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B0788" w14:paraId="7274CDF2" w14:textId="77777777">
        <w:tc>
          <w:tcPr>
            <w:tcW w:w="10423" w:type="dxa"/>
            <w:gridSpan w:val="2"/>
            <w:shd w:val="clear" w:color="auto" w:fill="auto"/>
          </w:tcPr>
          <w:p w14:paraId="07E83639" w14:textId="77777777" w:rsidR="005B0788"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lang w:val="en-US" w:eastAsia="zh-CN"/>
              </w:rPr>
              <w:t>6</w:t>
            </w:r>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6</w:t>
            </w:r>
            <w:r>
              <w:rPr>
                <w:sz w:val="32"/>
              </w:rPr>
              <w:t>)</w:t>
            </w:r>
          </w:p>
        </w:tc>
      </w:tr>
      <w:tr w:rsidR="005B0788" w14:paraId="1A93B9FF" w14:textId="77777777">
        <w:trPr>
          <w:trHeight w:hRule="exact" w:val="1134"/>
        </w:trPr>
        <w:tc>
          <w:tcPr>
            <w:tcW w:w="10423" w:type="dxa"/>
            <w:gridSpan w:val="2"/>
            <w:shd w:val="clear" w:color="auto" w:fill="auto"/>
          </w:tcPr>
          <w:p w14:paraId="060DA152" w14:textId="77777777" w:rsidR="005B0788" w:rsidRDefault="00000000">
            <w:pPr>
              <w:pStyle w:val="ZB"/>
              <w:framePr w:w="0" w:hRule="auto" w:wrap="auto" w:vAnchor="margin" w:hAnchor="text" w:yAlign="inline"/>
            </w:pPr>
            <w:r>
              <w:t xml:space="preserve">Technical </w:t>
            </w:r>
            <w:bookmarkStart w:id="5" w:name="spectype2"/>
            <w:r>
              <w:t>Specification</w:t>
            </w:r>
            <w:bookmarkEnd w:id="5"/>
          </w:p>
          <w:p w14:paraId="53F2898D" w14:textId="77777777" w:rsidR="005B0788" w:rsidRDefault="00000000">
            <w:pPr>
              <w:pStyle w:val="Guidance"/>
            </w:pPr>
            <w:r>
              <w:br/>
            </w:r>
            <w:r>
              <w:br/>
            </w:r>
          </w:p>
        </w:tc>
      </w:tr>
      <w:tr w:rsidR="005B0788" w14:paraId="2D2D92F5" w14:textId="77777777">
        <w:trPr>
          <w:trHeight w:hRule="exact" w:val="3686"/>
        </w:trPr>
        <w:tc>
          <w:tcPr>
            <w:tcW w:w="10423" w:type="dxa"/>
            <w:gridSpan w:val="2"/>
            <w:shd w:val="clear" w:color="auto" w:fill="auto"/>
          </w:tcPr>
          <w:p w14:paraId="305321F6" w14:textId="77777777" w:rsidR="005B0788" w:rsidRDefault="00000000">
            <w:pPr>
              <w:pStyle w:val="ZT"/>
              <w:framePr w:wrap="auto" w:hAnchor="text" w:yAlign="inline"/>
              <w:rPr>
                <w:kern w:val="2"/>
                <w:szCs w:val="22"/>
              </w:rPr>
            </w:pPr>
            <w:r>
              <w:rPr>
                <w:kern w:val="2"/>
                <w:szCs w:val="22"/>
              </w:rPr>
              <w:t>3rd Generation Partnership Project;</w:t>
            </w:r>
          </w:p>
          <w:p w14:paraId="004AA84C" w14:textId="77777777" w:rsidR="005B0788"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4B271B7D" w14:textId="77777777" w:rsidR="005B0788" w:rsidRDefault="00000000">
            <w:pPr>
              <w:pStyle w:val="ZT"/>
              <w:framePr w:wrap="auto" w:hAnchor="text" w:yAlign="inline"/>
              <w:rPr>
                <w:kern w:val="2"/>
                <w:szCs w:val="22"/>
              </w:rPr>
            </w:pPr>
            <w:r>
              <w:rPr>
                <w:kern w:val="2"/>
                <w:szCs w:val="22"/>
              </w:rPr>
              <w:t>Enabling MSGin5G Service;</w:t>
            </w:r>
          </w:p>
          <w:p w14:paraId="365666E0" w14:textId="77777777" w:rsidR="005B0788" w:rsidRDefault="00000000">
            <w:pPr>
              <w:pStyle w:val="ZT"/>
              <w:framePr w:wrap="auto" w:hAnchor="text" w:yAlign="inline"/>
              <w:rPr>
                <w:kern w:val="2"/>
                <w:szCs w:val="22"/>
              </w:rPr>
            </w:pPr>
            <w:r>
              <w:rPr>
                <w:kern w:val="2"/>
                <w:szCs w:val="22"/>
              </w:rPr>
              <w:t>Application Programming Interfaces (API) specification;</w:t>
            </w:r>
          </w:p>
          <w:p w14:paraId="2BB566C9" w14:textId="77777777" w:rsidR="005B0788" w:rsidRDefault="00000000">
            <w:pPr>
              <w:pStyle w:val="ZT"/>
              <w:framePr w:wrap="auto" w:hAnchor="text" w:yAlign="inline"/>
              <w:rPr>
                <w:kern w:val="2"/>
                <w:szCs w:val="22"/>
              </w:rPr>
            </w:pPr>
            <w:r>
              <w:rPr>
                <w:kern w:val="2"/>
                <w:szCs w:val="22"/>
              </w:rPr>
              <w:t>Stage 3;</w:t>
            </w:r>
          </w:p>
          <w:bookmarkEnd w:id="6"/>
          <w:p w14:paraId="6934E477" w14:textId="1FBF4BE7" w:rsidR="005B0788" w:rsidRDefault="00000000">
            <w:pPr>
              <w:pStyle w:val="ZT"/>
              <w:framePr w:wrap="auto" w:hAnchor="text" w:yAlign="inline"/>
              <w:rPr>
                <w:i/>
                <w:sz w:val="28"/>
              </w:rPr>
            </w:pPr>
            <w:r>
              <w:rPr>
                <w:kern w:val="2"/>
                <w:szCs w:val="22"/>
              </w:rPr>
              <w:t>(</w:t>
            </w:r>
            <w:r w:rsidRPr="00BB10AA">
              <w:rPr>
                <w:rStyle w:val="ZGSM"/>
              </w:rPr>
              <w:t xml:space="preserve">Release </w:t>
            </w:r>
            <w:bookmarkStart w:id="7" w:name="specRelease"/>
            <w:r w:rsidRPr="00BB10AA">
              <w:rPr>
                <w:rStyle w:val="ZGSM"/>
              </w:rPr>
              <w:t>1</w:t>
            </w:r>
            <w:r w:rsidRPr="00BB10AA">
              <w:rPr>
                <w:rStyle w:val="ZGSM"/>
                <w:rFonts w:hint="eastAsia"/>
              </w:rPr>
              <w:t>8</w:t>
            </w:r>
            <w:bookmarkEnd w:id="7"/>
            <w:r>
              <w:rPr>
                <w:kern w:val="2"/>
                <w:szCs w:val="22"/>
              </w:rPr>
              <w:t>)</w:t>
            </w:r>
          </w:p>
        </w:tc>
      </w:tr>
      <w:tr w:rsidR="005B0788" w14:paraId="5F1270D3" w14:textId="77777777">
        <w:tc>
          <w:tcPr>
            <w:tcW w:w="10423" w:type="dxa"/>
            <w:gridSpan w:val="2"/>
            <w:shd w:val="clear" w:color="auto" w:fill="auto"/>
          </w:tcPr>
          <w:p w14:paraId="486B7FCB" w14:textId="77777777" w:rsidR="005B0788"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5B0788" w14:paraId="39AAECD6" w14:textId="77777777">
        <w:trPr>
          <w:trHeight w:hRule="exact" w:val="1531"/>
        </w:trPr>
        <w:tc>
          <w:tcPr>
            <w:tcW w:w="4883" w:type="dxa"/>
            <w:shd w:val="clear" w:color="auto" w:fill="auto"/>
          </w:tcPr>
          <w:p w14:paraId="617F45F0" w14:textId="77777777" w:rsidR="005B0788" w:rsidRDefault="00000000">
            <w:r>
              <w:rPr>
                <w:i/>
                <w:lang w:val="en-US" w:eastAsia="zh-CN"/>
              </w:rPr>
              <w:object w:dxaOrig="2076" w:dyaOrig="1271" w14:anchorId="27662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80775857" r:id="rId10"/>
              </w:object>
            </w:r>
          </w:p>
        </w:tc>
        <w:tc>
          <w:tcPr>
            <w:tcW w:w="5540" w:type="dxa"/>
            <w:shd w:val="clear" w:color="auto" w:fill="auto"/>
          </w:tcPr>
          <w:p w14:paraId="6AAAE89E" w14:textId="77777777" w:rsidR="005B0788" w:rsidRDefault="00000000">
            <w:pPr>
              <w:jc w:val="right"/>
            </w:pPr>
            <w:bookmarkStart w:id="9" w:name="logos"/>
            <w:r>
              <w:rPr>
                <w:noProof/>
                <w:lang w:val="en-US" w:eastAsia="zh-CN"/>
              </w:rPr>
              <w:drawing>
                <wp:inline distT="0" distB="0" distL="0" distR="0" wp14:anchorId="143C7094" wp14:editId="6DB79F4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5B0788" w14:paraId="2E19AF95" w14:textId="77777777">
        <w:trPr>
          <w:trHeight w:hRule="exact" w:val="5783"/>
        </w:trPr>
        <w:tc>
          <w:tcPr>
            <w:tcW w:w="10423" w:type="dxa"/>
            <w:gridSpan w:val="2"/>
            <w:shd w:val="clear" w:color="auto" w:fill="auto"/>
          </w:tcPr>
          <w:p w14:paraId="6D4C95BF" w14:textId="77777777" w:rsidR="005B0788" w:rsidRDefault="005B0788">
            <w:pPr>
              <w:pStyle w:val="Guidance"/>
              <w:rPr>
                <w:b/>
              </w:rPr>
            </w:pPr>
          </w:p>
        </w:tc>
      </w:tr>
      <w:tr w:rsidR="005B0788" w14:paraId="45985237" w14:textId="77777777">
        <w:trPr>
          <w:cantSplit/>
          <w:trHeight w:hRule="exact" w:val="964"/>
        </w:trPr>
        <w:tc>
          <w:tcPr>
            <w:tcW w:w="10423" w:type="dxa"/>
            <w:gridSpan w:val="2"/>
            <w:shd w:val="clear" w:color="auto" w:fill="auto"/>
          </w:tcPr>
          <w:p w14:paraId="2A71AFE3" w14:textId="77777777" w:rsidR="005B0788"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6755940" w14:textId="77777777" w:rsidR="005B0788" w:rsidRDefault="005B0788">
            <w:pPr>
              <w:pStyle w:val="ZV"/>
              <w:framePr w:wrap="notBeside"/>
            </w:pPr>
          </w:p>
          <w:p w14:paraId="3EEDD886" w14:textId="77777777" w:rsidR="005B0788" w:rsidRDefault="005B0788">
            <w:pPr>
              <w:rPr>
                <w:sz w:val="16"/>
              </w:rPr>
            </w:pPr>
          </w:p>
        </w:tc>
      </w:tr>
      <w:bookmarkEnd w:id="0"/>
    </w:tbl>
    <w:p w14:paraId="7F96D108" w14:textId="77777777" w:rsidR="005B0788" w:rsidRDefault="005B0788">
      <w:pPr>
        <w:sectPr w:rsidR="005B078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B0788" w14:paraId="00153D67" w14:textId="77777777">
        <w:trPr>
          <w:trHeight w:hRule="exact" w:val="5670"/>
        </w:trPr>
        <w:tc>
          <w:tcPr>
            <w:tcW w:w="10423" w:type="dxa"/>
            <w:shd w:val="clear" w:color="auto" w:fill="auto"/>
          </w:tcPr>
          <w:p w14:paraId="57DE23EE" w14:textId="77777777" w:rsidR="005B0788" w:rsidRDefault="005B0788">
            <w:pPr>
              <w:pStyle w:val="Guidance"/>
            </w:pPr>
            <w:bookmarkStart w:id="11" w:name="page2"/>
          </w:p>
        </w:tc>
      </w:tr>
      <w:tr w:rsidR="005B0788" w14:paraId="260F90A5" w14:textId="77777777">
        <w:trPr>
          <w:trHeight w:hRule="exact" w:val="5387"/>
        </w:trPr>
        <w:tc>
          <w:tcPr>
            <w:tcW w:w="10423" w:type="dxa"/>
            <w:shd w:val="clear" w:color="auto" w:fill="auto"/>
          </w:tcPr>
          <w:p w14:paraId="49E14706" w14:textId="77777777" w:rsidR="005B0788" w:rsidRDefault="00000000">
            <w:pPr>
              <w:pStyle w:val="FP"/>
              <w:spacing w:after="240"/>
              <w:ind w:left="2835" w:right="2835"/>
              <w:jc w:val="center"/>
              <w:rPr>
                <w:rFonts w:ascii="Arial" w:hAnsi="Arial"/>
                <w:b/>
                <w:i/>
              </w:rPr>
            </w:pPr>
            <w:bookmarkStart w:id="12" w:name="coords3gpp"/>
            <w:r>
              <w:rPr>
                <w:rFonts w:ascii="Arial" w:hAnsi="Arial"/>
                <w:b/>
                <w:i/>
              </w:rPr>
              <w:t>3GPP</w:t>
            </w:r>
          </w:p>
          <w:p w14:paraId="626E8A45" w14:textId="77777777" w:rsidR="005B0788" w:rsidRDefault="00000000">
            <w:pPr>
              <w:pStyle w:val="FP"/>
              <w:pBdr>
                <w:bottom w:val="single" w:sz="6" w:space="1" w:color="auto"/>
              </w:pBdr>
              <w:ind w:left="2835" w:right="2835"/>
              <w:jc w:val="center"/>
            </w:pPr>
            <w:r>
              <w:t>Postal address</w:t>
            </w:r>
          </w:p>
          <w:p w14:paraId="45BB5F6B" w14:textId="77777777" w:rsidR="005B0788" w:rsidRDefault="005B0788">
            <w:pPr>
              <w:pStyle w:val="FP"/>
              <w:ind w:left="2835" w:right="2835"/>
              <w:jc w:val="center"/>
              <w:rPr>
                <w:rFonts w:ascii="Arial" w:hAnsi="Arial"/>
                <w:sz w:val="18"/>
              </w:rPr>
            </w:pPr>
          </w:p>
          <w:p w14:paraId="40486A5B" w14:textId="77777777" w:rsidR="005B0788" w:rsidRDefault="00000000">
            <w:pPr>
              <w:pStyle w:val="FP"/>
              <w:pBdr>
                <w:bottom w:val="single" w:sz="6" w:space="1" w:color="auto"/>
              </w:pBdr>
              <w:spacing w:before="240"/>
              <w:ind w:left="2835" w:right="2835"/>
              <w:jc w:val="center"/>
            </w:pPr>
            <w:r>
              <w:t>3GPP support office address</w:t>
            </w:r>
          </w:p>
          <w:p w14:paraId="352500C6" w14:textId="77777777" w:rsidR="005B078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79B6BFE" w14:textId="77777777" w:rsidR="005B0788" w:rsidRDefault="00000000">
            <w:pPr>
              <w:pStyle w:val="FP"/>
              <w:ind w:left="2835" w:right="2835"/>
              <w:jc w:val="center"/>
              <w:rPr>
                <w:rFonts w:ascii="Arial" w:hAnsi="Arial"/>
                <w:sz w:val="18"/>
                <w:lang w:val="fr-FR"/>
              </w:rPr>
            </w:pPr>
            <w:r>
              <w:rPr>
                <w:rFonts w:ascii="Arial" w:hAnsi="Arial"/>
                <w:sz w:val="18"/>
                <w:lang w:val="fr-FR"/>
              </w:rPr>
              <w:t>Valbonne - FRANCE</w:t>
            </w:r>
          </w:p>
          <w:p w14:paraId="508AD4BA" w14:textId="77777777" w:rsidR="005B078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90FBB29" w14:textId="77777777" w:rsidR="005B0788" w:rsidRDefault="00000000">
            <w:pPr>
              <w:pStyle w:val="FP"/>
              <w:pBdr>
                <w:bottom w:val="single" w:sz="6" w:space="1" w:color="auto"/>
              </w:pBdr>
              <w:spacing w:before="240"/>
              <w:ind w:left="2835" w:right="2835"/>
              <w:jc w:val="center"/>
            </w:pPr>
            <w:r>
              <w:t>Internet</w:t>
            </w:r>
          </w:p>
          <w:p w14:paraId="6B8BFAB2" w14:textId="77777777" w:rsidR="005B0788" w:rsidRDefault="00000000">
            <w:pPr>
              <w:pStyle w:val="FP"/>
              <w:ind w:left="2835" w:right="2835"/>
              <w:jc w:val="center"/>
              <w:rPr>
                <w:rFonts w:ascii="Arial" w:hAnsi="Arial"/>
                <w:sz w:val="18"/>
              </w:rPr>
            </w:pPr>
            <w:r>
              <w:rPr>
                <w:rFonts w:ascii="Arial" w:hAnsi="Arial"/>
                <w:sz w:val="18"/>
              </w:rPr>
              <w:t>http://www.3gpp.org</w:t>
            </w:r>
            <w:bookmarkEnd w:id="12"/>
          </w:p>
          <w:p w14:paraId="741D6098" w14:textId="77777777" w:rsidR="005B0788" w:rsidRDefault="005B0788"/>
        </w:tc>
      </w:tr>
      <w:tr w:rsidR="005B0788" w14:paraId="7FE31283" w14:textId="77777777">
        <w:tc>
          <w:tcPr>
            <w:tcW w:w="10423" w:type="dxa"/>
            <w:shd w:val="clear" w:color="auto" w:fill="auto"/>
            <w:vAlign w:val="bottom"/>
          </w:tcPr>
          <w:p w14:paraId="3E2CD34C" w14:textId="77777777" w:rsidR="005B0788"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B2DDC7" w14:textId="77777777" w:rsidR="005B0788" w:rsidRDefault="00000000">
            <w:pPr>
              <w:pStyle w:val="FP"/>
              <w:jc w:val="center"/>
            </w:pPr>
            <w:r>
              <w:t>No part may be reproduced except as authorized by written permission.</w:t>
            </w:r>
            <w:r>
              <w:br/>
              <w:t>The copyright and the foregoing restriction extend to reproduction in all media.</w:t>
            </w:r>
          </w:p>
          <w:p w14:paraId="60F30CF5" w14:textId="77777777" w:rsidR="005B0788" w:rsidRDefault="005B0788">
            <w:pPr>
              <w:pStyle w:val="FP"/>
              <w:jc w:val="center"/>
            </w:pPr>
          </w:p>
          <w:p w14:paraId="674501E5" w14:textId="77777777" w:rsidR="005B0788" w:rsidRDefault="00000000">
            <w:pPr>
              <w:pStyle w:val="FP"/>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5D66A7CC" w14:textId="77777777" w:rsidR="005B0788" w:rsidRDefault="00000000">
            <w:pPr>
              <w:pStyle w:val="FP"/>
              <w:jc w:val="center"/>
              <w:rPr>
                <w:sz w:val="18"/>
              </w:rPr>
            </w:pPr>
            <w:r>
              <w:rPr>
                <w:sz w:val="18"/>
              </w:rPr>
              <w:t>All rights reserved.</w:t>
            </w:r>
          </w:p>
          <w:p w14:paraId="464035BE" w14:textId="77777777" w:rsidR="005B0788" w:rsidRDefault="005B0788">
            <w:pPr>
              <w:pStyle w:val="FP"/>
              <w:rPr>
                <w:sz w:val="18"/>
              </w:rPr>
            </w:pPr>
          </w:p>
          <w:p w14:paraId="285AA4CC" w14:textId="77777777" w:rsidR="005B0788" w:rsidRDefault="00000000">
            <w:pPr>
              <w:pStyle w:val="FP"/>
              <w:rPr>
                <w:sz w:val="18"/>
              </w:rPr>
            </w:pPr>
            <w:r>
              <w:rPr>
                <w:sz w:val="18"/>
              </w:rPr>
              <w:t>UMTS™ is a Trade Mark of ETSI registered for the benefit of its members</w:t>
            </w:r>
          </w:p>
          <w:p w14:paraId="3870F9BB" w14:textId="77777777" w:rsidR="005B078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12949AE" w14:textId="77777777" w:rsidR="005B0788" w:rsidRDefault="00000000">
            <w:pPr>
              <w:pStyle w:val="FP"/>
              <w:rPr>
                <w:sz w:val="18"/>
              </w:rPr>
            </w:pPr>
            <w:r>
              <w:rPr>
                <w:sz w:val="18"/>
              </w:rPr>
              <w:t>GSM® and the GSM logo are registered and owned by the GSM Association</w:t>
            </w:r>
            <w:bookmarkEnd w:id="13"/>
          </w:p>
          <w:p w14:paraId="07FC94BF" w14:textId="77777777" w:rsidR="005B0788" w:rsidRDefault="005B0788"/>
        </w:tc>
      </w:tr>
      <w:bookmarkEnd w:id="11"/>
    </w:tbl>
    <w:p w14:paraId="454A3575" w14:textId="77777777" w:rsidR="005B0788" w:rsidRDefault="00000000">
      <w:pPr>
        <w:pStyle w:val="TT"/>
      </w:pPr>
      <w:r>
        <w:br w:type="page"/>
      </w:r>
      <w:bookmarkStart w:id="16" w:name="tableOfContents"/>
      <w:bookmarkEnd w:id="16"/>
      <w:r>
        <w:lastRenderedPageBreak/>
        <w:t>Contents</w:t>
      </w:r>
    </w:p>
    <w:p w14:paraId="4AF1ABBC" w14:textId="77777777" w:rsidR="005B0788" w:rsidRDefault="00000000">
      <w:pPr>
        <w:pStyle w:val="TOC1"/>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34562A28" w14:textId="77777777" w:rsidR="005B0788" w:rsidRDefault="00000000">
      <w:pPr>
        <w:pStyle w:val="TOC1"/>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689C18B8" w14:textId="77777777" w:rsidR="005B0788" w:rsidRDefault="00000000">
      <w:pPr>
        <w:pStyle w:val="TOC1"/>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476D4307" w14:textId="77777777" w:rsidR="005B0788" w:rsidRDefault="00000000">
      <w:pPr>
        <w:pStyle w:val="TOC1"/>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45B14ADE" w14:textId="77777777" w:rsidR="005B0788" w:rsidRDefault="00000000">
      <w:pPr>
        <w:pStyle w:val="TOC2"/>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3D9212FF" w14:textId="77777777" w:rsidR="005B0788" w:rsidRDefault="00000000">
      <w:pPr>
        <w:pStyle w:val="TOC2"/>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27EF8D24" w14:textId="77777777" w:rsidR="005B0788" w:rsidRDefault="00000000">
      <w:pPr>
        <w:pStyle w:val="TOC2"/>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2C066304" w14:textId="77777777" w:rsidR="005B0788" w:rsidRDefault="00000000">
      <w:pPr>
        <w:pStyle w:val="TOC1"/>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C114821"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0E08CBE5" w14:textId="77777777" w:rsidR="005B0788" w:rsidRDefault="00000000">
      <w:pPr>
        <w:pStyle w:val="TOC2"/>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0282C29F"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6D710A9A"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24B0A2AC"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275D5A1B"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43568B6F"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6A30020E"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4ECBC008"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7992D0CA"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1060C614"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6B9BA7EF"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4D865E48"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36DBBDB5"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2709A285"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37AC9305"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72910453"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405FD85E"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37FC5D80"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679BB8AF"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5C0912D3"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63240F27"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79663796"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616F6F53"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0B0EAA7B"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4CAEF6AB"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6F39CA9F"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171F2110"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20441A7D" w14:textId="77777777" w:rsidR="005B0788" w:rsidRDefault="00000000">
      <w:pPr>
        <w:pStyle w:val="TOC2"/>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6FB8DF4F"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225BD8DB"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389B067A"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2E5443A6"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71B3FC29"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20DDAE54"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737582B0"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7E238049"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32FD7585"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409232AD"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43AEFC00"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2B066E15"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30B9EC8D"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67B4BDA7"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1BDCA71B"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7B037ED0" w14:textId="77777777" w:rsidR="005B0788" w:rsidRDefault="00000000">
      <w:pPr>
        <w:pStyle w:val="TOC4"/>
        <w:rPr>
          <w:rFonts w:asciiTheme="minorHAnsi" w:hAnsiTheme="minorHAnsi" w:cstheme="minorBidi"/>
          <w:kern w:val="2"/>
          <w:sz w:val="22"/>
          <w:szCs w:val="22"/>
          <w:lang w:eastAsia="ja-JP"/>
          <w14:ligatures w14:val="standardContextual"/>
        </w:rPr>
      </w:pPr>
      <w:r>
        <w:lastRenderedPageBreak/>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5024E0C1"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31CF3B3C"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76202E95"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4BA7F666"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05A49308"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15A94392"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1991EB38"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0DF9792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36A943F4"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16A0B45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2E3453F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2886E29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59AF478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3457878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1CF7AB40"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6471823A"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719DCBF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4DA62429"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79C60E89"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3E288F36"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350AE4C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7DF6ADA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7B70F54C"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377F5AC6"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2BCA22A4"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049FB6B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7E312261"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3E00E14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42CEDBA0"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14CC4E83"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7CECB2B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1F90AFA9"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0CAF9B13"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47DCCF9D"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7D159E3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4163783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20071CAA"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4BE35AF5"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6C25417E"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6C4E6C77"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17A40E7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0BCAA63F"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78588444"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76D72C8C"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37D4DCD6"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7C28DFD2"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471F7293"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1C7B51D6"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41FF4FD1"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7AA5CCE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45B3B5A8"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1A4CB6CA" w14:textId="77777777" w:rsidR="005B0788" w:rsidRDefault="00000000">
      <w:pPr>
        <w:pStyle w:val="TOC4"/>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0C0D252C" w14:textId="77777777" w:rsidR="005B0788" w:rsidRDefault="00000000">
      <w:pPr>
        <w:pStyle w:val="TOC4"/>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6F57CEE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16A8ECBA"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698E64A0"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16B72BCA"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0C1799CF" w14:textId="77777777" w:rsidR="005B0788" w:rsidRDefault="00000000">
      <w:pPr>
        <w:pStyle w:val="TOC4"/>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0074613C"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0BC2F5C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lastRenderedPageBreak/>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515B382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3386B867"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525D236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5A250EE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5AB9628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150587C6"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10366949"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1271CB6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3294AC2C"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0C9DDC98"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1F24671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5292EBB0"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6968AA15"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6F51DE17" w14:textId="77777777" w:rsidR="005B0788" w:rsidRDefault="00000000">
      <w:pPr>
        <w:pStyle w:val="TOC4"/>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32C1F8DD" w14:textId="77777777" w:rsidR="005B0788" w:rsidRDefault="00000000">
      <w:pPr>
        <w:pStyle w:val="TOC4"/>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56750E53" w14:textId="77777777" w:rsidR="005B0788" w:rsidRDefault="00000000">
      <w:pPr>
        <w:pStyle w:val="TOC4"/>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63B3706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75EBE89F"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7648075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444F27F8"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2BBD1CF4"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110C778A"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265293C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48FBAD9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7A3FE04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7F8B32B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1A25A8A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31C46A49"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572E34E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22B07F93"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681AF55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6D4289E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2CB2575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50CC689C" w14:textId="77777777" w:rsidR="005B078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4CD60CA0" w14:textId="77777777" w:rsidR="005B078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4AAF3BC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3F9613F8"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7B88EB87"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EC0A376"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4F4BC4C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28C9CBA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6095D38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6EE1AFEC" w14:textId="77777777" w:rsidR="005B078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6326D98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64752148"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7C8ABB4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71401AEA"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35567C9"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3E7B6FB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2078EC2A" w14:textId="77777777" w:rsidR="005B0788" w:rsidRDefault="00000000">
      <w:pPr>
        <w:pStyle w:val="TOC4"/>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5A08BB55" w14:textId="77777777" w:rsidR="005B0788" w:rsidRDefault="00000000">
      <w:pPr>
        <w:pStyle w:val="TOC4"/>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1C078EF0" w14:textId="77777777" w:rsidR="005B0788" w:rsidRDefault="00000000">
      <w:pPr>
        <w:pStyle w:val="TOC4"/>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6903459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3D9242E5" w14:textId="77777777" w:rsidR="005B0788" w:rsidRDefault="00000000">
      <w:pPr>
        <w:pStyle w:val="TOC2"/>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2F1D2123"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0B8CFC4E"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3AB805D7"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40C4EA36"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5D5A030A"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61338646"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10B31E00"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42928F10"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lastRenderedPageBreak/>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0B8720F9"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5A08A0DC"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180FFECD"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38AEC102"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232F4EF5"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68F4CFB0"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12D0861B"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64B57440"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2039AF2B"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6001B805"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3CFD88E2"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6579239C"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73580BE2"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13CCD2BE"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33BD7D6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07805247"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60E12550"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38615EC1"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0A7CF326"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7688B4E5"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7590A8F4"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49AE8AE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4813C04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38C3F6A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50DB1BF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00CDD49E"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73624FBE"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1D9A1B8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3C1E871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7A3286E0"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7F6D3EA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1D0A6411"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32ADA556"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4AACA0D2"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5BA26431"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7FEA85B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6318961E"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4143F89B"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67A527E0"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45F7A6D9"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48C8B0F1"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5638ECC9"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60E0AFB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26C0D685"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4EF26F27"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459F05E8" w14:textId="77777777" w:rsidR="005B0788" w:rsidRDefault="00000000">
      <w:pPr>
        <w:pStyle w:val="TOC4"/>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00B26DDA" w14:textId="77777777" w:rsidR="005B0788" w:rsidRDefault="00000000">
      <w:pPr>
        <w:pStyle w:val="TOC4"/>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582CEC22" w14:textId="77777777" w:rsidR="005B0788" w:rsidRDefault="00000000">
      <w:pPr>
        <w:pStyle w:val="TOC5"/>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4E6BA713" w14:textId="77777777" w:rsidR="005B0788" w:rsidRDefault="00000000">
      <w:pPr>
        <w:pStyle w:val="TOC5"/>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12F5573A" w14:textId="77777777" w:rsidR="005B0788" w:rsidRDefault="00000000">
      <w:pPr>
        <w:pStyle w:val="TOC4"/>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691FFEF2" w14:textId="77777777" w:rsidR="005B0788" w:rsidRDefault="00000000">
      <w:pPr>
        <w:pStyle w:val="TOC5"/>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0B847092" w14:textId="77777777" w:rsidR="005B0788" w:rsidRDefault="00000000">
      <w:pPr>
        <w:pStyle w:val="TOC5"/>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72DF3EA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797417B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75BE890A" w14:textId="77777777" w:rsidR="005B0788" w:rsidRDefault="00000000">
      <w:pPr>
        <w:pStyle w:val="TOC4"/>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299C4270" w14:textId="77777777" w:rsidR="005B0788" w:rsidRDefault="00000000">
      <w:pPr>
        <w:pStyle w:val="TOC4"/>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6AAD9BA0" w14:textId="77777777" w:rsidR="005B0788" w:rsidRDefault="00000000">
      <w:pPr>
        <w:pStyle w:val="TOC5"/>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21383A45" w14:textId="77777777" w:rsidR="005B0788" w:rsidRDefault="00000000">
      <w:pPr>
        <w:pStyle w:val="TOC5"/>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05202730" w14:textId="77777777" w:rsidR="005B0788" w:rsidRDefault="00000000">
      <w:pPr>
        <w:pStyle w:val="TOC5"/>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3D8BFFCE" w14:textId="77777777" w:rsidR="005B0788" w:rsidRDefault="00000000">
      <w:pPr>
        <w:pStyle w:val="TOC4"/>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3EE1517C" w14:textId="77777777" w:rsidR="005B0788" w:rsidRDefault="00000000">
      <w:pPr>
        <w:pStyle w:val="TOC5"/>
        <w:rPr>
          <w:rFonts w:asciiTheme="minorHAnsi" w:hAnsiTheme="minorHAnsi" w:cstheme="minorBidi"/>
          <w:kern w:val="2"/>
          <w:sz w:val="22"/>
          <w:szCs w:val="22"/>
          <w:lang w:eastAsia="ja-JP"/>
          <w14:ligatures w14:val="standardContextual"/>
        </w:rPr>
      </w:pPr>
      <w:r>
        <w:lastRenderedPageBreak/>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64FFDF1B" w14:textId="77777777" w:rsidR="005B0788" w:rsidRDefault="00000000">
      <w:pPr>
        <w:pStyle w:val="TOC5"/>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471EFF9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0B3F9268" w14:textId="77777777" w:rsidR="005B0788" w:rsidRDefault="00000000">
      <w:pPr>
        <w:pStyle w:val="TOC4"/>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20E057C1" w14:textId="77777777" w:rsidR="005B0788" w:rsidRDefault="00000000">
      <w:pPr>
        <w:pStyle w:val="TOC4"/>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599354E3" w14:textId="77777777" w:rsidR="005B0788" w:rsidRDefault="00000000">
      <w:pPr>
        <w:pStyle w:val="TOC4"/>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042C772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38E3380E"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7FEA4FB7"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5B012F7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5787D31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10BAA6F3" w14:textId="77777777" w:rsidR="005B0788" w:rsidRDefault="00000000">
      <w:pPr>
        <w:pStyle w:val="TOC4"/>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63A38095" w14:textId="77777777" w:rsidR="005B0788" w:rsidRDefault="00000000">
      <w:pPr>
        <w:pStyle w:val="TOC4"/>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1288B8D6" w14:textId="77777777" w:rsidR="005B0788" w:rsidRDefault="00000000">
      <w:pPr>
        <w:pStyle w:val="TOC5"/>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2227A204" w14:textId="77777777" w:rsidR="005B0788" w:rsidRDefault="00000000">
      <w:pPr>
        <w:pStyle w:val="TOC5"/>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657F36BD" w14:textId="77777777" w:rsidR="005B0788" w:rsidRDefault="00000000">
      <w:pPr>
        <w:pStyle w:val="TOC4"/>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5C63CED8" w14:textId="77777777" w:rsidR="005B0788" w:rsidRDefault="00000000">
      <w:pPr>
        <w:pStyle w:val="TOC5"/>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7C031AAB" w14:textId="77777777" w:rsidR="005B0788" w:rsidRDefault="00000000">
      <w:pPr>
        <w:pStyle w:val="TOC5"/>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1E230909"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411E5BF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44B9CC78" w14:textId="77777777" w:rsidR="005B0788" w:rsidRDefault="00000000">
      <w:pPr>
        <w:pStyle w:val="TOC4"/>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26E5FFF9" w14:textId="77777777" w:rsidR="005B0788" w:rsidRDefault="00000000">
      <w:pPr>
        <w:pStyle w:val="TOC4"/>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6099A7E8" w14:textId="77777777" w:rsidR="005B0788" w:rsidRDefault="00000000">
      <w:pPr>
        <w:pStyle w:val="TOC5"/>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01CB4ED2" w14:textId="77777777" w:rsidR="005B0788" w:rsidRDefault="00000000">
      <w:pPr>
        <w:pStyle w:val="TOC5"/>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6F9B721A"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397548E8" w14:textId="77777777" w:rsidR="005B0788" w:rsidRDefault="00000000">
      <w:pPr>
        <w:pStyle w:val="TOC4"/>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637AC79E" w14:textId="77777777" w:rsidR="005B0788" w:rsidRDefault="00000000">
      <w:pPr>
        <w:pStyle w:val="TOC4"/>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7848E258" w14:textId="77777777" w:rsidR="005B0788" w:rsidRDefault="00000000">
      <w:pPr>
        <w:pStyle w:val="TOC4"/>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1F204407"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33DE9656"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7D3A3A41"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3DD9C7B9"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66CFE4A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508338A6"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552126AC"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73D583AD"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612972F7"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0E2C55F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55EA64E1"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1C2CF384"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0386D863"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672801BD"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04D79D36"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5EB6C328"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2469CB9F"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09B5506E"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0BDB523F"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77EEFCE5"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2668DE5F"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20279BAF"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2A8C52C1"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644F8935"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5A4FA0F3"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3BDE7D4B" w14:textId="77777777" w:rsidR="005B0788" w:rsidRDefault="00000000">
      <w:pPr>
        <w:pStyle w:val="TOC1"/>
        <w:rPr>
          <w:rFonts w:asciiTheme="minorHAnsi" w:hAnsiTheme="minorHAnsi" w:cstheme="minorBidi"/>
          <w:kern w:val="2"/>
          <w:szCs w:val="22"/>
          <w:lang w:eastAsia="ja-JP"/>
          <w14:ligatures w14:val="standardContextual"/>
        </w:rPr>
      </w:pPr>
      <w:r>
        <w:lastRenderedPageBreak/>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6179791D" w14:textId="77777777" w:rsidR="005B0788" w:rsidRDefault="00000000">
      <w:pPr>
        <w:pStyle w:val="TOC8"/>
        <w:rPr>
          <w:rFonts w:asciiTheme="minorHAnsi" w:hAnsiTheme="minorHAnsi" w:cstheme="minorBidi"/>
          <w:b w:val="0"/>
          <w:kern w:val="2"/>
          <w:szCs w:val="22"/>
          <w:lang w:eastAsia="ja-JP"/>
          <w14:ligatures w14:val="standardContextual"/>
        </w:rPr>
      </w:pPr>
      <w:r>
        <w:t>Annex A (normative):</w:t>
      </w:r>
      <w:r>
        <w:tab/>
        <w:t>OpenAPI specification</w:t>
      </w:r>
      <w:r>
        <w:tab/>
      </w:r>
      <w:r>
        <w:fldChar w:fldCharType="begin" w:fldLock="1"/>
      </w:r>
      <w:r>
        <w:instrText xml:space="preserve"> PAGEREF _Toc162005709 \h </w:instrText>
      </w:r>
      <w:r>
        <w:fldChar w:fldCharType="separate"/>
      </w:r>
      <w:r>
        <w:t>70</w:t>
      </w:r>
      <w:r>
        <w:fldChar w:fldCharType="end"/>
      </w:r>
    </w:p>
    <w:p w14:paraId="0C2849B2" w14:textId="77777777" w:rsidR="005B0788" w:rsidRDefault="00000000">
      <w:pPr>
        <w:pStyle w:val="TOC1"/>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009FE452"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1106C92D"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4C607D58"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2CB56E93"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475FD837" w14:textId="77777777" w:rsidR="005B0788" w:rsidRDefault="00000000">
      <w:pPr>
        <w:pStyle w:val="TOC8"/>
        <w:rPr>
          <w:rFonts w:asciiTheme="minorHAnsi" w:hAnsiTheme="minorHAnsi" w:cstheme="minorBidi"/>
          <w:b w:val="0"/>
          <w:kern w:val="2"/>
          <w:szCs w:val="22"/>
          <w:lang w:eastAsia="ja-JP"/>
          <w14:ligatures w14:val="standardContextual"/>
        </w:rPr>
      </w:pPr>
      <w:r>
        <w:t>Annex B (informative):</w:t>
      </w:r>
      <w:r>
        <w:tab/>
        <w:t>Change history</w:t>
      </w:r>
      <w:r>
        <w:tab/>
      </w:r>
      <w:r>
        <w:fldChar w:fldCharType="begin" w:fldLock="1"/>
      </w:r>
      <w:r>
        <w:instrText xml:space="preserve"> PAGEREF _Toc162005715 \h </w:instrText>
      </w:r>
      <w:r>
        <w:fldChar w:fldCharType="separate"/>
      </w:r>
      <w:r>
        <w:t>89</w:t>
      </w:r>
      <w:r>
        <w:fldChar w:fldCharType="end"/>
      </w:r>
    </w:p>
    <w:p w14:paraId="42F69584" w14:textId="77777777" w:rsidR="005B0788" w:rsidRDefault="00000000">
      <w:r>
        <w:rPr>
          <w:sz w:val="22"/>
        </w:rPr>
        <w:fldChar w:fldCharType="end"/>
      </w:r>
    </w:p>
    <w:p w14:paraId="08D2B323" w14:textId="77777777" w:rsidR="005B0788" w:rsidRDefault="00000000">
      <w:pPr>
        <w:pStyle w:val="Heading1"/>
      </w:pPr>
      <w:bookmarkStart w:id="17" w:name="foreword"/>
      <w:bookmarkEnd w:id="17"/>
      <w:r>
        <w:br w:type="page"/>
      </w:r>
      <w:bookmarkStart w:id="18" w:name="_Toc162005420"/>
      <w:r>
        <w:lastRenderedPageBreak/>
        <w:t>Foreword</w:t>
      </w:r>
      <w:bookmarkEnd w:id="18"/>
    </w:p>
    <w:p w14:paraId="162EF273" w14:textId="77777777" w:rsidR="005B0788" w:rsidRDefault="00000000">
      <w:r>
        <w:t xml:space="preserve">This Technical </w:t>
      </w:r>
      <w:bookmarkStart w:id="19" w:name="spectype3"/>
      <w:r>
        <w:t>Specification</w:t>
      </w:r>
      <w:bookmarkEnd w:id="19"/>
      <w:r>
        <w:t xml:space="preserve"> has been produced by the 3rd Generation Partnership Project (3GPP).</w:t>
      </w:r>
    </w:p>
    <w:p w14:paraId="2217EA1D" w14:textId="77777777" w:rsidR="005B078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7D2731" w14:textId="77777777" w:rsidR="005B0788" w:rsidRDefault="00000000">
      <w:pPr>
        <w:pStyle w:val="B10"/>
      </w:pPr>
      <w:r>
        <w:t xml:space="preserve">Version </w:t>
      </w:r>
      <w:proofErr w:type="spellStart"/>
      <w:r>
        <w:t>x.y.z</w:t>
      </w:r>
      <w:proofErr w:type="spellEnd"/>
    </w:p>
    <w:p w14:paraId="7E552F4E" w14:textId="77777777" w:rsidR="005B0788" w:rsidRDefault="00000000">
      <w:pPr>
        <w:pStyle w:val="B10"/>
      </w:pPr>
      <w:r>
        <w:t>where:</w:t>
      </w:r>
    </w:p>
    <w:p w14:paraId="2504BF7E" w14:textId="77777777" w:rsidR="005B0788" w:rsidRDefault="00000000">
      <w:pPr>
        <w:pStyle w:val="B2"/>
      </w:pPr>
      <w:r>
        <w:t>x</w:t>
      </w:r>
      <w:r>
        <w:tab/>
        <w:t>the first digit:</w:t>
      </w:r>
    </w:p>
    <w:p w14:paraId="42331DDD" w14:textId="77777777" w:rsidR="005B0788" w:rsidRDefault="00000000">
      <w:pPr>
        <w:pStyle w:val="B3"/>
      </w:pPr>
      <w:r>
        <w:t>1</w:t>
      </w:r>
      <w:r>
        <w:tab/>
        <w:t>presented to TSG for information;</w:t>
      </w:r>
    </w:p>
    <w:p w14:paraId="3E0D8000" w14:textId="77777777" w:rsidR="005B0788" w:rsidRDefault="00000000">
      <w:pPr>
        <w:pStyle w:val="B3"/>
      </w:pPr>
      <w:r>
        <w:t>2</w:t>
      </w:r>
      <w:r>
        <w:tab/>
        <w:t>presented to TSG for approval;</w:t>
      </w:r>
    </w:p>
    <w:p w14:paraId="26F45C3D" w14:textId="77777777" w:rsidR="005B0788" w:rsidRDefault="00000000">
      <w:pPr>
        <w:pStyle w:val="B3"/>
      </w:pPr>
      <w:r>
        <w:t>3</w:t>
      </w:r>
      <w:r>
        <w:tab/>
        <w:t>or greater indicates TSG approved document under change control.</w:t>
      </w:r>
    </w:p>
    <w:p w14:paraId="07835AA5" w14:textId="77777777" w:rsidR="005B0788" w:rsidRDefault="00000000">
      <w:pPr>
        <w:pStyle w:val="B2"/>
      </w:pPr>
      <w:r>
        <w:t>y</w:t>
      </w:r>
      <w:r>
        <w:tab/>
        <w:t>the second digit is incremented for all changes of substance, i.e. technical enhancements, corrections, updates, etc.</w:t>
      </w:r>
    </w:p>
    <w:p w14:paraId="55390E2F" w14:textId="77777777" w:rsidR="005B0788" w:rsidRDefault="00000000">
      <w:pPr>
        <w:pStyle w:val="B2"/>
      </w:pPr>
      <w:r>
        <w:t>z</w:t>
      </w:r>
      <w:r>
        <w:tab/>
        <w:t>the third digit is incremented when editorial only changes have been incorporated in the document.</w:t>
      </w:r>
    </w:p>
    <w:p w14:paraId="08E1FB4B" w14:textId="77777777" w:rsidR="005B0788" w:rsidRDefault="00000000">
      <w:r>
        <w:t>In the present document, modal verbs have the following meanings:</w:t>
      </w:r>
    </w:p>
    <w:p w14:paraId="60721408" w14:textId="77777777" w:rsidR="005B0788" w:rsidRDefault="00000000">
      <w:pPr>
        <w:pStyle w:val="EX"/>
      </w:pPr>
      <w:r>
        <w:rPr>
          <w:b/>
        </w:rPr>
        <w:t>shall</w:t>
      </w:r>
      <w:r>
        <w:tab/>
      </w:r>
      <w:r>
        <w:tab/>
        <w:t>indicates a mandatory requirement to do something</w:t>
      </w:r>
    </w:p>
    <w:p w14:paraId="1377620F" w14:textId="77777777" w:rsidR="005B0788" w:rsidRDefault="00000000">
      <w:pPr>
        <w:pStyle w:val="EX"/>
      </w:pPr>
      <w:r>
        <w:rPr>
          <w:b/>
        </w:rPr>
        <w:t>shall not</w:t>
      </w:r>
      <w:r>
        <w:tab/>
        <w:t>indicates an interdiction (prohibition) to do something</w:t>
      </w:r>
    </w:p>
    <w:p w14:paraId="65F9832F" w14:textId="77777777" w:rsidR="005B0788" w:rsidRDefault="00000000">
      <w:r>
        <w:t>The constructions "shall" and "shall not" are confined to the context of normative provisions, and do not appear in Technical Reports.</w:t>
      </w:r>
    </w:p>
    <w:p w14:paraId="302A8295" w14:textId="77777777" w:rsidR="005B078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E0662B" w14:textId="77777777" w:rsidR="005B0788" w:rsidRDefault="00000000">
      <w:pPr>
        <w:pStyle w:val="EX"/>
      </w:pPr>
      <w:r>
        <w:rPr>
          <w:b/>
        </w:rPr>
        <w:t>should</w:t>
      </w:r>
      <w:r>
        <w:tab/>
      </w:r>
      <w:r>
        <w:tab/>
        <w:t>indicates a recommendation to do something</w:t>
      </w:r>
    </w:p>
    <w:p w14:paraId="60BC69DE" w14:textId="77777777" w:rsidR="005B0788" w:rsidRDefault="00000000">
      <w:pPr>
        <w:pStyle w:val="EX"/>
      </w:pPr>
      <w:r>
        <w:rPr>
          <w:b/>
        </w:rPr>
        <w:t>should not</w:t>
      </w:r>
      <w:r>
        <w:tab/>
        <w:t>indicates a recommendation not to do something</w:t>
      </w:r>
    </w:p>
    <w:p w14:paraId="37365938" w14:textId="77777777" w:rsidR="005B0788" w:rsidRDefault="00000000">
      <w:pPr>
        <w:pStyle w:val="EX"/>
      </w:pPr>
      <w:r>
        <w:rPr>
          <w:b/>
        </w:rPr>
        <w:t>may</w:t>
      </w:r>
      <w:r>
        <w:tab/>
      </w:r>
      <w:r>
        <w:tab/>
        <w:t>indicates permission to do something</w:t>
      </w:r>
    </w:p>
    <w:p w14:paraId="3B097E94" w14:textId="77777777" w:rsidR="005B0788" w:rsidRDefault="00000000">
      <w:pPr>
        <w:pStyle w:val="EX"/>
      </w:pPr>
      <w:r>
        <w:rPr>
          <w:b/>
        </w:rPr>
        <w:t>need not</w:t>
      </w:r>
      <w:r>
        <w:tab/>
        <w:t>indicates permission not to do something</w:t>
      </w:r>
    </w:p>
    <w:p w14:paraId="7649C74F" w14:textId="77777777" w:rsidR="005B0788" w:rsidRDefault="00000000">
      <w:r>
        <w:t>The construction "may not" is ambiguous and is not used in normative elements. The unambiguous constructions "might not" or "shall not" are used instead, depending upon the meaning intended.</w:t>
      </w:r>
    </w:p>
    <w:p w14:paraId="07700FD9" w14:textId="77777777" w:rsidR="005B0788" w:rsidRDefault="00000000">
      <w:pPr>
        <w:pStyle w:val="EX"/>
      </w:pPr>
      <w:r>
        <w:rPr>
          <w:b/>
        </w:rPr>
        <w:t>can</w:t>
      </w:r>
      <w:r>
        <w:tab/>
      </w:r>
      <w:r>
        <w:tab/>
        <w:t>indicates that something is possible</w:t>
      </w:r>
    </w:p>
    <w:p w14:paraId="711CABE8" w14:textId="77777777" w:rsidR="005B0788" w:rsidRDefault="00000000">
      <w:pPr>
        <w:pStyle w:val="EX"/>
      </w:pPr>
      <w:r>
        <w:rPr>
          <w:b/>
        </w:rPr>
        <w:t>cannot</w:t>
      </w:r>
      <w:r>
        <w:tab/>
      </w:r>
      <w:r>
        <w:tab/>
        <w:t>indicates that something is impossible</w:t>
      </w:r>
    </w:p>
    <w:p w14:paraId="73FBC655" w14:textId="77777777" w:rsidR="005B0788" w:rsidRDefault="00000000">
      <w:r>
        <w:t>The constructions "can" and "cannot" are not substitutes for "may" and "need not".</w:t>
      </w:r>
    </w:p>
    <w:p w14:paraId="1CF4B02E" w14:textId="77777777" w:rsidR="005B078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2178D94" w14:textId="77777777" w:rsidR="005B078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9F61CD" w14:textId="77777777" w:rsidR="005B0788" w:rsidRDefault="00000000">
      <w:pPr>
        <w:pStyle w:val="EX"/>
      </w:pPr>
      <w:r>
        <w:rPr>
          <w:b/>
        </w:rPr>
        <w:t>might</w:t>
      </w:r>
      <w:r>
        <w:tab/>
        <w:t>indicates a likelihood that something will happen as a result of action taken by some agency the behaviour of which is outside the scope of the present document</w:t>
      </w:r>
    </w:p>
    <w:p w14:paraId="5977B2D6" w14:textId="77777777" w:rsidR="005B078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014B2E0" w14:textId="77777777" w:rsidR="005B0788" w:rsidRDefault="00000000">
      <w:r>
        <w:t>In addition:</w:t>
      </w:r>
    </w:p>
    <w:p w14:paraId="151F343D" w14:textId="77777777" w:rsidR="005B0788" w:rsidRDefault="00000000">
      <w:pPr>
        <w:pStyle w:val="EX"/>
      </w:pPr>
      <w:r>
        <w:rPr>
          <w:b/>
        </w:rPr>
        <w:t>is</w:t>
      </w:r>
      <w:r>
        <w:tab/>
        <w:t>(or any other verb in the indicative mood) indicates a statement of fact</w:t>
      </w:r>
    </w:p>
    <w:p w14:paraId="6923BB1C" w14:textId="77777777" w:rsidR="005B0788" w:rsidRDefault="00000000">
      <w:pPr>
        <w:pStyle w:val="EX"/>
      </w:pPr>
      <w:r>
        <w:rPr>
          <w:b/>
        </w:rPr>
        <w:t>is not</w:t>
      </w:r>
      <w:r>
        <w:tab/>
        <w:t>(or any other negative verb in the indicative mood) indicates a statement of fact</w:t>
      </w:r>
    </w:p>
    <w:p w14:paraId="1ACE0ECB" w14:textId="77777777" w:rsidR="005B0788" w:rsidRDefault="00000000">
      <w:r>
        <w:t>The constructions "is" and "is not" do not indicate requirements.</w:t>
      </w:r>
    </w:p>
    <w:p w14:paraId="6E1A519E" w14:textId="77777777" w:rsidR="005B0788" w:rsidRDefault="00000000">
      <w:pPr>
        <w:pStyle w:val="Heading1"/>
      </w:pPr>
      <w:bookmarkStart w:id="20" w:name="introduction"/>
      <w:bookmarkEnd w:id="20"/>
      <w:r>
        <w:br w:type="page"/>
      </w:r>
      <w:bookmarkStart w:id="21" w:name="scope"/>
      <w:bookmarkStart w:id="22" w:name="_Toc162005421"/>
      <w:bookmarkEnd w:id="21"/>
      <w:r>
        <w:lastRenderedPageBreak/>
        <w:t>1</w:t>
      </w:r>
      <w:r>
        <w:tab/>
        <w:t>Scope</w:t>
      </w:r>
      <w:bookmarkEnd w:id="22"/>
    </w:p>
    <w:p w14:paraId="02BA0C5E" w14:textId="77777777" w:rsidR="005B0788"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6793044" w14:textId="77777777" w:rsidR="005B0788" w:rsidRDefault="00000000">
      <w:pPr>
        <w:pStyle w:val="Heading1"/>
      </w:pPr>
      <w:bookmarkStart w:id="24" w:name="_Toc162005422"/>
      <w:r>
        <w:t>2</w:t>
      </w:r>
      <w:r>
        <w:tab/>
        <w:t>References</w:t>
      </w:r>
      <w:bookmarkEnd w:id="24"/>
    </w:p>
    <w:p w14:paraId="623D6A6F" w14:textId="77777777" w:rsidR="005B0788" w:rsidRDefault="00000000">
      <w:r>
        <w:t>The following documents contain provisions which, through reference in this text, constitute provisions of the present document.</w:t>
      </w:r>
    </w:p>
    <w:p w14:paraId="69290AF9" w14:textId="77777777" w:rsidR="005B0788" w:rsidRDefault="00000000">
      <w:pPr>
        <w:pStyle w:val="B10"/>
      </w:pPr>
      <w:r>
        <w:t>-</w:t>
      </w:r>
      <w:r>
        <w:tab/>
        <w:t>References are either specific (identified by date of publication, edition number, version number, etc.) or non</w:t>
      </w:r>
      <w:r>
        <w:noBreakHyphen/>
        <w:t>specific.</w:t>
      </w:r>
    </w:p>
    <w:p w14:paraId="6696ECD0" w14:textId="77777777" w:rsidR="005B0788" w:rsidRDefault="00000000">
      <w:pPr>
        <w:pStyle w:val="B10"/>
      </w:pPr>
      <w:r>
        <w:t>-</w:t>
      </w:r>
      <w:r>
        <w:tab/>
        <w:t>For a specific reference, subsequent revisions do not apply.</w:t>
      </w:r>
    </w:p>
    <w:p w14:paraId="4707D927" w14:textId="77777777" w:rsidR="005B0788"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229519" w14:textId="77777777" w:rsidR="005B0788" w:rsidRDefault="00000000">
      <w:pPr>
        <w:pStyle w:val="EX"/>
      </w:pPr>
      <w:bookmarkStart w:id="25" w:name="definitions"/>
      <w:bookmarkEnd w:id="25"/>
      <w:r>
        <w:t>[1]</w:t>
      </w:r>
      <w:r>
        <w:tab/>
        <w:t>3GPP TR 21.905: "Vocabulary for 3GPP Specifications".</w:t>
      </w:r>
    </w:p>
    <w:p w14:paraId="30BE9116" w14:textId="77777777" w:rsidR="005B0788"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9D0CAE4" w14:textId="77777777" w:rsidR="005B0788"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7A0454C2" w14:textId="77777777" w:rsidR="005B0788" w:rsidRDefault="00000000">
      <w:pPr>
        <w:pStyle w:val="EX"/>
      </w:pPr>
      <w:r>
        <w:t>[</w:t>
      </w:r>
      <w:r>
        <w:rPr>
          <w:lang w:eastAsia="zh-CN"/>
        </w:rPr>
        <w:t>4</w:t>
      </w:r>
      <w:r>
        <w:t>]</w:t>
      </w:r>
      <w:r>
        <w:tab/>
        <w:t>3GPP TS 29.500: "5G System; Technical Realization of Service Based Architecture; Stage 3".</w:t>
      </w:r>
    </w:p>
    <w:p w14:paraId="13347EB4" w14:textId="77777777" w:rsidR="005B0788" w:rsidRDefault="00000000">
      <w:pPr>
        <w:pStyle w:val="EX"/>
      </w:pPr>
      <w:r>
        <w:t>[</w:t>
      </w:r>
      <w:r>
        <w:rPr>
          <w:lang w:eastAsia="zh-CN"/>
        </w:rPr>
        <w:t>5</w:t>
      </w:r>
      <w:r>
        <w:t>]</w:t>
      </w:r>
      <w:r>
        <w:tab/>
        <w:t>3GPP TS 29.571: "5G System; Common Data Types for Service Based Interfaces Stage 3".</w:t>
      </w:r>
    </w:p>
    <w:p w14:paraId="5FED8C57" w14:textId="77777777" w:rsidR="005B0788" w:rsidRDefault="00000000">
      <w:pPr>
        <w:pStyle w:val="EX"/>
      </w:pPr>
      <w:r>
        <w:t>[6]</w:t>
      </w:r>
      <w:r>
        <w:tab/>
      </w:r>
      <w:proofErr w:type="spellStart"/>
      <w:r>
        <w:t>OpenAPI</w:t>
      </w:r>
      <w:proofErr w:type="spellEnd"/>
      <w:r>
        <w:t>: "</w:t>
      </w:r>
      <w:proofErr w:type="spellStart"/>
      <w:r>
        <w:t>OpenAPI</w:t>
      </w:r>
      <w:proofErr w:type="spellEnd"/>
      <w:r>
        <w:t xml:space="preserve"> Specification Version 3.0.0", </w:t>
      </w:r>
      <w:hyperlink r:id="rId12" w:history="1">
        <w:r>
          <w:t>https://spec.openapis.org/oas/v3.0.0</w:t>
        </w:r>
      </w:hyperlink>
      <w:r>
        <w:t>.</w:t>
      </w:r>
    </w:p>
    <w:p w14:paraId="372DD45A" w14:textId="77777777" w:rsidR="005B0788" w:rsidRDefault="00000000">
      <w:pPr>
        <w:pStyle w:val="EX"/>
      </w:pPr>
      <w:r>
        <w:t>[7]</w:t>
      </w:r>
      <w:r>
        <w:tab/>
        <w:t>3GPP TS 23.222: "Functional architecture and information flows to support Common API Framework for 3GPP Northbound APIs; Stage 2".</w:t>
      </w:r>
    </w:p>
    <w:p w14:paraId="74384600" w14:textId="77777777" w:rsidR="005B0788" w:rsidRDefault="00000000">
      <w:pPr>
        <w:pStyle w:val="EX"/>
      </w:pPr>
      <w:r>
        <w:t>[8]</w:t>
      </w:r>
      <w:r>
        <w:tab/>
        <w:t>3GPP TS 29.222: "Common API Framework for 3GPP Northbound APIs; Stage 3".</w:t>
      </w:r>
    </w:p>
    <w:p w14:paraId="2DE26EE1" w14:textId="77777777" w:rsidR="005B0788" w:rsidRDefault="00000000">
      <w:pPr>
        <w:pStyle w:val="EX"/>
      </w:pPr>
      <w:r>
        <w:t>[9]</w:t>
      </w:r>
      <w:r>
        <w:tab/>
        <w:t>3GPP TS 29.501: "5G System; Principles and Guidelines for Services Definition; Stage 3".</w:t>
      </w:r>
    </w:p>
    <w:p w14:paraId="62C47166" w14:textId="77777777" w:rsidR="005B0788" w:rsidRDefault="00000000">
      <w:pPr>
        <w:pStyle w:val="EX"/>
      </w:pPr>
      <w:r>
        <w:t>[10]</w:t>
      </w:r>
      <w:r>
        <w:tab/>
        <w:t>IETF RFC 9112: "HTTP/1.1".</w:t>
      </w:r>
    </w:p>
    <w:p w14:paraId="253F30B8" w14:textId="77777777" w:rsidR="005B0788" w:rsidRDefault="00000000">
      <w:pPr>
        <w:pStyle w:val="EX"/>
      </w:pPr>
      <w:r>
        <w:t>[11]</w:t>
      </w:r>
      <w:r>
        <w:tab/>
        <w:t>IETF RFC 9110: "HTTP Semantics"</w:t>
      </w:r>
    </w:p>
    <w:p w14:paraId="043CD472" w14:textId="77777777" w:rsidR="005B0788" w:rsidRDefault="00000000">
      <w:pPr>
        <w:pStyle w:val="EX"/>
      </w:pPr>
      <w:r>
        <w:t>[12]</w:t>
      </w:r>
      <w:r>
        <w:tab/>
        <w:t>Void.</w:t>
      </w:r>
    </w:p>
    <w:p w14:paraId="2CAEC579" w14:textId="77777777" w:rsidR="005B0788" w:rsidRDefault="00000000">
      <w:pPr>
        <w:pStyle w:val="EX"/>
      </w:pPr>
      <w:r>
        <w:t>[13]</w:t>
      </w:r>
      <w:r>
        <w:tab/>
        <w:t>Void.</w:t>
      </w:r>
    </w:p>
    <w:p w14:paraId="47DA854E" w14:textId="77777777" w:rsidR="005B0788" w:rsidRDefault="00000000">
      <w:pPr>
        <w:pStyle w:val="EX"/>
      </w:pPr>
      <w:r>
        <w:t>[14]</w:t>
      </w:r>
      <w:r>
        <w:tab/>
        <w:t>IETF RFC 9111: Caching".</w:t>
      </w:r>
    </w:p>
    <w:p w14:paraId="2538CCB7" w14:textId="77777777" w:rsidR="005B0788" w:rsidRDefault="00000000">
      <w:pPr>
        <w:pStyle w:val="EX"/>
      </w:pPr>
      <w:r>
        <w:t>[15]</w:t>
      </w:r>
      <w:r>
        <w:tab/>
        <w:t>Void</w:t>
      </w:r>
    </w:p>
    <w:p w14:paraId="0F1257FC" w14:textId="77777777" w:rsidR="005B0788" w:rsidRDefault="00000000">
      <w:pPr>
        <w:pStyle w:val="EX"/>
      </w:pPr>
      <w:r>
        <w:t>[16]</w:t>
      </w:r>
      <w:r>
        <w:tab/>
        <w:t>IETF RFC 9113: HTTP/2".</w:t>
      </w:r>
    </w:p>
    <w:p w14:paraId="4DC6074F" w14:textId="77777777" w:rsidR="005B0788" w:rsidRDefault="00000000">
      <w:pPr>
        <w:pStyle w:val="EX"/>
        <w:rPr>
          <w:lang w:eastAsia="zh-CN"/>
        </w:rPr>
      </w:pPr>
      <w:r>
        <w:t>[17]</w:t>
      </w:r>
      <w:r>
        <w:tab/>
        <w:t>IETF RFC 8259: "The JavaScript Object Notation (JSON) Data Interchange Format".</w:t>
      </w:r>
    </w:p>
    <w:p w14:paraId="41133458" w14:textId="77777777" w:rsidR="005B0788" w:rsidRDefault="00000000">
      <w:pPr>
        <w:pStyle w:val="EX"/>
        <w:rPr>
          <w:lang w:eastAsia="zh-CN"/>
        </w:rPr>
      </w:pPr>
      <w:r>
        <w:t>[18]</w:t>
      </w:r>
      <w:r>
        <w:tab/>
        <w:t>3GPP TR 21.900: "Technical Specification Group working methods".</w:t>
      </w:r>
    </w:p>
    <w:p w14:paraId="18CBFB39" w14:textId="77777777" w:rsidR="005B0788" w:rsidRDefault="00000000">
      <w:pPr>
        <w:pStyle w:val="EX"/>
      </w:pPr>
      <w:r>
        <w:t>[19]</w:t>
      </w:r>
      <w:r>
        <w:tab/>
        <w:t xml:space="preserve">3GPP TR 33.862: "Study on security aspects of the Message Service for </w:t>
      </w:r>
      <w:proofErr w:type="spellStart"/>
      <w:r>
        <w:t>MIoT</w:t>
      </w:r>
      <w:proofErr w:type="spellEnd"/>
      <w:r>
        <w:t xml:space="preserve"> over the 5G System (MSGin5G)".</w:t>
      </w:r>
    </w:p>
    <w:p w14:paraId="647178B8" w14:textId="77777777" w:rsidR="005B0788" w:rsidRDefault="00000000">
      <w:pPr>
        <w:pStyle w:val="EX"/>
      </w:pPr>
      <w:r>
        <w:t>[20]</w:t>
      </w:r>
      <w:r>
        <w:tab/>
        <w:t>3GPP TS 33.501: "Security architecture and procedures for 5G system".</w:t>
      </w:r>
    </w:p>
    <w:p w14:paraId="703121D4" w14:textId="77777777" w:rsidR="005B0788" w:rsidRDefault="00000000">
      <w:pPr>
        <w:pStyle w:val="EX"/>
      </w:pPr>
      <w:r>
        <w:t>[21]</w:t>
      </w:r>
      <w:r>
        <w:tab/>
        <w:t>IETF RFC 6749: "The OAuth 2.0 Authorization Framework".</w:t>
      </w:r>
    </w:p>
    <w:p w14:paraId="27EBACF1" w14:textId="77777777" w:rsidR="005B0788" w:rsidRDefault="00000000">
      <w:pPr>
        <w:pStyle w:val="EX"/>
        <w:rPr>
          <w:lang w:eastAsia="zh-CN"/>
        </w:rPr>
      </w:pPr>
      <w:r>
        <w:lastRenderedPageBreak/>
        <w:t>[22]</w:t>
      </w:r>
      <w:r>
        <w:tab/>
        <w:t>3GPP TS 33.122: "Security Aspects of Common API Framework for 3GPP Northbound APIs".</w:t>
      </w:r>
    </w:p>
    <w:p w14:paraId="175654D2" w14:textId="77777777" w:rsidR="005B0788"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6600C9C3" w14:textId="77777777" w:rsidR="005B0788"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7493700" w14:textId="77777777" w:rsidR="005B0788" w:rsidRDefault="00000000">
      <w:pPr>
        <w:pStyle w:val="Heading1"/>
      </w:pPr>
      <w:bookmarkStart w:id="26" w:name="_Toc162005423"/>
      <w:r>
        <w:t>3</w:t>
      </w:r>
      <w:r>
        <w:tab/>
        <w:t>Definitions of terms, symbols and abbreviations</w:t>
      </w:r>
      <w:bookmarkEnd w:id="26"/>
    </w:p>
    <w:p w14:paraId="5ECFC9D3" w14:textId="77777777" w:rsidR="005B0788" w:rsidRDefault="00000000">
      <w:pPr>
        <w:pStyle w:val="Heading2"/>
      </w:pPr>
      <w:bookmarkStart w:id="27" w:name="_Toc162005424"/>
      <w:r>
        <w:t>3.1</w:t>
      </w:r>
      <w:r>
        <w:tab/>
        <w:t>Terms</w:t>
      </w:r>
      <w:bookmarkEnd w:id="27"/>
    </w:p>
    <w:p w14:paraId="647E80C9" w14:textId="77777777" w:rsidR="005B0788" w:rsidRDefault="00000000">
      <w:r>
        <w:t>For the purposes of the present document, the terms given in 3GPP TR 21.905 [1] and the following apply. A term defined in the present document takes precedence over the definition of the same term, if any, in 3GPP TR 21.905 [1].</w:t>
      </w:r>
    </w:p>
    <w:p w14:paraId="641F96C1" w14:textId="77777777" w:rsidR="005B0788" w:rsidRDefault="00000000">
      <w:r>
        <w:t>For the purposes of the present document, the following terms and its definitions given in 3GPP TS 23.554 [</w:t>
      </w:r>
      <w:r>
        <w:rPr>
          <w:lang w:eastAsia="zh-CN"/>
        </w:rPr>
        <w:t>2</w:t>
      </w:r>
      <w:r>
        <w:t>] shall apply:</w:t>
      </w:r>
    </w:p>
    <w:p w14:paraId="2AE74DFF" w14:textId="77777777" w:rsidR="005B0788" w:rsidRDefault="00000000">
      <w:pPr>
        <w:pStyle w:val="EW"/>
        <w:rPr>
          <w:lang w:eastAsia="zh-CN"/>
        </w:rPr>
      </w:pPr>
      <w:r>
        <w:rPr>
          <w:lang w:eastAsia="zh-CN"/>
        </w:rPr>
        <w:t>MSGin5G Service</w:t>
      </w:r>
    </w:p>
    <w:p w14:paraId="06A7E7FD" w14:textId="77777777" w:rsidR="005B0788" w:rsidRDefault="00000000">
      <w:pPr>
        <w:pStyle w:val="EW"/>
        <w:rPr>
          <w:lang w:eastAsia="zh-CN"/>
        </w:rPr>
      </w:pPr>
      <w:r>
        <w:rPr>
          <w:lang w:eastAsia="zh-CN"/>
        </w:rPr>
        <w:t>MSGin5G message</w:t>
      </w:r>
    </w:p>
    <w:p w14:paraId="727B78CC" w14:textId="77777777" w:rsidR="005B0788" w:rsidRDefault="00000000">
      <w:pPr>
        <w:pStyle w:val="EW"/>
        <w:rPr>
          <w:lang w:eastAsia="zh-CN"/>
        </w:rPr>
      </w:pPr>
      <w:r>
        <w:rPr>
          <w:lang w:eastAsia="zh-CN"/>
        </w:rPr>
        <w:t>MSGin5G UE</w:t>
      </w:r>
    </w:p>
    <w:p w14:paraId="05D62A8A" w14:textId="77777777" w:rsidR="005B0788" w:rsidRDefault="00000000">
      <w:pPr>
        <w:pStyle w:val="EW"/>
        <w:rPr>
          <w:lang w:eastAsia="zh-CN"/>
        </w:rPr>
      </w:pPr>
      <w:r>
        <w:rPr>
          <w:lang w:eastAsia="zh-CN"/>
        </w:rPr>
        <w:t>MSGin5G Group</w:t>
      </w:r>
    </w:p>
    <w:p w14:paraId="042AB080" w14:textId="77777777" w:rsidR="005B0788" w:rsidRDefault="00000000">
      <w:pPr>
        <w:pStyle w:val="EW"/>
        <w:rPr>
          <w:lang w:eastAsia="zh-CN"/>
        </w:rPr>
      </w:pPr>
      <w:r>
        <w:rPr>
          <w:lang w:eastAsia="zh-CN"/>
        </w:rPr>
        <w:t>MSGin5G Client</w:t>
      </w:r>
    </w:p>
    <w:p w14:paraId="74C1D319" w14:textId="77777777" w:rsidR="005B0788" w:rsidRDefault="00000000">
      <w:pPr>
        <w:pStyle w:val="EW"/>
        <w:rPr>
          <w:lang w:eastAsia="zh-CN"/>
        </w:rPr>
      </w:pPr>
      <w:r>
        <w:rPr>
          <w:lang w:eastAsia="zh-CN"/>
        </w:rPr>
        <w:t>MSGin5G Server</w:t>
      </w:r>
    </w:p>
    <w:p w14:paraId="4ACC538D" w14:textId="77777777" w:rsidR="005B0788" w:rsidRDefault="00000000">
      <w:pPr>
        <w:pStyle w:val="EW"/>
        <w:rPr>
          <w:lang w:eastAsia="zh-CN"/>
        </w:rPr>
      </w:pPr>
      <w:r>
        <w:rPr>
          <w:lang w:eastAsia="zh-CN"/>
        </w:rPr>
        <w:t>Legacy 3GPP Message Gateway</w:t>
      </w:r>
    </w:p>
    <w:p w14:paraId="1BAE309A" w14:textId="77777777" w:rsidR="005B0788" w:rsidRDefault="00000000">
      <w:pPr>
        <w:pStyle w:val="EW"/>
        <w:rPr>
          <w:lang w:eastAsia="zh-CN"/>
        </w:rPr>
      </w:pPr>
      <w:r>
        <w:rPr>
          <w:lang w:eastAsia="zh-CN"/>
        </w:rPr>
        <w:t>Non-3GPP Message Gateway</w:t>
      </w:r>
    </w:p>
    <w:p w14:paraId="048B3866" w14:textId="77777777" w:rsidR="005B0788" w:rsidRDefault="00000000">
      <w:pPr>
        <w:pStyle w:val="EW"/>
        <w:rPr>
          <w:lang w:eastAsia="zh-CN"/>
        </w:rPr>
      </w:pPr>
      <w:r>
        <w:rPr>
          <w:rFonts w:hint="eastAsia"/>
          <w:lang w:eastAsia="zh-CN"/>
        </w:rPr>
        <w:t>Broadcast Message Gateway</w:t>
      </w:r>
    </w:p>
    <w:p w14:paraId="6BFF5A39" w14:textId="77777777" w:rsidR="005B0788" w:rsidRDefault="00000000">
      <w:pPr>
        <w:pStyle w:val="EW"/>
        <w:rPr>
          <w:lang w:eastAsia="zh-CN"/>
        </w:rPr>
      </w:pPr>
      <w:r>
        <w:rPr>
          <w:lang w:eastAsia="zh-CN"/>
        </w:rPr>
        <w:t>Legacy 3GPP UE</w:t>
      </w:r>
    </w:p>
    <w:p w14:paraId="3E352D40" w14:textId="77777777" w:rsidR="005B0788" w:rsidRDefault="00000000">
      <w:pPr>
        <w:pStyle w:val="EW"/>
        <w:rPr>
          <w:lang w:eastAsia="zh-CN"/>
        </w:rPr>
      </w:pPr>
      <w:r>
        <w:rPr>
          <w:lang w:eastAsia="zh-CN"/>
        </w:rPr>
        <w:t>Non-3GPP UE</w:t>
      </w:r>
    </w:p>
    <w:p w14:paraId="1915C37F" w14:textId="77777777" w:rsidR="005B0788" w:rsidRDefault="00000000">
      <w:pPr>
        <w:pStyle w:val="EW"/>
        <w:rPr>
          <w:lang w:eastAsia="zh-CN"/>
        </w:rPr>
      </w:pPr>
      <w:r>
        <w:rPr>
          <w:lang w:eastAsia="zh-CN"/>
        </w:rPr>
        <w:t>Point-to-Point messaging</w:t>
      </w:r>
    </w:p>
    <w:p w14:paraId="72F9B168" w14:textId="77777777" w:rsidR="005B0788" w:rsidRDefault="00000000">
      <w:pPr>
        <w:pStyle w:val="EW"/>
        <w:rPr>
          <w:lang w:eastAsia="zh-CN"/>
        </w:rPr>
      </w:pPr>
      <w:r>
        <w:rPr>
          <w:lang w:eastAsia="zh-CN"/>
        </w:rPr>
        <w:t>Point-to-Application messaging</w:t>
      </w:r>
    </w:p>
    <w:p w14:paraId="7017CD8D" w14:textId="77777777" w:rsidR="005B0788" w:rsidRDefault="00000000">
      <w:pPr>
        <w:pStyle w:val="EW"/>
        <w:rPr>
          <w:lang w:eastAsia="zh-CN"/>
        </w:rPr>
      </w:pPr>
      <w:r>
        <w:rPr>
          <w:lang w:eastAsia="zh-CN"/>
        </w:rPr>
        <w:t>Application-to-Point messaging</w:t>
      </w:r>
    </w:p>
    <w:p w14:paraId="5C359448" w14:textId="77777777" w:rsidR="005B0788" w:rsidRDefault="00000000">
      <w:pPr>
        <w:pStyle w:val="EW"/>
        <w:rPr>
          <w:lang w:eastAsia="zh-CN"/>
        </w:rPr>
      </w:pPr>
      <w:r>
        <w:rPr>
          <w:lang w:eastAsia="zh-CN"/>
        </w:rPr>
        <w:t>Group messaging</w:t>
      </w:r>
    </w:p>
    <w:p w14:paraId="0E8663F4" w14:textId="77777777" w:rsidR="005B0788" w:rsidRDefault="00000000">
      <w:pPr>
        <w:pStyle w:val="EW"/>
        <w:rPr>
          <w:lang w:eastAsia="zh-CN"/>
        </w:rPr>
      </w:pPr>
      <w:r>
        <w:rPr>
          <w:lang w:eastAsia="zh-CN"/>
        </w:rPr>
        <w:t>Broadcast messaging</w:t>
      </w:r>
    </w:p>
    <w:p w14:paraId="54B53A4B" w14:textId="77777777" w:rsidR="005B0788" w:rsidRDefault="00000000">
      <w:pPr>
        <w:pStyle w:val="EW"/>
        <w:rPr>
          <w:lang w:eastAsia="zh-CN"/>
        </w:rPr>
      </w:pPr>
      <w:r>
        <w:rPr>
          <w:lang w:eastAsia="zh-CN"/>
        </w:rPr>
        <w:t>Messaging Topic</w:t>
      </w:r>
    </w:p>
    <w:p w14:paraId="478A20FE" w14:textId="77777777" w:rsidR="005B0788" w:rsidRDefault="00000000">
      <w:pPr>
        <w:pStyle w:val="EW"/>
        <w:rPr>
          <w:lang w:eastAsia="zh-CN"/>
        </w:rPr>
      </w:pPr>
      <w:r>
        <w:rPr>
          <w:lang w:eastAsia="zh-CN"/>
        </w:rPr>
        <w:t>Message Gateway</w:t>
      </w:r>
    </w:p>
    <w:p w14:paraId="192090A2" w14:textId="77777777" w:rsidR="005B0788" w:rsidRDefault="00000000">
      <w:pPr>
        <w:pStyle w:val="EW"/>
        <w:rPr>
          <w:lang w:eastAsia="zh-CN"/>
        </w:rPr>
      </w:pPr>
      <w:r>
        <w:rPr>
          <w:rFonts w:hint="eastAsia"/>
          <w:lang w:eastAsia="zh-CN"/>
        </w:rPr>
        <w:t>Broadcast Area</w:t>
      </w:r>
    </w:p>
    <w:p w14:paraId="115960F5" w14:textId="77777777" w:rsidR="005B0788" w:rsidRDefault="00000000">
      <w:pPr>
        <w:pStyle w:val="Heading2"/>
      </w:pPr>
      <w:bookmarkStart w:id="28" w:name="_Toc162005425"/>
      <w:r>
        <w:t>3.2</w:t>
      </w:r>
      <w:r>
        <w:tab/>
        <w:t>Symbols</w:t>
      </w:r>
      <w:bookmarkEnd w:id="28"/>
    </w:p>
    <w:p w14:paraId="2CE96322" w14:textId="77777777" w:rsidR="005B0788" w:rsidRDefault="00000000">
      <w:pPr>
        <w:keepNext/>
      </w:pPr>
      <w:r>
        <w:t>For the purposes of the present document, the following symbols apply:</w:t>
      </w:r>
    </w:p>
    <w:p w14:paraId="108CD7CF" w14:textId="77777777" w:rsidR="005B0788" w:rsidRDefault="00000000">
      <w:pPr>
        <w:pStyle w:val="EW"/>
      </w:pPr>
      <w:r>
        <w:t>&lt;symbol&gt;</w:t>
      </w:r>
      <w:r>
        <w:tab/>
        <w:t>&lt;Explanation&gt;</w:t>
      </w:r>
    </w:p>
    <w:p w14:paraId="063FEC7B" w14:textId="77777777" w:rsidR="005B0788" w:rsidRDefault="005B0788">
      <w:pPr>
        <w:pStyle w:val="EW"/>
      </w:pPr>
    </w:p>
    <w:p w14:paraId="5D5FDAB6" w14:textId="77777777" w:rsidR="005B0788" w:rsidRDefault="00000000">
      <w:pPr>
        <w:pStyle w:val="Heading2"/>
      </w:pPr>
      <w:bookmarkStart w:id="29" w:name="_Toc162005426"/>
      <w:r>
        <w:t>3.3</w:t>
      </w:r>
      <w:r>
        <w:tab/>
        <w:t>Abbreviations</w:t>
      </w:r>
      <w:bookmarkEnd w:id="29"/>
    </w:p>
    <w:p w14:paraId="41566284" w14:textId="77777777" w:rsidR="005B078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0E3919" w14:textId="77777777" w:rsidR="005B0788" w:rsidRDefault="00000000">
      <w:pPr>
        <w:pStyle w:val="EW"/>
        <w:rPr>
          <w:lang w:eastAsia="zh-CN"/>
        </w:rPr>
      </w:pPr>
      <w:r>
        <w:t>AS</w:t>
      </w:r>
      <w:r>
        <w:tab/>
        <w:t>Application Server</w:t>
      </w:r>
    </w:p>
    <w:p w14:paraId="7EB13112" w14:textId="77777777" w:rsidR="005B0788" w:rsidRDefault="00000000">
      <w:pPr>
        <w:pStyle w:val="EW"/>
        <w:rPr>
          <w:lang w:eastAsia="zh-CN"/>
        </w:rPr>
      </w:pPr>
      <w:r>
        <w:rPr>
          <w:rFonts w:hint="eastAsia"/>
          <w:lang w:eastAsia="zh-CN"/>
        </w:rPr>
        <w:t>BC</w:t>
      </w:r>
      <w:r>
        <w:tab/>
      </w:r>
      <w:r>
        <w:rPr>
          <w:rFonts w:hint="eastAsia"/>
          <w:lang w:eastAsia="zh-CN"/>
        </w:rPr>
        <w:t>Broadcast</w:t>
      </w:r>
    </w:p>
    <w:p w14:paraId="6EB47A32" w14:textId="77777777" w:rsidR="005B0788" w:rsidRDefault="00000000">
      <w:pPr>
        <w:pStyle w:val="EW"/>
        <w:rPr>
          <w:lang w:eastAsia="zh-CN"/>
        </w:rPr>
      </w:pPr>
      <w:r>
        <w:rPr>
          <w:rFonts w:hint="eastAsia"/>
          <w:lang w:val="en-US" w:eastAsia="zh-CN"/>
        </w:rPr>
        <w:t>BMG</w:t>
      </w:r>
      <w:r>
        <w:rPr>
          <w:rFonts w:hint="eastAsia"/>
          <w:lang w:eastAsia="zh-CN"/>
        </w:rPr>
        <w:tab/>
        <w:t>Broadcast Message Gateway</w:t>
      </w:r>
    </w:p>
    <w:p w14:paraId="1CC0B758" w14:textId="77777777" w:rsidR="005B0788" w:rsidRDefault="00000000">
      <w:pPr>
        <w:pStyle w:val="EW"/>
      </w:pPr>
      <w:r>
        <w:t>CAPIF</w:t>
      </w:r>
      <w:r>
        <w:tab/>
        <w:t>Common API Framework</w:t>
      </w:r>
    </w:p>
    <w:p w14:paraId="28466318" w14:textId="77777777" w:rsidR="005B0788"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2F544512" w14:textId="77777777" w:rsidR="005B0788" w:rsidRDefault="00000000">
      <w:pPr>
        <w:pStyle w:val="EW"/>
        <w:rPr>
          <w:lang w:val="en-US" w:eastAsia="zh-CN"/>
        </w:rPr>
      </w:pPr>
      <w:r>
        <w:rPr>
          <w:rFonts w:hint="eastAsia"/>
          <w:lang w:val="en-US" w:eastAsia="zh-CN"/>
        </w:rPr>
        <w:t>N3G</w:t>
      </w:r>
      <w:r>
        <w:rPr>
          <w:rFonts w:hint="eastAsia"/>
          <w:lang w:val="en-US" w:eastAsia="zh-CN"/>
        </w:rPr>
        <w:tab/>
        <w:t>Non-3GPP Message Gateway</w:t>
      </w:r>
    </w:p>
    <w:p w14:paraId="4EEA839A" w14:textId="77777777" w:rsidR="005B0788" w:rsidRDefault="005B0788">
      <w:pPr>
        <w:rPr>
          <w:lang w:val="en-US" w:eastAsia="zh-CN"/>
        </w:rPr>
      </w:pPr>
    </w:p>
    <w:p w14:paraId="15C79067" w14:textId="77777777" w:rsidR="005B0788" w:rsidRDefault="00000000">
      <w:pPr>
        <w:pStyle w:val="Heading1"/>
      </w:pPr>
      <w:bookmarkStart w:id="30" w:name="clause4"/>
      <w:bookmarkStart w:id="31" w:name="_Toc162005427"/>
      <w:bookmarkEnd w:id="30"/>
      <w:r>
        <w:lastRenderedPageBreak/>
        <w:t>4</w:t>
      </w:r>
      <w:r>
        <w:tab/>
        <w:t>Overview</w:t>
      </w:r>
      <w:bookmarkEnd w:id="31"/>
    </w:p>
    <w:p w14:paraId="23FB70A6" w14:textId="77777777" w:rsidR="005B0788"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001D50BF" w14:textId="77777777" w:rsidR="005B0788"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FAF6AF3" w14:textId="77777777" w:rsidR="005B0788"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07A6FBFF" w14:textId="77777777" w:rsidR="005B0788"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2C1E0FF9" w14:textId="77777777" w:rsidR="005B0788" w:rsidRDefault="00000000">
      <w:pPr>
        <w:pStyle w:val="B10"/>
      </w:pPr>
      <w:r>
        <w:t>2.</w:t>
      </w:r>
      <w:r>
        <w:tab/>
        <w:t>Interconnecting two different messaging delivery mechanisms and assure the message integrity between different message delivery mechanisms, provided by Message Gateway.</w:t>
      </w:r>
    </w:p>
    <w:p w14:paraId="18578EFD" w14:textId="77777777" w:rsidR="005B0788"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721536FB" w14:textId="77777777" w:rsidR="005B0788" w:rsidRDefault="00000000">
      <w:pPr>
        <w:pStyle w:val="Heading1"/>
      </w:pPr>
      <w:bookmarkStart w:id="33" w:name="_Toc83768234"/>
      <w:bookmarkStart w:id="34" w:name="_Toc97197060"/>
      <w:bookmarkStart w:id="35" w:name="_Toc162005428"/>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14:paraId="32EB286E" w14:textId="77777777" w:rsidR="005B0788" w:rsidRDefault="00000000">
      <w:pPr>
        <w:pStyle w:val="Heading2"/>
        <w:rPr>
          <w:lang w:eastAsia="zh-CN"/>
        </w:rPr>
      </w:pPr>
      <w:bookmarkStart w:id="38" w:name="_Toc97197061"/>
      <w:bookmarkStart w:id="39" w:name="_Toc96996655"/>
      <w:bookmarkStart w:id="40" w:name="_Toc83768235"/>
      <w:bookmarkStart w:id="41" w:name="_Toc162005429"/>
      <w:bookmarkStart w:id="42" w:name="_Toc93878863"/>
      <w:r>
        <w:t>5.1</w:t>
      </w:r>
      <w:r>
        <w:tab/>
      </w:r>
      <w:r>
        <w:rPr>
          <w:lang w:eastAsia="zh-CN"/>
        </w:rPr>
        <w:t>Introduction</w:t>
      </w:r>
      <w:bookmarkEnd w:id="38"/>
      <w:bookmarkEnd w:id="39"/>
      <w:bookmarkEnd w:id="40"/>
      <w:bookmarkEnd w:id="41"/>
      <w:bookmarkEnd w:id="42"/>
    </w:p>
    <w:p w14:paraId="027AD783" w14:textId="77777777" w:rsidR="005B0788"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3DAA5E02" w14:textId="77777777" w:rsidR="005B0788"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5B0788" w14:paraId="05B42AF8" w14:textId="77777777">
        <w:tc>
          <w:tcPr>
            <w:tcW w:w="1996" w:type="dxa"/>
            <w:shd w:val="clear" w:color="auto" w:fill="C0C0C0"/>
          </w:tcPr>
          <w:p w14:paraId="4BE54D04" w14:textId="77777777" w:rsidR="005B0788" w:rsidRDefault="00000000">
            <w:pPr>
              <w:pStyle w:val="TAH"/>
            </w:pPr>
            <w:r>
              <w:t>Service Name</w:t>
            </w:r>
          </w:p>
        </w:tc>
        <w:tc>
          <w:tcPr>
            <w:tcW w:w="3332" w:type="dxa"/>
            <w:shd w:val="clear" w:color="auto" w:fill="C0C0C0"/>
          </w:tcPr>
          <w:p w14:paraId="36C87E93" w14:textId="77777777" w:rsidR="005B0788" w:rsidRDefault="00000000">
            <w:pPr>
              <w:pStyle w:val="TAH"/>
            </w:pPr>
            <w:r>
              <w:t>Service Operations</w:t>
            </w:r>
          </w:p>
        </w:tc>
        <w:tc>
          <w:tcPr>
            <w:tcW w:w="2790" w:type="dxa"/>
            <w:shd w:val="clear" w:color="auto" w:fill="C0C0C0"/>
          </w:tcPr>
          <w:p w14:paraId="44ACAB5D" w14:textId="77777777" w:rsidR="005B0788" w:rsidRDefault="00000000">
            <w:pPr>
              <w:pStyle w:val="TAH"/>
            </w:pPr>
            <w:r>
              <w:t>Operation</w:t>
            </w:r>
          </w:p>
          <w:p w14:paraId="2F36E015" w14:textId="77777777" w:rsidR="005B0788" w:rsidRDefault="00000000">
            <w:pPr>
              <w:pStyle w:val="TAH"/>
            </w:pPr>
            <w:r>
              <w:t>Semantics</w:t>
            </w:r>
          </w:p>
        </w:tc>
        <w:tc>
          <w:tcPr>
            <w:tcW w:w="2160" w:type="dxa"/>
            <w:shd w:val="clear" w:color="auto" w:fill="C0C0C0"/>
          </w:tcPr>
          <w:p w14:paraId="673F628A" w14:textId="77777777" w:rsidR="005B0788" w:rsidRDefault="00000000">
            <w:pPr>
              <w:pStyle w:val="TAH"/>
            </w:pPr>
            <w:r>
              <w:t>Example Consumer(s)</w:t>
            </w:r>
          </w:p>
        </w:tc>
      </w:tr>
      <w:tr w:rsidR="005B0788" w14:paraId="1C860B31" w14:textId="77777777">
        <w:tc>
          <w:tcPr>
            <w:tcW w:w="1996" w:type="dxa"/>
            <w:vMerge w:val="restart"/>
          </w:tcPr>
          <w:p w14:paraId="6BE10F9B" w14:textId="77777777" w:rsidR="005B0788" w:rsidRDefault="00000000">
            <w:pPr>
              <w:pStyle w:val="TAL"/>
            </w:pPr>
            <w:proofErr w:type="spellStart"/>
            <w:r>
              <w:t>MSGS_ASRegistration</w:t>
            </w:r>
            <w:proofErr w:type="spellEnd"/>
          </w:p>
        </w:tc>
        <w:tc>
          <w:tcPr>
            <w:tcW w:w="3332" w:type="dxa"/>
          </w:tcPr>
          <w:p w14:paraId="3420B142" w14:textId="77777777" w:rsidR="005B0788" w:rsidRDefault="00000000">
            <w:pPr>
              <w:pStyle w:val="TAL"/>
            </w:pPr>
            <w:proofErr w:type="spellStart"/>
            <w:r>
              <w:t>MSGS_ASRegistration_Request</w:t>
            </w:r>
            <w:proofErr w:type="spellEnd"/>
          </w:p>
        </w:tc>
        <w:tc>
          <w:tcPr>
            <w:tcW w:w="2790" w:type="dxa"/>
            <w:vMerge w:val="restart"/>
          </w:tcPr>
          <w:p w14:paraId="653D05DE" w14:textId="77777777" w:rsidR="005B0788" w:rsidRDefault="00000000">
            <w:pPr>
              <w:pStyle w:val="TAL"/>
            </w:pPr>
            <w:r>
              <w:t>Request/Response</w:t>
            </w:r>
          </w:p>
        </w:tc>
        <w:tc>
          <w:tcPr>
            <w:tcW w:w="2160" w:type="dxa"/>
            <w:vMerge w:val="restart"/>
          </w:tcPr>
          <w:p w14:paraId="71170E21" w14:textId="77777777" w:rsidR="005B0788" w:rsidRDefault="00000000">
            <w:pPr>
              <w:pStyle w:val="TAL"/>
            </w:pPr>
            <w:r>
              <w:t>AS</w:t>
            </w:r>
          </w:p>
        </w:tc>
      </w:tr>
      <w:tr w:rsidR="005B0788" w14:paraId="0C61B1DE" w14:textId="77777777">
        <w:tc>
          <w:tcPr>
            <w:tcW w:w="1996" w:type="dxa"/>
            <w:vMerge/>
          </w:tcPr>
          <w:p w14:paraId="5D680C5F" w14:textId="77777777" w:rsidR="005B0788" w:rsidRDefault="005B0788">
            <w:pPr>
              <w:pStyle w:val="TAL"/>
            </w:pPr>
          </w:p>
        </w:tc>
        <w:tc>
          <w:tcPr>
            <w:tcW w:w="3332" w:type="dxa"/>
          </w:tcPr>
          <w:p w14:paraId="7BAF93D7" w14:textId="77777777" w:rsidR="005B0788" w:rsidRDefault="00000000">
            <w:pPr>
              <w:pStyle w:val="TAL"/>
            </w:pPr>
            <w:proofErr w:type="spellStart"/>
            <w:r>
              <w:t>MSGS_ASRegistration_Deregister</w:t>
            </w:r>
            <w:proofErr w:type="spellEnd"/>
          </w:p>
        </w:tc>
        <w:tc>
          <w:tcPr>
            <w:tcW w:w="2790" w:type="dxa"/>
            <w:vMerge/>
          </w:tcPr>
          <w:p w14:paraId="19C79E90" w14:textId="77777777" w:rsidR="005B0788" w:rsidRDefault="005B0788">
            <w:pPr>
              <w:pStyle w:val="TAL"/>
            </w:pPr>
          </w:p>
        </w:tc>
        <w:tc>
          <w:tcPr>
            <w:tcW w:w="2160" w:type="dxa"/>
            <w:vMerge/>
          </w:tcPr>
          <w:p w14:paraId="1A1AACBE" w14:textId="77777777" w:rsidR="005B0788" w:rsidRDefault="005B0788">
            <w:pPr>
              <w:pStyle w:val="TAL"/>
            </w:pPr>
          </w:p>
        </w:tc>
      </w:tr>
      <w:tr w:rsidR="005B0788" w14:paraId="6C719ECF" w14:textId="77777777">
        <w:tc>
          <w:tcPr>
            <w:tcW w:w="1996" w:type="dxa"/>
            <w:vMerge w:val="restart"/>
          </w:tcPr>
          <w:p w14:paraId="1AF15802" w14:textId="77777777" w:rsidR="005B0788" w:rsidRDefault="00000000">
            <w:pPr>
              <w:pStyle w:val="TAL"/>
            </w:pPr>
            <w:proofErr w:type="spellStart"/>
            <w:r>
              <w:t>MSGS_MSGDelivery</w:t>
            </w:r>
            <w:proofErr w:type="spellEnd"/>
          </w:p>
        </w:tc>
        <w:tc>
          <w:tcPr>
            <w:tcW w:w="3332" w:type="dxa"/>
          </w:tcPr>
          <w:p w14:paraId="37CA0DB5" w14:textId="77777777" w:rsidR="005B0788" w:rsidRDefault="00000000">
            <w:pPr>
              <w:pStyle w:val="TAL"/>
            </w:pPr>
            <w:proofErr w:type="spellStart"/>
            <w:r>
              <w:t>MSGS_MSGDelivery_ASODelivery</w:t>
            </w:r>
            <w:proofErr w:type="spellEnd"/>
          </w:p>
        </w:tc>
        <w:tc>
          <w:tcPr>
            <w:tcW w:w="2790" w:type="dxa"/>
            <w:vMerge w:val="restart"/>
          </w:tcPr>
          <w:p w14:paraId="5D7CAF72" w14:textId="77777777" w:rsidR="005B0788" w:rsidRDefault="00000000">
            <w:pPr>
              <w:pStyle w:val="TAL"/>
            </w:pPr>
            <w:r>
              <w:t>Request/ Response</w:t>
            </w:r>
          </w:p>
        </w:tc>
        <w:tc>
          <w:tcPr>
            <w:tcW w:w="2160" w:type="dxa"/>
            <w:vMerge w:val="restart"/>
          </w:tcPr>
          <w:p w14:paraId="13638853" w14:textId="77777777" w:rsidR="005B0788" w:rsidRDefault="00000000">
            <w:pPr>
              <w:pStyle w:val="TAL"/>
            </w:pPr>
            <w:r>
              <w:t>AS, Legacy 3GPP Message Gateway, Non-3GPP Message Gateway</w:t>
            </w:r>
          </w:p>
        </w:tc>
      </w:tr>
      <w:tr w:rsidR="005B0788" w14:paraId="5A4DFD82" w14:textId="77777777">
        <w:tc>
          <w:tcPr>
            <w:tcW w:w="1996" w:type="dxa"/>
            <w:vMerge/>
          </w:tcPr>
          <w:p w14:paraId="5DE6500D" w14:textId="77777777" w:rsidR="005B0788" w:rsidRDefault="005B0788">
            <w:pPr>
              <w:pStyle w:val="TAL"/>
            </w:pPr>
          </w:p>
        </w:tc>
        <w:tc>
          <w:tcPr>
            <w:tcW w:w="3332" w:type="dxa"/>
          </w:tcPr>
          <w:p w14:paraId="6799EF71" w14:textId="77777777" w:rsidR="005B0788" w:rsidRDefault="00000000">
            <w:pPr>
              <w:pStyle w:val="TAL"/>
            </w:pPr>
            <w:proofErr w:type="spellStart"/>
            <w:r>
              <w:t>MSGS_MSGDelivery_ASODeliveryReport</w:t>
            </w:r>
            <w:proofErr w:type="spellEnd"/>
          </w:p>
        </w:tc>
        <w:tc>
          <w:tcPr>
            <w:tcW w:w="2790" w:type="dxa"/>
            <w:vMerge/>
          </w:tcPr>
          <w:p w14:paraId="1783B166" w14:textId="77777777" w:rsidR="005B0788" w:rsidRDefault="005B0788">
            <w:pPr>
              <w:pStyle w:val="TAL"/>
            </w:pPr>
          </w:p>
        </w:tc>
        <w:tc>
          <w:tcPr>
            <w:tcW w:w="2160" w:type="dxa"/>
            <w:vMerge/>
          </w:tcPr>
          <w:p w14:paraId="32394662" w14:textId="77777777" w:rsidR="005B0788" w:rsidRDefault="005B0788">
            <w:pPr>
              <w:pStyle w:val="TAL"/>
            </w:pPr>
          </w:p>
        </w:tc>
      </w:tr>
      <w:tr w:rsidR="005B0788" w14:paraId="5DF71AD3" w14:textId="77777777">
        <w:tc>
          <w:tcPr>
            <w:tcW w:w="1996" w:type="dxa"/>
            <w:vMerge/>
          </w:tcPr>
          <w:p w14:paraId="7D03513E" w14:textId="77777777" w:rsidR="005B0788" w:rsidRDefault="005B0788">
            <w:pPr>
              <w:pStyle w:val="TAL"/>
            </w:pPr>
          </w:p>
        </w:tc>
        <w:tc>
          <w:tcPr>
            <w:tcW w:w="3332" w:type="dxa"/>
          </w:tcPr>
          <w:p w14:paraId="0350C2BF" w14:textId="77777777" w:rsidR="005B0788" w:rsidRDefault="00000000">
            <w:pPr>
              <w:pStyle w:val="TAL"/>
            </w:pPr>
            <w:proofErr w:type="spellStart"/>
            <w:r>
              <w:t>MSGS_MSGDelivery_UEODelivery</w:t>
            </w:r>
            <w:proofErr w:type="spellEnd"/>
          </w:p>
        </w:tc>
        <w:tc>
          <w:tcPr>
            <w:tcW w:w="2790" w:type="dxa"/>
            <w:vMerge/>
          </w:tcPr>
          <w:p w14:paraId="4C4BB961" w14:textId="77777777" w:rsidR="005B0788" w:rsidRDefault="005B0788">
            <w:pPr>
              <w:pStyle w:val="TAL"/>
            </w:pPr>
          </w:p>
        </w:tc>
        <w:tc>
          <w:tcPr>
            <w:tcW w:w="2160" w:type="dxa"/>
            <w:vMerge/>
          </w:tcPr>
          <w:p w14:paraId="1013AD96" w14:textId="77777777" w:rsidR="005B0788" w:rsidRDefault="005B0788">
            <w:pPr>
              <w:pStyle w:val="TAL"/>
            </w:pPr>
          </w:p>
        </w:tc>
      </w:tr>
      <w:tr w:rsidR="005B0788" w14:paraId="47239EBC" w14:textId="77777777">
        <w:tc>
          <w:tcPr>
            <w:tcW w:w="1996" w:type="dxa"/>
            <w:vMerge/>
          </w:tcPr>
          <w:p w14:paraId="6BCCE77E" w14:textId="77777777" w:rsidR="005B0788" w:rsidRDefault="005B0788">
            <w:pPr>
              <w:pStyle w:val="TAL"/>
            </w:pPr>
          </w:p>
        </w:tc>
        <w:tc>
          <w:tcPr>
            <w:tcW w:w="3332" w:type="dxa"/>
          </w:tcPr>
          <w:p w14:paraId="2ED9BA9F" w14:textId="77777777" w:rsidR="005B0788" w:rsidRDefault="00000000">
            <w:pPr>
              <w:pStyle w:val="TAL"/>
            </w:pPr>
            <w:proofErr w:type="spellStart"/>
            <w:r>
              <w:t>MSGS_MSGDelivery_UEODeliveryReport</w:t>
            </w:r>
            <w:proofErr w:type="spellEnd"/>
          </w:p>
        </w:tc>
        <w:tc>
          <w:tcPr>
            <w:tcW w:w="2790" w:type="dxa"/>
            <w:vMerge/>
          </w:tcPr>
          <w:p w14:paraId="71D92453" w14:textId="77777777" w:rsidR="005B0788" w:rsidRDefault="005B0788">
            <w:pPr>
              <w:pStyle w:val="TAL"/>
            </w:pPr>
          </w:p>
        </w:tc>
        <w:tc>
          <w:tcPr>
            <w:tcW w:w="2160" w:type="dxa"/>
            <w:vMerge/>
          </w:tcPr>
          <w:p w14:paraId="325377B1" w14:textId="77777777" w:rsidR="005B0788" w:rsidRDefault="005B0788">
            <w:pPr>
              <w:pStyle w:val="TAL"/>
            </w:pPr>
          </w:p>
        </w:tc>
      </w:tr>
      <w:tr w:rsidR="005B0788" w14:paraId="08E590D8" w14:textId="77777777">
        <w:tc>
          <w:tcPr>
            <w:tcW w:w="1996" w:type="dxa"/>
            <w:vMerge w:val="restart"/>
          </w:tcPr>
          <w:p w14:paraId="3C8D7F8B" w14:textId="77777777" w:rsidR="005B0788" w:rsidRDefault="00000000">
            <w:pPr>
              <w:pStyle w:val="TAL"/>
            </w:pPr>
            <w:proofErr w:type="spellStart"/>
            <w:r>
              <w:t>MSGS</w:t>
            </w:r>
            <w:r>
              <w:rPr>
                <w:rFonts w:hint="eastAsia"/>
              </w:rPr>
              <w:t>_TopiclistEvent</w:t>
            </w:r>
            <w:proofErr w:type="spellEnd"/>
          </w:p>
        </w:tc>
        <w:tc>
          <w:tcPr>
            <w:tcW w:w="3332" w:type="dxa"/>
          </w:tcPr>
          <w:p w14:paraId="1B62CAE5" w14:textId="77777777" w:rsidR="005B0788" w:rsidRDefault="00000000">
            <w:pPr>
              <w:pStyle w:val="TAL"/>
            </w:pPr>
            <w:r>
              <w:rPr>
                <w:rFonts w:hint="eastAsia"/>
                <w:lang w:val="en-US" w:eastAsia="zh-CN"/>
              </w:rPr>
              <w:t>MSGS_</w:t>
            </w:r>
            <w:proofErr w:type="spellStart"/>
            <w:r>
              <w:rPr>
                <w:rFonts w:hint="eastAsia"/>
              </w:rPr>
              <w:t>TopiclistEvent</w:t>
            </w:r>
            <w:proofErr w:type="spellEnd"/>
            <w:r>
              <w:rPr>
                <w:rFonts w:hint="eastAsia"/>
                <w:lang w:val="en-US" w:eastAsia="zh-CN"/>
              </w:rPr>
              <w:t>_</w:t>
            </w:r>
            <w:proofErr w:type="spellStart"/>
            <w:r>
              <w:rPr>
                <w:rFonts w:hint="eastAsia"/>
              </w:rPr>
              <w:t>SubscribeM</w:t>
            </w:r>
            <w:proofErr w:type="spellEnd"/>
            <w:r>
              <w:rPr>
                <w:rFonts w:hint="eastAsia"/>
                <w:lang w:val="en-US" w:eastAsia="zh-CN"/>
              </w:rPr>
              <w:t>SG</w:t>
            </w:r>
            <w:proofErr w:type="spellStart"/>
            <w:r>
              <w:rPr>
                <w:rFonts w:hint="eastAsia"/>
              </w:rPr>
              <w:t>Topiclist</w:t>
            </w:r>
            <w:proofErr w:type="spellEnd"/>
          </w:p>
        </w:tc>
        <w:tc>
          <w:tcPr>
            <w:tcW w:w="2790" w:type="dxa"/>
            <w:vMerge w:val="restart"/>
          </w:tcPr>
          <w:p w14:paraId="380E6D09" w14:textId="77777777" w:rsidR="005B0788" w:rsidRDefault="00000000">
            <w:pPr>
              <w:pStyle w:val="TAL"/>
            </w:pPr>
            <w:r>
              <w:rPr>
                <w:rFonts w:hint="eastAsia"/>
                <w:lang w:val="en-US" w:eastAsia="zh-CN"/>
              </w:rPr>
              <w:t>Subscribe/Notify</w:t>
            </w:r>
          </w:p>
        </w:tc>
        <w:tc>
          <w:tcPr>
            <w:tcW w:w="2160" w:type="dxa"/>
            <w:vMerge w:val="restart"/>
          </w:tcPr>
          <w:p w14:paraId="1C79D4CD" w14:textId="77777777" w:rsidR="005B0788" w:rsidRDefault="00000000">
            <w:pPr>
              <w:pStyle w:val="TAL"/>
            </w:pPr>
            <w:r>
              <w:rPr>
                <w:rFonts w:hint="eastAsia"/>
              </w:rPr>
              <w:t>MSGin5G Server</w:t>
            </w:r>
          </w:p>
        </w:tc>
      </w:tr>
      <w:tr w:rsidR="005B0788" w14:paraId="0981C8E7" w14:textId="77777777">
        <w:tc>
          <w:tcPr>
            <w:tcW w:w="1996" w:type="dxa"/>
            <w:vMerge/>
          </w:tcPr>
          <w:p w14:paraId="69F2762C" w14:textId="77777777" w:rsidR="005B0788" w:rsidRDefault="005B0788">
            <w:pPr>
              <w:pStyle w:val="TAL"/>
            </w:pPr>
          </w:p>
        </w:tc>
        <w:tc>
          <w:tcPr>
            <w:tcW w:w="3332" w:type="dxa"/>
          </w:tcPr>
          <w:p w14:paraId="15AC6FAC" w14:textId="77777777" w:rsidR="005B0788" w:rsidRDefault="00000000">
            <w:pPr>
              <w:pStyle w:val="TAL"/>
              <w:rPr>
                <w:lang w:val="en-US" w:eastAsia="zh-CN"/>
              </w:rPr>
            </w:pPr>
            <w:proofErr w:type="spellStart"/>
            <w:r>
              <w:rPr>
                <w:rFonts w:hint="eastAsia"/>
                <w:lang w:val="en-US" w:eastAsia="zh-CN"/>
              </w:rPr>
              <w:t>MSGS_TopiclistEvent_UnsubscribeMSGTopiclist</w:t>
            </w:r>
            <w:proofErr w:type="spellEnd"/>
          </w:p>
        </w:tc>
        <w:tc>
          <w:tcPr>
            <w:tcW w:w="2790" w:type="dxa"/>
            <w:vMerge/>
          </w:tcPr>
          <w:p w14:paraId="1344CC5D" w14:textId="77777777" w:rsidR="005B0788" w:rsidRDefault="005B0788">
            <w:pPr>
              <w:pStyle w:val="TAL"/>
            </w:pPr>
          </w:p>
        </w:tc>
        <w:tc>
          <w:tcPr>
            <w:tcW w:w="2160" w:type="dxa"/>
            <w:vMerge/>
          </w:tcPr>
          <w:p w14:paraId="5160CC13" w14:textId="77777777" w:rsidR="005B0788" w:rsidRDefault="005B0788">
            <w:pPr>
              <w:pStyle w:val="TAL"/>
            </w:pPr>
          </w:p>
        </w:tc>
      </w:tr>
      <w:tr w:rsidR="005B0788" w14:paraId="325D3FF1" w14:textId="77777777">
        <w:tc>
          <w:tcPr>
            <w:tcW w:w="1996" w:type="dxa"/>
            <w:vMerge/>
          </w:tcPr>
          <w:p w14:paraId="5304EAC8" w14:textId="77777777" w:rsidR="005B0788" w:rsidRDefault="005B0788">
            <w:pPr>
              <w:pStyle w:val="TAL"/>
            </w:pPr>
          </w:p>
        </w:tc>
        <w:tc>
          <w:tcPr>
            <w:tcW w:w="3332" w:type="dxa"/>
          </w:tcPr>
          <w:p w14:paraId="7EAFE294" w14:textId="77777777" w:rsidR="005B0788" w:rsidRDefault="00000000">
            <w:pPr>
              <w:pStyle w:val="TAL"/>
            </w:pPr>
            <w:r>
              <w:rPr>
                <w:rFonts w:hint="eastAsia"/>
                <w:lang w:val="en-US" w:eastAsia="zh-CN"/>
              </w:rPr>
              <w:t>MSGS_</w:t>
            </w:r>
            <w:proofErr w:type="spellStart"/>
            <w:r>
              <w:rPr>
                <w:rFonts w:hint="eastAsia"/>
              </w:rPr>
              <w:t>TopiclistEvent</w:t>
            </w:r>
            <w:proofErr w:type="spellEnd"/>
            <w:r>
              <w:rPr>
                <w:rFonts w:hint="eastAsia"/>
                <w:lang w:val="en-US" w:eastAsia="zh-CN"/>
              </w:rPr>
              <w:t>_</w:t>
            </w:r>
            <w:r>
              <w:rPr>
                <w:rFonts w:hint="eastAsia"/>
              </w:rPr>
              <w:t>Notify</w:t>
            </w:r>
            <w:r>
              <w:rPr>
                <w:rFonts w:hint="eastAsia"/>
                <w:lang w:val="en-US" w:eastAsia="zh-CN"/>
              </w:rPr>
              <w:t>MSG</w:t>
            </w:r>
            <w:proofErr w:type="spellStart"/>
            <w:r>
              <w:rPr>
                <w:rFonts w:hint="eastAsia"/>
              </w:rPr>
              <w:t>Topiclist</w:t>
            </w:r>
            <w:proofErr w:type="spellEnd"/>
          </w:p>
        </w:tc>
        <w:tc>
          <w:tcPr>
            <w:tcW w:w="2790" w:type="dxa"/>
            <w:vMerge/>
          </w:tcPr>
          <w:p w14:paraId="3C94457F" w14:textId="77777777" w:rsidR="005B0788" w:rsidRDefault="005B0788">
            <w:pPr>
              <w:pStyle w:val="TAL"/>
            </w:pPr>
          </w:p>
        </w:tc>
        <w:tc>
          <w:tcPr>
            <w:tcW w:w="2160" w:type="dxa"/>
            <w:vMerge/>
          </w:tcPr>
          <w:p w14:paraId="1F3AEB2F" w14:textId="77777777" w:rsidR="005B0788" w:rsidRDefault="005B0788">
            <w:pPr>
              <w:pStyle w:val="TAL"/>
            </w:pPr>
          </w:p>
        </w:tc>
      </w:tr>
      <w:tr w:rsidR="005B0788" w14:paraId="1173D2C0" w14:textId="77777777">
        <w:tc>
          <w:tcPr>
            <w:tcW w:w="1996" w:type="dxa"/>
            <w:vMerge/>
          </w:tcPr>
          <w:p w14:paraId="3E6AE089" w14:textId="77777777" w:rsidR="005B0788" w:rsidRDefault="005B0788">
            <w:pPr>
              <w:pStyle w:val="TAL"/>
            </w:pPr>
          </w:p>
        </w:tc>
        <w:tc>
          <w:tcPr>
            <w:tcW w:w="3332" w:type="dxa"/>
          </w:tcPr>
          <w:p w14:paraId="2534B566" w14:textId="77777777" w:rsidR="005B0788" w:rsidRDefault="00000000">
            <w:pPr>
              <w:pStyle w:val="TAL"/>
            </w:pPr>
            <w:r>
              <w:rPr>
                <w:rFonts w:hint="eastAsia"/>
                <w:lang w:val="en-US" w:eastAsia="zh-CN"/>
              </w:rPr>
              <w:t>MSGS_</w:t>
            </w:r>
            <w:proofErr w:type="spellStart"/>
            <w:r>
              <w:rPr>
                <w:rFonts w:hint="eastAsia"/>
              </w:rPr>
              <w:t>TopiclistEvent</w:t>
            </w:r>
            <w:proofErr w:type="spellEnd"/>
            <w:r>
              <w:rPr>
                <w:rFonts w:hint="eastAsia"/>
                <w:lang w:val="en-US" w:eastAsia="zh-CN"/>
              </w:rPr>
              <w:t>_</w:t>
            </w:r>
            <w:proofErr w:type="spellStart"/>
            <w:r>
              <w:rPr>
                <w:rFonts w:hint="eastAsia"/>
                <w:lang w:val="en-US" w:eastAsia="zh-CN"/>
              </w:rPr>
              <w:t>SubscribeMSGTopic</w:t>
            </w:r>
            <w:proofErr w:type="spellEnd"/>
          </w:p>
        </w:tc>
        <w:tc>
          <w:tcPr>
            <w:tcW w:w="2790" w:type="dxa"/>
            <w:vMerge w:val="restart"/>
          </w:tcPr>
          <w:p w14:paraId="721FC46C" w14:textId="77777777" w:rsidR="005B0788" w:rsidRDefault="00000000">
            <w:pPr>
              <w:pStyle w:val="TAL"/>
            </w:pPr>
            <w:r>
              <w:rPr>
                <w:rFonts w:hint="eastAsia"/>
              </w:rPr>
              <w:t>Request/ Response</w:t>
            </w:r>
          </w:p>
        </w:tc>
        <w:tc>
          <w:tcPr>
            <w:tcW w:w="2160" w:type="dxa"/>
            <w:vMerge w:val="restart"/>
          </w:tcPr>
          <w:p w14:paraId="47BF502E" w14:textId="77777777" w:rsidR="005B0788" w:rsidRDefault="00000000">
            <w:pPr>
              <w:pStyle w:val="TAL"/>
            </w:pPr>
            <w:r>
              <w:rPr>
                <w:rFonts w:hint="eastAsia"/>
              </w:rPr>
              <w:t>MSGin5G Server</w:t>
            </w:r>
          </w:p>
        </w:tc>
      </w:tr>
      <w:tr w:rsidR="005B0788" w14:paraId="18765C4E" w14:textId="77777777">
        <w:tc>
          <w:tcPr>
            <w:tcW w:w="1996" w:type="dxa"/>
            <w:vMerge/>
          </w:tcPr>
          <w:p w14:paraId="2368C1A8" w14:textId="77777777" w:rsidR="005B0788" w:rsidRDefault="005B0788">
            <w:pPr>
              <w:pStyle w:val="TAL"/>
            </w:pPr>
          </w:p>
        </w:tc>
        <w:tc>
          <w:tcPr>
            <w:tcW w:w="3332" w:type="dxa"/>
          </w:tcPr>
          <w:p w14:paraId="04D9FC76" w14:textId="77777777" w:rsidR="005B0788" w:rsidRDefault="00000000">
            <w:pPr>
              <w:pStyle w:val="TAL"/>
            </w:pPr>
            <w:proofErr w:type="spellStart"/>
            <w:r>
              <w:rPr>
                <w:rFonts w:hint="eastAsia"/>
              </w:rPr>
              <w:t>MSGS_TopiclistEvent_UnsubscribeMSGTopic</w:t>
            </w:r>
            <w:proofErr w:type="spellEnd"/>
          </w:p>
        </w:tc>
        <w:tc>
          <w:tcPr>
            <w:tcW w:w="2790" w:type="dxa"/>
            <w:vMerge/>
          </w:tcPr>
          <w:p w14:paraId="39B6F7B6" w14:textId="77777777" w:rsidR="005B0788" w:rsidRDefault="005B0788">
            <w:pPr>
              <w:pStyle w:val="TAL"/>
            </w:pPr>
          </w:p>
        </w:tc>
        <w:tc>
          <w:tcPr>
            <w:tcW w:w="2160" w:type="dxa"/>
            <w:vMerge/>
          </w:tcPr>
          <w:p w14:paraId="3B49C77A" w14:textId="77777777" w:rsidR="005B0788" w:rsidRDefault="005B0788">
            <w:pPr>
              <w:pStyle w:val="TAL"/>
            </w:pPr>
          </w:p>
        </w:tc>
      </w:tr>
    </w:tbl>
    <w:p w14:paraId="0FBFCCAB" w14:textId="77777777" w:rsidR="005B0788" w:rsidRDefault="005B0788">
      <w:pPr>
        <w:rPr>
          <w:lang w:eastAsia="zh-CN"/>
        </w:rPr>
      </w:pPr>
    </w:p>
    <w:p w14:paraId="4C1B75AA" w14:textId="77777777" w:rsidR="005B0788" w:rsidRDefault="00000000">
      <w:pPr>
        <w:rPr>
          <w:lang w:eastAsia="zh-CN"/>
        </w:rPr>
      </w:pPr>
      <w:r>
        <w:rPr>
          <w:lang w:eastAsia="zh-CN"/>
        </w:rPr>
        <w:t>Table</w:t>
      </w:r>
      <w:r>
        <w:t> </w:t>
      </w:r>
      <w:r>
        <w:rPr>
          <w:lang w:eastAsia="zh-CN"/>
        </w:rPr>
        <w:t>5.1-2 summarizes the corresponding APIs defined in this specification.</w:t>
      </w:r>
    </w:p>
    <w:p w14:paraId="547DE7C7" w14:textId="77777777" w:rsidR="005B0788"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5B0788" w14:paraId="723E52BB" w14:textId="77777777">
        <w:tc>
          <w:tcPr>
            <w:tcW w:w="2087" w:type="dxa"/>
            <w:shd w:val="clear" w:color="000000" w:fill="C0C0C0"/>
          </w:tcPr>
          <w:p w14:paraId="7D31A225" w14:textId="77777777" w:rsidR="005B0788" w:rsidRDefault="00000000">
            <w:pPr>
              <w:pStyle w:val="TAH"/>
            </w:pPr>
            <w:r>
              <w:t>Service Name</w:t>
            </w:r>
          </w:p>
        </w:tc>
        <w:tc>
          <w:tcPr>
            <w:tcW w:w="885" w:type="dxa"/>
            <w:shd w:val="clear" w:color="000000" w:fill="C0C0C0"/>
          </w:tcPr>
          <w:p w14:paraId="74265202" w14:textId="77777777" w:rsidR="005B0788" w:rsidRDefault="00000000">
            <w:pPr>
              <w:pStyle w:val="TAH"/>
            </w:pPr>
            <w:r>
              <w:t>Clause</w:t>
            </w:r>
          </w:p>
        </w:tc>
        <w:tc>
          <w:tcPr>
            <w:tcW w:w="1701" w:type="dxa"/>
            <w:shd w:val="clear" w:color="000000" w:fill="C0C0C0"/>
          </w:tcPr>
          <w:p w14:paraId="7D251E91" w14:textId="77777777" w:rsidR="005B0788" w:rsidRDefault="00000000">
            <w:pPr>
              <w:pStyle w:val="TAH"/>
            </w:pPr>
            <w:r>
              <w:t>Description</w:t>
            </w:r>
          </w:p>
        </w:tc>
        <w:tc>
          <w:tcPr>
            <w:tcW w:w="3209" w:type="dxa"/>
            <w:shd w:val="clear" w:color="000000" w:fill="C0C0C0"/>
          </w:tcPr>
          <w:p w14:paraId="1412AD05" w14:textId="77777777" w:rsidR="005B0788" w:rsidRDefault="00000000">
            <w:pPr>
              <w:pStyle w:val="TAH"/>
            </w:pPr>
            <w:proofErr w:type="spellStart"/>
            <w:r>
              <w:t>OpenAPI</w:t>
            </w:r>
            <w:proofErr w:type="spellEnd"/>
            <w:r>
              <w:t xml:space="preserve"> Specification File</w:t>
            </w:r>
          </w:p>
        </w:tc>
        <w:tc>
          <w:tcPr>
            <w:tcW w:w="991" w:type="dxa"/>
            <w:shd w:val="clear" w:color="000000" w:fill="C0C0C0"/>
          </w:tcPr>
          <w:p w14:paraId="2B845489" w14:textId="77777777" w:rsidR="005B0788" w:rsidRDefault="00000000">
            <w:pPr>
              <w:pStyle w:val="TAH"/>
            </w:pPr>
            <w:proofErr w:type="spellStart"/>
            <w:r>
              <w:t>apiName</w:t>
            </w:r>
            <w:proofErr w:type="spellEnd"/>
          </w:p>
        </w:tc>
        <w:tc>
          <w:tcPr>
            <w:tcW w:w="1470" w:type="dxa"/>
            <w:shd w:val="clear" w:color="000000" w:fill="C0C0C0"/>
          </w:tcPr>
          <w:p w14:paraId="0EABDCB2" w14:textId="77777777" w:rsidR="005B0788" w:rsidRDefault="00000000">
            <w:pPr>
              <w:pStyle w:val="TAH"/>
            </w:pPr>
            <w:r>
              <w:t>Annex</w:t>
            </w:r>
          </w:p>
        </w:tc>
      </w:tr>
      <w:tr w:rsidR="005B0788" w14:paraId="2D541FD0" w14:textId="77777777">
        <w:tc>
          <w:tcPr>
            <w:tcW w:w="2087" w:type="dxa"/>
            <w:shd w:val="clear" w:color="auto" w:fill="auto"/>
          </w:tcPr>
          <w:p w14:paraId="5BF8C75E" w14:textId="77777777" w:rsidR="005B0788" w:rsidRDefault="00000000">
            <w:pPr>
              <w:pStyle w:val="TAL"/>
            </w:pPr>
            <w:proofErr w:type="spellStart"/>
            <w:r>
              <w:t>MSGS_ASRegistration</w:t>
            </w:r>
            <w:proofErr w:type="spellEnd"/>
          </w:p>
        </w:tc>
        <w:tc>
          <w:tcPr>
            <w:tcW w:w="885" w:type="dxa"/>
            <w:shd w:val="clear" w:color="auto" w:fill="auto"/>
          </w:tcPr>
          <w:p w14:paraId="72054FAA" w14:textId="77777777" w:rsidR="005B0788" w:rsidRDefault="00000000">
            <w:pPr>
              <w:pStyle w:val="TAL"/>
            </w:pPr>
            <w:r>
              <w:t>8.1</w:t>
            </w:r>
          </w:p>
        </w:tc>
        <w:tc>
          <w:tcPr>
            <w:tcW w:w="1701" w:type="dxa"/>
            <w:shd w:val="clear" w:color="auto" w:fill="auto"/>
          </w:tcPr>
          <w:p w14:paraId="50CE29E3" w14:textId="77777777" w:rsidR="005B0788" w:rsidRDefault="00000000">
            <w:pPr>
              <w:pStyle w:val="TAL"/>
            </w:pPr>
            <w:r>
              <w:t>AS Registration Service</w:t>
            </w:r>
          </w:p>
        </w:tc>
        <w:tc>
          <w:tcPr>
            <w:tcW w:w="3209" w:type="dxa"/>
            <w:shd w:val="clear" w:color="auto" w:fill="auto"/>
          </w:tcPr>
          <w:p w14:paraId="1029D07F" w14:textId="77777777" w:rsidR="005B0788" w:rsidRDefault="00000000">
            <w:pPr>
              <w:pStyle w:val="TAL"/>
            </w:pPr>
            <w:r>
              <w:t>TS29538_MSGS_ASRegistration.yaml</w:t>
            </w:r>
          </w:p>
        </w:tc>
        <w:tc>
          <w:tcPr>
            <w:tcW w:w="991" w:type="dxa"/>
            <w:shd w:val="clear" w:color="auto" w:fill="auto"/>
          </w:tcPr>
          <w:p w14:paraId="2F30423F" w14:textId="77777777" w:rsidR="005B0788" w:rsidRDefault="00000000">
            <w:pPr>
              <w:pStyle w:val="TAL"/>
            </w:pPr>
            <w:proofErr w:type="spellStart"/>
            <w:r>
              <w:rPr>
                <w:szCs w:val="18"/>
              </w:rPr>
              <w:t>Msgs</w:t>
            </w:r>
            <w:r>
              <w:rPr>
                <w:rFonts w:hint="eastAsia"/>
                <w:szCs w:val="18"/>
                <w:lang w:eastAsia="zh-CN"/>
              </w:rPr>
              <w:t>-</w:t>
            </w:r>
            <w:r>
              <w:rPr>
                <w:szCs w:val="18"/>
              </w:rPr>
              <w:t>asregistration</w:t>
            </w:r>
            <w:proofErr w:type="spellEnd"/>
          </w:p>
        </w:tc>
        <w:tc>
          <w:tcPr>
            <w:tcW w:w="1470" w:type="dxa"/>
            <w:shd w:val="clear" w:color="auto" w:fill="auto"/>
          </w:tcPr>
          <w:p w14:paraId="696A47DF" w14:textId="77777777" w:rsidR="005B0788" w:rsidRDefault="00000000">
            <w:pPr>
              <w:pStyle w:val="TAL"/>
            </w:pPr>
            <w:r>
              <w:t>A.2</w:t>
            </w:r>
          </w:p>
        </w:tc>
      </w:tr>
      <w:tr w:rsidR="005B0788" w14:paraId="4DC4A10F" w14:textId="77777777">
        <w:tc>
          <w:tcPr>
            <w:tcW w:w="2087" w:type="dxa"/>
            <w:shd w:val="clear" w:color="auto" w:fill="auto"/>
          </w:tcPr>
          <w:p w14:paraId="0F553453" w14:textId="77777777" w:rsidR="005B0788" w:rsidRDefault="00000000">
            <w:pPr>
              <w:pStyle w:val="TAL"/>
            </w:pPr>
            <w:proofErr w:type="spellStart"/>
            <w:r>
              <w:t>MSGS_MSGDelivery</w:t>
            </w:r>
            <w:proofErr w:type="spellEnd"/>
          </w:p>
        </w:tc>
        <w:tc>
          <w:tcPr>
            <w:tcW w:w="885" w:type="dxa"/>
            <w:shd w:val="clear" w:color="auto" w:fill="auto"/>
          </w:tcPr>
          <w:p w14:paraId="52C50BC0" w14:textId="77777777" w:rsidR="005B0788" w:rsidRDefault="00000000">
            <w:pPr>
              <w:pStyle w:val="TAL"/>
            </w:pPr>
            <w:r>
              <w:t>8.2</w:t>
            </w:r>
          </w:p>
        </w:tc>
        <w:tc>
          <w:tcPr>
            <w:tcW w:w="1701" w:type="dxa"/>
            <w:shd w:val="clear" w:color="auto" w:fill="auto"/>
          </w:tcPr>
          <w:p w14:paraId="6C60960B" w14:textId="77777777" w:rsidR="005B0788" w:rsidRDefault="00000000">
            <w:pPr>
              <w:pStyle w:val="TAL"/>
            </w:pPr>
            <w:r>
              <w:t>Message Delivery Service</w:t>
            </w:r>
          </w:p>
        </w:tc>
        <w:tc>
          <w:tcPr>
            <w:tcW w:w="3209" w:type="dxa"/>
            <w:shd w:val="clear" w:color="auto" w:fill="auto"/>
          </w:tcPr>
          <w:p w14:paraId="50692745" w14:textId="77777777" w:rsidR="005B0788" w:rsidRDefault="00000000">
            <w:pPr>
              <w:pStyle w:val="TAL"/>
            </w:pPr>
            <w:r>
              <w:t>TS29538_MSGS_MSGDelivery.yaml</w:t>
            </w:r>
          </w:p>
        </w:tc>
        <w:tc>
          <w:tcPr>
            <w:tcW w:w="991" w:type="dxa"/>
            <w:shd w:val="clear" w:color="auto" w:fill="auto"/>
          </w:tcPr>
          <w:p w14:paraId="6D1464E5" w14:textId="77777777" w:rsidR="005B0788" w:rsidRDefault="00000000">
            <w:pPr>
              <w:pStyle w:val="TAL"/>
            </w:pPr>
            <w:proofErr w:type="spellStart"/>
            <w:r>
              <w:t>Msgs</w:t>
            </w:r>
            <w:r>
              <w:rPr>
                <w:rFonts w:hint="eastAsia"/>
                <w:lang w:eastAsia="zh-CN"/>
              </w:rPr>
              <w:t>-</w:t>
            </w:r>
            <w:r>
              <w:t>msgdelivery</w:t>
            </w:r>
            <w:proofErr w:type="spellEnd"/>
          </w:p>
        </w:tc>
        <w:tc>
          <w:tcPr>
            <w:tcW w:w="1470" w:type="dxa"/>
            <w:shd w:val="clear" w:color="auto" w:fill="auto"/>
          </w:tcPr>
          <w:p w14:paraId="426F956F" w14:textId="77777777" w:rsidR="005B0788" w:rsidRDefault="00000000">
            <w:pPr>
              <w:pStyle w:val="TAL"/>
            </w:pPr>
            <w:r>
              <w:t>A.3</w:t>
            </w:r>
          </w:p>
        </w:tc>
      </w:tr>
      <w:tr w:rsidR="005B0788" w14:paraId="75C027ED" w14:textId="77777777">
        <w:tc>
          <w:tcPr>
            <w:tcW w:w="2087" w:type="dxa"/>
            <w:shd w:val="clear" w:color="auto" w:fill="auto"/>
          </w:tcPr>
          <w:p w14:paraId="0B639F35" w14:textId="77777777" w:rsidR="005B0788" w:rsidRDefault="00000000">
            <w:pPr>
              <w:pStyle w:val="TAL"/>
            </w:pPr>
            <w:proofErr w:type="spellStart"/>
            <w:r>
              <w:rPr>
                <w:rFonts w:hint="eastAsia"/>
              </w:rPr>
              <w:t>MSGS_TopiclistEvent</w:t>
            </w:r>
            <w:proofErr w:type="spellEnd"/>
          </w:p>
        </w:tc>
        <w:tc>
          <w:tcPr>
            <w:tcW w:w="885" w:type="dxa"/>
            <w:shd w:val="clear" w:color="auto" w:fill="auto"/>
          </w:tcPr>
          <w:p w14:paraId="07DF772B" w14:textId="77777777" w:rsidR="005B0788" w:rsidRDefault="00000000">
            <w:pPr>
              <w:pStyle w:val="TAL"/>
            </w:pPr>
            <w:r>
              <w:rPr>
                <w:rFonts w:hint="eastAsia"/>
                <w:lang w:val="en-US" w:eastAsia="zh-CN"/>
              </w:rPr>
              <w:t>8.3</w:t>
            </w:r>
          </w:p>
        </w:tc>
        <w:tc>
          <w:tcPr>
            <w:tcW w:w="1701" w:type="dxa"/>
            <w:shd w:val="clear" w:color="auto" w:fill="auto"/>
          </w:tcPr>
          <w:p w14:paraId="22EB67F7" w14:textId="77777777" w:rsidR="005B0788" w:rsidRDefault="00000000">
            <w:pPr>
              <w:pStyle w:val="TAL"/>
            </w:pPr>
            <w:r>
              <w:rPr>
                <w:rFonts w:hint="eastAsia"/>
                <w:lang w:val="en-US" w:eastAsia="zh-CN"/>
              </w:rPr>
              <w:t>Topic Messaging Service</w:t>
            </w:r>
          </w:p>
        </w:tc>
        <w:tc>
          <w:tcPr>
            <w:tcW w:w="3209" w:type="dxa"/>
            <w:shd w:val="clear" w:color="auto" w:fill="auto"/>
          </w:tcPr>
          <w:p w14:paraId="3C00432D" w14:textId="77777777" w:rsidR="005B0788" w:rsidRDefault="00000000">
            <w:pPr>
              <w:pStyle w:val="TAL"/>
            </w:pPr>
            <w:r>
              <w:rPr>
                <w:rFonts w:hint="eastAsia"/>
                <w:lang w:val="en-US" w:eastAsia="zh-CN"/>
              </w:rPr>
              <w:t>TS29538_MSGS_TopiclistEvent.yaml</w:t>
            </w:r>
          </w:p>
        </w:tc>
        <w:tc>
          <w:tcPr>
            <w:tcW w:w="991" w:type="dxa"/>
            <w:shd w:val="clear" w:color="auto" w:fill="auto"/>
          </w:tcPr>
          <w:p w14:paraId="711DE405" w14:textId="77777777" w:rsidR="005B0788" w:rsidRDefault="00000000">
            <w:pPr>
              <w:pStyle w:val="TAL"/>
            </w:pPr>
            <w:proofErr w:type="spellStart"/>
            <w:r>
              <w:rPr>
                <w:rFonts w:hint="eastAsia"/>
                <w:lang w:val="en-US" w:eastAsia="zh-CN"/>
              </w:rPr>
              <w:t>Msgs-topiclistevent</w:t>
            </w:r>
            <w:proofErr w:type="spellEnd"/>
          </w:p>
        </w:tc>
        <w:tc>
          <w:tcPr>
            <w:tcW w:w="1470" w:type="dxa"/>
            <w:shd w:val="clear" w:color="auto" w:fill="auto"/>
          </w:tcPr>
          <w:p w14:paraId="22C18962" w14:textId="77777777" w:rsidR="005B0788" w:rsidRDefault="00000000">
            <w:pPr>
              <w:pStyle w:val="TAL"/>
            </w:pPr>
            <w:r>
              <w:rPr>
                <w:rFonts w:hint="eastAsia"/>
                <w:lang w:val="en-US" w:eastAsia="zh-CN"/>
              </w:rPr>
              <w:t>A.7</w:t>
            </w:r>
          </w:p>
        </w:tc>
      </w:tr>
    </w:tbl>
    <w:p w14:paraId="67C89932" w14:textId="77777777" w:rsidR="005B0788" w:rsidRDefault="005B0788">
      <w:pPr>
        <w:rPr>
          <w:lang w:eastAsia="zh-CN"/>
        </w:rPr>
      </w:pPr>
    </w:p>
    <w:p w14:paraId="15A9F4CC" w14:textId="77777777" w:rsidR="005B0788" w:rsidRDefault="00000000">
      <w:pPr>
        <w:pStyle w:val="Heading2"/>
        <w:rPr>
          <w:lang w:eastAsia="zh-CN"/>
        </w:rPr>
      </w:pPr>
      <w:bookmarkStart w:id="43" w:name="_Toc97197062"/>
      <w:bookmarkStart w:id="44" w:name="_Toc162005430"/>
      <w:r>
        <w:rPr>
          <w:lang w:eastAsia="zh-CN"/>
        </w:rPr>
        <w:t>5.2</w:t>
      </w:r>
      <w:r>
        <w:rPr>
          <w:lang w:eastAsia="zh-CN"/>
        </w:rPr>
        <w:tab/>
      </w:r>
      <w:proofErr w:type="spellStart"/>
      <w:r>
        <w:rPr>
          <w:lang w:eastAsia="zh-CN"/>
        </w:rPr>
        <w:t>MSGS_</w:t>
      </w:r>
      <w:r>
        <w:t>ASRegistration</w:t>
      </w:r>
      <w:proofErr w:type="spellEnd"/>
      <w:r>
        <w:t xml:space="preserve"> </w:t>
      </w:r>
      <w:r>
        <w:rPr>
          <w:lang w:eastAsia="zh-CN"/>
        </w:rPr>
        <w:t>Service</w:t>
      </w:r>
      <w:bookmarkEnd w:id="43"/>
      <w:bookmarkEnd w:id="44"/>
    </w:p>
    <w:p w14:paraId="34210396" w14:textId="77777777" w:rsidR="005B0788" w:rsidRDefault="00000000">
      <w:pPr>
        <w:pStyle w:val="Heading3"/>
      </w:pPr>
      <w:bookmarkStart w:id="45" w:name="_Toc83768237"/>
      <w:bookmarkStart w:id="46" w:name="_Toc97197063"/>
      <w:bookmarkStart w:id="47" w:name="_Toc93878865"/>
      <w:bookmarkStart w:id="48" w:name="_Toc162005431"/>
      <w:bookmarkStart w:id="49" w:name="_Toc96996657"/>
      <w:r>
        <w:t>5.</w:t>
      </w:r>
      <w:r>
        <w:rPr>
          <w:lang w:eastAsia="zh-CN"/>
        </w:rPr>
        <w:t>2</w:t>
      </w:r>
      <w:r>
        <w:t>.1</w:t>
      </w:r>
      <w:r>
        <w:tab/>
        <w:t>Service Description</w:t>
      </w:r>
      <w:bookmarkEnd w:id="45"/>
      <w:bookmarkEnd w:id="46"/>
      <w:bookmarkEnd w:id="47"/>
      <w:bookmarkEnd w:id="48"/>
      <w:bookmarkEnd w:id="49"/>
    </w:p>
    <w:p w14:paraId="71936449" w14:textId="77777777" w:rsidR="005B0788" w:rsidRDefault="00000000">
      <w:pPr>
        <w:rPr>
          <w:lang w:eastAsia="zh-CN"/>
        </w:rPr>
      </w:pPr>
      <w:r>
        <w:rPr>
          <w:lang w:eastAsia="zh-CN"/>
        </w:rPr>
        <w:t xml:space="preserve">The </w:t>
      </w:r>
      <w:proofErr w:type="spellStart"/>
      <w:r>
        <w:rPr>
          <w:lang w:eastAsia="zh-CN"/>
        </w:rPr>
        <w:t>MSGS_ASRegistration</w:t>
      </w:r>
      <w:proofErr w:type="spellEnd"/>
      <w:r>
        <w:rPr>
          <w:lang w:eastAsia="zh-CN"/>
        </w:rPr>
        <w:t xml:space="preserve"> API, as defined in 3GPP TS 23.554 [2], allows an AS via Mm5s interface to register, and deregister at a given MSGin5G Server.</w:t>
      </w:r>
    </w:p>
    <w:p w14:paraId="3E7B39B5" w14:textId="77777777" w:rsidR="005B0788" w:rsidRDefault="00000000">
      <w:pPr>
        <w:pStyle w:val="Heading3"/>
        <w:rPr>
          <w:lang w:eastAsia="zh-CN"/>
        </w:rPr>
      </w:pPr>
      <w:bookmarkStart w:id="50" w:name="_Toc162005432"/>
      <w:bookmarkStart w:id="51" w:name="_Toc97197064"/>
      <w:bookmarkStart w:id="52" w:name="_Toc93878866"/>
      <w:bookmarkStart w:id="53" w:name="_Toc83768238"/>
      <w:bookmarkStart w:id="54" w:name="_Toc96996658"/>
      <w:r>
        <w:t>5.</w:t>
      </w:r>
      <w:r>
        <w:rPr>
          <w:lang w:eastAsia="zh-CN"/>
        </w:rPr>
        <w:t>2</w:t>
      </w:r>
      <w:r>
        <w:t>.2</w:t>
      </w:r>
      <w:r>
        <w:tab/>
        <w:t>Service Operations</w:t>
      </w:r>
      <w:bookmarkEnd w:id="50"/>
      <w:bookmarkEnd w:id="51"/>
      <w:bookmarkEnd w:id="52"/>
      <w:bookmarkEnd w:id="53"/>
      <w:bookmarkEnd w:id="54"/>
    </w:p>
    <w:p w14:paraId="1861B1E4" w14:textId="77777777" w:rsidR="005B0788" w:rsidRDefault="00000000">
      <w:pPr>
        <w:pStyle w:val="Heading4"/>
      </w:pPr>
      <w:bookmarkStart w:id="55" w:name="_Toc97197065"/>
      <w:bookmarkStart w:id="56" w:name="_Toc83768239"/>
      <w:bookmarkStart w:id="57" w:name="_Toc93878867"/>
      <w:bookmarkStart w:id="58" w:name="_Toc96996659"/>
      <w:bookmarkStart w:id="59" w:name="_Toc162005433"/>
      <w:r>
        <w:t>5.</w:t>
      </w:r>
      <w:r>
        <w:rPr>
          <w:lang w:eastAsia="zh-CN"/>
        </w:rPr>
        <w:t>2</w:t>
      </w:r>
      <w:r>
        <w:t>.2.1</w:t>
      </w:r>
      <w:r>
        <w:tab/>
        <w:t>Introduction</w:t>
      </w:r>
      <w:bookmarkEnd w:id="55"/>
      <w:bookmarkEnd w:id="56"/>
      <w:bookmarkEnd w:id="57"/>
      <w:bookmarkEnd w:id="58"/>
      <w:bookmarkEnd w:id="59"/>
    </w:p>
    <w:p w14:paraId="76F24932" w14:textId="77777777" w:rsidR="005B0788" w:rsidRDefault="00000000">
      <w:pPr>
        <w:rPr>
          <w:lang w:eastAsia="zh-CN"/>
        </w:rPr>
      </w:pPr>
      <w:r>
        <w:rPr>
          <w:lang w:eastAsia="zh-CN"/>
        </w:rPr>
        <w:t xml:space="preserve">The service operation defined for </w:t>
      </w:r>
      <w:proofErr w:type="spellStart"/>
      <w:r>
        <w:rPr>
          <w:lang w:eastAsia="zh-CN"/>
        </w:rPr>
        <w:t>MSGS_ASRegistration</w:t>
      </w:r>
      <w:proofErr w:type="spellEnd"/>
      <w:r>
        <w:rPr>
          <w:lang w:eastAsia="zh-CN"/>
        </w:rPr>
        <w:t xml:space="preserve"> API is shown in the Table 5.2.2.1-1.</w:t>
      </w:r>
    </w:p>
    <w:p w14:paraId="47EF0D68" w14:textId="77777777" w:rsidR="005B0788" w:rsidRDefault="00000000">
      <w:pPr>
        <w:pStyle w:val="TH"/>
      </w:pPr>
      <w:r>
        <w:t xml:space="preserve">Table 5.2.2.1-1: Operations of the </w:t>
      </w:r>
      <w:proofErr w:type="spellStart"/>
      <w:r>
        <w:t>MSGS_ASRegistration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6B0DEC16" w14:textId="77777777">
        <w:trPr>
          <w:jc w:val="center"/>
        </w:trPr>
        <w:tc>
          <w:tcPr>
            <w:tcW w:w="3260" w:type="dxa"/>
            <w:shd w:val="clear" w:color="000000" w:fill="C0C0C0"/>
          </w:tcPr>
          <w:p w14:paraId="38E22D91" w14:textId="77777777" w:rsidR="005B0788" w:rsidRDefault="00000000">
            <w:pPr>
              <w:pStyle w:val="TAH"/>
              <w:rPr>
                <w:kern w:val="2"/>
                <w:szCs w:val="22"/>
              </w:rPr>
            </w:pPr>
            <w:r>
              <w:rPr>
                <w:kern w:val="2"/>
                <w:szCs w:val="22"/>
              </w:rPr>
              <w:t>Service operation name</w:t>
            </w:r>
          </w:p>
        </w:tc>
        <w:tc>
          <w:tcPr>
            <w:tcW w:w="4395" w:type="dxa"/>
            <w:shd w:val="clear" w:color="000000" w:fill="C0C0C0"/>
          </w:tcPr>
          <w:p w14:paraId="57FAE4E6" w14:textId="77777777" w:rsidR="005B0788" w:rsidRDefault="00000000">
            <w:pPr>
              <w:pStyle w:val="TAH"/>
              <w:rPr>
                <w:kern w:val="2"/>
                <w:szCs w:val="22"/>
              </w:rPr>
            </w:pPr>
            <w:r>
              <w:rPr>
                <w:kern w:val="2"/>
                <w:szCs w:val="22"/>
              </w:rPr>
              <w:t>Description</w:t>
            </w:r>
          </w:p>
        </w:tc>
        <w:tc>
          <w:tcPr>
            <w:tcW w:w="1565" w:type="dxa"/>
            <w:shd w:val="clear" w:color="000000" w:fill="C0C0C0"/>
          </w:tcPr>
          <w:p w14:paraId="4F2C217F" w14:textId="77777777" w:rsidR="005B0788" w:rsidRDefault="00000000">
            <w:pPr>
              <w:pStyle w:val="TAH"/>
              <w:rPr>
                <w:kern w:val="2"/>
                <w:szCs w:val="22"/>
              </w:rPr>
            </w:pPr>
            <w:r>
              <w:rPr>
                <w:kern w:val="2"/>
                <w:szCs w:val="22"/>
              </w:rPr>
              <w:t>Initiated by</w:t>
            </w:r>
          </w:p>
        </w:tc>
      </w:tr>
      <w:tr w:rsidR="005B0788" w14:paraId="5DD79243" w14:textId="77777777">
        <w:trPr>
          <w:jc w:val="center"/>
        </w:trPr>
        <w:tc>
          <w:tcPr>
            <w:tcW w:w="3260" w:type="dxa"/>
          </w:tcPr>
          <w:p w14:paraId="1026F7DD" w14:textId="77777777" w:rsidR="005B0788" w:rsidRDefault="00000000">
            <w:pPr>
              <w:pStyle w:val="TAL"/>
              <w:rPr>
                <w:kern w:val="2"/>
                <w:szCs w:val="22"/>
              </w:rPr>
            </w:pPr>
            <w:proofErr w:type="spellStart"/>
            <w:r>
              <w:rPr>
                <w:kern w:val="2"/>
                <w:szCs w:val="22"/>
              </w:rPr>
              <w:t>MSGS_ASRegistration_Request</w:t>
            </w:r>
            <w:proofErr w:type="spellEnd"/>
          </w:p>
        </w:tc>
        <w:tc>
          <w:tcPr>
            <w:tcW w:w="4395" w:type="dxa"/>
          </w:tcPr>
          <w:p w14:paraId="41FF941B" w14:textId="77777777" w:rsidR="005B0788" w:rsidRDefault="00000000">
            <w:pPr>
              <w:pStyle w:val="TAL"/>
              <w:rPr>
                <w:kern w:val="2"/>
                <w:szCs w:val="22"/>
              </w:rPr>
            </w:pPr>
            <w:r>
              <w:rPr>
                <w:kern w:val="2"/>
                <w:szCs w:val="22"/>
              </w:rPr>
              <w:t>This service operation is used by the AS to register itself to MSGin5G Server.</w:t>
            </w:r>
          </w:p>
        </w:tc>
        <w:tc>
          <w:tcPr>
            <w:tcW w:w="1565" w:type="dxa"/>
          </w:tcPr>
          <w:p w14:paraId="04E199D7" w14:textId="77777777" w:rsidR="005B0788" w:rsidRDefault="00000000">
            <w:pPr>
              <w:pStyle w:val="TAL"/>
              <w:rPr>
                <w:kern w:val="2"/>
                <w:szCs w:val="22"/>
              </w:rPr>
            </w:pPr>
            <w:r>
              <w:rPr>
                <w:kern w:val="2"/>
                <w:szCs w:val="22"/>
              </w:rPr>
              <w:t>AS</w:t>
            </w:r>
          </w:p>
        </w:tc>
      </w:tr>
      <w:tr w:rsidR="005B0788" w14:paraId="6366C66C" w14:textId="77777777">
        <w:trPr>
          <w:jc w:val="center"/>
        </w:trPr>
        <w:tc>
          <w:tcPr>
            <w:tcW w:w="3260" w:type="dxa"/>
          </w:tcPr>
          <w:p w14:paraId="32130748" w14:textId="77777777" w:rsidR="005B0788" w:rsidRDefault="00000000">
            <w:pPr>
              <w:pStyle w:val="TAL"/>
              <w:rPr>
                <w:kern w:val="2"/>
                <w:szCs w:val="22"/>
              </w:rPr>
            </w:pPr>
            <w:proofErr w:type="spellStart"/>
            <w:r>
              <w:rPr>
                <w:kern w:val="2"/>
              </w:rPr>
              <w:t>MSGS_ASRegistration_Deregister</w:t>
            </w:r>
            <w:proofErr w:type="spellEnd"/>
          </w:p>
        </w:tc>
        <w:tc>
          <w:tcPr>
            <w:tcW w:w="4395" w:type="dxa"/>
          </w:tcPr>
          <w:p w14:paraId="1F0B2110" w14:textId="77777777" w:rsidR="005B0788" w:rsidRDefault="00000000">
            <w:pPr>
              <w:pStyle w:val="TAL"/>
              <w:rPr>
                <w:kern w:val="2"/>
                <w:szCs w:val="22"/>
              </w:rPr>
            </w:pPr>
            <w:r>
              <w:rPr>
                <w:kern w:val="2"/>
                <w:szCs w:val="22"/>
              </w:rPr>
              <w:t>This service operation is used by the AS to deregister itself from a MSGin5G Server.</w:t>
            </w:r>
          </w:p>
        </w:tc>
        <w:tc>
          <w:tcPr>
            <w:tcW w:w="1565" w:type="dxa"/>
          </w:tcPr>
          <w:p w14:paraId="0900165E" w14:textId="77777777" w:rsidR="005B0788" w:rsidRDefault="00000000">
            <w:pPr>
              <w:pStyle w:val="TAL"/>
              <w:rPr>
                <w:kern w:val="2"/>
                <w:szCs w:val="22"/>
              </w:rPr>
            </w:pPr>
            <w:r>
              <w:rPr>
                <w:kern w:val="2"/>
                <w:szCs w:val="22"/>
              </w:rPr>
              <w:t>AS</w:t>
            </w:r>
          </w:p>
        </w:tc>
      </w:tr>
    </w:tbl>
    <w:p w14:paraId="78D718DD" w14:textId="77777777" w:rsidR="005B0788" w:rsidRDefault="005B0788">
      <w:pPr>
        <w:rPr>
          <w:lang w:eastAsia="zh-CN"/>
        </w:rPr>
      </w:pPr>
    </w:p>
    <w:p w14:paraId="6EE1CB3F" w14:textId="77777777" w:rsidR="005B0788" w:rsidRDefault="00000000">
      <w:pPr>
        <w:pStyle w:val="Heading4"/>
      </w:pPr>
      <w:bookmarkStart w:id="60" w:name="_Toc162005434"/>
      <w:bookmarkStart w:id="61" w:name="_Toc96996660"/>
      <w:bookmarkStart w:id="62" w:name="_Toc83768240"/>
      <w:bookmarkStart w:id="63" w:name="_Toc97197066"/>
      <w:bookmarkStart w:id="64" w:name="_Toc93878868"/>
      <w:r>
        <w:t>5.</w:t>
      </w:r>
      <w:r>
        <w:rPr>
          <w:lang w:eastAsia="zh-CN"/>
        </w:rPr>
        <w:t>2</w:t>
      </w:r>
      <w:r>
        <w:t>.2.2</w:t>
      </w:r>
      <w:r>
        <w:tab/>
      </w:r>
      <w:proofErr w:type="spellStart"/>
      <w:r>
        <w:rPr>
          <w:lang w:eastAsia="zh-CN"/>
        </w:rPr>
        <w:t>MSGS_</w:t>
      </w:r>
      <w:r>
        <w:t>ASRegistration</w:t>
      </w:r>
      <w:r>
        <w:rPr>
          <w:lang w:eastAsia="zh-CN"/>
        </w:rPr>
        <w:t>_Request</w:t>
      </w:r>
      <w:bookmarkEnd w:id="60"/>
      <w:bookmarkEnd w:id="61"/>
      <w:bookmarkEnd w:id="62"/>
      <w:bookmarkEnd w:id="63"/>
      <w:bookmarkEnd w:id="64"/>
      <w:proofErr w:type="spellEnd"/>
      <w:r>
        <w:rPr>
          <w:lang w:eastAsia="zh-CN"/>
        </w:rPr>
        <w:t xml:space="preserve"> </w:t>
      </w:r>
    </w:p>
    <w:p w14:paraId="673F1E8E" w14:textId="77777777" w:rsidR="005B0788" w:rsidRDefault="00000000">
      <w:pPr>
        <w:pStyle w:val="Heading5"/>
      </w:pPr>
      <w:bookmarkStart w:id="65" w:name="_Toc97197067"/>
      <w:bookmarkStart w:id="66" w:name="_Toc93878869"/>
      <w:bookmarkStart w:id="67" w:name="_Toc83768241"/>
      <w:bookmarkStart w:id="68" w:name="_Toc96996661"/>
      <w:bookmarkStart w:id="69" w:name="_Toc162005435"/>
      <w:r>
        <w:t>5.</w:t>
      </w:r>
      <w:r>
        <w:rPr>
          <w:lang w:eastAsia="zh-CN"/>
        </w:rPr>
        <w:t>2</w:t>
      </w:r>
      <w:r>
        <w:t>.2.2.1</w:t>
      </w:r>
      <w:r>
        <w:tab/>
        <w:t>General</w:t>
      </w:r>
      <w:bookmarkEnd w:id="65"/>
      <w:bookmarkEnd w:id="66"/>
      <w:bookmarkEnd w:id="67"/>
      <w:bookmarkEnd w:id="68"/>
      <w:bookmarkEnd w:id="69"/>
    </w:p>
    <w:p w14:paraId="7B84125C" w14:textId="77777777" w:rsidR="005B0788" w:rsidRDefault="00000000">
      <w:r>
        <w:t>This service operation is used by the AS to register itself to MSGin5G Server.</w:t>
      </w:r>
    </w:p>
    <w:p w14:paraId="14C15F64" w14:textId="77777777" w:rsidR="005B0788" w:rsidRDefault="00000000">
      <w:pPr>
        <w:pStyle w:val="Heading5"/>
        <w:rPr>
          <w:lang w:eastAsia="zh-CN"/>
        </w:rPr>
      </w:pPr>
      <w:bookmarkStart w:id="70" w:name="_Toc96996662"/>
      <w:bookmarkStart w:id="71" w:name="_Toc162005436"/>
      <w:bookmarkStart w:id="72" w:name="_Toc93878870"/>
      <w:bookmarkStart w:id="73" w:name="_Toc83768242"/>
      <w:bookmarkStart w:id="74" w:name="_Toc97197068"/>
      <w:r>
        <w:t>5.</w:t>
      </w:r>
      <w:r>
        <w:rPr>
          <w:lang w:eastAsia="zh-CN"/>
        </w:rPr>
        <w:t>2</w:t>
      </w:r>
      <w:r>
        <w:t>.2.2.2</w:t>
      </w:r>
      <w:r>
        <w:tab/>
      </w:r>
      <w:r>
        <w:rPr>
          <w:lang w:eastAsia="zh-CN"/>
        </w:rPr>
        <w:t xml:space="preserve">Application Server registering to MSGin5G Server using </w:t>
      </w:r>
      <w:proofErr w:type="spellStart"/>
      <w:r>
        <w:rPr>
          <w:lang w:eastAsia="zh-CN"/>
        </w:rPr>
        <w:t>MSGS_</w:t>
      </w:r>
      <w:r>
        <w:t>ASRegistration</w:t>
      </w:r>
      <w:r>
        <w:rPr>
          <w:lang w:eastAsia="zh-CN"/>
        </w:rPr>
        <w:t>_Request</w:t>
      </w:r>
      <w:proofErr w:type="spellEnd"/>
      <w:r>
        <w:rPr>
          <w:lang w:eastAsia="zh-CN"/>
        </w:rPr>
        <w:t xml:space="preserve"> operation</w:t>
      </w:r>
      <w:bookmarkEnd w:id="70"/>
      <w:bookmarkEnd w:id="71"/>
      <w:bookmarkEnd w:id="72"/>
      <w:bookmarkEnd w:id="73"/>
      <w:bookmarkEnd w:id="74"/>
    </w:p>
    <w:p w14:paraId="59753E7E" w14:textId="77777777" w:rsidR="005B0788" w:rsidRDefault="00000000">
      <w:pPr>
        <w:pStyle w:val="TH"/>
        <w:rPr>
          <w:lang w:eastAsia="zh-CN"/>
        </w:rPr>
      </w:pPr>
      <w:r>
        <w:object w:dxaOrig="8692" w:dyaOrig="2154" w14:anchorId="38655103">
          <v:shape id="_x0000_i1026" type="#_x0000_t75" style="width:434.65pt;height:107.8pt" o:ole="">
            <v:imagedata r:id="rId13" o:title=""/>
          </v:shape>
          <o:OLEObject Type="Embed" ProgID="Visio.Drawing.11" ShapeID="_x0000_i1026" DrawAspect="Content" ObjectID="_1780775858" r:id="rId14"/>
        </w:object>
      </w:r>
    </w:p>
    <w:p w14:paraId="01EB4656" w14:textId="77777777" w:rsidR="005B0788" w:rsidRDefault="00000000">
      <w:pPr>
        <w:pStyle w:val="TF"/>
      </w:pPr>
      <w:r>
        <w:t>Figure 5.2.2.2.2-1:</w:t>
      </w:r>
      <w:r>
        <w:rPr>
          <w:rFonts w:hint="eastAsia"/>
        </w:rPr>
        <w:t xml:space="preserve"> </w:t>
      </w:r>
      <w:r>
        <w:t>AS Registering to MSGin5G Server</w:t>
      </w:r>
    </w:p>
    <w:p w14:paraId="39F60D8F" w14:textId="77777777" w:rsidR="005B0788"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w:t>
      </w:r>
      <w:proofErr w:type="spellStart"/>
      <w:r>
        <w:rPr>
          <w:lang w:eastAsia="zh-CN"/>
        </w:rPr>
        <w:t>ASRegistration</w:t>
      </w:r>
      <w:proofErr w:type="spellEnd"/>
      <w:r>
        <w:rPr>
          <w:lang w:eastAsia="zh-CN"/>
        </w:rPr>
        <w:t xml:space="preserve"> data structure that shall include:</w:t>
      </w:r>
    </w:p>
    <w:p w14:paraId="2F730942" w14:textId="77777777" w:rsidR="005B0788" w:rsidRDefault="00000000">
      <w:pPr>
        <w:pStyle w:val="B10"/>
      </w:pPr>
      <w:r>
        <w:t>-</w:t>
      </w:r>
      <w:r>
        <w:tab/>
        <w:t>the Application Server Identifier within the "</w:t>
      </w:r>
      <w:proofErr w:type="spellStart"/>
      <w:r>
        <w:rPr>
          <w:szCs w:val="22"/>
        </w:rPr>
        <w:t>asSvcId</w:t>
      </w:r>
      <w:proofErr w:type="spellEnd"/>
      <w:r>
        <w:t>" attribute; and</w:t>
      </w:r>
    </w:p>
    <w:p w14:paraId="6B36FF71" w14:textId="77777777" w:rsidR="005B0788" w:rsidRDefault="00000000">
      <w:pPr>
        <w:pStyle w:val="B10"/>
      </w:pPr>
      <w:r>
        <w:t>may include:</w:t>
      </w:r>
    </w:p>
    <w:p w14:paraId="37F2836B" w14:textId="77777777" w:rsidR="005B0788" w:rsidRDefault="00000000">
      <w:pPr>
        <w:pStyle w:val="B10"/>
      </w:pPr>
      <w:r>
        <w:lastRenderedPageBreak/>
        <w:t>-</w:t>
      </w:r>
      <w:r>
        <w:tab/>
        <w:t>the Application Identifier within the "</w:t>
      </w:r>
      <w:proofErr w:type="spellStart"/>
      <w:r>
        <w:t>appId</w:t>
      </w:r>
      <w:proofErr w:type="spellEnd"/>
      <w:r>
        <w:t>" attribute;</w:t>
      </w:r>
    </w:p>
    <w:p w14:paraId="6DA872F7" w14:textId="77777777" w:rsidR="005B0788" w:rsidRDefault="00000000">
      <w:pPr>
        <w:pStyle w:val="B10"/>
      </w:pPr>
      <w:r>
        <w:t>-</w:t>
      </w:r>
      <w:r>
        <w:tab/>
        <w:t>the notification target URI within the "</w:t>
      </w:r>
      <w:proofErr w:type="spellStart"/>
      <w:r>
        <w:rPr>
          <w:szCs w:val="22"/>
        </w:rPr>
        <w:t>targetUri</w:t>
      </w:r>
      <w:proofErr w:type="spellEnd"/>
      <w:r>
        <w:t>" attribute; and</w:t>
      </w:r>
    </w:p>
    <w:p w14:paraId="724F586D" w14:textId="77777777" w:rsidR="005B0788" w:rsidRDefault="00000000">
      <w:pPr>
        <w:pStyle w:val="B10"/>
      </w:pPr>
      <w:r>
        <w:t>-</w:t>
      </w:r>
      <w:r>
        <w:tab/>
        <w:t>the Application Server Profile Information within the "</w:t>
      </w:r>
      <w:proofErr w:type="spellStart"/>
      <w:r>
        <w:rPr>
          <w:szCs w:val="22"/>
        </w:rPr>
        <w:t>asProf</w:t>
      </w:r>
      <w:proofErr w:type="spellEnd"/>
      <w:r>
        <w:t>" attribute, that may include:</w:t>
      </w:r>
    </w:p>
    <w:p w14:paraId="6900409C" w14:textId="77777777" w:rsidR="005B0788" w:rsidRDefault="00000000">
      <w:pPr>
        <w:pStyle w:val="B2"/>
      </w:pPr>
      <w:r>
        <w:t>-</w:t>
      </w:r>
      <w:r>
        <w:tab/>
        <w:t>the Application Server name within the "</w:t>
      </w:r>
      <w:proofErr w:type="spellStart"/>
      <w:r>
        <w:t>appName</w:t>
      </w:r>
      <w:proofErr w:type="spellEnd"/>
      <w:r>
        <w:t>" attribute;</w:t>
      </w:r>
    </w:p>
    <w:p w14:paraId="49BB99FB" w14:textId="77777777" w:rsidR="005B0788" w:rsidRDefault="00000000">
      <w:pPr>
        <w:pStyle w:val="B2"/>
      </w:pPr>
      <w:r>
        <w:t>-</w:t>
      </w:r>
      <w:r>
        <w:tab/>
        <w:t>the list of Application Providers name within the "</w:t>
      </w:r>
      <w:proofErr w:type="spellStart"/>
      <w:r>
        <w:t>appProviders</w:t>
      </w:r>
      <w:proofErr w:type="spellEnd"/>
      <w:r>
        <w:t>" attribute;</w:t>
      </w:r>
    </w:p>
    <w:p w14:paraId="3D0F0EF2" w14:textId="77777777" w:rsidR="005B0788" w:rsidRDefault="00000000">
      <w:pPr>
        <w:pStyle w:val="B2"/>
      </w:pPr>
      <w:r>
        <w:t>-</w:t>
      </w:r>
      <w:r>
        <w:tab/>
        <w:t>the list of Application scenarios within the "</w:t>
      </w:r>
      <w:proofErr w:type="spellStart"/>
      <w:r>
        <w:t>appScenarios</w:t>
      </w:r>
      <w:proofErr w:type="spellEnd"/>
      <w:r>
        <w:t>" attribute;</w:t>
      </w:r>
    </w:p>
    <w:p w14:paraId="05BD2ED0" w14:textId="77777777" w:rsidR="005B0788" w:rsidRDefault="00000000">
      <w:pPr>
        <w:pStyle w:val="B2"/>
      </w:pPr>
      <w:r>
        <w:t>-</w:t>
      </w:r>
      <w:r>
        <w:tab/>
        <w:t>the list of Application Server category within the "</w:t>
      </w:r>
      <w:proofErr w:type="spellStart"/>
      <w:r>
        <w:t>appCategory</w:t>
      </w:r>
      <w:proofErr w:type="spellEnd"/>
      <w:r>
        <w:t>" attribute; and</w:t>
      </w:r>
    </w:p>
    <w:p w14:paraId="45B98D52" w14:textId="77777777" w:rsidR="005B0788" w:rsidRDefault="00000000">
      <w:pPr>
        <w:pStyle w:val="B2"/>
        <w:rPr>
          <w:lang w:eastAsia="zh-CN"/>
        </w:rPr>
      </w:pPr>
      <w:r>
        <w:rPr>
          <w:lang w:eastAsia="zh-CN"/>
        </w:rPr>
        <w:t>-</w:t>
      </w:r>
      <w:r>
        <w:rPr>
          <w:lang w:eastAsia="zh-CN"/>
        </w:rPr>
        <w:tab/>
        <w:t>the list of Application Server status within the "</w:t>
      </w:r>
      <w:proofErr w:type="spellStart"/>
      <w:r>
        <w:rPr>
          <w:lang w:eastAsia="zh-CN"/>
        </w:rPr>
        <w:t>asStatus</w:t>
      </w:r>
      <w:proofErr w:type="spellEnd"/>
      <w:r>
        <w:rPr>
          <w:lang w:eastAsia="zh-CN"/>
        </w:rPr>
        <w:t>" attribute.</w:t>
      </w:r>
    </w:p>
    <w:p w14:paraId="7A6F5F9F" w14:textId="77777777" w:rsidR="005B0788" w:rsidRDefault="00000000">
      <w:r>
        <w:t>Upon receiving the HTTP POST message from the AS, the MSGin5G Server shall:</w:t>
      </w:r>
    </w:p>
    <w:p w14:paraId="1DB458FD" w14:textId="77777777" w:rsidR="005B0788" w:rsidRDefault="00000000">
      <w:pPr>
        <w:pStyle w:val="B10"/>
      </w:pPr>
      <w:r>
        <w:t>1.</w:t>
      </w:r>
      <w:r>
        <w:rPr>
          <w:lang w:eastAsia="zh-CN"/>
        </w:rPr>
        <w:tab/>
      </w:r>
      <w:r>
        <w:t>process the AS registration request information;</w:t>
      </w:r>
    </w:p>
    <w:p w14:paraId="2AC6B010" w14:textId="77777777" w:rsidR="005B0788" w:rsidRDefault="00000000">
      <w:pPr>
        <w:pStyle w:val="B10"/>
      </w:pPr>
      <w:r>
        <w:t>2.</w:t>
      </w:r>
      <w:r>
        <w:rPr>
          <w:lang w:eastAsia="zh-CN"/>
        </w:rPr>
        <w:tab/>
      </w:r>
      <w:r>
        <w:t>verify the identity of the AS and check if the AS is authorized to register itself at MSGin5G Server; and</w:t>
      </w:r>
    </w:p>
    <w:p w14:paraId="235D1A99" w14:textId="77777777" w:rsidR="005B0788" w:rsidRDefault="00000000">
      <w:pPr>
        <w:pStyle w:val="B10"/>
      </w:pPr>
      <w:r>
        <w:t>3.</w:t>
      </w:r>
      <w:r>
        <w:rPr>
          <w:lang w:eastAsia="zh-CN"/>
        </w:rPr>
        <w:tab/>
      </w:r>
      <w:r>
        <w:t>if the AS is authorized to register to MSGin5G Server, then the MSGin5G Server shall:</w:t>
      </w:r>
    </w:p>
    <w:p w14:paraId="45D22FAE" w14:textId="77777777" w:rsidR="005B0788"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2B7C06B8" w14:textId="77777777" w:rsidR="005B0788" w:rsidRDefault="00000000">
      <w:pPr>
        <w:pStyle w:val="B2"/>
        <w:rPr>
          <w:lang w:eastAsia="zh-CN"/>
        </w:rPr>
      </w:pPr>
      <w:r>
        <w:t>b.</w:t>
      </w:r>
      <w:r>
        <w:rPr>
          <w:lang w:eastAsia="zh-CN"/>
        </w:rPr>
        <w:tab/>
      </w:r>
      <w:r>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t>ASRegistrationAck</w:t>
      </w:r>
      <w:proofErr w:type="spellEnd"/>
      <w:r>
        <w:t xml:space="preserve"> data structure that shall contain:</w:t>
      </w:r>
    </w:p>
    <w:p w14:paraId="501A98E2" w14:textId="77777777" w:rsidR="005B0788" w:rsidRDefault="00000000">
      <w:pPr>
        <w:pStyle w:val="B3"/>
      </w:pPr>
      <w:r>
        <w:t>-</w:t>
      </w:r>
      <w:r>
        <w:tab/>
        <w:t>the Application Server Identifier within the "</w:t>
      </w:r>
      <w:proofErr w:type="spellStart"/>
      <w:r>
        <w:rPr>
          <w:szCs w:val="22"/>
        </w:rPr>
        <w:t>asSvcId</w:t>
      </w:r>
      <w:proofErr w:type="spellEnd"/>
      <w:r>
        <w:t>" attribute; and</w:t>
      </w:r>
    </w:p>
    <w:p w14:paraId="2768005A" w14:textId="77777777" w:rsidR="005B0788" w:rsidRDefault="00000000">
      <w:pPr>
        <w:pStyle w:val="B3"/>
      </w:pPr>
      <w:r>
        <w:t>-</w:t>
      </w:r>
      <w:r>
        <w:tab/>
        <w:t>the registration result within the "</w:t>
      </w:r>
      <w:r>
        <w:rPr>
          <w:szCs w:val="22"/>
        </w:rPr>
        <w:t>result</w:t>
      </w:r>
      <w:r>
        <w:t>" attribute.</w:t>
      </w:r>
    </w:p>
    <w:p w14:paraId="5BE245E6" w14:textId="77777777" w:rsidR="005B0788" w:rsidRDefault="00000000">
      <w:pPr>
        <w:rPr>
          <w:lang w:eastAsia="zh-CN"/>
        </w:rPr>
      </w:pPr>
      <w:r>
        <w:rPr>
          <w:lang w:eastAsia="zh-CN"/>
        </w:rPr>
        <w:t>If errors occur when processing the HTTP POST request, the MSGin5G Server shall apply error handling procedures as specified in clause 8.1.6.</w:t>
      </w:r>
    </w:p>
    <w:p w14:paraId="12A07428" w14:textId="77777777" w:rsidR="005B0788" w:rsidRDefault="00000000">
      <w:pPr>
        <w:pStyle w:val="Heading4"/>
        <w:rPr>
          <w:lang w:eastAsia="zh-CN"/>
        </w:rPr>
      </w:pPr>
      <w:bookmarkStart w:id="76" w:name="_Toc162005437"/>
      <w:bookmarkStart w:id="77" w:name="_Toc97197069"/>
      <w:bookmarkStart w:id="78" w:name="_Toc93878871"/>
      <w:bookmarkStart w:id="79" w:name="_Toc96996663"/>
      <w:bookmarkStart w:id="80" w:name="_Toc83768243"/>
      <w:r>
        <w:t>5.</w:t>
      </w:r>
      <w:r>
        <w:rPr>
          <w:lang w:eastAsia="zh-CN"/>
        </w:rPr>
        <w:t>2</w:t>
      </w:r>
      <w:r>
        <w:t>.2.</w:t>
      </w:r>
      <w:r>
        <w:rPr>
          <w:lang w:eastAsia="zh-CN"/>
        </w:rPr>
        <w:t>3</w:t>
      </w:r>
      <w:r>
        <w:tab/>
      </w:r>
      <w:proofErr w:type="spellStart"/>
      <w:r>
        <w:rPr>
          <w:lang w:eastAsia="zh-CN"/>
        </w:rPr>
        <w:t>MSGS_</w:t>
      </w:r>
      <w:r>
        <w:t>ASRegistration</w:t>
      </w:r>
      <w:r>
        <w:rPr>
          <w:lang w:eastAsia="zh-CN"/>
        </w:rPr>
        <w:t>_Deregister</w:t>
      </w:r>
      <w:bookmarkEnd w:id="76"/>
      <w:bookmarkEnd w:id="77"/>
      <w:bookmarkEnd w:id="78"/>
      <w:bookmarkEnd w:id="79"/>
      <w:bookmarkEnd w:id="80"/>
      <w:proofErr w:type="spellEnd"/>
    </w:p>
    <w:p w14:paraId="3094CFB7" w14:textId="77777777" w:rsidR="005B0788" w:rsidRDefault="00000000">
      <w:pPr>
        <w:pStyle w:val="Heading5"/>
      </w:pPr>
      <w:bookmarkStart w:id="81" w:name="_Toc96996664"/>
      <w:bookmarkStart w:id="82" w:name="_Toc83768244"/>
      <w:bookmarkStart w:id="83" w:name="_Toc162005438"/>
      <w:bookmarkStart w:id="84" w:name="_Toc93878872"/>
      <w:bookmarkStart w:id="85" w:name="_Toc97197070"/>
      <w:r>
        <w:t>5.</w:t>
      </w:r>
      <w:r>
        <w:rPr>
          <w:lang w:eastAsia="zh-CN"/>
        </w:rPr>
        <w:t>2</w:t>
      </w:r>
      <w:r>
        <w:t>.2.</w:t>
      </w:r>
      <w:r>
        <w:rPr>
          <w:lang w:eastAsia="zh-CN"/>
        </w:rPr>
        <w:t>3</w:t>
      </w:r>
      <w:r>
        <w:t>.1</w:t>
      </w:r>
      <w:r>
        <w:tab/>
        <w:t>General</w:t>
      </w:r>
      <w:bookmarkEnd w:id="81"/>
      <w:bookmarkEnd w:id="82"/>
      <w:bookmarkEnd w:id="83"/>
      <w:bookmarkEnd w:id="84"/>
      <w:bookmarkEnd w:id="85"/>
    </w:p>
    <w:p w14:paraId="57F16743" w14:textId="77777777" w:rsidR="005B0788" w:rsidRDefault="00000000">
      <w:r>
        <w:t>This service operation is used by the AS to deregister itself from a MSGin5G Server.</w:t>
      </w:r>
    </w:p>
    <w:p w14:paraId="63134FA0" w14:textId="77777777" w:rsidR="005B0788" w:rsidRDefault="00000000">
      <w:pPr>
        <w:pStyle w:val="Heading5"/>
        <w:rPr>
          <w:lang w:eastAsia="zh-CN"/>
        </w:rPr>
      </w:pPr>
      <w:bookmarkStart w:id="86" w:name="_Toc97197071"/>
      <w:bookmarkStart w:id="87" w:name="_Toc83768245"/>
      <w:bookmarkStart w:id="88" w:name="_Toc96996665"/>
      <w:bookmarkStart w:id="89" w:name="_Toc162005439"/>
      <w:bookmarkStart w:id="90" w:name="_Toc93878873"/>
      <w:r>
        <w:t>5.</w:t>
      </w:r>
      <w:r>
        <w:rPr>
          <w:lang w:eastAsia="zh-CN"/>
        </w:rPr>
        <w:t>2</w:t>
      </w:r>
      <w:r>
        <w:t>.2.</w:t>
      </w:r>
      <w:r>
        <w:rPr>
          <w:lang w:eastAsia="zh-CN"/>
        </w:rPr>
        <w:t>3</w:t>
      </w:r>
      <w:r>
        <w:t>.2</w:t>
      </w:r>
      <w:r>
        <w:tab/>
      </w:r>
      <w:r>
        <w:rPr>
          <w:lang w:eastAsia="zh-CN"/>
        </w:rPr>
        <w:t xml:space="preserve">Application Server deregistering from MSGin5G Server using </w:t>
      </w:r>
      <w:proofErr w:type="spellStart"/>
      <w:r>
        <w:rPr>
          <w:lang w:eastAsia="zh-CN"/>
        </w:rPr>
        <w:t>MSGS_</w:t>
      </w:r>
      <w:r>
        <w:t>ASRegistration</w:t>
      </w:r>
      <w:r>
        <w:rPr>
          <w:lang w:eastAsia="zh-CN"/>
        </w:rPr>
        <w:t>_Deregister</w:t>
      </w:r>
      <w:proofErr w:type="spellEnd"/>
      <w:r>
        <w:rPr>
          <w:lang w:eastAsia="zh-CN"/>
        </w:rPr>
        <w:t xml:space="preserve"> operation</w:t>
      </w:r>
      <w:bookmarkEnd w:id="86"/>
      <w:bookmarkEnd w:id="87"/>
      <w:bookmarkEnd w:id="88"/>
      <w:bookmarkEnd w:id="89"/>
      <w:bookmarkEnd w:id="90"/>
    </w:p>
    <w:p w14:paraId="76E2A89B" w14:textId="77777777" w:rsidR="005B0788" w:rsidRDefault="00000000">
      <w:pPr>
        <w:pStyle w:val="TH"/>
        <w:rPr>
          <w:lang w:eastAsia="zh-CN"/>
        </w:rPr>
      </w:pPr>
      <w:r>
        <w:object w:dxaOrig="8692" w:dyaOrig="2154" w14:anchorId="21E1B62F">
          <v:shape id="_x0000_i1027" type="#_x0000_t75" style="width:434.65pt;height:107.8pt" o:ole="">
            <v:imagedata r:id="rId15" o:title=""/>
          </v:shape>
          <o:OLEObject Type="Embed" ProgID="Visio.Drawing.11" ShapeID="_x0000_i1027" DrawAspect="Content" ObjectID="_1780775859" r:id="rId16"/>
        </w:object>
      </w:r>
    </w:p>
    <w:p w14:paraId="706B2955" w14:textId="77777777" w:rsidR="005B0788" w:rsidRDefault="00000000">
      <w:pPr>
        <w:pStyle w:val="TF"/>
      </w:pPr>
      <w:r>
        <w:t>Figure 5.2.2.3.2-1: AS Deregistering from MSGin5G Server</w:t>
      </w:r>
    </w:p>
    <w:p w14:paraId="5A1D98CA" w14:textId="77777777" w:rsidR="005B0788" w:rsidRDefault="00000000">
      <w:r>
        <w:t xml:space="preserve">To deregister itself from the MSGin5G Server, the AS shall send HTTP DELETE message to the MSGin5G Server on the "AS </w:t>
      </w:r>
      <w:proofErr w:type="spellStart"/>
      <w:r>
        <w:t>D</w:t>
      </w:r>
      <w:r>
        <w:rPr>
          <w:lang w:eastAsia="zh-CN"/>
        </w:rPr>
        <w:t>e</w:t>
      </w:r>
      <w:r>
        <w:t>Registration</w:t>
      </w:r>
      <w:proofErr w:type="spellEnd"/>
      <w:r>
        <w:t>" collection resource</w:t>
      </w:r>
      <w:r>
        <w:rPr>
          <w:lang w:eastAsia="zh-CN"/>
        </w:rPr>
        <w:t xml:space="preserve">, </w:t>
      </w:r>
      <w:r>
        <w:t>as specified in clause</w:t>
      </w:r>
      <w:r>
        <w:rPr>
          <w:rFonts w:ascii="Arial" w:eastAsia="DengXian" w:hAnsi="Arial"/>
          <w:sz w:val="18"/>
        </w:rPr>
        <w:t> </w:t>
      </w:r>
      <w:r>
        <w:t xml:space="preserve">8.1.2.3.3.2. </w:t>
      </w:r>
    </w:p>
    <w:p w14:paraId="3C7B616A" w14:textId="77777777" w:rsidR="005B0788" w:rsidRDefault="00000000">
      <w:r>
        <w:t>Upon receiving the HTTP DELETE request, the MSGin5G Server shall:</w:t>
      </w:r>
    </w:p>
    <w:p w14:paraId="6454E5CA" w14:textId="77777777" w:rsidR="005B0788" w:rsidRDefault="00000000">
      <w:pPr>
        <w:pStyle w:val="B10"/>
      </w:pPr>
      <w:r>
        <w:t>1.</w:t>
      </w:r>
      <w:r>
        <w:tab/>
        <w:t>verify the identity of the AS and check if the AS is authorized to deregister the AS registration information;</w:t>
      </w:r>
    </w:p>
    <w:p w14:paraId="28005EC2" w14:textId="77777777" w:rsidR="005B0788"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3140134A" w14:textId="77777777" w:rsidR="005B0788" w:rsidRDefault="00000000">
      <w:pPr>
        <w:pStyle w:val="B10"/>
        <w:rPr>
          <w:lang w:eastAsia="zh-CN"/>
        </w:rPr>
      </w:pPr>
      <w:r>
        <w:t>3.</w:t>
      </w:r>
      <w:r>
        <w:tab/>
        <w:t xml:space="preserve">return the HTTP "200 OK" status code to the AS, indicating the successful deregistration of the AS information and shall include </w:t>
      </w:r>
      <w:proofErr w:type="spellStart"/>
      <w:r>
        <w:t>ASRegistrationAck</w:t>
      </w:r>
      <w:proofErr w:type="spellEnd"/>
      <w:r>
        <w:t xml:space="preserve"> data structure within the response body or HTTP "204 No Content" status code to the AS.</w:t>
      </w:r>
    </w:p>
    <w:p w14:paraId="0230DD6C" w14:textId="77777777" w:rsidR="005B0788" w:rsidRDefault="00000000">
      <w:pPr>
        <w:rPr>
          <w:lang w:eastAsia="zh-CN"/>
        </w:rPr>
      </w:pPr>
      <w:r>
        <w:rPr>
          <w:lang w:eastAsia="zh-CN"/>
        </w:rPr>
        <w:t>If errors occur when processing the HTTP DELETE request, the MSGin5G Server shall apply error handling procedures as specified in clause 8.1.6.</w:t>
      </w:r>
    </w:p>
    <w:p w14:paraId="27AB1C0D" w14:textId="77777777" w:rsidR="005B0788" w:rsidRDefault="00000000">
      <w:pPr>
        <w:pStyle w:val="Heading2"/>
        <w:rPr>
          <w:lang w:eastAsia="zh-CN"/>
        </w:rPr>
      </w:pPr>
      <w:bookmarkStart w:id="91" w:name="_Toc162005440"/>
      <w:bookmarkStart w:id="92" w:name="_Toc97197072"/>
      <w:bookmarkStart w:id="93" w:name="_Toc93878874"/>
      <w:bookmarkStart w:id="94" w:name="_Toc96996666"/>
      <w:bookmarkStart w:id="95" w:name="_Toc83768246"/>
      <w:r>
        <w:rPr>
          <w:lang w:eastAsia="zh-CN"/>
        </w:rPr>
        <w:t>5.3</w:t>
      </w:r>
      <w:r>
        <w:rPr>
          <w:lang w:eastAsia="zh-CN"/>
        </w:rPr>
        <w:tab/>
      </w:r>
      <w:proofErr w:type="spellStart"/>
      <w:r>
        <w:rPr>
          <w:lang w:eastAsia="zh-CN"/>
        </w:rPr>
        <w:t>MSGS_MSGDelivery</w:t>
      </w:r>
      <w:proofErr w:type="spellEnd"/>
      <w:r>
        <w:rPr>
          <w:lang w:eastAsia="zh-CN"/>
        </w:rPr>
        <w:t xml:space="preserve"> Service</w:t>
      </w:r>
      <w:bookmarkEnd w:id="91"/>
      <w:bookmarkEnd w:id="92"/>
      <w:bookmarkEnd w:id="93"/>
      <w:bookmarkEnd w:id="94"/>
      <w:bookmarkEnd w:id="95"/>
    </w:p>
    <w:p w14:paraId="6A5FF1D1" w14:textId="77777777" w:rsidR="005B0788" w:rsidRDefault="00000000">
      <w:pPr>
        <w:pStyle w:val="Heading3"/>
      </w:pPr>
      <w:bookmarkStart w:id="96" w:name="_Toc75351463"/>
      <w:bookmarkStart w:id="97" w:name="_Toc73437053"/>
      <w:bookmarkStart w:id="98" w:name="_Toc43199519"/>
      <w:bookmarkStart w:id="99" w:name="_Toc63170997"/>
      <w:bookmarkStart w:id="100" w:name="_Toc36037595"/>
      <w:bookmarkStart w:id="101" w:name="_Toc97197073"/>
      <w:bookmarkStart w:id="102" w:name="_Toc73433550"/>
      <w:bookmarkStart w:id="103" w:name="_Toc70426202"/>
      <w:bookmarkStart w:id="104" w:name="_Toc162005441"/>
      <w:bookmarkStart w:id="105" w:name="_Toc34035298"/>
      <w:bookmarkStart w:id="106" w:name="_Toc59015441"/>
      <w:bookmarkStart w:id="107" w:name="_Toc66282034"/>
      <w:bookmarkStart w:id="108" w:name="_Toc73435647"/>
      <w:bookmarkStart w:id="109" w:name="_Toc93878875"/>
      <w:bookmarkStart w:id="110" w:name="_Toc96996667"/>
      <w:bookmarkStart w:id="111" w:name="_Toc36037291"/>
      <w:bookmarkStart w:id="112" w:name="_Toc83768247"/>
      <w:bookmarkStart w:id="113" w:name="_Toc68165910"/>
      <w:bookmarkStart w:id="114" w:name="_Toc45132698"/>
      <w:bookmarkStart w:id="115" w:name="_Toc38877437"/>
      <w:bookmarkStart w:id="116" w:name="_Toc510696588"/>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DCCE0A0" w14:textId="77777777" w:rsidR="005B0788" w:rsidRDefault="00000000">
      <w:pPr>
        <w:rPr>
          <w:lang w:eastAsia="zh-CN"/>
        </w:rPr>
      </w:pPr>
      <w:r>
        <w:rPr>
          <w:lang w:eastAsia="zh-CN"/>
        </w:rPr>
        <w:t xml:space="preserve">The </w:t>
      </w:r>
      <w:proofErr w:type="spellStart"/>
      <w:r>
        <w:rPr>
          <w:lang w:eastAsia="zh-CN"/>
        </w:rPr>
        <w:t>MSGS_MSGDelivery</w:t>
      </w:r>
      <w:proofErr w:type="spellEnd"/>
      <w:r>
        <w:rPr>
          <w:lang w:eastAsia="zh-CN"/>
        </w:rPr>
        <w:t xml:space="preserve"> Service corresponding to Mm5s as defined in 3GPP TS 23.554 [2], is provided by the MSGin5G Server.</w:t>
      </w:r>
    </w:p>
    <w:p w14:paraId="37D24413" w14:textId="77777777" w:rsidR="005B0788" w:rsidRDefault="00000000">
      <w:pPr>
        <w:rPr>
          <w:lang w:eastAsia="zh-CN"/>
        </w:rPr>
      </w:pPr>
      <w:r>
        <w:rPr>
          <w:lang w:eastAsia="zh-CN"/>
        </w:rPr>
        <w:t>This service:</w:t>
      </w:r>
    </w:p>
    <w:p w14:paraId="188A60C0" w14:textId="77777777" w:rsidR="005B0788"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0FAE630B" w14:textId="77777777" w:rsidR="005B0788"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01A66CD" w14:textId="77777777" w:rsidR="005B0788" w:rsidRDefault="00000000">
      <w:pPr>
        <w:ind w:left="568" w:hanging="284"/>
        <w:rPr>
          <w:rFonts w:eastAsia="DengXian"/>
          <w:lang w:eastAsia="zh-CN"/>
        </w:rPr>
      </w:pPr>
      <w:bookmarkStart w:id="117" w:name="_Toc83768248"/>
      <w:bookmarkStart w:id="118" w:name="_Toc73435648"/>
      <w:bookmarkStart w:id="119" w:name="_Toc93878876"/>
      <w:bookmarkStart w:id="120" w:name="_Toc75351464"/>
      <w:bookmarkStart w:id="121" w:name="_Toc73437054"/>
      <w:bookmarkStart w:id="122" w:name="_Toc43199520"/>
      <w:bookmarkStart w:id="123" w:name="_Toc38877438"/>
      <w:bookmarkStart w:id="124" w:name="_Toc66282035"/>
      <w:bookmarkStart w:id="125" w:name="_Toc34035299"/>
      <w:bookmarkStart w:id="126" w:name="_Toc63170998"/>
      <w:bookmarkStart w:id="127" w:name="_Toc70426203"/>
      <w:bookmarkStart w:id="128" w:name="_Toc68165911"/>
      <w:bookmarkStart w:id="129" w:name="_Toc59015442"/>
      <w:bookmarkStart w:id="130" w:name="_Toc510696589"/>
      <w:bookmarkStart w:id="131" w:name="_Toc36037292"/>
      <w:bookmarkStart w:id="132" w:name="_Toc36037596"/>
      <w:bookmarkStart w:id="133" w:name="_Toc73433551"/>
      <w:bookmarkStart w:id="134" w:name="_Toc96996668"/>
      <w:bookmarkStart w:id="135" w:name="_Toc97197074"/>
      <w:bookmarkStart w:id="136" w:name="_Toc45132699"/>
      <w:r>
        <w:rPr>
          <w:rFonts w:eastAsia="DengXian"/>
          <w:lang w:eastAsia="zh-CN"/>
        </w:rPr>
        <w:t>-</w:t>
      </w:r>
      <w:r>
        <w:rPr>
          <w:rFonts w:eastAsia="DengXian"/>
          <w:lang w:eastAsia="zh-CN"/>
        </w:rPr>
        <w:tab/>
        <w:t>allows BMG invokes services provided by MSGin5G Server to send MSGin5G message delivery status reports to MSGin5G Server.</w:t>
      </w:r>
    </w:p>
    <w:p w14:paraId="7FE69D16"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4D25544B" w14:textId="77777777" w:rsidR="005B0788" w:rsidRDefault="00000000">
      <w:pPr>
        <w:pStyle w:val="Heading3"/>
      </w:pPr>
      <w:bookmarkStart w:id="137" w:name="_Toc162005442"/>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C1FB277" w14:textId="77777777" w:rsidR="005B0788" w:rsidRDefault="00000000">
      <w:pPr>
        <w:pStyle w:val="Heading4"/>
      </w:pPr>
      <w:bookmarkStart w:id="138" w:name="_Toc63170999"/>
      <w:bookmarkStart w:id="139" w:name="_Toc70426204"/>
      <w:bookmarkStart w:id="140" w:name="_Toc38877439"/>
      <w:bookmarkStart w:id="141" w:name="_Toc34035300"/>
      <w:bookmarkStart w:id="142" w:name="_Toc68165912"/>
      <w:bookmarkStart w:id="143" w:name="_Toc510696590"/>
      <w:bookmarkStart w:id="144" w:name="_Toc75351465"/>
      <w:bookmarkStart w:id="145" w:name="_Toc96996669"/>
      <w:bookmarkStart w:id="146" w:name="_Toc73437055"/>
      <w:bookmarkStart w:id="147" w:name="_Toc97197075"/>
      <w:bookmarkStart w:id="148" w:name="_Toc83768249"/>
      <w:bookmarkStart w:id="149" w:name="_Toc73433552"/>
      <w:bookmarkStart w:id="150" w:name="_Toc162005443"/>
      <w:bookmarkStart w:id="151" w:name="_Toc45132700"/>
      <w:bookmarkStart w:id="152" w:name="_Toc73435649"/>
      <w:bookmarkStart w:id="153" w:name="_Toc36037597"/>
      <w:bookmarkStart w:id="154" w:name="_Toc93878877"/>
      <w:bookmarkStart w:id="155" w:name="_Toc66282036"/>
      <w:bookmarkStart w:id="156" w:name="_Toc43199521"/>
      <w:bookmarkStart w:id="157" w:name="_Toc59015443"/>
      <w:bookmarkStart w:id="158" w:name="_Toc36037293"/>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70E4450" w14:textId="77777777" w:rsidR="005B0788" w:rsidRDefault="00000000">
      <w:pPr>
        <w:rPr>
          <w:lang w:eastAsia="zh-CN"/>
        </w:rPr>
      </w:pPr>
      <w:bookmarkStart w:id="159" w:name="_Toc38877440"/>
      <w:bookmarkStart w:id="160" w:name="_Toc59015444"/>
      <w:bookmarkStart w:id="161" w:name="_Toc66282037"/>
      <w:bookmarkStart w:id="162" w:name="_Toc45132701"/>
      <w:bookmarkStart w:id="163" w:name="_Toc70426205"/>
      <w:bookmarkStart w:id="164" w:name="_Toc34035301"/>
      <w:bookmarkStart w:id="165" w:name="_Toc73435650"/>
      <w:bookmarkStart w:id="166" w:name="_Toc36037598"/>
      <w:bookmarkStart w:id="167" w:name="_Toc68165913"/>
      <w:bookmarkStart w:id="168" w:name="_Toc73437056"/>
      <w:bookmarkStart w:id="169" w:name="_Toc73433553"/>
      <w:bookmarkStart w:id="170" w:name="_Toc36037294"/>
      <w:bookmarkStart w:id="171" w:name="_Toc63171000"/>
      <w:bookmarkStart w:id="172" w:name="_Toc43199522"/>
      <w:bookmarkStart w:id="173" w:name="_Toc75351466"/>
      <w:bookmarkStart w:id="174" w:name="_Toc510696591"/>
      <w:r>
        <w:rPr>
          <w:lang w:eastAsia="zh-CN"/>
        </w:rPr>
        <w:t xml:space="preserve">The service operation defined for </w:t>
      </w:r>
      <w:proofErr w:type="spellStart"/>
      <w:r>
        <w:rPr>
          <w:lang w:eastAsia="zh-CN"/>
        </w:rPr>
        <w:t>MSGS_MSGDelivery</w:t>
      </w:r>
      <w:proofErr w:type="spellEnd"/>
      <w:r>
        <w:rPr>
          <w:lang w:eastAsia="zh-CN"/>
        </w:rPr>
        <w:t xml:space="preserve"> Service is shown in the Table 5.3.2.1-1.</w:t>
      </w:r>
    </w:p>
    <w:p w14:paraId="595F9D08" w14:textId="77777777" w:rsidR="005B0788" w:rsidRDefault="00000000">
      <w:pPr>
        <w:pStyle w:val="TH"/>
      </w:pPr>
      <w:r>
        <w:lastRenderedPageBreak/>
        <w:t>Table</w:t>
      </w:r>
      <w:r>
        <w:rPr>
          <w:lang w:eastAsia="zh-CN"/>
        </w:rPr>
        <w:t> </w:t>
      </w:r>
      <w:r>
        <w:t>5.</w:t>
      </w:r>
      <w:r>
        <w:rPr>
          <w:lang w:eastAsia="zh-CN"/>
        </w:rPr>
        <w:t>3</w:t>
      </w:r>
      <w:r>
        <w:t xml:space="preserve">.2.1-1: Operations of the </w:t>
      </w:r>
      <w:proofErr w:type="spellStart"/>
      <w:r>
        <w:rPr>
          <w:lang w:eastAsia="zh-CN"/>
        </w:rPr>
        <w:t>MSGS_MSGDelivery</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44A33DBC" w14:textId="77777777">
        <w:trPr>
          <w:jc w:val="center"/>
        </w:trPr>
        <w:tc>
          <w:tcPr>
            <w:tcW w:w="3260" w:type="dxa"/>
            <w:shd w:val="clear" w:color="000000" w:fill="C0C0C0"/>
          </w:tcPr>
          <w:p w14:paraId="4418324B" w14:textId="77777777" w:rsidR="005B07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6F4E40C8" w14:textId="77777777" w:rsidR="005B07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28183B2F" w14:textId="77777777" w:rsidR="005B07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5B0788" w14:paraId="18B5F184" w14:textId="77777777">
        <w:trPr>
          <w:jc w:val="center"/>
        </w:trPr>
        <w:tc>
          <w:tcPr>
            <w:tcW w:w="3260" w:type="dxa"/>
          </w:tcPr>
          <w:p w14:paraId="45842FF6" w14:textId="77777777" w:rsidR="005B0788" w:rsidRDefault="00000000">
            <w:pPr>
              <w:keepNext/>
              <w:keepLines/>
              <w:spacing w:after="0"/>
              <w:rPr>
                <w:rFonts w:ascii="Arial" w:eastAsia="DengXian" w:hAnsi="Arial"/>
                <w:kern w:val="2"/>
                <w:sz w:val="18"/>
                <w:szCs w:val="22"/>
              </w:rPr>
            </w:pPr>
            <w:proofErr w:type="spellStart"/>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roofErr w:type="spellEnd"/>
          </w:p>
        </w:tc>
        <w:tc>
          <w:tcPr>
            <w:tcW w:w="4395" w:type="dxa"/>
          </w:tcPr>
          <w:p w14:paraId="7B30C1F6"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188DF328"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5B0788" w14:paraId="3E80466E" w14:textId="77777777">
        <w:trPr>
          <w:jc w:val="center"/>
        </w:trPr>
        <w:tc>
          <w:tcPr>
            <w:tcW w:w="3260" w:type="dxa"/>
          </w:tcPr>
          <w:p w14:paraId="16FF2055" w14:textId="77777777" w:rsidR="005B0788" w:rsidRDefault="00000000">
            <w:pPr>
              <w:keepNext/>
              <w:keepLines/>
              <w:spacing w:after="0"/>
              <w:rPr>
                <w:rFonts w:ascii="Arial" w:eastAsia="DengXian" w:hAnsi="Arial"/>
                <w:kern w:val="2"/>
                <w:sz w:val="18"/>
                <w:szCs w:val="22"/>
              </w:rPr>
            </w:pPr>
            <w:proofErr w:type="spellStart"/>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roofErr w:type="spellEnd"/>
          </w:p>
        </w:tc>
        <w:tc>
          <w:tcPr>
            <w:tcW w:w="4395" w:type="dxa"/>
          </w:tcPr>
          <w:p w14:paraId="54882C60"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71B545E"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5B0788" w14:paraId="31C48E0B" w14:textId="77777777">
        <w:trPr>
          <w:jc w:val="center"/>
        </w:trPr>
        <w:tc>
          <w:tcPr>
            <w:tcW w:w="3260" w:type="dxa"/>
          </w:tcPr>
          <w:p w14:paraId="5A1AD136" w14:textId="77777777" w:rsidR="005B0788" w:rsidRDefault="00000000">
            <w:pPr>
              <w:keepNext/>
              <w:keepLines/>
              <w:spacing w:after="0"/>
              <w:rPr>
                <w:rFonts w:ascii="Arial" w:eastAsia="DengXian" w:hAnsi="Arial"/>
                <w:kern w:val="2"/>
                <w:sz w:val="18"/>
                <w:szCs w:val="22"/>
              </w:rPr>
            </w:pPr>
            <w:proofErr w:type="spellStart"/>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roofErr w:type="spellEnd"/>
          </w:p>
        </w:tc>
        <w:tc>
          <w:tcPr>
            <w:tcW w:w="4395" w:type="dxa"/>
          </w:tcPr>
          <w:p w14:paraId="51D8E9FF"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0995AC43"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4DFE4AE6"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2F8C3B1D"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5B0788" w14:paraId="0711C433" w14:textId="77777777">
        <w:trPr>
          <w:jc w:val="center"/>
        </w:trPr>
        <w:tc>
          <w:tcPr>
            <w:tcW w:w="3260" w:type="dxa"/>
          </w:tcPr>
          <w:p w14:paraId="5C8A12E9" w14:textId="77777777" w:rsidR="005B0788" w:rsidRDefault="00000000">
            <w:pPr>
              <w:keepNext/>
              <w:keepLines/>
              <w:spacing w:after="0"/>
              <w:rPr>
                <w:rFonts w:ascii="Arial" w:eastAsia="DengXian" w:hAnsi="Arial"/>
                <w:kern w:val="2"/>
                <w:sz w:val="18"/>
                <w:szCs w:val="22"/>
              </w:rPr>
            </w:pPr>
            <w:proofErr w:type="spellStart"/>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roofErr w:type="spellEnd"/>
          </w:p>
        </w:tc>
        <w:tc>
          <w:tcPr>
            <w:tcW w:w="4395" w:type="dxa"/>
          </w:tcPr>
          <w:p w14:paraId="38046975"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1C4E8E2A"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0CB0A0E0"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6F186D04"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71B22C6"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4FA089D4" w14:textId="77777777" w:rsidR="005B0788" w:rsidRDefault="005B0788">
      <w:pPr>
        <w:rPr>
          <w:lang w:eastAsia="zh-CN"/>
        </w:rPr>
      </w:pPr>
    </w:p>
    <w:p w14:paraId="5CD477C9" w14:textId="77777777" w:rsidR="005B0788" w:rsidRDefault="00000000">
      <w:pPr>
        <w:pStyle w:val="Heading4"/>
        <w:rPr>
          <w:lang w:eastAsia="zh-CN"/>
        </w:rPr>
      </w:pPr>
      <w:bookmarkStart w:id="175" w:name="_Toc59015450"/>
      <w:bookmarkStart w:id="176" w:name="_Toc34035307"/>
      <w:bookmarkStart w:id="177" w:name="_Toc73433559"/>
      <w:bookmarkStart w:id="178" w:name="_Toc75351472"/>
      <w:bookmarkStart w:id="179" w:name="_Toc43199528"/>
      <w:bookmarkStart w:id="180" w:name="_Toc38877446"/>
      <w:bookmarkStart w:id="181" w:name="_Toc45132707"/>
      <w:bookmarkStart w:id="182" w:name="_Toc73437062"/>
      <w:bookmarkStart w:id="183" w:name="_Toc36037300"/>
      <w:bookmarkStart w:id="184" w:name="_Toc63171006"/>
      <w:bookmarkStart w:id="185" w:name="_Toc73435656"/>
      <w:bookmarkStart w:id="186" w:name="_Toc66282043"/>
      <w:bookmarkStart w:id="187" w:name="_Toc36037604"/>
      <w:bookmarkStart w:id="188" w:name="_Toc68165919"/>
      <w:bookmarkStart w:id="189" w:name="_Toc70426211"/>
      <w:bookmarkStart w:id="190" w:name="_Toc97197076"/>
      <w:bookmarkStart w:id="191" w:name="_Toc96996670"/>
      <w:bookmarkStart w:id="192" w:name="_Toc93878878"/>
      <w:bookmarkStart w:id="193" w:name="_Toc162005444"/>
      <w:bookmarkStart w:id="194" w:name="_Toc8376825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Start"/>
      <w:r>
        <w:rPr>
          <w:lang w:eastAsia="zh-CN"/>
        </w:rPr>
        <w:t>MSGS_MSGDelivery_</w:t>
      </w:r>
      <w:r>
        <w:t>AS</w:t>
      </w:r>
      <w:r>
        <w:rPr>
          <w:lang w:eastAsia="zh-CN"/>
        </w:rPr>
        <w:t>ODelivery</w:t>
      </w:r>
      <w:bookmarkEnd w:id="190"/>
      <w:bookmarkEnd w:id="191"/>
      <w:bookmarkEnd w:id="192"/>
      <w:bookmarkEnd w:id="193"/>
      <w:bookmarkEnd w:id="194"/>
      <w:proofErr w:type="spellEnd"/>
    </w:p>
    <w:p w14:paraId="5E0437D4" w14:textId="77777777" w:rsidR="005B0788" w:rsidRDefault="00000000">
      <w:pPr>
        <w:pStyle w:val="Heading5"/>
      </w:pPr>
      <w:bookmarkStart w:id="195" w:name="_Toc73437063"/>
      <w:bookmarkStart w:id="196" w:name="_Toc45132708"/>
      <w:bookmarkStart w:id="197" w:name="_Toc63171007"/>
      <w:bookmarkStart w:id="198" w:name="_Toc75351473"/>
      <w:bookmarkStart w:id="199" w:name="_Toc83768257"/>
      <w:bookmarkStart w:id="200" w:name="_Toc43199529"/>
      <w:bookmarkStart w:id="201" w:name="_Toc73433560"/>
      <w:bookmarkStart w:id="202" w:name="_Toc34035308"/>
      <w:bookmarkStart w:id="203" w:name="_Toc93878879"/>
      <w:bookmarkStart w:id="204" w:name="_Toc66282044"/>
      <w:bookmarkStart w:id="205" w:name="_Toc36037605"/>
      <w:bookmarkStart w:id="206" w:name="_Toc73435657"/>
      <w:bookmarkStart w:id="207" w:name="_Toc510696592"/>
      <w:bookmarkStart w:id="208" w:name="_Toc96996671"/>
      <w:bookmarkStart w:id="209" w:name="_Toc162005445"/>
      <w:bookmarkStart w:id="210" w:name="_Toc70426212"/>
      <w:bookmarkStart w:id="211" w:name="_Toc68165920"/>
      <w:bookmarkStart w:id="212" w:name="_Toc59015451"/>
      <w:bookmarkStart w:id="213" w:name="_Toc38877447"/>
      <w:bookmarkStart w:id="214" w:name="_Toc36037301"/>
      <w:bookmarkStart w:id="215" w:name="_Toc97197077"/>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2DEA9BD" w14:textId="77777777" w:rsidR="005B0788"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13229CD1" w14:textId="77777777" w:rsidR="005B0788" w:rsidRDefault="00000000">
      <w:pPr>
        <w:pStyle w:val="Heading5"/>
      </w:pPr>
      <w:bookmarkStart w:id="216" w:name="_Toc66282045"/>
      <w:bookmarkStart w:id="217" w:name="_Toc36037302"/>
      <w:bookmarkStart w:id="218" w:name="_Toc63171008"/>
      <w:bookmarkStart w:id="219" w:name="_Toc38877448"/>
      <w:bookmarkStart w:id="220" w:name="_Toc96996672"/>
      <w:bookmarkStart w:id="221" w:name="_Toc510696593"/>
      <w:bookmarkStart w:id="222" w:name="_Toc162005446"/>
      <w:bookmarkStart w:id="223" w:name="_Toc75351474"/>
      <w:bookmarkStart w:id="224" w:name="_Toc73435658"/>
      <w:bookmarkStart w:id="225" w:name="_Toc34035309"/>
      <w:bookmarkStart w:id="226" w:name="_Toc43199530"/>
      <w:bookmarkStart w:id="227" w:name="_Toc97197078"/>
      <w:bookmarkStart w:id="228" w:name="_Toc59015452"/>
      <w:bookmarkStart w:id="229" w:name="_Toc70426213"/>
      <w:bookmarkStart w:id="230" w:name="_Toc68165921"/>
      <w:bookmarkStart w:id="231" w:name="_Toc93878880"/>
      <w:bookmarkStart w:id="232" w:name="_Toc73433561"/>
      <w:bookmarkStart w:id="233" w:name="_Toc45132709"/>
      <w:bookmarkStart w:id="234" w:name="_Toc73437064"/>
      <w:bookmarkStart w:id="235" w:name="_Toc83768258"/>
      <w:bookmarkStart w:id="236" w:name="_Toc3603760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1E6B9A5" w14:textId="77777777" w:rsidR="005B0788" w:rsidRDefault="00000000">
      <w:pPr>
        <w:pStyle w:val="TH"/>
      </w:pPr>
      <w:r>
        <w:object w:dxaOrig="8394" w:dyaOrig="2076" w14:anchorId="6B16F799">
          <v:shape id="_x0000_i1028" type="#_x0000_t75" style="width:419.65pt;height:103.8pt" o:ole="">
            <v:imagedata r:id="rId17" o:title=""/>
          </v:shape>
          <o:OLEObject Type="Embed" ProgID="Visio.Drawing.11" ShapeID="_x0000_i1028" DrawAspect="Content" ObjectID="_1780775860" r:id="rId18"/>
        </w:object>
      </w:r>
    </w:p>
    <w:p w14:paraId="7B6CBFDC" w14:textId="77777777" w:rsidR="005B0788" w:rsidRDefault="00000000">
      <w:pPr>
        <w:pStyle w:val="TF"/>
      </w:pPr>
      <w:r>
        <w:t>Figure 5.3.2.2.2-1: AS Originating MSGin5G Message Delivery</w:t>
      </w:r>
    </w:p>
    <w:p w14:paraId="160961B9" w14:textId="77777777" w:rsidR="005B0788" w:rsidRDefault="00000000">
      <w:pPr>
        <w:rPr>
          <w:lang w:eastAsia="zh-CN"/>
        </w:rPr>
      </w:pPr>
      <w:r>
        <w:rPr>
          <w:lang w:eastAsia="zh-CN"/>
        </w:rPr>
        <w:t>When the AS needs to send the message to the MSGin5G Server, the AS shall send the HTTP POST method as step 1 of the Figure 5.3.2.2.2-1.</w:t>
      </w:r>
    </w:p>
    <w:p w14:paraId="00F6A0FF" w14:textId="77777777" w:rsidR="005B0788" w:rsidRDefault="00000000">
      <w:pPr>
        <w:rPr>
          <w:lang w:eastAsia="zh-CN"/>
        </w:rPr>
      </w:pPr>
      <w:r>
        <w:rPr>
          <w:lang w:eastAsia="zh-CN"/>
        </w:rPr>
        <w:t xml:space="preserve">The AS shall include </w:t>
      </w:r>
      <w:proofErr w:type="spellStart"/>
      <w:r>
        <w:rPr>
          <w:lang w:eastAsia="zh-CN"/>
        </w:rPr>
        <w:t>ASMessageDelivery</w:t>
      </w:r>
      <w:proofErr w:type="spellEnd"/>
      <w:r>
        <w:rPr>
          <w:lang w:eastAsia="zh-CN"/>
        </w:rPr>
        <w:t xml:space="preserve"> data structure in the content of the HTTP POST request.</w:t>
      </w:r>
    </w:p>
    <w:p w14:paraId="108AFF40" w14:textId="77777777" w:rsidR="005B0788" w:rsidRDefault="00000000">
      <w:pPr>
        <w:rPr>
          <w:lang w:eastAsia="zh-CN"/>
        </w:rPr>
      </w:pPr>
      <w:r>
        <w:rPr>
          <w:lang w:eastAsia="zh-CN"/>
        </w:rPr>
        <w:t xml:space="preserve">The </w:t>
      </w:r>
      <w:proofErr w:type="spellStart"/>
      <w:r>
        <w:rPr>
          <w:lang w:eastAsia="zh-CN"/>
        </w:rPr>
        <w:t>ASMessageDelivery</w:t>
      </w:r>
      <w:proofErr w:type="spellEnd"/>
      <w:r>
        <w:rPr>
          <w:lang w:eastAsia="zh-CN"/>
        </w:rPr>
        <w:t xml:space="preserve"> data structure shall include:</w:t>
      </w:r>
    </w:p>
    <w:p w14:paraId="3F6EFEF6" w14:textId="77777777" w:rsidR="005B0788" w:rsidRDefault="00000000">
      <w:pPr>
        <w:pStyle w:val="B10"/>
        <w:rPr>
          <w:lang w:eastAsia="zh-CN"/>
        </w:rPr>
      </w:pPr>
      <w:r>
        <w:rPr>
          <w:lang w:eastAsia="zh-CN"/>
        </w:rPr>
        <w:t>-</w:t>
      </w:r>
      <w:r>
        <w:rPr>
          <w:lang w:eastAsia="zh-CN"/>
        </w:rPr>
        <w:tab/>
        <w:t>the AS Service ID within the "</w:t>
      </w:r>
      <w:proofErr w:type="spellStart"/>
      <w:r>
        <w:rPr>
          <w:lang w:eastAsia="zh-CN"/>
        </w:rPr>
        <w:t>oriAddr</w:t>
      </w:r>
      <w:proofErr w:type="spellEnd"/>
      <w:r>
        <w:rPr>
          <w:lang w:eastAsia="zh-CN"/>
        </w:rPr>
        <w:t>" attribute;</w:t>
      </w:r>
    </w:p>
    <w:p w14:paraId="2037F800" w14:textId="77777777" w:rsidR="005B0788" w:rsidRDefault="00000000">
      <w:pPr>
        <w:pStyle w:val="B10"/>
      </w:pPr>
      <w:r>
        <w:t>-</w:t>
      </w:r>
      <w:r>
        <w:tab/>
        <w:t>the Recipient Address within the "</w:t>
      </w:r>
      <w:proofErr w:type="spellStart"/>
      <w:r>
        <w:t>destAddr</w:t>
      </w:r>
      <w:proofErr w:type="spellEnd"/>
      <w:r>
        <w:t>" attribute;</w:t>
      </w:r>
    </w:p>
    <w:p w14:paraId="1E31E4E1" w14:textId="77777777" w:rsidR="005B0788" w:rsidRDefault="00000000">
      <w:pPr>
        <w:pStyle w:val="B10"/>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w:t>
      </w:r>
    </w:p>
    <w:p w14:paraId="7B264D26" w14:textId="77777777" w:rsidR="005B0788" w:rsidRDefault="00000000">
      <w:pPr>
        <w:pStyle w:val="B10"/>
        <w:rPr>
          <w:lang w:eastAsia="zh-CN"/>
        </w:rPr>
      </w:pPr>
      <w:r>
        <w:rPr>
          <w:lang w:eastAsia="zh-CN"/>
        </w:rPr>
        <w:lastRenderedPageBreak/>
        <w:t>-</w:t>
      </w:r>
      <w:r>
        <w:rPr>
          <w:lang w:eastAsia="zh-CN"/>
        </w:rPr>
        <w:tab/>
        <w:t>the store and forward flag within the "</w:t>
      </w:r>
      <w:proofErr w:type="spellStart"/>
      <w:r>
        <w:rPr>
          <w:lang w:eastAsia="zh-CN"/>
        </w:rPr>
        <w:t>stoAndFwInd</w:t>
      </w:r>
      <w:proofErr w:type="spellEnd"/>
      <w:r>
        <w:rPr>
          <w:lang w:eastAsia="zh-CN"/>
        </w:rPr>
        <w:t>" attribute; and</w:t>
      </w:r>
    </w:p>
    <w:p w14:paraId="076A9A9A" w14:textId="77777777" w:rsidR="005B0788" w:rsidRDefault="00000000">
      <w:pPr>
        <w:pStyle w:val="B10"/>
        <w:rPr>
          <w:lang w:eastAsia="zh-CN"/>
        </w:rPr>
      </w:pPr>
      <w:r>
        <w:rPr>
          <w:lang w:eastAsia="zh-CN"/>
        </w:rPr>
        <w:t>may include:</w:t>
      </w:r>
    </w:p>
    <w:p w14:paraId="1FB9B9B9" w14:textId="77777777" w:rsidR="005B0788" w:rsidRDefault="00000000">
      <w:pPr>
        <w:pStyle w:val="B10"/>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14:paraId="3316B564" w14:textId="77777777" w:rsidR="005B0788" w:rsidRDefault="00000000">
      <w:pPr>
        <w:pStyle w:val="B10"/>
        <w:rPr>
          <w:lang w:eastAsia="zh-CN"/>
        </w:rPr>
      </w:pPr>
      <w:r>
        <w:rPr>
          <w:lang w:eastAsia="zh-CN"/>
        </w:rPr>
        <w:t>-</w:t>
      </w:r>
      <w:r>
        <w:rPr>
          <w:lang w:eastAsia="zh-CN"/>
        </w:rPr>
        <w:tab/>
        <w:t>the indication whether the message delivery status report is required within the "</w:t>
      </w:r>
      <w:proofErr w:type="spellStart"/>
      <w:r>
        <w:rPr>
          <w:lang w:eastAsia="zh-CN"/>
        </w:rPr>
        <w:t>delivStReqInd</w:t>
      </w:r>
      <w:proofErr w:type="spellEnd"/>
      <w:r>
        <w:rPr>
          <w:lang w:eastAsia="zh-CN"/>
        </w:rPr>
        <w:t>" attribute;</w:t>
      </w:r>
    </w:p>
    <w:p w14:paraId="0939863D" w14:textId="77777777" w:rsidR="005B0788" w:rsidRDefault="00000000">
      <w:pPr>
        <w:pStyle w:val="B10"/>
        <w:rPr>
          <w:lang w:eastAsia="zh-CN"/>
        </w:rPr>
      </w:pPr>
      <w:r>
        <w:rPr>
          <w:lang w:eastAsia="zh-CN"/>
        </w:rPr>
        <w:t>-</w:t>
      </w:r>
      <w:r>
        <w:rPr>
          <w:lang w:eastAsia="zh-CN"/>
        </w:rPr>
        <w:tab/>
        <w:t>the Payload within the "payload" attribute;</w:t>
      </w:r>
    </w:p>
    <w:p w14:paraId="7EDF7B84" w14:textId="77777777" w:rsidR="005B0788" w:rsidRDefault="00000000">
      <w:pPr>
        <w:pStyle w:val="B10"/>
        <w:rPr>
          <w:lang w:eastAsia="zh-CN"/>
        </w:rPr>
      </w:pPr>
      <w:r>
        <w:rPr>
          <w:lang w:eastAsia="zh-CN"/>
        </w:rPr>
        <w:t>-</w:t>
      </w:r>
      <w:r>
        <w:rPr>
          <w:lang w:eastAsia="zh-CN"/>
        </w:rPr>
        <w:tab/>
        <w:t>the priority type within the "priority" attribute;</w:t>
      </w:r>
    </w:p>
    <w:p w14:paraId="5E928158" w14:textId="77777777" w:rsidR="005B0788" w:rsidRDefault="00000000">
      <w:pPr>
        <w:pStyle w:val="B10"/>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attribute;</w:t>
      </w:r>
    </w:p>
    <w:p w14:paraId="3578F9B1" w14:textId="77777777" w:rsidR="005B0788" w:rsidRDefault="00000000">
      <w:pPr>
        <w:pStyle w:val="B10"/>
        <w:rPr>
          <w:lang w:eastAsia="zh-CN"/>
        </w:rPr>
      </w:pPr>
      <w:r>
        <w:rPr>
          <w:lang w:eastAsia="zh-CN"/>
        </w:rPr>
        <w:t>-</w:t>
      </w:r>
      <w:r>
        <w:rPr>
          <w:lang w:eastAsia="zh-CN"/>
        </w:rPr>
        <w:tab/>
        <w:t>the message segment parameters within the "</w:t>
      </w:r>
      <w:proofErr w:type="spellStart"/>
      <w:r>
        <w:rPr>
          <w:lang w:eastAsia="zh-CN"/>
        </w:rPr>
        <w:t>segParams</w:t>
      </w:r>
      <w:proofErr w:type="spellEnd"/>
      <w:r>
        <w:rPr>
          <w:lang w:eastAsia="zh-CN"/>
        </w:rPr>
        <w:t>" attribute, this attribute may include:</w:t>
      </w:r>
    </w:p>
    <w:p w14:paraId="7D0FC447" w14:textId="77777777" w:rsidR="005B0788" w:rsidRDefault="00000000">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14:paraId="60E9D4D9" w14:textId="77777777" w:rsidR="005B0788" w:rsidRDefault="00000000">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14:paraId="059768D2" w14:textId="77777777" w:rsidR="005B0788" w:rsidRDefault="00000000">
      <w:pPr>
        <w:pStyle w:val="B2"/>
        <w:rPr>
          <w:lang w:eastAsia="zh-CN"/>
        </w:rPr>
      </w:pPr>
      <w:r>
        <w:rPr>
          <w:lang w:eastAsia="zh-CN"/>
        </w:rPr>
        <w:t>-</w:t>
      </w:r>
      <w:r>
        <w:rPr>
          <w:lang w:eastAsia="zh-CN"/>
        </w:rPr>
        <w:tab/>
        <w:t>the message segment number within the "</w:t>
      </w:r>
      <w:proofErr w:type="spellStart"/>
      <w:r>
        <w:rPr>
          <w:lang w:eastAsia="zh-CN"/>
        </w:rPr>
        <w:t>segNumb</w:t>
      </w:r>
      <w:proofErr w:type="spellEnd"/>
      <w:r>
        <w:rPr>
          <w:lang w:eastAsia="zh-CN"/>
        </w:rPr>
        <w:t>" attribute; and</w:t>
      </w:r>
    </w:p>
    <w:p w14:paraId="1C9CE78E" w14:textId="77777777" w:rsidR="005B0788" w:rsidRDefault="00000000">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14:paraId="4A6BECF4" w14:textId="77777777" w:rsidR="005B0788" w:rsidRDefault="00000000">
      <w:pPr>
        <w:pStyle w:val="B10"/>
        <w:rPr>
          <w:lang w:eastAsia="zh-CN"/>
        </w:rPr>
      </w:pPr>
      <w:r>
        <w:rPr>
          <w:lang w:eastAsia="zh-CN"/>
        </w:rPr>
        <w:t>-</w:t>
      </w:r>
      <w:r>
        <w:rPr>
          <w:lang w:eastAsia="zh-CN"/>
        </w:rPr>
        <w:tab/>
        <w:t>the store and forward parameters within the "</w:t>
      </w:r>
      <w:proofErr w:type="spellStart"/>
      <w:r>
        <w:rPr>
          <w:lang w:eastAsia="zh-CN"/>
        </w:rPr>
        <w:t>stoAndFwParams</w:t>
      </w:r>
      <w:proofErr w:type="spellEnd"/>
      <w:r>
        <w:rPr>
          <w:lang w:eastAsia="zh-CN"/>
        </w:rPr>
        <w:t>" attribute, this attribute may include:</w:t>
      </w:r>
    </w:p>
    <w:p w14:paraId="296E3997" w14:textId="77777777" w:rsidR="005B0788" w:rsidRDefault="00000000">
      <w:pPr>
        <w:pStyle w:val="B2"/>
        <w:rPr>
          <w:lang w:eastAsia="zh-CN"/>
        </w:rPr>
      </w:pPr>
      <w:r>
        <w:rPr>
          <w:lang w:eastAsia="zh-CN"/>
        </w:rPr>
        <w:t>-</w:t>
      </w:r>
      <w:r>
        <w:rPr>
          <w:lang w:eastAsia="zh-CN"/>
        </w:rPr>
        <w:tab/>
        <w:t>the message expiration time within the "</w:t>
      </w:r>
      <w:proofErr w:type="spellStart"/>
      <w:r>
        <w:rPr>
          <w:lang w:eastAsia="zh-CN"/>
        </w:rPr>
        <w:t>exprTime</w:t>
      </w:r>
      <w:proofErr w:type="spellEnd"/>
      <w:r>
        <w:rPr>
          <w:lang w:eastAsia="zh-CN"/>
        </w:rPr>
        <w:t>" attribute;</w:t>
      </w:r>
    </w:p>
    <w:p w14:paraId="04A40D62" w14:textId="77777777" w:rsidR="005B0788" w:rsidRDefault="00000000">
      <w:pPr>
        <w:pStyle w:val="B10"/>
        <w:rPr>
          <w:lang w:eastAsia="zh-CN"/>
        </w:rPr>
      </w:pPr>
      <w:r>
        <w:rPr>
          <w:lang w:eastAsia="zh-CN"/>
        </w:rPr>
        <w:t>-</w:t>
      </w:r>
      <w:r>
        <w:rPr>
          <w:lang w:eastAsia="zh-CN"/>
        </w:rPr>
        <w:tab/>
        <w:t>The latency within the "latency" attribute.</w:t>
      </w:r>
    </w:p>
    <w:p w14:paraId="24A20C92" w14:textId="77777777" w:rsidR="005B0788"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7C8F7B4" w14:textId="77777777" w:rsidR="005B0788" w:rsidRDefault="00000000">
      <w:pPr>
        <w:rPr>
          <w:lang w:eastAsia="zh-CN"/>
        </w:rPr>
      </w:pPr>
      <w:r>
        <w:rPr>
          <w:lang w:eastAsia="zh-CN"/>
        </w:rPr>
        <w:t>If errors occur when processing the HTTP POST request, the MSGin5G Server shall apply error handling procedures as specified in clause 8.2.6.</w:t>
      </w:r>
    </w:p>
    <w:p w14:paraId="73D3BD35" w14:textId="77777777" w:rsidR="005B0788" w:rsidRDefault="00000000">
      <w:pPr>
        <w:pStyle w:val="Heading4"/>
        <w:rPr>
          <w:lang w:eastAsia="zh-CN"/>
        </w:rPr>
      </w:pPr>
      <w:bookmarkStart w:id="237" w:name="_Toc68165922"/>
      <w:bookmarkStart w:id="238" w:name="_Toc36037607"/>
      <w:bookmarkStart w:id="239" w:name="_Toc38877449"/>
      <w:bookmarkStart w:id="240" w:name="_Toc66282046"/>
      <w:bookmarkStart w:id="241" w:name="_Toc73435660"/>
      <w:bookmarkStart w:id="242" w:name="_Toc75351476"/>
      <w:bookmarkStart w:id="243" w:name="_Toc70426215"/>
      <w:bookmarkStart w:id="244" w:name="_Toc73437066"/>
      <w:bookmarkStart w:id="245" w:name="_Toc73433563"/>
      <w:bookmarkStart w:id="246" w:name="_Toc43199531"/>
      <w:bookmarkStart w:id="247" w:name="_Toc34035310"/>
      <w:bookmarkStart w:id="248" w:name="_Toc63171009"/>
      <w:bookmarkStart w:id="249" w:name="_Toc59015453"/>
      <w:bookmarkStart w:id="250" w:name="_Toc45132710"/>
      <w:bookmarkStart w:id="251" w:name="_Toc36037303"/>
      <w:bookmarkStart w:id="252" w:name="_Toc96996673"/>
      <w:bookmarkStart w:id="253" w:name="_Toc97197079"/>
      <w:bookmarkStart w:id="254" w:name="_Toc93878881"/>
      <w:bookmarkStart w:id="255" w:name="_Toc162005447"/>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roofErr w:type="spellStart"/>
      <w:r>
        <w:rPr>
          <w:lang w:eastAsia="zh-CN"/>
        </w:rPr>
        <w:t>MSGS_MSGDelivery_</w:t>
      </w:r>
      <w:r>
        <w:t>AS</w:t>
      </w:r>
      <w:r>
        <w:rPr>
          <w:lang w:eastAsia="zh-CN"/>
        </w:rPr>
        <w:t>ODeliveryReport</w:t>
      </w:r>
      <w:bookmarkEnd w:id="252"/>
      <w:bookmarkEnd w:id="253"/>
      <w:bookmarkEnd w:id="254"/>
      <w:bookmarkEnd w:id="255"/>
      <w:bookmarkEnd w:id="256"/>
      <w:proofErr w:type="spellEnd"/>
    </w:p>
    <w:p w14:paraId="1D0E8E2C" w14:textId="77777777" w:rsidR="005B0788" w:rsidRDefault="00000000">
      <w:pPr>
        <w:pStyle w:val="Heading5"/>
      </w:pPr>
      <w:bookmarkStart w:id="257" w:name="_Toc73437067"/>
      <w:bookmarkStart w:id="258" w:name="_Toc73435661"/>
      <w:bookmarkStart w:id="259" w:name="_Toc162005448"/>
      <w:bookmarkStart w:id="260" w:name="_Toc83768260"/>
      <w:bookmarkStart w:id="261" w:name="_Toc38877450"/>
      <w:bookmarkStart w:id="262" w:name="_Toc59015454"/>
      <w:bookmarkStart w:id="263" w:name="_Toc34035311"/>
      <w:bookmarkStart w:id="264" w:name="_Toc96996674"/>
      <w:bookmarkStart w:id="265" w:name="_Toc75351477"/>
      <w:bookmarkStart w:id="266" w:name="_Toc36037304"/>
      <w:bookmarkStart w:id="267" w:name="_Toc63171010"/>
      <w:bookmarkStart w:id="268" w:name="_Toc43199532"/>
      <w:bookmarkStart w:id="269" w:name="_Toc97197080"/>
      <w:bookmarkStart w:id="270" w:name="_Toc68165923"/>
      <w:bookmarkStart w:id="271" w:name="_Toc70426216"/>
      <w:bookmarkStart w:id="272" w:name="_Toc73433564"/>
      <w:bookmarkStart w:id="273" w:name="_Toc66282047"/>
      <w:bookmarkStart w:id="274" w:name="_Toc36037608"/>
      <w:bookmarkStart w:id="275" w:name="_Toc93878882"/>
      <w:bookmarkStart w:id="276" w:name="_Toc45132711"/>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270E176" w14:textId="77777777" w:rsidR="005B0788"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4F863D8A" w14:textId="77777777" w:rsidR="005B0788" w:rsidRDefault="00000000">
      <w:pPr>
        <w:pStyle w:val="Heading5"/>
      </w:pPr>
      <w:bookmarkStart w:id="277" w:name="_Toc59015455"/>
      <w:bookmarkStart w:id="278" w:name="_Toc66282048"/>
      <w:bookmarkStart w:id="279" w:name="_Toc38877451"/>
      <w:bookmarkStart w:id="280" w:name="_Toc34035312"/>
      <w:bookmarkStart w:id="281" w:name="_Toc70426217"/>
      <w:bookmarkStart w:id="282" w:name="_Toc43199533"/>
      <w:bookmarkStart w:id="283" w:name="_Toc68165924"/>
      <w:bookmarkStart w:id="284" w:name="_Toc73433565"/>
      <w:bookmarkStart w:id="285" w:name="_Toc73435662"/>
      <w:bookmarkStart w:id="286" w:name="_Toc36037609"/>
      <w:bookmarkStart w:id="287" w:name="_Toc63171011"/>
      <w:bookmarkStart w:id="288" w:name="_Toc45132712"/>
      <w:bookmarkStart w:id="289" w:name="_Toc75351478"/>
      <w:bookmarkStart w:id="290" w:name="_Toc73437068"/>
      <w:bookmarkStart w:id="291" w:name="_Toc36037305"/>
      <w:bookmarkStart w:id="292" w:name="_Toc83768261"/>
      <w:bookmarkStart w:id="293" w:name="_Toc96996675"/>
      <w:bookmarkStart w:id="294" w:name="_Toc93878883"/>
      <w:bookmarkStart w:id="295" w:name="_Toc97197081"/>
      <w:bookmarkStart w:id="296" w:name="_Toc16200544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6BF3B085" w14:textId="77777777" w:rsidR="005B0788" w:rsidRDefault="00000000">
      <w:pPr>
        <w:pStyle w:val="TH"/>
      </w:pPr>
      <w:r>
        <w:object w:dxaOrig="9561" w:dyaOrig="2374" w14:anchorId="6B259035">
          <v:shape id="_x0000_i1029" type="#_x0000_t75" style="width:477.95pt;height:118.8pt" o:ole="">
            <v:imagedata r:id="rId19" o:title=""/>
          </v:shape>
          <o:OLEObject Type="Embed" ProgID="Visio.Drawing.11" ShapeID="_x0000_i1029" DrawAspect="Content" ObjectID="_1780775861" r:id="rId20"/>
        </w:object>
      </w:r>
    </w:p>
    <w:p w14:paraId="7EC7D2E7" w14:textId="77777777" w:rsidR="005B0788" w:rsidRDefault="00000000">
      <w:pPr>
        <w:pStyle w:val="TF"/>
      </w:pPr>
      <w:r>
        <w:t>Figure 5.3.2.</w:t>
      </w:r>
      <w:r>
        <w:rPr>
          <w:lang w:eastAsia="zh-CN"/>
        </w:rPr>
        <w:t>3</w:t>
      </w:r>
      <w:r>
        <w:t>.2-1: AS Originating MSGin5G Delivery Report</w:t>
      </w:r>
    </w:p>
    <w:p w14:paraId="52F2DA08" w14:textId="77777777" w:rsidR="005B0788" w:rsidRDefault="00000000">
      <w:pPr>
        <w:rPr>
          <w:lang w:eastAsia="zh-CN"/>
        </w:rPr>
      </w:pPr>
      <w:r>
        <w:rPr>
          <w:lang w:eastAsia="zh-CN"/>
        </w:rPr>
        <w:t>When the AS needs to send the delivery report to the MSGin5G Server, the AS shall send the HTTP POST method as step 1 of the Figure 5.3.2.3.2-1.</w:t>
      </w:r>
    </w:p>
    <w:p w14:paraId="49A35752" w14:textId="77777777" w:rsidR="005B0788" w:rsidRDefault="00000000">
      <w:pPr>
        <w:rPr>
          <w:lang w:eastAsia="zh-CN"/>
        </w:rPr>
      </w:pPr>
      <w:r>
        <w:rPr>
          <w:lang w:eastAsia="zh-CN"/>
        </w:rPr>
        <w:t xml:space="preserve">The AS shall include </w:t>
      </w:r>
      <w:proofErr w:type="spellStart"/>
      <w:r>
        <w:rPr>
          <w:lang w:eastAsia="zh-CN"/>
        </w:rPr>
        <w:t>DeliveryStatusReport</w:t>
      </w:r>
      <w:proofErr w:type="spellEnd"/>
      <w:r>
        <w:rPr>
          <w:lang w:eastAsia="zh-CN"/>
        </w:rPr>
        <w:t xml:space="preserve"> data structure in the </w:t>
      </w:r>
      <w:r>
        <w:rPr>
          <w:rFonts w:hint="eastAsia"/>
          <w:lang w:val="en-US" w:eastAsia="zh-CN"/>
        </w:rPr>
        <w:t xml:space="preserve">content </w:t>
      </w:r>
      <w:r>
        <w:rPr>
          <w:lang w:eastAsia="zh-CN"/>
        </w:rPr>
        <w:t>of the HTTP POST request.</w:t>
      </w:r>
    </w:p>
    <w:p w14:paraId="1A59CCA4" w14:textId="77777777" w:rsidR="005B0788" w:rsidRDefault="00000000">
      <w:r>
        <w:t xml:space="preserve">The </w:t>
      </w:r>
      <w:proofErr w:type="spellStart"/>
      <w:r>
        <w:rPr>
          <w:lang w:eastAsia="zh-CN"/>
        </w:rPr>
        <w:t>DeliveryStatusReport</w:t>
      </w:r>
      <w:proofErr w:type="spellEnd"/>
      <w:r>
        <w:t xml:space="preserve"> data structure shall include:</w:t>
      </w:r>
    </w:p>
    <w:p w14:paraId="020C7FFB" w14:textId="77777777" w:rsidR="005B0788" w:rsidRDefault="00000000">
      <w:pPr>
        <w:pStyle w:val="B10"/>
      </w:pPr>
      <w:r>
        <w:rPr>
          <w:lang w:eastAsia="zh-CN"/>
        </w:rPr>
        <w:lastRenderedPageBreak/>
        <w:t>-</w:t>
      </w:r>
      <w:r>
        <w:rPr>
          <w:lang w:eastAsia="zh-CN"/>
        </w:rPr>
        <w:tab/>
        <w:t>the AS Service ID within the "</w:t>
      </w:r>
      <w:proofErr w:type="spellStart"/>
      <w:r>
        <w:rPr>
          <w:lang w:eastAsia="zh-CN"/>
        </w:rPr>
        <w:t>oriAddr</w:t>
      </w:r>
      <w:proofErr w:type="spellEnd"/>
      <w:r>
        <w:rPr>
          <w:lang w:eastAsia="zh-CN"/>
        </w:rPr>
        <w:t>" attribute;</w:t>
      </w:r>
    </w:p>
    <w:p w14:paraId="34966FD7" w14:textId="77777777" w:rsidR="005B0788" w:rsidRDefault="00000000">
      <w:pPr>
        <w:pStyle w:val="B10"/>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14:paraId="0A4D52AB" w14:textId="77777777" w:rsidR="005B0788" w:rsidRDefault="00000000">
      <w:pPr>
        <w:pStyle w:val="B10"/>
      </w:pPr>
      <w:r>
        <w:rPr>
          <w:lang w:eastAsia="zh-CN"/>
        </w:rPr>
        <w:t>-</w:t>
      </w:r>
      <w:r>
        <w:rPr>
          <w:lang w:eastAsia="zh-CN"/>
        </w:rPr>
        <w:tab/>
        <w:t>the Message ID within the "</w:t>
      </w:r>
      <w:proofErr w:type="spellStart"/>
      <w:r>
        <w:rPr>
          <w:lang w:eastAsia="zh-CN"/>
        </w:rPr>
        <w:t>msgId</w:t>
      </w:r>
      <w:proofErr w:type="spellEnd"/>
      <w:r>
        <w:rPr>
          <w:lang w:eastAsia="zh-CN"/>
        </w:rPr>
        <w:t>" attribute;</w:t>
      </w:r>
    </w:p>
    <w:p w14:paraId="53692025" w14:textId="77777777" w:rsidR="005B0788" w:rsidRDefault="00000000">
      <w:pPr>
        <w:pStyle w:val="B10"/>
      </w:pPr>
      <w:r>
        <w:rPr>
          <w:lang w:eastAsia="zh-CN"/>
        </w:rPr>
        <w:t>-</w:t>
      </w:r>
      <w:r>
        <w:rPr>
          <w:lang w:eastAsia="zh-CN"/>
        </w:rPr>
        <w:tab/>
        <w:t>the delivery status within the "</w:t>
      </w:r>
      <w:proofErr w:type="spellStart"/>
      <w:r>
        <w:rPr>
          <w:lang w:eastAsia="zh-CN"/>
        </w:rPr>
        <w:t>delivSt</w:t>
      </w:r>
      <w:proofErr w:type="spellEnd"/>
      <w:r>
        <w:rPr>
          <w:lang w:eastAsia="zh-CN"/>
        </w:rPr>
        <w:t>" attribute; and</w:t>
      </w:r>
    </w:p>
    <w:p w14:paraId="030303DC" w14:textId="77777777" w:rsidR="005B0788" w:rsidRDefault="00000000">
      <w:pPr>
        <w:pStyle w:val="B10"/>
      </w:pPr>
      <w:r>
        <w:rPr>
          <w:lang w:eastAsia="zh-CN"/>
        </w:rPr>
        <w:t>may include:</w:t>
      </w:r>
    </w:p>
    <w:p w14:paraId="25B7CF4A" w14:textId="77777777" w:rsidR="005B0788" w:rsidRDefault="00000000">
      <w:pPr>
        <w:pStyle w:val="B10"/>
      </w:pPr>
      <w:r>
        <w:t>-</w:t>
      </w:r>
      <w:r>
        <w:tab/>
      </w:r>
      <w:r>
        <w:rPr>
          <w:lang w:eastAsia="zh-CN"/>
        </w:rPr>
        <w:t>t</w:t>
      </w:r>
      <w:r>
        <w:t>he failure cause within the "</w:t>
      </w:r>
      <w:proofErr w:type="spellStart"/>
      <w:r>
        <w:t>failureCause</w:t>
      </w:r>
      <w:proofErr w:type="spellEnd"/>
      <w:r>
        <w:t>" attribute;</w:t>
      </w:r>
    </w:p>
    <w:p w14:paraId="1797FE7D" w14:textId="77777777" w:rsidR="005B0788"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D0AB928" w14:textId="77777777" w:rsidR="005B0788" w:rsidRDefault="00000000">
      <w:r>
        <w:t>If errors occur when processing the HTTP POST request, the MSGin5G Server shall apply error handling procedures as specified in clause 8.2.6.</w:t>
      </w:r>
    </w:p>
    <w:p w14:paraId="5F6E12C3" w14:textId="77777777" w:rsidR="005B0788" w:rsidRDefault="00000000">
      <w:pPr>
        <w:pStyle w:val="Heading4"/>
      </w:pPr>
      <w:bookmarkStart w:id="297" w:name="_Toc83768268"/>
      <w:bookmarkStart w:id="298" w:name="_Toc97197082"/>
      <w:bookmarkStart w:id="299" w:name="_Toc162005450"/>
      <w:bookmarkStart w:id="300" w:name="_Toc96996676"/>
      <w:bookmarkStart w:id="301" w:name="_Toc93878884"/>
      <w:r>
        <w:t>5.</w:t>
      </w:r>
      <w:r>
        <w:rPr>
          <w:lang w:eastAsia="zh-CN"/>
        </w:rPr>
        <w:t>3</w:t>
      </w:r>
      <w:r>
        <w:t>.2.</w:t>
      </w:r>
      <w:r>
        <w:rPr>
          <w:lang w:eastAsia="zh-CN"/>
        </w:rPr>
        <w:t>4</w:t>
      </w:r>
      <w:r>
        <w:tab/>
      </w:r>
      <w:proofErr w:type="spellStart"/>
      <w:r>
        <w:rPr>
          <w:lang w:eastAsia="zh-CN"/>
        </w:rPr>
        <w:t>MSGS_MSGDelivery_UEODelivery</w:t>
      </w:r>
      <w:bookmarkEnd w:id="297"/>
      <w:bookmarkEnd w:id="298"/>
      <w:bookmarkEnd w:id="299"/>
      <w:bookmarkEnd w:id="300"/>
      <w:bookmarkEnd w:id="301"/>
      <w:proofErr w:type="spellEnd"/>
    </w:p>
    <w:p w14:paraId="1CD2BDE0" w14:textId="77777777" w:rsidR="005B0788" w:rsidRDefault="00000000">
      <w:pPr>
        <w:pStyle w:val="Heading5"/>
      </w:pPr>
      <w:bookmarkStart w:id="302" w:name="_Toc162005451"/>
      <w:bookmarkStart w:id="303" w:name="_Toc93878885"/>
      <w:bookmarkStart w:id="304" w:name="_Toc96996677"/>
      <w:bookmarkStart w:id="305" w:name="_Toc83768269"/>
      <w:bookmarkStart w:id="306" w:name="_Toc97197083"/>
      <w:r>
        <w:t>5.</w:t>
      </w:r>
      <w:r>
        <w:rPr>
          <w:lang w:eastAsia="zh-CN"/>
        </w:rPr>
        <w:t>3</w:t>
      </w:r>
      <w:r>
        <w:t>.2.</w:t>
      </w:r>
      <w:r>
        <w:rPr>
          <w:lang w:eastAsia="zh-CN"/>
        </w:rPr>
        <w:t>4</w:t>
      </w:r>
      <w:r>
        <w:t>.1</w:t>
      </w:r>
      <w:r>
        <w:tab/>
        <w:t>General</w:t>
      </w:r>
      <w:bookmarkEnd w:id="302"/>
      <w:bookmarkEnd w:id="303"/>
      <w:bookmarkEnd w:id="304"/>
      <w:bookmarkEnd w:id="305"/>
      <w:bookmarkEnd w:id="306"/>
    </w:p>
    <w:p w14:paraId="5BCAF797" w14:textId="77777777" w:rsidR="005B0788" w:rsidRDefault="00000000">
      <w:pPr>
        <w:rPr>
          <w:rFonts w:eastAsia="DengXian"/>
          <w:lang w:eastAsia="zh-CN"/>
        </w:rPr>
      </w:pPr>
      <w:bookmarkStart w:id="307" w:name="_Toc96996678"/>
      <w:bookmarkStart w:id="308" w:name="_Toc97197084"/>
      <w:bookmarkStart w:id="309" w:name="_Toc93878886"/>
      <w:bookmarkStart w:id="310" w:name="_Toc83768270"/>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1489450F" w14:textId="77777777" w:rsidR="005B0788" w:rsidRDefault="00000000">
      <w:pPr>
        <w:pStyle w:val="Heading5"/>
      </w:pPr>
      <w:bookmarkStart w:id="311" w:name="_Toc162005452"/>
      <w:bookmarkStart w:id="312" w:name="_Toc97197085"/>
      <w:bookmarkStart w:id="313" w:name="_Toc93878887"/>
      <w:bookmarkStart w:id="314" w:name="_Toc83768271"/>
      <w:bookmarkStart w:id="315" w:name="_Toc96996679"/>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1"/>
    </w:p>
    <w:p w14:paraId="712B04D2" w14:textId="77777777" w:rsidR="005B0788" w:rsidRDefault="00000000">
      <w:pPr>
        <w:keepLines/>
        <w:spacing w:after="240"/>
        <w:jc w:val="center"/>
        <w:rPr>
          <w:rFonts w:ascii="Arial" w:eastAsia="DengXian" w:hAnsi="Arial"/>
          <w:b/>
        </w:rPr>
      </w:pPr>
      <w:r>
        <w:rPr>
          <w:rFonts w:ascii="Arial" w:eastAsia="DengXian" w:hAnsi="Arial"/>
          <w:b/>
        </w:rPr>
        <w:object w:dxaOrig="8692" w:dyaOrig="2543" w14:anchorId="1B1A2330">
          <v:shape id="_x0000_i1030" type="#_x0000_t75" style="width:434.65pt;height:127.2pt" o:ole="">
            <v:imagedata r:id="rId21" o:title=""/>
          </v:shape>
          <o:OLEObject Type="Embed" ProgID="Visio.Drawing.11" ShapeID="_x0000_i1030" DrawAspect="Content" ObjectID="_1780775862" r:id="rId22"/>
        </w:object>
      </w:r>
    </w:p>
    <w:p w14:paraId="1A64EB38" w14:textId="77777777" w:rsidR="005B0788"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2CA091CC" w14:textId="77777777" w:rsidR="005B0788"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705F968" w14:textId="77777777" w:rsidR="005B0788" w:rsidRDefault="00000000">
      <w:pPr>
        <w:rPr>
          <w:rFonts w:eastAsia="DengXian"/>
          <w:lang w:eastAsia="zh-CN"/>
        </w:rPr>
      </w:pPr>
      <w:r>
        <w:rPr>
          <w:rFonts w:eastAsia="DengXian"/>
          <w:lang w:eastAsia="zh-CN"/>
        </w:rPr>
        <w:t xml:space="preserve">The Legacy 3GPP Message Gateway, Non-3GPP Message Gateway or other MSGin5G Server shall include </w:t>
      </w:r>
      <w:proofErr w:type="spellStart"/>
      <w:r>
        <w:rPr>
          <w:rFonts w:eastAsia="DengXian"/>
          <w:lang w:eastAsia="zh-CN"/>
        </w:rPr>
        <w:t>UEMessageDelivery</w:t>
      </w:r>
      <w:proofErr w:type="spellEnd"/>
      <w:r>
        <w:rPr>
          <w:rFonts w:eastAsia="DengXian"/>
          <w:lang w:eastAsia="zh-CN"/>
        </w:rPr>
        <w:t xml:space="preserve"> data structure in the </w:t>
      </w:r>
      <w:r>
        <w:rPr>
          <w:rFonts w:eastAsia="DengXian" w:hint="eastAsia"/>
          <w:lang w:val="en-US" w:eastAsia="zh-CN"/>
        </w:rPr>
        <w:t xml:space="preserve">content </w:t>
      </w:r>
      <w:r>
        <w:rPr>
          <w:rFonts w:eastAsia="DengXian"/>
          <w:lang w:eastAsia="zh-CN"/>
        </w:rPr>
        <w:t>of the HTTP POST request.</w:t>
      </w:r>
    </w:p>
    <w:p w14:paraId="2B3DCA66" w14:textId="77777777" w:rsidR="005B0788" w:rsidRDefault="00000000">
      <w:pPr>
        <w:rPr>
          <w:rFonts w:eastAsia="DengXian"/>
          <w:lang w:eastAsia="zh-CN"/>
        </w:rPr>
      </w:pPr>
      <w:r>
        <w:rPr>
          <w:rFonts w:eastAsia="DengXian"/>
          <w:lang w:eastAsia="zh-CN"/>
        </w:rPr>
        <w:t xml:space="preserve">The </w:t>
      </w:r>
      <w:proofErr w:type="spellStart"/>
      <w:r>
        <w:rPr>
          <w:rFonts w:eastAsia="DengXian"/>
          <w:lang w:eastAsia="zh-CN"/>
        </w:rPr>
        <w:t>UEMessageDelivery</w:t>
      </w:r>
      <w:proofErr w:type="spellEnd"/>
      <w:r>
        <w:rPr>
          <w:rFonts w:eastAsia="DengXian"/>
          <w:lang w:eastAsia="zh-CN"/>
        </w:rPr>
        <w:t xml:space="preserve"> data structure shall include:</w:t>
      </w:r>
    </w:p>
    <w:p w14:paraId="7C8A66B2"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w:t>
      </w:r>
      <w:proofErr w:type="spellStart"/>
      <w:r>
        <w:rPr>
          <w:rFonts w:eastAsia="DengXian"/>
          <w:lang w:eastAsia="zh-CN"/>
        </w:rPr>
        <w:t>oriAddr</w:t>
      </w:r>
      <w:proofErr w:type="spellEnd"/>
      <w:r>
        <w:rPr>
          <w:rFonts w:eastAsia="DengXian"/>
          <w:lang w:eastAsia="zh-CN"/>
        </w:rPr>
        <w:t>" attribute;</w:t>
      </w:r>
    </w:p>
    <w:p w14:paraId="6492AAFB"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w:t>
      </w:r>
      <w:proofErr w:type="spellStart"/>
      <w:r>
        <w:rPr>
          <w:rFonts w:eastAsia="DengXian"/>
          <w:lang w:eastAsia="zh-CN"/>
        </w:rPr>
        <w:t>destAddr</w:t>
      </w:r>
      <w:proofErr w:type="spellEnd"/>
      <w:r>
        <w:rPr>
          <w:rFonts w:eastAsia="DengXian"/>
          <w:lang w:eastAsia="zh-CN"/>
        </w:rPr>
        <w:t>" attribute;</w:t>
      </w:r>
    </w:p>
    <w:p w14:paraId="69B643CF"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ID within the "</w:t>
      </w:r>
      <w:proofErr w:type="spellStart"/>
      <w:r>
        <w:rPr>
          <w:rFonts w:eastAsia="DengXian"/>
          <w:lang w:eastAsia="zh-CN"/>
        </w:rPr>
        <w:t>msgId</w:t>
      </w:r>
      <w:proofErr w:type="spellEnd"/>
      <w:r>
        <w:rPr>
          <w:rFonts w:eastAsia="DengXian"/>
          <w:lang w:eastAsia="zh-CN"/>
        </w:rPr>
        <w:t>" attribute; and</w:t>
      </w:r>
    </w:p>
    <w:p w14:paraId="10545A3B"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w:t>
      </w:r>
      <w:proofErr w:type="spellStart"/>
      <w:r>
        <w:rPr>
          <w:rFonts w:eastAsia="DengXian"/>
          <w:lang w:eastAsia="zh-CN"/>
        </w:rPr>
        <w:t>stoAndFwInd</w:t>
      </w:r>
      <w:proofErr w:type="spellEnd"/>
      <w:r>
        <w:rPr>
          <w:rFonts w:eastAsia="DengXian"/>
          <w:lang w:eastAsia="zh-CN"/>
        </w:rPr>
        <w:t>" attribute;</w:t>
      </w:r>
    </w:p>
    <w:p w14:paraId="0F1650D8" w14:textId="77777777" w:rsidR="005B0788" w:rsidRDefault="00000000">
      <w:pPr>
        <w:ind w:left="568" w:hanging="284"/>
        <w:rPr>
          <w:rFonts w:eastAsia="DengXian"/>
          <w:lang w:eastAsia="zh-CN"/>
        </w:rPr>
      </w:pPr>
      <w:r>
        <w:rPr>
          <w:rFonts w:eastAsia="DengXian"/>
          <w:lang w:eastAsia="zh-CN"/>
        </w:rPr>
        <w:t>and may include:</w:t>
      </w:r>
    </w:p>
    <w:p w14:paraId="662825EA"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Application ID within the "</w:t>
      </w:r>
      <w:proofErr w:type="spellStart"/>
      <w:r>
        <w:rPr>
          <w:rFonts w:eastAsia="DengXian"/>
          <w:lang w:eastAsia="zh-CN"/>
        </w:rPr>
        <w:t>appId</w:t>
      </w:r>
      <w:proofErr w:type="spellEnd"/>
      <w:r>
        <w:rPr>
          <w:rFonts w:eastAsia="DengXian"/>
          <w:lang w:eastAsia="zh-CN"/>
        </w:rPr>
        <w:t>" attribute;</w:t>
      </w:r>
    </w:p>
    <w:p w14:paraId="2D436BBC"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0E88CA17" w14:textId="77777777" w:rsidR="005B0788" w:rsidRDefault="00000000">
      <w:pPr>
        <w:ind w:left="568" w:hanging="284"/>
        <w:rPr>
          <w:rFonts w:eastAsia="DengXian"/>
          <w:lang w:eastAsia="zh-CN"/>
        </w:rPr>
      </w:pPr>
      <w:r>
        <w:rPr>
          <w:rFonts w:eastAsia="DengXian"/>
          <w:lang w:eastAsia="zh-CN"/>
        </w:rPr>
        <w:lastRenderedPageBreak/>
        <w:t>-</w:t>
      </w:r>
      <w:r>
        <w:rPr>
          <w:rFonts w:eastAsia="DengXian"/>
          <w:lang w:eastAsia="zh-CN"/>
        </w:rPr>
        <w:tab/>
        <w:t>the indication whether the message delivery status report is required within the "</w:t>
      </w:r>
      <w:proofErr w:type="spellStart"/>
      <w:r>
        <w:rPr>
          <w:rFonts w:eastAsia="DengXian"/>
          <w:lang w:eastAsia="zh-CN"/>
        </w:rPr>
        <w:t>delivStReqInd</w:t>
      </w:r>
      <w:proofErr w:type="spellEnd"/>
      <w:r>
        <w:rPr>
          <w:rFonts w:eastAsia="DengXian"/>
          <w:lang w:eastAsia="zh-CN"/>
        </w:rPr>
        <w:t>" attribute; and</w:t>
      </w:r>
    </w:p>
    <w:p w14:paraId="30BD9013"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w:t>
      </w:r>
      <w:proofErr w:type="spellStart"/>
      <w:r>
        <w:rPr>
          <w:rFonts w:eastAsia="DengXian"/>
          <w:lang w:eastAsia="zh-CN"/>
        </w:rPr>
        <w:t>segInd</w:t>
      </w:r>
      <w:proofErr w:type="spellEnd"/>
      <w:r>
        <w:rPr>
          <w:rFonts w:eastAsia="DengXian"/>
          <w:lang w:eastAsia="zh-CN"/>
        </w:rPr>
        <w:t>" attribute;</w:t>
      </w:r>
    </w:p>
    <w:p w14:paraId="734CF9D2"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w:t>
      </w:r>
      <w:proofErr w:type="spellStart"/>
      <w:r>
        <w:rPr>
          <w:rFonts w:eastAsia="DengXian"/>
          <w:lang w:eastAsia="zh-CN"/>
        </w:rPr>
        <w:t>segParams</w:t>
      </w:r>
      <w:proofErr w:type="spellEnd"/>
      <w:r>
        <w:rPr>
          <w:rFonts w:eastAsia="DengXian"/>
          <w:lang w:eastAsia="zh-CN"/>
        </w:rPr>
        <w:t>" attribute, this attribute may include:</w:t>
      </w:r>
    </w:p>
    <w:p w14:paraId="6B18F415"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w:t>
      </w:r>
      <w:proofErr w:type="spellStart"/>
      <w:r>
        <w:rPr>
          <w:rFonts w:eastAsia="DengXian"/>
          <w:lang w:eastAsia="zh-CN"/>
        </w:rPr>
        <w:t>segId</w:t>
      </w:r>
      <w:proofErr w:type="spellEnd"/>
      <w:r>
        <w:rPr>
          <w:rFonts w:eastAsia="DengXian"/>
          <w:lang w:eastAsia="zh-CN"/>
        </w:rPr>
        <w:t>" attribute;</w:t>
      </w:r>
    </w:p>
    <w:p w14:paraId="3758C124"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w:t>
      </w:r>
      <w:proofErr w:type="spellStart"/>
      <w:r>
        <w:rPr>
          <w:rFonts w:eastAsia="DengXian"/>
          <w:lang w:eastAsia="zh-CN"/>
        </w:rPr>
        <w:t>totalSegCount</w:t>
      </w:r>
      <w:proofErr w:type="spellEnd"/>
      <w:r>
        <w:rPr>
          <w:rFonts w:eastAsia="DengXian"/>
          <w:lang w:eastAsia="zh-CN"/>
        </w:rPr>
        <w:t>" attribute;</w:t>
      </w:r>
    </w:p>
    <w:p w14:paraId="62F65120"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w:t>
      </w:r>
      <w:proofErr w:type="spellStart"/>
      <w:r>
        <w:rPr>
          <w:rFonts w:eastAsia="DengXian"/>
          <w:lang w:eastAsia="zh-CN"/>
        </w:rPr>
        <w:t>segNumb</w:t>
      </w:r>
      <w:proofErr w:type="spellEnd"/>
      <w:r>
        <w:rPr>
          <w:rFonts w:eastAsia="DengXian"/>
          <w:lang w:eastAsia="zh-CN"/>
        </w:rPr>
        <w:t>" attribute;</w:t>
      </w:r>
    </w:p>
    <w:p w14:paraId="1E932AAB"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w:t>
      </w:r>
      <w:proofErr w:type="spellStart"/>
      <w:r>
        <w:rPr>
          <w:rFonts w:eastAsia="DengXian"/>
          <w:lang w:eastAsia="zh-CN"/>
        </w:rPr>
        <w:t>lastSegFlag</w:t>
      </w:r>
      <w:proofErr w:type="spellEnd"/>
      <w:r>
        <w:rPr>
          <w:rFonts w:eastAsia="DengXian"/>
          <w:lang w:eastAsia="zh-CN"/>
        </w:rPr>
        <w:t>" attribute;</w:t>
      </w:r>
    </w:p>
    <w:p w14:paraId="0ED8A722"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w:t>
      </w:r>
      <w:proofErr w:type="spellStart"/>
      <w:r>
        <w:rPr>
          <w:rFonts w:eastAsia="DengXian"/>
          <w:lang w:eastAsia="zh-CN"/>
        </w:rPr>
        <w:t>stoAndFwParams</w:t>
      </w:r>
      <w:proofErr w:type="spellEnd"/>
      <w:r>
        <w:rPr>
          <w:rFonts w:eastAsia="DengXian"/>
          <w:lang w:eastAsia="zh-CN"/>
        </w:rPr>
        <w:t>" attribute, this attribute may include:</w:t>
      </w:r>
    </w:p>
    <w:p w14:paraId="289081FE"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w:t>
      </w:r>
      <w:proofErr w:type="spellStart"/>
      <w:r>
        <w:rPr>
          <w:rFonts w:eastAsia="DengXian"/>
          <w:lang w:eastAsia="zh-CN"/>
        </w:rPr>
        <w:t>exprTime</w:t>
      </w:r>
      <w:proofErr w:type="spellEnd"/>
      <w:r>
        <w:rPr>
          <w:rFonts w:eastAsia="DengXian"/>
          <w:lang w:eastAsia="zh-CN"/>
        </w:rPr>
        <w:t>" attribute;</w:t>
      </w:r>
    </w:p>
    <w:p w14:paraId="4AD7C16B" w14:textId="77777777" w:rsidR="005B0788"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5223FF09" w14:textId="77777777" w:rsidR="005B0788"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49FBDBF4" w14:textId="77777777" w:rsidR="005B0788" w:rsidRDefault="00000000">
      <w:pPr>
        <w:pStyle w:val="Heading4"/>
      </w:pPr>
      <w:bookmarkStart w:id="316" w:name="_Toc162005453"/>
      <w:r>
        <w:t>5.</w:t>
      </w:r>
      <w:r>
        <w:rPr>
          <w:lang w:eastAsia="zh-CN"/>
        </w:rPr>
        <w:t>3</w:t>
      </w:r>
      <w:r>
        <w:t>.2.</w:t>
      </w:r>
      <w:r>
        <w:rPr>
          <w:lang w:eastAsia="zh-CN"/>
        </w:rPr>
        <w:t>5</w:t>
      </w:r>
      <w:r>
        <w:tab/>
      </w:r>
      <w:proofErr w:type="spellStart"/>
      <w:r>
        <w:rPr>
          <w:lang w:eastAsia="zh-CN"/>
        </w:rPr>
        <w:t>MSGS_MSGDelivery_UEODeliveryReport</w:t>
      </w:r>
      <w:bookmarkEnd w:id="312"/>
      <w:bookmarkEnd w:id="313"/>
      <w:bookmarkEnd w:id="314"/>
      <w:bookmarkEnd w:id="315"/>
      <w:bookmarkEnd w:id="316"/>
      <w:proofErr w:type="spellEnd"/>
    </w:p>
    <w:p w14:paraId="5E31F7C1" w14:textId="77777777" w:rsidR="005B0788" w:rsidRDefault="00000000">
      <w:pPr>
        <w:pStyle w:val="Heading5"/>
      </w:pPr>
      <w:bookmarkStart w:id="317" w:name="_Toc96996680"/>
      <w:bookmarkStart w:id="318" w:name="_Toc162005454"/>
      <w:bookmarkStart w:id="319" w:name="_Toc83768272"/>
      <w:bookmarkStart w:id="320" w:name="_Toc93878888"/>
      <w:bookmarkStart w:id="321" w:name="_Toc97197086"/>
      <w:r>
        <w:t>5.</w:t>
      </w:r>
      <w:r>
        <w:rPr>
          <w:lang w:eastAsia="zh-CN"/>
        </w:rPr>
        <w:t>3</w:t>
      </w:r>
      <w:r>
        <w:t>.2.</w:t>
      </w:r>
      <w:r>
        <w:rPr>
          <w:lang w:eastAsia="zh-CN"/>
        </w:rPr>
        <w:t>5</w:t>
      </w:r>
      <w:r>
        <w:t>.1</w:t>
      </w:r>
      <w:r>
        <w:tab/>
        <w:t>General</w:t>
      </w:r>
      <w:bookmarkEnd w:id="317"/>
      <w:bookmarkEnd w:id="318"/>
      <w:bookmarkEnd w:id="319"/>
      <w:bookmarkEnd w:id="320"/>
      <w:bookmarkEnd w:id="321"/>
    </w:p>
    <w:p w14:paraId="3DFA9855" w14:textId="77777777" w:rsidR="005B0788" w:rsidRDefault="00000000">
      <w:pPr>
        <w:rPr>
          <w:rFonts w:eastAsia="DengXian"/>
        </w:rPr>
      </w:pPr>
      <w:bookmarkStart w:id="322" w:name="_Toc97197087"/>
      <w:bookmarkStart w:id="323" w:name="_Toc83768273"/>
      <w:bookmarkStart w:id="324" w:name="_Toc96996681"/>
      <w:bookmarkStart w:id="325" w:name="_Toc93878889"/>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51B2B9F6" w14:textId="77777777" w:rsidR="005B0788" w:rsidRDefault="00000000">
      <w:pPr>
        <w:pStyle w:val="Heading5"/>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5094FE57" w14:textId="77777777" w:rsidR="005B0788" w:rsidRDefault="005B0788">
      <w:pPr>
        <w:keepNext/>
        <w:keepLines/>
        <w:spacing w:before="60"/>
        <w:jc w:val="center"/>
        <w:rPr>
          <w:rFonts w:ascii="Arial" w:eastAsia="DengXian" w:hAnsi="Arial"/>
          <w:b/>
          <w:lang w:eastAsia="zh-CN"/>
        </w:rPr>
      </w:pPr>
    </w:p>
    <w:p w14:paraId="7EEE1FA0" w14:textId="77777777" w:rsidR="005B0788" w:rsidRDefault="00000000">
      <w:pPr>
        <w:keepNext/>
        <w:keepLines/>
        <w:spacing w:before="60"/>
        <w:jc w:val="center"/>
        <w:rPr>
          <w:rFonts w:ascii="Arial" w:eastAsia="DengXian" w:hAnsi="Arial"/>
          <w:b/>
          <w:lang w:eastAsia="zh-CN"/>
        </w:rPr>
      </w:pPr>
      <w:r>
        <w:rPr>
          <w:rFonts w:ascii="Arial" w:eastAsia="DengXian" w:hAnsi="Arial"/>
          <w:b/>
          <w:lang w:eastAsia="zh-CN"/>
        </w:rPr>
        <w:object w:dxaOrig="8692" w:dyaOrig="2154" w14:anchorId="54C4AB7F">
          <v:shape id="_x0000_i1031" type="#_x0000_t75" style="width:434.65pt;height:107.8pt" o:ole="">
            <v:imagedata r:id="rId23" o:title=""/>
          </v:shape>
          <o:OLEObject Type="Embed" ProgID="Visio.Drawing.11" ShapeID="_x0000_i1031" DrawAspect="Content" ObjectID="_1780775863" r:id="rId24"/>
        </w:object>
      </w:r>
    </w:p>
    <w:p w14:paraId="10403D08" w14:textId="77777777" w:rsidR="005B0788"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0B7211C9" w14:textId="77777777" w:rsidR="005B0788"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3220F023" w14:textId="77777777" w:rsidR="005B0788"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w:t>
      </w:r>
      <w:proofErr w:type="spellStart"/>
      <w:r>
        <w:rPr>
          <w:rFonts w:eastAsia="DengXian"/>
          <w:lang w:eastAsia="zh-CN"/>
        </w:rPr>
        <w:t>DeliveryStatusReport</w:t>
      </w:r>
      <w:proofErr w:type="spellEnd"/>
      <w:r>
        <w:rPr>
          <w:rFonts w:eastAsia="DengXian"/>
          <w:lang w:eastAsia="zh-CN"/>
        </w:rPr>
        <w:t xml:space="preserve"> data structure in the </w:t>
      </w:r>
      <w:r>
        <w:rPr>
          <w:rFonts w:eastAsia="DengXian" w:hint="eastAsia"/>
          <w:lang w:val="en-US" w:eastAsia="zh-CN"/>
        </w:rPr>
        <w:t xml:space="preserve">content </w:t>
      </w:r>
      <w:r>
        <w:rPr>
          <w:rFonts w:eastAsia="DengXian"/>
          <w:lang w:eastAsia="zh-CN"/>
        </w:rPr>
        <w:t>of the HTTP POST request.</w:t>
      </w:r>
    </w:p>
    <w:p w14:paraId="34A93752" w14:textId="77777777" w:rsidR="005B0788" w:rsidRDefault="00000000">
      <w:pPr>
        <w:rPr>
          <w:rFonts w:eastAsia="DengXian"/>
          <w:lang w:eastAsia="zh-CN"/>
        </w:rPr>
      </w:pPr>
      <w:r>
        <w:rPr>
          <w:rFonts w:eastAsia="DengXian"/>
          <w:lang w:eastAsia="zh-CN"/>
        </w:rPr>
        <w:t xml:space="preserve">The </w:t>
      </w:r>
      <w:proofErr w:type="spellStart"/>
      <w:r>
        <w:rPr>
          <w:rFonts w:eastAsia="DengXian"/>
          <w:lang w:eastAsia="zh-CN"/>
        </w:rPr>
        <w:t>DeliveryStatusReport</w:t>
      </w:r>
      <w:proofErr w:type="spellEnd"/>
      <w:r>
        <w:rPr>
          <w:rFonts w:eastAsia="DengXian"/>
          <w:lang w:eastAsia="zh-CN"/>
        </w:rPr>
        <w:t xml:space="preserve"> data structure shall include:</w:t>
      </w:r>
    </w:p>
    <w:p w14:paraId="5ABC1F00"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w:t>
      </w:r>
      <w:proofErr w:type="spellStart"/>
      <w:r>
        <w:rPr>
          <w:rFonts w:eastAsia="DengXian"/>
          <w:lang w:eastAsia="zh-CN"/>
        </w:rPr>
        <w:t>oriAddr</w:t>
      </w:r>
      <w:proofErr w:type="spellEnd"/>
      <w:r>
        <w:rPr>
          <w:rFonts w:eastAsia="DengXian"/>
          <w:lang w:eastAsia="zh-CN"/>
        </w:rPr>
        <w:t>" attribute;</w:t>
      </w:r>
    </w:p>
    <w:p w14:paraId="7DFE3783"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w:t>
      </w:r>
      <w:proofErr w:type="spellStart"/>
      <w:r>
        <w:rPr>
          <w:rFonts w:eastAsia="DengXian"/>
          <w:lang w:eastAsia="zh-CN"/>
        </w:rPr>
        <w:t>destAddr</w:t>
      </w:r>
      <w:proofErr w:type="spellEnd"/>
      <w:r>
        <w:rPr>
          <w:rFonts w:eastAsia="DengXian"/>
          <w:lang w:eastAsia="zh-CN"/>
        </w:rPr>
        <w:t>" attribute;</w:t>
      </w:r>
    </w:p>
    <w:p w14:paraId="1CA487BD"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ID within the "</w:t>
      </w:r>
      <w:proofErr w:type="spellStart"/>
      <w:r>
        <w:rPr>
          <w:rFonts w:eastAsia="DengXian"/>
          <w:lang w:eastAsia="zh-CN"/>
        </w:rPr>
        <w:t>msgId</w:t>
      </w:r>
      <w:proofErr w:type="spellEnd"/>
      <w:r>
        <w:rPr>
          <w:rFonts w:eastAsia="DengXian"/>
          <w:lang w:eastAsia="zh-CN"/>
        </w:rPr>
        <w:t>" attribute;</w:t>
      </w:r>
      <w:r>
        <w:rPr>
          <w:rFonts w:eastAsia="DengXian" w:hint="eastAsia"/>
          <w:lang w:eastAsia="zh-CN"/>
        </w:rPr>
        <w:t xml:space="preserve"> </w:t>
      </w:r>
      <w:r>
        <w:rPr>
          <w:rFonts w:eastAsia="DengXian"/>
          <w:lang w:eastAsia="zh-CN"/>
        </w:rPr>
        <w:t>and</w:t>
      </w:r>
    </w:p>
    <w:p w14:paraId="6EF82DE8" w14:textId="77777777" w:rsidR="005B0788" w:rsidRDefault="00000000">
      <w:pPr>
        <w:ind w:left="568" w:hanging="284"/>
        <w:rPr>
          <w:rFonts w:eastAsia="DengXian"/>
          <w:lang w:eastAsia="zh-CN"/>
        </w:rPr>
      </w:pPr>
      <w:r>
        <w:rPr>
          <w:rFonts w:eastAsia="DengXian"/>
          <w:lang w:eastAsia="zh-CN"/>
        </w:rPr>
        <w:lastRenderedPageBreak/>
        <w:t>-</w:t>
      </w:r>
      <w:r>
        <w:rPr>
          <w:rFonts w:eastAsia="DengXian"/>
          <w:lang w:eastAsia="zh-CN"/>
        </w:rPr>
        <w:tab/>
        <w:t>the delivery status within the "</w:t>
      </w:r>
      <w:proofErr w:type="spellStart"/>
      <w:r>
        <w:rPr>
          <w:rFonts w:eastAsia="DengXian"/>
          <w:lang w:eastAsia="zh-CN"/>
        </w:rPr>
        <w:t>delivSt</w:t>
      </w:r>
      <w:proofErr w:type="spellEnd"/>
      <w:r>
        <w:rPr>
          <w:rFonts w:eastAsia="DengXian"/>
          <w:lang w:eastAsia="zh-CN"/>
        </w:rPr>
        <w:t>" attribute;</w:t>
      </w:r>
    </w:p>
    <w:p w14:paraId="42060BBA" w14:textId="77777777" w:rsidR="005B0788" w:rsidRDefault="00000000">
      <w:pPr>
        <w:ind w:left="568" w:hanging="284"/>
        <w:rPr>
          <w:rFonts w:eastAsia="DengXian"/>
          <w:lang w:eastAsia="zh-CN"/>
        </w:rPr>
      </w:pPr>
      <w:r>
        <w:rPr>
          <w:rFonts w:eastAsia="DengXian"/>
          <w:lang w:eastAsia="zh-CN"/>
        </w:rPr>
        <w:t>and may include:</w:t>
      </w:r>
    </w:p>
    <w:p w14:paraId="7CFCAE84"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failure cause within the "</w:t>
      </w:r>
      <w:proofErr w:type="spellStart"/>
      <w:r>
        <w:rPr>
          <w:rFonts w:eastAsia="DengXian"/>
          <w:lang w:eastAsia="zh-CN"/>
        </w:rPr>
        <w:t>failureCause</w:t>
      </w:r>
      <w:proofErr w:type="spellEnd"/>
      <w:r>
        <w:rPr>
          <w:rFonts w:eastAsia="DengXian"/>
          <w:lang w:eastAsia="zh-CN"/>
        </w:rPr>
        <w:t>" attribute;</w:t>
      </w:r>
    </w:p>
    <w:p w14:paraId="04BFF6E4" w14:textId="77777777" w:rsidR="005B0788"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536F42E6" w14:textId="77777777" w:rsidR="005B0788" w:rsidRDefault="00000000">
      <w:r>
        <w:rPr>
          <w:rFonts w:eastAsia="DengXian"/>
          <w:lang w:eastAsia="zh-CN"/>
        </w:rPr>
        <w:t>If errors occur when processing the HTTP POST request, the MSGin5G Server shall apply error handling procedures as specified in clause 8.2.6.</w:t>
      </w:r>
    </w:p>
    <w:p w14:paraId="6E6642A0" w14:textId="77777777" w:rsidR="005B0788" w:rsidRDefault="00000000">
      <w:pPr>
        <w:pStyle w:val="Heading2"/>
        <w:rPr>
          <w:lang w:val="en-US" w:eastAsia="zh-CN"/>
        </w:rPr>
      </w:pPr>
      <w:bookmarkStart w:id="327" w:name="_Toc162005456"/>
      <w:bookmarkStart w:id="328" w:name="_Toc162005457"/>
      <w:r>
        <w:t>5.</w:t>
      </w:r>
      <w:r>
        <w:rPr>
          <w:rFonts w:hint="eastAsia"/>
          <w:lang w:val="en-US" w:eastAsia="zh-CN"/>
        </w:rPr>
        <w:t>4</w:t>
      </w:r>
      <w:r>
        <w:tab/>
      </w:r>
      <w:proofErr w:type="spellStart"/>
      <w:r>
        <w:rPr>
          <w:rFonts w:hint="eastAsia"/>
          <w:lang w:eastAsia="zh-CN"/>
        </w:rPr>
        <w:t>MSGS_TopiclistEvent</w:t>
      </w:r>
      <w:bookmarkEnd w:id="327"/>
      <w:proofErr w:type="spellEnd"/>
      <w:r>
        <w:rPr>
          <w:rFonts w:hint="eastAsia"/>
          <w:lang w:val="en-US" w:eastAsia="zh-CN"/>
        </w:rPr>
        <w:t xml:space="preserve"> Service</w:t>
      </w:r>
    </w:p>
    <w:p w14:paraId="6416E27E" w14:textId="77777777" w:rsidR="005B0788" w:rsidRDefault="00000000">
      <w:pPr>
        <w:pStyle w:val="Heading3"/>
      </w:pPr>
      <w:r>
        <w:t>5.</w:t>
      </w:r>
      <w:r>
        <w:rPr>
          <w:rFonts w:hint="eastAsia"/>
          <w:lang w:val="en-US" w:eastAsia="zh-CN"/>
        </w:rPr>
        <w:t>4</w:t>
      </w:r>
      <w:r>
        <w:t>.1</w:t>
      </w:r>
      <w:r>
        <w:tab/>
        <w:t>Service Description</w:t>
      </w:r>
      <w:bookmarkEnd w:id="328"/>
    </w:p>
    <w:p w14:paraId="5CFBEB0A" w14:textId="77777777" w:rsidR="005B0788" w:rsidRDefault="00000000">
      <w:pPr>
        <w:rPr>
          <w:lang w:eastAsia="zh-CN"/>
        </w:rPr>
      </w:pPr>
      <w:r>
        <w:rPr>
          <w:rFonts w:hint="eastAsia"/>
          <w:lang w:eastAsia="zh-CN"/>
        </w:rPr>
        <w:t xml:space="preserve">The </w:t>
      </w:r>
      <w:proofErr w:type="spellStart"/>
      <w:r>
        <w:rPr>
          <w:rFonts w:hint="eastAsia"/>
          <w:lang w:eastAsia="zh-CN"/>
        </w:rPr>
        <w:t>MSGS_TopiclistEvent</w:t>
      </w:r>
      <w:proofErr w:type="spellEnd"/>
      <w:r>
        <w:rPr>
          <w:rFonts w:hint="eastAsia"/>
          <w:lang w:eastAsia="zh-CN"/>
        </w:rPr>
        <w:t xml:space="preserve"> API Service corresponding to Mm5s as defined in 3GPP TS 23.554 [2], is provided by the MSGin5G Server.</w:t>
      </w:r>
    </w:p>
    <w:p w14:paraId="4774D4B8" w14:textId="77777777" w:rsidR="005B0788" w:rsidRDefault="00000000">
      <w:pPr>
        <w:rPr>
          <w:lang w:eastAsia="zh-CN"/>
        </w:rPr>
      </w:pPr>
      <w:r>
        <w:rPr>
          <w:rFonts w:hint="eastAsia"/>
          <w:lang w:eastAsia="zh-CN"/>
        </w:rPr>
        <w:t>This service:</w:t>
      </w:r>
    </w:p>
    <w:p w14:paraId="68117ADF" w14:textId="77777777" w:rsidR="005B07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01A3A9A9" w14:textId="77777777" w:rsidR="005B07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EB07A67" w14:textId="77777777" w:rsidR="005B07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5354C298" w14:textId="77777777" w:rsidR="005B0788" w:rsidRDefault="00000000">
      <w:pPr>
        <w:pStyle w:val="Heading3"/>
      </w:pPr>
      <w:bookmarkStart w:id="329" w:name="_Toc162005458"/>
      <w:r>
        <w:t>5.</w:t>
      </w:r>
      <w:r>
        <w:rPr>
          <w:rFonts w:hint="eastAsia"/>
          <w:lang w:val="en-US" w:eastAsia="zh-CN"/>
        </w:rPr>
        <w:t>4</w:t>
      </w:r>
      <w:r>
        <w:t>.2</w:t>
      </w:r>
      <w:r>
        <w:tab/>
        <w:t>Service Operations</w:t>
      </w:r>
      <w:bookmarkEnd w:id="329"/>
    </w:p>
    <w:p w14:paraId="75BA2C4A" w14:textId="77777777" w:rsidR="005B0788" w:rsidRDefault="00000000">
      <w:pPr>
        <w:pStyle w:val="Heading4"/>
      </w:pPr>
      <w:bookmarkStart w:id="330" w:name="_Toc162005459"/>
      <w:r>
        <w:t>5.</w:t>
      </w:r>
      <w:r>
        <w:rPr>
          <w:rFonts w:hint="eastAsia"/>
          <w:lang w:val="en-US" w:eastAsia="zh-CN"/>
        </w:rPr>
        <w:t>4</w:t>
      </w:r>
      <w:r>
        <w:t>.2.1</w:t>
      </w:r>
      <w:r>
        <w:tab/>
        <w:t>Introduction</w:t>
      </w:r>
      <w:bookmarkEnd w:id="330"/>
    </w:p>
    <w:p w14:paraId="02420261" w14:textId="77777777" w:rsidR="005B0788" w:rsidRDefault="00000000">
      <w:pPr>
        <w:rPr>
          <w:lang w:eastAsia="zh-CN"/>
        </w:rPr>
      </w:pPr>
      <w:r>
        <w:rPr>
          <w:rFonts w:hint="eastAsia"/>
          <w:lang w:eastAsia="zh-CN"/>
        </w:rPr>
        <w:t xml:space="preserve">The service operation defined for </w:t>
      </w:r>
      <w:proofErr w:type="spellStart"/>
      <w:r>
        <w:rPr>
          <w:rFonts w:hint="eastAsia"/>
          <w:lang w:eastAsia="zh-CN"/>
        </w:rPr>
        <w:t>MSGS_TopiclistEvent</w:t>
      </w:r>
      <w:proofErr w:type="spellEnd"/>
      <w:r>
        <w:rPr>
          <w:rFonts w:hint="eastAsia"/>
          <w:lang w:eastAsia="zh-CN"/>
        </w:rPr>
        <w:t xml:space="preserve">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9620181" w14:textId="77777777" w:rsidR="005B0788" w:rsidRDefault="00000000">
      <w:pPr>
        <w:pStyle w:val="TH"/>
      </w:pPr>
      <w:r>
        <w:t>Table</w:t>
      </w:r>
      <w:r>
        <w:rPr>
          <w:lang w:eastAsia="zh-CN"/>
        </w:rPr>
        <w:t> </w:t>
      </w:r>
      <w:r>
        <w:t>5.</w:t>
      </w:r>
      <w:r>
        <w:rPr>
          <w:rFonts w:hint="eastAsia"/>
          <w:lang w:val="en-US" w:eastAsia="zh-CN"/>
        </w:rPr>
        <w:t>4</w:t>
      </w:r>
      <w:r>
        <w:t xml:space="preserve">.2.1-1: </w:t>
      </w:r>
      <w:r>
        <w:rPr>
          <w:rFonts w:hint="eastAsia"/>
        </w:rPr>
        <w:t xml:space="preserve">Operations of the </w:t>
      </w:r>
      <w:proofErr w:type="spellStart"/>
      <w:r>
        <w:rPr>
          <w:rFonts w:hint="eastAsia"/>
        </w:rPr>
        <w:t>MSGS_TopiclistEvent</w:t>
      </w:r>
      <w:proofErr w:type="spellEnd"/>
      <w:r>
        <w:rPr>
          <w:rFonts w:hint="eastAsia"/>
        </w:rP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36DC7CAC" w14:textId="77777777">
        <w:trPr>
          <w:jc w:val="center"/>
        </w:trPr>
        <w:tc>
          <w:tcPr>
            <w:tcW w:w="3260" w:type="dxa"/>
            <w:shd w:val="clear" w:color="000000" w:fill="C0C0C0"/>
          </w:tcPr>
          <w:p w14:paraId="7FE08987" w14:textId="77777777" w:rsidR="005B0788" w:rsidRDefault="00000000">
            <w:pPr>
              <w:pStyle w:val="TAH"/>
              <w:rPr>
                <w:kern w:val="2"/>
                <w:szCs w:val="22"/>
              </w:rPr>
            </w:pPr>
            <w:r>
              <w:rPr>
                <w:kern w:val="2"/>
                <w:szCs w:val="22"/>
              </w:rPr>
              <w:t>Service operation name</w:t>
            </w:r>
          </w:p>
        </w:tc>
        <w:tc>
          <w:tcPr>
            <w:tcW w:w="4395" w:type="dxa"/>
            <w:shd w:val="clear" w:color="000000" w:fill="C0C0C0"/>
          </w:tcPr>
          <w:p w14:paraId="640904D0" w14:textId="77777777" w:rsidR="005B0788" w:rsidRDefault="00000000">
            <w:pPr>
              <w:pStyle w:val="TAH"/>
              <w:rPr>
                <w:kern w:val="2"/>
                <w:szCs w:val="22"/>
              </w:rPr>
            </w:pPr>
            <w:r>
              <w:rPr>
                <w:kern w:val="2"/>
                <w:szCs w:val="22"/>
              </w:rPr>
              <w:t>Description</w:t>
            </w:r>
          </w:p>
        </w:tc>
        <w:tc>
          <w:tcPr>
            <w:tcW w:w="1565" w:type="dxa"/>
            <w:shd w:val="clear" w:color="000000" w:fill="C0C0C0"/>
          </w:tcPr>
          <w:p w14:paraId="490A9AAB" w14:textId="77777777" w:rsidR="005B0788" w:rsidRDefault="00000000">
            <w:pPr>
              <w:pStyle w:val="TAH"/>
              <w:rPr>
                <w:kern w:val="2"/>
                <w:szCs w:val="22"/>
              </w:rPr>
            </w:pPr>
            <w:r>
              <w:rPr>
                <w:kern w:val="2"/>
                <w:szCs w:val="22"/>
              </w:rPr>
              <w:t>Initiated by</w:t>
            </w:r>
          </w:p>
        </w:tc>
      </w:tr>
      <w:tr w:rsidR="005B0788" w14:paraId="699407D1" w14:textId="77777777">
        <w:trPr>
          <w:jc w:val="center"/>
        </w:trPr>
        <w:tc>
          <w:tcPr>
            <w:tcW w:w="3260" w:type="dxa"/>
          </w:tcPr>
          <w:p w14:paraId="43A79133" w14:textId="77777777" w:rsidR="005B0788" w:rsidRDefault="00000000">
            <w:pPr>
              <w:pStyle w:val="TAL"/>
              <w:rPr>
                <w:kern w:val="2"/>
                <w:szCs w:val="22"/>
              </w:rPr>
            </w:pPr>
            <w:proofErr w:type="spellStart"/>
            <w:r>
              <w:rPr>
                <w:rFonts w:hint="eastAsia"/>
                <w:kern w:val="2"/>
                <w:szCs w:val="22"/>
              </w:rPr>
              <w:t>MSGS_TopiclistEvent_SubscribeMSGTopiclist</w:t>
            </w:r>
            <w:proofErr w:type="spellEnd"/>
          </w:p>
        </w:tc>
        <w:tc>
          <w:tcPr>
            <w:tcW w:w="4395" w:type="dxa"/>
          </w:tcPr>
          <w:p w14:paraId="0E7A2CA5" w14:textId="77777777" w:rsidR="005B0788"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000F64A0" w14:textId="77777777" w:rsidR="005B0788" w:rsidRDefault="00000000">
            <w:pPr>
              <w:pStyle w:val="TAL"/>
              <w:rPr>
                <w:kern w:val="2"/>
                <w:szCs w:val="22"/>
              </w:rPr>
            </w:pPr>
            <w:r>
              <w:rPr>
                <w:rFonts w:hint="eastAsia"/>
                <w:kern w:val="2"/>
                <w:szCs w:val="22"/>
                <w:lang w:eastAsia="zh-CN"/>
              </w:rPr>
              <w:t>MSGin5G Server</w:t>
            </w:r>
          </w:p>
        </w:tc>
      </w:tr>
      <w:tr w:rsidR="005B0788" w14:paraId="5B496EF7" w14:textId="77777777">
        <w:trPr>
          <w:jc w:val="center"/>
        </w:trPr>
        <w:tc>
          <w:tcPr>
            <w:tcW w:w="3260" w:type="dxa"/>
          </w:tcPr>
          <w:p w14:paraId="6EFCD7E2" w14:textId="77777777" w:rsidR="005B0788" w:rsidRDefault="00000000">
            <w:pPr>
              <w:pStyle w:val="TAL"/>
              <w:rPr>
                <w:kern w:val="2"/>
                <w:szCs w:val="22"/>
              </w:rPr>
            </w:pPr>
            <w:proofErr w:type="spellStart"/>
            <w:r>
              <w:rPr>
                <w:rFonts w:hint="eastAsia"/>
                <w:kern w:val="2"/>
                <w:szCs w:val="22"/>
              </w:rPr>
              <w:t>MSGS_TopiclistEvent_UnsubscribeMSGTopiclist</w:t>
            </w:r>
            <w:proofErr w:type="spellEnd"/>
          </w:p>
        </w:tc>
        <w:tc>
          <w:tcPr>
            <w:tcW w:w="4395" w:type="dxa"/>
          </w:tcPr>
          <w:p w14:paraId="74F2E359" w14:textId="77777777" w:rsidR="005B0788"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2508BD0D" w14:textId="77777777" w:rsidR="005B0788" w:rsidRDefault="00000000">
            <w:pPr>
              <w:pStyle w:val="TAL"/>
              <w:rPr>
                <w:kern w:val="2"/>
                <w:szCs w:val="22"/>
                <w:lang w:eastAsia="zh-CN"/>
              </w:rPr>
            </w:pPr>
            <w:r>
              <w:rPr>
                <w:rFonts w:hint="eastAsia"/>
                <w:kern w:val="2"/>
                <w:szCs w:val="22"/>
                <w:lang w:eastAsia="zh-CN"/>
              </w:rPr>
              <w:t>MSGin5G Server</w:t>
            </w:r>
          </w:p>
        </w:tc>
      </w:tr>
      <w:tr w:rsidR="005B0788" w14:paraId="685030C9" w14:textId="77777777">
        <w:trPr>
          <w:jc w:val="center"/>
        </w:trPr>
        <w:tc>
          <w:tcPr>
            <w:tcW w:w="3260" w:type="dxa"/>
          </w:tcPr>
          <w:p w14:paraId="2B32F25E" w14:textId="77777777" w:rsidR="005B0788" w:rsidRDefault="00000000">
            <w:pPr>
              <w:pStyle w:val="TAL"/>
              <w:rPr>
                <w:kern w:val="2"/>
                <w:szCs w:val="22"/>
              </w:rPr>
            </w:pPr>
            <w:proofErr w:type="spellStart"/>
            <w:r>
              <w:rPr>
                <w:rFonts w:hint="eastAsia"/>
                <w:kern w:val="2"/>
                <w:szCs w:val="22"/>
              </w:rPr>
              <w:t>MSGS_TopiclistEvent_NotifyMSGTopiclist</w:t>
            </w:r>
            <w:proofErr w:type="spellEnd"/>
          </w:p>
        </w:tc>
        <w:tc>
          <w:tcPr>
            <w:tcW w:w="4395" w:type="dxa"/>
          </w:tcPr>
          <w:p w14:paraId="5C88C48E" w14:textId="77777777" w:rsidR="005B0788"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05E97593" w14:textId="77777777" w:rsidR="005B0788" w:rsidRDefault="00000000">
            <w:pPr>
              <w:pStyle w:val="TAL"/>
              <w:rPr>
                <w:kern w:val="2"/>
                <w:szCs w:val="22"/>
                <w:lang w:eastAsia="zh-CN"/>
              </w:rPr>
            </w:pPr>
            <w:r>
              <w:rPr>
                <w:rFonts w:hint="eastAsia"/>
                <w:kern w:val="2"/>
                <w:szCs w:val="22"/>
                <w:lang w:eastAsia="zh-CN"/>
              </w:rPr>
              <w:t>MSGin5G Server</w:t>
            </w:r>
          </w:p>
        </w:tc>
      </w:tr>
      <w:tr w:rsidR="005B0788" w14:paraId="419035C7" w14:textId="77777777">
        <w:trPr>
          <w:jc w:val="center"/>
        </w:trPr>
        <w:tc>
          <w:tcPr>
            <w:tcW w:w="3260" w:type="dxa"/>
          </w:tcPr>
          <w:p w14:paraId="676C8B8C" w14:textId="77777777" w:rsidR="005B0788" w:rsidRDefault="00000000">
            <w:pPr>
              <w:pStyle w:val="TAL"/>
              <w:rPr>
                <w:kern w:val="2"/>
                <w:szCs w:val="22"/>
              </w:rPr>
            </w:pPr>
            <w:proofErr w:type="spellStart"/>
            <w:r>
              <w:rPr>
                <w:rFonts w:hint="eastAsia"/>
                <w:kern w:val="2"/>
                <w:szCs w:val="22"/>
              </w:rPr>
              <w:t>MSGS_TopiclistEvent_SubscribeMSGTopic</w:t>
            </w:r>
            <w:proofErr w:type="spellEnd"/>
          </w:p>
        </w:tc>
        <w:tc>
          <w:tcPr>
            <w:tcW w:w="4395" w:type="dxa"/>
          </w:tcPr>
          <w:p w14:paraId="4A3275B7" w14:textId="77777777" w:rsidR="005B0788"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0CDAD0FD" w14:textId="77777777" w:rsidR="005B0788" w:rsidRDefault="00000000">
            <w:pPr>
              <w:pStyle w:val="TAL"/>
              <w:rPr>
                <w:kern w:val="2"/>
                <w:szCs w:val="22"/>
                <w:lang w:eastAsia="zh-CN"/>
              </w:rPr>
            </w:pPr>
            <w:r>
              <w:rPr>
                <w:rFonts w:hint="eastAsia"/>
                <w:kern w:val="2"/>
                <w:szCs w:val="22"/>
                <w:lang w:eastAsia="zh-CN"/>
              </w:rPr>
              <w:t>MSGin5G Server</w:t>
            </w:r>
          </w:p>
        </w:tc>
      </w:tr>
      <w:tr w:rsidR="005B0788" w14:paraId="358A6ADA" w14:textId="77777777">
        <w:trPr>
          <w:jc w:val="center"/>
        </w:trPr>
        <w:tc>
          <w:tcPr>
            <w:tcW w:w="3260" w:type="dxa"/>
          </w:tcPr>
          <w:p w14:paraId="546BF227" w14:textId="77777777" w:rsidR="005B0788" w:rsidRDefault="00000000">
            <w:pPr>
              <w:pStyle w:val="TAL"/>
              <w:rPr>
                <w:kern w:val="2"/>
                <w:szCs w:val="22"/>
              </w:rPr>
            </w:pPr>
            <w:proofErr w:type="spellStart"/>
            <w:r>
              <w:rPr>
                <w:rFonts w:hint="eastAsia"/>
                <w:kern w:val="2"/>
                <w:szCs w:val="22"/>
              </w:rPr>
              <w:t>MSGS_TopiclistEvent_UnsubscribeMSGTopic</w:t>
            </w:r>
            <w:proofErr w:type="spellEnd"/>
          </w:p>
        </w:tc>
        <w:tc>
          <w:tcPr>
            <w:tcW w:w="4395" w:type="dxa"/>
          </w:tcPr>
          <w:p w14:paraId="4C359A5C" w14:textId="77777777" w:rsidR="005B0788"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3F6F8D3E" w14:textId="77777777" w:rsidR="005B0788" w:rsidRDefault="00000000">
            <w:pPr>
              <w:pStyle w:val="TAL"/>
              <w:rPr>
                <w:kern w:val="2"/>
                <w:szCs w:val="22"/>
                <w:lang w:eastAsia="zh-CN"/>
              </w:rPr>
            </w:pPr>
            <w:r>
              <w:rPr>
                <w:rFonts w:hint="eastAsia"/>
                <w:kern w:val="2"/>
                <w:szCs w:val="22"/>
                <w:lang w:eastAsia="zh-CN"/>
              </w:rPr>
              <w:t>MSGin5G Server</w:t>
            </w:r>
          </w:p>
        </w:tc>
      </w:tr>
    </w:tbl>
    <w:p w14:paraId="1A31F32E" w14:textId="77777777" w:rsidR="005B0788" w:rsidRDefault="005B0788">
      <w:pPr>
        <w:rPr>
          <w:lang w:eastAsia="zh-CN"/>
        </w:rPr>
      </w:pPr>
    </w:p>
    <w:p w14:paraId="094AF837" w14:textId="77777777" w:rsidR="005B0788" w:rsidRDefault="00000000">
      <w:pPr>
        <w:pStyle w:val="Heading4"/>
      </w:pPr>
      <w:bookmarkStart w:id="331" w:name="_Toc162005460"/>
      <w:r>
        <w:lastRenderedPageBreak/>
        <w:t>5.</w:t>
      </w:r>
      <w:r>
        <w:rPr>
          <w:rFonts w:hint="eastAsia"/>
          <w:lang w:val="en-US" w:eastAsia="zh-CN"/>
        </w:rPr>
        <w:t>4</w:t>
      </w:r>
      <w:r>
        <w:t>.2.</w:t>
      </w:r>
      <w:r>
        <w:rPr>
          <w:rFonts w:hint="eastAsia"/>
          <w:lang w:val="en-US" w:eastAsia="zh-CN"/>
        </w:rPr>
        <w:t>2</w:t>
      </w:r>
      <w:r>
        <w:tab/>
      </w:r>
      <w:proofErr w:type="spellStart"/>
      <w:r>
        <w:rPr>
          <w:rFonts w:hint="eastAsia"/>
        </w:rPr>
        <w:t>MSGS_TopiclistEvent_SubscribeMSGTopiclist</w:t>
      </w:r>
      <w:bookmarkEnd w:id="331"/>
      <w:proofErr w:type="spellEnd"/>
    </w:p>
    <w:p w14:paraId="1C211AEB" w14:textId="77777777" w:rsidR="005B0788" w:rsidRDefault="00000000">
      <w:pPr>
        <w:pStyle w:val="Heading5"/>
      </w:pPr>
      <w:bookmarkStart w:id="332" w:name="_Toc162005461"/>
      <w:r>
        <w:t>5.</w:t>
      </w:r>
      <w:r>
        <w:rPr>
          <w:rFonts w:hint="eastAsia"/>
          <w:lang w:val="en-US" w:eastAsia="zh-CN"/>
        </w:rPr>
        <w:t>4</w:t>
      </w:r>
      <w:r>
        <w:t>.2.</w:t>
      </w:r>
      <w:r>
        <w:rPr>
          <w:lang w:eastAsia="zh-CN"/>
        </w:rPr>
        <w:t>2</w:t>
      </w:r>
      <w:r>
        <w:t>.1</w:t>
      </w:r>
      <w:r>
        <w:tab/>
        <w:t>General</w:t>
      </w:r>
      <w:bookmarkEnd w:id="332"/>
    </w:p>
    <w:p w14:paraId="3D12610B" w14:textId="77777777" w:rsidR="005B0788"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0521BB44" w14:textId="77777777" w:rsidR="005B0788" w:rsidRDefault="00000000">
      <w:pPr>
        <w:pStyle w:val="Heading5"/>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A19D220" w14:textId="77777777" w:rsidR="005B0788" w:rsidRDefault="00000000">
      <w:pPr>
        <w:jc w:val="center"/>
        <w:rPr>
          <w:lang w:eastAsia="zh-CN"/>
        </w:rPr>
      </w:pPr>
      <w:r>
        <w:object w:dxaOrig="8692" w:dyaOrig="2154" w14:anchorId="17F416C8">
          <v:shape id="_x0000_i1032" type="#_x0000_t75" style="width:434.65pt;height:107.8pt" o:ole="">
            <v:imagedata r:id="rId25" o:title=""/>
          </v:shape>
          <o:OLEObject Type="Embed" ProgID="Visio.Drawing.11" ShapeID="_x0000_i1032" DrawAspect="Content" ObjectID="_1780775864" r:id="rId26"/>
        </w:object>
      </w:r>
    </w:p>
    <w:p w14:paraId="4B9F1F31" w14:textId="77777777" w:rsidR="005B078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327C8786" w14:textId="77777777" w:rsidR="005B0788"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xml:space="preserve">" collection resource. The body of the HTTP POST message shall include </w:t>
      </w:r>
      <w:proofErr w:type="spellStart"/>
      <w:r>
        <w:rPr>
          <w:rFonts w:hint="eastAsia"/>
          <w:lang w:eastAsia="zh-CN"/>
        </w:rPr>
        <w:t>TopicListSubscription</w:t>
      </w:r>
      <w:proofErr w:type="spellEnd"/>
      <w:r>
        <w:rPr>
          <w:rFonts w:hint="eastAsia"/>
          <w:lang w:eastAsia="zh-CN"/>
        </w:rPr>
        <w:t xml:space="preserve"> data structure that shall include:</w:t>
      </w:r>
    </w:p>
    <w:p w14:paraId="6E67E8A8" w14:textId="77777777" w:rsidR="005B0788" w:rsidRDefault="00000000">
      <w:pPr>
        <w:pStyle w:val="B10"/>
        <w:rPr>
          <w:lang w:eastAsia="zh-CN"/>
        </w:rPr>
      </w:pPr>
      <w:r>
        <w:rPr>
          <w:lang w:eastAsia="zh-CN"/>
        </w:rPr>
        <w:t>-</w:t>
      </w:r>
      <w:r>
        <w:rPr>
          <w:lang w:eastAsia="zh-CN"/>
        </w:rPr>
        <w:tab/>
      </w:r>
      <w:r>
        <w:rPr>
          <w:rFonts w:hint="eastAsia"/>
          <w:lang w:eastAsia="zh-CN"/>
        </w:rPr>
        <w:t>the Originating MSGin5G Server ID within the "</w:t>
      </w:r>
      <w:proofErr w:type="spellStart"/>
      <w:r>
        <w:rPr>
          <w:rFonts w:hint="eastAsia"/>
          <w:lang w:eastAsia="zh-CN"/>
        </w:rPr>
        <w:t>oriAddr</w:t>
      </w:r>
      <w:proofErr w:type="spellEnd"/>
      <w:r>
        <w:rPr>
          <w:rFonts w:hint="eastAsia"/>
          <w:lang w:eastAsia="zh-CN"/>
        </w:rPr>
        <w:t>" attribute;</w:t>
      </w:r>
    </w:p>
    <w:p w14:paraId="23557217" w14:textId="77777777" w:rsidR="005B0788" w:rsidRDefault="00000000">
      <w:pPr>
        <w:pStyle w:val="B10"/>
      </w:pPr>
      <w:r>
        <w:t>-</w:t>
      </w:r>
      <w:r>
        <w:tab/>
        <w:t xml:space="preserve">the Recipient </w:t>
      </w:r>
      <w:r>
        <w:rPr>
          <w:rFonts w:hint="eastAsia"/>
          <w:lang w:val="en-US" w:eastAsia="zh-CN"/>
        </w:rPr>
        <w:t>MSGin5G Server ID</w:t>
      </w:r>
      <w:r>
        <w:t xml:space="preserve"> within the "</w:t>
      </w:r>
      <w:proofErr w:type="spellStart"/>
      <w:r>
        <w:t>destAddr</w:t>
      </w:r>
      <w:proofErr w:type="spellEnd"/>
      <w:r>
        <w:t>" attribute;</w:t>
      </w:r>
    </w:p>
    <w:p w14:paraId="200695FA" w14:textId="77777777" w:rsidR="005B0788" w:rsidRDefault="00000000">
      <w:pPr>
        <w:pStyle w:val="B10"/>
      </w:pPr>
      <w:r>
        <w:t>-</w:t>
      </w:r>
      <w:r>
        <w:tab/>
        <w:t>a notification target address within the "</w:t>
      </w:r>
      <w:proofErr w:type="spellStart"/>
      <w:r>
        <w:t>notificationURI</w:t>
      </w:r>
      <w:proofErr w:type="spellEnd"/>
      <w:r>
        <w:t>" attribute;</w:t>
      </w:r>
    </w:p>
    <w:p w14:paraId="37B46572" w14:textId="77777777" w:rsidR="005B0788" w:rsidRDefault="00000000">
      <w:pPr>
        <w:pStyle w:val="B10"/>
        <w:rPr>
          <w:lang w:eastAsia="zh-CN"/>
        </w:rPr>
      </w:pPr>
      <w:r>
        <w:t>-</w:t>
      </w:r>
      <w:r>
        <w:tab/>
      </w:r>
      <w:r>
        <w:rPr>
          <w:rFonts w:hint="eastAsia"/>
        </w:rPr>
        <w:t xml:space="preserve">a supported features attribute if at least one feature defined is </w:t>
      </w:r>
      <w:proofErr w:type="spellStart"/>
      <w:r>
        <w:rPr>
          <w:rFonts w:hint="eastAsia"/>
        </w:rPr>
        <w:t>supported</w:t>
      </w:r>
      <w:r>
        <w:t>;</w:t>
      </w:r>
      <w:r>
        <w:rPr>
          <w:lang w:eastAsia="zh-CN"/>
        </w:rPr>
        <w:t>and</w:t>
      </w:r>
      <w:proofErr w:type="spellEnd"/>
    </w:p>
    <w:p w14:paraId="1EA4A726" w14:textId="77777777" w:rsidR="005B0788" w:rsidRDefault="00000000">
      <w:pPr>
        <w:pStyle w:val="B10"/>
      </w:pPr>
      <w:r>
        <w:rPr>
          <w:lang w:eastAsia="zh-CN"/>
        </w:rPr>
        <w:t>may include:</w:t>
      </w:r>
    </w:p>
    <w:p w14:paraId="2DAD2363" w14:textId="77777777" w:rsidR="005B0788"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p>
    <w:p w14:paraId="66336AD9" w14:textId="77777777" w:rsidR="005B0788" w:rsidRDefault="00000000">
      <w:pPr>
        <w:pStyle w:val="B10"/>
        <w:rPr>
          <w:lang w:val="en-US" w:eastAsia="zh-CN"/>
        </w:rPr>
      </w:pPr>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w:t>
      </w:r>
    </w:p>
    <w:p w14:paraId="5D96F786" w14:textId="77777777" w:rsidR="005B0788" w:rsidRDefault="00000000">
      <w:pPr>
        <w:rPr>
          <w:lang w:eastAsia="zh-CN"/>
        </w:rPr>
      </w:pPr>
      <w:r>
        <w:rPr>
          <w:rFonts w:hint="eastAsia"/>
          <w:lang w:eastAsia="zh-CN"/>
        </w:rPr>
        <w:t>Upon receiving the HTTP POST message from the MSGin5G Server 1, the MSGin5G Server 2 shall:</w:t>
      </w:r>
    </w:p>
    <w:p w14:paraId="03A2B0B7" w14:textId="77777777" w:rsidR="005B0788" w:rsidRDefault="00000000">
      <w:pPr>
        <w:pStyle w:val="B10"/>
      </w:pPr>
      <w:r>
        <w:t>1.</w:t>
      </w:r>
      <w:r>
        <w:tab/>
      </w:r>
      <w:r>
        <w:rPr>
          <w:rFonts w:hint="eastAsia"/>
        </w:rPr>
        <w:t xml:space="preserve">make an authorization based on the information received from </w:t>
      </w:r>
      <w:proofErr w:type="spellStart"/>
      <w:r>
        <w:rPr>
          <w:rFonts w:hint="eastAsia"/>
        </w:rPr>
        <w:t>from</w:t>
      </w:r>
      <w:proofErr w:type="spellEnd"/>
      <w:r>
        <w:rPr>
          <w:rFonts w:hint="eastAsia"/>
        </w:rPr>
        <w:t xml:space="preserve"> MSGin5G Server 1</w:t>
      </w:r>
      <w:r>
        <w:t>;</w:t>
      </w:r>
    </w:p>
    <w:p w14:paraId="13621893" w14:textId="77777777" w:rsidR="005B0788"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35558CCE" w14:textId="77777777" w:rsidR="005B0788"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2E0786AA" w14:textId="77777777" w:rsidR="005B0788"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1C5FAB3" w14:textId="77777777" w:rsidR="005B0788" w:rsidRDefault="00000000">
      <w:pPr>
        <w:rPr>
          <w:lang w:eastAsia="zh-CN"/>
        </w:rPr>
      </w:pPr>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proofErr w:type="spellStart"/>
      <w:r>
        <w:rPr>
          <w:rFonts w:hint="eastAsia"/>
          <w:lang w:eastAsia="zh-CN"/>
        </w:rPr>
        <w:t>TopicListSubscriptionAck</w:t>
      </w:r>
      <w:proofErr w:type="spellEnd"/>
      <w:r>
        <w:rPr>
          <w:rFonts w:hint="eastAsia"/>
          <w:lang w:eastAsia="zh-CN"/>
        </w:rPr>
        <w:t xml:space="preserve"> data structure that shall contain:</w:t>
      </w:r>
    </w:p>
    <w:p w14:paraId="532FA827" w14:textId="77777777" w:rsidR="005B0788" w:rsidRDefault="00000000">
      <w:pPr>
        <w:pStyle w:val="B10"/>
        <w:rPr>
          <w:lang w:eastAsia="zh-CN"/>
        </w:rPr>
      </w:pPr>
      <w:r>
        <w:rPr>
          <w:lang w:eastAsia="zh-CN"/>
        </w:rPr>
        <w:t>-</w:t>
      </w:r>
      <w:r>
        <w:rPr>
          <w:lang w:eastAsia="zh-CN"/>
        </w:rPr>
        <w:tab/>
      </w:r>
      <w:r>
        <w:rPr>
          <w:rFonts w:hint="eastAsia"/>
          <w:lang w:eastAsia="zh-CN"/>
        </w:rPr>
        <w:t>the Subscript</w:t>
      </w:r>
      <w:proofErr w:type="spellStart"/>
      <w:r>
        <w:rPr>
          <w:rFonts w:hint="eastAsia"/>
          <w:lang w:val="en-US" w:eastAsia="zh-CN"/>
        </w:rPr>
        <w:t>i</w:t>
      </w:r>
      <w:proofErr w:type="spellEnd"/>
      <w:r>
        <w:rPr>
          <w:rFonts w:hint="eastAsia"/>
          <w:lang w:eastAsia="zh-CN"/>
        </w:rPr>
        <w:t>on Status within the "</w:t>
      </w:r>
      <w:proofErr w:type="spellStart"/>
      <w:r>
        <w:rPr>
          <w:rFonts w:hint="eastAsia"/>
          <w:lang w:eastAsia="zh-CN"/>
        </w:rPr>
        <w:t>subStat</w:t>
      </w:r>
      <w:proofErr w:type="spellEnd"/>
      <w:r>
        <w:rPr>
          <w:rFonts w:hint="eastAsia"/>
          <w:lang w:eastAsia="zh-CN"/>
        </w:rPr>
        <w:t>" attribute;</w:t>
      </w:r>
    </w:p>
    <w:p w14:paraId="6652B536" w14:textId="77777777" w:rsidR="005B0788" w:rsidRDefault="00000000">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0DFEB8AE" w14:textId="77777777" w:rsidR="005B0788" w:rsidRDefault="00000000">
      <w:pPr>
        <w:pStyle w:val="B10"/>
        <w:rPr>
          <w:lang w:eastAsia="zh-CN"/>
        </w:rPr>
      </w:pPr>
      <w:r>
        <w:t>-</w:t>
      </w:r>
      <w:r>
        <w:tab/>
      </w:r>
      <w:r>
        <w:rPr>
          <w:rFonts w:hint="eastAsia"/>
        </w:rPr>
        <w:t>the Expiration within the "</w:t>
      </w:r>
      <w:proofErr w:type="spellStart"/>
      <w:r>
        <w:rPr>
          <w:rFonts w:hint="eastAsia"/>
          <w:lang w:eastAsia="zh-CN"/>
        </w:rPr>
        <w:t>exprTime</w:t>
      </w:r>
      <w:proofErr w:type="spellEnd"/>
      <w:r>
        <w:rPr>
          <w:rFonts w:hint="eastAsia"/>
        </w:rPr>
        <w:t>" attribute.</w:t>
      </w:r>
    </w:p>
    <w:p w14:paraId="7FFF9970" w14:textId="77777777" w:rsidR="005B0788"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0BAE60AA" w14:textId="77777777" w:rsidR="005B0788" w:rsidRDefault="005B0788">
      <w:pPr>
        <w:rPr>
          <w:lang w:eastAsia="zh-CN"/>
        </w:rPr>
      </w:pPr>
    </w:p>
    <w:p w14:paraId="3BBF20B7" w14:textId="77777777" w:rsidR="005B0788" w:rsidRDefault="00000000">
      <w:pPr>
        <w:pStyle w:val="Heading4"/>
      </w:pPr>
      <w:bookmarkStart w:id="334" w:name="_Toc162005463"/>
      <w:r>
        <w:lastRenderedPageBreak/>
        <w:t>5.</w:t>
      </w:r>
      <w:r>
        <w:rPr>
          <w:rFonts w:hint="eastAsia"/>
          <w:lang w:val="en-US" w:eastAsia="zh-CN"/>
        </w:rPr>
        <w:t>4</w:t>
      </w:r>
      <w:r>
        <w:t>.2.</w:t>
      </w:r>
      <w:r>
        <w:rPr>
          <w:rFonts w:hint="eastAsia"/>
          <w:lang w:val="en-US" w:eastAsia="zh-CN"/>
        </w:rPr>
        <w:t>3</w:t>
      </w:r>
      <w:r>
        <w:tab/>
      </w:r>
      <w:proofErr w:type="spellStart"/>
      <w:r>
        <w:rPr>
          <w:rFonts w:hint="eastAsia"/>
        </w:rPr>
        <w:t>MSGS_TopiclistEvent_UnsubscribeMSGTopiclist</w:t>
      </w:r>
      <w:bookmarkEnd w:id="334"/>
      <w:proofErr w:type="spellEnd"/>
    </w:p>
    <w:p w14:paraId="2E56E6D8" w14:textId="77777777" w:rsidR="005B0788" w:rsidRDefault="00000000">
      <w:pPr>
        <w:pStyle w:val="Heading5"/>
      </w:pPr>
      <w:bookmarkStart w:id="335" w:name="_Toc162005464"/>
      <w:r>
        <w:t>5.</w:t>
      </w:r>
      <w:r>
        <w:rPr>
          <w:rFonts w:hint="eastAsia"/>
          <w:lang w:val="en-US" w:eastAsia="zh-CN"/>
        </w:rPr>
        <w:t>4</w:t>
      </w:r>
      <w:r>
        <w:t>.2.</w:t>
      </w:r>
      <w:r>
        <w:rPr>
          <w:rFonts w:hint="eastAsia"/>
          <w:lang w:val="en-US" w:eastAsia="zh-CN"/>
        </w:rPr>
        <w:t>3</w:t>
      </w:r>
      <w:r>
        <w:t>.1</w:t>
      </w:r>
      <w:r>
        <w:tab/>
        <w:t>General</w:t>
      </w:r>
      <w:bookmarkEnd w:id="335"/>
    </w:p>
    <w:p w14:paraId="56E2C88E" w14:textId="77777777" w:rsidR="005B0788" w:rsidRDefault="00000000">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534D27E" w14:textId="77777777" w:rsidR="005B0788" w:rsidRDefault="00000000">
      <w:pPr>
        <w:pStyle w:val="Heading5"/>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667BFC9E" w14:textId="77777777" w:rsidR="005B0788" w:rsidRDefault="00000000">
      <w:pPr>
        <w:jc w:val="center"/>
        <w:rPr>
          <w:b/>
          <w:bCs/>
          <w:lang w:eastAsia="zh-CN"/>
        </w:rPr>
      </w:pPr>
      <w:r>
        <w:object w:dxaOrig="8692" w:dyaOrig="2154" w14:anchorId="0A1AC2DD">
          <v:shape id="_x0000_i1033" type="#_x0000_t75" style="width:434.65pt;height:107.8pt" o:ole="">
            <v:imagedata r:id="rId27" o:title=""/>
          </v:shape>
          <o:OLEObject Type="Embed" ProgID="Visio.Drawing.11" ShapeID="_x0000_i1033" DrawAspect="Content" ObjectID="_1780775865" r:id="rId28"/>
        </w:object>
      </w:r>
    </w:p>
    <w:p w14:paraId="3D97393A" w14:textId="77777777" w:rsidR="005B078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6D7B3B43" w14:textId="77777777" w:rsidR="005B0788"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w:t>
      </w:r>
      <w:proofErr w:type="spellStart"/>
      <w:r>
        <w:rPr>
          <w:rFonts w:hint="eastAsia"/>
          <w:lang w:eastAsia="zh-CN"/>
        </w:rPr>
        <w:t>subscriptionId</w:t>
      </w:r>
      <w:proofErr w:type="spellEnd"/>
      <w:r>
        <w:rPr>
          <w:rFonts w:hint="eastAsia"/>
          <w:lang w:eastAsia="zh-CN"/>
        </w:rPr>
        <w:t xml:space="preserve">}" is the identifier of the existing Messaging Topic list subscription that is to be deleted. The body of the HTTP POST message shall include </w:t>
      </w:r>
      <w:proofErr w:type="spellStart"/>
      <w:r>
        <w:rPr>
          <w:rFonts w:hint="eastAsia"/>
          <w:lang w:eastAsia="zh-CN"/>
        </w:rPr>
        <w:t>TopicListUnsubscription</w:t>
      </w:r>
      <w:proofErr w:type="spellEnd"/>
      <w:r>
        <w:rPr>
          <w:rFonts w:hint="eastAsia"/>
          <w:lang w:eastAsia="zh-CN"/>
        </w:rPr>
        <w:t xml:space="preserve"> data structure that shall include:</w:t>
      </w:r>
    </w:p>
    <w:p w14:paraId="2B9D6756" w14:textId="77777777" w:rsidR="005B0788" w:rsidRDefault="00000000">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w:t>
      </w:r>
      <w:proofErr w:type="spellStart"/>
      <w:r>
        <w:rPr>
          <w:lang w:eastAsia="zh-CN"/>
        </w:rPr>
        <w:t>oriAddr</w:t>
      </w:r>
      <w:proofErr w:type="spellEnd"/>
      <w:r>
        <w:rPr>
          <w:lang w:eastAsia="zh-CN"/>
        </w:rPr>
        <w:t>" attribute;</w:t>
      </w:r>
    </w:p>
    <w:p w14:paraId="50921A98" w14:textId="77777777" w:rsidR="005B0788" w:rsidRDefault="00000000">
      <w:pPr>
        <w:pStyle w:val="B10"/>
        <w:rPr>
          <w:lang w:eastAsia="zh-CN"/>
        </w:rPr>
      </w:pPr>
      <w:r>
        <w:t>-</w:t>
      </w:r>
      <w:r>
        <w:tab/>
        <w:t xml:space="preserve">the Recipient </w:t>
      </w:r>
      <w:r>
        <w:rPr>
          <w:rFonts w:hint="eastAsia"/>
          <w:lang w:val="en-US" w:eastAsia="zh-CN"/>
        </w:rPr>
        <w:t>MSGin5G Server ID</w:t>
      </w:r>
      <w:r>
        <w:t xml:space="preserve"> within the "</w:t>
      </w:r>
      <w:proofErr w:type="spellStart"/>
      <w:r>
        <w:t>destAddr</w:t>
      </w:r>
      <w:proofErr w:type="spellEnd"/>
      <w:r>
        <w:t xml:space="preserve">" </w:t>
      </w:r>
      <w:proofErr w:type="spellStart"/>
      <w:r>
        <w:t>attribute;</w:t>
      </w:r>
      <w:r>
        <w:rPr>
          <w:lang w:eastAsia="zh-CN"/>
        </w:rPr>
        <w:t>and</w:t>
      </w:r>
      <w:proofErr w:type="spellEnd"/>
    </w:p>
    <w:p w14:paraId="10131695" w14:textId="77777777" w:rsidR="005B0788" w:rsidRDefault="00000000">
      <w:pPr>
        <w:pStyle w:val="B10"/>
      </w:pPr>
      <w:r>
        <w:rPr>
          <w:lang w:eastAsia="zh-CN"/>
        </w:rPr>
        <w:t>may include:</w:t>
      </w:r>
    </w:p>
    <w:p w14:paraId="4756120B" w14:textId="77777777" w:rsidR="005B0788" w:rsidRDefault="00000000">
      <w:pPr>
        <w:pStyle w:val="B10"/>
        <w:rPr>
          <w:lang w:val="en-US" w:eastAsia="zh-CN"/>
        </w:rPr>
      </w:pPr>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w:t>
      </w:r>
    </w:p>
    <w:p w14:paraId="4BFF0783" w14:textId="77777777" w:rsidR="005B0788" w:rsidRDefault="00000000">
      <w:pPr>
        <w:pStyle w:val="B2"/>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proofErr w:type="spellStart"/>
      <w:r>
        <w:rPr>
          <w:rFonts w:hint="eastAsia"/>
          <w:lang w:val="en-US" w:eastAsia="zh-CN"/>
        </w:rPr>
        <w:t>unsubscription</w:t>
      </w:r>
      <w:proofErr w:type="spellEnd"/>
      <w:r>
        <w:t xml:space="preserve"> </w:t>
      </w:r>
      <w:r>
        <w:rPr>
          <w:rFonts w:hint="eastAsia"/>
          <w:lang w:val="en-US" w:eastAsia="zh-CN"/>
        </w:rPr>
        <w:t xml:space="preserve">request </w:t>
      </w:r>
      <w:r>
        <w:t>is successful</w:t>
      </w:r>
      <w:proofErr w:type="spellStart"/>
      <w:r>
        <w:rPr>
          <w:rFonts w:hint="eastAsia"/>
          <w:lang w:val="en-US" w:eastAsia="zh-CN"/>
        </w:rPr>
        <w:t>ly</w:t>
      </w:r>
      <w:proofErr w:type="spellEnd"/>
      <w:r>
        <w:rPr>
          <w:rFonts w:hint="eastAsia"/>
          <w:lang w:val="en-US" w:eastAsia="zh-CN"/>
        </w:rPr>
        <w:t xml:space="preserve">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proofErr w:type="spellStart"/>
      <w:r>
        <w:rPr>
          <w:rFonts w:hint="eastAsia"/>
          <w:lang w:val="en-US" w:eastAsia="zh-CN"/>
        </w:rPr>
        <w:t>TopicListUnsubscription</w:t>
      </w:r>
      <w:proofErr w:type="spellEnd"/>
      <w:r>
        <w:t>Ack data structure that shall contain:</w:t>
      </w:r>
    </w:p>
    <w:p w14:paraId="11D00C6D" w14:textId="77777777" w:rsidR="005B0788" w:rsidRDefault="00000000">
      <w:pPr>
        <w:pStyle w:val="B10"/>
        <w:rPr>
          <w:lang w:eastAsia="zh-CN"/>
        </w:rPr>
      </w:pPr>
      <w:r>
        <w:rPr>
          <w:lang w:eastAsia="zh-CN"/>
        </w:rPr>
        <w:t>-</w:t>
      </w:r>
      <w:r>
        <w:rPr>
          <w:lang w:eastAsia="zh-CN"/>
        </w:rPr>
        <w:tab/>
      </w:r>
      <w:r>
        <w:rPr>
          <w:rFonts w:hint="eastAsia"/>
          <w:lang w:eastAsia="zh-CN"/>
        </w:rPr>
        <w:t xml:space="preserve">the </w:t>
      </w:r>
      <w:proofErr w:type="spellStart"/>
      <w:r>
        <w:rPr>
          <w:rFonts w:hint="eastAsia"/>
          <w:lang w:val="en-US" w:eastAsia="zh-CN"/>
        </w:rPr>
        <w:t>Uns</w:t>
      </w:r>
      <w:r>
        <w:rPr>
          <w:rFonts w:hint="eastAsia"/>
          <w:lang w:eastAsia="zh-CN"/>
        </w:rPr>
        <w:t>ubscriptoin</w:t>
      </w:r>
      <w:proofErr w:type="spellEnd"/>
      <w:r>
        <w:rPr>
          <w:rFonts w:hint="eastAsia"/>
          <w:lang w:eastAsia="zh-CN"/>
        </w:rPr>
        <w:t xml:space="preserve"> Status within the "</w:t>
      </w:r>
      <w:proofErr w:type="spellStart"/>
      <w:r>
        <w:rPr>
          <w:rFonts w:hint="eastAsia"/>
          <w:lang w:eastAsia="zh-CN"/>
        </w:rPr>
        <w:t>subStat</w:t>
      </w:r>
      <w:proofErr w:type="spellEnd"/>
      <w:r>
        <w:rPr>
          <w:rFonts w:hint="eastAsia"/>
          <w:lang w:eastAsia="zh-CN"/>
        </w:rPr>
        <w:t>" attribute</w:t>
      </w:r>
      <w:r>
        <w:rPr>
          <w:rFonts w:hint="eastAsia"/>
          <w:lang w:val="en-US" w:eastAsia="zh-CN"/>
        </w:rPr>
        <w:t>.</w:t>
      </w:r>
    </w:p>
    <w:p w14:paraId="75797149"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EFBE67E" w14:textId="77777777" w:rsidR="005B0788" w:rsidRDefault="00000000">
      <w:pPr>
        <w:pStyle w:val="Heading4"/>
      </w:pPr>
      <w:bookmarkStart w:id="337" w:name="_Toc162005466"/>
      <w:r>
        <w:t>5.</w:t>
      </w:r>
      <w:r>
        <w:rPr>
          <w:rFonts w:hint="eastAsia"/>
          <w:lang w:val="en-US" w:eastAsia="zh-CN"/>
        </w:rPr>
        <w:t>4</w:t>
      </w:r>
      <w:r>
        <w:t>.2.</w:t>
      </w:r>
      <w:r>
        <w:rPr>
          <w:rFonts w:hint="eastAsia"/>
          <w:lang w:val="en-US" w:eastAsia="zh-CN"/>
        </w:rPr>
        <w:t>4</w:t>
      </w:r>
      <w:r>
        <w:tab/>
      </w:r>
      <w:proofErr w:type="spellStart"/>
      <w:r>
        <w:rPr>
          <w:rFonts w:hint="eastAsia"/>
        </w:rPr>
        <w:t>MSGS_TopiclistEvent_NotifyMSGTopiclist</w:t>
      </w:r>
      <w:bookmarkEnd w:id="337"/>
      <w:proofErr w:type="spellEnd"/>
    </w:p>
    <w:p w14:paraId="30C65C0C" w14:textId="77777777" w:rsidR="005B0788" w:rsidRDefault="00000000">
      <w:pPr>
        <w:pStyle w:val="Heading5"/>
      </w:pPr>
      <w:bookmarkStart w:id="338" w:name="_Toc162005467"/>
      <w:r>
        <w:t>5.</w:t>
      </w:r>
      <w:r>
        <w:rPr>
          <w:rFonts w:hint="eastAsia"/>
          <w:lang w:val="en-US" w:eastAsia="zh-CN"/>
        </w:rPr>
        <w:t>4</w:t>
      </w:r>
      <w:r>
        <w:t>.2.</w:t>
      </w:r>
      <w:r>
        <w:rPr>
          <w:rFonts w:hint="eastAsia"/>
          <w:lang w:val="en-US" w:eastAsia="zh-CN"/>
        </w:rPr>
        <w:t>4</w:t>
      </w:r>
      <w:r>
        <w:t>.1</w:t>
      </w:r>
      <w:r>
        <w:tab/>
        <w:t>General</w:t>
      </w:r>
      <w:bookmarkEnd w:id="338"/>
    </w:p>
    <w:p w14:paraId="44C5FDE5" w14:textId="77777777" w:rsidR="005B0788"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7AAA033E" w14:textId="77777777" w:rsidR="005B0788" w:rsidRDefault="00000000">
      <w:pPr>
        <w:pStyle w:val="Heading5"/>
      </w:pPr>
      <w:bookmarkStart w:id="339" w:name="_Toc162005468"/>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674B658C" w14:textId="77777777" w:rsidR="005B0788" w:rsidRDefault="00000000">
      <w:pPr>
        <w:jc w:val="center"/>
        <w:rPr>
          <w:lang w:eastAsia="zh-CN"/>
        </w:rPr>
      </w:pPr>
      <w:r>
        <w:object w:dxaOrig="8692" w:dyaOrig="2154" w14:anchorId="3FB24159">
          <v:shape id="_x0000_i1034" type="#_x0000_t75" style="width:434.65pt;height:107.8pt" o:ole="">
            <v:imagedata r:id="rId29" o:title=""/>
          </v:shape>
          <o:OLEObject Type="Embed" ProgID="Visio.Drawing.11" ShapeID="_x0000_i1034" DrawAspect="Content" ObjectID="_1780775866" r:id="rId30"/>
        </w:object>
      </w:r>
    </w:p>
    <w:p w14:paraId="528387CC" w14:textId="77777777" w:rsidR="005B0788"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AFD7215" w14:textId="77777777" w:rsidR="005B0788" w:rsidRDefault="00000000">
      <w:pPr>
        <w:rPr>
          <w:lang w:val="en-US" w:eastAsia="zh-CN"/>
        </w:rPr>
      </w:pPr>
      <w:bookmarkStart w:id="340" w:name="_Toc162005469"/>
      <w:r>
        <w:rPr>
          <w:rFonts w:hint="eastAsia"/>
          <w:lang w:val="en-US" w:eastAsia="zh-CN"/>
        </w:rPr>
        <w:t xml:space="preserve">As shown in Figure 5.4.2.4.2-1, the MSGin5G Server 1 shall invoke the </w:t>
      </w:r>
      <w:proofErr w:type="spellStart"/>
      <w:r>
        <w:rPr>
          <w:rFonts w:hint="eastAsia"/>
          <w:lang w:val="en-US" w:eastAsia="zh-CN"/>
        </w:rPr>
        <w:t>MSGS_TopiclistEvent_NotifyMSGTopiclist</w:t>
      </w:r>
      <w:proofErr w:type="spellEnd"/>
      <w:r>
        <w:rPr>
          <w:rFonts w:hint="eastAsia"/>
          <w:lang w:val="en-US" w:eastAsia="zh-CN"/>
        </w:rPr>
        <w:t xml:space="preserve">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w:t>
      </w:r>
      <w:proofErr w:type="spellStart"/>
      <w:r>
        <w:t>notificationURI</w:t>
      </w:r>
      <w:proofErr w:type="spellEnd"/>
      <w:r>
        <w:t xml:space="preserve">}" </w:t>
      </w:r>
      <w:r>
        <w:rPr>
          <w:rFonts w:hint="eastAsia"/>
          <w:lang w:val="en-US" w:eastAsia="zh-CN"/>
        </w:rPr>
        <w:t xml:space="preserve">previously </w:t>
      </w:r>
      <w:r>
        <w:t>received in the subscription</w:t>
      </w:r>
      <w:r>
        <w:rPr>
          <w:rFonts w:hint="eastAsia"/>
          <w:lang w:val="en-US" w:eastAsia="zh-CN"/>
        </w:rPr>
        <w:t xml:space="preserve">. </w:t>
      </w:r>
      <w:r>
        <w:t xml:space="preserve">The </w:t>
      </w:r>
      <w:proofErr w:type="spellStart"/>
      <w:r>
        <w:rPr>
          <w:rFonts w:hint="eastAsia"/>
          <w:lang w:val="en-US" w:eastAsia="zh-CN"/>
        </w:rPr>
        <w:t>TopicList</w:t>
      </w:r>
      <w:proofErr w:type="spellEnd"/>
      <w:r>
        <w:t>Notification data structure provided in the request body shall include:</w:t>
      </w:r>
    </w:p>
    <w:p w14:paraId="080E425C" w14:textId="77777777" w:rsidR="005B0788" w:rsidRDefault="00000000">
      <w:pPr>
        <w:pStyle w:val="B10"/>
        <w:rPr>
          <w:lang w:eastAsia="zh-CN"/>
        </w:rPr>
      </w:pPr>
      <w:r>
        <w:t>-</w:t>
      </w:r>
      <w:r>
        <w:tab/>
      </w:r>
      <w:r>
        <w:rPr>
          <w:rFonts w:hint="eastAsia"/>
          <w:lang w:val="en-US" w:eastAsia="zh-CN"/>
        </w:rPr>
        <w:t>The Messaging Topic list exists in MSGin5G Server 1</w:t>
      </w:r>
      <w:r>
        <w:t>within the "</w:t>
      </w:r>
      <w:proofErr w:type="spellStart"/>
      <w:r>
        <w:rPr>
          <w:rFonts w:hint="eastAsia"/>
          <w:lang w:val="en-US" w:eastAsia="zh-CN"/>
        </w:rPr>
        <w:t>msgTopic</w:t>
      </w:r>
      <w:r>
        <w:rPr>
          <w:rFonts w:eastAsia="SimSun" w:hint="eastAsia"/>
          <w:lang w:val="en-US" w:eastAsia="zh-CN"/>
        </w:rPr>
        <w:t>s</w:t>
      </w:r>
      <w:proofErr w:type="spellEnd"/>
      <w:r>
        <w:t>" attribute</w:t>
      </w:r>
      <w:r>
        <w:rPr>
          <w:rFonts w:hint="eastAsia"/>
          <w:lang w:val="en-US" w:eastAsia="zh-CN"/>
        </w:rPr>
        <w:t xml:space="preserve">, </w:t>
      </w:r>
      <w:r>
        <w:rPr>
          <w:lang w:eastAsia="zh-CN"/>
        </w:rPr>
        <w:t>this attribute may include:</w:t>
      </w:r>
    </w:p>
    <w:p w14:paraId="261475C7" w14:textId="77777777" w:rsidR="005B0788"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proofErr w:type="spellStart"/>
      <w:r>
        <w:rPr>
          <w:rFonts w:hint="eastAsia"/>
          <w:lang w:val="en-US" w:eastAsia="zh-CN"/>
        </w:rPr>
        <w:t>msgTopic</w:t>
      </w:r>
      <w:proofErr w:type="spellEnd"/>
      <w:r>
        <w:rPr>
          <w:lang w:eastAsia="zh-CN"/>
        </w:rPr>
        <w:t>" attribute;</w:t>
      </w:r>
    </w:p>
    <w:p w14:paraId="79F7092A" w14:textId="77777777" w:rsidR="005B0788"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proofErr w:type="spellStart"/>
      <w:r>
        <w:rPr>
          <w:rFonts w:hint="eastAsia"/>
          <w:lang w:val="en-US" w:eastAsia="zh-CN"/>
        </w:rPr>
        <w:t>updateStat</w:t>
      </w:r>
      <w:proofErr w:type="spellEnd"/>
      <w:r>
        <w:rPr>
          <w:lang w:eastAsia="zh-CN"/>
        </w:rPr>
        <w:t>" attribute;</w:t>
      </w:r>
      <w:r>
        <w:rPr>
          <w:rFonts w:hint="eastAsia"/>
          <w:lang w:val="en-US" w:eastAsia="zh-CN"/>
        </w:rPr>
        <w:t xml:space="preserve"> and</w:t>
      </w:r>
    </w:p>
    <w:p w14:paraId="1527811A" w14:textId="77777777" w:rsidR="005B0788" w:rsidRDefault="00000000">
      <w:pPr>
        <w:pStyle w:val="B10"/>
      </w:pPr>
      <w:r>
        <w:rPr>
          <w:lang w:eastAsia="zh-CN"/>
        </w:rPr>
        <w:t>may include:</w:t>
      </w:r>
    </w:p>
    <w:p w14:paraId="27908B34" w14:textId="77777777" w:rsidR="005B078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p>
    <w:p w14:paraId="6F390BAD" w14:textId="77777777" w:rsidR="005B0788"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7A81D81E"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24CE2DE" w14:textId="77777777" w:rsidR="005B0788" w:rsidRDefault="00000000">
      <w:pPr>
        <w:pStyle w:val="Heading4"/>
      </w:pPr>
      <w:r>
        <w:t>5.</w:t>
      </w:r>
      <w:r>
        <w:rPr>
          <w:rFonts w:hint="eastAsia"/>
          <w:lang w:val="en-US" w:eastAsia="zh-CN"/>
        </w:rPr>
        <w:t>4</w:t>
      </w:r>
      <w:r>
        <w:t>.2.</w:t>
      </w:r>
      <w:r>
        <w:rPr>
          <w:rFonts w:hint="eastAsia"/>
          <w:lang w:val="en-US" w:eastAsia="zh-CN"/>
        </w:rPr>
        <w:t>5</w:t>
      </w:r>
      <w:r>
        <w:tab/>
      </w:r>
      <w:proofErr w:type="spellStart"/>
      <w:r>
        <w:rPr>
          <w:rFonts w:hint="eastAsia"/>
          <w:lang w:eastAsia="zh-CN"/>
        </w:rPr>
        <w:t>MSGS_TopiclistEvent_SubscribeMSGTopic</w:t>
      </w:r>
      <w:bookmarkEnd w:id="340"/>
      <w:proofErr w:type="spellEnd"/>
    </w:p>
    <w:p w14:paraId="3AA8551C" w14:textId="77777777" w:rsidR="005B0788" w:rsidRDefault="00000000">
      <w:pPr>
        <w:pStyle w:val="Heading5"/>
      </w:pPr>
      <w:bookmarkStart w:id="341" w:name="_Toc162005470"/>
      <w:r>
        <w:t>5.</w:t>
      </w:r>
      <w:r>
        <w:rPr>
          <w:rFonts w:hint="eastAsia"/>
          <w:lang w:val="en-US" w:eastAsia="zh-CN"/>
        </w:rPr>
        <w:t>4</w:t>
      </w:r>
      <w:r>
        <w:t>.2.</w:t>
      </w:r>
      <w:r>
        <w:rPr>
          <w:lang w:eastAsia="zh-CN"/>
        </w:rPr>
        <w:t>5</w:t>
      </w:r>
      <w:r>
        <w:t>.1</w:t>
      </w:r>
      <w:r>
        <w:tab/>
        <w:t>General</w:t>
      </w:r>
      <w:bookmarkEnd w:id="341"/>
    </w:p>
    <w:p w14:paraId="66D5F3AD" w14:textId="77777777" w:rsidR="005B0788"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8F23241" w14:textId="77777777" w:rsidR="005B0788" w:rsidRDefault="00000000">
      <w:pPr>
        <w:pStyle w:val="Heading5"/>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3E7EAB80" w14:textId="77777777" w:rsidR="005B0788" w:rsidRDefault="00000000">
      <w:pPr>
        <w:jc w:val="center"/>
        <w:rPr>
          <w:lang w:eastAsia="zh-CN"/>
        </w:rPr>
      </w:pPr>
      <w:r>
        <w:object w:dxaOrig="8692" w:dyaOrig="2154" w14:anchorId="3481BB7D">
          <v:shape id="_x0000_i1035" type="#_x0000_t75" style="width:434.65pt;height:107.8pt" o:ole="">
            <v:imagedata r:id="rId31" o:title=""/>
          </v:shape>
          <o:OLEObject Type="Embed" ProgID="Visio.Drawing.11" ShapeID="_x0000_i1035" DrawAspect="Content" ObjectID="_1780775867" r:id="rId32"/>
        </w:object>
      </w:r>
    </w:p>
    <w:p w14:paraId="1C8616B5" w14:textId="77777777" w:rsidR="005B0788"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21E2FC" w14:textId="77777777" w:rsidR="005B0788"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proofErr w:type="spellStart"/>
      <w:r>
        <w:rPr>
          <w:rFonts w:hint="eastAsia"/>
          <w:lang w:val="en-US" w:eastAsia="zh-CN"/>
        </w:rPr>
        <w:t>TopicSubscription</w:t>
      </w:r>
      <w:proofErr w:type="spellEnd"/>
      <w:r>
        <w:rPr>
          <w:lang w:eastAsia="zh-CN"/>
        </w:rPr>
        <w:t xml:space="preserve"> data structure that shall include:</w:t>
      </w:r>
    </w:p>
    <w:p w14:paraId="320DD775" w14:textId="77777777" w:rsidR="005B0788" w:rsidRDefault="00000000">
      <w:pPr>
        <w:pStyle w:val="B10"/>
        <w:rPr>
          <w:lang w:val="en-US" w:eastAsia="zh-CN"/>
        </w:rPr>
      </w:pPr>
      <w:r>
        <w:rPr>
          <w:lang w:eastAsia="zh-CN"/>
        </w:rPr>
        <w:lastRenderedPageBreak/>
        <w:t>-</w:t>
      </w:r>
      <w:r>
        <w:rPr>
          <w:lang w:eastAsia="zh-CN"/>
        </w:rPr>
        <w:tab/>
      </w:r>
      <w:r>
        <w:rPr>
          <w:rFonts w:hint="eastAsia"/>
          <w:lang w:val="en-US" w:eastAsia="zh-CN"/>
        </w:rPr>
        <w:t>the o</w:t>
      </w:r>
      <w:proofErr w:type="spellStart"/>
      <w:r>
        <w:rPr>
          <w:rFonts w:hint="eastAsia"/>
          <w:lang w:eastAsia="zh-CN"/>
        </w:rPr>
        <w:t>riginating</w:t>
      </w:r>
      <w:proofErr w:type="spellEnd"/>
      <w:r>
        <w:rPr>
          <w:rFonts w:hint="eastAsia"/>
          <w:lang w:eastAsia="zh-CN"/>
        </w:rPr>
        <w:t xml:space="preserve">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w:t>
      </w:r>
      <w:proofErr w:type="spellStart"/>
      <w:r>
        <w:rPr>
          <w:rFonts w:hint="eastAsia"/>
          <w:lang w:eastAsia="zh-CN"/>
        </w:rPr>
        <w:t>Appli</w:t>
      </w:r>
      <w:proofErr w:type="spellEnd"/>
      <w:r>
        <w:rPr>
          <w:rFonts w:hint="eastAsia"/>
          <w:lang w:val="en-US" w:eastAsia="zh-CN"/>
        </w:rPr>
        <w:t>c</w:t>
      </w:r>
      <w:proofErr w:type="spellStart"/>
      <w:r>
        <w:rPr>
          <w:rFonts w:hint="eastAsia"/>
          <w:lang w:eastAsia="zh-CN"/>
        </w:rPr>
        <w:t>ation</w:t>
      </w:r>
      <w:proofErr w:type="spellEnd"/>
      <w:r>
        <w:rPr>
          <w:rFonts w:hint="eastAsia"/>
          <w:lang w:eastAsia="zh-CN"/>
        </w:rPr>
        <w:t xml:space="preserve"> Servers </w:t>
      </w:r>
      <w:r>
        <w:rPr>
          <w:rFonts w:hint="eastAsia"/>
          <w:lang w:val="en-US" w:eastAsia="zh-CN"/>
        </w:rPr>
        <w:t>served by it</w:t>
      </w:r>
      <w:r>
        <w:rPr>
          <w:rFonts w:hint="eastAsia"/>
          <w:lang w:eastAsia="zh-CN"/>
        </w:rPr>
        <w:t xml:space="preserve"> within the "</w:t>
      </w:r>
      <w:proofErr w:type="spellStart"/>
      <w:r>
        <w:rPr>
          <w:rFonts w:hint="eastAsia"/>
          <w:lang w:eastAsia="zh-CN"/>
        </w:rPr>
        <w:t>oriAddr</w:t>
      </w:r>
      <w:proofErr w:type="spellEnd"/>
      <w:r>
        <w:rPr>
          <w:rFonts w:hint="eastAsia"/>
          <w:lang w:eastAsia="zh-CN"/>
        </w:rPr>
        <w:t>" attribute</w:t>
      </w:r>
    </w:p>
    <w:p w14:paraId="580F6B49" w14:textId="77777777" w:rsidR="005B0788"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proofErr w:type="spellStart"/>
      <w:r>
        <w:rPr>
          <w:rFonts w:hint="eastAsia"/>
          <w:lang w:val="en-US" w:eastAsia="zh-CN"/>
        </w:rPr>
        <w:t>msgTopics</w:t>
      </w:r>
      <w:proofErr w:type="spellEnd"/>
      <w:r>
        <w:rPr>
          <w:lang w:eastAsia="zh-CN"/>
        </w:rPr>
        <w:t>" attribute;</w:t>
      </w:r>
      <w:r>
        <w:rPr>
          <w:rFonts w:hint="eastAsia"/>
          <w:lang w:val="en-US" w:eastAsia="zh-CN"/>
        </w:rPr>
        <w:t xml:space="preserve"> and</w:t>
      </w:r>
    </w:p>
    <w:p w14:paraId="6293A9CE" w14:textId="77777777" w:rsidR="005B0788" w:rsidRDefault="00000000">
      <w:pPr>
        <w:pStyle w:val="B10"/>
        <w:rPr>
          <w:lang w:eastAsia="zh-CN"/>
        </w:rPr>
      </w:pPr>
      <w:r>
        <w:rPr>
          <w:lang w:eastAsia="zh-CN"/>
        </w:rPr>
        <w:t>may include:</w:t>
      </w:r>
    </w:p>
    <w:p w14:paraId="55E63F51" w14:textId="77777777" w:rsidR="005B0788" w:rsidRDefault="00000000">
      <w:pPr>
        <w:pStyle w:val="B10"/>
        <w:rPr>
          <w:lang w:val="en-US"/>
        </w:rPr>
      </w:pPr>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 and</w:t>
      </w:r>
    </w:p>
    <w:p w14:paraId="7D17ED73" w14:textId="77777777" w:rsidR="005B078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r>
        <w:rPr>
          <w:rFonts w:hint="eastAsia"/>
          <w:lang w:val="en-US" w:eastAsia="zh-CN"/>
        </w:rPr>
        <w:t>.</w:t>
      </w:r>
    </w:p>
    <w:p w14:paraId="19FD4B9E" w14:textId="77777777" w:rsidR="005B0788" w:rsidRDefault="00000000">
      <w:r>
        <w:t xml:space="preserve">Upon receiving the HTTP POST message, the MSGin5G Server </w:t>
      </w:r>
      <w:r>
        <w:rPr>
          <w:rFonts w:hint="eastAsia"/>
          <w:lang w:val="en-US" w:eastAsia="zh-CN"/>
        </w:rPr>
        <w:t xml:space="preserve">2 </w:t>
      </w:r>
      <w:r>
        <w:t>shall:</w:t>
      </w:r>
    </w:p>
    <w:p w14:paraId="254AA32C" w14:textId="77777777" w:rsidR="005B0788" w:rsidRDefault="00000000">
      <w:pPr>
        <w:pStyle w:val="B10"/>
      </w:pPr>
      <w:r>
        <w:t>1.</w:t>
      </w:r>
      <w:r>
        <w:rPr>
          <w:lang w:eastAsia="zh-CN"/>
        </w:rPr>
        <w:tab/>
      </w:r>
      <w:r>
        <w:rPr>
          <w:rFonts w:hint="eastAsia"/>
        </w:rPr>
        <w:t xml:space="preserve"> make an authorization based on the information received</w:t>
      </w:r>
      <w:r>
        <w:t>;</w:t>
      </w:r>
    </w:p>
    <w:p w14:paraId="3B62A05B" w14:textId="77777777" w:rsidR="005B0788"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51AEA6F0" w14:textId="77777777" w:rsidR="005B0788"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344723E6" w14:textId="77777777" w:rsidR="005B0788"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2838F8CF" w14:textId="77777777" w:rsidR="005B0788" w:rsidRDefault="00000000">
      <w:pPr>
        <w:rPr>
          <w:lang w:eastAsia="zh-CN"/>
        </w:rPr>
      </w:pPr>
      <w:r>
        <w:rPr>
          <w:rFonts w:hint="eastAsia"/>
          <w:lang w:eastAsia="zh-CN"/>
        </w:rPr>
        <w:t xml:space="preserve">If the subscription request is successfully processed, the MSGin5G Server 2 shall respond with an HTTP "200 OK" status code. The response body containing </w:t>
      </w:r>
      <w:proofErr w:type="spellStart"/>
      <w:r>
        <w:rPr>
          <w:rFonts w:hint="eastAsia"/>
          <w:lang w:eastAsia="zh-CN"/>
        </w:rPr>
        <w:t>TopicSubscriptionAck</w:t>
      </w:r>
      <w:proofErr w:type="spellEnd"/>
      <w:r>
        <w:rPr>
          <w:rFonts w:hint="eastAsia"/>
          <w:lang w:eastAsia="zh-CN"/>
        </w:rPr>
        <w:t xml:space="preserve"> data structure that shall contain:</w:t>
      </w:r>
    </w:p>
    <w:p w14:paraId="2CADF744" w14:textId="77777777" w:rsidR="005B0788" w:rsidRDefault="00000000">
      <w:pPr>
        <w:pStyle w:val="B10"/>
        <w:rPr>
          <w:lang w:eastAsia="zh-CN"/>
        </w:rPr>
      </w:pPr>
      <w:r>
        <w:rPr>
          <w:lang w:eastAsia="zh-CN"/>
        </w:rPr>
        <w:t>-</w:t>
      </w:r>
      <w:r>
        <w:rPr>
          <w:lang w:eastAsia="zh-CN"/>
        </w:rPr>
        <w:tab/>
      </w:r>
      <w:r>
        <w:rPr>
          <w:rFonts w:hint="eastAsia"/>
          <w:lang w:eastAsia="zh-CN"/>
        </w:rPr>
        <w:t xml:space="preserve">the </w:t>
      </w:r>
      <w:proofErr w:type="spellStart"/>
      <w:r>
        <w:rPr>
          <w:rFonts w:hint="eastAsia"/>
          <w:lang w:eastAsia="zh-CN"/>
        </w:rPr>
        <w:t>Subscriptoin</w:t>
      </w:r>
      <w:proofErr w:type="spellEnd"/>
      <w:r>
        <w:rPr>
          <w:rFonts w:hint="eastAsia"/>
          <w:lang w:eastAsia="zh-CN"/>
        </w:rPr>
        <w:t xml:space="preserve"> Status within the "</w:t>
      </w:r>
      <w:proofErr w:type="spellStart"/>
      <w:r>
        <w:rPr>
          <w:rFonts w:hint="eastAsia"/>
          <w:lang w:eastAsia="zh-CN"/>
        </w:rPr>
        <w:t>subStat</w:t>
      </w:r>
      <w:proofErr w:type="spellEnd"/>
      <w:r>
        <w:rPr>
          <w:rFonts w:hint="eastAsia"/>
          <w:lang w:eastAsia="zh-CN"/>
        </w:rPr>
        <w:t>" attribute; and may contain</w:t>
      </w:r>
    </w:p>
    <w:p w14:paraId="28F3ABEB" w14:textId="77777777" w:rsidR="005B0788" w:rsidRDefault="00000000">
      <w:pPr>
        <w:pStyle w:val="B10"/>
        <w:rPr>
          <w:lang w:eastAsia="zh-CN"/>
        </w:rPr>
      </w:pPr>
      <w:r>
        <w:t>-</w:t>
      </w:r>
      <w:r>
        <w:tab/>
      </w:r>
      <w:r>
        <w:rPr>
          <w:rFonts w:hint="eastAsia"/>
        </w:rPr>
        <w:t>the Expiration within the "</w:t>
      </w:r>
      <w:proofErr w:type="spellStart"/>
      <w:r>
        <w:rPr>
          <w:rFonts w:hint="eastAsia"/>
          <w:lang w:eastAsia="zh-CN"/>
        </w:rPr>
        <w:t>exprTime</w:t>
      </w:r>
      <w:proofErr w:type="spellEnd"/>
      <w:r>
        <w:rPr>
          <w:rFonts w:hint="eastAsia"/>
        </w:rPr>
        <w:t>" attribute.</w:t>
      </w:r>
    </w:p>
    <w:p w14:paraId="27172366"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DB5CF67" w14:textId="77777777" w:rsidR="005B0788" w:rsidRDefault="00000000">
      <w:pPr>
        <w:pStyle w:val="Heading4"/>
      </w:pPr>
      <w:bookmarkStart w:id="343" w:name="_Toc162005472"/>
      <w:r>
        <w:t>5.</w:t>
      </w:r>
      <w:r>
        <w:rPr>
          <w:rFonts w:hint="eastAsia"/>
          <w:lang w:val="en-US" w:eastAsia="zh-CN"/>
        </w:rPr>
        <w:t>4</w:t>
      </w:r>
      <w:r>
        <w:t>.2.</w:t>
      </w:r>
      <w:r>
        <w:rPr>
          <w:rFonts w:hint="eastAsia"/>
          <w:lang w:val="en-US" w:eastAsia="zh-CN"/>
        </w:rPr>
        <w:t>6</w:t>
      </w:r>
      <w:r>
        <w:tab/>
      </w:r>
      <w:proofErr w:type="spellStart"/>
      <w:r>
        <w:rPr>
          <w:lang w:eastAsia="zh-CN"/>
        </w:rPr>
        <w:t>MSGS_</w:t>
      </w:r>
      <w:r>
        <w:rPr>
          <w:rFonts w:hint="eastAsia"/>
          <w:lang w:eastAsia="zh-CN"/>
        </w:rPr>
        <w:t>TopiclistEvent</w:t>
      </w:r>
      <w:proofErr w:type="spellEnd"/>
      <w:r>
        <w:rPr>
          <w:rFonts w:hint="eastAsia"/>
          <w:lang w:eastAsia="zh-CN"/>
        </w:rPr>
        <w:t>_</w:t>
      </w:r>
      <w:proofErr w:type="spellStart"/>
      <w:r>
        <w:rPr>
          <w:rFonts w:hint="eastAsia"/>
          <w:lang w:val="en-US" w:eastAsia="zh-CN"/>
        </w:rPr>
        <w:t>Uns</w:t>
      </w:r>
      <w:r>
        <w:rPr>
          <w:rFonts w:hint="eastAsia"/>
          <w:lang w:eastAsia="zh-CN"/>
        </w:rPr>
        <w:t>ubscribeMSGTopic</w:t>
      </w:r>
      <w:bookmarkEnd w:id="343"/>
      <w:proofErr w:type="spellEnd"/>
    </w:p>
    <w:p w14:paraId="02E289F9" w14:textId="77777777" w:rsidR="005B0788" w:rsidRDefault="00000000">
      <w:pPr>
        <w:pStyle w:val="Heading5"/>
      </w:pPr>
      <w:bookmarkStart w:id="344" w:name="_Toc162005473"/>
      <w:r>
        <w:t>5.</w:t>
      </w:r>
      <w:r>
        <w:rPr>
          <w:rFonts w:hint="eastAsia"/>
          <w:lang w:val="en-US" w:eastAsia="zh-CN"/>
        </w:rPr>
        <w:t>4</w:t>
      </w:r>
      <w:r>
        <w:t>.2.</w:t>
      </w:r>
      <w:r>
        <w:rPr>
          <w:rFonts w:hint="eastAsia"/>
          <w:lang w:val="en-US" w:eastAsia="zh-CN"/>
        </w:rPr>
        <w:t>6</w:t>
      </w:r>
      <w:r>
        <w:t>.1</w:t>
      </w:r>
      <w:r>
        <w:tab/>
        <w:t>General</w:t>
      </w:r>
      <w:bookmarkEnd w:id="344"/>
    </w:p>
    <w:p w14:paraId="47D3C9FB" w14:textId="77777777" w:rsidR="005B0788" w:rsidRDefault="00000000">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22F888B1" w14:textId="77777777" w:rsidR="005B0788" w:rsidRDefault="00000000">
      <w:pPr>
        <w:pStyle w:val="Heading5"/>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proofErr w:type="spellStart"/>
      <w:r>
        <w:rPr>
          <w:rFonts w:hint="eastAsia"/>
          <w:lang w:val="en-US" w:eastAsia="zh-CN"/>
        </w:rPr>
        <w:t>Uns</w:t>
      </w:r>
      <w:r>
        <w:rPr>
          <w:rFonts w:hint="eastAsia"/>
          <w:lang w:eastAsia="zh-CN"/>
        </w:rPr>
        <w:t>ubscribing</w:t>
      </w:r>
      <w:proofErr w:type="spellEnd"/>
      <w:r>
        <w:rPr>
          <w:rFonts w:hint="eastAsia"/>
          <w:lang w:eastAsia="zh-CN"/>
        </w:rPr>
        <w:t xml:space="preserve"> to MSGin5G Messaging Topic</w:t>
      </w:r>
      <w:bookmarkEnd w:id="345"/>
    </w:p>
    <w:p w14:paraId="33A0A500" w14:textId="77777777" w:rsidR="005B0788" w:rsidRDefault="00000000">
      <w:pPr>
        <w:jc w:val="center"/>
        <w:rPr>
          <w:lang w:eastAsia="zh-CN"/>
        </w:rPr>
      </w:pPr>
      <w:r>
        <w:object w:dxaOrig="8692" w:dyaOrig="2154" w14:anchorId="7002812D">
          <v:shape id="_x0000_i1036" type="#_x0000_t75" style="width:434.65pt;height:107.8pt" o:ole="">
            <v:imagedata r:id="rId33" o:title=""/>
          </v:shape>
          <o:OLEObject Type="Embed" ProgID="Visio.Drawing.11" ShapeID="_x0000_i1036" DrawAspect="Content" ObjectID="_1780775868" r:id="rId34"/>
        </w:object>
      </w:r>
    </w:p>
    <w:p w14:paraId="34E6BB68" w14:textId="77777777" w:rsidR="005B0788"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2B0466C" w14:textId="77777777" w:rsidR="005B0788"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proofErr w:type="spellStart"/>
      <w:r>
        <w:rPr>
          <w:rFonts w:hint="eastAsia"/>
          <w:lang w:val="en-US" w:eastAsia="zh-CN"/>
        </w:rPr>
        <w:t>TopicUnsubscription</w:t>
      </w:r>
      <w:proofErr w:type="spellEnd"/>
      <w:r>
        <w:rPr>
          <w:lang w:eastAsia="zh-CN"/>
        </w:rPr>
        <w:t xml:space="preserve"> data structure that shall include:</w:t>
      </w:r>
    </w:p>
    <w:p w14:paraId="0F8A5536" w14:textId="77777777" w:rsidR="005B0788" w:rsidRDefault="00000000">
      <w:pPr>
        <w:pStyle w:val="B10"/>
        <w:rPr>
          <w:lang w:val="en-US" w:eastAsia="zh-CN"/>
        </w:rPr>
      </w:pPr>
      <w:r>
        <w:rPr>
          <w:lang w:eastAsia="zh-CN"/>
        </w:rPr>
        <w:t>-</w:t>
      </w:r>
      <w:r>
        <w:rPr>
          <w:lang w:eastAsia="zh-CN"/>
        </w:rPr>
        <w:tab/>
      </w:r>
      <w:r>
        <w:rPr>
          <w:rFonts w:hint="eastAsia"/>
          <w:lang w:val="en-US" w:eastAsia="zh-CN"/>
        </w:rPr>
        <w:t>the o</w:t>
      </w:r>
      <w:proofErr w:type="spellStart"/>
      <w:r>
        <w:rPr>
          <w:rFonts w:hint="eastAsia"/>
          <w:lang w:eastAsia="zh-CN"/>
        </w:rPr>
        <w:t>riginating</w:t>
      </w:r>
      <w:proofErr w:type="spellEnd"/>
      <w:r>
        <w:rPr>
          <w:rFonts w:hint="eastAsia"/>
          <w:lang w:eastAsia="zh-CN"/>
        </w:rPr>
        <w:t xml:space="preserve"> UE Service ID/AS Service ID </w:t>
      </w:r>
      <w:r>
        <w:rPr>
          <w:rFonts w:hint="eastAsia"/>
          <w:lang w:val="en-US" w:eastAsia="zh-CN"/>
        </w:rPr>
        <w:t xml:space="preserve">if the MSGin5G Server forwards the request, or the Service ID of MSGin5G Server unsubscribing topic on behalf of all MSGin5G Clients and </w:t>
      </w:r>
      <w:proofErr w:type="spellStart"/>
      <w:r>
        <w:rPr>
          <w:rFonts w:hint="eastAsia"/>
          <w:lang w:val="en-US" w:eastAsia="zh-CN"/>
        </w:rPr>
        <w:t>Appliation</w:t>
      </w:r>
      <w:proofErr w:type="spellEnd"/>
      <w:r>
        <w:rPr>
          <w:rFonts w:hint="eastAsia"/>
          <w:lang w:val="en-US" w:eastAsia="zh-CN"/>
        </w:rPr>
        <w:t xml:space="preserve"> Servers served by it within the "</w:t>
      </w:r>
      <w:proofErr w:type="spellStart"/>
      <w:r>
        <w:rPr>
          <w:rFonts w:hint="eastAsia"/>
          <w:lang w:val="en-US" w:eastAsia="zh-CN"/>
        </w:rPr>
        <w:t>oriAddr</w:t>
      </w:r>
      <w:proofErr w:type="spellEnd"/>
      <w:r>
        <w:rPr>
          <w:rFonts w:hint="eastAsia"/>
          <w:lang w:val="en-US" w:eastAsia="zh-CN"/>
        </w:rPr>
        <w:t>" attribute;</w:t>
      </w:r>
    </w:p>
    <w:p w14:paraId="48F3A007" w14:textId="77777777" w:rsidR="005B0788"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proofErr w:type="spellStart"/>
      <w:r>
        <w:rPr>
          <w:rFonts w:hint="eastAsia"/>
          <w:lang w:val="en-US" w:eastAsia="zh-CN"/>
        </w:rPr>
        <w:t>msgTopics</w:t>
      </w:r>
      <w:proofErr w:type="spellEnd"/>
      <w:r>
        <w:rPr>
          <w:lang w:eastAsia="zh-CN"/>
        </w:rPr>
        <w:t>" attribute;</w:t>
      </w:r>
      <w:r>
        <w:rPr>
          <w:rFonts w:hint="eastAsia"/>
          <w:lang w:val="en-US" w:eastAsia="zh-CN"/>
        </w:rPr>
        <w:t xml:space="preserve"> and</w:t>
      </w:r>
    </w:p>
    <w:p w14:paraId="454F1B36" w14:textId="77777777" w:rsidR="005B0788" w:rsidRDefault="00000000">
      <w:pPr>
        <w:pStyle w:val="B10"/>
        <w:rPr>
          <w:lang w:val="en-US" w:eastAsia="zh-CN"/>
        </w:rPr>
      </w:pPr>
      <w:r>
        <w:rPr>
          <w:lang w:eastAsia="zh-CN"/>
        </w:rPr>
        <w:t>may include:</w:t>
      </w:r>
    </w:p>
    <w:p w14:paraId="06D3CB53" w14:textId="77777777" w:rsidR="005B0788" w:rsidRDefault="00000000">
      <w:pPr>
        <w:pStyle w:val="B10"/>
      </w:pPr>
      <w:r>
        <w:lastRenderedPageBreak/>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w:t>
      </w:r>
    </w:p>
    <w:p w14:paraId="062BE76D" w14:textId="77777777" w:rsidR="005B078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p>
    <w:p w14:paraId="5D5A03E2" w14:textId="77777777" w:rsidR="005B0788"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153D349"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7DD7DB8" w14:textId="77777777" w:rsidR="005B0788" w:rsidRDefault="005B0788">
      <w:pPr>
        <w:rPr>
          <w:lang w:eastAsia="zh-CN"/>
        </w:rPr>
      </w:pPr>
    </w:p>
    <w:p w14:paraId="372CF2C1" w14:textId="77777777" w:rsidR="005B0788" w:rsidRDefault="00000000">
      <w:pPr>
        <w:pStyle w:val="Heading1"/>
      </w:pPr>
      <w:bookmarkStart w:id="346" w:name="_Toc97197088"/>
      <w:bookmarkStart w:id="347" w:name="_Toc96996682"/>
      <w:bookmarkStart w:id="348" w:name="_Toc162005475"/>
      <w:bookmarkStart w:id="349" w:name="_Toc93878898"/>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14:paraId="5269BA11" w14:textId="77777777" w:rsidR="005B0788" w:rsidRDefault="00000000">
      <w:pPr>
        <w:pStyle w:val="Heading2"/>
        <w:rPr>
          <w:lang w:eastAsia="zh-CN"/>
        </w:rPr>
      </w:pPr>
      <w:bookmarkStart w:id="351" w:name="_Toc97197089"/>
      <w:bookmarkStart w:id="352" w:name="_Toc93878899"/>
      <w:bookmarkStart w:id="353" w:name="_Toc162005476"/>
      <w:bookmarkStart w:id="354" w:name="_Toc96996683"/>
      <w:bookmarkStart w:id="355" w:name="_Toc83768289"/>
      <w:r>
        <w:rPr>
          <w:lang w:eastAsia="zh-CN"/>
        </w:rPr>
        <w:t>6</w:t>
      </w:r>
      <w:r>
        <w:t>.1</w:t>
      </w:r>
      <w:r>
        <w:tab/>
      </w:r>
      <w:r>
        <w:rPr>
          <w:lang w:eastAsia="zh-CN"/>
        </w:rPr>
        <w:t>Introduction</w:t>
      </w:r>
      <w:bookmarkEnd w:id="351"/>
      <w:bookmarkEnd w:id="352"/>
      <w:bookmarkEnd w:id="353"/>
      <w:bookmarkEnd w:id="354"/>
      <w:bookmarkEnd w:id="355"/>
    </w:p>
    <w:p w14:paraId="3D1403DB" w14:textId="77777777" w:rsidR="005B0788"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43E4AEB1" w14:textId="77777777" w:rsidR="005B0788"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5B0788" w14:paraId="7FC989F8" w14:textId="77777777">
        <w:tc>
          <w:tcPr>
            <w:tcW w:w="1996" w:type="dxa"/>
            <w:shd w:val="clear" w:color="auto" w:fill="C0C0C0"/>
          </w:tcPr>
          <w:p w14:paraId="370E96BD" w14:textId="77777777" w:rsidR="005B0788" w:rsidRDefault="00000000">
            <w:pPr>
              <w:pStyle w:val="TAH"/>
            </w:pPr>
            <w:r>
              <w:t>Service Name</w:t>
            </w:r>
          </w:p>
        </w:tc>
        <w:tc>
          <w:tcPr>
            <w:tcW w:w="3332" w:type="dxa"/>
            <w:shd w:val="clear" w:color="auto" w:fill="C0C0C0"/>
          </w:tcPr>
          <w:p w14:paraId="45B9B3B7" w14:textId="77777777" w:rsidR="005B0788" w:rsidRDefault="00000000">
            <w:pPr>
              <w:pStyle w:val="TAH"/>
            </w:pPr>
            <w:r>
              <w:t>Service Operations</w:t>
            </w:r>
          </w:p>
        </w:tc>
        <w:tc>
          <w:tcPr>
            <w:tcW w:w="2790" w:type="dxa"/>
            <w:shd w:val="clear" w:color="auto" w:fill="C0C0C0"/>
          </w:tcPr>
          <w:p w14:paraId="00305245" w14:textId="77777777" w:rsidR="005B0788" w:rsidRDefault="00000000">
            <w:pPr>
              <w:pStyle w:val="TAH"/>
            </w:pPr>
            <w:r>
              <w:t>Operation</w:t>
            </w:r>
          </w:p>
          <w:p w14:paraId="58D0CBED" w14:textId="77777777" w:rsidR="005B0788" w:rsidRDefault="00000000">
            <w:pPr>
              <w:pStyle w:val="TAH"/>
            </w:pPr>
            <w:r>
              <w:t>Semantics</w:t>
            </w:r>
          </w:p>
        </w:tc>
        <w:tc>
          <w:tcPr>
            <w:tcW w:w="2160" w:type="dxa"/>
            <w:shd w:val="clear" w:color="auto" w:fill="C0C0C0"/>
          </w:tcPr>
          <w:p w14:paraId="5D2C190A" w14:textId="77777777" w:rsidR="005B0788" w:rsidRDefault="00000000">
            <w:pPr>
              <w:pStyle w:val="TAH"/>
            </w:pPr>
            <w:r>
              <w:t>Example Consumer(s)</w:t>
            </w:r>
          </w:p>
        </w:tc>
      </w:tr>
      <w:tr w:rsidR="005B0788" w14:paraId="2362BBC9" w14:textId="77777777">
        <w:tc>
          <w:tcPr>
            <w:tcW w:w="1996" w:type="dxa"/>
            <w:vMerge w:val="restart"/>
            <w:shd w:val="clear" w:color="auto" w:fill="auto"/>
          </w:tcPr>
          <w:p w14:paraId="71BEDA2A" w14:textId="77777777" w:rsidR="005B0788" w:rsidRDefault="00000000">
            <w:pPr>
              <w:pStyle w:val="TAL"/>
            </w:pPr>
            <w:r>
              <w:t>MSGG_L3GDelivery</w:t>
            </w:r>
          </w:p>
        </w:tc>
        <w:tc>
          <w:tcPr>
            <w:tcW w:w="3332" w:type="dxa"/>
            <w:shd w:val="clear" w:color="auto" w:fill="auto"/>
          </w:tcPr>
          <w:p w14:paraId="41C46CD4" w14:textId="77777777" w:rsidR="005B0788" w:rsidRDefault="00000000">
            <w:pPr>
              <w:pStyle w:val="TAL"/>
            </w:pPr>
            <w:r>
              <w:t>MSGG_L3GDelivery_GTDelivery</w:t>
            </w:r>
          </w:p>
        </w:tc>
        <w:tc>
          <w:tcPr>
            <w:tcW w:w="2790" w:type="dxa"/>
            <w:vMerge w:val="restart"/>
            <w:shd w:val="clear" w:color="auto" w:fill="auto"/>
          </w:tcPr>
          <w:p w14:paraId="278FC653" w14:textId="77777777" w:rsidR="005B0788" w:rsidRDefault="00000000">
            <w:pPr>
              <w:pStyle w:val="TAL"/>
            </w:pPr>
            <w:r>
              <w:t>Request/Response</w:t>
            </w:r>
          </w:p>
        </w:tc>
        <w:tc>
          <w:tcPr>
            <w:tcW w:w="2160" w:type="dxa"/>
            <w:vMerge w:val="restart"/>
            <w:shd w:val="clear" w:color="auto" w:fill="auto"/>
          </w:tcPr>
          <w:p w14:paraId="51B838AA" w14:textId="77777777" w:rsidR="005B0788" w:rsidRDefault="00000000">
            <w:pPr>
              <w:pStyle w:val="TAL"/>
            </w:pPr>
            <w:r>
              <w:t>MSGin5G Server</w:t>
            </w:r>
          </w:p>
        </w:tc>
      </w:tr>
      <w:tr w:rsidR="005B0788" w14:paraId="26FFA172" w14:textId="77777777">
        <w:tc>
          <w:tcPr>
            <w:tcW w:w="1996" w:type="dxa"/>
            <w:vMerge/>
            <w:shd w:val="clear" w:color="auto" w:fill="auto"/>
          </w:tcPr>
          <w:p w14:paraId="1DCAC252" w14:textId="77777777" w:rsidR="005B0788" w:rsidRDefault="005B0788">
            <w:pPr>
              <w:pStyle w:val="TAL"/>
            </w:pPr>
          </w:p>
        </w:tc>
        <w:tc>
          <w:tcPr>
            <w:tcW w:w="3332" w:type="dxa"/>
            <w:shd w:val="clear" w:color="auto" w:fill="auto"/>
          </w:tcPr>
          <w:p w14:paraId="068D9564" w14:textId="77777777" w:rsidR="005B0788" w:rsidRDefault="00000000">
            <w:pPr>
              <w:pStyle w:val="TAL"/>
            </w:pPr>
            <w:r>
              <w:t>MSGG_L3GDelivery_GTDeliveryReport</w:t>
            </w:r>
          </w:p>
        </w:tc>
        <w:tc>
          <w:tcPr>
            <w:tcW w:w="2790" w:type="dxa"/>
            <w:vMerge/>
            <w:shd w:val="clear" w:color="auto" w:fill="auto"/>
          </w:tcPr>
          <w:p w14:paraId="00A8C964" w14:textId="77777777" w:rsidR="005B0788" w:rsidRDefault="005B0788">
            <w:pPr>
              <w:pStyle w:val="TAL"/>
            </w:pPr>
          </w:p>
        </w:tc>
        <w:tc>
          <w:tcPr>
            <w:tcW w:w="2160" w:type="dxa"/>
            <w:vMerge/>
            <w:shd w:val="clear" w:color="auto" w:fill="auto"/>
          </w:tcPr>
          <w:p w14:paraId="6642AD4F" w14:textId="77777777" w:rsidR="005B0788" w:rsidRDefault="005B0788">
            <w:pPr>
              <w:pStyle w:val="TAL"/>
            </w:pPr>
          </w:p>
        </w:tc>
      </w:tr>
      <w:tr w:rsidR="005B0788" w14:paraId="5449B85F" w14:textId="77777777">
        <w:tc>
          <w:tcPr>
            <w:tcW w:w="1996" w:type="dxa"/>
            <w:vMerge w:val="restart"/>
            <w:shd w:val="clear" w:color="auto" w:fill="auto"/>
          </w:tcPr>
          <w:p w14:paraId="37E14704" w14:textId="77777777" w:rsidR="005B0788" w:rsidRDefault="00000000">
            <w:pPr>
              <w:pStyle w:val="TAL"/>
            </w:pPr>
            <w:r>
              <w:t>MSGG_N3GDelivery</w:t>
            </w:r>
          </w:p>
        </w:tc>
        <w:tc>
          <w:tcPr>
            <w:tcW w:w="3332" w:type="dxa"/>
            <w:shd w:val="clear" w:color="auto" w:fill="auto"/>
          </w:tcPr>
          <w:p w14:paraId="586E2B8F" w14:textId="77777777" w:rsidR="005B0788" w:rsidRDefault="00000000">
            <w:pPr>
              <w:pStyle w:val="TAL"/>
            </w:pPr>
            <w:r>
              <w:t>MSGG_N3GDelivery_GTDelivery</w:t>
            </w:r>
          </w:p>
        </w:tc>
        <w:tc>
          <w:tcPr>
            <w:tcW w:w="2790" w:type="dxa"/>
            <w:vMerge w:val="restart"/>
            <w:shd w:val="clear" w:color="auto" w:fill="auto"/>
          </w:tcPr>
          <w:p w14:paraId="1589F541" w14:textId="77777777" w:rsidR="005B0788" w:rsidRDefault="00000000">
            <w:pPr>
              <w:pStyle w:val="TAL"/>
            </w:pPr>
            <w:r>
              <w:t>Request/Response</w:t>
            </w:r>
          </w:p>
        </w:tc>
        <w:tc>
          <w:tcPr>
            <w:tcW w:w="2160" w:type="dxa"/>
            <w:vMerge w:val="restart"/>
            <w:shd w:val="clear" w:color="auto" w:fill="auto"/>
          </w:tcPr>
          <w:p w14:paraId="68926C18" w14:textId="77777777" w:rsidR="005B0788" w:rsidRDefault="00000000">
            <w:pPr>
              <w:pStyle w:val="TAL"/>
            </w:pPr>
            <w:r>
              <w:t>MSGin5G Server</w:t>
            </w:r>
          </w:p>
        </w:tc>
      </w:tr>
      <w:tr w:rsidR="005B0788" w14:paraId="0249D024" w14:textId="77777777">
        <w:tc>
          <w:tcPr>
            <w:tcW w:w="1996" w:type="dxa"/>
            <w:vMerge/>
            <w:shd w:val="clear" w:color="auto" w:fill="auto"/>
          </w:tcPr>
          <w:p w14:paraId="2B3304AE" w14:textId="77777777" w:rsidR="005B0788" w:rsidRDefault="005B0788">
            <w:pPr>
              <w:pStyle w:val="TAL"/>
            </w:pPr>
          </w:p>
        </w:tc>
        <w:tc>
          <w:tcPr>
            <w:tcW w:w="3332" w:type="dxa"/>
            <w:shd w:val="clear" w:color="auto" w:fill="auto"/>
          </w:tcPr>
          <w:p w14:paraId="5F475DD4" w14:textId="77777777" w:rsidR="005B0788" w:rsidRDefault="00000000">
            <w:pPr>
              <w:pStyle w:val="TAL"/>
            </w:pPr>
            <w:r>
              <w:t>MSGG_N3GDelivery_GTDeliveryReport</w:t>
            </w:r>
          </w:p>
        </w:tc>
        <w:tc>
          <w:tcPr>
            <w:tcW w:w="2790" w:type="dxa"/>
            <w:vMerge/>
            <w:shd w:val="clear" w:color="auto" w:fill="auto"/>
          </w:tcPr>
          <w:p w14:paraId="4FE766F4" w14:textId="77777777" w:rsidR="005B0788" w:rsidRDefault="005B0788">
            <w:pPr>
              <w:pStyle w:val="TAL"/>
            </w:pPr>
          </w:p>
        </w:tc>
        <w:tc>
          <w:tcPr>
            <w:tcW w:w="2160" w:type="dxa"/>
            <w:vMerge/>
            <w:shd w:val="clear" w:color="auto" w:fill="auto"/>
          </w:tcPr>
          <w:p w14:paraId="7B658FC7" w14:textId="77777777" w:rsidR="005B0788" w:rsidRDefault="005B0788">
            <w:pPr>
              <w:pStyle w:val="TAL"/>
            </w:pPr>
          </w:p>
        </w:tc>
      </w:tr>
      <w:tr w:rsidR="005B0788" w14:paraId="11CE001A" w14:textId="77777777">
        <w:tc>
          <w:tcPr>
            <w:tcW w:w="1996" w:type="dxa"/>
            <w:shd w:val="clear" w:color="auto" w:fill="auto"/>
          </w:tcPr>
          <w:p w14:paraId="64C29884" w14:textId="77777777" w:rsidR="005B0788" w:rsidRDefault="00000000">
            <w:pPr>
              <w:pStyle w:val="TAL"/>
            </w:pPr>
            <w:proofErr w:type="spellStart"/>
            <w:r>
              <w:rPr>
                <w:rFonts w:hint="eastAsia"/>
              </w:rPr>
              <w:t>MSGG_BGDelivery</w:t>
            </w:r>
            <w:proofErr w:type="spellEnd"/>
          </w:p>
        </w:tc>
        <w:tc>
          <w:tcPr>
            <w:tcW w:w="3332" w:type="dxa"/>
            <w:shd w:val="clear" w:color="auto" w:fill="auto"/>
          </w:tcPr>
          <w:p w14:paraId="1861FCF0" w14:textId="77777777" w:rsidR="005B0788" w:rsidRDefault="00000000">
            <w:pPr>
              <w:pStyle w:val="TAL"/>
            </w:pPr>
            <w:proofErr w:type="spellStart"/>
            <w:r>
              <w:rPr>
                <w:rFonts w:hint="eastAsia"/>
              </w:rPr>
              <w:t>MSGG_BGDelivery_GTDelivery</w:t>
            </w:r>
            <w:proofErr w:type="spellEnd"/>
          </w:p>
        </w:tc>
        <w:tc>
          <w:tcPr>
            <w:tcW w:w="2790" w:type="dxa"/>
            <w:shd w:val="clear" w:color="auto" w:fill="auto"/>
          </w:tcPr>
          <w:p w14:paraId="02314CC5" w14:textId="77777777" w:rsidR="005B0788" w:rsidRDefault="00000000">
            <w:pPr>
              <w:pStyle w:val="TAL"/>
            </w:pPr>
            <w:r>
              <w:t>Request/Response</w:t>
            </w:r>
          </w:p>
        </w:tc>
        <w:tc>
          <w:tcPr>
            <w:tcW w:w="2160" w:type="dxa"/>
            <w:shd w:val="clear" w:color="auto" w:fill="auto"/>
          </w:tcPr>
          <w:p w14:paraId="385AE348" w14:textId="77777777" w:rsidR="005B0788" w:rsidRDefault="00000000">
            <w:pPr>
              <w:pStyle w:val="TAL"/>
            </w:pPr>
            <w:r>
              <w:rPr>
                <w:rFonts w:hint="eastAsia"/>
              </w:rPr>
              <w:t>MSGin5G Server</w:t>
            </w:r>
          </w:p>
        </w:tc>
      </w:tr>
    </w:tbl>
    <w:p w14:paraId="26E69FBE" w14:textId="77777777" w:rsidR="005B0788" w:rsidRDefault="005B0788">
      <w:pPr>
        <w:rPr>
          <w:lang w:eastAsia="zh-CN"/>
        </w:rPr>
      </w:pPr>
    </w:p>
    <w:p w14:paraId="788AFBA2" w14:textId="77777777" w:rsidR="005B0788" w:rsidRDefault="00000000">
      <w:pPr>
        <w:rPr>
          <w:lang w:eastAsia="zh-CN"/>
        </w:rPr>
      </w:pPr>
      <w:r>
        <w:rPr>
          <w:lang w:eastAsia="zh-CN"/>
        </w:rPr>
        <w:t>Table</w:t>
      </w:r>
      <w:r>
        <w:t> </w:t>
      </w:r>
      <w:r>
        <w:rPr>
          <w:lang w:eastAsia="zh-CN"/>
        </w:rPr>
        <w:t>6.1-2 summarizes the corresponding APIs defined in this specification.</w:t>
      </w:r>
    </w:p>
    <w:p w14:paraId="06E47E3A" w14:textId="77777777" w:rsidR="005B0788"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5B0788" w14:paraId="25C8CF2D" w14:textId="77777777">
        <w:tc>
          <w:tcPr>
            <w:tcW w:w="2087" w:type="dxa"/>
            <w:shd w:val="clear" w:color="000000" w:fill="C0C0C0"/>
          </w:tcPr>
          <w:p w14:paraId="06CB1AAA" w14:textId="77777777" w:rsidR="005B0788" w:rsidRDefault="00000000">
            <w:pPr>
              <w:pStyle w:val="TAH"/>
            </w:pPr>
            <w:r>
              <w:t>Service Name</w:t>
            </w:r>
          </w:p>
        </w:tc>
        <w:tc>
          <w:tcPr>
            <w:tcW w:w="885" w:type="dxa"/>
            <w:shd w:val="clear" w:color="000000" w:fill="C0C0C0"/>
          </w:tcPr>
          <w:p w14:paraId="38CAA9F3" w14:textId="77777777" w:rsidR="005B0788" w:rsidRDefault="00000000">
            <w:pPr>
              <w:pStyle w:val="TAH"/>
            </w:pPr>
            <w:r>
              <w:t>Clause</w:t>
            </w:r>
          </w:p>
        </w:tc>
        <w:tc>
          <w:tcPr>
            <w:tcW w:w="1701" w:type="dxa"/>
            <w:shd w:val="clear" w:color="000000" w:fill="C0C0C0"/>
          </w:tcPr>
          <w:p w14:paraId="51E69FF9" w14:textId="77777777" w:rsidR="005B0788" w:rsidRDefault="00000000">
            <w:pPr>
              <w:pStyle w:val="TAH"/>
            </w:pPr>
            <w:r>
              <w:t>Description</w:t>
            </w:r>
          </w:p>
        </w:tc>
        <w:tc>
          <w:tcPr>
            <w:tcW w:w="3209" w:type="dxa"/>
            <w:shd w:val="clear" w:color="000000" w:fill="C0C0C0"/>
          </w:tcPr>
          <w:p w14:paraId="1794055A" w14:textId="77777777" w:rsidR="005B0788" w:rsidRDefault="00000000">
            <w:pPr>
              <w:pStyle w:val="TAH"/>
            </w:pPr>
            <w:proofErr w:type="spellStart"/>
            <w:r>
              <w:t>OpenAPI</w:t>
            </w:r>
            <w:proofErr w:type="spellEnd"/>
            <w:r>
              <w:t xml:space="preserve"> Specification File</w:t>
            </w:r>
          </w:p>
        </w:tc>
        <w:tc>
          <w:tcPr>
            <w:tcW w:w="991" w:type="dxa"/>
            <w:shd w:val="clear" w:color="000000" w:fill="C0C0C0"/>
          </w:tcPr>
          <w:p w14:paraId="249E04C5" w14:textId="77777777" w:rsidR="005B0788" w:rsidRDefault="00000000">
            <w:pPr>
              <w:pStyle w:val="TAH"/>
            </w:pPr>
            <w:proofErr w:type="spellStart"/>
            <w:r>
              <w:t>apiName</w:t>
            </w:r>
            <w:proofErr w:type="spellEnd"/>
          </w:p>
        </w:tc>
        <w:tc>
          <w:tcPr>
            <w:tcW w:w="756" w:type="dxa"/>
            <w:shd w:val="clear" w:color="000000" w:fill="C0C0C0"/>
          </w:tcPr>
          <w:p w14:paraId="5D29C072" w14:textId="77777777" w:rsidR="005B0788" w:rsidRDefault="00000000">
            <w:pPr>
              <w:pStyle w:val="TAH"/>
            </w:pPr>
            <w:r>
              <w:t>Annex</w:t>
            </w:r>
          </w:p>
        </w:tc>
      </w:tr>
      <w:tr w:rsidR="005B0788" w14:paraId="53115DFB" w14:textId="77777777">
        <w:tc>
          <w:tcPr>
            <w:tcW w:w="2087" w:type="dxa"/>
            <w:shd w:val="clear" w:color="auto" w:fill="auto"/>
          </w:tcPr>
          <w:p w14:paraId="23C0AB32" w14:textId="77777777" w:rsidR="005B0788" w:rsidRDefault="00000000">
            <w:pPr>
              <w:pStyle w:val="TAL"/>
            </w:pPr>
            <w:r>
              <w:t>MSG</w:t>
            </w:r>
            <w:r>
              <w:rPr>
                <w:rFonts w:hint="eastAsia"/>
                <w:lang w:val="en-US" w:eastAsia="zh-CN"/>
              </w:rPr>
              <w:t>G</w:t>
            </w:r>
            <w:r>
              <w:t>_L3GDelivery</w:t>
            </w:r>
          </w:p>
        </w:tc>
        <w:tc>
          <w:tcPr>
            <w:tcW w:w="885" w:type="dxa"/>
            <w:shd w:val="clear" w:color="auto" w:fill="auto"/>
          </w:tcPr>
          <w:p w14:paraId="31745955" w14:textId="77777777" w:rsidR="005B0788" w:rsidRDefault="00000000">
            <w:pPr>
              <w:pStyle w:val="TAL"/>
            </w:pPr>
            <w:r>
              <w:t>9.1</w:t>
            </w:r>
          </w:p>
        </w:tc>
        <w:tc>
          <w:tcPr>
            <w:tcW w:w="1701" w:type="dxa"/>
            <w:shd w:val="clear" w:color="auto" w:fill="auto"/>
          </w:tcPr>
          <w:p w14:paraId="5793E63F" w14:textId="77777777" w:rsidR="005B0788" w:rsidRDefault="00000000">
            <w:pPr>
              <w:pStyle w:val="TAL"/>
            </w:pPr>
            <w:r>
              <w:t>L3G Message Delivery Service</w:t>
            </w:r>
          </w:p>
        </w:tc>
        <w:tc>
          <w:tcPr>
            <w:tcW w:w="3209" w:type="dxa"/>
            <w:shd w:val="clear" w:color="auto" w:fill="auto"/>
          </w:tcPr>
          <w:p w14:paraId="5FF4ECF4" w14:textId="77777777" w:rsidR="005B0788" w:rsidRDefault="00000000">
            <w:pPr>
              <w:pStyle w:val="TAL"/>
            </w:pPr>
            <w:r>
              <w:t>TS29538_MSGG_ L3GDelivery.yaml</w:t>
            </w:r>
          </w:p>
        </w:tc>
        <w:tc>
          <w:tcPr>
            <w:tcW w:w="991" w:type="dxa"/>
            <w:shd w:val="clear" w:color="auto" w:fill="auto"/>
          </w:tcPr>
          <w:p w14:paraId="52334653" w14:textId="77777777" w:rsidR="005B0788" w:rsidRDefault="00000000">
            <w:pPr>
              <w:pStyle w:val="TAL"/>
            </w:pPr>
            <w:r>
              <w:t>msgg-l3gdelivery</w:t>
            </w:r>
          </w:p>
        </w:tc>
        <w:tc>
          <w:tcPr>
            <w:tcW w:w="756" w:type="dxa"/>
            <w:shd w:val="clear" w:color="auto" w:fill="auto"/>
          </w:tcPr>
          <w:p w14:paraId="141DB765" w14:textId="77777777" w:rsidR="005B0788" w:rsidRDefault="00000000">
            <w:pPr>
              <w:pStyle w:val="TAL"/>
            </w:pPr>
            <w:r>
              <w:t>A.4</w:t>
            </w:r>
          </w:p>
        </w:tc>
      </w:tr>
      <w:tr w:rsidR="005B0788" w14:paraId="1E609CC9" w14:textId="77777777">
        <w:tc>
          <w:tcPr>
            <w:tcW w:w="2087" w:type="dxa"/>
            <w:shd w:val="clear" w:color="auto" w:fill="auto"/>
          </w:tcPr>
          <w:p w14:paraId="5C4F3A2D" w14:textId="77777777" w:rsidR="005B0788" w:rsidRDefault="00000000">
            <w:pPr>
              <w:pStyle w:val="TAL"/>
            </w:pPr>
            <w:r>
              <w:t>MSG</w:t>
            </w:r>
            <w:r>
              <w:rPr>
                <w:rFonts w:hint="eastAsia"/>
                <w:lang w:val="en-US" w:eastAsia="zh-CN"/>
              </w:rPr>
              <w:t>G</w:t>
            </w:r>
            <w:r>
              <w:t>_N3GDelivery</w:t>
            </w:r>
          </w:p>
        </w:tc>
        <w:tc>
          <w:tcPr>
            <w:tcW w:w="885" w:type="dxa"/>
            <w:shd w:val="clear" w:color="auto" w:fill="auto"/>
          </w:tcPr>
          <w:p w14:paraId="6677C1F0" w14:textId="77777777" w:rsidR="005B0788" w:rsidRDefault="00000000">
            <w:pPr>
              <w:pStyle w:val="TAL"/>
            </w:pPr>
            <w:r>
              <w:t>9.2</w:t>
            </w:r>
          </w:p>
        </w:tc>
        <w:tc>
          <w:tcPr>
            <w:tcW w:w="1701" w:type="dxa"/>
            <w:shd w:val="clear" w:color="auto" w:fill="auto"/>
          </w:tcPr>
          <w:p w14:paraId="1B57FC1E" w14:textId="77777777" w:rsidR="005B0788" w:rsidRDefault="00000000">
            <w:pPr>
              <w:pStyle w:val="TAL"/>
            </w:pPr>
            <w:r>
              <w:t>N3G Message Delivery Service</w:t>
            </w:r>
          </w:p>
        </w:tc>
        <w:tc>
          <w:tcPr>
            <w:tcW w:w="3209" w:type="dxa"/>
            <w:shd w:val="clear" w:color="auto" w:fill="auto"/>
          </w:tcPr>
          <w:p w14:paraId="196FBBE7" w14:textId="77777777" w:rsidR="005B0788" w:rsidRDefault="00000000">
            <w:pPr>
              <w:pStyle w:val="TAL"/>
            </w:pPr>
            <w:r>
              <w:t>TS29538_MSGG_ N3GDelivery.yaml</w:t>
            </w:r>
          </w:p>
        </w:tc>
        <w:tc>
          <w:tcPr>
            <w:tcW w:w="991" w:type="dxa"/>
            <w:shd w:val="clear" w:color="auto" w:fill="auto"/>
          </w:tcPr>
          <w:p w14:paraId="6E885ED0" w14:textId="77777777" w:rsidR="005B0788" w:rsidRDefault="00000000">
            <w:pPr>
              <w:pStyle w:val="TAL"/>
            </w:pPr>
            <w:r>
              <w:t>msgg-n3gdelivery</w:t>
            </w:r>
          </w:p>
        </w:tc>
        <w:tc>
          <w:tcPr>
            <w:tcW w:w="756" w:type="dxa"/>
            <w:shd w:val="clear" w:color="auto" w:fill="auto"/>
          </w:tcPr>
          <w:p w14:paraId="00AA3FDC" w14:textId="77777777" w:rsidR="005B0788" w:rsidRDefault="00000000">
            <w:pPr>
              <w:pStyle w:val="TAL"/>
            </w:pPr>
            <w:r>
              <w:t>A.5</w:t>
            </w:r>
          </w:p>
        </w:tc>
      </w:tr>
      <w:tr w:rsidR="005B0788" w14:paraId="6BD44812" w14:textId="77777777">
        <w:tc>
          <w:tcPr>
            <w:tcW w:w="2087" w:type="dxa"/>
            <w:shd w:val="clear" w:color="auto" w:fill="auto"/>
          </w:tcPr>
          <w:p w14:paraId="7B6B97E5" w14:textId="77777777" w:rsidR="005B0788" w:rsidRDefault="00000000">
            <w:pPr>
              <w:pStyle w:val="TAL"/>
              <w:rPr>
                <w:lang w:eastAsia="zh-CN"/>
              </w:rPr>
            </w:pPr>
            <w:proofErr w:type="spellStart"/>
            <w:r>
              <w:rPr>
                <w:rFonts w:hint="eastAsia"/>
                <w:lang w:eastAsia="zh-CN"/>
              </w:rPr>
              <w:t>M</w:t>
            </w:r>
            <w:r>
              <w:rPr>
                <w:lang w:eastAsia="zh-CN"/>
              </w:rPr>
              <w:t>SGG_BGDelivery</w:t>
            </w:r>
            <w:proofErr w:type="spellEnd"/>
          </w:p>
        </w:tc>
        <w:tc>
          <w:tcPr>
            <w:tcW w:w="885" w:type="dxa"/>
            <w:shd w:val="clear" w:color="auto" w:fill="auto"/>
          </w:tcPr>
          <w:p w14:paraId="69AF1F77" w14:textId="77777777" w:rsidR="005B0788"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7E5716C8" w14:textId="77777777" w:rsidR="005B0788"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6E11EED7" w14:textId="77777777" w:rsidR="005B0788" w:rsidRDefault="00000000">
            <w:pPr>
              <w:pStyle w:val="TAL"/>
            </w:pPr>
            <w:r>
              <w:t xml:space="preserve">TS29538_MSGG_ </w:t>
            </w:r>
            <w:proofErr w:type="spellStart"/>
            <w:r>
              <w:t>BGDelivery.yaml</w:t>
            </w:r>
            <w:proofErr w:type="spellEnd"/>
          </w:p>
        </w:tc>
        <w:tc>
          <w:tcPr>
            <w:tcW w:w="991" w:type="dxa"/>
            <w:shd w:val="clear" w:color="auto" w:fill="auto"/>
          </w:tcPr>
          <w:p w14:paraId="4104956F" w14:textId="77777777" w:rsidR="005B0788" w:rsidRDefault="00000000">
            <w:pPr>
              <w:pStyle w:val="TAL"/>
            </w:pPr>
            <w:proofErr w:type="spellStart"/>
            <w:r>
              <w:t>msgg-</w:t>
            </w:r>
            <w:r>
              <w:rPr>
                <w:rFonts w:hint="eastAsia"/>
                <w:lang w:eastAsia="zh-CN"/>
              </w:rPr>
              <w:t>bg</w:t>
            </w:r>
            <w:r>
              <w:t>delivery</w:t>
            </w:r>
            <w:proofErr w:type="spellEnd"/>
          </w:p>
        </w:tc>
        <w:tc>
          <w:tcPr>
            <w:tcW w:w="756" w:type="dxa"/>
            <w:shd w:val="clear" w:color="auto" w:fill="auto"/>
          </w:tcPr>
          <w:p w14:paraId="67E58961" w14:textId="77777777" w:rsidR="005B0788"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9DDC1B7" w14:textId="77777777" w:rsidR="005B0788" w:rsidRDefault="005B0788">
      <w:pPr>
        <w:rPr>
          <w:lang w:eastAsia="zh-CN"/>
        </w:rPr>
      </w:pPr>
      <w:bookmarkStart w:id="356" w:name="_Toc83768290"/>
      <w:bookmarkStart w:id="357" w:name="_Toc93878900"/>
      <w:bookmarkStart w:id="358" w:name="_Toc96996684"/>
    </w:p>
    <w:p w14:paraId="5B5D67F7" w14:textId="77777777" w:rsidR="005B0788" w:rsidRDefault="00000000">
      <w:pPr>
        <w:pStyle w:val="Heading2"/>
        <w:rPr>
          <w:lang w:eastAsia="zh-CN"/>
        </w:rPr>
      </w:pPr>
      <w:bookmarkStart w:id="359" w:name="_Toc162005477"/>
      <w:bookmarkStart w:id="360" w:name="_Toc97197090"/>
      <w:r>
        <w:rPr>
          <w:lang w:eastAsia="zh-CN"/>
        </w:rPr>
        <w:t>6.2</w:t>
      </w:r>
      <w:r>
        <w:rPr>
          <w:lang w:eastAsia="zh-CN"/>
        </w:rPr>
        <w:tab/>
        <w:t>MSGG_L3GDelivery Service</w:t>
      </w:r>
      <w:bookmarkEnd w:id="356"/>
      <w:bookmarkEnd w:id="357"/>
      <w:bookmarkEnd w:id="358"/>
      <w:bookmarkEnd w:id="359"/>
      <w:bookmarkEnd w:id="360"/>
    </w:p>
    <w:p w14:paraId="296A4A72" w14:textId="77777777" w:rsidR="005B0788" w:rsidRDefault="00000000">
      <w:pPr>
        <w:pStyle w:val="Heading3"/>
      </w:pPr>
      <w:bookmarkStart w:id="361" w:name="_Toc93878901"/>
      <w:bookmarkStart w:id="362" w:name="_Toc96996685"/>
      <w:bookmarkStart w:id="363" w:name="_Toc83768291"/>
      <w:bookmarkStart w:id="364" w:name="_Toc97197091"/>
      <w:bookmarkStart w:id="365" w:name="_Toc162005478"/>
      <w:r>
        <w:rPr>
          <w:lang w:eastAsia="zh-CN"/>
        </w:rPr>
        <w:t>6</w:t>
      </w:r>
      <w:r>
        <w:t>.</w:t>
      </w:r>
      <w:r>
        <w:rPr>
          <w:lang w:eastAsia="zh-CN"/>
        </w:rPr>
        <w:t>2</w:t>
      </w:r>
      <w:r>
        <w:t>.1</w:t>
      </w:r>
      <w:r>
        <w:tab/>
        <w:t>Service Description</w:t>
      </w:r>
      <w:bookmarkEnd w:id="361"/>
      <w:bookmarkEnd w:id="362"/>
      <w:bookmarkEnd w:id="363"/>
      <w:bookmarkEnd w:id="364"/>
      <w:bookmarkEnd w:id="365"/>
    </w:p>
    <w:p w14:paraId="6DB6B77A" w14:textId="77777777" w:rsidR="005B0788"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15A9A8C7" w14:textId="77777777" w:rsidR="005B0788" w:rsidRDefault="00000000">
      <w:pPr>
        <w:rPr>
          <w:lang w:eastAsia="zh-CN"/>
        </w:rPr>
      </w:pPr>
      <w:r>
        <w:rPr>
          <w:lang w:eastAsia="zh-CN"/>
        </w:rPr>
        <w:t>This service:</w:t>
      </w:r>
    </w:p>
    <w:p w14:paraId="28BC8BAC" w14:textId="77777777" w:rsidR="005B0788" w:rsidRDefault="00000000">
      <w:pPr>
        <w:pStyle w:val="B10"/>
      </w:pPr>
      <w:r>
        <w:t>-</w:t>
      </w:r>
      <w:r>
        <w:tab/>
        <w:t>allows MSGin5G Server invokes services provided by Legacy 3GPP Message Gateway to send MSGin5G Messages to Legacy 3GPP Message Gateway.</w:t>
      </w:r>
    </w:p>
    <w:p w14:paraId="644713DC" w14:textId="77777777" w:rsidR="005B0788" w:rsidRDefault="00000000">
      <w:pPr>
        <w:pStyle w:val="Heading3"/>
      </w:pPr>
      <w:bookmarkStart w:id="366" w:name="_Toc83768292"/>
      <w:bookmarkStart w:id="367" w:name="_Toc162005479"/>
      <w:bookmarkStart w:id="368" w:name="_Toc93878902"/>
      <w:bookmarkStart w:id="369" w:name="_Toc97197092"/>
      <w:bookmarkStart w:id="370" w:name="_Toc96996686"/>
      <w:r>
        <w:rPr>
          <w:lang w:eastAsia="zh-CN"/>
        </w:rPr>
        <w:lastRenderedPageBreak/>
        <w:t>6</w:t>
      </w:r>
      <w:r>
        <w:t>.</w:t>
      </w:r>
      <w:r>
        <w:rPr>
          <w:lang w:eastAsia="zh-CN"/>
        </w:rPr>
        <w:t>2</w:t>
      </w:r>
      <w:r>
        <w:t>.2</w:t>
      </w:r>
      <w:r>
        <w:tab/>
        <w:t>Service Operations</w:t>
      </w:r>
      <w:bookmarkEnd w:id="366"/>
      <w:bookmarkEnd w:id="367"/>
      <w:bookmarkEnd w:id="368"/>
      <w:bookmarkEnd w:id="369"/>
      <w:bookmarkEnd w:id="370"/>
    </w:p>
    <w:p w14:paraId="15D1B89D" w14:textId="77777777" w:rsidR="005B0788" w:rsidRDefault="00000000">
      <w:pPr>
        <w:pStyle w:val="Heading4"/>
      </w:pPr>
      <w:bookmarkStart w:id="371" w:name="_Toc162005480"/>
      <w:bookmarkStart w:id="372" w:name="_Toc83768293"/>
      <w:bookmarkStart w:id="373" w:name="_Toc96996687"/>
      <w:bookmarkStart w:id="374" w:name="_Toc97197093"/>
      <w:bookmarkStart w:id="375" w:name="_Toc93878903"/>
      <w:r>
        <w:rPr>
          <w:lang w:eastAsia="zh-CN"/>
        </w:rPr>
        <w:t>6</w:t>
      </w:r>
      <w:r>
        <w:t>.</w:t>
      </w:r>
      <w:r>
        <w:rPr>
          <w:lang w:eastAsia="zh-CN"/>
        </w:rPr>
        <w:t>2</w:t>
      </w:r>
      <w:r>
        <w:t>.2.1</w:t>
      </w:r>
      <w:r>
        <w:tab/>
        <w:t>Introduction</w:t>
      </w:r>
      <w:bookmarkEnd w:id="371"/>
      <w:bookmarkEnd w:id="372"/>
      <w:bookmarkEnd w:id="373"/>
      <w:bookmarkEnd w:id="374"/>
      <w:bookmarkEnd w:id="375"/>
    </w:p>
    <w:p w14:paraId="29A422C6" w14:textId="77777777" w:rsidR="005B0788" w:rsidRDefault="00000000">
      <w:pPr>
        <w:rPr>
          <w:lang w:eastAsia="zh-CN"/>
        </w:rPr>
      </w:pPr>
      <w:r>
        <w:rPr>
          <w:lang w:eastAsia="zh-CN"/>
        </w:rPr>
        <w:t>The service operation defined for MSGG_L3GDelivery Service is shown in the table</w:t>
      </w:r>
      <w:r>
        <w:t> </w:t>
      </w:r>
      <w:r>
        <w:rPr>
          <w:lang w:eastAsia="zh-CN"/>
        </w:rPr>
        <w:t>6.2.2.1-1.</w:t>
      </w:r>
    </w:p>
    <w:p w14:paraId="18D6C133" w14:textId="77777777" w:rsidR="005B0788"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1E9219FA" w14:textId="77777777">
        <w:trPr>
          <w:jc w:val="center"/>
        </w:trPr>
        <w:tc>
          <w:tcPr>
            <w:tcW w:w="3260" w:type="dxa"/>
            <w:shd w:val="clear" w:color="000000" w:fill="C0C0C0"/>
          </w:tcPr>
          <w:p w14:paraId="01BE8F02" w14:textId="77777777" w:rsidR="005B0788" w:rsidRDefault="00000000">
            <w:pPr>
              <w:pStyle w:val="TAH"/>
            </w:pPr>
            <w:r>
              <w:t>Service operation name</w:t>
            </w:r>
          </w:p>
        </w:tc>
        <w:tc>
          <w:tcPr>
            <w:tcW w:w="4395" w:type="dxa"/>
            <w:shd w:val="clear" w:color="000000" w:fill="C0C0C0"/>
          </w:tcPr>
          <w:p w14:paraId="0680EC2A" w14:textId="77777777" w:rsidR="005B0788" w:rsidRDefault="00000000">
            <w:pPr>
              <w:pStyle w:val="TAH"/>
            </w:pPr>
            <w:r>
              <w:t>Description</w:t>
            </w:r>
          </w:p>
        </w:tc>
        <w:tc>
          <w:tcPr>
            <w:tcW w:w="1565" w:type="dxa"/>
            <w:shd w:val="clear" w:color="000000" w:fill="C0C0C0"/>
          </w:tcPr>
          <w:p w14:paraId="1AF0AFB9" w14:textId="77777777" w:rsidR="005B0788" w:rsidRDefault="00000000">
            <w:pPr>
              <w:pStyle w:val="TAH"/>
            </w:pPr>
            <w:r>
              <w:t>Initiated by</w:t>
            </w:r>
          </w:p>
        </w:tc>
      </w:tr>
      <w:tr w:rsidR="005B0788" w14:paraId="0EE39F21" w14:textId="77777777">
        <w:trPr>
          <w:jc w:val="center"/>
        </w:trPr>
        <w:tc>
          <w:tcPr>
            <w:tcW w:w="3260" w:type="dxa"/>
          </w:tcPr>
          <w:p w14:paraId="65FB44E0" w14:textId="77777777" w:rsidR="005B0788" w:rsidRDefault="00000000">
            <w:pPr>
              <w:pStyle w:val="TAL"/>
            </w:pPr>
            <w:r>
              <w:t>MSGG_L3GDelivery_GTDelivery</w:t>
            </w:r>
          </w:p>
        </w:tc>
        <w:tc>
          <w:tcPr>
            <w:tcW w:w="4395" w:type="dxa"/>
          </w:tcPr>
          <w:p w14:paraId="738E3EA5" w14:textId="77777777" w:rsidR="005B0788"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33062C70" w14:textId="77777777" w:rsidR="005B0788" w:rsidRDefault="00000000">
            <w:pPr>
              <w:pStyle w:val="TAL"/>
            </w:pPr>
            <w:r>
              <w:t>MSGin5G Server</w:t>
            </w:r>
          </w:p>
        </w:tc>
      </w:tr>
      <w:tr w:rsidR="005B0788" w14:paraId="4E57C6DD" w14:textId="77777777">
        <w:trPr>
          <w:jc w:val="center"/>
        </w:trPr>
        <w:tc>
          <w:tcPr>
            <w:tcW w:w="3260" w:type="dxa"/>
          </w:tcPr>
          <w:p w14:paraId="4D5C71AE" w14:textId="77777777" w:rsidR="005B0788" w:rsidRDefault="00000000">
            <w:pPr>
              <w:pStyle w:val="TAL"/>
            </w:pPr>
            <w:r>
              <w:t>MSGG_L3GDelivery_GTDeliveryReport</w:t>
            </w:r>
          </w:p>
        </w:tc>
        <w:tc>
          <w:tcPr>
            <w:tcW w:w="4395" w:type="dxa"/>
          </w:tcPr>
          <w:p w14:paraId="6E81FEFE" w14:textId="77777777" w:rsidR="005B0788"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0C204DDD" w14:textId="77777777" w:rsidR="005B0788" w:rsidRDefault="00000000">
            <w:pPr>
              <w:pStyle w:val="TAL"/>
            </w:pPr>
            <w:r>
              <w:t>MSGin5G Server</w:t>
            </w:r>
          </w:p>
        </w:tc>
      </w:tr>
    </w:tbl>
    <w:p w14:paraId="1874F33D" w14:textId="77777777" w:rsidR="005B0788" w:rsidRDefault="005B0788">
      <w:pPr>
        <w:rPr>
          <w:lang w:eastAsia="zh-CN"/>
        </w:rPr>
      </w:pPr>
    </w:p>
    <w:p w14:paraId="59A434AA" w14:textId="77777777" w:rsidR="005B0788" w:rsidRDefault="00000000">
      <w:pPr>
        <w:pStyle w:val="Heading4"/>
      </w:pPr>
      <w:bookmarkStart w:id="376" w:name="_Toc83768306"/>
      <w:bookmarkStart w:id="377" w:name="_Toc93878904"/>
      <w:bookmarkStart w:id="378" w:name="_Toc96996688"/>
      <w:bookmarkStart w:id="379" w:name="_Toc97197094"/>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0B853EDE" w14:textId="77777777" w:rsidR="005B0788" w:rsidRDefault="00000000">
      <w:pPr>
        <w:pStyle w:val="Heading5"/>
      </w:pPr>
      <w:bookmarkStart w:id="381" w:name="_Toc83768307"/>
      <w:bookmarkStart w:id="382" w:name="_Toc96996689"/>
      <w:bookmarkStart w:id="383" w:name="_Toc162005482"/>
      <w:bookmarkStart w:id="384" w:name="_Toc93878905"/>
      <w:bookmarkStart w:id="385" w:name="_Toc97197095"/>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11C98DB6" w14:textId="77777777" w:rsidR="005B0788"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7C4E4865" w14:textId="77777777" w:rsidR="005B0788" w:rsidRDefault="00000000">
      <w:pPr>
        <w:pStyle w:val="Heading5"/>
      </w:pPr>
      <w:bookmarkStart w:id="386" w:name="_Toc162005483"/>
      <w:bookmarkStart w:id="387" w:name="_Toc96996690"/>
      <w:bookmarkStart w:id="388" w:name="_Toc83768308"/>
      <w:bookmarkStart w:id="389" w:name="_Toc93878906"/>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23C3D41" w14:textId="77777777" w:rsidR="005B0788" w:rsidRDefault="00000000">
      <w:pPr>
        <w:pStyle w:val="TH"/>
      </w:pPr>
      <w:r>
        <w:object w:dxaOrig="9328" w:dyaOrig="2089" w14:anchorId="2B22823A">
          <v:shape id="_x0000_i1037" type="#_x0000_t75" style="width:466.45pt;height:104.25pt" o:ole="">
            <v:imagedata r:id="rId35" o:title=""/>
          </v:shape>
          <o:OLEObject Type="Embed" ProgID="Visio.Drawing.11" ShapeID="_x0000_i1037" DrawAspect="Content" ObjectID="_1780775869" r:id="rId36"/>
        </w:object>
      </w:r>
    </w:p>
    <w:p w14:paraId="3C06DC7A" w14:textId="77777777" w:rsidR="005B0788" w:rsidRDefault="00000000">
      <w:pPr>
        <w:pStyle w:val="TF"/>
      </w:pPr>
      <w:r>
        <w:t>Figure 6.2.2.2.2-1: Legacy 3GPP Message Gateway Terminating Message Delivery</w:t>
      </w:r>
    </w:p>
    <w:p w14:paraId="6E450371" w14:textId="77777777" w:rsidR="005B0788"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68A1FF0F" w14:textId="77777777" w:rsidR="005B0788" w:rsidRDefault="00000000">
      <w:pPr>
        <w:rPr>
          <w:lang w:eastAsia="zh-CN"/>
        </w:rPr>
      </w:pPr>
      <w:r>
        <w:rPr>
          <w:lang w:eastAsia="zh-CN"/>
        </w:rPr>
        <w:t>The MSGin5G Server shall send a POST request to the resource with an L3gMessageDelivery object in the request body.</w:t>
      </w:r>
    </w:p>
    <w:p w14:paraId="29C2C9C7" w14:textId="77777777" w:rsidR="005B0788" w:rsidRDefault="00000000">
      <w:pPr>
        <w:rPr>
          <w:lang w:eastAsia="zh-CN"/>
        </w:rPr>
      </w:pPr>
      <w:r>
        <w:rPr>
          <w:lang w:eastAsia="zh-CN"/>
        </w:rPr>
        <w:t>The L3gMessageDelivery data type shall include:</w:t>
      </w:r>
    </w:p>
    <w:p w14:paraId="30C39D47" w14:textId="77777777" w:rsidR="005B0788" w:rsidRDefault="00000000">
      <w:pPr>
        <w:pStyle w:val="B10"/>
      </w:pPr>
      <w:r>
        <w:t>-</w:t>
      </w:r>
      <w:r>
        <w:tab/>
        <w:t>the Originating UE Service ID/AS Service ID within the "</w:t>
      </w:r>
      <w:proofErr w:type="spellStart"/>
      <w:r>
        <w:t>oriAddr</w:t>
      </w:r>
      <w:proofErr w:type="spellEnd"/>
      <w:r>
        <w:t>" attribute;</w:t>
      </w:r>
    </w:p>
    <w:p w14:paraId="5B75794B" w14:textId="77777777" w:rsidR="005B0788" w:rsidRDefault="00000000">
      <w:pPr>
        <w:pStyle w:val="B10"/>
      </w:pPr>
      <w:r>
        <w:t>-</w:t>
      </w:r>
      <w:r>
        <w:tab/>
        <w:t>the Recipient UE Service ID within the "</w:t>
      </w:r>
      <w:proofErr w:type="spellStart"/>
      <w:r>
        <w:t>destAddr</w:t>
      </w:r>
      <w:proofErr w:type="spellEnd"/>
      <w:r>
        <w:t>" attribute;</w:t>
      </w:r>
    </w:p>
    <w:p w14:paraId="44BB1D8B" w14:textId="77777777" w:rsidR="005B0788" w:rsidRDefault="00000000">
      <w:pPr>
        <w:pStyle w:val="B10"/>
      </w:pPr>
      <w:r>
        <w:t>-</w:t>
      </w:r>
      <w:r>
        <w:tab/>
        <w:t>the Message ID within the "</w:t>
      </w:r>
      <w:proofErr w:type="spellStart"/>
      <w:r>
        <w:t>msgId</w:t>
      </w:r>
      <w:proofErr w:type="spellEnd"/>
      <w:r>
        <w:t>" attribute; and</w:t>
      </w:r>
    </w:p>
    <w:p w14:paraId="59693B88" w14:textId="77777777" w:rsidR="005B0788" w:rsidRDefault="00000000">
      <w:pPr>
        <w:pStyle w:val="B10"/>
      </w:pPr>
      <w:r>
        <w:t>may include:</w:t>
      </w:r>
    </w:p>
    <w:p w14:paraId="351DA8AC" w14:textId="77777777" w:rsidR="005B0788" w:rsidRDefault="00000000">
      <w:pPr>
        <w:pStyle w:val="B10"/>
      </w:pPr>
      <w:r>
        <w:t>-</w:t>
      </w:r>
      <w:r>
        <w:tab/>
        <w:t>the Application ID within the "</w:t>
      </w:r>
      <w:proofErr w:type="spellStart"/>
      <w:r>
        <w:t>appId</w:t>
      </w:r>
      <w:proofErr w:type="spellEnd"/>
      <w:r>
        <w:t>" attribute;</w:t>
      </w:r>
    </w:p>
    <w:p w14:paraId="4DDCA746" w14:textId="77777777" w:rsidR="005B0788" w:rsidRDefault="00000000">
      <w:pPr>
        <w:pStyle w:val="B10"/>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14:paraId="250A0BA3" w14:textId="77777777" w:rsidR="005B0788" w:rsidRDefault="00000000">
      <w:pPr>
        <w:pStyle w:val="B10"/>
      </w:pPr>
      <w:r>
        <w:t>-</w:t>
      </w:r>
      <w:r>
        <w:tab/>
        <w:t>the Payload within the "payload" attribute;</w:t>
      </w:r>
    </w:p>
    <w:p w14:paraId="0D6D3293" w14:textId="77777777" w:rsidR="005B0788" w:rsidRDefault="00000000">
      <w:pPr>
        <w:pStyle w:val="B10"/>
      </w:pPr>
      <w:r>
        <w:t>-</w:t>
      </w:r>
      <w:r>
        <w:tab/>
        <w:t>the Message is segmented within the "</w:t>
      </w:r>
      <w:proofErr w:type="spellStart"/>
      <w:r>
        <w:t>seg</w:t>
      </w:r>
      <w:r>
        <w:rPr>
          <w:lang w:eastAsia="zh-CN"/>
        </w:rPr>
        <w:t>Ind</w:t>
      </w:r>
      <w:proofErr w:type="spellEnd"/>
      <w:r>
        <w:t>" attribute; and</w:t>
      </w:r>
    </w:p>
    <w:p w14:paraId="3139FA62" w14:textId="77777777" w:rsidR="005B0788" w:rsidRDefault="00000000">
      <w:pPr>
        <w:pStyle w:val="B10"/>
      </w:pPr>
      <w:r>
        <w:lastRenderedPageBreak/>
        <w:t>-</w:t>
      </w:r>
      <w:r>
        <w:tab/>
        <w:t>the message segment parameters within the "</w:t>
      </w:r>
      <w:proofErr w:type="spellStart"/>
      <w:r>
        <w:t>segParams</w:t>
      </w:r>
      <w:proofErr w:type="spellEnd"/>
      <w:r>
        <w:t>" attribute, this attribute may include:</w:t>
      </w:r>
    </w:p>
    <w:p w14:paraId="1847584C" w14:textId="77777777" w:rsidR="005B0788" w:rsidRDefault="00000000">
      <w:pPr>
        <w:pStyle w:val="B2"/>
      </w:pPr>
      <w:r>
        <w:t>-</w:t>
      </w:r>
      <w:r>
        <w:tab/>
        <w:t>the segmentation set identifier within the "</w:t>
      </w:r>
      <w:proofErr w:type="spellStart"/>
      <w:r>
        <w:t>segId</w:t>
      </w:r>
      <w:proofErr w:type="spellEnd"/>
      <w:r>
        <w:t>" attribute;</w:t>
      </w:r>
    </w:p>
    <w:p w14:paraId="04131529" w14:textId="77777777" w:rsidR="005B0788" w:rsidRDefault="00000000">
      <w:pPr>
        <w:pStyle w:val="B2"/>
      </w:pPr>
      <w:r>
        <w:t>-</w:t>
      </w:r>
      <w:r>
        <w:tab/>
        <w:t>the total number of message segments within the "</w:t>
      </w:r>
      <w:proofErr w:type="spellStart"/>
      <w:r>
        <w:t>totalSegCount</w:t>
      </w:r>
      <w:proofErr w:type="spellEnd"/>
      <w:r>
        <w:t>" attribute;</w:t>
      </w:r>
    </w:p>
    <w:p w14:paraId="6B1F6630" w14:textId="77777777" w:rsidR="005B0788" w:rsidRDefault="00000000">
      <w:pPr>
        <w:pStyle w:val="B2"/>
      </w:pPr>
      <w:r>
        <w:t>-</w:t>
      </w:r>
      <w:r>
        <w:tab/>
        <w:t>the message segment number within the "</w:t>
      </w:r>
      <w:proofErr w:type="spellStart"/>
      <w:r>
        <w:t>segNumb</w:t>
      </w:r>
      <w:proofErr w:type="spellEnd"/>
      <w:r>
        <w:t>" attribute; and</w:t>
      </w:r>
    </w:p>
    <w:p w14:paraId="2EA0244B" w14:textId="77777777" w:rsidR="005B0788" w:rsidRDefault="00000000">
      <w:pPr>
        <w:pStyle w:val="B2"/>
      </w:pPr>
      <w:r>
        <w:t>-</w:t>
      </w:r>
      <w:r>
        <w:tab/>
        <w:t>the last segment flag within the "</w:t>
      </w:r>
      <w:proofErr w:type="spellStart"/>
      <w:r>
        <w:t>lastSegFlag</w:t>
      </w:r>
      <w:proofErr w:type="spellEnd"/>
      <w:r>
        <w:t>" attribute.</w:t>
      </w:r>
    </w:p>
    <w:p w14:paraId="509D179A" w14:textId="77777777" w:rsidR="005B078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59F5E4A" w14:textId="77777777" w:rsidR="005B078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DF11393" w14:textId="77777777" w:rsidR="005B0788" w:rsidRDefault="00000000">
      <w:pPr>
        <w:pStyle w:val="Heading4"/>
      </w:pPr>
      <w:bookmarkStart w:id="391" w:name="_Toc97197097"/>
      <w:bookmarkStart w:id="392" w:name="_Toc93878907"/>
      <w:bookmarkStart w:id="393" w:name="_Toc96996691"/>
      <w:bookmarkStart w:id="394" w:name="_Toc162005484"/>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6488CE4F" w14:textId="77777777" w:rsidR="005B0788" w:rsidRDefault="00000000">
      <w:pPr>
        <w:pStyle w:val="Heading5"/>
      </w:pPr>
      <w:bookmarkStart w:id="396" w:name="_Toc162005485"/>
      <w:bookmarkStart w:id="397" w:name="_Toc93878908"/>
      <w:bookmarkStart w:id="398" w:name="_Toc83768310"/>
      <w:bookmarkStart w:id="399" w:name="_Toc96996692"/>
      <w:bookmarkStart w:id="400" w:name="_Toc97197098"/>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6F5F99B8" w14:textId="77777777" w:rsidR="005B0788"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41990CB3" w14:textId="77777777" w:rsidR="005B0788" w:rsidRDefault="00000000">
      <w:pPr>
        <w:pStyle w:val="Heading5"/>
      </w:pPr>
      <w:bookmarkStart w:id="401" w:name="_Toc97197099"/>
      <w:bookmarkStart w:id="402" w:name="_Toc162005486"/>
      <w:bookmarkStart w:id="403" w:name="_Toc93878909"/>
      <w:bookmarkStart w:id="404" w:name="_Toc96996693"/>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2788F563" w14:textId="77777777" w:rsidR="005B0788" w:rsidRDefault="00000000">
      <w:pPr>
        <w:pStyle w:val="TH"/>
        <w:rPr>
          <w:lang w:eastAsia="zh-CN"/>
        </w:rPr>
      </w:pPr>
      <w:r>
        <w:object w:dxaOrig="9328" w:dyaOrig="2089" w14:anchorId="65EAADAE">
          <v:shape id="_x0000_i1038" type="#_x0000_t75" style="width:466.45pt;height:104.25pt" o:ole="">
            <v:imagedata r:id="rId37" o:title=""/>
          </v:shape>
          <o:OLEObject Type="Embed" ProgID="Visio.Drawing.11" ShapeID="_x0000_i1038" DrawAspect="Content" ObjectID="_1780775870" r:id="rId38"/>
        </w:object>
      </w:r>
    </w:p>
    <w:p w14:paraId="4C3A9FF2" w14:textId="77777777" w:rsidR="005B0788" w:rsidRDefault="00000000">
      <w:pPr>
        <w:pStyle w:val="TF"/>
      </w:pPr>
      <w:r>
        <w:t>Figure 6.2.2.3.2-1: Legacy 3GPP Message Gateway Terminating Delivery Status Report</w:t>
      </w:r>
    </w:p>
    <w:p w14:paraId="0016DD9C" w14:textId="77777777" w:rsidR="005B0788"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08406338" w14:textId="77777777" w:rsidR="005B0788" w:rsidRDefault="00000000">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14:paraId="292B2201" w14:textId="77777777" w:rsidR="005B0788" w:rsidRDefault="00000000">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14:paraId="76C44C82" w14:textId="77777777" w:rsidR="005B0788" w:rsidRDefault="00000000">
      <w:pPr>
        <w:pStyle w:val="B10"/>
      </w:pPr>
      <w:r>
        <w:t>-</w:t>
      </w:r>
      <w:r>
        <w:tab/>
        <w:t>the Originating UE Service ID/AS Service ID within the "</w:t>
      </w:r>
      <w:proofErr w:type="spellStart"/>
      <w:r>
        <w:t>oriAddr</w:t>
      </w:r>
      <w:proofErr w:type="spellEnd"/>
      <w:r>
        <w:t>" attribute;</w:t>
      </w:r>
    </w:p>
    <w:p w14:paraId="63B7FE2D" w14:textId="77777777" w:rsidR="005B0788" w:rsidRDefault="00000000">
      <w:pPr>
        <w:pStyle w:val="B10"/>
      </w:pPr>
      <w:r>
        <w:t>-</w:t>
      </w:r>
      <w:r>
        <w:tab/>
        <w:t>the Recipient UE Service ID within the "</w:t>
      </w:r>
      <w:proofErr w:type="spellStart"/>
      <w:r>
        <w:t>destAddr</w:t>
      </w:r>
      <w:proofErr w:type="spellEnd"/>
      <w:r>
        <w:t>" attribute;</w:t>
      </w:r>
    </w:p>
    <w:p w14:paraId="249EF45E" w14:textId="77777777" w:rsidR="005B0788" w:rsidRDefault="00000000">
      <w:pPr>
        <w:pStyle w:val="B10"/>
      </w:pPr>
      <w:r>
        <w:t>-</w:t>
      </w:r>
      <w:r>
        <w:tab/>
        <w:t>the Message ID within the "</w:t>
      </w:r>
      <w:proofErr w:type="spellStart"/>
      <w:r>
        <w:t>msgId</w:t>
      </w:r>
      <w:proofErr w:type="spellEnd"/>
      <w:r>
        <w:t>" attribute;</w:t>
      </w:r>
    </w:p>
    <w:p w14:paraId="011182D5" w14:textId="77777777" w:rsidR="005B0788" w:rsidRDefault="00000000">
      <w:pPr>
        <w:pStyle w:val="B10"/>
      </w:pPr>
      <w:r>
        <w:t>-</w:t>
      </w:r>
      <w:r>
        <w:tab/>
        <w:t>the delivery status within the "</w:t>
      </w:r>
      <w:proofErr w:type="spellStart"/>
      <w:r>
        <w:t>delivSt</w:t>
      </w:r>
      <w:proofErr w:type="spellEnd"/>
      <w:r>
        <w:t>" attribute; and</w:t>
      </w:r>
    </w:p>
    <w:p w14:paraId="17D4E033" w14:textId="77777777" w:rsidR="005B0788" w:rsidRDefault="00000000">
      <w:pPr>
        <w:pStyle w:val="B10"/>
      </w:pPr>
      <w:r>
        <w:t>may include:</w:t>
      </w:r>
    </w:p>
    <w:p w14:paraId="5CA9CE8E" w14:textId="77777777" w:rsidR="005B0788" w:rsidRDefault="00000000">
      <w:pPr>
        <w:pStyle w:val="B10"/>
      </w:pPr>
      <w:r>
        <w:t>-</w:t>
      </w:r>
      <w:r>
        <w:tab/>
        <w:t>the failure cause within the "</w:t>
      </w:r>
      <w:proofErr w:type="spellStart"/>
      <w:r>
        <w:t>failureCause</w:t>
      </w:r>
      <w:proofErr w:type="spellEnd"/>
      <w:r>
        <w:t>" attribute.</w:t>
      </w:r>
    </w:p>
    <w:p w14:paraId="7966149B" w14:textId="77777777" w:rsidR="005B078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C317FEF" w14:textId="77777777" w:rsidR="005B078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205D6F4" w14:textId="77777777" w:rsidR="005B0788" w:rsidRDefault="00000000">
      <w:pPr>
        <w:pStyle w:val="Heading2"/>
        <w:rPr>
          <w:lang w:eastAsia="zh-CN"/>
        </w:rPr>
      </w:pPr>
      <w:bookmarkStart w:id="406" w:name="_Toc162005487"/>
      <w:bookmarkStart w:id="407" w:name="_Toc97197100"/>
      <w:bookmarkStart w:id="408" w:name="_Toc83768312"/>
      <w:bookmarkStart w:id="409" w:name="_Toc93878910"/>
      <w:bookmarkStart w:id="410" w:name="_Toc96996694"/>
      <w:r>
        <w:rPr>
          <w:lang w:eastAsia="zh-CN"/>
        </w:rPr>
        <w:lastRenderedPageBreak/>
        <w:t>6.3</w:t>
      </w:r>
      <w:r>
        <w:rPr>
          <w:lang w:eastAsia="zh-CN"/>
        </w:rPr>
        <w:tab/>
        <w:t>MSGG_N3GDelivery Service</w:t>
      </w:r>
      <w:bookmarkEnd w:id="406"/>
      <w:bookmarkEnd w:id="407"/>
      <w:bookmarkEnd w:id="408"/>
      <w:bookmarkEnd w:id="409"/>
      <w:bookmarkEnd w:id="410"/>
    </w:p>
    <w:p w14:paraId="65143464" w14:textId="77777777" w:rsidR="005B0788" w:rsidRDefault="00000000">
      <w:pPr>
        <w:pStyle w:val="Heading3"/>
      </w:pPr>
      <w:bookmarkStart w:id="411" w:name="_Toc162005488"/>
      <w:bookmarkStart w:id="412" w:name="_Toc97197101"/>
      <w:bookmarkStart w:id="413" w:name="_Toc96996695"/>
      <w:bookmarkStart w:id="414" w:name="_Toc93878911"/>
      <w:bookmarkStart w:id="415" w:name="_Toc83768313"/>
      <w:r>
        <w:rPr>
          <w:lang w:eastAsia="zh-CN"/>
        </w:rPr>
        <w:t>6</w:t>
      </w:r>
      <w:r>
        <w:t>.</w:t>
      </w:r>
      <w:r>
        <w:rPr>
          <w:lang w:eastAsia="zh-CN"/>
        </w:rPr>
        <w:t>3</w:t>
      </w:r>
      <w:r>
        <w:t>.1</w:t>
      </w:r>
      <w:r>
        <w:tab/>
        <w:t>Service Description</w:t>
      </w:r>
      <w:bookmarkEnd w:id="411"/>
      <w:bookmarkEnd w:id="412"/>
      <w:bookmarkEnd w:id="413"/>
      <w:bookmarkEnd w:id="414"/>
      <w:bookmarkEnd w:id="415"/>
    </w:p>
    <w:p w14:paraId="532AD3F1" w14:textId="77777777" w:rsidR="005B0788"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2D11A8CE" w14:textId="77777777" w:rsidR="005B0788" w:rsidRDefault="00000000">
      <w:pPr>
        <w:rPr>
          <w:lang w:eastAsia="zh-CN"/>
        </w:rPr>
      </w:pPr>
      <w:r>
        <w:rPr>
          <w:lang w:eastAsia="zh-CN"/>
        </w:rPr>
        <w:t>This service:</w:t>
      </w:r>
    </w:p>
    <w:p w14:paraId="1985C207" w14:textId="77777777" w:rsidR="005B0788" w:rsidRDefault="00000000">
      <w:pPr>
        <w:pStyle w:val="B10"/>
      </w:pPr>
      <w:r>
        <w:t>-</w:t>
      </w:r>
      <w:r>
        <w:tab/>
        <w:t>allows MSGin5G Server invokes services provided by Non-3GPP Message Gateway to send MSGin5G Messages to Non-3GPP Message Gateway.</w:t>
      </w:r>
    </w:p>
    <w:p w14:paraId="3B713C31" w14:textId="77777777" w:rsidR="005B0788" w:rsidRDefault="00000000">
      <w:pPr>
        <w:pStyle w:val="Heading3"/>
      </w:pPr>
      <w:bookmarkStart w:id="416" w:name="_Toc93878912"/>
      <w:bookmarkStart w:id="417" w:name="_Toc97197102"/>
      <w:bookmarkStart w:id="418" w:name="_Toc83768314"/>
      <w:bookmarkStart w:id="419" w:name="_Toc162005489"/>
      <w:bookmarkStart w:id="420" w:name="_Toc96996696"/>
      <w:r>
        <w:rPr>
          <w:lang w:eastAsia="zh-CN"/>
        </w:rPr>
        <w:t>6</w:t>
      </w:r>
      <w:r>
        <w:t>.</w:t>
      </w:r>
      <w:r>
        <w:rPr>
          <w:lang w:eastAsia="zh-CN"/>
        </w:rPr>
        <w:t>3</w:t>
      </w:r>
      <w:r>
        <w:t>.2</w:t>
      </w:r>
      <w:r>
        <w:tab/>
        <w:t>Service Operations</w:t>
      </w:r>
      <w:bookmarkEnd w:id="416"/>
      <w:bookmarkEnd w:id="417"/>
      <w:bookmarkEnd w:id="418"/>
      <w:bookmarkEnd w:id="419"/>
      <w:bookmarkEnd w:id="420"/>
    </w:p>
    <w:p w14:paraId="021EFFBE" w14:textId="77777777" w:rsidR="005B0788" w:rsidRDefault="00000000">
      <w:pPr>
        <w:pStyle w:val="Heading4"/>
      </w:pPr>
      <w:bookmarkStart w:id="421" w:name="_Toc93878913"/>
      <w:bookmarkStart w:id="422" w:name="_Toc96996697"/>
      <w:bookmarkStart w:id="423" w:name="_Toc83768315"/>
      <w:bookmarkStart w:id="424" w:name="_Toc97197103"/>
      <w:bookmarkStart w:id="425" w:name="_Toc162005490"/>
      <w:r>
        <w:rPr>
          <w:lang w:eastAsia="zh-CN"/>
        </w:rPr>
        <w:t>6</w:t>
      </w:r>
      <w:r>
        <w:t>.</w:t>
      </w:r>
      <w:r>
        <w:rPr>
          <w:lang w:eastAsia="zh-CN"/>
        </w:rPr>
        <w:t>3</w:t>
      </w:r>
      <w:r>
        <w:t>.2.1</w:t>
      </w:r>
      <w:r>
        <w:tab/>
        <w:t>Introduction</w:t>
      </w:r>
      <w:bookmarkEnd w:id="421"/>
      <w:bookmarkEnd w:id="422"/>
      <w:bookmarkEnd w:id="423"/>
      <w:bookmarkEnd w:id="424"/>
      <w:bookmarkEnd w:id="425"/>
    </w:p>
    <w:p w14:paraId="7A45CAA0" w14:textId="77777777" w:rsidR="005B0788" w:rsidRDefault="00000000">
      <w:pPr>
        <w:rPr>
          <w:lang w:eastAsia="zh-CN"/>
        </w:rPr>
      </w:pPr>
      <w:r>
        <w:rPr>
          <w:lang w:eastAsia="zh-CN"/>
        </w:rPr>
        <w:t>The service operation defined for MSGG_N3GDelivery Service is shown in the table</w:t>
      </w:r>
      <w:r>
        <w:t> </w:t>
      </w:r>
      <w:r>
        <w:rPr>
          <w:lang w:eastAsia="zh-CN"/>
        </w:rPr>
        <w:t>6.3.2.1-1.</w:t>
      </w:r>
    </w:p>
    <w:p w14:paraId="627B5B94" w14:textId="77777777" w:rsidR="005B0788"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6FEC3FE8" w14:textId="77777777">
        <w:trPr>
          <w:jc w:val="center"/>
        </w:trPr>
        <w:tc>
          <w:tcPr>
            <w:tcW w:w="3260" w:type="dxa"/>
            <w:shd w:val="clear" w:color="000000" w:fill="C0C0C0"/>
          </w:tcPr>
          <w:p w14:paraId="31752C7C" w14:textId="77777777" w:rsidR="005B0788" w:rsidRDefault="00000000">
            <w:pPr>
              <w:pStyle w:val="TAH"/>
            </w:pPr>
            <w:r>
              <w:t>Service operation name</w:t>
            </w:r>
          </w:p>
        </w:tc>
        <w:tc>
          <w:tcPr>
            <w:tcW w:w="4395" w:type="dxa"/>
            <w:shd w:val="clear" w:color="000000" w:fill="C0C0C0"/>
          </w:tcPr>
          <w:p w14:paraId="77386437" w14:textId="77777777" w:rsidR="005B0788" w:rsidRDefault="00000000">
            <w:pPr>
              <w:pStyle w:val="TAH"/>
            </w:pPr>
            <w:r>
              <w:t>Description</w:t>
            </w:r>
          </w:p>
        </w:tc>
        <w:tc>
          <w:tcPr>
            <w:tcW w:w="1565" w:type="dxa"/>
            <w:shd w:val="clear" w:color="000000" w:fill="C0C0C0"/>
          </w:tcPr>
          <w:p w14:paraId="496983A5" w14:textId="77777777" w:rsidR="005B0788" w:rsidRDefault="00000000">
            <w:pPr>
              <w:pStyle w:val="TAH"/>
            </w:pPr>
            <w:r>
              <w:t>Initiated by</w:t>
            </w:r>
          </w:p>
        </w:tc>
      </w:tr>
      <w:tr w:rsidR="005B0788" w14:paraId="4F86F209" w14:textId="77777777">
        <w:trPr>
          <w:jc w:val="center"/>
        </w:trPr>
        <w:tc>
          <w:tcPr>
            <w:tcW w:w="3260" w:type="dxa"/>
          </w:tcPr>
          <w:p w14:paraId="555CA7DB" w14:textId="77777777" w:rsidR="005B0788" w:rsidRDefault="00000000">
            <w:pPr>
              <w:pStyle w:val="TAL"/>
              <w:rPr>
                <w:szCs w:val="22"/>
              </w:rPr>
            </w:pPr>
            <w:r>
              <w:t>MSGG_N3GDelivery_GTDelivery</w:t>
            </w:r>
          </w:p>
        </w:tc>
        <w:tc>
          <w:tcPr>
            <w:tcW w:w="4395" w:type="dxa"/>
          </w:tcPr>
          <w:p w14:paraId="5EA07112" w14:textId="77777777" w:rsidR="005B0788"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4C1EAAB0" w14:textId="77777777" w:rsidR="005B0788" w:rsidRDefault="00000000">
            <w:pPr>
              <w:pStyle w:val="TAL"/>
              <w:rPr>
                <w:szCs w:val="22"/>
              </w:rPr>
            </w:pPr>
            <w:r>
              <w:t>MSGin5G Server</w:t>
            </w:r>
          </w:p>
        </w:tc>
      </w:tr>
      <w:tr w:rsidR="005B0788" w14:paraId="03878F32" w14:textId="77777777">
        <w:trPr>
          <w:jc w:val="center"/>
        </w:trPr>
        <w:tc>
          <w:tcPr>
            <w:tcW w:w="3260" w:type="dxa"/>
          </w:tcPr>
          <w:p w14:paraId="070023C8" w14:textId="77777777" w:rsidR="005B0788" w:rsidRDefault="00000000">
            <w:pPr>
              <w:pStyle w:val="TAL"/>
              <w:rPr>
                <w:szCs w:val="22"/>
              </w:rPr>
            </w:pPr>
            <w:r>
              <w:t>MSGG_N3GDelivery_GTDeliveryReport</w:t>
            </w:r>
          </w:p>
        </w:tc>
        <w:tc>
          <w:tcPr>
            <w:tcW w:w="4395" w:type="dxa"/>
          </w:tcPr>
          <w:p w14:paraId="2B696156" w14:textId="77777777" w:rsidR="005B0788"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4C7E422" w14:textId="77777777" w:rsidR="005B0788" w:rsidRDefault="00000000">
            <w:pPr>
              <w:pStyle w:val="TAL"/>
              <w:rPr>
                <w:szCs w:val="22"/>
              </w:rPr>
            </w:pPr>
            <w:r>
              <w:t>MSGin5G Server</w:t>
            </w:r>
          </w:p>
        </w:tc>
      </w:tr>
    </w:tbl>
    <w:p w14:paraId="028D3667" w14:textId="77777777" w:rsidR="005B0788" w:rsidRDefault="005B0788">
      <w:pPr>
        <w:rPr>
          <w:lang w:eastAsia="zh-CN"/>
        </w:rPr>
      </w:pPr>
    </w:p>
    <w:p w14:paraId="7E6CBA99" w14:textId="77777777" w:rsidR="005B0788" w:rsidRDefault="00000000">
      <w:pPr>
        <w:pStyle w:val="Heading4"/>
        <w:rPr>
          <w:lang w:eastAsia="zh-CN"/>
        </w:rPr>
      </w:pPr>
      <w:bookmarkStart w:id="426" w:name="_Toc83768328"/>
      <w:bookmarkStart w:id="427" w:name="_Toc96996698"/>
      <w:bookmarkStart w:id="428" w:name="_Toc93878914"/>
      <w:bookmarkStart w:id="429" w:name="_Toc97197104"/>
      <w:bookmarkStart w:id="430" w:name="_Toc16200549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2C3F6DBB" w14:textId="77777777" w:rsidR="005B0788" w:rsidRDefault="00000000">
      <w:pPr>
        <w:pStyle w:val="Heading5"/>
      </w:pPr>
      <w:bookmarkStart w:id="431" w:name="_Toc83768329"/>
      <w:bookmarkStart w:id="432" w:name="_Toc162005492"/>
      <w:bookmarkStart w:id="433" w:name="_Toc93878915"/>
      <w:bookmarkStart w:id="434" w:name="_Toc97197105"/>
      <w:bookmarkStart w:id="435" w:name="_Toc96996699"/>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186169F1" w14:textId="77777777" w:rsidR="005B0788"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6C29EF35" w14:textId="77777777" w:rsidR="005B0788" w:rsidRDefault="00000000">
      <w:pPr>
        <w:pStyle w:val="Heading5"/>
      </w:pPr>
      <w:bookmarkStart w:id="436" w:name="_Toc93878916"/>
      <w:bookmarkStart w:id="437" w:name="_Toc96996700"/>
      <w:bookmarkStart w:id="438" w:name="_Toc9719710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1FCAA7FC" w14:textId="77777777" w:rsidR="005B0788" w:rsidRDefault="00000000">
      <w:pPr>
        <w:pStyle w:val="TH"/>
        <w:rPr>
          <w:lang w:eastAsia="zh-CN"/>
        </w:rPr>
      </w:pPr>
      <w:r>
        <w:rPr>
          <w:noProof/>
          <w:lang w:val="en-US" w:eastAsia="zh-CN"/>
        </w:rPr>
        <w:drawing>
          <wp:inline distT="0" distB="0" distL="0" distR="0" wp14:anchorId="7715D868" wp14:editId="1C1BF2B6">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C9B3F65" w14:textId="77777777" w:rsidR="005B0788" w:rsidRDefault="00000000">
      <w:pPr>
        <w:pStyle w:val="TF"/>
      </w:pPr>
      <w:r>
        <w:t>Figure 6.3.2.2.2-1: Non-3GPP Message Gateway Terminating Message Delivery</w:t>
      </w:r>
    </w:p>
    <w:p w14:paraId="2ADBDF28" w14:textId="77777777" w:rsidR="005B0788"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500CD6B9" w14:textId="77777777" w:rsidR="005B0788" w:rsidRDefault="00000000">
      <w:pPr>
        <w:rPr>
          <w:lang w:eastAsia="zh-CN"/>
        </w:rPr>
      </w:pPr>
      <w:r>
        <w:rPr>
          <w:lang w:eastAsia="zh-CN"/>
        </w:rPr>
        <w:t>The MSGin5G Server shall send a POST request to the resource with an N3gMessageDelivery object in the request body.</w:t>
      </w:r>
    </w:p>
    <w:p w14:paraId="17966534" w14:textId="77777777" w:rsidR="005B0788" w:rsidRDefault="00000000">
      <w:pPr>
        <w:rPr>
          <w:lang w:eastAsia="zh-CN"/>
        </w:rPr>
      </w:pPr>
      <w:r>
        <w:rPr>
          <w:lang w:eastAsia="zh-CN"/>
        </w:rPr>
        <w:t>The N3gMessageDelivery data type shall include:</w:t>
      </w:r>
    </w:p>
    <w:p w14:paraId="7FB5483D" w14:textId="77777777" w:rsidR="005B0788" w:rsidRDefault="00000000">
      <w:pPr>
        <w:pStyle w:val="B10"/>
      </w:pPr>
      <w:r>
        <w:t>-</w:t>
      </w:r>
      <w:r>
        <w:tab/>
        <w:t>the Originating UE Service ID/AS Service ID within the "</w:t>
      </w:r>
      <w:proofErr w:type="spellStart"/>
      <w:r>
        <w:t>oriAddr</w:t>
      </w:r>
      <w:proofErr w:type="spellEnd"/>
      <w:r>
        <w:t>" attribute;</w:t>
      </w:r>
    </w:p>
    <w:p w14:paraId="68A14FE2" w14:textId="77777777" w:rsidR="005B0788" w:rsidRDefault="00000000">
      <w:pPr>
        <w:pStyle w:val="B10"/>
      </w:pPr>
      <w:r>
        <w:lastRenderedPageBreak/>
        <w:t>-</w:t>
      </w:r>
      <w:r>
        <w:tab/>
        <w:t>the Recipient UE Service ID within the "</w:t>
      </w:r>
      <w:proofErr w:type="spellStart"/>
      <w:r>
        <w:t>destAddr</w:t>
      </w:r>
      <w:proofErr w:type="spellEnd"/>
      <w:r>
        <w:t>" attribute;</w:t>
      </w:r>
    </w:p>
    <w:p w14:paraId="0F827788" w14:textId="77777777" w:rsidR="005B0788" w:rsidRDefault="00000000">
      <w:pPr>
        <w:pStyle w:val="B10"/>
      </w:pPr>
      <w:r>
        <w:t>-</w:t>
      </w:r>
      <w:r>
        <w:tab/>
        <w:t>the Message ID within the "</w:t>
      </w:r>
      <w:proofErr w:type="spellStart"/>
      <w:r>
        <w:t>msgId</w:t>
      </w:r>
      <w:proofErr w:type="spellEnd"/>
      <w:r>
        <w:t>" attribute; and</w:t>
      </w:r>
    </w:p>
    <w:p w14:paraId="1B305B80" w14:textId="77777777" w:rsidR="005B0788" w:rsidRDefault="00000000">
      <w:pPr>
        <w:pStyle w:val="B10"/>
      </w:pPr>
      <w:r>
        <w:t>may include:</w:t>
      </w:r>
    </w:p>
    <w:p w14:paraId="2932EEBB" w14:textId="77777777" w:rsidR="005B0788" w:rsidRDefault="00000000">
      <w:pPr>
        <w:pStyle w:val="B10"/>
      </w:pPr>
      <w:r>
        <w:t>-</w:t>
      </w:r>
      <w:r>
        <w:tab/>
        <w:t>the Application ID within the "</w:t>
      </w:r>
      <w:proofErr w:type="spellStart"/>
      <w:r>
        <w:t>appId</w:t>
      </w:r>
      <w:proofErr w:type="spellEnd"/>
      <w:r>
        <w:t>" attribute;</w:t>
      </w:r>
    </w:p>
    <w:p w14:paraId="21FD3C60" w14:textId="77777777" w:rsidR="005B0788" w:rsidRDefault="00000000">
      <w:pPr>
        <w:pStyle w:val="B10"/>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14:paraId="0B01EA72" w14:textId="77777777" w:rsidR="005B0788" w:rsidRDefault="00000000">
      <w:pPr>
        <w:pStyle w:val="B10"/>
      </w:pPr>
      <w:r>
        <w:t>-</w:t>
      </w:r>
      <w:r>
        <w:tab/>
        <w:t>the Payload within the "payload" attribute;</w:t>
      </w:r>
    </w:p>
    <w:p w14:paraId="638BDA66" w14:textId="77777777" w:rsidR="005B0788" w:rsidRDefault="00000000">
      <w:pPr>
        <w:pStyle w:val="B10"/>
      </w:pPr>
      <w:r>
        <w:t>-</w:t>
      </w:r>
      <w:r>
        <w:tab/>
        <w:t>the Message is segmented within the "</w:t>
      </w:r>
      <w:proofErr w:type="spellStart"/>
      <w:r>
        <w:t>seg</w:t>
      </w:r>
      <w:r>
        <w:rPr>
          <w:lang w:eastAsia="zh-CN"/>
        </w:rPr>
        <w:t>Ind</w:t>
      </w:r>
      <w:proofErr w:type="spellEnd"/>
      <w:r>
        <w:t>" attribute; and</w:t>
      </w:r>
    </w:p>
    <w:p w14:paraId="074663BC" w14:textId="77777777" w:rsidR="005B0788" w:rsidRDefault="00000000">
      <w:pPr>
        <w:pStyle w:val="B10"/>
      </w:pPr>
      <w:r>
        <w:t>-</w:t>
      </w:r>
      <w:r>
        <w:tab/>
        <w:t>the message segment parameters within the "</w:t>
      </w:r>
      <w:proofErr w:type="spellStart"/>
      <w:r>
        <w:t>segParams</w:t>
      </w:r>
      <w:proofErr w:type="spellEnd"/>
      <w:r>
        <w:t>" attribute, this attribute may include:</w:t>
      </w:r>
    </w:p>
    <w:p w14:paraId="326CCD42" w14:textId="77777777" w:rsidR="005B0788" w:rsidRDefault="00000000">
      <w:pPr>
        <w:pStyle w:val="B2"/>
      </w:pPr>
      <w:r>
        <w:t>-</w:t>
      </w:r>
      <w:r>
        <w:tab/>
        <w:t>the segmentation set identifier within the "</w:t>
      </w:r>
      <w:proofErr w:type="spellStart"/>
      <w:r>
        <w:t>segId</w:t>
      </w:r>
      <w:proofErr w:type="spellEnd"/>
      <w:r>
        <w:t>" attribute;</w:t>
      </w:r>
    </w:p>
    <w:p w14:paraId="130B2C07" w14:textId="77777777" w:rsidR="005B0788" w:rsidRDefault="00000000">
      <w:pPr>
        <w:pStyle w:val="B2"/>
      </w:pPr>
      <w:r>
        <w:t>-</w:t>
      </w:r>
      <w:r>
        <w:tab/>
        <w:t>the total number of message segments within the "</w:t>
      </w:r>
      <w:proofErr w:type="spellStart"/>
      <w:r>
        <w:t>totalSegCount</w:t>
      </w:r>
      <w:proofErr w:type="spellEnd"/>
      <w:r>
        <w:t>" attribute;</w:t>
      </w:r>
    </w:p>
    <w:p w14:paraId="2EA4D439" w14:textId="77777777" w:rsidR="005B0788" w:rsidRDefault="00000000">
      <w:pPr>
        <w:pStyle w:val="B2"/>
      </w:pPr>
      <w:r>
        <w:t>-</w:t>
      </w:r>
      <w:r>
        <w:tab/>
        <w:t>the message segment number within the "</w:t>
      </w:r>
      <w:proofErr w:type="spellStart"/>
      <w:r>
        <w:t>segNumb</w:t>
      </w:r>
      <w:proofErr w:type="spellEnd"/>
      <w:r>
        <w:t>" attribute; and</w:t>
      </w:r>
    </w:p>
    <w:p w14:paraId="046E53B8" w14:textId="77777777" w:rsidR="005B0788" w:rsidRDefault="00000000">
      <w:pPr>
        <w:pStyle w:val="B2"/>
      </w:pPr>
      <w:r>
        <w:t>-</w:t>
      </w:r>
      <w:r>
        <w:tab/>
        <w:t>the last segment flag within the "</w:t>
      </w:r>
      <w:proofErr w:type="spellStart"/>
      <w:r>
        <w:t>lastSegFlag</w:t>
      </w:r>
      <w:proofErr w:type="spellEnd"/>
      <w:r>
        <w:t>" attribute.</w:t>
      </w:r>
    </w:p>
    <w:p w14:paraId="178E787D" w14:textId="77777777" w:rsidR="005B078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FB10131" w14:textId="77777777" w:rsidR="005B078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4878DF7" w14:textId="77777777" w:rsidR="005B0788" w:rsidRDefault="00000000">
      <w:pPr>
        <w:pStyle w:val="Heading4"/>
      </w:pPr>
      <w:bookmarkStart w:id="441" w:name="_Toc97197107"/>
      <w:bookmarkStart w:id="442" w:name="_Toc83768331"/>
      <w:bookmarkStart w:id="443" w:name="_Toc162005494"/>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6F5E1C69" w14:textId="77777777" w:rsidR="005B0788" w:rsidRDefault="00000000">
      <w:pPr>
        <w:pStyle w:val="Heading5"/>
      </w:pPr>
      <w:bookmarkStart w:id="446" w:name="_Toc162005495"/>
      <w:bookmarkStart w:id="447" w:name="_Toc97197108"/>
      <w:bookmarkStart w:id="448" w:name="_Toc96996702"/>
      <w:bookmarkStart w:id="449" w:name="_Toc93878918"/>
      <w:bookmarkStart w:id="450" w:name="_Toc83768332"/>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0874E6A1" w14:textId="77777777" w:rsidR="005B0788" w:rsidRDefault="00000000">
      <w:r>
        <w:t>This service operation corresponds to clause 9.2.2.2.2 as defined in 3GPP TS 23.554 [2], is used by MSGin5G Server to deliver the delivery status report to the Non-3GPP Message Gateway.</w:t>
      </w:r>
    </w:p>
    <w:p w14:paraId="07C052FB" w14:textId="77777777" w:rsidR="005B0788" w:rsidRDefault="00000000">
      <w:pPr>
        <w:pStyle w:val="Heading5"/>
      </w:pPr>
      <w:bookmarkStart w:id="451" w:name="_Toc83768333"/>
      <w:bookmarkStart w:id="452" w:name="_Toc162005496"/>
      <w:bookmarkStart w:id="453" w:name="_Toc97197109"/>
      <w:bookmarkStart w:id="454" w:name="_Toc96996703"/>
      <w:bookmarkStart w:id="455"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783C2C44" w14:textId="77777777" w:rsidR="005B0788" w:rsidRDefault="00000000">
      <w:pPr>
        <w:pStyle w:val="TH"/>
        <w:rPr>
          <w:lang w:eastAsia="zh-CN"/>
        </w:rPr>
      </w:pPr>
      <w:r>
        <w:rPr>
          <w:noProof/>
          <w:lang w:val="en-US" w:eastAsia="zh-CN"/>
        </w:rPr>
        <w:drawing>
          <wp:inline distT="0" distB="0" distL="0" distR="0" wp14:anchorId="773AFD5D" wp14:editId="2D16E367">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77B18AD" w14:textId="77777777" w:rsidR="005B0788" w:rsidRDefault="00000000">
      <w:pPr>
        <w:pStyle w:val="TF"/>
      </w:pPr>
      <w:r>
        <w:t>Figure 6.3.2.3.2-1: Non-3GPP Message Gateway Terminating Delivery Status Report</w:t>
      </w:r>
    </w:p>
    <w:p w14:paraId="086E74F3" w14:textId="77777777" w:rsidR="005B0788"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1089486D" w14:textId="77777777" w:rsidR="005B0788" w:rsidRDefault="00000000">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14:paraId="7DAC2F46" w14:textId="77777777" w:rsidR="005B0788" w:rsidRDefault="00000000">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14:paraId="519E7AAD" w14:textId="77777777" w:rsidR="005B0788" w:rsidRDefault="00000000">
      <w:pPr>
        <w:pStyle w:val="B10"/>
      </w:pPr>
      <w:r>
        <w:t>-</w:t>
      </w:r>
      <w:r>
        <w:tab/>
        <w:t>the Originating UE Service ID/AS Service ID within the "</w:t>
      </w:r>
      <w:proofErr w:type="spellStart"/>
      <w:r>
        <w:t>oriAddr</w:t>
      </w:r>
      <w:proofErr w:type="spellEnd"/>
      <w:r>
        <w:t>" attribute;</w:t>
      </w:r>
    </w:p>
    <w:p w14:paraId="47D52E91" w14:textId="77777777" w:rsidR="005B0788" w:rsidRDefault="00000000">
      <w:pPr>
        <w:pStyle w:val="B10"/>
      </w:pPr>
      <w:r>
        <w:t>-</w:t>
      </w:r>
      <w:r>
        <w:tab/>
        <w:t>the Recipient UE Service ID within the "</w:t>
      </w:r>
      <w:proofErr w:type="spellStart"/>
      <w:r>
        <w:t>destAddr</w:t>
      </w:r>
      <w:proofErr w:type="spellEnd"/>
      <w:r>
        <w:t>" attribute;</w:t>
      </w:r>
    </w:p>
    <w:p w14:paraId="586843D8" w14:textId="77777777" w:rsidR="005B0788" w:rsidRDefault="00000000">
      <w:pPr>
        <w:pStyle w:val="B10"/>
      </w:pPr>
      <w:r>
        <w:t>-</w:t>
      </w:r>
      <w:r>
        <w:tab/>
        <w:t>the Message ID within the "</w:t>
      </w:r>
      <w:proofErr w:type="spellStart"/>
      <w:r>
        <w:t>msgId</w:t>
      </w:r>
      <w:proofErr w:type="spellEnd"/>
      <w:r>
        <w:t>" attribute;</w:t>
      </w:r>
    </w:p>
    <w:p w14:paraId="32FFA723" w14:textId="77777777" w:rsidR="005B0788" w:rsidRDefault="00000000">
      <w:pPr>
        <w:pStyle w:val="B10"/>
      </w:pPr>
      <w:r>
        <w:t>-</w:t>
      </w:r>
      <w:r>
        <w:tab/>
        <w:t>the delivery status within the "</w:t>
      </w:r>
      <w:proofErr w:type="spellStart"/>
      <w:r>
        <w:t>delivSt</w:t>
      </w:r>
      <w:proofErr w:type="spellEnd"/>
      <w:r>
        <w:t>" attribute; and</w:t>
      </w:r>
    </w:p>
    <w:p w14:paraId="14BBB240" w14:textId="77777777" w:rsidR="005B0788" w:rsidRDefault="00000000">
      <w:pPr>
        <w:pStyle w:val="B10"/>
      </w:pPr>
      <w:r>
        <w:t>may include:</w:t>
      </w:r>
    </w:p>
    <w:p w14:paraId="7FB1EE21" w14:textId="77777777" w:rsidR="005B0788" w:rsidRDefault="00000000">
      <w:pPr>
        <w:pStyle w:val="B10"/>
      </w:pPr>
      <w:r>
        <w:lastRenderedPageBreak/>
        <w:t>-</w:t>
      </w:r>
      <w:r>
        <w:tab/>
        <w:t>the failure cause within the "</w:t>
      </w:r>
      <w:proofErr w:type="spellStart"/>
      <w:r>
        <w:t>failureCause</w:t>
      </w:r>
      <w:proofErr w:type="spellEnd"/>
      <w:r>
        <w:t>" attribute.</w:t>
      </w:r>
    </w:p>
    <w:p w14:paraId="6809609F" w14:textId="77777777" w:rsidR="005B078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ACC9EAF" w14:textId="77777777" w:rsidR="005B078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6F08122" w14:textId="77777777" w:rsidR="005B0788" w:rsidRDefault="00000000">
      <w:pPr>
        <w:pStyle w:val="Heading2"/>
        <w:rPr>
          <w:lang w:val="en-US" w:eastAsia="zh-CN"/>
        </w:rPr>
      </w:pPr>
      <w:bookmarkStart w:id="456" w:name="_Toc162005497"/>
      <w:r>
        <w:rPr>
          <w:lang w:eastAsia="zh-CN"/>
        </w:rPr>
        <w:t>6.</w:t>
      </w:r>
      <w:r>
        <w:rPr>
          <w:rFonts w:hint="eastAsia"/>
          <w:lang w:val="en-US" w:eastAsia="zh-CN"/>
        </w:rPr>
        <w:t>4</w:t>
      </w:r>
      <w:r>
        <w:rPr>
          <w:lang w:eastAsia="zh-CN"/>
        </w:rPr>
        <w:tab/>
      </w:r>
      <w:proofErr w:type="spellStart"/>
      <w:r>
        <w:rPr>
          <w:lang w:eastAsia="zh-CN"/>
        </w:rPr>
        <w:t>MSGG_BGDelivery</w:t>
      </w:r>
      <w:proofErr w:type="spellEnd"/>
      <w:r>
        <w:rPr>
          <w:lang w:eastAsia="zh-CN"/>
        </w:rPr>
        <w:t xml:space="preserve"> </w:t>
      </w:r>
      <w:proofErr w:type="spellStart"/>
      <w:r>
        <w:rPr>
          <w:lang w:eastAsia="zh-CN"/>
        </w:rPr>
        <w:t>Servic</w:t>
      </w:r>
      <w:proofErr w:type="spellEnd"/>
      <w:r>
        <w:rPr>
          <w:rFonts w:hint="eastAsia"/>
          <w:lang w:val="en-US" w:eastAsia="zh-CN"/>
        </w:rPr>
        <w:t>e</w:t>
      </w:r>
      <w:bookmarkEnd w:id="456"/>
    </w:p>
    <w:p w14:paraId="7396BBDB" w14:textId="77777777" w:rsidR="005B0788" w:rsidRDefault="00000000">
      <w:pPr>
        <w:pStyle w:val="Heading3"/>
      </w:pPr>
      <w:bookmarkStart w:id="457" w:name="_Toc162005498"/>
      <w:r>
        <w:rPr>
          <w:lang w:eastAsia="zh-CN"/>
        </w:rPr>
        <w:t>6</w:t>
      </w:r>
      <w:r>
        <w:t>.</w:t>
      </w:r>
      <w:r>
        <w:rPr>
          <w:rFonts w:hint="eastAsia"/>
          <w:lang w:val="en-US" w:eastAsia="zh-CN"/>
        </w:rPr>
        <w:t>4</w:t>
      </w:r>
      <w:r>
        <w:t>.1</w:t>
      </w:r>
      <w:r>
        <w:tab/>
        <w:t>Service Description</w:t>
      </w:r>
      <w:bookmarkEnd w:id="457"/>
    </w:p>
    <w:p w14:paraId="78B1BDD6" w14:textId="77777777" w:rsidR="005B0788" w:rsidRDefault="00000000">
      <w:pPr>
        <w:rPr>
          <w:lang w:eastAsia="zh-CN"/>
        </w:rPr>
      </w:pPr>
      <w:r>
        <w:rPr>
          <w:lang w:eastAsia="zh-CN"/>
        </w:rPr>
        <w:t xml:space="preserve">The </w:t>
      </w:r>
      <w:proofErr w:type="spellStart"/>
      <w:r>
        <w:rPr>
          <w:lang w:eastAsia="zh-CN"/>
        </w:rPr>
        <w:t>MSGG_BGDelivery</w:t>
      </w:r>
      <w:proofErr w:type="spellEnd"/>
      <w:r>
        <w:rPr>
          <w:lang w:eastAsia="zh-CN"/>
        </w:rPr>
        <w:t xml:space="preserve"> Service corresponding to </w:t>
      </w:r>
      <w:proofErr w:type="spellStart"/>
      <w:r>
        <w:rPr>
          <w:lang w:eastAsia="zh-CN"/>
        </w:rPr>
        <w:t>Mbg</w:t>
      </w:r>
      <w:proofErr w:type="spellEnd"/>
      <w:r>
        <w:rPr>
          <w:lang w:eastAsia="zh-CN"/>
        </w:rPr>
        <w:t xml:space="preserve"> as defined in 3GPP TS 23.554 [2], is provided by the Broadcast Message Gateway.</w:t>
      </w:r>
    </w:p>
    <w:p w14:paraId="55CCAF8E" w14:textId="77777777" w:rsidR="005B0788" w:rsidRDefault="00000000">
      <w:pPr>
        <w:rPr>
          <w:lang w:eastAsia="zh-CN"/>
        </w:rPr>
      </w:pPr>
      <w:r>
        <w:rPr>
          <w:lang w:eastAsia="zh-CN"/>
        </w:rPr>
        <w:t>This service:</w:t>
      </w:r>
    </w:p>
    <w:p w14:paraId="2877BB52" w14:textId="77777777" w:rsidR="005B0788" w:rsidRDefault="00000000">
      <w:pPr>
        <w:pStyle w:val="B10"/>
      </w:pPr>
      <w:r>
        <w:t>-</w:t>
      </w:r>
      <w:r>
        <w:tab/>
        <w:t>allows MSGin5G Server invokes services provided by Broadcast Message Gateway to deliver MSGin5G messages to Broadcast Message Gateway.</w:t>
      </w:r>
    </w:p>
    <w:p w14:paraId="1459FF60" w14:textId="77777777" w:rsidR="005B0788" w:rsidRDefault="00000000">
      <w:pPr>
        <w:pStyle w:val="Heading3"/>
      </w:pPr>
      <w:bookmarkStart w:id="458" w:name="_Toc162005499"/>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5BA6BD65" w14:textId="77777777" w:rsidR="005B0788" w:rsidRDefault="00000000">
      <w:pPr>
        <w:pStyle w:val="Heading4"/>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26BCBC63" w14:textId="77777777" w:rsidR="005B0788" w:rsidRDefault="00000000">
      <w:pPr>
        <w:rPr>
          <w:lang w:eastAsia="zh-CN"/>
        </w:rPr>
      </w:pPr>
      <w:r>
        <w:rPr>
          <w:lang w:eastAsia="zh-CN"/>
        </w:rPr>
        <w:t xml:space="preserve">The service operation defined for </w:t>
      </w:r>
      <w:proofErr w:type="spellStart"/>
      <w:r>
        <w:rPr>
          <w:lang w:eastAsia="zh-CN"/>
        </w:rPr>
        <w:t>MSGG_BGDelivery</w:t>
      </w:r>
      <w:proofErr w:type="spellEnd"/>
      <w:r>
        <w:rPr>
          <w:lang w:eastAsia="zh-CN"/>
        </w:rPr>
        <w:t xml:space="preserve"> Service is shown in the table 6.</w:t>
      </w:r>
      <w:r>
        <w:rPr>
          <w:rFonts w:hint="eastAsia"/>
          <w:lang w:val="en-US" w:eastAsia="zh-CN"/>
        </w:rPr>
        <w:t>4</w:t>
      </w:r>
      <w:r>
        <w:rPr>
          <w:lang w:eastAsia="zh-CN"/>
        </w:rPr>
        <w:t>.2.1-1.</w:t>
      </w:r>
    </w:p>
    <w:p w14:paraId="3193DCA3" w14:textId="77777777" w:rsidR="005B0788" w:rsidRDefault="00000000">
      <w:pPr>
        <w:pStyle w:val="TH"/>
      </w:pPr>
      <w:r>
        <w:t>Table 6.</w:t>
      </w:r>
      <w:r>
        <w:rPr>
          <w:rFonts w:hint="eastAsia"/>
          <w:lang w:val="en-US" w:eastAsia="zh-CN"/>
        </w:rPr>
        <w:t>4</w:t>
      </w:r>
      <w:r>
        <w:t xml:space="preserve">.2.1-1: Operations of the </w:t>
      </w:r>
      <w:proofErr w:type="spellStart"/>
      <w:r>
        <w:rPr>
          <w:lang w:eastAsia="zh-CN"/>
        </w:rPr>
        <w:t>MSGG_BGDelivery</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0FD6CA61" w14:textId="77777777">
        <w:trPr>
          <w:jc w:val="center"/>
        </w:trPr>
        <w:tc>
          <w:tcPr>
            <w:tcW w:w="3260" w:type="dxa"/>
            <w:shd w:val="clear" w:color="000000" w:fill="C0C0C0"/>
          </w:tcPr>
          <w:p w14:paraId="10841550" w14:textId="77777777" w:rsidR="005B0788" w:rsidRDefault="00000000">
            <w:pPr>
              <w:pStyle w:val="TAH"/>
            </w:pPr>
            <w:r>
              <w:t>Service operation name</w:t>
            </w:r>
          </w:p>
        </w:tc>
        <w:tc>
          <w:tcPr>
            <w:tcW w:w="4395" w:type="dxa"/>
            <w:shd w:val="clear" w:color="000000" w:fill="C0C0C0"/>
          </w:tcPr>
          <w:p w14:paraId="3632451A" w14:textId="77777777" w:rsidR="005B0788" w:rsidRDefault="00000000">
            <w:pPr>
              <w:pStyle w:val="TAH"/>
            </w:pPr>
            <w:r>
              <w:t>Description</w:t>
            </w:r>
          </w:p>
        </w:tc>
        <w:tc>
          <w:tcPr>
            <w:tcW w:w="1565" w:type="dxa"/>
            <w:shd w:val="clear" w:color="000000" w:fill="C0C0C0"/>
          </w:tcPr>
          <w:p w14:paraId="4191C246" w14:textId="77777777" w:rsidR="005B0788" w:rsidRDefault="00000000">
            <w:pPr>
              <w:pStyle w:val="TAH"/>
            </w:pPr>
            <w:r>
              <w:t>Initiated by</w:t>
            </w:r>
          </w:p>
        </w:tc>
      </w:tr>
      <w:tr w:rsidR="005B0788" w14:paraId="5E3A8515" w14:textId="77777777">
        <w:trPr>
          <w:jc w:val="center"/>
        </w:trPr>
        <w:tc>
          <w:tcPr>
            <w:tcW w:w="3260" w:type="dxa"/>
          </w:tcPr>
          <w:p w14:paraId="3E1EA1A3" w14:textId="77777777" w:rsidR="005B0788" w:rsidRDefault="00000000">
            <w:pPr>
              <w:pStyle w:val="TAL"/>
              <w:rPr>
                <w:szCs w:val="22"/>
              </w:rPr>
            </w:pPr>
            <w:proofErr w:type="spellStart"/>
            <w:r>
              <w:t>MSGG_BGDelivery_GTDelivery</w:t>
            </w:r>
            <w:proofErr w:type="spellEnd"/>
          </w:p>
        </w:tc>
        <w:tc>
          <w:tcPr>
            <w:tcW w:w="4395" w:type="dxa"/>
          </w:tcPr>
          <w:p w14:paraId="382BBF1C" w14:textId="77777777" w:rsidR="005B0788"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14F674C" w14:textId="77777777" w:rsidR="005B0788" w:rsidRDefault="00000000">
            <w:pPr>
              <w:pStyle w:val="TAL"/>
              <w:rPr>
                <w:szCs w:val="22"/>
              </w:rPr>
            </w:pPr>
            <w:r>
              <w:t>MSGin5G Server</w:t>
            </w:r>
          </w:p>
        </w:tc>
      </w:tr>
    </w:tbl>
    <w:p w14:paraId="0610527F" w14:textId="77777777" w:rsidR="005B0788" w:rsidRDefault="005B0788">
      <w:pPr>
        <w:rPr>
          <w:lang w:eastAsia="zh-CN"/>
        </w:rPr>
      </w:pPr>
    </w:p>
    <w:p w14:paraId="3B39853D" w14:textId="77777777" w:rsidR="005B0788" w:rsidRDefault="00000000">
      <w:pPr>
        <w:pStyle w:val="Heading4"/>
      </w:pPr>
      <w:bookmarkStart w:id="460" w:name="_Toc162005501"/>
      <w:r>
        <w:rPr>
          <w:lang w:eastAsia="zh-CN"/>
        </w:rPr>
        <w:t>6</w:t>
      </w:r>
      <w:r>
        <w:t>.</w:t>
      </w:r>
      <w:r>
        <w:rPr>
          <w:rFonts w:hint="eastAsia"/>
          <w:lang w:val="en-US" w:eastAsia="zh-CN"/>
        </w:rPr>
        <w:t>4</w:t>
      </w:r>
      <w:r>
        <w:t>.2.</w:t>
      </w:r>
      <w:r>
        <w:rPr>
          <w:rFonts w:hint="eastAsia"/>
          <w:lang w:val="en-US" w:eastAsia="zh-CN"/>
        </w:rPr>
        <w:t>2</w:t>
      </w:r>
      <w:r>
        <w:tab/>
      </w:r>
      <w:proofErr w:type="spellStart"/>
      <w:r>
        <w:rPr>
          <w:lang w:eastAsia="zh-CN"/>
        </w:rPr>
        <w:t>MSGG_BGDelivery_GTDelivery</w:t>
      </w:r>
      <w:bookmarkEnd w:id="460"/>
      <w:proofErr w:type="spellEnd"/>
    </w:p>
    <w:p w14:paraId="28B94A5B" w14:textId="77777777" w:rsidR="005B0788" w:rsidRDefault="00000000">
      <w:pPr>
        <w:pStyle w:val="Heading5"/>
      </w:pPr>
      <w:bookmarkStart w:id="461" w:name="_Toc162005502"/>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67664CB0" w14:textId="77777777" w:rsidR="005B0788"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5A98EEA7" w14:textId="77777777" w:rsidR="005B0788" w:rsidRDefault="00000000">
      <w:pPr>
        <w:pStyle w:val="Heading5"/>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8085A08" w14:textId="77777777" w:rsidR="005B0788" w:rsidRDefault="00000000">
      <w:pPr>
        <w:rPr>
          <w:lang w:eastAsia="zh-CN"/>
        </w:rPr>
      </w:pPr>
      <w:r>
        <w:rPr>
          <w:rFonts w:ascii="Arial" w:eastAsia="DengXian" w:hAnsi="Arial"/>
          <w:b/>
        </w:rPr>
        <w:object w:dxaOrig="9276" w:dyaOrig="2154" w14:anchorId="621EC1C1">
          <v:shape id="_x0000_i1039" type="#_x0000_t75" style="width:463.8pt;height:107.8pt" o:ole="">
            <v:imagedata r:id="rId41" o:title=""/>
          </v:shape>
          <o:OLEObject Type="Embed" ProgID="Visio.Drawing.11" ShapeID="_x0000_i1039" DrawAspect="Content" ObjectID="_1780775871" r:id="rId42"/>
        </w:object>
      </w:r>
    </w:p>
    <w:p w14:paraId="3372A4D2" w14:textId="77777777" w:rsidR="005B0788"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5029E3CE" w14:textId="77777777" w:rsidR="005B0788" w:rsidRDefault="00000000">
      <w:pPr>
        <w:rPr>
          <w:lang w:eastAsia="zh-CN"/>
        </w:rPr>
      </w:pPr>
      <w:bookmarkStart w:id="463" w:name="_Toc83768342"/>
      <w:bookmarkStart w:id="464" w:name="_Toc93878928"/>
      <w:bookmarkStart w:id="465" w:name="_Toc96996704"/>
      <w:bookmarkStart w:id="466" w:name="_Toc97197110"/>
      <w:bookmarkStart w:id="467" w:name="_Toc1620055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21535AB" w14:textId="77777777" w:rsidR="005B0788" w:rsidRDefault="00000000">
      <w:pPr>
        <w:rPr>
          <w:lang w:eastAsia="zh-CN"/>
        </w:rPr>
      </w:pPr>
      <w:r>
        <w:rPr>
          <w:lang w:eastAsia="zh-CN"/>
        </w:rPr>
        <w:t>The MSGin5G Server shall send a POST request to the resource with an B</w:t>
      </w:r>
      <w:r>
        <w:rPr>
          <w:rFonts w:hint="eastAsia"/>
          <w:lang w:val="en-US" w:eastAsia="zh-CN"/>
        </w:rPr>
        <w:t>g</w:t>
      </w:r>
      <w:proofErr w:type="spellStart"/>
      <w:r>
        <w:rPr>
          <w:lang w:eastAsia="zh-CN"/>
        </w:rPr>
        <w:t>MessageDelivery</w:t>
      </w:r>
      <w:proofErr w:type="spellEnd"/>
      <w:r>
        <w:rPr>
          <w:lang w:eastAsia="zh-CN"/>
        </w:rPr>
        <w:t xml:space="preserve"> object in the request body.</w:t>
      </w:r>
    </w:p>
    <w:p w14:paraId="32B8C72D" w14:textId="77777777" w:rsidR="005B0788" w:rsidRDefault="00000000">
      <w:pPr>
        <w:rPr>
          <w:lang w:eastAsia="zh-CN"/>
        </w:rPr>
      </w:pPr>
      <w:r>
        <w:rPr>
          <w:lang w:eastAsia="zh-CN"/>
        </w:rPr>
        <w:t>The B</w:t>
      </w:r>
      <w:r>
        <w:rPr>
          <w:rFonts w:hint="eastAsia"/>
          <w:lang w:val="en-US" w:eastAsia="zh-CN"/>
        </w:rPr>
        <w:t>g</w:t>
      </w:r>
      <w:proofErr w:type="spellStart"/>
      <w:r>
        <w:rPr>
          <w:lang w:eastAsia="zh-CN"/>
        </w:rPr>
        <w:t>MessageDelivery</w:t>
      </w:r>
      <w:proofErr w:type="spellEnd"/>
      <w:r>
        <w:rPr>
          <w:lang w:eastAsia="zh-CN"/>
        </w:rPr>
        <w:t xml:space="preserve"> data type shall include:</w:t>
      </w:r>
    </w:p>
    <w:p w14:paraId="75BDCC1B" w14:textId="77777777" w:rsidR="005B0788" w:rsidRDefault="00000000">
      <w:pPr>
        <w:pStyle w:val="B10"/>
      </w:pPr>
      <w:r>
        <w:lastRenderedPageBreak/>
        <w:t>-</w:t>
      </w:r>
      <w:r>
        <w:tab/>
        <w:t>the Originating UE Service ID/AS Service ID within the "</w:t>
      </w:r>
      <w:proofErr w:type="spellStart"/>
      <w:r>
        <w:t>oriAddr</w:t>
      </w:r>
      <w:proofErr w:type="spellEnd"/>
      <w:r>
        <w:t>" attribute;</w:t>
      </w:r>
    </w:p>
    <w:p w14:paraId="0D4C21F2" w14:textId="77777777" w:rsidR="005B0788" w:rsidRDefault="00000000">
      <w:pPr>
        <w:pStyle w:val="B10"/>
      </w:pPr>
      <w:r>
        <w:t>-</w:t>
      </w:r>
      <w:r>
        <w:tab/>
        <w:t>the Message ID within the "</w:t>
      </w:r>
      <w:proofErr w:type="spellStart"/>
      <w:r>
        <w:t>msgId</w:t>
      </w:r>
      <w:proofErr w:type="spellEnd"/>
      <w:r>
        <w:t>" attribute;</w:t>
      </w:r>
    </w:p>
    <w:p w14:paraId="3CBEF763" w14:textId="77777777" w:rsidR="005B0788" w:rsidRDefault="00000000">
      <w:pPr>
        <w:ind w:left="568" w:hanging="284"/>
        <w:rPr>
          <w:rFonts w:eastAsia="DengXian"/>
        </w:rPr>
      </w:pPr>
      <w:r>
        <w:rPr>
          <w:rFonts w:eastAsia="DengXian"/>
        </w:rPr>
        <w:t>may include:</w:t>
      </w:r>
    </w:p>
    <w:p w14:paraId="05256CD5" w14:textId="77777777" w:rsidR="005B0788" w:rsidRDefault="00000000">
      <w:pPr>
        <w:pStyle w:val="B10"/>
      </w:pPr>
      <w:r>
        <w:t>-</w:t>
      </w:r>
      <w:r>
        <w:tab/>
        <w:t>the Recipient ID within the "</w:t>
      </w:r>
      <w:proofErr w:type="spellStart"/>
      <w:r>
        <w:t>destAddr</w:t>
      </w:r>
      <w:proofErr w:type="spellEnd"/>
      <w:r>
        <w:t>" attribute;</w:t>
      </w:r>
    </w:p>
    <w:p w14:paraId="07CCCF05" w14:textId="77777777" w:rsidR="005B0788" w:rsidRDefault="00000000">
      <w:pPr>
        <w:pStyle w:val="B10"/>
      </w:pPr>
      <w:r>
        <w:t>-</w:t>
      </w:r>
      <w:r>
        <w:tab/>
        <w:t>the Payload within the "payload" attribute; and</w:t>
      </w:r>
    </w:p>
    <w:p w14:paraId="572EA9AA" w14:textId="77777777" w:rsidR="005B0788" w:rsidRDefault="00000000">
      <w:pPr>
        <w:pStyle w:val="B10"/>
      </w:pPr>
      <w:r>
        <w:t>-</w:t>
      </w:r>
      <w:r>
        <w:tab/>
        <w:t>the Application ID within the "</w:t>
      </w:r>
      <w:proofErr w:type="spellStart"/>
      <w:r>
        <w:t>appId</w:t>
      </w:r>
      <w:proofErr w:type="spellEnd"/>
      <w:r>
        <w:t>" attribute; and</w:t>
      </w:r>
    </w:p>
    <w:p w14:paraId="342FB719" w14:textId="77777777" w:rsidR="005B0788" w:rsidRDefault="00000000">
      <w:pPr>
        <w:pStyle w:val="B10"/>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14:paraId="259019D8" w14:textId="77777777" w:rsidR="005B0788" w:rsidRDefault="00000000">
      <w:pPr>
        <w:ind w:left="568" w:hanging="284"/>
        <w:rPr>
          <w:rFonts w:eastAsia="DengXian"/>
          <w:lang w:eastAsia="zh-CN"/>
        </w:rPr>
      </w:pPr>
      <w:r>
        <w:rPr>
          <w:lang w:eastAsia="zh-CN"/>
        </w:rPr>
        <w:t>-</w:t>
      </w:r>
      <w:r>
        <w:rPr>
          <w:lang w:eastAsia="zh-CN"/>
        </w:rPr>
        <w:tab/>
        <w:t>the priority type within the "priority" attribute;</w:t>
      </w:r>
    </w:p>
    <w:p w14:paraId="243C2C31" w14:textId="77777777" w:rsidR="005B0788" w:rsidRDefault="00000000">
      <w:pPr>
        <w:pStyle w:val="B10"/>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xml:space="preserve">" attribute; </w:t>
      </w:r>
      <w:r>
        <w:rPr>
          <w:rFonts w:hint="eastAsia"/>
          <w:lang w:eastAsia="zh-CN"/>
        </w:rPr>
        <w:t>and</w:t>
      </w:r>
    </w:p>
    <w:p w14:paraId="33781A89" w14:textId="77777777" w:rsidR="005B0788" w:rsidRDefault="00000000">
      <w:pPr>
        <w:pStyle w:val="B10"/>
        <w:rPr>
          <w:lang w:eastAsia="zh-CN"/>
        </w:rPr>
      </w:pPr>
      <w:r>
        <w:rPr>
          <w:lang w:eastAsia="zh-CN"/>
        </w:rPr>
        <w:t>-</w:t>
      </w:r>
      <w:r>
        <w:rPr>
          <w:lang w:eastAsia="zh-CN"/>
        </w:rPr>
        <w:tab/>
        <w:t>the message segment parameters within the "</w:t>
      </w:r>
      <w:proofErr w:type="spellStart"/>
      <w:r>
        <w:rPr>
          <w:lang w:eastAsia="zh-CN"/>
        </w:rPr>
        <w:t>segParams</w:t>
      </w:r>
      <w:proofErr w:type="spellEnd"/>
      <w:r>
        <w:rPr>
          <w:lang w:eastAsia="zh-CN"/>
        </w:rPr>
        <w:t>" attribute, this attribute may include:</w:t>
      </w:r>
    </w:p>
    <w:p w14:paraId="219EBF3B" w14:textId="77777777" w:rsidR="005B0788" w:rsidRDefault="00000000">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14:paraId="621AFC85" w14:textId="77777777" w:rsidR="005B0788" w:rsidRDefault="00000000">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14:paraId="40565C19" w14:textId="77777777" w:rsidR="005B0788" w:rsidRDefault="00000000">
      <w:pPr>
        <w:pStyle w:val="B2"/>
        <w:rPr>
          <w:lang w:eastAsia="zh-CN"/>
        </w:rPr>
      </w:pPr>
      <w:r>
        <w:rPr>
          <w:lang w:eastAsia="zh-CN"/>
        </w:rPr>
        <w:t>-</w:t>
      </w:r>
      <w:r>
        <w:rPr>
          <w:lang w:eastAsia="zh-CN"/>
        </w:rPr>
        <w:tab/>
        <w:t>the message segment number within the "</w:t>
      </w:r>
      <w:proofErr w:type="spellStart"/>
      <w:r>
        <w:rPr>
          <w:lang w:eastAsia="zh-CN"/>
        </w:rPr>
        <w:t>segNumb</w:t>
      </w:r>
      <w:proofErr w:type="spellEnd"/>
      <w:r>
        <w:rPr>
          <w:lang w:eastAsia="zh-CN"/>
        </w:rPr>
        <w:t>" attribute; and</w:t>
      </w:r>
    </w:p>
    <w:p w14:paraId="4C18067E" w14:textId="77777777" w:rsidR="005B0788" w:rsidRDefault="00000000">
      <w:pPr>
        <w:pStyle w:val="B2"/>
        <w:rPr>
          <w:lang w:val="en-US" w:eastAsia="zh-CN"/>
        </w:rPr>
      </w:pPr>
      <w:r>
        <w:rPr>
          <w:rFonts w:hint="eastAsia"/>
          <w:lang w:eastAsia="zh-CN"/>
        </w:rPr>
        <w:t>-</w:t>
      </w:r>
      <w:r>
        <w:rPr>
          <w:rFonts w:hint="eastAsia"/>
          <w:lang w:eastAsia="zh-CN"/>
        </w:rPr>
        <w:tab/>
        <w:t>the last segment flag within the "</w:t>
      </w:r>
      <w:proofErr w:type="spellStart"/>
      <w:r>
        <w:rPr>
          <w:rFonts w:hint="eastAsia"/>
          <w:lang w:eastAsia="zh-CN"/>
        </w:rPr>
        <w:t>lastSegFlag</w:t>
      </w:r>
      <w:proofErr w:type="spellEnd"/>
      <w:r>
        <w:rPr>
          <w:rFonts w:hint="eastAsia"/>
          <w:lang w:eastAsia="zh-CN"/>
        </w:rPr>
        <w:t>" attribute</w:t>
      </w:r>
      <w:r>
        <w:rPr>
          <w:rFonts w:hint="eastAsia"/>
          <w:lang w:val="en-US" w:eastAsia="zh-CN"/>
        </w:rPr>
        <w:t>.</w:t>
      </w:r>
    </w:p>
    <w:p w14:paraId="50BE00B1" w14:textId="77777777" w:rsidR="005B0788"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42D55E0" w14:textId="77777777" w:rsidR="005B0788"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A444877" w14:textId="77777777" w:rsidR="005B0788" w:rsidRDefault="00000000">
      <w:pPr>
        <w:pStyle w:val="Heading1"/>
      </w:pPr>
      <w:r>
        <w:rPr>
          <w:lang w:eastAsia="zh-CN"/>
        </w:rPr>
        <w:t>7</w:t>
      </w:r>
      <w:r>
        <w:rPr>
          <w:lang w:eastAsia="zh-CN"/>
        </w:rPr>
        <w:tab/>
        <w:t>Common i</w:t>
      </w:r>
      <w:r>
        <w:t>nformation applicable to several APIs</w:t>
      </w:r>
      <w:bookmarkEnd w:id="463"/>
      <w:bookmarkEnd w:id="464"/>
      <w:bookmarkEnd w:id="465"/>
      <w:bookmarkEnd w:id="466"/>
      <w:bookmarkEnd w:id="467"/>
    </w:p>
    <w:p w14:paraId="289CF21F" w14:textId="77777777" w:rsidR="005B0788" w:rsidRDefault="00000000">
      <w:pPr>
        <w:pStyle w:val="Heading2"/>
      </w:pPr>
      <w:bookmarkStart w:id="468" w:name="_Toc45134559"/>
      <w:bookmarkStart w:id="469" w:name="_Toc51763767"/>
      <w:bookmarkStart w:id="470" w:name="_Toc51189091"/>
      <w:bookmarkStart w:id="471" w:name="_Toc57205999"/>
      <w:bookmarkStart w:id="472" w:name="_Toc93878929"/>
      <w:bookmarkStart w:id="473" w:name="_Toc96996705"/>
      <w:bookmarkStart w:id="474" w:name="_Toc24868463"/>
      <w:bookmarkStart w:id="475" w:name="_Toc34153971"/>
      <w:bookmarkStart w:id="476" w:name="_Toc83768343"/>
      <w:bookmarkStart w:id="477" w:name="_Toc43481282"/>
      <w:bookmarkStart w:id="478" w:name="_Toc36041228"/>
      <w:bookmarkStart w:id="479" w:name="_Toc59019340"/>
      <w:bookmarkStart w:id="480" w:name="_Toc74769891"/>
      <w:bookmarkStart w:id="481" w:name="_Toc43196512"/>
      <w:bookmarkStart w:id="482" w:name="_Toc162005505"/>
      <w:bookmarkStart w:id="483" w:name="_Toc36040915"/>
      <w:bookmarkStart w:id="484" w:name="_Toc97197111"/>
      <w:bookmarkStart w:id="485" w:name="_Toc68170013"/>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8015087" w14:textId="77777777" w:rsidR="005B0788" w:rsidRDefault="00000000">
      <w:pPr>
        <w:rPr>
          <w:lang w:eastAsia="zh-CN"/>
        </w:rPr>
      </w:pPr>
      <w:r>
        <w:rPr>
          <w:lang w:eastAsia="zh-CN"/>
        </w:rPr>
        <w:t>MSGin5G APIs allow secure access to the capabilities provided by the MSGin5G.</w:t>
      </w:r>
    </w:p>
    <w:p w14:paraId="557B0689" w14:textId="77777777" w:rsidR="005B0788"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6BB69826" w14:textId="77777777" w:rsidR="005B0788"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6F7D699" w14:textId="77777777" w:rsidR="005B0788" w:rsidRDefault="00000000">
      <w:pPr>
        <w:pStyle w:val="Heading2"/>
      </w:pPr>
      <w:bookmarkStart w:id="486" w:name="_Toc68170014"/>
      <w:bookmarkStart w:id="487" w:name="_Toc83768344"/>
      <w:bookmarkStart w:id="488" w:name="_Toc93878930"/>
      <w:bookmarkStart w:id="489" w:name="_Toc45134560"/>
      <w:bookmarkStart w:id="490" w:name="_Toc59019341"/>
      <w:bookmarkStart w:id="491" w:name="_Toc36041229"/>
      <w:bookmarkStart w:id="492" w:name="_Toc34153972"/>
      <w:bookmarkStart w:id="493" w:name="_Toc43196513"/>
      <w:bookmarkStart w:id="494" w:name="_Toc51763768"/>
      <w:bookmarkStart w:id="495" w:name="_Toc36040916"/>
      <w:bookmarkStart w:id="496" w:name="_Toc97197112"/>
      <w:bookmarkStart w:id="497" w:name="_Toc51189092"/>
      <w:bookmarkStart w:id="498" w:name="_Toc57206000"/>
      <w:bookmarkStart w:id="499" w:name="_Toc96996706"/>
      <w:bookmarkStart w:id="500" w:name="_Toc74769892"/>
      <w:bookmarkStart w:id="501" w:name="_Toc24868464"/>
      <w:bookmarkStart w:id="502" w:name="_Toc162005506"/>
      <w:bookmarkStart w:id="503" w:name="_Toc43481283"/>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CF0A1E4" w14:textId="77777777" w:rsidR="005B0788" w:rsidRDefault="00000000">
      <w:pPr>
        <w:pStyle w:val="Heading3"/>
      </w:pPr>
      <w:bookmarkStart w:id="504" w:name="_Toc45134561"/>
      <w:bookmarkStart w:id="505" w:name="_Toc36041230"/>
      <w:bookmarkStart w:id="506" w:name="_Toc96996707"/>
      <w:bookmarkStart w:id="507" w:name="_Toc68170015"/>
      <w:bookmarkStart w:id="508" w:name="_Toc74769893"/>
      <w:bookmarkStart w:id="509" w:name="_Toc97197113"/>
      <w:bookmarkStart w:id="510" w:name="_Toc34153973"/>
      <w:bookmarkStart w:id="511" w:name="_Toc162005507"/>
      <w:bookmarkStart w:id="512" w:name="_Toc43196514"/>
      <w:bookmarkStart w:id="513" w:name="_Toc24868465"/>
      <w:bookmarkStart w:id="514" w:name="_Toc51189093"/>
      <w:bookmarkStart w:id="515" w:name="_Toc51763769"/>
      <w:bookmarkStart w:id="516" w:name="_Toc36040917"/>
      <w:bookmarkStart w:id="517" w:name="_Toc43481284"/>
      <w:bookmarkStart w:id="518" w:name="_Toc57206001"/>
      <w:bookmarkStart w:id="519" w:name="_Toc83768345"/>
      <w:bookmarkStart w:id="520" w:name="_Toc59019342"/>
      <w:bookmarkStart w:id="521" w:name="_Toc93878931"/>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7FA0C3" w14:textId="77777777" w:rsidR="005B0788"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9473945" w14:textId="77777777" w:rsidR="005B0788" w:rsidRDefault="00000000">
      <w:pPr>
        <w:rPr>
          <w:lang w:eastAsia="zh-CN"/>
        </w:rPr>
      </w:pPr>
      <w:r>
        <w:t xml:space="preserve">In addition, data types that are defined in </w:t>
      </w:r>
      <w:proofErr w:type="spellStart"/>
      <w:r>
        <w:t>OpenAPI</w:t>
      </w:r>
      <w:proofErr w:type="spellEnd"/>
      <w:r>
        <w:t> Specification [</w:t>
      </w:r>
      <w:r>
        <w:rPr>
          <w:lang w:eastAsia="zh-CN"/>
        </w:rPr>
        <w:t>6</w:t>
      </w:r>
      <w:r>
        <w:t>] can also be referenced from data structures defined in the subsequent clauses.</w:t>
      </w:r>
    </w:p>
    <w:p w14:paraId="1C6D0381" w14:textId="77777777" w:rsidR="005B0788" w:rsidRDefault="00000000">
      <w:pPr>
        <w:pStyle w:val="NO"/>
      </w:pPr>
      <w:r>
        <w:t>NOTE:</w:t>
      </w:r>
      <w:r>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t>OpenAPI</w:t>
      </w:r>
      <w:proofErr w:type="spellEnd"/>
      <w:r>
        <w:t> Specification [6] can use a lower-case case letter in the beginning for consistency.</w:t>
      </w:r>
    </w:p>
    <w:p w14:paraId="1D2C33DF" w14:textId="77777777" w:rsidR="005B0788"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CEBAD8" w14:textId="77777777" w:rsidR="005B0788" w:rsidRDefault="00000000">
      <w:pPr>
        <w:pStyle w:val="TH"/>
      </w:pPr>
      <w:r>
        <w:lastRenderedPageBreak/>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5B0788" w14:paraId="27D438A8" w14:textId="77777777">
        <w:trPr>
          <w:jc w:val="center"/>
        </w:trPr>
        <w:tc>
          <w:tcPr>
            <w:tcW w:w="1998" w:type="dxa"/>
            <w:shd w:val="clear" w:color="auto" w:fill="C0C0C0"/>
          </w:tcPr>
          <w:p w14:paraId="6CE2B939" w14:textId="77777777" w:rsidR="005B0788" w:rsidRDefault="00000000">
            <w:pPr>
              <w:pStyle w:val="TAH"/>
            </w:pPr>
            <w:r>
              <w:t>Data type</w:t>
            </w:r>
          </w:p>
        </w:tc>
        <w:tc>
          <w:tcPr>
            <w:tcW w:w="2148" w:type="dxa"/>
            <w:shd w:val="clear" w:color="auto" w:fill="C0C0C0"/>
          </w:tcPr>
          <w:p w14:paraId="50E8A7DB" w14:textId="77777777" w:rsidR="005B0788" w:rsidRDefault="00000000">
            <w:pPr>
              <w:pStyle w:val="TAH"/>
            </w:pPr>
            <w:r>
              <w:t>Reference</w:t>
            </w:r>
          </w:p>
        </w:tc>
        <w:tc>
          <w:tcPr>
            <w:tcW w:w="5028" w:type="dxa"/>
            <w:shd w:val="clear" w:color="auto" w:fill="C0C0C0"/>
          </w:tcPr>
          <w:p w14:paraId="087C68FC" w14:textId="77777777" w:rsidR="005B0788" w:rsidRDefault="00000000">
            <w:pPr>
              <w:pStyle w:val="TAH"/>
            </w:pPr>
            <w:r>
              <w:t>Comments</w:t>
            </w:r>
          </w:p>
        </w:tc>
      </w:tr>
      <w:tr w:rsidR="005B0788" w14:paraId="4A4FAA3B" w14:textId="77777777">
        <w:trPr>
          <w:jc w:val="center"/>
        </w:trPr>
        <w:tc>
          <w:tcPr>
            <w:tcW w:w="1998" w:type="dxa"/>
          </w:tcPr>
          <w:p w14:paraId="138E45D9" w14:textId="77777777" w:rsidR="005B0788" w:rsidRDefault="005B0788">
            <w:pPr>
              <w:pStyle w:val="TAL"/>
            </w:pPr>
          </w:p>
        </w:tc>
        <w:tc>
          <w:tcPr>
            <w:tcW w:w="2148" w:type="dxa"/>
          </w:tcPr>
          <w:p w14:paraId="541A4DE1" w14:textId="77777777" w:rsidR="005B0788" w:rsidRDefault="005B0788">
            <w:pPr>
              <w:pStyle w:val="TAL"/>
            </w:pPr>
          </w:p>
        </w:tc>
        <w:tc>
          <w:tcPr>
            <w:tcW w:w="5028" w:type="dxa"/>
          </w:tcPr>
          <w:p w14:paraId="102A857C" w14:textId="77777777" w:rsidR="005B0788" w:rsidRDefault="005B0788">
            <w:pPr>
              <w:pStyle w:val="TAL"/>
              <w:rPr>
                <w:szCs w:val="18"/>
              </w:rPr>
            </w:pPr>
          </w:p>
        </w:tc>
      </w:tr>
    </w:tbl>
    <w:p w14:paraId="6D427E82" w14:textId="77777777" w:rsidR="005B0788" w:rsidRDefault="005B0788">
      <w:pPr>
        <w:rPr>
          <w:lang w:eastAsia="zh-CN"/>
        </w:rPr>
      </w:pPr>
      <w:bookmarkStart w:id="522" w:name="_Toc43481285"/>
      <w:bookmarkStart w:id="523" w:name="_Toc83768346"/>
      <w:bookmarkStart w:id="524" w:name="_Toc34153974"/>
      <w:bookmarkStart w:id="525" w:name="_Toc74769894"/>
      <w:bookmarkStart w:id="526" w:name="_Toc45134562"/>
      <w:bookmarkStart w:id="527" w:name="_Toc43196515"/>
      <w:bookmarkStart w:id="528" w:name="_Toc97197114"/>
      <w:bookmarkStart w:id="529" w:name="_Toc36041231"/>
      <w:bookmarkStart w:id="530" w:name="_Toc51763770"/>
      <w:bookmarkStart w:id="531" w:name="_Toc96996708"/>
      <w:bookmarkStart w:id="532" w:name="_Toc57206002"/>
      <w:bookmarkStart w:id="533" w:name="_Toc68170016"/>
      <w:bookmarkStart w:id="534" w:name="_Toc59019343"/>
      <w:bookmarkStart w:id="535" w:name="_Toc51189094"/>
      <w:bookmarkStart w:id="536" w:name="_Toc24868466"/>
      <w:bookmarkStart w:id="537" w:name="_Toc36040918"/>
      <w:bookmarkStart w:id="538" w:name="_Toc93878932"/>
    </w:p>
    <w:p w14:paraId="2AFC42B4" w14:textId="77777777" w:rsidR="005B0788" w:rsidRDefault="00000000">
      <w:pPr>
        <w:pStyle w:val="Heading3"/>
      </w:pPr>
      <w:bookmarkStart w:id="539" w:name="_Toc162005508"/>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2A97C870" w14:textId="77777777" w:rsidR="005B0788" w:rsidRDefault="00000000">
      <w:pPr>
        <w:rPr>
          <w:lang w:eastAsia="zh-CN"/>
        </w:rPr>
      </w:pPr>
      <w:bookmarkStart w:id="540" w:name="_Toc51763771"/>
      <w:bookmarkStart w:id="541" w:name="_Toc43196516"/>
      <w:bookmarkStart w:id="542" w:name="_Toc45134563"/>
      <w:bookmarkStart w:id="543" w:name="_Toc74769895"/>
      <w:bookmarkStart w:id="544" w:name="_Toc34153975"/>
      <w:bookmarkStart w:id="545" w:name="_Toc24868467"/>
      <w:bookmarkStart w:id="546" w:name="_Toc57206003"/>
      <w:bookmarkStart w:id="547" w:name="_Toc51189095"/>
      <w:bookmarkStart w:id="548" w:name="_Toc43481286"/>
      <w:bookmarkStart w:id="549" w:name="_Toc59019344"/>
      <w:bookmarkStart w:id="550" w:name="_Toc68170017"/>
      <w:bookmarkStart w:id="551" w:name="_Toc36041232"/>
      <w:bookmarkStart w:id="552" w:name="_Toc36040919"/>
      <w:r>
        <w:rPr>
          <w:lang w:eastAsia="zh-CN"/>
        </w:rPr>
        <w:t>Table</w:t>
      </w:r>
      <w:r>
        <w:t> </w:t>
      </w:r>
      <w:r>
        <w:rPr>
          <w:lang w:eastAsia="zh-CN"/>
        </w:rPr>
        <w:t>7.2.2-1 lists structured data types defined in this specification referenced by multiple services.</w:t>
      </w:r>
    </w:p>
    <w:p w14:paraId="1BF12A63" w14:textId="77777777" w:rsidR="005B0788"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5B0788" w14:paraId="26258E9E" w14:textId="77777777">
        <w:trPr>
          <w:jc w:val="center"/>
        </w:trPr>
        <w:tc>
          <w:tcPr>
            <w:tcW w:w="2518" w:type="dxa"/>
            <w:shd w:val="clear" w:color="auto" w:fill="C0C0C0"/>
          </w:tcPr>
          <w:p w14:paraId="0DF3C633" w14:textId="77777777" w:rsidR="005B0788" w:rsidRDefault="00000000">
            <w:pPr>
              <w:pStyle w:val="TAH"/>
            </w:pPr>
            <w:r>
              <w:t>Data type</w:t>
            </w:r>
          </w:p>
        </w:tc>
        <w:tc>
          <w:tcPr>
            <w:tcW w:w="1728" w:type="dxa"/>
            <w:shd w:val="clear" w:color="auto" w:fill="C0C0C0"/>
          </w:tcPr>
          <w:p w14:paraId="5C0748C6" w14:textId="77777777" w:rsidR="005B0788" w:rsidRDefault="00000000">
            <w:pPr>
              <w:pStyle w:val="TAH"/>
            </w:pPr>
            <w:r>
              <w:t>Reference</w:t>
            </w:r>
          </w:p>
        </w:tc>
        <w:tc>
          <w:tcPr>
            <w:tcW w:w="2613" w:type="dxa"/>
            <w:shd w:val="clear" w:color="auto" w:fill="C0C0C0"/>
          </w:tcPr>
          <w:p w14:paraId="1E7FC141" w14:textId="77777777" w:rsidR="005B0788" w:rsidRDefault="00000000">
            <w:pPr>
              <w:pStyle w:val="TAH"/>
            </w:pPr>
            <w:r>
              <w:t>Description</w:t>
            </w:r>
          </w:p>
        </w:tc>
      </w:tr>
      <w:tr w:rsidR="005B0788" w14:paraId="05EE7423" w14:textId="77777777">
        <w:trPr>
          <w:jc w:val="center"/>
        </w:trPr>
        <w:tc>
          <w:tcPr>
            <w:tcW w:w="2518" w:type="dxa"/>
          </w:tcPr>
          <w:p w14:paraId="09DCF920" w14:textId="77777777" w:rsidR="005B0788" w:rsidRDefault="00000000">
            <w:pPr>
              <w:pStyle w:val="TAL"/>
            </w:pPr>
            <w:r>
              <w:t>Address</w:t>
            </w:r>
          </w:p>
        </w:tc>
        <w:tc>
          <w:tcPr>
            <w:tcW w:w="1728" w:type="dxa"/>
          </w:tcPr>
          <w:p w14:paraId="7D4DFD2A" w14:textId="77777777" w:rsidR="005B0788" w:rsidRDefault="00000000">
            <w:pPr>
              <w:pStyle w:val="TAL"/>
            </w:pPr>
            <w:r>
              <w:t>Clause 9.1.5.2.3</w:t>
            </w:r>
          </w:p>
        </w:tc>
        <w:tc>
          <w:tcPr>
            <w:tcW w:w="2613" w:type="dxa"/>
          </w:tcPr>
          <w:p w14:paraId="33F62B78" w14:textId="77777777" w:rsidR="005B0788" w:rsidRDefault="00000000">
            <w:pPr>
              <w:pStyle w:val="TAL"/>
              <w:rPr>
                <w:szCs w:val="18"/>
              </w:rPr>
            </w:pPr>
            <w:r>
              <w:rPr>
                <w:szCs w:val="18"/>
              </w:rPr>
              <w:t>Represent an address</w:t>
            </w:r>
          </w:p>
        </w:tc>
      </w:tr>
      <w:tr w:rsidR="005B0788" w14:paraId="7BB6A8D7" w14:textId="77777777">
        <w:trPr>
          <w:jc w:val="center"/>
        </w:trPr>
        <w:tc>
          <w:tcPr>
            <w:tcW w:w="2518" w:type="dxa"/>
          </w:tcPr>
          <w:p w14:paraId="27EA1884" w14:textId="77777777" w:rsidR="005B0788" w:rsidRDefault="00000000">
            <w:pPr>
              <w:pStyle w:val="TAL"/>
            </w:pPr>
            <w:proofErr w:type="spellStart"/>
            <w:r>
              <w:rPr>
                <w:szCs w:val="22"/>
              </w:rPr>
              <w:t>DeliveryStatusReport</w:t>
            </w:r>
            <w:proofErr w:type="spellEnd"/>
          </w:p>
        </w:tc>
        <w:tc>
          <w:tcPr>
            <w:tcW w:w="1728" w:type="dxa"/>
          </w:tcPr>
          <w:p w14:paraId="5ABB4376" w14:textId="77777777" w:rsidR="005B0788" w:rsidRDefault="00000000">
            <w:pPr>
              <w:pStyle w:val="TAL"/>
            </w:pPr>
            <w:r>
              <w:rPr>
                <w:szCs w:val="18"/>
              </w:rPr>
              <w:t>Clause</w:t>
            </w:r>
            <w:r>
              <w:t> </w:t>
            </w:r>
            <w:r>
              <w:rPr>
                <w:szCs w:val="18"/>
              </w:rPr>
              <w:t>8.2.5.2.7</w:t>
            </w:r>
          </w:p>
        </w:tc>
        <w:tc>
          <w:tcPr>
            <w:tcW w:w="2613" w:type="dxa"/>
          </w:tcPr>
          <w:p w14:paraId="5D17F8F5" w14:textId="77777777" w:rsidR="005B0788" w:rsidRDefault="00000000">
            <w:pPr>
              <w:pStyle w:val="TAL"/>
              <w:rPr>
                <w:szCs w:val="18"/>
              </w:rPr>
            </w:pPr>
            <w:r>
              <w:rPr>
                <w:szCs w:val="18"/>
              </w:rPr>
              <w:t>The message delivery status report request information.</w:t>
            </w:r>
          </w:p>
        </w:tc>
      </w:tr>
      <w:tr w:rsidR="005B0788" w14:paraId="41EFE2D3" w14:textId="77777777">
        <w:trPr>
          <w:jc w:val="center"/>
        </w:trPr>
        <w:tc>
          <w:tcPr>
            <w:tcW w:w="2518" w:type="dxa"/>
          </w:tcPr>
          <w:p w14:paraId="29783824" w14:textId="77777777" w:rsidR="005B0788" w:rsidRDefault="00000000">
            <w:pPr>
              <w:pStyle w:val="TAL"/>
            </w:pPr>
            <w:proofErr w:type="spellStart"/>
            <w:r>
              <w:t>MessageSegmentParameters</w:t>
            </w:r>
            <w:proofErr w:type="spellEnd"/>
          </w:p>
        </w:tc>
        <w:tc>
          <w:tcPr>
            <w:tcW w:w="1728" w:type="dxa"/>
          </w:tcPr>
          <w:p w14:paraId="040E969F" w14:textId="77777777" w:rsidR="005B0788" w:rsidRDefault="00000000">
            <w:pPr>
              <w:pStyle w:val="TAL"/>
            </w:pPr>
            <w:r>
              <w:t>Clause 8.2.5.2.5</w:t>
            </w:r>
          </w:p>
        </w:tc>
        <w:tc>
          <w:tcPr>
            <w:tcW w:w="2613" w:type="dxa"/>
          </w:tcPr>
          <w:p w14:paraId="3EB50790" w14:textId="77777777" w:rsidR="005B0788" w:rsidRDefault="00000000">
            <w:pPr>
              <w:pStyle w:val="TAL"/>
              <w:rPr>
                <w:szCs w:val="18"/>
              </w:rPr>
            </w:pPr>
            <w:r>
              <w:rPr>
                <w:szCs w:val="18"/>
              </w:rPr>
              <w:t>Parameters for message segmentation</w:t>
            </w:r>
          </w:p>
        </w:tc>
      </w:tr>
    </w:tbl>
    <w:p w14:paraId="2ADD8561" w14:textId="77777777" w:rsidR="005B0788" w:rsidRDefault="005B0788">
      <w:pPr>
        <w:rPr>
          <w:lang w:eastAsia="zh-CN"/>
        </w:rPr>
      </w:pPr>
    </w:p>
    <w:p w14:paraId="0F52B415" w14:textId="77777777" w:rsidR="005B0788" w:rsidRDefault="00000000">
      <w:pPr>
        <w:pStyle w:val="Heading3"/>
      </w:pPr>
      <w:bookmarkStart w:id="553" w:name="_Toc97197115"/>
      <w:bookmarkStart w:id="554" w:name="_Toc93878933"/>
      <w:bookmarkStart w:id="555" w:name="_Toc162005509"/>
      <w:bookmarkStart w:id="556" w:name="_Toc83768347"/>
      <w:bookmarkStart w:id="557" w:name="_Toc96996709"/>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2D334EF" w14:textId="77777777" w:rsidR="005B0788" w:rsidRDefault="00000000">
      <w:pPr>
        <w:rPr>
          <w:lang w:eastAsia="zh-CN"/>
        </w:rPr>
      </w:pPr>
      <w:r>
        <w:rPr>
          <w:lang w:eastAsia="zh-CN"/>
        </w:rPr>
        <w:t>Following simple data types defined in Table</w:t>
      </w:r>
      <w:r>
        <w:t> </w:t>
      </w:r>
      <w:r>
        <w:rPr>
          <w:lang w:eastAsia="zh-CN"/>
        </w:rPr>
        <w:t>7.2.3.1-1 are applicable to several APIs in this document:</w:t>
      </w:r>
    </w:p>
    <w:p w14:paraId="2BA2B494" w14:textId="77777777" w:rsidR="005B0788"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5B0788" w14:paraId="5EE72E66" w14:textId="77777777">
        <w:tc>
          <w:tcPr>
            <w:tcW w:w="1458" w:type="pct"/>
            <w:shd w:val="clear" w:color="auto" w:fill="C0C0C0"/>
            <w:tcMar>
              <w:top w:w="0" w:type="dxa"/>
              <w:left w:w="108" w:type="dxa"/>
              <w:bottom w:w="0" w:type="dxa"/>
              <w:right w:w="108" w:type="dxa"/>
            </w:tcMar>
          </w:tcPr>
          <w:p w14:paraId="1BF66011" w14:textId="77777777" w:rsidR="005B0788" w:rsidRDefault="00000000">
            <w:pPr>
              <w:pStyle w:val="TAH"/>
            </w:pPr>
            <w:r>
              <w:t>Type name</w:t>
            </w:r>
          </w:p>
        </w:tc>
        <w:tc>
          <w:tcPr>
            <w:tcW w:w="1250" w:type="pct"/>
            <w:shd w:val="clear" w:color="auto" w:fill="C0C0C0"/>
          </w:tcPr>
          <w:p w14:paraId="55D03EE5" w14:textId="77777777" w:rsidR="005B0788" w:rsidRDefault="00000000">
            <w:pPr>
              <w:pStyle w:val="TAH"/>
            </w:pPr>
            <w:r>
              <w:t>Reference</w:t>
            </w:r>
          </w:p>
        </w:tc>
        <w:tc>
          <w:tcPr>
            <w:tcW w:w="2292" w:type="pct"/>
            <w:shd w:val="clear" w:color="auto" w:fill="C0C0C0"/>
            <w:tcMar>
              <w:top w:w="0" w:type="dxa"/>
              <w:left w:w="108" w:type="dxa"/>
              <w:bottom w:w="0" w:type="dxa"/>
              <w:right w:w="108" w:type="dxa"/>
            </w:tcMar>
          </w:tcPr>
          <w:p w14:paraId="3109C56A" w14:textId="77777777" w:rsidR="005B0788" w:rsidRDefault="00000000">
            <w:pPr>
              <w:pStyle w:val="TAH"/>
            </w:pPr>
            <w:r>
              <w:t>Description</w:t>
            </w:r>
          </w:p>
        </w:tc>
      </w:tr>
      <w:tr w:rsidR="005B0788" w14:paraId="296DCFF7" w14:textId="77777777">
        <w:tc>
          <w:tcPr>
            <w:tcW w:w="1458" w:type="pct"/>
            <w:tcMar>
              <w:top w:w="0" w:type="dxa"/>
              <w:left w:w="108" w:type="dxa"/>
              <w:bottom w:w="0" w:type="dxa"/>
              <w:right w:w="108" w:type="dxa"/>
            </w:tcMar>
          </w:tcPr>
          <w:p w14:paraId="65EBF66A" w14:textId="77777777" w:rsidR="005B0788" w:rsidRDefault="005B0788">
            <w:pPr>
              <w:pStyle w:val="TAL"/>
            </w:pPr>
          </w:p>
        </w:tc>
        <w:tc>
          <w:tcPr>
            <w:tcW w:w="1250" w:type="pct"/>
          </w:tcPr>
          <w:p w14:paraId="285927E9" w14:textId="77777777" w:rsidR="005B0788" w:rsidRDefault="005B0788">
            <w:pPr>
              <w:pStyle w:val="TAL"/>
            </w:pPr>
          </w:p>
        </w:tc>
        <w:tc>
          <w:tcPr>
            <w:tcW w:w="2292" w:type="pct"/>
            <w:tcMar>
              <w:top w:w="0" w:type="dxa"/>
              <w:left w:w="108" w:type="dxa"/>
              <w:bottom w:w="0" w:type="dxa"/>
              <w:right w:w="108" w:type="dxa"/>
            </w:tcMar>
          </w:tcPr>
          <w:p w14:paraId="7F5CE298" w14:textId="77777777" w:rsidR="005B0788" w:rsidRDefault="005B0788">
            <w:pPr>
              <w:pStyle w:val="TAL"/>
            </w:pPr>
          </w:p>
        </w:tc>
      </w:tr>
    </w:tbl>
    <w:p w14:paraId="74CFFC30" w14:textId="77777777" w:rsidR="005B0788" w:rsidRDefault="005B0788">
      <w:pPr>
        <w:rPr>
          <w:lang w:eastAsia="zh-CN"/>
        </w:rPr>
      </w:pPr>
      <w:bookmarkStart w:id="558" w:name="_Toc74769896"/>
      <w:bookmarkStart w:id="559" w:name="_Toc24868468"/>
      <w:bookmarkStart w:id="560" w:name="_Toc51763772"/>
      <w:bookmarkStart w:id="561" w:name="_Toc57206004"/>
      <w:bookmarkStart w:id="562" w:name="_Toc45134564"/>
      <w:bookmarkStart w:id="563" w:name="_Toc96996710"/>
      <w:bookmarkStart w:id="564" w:name="_Toc43481287"/>
      <w:bookmarkStart w:id="565" w:name="_Toc36041233"/>
      <w:bookmarkStart w:id="566" w:name="_Toc68170018"/>
      <w:bookmarkStart w:id="567" w:name="_Toc93878934"/>
      <w:bookmarkStart w:id="568" w:name="_Toc51189096"/>
      <w:bookmarkStart w:id="569" w:name="_Toc83768348"/>
      <w:bookmarkStart w:id="570" w:name="_Toc36040920"/>
      <w:bookmarkStart w:id="571" w:name="_Toc59019345"/>
      <w:bookmarkStart w:id="572" w:name="_Toc43196517"/>
      <w:bookmarkStart w:id="573" w:name="_Toc34153976"/>
    </w:p>
    <w:p w14:paraId="6A0AA5E3" w14:textId="77777777" w:rsidR="005B0788" w:rsidRDefault="00000000">
      <w:pPr>
        <w:pStyle w:val="Heading2"/>
      </w:pPr>
      <w:bookmarkStart w:id="574" w:name="_Toc162005510"/>
      <w:bookmarkStart w:id="575" w:name="_Toc97197116"/>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58AD766" w14:textId="77777777" w:rsidR="005B0788"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2A76270B" w14:textId="77777777" w:rsidR="005B0788"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1C49350" w14:textId="77777777" w:rsidR="005B0788" w:rsidRDefault="00000000">
      <w:pPr>
        <w:pStyle w:val="Heading2"/>
      </w:pPr>
      <w:bookmarkStart w:id="576" w:name="_Toc36040921"/>
      <w:bookmarkStart w:id="577" w:name="_Toc59019346"/>
      <w:bookmarkStart w:id="578" w:name="_Toc43196518"/>
      <w:bookmarkStart w:id="579" w:name="_Toc97197117"/>
      <w:bookmarkStart w:id="580" w:name="_Toc74769897"/>
      <w:bookmarkStart w:id="581" w:name="_Toc24868469"/>
      <w:bookmarkStart w:id="582" w:name="_Toc51189097"/>
      <w:bookmarkStart w:id="583" w:name="_Toc36041234"/>
      <w:bookmarkStart w:id="584" w:name="_Toc93878935"/>
      <w:bookmarkStart w:id="585" w:name="_Toc83768349"/>
      <w:bookmarkStart w:id="586" w:name="_Toc34153977"/>
      <w:bookmarkStart w:id="587" w:name="_Toc43481288"/>
      <w:bookmarkStart w:id="588" w:name="_Toc162005511"/>
      <w:bookmarkStart w:id="589" w:name="_Toc96996711"/>
      <w:bookmarkStart w:id="590" w:name="_Toc68170019"/>
      <w:bookmarkStart w:id="591" w:name="_Toc51763773"/>
      <w:bookmarkStart w:id="592" w:name="_Toc57206005"/>
      <w:bookmarkStart w:id="593" w:name="_Toc45134565"/>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D540E06" w14:textId="77777777" w:rsidR="005B0788"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w:t>
      </w:r>
      <w:proofErr w:type="spellStart"/>
      <w:r>
        <w:rPr>
          <w:lang w:eastAsia="zh-CN"/>
        </w:rPr>
        <w:t>json</w:t>
      </w:r>
      <w:proofErr w:type="spellEnd"/>
      <w:r>
        <w:rPr>
          <w:lang w:eastAsia="zh-CN"/>
        </w:rPr>
        <w:t>".</w:t>
      </w:r>
    </w:p>
    <w:p w14:paraId="5CAACB3A" w14:textId="77777777" w:rsidR="005B0788" w:rsidRDefault="00000000">
      <w:pPr>
        <w:pStyle w:val="Heading2"/>
      </w:pPr>
      <w:bookmarkStart w:id="594" w:name="_Toc51763774"/>
      <w:bookmarkStart w:id="595" w:name="_Toc162005512"/>
      <w:bookmarkStart w:id="596" w:name="_Toc68170020"/>
      <w:bookmarkStart w:id="597" w:name="_Toc74769898"/>
      <w:bookmarkStart w:id="598" w:name="_Toc43481289"/>
      <w:bookmarkStart w:id="599" w:name="_Toc96996712"/>
      <w:bookmarkStart w:id="600" w:name="_Toc36040922"/>
      <w:bookmarkStart w:id="601" w:name="_Toc59019347"/>
      <w:bookmarkStart w:id="602" w:name="_Toc51189098"/>
      <w:bookmarkStart w:id="603" w:name="_Toc36041235"/>
      <w:bookmarkStart w:id="604" w:name="_Toc45134566"/>
      <w:bookmarkStart w:id="605" w:name="_Toc57206006"/>
      <w:bookmarkStart w:id="606" w:name="_Toc83768350"/>
      <w:bookmarkStart w:id="607" w:name="_Toc97197118"/>
      <w:bookmarkStart w:id="608" w:name="_Toc24868470"/>
      <w:bookmarkStart w:id="609" w:name="_Toc43196519"/>
      <w:bookmarkStart w:id="610" w:name="_Toc93878936"/>
      <w:bookmarkStart w:id="611" w:name="_Toc34153978"/>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F43621D" w14:textId="77777777" w:rsidR="005B0788" w:rsidRDefault="00000000">
      <w:pPr>
        <w:pStyle w:val="Heading3"/>
      </w:pPr>
      <w:bookmarkStart w:id="612" w:name="_Toc96996713"/>
      <w:bookmarkStart w:id="613" w:name="_Toc93878937"/>
      <w:bookmarkStart w:id="614" w:name="_Toc97197119"/>
      <w:bookmarkStart w:id="615" w:name="_Toc162005513"/>
      <w:r>
        <w:rPr>
          <w:lang w:eastAsia="zh-CN"/>
        </w:rPr>
        <w:t>7</w:t>
      </w:r>
      <w:r>
        <w:t>.5.1</w:t>
      </w:r>
      <w:r>
        <w:tab/>
        <w:t>Resource URI structure</w:t>
      </w:r>
      <w:bookmarkEnd w:id="612"/>
      <w:bookmarkEnd w:id="613"/>
      <w:bookmarkEnd w:id="614"/>
      <w:bookmarkEnd w:id="615"/>
    </w:p>
    <w:p w14:paraId="7717B78B" w14:textId="77777777" w:rsidR="005B0788"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63E9347F" w14:textId="77777777" w:rsidR="005B0788" w:rsidRDefault="00000000">
      <w:pPr>
        <w:pStyle w:val="Heading3"/>
      </w:pPr>
      <w:bookmarkStart w:id="616" w:name="_Toc97197120"/>
      <w:bookmarkStart w:id="617" w:name="_Toc93878938"/>
      <w:bookmarkStart w:id="618" w:name="_Toc162005514"/>
      <w:bookmarkStart w:id="619" w:name="_Toc96996714"/>
      <w:r>
        <w:rPr>
          <w:lang w:eastAsia="zh-CN"/>
        </w:rPr>
        <w:t>7</w:t>
      </w:r>
      <w:r>
        <w:t>.5.2</w:t>
      </w:r>
      <w:r>
        <w:tab/>
        <w:t>Custom operations URI structure</w:t>
      </w:r>
      <w:bookmarkEnd w:id="616"/>
      <w:bookmarkEnd w:id="617"/>
      <w:bookmarkEnd w:id="618"/>
      <w:bookmarkEnd w:id="619"/>
    </w:p>
    <w:p w14:paraId="048FE6A6" w14:textId="77777777" w:rsidR="005B0788"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1F90211C" w14:textId="77777777" w:rsidR="005B0788" w:rsidRDefault="00000000">
      <w:pPr>
        <w:pStyle w:val="Heading2"/>
      </w:pPr>
      <w:bookmarkStart w:id="620" w:name="_Toc74769899"/>
      <w:bookmarkStart w:id="621" w:name="_Toc45134567"/>
      <w:bookmarkStart w:id="622" w:name="_Toc96996715"/>
      <w:bookmarkStart w:id="623" w:name="_Toc51763775"/>
      <w:bookmarkStart w:id="624" w:name="_Toc34153979"/>
      <w:bookmarkStart w:id="625" w:name="_Toc68170021"/>
      <w:bookmarkStart w:id="626" w:name="_Toc59019348"/>
      <w:bookmarkStart w:id="627" w:name="_Toc36041236"/>
      <w:bookmarkStart w:id="628" w:name="_Toc36040923"/>
      <w:bookmarkStart w:id="629" w:name="_Toc93878939"/>
      <w:bookmarkStart w:id="630" w:name="_Toc57206007"/>
      <w:bookmarkStart w:id="631" w:name="_Toc83768351"/>
      <w:bookmarkStart w:id="632" w:name="_Toc51189099"/>
      <w:bookmarkStart w:id="633" w:name="_Toc24868471"/>
      <w:bookmarkStart w:id="634" w:name="_Toc43196520"/>
      <w:bookmarkStart w:id="635" w:name="_Toc162005515"/>
      <w:bookmarkStart w:id="636" w:name="_Toc97197121"/>
      <w:bookmarkStart w:id="637" w:name="_Toc43481290"/>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752E87D" w14:textId="77777777" w:rsidR="005B0788" w:rsidRDefault="00000000">
      <w:pPr>
        <w:rPr>
          <w:lang w:eastAsia="zh-CN"/>
        </w:rPr>
      </w:pPr>
      <w:r>
        <w:rPr>
          <w:lang w:eastAsia="zh-CN"/>
        </w:rPr>
        <w:t>None.</w:t>
      </w:r>
    </w:p>
    <w:p w14:paraId="42AE01E4" w14:textId="77777777" w:rsidR="005B0788" w:rsidRDefault="00000000">
      <w:pPr>
        <w:pStyle w:val="Heading2"/>
      </w:pPr>
      <w:bookmarkStart w:id="638" w:name="_Toc24868472"/>
      <w:bookmarkStart w:id="639" w:name="_Toc74769900"/>
      <w:bookmarkStart w:id="640" w:name="_Toc36040924"/>
      <w:bookmarkStart w:id="641" w:name="_Toc96996716"/>
      <w:bookmarkStart w:id="642" w:name="_Toc57206008"/>
      <w:bookmarkStart w:id="643" w:name="_Toc162005516"/>
      <w:bookmarkStart w:id="644" w:name="_Toc51189100"/>
      <w:bookmarkStart w:id="645" w:name="_Toc34153980"/>
      <w:bookmarkStart w:id="646" w:name="_Toc45134568"/>
      <w:bookmarkStart w:id="647" w:name="_Toc36041237"/>
      <w:bookmarkStart w:id="648" w:name="_Toc68170022"/>
      <w:bookmarkStart w:id="649" w:name="_Toc93878940"/>
      <w:bookmarkStart w:id="650" w:name="_Toc59019349"/>
      <w:bookmarkStart w:id="651" w:name="_Toc51763776"/>
      <w:bookmarkStart w:id="652" w:name="_Toc83768352"/>
      <w:bookmarkStart w:id="653" w:name="_Toc43196521"/>
      <w:bookmarkStart w:id="654" w:name="_Toc43481291"/>
      <w:bookmarkStart w:id="655" w:name="_Toc97197122"/>
      <w:r>
        <w:rPr>
          <w:lang w:eastAsia="zh-CN"/>
        </w:rPr>
        <w:lastRenderedPageBreak/>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88B52AF" w14:textId="77777777" w:rsidR="005B0788"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03EFC8A9" w14:textId="77777777" w:rsidR="005B0788" w:rsidRDefault="00000000">
      <w:pPr>
        <w:pStyle w:val="Heading2"/>
      </w:pPr>
      <w:bookmarkStart w:id="656" w:name="_Toc68170023"/>
      <w:bookmarkStart w:id="657" w:name="_Toc162005517"/>
      <w:bookmarkStart w:id="658" w:name="_Toc43481292"/>
      <w:bookmarkStart w:id="659" w:name="_Toc93878941"/>
      <w:bookmarkStart w:id="660" w:name="_Toc45134569"/>
      <w:bookmarkStart w:id="661" w:name="_Toc83768353"/>
      <w:bookmarkStart w:id="662" w:name="_Toc57206009"/>
      <w:bookmarkStart w:id="663" w:name="_Toc59019350"/>
      <w:bookmarkStart w:id="664" w:name="_Toc36041238"/>
      <w:bookmarkStart w:id="665" w:name="_Toc34153981"/>
      <w:bookmarkStart w:id="666" w:name="_Toc74769901"/>
      <w:bookmarkStart w:id="667" w:name="_Toc96996717"/>
      <w:bookmarkStart w:id="668" w:name="_Toc97197123"/>
      <w:bookmarkStart w:id="669" w:name="_Toc36040925"/>
      <w:bookmarkStart w:id="670" w:name="_Toc51189101"/>
      <w:bookmarkStart w:id="671" w:name="_Toc43196522"/>
      <w:bookmarkStart w:id="672" w:name="_Toc51763777"/>
      <w:bookmarkStart w:id="673" w:name="_Toc24868473"/>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20F1C101" w14:textId="77777777" w:rsidR="005B0788"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75861362" w14:textId="77777777" w:rsidR="005B0788" w:rsidRDefault="00000000">
      <w:pPr>
        <w:pStyle w:val="Heading2"/>
      </w:pPr>
      <w:bookmarkStart w:id="674" w:name="_Toc68170024"/>
      <w:bookmarkStart w:id="675" w:name="_Toc51189102"/>
      <w:bookmarkStart w:id="676" w:name="_Toc93878942"/>
      <w:bookmarkStart w:id="677" w:name="_Toc162005518"/>
      <w:bookmarkStart w:id="678" w:name="_Toc51763778"/>
      <w:bookmarkStart w:id="679" w:name="_Toc34153982"/>
      <w:bookmarkStart w:id="680" w:name="_Toc45134570"/>
      <w:bookmarkStart w:id="681" w:name="_Toc43481293"/>
      <w:bookmarkStart w:id="682" w:name="_Toc74769902"/>
      <w:bookmarkStart w:id="683" w:name="_Toc57206010"/>
      <w:bookmarkStart w:id="684" w:name="_Toc96996718"/>
      <w:bookmarkStart w:id="685" w:name="_Toc43196523"/>
      <w:bookmarkStart w:id="686" w:name="_Toc24868474"/>
      <w:bookmarkStart w:id="687" w:name="_Toc97197124"/>
      <w:bookmarkStart w:id="688" w:name="_Toc59019351"/>
      <w:bookmarkStart w:id="689" w:name="_Toc36040926"/>
      <w:bookmarkStart w:id="690" w:name="_Toc36041239"/>
      <w:bookmarkStart w:id="691" w:name="_Toc83768354"/>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3A29681" w14:textId="77777777" w:rsidR="005B0788"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7F74AF19" w14:textId="77777777" w:rsidR="005B0788" w:rsidRDefault="00000000">
      <w:pPr>
        <w:pStyle w:val="Heading2"/>
      </w:pPr>
      <w:bookmarkStart w:id="692" w:name="_Toc36040927"/>
      <w:bookmarkStart w:id="693" w:name="_Toc162005519"/>
      <w:bookmarkStart w:id="694" w:name="_Toc97197125"/>
      <w:bookmarkStart w:id="695" w:name="_Toc36041240"/>
      <w:bookmarkStart w:id="696" w:name="_Toc96996719"/>
      <w:bookmarkStart w:id="697" w:name="_Toc45134571"/>
      <w:bookmarkStart w:id="698" w:name="_Toc57206011"/>
      <w:bookmarkStart w:id="699" w:name="_Toc83768355"/>
      <w:bookmarkStart w:id="700" w:name="_Toc93878943"/>
      <w:bookmarkStart w:id="701" w:name="_Toc34153983"/>
      <w:bookmarkStart w:id="702" w:name="_Toc68170025"/>
      <w:bookmarkStart w:id="703" w:name="_Toc24868475"/>
      <w:bookmarkStart w:id="704" w:name="_Toc59019352"/>
      <w:bookmarkStart w:id="705" w:name="_Toc74769903"/>
      <w:bookmarkStart w:id="706" w:name="_Toc51763779"/>
      <w:bookmarkStart w:id="707" w:name="_Toc43481294"/>
      <w:bookmarkStart w:id="708" w:name="_Toc43196524"/>
      <w:bookmarkStart w:id="709" w:name="_Toc51189103"/>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A6E42ED" w14:textId="77777777" w:rsidR="005B0788"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330A46DB" w14:textId="77777777" w:rsidR="005B0788" w:rsidRDefault="00000000">
      <w:pPr>
        <w:pStyle w:val="Heading1"/>
      </w:pPr>
      <w:bookmarkStart w:id="710" w:name="_Toc83768356"/>
      <w:bookmarkStart w:id="711" w:name="_Toc93878944"/>
      <w:bookmarkStart w:id="712" w:name="_Toc97197126"/>
      <w:bookmarkStart w:id="713" w:name="_Toc162005520"/>
      <w:bookmarkStart w:id="714" w:name="_Toc96996720"/>
      <w:r>
        <w:rPr>
          <w:lang w:eastAsia="zh-CN"/>
        </w:rPr>
        <w:t>8</w:t>
      </w:r>
      <w:r>
        <w:tab/>
      </w:r>
      <w:r>
        <w:rPr>
          <w:lang w:eastAsia="zh-CN"/>
        </w:rPr>
        <w:t>Message Server API definition</w:t>
      </w:r>
      <w:bookmarkEnd w:id="710"/>
      <w:bookmarkEnd w:id="711"/>
      <w:bookmarkEnd w:id="712"/>
      <w:bookmarkEnd w:id="713"/>
      <w:bookmarkEnd w:id="714"/>
    </w:p>
    <w:p w14:paraId="2C4D0159" w14:textId="77777777" w:rsidR="005B0788" w:rsidRDefault="00000000">
      <w:pPr>
        <w:pStyle w:val="Heading2"/>
        <w:rPr>
          <w:lang w:eastAsia="zh-CN"/>
        </w:rPr>
      </w:pPr>
      <w:bookmarkStart w:id="715" w:name="_Toc96996721"/>
      <w:bookmarkStart w:id="716" w:name="_Toc162005521"/>
      <w:bookmarkStart w:id="717" w:name="_Toc97197127"/>
      <w:bookmarkStart w:id="718" w:name="_Toc83768357"/>
      <w:bookmarkStart w:id="719" w:name="_Toc93878945"/>
      <w:r>
        <w:rPr>
          <w:lang w:eastAsia="zh-CN"/>
        </w:rPr>
        <w:t>8.1</w:t>
      </w:r>
      <w:r>
        <w:rPr>
          <w:lang w:eastAsia="zh-CN"/>
        </w:rPr>
        <w:tab/>
      </w:r>
      <w:proofErr w:type="spellStart"/>
      <w:r>
        <w:rPr>
          <w:lang w:eastAsia="zh-CN"/>
        </w:rPr>
        <w:t>MSGS_</w:t>
      </w:r>
      <w:r>
        <w:t>ASRegistration</w:t>
      </w:r>
      <w:proofErr w:type="spellEnd"/>
      <w:r>
        <w:rPr>
          <w:lang w:eastAsia="zh-CN"/>
        </w:rPr>
        <w:t xml:space="preserve"> API</w:t>
      </w:r>
      <w:bookmarkEnd w:id="715"/>
      <w:bookmarkEnd w:id="716"/>
      <w:bookmarkEnd w:id="717"/>
      <w:bookmarkEnd w:id="718"/>
      <w:bookmarkEnd w:id="719"/>
    </w:p>
    <w:p w14:paraId="2139793E" w14:textId="77777777" w:rsidR="005B0788" w:rsidRDefault="00000000">
      <w:pPr>
        <w:pStyle w:val="Heading3"/>
      </w:pPr>
      <w:bookmarkStart w:id="720" w:name="_Toc162005522"/>
      <w:bookmarkStart w:id="721" w:name="_Toc83768358"/>
      <w:bookmarkStart w:id="722" w:name="_Toc97197128"/>
      <w:bookmarkStart w:id="723" w:name="_Toc93878946"/>
      <w:bookmarkStart w:id="724" w:name="_Toc96996722"/>
      <w:r>
        <w:rPr>
          <w:lang w:eastAsia="zh-CN"/>
        </w:rPr>
        <w:t>8</w:t>
      </w:r>
      <w:r>
        <w:t>.1.1</w:t>
      </w:r>
      <w:r>
        <w:tab/>
        <w:t>API URI</w:t>
      </w:r>
      <w:bookmarkEnd w:id="720"/>
      <w:bookmarkEnd w:id="721"/>
      <w:bookmarkEnd w:id="722"/>
      <w:bookmarkEnd w:id="723"/>
      <w:bookmarkEnd w:id="724"/>
    </w:p>
    <w:p w14:paraId="34ED050F" w14:textId="77777777" w:rsidR="005B0788" w:rsidRDefault="00000000">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14:paraId="03E7D982" w14:textId="77777777" w:rsidR="005B0788"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0900785" w14:textId="77777777" w:rsidR="005B0788" w:rsidRDefault="00000000">
      <w:pPr>
        <w:pStyle w:val="B10"/>
      </w:pPr>
      <w:r>
        <w:rPr>
          <w:lang w:eastAsia="zh-CN"/>
        </w:rPr>
        <w:t>-</w:t>
      </w:r>
      <w:r>
        <w:rPr>
          <w:lang w:eastAsia="zh-CN"/>
        </w:rPr>
        <w:tab/>
        <w:t xml:space="preserve">The </w:t>
      </w:r>
      <w:r>
        <w:t>&lt;</w:t>
      </w:r>
      <w:proofErr w:type="spellStart"/>
      <w:r>
        <w:t>apiName</w:t>
      </w:r>
      <w:proofErr w:type="spellEnd"/>
      <w:r>
        <w:t>&gt; shall be "</w:t>
      </w:r>
      <w:proofErr w:type="spellStart"/>
      <w:r>
        <w:t>msgs</w:t>
      </w:r>
      <w:r>
        <w:rPr>
          <w:lang w:eastAsia="zh-CN"/>
        </w:rPr>
        <w:t>-</w:t>
      </w:r>
      <w:r>
        <w:t>asregistration</w:t>
      </w:r>
      <w:proofErr w:type="spellEnd"/>
      <w:r>
        <w:t>".</w:t>
      </w:r>
    </w:p>
    <w:p w14:paraId="607D7B77" w14:textId="77777777" w:rsidR="005B0788" w:rsidRDefault="00000000">
      <w:pPr>
        <w:pStyle w:val="B10"/>
      </w:pPr>
      <w:r>
        <w:t>-</w:t>
      </w:r>
      <w:r>
        <w:rPr>
          <w:lang w:eastAsia="zh-CN"/>
        </w:rPr>
        <w:tab/>
      </w:r>
      <w:r>
        <w:t>The &lt;</w:t>
      </w:r>
      <w:proofErr w:type="spellStart"/>
      <w:r>
        <w:t>apiVersion</w:t>
      </w:r>
      <w:proofErr w:type="spellEnd"/>
      <w:r>
        <w:t>&gt; shall be "v1".</w:t>
      </w:r>
    </w:p>
    <w:p w14:paraId="48F671B3" w14:textId="77777777" w:rsidR="005B0788" w:rsidRDefault="00000000">
      <w:pPr>
        <w:pStyle w:val="B10"/>
        <w:rPr>
          <w:lang w:eastAsia="zh-CN"/>
        </w:rPr>
      </w:pPr>
      <w:r>
        <w:t>-</w:t>
      </w:r>
      <w:r>
        <w:rPr>
          <w:lang w:eastAsia="zh-CN"/>
        </w:rPr>
        <w:tab/>
      </w:r>
      <w:r>
        <w:t>The &lt;</w:t>
      </w:r>
      <w:proofErr w:type="spellStart"/>
      <w:r>
        <w:t>apiSpecificResourceUriPart</w:t>
      </w:r>
      <w:proofErr w:type="spellEnd"/>
      <w:r>
        <w:t>&gt; shall be set as described in clause 8.1.2.</w:t>
      </w:r>
    </w:p>
    <w:p w14:paraId="3174C854" w14:textId="77777777" w:rsidR="005B0788" w:rsidRDefault="00000000">
      <w:pPr>
        <w:pStyle w:val="Heading3"/>
      </w:pPr>
      <w:bookmarkStart w:id="725" w:name="_Toc96996723"/>
      <w:bookmarkStart w:id="726" w:name="_Toc162005523"/>
      <w:bookmarkStart w:id="727" w:name="_Toc83768359"/>
      <w:bookmarkStart w:id="728" w:name="_Toc93878947"/>
      <w:bookmarkStart w:id="729" w:name="_Toc97197129"/>
      <w:r>
        <w:rPr>
          <w:lang w:eastAsia="zh-CN"/>
        </w:rPr>
        <w:t>8</w:t>
      </w:r>
      <w:r>
        <w:t>.1.2</w:t>
      </w:r>
      <w:r>
        <w:tab/>
        <w:t>Resources</w:t>
      </w:r>
      <w:bookmarkEnd w:id="725"/>
      <w:bookmarkEnd w:id="726"/>
      <w:bookmarkEnd w:id="727"/>
      <w:bookmarkEnd w:id="728"/>
      <w:bookmarkEnd w:id="729"/>
    </w:p>
    <w:p w14:paraId="6836125C" w14:textId="77777777" w:rsidR="005B0788" w:rsidRDefault="00000000">
      <w:pPr>
        <w:pStyle w:val="Heading4"/>
      </w:pPr>
      <w:bookmarkStart w:id="730" w:name="_Toc97197130"/>
      <w:bookmarkStart w:id="731" w:name="_Toc93878948"/>
      <w:bookmarkStart w:id="732" w:name="_Toc162005524"/>
      <w:bookmarkStart w:id="733" w:name="_Toc81332253"/>
      <w:bookmarkStart w:id="734" w:name="_Toc96996724"/>
      <w:r>
        <w:t>8.1.2.1</w:t>
      </w:r>
      <w:r>
        <w:tab/>
        <w:t>Overview</w:t>
      </w:r>
      <w:bookmarkEnd w:id="730"/>
      <w:bookmarkEnd w:id="731"/>
      <w:bookmarkEnd w:id="732"/>
      <w:bookmarkEnd w:id="733"/>
      <w:bookmarkEnd w:id="734"/>
    </w:p>
    <w:p w14:paraId="7D6B3713" w14:textId="77777777" w:rsidR="005B0788" w:rsidRDefault="00000000">
      <w:pPr>
        <w:pStyle w:val="TH"/>
      </w:pPr>
      <w:r>
        <w:object w:dxaOrig="6058" w:dyaOrig="4022" w14:anchorId="50FBF310">
          <v:shape id="_x0000_i1040" type="#_x0000_t75" style="width:303pt;height:201pt" o:ole="">
            <v:imagedata r:id="rId43" o:title=""/>
          </v:shape>
          <o:OLEObject Type="Embed" ProgID="Visio.Drawing.11" ShapeID="_x0000_i1040" DrawAspect="Content" ObjectID="_1780775872" r:id="rId44"/>
        </w:object>
      </w:r>
    </w:p>
    <w:p w14:paraId="152CC413" w14:textId="77777777" w:rsidR="005B0788" w:rsidRDefault="00000000">
      <w:pPr>
        <w:pStyle w:val="TF"/>
      </w:pPr>
      <w:r>
        <w:t xml:space="preserve">Figure 8.1.2.1-1: Resource URI structure of the </w:t>
      </w:r>
      <w:proofErr w:type="spellStart"/>
      <w:r>
        <w:t>MSGS_ASRegistration</w:t>
      </w:r>
      <w:proofErr w:type="spellEnd"/>
      <w:r>
        <w:t xml:space="preserve"> API</w:t>
      </w:r>
    </w:p>
    <w:p w14:paraId="716ABD3A" w14:textId="77777777" w:rsidR="005B0788" w:rsidRDefault="00000000">
      <w:r>
        <w:lastRenderedPageBreak/>
        <w:t>Table 8.1.2.1-1 provides an overview of the resources and applicable HTTP methods.</w:t>
      </w:r>
    </w:p>
    <w:p w14:paraId="26EA6058" w14:textId="77777777" w:rsidR="005B0788"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5B0788" w14:paraId="088C1B3C" w14:textId="77777777">
        <w:trPr>
          <w:jc w:val="center"/>
        </w:trPr>
        <w:tc>
          <w:tcPr>
            <w:tcW w:w="1269" w:type="pct"/>
            <w:shd w:val="clear" w:color="auto" w:fill="C0C0C0"/>
            <w:vAlign w:val="center"/>
          </w:tcPr>
          <w:p w14:paraId="087ED6A1" w14:textId="77777777" w:rsidR="005B0788" w:rsidRDefault="00000000">
            <w:pPr>
              <w:pStyle w:val="TAH"/>
              <w:rPr>
                <w:kern w:val="2"/>
                <w:szCs w:val="22"/>
              </w:rPr>
            </w:pPr>
            <w:r>
              <w:rPr>
                <w:kern w:val="2"/>
                <w:szCs w:val="22"/>
              </w:rPr>
              <w:t>Resource name</w:t>
            </w:r>
          </w:p>
        </w:tc>
        <w:tc>
          <w:tcPr>
            <w:tcW w:w="1585" w:type="pct"/>
            <w:shd w:val="clear" w:color="auto" w:fill="C0C0C0"/>
            <w:vAlign w:val="center"/>
          </w:tcPr>
          <w:p w14:paraId="04FC9CFB" w14:textId="77777777" w:rsidR="005B0788" w:rsidRDefault="00000000">
            <w:pPr>
              <w:pStyle w:val="TAH"/>
              <w:rPr>
                <w:kern w:val="2"/>
                <w:szCs w:val="22"/>
              </w:rPr>
            </w:pPr>
            <w:r>
              <w:rPr>
                <w:kern w:val="2"/>
                <w:szCs w:val="22"/>
              </w:rPr>
              <w:t>Resource URI</w:t>
            </w:r>
          </w:p>
        </w:tc>
        <w:tc>
          <w:tcPr>
            <w:tcW w:w="636" w:type="pct"/>
            <w:shd w:val="clear" w:color="auto" w:fill="C0C0C0"/>
            <w:vAlign w:val="center"/>
          </w:tcPr>
          <w:p w14:paraId="6A1F0F64" w14:textId="77777777" w:rsidR="005B0788" w:rsidRDefault="00000000">
            <w:pPr>
              <w:pStyle w:val="TAH"/>
              <w:rPr>
                <w:kern w:val="2"/>
                <w:szCs w:val="22"/>
              </w:rPr>
            </w:pPr>
            <w:r>
              <w:rPr>
                <w:kern w:val="2"/>
                <w:szCs w:val="22"/>
              </w:rPr>
              <w:t>HTTP method or custom operation</w:t>
            </w:r>
          </w:p>
        </w:tc>
        <w:tc>
          <w:tcPr>
            <w:tcW w:w="1510" w:type="pct"/>
            <w:shd w:val="clear" w:color="auto" w:fill="C0C0C0"/>
            <w:vAlign w:val="center"/>
          </w:tcPr>
          <w:p w14:paraId="449E50BC" w14:textId="77777777" w:rsidR="005B0788" w:rsidRDefault="00000000">
            <w:pPr>
              <w:pStyle w:val="TAH"/>
              <w:rPr>
                <w:kern w:val="2"/>
                <w:szCs w:val="22"/>
              </w:rPr>
            </w:pPr>
            <w:r>
              <w:rPr>
                <w:kern w:val="2"/>
                <w:szCs w:val="22"/>
              </w:rPr>
              <w:t>Description</w:t>
            </w:r>
          </w:p>
        </w:tc>
      </w:tr>
      <w:tr w:rsidR="005B0788" w14:paraId="15E7127E" w14:textId="77777777">
        <w:trPr>
          <w:jc w:val="center"/>
        </w:trPr>
        <w:tc>
          <w:tcPr>
            <w:tcW w:w="0" w:type="auto"/>
          </w:tcPr>
          <w:p w14:paraId="01FD8599" w14:textId="77777777" w:rsidR="005B0788" w:rsidRDefault="00000000">
            <w:pPr>
              <w:pStyle w:val="TAL"/>
              <w:rPr>
                <w:kern w:val="2"/>
                <w:szCs w:val="22"/>
              </w:rPr>
            </w:pPr>
            <w:r>
              <w:rPr>
                <w:kern w:val="2"/>
                <w:szCs w:val="22"/>
              </w:rPr>
              <w:t>AS Registrations</w:t>
            </w:r>
          </w:p>
          <w:p w14:paraId="75FAE5EB" w14:textId="77777777" w:rsidR="005B0788" w:rsidRDefault="005B0788">
            <w:pPr>
              <w:pStyle w:val="TAL"/>
              <w:rPr>
                <w:kern w:val="2"/>
                <w:szCs w:val="22"/>
              </w:rPr>
            </w:pPr>
          </w:p>
        </w:tc>
        <w:tc>
          <w:tcPr>
            <w:tcW w:w="1585" w:type="pct"/>
          </w:tcPr>
          <w:p w14:paraId="35535013" w14:textId="77777777" w:rsidR="005B0788" w:rsidRDefault="00000000">
            <w:pPr>
              <w:pStyle w:val="TAL"/>
              <w:rPr>
                <w:kern w:val="2"/>
                <w:szCs w:val="22"/>
              </w:rPr>
            </w:pPr>
            <w:r>
              <w:rPr>
                <w:kern w:val="2"/>
                <w:szCs w:val="22"/>
              </w:rPr>
              <w:t>/registrations</w:t>
            </w:r>
          </w:p>
        </w:tc>
        <w:tc>
          <w:tcPr>
            <w:tcW w:w="636" w:type="pct"/>
          </w:tcPr>
          <w:p w14:paraId="5833C271" w14:textId="77777777" w:rsidR="005B0788" w:rsidRDefault="00000000">
            <w:pPr>
              <w:pStyle w:val="TAL"/>
              <w:rPr>
                <w:kern w:val="2"/>
                <w:szCs w:val="22"/>
              </w:rPr>
            </w:pPr>
            <w:r>
              <w:rPr>
                <w:kern w:val="2"/>
                <w:szCs w:val="22"/>
              </w:rPr>
              <w:t>POST</w:t>
            </w:r>
          </w:p>
        </w:tc>
        <w:tc>
          <w:tcPr>
            <w:tcW w:w="1510" w:type="pct"/>
          </w:tcPr>
          <w:p w14:paraId="54B74536" w14:textId="77777777" w:rsidR="005B0788" w:rsidRDefault="00000000">
            <w:pPr>
              <w:pStyle w:val="TAL"/>
              <w:rPr>
                <w:kern w:val="2"/>
                <w:szCs w:val="22"/>
              </w:rPr>
            </w:pPr>
            <w:r>
              <w:rPr>
                <w:kern w:val="2"/>
                <w:szCs w:val="22"/>
              </w:rPr>
              <w:t>Registers a new AS at the MSGin5G Server.</w:t>
            </w:r>
          </w:p>
        </w:tc>
      </w:tr>
      <w:tr w:rsidR="005B0788" w14:paraId="3009154E" w14:textId="77777777">
        <w:trPr>
          <w:jc w:val="center"/>
        </w:trPr>
        <w:tc>
          <w:tcPr>
            <w:tcW w:w="0" w:type="auto"/>
          </w:tcPr>
          <w:p w14:paraId="5CBD3880" w14:textId="77777777" w:rsidR="005B0788" w:rsidRDefault="00000000">
            <w:pPr>
              <w:pStyle w:val="TAL"/>
              <w:rPr>
                <w:kern w:val="2"/>
                <w:szCs w:val="22"/>
              </w:rPr>
            </w:pPr>
            <w:r>
              <w:rPr>
                <w:kern w:val="2"/>
                <w:szCs w:val="22"/>
              </w:rPr>
              <w:t xml:space="preserve">AS </w:t>
            </w:r>
            <w:proofErr w:type="spellStart"/>
            <w:r>
              <w:rPr>
                <w:kern w:val="2"/>
                <w:szCs w:val="22"/>
              </w:rPr>
              <w:t>DeRegistration</w:t>
            </w:r>
            <w:proofErr w:type="spellEnd"/>
          </w:p>
        </w:tc>
        <w:tc>
          <w:tcPr>
            <w:tcW w:w="1585" w:type="pct"/>
          </w:tcPr>
          <w:p w14:paraId="622D6056" w14:textId="77777777" w:rsidR="005B0788" w:rsidRDefault="00000000">
            <w:pPr>
              <w:pStyle w:val="TAL"/>
              <w:rPr>
                <w:kern w:val="2"/>
                <w:szCs w:val="22"/>
              </w:rPr>
            </w:pPr>
            <w:r>
              <w:rPr>
                <w:kern w:val="2"/>
                <w:szCs w:val="22"/>
              </w:rPr>
              <w:t>/registrations/{</w:t>
            </w:r>
            <w:proofErr w:type="spellStart"/>
            <w:r>
              <w:rPr>
                <w:kern w:val="2"/>
                <w:szCs w:val="22"/>
              </w:rPr>
              <w:t>registrationId</w:t>
            </w:r>
            <w:proofErr w:type="spellEnd"/>
            <w:r>
              <w:rPr>
                <w:kern w:val="2"/>
                <w:szCs w:val="22"/>
              </w:rPr>
              <w:t>}</w:t>
            </w:r>
          </w:p>
        </w:tc>
        <w:tc>
          <w:tcPr>
            <w:tcW w:w="636" w:type="pct"/>
          </w:tcPr>
          <w:p w14:paraId="01D5BB48" w14:textId="77777777" w:rsidR="005B0788" w:rsidRDefault="00000000">
            <w:pPr>
              <w:pStyle w:val="TAL"/>
              <w:rPr>
                <w:kern w:val="2"/>
                <w:szCs w:val="22"/>
              </w:rPr>
            </w:pPr>
            <w:r>
              <w:rPr>
                <w:kern w:val="2"/>
                <w:szCs w:val="22"/>
              </w:rPr>
              <w:t>DELETE</w:t>
            </w:r>
          </w:p>
        </w:tc>
        <w:tc>
          <w:tcPr>
            <w:tcW w:w="1510" w:type="pct"/>
          </w:tcPr>
          <w:p w14:paraId="7F7E6C2E" w14:textId="77777777" w:rsidR="005B0788" w:rsidRDefault="00000000">
            <w:pPr>
              <w:pStyle w:val="TAL"/>
              <w:rPr>
                <w:kern w:val="2"/>
                <w:szCs w:val="22"/>
              </w:rPr>
            </w:pPr>
            <w:r>
              <w:rPr>
                <w:kern w:val="2"/>
                <w:szCs w:val="22"/>
              </w:rPr>
              <w:t>Removes an AS registration resource.</w:t>
            </w:r>
          </w:p>
        </w:tc>
      </w:tr>
    </w:tbl>
    <w:p w14:paraId="67830DCD" w14:textId="77777777" w:rsidR="005B0788" w:rsidRDefault="005B0788">
      <w:bookmarkStart w:id="735" w:name="_Toc81332254"/>
      <w:bookmarkStart w:id="736" w:name="_Toc93878949"/>
      <w:bookmarkStart w:id="737" w:name="_Toc96996725"/>
      <w:bookmarkStart w:id="738" w:name="_Toc97197131"/>
    </w:p>
    <w:p w14:paraId="29B561B8" w14:textId="77777777" w:rsidR="005B0788" w:rsidRDefault="00000000">
      <w:pPr>
        <w:pStyle w:val="Heading4"/>
      </w:pPr>
      <w:bookmarkStart w:id="739" w:name="_Toc162005525"/>
      <w:r>
        <w:t>8.1.2.2</w:t>
      </w:r>
      <w:r>
        <w:tab/>
        <w:t>Resource: AS Registrations</w:t>
      </w:r>
      <w:bookmarkEnd w:id="735"/>
      <w:bookmarkEnd w:id="736"/>
      <w:bookmarkEnd w:id="737"/>
      <w:bookmarkEnd w:id="738"/>
      <w:bookmarkEnd w:id="739"/>
    </w:p>
    <w:p w14:paraId="2E728711" w14:textId="77777777" w:rsidR="005B0788" w:rsidRDefault="00000000">
      <w:pPr>
        <w:pStyle w:val="Heading5"/>
        <w:rPr>
          <w:lang w:eastAsia="zh-CN"/>
        </w:rPr>
      </w:pPr>
      <w:bookmarkStart w:id="740" w:name="_Toc93878950"/>
      <w:bookmarkStart w:id="741" w:name="_Toc97197132"/>
      <w:bookmarkStart w:id="742" w:name="_Toc81332255"/>
      <w:bookmarkStart w:id="743" w:name="_Toc162005526"/>
      <w:bookmarkStart w:id="744" w:name="_Toc96996726"/>
      <w:r>
        <w:rPr>
          <w:lang w:eastAsia="zh-CN"/>
        </w:rPr>
        <w:t>8.1.2.2.1</w:t>
      </w:r>
      <w:r>
        <w:rPr>
          <w:lang w:eastAsia="zh-CN"/>
        </w:rPr>
        <w:tab/>
        <w:t>Description</w:t>
      </w:r>
      <w:bookmarkEnd w:id="740"/>
      <w:bookmarkEnd w:id="741"/>
      <w:bookmarkEnd w:id="742"/>
      <w:bookmarkEnd w:id="743"/>
      <w:bookmarkEnd w:id="744"/>
    </w:p>
    <w:p w14:paraId="7AB46BFE" w14:textId="77777777" w:rsidR="005B0788" w:rsidRDefault="00000000">
      <w:pPr>
        <w:rPr>
          <w:lang w:eastAsia="zh-CN"/>
        </w:rPr>
      </w:pPr>
      <w:r>
        <w:rPr>
          <w:lang w:eastAsia="zh-CN"/>
        </w:rPr>
        <w:t>This resource represents all the Application Servers that are registered at a given MSGin5G Server.</w:t>
      </w:r>
    </w:p>
    <w:p w14:paraId="769FE0C9" w14:textId="77777777" w:rsidR="005B0788" w:rsidRDefault="00000000">
      <w:pPr>
        <w:pStyle w:val="Heading5"/>
        <w:rPr>
          <w:lang w:eastAsia="zh-CN"/>
        </w:rPr>
      </w:pPr>
      <w:bookmarkStart w:id="745" w:name="_Toc93878951"/>
      <w:bookmarkStart w:id="746" w:name="_Toc81332256"/>
      <w:bookmarkStart w:id="747" w:name="_Toc97197133"/>
      <w:bookmarkStart w:id="748" w:name="_Toc162005527"/>
      <w:bookmarkStart w:id="749" w:name="_Toc96996727"/>
      <w:r>
        <w:rPr>
          <w:lang w:eastAsia="zh-CN"/>
        </w:rPr>
        <w:t>8.1.2.2.2</w:t>
      </w:r>
      <w:r>
        <w:rPr>
          <w:lang w:eastAsia="zh-CN"/>
        </w:rPr>
        <w:tab/>
        <w:t>Resource Definition</w:t>
      </w:r>
      <w:bookmarkEnd w:id="745"/>
      <w:bookmarkEnd w:id="746"/>
      <w:bookmarkEnd w:id="747"/>
      <w:bookmarkEnd w:id="748"/>
      <w:bookmarkEnd w:id="749"/>
    </w:p>
    <w:p w14:paraId="6E7F866A" w14:textId="77777777" w:rsidR="005B0788" w:rsidRDefault="00000000">
      <w:pPr>
        <w:rPr>
          <w:lang w:eastAsia="zh-CN"/>
        </w:rPr>
      </w:pPr>
      <w:r>
        <w:rPr>
          <w:lang w:eastAsia="zh-CN"/>
        </w:rPr>
        <w:t xml:space="preserve">Resource URI: </w:t>
      </w:r>
      <w:r>
        <w:rPr>
          <w:b/>
          <w:bCs/>
          <w:lang w:eastAsia="zh-CN"/>
        </w:rPr>
        <w:t>{</w:t>
      </w:r>
      <w:proofErr w:type="spellStart"/>
      <w:r>
        <w:rPr>
          <w:b/>
          <w:bCs/>
          <w:lang w:eastAsia="zh-CN"/>
        </w:rPr>
        <w:t>apiRoot</w:t>
      </w:r>
      <w:proofErr w:type="spellEnd"/>
      <w:r>
        <w:rPr>
          <w:b/>
          <w:bCs/>
          <w:lang w:eastAsia="zh-CN"/>
        </w:rPr>
        <w:t>}/</w:t>
      </w:r>
      <w:proofErr w:type="spellStart"/>
      <w:r>
        <w:rPr>
          <w:b/>
          <w:bCs/>
          <w:lang w:eastAsia="zh-CN"/>
        </w:rPr>
        <w:t>msgs-asregistration</w:t>
      </w:r>
      <w:proofErr w:type="spellEnd"/>
      <w:r>
        <w:rPr>
          <w:b/>
          <w:bCs/>
          <w:lang w:eastAsia="zh-CN"/>
        </w:rPr>
        <w:t>/&lt;</w:t>
      </w:r>
      <w:proofErr w:type="spellStart"/>
      <w:r>
        <w:rPr>
          <w:b/>
          <w:bCs/>
          <w:lang w:eastAsia="zh-CN"/>
        </w:rPr>
        <w:t>apiVersion</w:t>
      </w:r>
      <w:proofErr w:type="spellEnd"/>
      <w:r>
        <w:rPr>
          <w:b/>
          <w:bCs/>
          <w:lang w:eastAsia="zh-CN"/>
        </w:rPr>
        <w:t>&gt;/registrations</w:t>
      </w:r>
    </w:p>
    <w:p w14:paraId="2D54730A" w14:textId="77777777" w:rsidR="005B0788"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1BCE1B14" w14:textId="77777777" w:rsidR="005B0788"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5B0788" w14:paraId="0910EDEB" w14:textId="77777777">
        <w:trPr>
          <w:jc w:val="center"/>
        </w:trPr>
        <w:tc>
          <w:tcPr>
            <w:tcW w:w="559" w:type="pct"/>
            <w:shd w:val="clear" w:color="000000" w:fill="C0C0C0"/>
          </w:tcPr>
          <w:p w14:paraId="4CF19CF1" w14:textId="77777777" w:rsidR="005B0788" w:rsidRDefault="00000000">
            <w:pPr>
              <w:pStyle w:val="TAH"/>
              <w:rPr>
                <w:kern w:val="2"/>
                <w:szCs w:val="22"/>
              </w:rPr>
            </w:pPr>
            <w:r>
              <w:rPr>
                <w:kern w:val="2"/>
                <w:szCs w:val="22"/>
              </w:rPr>
              <w:t>Name</w:t>
            </w:r>
          </w:p>
        </w:tc>
        <w:tc>
          <w:tcPr>
            <w:tcW w:w="708" w:type="pct"/>
            <w:shd w:val="clear" w:color="000000" w:fill="C0C0C0"/>
          </w:tcPr>
          <w:p w14:paraId="6C1E98BF"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6CD6D75D" w14:textId="77777777" w:rsidR="005B0788" w:rsidRDefault="00000000">
            <w:pPr>
              <w:pStyle w:val="TAH"/>
              <w:rPr>
                <w:kern w:val="2"/>
                <w:szCs w:val="22"/>
              </w:rPr>
            </w:pPr>
            <w:r>
              <w:rPr>
                <w:kern w:val="2"/>
                <w:szCs w:val="22"/>
              </w:rPr>
              <w:t>Definition</w:t>
            </w:r>
          </w:p>
        </w:tc>
      </w:tr>
      <w:tr w:rsidR="005B0788" w14:paraId="704FF747" w14:textId="77777777">
        <w:trPr>
          <w:jc w:val="center"/>
        </w:trPr>
        <w:tc>
          <w:tcPr>
            <w:tcW w:w="559" w:type="pct"/>
          </w:tcPr>
          <w:p w14:paraId="69840FD5" w14:textId="77777777" w:rsidR="005B0788" w:rsidRDefault="00000000">
            <w:pPr>
              <w:pStyle w:val="TAL"/>
              <w:rPr>
                <w:kern w:val="2"/>
                <w:szCs w:val="22"/>
              </w:rPr>
            </w:pPr>
            <w:proofErr w:type="spellStart"/>
            <w:r>
              <w:rPr>
                <w:kern w:val="2"/>
                <w:szCs w:val="22"/>
              </w:rPr>
              <w:t>apiRoot</w:t>
            </w:r>
            <w:proofErr w:type="spellEnd"/>
          </w:p>
        </w:tc>
        <w:tc>
          <w:tcPr>
            <w:tcW w:w="708" w:type="pct"/>
          </w:tcPr>
          <w:p w14:paraId="0A6058D1" w14:textId="77777777" w:rsidR="005B0788" w:rsidRDefault="00000000">
            <w:pPr>
              <w:pStyle w:val="TAL"/>
              <w:rPr>
                <w:kern w:val="2"/>
                <w:szCs w:val="22"/>
              </w:rPr>
            </w:pPr>
            <w:r>
              <w:rPr>
                <w:kern w:val="2"/>
                <w:szCs w:val="22"/>
              </w:rPr>
              <w:t>string</w:t>
            </w:r>
          </w:p>
        </w:tc>
        <w:tc>
          <w:tcPr>
            <w:tcW w:w="3733" w:type="pct"/>
            <w:vAlign w:val="center"/>
          </w:tcPr>
          <w:p w14:paraId="2D3BF5C3" w14:textId="77777777" w:rsidR="005B0788" w:rsidRDefault="00000000">
            <w:pPr>
              <w:pStyle w:val="TAL"/>
              <w:rPr>
                <w:kern w:val="2"/>
                <w:szCs w:val="22"/>
              </w:rPr>
            </w:pPr>
            <w:r>
              <w:rPr>
                <w:kern w:val="2"/>
                <w:szCs w:val="22"/>
              </w:rPr>
              <w:t>See clause 7.5</w:t>
            </w:r>
          </w:p>
        </w:tc>
      </w:tr>
      <w:tr w:rsidR="005B0788" w14:paraId="4486F2F2" w14:textId="77777777">
        <w:trPr>
          <w:jc w:val="center"/>
        </w:trPr>
        <w:tc>
          <w:tcPr>
            <w:tcW w:w="559" w:type="pct"/>
          </w:tcPr>
          <w:p w14:paraId="46CE5CE6" w14:textId="77777777" w:rsidR="005B0788" w:rsidRDefault="00000000">
            <w:pPr>
              <w:pStyle w:val="TAL"/>
              <w:rPr>
                <w:kern w:val="2"/>
                <w:szCs w:val="22"/>
                <w:lang w:eastAsia="zh-CN"/>
              </w:rPr>
            </w:pPr>
            <w:proofErr w:type="spellStart"/>
            <w:r>
              <w:rPr>
                <w:kern w:val="2"/>
                <w:szCs w:val="22"/>
                <w:lang w:eastAsia="zh-CN"/>
              </w:rPr>
              <w:t>apiVersion</w:t>
            </w:r>
            <w:proofErr w:type="spellEnd"/>
          </w:p>
        </w:tc>
        <w:tc>
          <w:tcPr>
            <w:tcW w:w="708" w:type="pct"/>
          </w:tcPr>
          <w:p w14:paraId="75CEB200" w14:textId="77777777" w:rsidR="005B0788" w:rsidRDefault="00000000">
            <w:pPr>
              <w:pStyle w:val="TAL"/>
              <w:rPr>
                <w:kern w:val="2"/>
                <w:szCs w:val="22"/>
                <w:lang w:eastAsia="zh-CN"/>
              </w:rPr>
            </w:pPr>
            <w:r>
              <w:rPr>
                <w:kern w:val="2"/>
                <w:szCs w:val="22"/>
              </w:rPr>
              <w:t>string</w:t>
            </w:r>
          </w:p>
        </w:tc>
        <w:tc>
          <w:tcPr>
            <w:tcW w:w="3733" w:type="pct"/>
            <w:vAlign w:val="center"/>
          </w:tcPr>
          <w:p w14:paraId="158FB106" w14:textId="77777777" w:rsidR="005B0788" w:rsidRDefault="00000000">
            <w:pPr>
              <w:pStyle w:val="TAL"/>
              <w:rPr>
                <w:kern w:val="2"/>
                <w:szCs w:val="22"/>
              </w:rPr>
            </w:pPr>
            <w:r>
              <w:rPr>
                <w:kern w:val="2"/>
                <w:szCs w:val="22"/>
              </w:rPr>
              <w:t>See clause</w:t>
            </w:r>
            <w:r>
              <w:rPr>
                <w:rFonts w:eastAsia="DengXian"/>
                <w:kern w:val="2"/>
              </w:rPr>
              <w:t> </w:t>
            </w:r>
            <w:r>
              <w:rPr>
                <w:kern w:val="2"/>
                <w:szCs w:val="22"/>
              </w:rPr>
              <w:t>8.1.1</w:t>
            </w:r>
          </w:p>
        </w:tc>
      </w:tr>
    </w:tbl>
    <w:p w14:paraId="0822F77F" w14:textId="77777777" w:rsidR="005B0788" w:rsidRDefault="005B0788">
      <w:pPr>
        <w:rPr>
          <w:lang w:eastAsia="zh-CN"/>
        </w:rPr>
      </w:pPr>
    </w:p>
    <w:p w14:paraId="407D84D9" w14:textId="77777777" w:rsidR="005B0788" w:rsidRDefault="00000000">
      <w:pPr>
        <w:pStyle w:val="Heading5"/>
        <w:rPr>
          <w:lang w:eastAsia="zh-CN"/>
        </w:rPr>
      </w:pPr>
      <w:bookmarkStart w:id="750" w:name="_Toc97197134"/>
      <w:bookmarkStart w:id="751" w:name="_Toc162005528"/>
      <w:bookmarkStart w:id="752" w:name="_Toc96996728"/>
      <w:bookmarkStart w:id="753" w:name="_Toc93878952"/>
      <w:bookmarkStart w:id="754" w:name="_Toc81332257"/>
      <w:r>
        <w:rPr>
          <w:lang w:eastAsia="zh-CN"/>
        </w:rPr>
        <w:t>8.1.2.2.3</w:t>
      </w:r>
      <w:r>
        <w:rPr>
          <w:lang w:eastAsia="zh-CN"/>
        </w:rPr>
        <w:tab/>
        <w:t>Resource Standard Methods</w:t>
      </w:r>
      <w:bookmarkEnd w:id="750"/>
      <w:bookmarkEnd w:id="751"/>
      <w:bookmarkEnd w:id="752"/>
      <w:bookmarkEnd w:id="753"/>
      <w:bookmarkEnd w:id="754"/>
    </w:p>
    <w:p w14:paraId="2A5E5E23" w14:textId="77777777" w:rsidR="005B0788" w:rsidRDefault="00000000">
      <w:pPr>
        <w:pStyle w:val="Heading6"/>
        <w:rPr>
          <w:lang w:eastAsia="zh-CN"/>
        </w:rPr>
      </w:pPr>
      <w:bookmarkStart w:id="755" w:name="_Toc96996729"/>
      <w:bookmarkStart w:id="756" w:name="_Toc97197135"/>
      <w:bookmarkStart w:id="757" w:name="_Toc81332258"/>
      <w:bookmarkStart w:id="758" w:name="_Toc162005529"/>
      <w:bookmarkStart w:id="759" w:name="_Toc93878953"/>
      <w:r>
        <w:rPr>
          <w:lang w:eastAsia="zh-CN"/>
        </w:rPr>
        <w:t>8.1.2.2.3.1</w:t>
      </w:r>
      <w:r>
        <w:rPr>
          <w:lang w:eastAsia="zh-CN"/>
        </w:rPr>
        <w:tab/>
        <w:t>POST</w:t>
      </w:r>
      <w:bookmarkEnd w:id="755"/>
      <w:bookmarkEnd w:id="756"/>
      <w:bookmarkEnd w:id="757"/>
      <w:bookmarkEnd w:id="758"/>
      <w:bookmarkEnd w:id="759"/>
    </w:p>
    <w:p w14:paraId="014E2E60" w14:textId="77777777" w:rsidR="005B07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2F55BB32" w14:textId="77777777" w:rsidR="005B0788"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5B0788" w14:paraId="694CDB82" w14:textId="77777777">
        <w:trPr>
          <w:jc w:val="center"/>
        </w:trPr>
        <w:tc>
          <w:tcPr>
            <w:tcW w:w="844" w:type="pct"/>
            <w:shd w:val="clear" w:color="auto" w:fill="C0C0C0"/>
          </w:tcPr>
          <w:p w14:paraId="06FB27FD" w14:textId="77777777" w:rsidR="005B0788" w:rsidRDefault="00000000">
            <w:pPr>
              <w:pStyle w:val="TAH"/>
              <w:rPr>
                <w:kern w:val="2"/>
                <w:szCs w:val="22"/>
              </w:rPr>
            </w:pPr>
            <w:r>
              <w:rPr>
                <w:kern w:val="2"/>
                <w:szCs w:val="22"/>
              </w:rPr>
              <w:t>Name</w:t>
            </w:r>
          </w:p>
        </w:tc>
        <w:tc>
          <w:tcPr>
            <w:tcW w:w="947" w:type="pct"/>
            <w:shd w:val="clear" w:color="auto" w:fill="C0C0C0"/>
          </w:tcPr>
          <w:p w14:paraId="6C39C413" w14:textId="77777777" w:rsidR="005B0788" w:rsidRDefault="00000000">
            <w:pPr>
              <w:pStyle w:val="TAH"/>
              <w:rPr>
                <w:kern w:val="2"/>
                <w:szCs w:val="22"/>
              </w:rPr>
            </w:pPr>
            <w:r>
              <w:rPr>
                <w:kern w:val="2"/>
                <w:szCs w:val="22"/>
              </w:rPr>
              <w:t>Data type</w:t>
            </w:r>
          </w:p>
        </w:tc>
        <w:tc>
          <w:tcPr>
            <w:tcW w:w="209" w:type="pct"/>
            <w:shd w:val="clear" w:color="auto" w:fill="C0C0C0"/>
          </w:tcPr>
          <w:p w14:paraId="7F240712" w14:textId="77777777" w:rsidR="005B0788" w:rsidRDefault="00000000">
            <w:pPr>
              <w:pStyle w:val="TAH"/>
              <w:rPr>
                <w:kern w:val="2"/>
                <w:szCs w:val="22"/>
              </w:rPr>
            </w:pPr>
            <w:r>
              <w:rPr>
                <w:kern w:val="2"/>
                <w:szCs w:val="22"/>
              </w:rPr>
              <w:t>P</w:t>
            </w:r>
          </w:p>
        </w:tc>
        <w:tc>
          <w:tcPr>
            <w:tcW w:w="608" w:type="pct"/>
            <w:shd w:val="clear" w:color="auto" w:fill="C0C0C0"/>
          </w:tcPr>
          <w:p w14:paraId="24303101"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67D4C9C1" w14:textId="77777777" w:rsidR="005B0788" w:rsidRDefault="00000000">
            <w:pPr>
              <w:pStyle w:val="TAH"/>
              <w:rPr>
                <w:kern w:val="2"/>
                <w:szCs w:val="22"/>
              </w:rPr>
            </w:pPr>
            <w:r>
              <w:rPr>
                <w:kern w:val="2"/>
                <w:szCs w:val="22"/>
              </w:rPr>
              <w:t>Description</w:t>
            </w:r>
          </w:p>
        </w:tc>
      </w:tr>
      <w:tr w:rsidR="005B0788" w14:paraId="7AE6FC48" w14:textId="77777777">
        <w:trPr>
          <w:jc w:val="center"/>
        </w:trPr>
        <w:tc>
          <w:tcPr>
            <w:tcW w:w="844" w:type="pct"/>
            <w:shd w:val="clear" w:color="auto" w:fill="auto"/>
          </w:tcPr>
          <w:p w14:paraId="448E07BB" w14:textId="77777777" w:rsidR="005B0788" w:rsidRDefault="00000000">
            <w:pPr>
              <w:pStyle w:val="TAL"/>
              <w:rPr>
                <w:kern w:val="2"/>
                <w:szCs w:val="22"/>
              </w:rPr>
            </w:pPr>
            <w:r>
              <w:rPr>
                <w:kern w:val="2"/>
                <w:szCs w:val="22"/>
              </w:rPr>
              <w:t>n/a</w:t>
            </w:r>
          </w:p>
        </w:tc>
        <w:tc>
          <w:tcPr>
            <w:tcW w:w="947" w:type="pct"/>
          </w:tcPr>
          <w:p w14:paraId="17CB744B" w14:textId="77777777" w:rsidR="005B0788" w:rsidRDefault="005B0788">
            <w:pPr>
              <w:pStyle w:val="TAL"/>
              <w:rPr>
                <w:kern w:val="2"/>
                <w:szCs w:val="22"/>
              </w:rPr>
            </w:pPr>
          </w:p>
        </w:tc>
        <w:tc>
          <w:tcPr>
            <w:tcW w:w="209" w:type="pct"/>
          </w:tcPr>
          <w:p w14:paraId="73390F2D" w14:textId="77777777" w:rsidR="005B0788" w:rsidRDefault="005B0788">
            <w:pPr>
              <w:pStyle w:val="TAC"/>
              <w:rPr>
                <w:kern w:val="2"/>
                <w:szCs w:val="22"/>
              </w:rPr>
            </w:pPr>
          </w:p>
        </w:tc>
        <w:tc>
          <w:tcPr>
            <w:tcW w:w="608" w:type="pct"/>
          </w:tcPr>
          <w:p w14:paraId="6F081872" w14:textId="77777777" w:rsidR="005B0788" w:rsidRDefault="005B0788">
            <w:pPr>
              <w:pStyle w:val="TAL"/>
              <w:rPr>
                <w:kern w:val="2"/>
                <w:szCs w:val="22"/>
              </w:rPr>
            </w:pPr>
          </w:p>
        </w:tc>
        <w:tc>
          <w:tcPr>
            <w:tcW w:w="2392" w:type="pct"/>
            <w:shd w:val="clear" w:color="auto" w:fill="auto"/>
            <w:vAlign w:val="center"/>
          </w:tcPr>
          <w:p w14:paraId="249ECB38" w14:textId="77777777" w:rsidR="005B0788" w:rsidRDefault="005B0788">
            <w:pPr>
              <w:pStyle w:val="TAL"/>
              <w:rPr>
                <w:kern w:val="2"/>
                <w:szCs w:val="22"/>
              </w:rPr>
            </w:pPr>
          </w:p>
        </w:tc>
      </w:tr>
    </w:tbl>
    <w:p w14:paraId="0A69474D" w14:textId="77777777" w:rsidR="005B0788" w:rsidRDefault="005B0788">
      <w:pPr>
        <w:rPr>
          <w:lang w:eastAsia="zh-CN"/>
        </w:rPr>
      </w:pPr>
    </w:p>
    <w:p w14:paraId="03E1133E" w14:textId="77777777" w:rsidR="005B0788"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6CABE2D3" w14:textId="77777777" w:rsidR="005B0788"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2A61B1EC" w14:textId="77777777">
        <w:trPr>
          <w:jc w:val="center"/>
        </w:trPr>
        <w:tc>
          <w:tcPr>
            <w:tcW w:w="1604" w:type="dxa"/>
            <w:tcBorders>
              <w:bottom w:val="single" w:sz="6" w:space="0" w:color="auto"/>
            </w:tcBorders>
            <w:shd w:val="clear" w:color="auto" w:fill="C0C0C0"/>
          </w:tcPr>
          <w:p w14:paraId="1929A66D"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DE25B1E"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FCE7E98"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FDB47E3" w14:textId="77777777" w:rsidR="005B0788" w:rsidRDefault="00000000">
            <w:pPr>
              <w:pStyle w:val="TAH"/>
              <w:rPr>
                <w:kern w:val="2"/>
                <w:szCs w:val="22"/>
              </w:rPr>
            </w:pPr>
            <w:r>
              <w:rPr>
                <w:kern w:val="2"/>
                <w:szCs w:val="22"/>
              </w:rPr>
              <w:t>Description</w:t>
            </w:r>
          </w:p>
        </w:tc>
      </w:tr>
      <w:tr w:rsidR="005B0788" w14:paraId="3AC8449B" w14:textId="77777777">
        <w:trPr>
          <w:jc w:val="center"/>
        </w:trPr>
        <w:tc>
          <w:tcPr>
            <w:tcW w:w="1604" w:type="dxa"/>
            <w:tcBorders>
              <w:top w:val="single" w:sz="6" w:space="0" w:color="auto"/>
            </w:tcBorders>
            <w:shd w:val="clear" w:color="auto" w:fill="auto"/>
          </w:tcPr>
          <w:p w14:paraId="00F37824" w14:textId="77777777" w:rsidR="005B0788" w:rsidRDefault="00000000">
            <w:pPr>
              <w:pStyle w:val="TAL"/>
              <w:rPr>
                <w:kern w:val="2"/>
                <w:szCs w:val="22"/>
              </w:rPr>
            </w:pPr>
            <w:proofErr w:type="spellStart"/>
            <w:r>
              <w:rPr>
                <w:kern w:val="2"/>
                <w:szCs w:val="22"/>
              </w:rPr>
              <w:t>ASRegistration</w:t>
            </w:r>
            <w:proofErr w:type="spellEnd"/>
          </w:p>
        </w:tc>
        <w:tc>
          <w:tcPr>
            <w:tcW w:w="518" w:type="dxa"/>
            <w:tcBorders>
              <w:top w:val="single" w:sz="6" w:space="0" w:color="auto"/>
            </w:tcBorders>
          </w:tcPr>
          <w:p w14:paraId="1754A28C" w14:textId="77777777" w:rsidR="005B0788" w:rsidRDefault="00000000">
            <w:pPr>
              <w:pStyle w:val="TAC"/>
              <w:rPr>
                <w:kern w:val="2"/>
                <w:szCs w:val="22"/>
              </w:rPr>
            </w:pPr>
            <w:r>
              <w:rPr>
                <w:kern w:val="2"/>
                <w:szCs w:val="22"/>
              </w:rPr>
              <w:t>M</w:t>
            </w:r>
          </w:p>
        </w:tc>
        <w:tc>
          <w:tcPr>
            <w:tcW w:w="2268" w:type="dxa"/>
            <w:tcBorders>
              <w:top w:val="single" w:sz="6" w:space="0" w:color="auto"/>
            </w:tcBorders>
          </w:tcPr>
          <w:p w14:paraId="24EC8172" w14:textId="77777777" w:rsidR="005B0788"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202EB451" w14:textId="77777777" w:rsidR="005B0788" w:rsidRDefault="00000000">
            <w:pPr>
              <w:pStyle w:val="TAL"/>
              <w:rPr>
                <w:kern w:val="2"/>
                <w:szCs w:val="22"/>
              </w:rPr>
            </w:pPr>
            <w:r>
              <w:rPr>
                <w:kern w:val="2"/>
                <w:szCs w:val="22"/>
              </w:rPr>
              <w:t>AS registration request information.</w:t>
            </w:r>
          </w:p>
        </w:tc>
      </w:tr>
    </w:tbl>
    <w:p w14:paraId="2FFCC0D8" w14:textId="77777777" w:rsidR="005B0788" w:rsidRDefault="005B0788">
      <w:pPr>
        <w:rPr>
          <w:lang w:eastAsia="zh-CN"/>
        </w:rPr>
      </w:pPr>
    </w:p>
    <w:p w14:paraId="0E7EE80D" w14:textId="77777777" w:rsidR="005B0788"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67315892" w14:textId="77777777">
        <w:trPr>
          <w:jc w:val="center"/>
        </w:trPr>
        <w:tc>
          <w:tcPr>
            <w:tcW w:w="825" w:type="pct"/>
            <w:shd w:val="clear" w:color="auto" w:fill="C0C0C0"/>
          </w:tcPr>
          <w:p w14:paraId="3598FC70" w14:textId="77777777" w:rsidR="005B0788" w:rsidRDefault="00000000">
            <w:pPr>
              <w:pStyle w:val="TAH"/>
              <w:rPr>
                <w:kern w:val="2"/>
                <w:szCs w:val="22"/>
              </w:rPr>
            </w:pPr>
            <w:r>
              <w:rPr>
                <w:kern w:val="2"/>
                <w:szCs w:val="22"/>
              </w:rPr>
              <w:t>Data type</w:t>
            </w:r>
          </w:p>
        </w:tc>
        <w:tc>
          <w:tcPr>
            <w:tcW w:w="499" w:type="pct"/>
            <w:shd w:val="clear" w:color="auto" w:fill="C0C0C0"/>
          </w:tcPr>
          <w:p w14:paraId="491913A1" w14:textId="77777777" w:rsidR="005B0788" w:rsidRDefault="00000000">
            <w:pPr>
              <w:pStyle w:val="TAH"/>
              <w:rPr>
                <w:kern w:val="2"/>
                <w:szCs w:val="22"/>
              </w:rPr>
            </w:pPr>
            <w:r>
              <w:rPr>
                <w:kern w:val="2"/>
                <w:szCs w:val="22"/>
              </w:rPr>
              <w:t>P</w:t>
            </w:r>
          </w:p>
        </w:tc>
        <w:tc>
          <w:tcPr>
            <w:tcW w:w="738" w:type="pct"/>
            <w:shd w:val="clear" w:color="auto" w:fill="C0C0C0"/>
          </w:tcPr>
          <w:p w14:paraId="6212D124" w14:textId="77777777" w:rsidR="005B0788" w:rsidRDefault="00000000">
            <w:pPr>
              <w:pStyle w:val="TAH"/>
              <w:rPr>
                <w:kern w:val="2"/>
                <w:szCs w:val="22"/>
              </w:rPr>
            </w:pPr>
            <w:r>
              <w:rPr>
                <w:kern w:val="2"/>
                <w:szCs w:val="22"/>
              </w:rPr>
              <w:t>Cardinality</w:t>
            </w:r>
          </w:p>
        </w:tc>
        <w:tc>
          <w:tcPr>
            <w:tcW w:w="967" w:type="pct"/>
            <w:shd w:val="clear" w:color="auto" w:fill="C0C0C0"/>
          </w:tcPr>
          <w:p w14:paraId="06EE4120" w14:textId="77777777" w:rsidR="005B0788" w:rsidRDefault="00000000">
            <w:pPr>
              <w:pStyle w:val="TAH"/>
              <w:rPr>
                <w:kern w:val="2"/>
                <w:szCs w:val="22"/>
              </w:rPr>
            </w:pPr>
            <w:r>
              <w:rPr>
                <w:kern w:val="2"/>
                <w:szCs w:val="22"/>
              </w:rPr>
              <w:t>Response</w:t>
            </w:r>
          </w:p>
          <w:p w14:paraId="7D452371" w14:textId="77777777" w:rsidR="005B0788" w:rsidRDefault="00000000">
            <w:pPr>
              <w:pStyle w:val="TAH"/>
              <w:rPr>
                <w:kern w:val="2"/>
                <w:szCs w:val="22"/>
              </w:rPr>
            </w:pPr>
            <w:r>
              <w:rPr>
                <w:kern w:val="2"/>
                <w:szCs w:val="22"/>
              </w:rPr>
              <w:t>codes</w:t>
            </w:r>
          </w:p>
        </w:tc>
        <w:tc>
          <w:tcPr>
            <w:tcW w:w="1971" w:type="pct"/>
            <w:shd w:val="clear" w:color="auto" w:fill="C0C0C0"/>
          </w:tcPr>
          <w:p w14:paraId="606D9671" w14:textId="77777777" w:rsidR="005B0788" w:rsidRDefault="00000000">
            <w:pPr>
              <w:pStyle w:val="TAH"/>
              <w:rPr>
                <w:kern w:val="2"/>
                <w:szCs w:val="22"/>
              </w:rPr>
            </w:pPr>
            <w:r>
              <w:rPr>
                <w:kern w:val="2"/>
                <w:szCs w:val="22"/>
              </w:rPr>
              <w:t>Description</w:t>
            </w:r>
          </w:p>
        </w:tc>
      </w:tr>
      <w:tr w:rsidR="005B0788" w14:paraId="386213A1" w14:textId="77777777">
        <w:trPr>
          <w:jc w:val="center"/>
        </w:trPr>
        <w:tc>
          <w:tcPr>
            <w:tcW w:w="825" w:type="pct"/>
            <w:shd w:val="clear" w:color="auto" w:fill="auto"/>
          </w:tcPr>
          <w:p w14:paraId="6B1FCBFA" w14:textId="77777777" w:rsidR="005B0788" w:rsidRDefault="00000000">
            <w:pPr>
              <w:pStyle w:val="TAL"/>
              <w:rPr>
                <w:kern w:val="2"/>
                <w:szCs w:val="22"/>
              </w:rPr>
            </w:pPr>
            <w:proofErr w:type="spellStart"/>
            <w:r>
              <w:rPr>
                <w:kern w:val="2"/>
                <w:szCs w:val="22"/>
              </w:rPr>
              <w:t>ASRegistrationAck</w:t>
            </w:r>
            <w:proofErr w:type="spellEnd"/>
          </w:p>
        </w:tc>
        <w:tc>
          <w:tcPr>
            <w:tcW w:w="499" w:type="pct"/>
          </w:tcPr>
          <w:p w14:paraId="3DE12816" w14:textId="77777777" w:rsidR="005B0788" w:rsidRDefault="00000000">
            <w:pPr>
              <w:pStyle w:val="TAC"/>
              <w:rPr>
                <w:kern w:val="2"/>
                <w:szCs w:val="22"/>
              </w:rPr>
            </w:pPr>
            <w:r>
              <w:rPr>
                <w:kern w:val="2"/>
                <w:szCs w:val="22"/>
              </w:rPr>
              <w:t>M</w:t>
            </w:r>
          </w:p>
        </w:tc>
        <w:tc>
          <w:tcPr>
            <w:tcW w:w="738" w:type="pct"/>
          </w:tcPr>
          <w:p w14:paraId="01CBADFC" w14:textId="77777777" w:rsidR="005B0788" w:rsidRDefault="00000000">
            <w:pPr>
              <w:pStyle w:val="TAL"/>
              <w:rPr>
                <w:kern w:val="2"/>
                <w:szCs w:val="22"/>
              </w:rPr>
            </w:pPr>
            <w:r>
              <w:rPr>
                <w:kern w:val="2"/>
                <w:szCs w:val="22"/>
              </w:rPr>
              <w:t>1</w:t>
            </w:r>
          </w:p>
        </w:tc>
        <w:tc>
          <w:tcPr>
            <w:tcW w:w="967" w:type="pct"/>
          </w:tcPr>
          <w:p w14:paraId="7DDE55CA" w14:textId="77777777" w:rsidR="005B0788" w:rsidRDefault="00000000">
            <w:pPr>
              <w:pStyle w:val="TAL"/>
              <w:rPr>
                <w:kern w:val="2"/>
                <w:szCs w:val="22"/>
                <w:lang w:eastAsia="zh-CN"/>
              </w:rPr>
            </w:pPr>
            <w:r>
              <w:rPr>
                <w:kern w:val="2"/>
                <w:szCs w:val="22"/>
                <w:lang w:eastAsia="zh-CN"/>
              </w:rPr>
              <w:t>201 Created</w:t>
            </w:r>
          </w:p>
        </w:tc>
        <w:tc>
          <w:tcPr>
            <w:tcW w:w="1971" w:type="pct"/>
            <w:shd w:val="clear" w:color="auto" w:fill="auto"/>
          </w:tcPr>
          <w:p w14:paraId="558E1DE5" w14:textId="77777777" w:rsidR="005B0788" w:rsidRDefault="00000000">
            <w:pPr>
              <w:pStyle w:val="TAL"/>
              <w:rPr>
                <w:kern w:val="2"/>
                <w:szCs w:val="22"/>
              </w:rPr>
            </w:pPr>
            <w:r>
              <w:rPr>
                <w:kern w:val="2"/>
                <w:szCs w:val="22"/>
              </w:rPr>
              <w:t xml:space="preserve">AS information is registered successfully at MSGin5G Server. </w:t>
            </w:r>
          </w:p>
          <w:p w14:paraId="481DC02B" w14:textId="77777777" w:rsidR="005B0788" w:rsidRDefault="00000000">
            <w:pPr>
              <w:pStyle w:val="TAL"/>
              <w:rPr>
                <w:kern w:val="2"/>
                <w:szCs w:val="22"/>
              </w:rPr>
            </w:pPr>
            <w:r>
              <w:rPr>
                <w:kern w:val="2"/>
                <w:szCs w:val="22"/>
              </w:rPr>
              <w:t>The URI of the created resource shall be returned in the "Location" HTTP header.</w:t>
            </w:r>
          </w:p>
        </w:tc>
      </w:tr>
      <w:tr w:rsidR="005B0788" w14:paraId="4C4AC09B" w14:textId="77777777">
        <w:trPr>
          <w:jc w:val="center"/>
        </w:trPr>
        <w:tc>
          <w:tcPr>
            <w:tcW w:w="5000" w:type="pct"/>
            <w:gridSpan w:val="5"/>
            <w:shd w:val="clear" w:color="auto" w:fill="auto"/>
          </w:tcPr>
          <w:p w14:paraId="2597D172"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ACBCB01" w14:textId="77777777" w:rsidR="005B0788" w:rsidRDefault="005B0788"/>
    <w:p w14:paraId="2737D742" w14:textId="77777777" w:rsidR="005B0788" w:rsidRDefault="00000000">
      <w:pPr>
        <w:pStyle w:val="TH"/>
      </w:pPr>
      <w:r>
        <w:lastRenderedPageBreak/>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5B0788" w14:paraId="66A7E5E7" w14:textId="77777777">
        <w:trPr>
          <w:jc w:val="center"/>
        </w:trPr>
        <w:tc>
          <w:tcPr>
            <w:tcW w:w="1271" w:type="pct"/>
            <w:tcBorders>
              <w:bottom w:val="single" w:sz="6" w:space="0" w:color="auto"/>
            </w:tcBorders>
            <w:shd w:val="clear" w:color="auto" w:fill="C0C0C0"/>
          </w:tcPr>
          <w:p w14:paraId="2449B60D" w14:textId="77777777" w:rsidR="005B07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AD9D79B"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523128B4"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2F36199"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F40D1E" w14:textId="77777777" w:rsidR="005B0788" w:rsidRDefault="00000000">
            <w:pPr>
              <w:pStyle w:val="TAH"/>
              <w:rPr>
                <w:kern w:val="2"/>
                <w:szCs w:val="22"/>
              </w:rPr>
            </w:pPr>
            <w:r>
              <w:rPr>
                <w:kern w:val="2"/>
                <w:szCs w:val="22"/>
              </w:rPr>
              <w:t>Description</w:t>
            </w:r>
          </w:p>
        </w:tc>
      </w:tr>
      <w:tr w:rsidR="005B0788" w14:paraId="3FB2A33C" w14:textId="77777777">
        <w:trPr>
          <w:jc w:val="center"/>
        </w:trPr>
        <w:tc>
          <w:tcPr>
            <w:tcW w:w="1271" w:type="pct"/>
            <w:tcBorders>
              <w:top w:val="single" w:sz="6" w:space="0" w:color="auto"/>
            </w:tcBorders>
            <w:shd w:val="clear" w:color="auto" w:fill="auto"/>
          </w:tcPr>
          <w:p w14:paraId="522BBCFD" w14:textId="77777777" w:rsidR="005B0788" w:rsidRDefault="00000000">
            <w:pPr>
              <w:pStyle w:val="TAL"/>
              <w:rPr>
                <w:kern w:val="2"/>
                <w:szCs w:val="22"/>
              </w:rPr>
            </w:pPr>
            <w:r>
              <w:rPr>
                <w:kern w:val="2"/>
                <w:szCs w:val="22"/>
              </w:rPr>
              <w:t>n/a</w:t>
            </w:r>
          </w:p>
        </w:tc>
        <w:tc>
          <w:tcPr>
            <w:tcW w:w="666" w:type="pct"/>
            <w:tcBorders>
              <w:top w:val="single" w:sz="6" w:space="0" w:color="auto"/>
            </w:tcBorders>
          </w:tcPr>
          <w:p w14:paraId="72FE093A" w14:textId="77777777" w:rsidR="005B0788" w:rsidRDefault="005B0788">
            <w:pPr>
              <w:pStyle w:val="TAL"/>
              <w:rPr>
                <w:kern w:val="2"/>
                <w:szCs w:val="22"/>
              </w:rPr>
            </w:pPr>
          </w:p>
        </w:tc>
        <w:tc>
          <w:tcPr>
            <w:tcW w:w="282" w:type="pct"/>
            <w:tcBorders>
              <w:top w:val="single" w:sz="6" w:space="0" w:color="auto"/>
            </w:tcBorders>
          </w:tcPr>
          <w:p w14:paraId="16B4F5AD" w14:textId="77777777" w:rsidR="005B0788" w:rsidRDefault="005B0788">
            <w:pPr>
              <w:pStyle w:val="TAC"/>
              <w:rPr>
                <w:kern w:val="2"/>
                <w:szCs w:val="22"/>
              </w:rPr>
            </w:pPr>
          </w:p>
        </w:tc>
        <w:tc>
          <w:tcPr>
            <w:tcW w:w="582" w:type="pct"/>
            <w:tcBorders>
              <w:top w:val="single" w:sz="6" w:space="0" w:color="auto"/>
            </w:tcBorders>
          </w:tcPr>
          <w:p w14:paraId="3741AE36" w14:textId="77777777" w:rsidR="005B0788" w:rsidRDefault="005B0788">
            <w:pPr>
              <w:pStyle w:val="TAL"/>
              <w:rPr>
                <w:kern w:val="2"/>
                <w:szCs w:val="22"/>
              </w:rPr>
            </w:pPr>
          </w:p>
        </w:tc>
        <w:tc>
          <w:tcPr>
            <w:tcW w:w="2199" w:type="pct"/>
            <w:tcBorders>
              <w:top w:val="single" w:sz="6" w:space="0" w:color="auto"/>
            </w:tcBorders>
            <w:shd w:val="clear" w:color="auto" w:fill="auto"/>
            <w:vAlign w:val="center"/>
          </w:tcPr>
          <w:p w14:paraId="6DC52894" w14:textId="77777777" w:rsidR="005B0788" w:rsidRDefault="005B0788">
            <w:pPr>
              <w:pStyle w:val="TAL"/>
              <w:rPr>
                <w:kern w:val="2"/>
                <w:szCs w:val="22"/>
              </w:rPr>
            </w:pPr>
          </w:p>
        </w:tc>
      </w:tr>
    </w:tbl>
    <w:p w14:paraId="432D1D2C" w14:textId="77777777" w:rsidR="005B0788" w:rsidRDefault="005B0788"/>
    <w:p w14:paraId="34C4FBCC" w14:textId="77777777" w:rsidR="005B0788"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5B0788" w14:paraId="1287B8DD" w14:textId="77777777">
        <w:trPr>
          <w:jc w:val="center"/>
        </w:trPr>
        <w:tc>
          <w:tcPr>
            <w:tcW w:w="1202" w:type="pct"/>
            <w:tcBorders>
              <w:bottom w:val="single" w:sz="6" w:space="0" w:color="auto"/>
            </w:tcBorders>
            <w:shd w:val="clear" w:color="auto" w:fill="C0C0C0"/>
          </w:tcPr>
          <w:p w14:paraId="03FCA0A6" w14:textId="77777777" w:rsidR="005B07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0DABA420" w14:textId="77777777" w:rsidR="005B07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CC40C5C"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581AE9C1"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B868421" w14:textId="77777777" w:rsidR="005B0788" w:rsidRDefault="00000000">
            <w:pPr>
              <w:pStyle w:val="TAH"/>
              <w:rPr>
                <w:kern w:val="2"/>
                <w:szCs w:val="22"/>
              </w:rPr>
            </w:pPr>
            <w:r>
              <w:rPr>
                <w:kern w:val="2"/>
                <w:szCs w:val="22"/>
              </w:rPr>
              <w:t>Description</w:t>
            </w:r>
          </w:p>
        </w:tc>
      </w:tr>
      <w:tr w:rsidR="005B0788" w14:paraId="298B3596" w14:textId="77777777">
        <w:trPr>
          <w:jc w:val="center"/>
        </w:trPr>
        <w:tc>
          <w:tcPr>
            <w:tcW w:w="1202" w:type="pct"/>
            <w:tcBorders>
              <w:top w:val="single" w:sz="6" w:space="0" w:color="auto"/>
            </w:tcBorders>
            <w:shd w:val="clear" w:color="auto" w:fill="auto"/>
          </w:tcPr>
          <w:p w14:paraId="7BCBA5B6" w14:textId="77777777" w:rsidR="005B0788" w:rsidRDefault="00000000">
            <w:pPr>
              <w:pStyle w:val="TAL"/>
              <w:rPr>
                <w:kern w:val="2"/>
                <w:szCs w:val="22"/>
              </w:rPr>
            </w:pPr>
            <w:r>
              <w:rPr>
                <w:kern w:val="2"/>
                <w:szCs w:val="22"/>
              </w:rPr>
              <w:t>Location</w:t>
            </w:r>
          </w:p>
        </w:tc>
        <w:tc>
          <w:tcPr>
            <w:tcW w:w="731" w:type="pct"/>
            <w:tcBorders>
              <w:top w:val="single" w:sz="6" w:space="0" w:color="auto"/>
            </w:tcBorders>
          </w:tcPr>
          <w:p w14:paraId="4EA1367F" w14:textId="77777777" w:rsidR="005B0788" w:rsidRDefault="00000000">
            <w:pPr>
              <w:pStyle w:val="TAL"/>
              <w:rPr>
                <w:kern w:val="2"/>
                <w:szCs w:val="22"/>
              </w:rPr>
            </w:pPr>
            <w:r>
              <w:rPr>
                <w:kern w:val="2"/>
                <w:szCs w:val="22"/>
              </w:rPr>
              <w:t>String</w:t>
            </w:r>
          </w:p>
        </w:tc>
        <w:tc>
          <w:tcPr>
            <w:tcW w:w="215" w:type="pct"/>
            <w:tcBorders>
              <w:top w:val="single" w:sz="6" w:space="0" w:color="auto"/>
            </w:tcBorders>
          </w:tcPr>
          <w:p w14:paraId="19B477E3" w14:textId="77777777" w:rsidR="005B078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3B67F976" w14:textId="77777777" w:rsidR="005B078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1ED9EDF9" w14:textId="77777777" w:rsidR="005B0788"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5C9383F2" w14:textId="77777777" w:rsidR="005B0788" w:rsidRDefault="005B0788"/>
    <w:p w14:paraId="2239CD8E" w14:textId="77777777" w:rsidR="005B0788"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5B0788" w14:paraId="3E6BF24B" w14:textId="77777777">
        <w:trPr>
          <w:jc w:val="center"/>
        </w:trPr>
        <w:tc>
          <w:tcPr>
            <w:tcW w:w="493" w:type="pct"/>
            <w:shd w:val="clear" w:color="auto" w:fill="C0C0C0"/>
          </w:tcPr>
          <w:p w14:paraId="1E8F96FB" w14:textId="77777777" w:rsidR="005B0788" w:rsidRDefault="00000000">
            <w:pPr>
              <w:pStyle w:val="TAH"/>
              <w:rPr>
                <w:kern w:val="2"/>
                <w:szCs w:val="22"/>
              </w:rPr>
            </w:pPr>
            <w:r>
              <w:rPr>
                <w:kern w:val="2"/>
                <w:szCs w:val="22"/>
              </w:rPr>
              <w:t>Name</w:t>
            </w:r>
          </w:p>
        </w:tc>
        <w:tc>
          <w:tcPr>
            <w:tcW w:w="969" w:type="pct"/>
            <w:shd w:val="clear" w:color="auto" w:fill="C0C0C0"/>
          </w:tcPr>
          <w:p w14:paraId="059FDF39" w14:textId="77777777" w:rsidR="005B0788" w:rsidRDefault="00000000">
            <w:pPr>
              <w:pStyle w:val="TAH"/>
              <w:rPr>
                <w:kern w:val="2"/>
                <w:szCs w:val="22"/>
              </w:rPr>
            </w:pPr>
            <w:r>
              <w:rPr>
                <w:kern w:val="2"/>
                <w:szCs w:val="22"/>
              </w:rPr>
              <w:t>Resource name</w:t>
            </w:r>
          </w:p>
        </w:tc>
        <w:tc>
          <w:tcPr>
            <w:tcW w:w="728" w:type="pct"/>
            <w:shd w:val="clear" w:color="auto" w:fill="C0C0C0"/>
          </w:tcPr>
          <w:p w14:paraId="61433E7C" w14:textId="77777777" w:rsidR="005B0788" w:rsidRDefault="00000000">
            <w:pPr>
              <w:pStyle w:val="TAH"/>
              <w:rPr>
                <w:kern w:val="2"/>
                <w:szCs w:val="22"/>
              </w:rPr>
            </w:pPr>
            <w:r>
              <w:rPr>
                <w:kern w:val="2"/>
                <w:szCs w:val="22"/>
              </w:rPr>
              <w:t>HTTP method or custom operation</w:t>
            </w:r>
          </w:p>
        </w:tc>
        <w:tc>
          <w:tcPr>
            <w:tcW w:w="818" w:type="pct"/>
            <w:shd w:val="clear" w:color="auto" w:fill="C0C0C0"/>
          </w:tcPr>
          <w:p w14:paraId="6BC0FE66" w14:textId="77777777" w:rsidR="005B0788" w:rsidRDefault="00000000">
            <w:pPr>
              <w:pStyle w:val="TAH"/>
              <w:rPr>
                <w:kern w:val="2"/>
                <w:szCs w:val="22"/>
              </w:rPr>
            </w:pPr>
            <w:r>
              <w:rPr>
                <w:kern w:val="2"/>
                <w:szCs w:val="22"/>
              </w:rPr>
              <w:t>Link parameter(s)</w:t>
            </w:r>
          </w:p>
        </w:tc>
        <w:tc>
          <w:tcPr>
            <w:tcW w:w="1992" w:type="pct"/>
            <w:shd w:val="clear" w:color="auto" w:fill="C0C0C0"/>
            <w:vAlign w:val="center"/>
          </w:tcPr>
          <w:p w14:paraId="65EC89B6" w14:textId="77777777" w:rsidR="005B0788" w:rsidRDefault="00000000">
            <w:pPr>
              <w:pStyle w:val="TAH"/>
              <w:rPr>
                <w:kern w:val="2"/>
                <w:szCs w:val="22"/>
              </w:rPr>
            </w:pPr>
            <w:r>
              <w:rPr>
                <w:kern w:val="2"/>
                <w:szCs w:val="22"/>
              </w:rPr>
              <w:t>Description</w:t>
            </w:r>
          </w:p>
        </w:tc>
      </w:tr>
      <w:tr w:rsidR="005B0788" w14:paraId="321A0FAA" w14:textId="77777777">
        <w:trPr>
          <w:jc w:val="center"/>
        </w:trPr>
        <w:tc>
          <w:tcPr>
            <w:tcW w:w="493" w:type="pct"/>
            <w:shd w:val="clear" w:color="auto" w:fill="auto"/>
          </w:tcPr>
          <w:p w14:paraId="4E3B05A8" w14:textId="77777777" w:rsidR="005B0788" w:rsidRDefault="00000000">
            <w:pPr>
              <w:pStyle w:val="TAL"/>
              <w:rPr>
                <w:kern w:val="2"/>
                <w:szCs w:val="22"/>
              </w:rPr>
            </w:pPr>
            <w:r>
              <w:rPr>
                <w:kern w:val="2"/>
                <w:szCs w:val="22"/>
              </w:rPr>
              <w:t>n/a</w:t>
            </w:r>
          </w:p>
        </w:tc>
        <w:tc>
          <w:tcPr>
            <w:tcW w:w="969" w:type="pct"/>
          </w:tcPr>
          <w:p w14:paraId="4954D2C6" w14:textId="77777777" w:rsidR="005B0788" w:rsidRDefault="005B0788">
            <w:pPr>
              <w:pStyle w:val="TAL"/>
              <w:rPr>
                <w:kern w:val="2"/>
                <w:szCs w:val="22"/>
              </w:rPr>
            </w:pPr>
          </w:p>
        </w:tc>
        <w:tc>
          <w:tcPr>
            <w:tcW w:w="728" w:type="pct"/>
          </w:tcPr>
          <w:p w14:paraId="5626E07A" w14:textId="77777777" w:rsidR="005B0788" w:rsidRDefault="005B0788">
            <w:pPr>
              <w:pStyle w:val="TAL"/>
              <w:jc w:val="center"/>
              <w:rPr>
                <w:kern w:val="2"/>
                <w:szCs w:val="22"/>
              </w:rPr>
            </w:pPr>
          </w:p>
        </w:tc>
        <w:tc>
          <w:tcPr>
            <w:tcW w:w="818" w:type="pct"/>
          </w:tcPr>
          <w:p w14:paraId="2C7E8D66" w14:textId="77777777" w:rsidR="005B0788" w:rsidRDefault="005B0788">
            <w:pPr>
              <w:pStyle w:val="TAL"/>
              <w:rPr>
                <w:kern w:val="2"/>
                <w:szCs w:val="22"/>
              </w:rPr>
            </w:pPr>
          </w:p>
        </w:tc>
        <w:tc>
          <w:tcPr>
            <w:tcW w:w="1992" w:type="pct"/>
            <w:shd w:val="clear" w:color="auto" w:fill="auto"/>
            <w:vAlign w:val="center"/>
          </w:tcPr>
          <w:p w14:paraId="0E035D2C" w14:textId="77777777" w:rsidR="005B0788" w:rsidRDefault="005B0788">
            <w:pPr>
              <w:pStyle w:val="TAL"/>
              <w:rPr>
                <w:kern w:val="2"/>
                <w:szCs w:val="22"/>
              </w:rPr>
            </w:pPr>
          </w:p>
        </w:tc>
      </w:tr>
    </w:tbl>
    <w:p w14:paraId="2CD7CCD1" w14:textId="77777777" w:rsidR="005B0788" w:rsidRDefault="005B0788">
      <w:pPr>
        <w:rPr>
          <w:lang w:eastAsia="zh-CN"/>
        </w:rPr>
      </w:pPr>
    </w:p>
    <w:p w14:paraId="6DD94284" w14:textId="77777777" w:rsidR="005B0788" w:rsidRDefault="00000000">
      <w:pPr>
        <w:pStyle w:val="Heading4"/>
      </w:pPr>
      <w:bookmarkStart w:id="760" w:name="_Toc93878954"/>
      <w:bookmarkStart w:id="761" w:name="_Toc162005530"/>
      <w:bookmarkStart w:id="762" w:name="_Toc96996730"/>
      <w:bookmarkStart w:id="763" w:name="_Toc97197136"/>
      <w:r>
        <w:t>8.1.2.3</w:t>
      </w:r>
      <w:r>
        <w:tab/>
        <w:t xml:space="preserve">Resource: AS </w:t>
      </w:r>
      <w:proofErr w:type="spellStart"/>
      <w:r>
        <w:t>DeRegistration</w:t>
      </w:r>
      <w:bookmarkEnd w:id="760"/>
      <w:bookmarkEnd w:id="761"/>
      <w:bookmarkEnd w:id="762"/>
      <w:bookmarkEnd w:id="763"/>
      <w:proofErr w:type="spellEnd"/>
    </w:p>
    <w:p w14:paraId="42D9C4EE" w14:textId="77777777" w:rsidR="005B0788" w:rsidRDefault="00000000">
      <w:pPr>
        <w:pStyle w:val="Heading5"/>
        <w:rPr>
          <w:lang w:eastAsia="zh-CN"/>
        </w:rPr>
      </w:pPr>
      <w:bookmarkStart w:id="764" w:name="_Toc96996731"/>
      <w:bookmarkStart w:id="765" w:name="_Toc162005531"/>
      <w:bookmarkStart w:id="766" w:name="_Toc93878955"/>
      <w:bookmarkStart w:id="767" w:name="_Toc97197137"/>
      <w:r>
        <w:rPr>
          <w:lang w:eastAsia="zh-CN"/>
        </w:rPr>
        <w:t>8.1.2.3.1</w:t>
      </w:r>
      <w:r>
        <w:rPr>
          <w:lang w:eastAsia="zh-CN"/>
        </w:rPr>
        <w:tab/>
        <w:t>Description</w:t>
      </w:r>
      <w:bookmarkEnd w:id="764"/>
      <w:bookmarkEnd w:id="765"/>
      <w:bookmarkEnd w:id="766"/>
      <w:bookmarkEnd w:id="767"/>
    </w:p>
    <w:p w14:paraId="3764A56B" w14:textId="77777777" w:rsidR="005B0788" w:rsidRDefault="00000000">
      <w:pPr>
        <w:rPr>
          <w:lang w:eastAsia="zh-CN"/>
        </w:rPr>
      </w:pPr>
      <w:r>
        <w:rPr>
          <w:lang w:eastAsia="zh-CN"/>
        </w:rPr>
        <w:t>This resource represents all the Application Servers that are deregistered at a given MSGin5G Server.</w:t>
      </w:r>
    </w:p>
    <w:p w14:paraId="2B2AD43C" w14:textId="77777777" w:rsidR="005B0788" w:rsidRDefault="00000000">
      <w:pPr>
        <w:pStyle w:val="Heading5"/>
        <w:rPr>
          <w:lang w:eastAsia="zh-CN"/>
        </w:rPr>
      </w:pPr>
      <w:bookmarkStart w:id="768" w:name="_Toc96996732"/>
      <w:bookmarkStart w:id="769" w:name="_Toc162005532"/>
      <w:bookmarkStart w:id="770" w:name="_Toc93878956"/>
      <w:bookmarkStart w:id="771" w:name="_Toc97197138"/>
      <w:r>
        <w:rPr>
          <w:lang w:eastAsia="zh-CN"/>
        </w:rPr>
        <w:t>8.1.2.3.2</w:t>
      </w:r>
      <w:r>
        <w:rPr>
          <w:lang w:eastAsia="zh-CN"/>
        </w:rPr>
        <w:tab/>
        <w:t>Resource Definition</w:t>
      </w:r>
      <w:bookmarkEnd w:id="768"/>
      <w:bookmarkEnd w:id="769"/>
      <w:bookmarkEnd w:id="770"/>
      <w:bookmarkEnd w:id="771"/>
    </w:p>
    <w:p w14:paraId="251CDDE3" w14:textId="77777777" w:rsidR="005B0788" w:rsidRDefault="00000000">
      <w:pPr>
        <w:rPr>
          <w:lang w:eastAsia="zh-CN"/>
        </w:rPr>
      </w:pPr>
      <w:r>
        <w:rPr>
          <w:lang w:eastAsia="zh-CN"/>
        </w:rPr>
        <w:t xml:space="preserve">Resource URI: </w:t>
      </w:r>
      <w:r>
        <w:rPr>
          <w:b/>
          <w:bCs/>
          <w:lang w:eastAsia="zh-CN"/>
        </w:rPr>
        <w:t>{apiRoot}/msgs-asregistration/&lt;apiVersion&gt;/registrations/{registrationId}</w:t>
      </w:r>
    </w:p>
    <w:p w14:paraId="5F790A01" w14:textId="77777777" w:rsidR="005B0788"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4181BF93" w14:textId="77777777" w:rsidR="005B0788"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5B0788" w14:paraId="2A366FCD" w14:textId="77777777">
        <w:trPr>
          <w:jc w:val="center"/>
        </w:trPr>
        <w:tc>
          <w:tcPr>
            <w:tcW w:w="559" w:type="pct"/>
            <w:shd w:val="clear" w:color="000000" w:fill="C0C0C0"/>
          </w:tcPr>
          <w:p w14:paraId="299F43DE" w14:textId="77777777" w:rsidR="005B0788" w:rsidRDefault="00000000">
            <w:pPr>
              <w:pStyle w:val="TAH"/>
              <w:rPr>
                <w:kern w:val="2"/>
                <w:szCs w:val="22"/>
              </w:rPr>
            </w:pPr>
            <w:r>
              <w:rPr>
                <w:kern w:val="2"/>
                <w:szCs w:val="22"/>
              </w:rPr>
              <w:t>Name</w:t>
            </w:r>
          </w:p>
        </w:tc>
        <w:tc>
          <w:tcPr>
            <w:tcW w:w="708" w:type="pct"/>
            <w:shd w:val="clear" w:color="000000" w:fill="C0C0C0"/>
          </w:tcPr>
          <w:p w14:paraId="5DFB70D7"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1224D61A" w14:textId="77777777" w:rsidR="005B0788" w:rsidRDefault="00000000">
            <w:pPr>
              <w:pStyle w:val="TAH"/>
              <w:rPr>
                <w:kern w:val="2"/>
                <w:szCs w:val="22"/>
              </w:rPr>
            </w:pPr>
            <w:r>
              <w:rPr>
                <w:kern w:val="2"/>
                <w:szCs w:val="22"/>
              </w:rPr>
              <w:t>Definition</w:t>
            </w:r>
          </w:p>
        </w:tc>
      </w:tr>
      <w:tr w:rsidR="005B0788" w14:paraId="7FC187DF" w14:textId="77777777">
        <w:trPr>
          <w:jc w:val="center"/>
        </w:trPr>
        <w:tc>
          <w:tcPr>
            <w:tcW w:w="559" w:type="pct"/>
          </w:tcPr>
          <w:p w14:paraId="056BC279" w14:textId="77777777" w:rsidR="005B0788" w:rsidRDefault="00000000">
            <w:pPr>
              <w:pStyle w:val="TAL"/>
              <w:rPr>
                <w:kern w:val="2"/>
                <w:szCs w:val="22"/>
              </w:rPr>
            </w:pPr>
            <w:proofErr w:type="spellStart"/>
            <w:r>
              <w:rPr>
                <w:kern w:val="2"/>
                <w:szCs w:val="22"/>
              </w:rPr>
              <w:t>apiRoot</w:t>
            </w:r>
            <w:proofErr w:type="spellEnd"/>
          </w:p>
        </w:tc>
        <w:tc>
          <w:tcPr>
            <w:tcW w:w="708" w:type="pct"/>
          </w:tcPr>
          <w:p w14:paraId="12105BE0" w14:textId="77777777" w:rsidR="005B0788" w:rsidRDefault="00000000">
            <w:pPr>
              <w:pStyle w:val="TAL"/>
              <w:rPr>
                <w:kern w:val="2"/>
                <w:szCs w:val="22"/>
              </w:rPr>
            </w:pPr>
            <w:r>
              <w:rPr>
                <w:kern w:val="2"/>
                <w:szCs w:val="22"/>
              </w:rPr>
              <w:t>string</w:t>
            </w:r>
          </w:p>
        </w:tc>
        <w:tc>
          <w:tcPr>
            <w:tcW w:w="3733" w:type="pct"/>
            <w:vAlign w:val="center"/>
          </w:tcPr>
          <w:p w14:paraId="18A15188" w14:textId="77777777" w:rsidR="005B0788" w:rsidRDefault="00000000">
            <w:pPr>
              <w:pStyle w:val="TAL"/>
              <w:rPr>
                <w:kern w:val="2"/>
                <w:szCs w:val="22"/>
              </w:rPr>
            </w:pPr>
            <w:r>
              <w:rPr>
                <w:kern w:val="2"/>
                <w:szCs w:val="22"/>
              </w:rPr>
              <w:t>See clause 7.5</w:t>
            </w:r>
          </w:p>
        </w:tc>
      </w:tr>
      <w:tr w:rsidR="005B0788" w14:paraId="14A16782" w14:textId="77777777">
        <w:trPr>
          <w:jc w:val="center"/>
        </w:trPr>
        <w:tc>
          <w:tcPr>
            <w:tcW w:w="559" w:type="pct"/>
          </w:tcPr>
          <w:p w14:paraId="3E86826E" w14:textId="77777777" w:rsidR="005B0788" w:rsidRDefault="00000000">
            <w:pPr>
              <w:pStyle w:val="TAL"/>
              <w:rPr>
                <w:kern w:val="2"/>
                <w:szCs w:val="22"/>
                <w:lang w:eastAsia="zh-CN"/>
              </w:rPr>
            </w:pPr>
            <w:proofErr w:type="spellStart"/>
            <w:r>
              <w:rPr>
                <w:kern w:val="2"/>
                <w:szCs w:val="22"/>
                <w:lang w:eastAsia="zh-CN"/>
              </w:rPr>
              <w:t>apiVersion</w:t>
            </w:r>
            <w:proofErr w:type="spellEnd"/>
          </w:p>
        </w:tc>
        <w:tc>
          <w:tcPr>
            <w:tcW w:w="708" w:type="pct"/>
          </w:tcPr>
          <w:p w14:paraId="494678B9" w14:textId="77777777" w:rsidR="005B0788" w:rsidRDefault="00000000">
            <w:pPr>
              <w:pStyle w:val="TAL"/>
              <w:rPr>
                <w:kern w:val="2"/>
                <w:szCs w:val="22"/>
                <w:lang w:eastAsia="zh-CN"/>
              </w:rPr>
            </w:pPr>
            <w:r>
              <w:rPr>
                <w:kern w:val="2"/>
                <w:szCs w:val="22"/>
              </w:rPr>
              <w:t>string</w:t>
            </w:r>
          </w:p>
        </w:tc>
        <w:tc>
          <w:tcPr>
            <w:tcW w:w="3733" w:type="pct"/>
            <w:vAlign w:val="center"/>
          </w:tcPr>
          <w:p w14:paraId="2F9224FA" w14:textId="77777777" w:rsidR="005B0788" w:rsidRDefault="00000000">
            <w:pPr>
              <w:pStyle w:val="TAL"/>
              <w:rPr>
                <w:kern w:val="2"/>
                <w:szCs w:val="22"/>
                <w:lang w:eastAsia="zh-CN"/>
              </w:rPr>
            </w:pPr>
            <w:r>
              <w:rPr>
                <w:kern w:val="2"/>
                <w:szCs w:val="22"/>
              </w:rPr>
              <w:t>See clause 8.1.1</w:t>
            </w:r>
          </w:p>
        </w:tc>
      </w:tr>
      <w:tr w:rsidR="005B0788" w14:paraId="251773D8" w14:textId="77777777">
        <w:trPr>
          <w:jc w:val="center"/>
        </w:trPr>
        <w:tc>
          <w:tcPr>
            <w:tcW w:w="559" w:type="pct"/>
          </w:tcPr>
          <w:p w14:paraId="0F0CB428" w14:textId="77777777" w:rsidR="005B0788" w:rsidRDefault="00000000">
            <w:pPr>
              <w:pStyle w:val="TAL"/>
              <w:rPr>
                <w:kern w:val="2"/>
                <w:szCs w:val="22"/>
                <w:lang w:eastAsia="zh-CN"/>
              </w:rPr>
            </w:pPr>
            <w:proofErr w:type="spellStart"/>
            <w:r>
              <w:rPr>
                <w:kern w:val="2"/>
                <w:szCs w:val="22"/>
                <w:lang w:eastAsia="zh-CN"/>
              </w:rPr>
              <w:t>registrationId</w:t>
            </w:r>
            <w:proofErr w:type="spellEnd"/>
          </w:p>
        </w:tc>
        <w:tc>
          <w:tcPr>
            <w:tcW w:w="708" w:type="pct"/>
          </w:tcPr>
          <w:p w14:paraId="75681268" w14:textId="77777777" w:rsidR="005B0788" w:rsidRDefault="00000000">
            <w:pPr>
              <w:pStyle w:val="TAL"/>
              <w:rPr>
                <w:kern w:val="2"/>
                <w:szCs w:val="22"/>
              </w:rPr>
            </w:pPr>
            <w:r>
              <w:rPr>
                <w:kern w:val="2"/>
                <w:szCs w:val="22"/>
              </w:rPr>
              <w:t>string</w:t>
            </w:r>
          </w:p>
        </w:tc>
        <w:tc>
          <w:tcPr>
            <w:tcW w:w="3733" w:type="pct"/>
            <w:vAlign w:val="center"/>
          </w:tcPr>
          <w:p w14:paraId="3497229B" w14:textId="77777777" w:rsidR="005B0788"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0FC3EFA7" w14:textId="77777777" w:rsidR="005B0788" w:rsidRDefault="005B0788">
      <w:pPr>
        <w:rPr>
          <w:lang w:eastAsia="zh-CN"/>
        </w:rPr>
      </w:pPr>
    </w:p>
    <w:p w14:paraId="6ACD8666" w14:textId="77777777" w:rsidR="005B0788" w:rsidRDefault="00000000">
      <w:pPr>
        <w:pStyle w:val="Heading5"/>
        <w:rPr>
          <w:lang w:eastAsia="zh-CN"/>
        </w:rPr>
      </w:pPr>
      <w:bookmarkStart w:id="772" w:name="_Toc97197139"/>
      <w:bookmarkStart w:id="773" w:name="_Toc96996733"/>
      <w:bookmarkStart w:id="774" w:name="_Toc93878957"/>
      <w:bookmarkStart w:id="775" w:name="_Toc162005533"/>
      <w:r>
        <w:rPr>
          <w:lang w:eastAsia="zh-CN"/>
        </w:rPr>
        <w:t>8.1.2.3.3</w:t>
      </w:r>
      <w:r>
        <w:rPr>
          <w:lang w:eastAsia="zh-CN"/>
        </w:rPr>
        <w:tab/>
        <w:t>Resource Standard Methods</w:t>
      </w:r>
      <w:bookmarkEnd w:id="772"/>
      <w:bookmarkEnd w:id="773"/>
      <w:bookmarkEnd w:id="774"/>
      <w:bookmarkEnd w:id="775"/>
    </w:p>
    <w:p w14:paraId="69A9E1C0" w14:textId="77777777" w:rsidR="005B0788" w:rsidRDefault="00000000">
      <w:pPr>
        <w:pStyle w:val="Heading6"/>
        <w:rPr>
          <w:lang w:eastAsia="zh-CN"/>
        </w:rPr>
      </w:pPr>
      <w:bookmarkStart w:id="776" w:name="_Toc93878958"/>
      <w:bookmarkStart w:id="777" w:name="_Toc96996734"/>
      <w:bookmarkStart w:id="778" w:name="_Toc162005534"/>
      <w:bookmarkStart w:id="779" w:name="_Toc97197140"/>
      <w:r>
        <w:rPr>
          <w:lang w:eastAsia="zh-CN"/>
        </w:rPr>
        <w:t>8.1.2.3.3.1</w:t>
      </w:r>
      <w:r>
        <w:rPr>
          <w:lang w:eastAsia="zh-CN"/>
        </w:rPr>
        <w:tab/>
        <w:t>DELETE</w:t>
      </w:r>
      <w:bookmarkEnd w:id="776"/>
      <w:bookmarkEnd w:id="777"/>
      <w:bookmarkEnd w:id="778"/>
      <w:bookmarkEnd w:id="779"/>
    </w:p>
    <w:p w14:paraId="354675C4" w14:textId="77777777" w:rsidR="005B0788"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6B20B312" w14:textId="77777777" w:rsidR="005B0788"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5B0788" w14:paraId="74FC2C52" w14:textId="77777777">
        <w:trPr>
          <w:jc w:val="center"/>
        </w:trPr>
        <w:tc>
          <w:tcPr>
            <w:tcW w:w="844" w:type="pct"/>
            <w:shd w:val="clear" w:color="auto" w:fill="C0C0C0"/>
          </w:tcPr>
          <w:p w14:paraId="6082B5B2" w14:textId="77777777" w:rsidR="005B0788" w:rsidRDefault="00000000">
            <w:pPr>
              <w:pStyle w:val="TAH"/>
              <w:rPr>
                <w:kern w:val="2"/>
                <w:szCs w:val="22"/>
              </w:rPr>
            </w:pPr>
            <w:r>
              <w:rPr>
                <w:kern w:val="2"/>
                <w:szCs w:val="22"/>
              </w:rPr>
              <w:t>Name</w:t>
            </w:r>
          </w:p>
        </w:tc>
        <w:tc>
          <w:tcPr>
            <w:tcW w:w="947" w:type="pct"/>
            <w:shd w:val="clear" w:color="auto" w:fill="C0C0C0"/>
          </w:tcPr>
          <w:p w14:paraId="118146C2" w14:textId="77777777" w:rsidR="005B0788" w:rsidRDefault="00000000">
            <w:pPr>
              <w:pStyle w:val="TAH"/>
              <w:rPr>
                <w:kern w:val="2"/>
                <w:szCs w:val="22"/>
              </w:rPr>
            </w:pPr>
            <w:r>
              <w:rPr>
                <w:kern w:val="2"/>
                <w:szCs w:val="22"/>
              </w:rPr>
              <w:t>Data type</w:t>
            </w:r>
          </w:p>
        </w:tc>
        <w:tc>
          <w:tcPr>
            <w:tcW w:w="209" w:type="pct"/>
            <w:shd w:val="clear" w:color="auto" w:fill="C0C0C0"/>
          </w:tcPr>
          <w:p w14:paraId="278432D5" w14:textId="77777777" w:rsidR="005B0788" w:rsidRDefault="00000000">
            <w:pPr>
              <w:pStyle w:val="TAH"/>
              <w:rPr>
                <w:kern w:val="2"/>
                <w:szCs w:val="22"/>
              </w:rPr>
            </w:pPr>
            <w:r>
              <w:rPr>
                <w:kern w:val="2"/>
                <w:szCs w:val="22"/>
              </w:rPr>
              <w:t>P</w:t>
            </w:r>
          </w:p>
        </w:tc>
        <w:tc>
          <w:tcPr>
            <w:tcW w:w="608" w:type="pct"/>
            <w:shd w:val="clear" w:color="auto" w:fill="C0C0C0"/>
          </w:tcPr>
          <w:p w14:paraId="159ECB41"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07E84719" w14:textId="77777777" w:rsidR="005B0788" w:rsidRDefault="00000000">
            <w:pPr>
              <w:pStyle w:val="TAH"/>
              <w:rPr>
                <w:kern w:val="2"/>
                <w:szCs w:val="22"/>
              </w:rPr>
            </w:pPr>
            <w:r>
              <w:rPr>
                <w:kern w:val="2"/>
                <w:szCs w:val="22"/>
              </w:rPr>
              <w:t>Description</w:t>
            </w:r>
          </w:p>
        </w:tc>
      </w:tr>
      <w:tr w:rsidR="005B0788" w14:paraId="651F97AF" w14:textId="77777777">
        <w:trPr>
          <w:jc w:val="center"/>
        </w:trPr>
        <w:tc>
          <w:tcPr>
            <w:tcW w:w="844" w:type="pct"/>
            <w:shd w:val="clear" w:color="auto" w:fill="auto"/>
          </w:tcPr>
          <w:p w14:paraId="093D465F" w14:textId="77777777" w:rsidR="005B0788" w:rsidRDefault="00000000">
            <w:pPr>
              <w:pStyle w:val="TAL"/>
              <w:rPr>
                <w:kern w:val="2"/>
                <w:szCs w:val="22"/>
              </w:rPr>
            </w:pPr>
            <w:r>
              <w:rPr>
                <w:kern w:val="2"/>
                <w:szCs w:val="22"/>
              </w:rPr>
              <w:t>n/a</w:t>
            </w:r>
          </w:p>
        </w:tc>
        <w:tc>
          <w:tcPr>
            <w:tcW w:w="947" w:type="pct"/>
          </w:tcPr>
          <w:p w14:paraId="0EC1524D" w14:textId="77777777" w:rsidR="005B0788" w:rsidRDefault="005B0788">
            <w:pPr>
              <w:pStyle w:val="TAL"/>
              <w:rPr>
                <w:kern w:val="2"/>
                <w:szCs w:val="22"/>
              </w:rPr>
            </w:pPr>
          </w:p>
        </w:tc>
        <w:tc>
          <w:tcPr>
            <w:tcW w:w="209" w:type="pct"/>
          </w:tcPr>
          <w:p w14:paraId="297F18C2" w14:textId="77777777" w:rsidR="005B0788" w:rsidRDefault="005B0788">
            <w:pPr>
              <w:pStyle w:val="TAC"/>
              <w:rPr>
                <w:kern w:val="2"/>
                <w:szCs w:val="22"/>
              </w:rPr>
            </w:pPr>
          </w:p>
        </w:tc>
        <w:tc>
          <w:tcPr>
            <w:tcW w:w="608" w:type="pct"/>
          </w:tcPr>
          <w:p w14:paraId="0BE59A94" w14:textId="77777777" w:rsidR="005B0788" w:rsidRDefault="005B0788">
            <w:pPr>
              <w:pStyle w:val="TAL"/>
              <w:rPr>
                <w:kern w:val="2"/>
                <w:szCs w:val="22"/>
              </w:rPr>
            </w:pPr>
          </w:p>
        </w:tc>
        <w:tc>
          <w:tcPr>
            <w:tcW w:w="2392" w:type="pct"/>
            <w:shd w:val="clear" w:color="auto" w:fill="auto"/>
            <w:vAlign w:val="center"/>
          </w:tcPr>
          <w:p w14:paraId="0267D9EA" w14:textId="77777777" w:rsidR="005B0788" w:rsidRDefault="005B0788">
            <w:pPr>
              <w:pStyle w:val="TAL"/>
              <w:rPr>
                <w:kern w:val="2"/>
                <w:szCs w:val="22"/>
              </w:rPr>
            </w:pPr>
          </w:p>
        </w:tc>
      </w:tr>
    </w:tbl>
    <w:p w14:paraId="080AFED4" w14:textId="77777777" w:rsidR="005B0788" w:rsidRDefault="005B0788">
      <w:pPr>
        <w:rPr>
          <w:lang w:eastAsia="zh-CN"/>
        </w:rPr>
      </w:pPr>
    </w:p>
    <w:p w14:paraId="28DEC4DD" w14:textId="77777777" w:rsidR="005B0788"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05330E75" w14:textId="77777777" w:rsidR="005B0788"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61B3CFAD" w14:textId="77777777">
        <w:trPr>
          <w:jc w:val="center"/>
        </w:trPr>
        <w:tc>
          <w:tcPr>
            <w:tcW w:w="1604" w:type="dxa"/>
            <w:tcBorders>
              <w:bottom w:val="single" w:sz="6" w:space="0" w:color="auto"/>
            </w:tcBorders>
            <w:shd w:val="clear" w:color="auto" w:fill="C0C0C0"/>
          </w:tcPr>
          <w:p w14:paraId="12BE4C83"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298A054C"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2EFA07EE"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90F0EB3" w14:textId="77777777" w:rsidR="005B0788" w:rsidRDefault="00000000">
            <w:pPr>
              <w:pStyle w:val="TAH"/>
              <w:rPr>
                <w:kern w:val="2"/>
                <w:szCs w:val="22"/>
              </w:rPr>
            </w:pPr>
            <w:r>
              <w:rPr>
                <w:kern w:val="2"/>
                <w:szCs w:val="22"/>
              </w:rPr>
              <w:t>Description</w:t>
            </w:r>
          </w:p>
        </w:tc>
      </w:tr>
      <w:tr w:rsidR="005B0788" w14:paraId="01151589" w14:textId="77777777">
        <w:trPr>
          <w:jc w:val="center"/>
        </w:trPr>
        <w:tc>
          <w:tcPr>
            <w:tcW w:w="1604" w:type="dxa"/>
            <w:tcBorders>
              <w:top w:val="single" w:sz="6" w:space="0" w:color="auto"/>
            </w:tcBorders>
            <w:shd w:val="clear" w:color="auto" w:fill="auto"/>
          </w:tcPr>
          <w:p w14:paraId="4A331A35" w14:textId="77777777" w:rsidR="005B0788"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25812E7C" w14:textId="77777777" w:rsidR="005B0788" w:rsidRDefault="005B0788">
            <w:pPr>
              <w:pStyle w:val="TAC"/>
              <w:rPr>
                <w:kern w:val="2"/>
                <w:szCs w:val="22"/>
              </w:rPr>
            </w:pPr>
          </w:p>
        </w:tc>
        <w:tc>
          <w:tcPr>
            <w:tcW w:w="2268" w:type="dxa"/>
            <w:tcBorders>
              <w:top w:val="single" w:sz="6" w:space="0" w:color="auto"/>
            </w:tcBorders>
          </w:tcPr>
          <w:p w14:paraId="67E10C9B" w14:textId="77777777" w:rsidR="005B0788" w:rsidRDefault="005B0788">
            <w:pPr>
              <w:pStyle w:val="TAL"/>
              <w:rPr>
                <w:kern w:val="2"/>
                <w:szCs w:val="22"/>
                <w:lang w:eastAsia="zh-CN"/>
              </w:rPr>
            </w:pPr>
          </w:p>
        </w:tc>
        <w:tc>
          <w:tcPr>
            <w:tcW w:w="5239" w:type="dxa"/>
            <w:tcBorders>
              <w:top w:val="single" w:sz="6" w:space="0" w:color="auto"/>
            </w:tcBorders>
            <w:shd w:val="clear" w:color="auto" w:fill="auto"/>
          </w:tcPr>
          <w:p w14:paraId="3FAD940A" w14:textId="77777777" w:rsidR="005B0788" w:rsidRDefault="005B0788">
            <w:pPr>
              <w:pStyle w:val="TAL"/>
              <w:rPr>
                <w:kern w:val="2"/>
                <w:szCs w:val="22"/>
              </w:rPr>
            </w:pPr>
          </w:p>
        </w:tc>
      </w:tr>
    </w:tbl>
    <w:p w14:paraId="20E7CA57" w14:textId="77777777" w:rsidR="005B0788" w:rsidRDefault="005B0788">
      <w:pPr>
        <w:rPr>
          <w:lang w:eastAsia="zh-CN"/>
        </w:rPr>
      </w:pPr>
    </w:p>
    <w:p w14:paraId="774A2D77" w14:textId="77777777" w:rsidR="005B0788" w:rsidRDefault="00000000">
      <w:pPr>
        <w:pStyle w:val="TH"/>
      </w:pPr>
      <w:r>
        <w:lastRenderedPageBreak/>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2DA316E6" w14:textId="77777777">
        <w:trPr>
          <w:jc w:val="center"/>
        </w:trPr>
        <w:tc>
          <w:tcPr>
            <w:tcW w:w="825" w:type="pct"/>
            <w:shd w:val="clear" w:color="auto" w:fill="C0C0C0"/>
          </w:tcPr>
          <w:p w14:paraId="73BF2CF8" w14:textId="77777777" w:rsidR="005B0788" w:rsidRDefault="00000000">
            <w:pPr>
              <w:pStyle w:val="TAH"/>
              <w:rPr>
                <w:kern w:val="2"/>
                <w:szCs w:val="22"/>
              </w:rPr>
            </w:pPr>
            <w:r>
              <w:rPr>
                <w:kern w:val="2"/>
                <w:szCs w:val="22"/>
              </w:rPr>
              <w:t>Data type</w:t>
            </w:r>
          </w:p>
        </w:tc>
        <w:tc>
          <w:tcPr>
            <w:tcW w:w="499" w:type="pct"/>
            <w:shd w:val="clear" w:color="auto" w:fill="C0C0C0"/>
          </w:tcPr>
          <w:p w14:paraId="082D1C8F" w14:textId="77777777" w:rsidR="005B0788" w:rsidRDefault="00000000">
            <w:pPr>
              <w:pStyle w:val="TAH"/>
              <w:rPr>
                <w:kern w:val="2"/>
                <w:szCs w:val="22"/>
              </w:rPr>
            </w:pPr>
            <w:r>
              <w:rPr>
                <w:kern w:val="2"/>
                <w:szCs w:val="22"/>
              </w:rPr>
              <w:t>P</w:t>
            </w:r>
          </w:p>
        </w:tc>
        <w:tc>
          <w:tcPr>
            <w:tcW w:w="738" w:type="pct"/>
            <w:shd w:val="clear" w:color="auto" w:fill="C0C0C0"/>
          </w:tcPr>
          <w:p w14:paraId="45AD542B" w14:textId="77777777" w:rsidR="005B0788" w:rsidRDefault="00000000">
            <w:pPr>
              <w:pStyle w:val="TAH"/>
              <w:rPr>
                <w:kern w:val="2"/>
                <w:szCs w:val="22"/>
              </w:rPr>
            </w:pPr>
            <w:r>
              <w:rPr>
                <w:kern w:val="2"/>
                <w:szCs w:val="22"/>
              </w:rPr>
              <w:t>Cardinality</w:t>
            </w:r>
          </w:p>
        </w:tc>
        <w:tc>
          <w:tcPr>
            <w:tcW w:w="967" w:type="pct"/>
            <w:shd w:val="clear" w:color="auto" w:fill="C0C0C0"/>
          </w:tcPr>
          <w:p w14:paraId="2582D4A2" w14:textId="77777777" w:rsidR="005B0788" w:rsidRDefault="00000000">
            <w:pPr>
              <w:pStyle w:val="TAH"/>
              <w:rPr>
                <w:kern w:val="2"/>
                <w:szCs w:val="22"/>
              </w:rPr>
            </w:pPr>
            <w:r>
              <w:rPr>
                <w:kern w:val="2"/>
                <w:szCs w:val="22"/>
              </w:rPr>
              <w:t>Response</w:t>
            </w:r>
          </w:p>
          <w:p w14:paraId="27240A9E" w14:textId="77777777" w:rsidR="005B0788" w:rsidRDefault="00000000">
            <w:pPr>
              <w:pStyle w:val="TAH"/>
              <w:rPr>
                <w:kern w:val="2"/>
                <w:szCs w:val="22"/>
              </w:rPr>
            </w:pPr>
            <w:r>
              <w:rPr>
                <w:kern w:val="2"/>
                <w:szCs w:val="22"/>
              </w:rPr>
              <w:t>codes</w:t>
            </w:r>
          </w:p>
        </w:tc>
        <w:tc>
          <w:tcPr>
            <w:tcW w:w="1971" w:type="pct"/>
            <w:shd w:val="clear" w:color="auto" w:fill="C0C0C0"/>
          </w:tcPr>
          <w:p w14:paraId="2CB818FB" w14:textId="77777777" w:rsidR="005B0788" w:rsidRDefault="00000000">
            <w:pPr>
              <w:pStyle w:val="TAH"/>
              <w:rPr>
                <w:kern w:val="2"/>
                <w:szCs w:val="22"/>
              </w:rPr>
            </w:pPr>
            <w:r>
              <w:rPr>
                <w:kern w:val="2"/>
                <w:szCs w:val="22"/>
              </w:rPr>
              <w:t>Description</w:t>
            </w:r>
          </w:p>
        </w:tc>
      </w:tr>
      <w:tr w:rsidR="005B0788" w14:paraId="1CFBCE19" w14:textId="77777777">
        <w:trPr>
          <w:jc w:val="center"/>
        </w:trPr>
        <w:tc>
          <w:tcPr>
            <w:tcW w:w="825" w:type="pct"/>
            <w:shd w:val="clear" w:color="auto" w:fill="auto"/>
          </w:tcPr>
          <w:p w14:paraId="64B2347E" w14:textId="77777777" w:rsidR="005B0788" w:rsidRDefault="00000000">
            <w:pPr>
              <w:pStyle w:val="TAL"/>
              <w:rPr>
                <w:kern w:val="2"/>
                <w:szCs w:val="22"/>
              </w:rPr>
            </w:pPr>
            <w:proofErr w:type="spellStart"/>
            <w:r>
              <w:rPr>
                <w:kern w:val="2"/>
                <w:szCs w:val="22"/>
              </w:rPr>
              <w:t>ASRegistrationAck</w:t>
            </w:r>
            <w:proofErr w:type="spellEnd"/>
          </w:p>
        </w:tc>
        <w:tc>
          <w:tcPr>
            <w:tcW w:w="499" w:type="pct"/>
          </w:tcPr>
          <w:p w14:paraId="2394B5CB" w14:textId="77777777" w:rsidR="005B0788" w:rsidRDefault="00000000">
            <w:pPr>
              <w:pStyle w:val="TAC"/>
              <w:rPr>
                <w:kern w:val="2"/>
                <w:szCs w:val="22"/>
              </w:rPr>
            </w:pPr>
            <w:r>
              <w:rPr>
                <w:kern w:val="2"/>
                <w:szCs w:val="22"/>
              </w:rPr>
              <w:t>M</w:t>
            </w:r>
          </w:p>
        </w:tc>
        <w:tc>
          <w:tcPr>
            <w:tcW w:w="738" w:type="pct"/>
          </w:tcPr>
          <w:p w14:paraId="1B0EF56E" w14:textId="77777777" w:rsidR="005B0788" w:rsidRDefault="00000000">
            <w:pPr>
              <w:pStyle w:val="TAL"/>
              <w:rPr>
                <w:kern w:val="2"/>
                <w:szCs w:val="22"/>
                <w:lang w:eastAsia="zh-CN"/>
              </w:rPr>
            </w:pPr>
            <w:r>
              <w:rPr>
                <w:kern w:val="2"/>
                <w:szCs w:val="22"/>
                <w:lang w:eastAsia="zh-CN"/>
              </w:rPr>
              <w:t>1</w:t>
            </w:r>
          </w:p>
        </w:tc>
        <w:tc>
          <w:tcPr>
            <w:tcW w:w="967" w:type="pct"/>
          </w:tcPr>
          <w:p w14:paraId="27EA37C8" w14:textId="77777777" w:rsidR="005B0788" w:rsidRDefault="00000000">
            <w:pPr>
              <w:pStyle w:val="TAL"/>
              <w:rPr>
                <w:kern w:val="2"/>
                <w:szCs w:val="22"/>
                <w:lang w:eastAsia="zh-CN"/>
              </w:rPr>
            </w:pPr>
            <w:r>
              <w:rPr>
                <w:kern w:val="2"/>
                <w:szCs w:val="22"/>
                <w:lang w:eastAsia="zh-CN"/>
              </w:rPr>
              <w:t>200 OK</w:t>
            </w:r>
          </w:p>
        </w:tc>
        <w:tc>
          <w:tcPr>
            <w:tcW w:w="1971" w:type="pct"/>
            <w:shd w:val="clear" w:color="auto" w:fill="auto"/>
          </w:tcPr>
          <w:p w14:paraId="5F6ABDAF" w14:textId="77777777" w:rsidR="005B0788" w:rsidRDefault="00000000">
            <w:pPr>
              <w:pStyle w:val="TAL"/>
              <w:rPr>
                <w:kern w:val="2"/>
                <w:szCs w:val="22"/>
              </w:rPr>
            </w:pPr>
            <w:r>
              <w:rPr>
                <w:kern w:val="2"/>
                <w:szCs w:val="22"/>
              </w:rPr>
              <w:t xml:space="preserve">The AS </w:t>
            </w:r>
            <w:proofErr w:type="spellStart"/>
            <w:r>
              <w:rPr>
                <w:kern w:val="2"/>
                <w:szCs w:val="22"/>
              </w:rPr>
              <w:t>DeRegistration</w:t>
            </w:r>
            <w:proofErr w:type="spellEnd"/>
            <w:r>
              <w:rPr>
                <w:kern w:val="2"/>
                <w:szCs w:val="22"/>
              </w:rPr>
              <w:t xml:space="preserve"> information matching the </w:t>
            </w:r>
            <w:proofErr w:type="spellStart"/>
            <w:r>
              <w:rPr>
                <w:kern w:val="2"/>
                <w:szCs w:val="22"/>
              </w:rPr>
              <w:t>registrationId</w:t>
            </w:r>
            <w:proofErr w:type="spellEnd"/>
            <w:r>
              <w:rPr>
                <w:kern w:val="2"/>
                <w:szCs w:val="22"/>
              </w:rPr>
              <w:t xml:space="preserve"> is deleted.</w:t>
            </w:r>
          </w:p>
        </w:tc>
      </w:tr>
      <w:tr w:rsidR="005B0788" w14:paraId="1A22AF7C" w14:textId="77777777">
        <w:trPr>
          <w:jc w:val="center"/>
        </w:trPr>
        <w:tc>
          <w:tcPr>
            <w:tcW w:w="825" w:type="pct"/>
            <w:shd w:val="clear" w:color="auto" w:fill="auto"/>
          </w:tcPr>
          <w:p w14:paraId="031E61AA" w14:textId="77777777" w:rsidR="005B0788" w:rsidRDefault="00000000">
            <w:pPr>
              <w:pStyle w:val="TAL"/>
            </w:pPr>
            <w:r>
              <w:t>n/a</w:t>
            </w:r>
          </w:p>
        </w:tc>
        <w:tc>
          <w:tcPr>
            <w:tcW w:w="499" w:type="pct"/>
          </w:tcPr>
          <w:p w14:paraId="3F955C4C" w14:textId="77777777" w:rsidR="005B0788" w:rsidRDefault="005B0788">
            <w:pPr>
              <w:pStyle w:val="TAC"/>
              <w:rPr>
                <w:kern w:val="2"/>
                <w:szCs w:val="22"/>
              </w:rPr>
            </w:pPr>
          </w:p>
        </w:tc>
        <w:tc>
          <w:tcPr>
            <w:tcW w:w="738" w:type="pct"/>
          </w:tcPr>
          <w:p w14:paraId="6002A986" w14:textId="77777777" w:rsidR="005B0788" w:rsidRDefault="005B0788">
            <w:pPr>
              <w:pStyle w:val="TAL"/>
              <w:rPr>
                <w:kern w:val="2"/>
                <w:szCs w:val="22"/>
                <w:lang w:eastAsia="zh-CN"/>
              </w:rPr>
            </w:pPr>
          </w:p>
        </w:tc>
        <w:tc>
          <w:tcPr>
            <w:tcW w:w="967" w:type="pct"/>
          </w:tcPr>
          <w:p w14:paraId="612E6952" w14:textId="77777777" w:rsidR="005B0788" w:rsidRDefault="00000000">
            <w:pPr>
              <w:pStyle w:val="TAL"/>
            </w:pPr>
            <w:r>
              <w:t>204 No Content</w:t>
            </w:r>
          </w:p>
        </w:tc>
        <w:tc>
          <w:tcPr>
            <w:tcW w:w="1971" w:type="pct"/>
            <w:shd w:val="clear" w:color="auto" w:fill="auto"/>
          </w:tcPr>
          <w:p w14:paraId="4C8B615B" w14:textId="77777777" w:rsidR="005B0788" w:rsidRDefault="00000000">
            <w:pPr>
              <w:pStyle w:val="TAL"/>
            </w:pPr>
            <w:r>
              <w:t xml:space="preserve">Successful response. The individual AS registration matching the </w:t>
            </w:r>
            <w:proofErr w:type="spellStart"/>
            <w:r>
              <w:t>registrationId</w:t>
            </w:r>
            <w:proofErr w:type="spellEnd"/>
            <w:r>
              <w:t xml:space="preserve"> is successfully deleted.</w:t>
            </w:r>
          </w:p>
        </w:tc>
      </w:tr>
      <w:tr w:rsidR="005B0788" w14:paraId="4EB5D1A8" w14:textId="77777777">
        <w:trPr>
          <w:jc w:val="center"/>
        </w:trPr>
        <w:tc>
          <w:tcPr>
            <w:tcW w:w="5000" w:type="pct"/>
            <w:gridSpan w:val="5"/>
            <w:shd w:val="clear" w:color="auto" w:fill="auto"/>
          </w:tcPr>
          <w:p w14:paraId="3FB2F034"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3900E9" w14:textId="77777777" w:rsidR="005B0788" w:rsidRDefault="005B0788"/>
    <w:p w14:paraId="15E4AD2F" w14:textId="77777777" w:rsidR="005B0788"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5B0788" w14:paraId="51A7A585" w14:textId="77777777">
        <w:trPr>
          <w:jc w:val="center"/>
        </w:trPr>
        <w:tc>
          <w:tcPr>
            <w:tcW w:w="1433" w:type="pct"/>
            <w:tcBorders>
              <w:bottom w:val="single" w:sz="6" w:space="0" w:color="auto"/>
            </w:tcBorders>
            <w:shd w:val="clear" w:color="auto" w:fill="C0C0C0"/>
          </w:tcPr>
          <w:p w14:paraId="00D4A2F1" w14:textId="77777777" w:rsidR="005B0788"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87BBA3C"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DA482F7"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B4103C9" w14:textId="77777777" w:rsidR="005B0788"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83B2FDB" w14:textId="77777777" w:rsidR="005B0788" w:rsidRDefault="00000000">
            <w:pPr>
              <w:pStyle w:val="TAH"/>
              <w:rPr>
                <w:kern w:val="2"/>
                <w:szCs w:val="22"/>
              </w:rPr>
            </w:pPr>
            <w:r>
              <w:rPr>
                <w:kern w:val="2"/>
                <w:szCs w:val="22"/>
              </w:rPr>
              <w:t>Description</w:t>
            </w:r>
          </w:p>
        </w:tc>
      </w:tr>
      <w:tr w:rsidR="005B0788" w14:paraId="03FC4CEE" w14:textId="77777777">
        <w:trPr>
          <w:jc w:val="center"/>
        </w:trPr>
        <w:tc>
          <w:tcPr>
            <w:tcW w:w="1433" w:type="pct"/>
            <w:tcBorders>
              <w:top w:val="single" w:sz="6" w:space="0" w:color="auto"/>
            </w:tcBorders>
            <w:shd w:val="clear" w:color="auto" w:fill="auto"/>
          </w:tcPr>
          <w:p w14:paraId="2785CBAA" w14:textId="77777777" w:rsidR="005B0788" w:rsidRDefault="00000000">
            <w:pPr>
              <w:pStyle w:val="TAL"/>
              <w:rPr>
                <w:kern w:val="2"/>
                <w:szCs w:val="22"/>
              </w:rPr>
            </w:pPr>
            <w:r>
              <w:rPr>
                <w:kern w:val="2"/>
                <w:szCs w:val="22"/>
              </w:rPr>
              <w:t>n/a</w:t>
            </w:r>
          </w:p>
        </w:tc>
        <w:tc>
          <w:tcPr>
            <w:tcW w:w="667" w:type="pct"/>
            <w:tcBorders>
              <w:top w:val="single" w:sz="6" w:space="0" w:color="auto"/>
            </w:tcBorders>
          </w:tcPr>
          <w:p w14:paraId="52E30542" w14:textId="77777777" w:rsidR="005B0788" w:rsidRDefault="005B0788">
            <w:pPr>
              <w:pStyle w:val="TAL"/>
              <w:rPr>
                <w:kern w:val="2"/>
                <w:szCs w:val="22"/>
              </w:rPr>
            </w:pPr>
          </w:p>
        </w:tc>
        <w:tc>
          <w:tcPr>
            <w:tcW w:w="282" w:type="pct"/>
            <w:tcBorders>
              <w:top w:val="single" w:sz="6" w:space="0" w:color="auto"/>
            </w:tcBorders>
          </w:tcPr>
          <w:p w14:paraId="6A4DA046" w14:textId="77777777" w:rsidR="005B0788" w:rsidRDefault="005B0788">
            <w:pPr>
              <w:pStyle w:val="TAC"/>
              <w:rPr>
                <w:kern w:val="2"/>
                <w:szCs w:val="22"/>
              </w:rPr>
            </w:pPr>
          </w:p>
        </w:tc>
        <w:tc>
          <w:tcPr>
            <w:tcW w:w="582" w:type="pct"/>
            <w:tcBorders>
              <w:top w:val="single" w:sz="6" w:space="0" w:color="auto"/>
            </w:tcBorders>
          </w:tcPr>
          <w:p w14:paraId="3F0A7B77" w14:textId="77777777" w:rsidR="005B0788" w:rsidRDefault="005B0788">
            <w:pPr>
              <w:pStyle w:val="TAL"/>
              <w:rPr>
                <w:kern w:val="2"/>
                <w:szCs w:val="22"/>
              </w:rPr>
            </w:pPr>
          </w:p>
        </w:tc>
        <w:tc>
          <w:tcPr>
            <w:tcW w:w="2036" w:type="pct"/>
            <w:tcBorders>
              <w:top w:val="single" w:sz="6" w:space="0" w:color="auto"/>
            </w:tcBorders>
            <w:shd w:val="clear" w:color="auto" w:fill="auto"/>
            <w:vAlign w:val="center"/>
          </w:tcPr>
          <w:p w14:paraId="102F5C80" w14:textId="77777777" w:rsidR="005B0788" w:rsidRDefault="005B0788">
            <w:pPr>
              <w:pStyle w:val="TAL"/>
              <w:rPr>
                <w:kern w:val="2"/>
                <w:szCs w:val="22"/>
              </w:rPr>
            </w:pPr>
          </w:p>
        </w:tc>
      </w:tr>
    </w:tbl>
    <w:p w14:paraId="0120034F" w14:textId="77777777" w:rsidR="005B0788" w:rsidRDefault="005B0788"/>
    <w:p w14:paraId="442B8DB2" w14:textId="77777777" w:rsidR="005B0788"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5B0788" w14:paraId="5478E503" w14:textId="77777777">
        <w:trPr>
          <w:jc w:val="center"/>
        </w:trPr>
        <w:tc>
          <w:tcPr>
            <w:tcW w:w="1183" w:type="pct"/>
            <w:tcBorders>
              <w:bottom w:val="single" w:sz="6" w:space="0" w:color="auto"/>
            </w:tcBorders>
            <w:shd w:val="clear" w:color="auto" w:fill="C0C0C0"/>
          </w:tcPr>
          <w:p w14:paraId="55E7AEA5" w14:textId="77777777" w:rsidR="005B0788"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3423D219" w14:textId="77777777" w:rsidR="005B0788"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5D3FE0F9"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76A68CC4" w14:textId="77777777" w:rsidR="005B0788"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6E733303" w14:textId="77777777" w:rsidR="005B0788" w:rsidRDefault="00000000">
            <w:pPr>
              <w:pStyle w:val="TAH"/>
              <w:rPr>
                <w:kern w:val="2"/>
                <w:szCs w:val="22"/>
              </w:rPr>
            </w:pPr>
            <w:r>
              <w:rPr>
                <w:kern w:val="2"/>
                <w:szCs w:val="22"/>
              </w:rPr>
              <w:t>Description</w:t>
            </w:r>
          </w:p>
        </w:tc>
      </w:tr>
      <w:tr w:rsidR="005B0788" w14:paraId="4158809C" w14:textId="77777777">
        <w:trPr>
          <w:jc w:val="center"/>
        </w:trPr>
        <w:tc>
          <w:tcPr>
            <w:tcW w:w="1183" w:type="pct"/>
            <w:tcBorders>
              <w:top w:val="single" w:sz="6" w:space="0" w:color="auto"/>
            </w:tcBorders>
            <w:shd w:val="clear" w:color="auto" w:fill="auto"/>
          </w:tcPr>
          <w:p w14:paraId="3CF685B9" w14:textId="77777777" w:rsidR="005B0788" w:rsidRDefault="00000000">
            <w:pPr>
              <w:pStyle w:val="TAL"/>
              <w:rPr>
                <w:kern w:val="2"/>
                <w:szCs w:val="22"/>
              </w:rPr>
            </w:pPr>
            <w:r>
              <w:rPr>
                <w:kern w:val="2"/>
                <w:szCs w:val="22"/>
              </w:rPr>
              <w:t>n/a</w:t>
            </w:r>
          </w:p>
        </w:tc>
        <w:tc>
          <w:tcPr>
            <w:tcW w:w="732" w:type="pct"/>
            <w:tcBorders>
              <w:top w:val="single" w:sz="6" w:space="0" w:color="auto"/>
            </w:tcBorders>
          </w:tcPr>
          <w:p w14:paraId="5874D7AF" w14:textId="77777777" w:rsidR="005B0788" w:rsidRDefault="005B0788">
            <w:pPr>
              <w:pStyle w:val="TAL"/>
              <w:rPr>
                <w:kern w:val="2"/>
                <w:szCs w:val="22"/>
              </w:rPr>
            </w:pPr>
          </w:p>
        </w:tc>
        <w:tc>
          <w:tcPr>
            <w:tcW w:w="216" w:type="pct"/>
            <w:tcBorders>
              <w:top w:val="single" w:sz="6" w:space="0" w:color="auto"/>
            </w:tcBorders>
          </w:tcPr>
          <w:p w14:paraId="1583275F" w14:textId="77777777" w:rsidR="005B0788" w:rsidRDefault="005B0788">
            <w:pPr>
              <w:pStyle w:val="TAC"/>
              <w:rPr>
                <w:kern w:val="2"/>
                <w:szCs w:val="22"/>
              </w:rPr>
            </w:pPr>
          </w:p>
        </w:tc>
        <w:tc>
          <w:tcPr>
            <w:tcW w:w="653" w:type="pct"/>
            <w:tcBorders>
              <w:top w:val="single" w:sz="6" w:space="0" w:color="auto"/>
            </w:tcBorders>
          </w:tcPr>
          <w:p w14:paraId="638A3656" w14:textId="77777777" w:rsidR="005B0788" w:rsidRDefault="005B0788">
            <w:pPr>
              <w:pStyle w:val="TAL"/>
              <w:rPr>
                <w:kern w:val="2"/>
                <w:szCs w:val="22"/>
              </w:rPr>
            </w:pPr>
          </w:p>
        </w:tc>
        <w:tc>
          <w:tcPr>
            <w:tcW w:w="2216" w:type="pct"/>
            <w:tcBorders>
              <w:top w:val="single" w:sz="6" w:space="0" w:color="auto"/>
            </w:tcBorders>
            <w:shd w:val="clear" w:color="auto" w:fill="auto"/>
            <w:vAlign w:val="center"/>
          </w:tcPr>
          <w:p w14:paraId="48535E61" w14:textId="77777777" w:rsidR="005B0788" w:rsidRDefault="005B0788">
            <w:pPr>
              <w:pStyle w:val="TAL"/>
              <w:rPr>
                <w:kern w:val="2"/>
                <w:szCs w:val="22"/>
              </w:rPr>
            </w:pPr>
          </w:p>
        </w:tc>
      </w:tr>
    </w:tbl>
    <w:p w14:paraId="7B4AC48C" w14:textId="77777777" w:rsidR="005B0788" w:rsidRDefault="005B0788"/>
    <w:p w14:paraId="7E6333EE" w14:textId="77777777" w:rsidR="005B0788"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5B0788" w14:paraId="13F54238" w14:textId="77777777">
        <w:trPr>
          <w:jc w:val="center"/>
        </w:trPr>
        <w:tc>
          <w:tcPr>
            <w:tcW w:w="545" w:type="pct"/>
            <w:shd w:val="clear" w:color="auto" w:fill="C0C0C0"/>
          </w:tcPr>
          <w:p w14:paraId="3ECC2214" w14:textId="77777777" w:rsidR="005B0788" w:rsidRDefault="00000000">
            <w:pPr>
              <w:pStyle w:val="TAH"/>
              <w:rPr>
                <w:kern w:val="2"/>
                <w:szCs w:val="22"/>
              </w:rPr>
            </w:pPr>
            <w:r>
              <w:rPr>
                <w:kern w:val="2"/>
                <w:szCs w:val="22"/>
              </w:rPr>
              <w:t>Name</w:t>
            </w:r>
          </w:p>
        </w:tc>
        <w:tc>
          <w:tcPr>
            <w:tcW w:w="966" w:type="pct"/>
            <w:shd w:val="clear" w:color="auto" w:fill="C0C0C0"/>
          </w:tcPr>
          <w:p w14:paraId="38443368" w14:textId="77777777" w:rsidR="005B0788" w:rsidRDefault="00000000">
            <w:pPr>
              <w:pStyle w:val="TAH"/>
              <w:rPr>
                <w:kern w:val="2"/>
                <w:szCs w:val="22"/>
              </w:rPr>
            </w:pPr>
            <w:r>
              <w:rPr>
                <w:kern w:val="2"/>
                <w:szCs w:val="22"/>
              </w:rPr>
              <w:t>Resource name</w:t>
            </w:r>
          </w:p>
        </w:tc>
        <w:tc>
          <w:tcPr>
            <w:tcW w:w="725" w:type="pct"/>
            <w:shd w:val="clear" w:color="auto" w:fill="C0C0C0"/>
          </w:tcPr>
          <w:p w14:paraId="2B74E3F7" w14:textId="77777777" w:rsidR="005B0788" w:rsidRDefault="00000000">
            <w:pPr>
              <w:pStyle w:val="TAH"/>
              <w:rPr>
                <w:kern w:val="2"/>
                <w:szCs w:val="22"/>
              </w:rPr>
            </w:pPr>
            <w:r>
              <w:rPr>
                <w:kern w:val="2"/>
                <w:szCs w:val="22"/>
              </w:rPr>
              <w:t>HTTP method or custom operation</w:t>
            </w:r>
          </w:p>
        </w:tc>
        <w:tc>
          <w:tcPr>
            <w:tcW w:w="815" w:type="pct"/>
            <w:shd w:val="clear" w:color="auto" w:fill="C0C0C0"/>
          </w:tcPr>
          <w:p w14:paraId="3E5A43A3" w14:textId="77777777" w:rsidR="005B0788" w:rsidRDefault="00000000">
            <w:pPr>
              <w:pStyle w:val="TAH"/>
              <w:rPr>
                <w:kern w:val="2"/>
                <w:szCs w:val="22"/>
              </w:rPr>
            </w:pPr>
            <w:r>
              <w:rPr>
                <w:kern w:val="2"/>
                <w:szCs w:val="22"/>
              </w:rPr>
              <w:t>Link parameter(s)</w:t>
            </w:r>
          </w:p>
        </w:tc>
        <w:tc>
          <w:tcPr>
            <w:tcW w:w="1949" w:type="pct"/>
            <w:shd w:val="clear" w:color="auto" w:fill="C0C0C0"/>
            <w:vAlign w:val="center"/>
          </w:tcPr>
          <w:p w14:paraId="27E193F1" w14:textId="77777777" w:rsidR="005B0788" w:rsidRDefault="00000000">
            <w:pPr>
              <w:pStyle w:val="TAH"/>
              <w:rPr>
                <w:kern w:val="2"/>
                <w:szCs w:val="22"/>
              </w:rPr>
            </w:pPr>
            <w:r>
              <w:rPr>
                <w:kern w:val="2"/>
                <w:szCs w:val="22"/>
              </w:rPr>
              <w:t>Description</w:t>
            </w:r>
          </w:p>
        </w:tc>
      </w:tr>
      <w:tr w:rsidR="005B0788" w14:paraId="6EF445EF" w14:textId="77777777">
        <w:trPr>
          <w:jc w:val="center"/>
        </w:trPr>
        <w:tc>
          <w:tcPr>
            <w:tcW w:w="545" w:type="pct"/>
            <w:shd w:val="clear" w:color="auto" w:fill="auto"/>
          </w:tcPr>
          <w:p w14:paraId="42FA24A0" w14:textId="77777777" w:rsidR="005B0788" w:rsidRDefault="00000000">
            <w:pPr>
              <w:pStyle w:val="TAL"/>
              <w:rPr>
                <w:kern w:val="2"/>
                <w:szCs w:val="22"/>
              </w:rPr>
            </w:pPr>
            <w:r>
              <w:rPr>
                <w:kern w:val="2"/>
                <w:szCs w:val="22"/>
              </w:rPr>
              <w:t>n/a</w:t>
            </w:r>
          </w:p>
        </w:tc>
        <w:tc>
          <w:tcPr>
            <w:tcW w:w="966" w:type="pct"/>
          </w:tcPr>
          <w:p w14:paraId="115BF681" w14:textId="77777777" w:rsidR="005B0788" w:rsidRDefault="005B0788">
            <w:pPr>
              <w:pStyle w:val="TAL"/>
              <w:rPr>
                <w:kern w:val="2"/>
                <w:szCs w:val="22"/>
              </w:rPr>
            </w:pPr>
          </w:p>
        </w:tc>
        <w:tc>
          <w:tcPr>
            <w:tcW w:w="725" w:type="pct"/>
          </w:tcPr>
          <w:p w14:paraId="100C6751" w14:textId="77777777" w:rsidR="005B0788" w:rsidRDefault="005B0788">
            <w:pPr>
              <w:pStyle w:val="TAL"/>
              <w:jc w:val="center"/>
              <w:rPr>
                <w:kern w:val="2"/>
                <w:szCs w:val="22"/>
              </w:rPr>
            </w:pPr>
          </w:p>
        </w:tc>
        <w:tc>
          <w:tcPr>
            <w:tcW w:w="815" w:type="pct"/>
          </w:tcPr>
          <w:p w14:paraId="46E44799" w14:textId="77777777" w:rsidR="005B0788" w:rsidRDefault="005B0788">
            <w:pPr>
              <w:pStyle w:val="TAL"/>
              <w:rPr>
                <w:kern w:val="2"/>
                <w:szCs w:val="22"/>
              </w:rPr>
            </w:pPr>
          </w:p>
        </w:tc>
        <w:tc>
          <w:tcPr>
            <w:tcW w:w="1949" w:type="pct"/>
            <w:shd w:val="clear" w:color="auto" w:fill="auto"/>
            <w:vAlign w:val="center"/>
          </w:tcPr>
          <w:p w14:paraId="3E9B82C3" w14:textId="77777777" w:rsidR="005B0788" w:rsidRDefault="005B0788">
            <w:pPr>
              <w:pStyle w:val="TAL"/>
              <w:rPr>
                <w:kern w:val="2"/>
                <w:szCs w:val="22"/>
              </w:rPr>
            </w:pPr>
          </w:p>
        </w:tc>
      </w:tr>
    </w:tbl>
    <w:p w14:paraId="2C2BCC86" w14:textId="77777777" w:rsidR="005B0788" w:rsidRDefault="005B0788">
      <w:pPr>
        <w:rPr>
          <w:lang w:eastAsia="zh-CN"/>
        </w:rPr>
      </w:pPr>
    </w:p>
    <w:p w14:paraId="2751FD55" w14:textId="77777777" w:rsidR="005B0788" w:rsidRDefault="00000000">
      <w:pPr>
        <w:pStyle w:val="Heading3"/>
      </w:pPr>
      <w:bookmarkStart w:id="780" w:name="_Toc96996735"/>
      <w:bookmarkStart w:id="781" w:name="_Toc83768360"/>
      <w:bookmarkStart w:id="782" w:name="_Toc93878959"/>
      <w:bookmarkStart w:id="783" w:name="_Toc97197141"/>
      <w:bookmarkStart w:id="784" w:name="_Toc162005535"/>
      <w:r>
        <w:rPr>
          <w:lang w:eastAsia="zh-CN"/>
        </w:rPr>
        <w:t>8</w:t>
      </w:r>
      <w:r>
        <w:t>.1.3</w:t>
      </w:r>
      <w:r>
        <w:tab/>
        <w:t>Custom Operations without associated resources</w:t>
      </w:r>
      <w:bookmarkEnd w:id="780"/>
      <w:bookmarkEnd w:id="781"/>
      <w:bookmarkEnd w:id="782"/>
      <w:bookmarkEnd w:id="783"/>
      <w:bookmarkEnd w:id="784"/>
    </w:p>
    <w:p w14:paraId="0F7078C1" w14:textId="77777777" w:rsidR="005B0788" w:rsidRDefault="00000000">
      <w:r>
        <w:rPr>
          <w:lang w:eastAsia="zh-CN"/>
        </w:rPr>
        <w:t>None.</w:t>
      </w:r>
    </w:p>
    <w:p w14:paraId="68D5338A" w14:textId="77777777" w:rsidR="005B0788" w:rsidRDefault="00000000">
      <w:pPr>
        <w:pStyle w:val="Heading3"/>
      </w:pPr>
      <w:bookmarkStart w:id="785" w:name="_Toc97197142"/>
      <w:bookmarkStart w:id="786" w:name="_Toc162005536"/>
      <w:bookmarkStart w:id="787" w:name="_Toc83768361"/>
      <w:bookmarkStart w:id="788" w:name="_Toc93878960"/>
      <w:bookmarkStart w:id="789" w:name="_Toc96996736"/>
      <w:r>
        <w:rPr>
          <w:lang w:eastAsia="zh-CN"/>
        </w:rPr>
        <w:t>8</w:t>
      </w:r>
      <w:r>
        <w:t>.1.4</w:t>
      </w:r>
      <w:r>
        <w:tab/>
        <w:t>Notifications</w:t>
      </w:r>
      <w:bookmarkEnd w:id="785"/>
      <w:bookmarkEnd w:id="786"/>
      <w:bookmarkEnd w:id="787"/>
      <w:bookmarkEnd w:id="788"/>
      <w:bookmarkEnd w:id="789"/>
    </w:p>
    <w:p w14:paraId="56273483" w14:textId="77777777" w:rsidR="005B0788" w:rsidRDefault="00000000">
      <w:r>
        <w:rPr>
          <w:lang w:eastAsia="zh-CN"/>
        </w:rPr>
        <w:t>None.</w:t>
      </w:r>
    </w:p>
    <w:p w14:paraId="39165756" w14:textId="77777777" w:rsidR="005B0788" w:rsidRDefault="00000000">
      <w:pPr>
        <w:pStyle w:val="Heading3"/>
      </w:pPr>
      <w:bookmarkStart w:id="790" w:name="_Toc97197143"/>
      <w:bookmarkStart w:id="791" w:name="_Toc162005537"/>
      <w:bookmarkStart w:id="792" w:name="_Toc83768362"/>
      <w:bookmarkStart w:id="793" w:name="_Toc93878961"/>
      <w:bookmarkStart w:id="794" w:name="_Toc96996737"/>
      <w:r>
        <w:rPr>
          <w:lang w:eastAsia="zh-CN"/>
        </w:rPr>
        <w:t>8</w:t>
      </w:r>
      <w:r>
        <w:t>.1.5</w:t>
      </w:r>
      <w:r>
        <w:tab/>
        <w:t>Data Model</w:t>
      </w:r>
      <w:bookmarkEnd w:id="790"/>
      <w:bookmarkEnd w:id="791"/>
      <w:bookmarkEnd w:id="792"/>
      <w:bookmarkEnd w:id="793"/>
      <w:bookmarkEnd w:id="794"/>
    </w:p>
    <w:p w14:paraId="29215E9A" w14:textId="77777777" w:rsidR="005B0788" w:rsidRDefault="00000000">
      <w:pPr>
        <w:pStyle w:val="Heading4"/>
        <w:rPr>
          <w:lang w:eastAsia="zh-CN"/>
        </w:rPr>
      </w:pPr>
      <w:bookmarkStart w:id="795" w:name="_Toc162005538"/>
      <w:bookmarkStart w:id="796" w:name="_Toc97197144"/>
      <w:bookmarkStart w:id="797" w:name="_Toc93878962"/>
      <w:bookmarkStart w:id="798" w:name="_Toc96996738"/>
      <w:bookmarkStart w:id="799" w:name="_Toc81332272"/>
      <w:r>
        <w:rPr>
          <w:lang w:eastAsia="zh-CN"/>
        </w:rPr>
        <w:t>8.1.5.1</w:t>
      </w:r>
      <w:r>
        <w:rPr>
          <w:lang w:eastAsia="zh-CN"/>
        </w:rPr>
        <w:tab/>
        <w:t>General</w:t>
      </w:r>
      <w:bookmarkEnd w:id="795"/>
      <w:bookmarkEnd w:id="796"/>
      <w:bookmarkEnd w:id="797"/>
      <w:bookmarkEnd w:id="798"/>
      <w:bookmarkEnd w:id="799"/>
    </w:p>
    <w:p w14:paraId="0037040E" w14:textId="77777777" w:rsidR="005B0788"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14:paraId="59A332D9" w14:textId="77777777" w:rsidR="005B0788" w:rsidRDefault="00000000">
      <w:pPr>
        <w:pStyle w:val="TH"/>
      </w:pPr>
      <w:r>
        <w:t xml:space="preserve">Table 8.1.5.1-1: </w:t>
      </w:r>
      <w:proofErr w:type="spellStart"/>
      <w:r>
        <w:t>MSGS_ASRegistration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66EACD5E" w14:textId="77777777">
        <w:trPr>
          <w:jc w:val="center"/>
        </w:trPr>
        <w:tc>
          <w:tcPr>
            <w:tcW w:w="2868" w:type="dxa"/>
            <w:shd w:val="clear" w:color="auto" w:fill="C0C0C0"/>
          </w:tcPr>
          <w:p w14:paraId="64E29DA7" w14:textId="77777777" w:rsidR="005B0788" w:rsidRDefault="00000000">
            <w:pPr>
              <w:pStyle w:val="TAH"/>
              <w:rPr>
                <w:kern w:val="2"/>
                <w:szCs w:val="22"/>
              </w:rPr>
            </w:pPr>
            <w:r>
              <w:rPr>
                <w:kern w:val="2"/>
                <w:szCs w:val="22"/>
              </w:rPr>
              <w:t>Data type</w:t>
            </w:r>
          </w:p>
        </w:tc>
        <w:tc>
          <w:tcPr>
            <w:tcW w:w="1297" w:type="dxa"/>
            <w:shd w:val="clear" w:color="auto" w:fill="C0C0C0"/>
          </w:tcPr>
          <w:p w14:paraId="64C6EA54" w14:textId="77777777" w:rsidR="005B0788" w:rsidRDefault="00000000">
            <w:pPr>
              <w:pStyle w:val="TAH"/>
              <w:rPr>
                <w:kern w:val="2"/>
                <w:szCs w:val="22"/>
              </w:rPr>
            </w:pPr>
            <w:r>
              <w:rPr>
                <w:kern w:val="2"/>
                <w:szCs w:val="22"/>
              </w:rPr>
              <w:t>Section defined</w:t>
            </w:r>
          </w:p>
        </w:tc>
        <w:tc>
          <w:tcPr>
            <w:tcW w:w="2887" w:type="dxa"/>
            <w:shd w:val="clear" w:color="auto" w:fill="C0C0C0"/>
          </w:tcPr>
          <w:p w14:paraId="3E18907A" w14:textId="77777777" w:rsidR="005B0788" w:rsidRDefault="00000000">
            <w:pPr>
              <w:pStyle w:val="TAH"/>
              <w:rPr>
                <w:kern w:val="2"/>
                <w:szCs w:val="22"/>
              </w:rPr>
            </w:pPr>
            <w:r>
              <w:rPr>
                <w:kern w:val="2"/>
                <w:szCs w:val="22"/>
              </w:rPr>
              <w:t>Description</w:t>
            </w:r>
          </w:p>
        </w:tc>
        <w:tc>
          <w:tcPr>
            <w:tcW w:w="2725" w:type="dxa"/>
            <w:shd w:val="clear" w:color="auto" w:fill="C0C0C0"/>
          </w:tcPr>
          <w:p w14:paraId="4F6B6ABE" w14:textId="77777777" w:rsidR="005B0788" w:rsidRDefault="00000000">
            <w:pPr>
              <w:pStyle w:val="TAH"/>
              <w:rPr>
                <w:kern w:val="2"/>
                <w:szCs w:val="22"/>
              </w:rPr>
            </w:pPr>
            <w:r>
              <w:rPr>
                <w:kern w:val="2"/>
                <w:szCs w:val="22"/>
              </w:rPr>
              <w:t>Applicability</w:t>
            </w:r>
          </w:p>
        </w:tc>
      </w:tr>
      <w:tr w:rsidR="005B0788" w14:paraId="1C592EF6" w14:textId="77777777">
        <w:trPr>
          <w:jc w:val="center"/>
        </w:trPr>
        <w:tc>
          <w:tcPr>
            <w:tcW w:w="2868" w:type="dxa"/>
          </w:tcPr>
          <w:p w14:paraId="58D580E3" w14:textId="77777777" w:rsidR="005B0788" w:rsidRDefault="00000000">
            <w:pPr>
              <w:pStyle w:val="TAL"/>
              <w:rPr>
                <w:kern w:val="2"/>
                <w:szCs w:val="22"/>
              </w:rPr>
            </w:pPr>
            <w:proofErr w:type="spellStart"/>
            <w:r>
              <w:rPr>
                <w:kern w:val="2"/>
                <w:szCs w:val="22"/>
              </w:rPr>
              <w:t>ASRegistration</w:t>
            </w:r>
            <w:proofErr w:type="spellEnd"/>
          </w:p>
        </w:tc>
        <w:tc>
          <w:tcPr>
            <w:tcW w:w="1297" w:type="dxa"/>
          </w:tcPr>
          <w:p w14:paraId="11BE7A55" w14:textId="77777777" w:rsidR="005B0788" w:rsidRDefault="00000000">
            <w:pPr>
              <w:pStyle w:val="TAL"/>
              <w:rPr>
                <w:kern w:val="2"/>
                <w:szCs w:val="22"/>
              </w:rPr>
            </w:pPr>
            <w:r>
              <w:rPr>
                <w:kern w:val="2"/>
                <w:szCs w:val="22"/>
              </w:rPr>
              <w:t>8.1.5.2.2</w:t>
            </w:r>
          </w:p>
        </w:tc>
        <w:tc>
          <w:tcPr>
            <w:tcW w:w="2887" w:type="dxa"/>
          </w:tcPr>
          <w:p w14:paraId="5367B7A4" w14:textId="77777777" w:rsidR="005B0788" w:rsidRDefault="00000000">
            <w:pPr>
              <w:pStyle w:val="TAL"/>
              <w:rPr>
                <w:kern w:val="2"/>
                <w:szCs w:val="22"/>
              </w:rPr>
            </w:pPr>
            <w:r>
              <w:rPr>
                <w:kern w:val="2"/>
                <w:szCs w:val="22"/>
              </w:rPr>
              <w:t>The AS registration request information.</w:t>
            </w:r>
          </w:p>
        </w:tc>
        <w:tc>
          <w:tcPr>
            <w:tcW w:w="2725" w:type="dxa"/>
          </w:tcPr>
          <w:p w14:paraId="4CFCE139" w14:textId="77777777" w:rsidR="005B0788" w:rsidRDefault="005B0788">
            <w:pPr>
              <w:pStyle w:val="TAL"/>
              <w:rPr>
                <w:kern w:val="2"/>
                <w:szCs w:val="22"/>
              </w:rPr>
            </w:pPr>
          </w:p>
        </w:tc>
      </w:tr>
      <w:tr w:rsidR="005B0788" w14:paraId="092B9BDF" w14:textId="77777777">
        <w:trPr>
          <w:jc w:val="center"/>
        </w:trPr>
        <w:tc>
          <w:tcPr>
            <w:tcW w:w="2868" w:type="dxa"/>
          </w:tcPr>
          <w:p w14:paraId="246B5262" w14:textId="77777777" w:rsidR="005B0788" w:rsidRDefault="00000000">
            <w:pPr>
              <w:pStyle w:val="TAL"/>
              <w:rPr>
                <w:kern w:val="2"/>
                <w:szCs w:val="22"/>
              </w:rPr>
            </w:pPr>
            <w:proofErr w:type="spellStart"/>
            <w:r>
              <w:rPr>
                <w:kern w:val="2"/>
                <w:szCs w:val="22"/>
              </w:rPr>
              <w:t>ASRegistrationAck</w:t>
            </w:r>
            <w:proofErr w:type="spellEnd"/>
          </w:p>
        </w:tc>
        <w:tc>
          <w:tcPr>
            <w:tcW w:w="1297" w:type="dxa"/>
          </w:tcPr>
          <w:p w14:paraId="44444A39" w14:textId="77777777" w:rsidR="005B0788" w:rsidRDefault="00000000">
            <w:pPr>
              <w:pStyle w:val="TAL"/>
              <w:rPr>
                <w:kern w:val="2"/>
                <w:szCs w:val="22"/>
              </w:rPr>
            </w:pPr>
            <w:r>
              <w:rPr>
                <w:kern w:val="2"/>
                <w:szCs w:val="22"/>
              </w:rPr>
              <w:t>8.1.5.2.3</w:t>
            </w:r>
          </w:p>
        </w:tc>
        <w:tc>
          <w:tcPr>
            <w:tcW w:w="2887" w:type="dxa"/>
          </w:tcPr>
          <w:p w14:paraId="0AE057A2" w14:textId="77777777" w:rsidR="005B0788" w:rsidRDefault="00000000">
            <w:pPr>
              <w:pStyle w:val="TAL"/>
              <w:rPr>
                <w:kern w:val="2"/>
                <w:szCs w:val="22"/>
              </w:rPr>
            </w:pPr>
            <w:r>
              <w:rPr>
                <w:kern w:val="2"/>
                <w:szCs w:val="22"/>
              </w:rPr>
              <w:t>The AS registration response information.</w:t>
            </w:r>
          </w:p>
        </w:tc>
        <w:tc>
          <w:tcPr>
            <w:tcW w:w="2725" w:type="dxa"/>
          </w:tcPr>
          <w:p w14:paraId="5B8E9D0B" w14:textId="77777777" w:rsidR="005B0788" w:rsidRDefault="005B0788">
            <w:pPr>
              <w:pStyle w:val="TAL"/>
              <w:rPr>
                <w:kern w:val="2"/>
                <w:szCs w:val="22"/>
              </w:rPr>
            </w:pPr>
          </w:p>
        </w:tc>
      </w:tr>
      <w:tr w:rsidR="005B0788" w14:paraId="00112D5D" w14:textId="77777777">
        <w:trPr>
          <w:jc w:val="center"/>
        </w:trPr>
        <w:tc>
          <w:tcPr>
            <w:tcW w:w="2868" w:type="dxa"/>
          </w:tcPr>
          <w:p w14:paraId="69076A90" w14:textId="77777777" w:rsidR="005B0788" w:rsidRDefault="00000000">
            <w:pPr>
              <w:pStyle w:val="TAL"/>
              <w:rPr>
                <w:kern w:val="2"/>
                <w:szCs w:val="22"/>
              </w:rPr>
            </w:pPr>
            <w:proofErr w:type="spellStart"/>
            <w:r>
              <w:rPr>
                <w:kern w:val="2"/>
                <w:szCs w:val="22"/>
              </w:rPr>
              <w:t>ASProfile</w:t>
            </w:r>
            <w:proofErr w:type="spellEnd"/>
          </w:p>
        </w:tc>
        <w:tc>
          <w:tcPr>
            <w:tcW w:w="1297" w:type="dxa"/>
          </w:tcPr>
          <w:p w14:paraId="5C900B20" w14:textId="77777777" w:rsidR="005B0788" w:rsidRDefault="00000000">
            <w:pPr>
              <w:pStyle w:val="TAL"/>
              <w:rPr>
                <w:kern w:val="2"/>
                <w:szCs w:val="22"/>
              </w:rPr>
            </w:pPr>
            <w:r>
              <w:rPr>
                <w:kern w:val="2"/>
                <w:szCs w:val="22"/>
              </w:rPr>
              <w:t>8.1.5.2.4</w:t>
            </w:r>
          </w:p>
        </w:tc>
        <w:tc>
          <w:tcPr>
            <w:tcW w:w="2887" w:type="dxa"/>
          </w:tcPr>
          <w:p w14:paraId="1D07AB49" w14:textId="77777777" w:rsidR="005B0788" w:rsidRDefault="00000000">
            <w:pPr>
              <w:pStyle w:val="TAL"/>
              <w:rPr>
                <w:kern w:val="2"/>
                <w:szCs w:val="22"/>
              </w:rPr>
            </w:pPr>
            <w:r>
              <w:rPr>
                <w:kern w:val="2"/>
                <w:szCs w:val="22"/>
              </w:rPr>
              <w:t xml:space="preserve">The profile information related to the AS in the </w:t>
            </w:r>
            <w:proofErr w:type="spellStart"/>
            <w:r>
              <w:rPr>
                <w:kern w:val="2"/>
                <w:szCs w:val="22"/>
              </w:rPr>
              <w:t>ASRegistration</w:t>
            </w:r>
            <w:proofErr w:type="spellEnd"/>
            <w:r>
              <w:rPr>
                <w:kern w:val="2"/>
                <w:szCs w:val="22"/>
              </w:rPr>
              <w:t xml:space="preserve"> data type.</w:t>
            </w:r>
          </w:p>
        </w:tc>
        <w:tc>
          <w:tcPr>
            <w:tcW w:w="2725" w:type="dxa"/>
          </w:tcPr>
          <w:p w14:paraId="4A42CF22" w14:textId="77777777" w:rsidR="005B0788" w:rsidRDefault="005B0788">
            <w:pPr>
              <w:pStyle w:val="TAL"/>
              <w:rPr>
                <w:kern w:val="2"/>
                <w:szCs w:val="22"/>
              </w:rPr>
            </w:pPr>
          </w:p>
        </w:tc>
      </w:tr>
    </w:tbl>
    <w:p w14:paraId="2E05EC61" w14:textId="77777777" w:rsidR="005B0788" w:rsidRDefault="005B0788">
      <w:pPr>
        <w:rPr>
          <w:lang w:eastAsia="zh-CN"/>
        </w:rPr>
      </w:pPr>
    </w:p>
    <w:p w14:paraId="344A036E" w14:textId="77777777" w:rsidR="005B0788" w:rsidRDefault="00000000">
      <w:r>
        <w:t xml:space="preserve">Table 8.1.5.1-2 specifies data types re-used by the </w:t>
      </w:r>
      <w:proofErr w:type="spellStart"/>
      <w:r>
        <w:t>MSGS_ASRegistration</w:t>
      </w:r>
      <w:proofErr w:type="spellEnd"/>
      <w:r>
        <w:t xml:space="preserve"> API service.</w:t>
      </w:r>
    </w:p>
    <w:p w14:paraId="1672714C" w14:textId="77777777" w:rsidR="005B0788" w:rsidRDefault="00000000">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B0788" w14:paraId="257EE92E" w14:textId="77777777">
        <w:trPr>
          <w:jc w:val="center"/>
        </w:trPr>
        <w:tc>
          <w:tcPr>
            <w:tcW w:w="2638" w:type="dxa"/>
            <w:shd w:val="clear" w:color="auto" w:fill="C0C0C0"/>
          </w:tcPr>
          <w:p w14:paraId="3F713E63" w14:textId="77777777" w:rsidR="005B0788" w:rsidRDefault="00000000">
            <w:pPr>
              <w:pStyle w:val="TAH"/>
              <w:rPr>
                <w:kern w:val="2"/>
                <w:szCs w:val="22"/>
              </w:rPr>
            </w:pPr>
            <w:r>
              <w:rPr>
                <w:kern w:val="2"/>
                <w:szCs w:val="22"/>
              </w:rPr>
              <w:t>Data type</w:t>
            </w:r>
          </w:p>
        </w:tc>
        <w:tc>
          <w:tcPr>
            <w:tcW w:w="1770" w:type="dxa"/>
            <w:shd w:val="clear" w:color="auto" w:fill="C0C0C0"/>
          </w:tcPr>
          <w:p w14:paraId="76732445" w14:textId="77777777" w:rsidR="005B0788" w:rsidRDefault="00000000">
            <w:pPr>
              <w:pStyle w:val="TAH"/>
              <w:rPr>
                <w:kern w:val="2"/>
                <w:szCs w:val="22"/>
              </w:rPr>
            </w:pPr>
            <w:r>
              <w:rPr>
                <w:kern w:val="2"/>
                <w:szCs w:val="22"/>
              </w:rPr>
              <w:t>Reference</w:t>
            </w:r>
          </w:p>
        </w:tc>
        <w:tc>
          <w:tcPr>
            <w:tcW w:w="2802" w:type="dxa"/>
            <w:shd w:val="clear" w:color="auto" w:fill="C0C0C0"/>
          </w:tcPr>
          <w:p w14:paraId="3A434FC5" w14:textId="77777777" w:rsidR="005B0788" w:rsidRDefault="00000000">
            <w:pPr>
              <w:pStyle w:val="TAH"/>
              <w:rPr>
                <w:kern w:val="2"/>
                <w:szCs w:val="22"/>
              </w:rPr>
            </w:pPr>
            <w:r>
              <w:rPr>
                <w:kern w:val="2"/>
                <w:szCs w:val="22"/>
              </w:rPr>
              <w:t>Comments</w:t>
            </w:r>
          </w:p>
        </w:tc>
        <w:tc>
          <w:tcPr>
            <w:tcW w:w="2567" w:type="dxa"/>
            <w:shd w:val="clear" w:color="auto" w:fill="C0C0C0"/>
          </w:tcPr>
          <w:p w14:paraId="43581733" w14:textId="77777777" w:rsidR="005B0788" w:rsidRDefault="00000000">
            <w:pPr>
              <w:pStyle w:val="TAH"/>
              <w:rPr>
                <w:kern w:val="2"/>
                <w:szCs w:val="22"/>
              </w:rPr>
            </w:pPr>
            <w:r>
              <w:rPr>
                <w:kern w:val="2"/>
                <w:szCs w:val="22"/>
              </w:rPr>
              <w:t>Applicability</w:t>
            </w:r>
          </w:p>
        </w:tc>
      </w:tr>
      <w:tr w:rsidR="005B0788" w14:paraId="03995E71" w14:textId="77777777">
        <w:trPr>
          <w:jc w:val="center"/>
        </w:trPr>
        <w:tc>
          <w:tcPr>
            <w:tcW w:w="2638" w:type="dxa"/>
          </w:tcPr>
          <w:p w14:paraId="10C44189" w14:textId="77777777" w:rsidR="005B0788" w:rsidRDefault="00000000">
            <w:pPr>
              <w:pStyle w:val="TAL"/>
              <w:rPr>
                <w:kern w:val="2"/>
                <w:szCs w:val="22"/>
              </w:rPr>
            </w:pPr>
            <w:proofErr w:type="spellStart"/>
            <w:r>
              <w:rPr>
                <w:kern w:val="2"/>
                <w:szCs w:val="22"/>
              </w:rPr>
              <w:t>ProblemDetails</w:t>
            </w:r>
            <w:proofErr w:type="spellEnd"/>
          </w:p>
        </w:tc>
        <w:tc>
          <w:tcPr>
            <w:tcW w:w="1770" w:type="dxa"/>
          </w:tcPr>
          <w:p w14:paraId="5412E49C" w14:textId="77777777" w:rsidR="005B07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3D90538" w14:textId="77777777" w:rsidR="005B0788" w:rsidRDefault="005B0788">
            <w:pPr>
              <w:pStyle w:val="TAL"/>
              <w:rPr>
                <w:kern w:val="2"/>
                <w:szCs w:val="22"/>
              </w:rPr>
            </w:pPr>
          </w:p>
        </w:tc>
        <w:tc>
          <w:tcPr>
            <w:tcW w:w="2567" w:type="dxa"/>
          </w:tcPr>
          <w:p w14:paraId="67AA194C" w14:textId="77777777" w:rsidR="005B0788" w:rsidRDefault="005B0788">
            <w:pPr>
              <w:pStyle w:val="TAL"/>
              <w:rPr>
                <w:kern w:val="2"/>
                <w:szCs w:val="22"/>
              </w:rPr>
            </w:pPr>
          </w:p>
        </w:tc>
      </w:tr>
      <w:tr w:rsidR="005B0788" w14:paraId="47ED8E80" w14:textId="77777777">
        <w:trPr>
          <w:jc w:val="center"/>
        </w:trPr>
        <w:tc>
          <w:tcPr>
            <w:tcW w:w="2638" w:type="dxa"/>
          </w:tcPr>
          <w:p w14:paraId="2DC8C2C2" w14:textId="77777777" w:rsidR="005B0788" w:rsidRDefault="00000000">
            <w:pPr>
              <w:pStyle w:val="TAL"/>
              <w:rPr>
                <w:kern w:val="2"/>
                <w:szCs w:val="22"/>
                <w:lang w:eastAsia="zh-CN"/>
              </w:rPr>
            </w:pPr>
            <w:r>
              <w:rPr>
                <w:kern w:val="2"/>
                <w:szCs w:val="22"/>
                <w:lang w:eastAsia="zh-CN"/>
              </w:rPr>
              <w:t>Uri</w:t>
            </w:r>
          </w:p>
        </w:tc>
        <w:tc>
          <w:tcPr>
            <w:tcW w:w="1770" w:type="dxa"/>
          </w:tcPr>
          <w:p w14:paraId="09E45EAD" w14:textId="77777777" w:rsidR="005B07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910D04B" w14:textId="77777777" w:rsidR="005B0788" w:rsidRDefault="005B0788">
            <w:pPr>
              <w:pStyle w:val="TAL"/>
              <w:rPr>
                <w:kern w:val="2"/>
                <w:szCs w:val="22"/>
              </w:rPr>
            </w:pPr>
          </w:p>
        </w:tc>
        <w:tc>
          <w:tcPr>
            <w:tcW w:w="2567" w:type="dxa"/>
          </w:tcPr>
          <w:p w14:paraId="35137EA0" w14:textId="77777777" w:rsidR="005B0788" w:rsidRDefault="005B0788">
            <w:pPr>
              <w:pStyle w:val="TAL"/>
              <w:rPr>
                <w:kern w:val="2"/>
                <w:szCs w:val="22"/>
              </w:rPr>
            </w:pPr>
          </w:p>
        </w:tc>
      </w:tr>
    </w:tbl>
    <w:p w14:paraId="7F809E30" w14:textId="77777777" w:rsidR="005B0788" w:rsidRDefault="005B0788">
      <w:pPr>
        <w:rPr>
          <w:lang w:eastAsia="zh-CN"/>
        </w:rPr>
      </w:pPr>
    </w:p>
    <w:p w14:paraId="0441818A" w14:textId="77777777" w:rsidR="005B0788" w:rsidRDefault="00000000">
      <w:pPr>
        <w:pStyle w:val="Heading4"/>
        <w:rPr>
          <w:lang w:eastAsia="zh-CN"/>
        </w:rPr>
      </w:pPr>
      <w:bookmarkStart w:id="800" w:name="_Toc97197145"/>
      <w:bookmarkStart w:id="801" w:name="_Toc93878963"/>
      <w:bookmarkStart w:id="802" w:name="_Toc81332273"/>
      <w:bookmarkStart w:id="803" w:name="_Toc96996739"/>
      <w:bookmarkStart w:id="804" w:name="_Toc162005539"/>
      <w:r>
        <w:rPr>
          <w:lang w:eastAsia="zh-CN"/>
        </w:rPr>
        <w:t>8.1.5.2</w:t>
      </w:r>
      <w:r>
        <w:rPr>
          <w:lang w:eastAsia="zh-CN"/>
        </w:rPr>
        <w:tab/>
        <w:t>Structured data types</w:t>
      </w:r>
      <w:bookmarkEnd w:id="800"/>
      <w:bookmarkEnd w:id="801"/>
      <w:bookmarkEnd w:id="802"/>
      <w:bookmarkEnd w:id="803"/>
      <w:bookmarkEnd w:id="804"/>
    </w:p>
    <w:p w14:paraId="60134666" w14:textId="77777777" w:rsidR="005B0788" w:rsidRDefault="00000000">
      <w:pPr>
        <w:pStyle w:val="Heading5"/>
        <w:rPr>
          <w:lang w:eastAsia="zh-CN"/>
        </w:rPr>
      </w:pPr>
      <w:bookmarkStart w:id="805" w:name="_Toc93878964"/>
      <w:bookmarkStart w:id="806" w:name="_Toc96996740"/>
      <w:bookmarkStart w:id="807" w:name="_Toc81332274"/>
      <w:bookmarkStart w:id="808" w:name="_Toc97197146"/>
      <w:bookmarkStart w:id="809" w:name="_Toc162005540"/>
      <w:r>
        <w:rPr>
          <w:lang w:eastAsia="zh-CN"/>
        </w:rPr>
        <w:t>8.1.5.2.1</w:t>
      </w:r>
      <w:r>
        <w:rPr>
          <w:lang w:eastAsia="zh-CN"/>
        </w:rPr>
        <w:tab/>
        <w:t>Introduction</w:t>
      </w:r>
      <w:bookmarkEnd w:id="805"/>
      <w:bookmarkEnd w:id="806"/>
      <w:bookmarkEnd w:id="807"/>
      <w:bookmarkEnd w:id="808"/>
      <w:bookmarkEnd w:id="809"/>
    </w:p>
    <w:p w14:paraId="5E80AAE4" w14:textId="77777777" w:rsidR="005B0788" w:rsidRDefault="00000000">
      <w:pPr>
        <w:pStyle w:val="Heading5"/>
        <w:rPr>
          <w:lang w:eastAsia="zh-CN"/>
        </w:rPr>
      </w:pPr>
      <w:bookmarkStart w:id="810" w:name="_Toc81332275"/>
      <w:bookmarkStart w:id="811" w:name="_Toc97197147"/>
      <w:bookmarkStart w:id="812" w:name="_Toc96996741"/>
      <w:bookmarkStart w:id="813" w:name="_Toc93878965"/>
      <w:bookmarkStart w:id="814" w:name="_Toc162005541"/>
      <w:r>
        <w:rPr>
          <w:lang w:eastAsia="zh-CN"/>
        </w:rPr>
        <w:t>8.1.5.2.2</w:t>
      </w:r>
      <w:r>
        <w:rPr>
          <w:lang w:eastAsia="zh-CN"/>
        </w:rPr>
        <w:tab/>
        <w:t xml:space="preserve">Type: </w:t>
      </w:r>
      <w:bookmarkEnd w:id="810"/>
      <w:proofErr w:type="spellStart"/>
      <w:r>
        <w:t>ASRegistration</w:t>
      </w:r>
      <w:bookmarkEnd w:id="811"/>
      <w:bookmarkEnd w:id="812"/>
      <w:bookmarkEnd w:id="813"/>
      <w:bookmarkEnd w:id="814"/>
      <w:proofErr w:type="spellEnd"/>
    </w:p>
    <w:p w14:paraId="0928E5FE" w14:textId="77777777" w:rsidR="005B0788" w:rsidRDefault="00000000">
      <w:pPr>
        <w:pStyle w:val="TH"/>
      </w:pPr>
      <w:r>
        <w:t xml:space="preserve">Table 8.1.5.2.2-1: Definition of type </w:t>
      </w:r>
      <w:proofErr w:type="spellStart"/>
      <w:r>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04B8750" w14:textId="77777777">
        <w:trPr>
          <w:jc w:val="center"/>
        </w:trPr>
        <w:tc>
          <w:tcPr>
            <w:tcW w:w="1430" w:type="dxa"/>
            <w:shd w:val="clear" w:color="auto" w:fill="C0C0C0"/>
          </w:tcPr>
          <w:p w14:paraId="010BE9BD" w14:textId="77777777" w:rsidR="005B0788" w:rsidRDefault="00000000">
            <w:pPr>
              <w:pStyle w:val="TAH"/>
              <w:rPr>
                <w:kern w:val="2"/>
                <w:szCs w:val="22"/>
              </w:rPr>
            </w:pPr>
            <w:r>
              <w:rPr>
                <w:kern w:val="2"/>
                <w:szCs w:val="22"/>
              </w:rPr>
              <w:t>Attribute name</w:t>
            </w:r>
          </w:p>
        </w:tc>
        <w:tc>
          <w:tcPr>
            <w:tcW w:w="1006" w:type="dxa"/>
            <w:shd w:val="clear" w:color="auto" w:fill="C0C0C0"/>
          </w:tcPr>
          <w:p w14:paraId="4112AE6F" w14:textId="77777777" w:rsidR="005B0788" w:rsidRDefault="00000000">
            <w:pPr>
              <w:pStyle w:val="TAH"/>
              <w:rPr>
                <w:kern w:val="2"/>
                <w:szCs w:val="22"/>
              </w:rPr>
            </w:pPr>
            <w:r>
              <w:rPr>
                <w:kern w:val="2"/>
                <w:szCs w:val="22"/>
              </w:rPr>
              <w:t>Data type</w:t>
            </w:r>
          </w:p>
        </w:tc>
        <w:tc>
          <w:tcPr>
            <w:tcW w:w="425" w:type="dxa"/>
            <w:shd w:val="clear" w:color="auto" w:fill="C0C0C0"/>
          </w:tcPr>
          <w:p w14:paraId="04BAA9B4" w14:textId="77777777" w:rsidR="005B0788" w:rsidRDefault="00000000">
            <w:pPr>
              <w:pStyle w:val="TAH"/>
              <w:rPr>
                <w:kern w:val="2"/>
                <w:szCs w:val="22"/>
              </w:rPr>
            </w:pPr>
            <w:r>
              <w:rPr>
                <w:kern w:val="2"/>
                <w:szCs w:val="22"/>
              </w:rPr>
              <w:t>P</w:t>
            </w:r>
          </w:p>
        </w:tc>
        <w:tc>
          <w:tcPr>
            <w:tcW w:w="1368" w:type="dxa"/>
            <w:shd w:val="clear" w:color="auto" w:fill="C0C0C0"/>
          </w:tcPr>
          <w:p w14:paraId="080D0103" w14:textId="77777777" w:rsidR="005B0788" w:rsidRDefault="00000000">
            <w:pPr>
              <w:pStyle w:val="TAH"/>
              <w:rPr>
                <w:kern w:val="2"/>
                <w:szCs w:val="22"/>
              </w:rPr>
            </w:pPr>
            <w:r>
              <w:rPr>
                <w:kern w:val="2"/>
                <w:szCs w:val="22"/>
              </w:rPr>
              <w:t>Cardinality</w:t>
            </w:r>
          </w:p>
        </w:tc>
        <w:tc>
          <w:tcPr>
            <w:tcW w:w="3438" w:type="dxa"/>
            <w:shd w:val="clear" w:color="auto" w:fill="C0C0C0"/>
          </w:tcPr>
          <w:p w14:paraId="75EC806A" w14:textId="77777777" w:rsidR="005B0788" w:rsidRDefault="00000000">
            <w:pPr>
              <w:pStyle w:val="TAH"/>
              <w:rPr>
                <w:kern w:val="2"/>
                <w:szCs w:val="22"/>
              </w:rPr>
            </w:pPr>
            <w:r>
              <w:rPr>
                <w:kern w:val="2"/>
                <w:szCs w:val="22"/>
              </w:rPr>
              <w:t>Description</w:t>
            </w:r>
          </w:p>
        </w:tc>
        <w:tc>
          <w:tcPr>
            <w:tcW w:w="1998" w:type="dxa"/>
            <w:shd w:val="clear" w:color="auto" w:fill="C0C0C0"/>
          </w:tcPr>
          <w:p w14:paraId="0D0768C8" w14:textId="77777777" w:rsidR="005B0788" w:rsidRDefault="00000000">
            <w:pPr>
              <w:pStyle w:val="TAH"/>
              <w:rPr>
                <w:kern w:val="2"/>
                <w:szCs w:val="22"/>
              </w:rPr>
            </w:pPr>
            <w:r>
              <w:rPr>
                <w:kern w:val="2"/>
                <w:szCs w:val="22"/>
              </w:rPr>
              <w:t>Applicability</w:t>
            </w:r>
          </w:p>
        </w:tc>
      </w:tr>
      <w:tr w:rsidR="005B0788" w14:paraId="7C70A452" w14:textId="77777777">
        <w:trPr>
          <w:jc w:val="center"/>
        </w:trPr>
        <w:tc>
          <w:tcPr>
            <w:tcW w:w="1430" w:type="dxa"/>
          </w:tcPr>
          <w:p w14:paraId="1C92ECEB" w14:textId="77777777" w:rsidR="005B0788" w:rsidRDefault="00000000">
            <w:pPr>
              <w:pStyle w:val="TAL"/>
              <w:rPr>
                <w:kern w:val="2"/>
                <w:szCs w:val="22"/>
                <w:lang w:eastAsia="zh-CN"/>
              </w:rPr>
            </w:pPr>
            <w:proofErr w:type="spellStart"/>
            <w:r>
              <w:rPr>
                <w:kern w:val="2"/>
                <w:szCs w:val="22"/>
              </w:rPr>
              <w:t>asSvcId</w:t>
            </w:r>
            <w:proofErr w:type="spellEnd"/>
          </w:p>
        </w:tc>
        <w:tc>
          <w:tcPr>
            <w:tcW w:w="1006" w:type="dxa"/>
          </w:tcPr>
          <w:p w14:paraId="4B97B9BA" w14:textId="77777777" w:rsidR="005B0788" w:rsidRDefault="00000000">
            <w:pPr>
              <w:pStyle w:val="TAL"/>
              <w:rPr>
                <w:kern w:val="2"/>
                <w:szCs w:val="22"/>
              </w:rPr>
            </w:pPr>
            <w:r>
              <w:rPr>
                <w:kern w:val="2"/>
                <w:szCs w:val="22"/>
              </w:rPr>
              <w:t>string</w:t>
            </w:r>
          </w:p>
        </w:tc>
        <w:tc>
          <w:tcPr>
            <w:tcW w:w="425" w:type="dxa"/>
          </w:tcPr>
          <w:p w14:paraId="16BD03EB" w14:textId="77777777" w:rsidR="005B0788" w:rsidRDefault="00000000">
            <w:pPr>
              <w:pStyle w:val="TAC"/>
              <w:rPr>
                <w:kern w:val="2"/>
                <w:szCs w:val="22"/>
              </w:rPr>
            </w:pPr>
            <w:r>
              <w:rPr>
                <w:kern w:val="2"/>
                <w:szCs w:val="22"/>
              </w:rPr>
              <w:t>M</w:t>
            </w:r>
          </w:p>
        </w:tc>
        <w:tc>
          <w:tcPr>
            <w:tcW w:w="1368" w:type="dxa"/>
          </w:tcPr>
          <w:p w14:paraId="6C4BFEB3" w14:textId="77777777" w:rsidR="005B0788" w:rsidRDefault="00000000">
            <w:pPr>
              <w:pStyle w:val="TAL"/>
              <w:rPr>
                <w:kern w:val="2"/>
                <w:szCs w:val="22"/>
              </w:rPr>
            </w:pPr>
            <w:r>
              <w:rPr>
                <w:kern w:val="2"/>
                <w:szCs w:val="22"/>
              </w:rPr>
              <w:t>1</w:t>
            </w:r>
          </w:p>
        </w:tc>
        <w:tc>
          <w:tcPr>
            <w:tcW w:w="3438" w:type="dxa"/>
          </w:tcPr>
          <w:p w14:paraId="3A76F8F0" w14:textId="77777777" w:rsidR="005B0788" w:rsidRDefault="00000000">
            <w:pPr>
              <w:pStyle w:val="TAL"/>
              <w:rPr>
                <w:kern w:val="2"/>
                <w:szCs w:val="22"/>
              </w:rPr>
            </w:pPr>
            <w:r>
              <w:rPr>
                <w:kern w:val="2"/>
                <w:szCs w:val="22"/>
              </w:rPr>
              <w:t>The MSGin5G identifier of the Application Server.</w:t>
            </w:r>
          </w:p>
        </w:tc>
        <w:tc>
          <w:tcPr>
            <w:tcW w:w="1998" w:type="dxa"/>
          </w:tcPr>
          <w:p w14:paraId="0138D5D9" w14:textId="77777777" w:rsidR="005B0788" w:rsidRDefault="005B0788">
            <w:pPr>
              <w:pStyle w:val="TAL"/>
              <w:rPr>
                <w:kern w:val="2"/>
                <w:szCs w:val="22"/>
              </w:rPr>
            </w:pPr>
          </w:p>
        </w:tc>
      </w:tr>
      <w:tr w:rsidR="005B0788" w14:paraId="137F907D" w14:textId="77777777">
        <w:trPr>
          <w:jc w:val="center"/>
        </w:trPr>
        <w:tc>
          <w:tcPr>
            <w:tcW w:w="1430" w:type="dxa"/>
          </w:tcPr>
          <w:p w14:paraId="085CCA5D" w14:textId="77777777" w:rsidR="005B0788" w:rsidRDefault="00000000">
            <w:pPr>
              <w:pStyle w:val="TAL"/>
              <w:rPr>
                <w:kern w:val="2"/>
                <w:szCs w:val="22"/>
              </w:rPr>
            </w:pPr>
            <w:proofErr w:type="spellStart"/>
            <w:r>
              <w:rPr>
                <w:kern w:val="2"/>
                <w:szCs w:val="22"/>
                <w:lang w:eastAsia="zh-CN"/>
              </w:rPr>
              <w:t>app</w:t>
            </w:r>
            <w:r>
              <w:rPr>
                <w:kern w:val="2"/>
                <w:szCs w:val="22"/>
              </w:rPr>
              <w:t>Id</w:t>
            </w:r>
            <w:proofErr w:type="spellEnd"/>
          </w:p>
        </w:tc>
        <w:tc>
          <w:tcPr>
            <w:tcW w:w="1006" w:type="dxa"/>
          </w:tcPr>
          <w:p w14:paraId="6ACC1871" w14:textId="77777777" w:rsidR="005B0788" w:rsidRDefault="00000000">
            <w:pPr>
              <w:pStyle w:val="TAL"/>
              <w:rPr>
                <w:kern w:val="2"/>
                <w:szCs w:val="22"/>
              </w:rPr>
            </w:pPr>
            <w:r>
              <w:rPr>
                <w:kern w:val="2"/>
                <w:szCs w:val="22"/>
              </w:rPr>
              <w:t>string</w:t>
            </w:r>
          </w:p>
        </w:tc>
        <w:tc>
          <w:tcPr>
            <w:tcW w:w="425" w:type="dxa"/>
          </w:tcPr>
          <w:p w14:paraId="32D28BE8" w14:textId="77777777" w:rsidR="005B0788" w:rsidRDefault="00000000">
            <w:pPr>
              <w:pStyle w:val="TAC"/>
              <w:rPr>
                <w:kern w:val="2"/>
                <w:szCs w:val="22"/>
                <w:lang w:eastAsia="zh-CN"/>
              </w:rPr>
            </w:pPr>
            <w:r>
              <w:rPr>
                <w:rFonts w:hint="eastAsia"/>
                <w:kern w:val="2"/>
                <w:szCs w:val="22"/>
                <w:lang w:eastAsia="zh-CN"/>
              </w:rPr>
              <w:t>O</w:t>
            </w:r>
          </w:p>
        </w:tc>
        <w:tc>
          <w:tcPr>
            <w:tcW w:w="1368" w:type="dxa"/>
          </w:tcPr>
          <w:p w14:paraId="524E09A3" w14:textId="77777777" w:rsidR="005B0788" w:rsidRDefault="00000000">
            <w:pPr>
              <w:pStyle w:val="TAL"/>
              <w:rPr>
                <w:kern w:val="2"/>
                <w:szCs w:val="22"/>
              </w:rPr>
            </w:pPr>
            <w:r>
              <w:rPr>
                <w:kern w:val="2"/>
                <w:szCs w:val="22"/>
              </w:rPr>
              <w:t>0..1</w:t>
            </w:r>
          </w:p>
        </w:tc>
        <w:tc>
          <w:tcPr>
            <w:tcW w:w="3438" w:type="dxa"/>
          </w:tcPr>
          <w:p w14:paraId="16D4A190" w14:textId="77777777" w:rsidR="005B0788" w:rsidRDefault="00000000">
            <w:pPr>
              <w:pStyle w:val="TAL"/>
              <w:rPr>
                <w:kern w:val="2"/>
                <w:szCs w:val="22"/>
              </w:rPr>
            </w:pPr>
            <w:r>
              <w:rPr>
                <w:kern w:val="2"/>
                <w:szCs w:val="22"/>
              </w:rPr>
              <w:t>The identifier of the application specified by the application provider</w:t>
            </w:r>
          </w:p>
        </w:tc>
        <w:tc>
          <w:tcPr>
            <w:tcW w:w="1998" w:type="dxa"/>
          </w:tcPr>
          <w:p w14:paraId="7646C1A3" w14:textId="77777777" w:rsidR="005B0788" w:rsidRDefault="005B0788">
            <w:pPr>
              <w:pStyle w:val="TAL"/>
              <w:rPr>
                <w:kern w:val="2"/>
                <w:szCs w:val="22"/>
              </w:rPr>
            </w:pPr>
          </w:p>
        </w:tc>
      </w:tr>
      <w:tr w:rsidR="005B0788" w14:paraId="6950CFE8" w14:textId="77777777">
        <w:trPr>
          <w:jc w:val="center"/>
        </w:trPr>
        <w:tc>
          <w:tcPr>
            <w:tcW w:w="1430" w:type="dxa"/>
          </w:tcPr>
          <w:p w14:paraId="1FD6D212" w14:textId="77777777" w:rsidR="005B0788" w:rsidRDefault="00000000">
            <w:pPr>
              <w:pStyle w:val="TAL"/>
              <w:rPr>
                <w:kern w:val="2"/>
                <w:szCs w:val="22"/>
              </w:rPr>
            </w:pPr>
            <w:proofErr w:type="spellStart"/>
            <w:r>
              <w:rPr>
                <w:kern w:val="2"/>
                <w:szCs w:val="22"/>
                <w:lang w:eastAsia="zh-CN"/>
              </w:rPr>
              <w:t>targetUri</w:t>
            </w:r>
            <w:proofErr w:type="spellEnd"/>
          </w:p>
        </w:tc>
        <w:tc>
          <w:tcPr>
            <w:tcW w:w="1006" w:type="dxa"/>
          </w:tcPr>
          <w:p w14:paraId="0F45BB08" w14:textId="77777777" w:rsidR="005B0788" w:rsidRDefault="00000000">
            <w:pPr>
              <w:pStyle w:val="TAL"/>
              <w:rPr>
                <w:kern w:val="2"/>
                <w:szCs w:val="22"/>
                <w:lang w:eastAsia="zh-CN"/>
              </w:rPr>
            </w:pPr>
            <w:r>
              <w:rPr>
                <w:kern w:val="2"/>
                <w:szCs w:val="22"/>
                <w:lang w:eastAsia="zh-CN"/>
              </w:rPr>
              <w:t>Uri</w:t>
            </w:r>
          </w:p>
        </w:tc>
        <w:tc>
          <w:tcPr>
            <w:tcW w:w="425" w:type="dxa"/>
          </w:tcPr>
          <w:p w14:paraId="0124E81E" w14:textId="77777777" w:rsidR="005B0788" w:rsidRDefault="00000000">
            <w:pPr>
              <w:pStyle w:val="TAC"/>
              <w:rPr>
                <w:kern w:val="2"/>
                <w:szCs w:val="22"/>
              </w:rPr>
            </w:pPr>
            <w:r>
              <w:rPr>
                <w:kern w:val="2"/>
                <w:szCs w:val="22"/>
              </w:rPr>
              <w:t>O</w:t>
            </w:r>
          </w:p>
        </w:tc>
        <w:tc>
          <w:tcPr>
            <w:tcW w:w="1368" w:type="dxa"/>
          </w:tcPr>
          <w:p w14:paraId="7FE981F0" w14:textId="77777777" w:rsidR="005B0788" w:rsidRDefault="00000000">
            <w:pPr>
              <w:pStyle w:val="TAL"/>
              <w:rPr>
                <w:kern w:val="2"/>
                <w:szCs w:val="22"/>
              </w:rPr>
            </w:pPr>
            <w:r>
              <w:rPr>
                <w:kern w:val="2"/>
                <w:szCs w:val="22"/>
              </w:rPr>
              <w:t>0..1</w:t>
            </w:r>
          </w:p>
        </w:tc>
        <w:tc>
          <w:tcPr>
            <w:tcW w:w="3438" w:type="dxa"/>
          </w:tcPr>
          <w:p w14:paraId="3C2AD97D" w14:textId="77777777" w:rsidR="005B0788"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52E654D2" w14:textId="77777777" w:rsidR="005B0788" w:rsidRDefault="005B0788">
            <w:pPr>
              <w:pStyle w:val="TAL"/>
              <w:rPr>
                <w:kern w:val="2"/>
                <w:szCs w:val="22"/>
              </w:rPr>
            </w:pPr>
          </w:p>
        </w:tc>
      </w:tr>
      <w:tr w:rsidR="005B0788" w14:paraId="7310DC7E" w14:textId="77777777">
        <w:trPr>
          <w:jc w:val="center"/>
        </w:trPr>
        <w:tc>
          <w:tcPr>
            <w:tcW w:w="1430" w:type="dxa"/>
          </w:tcPr>
          <w:p w14:paraId="5C44EC65" w14:textId="77777777" w:rsidR="005B0788" w:rsidRDefault="00000000">
            <w:pPr>
              <w:pStyle w:val="TAL"/>
              <w:rPr>
                <w:kern w:val="2"/>
                <w:szCs w:val="22"/>
              </w:rPr>
            </w:pPr>
            <w:proofErr w:type="spellStart"/>
            <w:r>
              <w:rPr>
                <w:kern w:val="2"/>
                <w:szCs w:val="22"/>
              </w:rPr>
              <w:t>asProf</w:t>
            </w:r>
            <w:proofErr w:type="spellEnd"/>
          </w:p>
        </w:tc>
        <w:tc>
          <w:tcPr>
            <w:tcW w:w="1006" w:type="dxa"/>
          </w:tcPr>
          <w:p w14:paraId="5B2DB4DC" w14:textId="77777777" w:rsidR="005B0788" w:rsidRDefault="00000000">
            <w:pPr>
              <w:pStyle w:val="TAL"/>
              <w:rPr>
                <w:kern w:val="2"/>
                <w:szCs w:val="22"/>
              </w:rPr>
            </w:pPr>
            <w:proofErr w:type="spellStart"/>
            <w:r>
              <w:rPr>
                <w:kern w:val="2"/>
                <w:szCs w:val="22"/>
              </w:rPr>
              <w:t>ASProfile</w:t>
            </w:r>
            <w:proofErr w:type="spellEnd"/>
          </w:p>
        </w:tc>
        <w:tc>
          <w:tcPr>
            <w:tcW w:w="425" w:type="dxa"/>
          </w:tcPr>
          <w:p w14:paraId="0380316B" w14:textId="77777777" w:rsidR="005B0788" w:rsidRDefault="00000000">
            <w:pPr>
              <w:pStyle w:val="TAC"/>
              <w:rPr>
                <w:kern w:val="2"/>
                <w:szCs w:val="22"/>
              </w:rPr>
            </w:pPr>
            <w:r>
              <w:rPr>
                <w:kern w:val="2"/>
                <w:szCs w:val="22"/>
              </w:rPr>
              <w:t>O</w:t>
            </w:r>
          </w:p>
        </w:tc>
        <w:tc>
          <w:tcPr>
            <w:tcW w:w="1368" w:type="dxa"/>
          </w:tcPr>
          <w:p w14:paraId="67F49303" w14:textId="77777777" w:rsidR="005B0788" w:rsidRDefault="00000000">
            <w:pPr>
              <w:pStyle w:val="TAL"/>
              <w:rPr>
                <w:kern w:val="2"/>
                <w:szCs w:val="22"/>
              </w:rPr>
            </w:pPr>
            <w:r>
              <w:rPr>
                <w:kern w:val="2"/>
                <w:szCs w:val="22"/>
              </w:rPr>
              <w:t>0..1</w:t>
            </w:r>
          </w:p>
        </w:tc>
        <w:tc>
          <w:tcPr>
            <w:tcW w:w="3438" w:type="dxa"/>
          </w:tcPr>
          <w:p w14:paraId="2CB8BC53" w14:textId="77777777" w:rsidR="005B0788" w:rsidRDefault="00000000">
            <w:pPr>
              <w:pStyle w:val="TAL"/>
              <w:rPr>
                <w:kern w:val="2"/>
                <w:szCs w:val="22"/>
              </w:rPr>
            </w:pPr>
            <w:r>
              <w:rPr>
                <w:kern w:val="2"/>
                <w:szCs w:val="22"/>
              </w:rPr>
              <w:t>The profile information of the AS.</w:t>
            </w:r>
          </w:p>
        </w:tc>
        <w:tc>
          <w:tcPr>
            <w:tcW w:w="1998" w:type="dxa"/>
          </w:tcPr>
          <w:p w14:paraId="461D74A6" w14:textId="77777777" w:rsidR="005B0788" w:rsidRDefault="005B0788">
            <w:pPr>
              <w:pStyle w:val="TAL"/>
              <w:rPr>
                <w:kern w:val="2"/>
                <w:szCs w:val="22"/>
              </w:rPr>
            </w:pPr>
          </w:p>
        </w:tc>
      </w:tr>
    </w:tbl>
    <w:p w14:paraId="68E7C5F5" w14:textId="77777777" w:rsidR="005B0788" w:rsidRDefault="005B0788">
      <w:pPr>
        <w:rPr>
          <w:lang w:eastAsia="zh-CN"/>
        </w:rPr>
      </w:pPr>
    </w:p>
    <w:p w14:paraId="1EA22F55" w14:textId="77777777" w:rsidR="005B0788" w:rsidRDefault="00000000">
      <w:pPr>
        <w:pStyle w:val="Heading5"/>
        <w:rPr>
          <w:lang w:eastAsia="zh-CN"/>
        </w:rPr>
      </w:pPr>
      <w:bookmarkStart w:id="815" w:name="_Toc93878966"/>
      <w:bookmarkStart w:id="816" w:name="_Toc162005542"/>
      <w:bookmarkStart w:id="817" w:name="_Toc96996742"/>
      <w:bookmarkStart w:id="818" w:name="_Toc97197148"/>
      <w:r>
        <w:rPr>
          <w:lang w:eastAsia="zh-CN"/>
        </w:rPr>
        <w:t>8.1.5.2.3</w:t>
      </w:r>
      <w:r>
        <w:rPr>
          <w:lang w:eastAsia="zh-CN"/>
        </w:rPr>
        <w:tab/>
        <w:t xml:space="preserve">Type: </w:t>
      </w:r>
      <w:proofErr w:type="spellStart"/>
      <w:r>
        <w:t>ASRegistrationA</w:t>
      </w:r>
      <w:r>
        <w:rPr>
          <w:lang w:eastAsia="zh-CN"/>
        </w:rPr>
        <w:t>ck</w:t>
      </w:r>
      <w:bookmarkEnd w:id="815"/>
      <w:bookmarkEnd w:id="816"/>
      <w:bookmarkEnd w:id="817"/>
      <w:bookmarkEnd w:id="818"/>
      <w:proofErr w:type="spellEnd"/>
    </w:p>
    <w:p w14:paraId="4EFE95DD" w14:textId="77777777" w:rsidR="005B0788" w:rsidRDefault="00000000">
      <w:pPr>
        <w:pStyle w:val="TH"/>
        <w:rPr>
          <w:lang w:eastAsia="zh-CN"/>
        </w:rPr>
      </w:pPr>
      <w:r>
        <w:t xml:space="preserve">Table 8.1.5.2.3-1: Definition of type </w:t>
      </w:r>
      <w:proofErr w:type="spellStart"/>
      <w:r>
        <w:t>ASRegistration</w:t>
      </w:r>
      <w:r>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D8C9AF8" w14:textId="77777777">
        <w:trPr>
          <w:jc w:val="center"/>
        </w:trPr>
        <w:tc>
          <w:tcPr>
            <w:tcW w:w="1430" w:type="dxa"/>
            <w:shd w:val="clear" w:color="auto" w:fill="C0C0C0"/>
          </w:tcPr>
          <w:p w14:paraId="17C80BCA" w14:textId="77777777" w:rsidR="005B0788" w:rsidRDefault="00000000">
            <w:pPr>
              <w:pStyle w:val="TAH"/>
              <w:rPr>
                <w:kern w:val="2"/>
                <w:szCs w:val="22"/>
              </w:rPr>
            </w:pPr>
            <w:r>
              <w:rPr>
                <w:kern w:val="2"/>
                <w:szCs w:val="22"/>
              </w:rPr>
              <w:t>Attribute name</w:t>
            </w:r>
          </w:p>
        </w:tc>
        <w:tc>
          <w:tcPr>
            <w:tcW w:w="1006" w:type="dxa"/>
            <w:shd w:val="clear" w:color="auto" w:fill="C0C0C0"/>
          </w:tcPr>
          <w:p w14:paraId="70790950" w14:textId="77777777" w:rsidR="005B0788" w:rsidRDefault="00000000">
            <w:pPr>
              <w:pStyle w:val="TAH"/>
              <w:rPr>
                <w:kern w:val="2"/>
                <w:szCs w:val="22"/>
              </w:rPr>
            </w:pPr>
            <w:r>
              <w:rPr>
                <w:kern w:val="2"/>
                <w:szCs w:val="22"/>
              </w:rPr>
              <w:t>Data type</w:t>
            </w:r>
          </w:p>
        </w:tc>
        <w:tc>
          <w:tcPr>
            <w:tcW w:w="425" w:type="dxa"/>
            <w:shd w:val="clear" w:color="auto" w:fill="C0C0C0"/>
          </w:tcPr>
          <w:p w14:paraId="6E674675" w14:textId="77777777" w:rsidR="005B0788" w:rsidRDefault="00000000">
            <w:pPr>
              <w:pStyle w:val="TAH"/>
              <w:rPr>
                <w:kern w:val="2"/>
                <w:szCs w:val="22"/>
              </w:rPr>
            </w:pPr>
            <w:r>
              <w:rPr>
                <w:kern w:val="2"/>
                <w:szCs w:val="22"/>
              </w:rPr>
              <w:t>P</w:t>
            </w:r>
          </w:p>
        </w:tc>
        <w:tc>
          <w:tcPr>
            <w:tcW w:w="1368" w:type="dxa"/>
            <w:shd w:val="clear" w:color="auto" w:fill="C0C0C0"/>
          </w:tcPr>
          <w:p w14:paraId="0B06F536" w14:textId="77777777" w:rsidR="005B0788" w:rsidRDefault="00000000">
            <w:pPr>
              <w:pStyle w:val="TAH"/>
              <w:rPr>
                <w:kern w:val="2"/>
                <w:szCs w:val="22"/>
              </w:rPr>
            </w:pPr>
            <w:r>
              <w:rPr>
                <w:kern w:val="2"/>
                <w:szCs w:val="22"/>
              </w:rPr>
              <w:t>Cardinality</w:t>
            </w:r>
          </w:p>
        </w:tc>
        <w:tc>
          <w:tcPr>
            <w:tcW w:w="3438" w:type="dxa"/>
            <w:shd w:val="clear" w:color="auto" w:fill="C0C0C0"/>
          </w:tcPr>
          <w:p w14:paraId="24F9D217" w14:textId="77777777" w:rsidR="005B0788" w:rsidRDefault="00000000">
            <w:pPr>
              <w:pStyle w:val="TAH"/>
              <w:rPr>
                <w:kern w:val="2"/>
                <w:szCs w:val="22"/>
              </w:rPr>
            </w:pPr>
            <w:r>
              <w:rPr>
                <w:kern w:val="2"/>
                <w:szCs w:val="22"/>
              </w:rPr>
              <w:t>Description</w:t>
            </w:r>
          </w:p>
        </w:tc>
        <w:tc>
          <w:tcPr>
            <w:tcW w:w="1998" w:type="dxa"/>
            <w:shd w:val="clear" w:color="auto" w:fill="C0C0C0"/>
          </w:tcPr>
          <w:p w14:paraId="1EFD7C0C" w14:textId="77777777" w:rsidR="005B0788" w:rsidRDefault="00000000">
            <w:pPr>
              <w:pStyle w:val="TAH"/>
              <w:rPr>
                <w:kern w:val="2"/>
                <w:szCs w:val="22"/>
              </w:rPr>
            </w:pPr>
            <w:r>
              <w:rPr>
                <w:kern w:val="2"/>
                <w:szCs w:val="22"/>
              </w:rPr>
              <w:t>Applicability</w:t>
            </w:r>
          </w:p>
        </w:tc>
      </w:tr>
      <w:tr w:rsidR="005B0788" w14:paraId="5F438C51" w14:textId="77777777">
        <w:trPr>
          <w:jc w:val="center"/>
        </w:trPr>
        <w:tc>
          <w:tcPr>
            <w:tcW w:w="1430" w:type="dxa"/>
          </w:tcPr>
          <w:p w14:paraId="1622084B" w14:textId="77777777" w:rsidR="005B0788" w:rsidRDefault="00000000">
            <w:pPr>
              <w:pStyle w:val="TAL"/>
              <w:rPr>
                <w:kern w:val="2"/>
                <w:szCs w:val="22"/>
                <w:lang w:eastAsia="zh-CN"/>
              </w:rPr>
            </w:pPr>
            <w:proofErr w:type="spellStart"/>
            <w:r>
              <w:rPr>
                <w:kern w:val="2"/>
                <w:szCs w:val="22"/>
              </w:rPr>
              <w:t>asSvcId</w:t>
            </w:r>
            <w:proofErr w:type="spellEnd"/>
          </w:p>
        </w:tc>
        <w:tc>
          <w:tcPr>
            <w:tcW w:w="1006" w:type="dxa"/>
          </w:tcPr>
          <w:p w14:paraId="32A4E3D0" w14:textId="77777777" w:rsidR="005B0788" w:rsidRDefault="00000000">
            <w:pPr>
              <w:pStyle w:val="TAL"/>
              <w:rPr>
                <w:kern w:val="2"/>
                <w:szCs w:val="22"/>
              </w:rPr>
            </w:pPr>
            <w:r>
              <w:rPr>
                <w:kern w:val="2"/>
                <w:szCs w:val="22"/>
              </w:rPr>
              <w:t>string</w:t>
            </w:r>
          </w:p>
        </w:tc>
        <w:tc>
          <w:tcPr>
            <w:tcW w:w="425" w:type="dxa"/>
          </w:tcPr>
          <w:p w14:paraId="7AC46FBC" w14:textId="77777777" w:rsidR="005B0788" w:rsidRDefault="00000000">
            <w:pPr>
              <w:pStyle w:val="TAC"/>
              <w:rPr>
                <w:kern w:val="2"/>
                <w:szCs w:val="22"/>
              </w:rPr>
            </w:pPr>
            <w:r>
              <w:rPr>
                <w:kern w:val="2"/>
                <w:szCs w:val="22"/>
              </w:rPr>
              <w:t>M</w:t>
            </w:r>
          </w:p>
        </w:tc>
        <w:tc>
          <w:tcPr>
            <w:tcW w:w="1368" w:type="dxa"/>
          </w:tcPr>
          <w:p w14:paraId="5CFF82F2" w14:textId="77777777" w:rsidR="005B0788" w:rsidRDefault="00000000">
            <w:pPr>
              <w:pStyle w:val="TAL"/>
              <w:rPr>
                <w:kern w:val="2"/>
                <w:szCs w:val="22"/>
              </w:rPr>
            </w:pPr>
            <w:r>
              <w:rPr>
                <w:kern w:val="2"/>
                <w:szCs w:val="22"/>
              </w:rPr>
              <w:t>1</w:t>
            </w:r>
          </w:p>
        </w:tc>
        <w:tc>
          <w:tcPr>
            <w:tcW w:w="3438" w:type="dxa"/>
          </w:tcPr>
          <w:p w14:paraId="514F5D4C" w14:textId="77777777" w:rsidR="005B0788" w:rsidRDefault="00000000">
            <w:pPr>
              <w:pStyle w:val="TAL"/>
              <w:rPr>
                <w:kern w:val="2"/>
                <w:szCs w:val="22"/>
              </w:rPr>
            </w:pPr>
            <w:r>
              <w:rPr>
                <w:kern w:val="2"/>
                <w:szCs w:val="22"/>
              </w:rPr>
              <w:t>The MSGin5G identifier of the Application Server.</w:t>
            </w:r>
          </w:p>
        </w:tc>
        <w:tc>
          <w:tcPr>
            <w:tcW w:w="1998" w:type="dxa"/>
          </w:tcPr>
          <w:p w14:paraId="6CBB0F36" w14:textId="77777777" w:rsidR="005B0788" w:rsidRDefault="005B0788">
            <w:pPr>
              <w:pStyle w:val="TAL"/>
              <w:rPr>
                <w:kern w:val="2"/>
                <w:szCs w:val="22"/>
              </w:rPr>
            </w:pPr>
          </w:p>
        </w:tc>
      </w:tr>
      <w:tr w:rsidR="005B0788" w14:paraId="659FA13F" w14:textId="77777777">
        <w:trPr>
          <w:jc w:val="center"/>
        </w:trPr>
        <w:tc>
          <w:tcPr>
            <w:tcW w:w="1430" w:type="dxa"/>
          </w:tcPr>
          <w:p w14:paraId="3D6AE973" w14:textId="77777777" w:rsidR="005B0788" w:rsidRDefault="00000000">
            <w:pPr>
              <w:pStyle w:val="TAL"/>
              <w:rPr>
                <w:kern w:val="2"/>
                <w:szCs w:val="22"/>
                <w:lang w:eastAsia="zh-CN"/>
              </w:rPr>
            </w:pPr>
            <w:r>
              <w:rPr>
                <w:kern w:val="2"/>
                <w:szCs w:val="22"/>
                <w:lang w:eastAsia="zh-CN"/>
              </w:rPr>
              <w:t>result</w:t>
            </w:r>
          </w:p>
        </w:tc>
        <w:tc>
          <w:tcPr>
            <w:tcW w:w="1006" w:type="dxa"/>
          </w:tcPr>
          <w:p w14:paraId="498ABB71" w14:textId="77777777" w:rsidR="005B0788" w:rsidRDefault="00000000">
            <w:pPr>
              <w:pStyle w:val="TAL"/>
              <w:rPr>
                <w:kern w:val="2"/>
                <w:szCs w:val="22"/>
              </w:rPr>
            </w:pPr>
            <w:proofErr w:type="spellStart"/>
            <w:r>
              <w:rPr>
                <w:kern w:val="2"/>
                <w:szCs w:val="22"/>
              </w:rPr>
              <w:t>ProblemDetails</w:t>
            </w:r>
            <w:proofErr w:type="spellEnd"/>
          </w:p>
        </w:tc>
        <w:tc>
          <w:tcPr>
            <w:tcW w:w="425" w:type="dxa"/>
          </w:tcPr>
          <w:p w14:paraId="6A45AFA5" w14:textId="77777777" w:rsidR="005B0788" w:rsidRDefault="00000000">
            <w:pPr>
              <w:pStyle w:val="TAC"/>
              <w:rPr>
                <w:kern w:val="2"/>
                <w:szCs w:val="22"/>
              </w:rPr>
            </w:pPr>
            <w:r>
              <w:rPr>
                <w:kern w:val="2"/>
                <w:szCs w:val="22"/>
              </w:rPr>
              <w:t>M</w:t>
            </w:r>
          </w:p>
        </w:tc>
        <w:tc>
          <w:tcPr>
            <w:tcW w:w="1368" w:type="dxa"/>
          </w:tcPr>
          <w:p w14:paraId="0E7045BB" w14:textId="77777777" w:rsidR="005B0788" w:rsidRDefault="00000000">
            <w:pPr>
              <w:pStyle w:val="TAL"/>
              <w:rPr>
                <w:kern w:val="2"/>
                <w:szCs w:val="22"/>
              </w:rPr>
            </w:pPr>
            <w:r>
              <w:rPr>
                <w:kern w:val="2"/>
                <w:szCs w:val="22"/>
              </w:rPr>
              <w:t>1</w:t>
            </w:r>
          </w:p>
        </w:tc>
        <w:tc>
          <w:tcPr>
            <w:tcW w:w="3438" w:type="dxa"/>
          </w:tcPr>
          <w:p w14:paraId="042FC2EC" w14:textId="77777777" w:rsidR="005B0788"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37557CC0" w14:textId="77777777" w:rsidR="005B0788" w:rsidRDefault="005B0788">
            <w:pPr>
              <w:pStyle w:val="TAL"/>
              <w:rPr>
                <w:kern w:val="2"/>
                <w:szCs w:val="22"/>
              </w:rPr>
            </w:pPr>
          </w:p>
        </w:tc>
      </w:tr>
    </w:tbl>
    <w:p w14:paraId="37F9E360" w14:textId="77777777" w:rsidR="005B0788" w:rsidRDefault="005B0788">
      <w:pPr>
        <w:rPr>
          <w:lang w:eastAsia="zh-CN"/>
        </w:rPr>
      </w:pPr>
    </w:p>
    <w:p w14:paraId="0894AC86" w14:textId="77777777" w:rsidR="005B0788" w:rsidRDefault="00000000">
      <w:pPr>
        <w:pStyle w:val="Heading5"/>
        <w:rPr>
          <w:lang w:eastAsia="zh-CN"/>
        </w:rPr>
      </w:pPr>
      <w:bookmarkStart w:id="819" w:name="_Toc96996743"/>
      <w:bookmarkStart w:id="820" w:name="_Toc81332276"/>
      <w:bookmarkStart w:id="821" w:name="_Toc162005543"/>
      <w:bookmarkStart w:id="822" w:name="_Toc97197149"/>
      <w:bookmarkStart w:id="823" w:name="_Toc93878967"/>
      <w:r>
        <w:rPr>
          <w:lang w:eastAsia="zh-CN"/>
        </w:rPr>
        <w:t>8.1.5.2.4</w:t>
      </w:r>
      <w:r>
        <w:rPr>
          <w:lang w:eastAsia="zh-CN"/>
        </w:rPr>
        <w:tab/>
        <w:t xml:space="preserve">Type: </w:t>
      </w:r>
      <w:proofErr w:type="spellStart"/>
      <w:r>
        <w:rPr>
          <w:lang w:eastAsia="zh-CN"/>
        </w:rPr>
        <w:t>ASProfile</w:t>
      </w:r>
      <w:bookmarkEnd w:id="819"/>
      <w:bookmarkEnd w:id="820"/>
      <w:bookmarkEnd w:id="821"/>
      <w:bookmarkEnd w:id="822"/>
      <w:bookmarkEnd w:id="823"/>
      <w:proofErr w:type="spellEnd"/>
    </w:p>
    <w:p w14:paraId="4AAB5191" w14:textId="77777777" w:rsidR="005B0788" w:rsidRDefault="00000000">
      <w:pPr>
        <w:pStyle w:val="TH"/>
      </w:pPr>
      <w:r>
        <w:t xml:space="preserve">Table 8.1.5.2.4-1: Definition of type </w:t>
      </w:r>
      <w:proofErr w:type="spellStart"/>
      <w:r>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B0788" w14:paraId="288AB994" w14:textId="77777777">
        <w:trPr>
          <w:jc w:val="center"/>
        </w:trPr>
        <w:tc>
          <w:tcPr>
            <w:tcW w:w="1430" w:type="dxa"/>
            <w:shd w:val="clear" w:color="auto" w:fill="C0C0C0"/>
          </w:tcPr>
          <w:p w14:paraId="29650D0E" w14:textId="77777777" w:rsidR="005B0788" w:rsidRDefault="00000000">
            <w:pPr>
              <w:pStyle w:val="TAH"/>
              <w:rPr>
                <w:kern w:val="2"/>
                <w:szCs w:val="22"/>
              </w:rPr>
            </w:pPr>
            <w:r>
              <w:rPr>
                <w:kern w:val="2"/>
                <w:szCs w:val="22"/>
              </w:rPr>
              <w:t>Attribute name</w:t>
            </w:r>
          </w:p>
        </w:tc>
        <w:tc>
          <w:tcPr>
            <w:tcW w:w="1117" w:type="dxa"/>
            <w:shd w:val="clear" w:color="auto" w:fill="C0C0C0"/>
          </w:tcPr>
          <w:p w14:paraId="24B2A2B6" w14:textId="77777777" w:rsidR="005B0788" w:rsidRDefault="00000000">
            <w:pPr>
              <w:pStyle w:val="TAH"/>
              <w:rPr>
                <w:kern w:val="2"/>
                <w:szCs w:val="22"/>
              </w:rPr>
            </w:pPr>
            <w:r>
              <w:rPr>
                <w:kern w:val="2"/>
                <w:szCs w:val="22"/>
              </w:rPr>
              <w:t>Data type</w:t>
            </w:r>
          </w:p>
        </w:tc>
        <w:tc>
          <w:tcPr>
            <w:tcW w:w="314" w:type="dxa"/>
            <w:shd w:val="clear" w:color="auto" w:fill="C0C0C0"/>
          </w:tcPr>
          <w:p w14:paraId="7418E4AC" w14:textId="77777777" w:rsidR="005B0788" w:rsidRDefault="00000000">
            <w:pPr>
              <w:pStyle w:val="TAH"/>
              <w:rPr>
                <w:kern w:val="2"/>
                <w:szCs w:val="22"/>
              </w:rPr>
            </w:pPr>
            <w:r>
              <w:rPr>
                <w:kern w:val="2"/>
                <w:szCs w:val="22"/>
              </w:rPr>
              <w:t>P</w:t>
            </w:r>
          </w:p>
        </w:tc>
        <w:tc>
          <w:tcPr>
            <w:tcW w:w="1368" w:type="dxa"/>
            <w:shd w:val="clear" w:color="auto" w:fill="C0C0C0"/>
          </w:tcPr>
          <w:p w14:paraId="7A09A267" w14:textId="77777777" w:rsidR="005B0788" w:rsidRDefault="00000000">
            <w:pPr>
              <w:pStyle w:val="TAH"/>
              <w:rPr>
                <w:kern w:val="2"/>
                <w:szCs w:val="22"/>
              </w:rPr>
            </w:pPr>
            <w:r>
              <w:rPr>
                <w:kern w:val="2"/>
                <w:szCs w:val="22"/>
              </w:rPr>
              <w:t>Cardinality</w:t>
            </w:r>
          </w:p>
        </w:tc>
        <w:tc>
          <w:tcPr>
            <w:tcW w:w="3438" w:type="dxa"/>
            <w:shd w:val="clear" w:color="auto" w:fill="C0C0C0"/>
          </w:tcPr>
          <w:p w14:paraId="5EA83670" w14:textId="77777777" w:rsidR="005B0788" w:rsidRDefault="00000000">
            <w:pPr>
              <w:pStyle w:val="TAH"/>
              <w:rPr>
                <w:kern w:val="2"/>
                <w:szCs w:val="22"/>
              </w:rPr>
            </w:pPr>
            <w:r>
              <w:rPr>
                <w:kern w:val="2"/>
                <w:szCs w:val="22"/>
              </w:rPr>
              <w:t>Description</w:t>
            </w:r>
          </w:p>
        </w:tc>
        <w:tc>
          <w:tcPr>
            <w:tcW w:w="1998" w:type="dxa"/>
            <w:shd w:val="clear" w:color="auto" w:fill="C0C0C0"/>
          </w:tcPr>
          <w:p w14:paraId="763D4B9D" w14:textId="77777777" w:rsidR="005B0788" w:rsidRDefault="00000000">
            <w:pPr>
              <w:pStyle w:val="TAH"/>
              <w:rPr>
                <w:kern w:val="2"/>
                <w:szCs w:val="22"/>
              </w:rPr>
            </w:pPr>
            <w:r>
              <w:rPr>
                <w:kern w:val="2"/>
                <w:szCs w:val="22"/>
              </w:rPr>
              <w:t>Applicability</w:t>
            </w:r>
          </w:p>
        </w:tc>
      </w:tr>
      <w:tr w:rsidR="005B0788" w14:paraId="4BA4048C" w14:textId="77777777">
        <w:trPr>
          <w:jc w:val="center"/>
        </w:trPr>
        <w:tc>
          <w:tcPr>
            <w:tcW w:w="1430" w:type="dxa"/>
          </w:tcPr>
          <w:p w14:paraId="6CFE19D6" w14:textId="77777777" w:rsidR="005B0788" w:rsidRDefault="00000000">
            <w:pPr>
              <w:pStyle w:val="TAL"/>
              <w:rPr>
                <w:kern w:val="2"/>
                <w:szCs w:val="22"/>
              </w:rPr>
            </w:pPr>
            <w:proofErr w:type="spellStart"/>
            <w:r>
              <w:rPr>
                <w:kern w:val="2"/>
                <w:szCs w:val="22"/>
              </w:rPr>
              <w:t>appName</w:t>
            </w:r>
            <w:proofErr w:type="spellEnd"/>
          </w:p>
        </w:tc>
        <w:tc>
          <w:tcPr>
            <w:tcW w:w="1117" w:type="dxa"/>
          </w:tcPr>
          <w:p w14:paraId="6B3213FC" w14:textId="77777777" w:rsidR="005B0788" w:rsidRDefault="00000000">
            <w:pPr>
              <w:pStyle w:val="TAL"/>
              <w:rPr>
                <w:kern w:val="2"/>
                <w:szCs w:val="22"/>
              </w:rPr>
            </w:pPr>
            <w:r>
              <w:rPr>
                <w:kern w:val="2"/>
                <w:szCs w:val="22"/>
              </w:rPr>
              <w:t>string</w:t>
            </w:r>
          </w:p>
        </w:tc>
        <w:tc>
          <w:tcPr>
            <w:tcW w:w="314" w:type="dxa"/>
          </w:tcPr>
          <w:p w14:paraId="7B35A474" w14:textId="77777777" w:rsidR="005B0788" w:rsidRDefault="00000000">
            <w:pPr>
              <w:pStyle w:val="TAC"/>
              <w:rPr>
                <w:kern w:val="2"/>
                <w:szCs w:val="22"/>
              </w:rPr>
            </w:pPr>
            <w:r>
              <w:rPr>
                <w:kern w:val="2"/>
                <w:szCs w:val="22"/>
              </w:rPr>
              <w:t>O</w:t>
            </w:r>
          </w:p>
        </w:tc>
        <w:tc>
          <w:tcPr>
            <w:tcW w:w="1368" w:type="dxa"/>
          </w:tcPr>
          <w:p w14:paraId="53F2E45C" w14:textId="77777777" w:rsidR="005B0788" w:rsidRDefault="00000000">
            <w:pPr>
              <w:pStyle w:val="TAL"/>
              <w:rPr>
                <w:kern w:val="2"/>
                <w:szCs w:val="22"/>
              </w:rPr>
            </w:pPr>
            <w:r>
              <w:rPr>
                <w:kern w:val="2"/>
                <w:szCs w:val="22"/>
              </w:rPr>
              <w:t>1</w:t>
            </w:r>
          </w:p>
        </w:tc>
        <w:tc>
          <w:tcPr>
            <w:tcW w:w="3438" w:type="dxa"/>
          </w:tcPr>
          <w:p w14:paraId="282F7EC1" w14:textId="77777777" w:rsidR="005B0788" w:rsidRDefault="00000000">
            <w:pPr>
              <w:pStyle w:val="TAL"/>
              <w:rPr>
                <w:kern w:val="2"/>
                <w:szCs w:val="22"/>
              </w:rPr>
            </w:pPr>
            <w:r>
              <w:rPr>
                <w:kern w:val="2"/>
                <w:szCs w:val="22"/>
              </w:rPr>
              <w:t>The name of the Application Server</w:t>
            </w:r>
          </w:p>
        </w:tc>
        <w:tc>
          <w:tcPr>
            <w:tcW w:w="1998" w:type="dxa"/>
          </w:tcPr>
          <w:p w14:paraId="411E8A14" w14:textId="77777777" w:rsidR="005B0788" w:rsidRDefault="005B0788">
            <w:pPr>
              <w:pStyle w:val="TAL"/>
              <w:rPr>
                <w:kern w:val="2"/>
                <w:szCs w:val="22"/>
              </w:rPr>
            </w:pPr>
          </w:p>
        </w:tc>
      </w:tr>
      <w:tr w:rsidR="005B0788" w14:paraId="05055F82" w14:textId="77777777">
        <w:trPr>
          <w:jc w:val="center"/>
        </w:trPr>
        <w:tc>
          <w:tcPr>
            <w:tcW w:w="1430" w:type="dxa"/>
          </w:tcPr>
          <w:p w14:paraId="6E4F3C2F" w14:textId="77777777" w:rsidR="005B0788" w:rsidRDefault="00000000">
            <w:pPr>
              <w:pStyle w:val="TAL"/>
              <w:rPr>
                <w:kern w:val="2"/>
                <w:szCs w:val="22"/>
                <w:lang w:eastAsia="zh-CN"/>
              </w:rPr>
            </w:pPr>
            <w:proofErr w:type="spellStart"/>
            <w:r>
              <w:rPr>
                <w:kern w:val="2"/>
                <w:szCs w:val="22"/>
              </w:rPr>
              <w:t>appProvider</w:t>
            </w:r>
            <w:r>
              <w:rPr>
                <w:kern w:val="2"/>
                <w:szCs w:val="22"/>
                <w:lang w:eastAsia="zh-CN"/>
              </w:rPr>
              <w:t>s</w:t>
            </w:r>
            <w:proofErr w:type="spellEnd"/>
          </w:p>
        </w:tc>
        <w:tc>
          <w:tcPr>
            <w:tcW w:w="1117" w:type="dxa"/>
          </w:tcPr>
          <w:p w14:paraId="70C4C24B" w14:textId="77777777" w:rsidR="005B0788" w:rsidRDefault="00000000">
            <w:pPr>
              <w:pStyle w:val="TAL"/>
              <w:rPr>
                <w:kern w:val="2"/>
                <w:szCs w:val="22"/>
              </w:rPr>
            </w:pPr>
            <w:r>
              <w:rPr>
                <w:kern w:val="2"/>
                <w:szCs w:val="22"/>
              </w:rPr>
              <w:t>array(string)</w:t>
            </w:r>
          </w:p>
        </w:tc>
        <w:tc>
          <w:tcPr>
            <w:tcW w:w="314" w:type="dxa"/>
          </w:tcPr>
          <w:p w14:paraId="475EB4C0" w14:textId="77777777" w:rsidR="005B0788" w:rsidRDefault="00000000">
            <w:pPr>
              <w:pStyle w:val="TAC"/>
              <w:rPr>
                <w:kern w:val="2"/>
                <w:szCs w:val="22"/>
              </w:rPr>
            </w:pPr>
            <w:r>
              <w:rPr>
                <w:kern w:val="2"/>
                <w:szCs w:val="22"/>
              </w:rPr>
              <w:t>O</w:t>
            </w:r>
          </w:p>
        </w:tc>
        <w:tc>
          <w:tcPr>
            <w:tcW w:w="1368" w:type="dxa"/>
          </w:tcPr>
          <w:p w14:paraId="17490D2F" w14:textId="77777777" w:rsidR="005B0788" w:rsidRDefault="00000000">
            <w:pPr>
              <w:pStyle w:val="TAL"/>
              <w:rPr>
                <w:kern w:val="2"/>
                <w:szCs w:val="22"/>
              </w:rPr>
            </w:pPr>
            <w:r>
              <w:rPr>
                <w:kern w:val="2"/>
                <w:szCs w:val="22"/>
              </w:rPr>
              <w:t>1..N</w:t>
            </w:r>
          </w:p>
        </w:tc>
        <w:tc>
          <w:tcPr>
            <w:tcW w:w="3438" w:type="dxa"/>
          </w:tcPr>
          <w:p w14:paraId="688B78F9" w14:textId="77777777" w:rsidR="005B0788" w:rsidRDefault="00000000">
            <w:pPr>
              <w:pStyle w:val="TAL"/>
              <w:rPr>
                <w:kern w:val="2"/>
                <w:szCs w:val="22"/>
              </w:rPr>
            </w:pPr>
            <w:r>
              <w:rPr>
                <w:kern w:val="2"/>
                <w:szCs w:val="22"/>
              </w:rPr>
              <w:t>The provider of the Application Server</w:t>
            </w:r>
          </w:p>
        </w:tc>
        <w:tc>
          <w:tcPr>
            <w:tcW w:w="1998" w:type="dxa"/>
          </w:tcPr>
          <w:p w14:paraId="49ACCB70" w14:textId="77777777" w:rsidR="005B0788" w:rsidRDefault="005B0788">
            <w:pPr>
              <w:pStyle w:val="TAL"/>
              <w:rPr>
                <w:kern w:val="2"/>
                <w:szCs w:val="22"/>
              </w:rPr>
            </w:pPr>
          </w:p>
        </w:tc>
      </w:tr>
      <w:tr w:rsidR="005B0788" w14:paraId="660A65C4" w14:textId="77777777">
        <w:trPr>
          <w:jc w:val="center"/>
        </w:trPr>
        <w:tc>
          <w:tcPr>
            <w:tcW w:w="1430" w:type="dxa"/>
          </w:tcPr>
          <w:p w14:paraId="3A2DAD35" w14:textId="77777777" w:rsidR="005B0788" w:rsidRDefault="00000000">
            <w:pPr>
              <w:pStyle w:val="TAL"/>
              <w:rPr>
                <w:kern w:val="2"/>
                <w:szCs w:val="22"/>
                <w:lang w:eastAsia="zh-CN"/>
              </w:rPr>
            </w:pPr>
            <w:proofErr w:type="spellStart"/>
            <w:r>
              <w:rPr>
                <w:kern w:val="2"/>
                <w:szCs w:val="22"/>
              </w:rPr>
              <w:t>appSenario</w:t>
            </w:r>
            <w:r>
              <w:rPr>
                <w:kern w:val="2"/>
                <w:szCs w:val="22"/>
                <w:lang w:eastAsia="zh-CN"/>
              </w:rPr>
              <w:t>s</w:t>
            </w:r>
            <w:proofErr w:type="spellEnd"/>
          </w:p>
        </w:tc>
        <w:tc>
          <w:tcPr>
            <w:tcW w:w="1117" w:type="dxa"/>
          </w:tcPr>
          <w:p w14:paraId="055A9FD3" w14:textId="77777777" w:rsidR="005B0788" w:rsidRDefault="00000000">
            <w:pPr>
              <w:pStyle w:val="TAL"/>
              <w:rPr>
                <w:kern w:val="2"/>
                <w:szCs w:val="22"/>
              </w:rPr>
            </w:pPr>
            <w:r>
              <w:rPr>
                <w:kern w:val="2"/>
                <w:szCs w:val="22"/>
              </w:rPr>
              <w:t>array(string)</w:t>
            </w:r>
          </w:p>
        </w:tc>
        <w:tc>
          <w:tcPr>
            <w:tcW w:w="314" w:type="dxa"/>
          </w:tcPr>
          <w:p w14:paraId="00B225C4" w14:textId="77777777" w:rsidR="005B0788" w:rsidRDefault="00000000">
            <w:pPr>
              <w:pStyle w:val="TAC"/>
              <w:rPr>
                <w:kern w:val="2"/>
                <w:szCs w:val="22"/>
              </w:rPr>
            </w:pPr>
            <w:r>
              <w:rPr>
                <w:kern w:val="2"/>
                <w:szCs w:val="22"/>
              </w:rPr>
              <w:t>O</w:t>
            </w:r>
          </w:p>
        </w:tc>
        <w:tc>
          <w:tcPr>
            <w:tcW w:w="1368" w:type="dxa"/>
          </w:tcPr>
          <w:p w14:paraId="4D5F87F3" w14:textId="77777777" w:rsidR="005B0788" w:rsidRDefault="00000000">
            <w:pPr>
              <w:pStyle w:val="TAL"/>
              <w:rPr>
                <w:kern w:val="2"/>
                <w:szCs w:val="22"/>
              </w:rPr>
            </w:pPr>
            <w:r>
              <w:rPr>
                <w:kern w:val="2"/>
                <w:szCs w:val="22"/>
              </w:rPr>
              <w:t>1..N</w:t>
            </w:r>
          </w:p>
        </w:tc>
        <w:tc>
          <w:tcPr>
            <w:tcW w:w="3438" w:type="dxa"/>
          </w:tcPr>
          <w:p w14:paraId="64EF5483" w14:textId="77777777" w:rsidR="005B0788" w:rsidRDefault="00000000">
            <w:pPr>
              <w:pStyle w:val="TAL"/>
              <w:rPr>
                <w:kern w:val="2"/>
                <w:szCs w:val="22"/>
              </w:rPr>
            </w:pPr>
            <w:r>
              <w:rPr>
                <w:kern w:val="2"/>
                <w:szCs w:val="22"/>
              </w:rPr>
              <w:t>The application scenario description.</w:t>
            </w:r>
          </w:p>
        </w:tc>
        <w:tc>
          <w:tcPr>
            <w:tcW w:w="1998" w:type="dxa"/>
          </w:tcPr>
          <w:p w14:paraId="4C8A05B9" w14:textId="77777777" w:rsidR="005B0788" w:rsidRDefault="005B0788">
            <w:pPr>
              <w:pStyle w:val="TAL"/>
              <w:rPr>
                <w:kern w:val="2"/>
                <w:szCs w:val="22"/>
              </w:rPr>
            </w:pPr>
          </w:p>
        </w:tc>
      </w:tr>
      <w:tr w:rsidR="005B0788" w14:paraId="1E129FA0" w14:textId="77777777">
        <w:trPr>
          <w:jc w:val="center"/>
        </w:trPr>
        <w:tc>
          <w:tcPr>
            <w:tcW w:w="1430" w:type="dxa"/>
          </w:tcPr>
          <w:p w14:paraId="37EF0F0F" w14:textId="77777777" w:rsidR="005B0788" w:rsidRDefault="00000000">
            <w:pPr>
              <w:pStyle w:val="TAL"/>
              <w:rPr>
                <w:kern w:val="2"/>
                <w:szCs w:val="22"/>
              </w:rPr>
            </w:pPr>
            <w:proofErr w:type="spellStart"/>
            <w:r>
              <w:rPr>
                <w:kern w:val="2"/>
                <w:szCs w:val="22"/>
              </w:rPr>
              <w:t>appC</w:t>
            </w:r>
            <w:r>
              <w:rPr>
                <w:kern w:val="2"/>
                <w:szCs w:val="22"/>
                <w:lang w:eastAsia="zh-CN"/>
              </w:rPr>
              <w:t>ate</w:t>
            </w:r>
            <w:r>
              <w:rPr>
                <w:kern w:val="2"/>
                <w:szCs w:val="22"/>
              </w:rPr>
              <w:t>gory</w:t>
            </w:r>
            <w:proofErr w:type="spellEnd"/>
          </w:p>
        </w:tc>
        <w:tc>
          <w:tcPr>
            <w:tcW w:w="1117" w:type="dxa"/>
          </w:tcPr>
          <w:p w14:paraId="692179C7" w14:textId="77777777" w:rsidR="005B0788" w:rsidRDefault="00000000">
            <w:pPr>
              <w:pStyle w:val="TAL"/>
              <w:rPr>
                <w:kern w:val="2"/>
                <w:szCs w:val="22"/>
              </w:rPr>
            </w:pPr>
            <w:r>
              <w:rPr>
                <w:kern w:val="2"/>
                <w:szCs w:val="22"/>
              </w:rPr>
              <w:t>string</w:t>
            </w:r>
          </w:p>
        </w:tc>
        <w:tc>
          <w:tcPr>
            <w:tcW w:w="314" w:type="dxa"/>
          </w:tcPr>
          <w:p w14:paraId="4449C480" w14:textId="77777777" w:rsidR="005B0788" w:rsidRDefault="00000000">
            <w:pPr>
              <w:pStyle w:val="TAC"/>
              <w:rPr>
                <w:kern w:val="2"/>
                <w:szCs w:val="22"/>
              </w:rPr>
            </w:pPr>
            <w:r>
              <w:rPr>
                <w:kern w:val="2"/>
                <w:szCs w:val="22"/>
              </w:rPr>
              <w:t>O</w:t>
            </w:r>
          </w:p>
        </w:tc>
        <w:tc>
          <w:tcPr>
            <w:tcW w:w="1368" w:type="dxa"/>
          </w:tcPr>
          <w:p w14:paraId="5D0429FB" w14:textId="77777777" w:rsidR="005B0788" w:rsidRDefault="00000000">
            <w:pPr>
              <w:pStyle w:val="TAL"/>
              <w:rPr>
                <w:kern w:val="2"/>
                <w:szCs w:val="22"/>
              </w:rPr>
            </w:pPr>
            <w:r>
              <w:rPr>
                <w:kern w:val="2"/>
                <w:szCs w:val="22"/>
              </w:rPr>
              <w:t>0..1</w:t>
            </w:r>
          </w:p>
        </w:tc>
        <w:tc>
          <w:tcPr>
            <w:tcW w:w="3438" w:type="dxa"/>
          </w:tcPr>
          <w:p w14:paraId="03CB66F7" w14:textId="77777777" w:rsidR="005B0788" w:rsidRDefault="00000000">
            <w:pPr>
              <w:pStyle w:val="TAL"/>
              <w:rPr>
                <w:kern w:val="2"/>
                <w:szCs w:val="22"/>
              </w:rPr>
            </w:pPr>
            <w:r>
              <w:rPr>
                <w:kern w:val="2"/>
                <w:szCs w:val="22"/>
              </w:rPr>
              <w:t>The category or type of Application Server.</w:t>
            </w:r>
          </w:p>
        </w:tc>
        <w:tc>
          <w:tcPr>
            <w:tcW w:w="1998" w:type="dxa"/>
          </w:tcPr>
          <w:p w14:paraId="2D39D0F9" w14:textId="77777777" w:rsidR="005B0788" w:rsidRDefault="005B0788">
            <w:pPr>
              <w:pStyle w:val="TAL"/>
              <w:rPr>
                <w:kern w:val="2"/>
                <w:szCs w:val="22"/>
              </w:rPr>
            </w:pPr>
          </w:p>
        </w:tc>
      </w:tr>
      <w:tr w:rsidR="005B0788" w14:paraId="092A7105" w14:textId="77777777">
        <w:trPr>
          <w:jc w:val="center"/>
        </w:trPr>
        <w:tc>
          <w:tcPr>
            <w:tcW w:w="1430" w:type="dxa"/>
          </w:tcPr>
          <w:p w14:paraId="4B827552" w14:textId="77777777" w:rsidR="005B0788" w:rsidRDefault="00000000">
            <w:pPr>
              <w:pStyle w:val="TAL"/>
              <w:rPr>
                <w:kern w:val="2"/>
                <w:szCs w:val="22"/>
              </w:rPr>
            </w:pPr>
            <w:proofErr w:type="spellStart"/>
            <w:r>
              <w:rPr>
                <w:kern w:val="2"/>
                <w:szCs w:val="22"/>
                <w:lang w:eastAsia="zh-CN"/>
              </w:rPr>
              <w:t>a</w:t>
            </w:r>
            <w:r>
              <w:rPr>
                <w:kern w:val="2"/>
                <w:szCs w:val="22"/>
              </w:rPr>
              <w:t>s</w:t>
            </w:r>
            <w:r>
              <w:rPr>
                <w:kern w:val="2"/>
                <w:szCs w:val="22"/>
                <w:lang w:eastAsia="zh-CN"/>
              </w:rPr>
              <w:t>S</w:t>
            </w:r>
            <w:r>
              <w:rPr>
                <w:kern w:val="2"/>
                <w:szCs w:val="22"/>
              </w:rPr>
              <w:t>tatus</w:t>
            </w:r>
            <w:proofErr w:type="spellEnd"/>
          </w:p>
        </w:tc>
        <w:tc>
          <w:tcPr>
            <w:tcW w:w="1117" w:type="dxa"/>
          </w:tcPr>
          <w:p w14:paraId="66DBAD78" w14:textId="77777777" w:rsidR="005B0788" w:rsidRDefault="00000000">
            <w:pPr>
              <w:pStyle w:val="TAL"/>
              <w:rPr>
                <w:kern w:val="2"/>
                <w:szCs w:val="22"/>
              </w:rPr>
            </w:pPr>
            <w:r>
              <w:rPr>
                <w:kern w:val="2"/>
                <w:szCs w:val="22"/>
              </w:rPr>
              <w:t>string</w:t>
            </w:r>
          </w:p>
        </w:tc>
        <w:tc>
          <w:tcPr>
            <w:tcW w:w="314" w:type="dxa"/>
          </w:tcPr>
          <w:p w14:paraId="149AB6E7" w14:textId="77777777" w:rsidR="005B0788" w:rsidRDefault="00000000">
            <w:pPr>
              <w:pStyle w:val="TAC"/>
              <w:rPr>
                <w:kern w:val="2"/>
                <w:szCs w:val="22"/>
              </w:rPr>
            </w:pPr>
            <w:r>
              <w:rPr>
                <w:kern w:val="2"/>
                <w:szCs w:val="22"/>
              </w:rPr>
              <w:t>O</w:t>
            </w:r>
          </w:p>
        </w:tc>
        <w:tc>
          <w:tcPr>
            <w:tcW w:w="1368" w:type="dxa"/>
          </w:tcPr>
          <w:p w14:paraId="0E677B63" w14:textId="77777777" w:rsidR="005B0788" w:rsidRDefault="00000000">
            <w:pPr>
              <w:pStyle w:val="TAL"/>
              <w:rPr>
                <w:kern w:val="2"/>
                <w:szCs w:val="22"/>
              </w:rPr>
            </w:pPr>
            <w:r>
              <w:rPr>
                <w:kern w:val="2"/>
                <w:szCs w:val="22"/>
              </w:rPr>
              <w:t>0..1</w:t>
            </w:r>
          </w:p>
        </w:tc>
        <w:tc>
          <w:tcPr>
            <w:tcW w:w="3438" w:type="dxa"/>
          </w:tcPr>
          <w:p w14:paraId="32F532AC" w14:textId="77777777" w:rsidR="005B0788" w:rsidRDefault="00000000">
            <w:pPr>
              <w:pStyle w:val="TAL"/>
              <w:rPr>
                <w:kern w:val="2"/>
                <w:szCs w:val="22"/>
              </w:rPr>
            </w:pPr>
            <w:r>
              <w:rPr>
                <w:kern w:val="2"/>
                <w:szCs w:val="22"/>
              </w:rPr>
              <w:t>AS status (e.g. Enabled, Disabled etc.)</w:t>
            </w:r>
          </w:p>
        </w:tc>
        <w:tc>
          <w:tcPr>
            <w:tcW w:w="1998" w:type="dxa"/>
          </w:tcPr>
          <w:p w14:paraId="03A5C2AF" w14:textId="77777777" w:rsidR="005B0788" w:rsidRDefault="005B0788">
            <w:pPr>
              <w:pStyle w:val="TAL"/>
              <w:rPr>
                <w:kern w:val="2"/>
                <w:szCs w:val="22"/>
              </w:rPr>
            </w:pPr>
          </w:p>
        </w:tc>
      </w:tr>
    </w:tbl>
    <w:p w14:paraId="3C3E7E32" w14:textId="77777777" w:rsidR="005B0788" w:rsidRDefault="005B0788">
      <w:pPr>
        <w:rPr>
          <w:lang w:eastAsia="zh-CN"/>
        </w:rPr>
      </w:pPr>
      <w:bookmarkStart w:id="824" w:name="_Toc93878968"/>
      <w:bookmarkStart w:id="825" w:name="_Toc96996744"/>
      <w:bookmarkStart w:id="826" w:name="_Toc81332280"/>
    </w:p>
    <w:p w14:paraId="447C128A" w14:textId="77777777" w:rsidR="005B0788" w:rsidRDefault="00000000">
      <w:pPr>
        <w:pStyle w:val="Heading4"/>
        <w:rPr>
          <w:lang w:eastAsia="zh-CN"/>
        </w:rPr>
      </w:pPr>
      <w:bookmarkStart w:id="827" w:name="_Toc162005544"/>
      <w:bookmarkStart w:id="828" w:name="_Toc97197150"/>
      <w:r>
        <w:rPr>
          <w:lang w:eastAsia="zh-CN"/>
        </w:rPr>
        <w:t>8.1.5.3</w:t>
      </w:r>
      <w:r>
        <w:rPr>
          <w:lang w:eastAsia="zh-CN"/>
        </w:rPr>
        <w:tab/>
        <w:t>Simple data types and enumerations</w:t>
      </w:r>
      <w:bookmarkEnd w:id="824"/>
      <w:bookmarkEnd w:id="825"/>
      <w:bookmarkEnd w:id="826"/>
      <w:bookmarkEnd w:id="827"/>
      <w:bookmarkEnd w:id="828"/>
    </w:p>
    <w:p w14:paraId="66E011D2" w14:textId="77777777" w:rsidR="005B0788" w:rsidRDefault="00000000">
      <w:pPr>
        <w:rPr>
          <w:lang w:eastAsia="zh-CN"/>
        </w:rPr>
      </w:pPr>
      <w:r>
        <w:rPr>
          <w:lang w:eastAsia="zh-CN"/>
        </w:rPr>
        <w:t>None.</w:t>
      </w:r>
    </w:p>
    <w:p w14:paraId="3D188F63" w14:textId="77777777" w:rsidR="005B0788" w:rsidRDefault="00000000">
      <w:pPr>
        <w:pStyle w:val="Heading3"/>
      </w:pPr>
      <w:bookmarkStart w:id="829" w:name="_Toc97197151"/>
      <w:bookmarkStart w:id="830" w:name="_Toc96996745"/>
      <w:bookmarkStart w:id="831" w:name="_Toc83768363"/>
      <w:bookmarkStart w:id="832" w:name="_Toc162005545"/>
      <w:bookmarkStart w:id="833" w:name="_Toc93878969"/>
      <w:r>
        <w:rPr>
          <w:lang w:eastAsia="zh-CN"/>
        </w:rPr>
        <w:t>8</w:t>
      </w:r>
      <w:r>
        <w:t>.1.6</w:t>
      </w:r>
      <w:r>
        <w:tab/>
        <w:t>Error Handling</w:t>
      </w:r>
      <w:bookmarkEnd w:id="829"/>
      <w:bookmarkEnd w:id="830"/>
      <w:bookmarkEnd w:id="831"/>
      <w:bookmarkEnd w:id="832"/>
      <w:bookmarkEnd w:id="833"/>
    </w:p>
    <w:p w14:paraId="7241AA98" w14:textId="77777777" w:rsidR="005B0788" w:rsidRDefault="00000000">
      <w:pPr>
        <w:pStyle w:val="Heading4"/>
      </w:pPr>
      <w:bookmarkStart w:id="834" w:name="_Toc162005546"/>
      <w:bookmarkStart w:id="835" w:name="_Toc105674417"/>
      <w:bookmarkStart w:id="836" w:name="_Toc74755544"/>
      <w:bookmarkStart w:id="837" w:name="_Toc36033524"/>
      <w:bookmarkStart w:id="838" w:name="_Toc51746861"/>
      <w:bookmarkStart w:id="839" w:name="_Toc66360409"/>
      <w:bookmarkStart w:id="840" w:name="_Toc45131656"/>
      <w:bookmarkStart w:id="841" w:name="_Toc49775941"/>
      <w:bookmarkStart w:id="842" w:name="_Toc11247360"/>
      <w:bookmarkStart w:id="843" w:name="_Toc27044482"/>
      <w:bookmarkStart w:id="844" w:name="_Toc68104914"/>
      <w:r>
        <w:t>8.1.6.1</w:t>
      </w:r>
      <w:r>
        <w:tab/>
        <w:t>General</w:t>
      </w:r>
      <w:bookmarkEnd w:id="834"/>
      <w:bookmarkEnd w:id="835"/>
      <w:bookmarkEnd w:id="836"/>
      <w:bookmarkEnd w:id="837"/>
      <w:bookmarkEnd w:id="838"/>
      <w:bookmarkEnd w:id="839"/>
      <w:bookmarkEnd w:id="840"/>
      <w:bookmarkEnd w:id="841"/>
      <w:bookmarkEnd w:id="842"/>
      <w:bookmarkEnd w:id="843"/>
      <w:bookmarkEnd w:id="844"/>
    </w:p>
    <w:p w14:paraId="5C3A7D0E" w14:textId="77777777" w:rsidR="005B0788" w:rsidRDefault="00000000">
      <w:r>
        <w:t>HTTP error handling shall be supported as specified in clause 7.7.</w:t>
      </w:r>
    </w:p>
    <w:p w14:paraId="4ADC7B65" w14:textId="77777777" w:rsidR="005B0788" w:rsidRDefault="00000000">
      <w:r>
        <w:t>In addition, the requirements in the following clauses shall apply.</w:t>
      </w:r>
    </w:p>
    <w:p w14:paraId="0776AE75" w14:textId="77777777" w:rsidR="005B0788" w:rsidRDefault="00000000">
      <w:pPr>
        <w:pStyle w:val="Heading4"/>
      </w:pPr>
      <w:bookmarkStart w:id="845" w:name="_Toc36033525"/>
      <w:bookmarkStart w:id="846" w:name="_Toc66360410"/>
      <w:bookmarkStart w:id="847" w:name="_Toc11247361"/>
      <w:bookmarkStart w:id="848" w:name="_Toc68104915"/>
      <w:bookmarkStart w:id="849" w:name="_Toc74755545"/>
      <w:bookmarkStart w:id="850" w:name="_Toc27044483"/>
      <w:bookmarkStart w:id="851" w:name="_Toc49775942"/>
      <w:bookmarkStart w:id="852" w:name="_Toc162005547"/>
      <w:bookmarkStart w:id="853" w:name="_Toc105674418"/>
      <w:bookmarkStart w:id="854" w:name="_Toc51746862"/>
      <w:bookmarkStart w:id="855" w:name="_Toc45131657"/>
      <w:r>
        <w:lastRenderedPageBreak/>
        <w:t>8.1.6.2</w:t>
      </w:r>
      <w:r>
        <w:tab/>
        <w:t>Protocol Errors</w:t>
      </w:r>
      <w:bookmarkEnd w:id="845"/>
      <w:bookmarkEnd w:id="846"/>
      <w:bookmarkEnd w:id="847"/>
      <w:bookmarkEnd w:id="848"/>
      <w:bookmarkEnd w:id="849"/>
      <w:bookmarkEnd w:id="850"/>
      <w:bookmarkEnd w:id="851"/>
      <w:bookmarkEnd w:id="852"/>
      <w:bookmarkEnd w:id="853"/>
      <w:bookmarkEnd w:id="854"/>
      <w:bookmarkEnd w:id="855"/>
    </w:p>
    <w:p w14:paraId="6F0F6D08" w14:textId="77777777" w:rsidR="005B0788" w:rsidRDefault="00000000">
      <w:r>
        <w:rPr>
          <w:lang w:eastAsia="zh-CN"/>
        </w:rPr>
        <w:t xml:space="preserve">In this Release </w:t>
      </w:r>
      <w:r>
        <w:t xml:space="preserve">of the specification, there are no additional protocol errors applicable for the </w:t>
      </w:r>
      <w:proofErr w:type="spellStart"/>
      <w:r>
        <w:rPr>
          <w:lang w:eastAsia="zh-CN"/>
        </w:rPr>
        <w:t>MSGS_</w:t>
      </w:r>
      <w:r>
        <w:t>ASRegistration</w:t>
      </w:r>
      <w:proofErr w:type="spellEnd"/>
      <w:r>
        <w:rPr>
          <w:lang w:eastAsia="zh-CN"/>
        </w:rPr>
        <w:t xml:space="preserve"> API</w:t>
      </w:r>
      <w:r>
        <w:t>.</w:t>
      </w:r>
    </w:p>
    <w:p w14:paraId="3DD6C464" w14:textId="77777777" w:rsidR="005B0788" w:rsidRDefault="00000000">
      <w:pPr>
        <w:pStyle w:val="Heading4"/>
      </w:pPr>
      <w:bookmarkStart w:id="856" w:name="_Toc105674419"/>
      <w:bookmarkStart w:id="857" w:name="_Toc36033526"/>
      <w:bookmarkStart w:id="858" w:name="_Toc74755546"/>
      <w:bookmarkStart w:id="859" w:name="_Toc51746863"/>
      <w:bookmarkStart w:id="860" w:name="_Toc162005548"/>
      <w:bookmarkStart w:id="861" w:name="_Toc49775943"/>
      <w:bookmarkStart w:id="862" w:name="_Toc45131658"/>
      <w:bookmarkStart w:id="863" w:name="_Toc66360411"/>
      <w:bookmarkStart w:id="864" w:name="_Toc68104916"/>
      <w:bookmarkStart w:id="865" w:name="_Toc11247362"/>
      <w:bookmarkStart w:id="866" w:name="_Toc27044484"/>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73390D29" w14:textId="77777777" w:rsidR="005B0788" w:rsidRDefault="00000000">
      <w:r>
        <w:t xml:space="preserve">The application errors defined for the </w:t>
      </w:r>
      <w:proofErr w:type="spellStart"/>
      <w:r>
        <w:rPr>
          <w:lang w:eastAsia="zh-CN"/>
        </w:rPr>
        <w:t>MSGS_</w:t>
      </w:r>
      <w:r>
        <w:t>ASRegistration</w:t>
      </w:r>
      <w:proofErr w:type="spellEnd"/>
      <w:r>
        <w:rPr>
          <w:lang w:eastAsia="zh-CN"/>
        </w:rPr>
        <w:t xml:space="preserve"> API</w:t>
      </w:r>
      <w:r>
        <w:t xml:space="preserve"> are listed in table </w:t>
      </w:r>
      <w:r>
        <w:rPr>
          <w:lang w:eastAsia="zh-CN"/>
        </w:rPr>
        <w:t>8</w:t>
      </w:r>
      <w:r>
        <w:t>.1.6</w:t>
      </w:r>
      <w:r>
        <w:rPr>
          <w:lang w:eastAsia="zh-CN"/>
        </w:rPr>
        <w:t>.3</w:t>
      </w:r>
      <w:r>
        <w:t>-1.</w:t>
      </w:r>
    </w:p>
    <w:p w14:paraId="6EBAE01E" w14:textId="77777777" w:rsidR="005B0788"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0788" w14:paraId="1CCAFBA4" w14:textId="77777777">
        <w:trPr>
          <w:jc w:val="center"/>
        </w:trPr>
        <w:tc>
          <w:tcPr>
            <w:tcW w:w="3697" w:type="dxa"/>
            <w:shd w:val="clear" w:color="auto" w:fill="C0C0C0"/>
          </w:tcPr>
          <w:p w14:paraId="1234D36A" w14:textId="77777777" w:rsidR="005B0788" w:rsidRDefault="00000000">
            <w:pPr>
              <w:pStyle w:val="TAH"/>
            </w:pPr>
            <w:r>
              <w:t>Application Error</w:t>
            </w:r>
          </w:p>
        </w:tc>
        <w:tc>
          <w:tcPr>
            <w:tcW w:w="1205" w:type="dxa"/>
            <w:shd w:val="clear" w:color="auto" w:fill="C0C0C0"/>
          </w:tcPr>
          <w:p w14:paraId="0F9F4E5F" w14:textId="77777777" w:rsidR="005B0788" w:rsidRDefault="00000000">
            <w:pPr>
              <w:pStyle w:val="TAH"/>
            </w:pPr>
            <w:r>
              <w:t>HTTP status code</w:t>
            </w:r>
          </w:p>
        </w:tc>
        <w:tc>
          <w:tcPr>
            <w:tcW w:w="3595" w:type="dxa"/>
            <w:shd w:val="clear" w:color="auto" w:fill="C0C0C0"/>
          </w:tcPr>
          <w:p w14:paraId="6D8E4336" w14:textId="77777777" w:rsidR="005B0788" w:rsidRDefault="00000000">
            <w:pPr>
              <w:pStyle w:val="TAH"/>
            </w:pPr>
            <w:r>
              <w:t>Description</w:t>
            </w:r>
          </w:p>
        </w:tc>
        <w:tc>
          <w:tcPr>
            <w:tcW w:w="1280" w:type="dxa"/>
            <w:shd w:val="clear" w:color="auto" w:fill="C0C0C0"/>
          </w:tcPr>
          <w:p w14:paraId="05B5715F" w14:textId="77777777" w:rsidR="005B0788" w:rsidRDefault="00000000">
            <w:pPr>
              <w:pStyle w:val="TAH"/>
            </w:pPr>
            <w:r>
              <w:t>Applicability</w:t>
            </w:r>
          </w:p>
        </w:tc>
      </w:tr>
      <w:tr w:rsidR="005B0788" w14:paraId="30D742EA" w14:textId="77777777">
        <w:trPr>
          <w:jc w:val="center"/>
        </w:trPr>
        <w:tc>
          <w:tcPr>
            <w:tcW w:w="3697" w:type="dxa"/>
          </w:tcPr>
          <w:p w14:paraId="322489E9" w14:textId="77777777" w:rsidR="005B0788" w:rsidRDefault="005B0788">
            <w:pPr>
              <w:pStyle w:val="TAL"/>
            </w:pPr>
          </w:p>
        </w:tc>
        <w:tc>
          <w:tcPr>
            <w:tcW w:w="1205" w:type="dxa"/>
          </w:tcPr>
          <w:p w14:paraId="3ECB867D" w14:textId="77777777" w:rsidR="005B0788" w:rsidRDefault="005B0788">
            <w:pPr>
              <w:pStyle w:val="TAL"/>
            </w:pPr>
          </w:p>
        </w:tc>
        <w:tc>
          <w:tcPr>
            <w:tcW w:w="3595" w:type="dxa"/>
          </w:tcPr>
          <w:p w14:paraId="20F330E5" w14:textId="77777777" w:rsidR="005B0788" w:rsidRDefault="005B0788">
            <w:pPr>
              <w:pStyle w:val="TAL"/>
            </w:pPr>
          </w:p>
        </w:tc>
        <w:tc>
          <w:tcPr>
            <w:tcW w:w="1280" w:type="dxa"/>
          </w:tcPr>
          <w:p w14:paraId="2CA77F9C" w14:textId="77777777" w:rsidR="005B0788" w:rsidRDefault="005B0788">
            <w:pPr>
              <w:pStyle w:val="TAL"/>
            </w:pPr>
          </w:p>
        </w:tc>
      </w:tr>
    </w:tbl>
    <w:p w14:paraId="4D2ECA2C" w14:textId="77777777" w:rsidR="005B0788" w:rsidRDefault="005B0788">
      <w:pPr>
        <w:rPr>
          <w:lang w:eastAsia="zh-CN"/>
        </w:rPr>
      </w:pPr>
    </w:p>
    <w:p w14:paraId="170ED88C" w14:textId="77777777" w:rsidR="005B0788" w:rsidRDefault="00000000">
      <w:pPr>
        <w:pStyle w:val="Heading3"/>
      </w:pPr>
      <w:bookmarkStart w:id="867" w:name="_Toc162005549"/>
      <w:bookmarkStart w:id="868" w:name="_Toc83768364"/>
      <w:bookmarkStart w:id="869" w:name="_Toc96996746"/>
      <w:bookmarkStart w:id="870" w:name="_Toc97197152"/>
      <w:bookmarkStart w:id="871" w:name="_Toc93878970"/>
      <w:r>
        <w:rPr>
          <w:lang w:eastAsia="zh-CN"/>
        </w:rPr>
        <w:t>8</w:t>
      </w:r>
      <w:r>
        <w:t>.1.7</w:t>
      </w:r>
      <w:r>
        <w:tab/>
        <w:t>Feature negotiation</w:t>
      </w:r>
      <w:bookmarkEnd w:id="867"/>
      <w:bookmarkEnd w:id="868"/>
      <w:bookmarkEnd w:id="869"/>
      <w:bookmarkEnd w:id="870"/>
      <w:bookmarkEnd w:id="871"/>
    </w:p>
    <w:p w14:paraId="2F962F2E" w14:textId="77777777" w:rsidR="005B0788" w:rsidRDefault="00000000">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proofErr w:type="spellStart"/>
      <w:r>
        <w:t>MSGS_</w:t>
      </w:r>
      <w:r>
        <w:rPr>
          <w:lang w:eastAsia="zh-CN"/>
        </w:rPr>
        <w:t>ASRegistration</w:t>
      </w:r>
      <w:proofErr w:type="spellEnd"/>
      <w:r>
        <w:rPr>
          <w:lang w:eastAsia="zh-CN"/>
        </w:rPr>
        <w:t xml:space="preserve"> API.</w:t>
      </w:r>
    </w:p>
    <w:p w14:paraId="2F9CB3A8" w14:textId="77777777" w:rsidR="005B0788" w:rsidRDefault="00000000">
      <w:pPr>
        <w:pStyle w:val="TH"/>
        <w:rPr>
          <w:rFonts w:eastAsia="바탕"/>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731B7194" w14:textId="77777777">
        <w:trPr>
          <w:jc w:val="center"/>
        </w:trPr>
        <w:tc>
          <w:tcPr>
            <w:tcW w:w="1529" w:type="dxa"/>
            <w:shd w:val="clear" w:color="auto" w:fill="C0C0C0"/>
          </w:tcPr>
          <w:p w14:paraId="29A4F37F" w14:textId="77777777" w:rsidR="005B0788" w:rsidRDefault="00000000">
            <w:pPr>
              <w:pStyle w:val="TAH"/>
              <w:rPr>
                <w:kern w:val="2"/>
                <w:szCs w:val="22"/>
              </w:rPr>
            </w:pPr>
            <w:r>
              <w:rPr>
                <w:kern w:val="2"/>
                <w:szCs w:val="22"/>
              </w:rPr>
              <w:t>Feature number</w:t>
            </w:r>
          </w:p>
        </w:tc>
        <w:tc>
          <w:tcPr>
            <w:tcW w:w="2207" w:type="dxa"/>
            <w:shd w:val="clear" w:color="auto" w:fill="C0C0C0"/>
          </w:tcPr>
          <w:p w14:paraId="381E2335" w14:textId="77777777" w:rsidR="005B0788" w:rsidRDefault="00000000">
            <w:pPr>
              <w:pStyle w:val="TAH"/>
              <w:rPr>
                <w:kern w:val="2"/>
                <w:szCs w:val="22"/>
              </w:rPr>
            </w:pPr>
            <w:r>
              <w:rPr>
                <w:kern w:val="2"/>
                <w:szCs w:val="22"/>
              </w:rPr>
              <w:t>Feature Name</w:t>
            </w:r>
          </w:p>
        </w:tc>
        <w:tc>
          <w:tcPr>
            <w:tcW w:w="5758" w:type="dxa"/>
            <w:shd w:val="clear" w:color="auto" w:fill="C0C0C0"/>
          </w:tcPr>
          <w:p w14:paraId="77397A72" w14:textId="77777777" w:rsidR="005B0788" w:rsidRDefault="00000000">
            <w:pPr>
              <w:pStyle w:val="TAH"/>
              <w:rPr>
                <w:kern w:val="2"/>
                <w:szCs w:val="22"/>
              </w:rPr>
            </w:pPr>
            <w:r>
              <w:rPr>
                <w:kern w:val="2"/>
                <w:szCs w:val="22"/>
              </w:rPr>
              <w:t>Description</w:t>
            </w:r>
          </w:p>
        </w:tc>
      </w:tr>
      <w:tr w:rsidR="005B0788" w14:paraId="12FDA688" w14:textId="77777777">
        <w:trPr>
          <w:jc w:val="center"/>
        </w:trPr>
        <w:tc>
          <w:tcPr>
            <w:tcW w:w="1529" w:type="dxa"/>
          </w:tcPr>
          <w:p w14:paraId="7EE138DE" w14:textId="77777777" w:rsidR="005B0788" w:rsidRDefault="005B0788">
            <w:pPr>
              <w:pStyle w:val="TAL"/>
              <w:rPr>
                <w:kern w:val="2"/>
                <w:szCs w:val="22"/>
              </w:rPr>
            </w:pPr>
          </w:p>
        </w:tc>
        <w:tc>
          <w:tcPr>
            <w:tcW w:w="2207" w:type="dxa"/>
          </w:tcPr>
          <w:p w14:paraId="214F9177" w14:textId="77777777" w:rsidR="005B0788" w:rsidRDefault="005B0788">
            <w:pPr>
              <w:pStyle w:val="TAL"/>
              <w:rPr>
                <w:kern w:val="2"/>
                <w:szCs w:val="22"/>
              </w:rPr>
            </w:pPr>
          </w:p>
        </w:tc>
        <w:tc>
          <w:tcPr>
            <w:tcW w:w="5758" w:type="dxa"/>
          </w:tcPr>
          <w:p w14:paraId="048C3C9B" w14:textId="77777777" w:rsidR="005B0788" w:rsidRDefault="005B0788">
            <w:pPr>
              <w:pStyle w:val="TAL"/>
              <w:rPr>
                <w:kern w:val="2"/>
                <w:szCs w:val="22"/>
              </w:rPr>
            </w:pPr>
          </w:p>
        </w:tc>
      </w:tr>
    </w:tbl>
    <w:p w14:paraId="27EA66EE" w14:textId="77777777" w:rsidR="005B0788" w:rsidRDefault="005B0788">
      <w:pPr>
        <w:rPr>
          <w:lang w:eastAsia="zh-CN"/>
        </w:rPr>
      </w:pPr>
    </w:p>
    <w:p w14:paraId="667B82CA" w14:textId="77777777" w:rsidR="005B0788" w:rsidRDefault="00000000">
      <w:pPr>
        <w:pStyle w:val="Heading2"/>
        <w:rPr>
          <w:lang w:eastAsia="zh-CN"/>
        </w:rPr>
      </w:pPr>
      <w:bookmarkStart w:id="872" w:name="_Toc162005550"/>
      <w:bookmarkStart w:id="873" w:name="_Toc97197153"/>
      <w:bookmarkStart w:id="874" w:name="_Toc83768365"/>
      <w:bookmarkStart w:id="875" w:name="_Toc93878971"/>
      <w:bookmarkStart w:id="876" w:name="_Toc96996747"/>
      <w:r>
        <w:rPr>
          <w:lang w:eastAsia="zh-CN"/>
        </w:rPr>
        <w:t>8.2</w:t>
      </w:r>
      <w:r>
        <w:rPr>
          <w:lang w:eastAsia="zh-CN"/>
        </w:rPr>
        <w:tab/>
      </w:r>
      <w:proofErr w:type="spellStart"/>
      <w:r>
        <w:rPr>
          <w:lang w:eastAsia="zh-CN"/>
        </w:rPr>
        <w:t>MSGS_MSGDelivery</w:t>
      </w:r>
      <w:proofErr w:type="spellEnd"/>
      <w:r>
        <w:rPr>
          <w:lang w:eastAsia="zh-CN"/>
        </w:rPr>
        <w:t xml:space="preserve"> API</w:t>
      </w:r>
      <w:bookmarkEnd w:id="872"/>
      <w:bookmarkEnd w:id="873"/>
      <w:bookmarkEnd w:id="874"/>
      <w:bookmarkEnd w:id="875"/>
      <w:bookmarkEnd w:id="876"/>
    </w:p>
    <w:p w14:paraId="2B55606B" w14:textId="77777777" w:rsidR="005B0788" w:rsidRDefault="00000000">
      <w:pPr>
        <w:pStyle w:val="Heading3"/>
      </w:pPr>
      <w:bookmarkStart w:id="877" w:name="_Toc96996748"/>
      <w:bookmarkStart w:id="878" w:name="_Toc97197154"/>
      <w:bookmarkStart w:id="879" w:name="_Toc162005551"/>
      <w:bookmarkStart w:id="880" w:name="_Toc83768366"/>
      <w:bookmarkStart w:id="881" w:name="_Toc93878972"/>
      <w:r>
        <w:rPr>
          <w:lang w:eastAsia="zh-CN"/>
        </w:rPr>
        <w:t>8</w:t>
      </w:r>
      <w:r>
        <w:t>.</w:t>
      </w:r>
      <w:r>
        <w:rPr>
          <w:lang w:eastAsia="zh-CN"/>
        </w:rPr>
        <w:t>2</w:t>
      </w:r>
      <w:r>
        <w:t>.1</w:t>
      </w:r>
      <w:r>
        <w:tab/>
        <w:t>API URI</w:t>
      </w:r>
      <w:bookmarkEnd w:id="877"/>
      <w:bookmarkEnd w:id="878"/>
      <w:bookmarkEnd w:id="879"/>
      <w:bookmarkEnd w:id="880"/>
      <w:bookmarkEnd w:id="881"/>
    </w:p>
    <w:p w14:paraId="0560A4F8" w14:textId="77777777" w:rsidR="005B0788" w:rsidRDefault="00000000">
      <w:pPr>
        <w:rPr>
          <w:lang w:eastAsia="zh-CN"/>
        </w:rPr>
      </w:pPr>
      <w:r>
        <w:rPr>
          <w:lang w:eastAsia="zh-CN"/>
        </w:rPr>
        <w:t xml:space="preserve">The </w:t>
      </w:r>
      <w:proofErr w:type="spellStart"/>
      <w:r>
        <w:rPr>
          <w:lang w:eastAsia="zh-CN"/>
        </w:rPr>
        <w:t>MSGS_MSGDelivery</w:t>
      </w:r>
      <w:proofErr w:type="spellEnd"/>
      <w:r>
        <w:rPr>
          <w:lang w:eastAsia="zh-CN"/>
        </w:rPr>
        <w:t xml:space="preserve"> service shall use the </w:t>
      </w:r>
      <w:proofErr w:type="spellStart"/>
      <w:r>
        <w:rPr>
          <w:lang w:eastAsia="zh-CN"/>
        </w:rPr>
        <w:t>MSGS_MSGDelivery</w:t>
      </w:r>
      <w:proofErr w:type="spellEnd"/>
      <w:r>
        <w:rPr>
          <w:lang w:eastAsia="zh-CN"/>
        </w:rPr>
        <w:t xml:space="preserve"> API, The </w:t>
      </w:r>
      <w:proofErr w:type="spellStart"/>
      <w:r>
        <w:rPr>
          <w:lang w:eastAsia="zh-CN"/>
        </w:rPr>
        <w:t>MSGS_MSGDelivery</w:t>
      </w:r>
      <w:proofErr w:type="spellEnd"/>
      <w:r>
        <w:rPr>
          <w:lang w:eastAsia="zh-CN"/>
        </w:rPr>
        <w:t xml:space="preserve"> API corresponding to Mm5s APIs as defined in in 3GPP TS 23.554 [2].</w:t>
      </w:r>
    </w:p>
    <w:p w14:paraId="67A56521" w14:textId="77777777" w:rsidR="005B0788"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F25952E" w14:textId="77777777" w:rsidR="005B0788" w:rsidRDefault="00000000">
      <w:pPr>
        <w:pStyle w:val="B10"/>
      </w:pPr>
      <w:r>
        <w:rPr>
          <w:lang w:eastAsia="zh-CN"/>
        </w:rPr>
        <w:t>-</w:t>
      </w:r>
      <w:r>
        <w:rPr>
          <w:lang w:eastAsia="zh-CN"/>
        </w:rPr>
        <w:tab/>
        <w:t xml:space="preserve">The </w:t>
      </w:r>
      <w:r>
        <w:t>&lt;</w:t>
      </w:r>
      <w:proofErr w:type="spellStart"/>
      <w:r>
        <w:t>apiName</w:t>
      </w:r>
      <w:proofErr w:type="spellEnd"/>
      <w:r>
        <w:t>&gt; shall be "</w:t>
      </w:r>
      <w:proofErr w:type="spellStart"/>
      <w:r>
        <w:t>msgs</w:t>
      </w:r>
      <w:r>
        <w:rPr>
          <w:lang w:eastAsia="zh-CN"/>
        </w:rPr>
        <w:t>-</w:t>
      </w:r>
      <w:r>
        <w:t>msgdelivery</w:t>
      </w:r>
      <w:proofErr w:type="spellEnd"/>
      <w:r>
        <w:t>".</w:t>
      </w:r>
    </w:p>
    <w:p w14:paraId="6FD8D8A7" w14:textId="77777777" w:rsidR="005B0788" w:rsidRDefault="00000000">
      <w:pPr>
        <w:pStyle w:val="B10"/>
      </w:pPr>
      <w:r>
        <w:t>-</w:t>
      </w:r>
      <w:r>
        <w:tab/>
        <w:t>The &lt;</w:t>
      </w:r>
      <w:proofErr w:type="spellStart"/>
      <w:r>
        <w:t>apiVersion</w:t>
      </w:r>
      <w:proofErr w:type="spellEnd"/>
      <w:r>
        <w:t>&gt; shall be "v1".</w:t>
      </w:r>
    </w:p>
    <w:p w14:paraId="6CFC81CA" w14:textId="77777777" w:rsidR="005B0788" w:rsidRDefault="00000000">
      <w:pPr>
        <w:pStyle w:val="B10"/>
        <w:rPr>
          <w:lang w:eastAsia="zh-CN"/>
        </w:rPr>
      </w:pPr>
      <w:r>
        <w:t>-</w:t>
      </w:r>
      <w:r>
        <w:tab/>
        <w:t>The &lt;</w:t>
      </w:r>
      <w:proofErr w:type="spellStart"/>
      <w:r>
        <w:t>apiSpecificResourceUriPart</w:t>
      </w:r>
      <w:proofErr w:type="spellEnd"/>
      <w:r>
        <w:t>&gt; shall be set as described in clause 8.2.2.</w:t>
      </w:r>
    </w:p>
    <w:p w14:paraId="2E0C1DCB" w14:textId="77777777" w:rsidR="005B0788" w:rsidRDefault="00000000">
      <w:pPr>
        <w:pStyle w:val="Heading3"/>
      </w:pPr>
      <w:bookmarkStart w:id="882" w:name="_Toc93878973"/>
      <w:bookmarkStart w:id="883" w:name="_Toc83768367"/>
      <w:bookmarkStart w:id="884" w:name="_Toc162005552"/>
      <w:bookmarkStart w:id="885" w:name="_Toc97197155"/>
      <w:bookmarkStart w:id="886" w:name="_Toc96996749"/>
      <w:r>
        <w:rPr>
          <w:lang w:eastAsia="zh-CN"/>
        </w:rPr>
        <w:t>8</w:t>
      </w:r>
      <w:r>
        <w:t>.</w:t>
      </w:r>
      <w:r>
        <w:rPr>
          <w:lang w:eastAsia="zh-CN"/>
        </w:rPr>
        <w:t>2</w:t>
      </w:r>
      <w:r>
        <w:t>.2</w:t>
      </w:r>
      <w:r>
        <w:tab/>
        <w:t>Resources</w:t>
      </w:r>
      <w:bookmarkEnd w:id="882"/>
      <w:bookmarkEnd w:id="883"/>
      <w:bookmarkEnd w:id="884"/>
      <w:bookmarkEnd w:id="885"/>
      <w:bookmarkEnd w:id="886"/>
    </w:p>
    <w:p w14:paraId="21DFAE85" w14:textId="77777777" w:rsidR="005B0788" w:rsidRDefault="00000000">
      <w:pPr>
        <w:rPr>
          <w:lang w:eastAsia="zh-CN"/>
        </w:rPr>
      </w:pPr>
      <w:r>
        <w:rPr>
          <w:lang w:eastAsia="zh-CN"/>
        </w:rPr>
        <w:t>None.</w:t>
      </w:r>
    </w:p>
    <w:p w14:paraId="1D36D985" w14:textId="77777777" w:rsidR="005B0788" w:rsidRDefault="00000000">
      <w:pPr>
        <w:pStyle w:val="Heading3"/>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t>Custom Operations without associated resources</w:t>
      </w:r>
      <w:bookmarkEnd w:id="887"/>
      <w:bookmarkEnd w:id="888"/>
      <w:bookmarkEnd w:id="889"/>
      <w:bookmarkEnd w:id="890"/>
      <w:bookmarkEnd w:id="891"/>
    </w:p>
    <w:p w14:paraId="5C437571" w14:textId="77777777" w:rsidR="005B0788" w:rsidRDefault="00000000">
      <w:pPr>
        <w:pStyle w:val="Heading4"/>
      </w:pPr>
      <w:bookmarkStart w:id="892" w:name="_Toc97197157"/>
      <w:bookmarkStart w:id="893" w:name="_Toc96996751"/>
      <w:bookmarkStart w:id="894" w:name="_Toc162005554"/>
      <w:r>
        <w:rPr>
          <w:lang w:eastAsia="zh-CN"/>
        </w:rPr>
        <w:t>8</w:t>
      </w:r>
      <w:r>
        <w:t>.</w:t>
      </w:r>
      <w:r>
        <w:rPr>
          <w:lang w:eastAsia="zh-CN"/>
        </w:rPr>
        <w:t>2</w:t>
      </w:r>
      <w:r>
        <w:t>.3.1</w:t>
      </w:r>
      <w:r>
        <w:tab/>
        <w:t>Overview</w:t>
      </w:r>
      <w:bookmarkEnd w:id="892"/>
      <w:bookmarkEnd w:id="893"/>
      <w:bookmarkEnd w:id="894"/>
    </w:p>
    <w:p w14:paraId="22FD5DBF" w14:textId="77777777" w:rsidR="005B0788" w:rsidRDefault="00000000">
      <w:pPr>
        <w:rPr>
          <w:lang w:eastAsia="zh-CN"/>
        </w:rPr>
      </w:pPr>
      <w:r>
        <w:rPr>
          <w:lang w:eastAsia="zh-CN"/>
        </w:rPr>
        <w:t xml:space="preserve">The structure of the custom operation URIs of the </w:t>
      </w:r>
      <w:proofErr w:type="spellStart"/>
      <w:r>
        <w:rPr>
          <w:lang w:eastAsia="zh-CN"/>
        </w:rPr>
        <w:t>MSGS_MSGDelivery</w:t>
      </w:r>
      <w:proofErr w:type="spellEnd"/>
      <w:r>
        <w:rPr>
          <w:lang w:eastAsia="zh-CN"/>
        </w:rPr>
        <w:t xml:space="preserve"> service is shown in Figure</w:t>
      </w:r>
      <w:r>
        <w:t> </w:t>
      </w:r>
      <w:r>
        <w:rPr>
          <w:lang w:eastAsia="zh-CN"/>
        </w:rPr>
        <w:t>8.2.3.1-1.</w:t>
      </w:r>
    </w:p>
    <w:p w14:paraId="6D023F3A" w14:textId="77777777" w:rsidR="005B0788" w:rsidRDefault="00000000">
      <w:pPr>
        <w:pStyle w:val="TH"/>
      </w:pPr>
      <w:r>
        <w:rPr>
          <w:rFonts w:eastAsia="DengXian"/>
        </w:rPr>
        <w:object w:dxaOrig="6966" w:dyaOrig="4022" w14:anchorId="6CA88081">
          <v:shape id="_x0000_i1041" type="#_x0000_t75" style="width:348.5pt;height:201pt" o:ole="">
            <v:imagedata r:id="rId45" o:title=""/>
          </v:shape>
          <o:OLEObject Type="Embed" ProgID="Visio.Drawing.11" ShapeID="_x0000_i1041" DrawAspect="Content" ObjectID="_1780775873" r:id="rId46"/>
        </w:object>
      </w:r>
    </w:p>
    <w:p w14:paraId="0A4081EB" w14:textId="77777777" w:rsidR="005B0788" w:rsidRDefault="00000000">
      <w:pPr>
        <w:pStyle w:val="TF"/>
        <w:rPr>
          <w:lang w:eastAsia="zh-CN"/>
        </w:rPr>
      </w:pPr>
      <w:r>
        <w:t>Figure </w:t>
      </w:r>
      <w:r>
        <w:rPr>
          <w:lang w:eastAsia="zh-CN"/>
        </w:rPr>
        <w:t>8</w:t>
      </w:r>
      <w:r>
        <w:t>.</w:t>
      </w:r>
      <w:r>
        <w:rPr>
          <w:lang w:eastAsia="zh-CN"/>
        </w:rPr>
        <w:t>2</w:t>
      </w:r>
      <w:r>
        <w:t xml:space="preserve">.3.1-1: Custom operation URI structure of the </w:t>
      </w:r>
      <w:proofErr w:type="spellStart"/>
      <w:r>
        <w:t>MSGS_MSGDelivery</w:t>
      </w:r>
      <w:proofErr w:type="spellEnd"/>
      <w:r>
        <w:t xml:space="preserve"> API</w:t>
      </w:r>
    </w:p>
    <w:p w14:paraId="67C4D2EF" w14:textId="77777777" w:rsidR="005B0788" w:rsidRDefault="00000000">
      <w:pPr>
        <w:rPr>
          <w:lang w:eastAsia="zh-CN"/>
        </w:rPr>
      </w:pPr>
      <w:r>
        <w:rPr>
          <w:lang w:eastAsia="zh-CN"/>
        </w:rPr>
        <w:t>Table</w:t>
      </w:r>
      <w:r>
        <w:t> </w:t>
      </w:r>
      <w:r>
        <w:rPr>
          <w:lang w:eastAsia="zh-CN"/>
        </w:rPr>
        <w:t>8.2.3.1-1 provides an overview of the custom operations and applicable HTTP methods.</w:t>
      </w:r>
    </w:p>
    <w:p w14:paraId="04DD0E5E" w14:textId="77777777" w:rsidR="005B0788"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5B0788" w14:paraId="3AE9030E" w14:textId="77777777">
        <w:trPr>
          <w:jc w:val="center"/>
        </w:trPr>
        <w:tc>
          <w:tcPr>
            <w:tcW w:w="1851" w:type="pct"/>
            <w:shd w:val="clear" w:color="auto" w:fill="C0C0C0"/>
            <w:vAlign w:val="center"/>
          </w:tcPr>
          <w:p w14:paraId="2F7CE312" w14:textId="77777777" w:rsidR="005B0788" w:rsidRDefault="00000000">
            <w:pPr>
              <w:pStyle w:val="TAH"/>
            </w:pPr>
            <w:r>
              <w:t>Custom operation URI</w:t>
            </w:r>
          </w:p>
        </w:tc>
        <w:tc>
          <w:tcPr>
            <w:tcW w:w="964" w:type="pct"/>
            <w:shd w:val="clear" w:color="auto" w:fill="C0C0C0"/>
            <w:vAlign w:val="center"/>
          </w:tcPr>
          <w:p w14:paraId="652008D9" w14:textId="77777777" w:rsidR="005B0788" w:rsidRDefault="00000000">
            <w:pPr>
              <w:pStyle w:val="TAH"/>
            </w:pPr>
            <w:r>
              <w:t>Mapped HTTP method</w:t>
            </w:r>
          </w:p>
        </w:tc>
        <w:tc>
          <w:tcPr>
            <w:tcW w:w="2185" w:type="pct"/>
            <w:shd w:val="clear" w:color="auto" w:fill="C0C0C0"/>
            <w:vAlign w:val="center"/>
          </w:tcPr>
          <w:p w14:paraId="19004879" w14:textId="77777777" w:rsidR="005B0788" w:rsidRDefault="00000000">
            <w:pPr>
              <w:pStyle w:val="TAH"/>
            </w:pPr>
            <w:r>
              <w:t>Description</w:t>
            </w:r>
          </w:p>
        </w:tc>
      </w:tr>
      <w:tr w:rsidR="005B0788" w14:paraId="3501F7FF" w14:textId="77777777">
        <w:trPr>
          <w:jc w:val="center"/>
        </w:trPr>
        <w:tc>
          <w:tcPr>
            <w:tcW w:w="1851" w:type="pct"/>
          </w:tcPr>
          <w:p w14:paraId="1826F34D" w14:textId="77777777" w:rsidR="005B0788" w:rsidRDefault="00000000">
            <w:pPr>
              <w:pStyle w:val="TAL"/>
            </w:pPr>
            <w:r>
              <w:t>{</w:t>
            </w:r>
            <w:proofErr w:type="spellStart"/>
            <w:r>
              <w:t>apiRoot</w:t>
            </w:r>
            <w:proofErr w:type="spellEnd"/>
            <w:r>
              <w:t>}/</w:t>
            </w:r>
            <w:proofErr w:type="spellStart"/>
            <w:r>
              <w:t>msgs-msgdelivery</w:t>
            </w:r>
            <w:proofErr w:type="spellEnd"/>
            <w:r>
              <w:t>/&lt;</w:t>
            </w:r>
            <w:proofErr w:type="spellStart"/>
            <w:r>
              <w:t>apiVersion</w:t>
            </w:r>
            <w:proofErr w:type="spellEnd"/>
            <w:r>
              <w:t>&gt;/deliver-as-message</w:t>
            </w:r>
          </w:p>
        </w:tc>
        <w:tc>
          <w:tcPr>
            <w:tcW w:w="964" w:type="pct"/>
          </w:tcPr>
          <w:p w14:paraId="295081D4" w14:textId="77777777" w:rsidR="005B0788" w:rsidRDefault="00000000">
            <w:pPr>
              <w:pStyle w:val="TAL"/>
            </w:pPr>
            <w:r>
              <w:t>POST</w:t>
            </w:r>
          </w:p>
        </w:tc>
        <w:tc>
          <w:tcPr>
            <w:tcW w:w="2185" w:type="pct"/>
          </w:tcPr>
          <w:p w14:paraId="109165FB" w14:textId="77777777" w:rsidR="005B0788" w:rsidRDefault="00000000">
            <w:pPr>
              <w:pStyle w:val="TAL"/>
            </w:pPr>
            <w:r>
              <w:t>Request of AS to deliver message to a given MSGin5G Server.</w:t>
            </w:r>
          </w:p>
        </w:tc>
      </w:tr>
      <w:tr w:rsidR="005B0788" w14:paraId="40362212" w14:textId="77777777">
        <w:trPr>
          <w:jc w:val="center"/>
        </w:trPr>
        <w:tc>
          <w:tcPr>
            <w:tcW w:w="1851" w:type="pct"/>
          </w:tcPr>
          <w:p w14:paraId="2793B2C0" w14:textId="77777777" w:rsidR="005B0788" w:rsidRDefault="00000000">
            <w:pPr>
              <w:pStyle w:val="TAL"/>
              <w:rPr>
                <w:lang w:eastAsia="zh-CN"/>
              </w:rPr>
            </w:pPr>
            <w:r>
              <w:rPr>
                <w:lang w:eastAsia="zh-CN"/>
              </w:rPr>
              <w:t>{</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/&lt;</w:t>
            </w:r>
            <w:proofErr w:type="spellStart"/>
            <w:r>
              <w:rPr>
                <w:lang w:eastAsia="zh-CN"/>
              </w:rPr>
              <w:t>apiVersion</w:t>
            </w:r>
            <w:proofErr w:type="spellEnd"/>
            <w:r>
              <w:rPr>
                <w:lang w:eastAsia="zh-CN"/>
              </w:rPr>
              <w:t>&gt;/deliver-</w:t>
            </w:r>
            <w:proofErr w:type="spellStart"/>
            <w:r>
              <w:rPr>
                <w:lang w:eastAsia="zh-CN"/>
              </w:rPr>
              <w:t>ue</w:t>
            </w:r>
            <w:proofErr w:type="spellEnd"/>
            <w:r>
              <w:rPr>
                <w:lang w:eastAsia="zh-CN"/>
              </w:rPr>
              <w:t>-message</w:t>
            </w:r>
          </w:p>
        </w:tc>
        <w:tc>
          <w:tcPr>
            <w:tcW w:w="964" w:type="pct"/>
          </w:tcPr>
          <w:p w14:paraId="683D43AB" w14:textId="77777777" w:rsidR="005B0788" w:rsidRDefault="00000000">
            <w:pPr>
              <w:pStyle w:val="TAL"/>
            </w:pPr>
            <w:r>
              <w:t>POST</w:t>
            </w:r>
          </w:p>
        </w:tc>
        <w:tc>
          <w:tcPr>
            <w:tcW w:w="2185" w:type="pct"/>
          </w:tcPr>
          <w:p w14:paraId="1159E1BF" w14:textId="77777777" w:rsidR="005B0788" w:rsidRDefault="00000000">
            <w:pPr>
              <w:pStyle w:val="TAL"/>
            </w:pPr>
            <w:r>
              <w:t>Request of Message Gateway (on behalf of Legacy 3GPP UE or Non-3GPP UE) to deliver message to a given MSGin5G Server.</w:t>
            </w:r>
          </w:p>
        </w:tc>
      </w:tr>
      <w:tr w:rsidR="005B0788" w14:paraId="39A59BDD" w14:textId="77777777">
        <w:trPr>
          <w:jc w:val="center"/>
        </w:trPr>
        <w:tc>
          <w:tcPr>
            <w:tcW w:w="1851" w:type="pct"/>
          </w:tcPr>
          <w:p w14:paraId="77C5E387" w14:textId="77777777" w:rsidR="005B0788" w:rsidRDefault="00000000">
            <w:pPr>
              <w:pStyle w:val="TAL"/>
              <w:rPr>
                <w:lang w:eastAsia="zh-CN"/>
              </w:rPr>
            </w:pPr>
            <w:r>
              <w:rPr>
                <w:lang w:eastAsia="zh-CN"/>
              </w:rPr>
              <w:t>{</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/&lt;</w:t>
            </w:r>
            <w:proofErr w:type="spellStart"/>
            <w:r>
              <w:rPr>
                <w:lang w:eastAsia="zh-CN"/>
              </w:rPr>
              <w:t>apiVersion</w:t>
            </w:r>
            <w:proofErr w:type="spellEnd"/>
            <w:r>
              <w:rPr>
                <w:lang w:eastAsia="zh-CN"/>
              </w:rPr>
              <w:t>&gt;/deliver-report</w:t>
            </w:r>
          </w:p>
        </w:tc>
        <w:tc>
          <w:tcPr>
            <w:tcW w:w="964" w:type="pct"/>
          </w:tcPr>
          <w:p w14:paraId="7DB6ADD2" w14:textId="77777777" w:rsidR="005B0788" w:rsidRDefault="00000000">
            <w:pPr>
              <w:pStyle w:val="TAL"/>
            </w:pPr>
            <w:r>
              <w:t>POST</w:t>
            </w:r>
          </w:p>
        </w:tc>
        <w:tc>
          <w:tcPr>
            <w:tcW w:w="2185" w:type="pct"/>
          </w:tcPr>
          <w:p w14:paraId="64375430" w14:textId="77777777" w:rsidR="005B0788" w:rsidRDefault="00000000">
            <w:pPr>
              <w:pStyle w:val="TAL"/>
            </w:pPr>
            <w:r>
              <w:t>Request of Message Gateway (on behalf of Legacy 3GPP UE or Non-3GPP UE) to deliver status report to a given MSGin5G Server.</w:t>
            </w:r>
          </w:p>
        </w:tc>
      </w:tr>
    </w:tbl>
    <w:p w14:paraId="215952BE" w14:textId="77777777" w:rsidR="005B0788" w:rsidRDefault="005B0788">
      <w:pPr>
        <w:rPr>
          <w:lang w:eastAsia="zh-CN"/>
        </w:rPr>
      </w:pPr>
      <w:bookmarkStart w:id="895" w:name="_Toc96996752"/>
    </w:p>
    <w:p w14:paraId="7AC7F440" w14:textId="77777777" w:rsidR="005B0788" w:rsidRDefault="00000000">
      <w:pPr>
        <w:pStyle w:val="Heading4"/>
      </w:pPr>
      <w:bookmarkStart w:id="896" w:name="_Toc97197158"/>
      <w:bookmarkStart w:id="897" w:name="_Toc162005555"/>
      <w:r>
        <w:rPr>
          <w:lang w:eastAsia="zh-CN"/>
        </w:rPr>
        <w:t>8</w:t>
      </w:r>
      <w:r>
        <w:t>.</w:t>
      </w:r>
      <w:r>
        <w:rPr>
          <w:lang w:eastAsia="zh-CN"/>
        </w:rPr>
        <w:t>2</w:t>
      </w:r>
      <w:r>
        <w:t>.3.2</w:t>
      </w:r>
      <w:r>
        <w:tab/>
        <w:t>Operation: deliver-as-message</w:t>
      </w:r>
      <w:bookmarkEnd w:id="895"/>
      <w:bookmarkEnd w:id="896"/>
      <w:bookmarkEnd w:id="897"/>
    </w:p>
    <w:p w14:paraId="63F2220D" w14:textId="77777777" w:rsidR="005B0788" w:rsidRDefault="00000000">
      <w:pPr>
        <w:pStyle w:val="Heading5"/>
      </w:pPr>
      <w:bookmarkStart w:id="898" w:name="_Toc97197159"/>
      <w:bookmarkStart w:id="899" w:name="_Toc162005556"/>
      <w:bookmarkStart w:id="900" w:name="_Toc96996753"/>
      <w:r>
        <w:rPr>
          <w:lang w:eastAsia="zh-CN"/>
        </w:rPr>
        <w:t>8</w:t>
      </w:r>
      <w:r>
        <w:t>.</w:t>
      </w:r>
      <w:r>
        <w:rPr>
          <w:lang w:eastAsia="zh-CN"/>
        </w:rPr>
        <w:t>2</w:t>
      </w:r>
      <w:r>
        <w:t>.3.2.1</w:t>
      </w:r>
      <w:r>
        <w:tab/>
        <w:t>Description</w:t>
      </w:r>
      <w:bookmarkEnd w:id="898"/>
      <w:bookmarkEnd w:id="899"/>
      <w:bookmarkEnd w:id="900"/>
    </w:p>
    <w:p w14:paraId="5B112EA7" w14:textId="77777777" w:rsidR="005B0788" w:rsidRDefault="00000000">
      <w:pPr>
        <w:rPr>
          <w:lang w:eastAsia="zh-CN"/>
        </w:rPr>
      </w:pPr>
      <w:r>
        <w:rPr>
          <w:lang w:eastAsia="zh-CN"/>
        </w:rPr>
        <w:t>This operation is used by the Application Server to deliver message to a given MSGin5G Server.</w:t>
      </w:r>
    </w:p>
    <w:p w14:paraId="3D37A605" w14:textId="77777777" w:rsidR="005B0788" w:rsidRDefault="00000000">
      <w:pPr>
        <w:pStyle w:val="Heading5"/>
      </w:pPr>
      <w:bookmarkStart w:id="901" w:name="_Toc96996754"/>
      <w:bookmarkStart w:id="902" w:name="_Toc97197160"/>
      <w:bookmarkStart w:id="903" w:name="_Toc162005557"/>
      <w:r>
        <w:rPr>
          <w:lang w:eastAsia="zh-CN"/>
        </w:rPr>
        <w:t>8</w:t>
      </w:r>
      <w:r>
        <w:t>.</w:t>
      </w:r>
      <w:r>
        <w:rPr>
          <w:lang w:eastAsia="zh-CN"/>
        </w:rPr>
        <w:t>2</w:t>
      </w:r>
      <w:r>
        <w:t>.3.2.2</w:t>
      </w:r>
      <w:r>
        <w:tab/>
        <w:t>Operation Definition</w:t>
      </w:r>
      <w:bookmarkEnd w:id="901"/>
      <w:bookmarkEnd w:id="902"/>
      <w:bookmarkEnd w:id="903"/>
    </w:p>
    <w:p w14:paraId="1AE8D021" w14:textId="77777777" w:rsidR="005B0788"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085524F" w14:textId="77777777" w:rsidR="005B0788"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4EEAC75B" w14:textId="77777777">
        <w:trPr>
          <w:jc w:val="center"/>
        </w:trPr>
        <w:tc>
          <w:tcPr>
            <w:tcW w:w="1604" w:type="dxa"/>
            <w:tcBorders>
              <w:bottom w:val="single" w:sz="6" w:space="0" w:color="auto"/>
            </w:tcBorders>
            <w:shd w:val="clear" w:color="auto" w:fill="C0C0C0"/>
          </w:tcPr>
          <w:p w14:paraId="45B3961D" w14:textId="77777777" w:rsidR="005B0788" w:rsidRDefault="00000000">
            <w:pPr>
              <w:pStyle w:val="TAH"/>
            </w:pPr>
            <w:r>
              <w:t>Data type</w:t>
            </w:r>
          </w:p>
        </w:tc>
        <w:tc>
          <w:tcPr>
            <w:tcW w:w="518" w:type="dxa"/>
            <w:tcBorders>
              <w:bottom w:val="single" w:sz="6" w:space="0" w:color="auto"/>
            </w:tcBorders>
            <w:shd w:val="clear" w:color="auto" w:fill="C0C0C0"/>
          </w:tcPr>
          <w:p w14:paraId="1592A24A" w14:textId="77777777" w:rsidR="005B0788" w:rsidRDefault="00000000">
            <w:pPr>
              <w:pStyle w:val="TAH"/>
            </w:pPr>
            <w:r>
              <w:t>P</w:t>
            </w:r>
          </w:p>
        </w:tc>
        <w:tc>
          <w:tcPr>
            <w:tcW w:w="2268" w:type="dxa"/>
            <w:tcBorders>
              <w:bottom w:val="single" w:sz="6" w:space="0" w:color="auto"/>
            </w:tcBorders>
            <w:shd w:val="clear" w:color="auto" w:fill="C0C0C0"/>
          </w:tcPr>
          <w:p w14:paraId="3568BCDC"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0E2224CF" w14:textId="77777777" w:rsidR="005B0788" w:rsidRDefault="00000000">
            <w:pPr>
              <w:pStyle w:val="TAH"/>
            </w:pPr>
            <w:r>
              <w:t>Description</w:t>
            </w:r>
          </w:p>
        </w:tc>
      </w:tr>
      <w:tr w:rsidR="005B0788" w14:paraId="5143EECF" w14:textId="77777777">
        <w:trPr>
          <w:jc w:val="center"/>
        </w:trPr>
        <w:tc>
          <w:tcPr>
            <w:tcW w:w="1604" w:type="dxa"/>
            <w:tcBorders>
              <w:top w:val="single" w:sz="6" w:space="0" w:color="auto"/>
            </w:tcBorders>
            <w:shd w:val="clear" w:color="auto" w:fill="auto"/>
          </w:tcPr>
          <w:p w14:paraId="1FEEC3B4" w14:textId="77777777" w:rsidR="005B0788" w:rsidRDefault="00000000">
            <w:pPr>
              <w:pStyle w:val="TAL"/>
            </w:pPr>
            <w:proofErr w:type="spellStart"/>
            <w:r>
              <w:t>ASMessageDelivery</w:t>
            </w:r>
            <w:proofErr w:type="spellEnd"/>
          </w:p>
        </w:tc>
        <w:tc>
          <w:tcPr>
            <w:tcW w:w="518" w:type="dxa"/>
            <w:tcBorders>
              <w:top w:val="single" w:sz="6" w:space="0" w:color="auto"/>
            </w:tcBorders>
          </w:tcPr>
          <w:p w14:paraId="25D69B78" w14:textId="77777777" w:rsidR="005B0788" w:rsidRDefault="00000000">
            <w:pPr>
              <w:pStyle w:val="TAC"/>
            </w:pPr>
            <w:r>
              <w:t>M</w:t>
            </w:r>
          </w:p>
        </w:tc>
        <w:tc>
          <w:tcPr>
            <w:tcW w:w="2268" w:type="dxa"/>
            <w:tcBorders>
              <w:top w:val="single" w:sz="6" w:space="0" w:color="auto"/>
            </w:tcBorders>
          </w:tcPr>
          <w:p w14:paraId="35172495" w14:textId="77777777" w:rsidR="005B0788" w:rsidRDefault="00000000">
            <w:pPr>
              <w:pStyle w:val="TAL"/>
            </w:pPr>
            <w:r>
              <w:t>1</w:t>
            </w:r>
          </w:p>
        </w:tc>
        <w:tc>
          <w:tcPr>
            <w:tcW w:w="5239" w:type="dxa"/>
            <w:tcBorders>
              <w:top w:val="single" w:sz="6" w:space="0" w:color="auto"/>
            </w:tcBorders>
            <w:shd w:val="clear" w:color="auto" w:fill="auto"/>
          </w:tcPr>
          <w:p w14:paraId="53E347BD" w14:textId="77777777" w:rsidR="005B0788" w:rsidRDefault="00000000">
            <w:pPr>
              <w:pStyle w:val="TAL"/>
              <w:rPr>
                <w:lang w:eastAsia="zh-CN"/>
              </w:rPr>
            </w:pPr>
            <w:r>
              <w:t>Represents the data to be used for AS to deliver message</w:t>
            </w:r>
            <w:r>
              <w:rPr>
                <w:lang w:eastAsia="zh-CN"/>
              </w:rPr>
              <w:t>.</w:t>
            </w:r>
          </w:p>
        </w:tc>
      </w:tr>
    </w:tbl>
    <w:p w14:paraId="362D4A2D" w14:textId="77777777" w:rsidR="005B0788" w:rsidRDefault="005B0788">
      <w:pPr>
        <w:rPr>
          <w:lang w:eastAsia="zh-CN"/>
        </w:rPr>
      </w:pPr>
    </w:p>
    <w:p w14:paraId="02836510" w14:textId="77777777" w:rsidR="005B0788"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1EA29CAE" w14:textId="77777777">
        <w:trPr>
          <w:jc w:val="center"/>
        </w:trPr>
        <w:tc>
          <w:tcPr>
            <w:tcW w:w="825" w:type="pct"/>
            <w:shd w:val="clear" w:color="auto" w:fill="C0C0C0"/>
          </w:tcPr>
          <w:p w14:paraId="05C8B995" w14:textId="77777777" w:rsidR="005B0788" w:rsidRDefault="00000000">
            <w:pPr>
              <w:pStyle w:val="TAH"/>
            </w:pPr>
            <w:r>
              <w:t>Data type</w:t>
            </w:r>
          </w:p>
        </w:tc>
        <w:tc>
          <w:tcPr>
            <w:tcW w:w="499" w:type="pct"/>
            <w:shd w:val="clear" w:color="auto" w:fill="C0C0C0"/>
          </w:tcPr>
          <w:p w14:paraId="00844767" w14:textId="77777777" w:rsidR="005B0788" w:rsidRDefault="00000000">
            <w:pPr>
              <w:pStyle w:val="TAH"/>
            </w:pPr>
            <w:r>
              <w:t>P</w:t>
            </w:r>
          </w:p>
        </w:tc>
        <w:tc>
          <w:tcPr>
            <w:tcW w:w="738" w:type="pct"/>
            <w:shd w:val="clear" w:color="auto" w:fill="C0C0C0"/>
          </w:tcPr>
          <w:p w14:paraId="6DB3DC59" w14:textId="77777777" w:rsidR="005B0788" w:rsidRDefault="00000000">
            <w:pPr>
              <w:pStyle w:val="TAH"/>
            </w:pPr>
            <w:r>
              <w:t>Cardinality</w:t>
            </w:r>
          </w:p>
        </w:tc>
        <w:tc>
          <w:tcPr>
            <w:tcW w:w="967" w:type="pct"/>
            <w:shd w:val="clear" w:color="auto" w:fill="C0C0C0"/>
          </w:tcPr>
          <w:p w14:paraId="28193E25" w14:textId="77777777" w:rsidR="005B0788" w:rsidRDefault="00000000">
            <w:pPr>
              <w:pStyle w:val="TAH"/>
            </w:pPr>
            <w:r>
              <w:t>Response</w:t>
            </w:r>
          </w:p>
          <w:p w14:paraId="6B71DAA5" w14:textId="77777777" w:rsidR="005B0788" w:rsidRDefault="00000000">
            <w:pPr>
              <w:pStyle w:val="TAH"/>
            </w:pPr>
            <w:r>
              <w:t>codes</w:t>
            </w:r>
          </w:p>
        </w:tc>
        <w:tc>
          <w:tcPr>
            <w:tcW w:w="1971" w:type="pct"/>
            <w:shd w:val="clear" w:color="auto" w:fill="C0C0C0"/>
          </w:tcPr>
          <w:p w14:paraId="09DDD78B" w14:textId="77777777" w:rsidR="005B0788" w:rsidRDefault="00000000">
            <w:pPr>
              <w:pStyle w:val="TAH"/>
            </w:pPr>
            <w:r>
              <w:t>Description</w:t>
            </w:r>
          </w:p>
        </w:tc>
      </w:tr>
      <w:tr w:rsidR="005B0788" w14:paraId="02AD3597" w14:textId="77777777">
        <w:trPr>
          <w:jc w:val="center"/>
        </w:trPr>
        <w:tc>
          <w:tcPr>
            <w:tcW w:w="825" w:type="pct"/>
            <w:shd w:val="clear" w:color="auto" w:fill="auto"/>
          </w:tcPr>
          <w:p w14:paraId="5F6186FE" w14:textId="77777777" w:rsidR="005B0788" w:rsidRDefault="00000000">
            <w:pPr>
              <w:pStyle w:val="TAL"/>
              <w:rPr>
                <w:lang w:eastAsia="zh-CN"/>
              </w:rPr>
            </w:pPr>
            <w:proofErr w:type="spellStart"/>
            <w:r>
              <w:rPr>
                <w:lang w:eastAsia="zh-CN"/>
              </w:rPr>
              <w:t>MessageDeliveryAck</w:t>
            </w:r>
            <w:proofErr w:type="spellEnd"/>
          </w:p>
        </w:tc>
        <w:tc>
          <w:tcPr>
            <w:tcW w:w="499" w:type="pct"/>
          </w:tcPr>
          <w:p w14:paraId="3B849890" w14:textId="77777777" w:rsidR="005B0788" w:rsidRDefault="00000000">
            <w:pPr>
              <w:pStyle w:val="TAC"/>
              <w:rPr>
                <w:lang w:eastAsia="zh-CN"/>
              </w:rPr>
            </w:pPr>
            <w:r>
              <w:rPr>
                <w:lang w:eastAsia="zh-CN"/>
              </w:rPr>
              <w:t>M</w:t>
            </w:r>
          </w:p>
        </w:tc>
        <w:tc>
          <w:tcPr>
            <w:tcW w:w="738" w:type="pct"/>
          </w:tcPr>
          <w:p w14:paraId="68DDA16E" w14:textId="77777777" w:rsidR="005B0788" w:rsidRDefault="00000000">
            <w:pPr>
              <w:pStyle w:val="TAL"/>
              <w:rPr>
                <w:lang w:eastAsia="zh-CN"/>
              </w:rPr>
            </w:pPr>
            <w:r>
              <w:rPr>
                <w:lang w:eastAsia="zh-CN"/>
              </w:rPr>
              <w:t>1</w:t>
            </w:r>
          </w:p>
        </w:tc>
        <w:tc>
          <w:tcPr>
            <w:tcW w:w="967" w:type="pct"/>
          </w:tcPr>
          <w:p w14:paraId="1986DFFD" w14:textId="77777777" w:rsidR="005B0788" w:rsidRDefault="00000000">
            <w:pPr>
              <w:pStyle w:val="TAL"/>
              <w:rPr>
                <w:lang w:eastAsia="zh-CN"/>
              </w:rPr>
            </w:pPr>
            <w:r>
              <w:rPr>
                <w:lang w:eastAsia="zh-CN"/>
              </w:rPr>
              <w:t>200 OK</w:t>
            </w:r>
          </w:p>
        </w:tc>
        <w:tc>
          <w:tcPr>
            <w:tcW w:w="1971" w:type="pct"/>
            <w:shd w:val="clear" w:color="auto" w:fill="auto"/>
          </w:tcPr>
          <w:p w14:paraId="664BBD62" w14:textId="77777777" w:rsidR="005B0788" w:rsidRDefault="00000000">
            <w:pPr>
              <w:pStyle w:val="TAL"/>
            </w:pPr>
            <w:r>
              <w:t>AS Message is delivered successfully.</w:t>
            </w:r>
          </w:p>
        </w:tc>
      </w:tr>
      <w:tr w:rsidR="005B0788" w14:paraId="3CEAF402" w14:textId="77777777">
        <w:trPr>
          <w:jc w:val="center"/>
        </w:trPr>
        <w:tc>
          <w:tcPr>
            <w:tcW w:w="5000" w:type="pct"/>
            <w:gridSpan w:val="5"/>
            <w:shd w:val="clear" w:color="auto" w:fill="auto"/>
          </w:tcPr>
          <w:p w14:paraId="49EDA54A"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C9FBF54" w14:textId="77777777" w:rsidR="005B0788" w:rsidRDefault="005B0788">
      <w:pPr>
        <w:rPr>
          <w:lang w:eastAsia="zh-CN"/>
        </w:rPr>
      </w:pPr>
      <w:bookmarkStart w:id="904" w:name="_Toc96996755"/>
    </w:p>
    <w:p w14:paraId="377BC1BF" w14:textId="77777777" w:rsidR="005B0788" w:rsidRDefault="00000000">
      <w:pPr>
        <w:pStyle w:val="Heading4"/>
        <w:rPr>
          <w:lang w:eastAsia="zh-CN"/>
        </w:rPr>
      </w:pPr>
      <w:bookmarkStart w:id="905" w:name="_Toc162005558"/>
      <w:bookmarkStart w:id="906" w:name="_Toc97197161"/>
      <w:r>
        <w:rPr>
          <w:lang w:eastAsia="zh-CN"/>
        </w:rPr>
        <w:lastRenderedPageBreak/>
        <w:t>8</w:t>
      </w:r>
      <w:r>
        <w:t>.</w:t>
      </w:r>
      <w:r>
        <w:rPr>
          <w:lang w:eastAsia="zh-CN"/>
        </w:rPr>
        <w:t>2</w:t>
      </w:r>
      <w:r>
        <w:t>.3.3</w:t>
      </w:r>
      <w:r>
        <w:tab/>
        <w:t>Operation: deliver-</w:t>
      </w:r>
      <w:proofErr w:type="spellStart"/>
      <w:r>
        <w:rPr>
          <w:lang w:eastAsia="zh-CN"/>
        </w:rPr>
        <w:t>ue</w:t>
      </w:r>
      <w:proofErr w:type="spellEnd"/>
      <w:r>
        <w:rPr>
          <w:lang w:eastAsia="zh-CN"/>
        </w:rPr>
        <w:t>-message</w:t>
      </w:r>
      <w:bookmarkEnd w:id="904"/>
      <w:bookmarkEnd w:id="905"/>
      <w:bookmarkEnd w:id="906"/>
    </w:p>
    <w:p w14:paraId="21C49A20" w14:textId="77777777" w:rsidR="005B0788" w:rsidRDefault="00000000">
      <w:pPr>
        <w:pStyle w:val="Heading5"/>
      </w:pPr>
      <w:bookmarkStart w:id="907" w:name="_Toc162005559"/>
      <w:bookmarkStart w:id="908" w:name="_Toc96996756"/>
      <w:bookmarkStart w:id="909" w:name="_Toc97197162"/>
      <w:r>
        <w:rPr>
          <w:lang w:eastAsia="zh-CN"/>
        </w:rPr>
        <w:t>8</w:t>
      </w:r>
      <w:r>
        <w:t>.</w:t>
      </w:r>
      <w:r>
        <w:rPr>
          <w:lang w:eastAsia="zh-CN"/>
        </w:rPr>
        <w:t>2</w:t>
      </w:r>
      <w:r>
        <w:t>.3.3.1</w:t>
      </w:r>
      <w:r>
        <w:tab/>
        <w:t>Description</w:t>
      </w:r>
      <w:bookmarkEnd w:id="907"/>
      <w:bookmarkEnd w:id="908"/>
      <w:bookmarkEnd w:id="909"/>
    </w:p>
    <w:p w14:paraId="0E597A05" w14:textId="77777777" w:rsidR="005B0788" w:rsidRDefault="00000000">
      <w:pPr>
        <w:rPr>
          <w:lang w:eastAsia="zh-CN"/>
        </w:rPr>
      </w:pPr>
      <w:r>
        <w:rPr>
          <w:lang w:eastAsia="zh-CN"/>
        </w:rPr>
        <w:t>This operation is used by the Message Gateway (on behalf of Legacy 3GPP UE or Non-3GPP UE) to deliver message to a given MSGin5G Server.</w:t>
      </w:r>
    </w:p>
    <w:p w14:paraId="19AAD4BB" w14:textId="77777777" w:rsidR="005B0788" w:rsidRDefault="00000000">
      <w:pPr>
        <w:pStyle w:val="Heading5"/>
      </w:pPr>
      <w:bookmarkStart w:id="910" w:name="_Toc162005560"/>
      <w:bookmarkStart w:id="911" w:name="_Toc97197163"/>
      <w:bookmarkStart w:id="912" w:name="_Toc96996757"/>
      <w:r>
        <w:rPr>
          <w:lang w:eastAsia="zh-CN"/>
        </w:rPr>
        <w:t>8</w:t>
      </w:r>
      <w:r>
        <w:t>.</w:t>
      </w:r>
      <w:r>
        <w:rPr>
          <w:lang w:eastAsia="zh-CN"/>
        </w:rPr>
        <w:t>2</w:t>
      </w:r>
      <w:r>
        <w:t>.3.3.2</w:t>
      </w:r>
      <w:r>
        <w:tab/>
        <w:t>Operation Definition</w:t>
      </w:r>
      <w:bookmarkEnd w:id="910"/>
      <w:bookmarkEnd w:id="911"/>
      <w:bookmarkEnd w:id="912"/>
    </w:p>
    <w:p w14:paraId="49AFC547" w14:textId="77777777" w:rsidR="005B0788"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730093C" w14:textId="77777777" w:rsidR="005B0788"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3D9007F1" w14:textId="77777777">
        <w:trPr>
          <w:jc w:val="center"/>
        </w:trPr>
        <w:tc>
          <w:tcPr>
            <w:tcW w:w="1604" w:type="dxa"/>
            <w:tcBorders>
              <w:bottom w:val="single" w:sz="6" w:space="0" w:color="auto"/>
            </w:tcBorders>
            <w:shd w:val="clear" w:color="auto" w:fill="C0C0C0"/>
          </w:tcPr>
          <w:p w14:paraId="08DF37D7" w14:textId="77777777" w:rsidR="005B0788" w:rsidRDefault="00000000">
            <w:pPr>
              <w:pStyle w:val="TAH"/>
            </w:pPr>
            <w:r>
              <w:t>Data type</w:t>
            </w:r>
          </w:p>
        </w:tc>
        <w:tc>
          <w:tcPr>
            <w:tcW w:w="518" w:type="dxa"/>
            <w:tcBorders>
              <w:bottom w:val="single" w:sz="6" w:space="0" w:color="auto"/>
            </w:tcBorders>
            <w:shd w:val="clear" w:color="auto" w:fill="C0C0C0"/>
          </w:tcPr>
          <w:p w14:paraId="766DDC17" w14:textId="77777777" w:rsidR="005B0788" w:rsidRDefault="00000000">
            <w:pPr>
              <w:pStyle w:val="TAH"/>
            </w:pPr>
            <w:r>
              <w:t>P</w:t>
            </w:r>
          </w:p>
        </w:tc>
        <w:tc>
          <w:tcPr>
            <w:tcW w:w="2268" w:type="dxa"/>
            <w:tcBorders>
              <w:bottom w:val="single" w:sz="6" w:space="0" w:color="auto"/>
            </w:tcBorders>
            <w:shd w:val="clear" w:color="auto" w:fill="C0C0C0"/>
          </w:tcPr>
          <w:p w14:paraId="6FA145E7"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1903B052" w14:textId="77777777" w:rsidR="005B0788" w:rsidRDefault="00000000">
            <w:pPr>
              <w:pStyle w:val="TAH"/>
            </w:pPr>
            <w:r>
              <w:t>Description</w:t>
            </w:r>
          </w:p>
        </w:tc>
      </w:tr>
      <w:tr w:rsidR="005B0788" w14:paraId="444597A7" w14:textId="77777777">
        <w:trPr>
          <w:jc w:val="center"/>
        </w:trPr>
        <w:tc>
          <w:tcPr>
            <w:tcW w:w="1604" w:type="dxa"/>
            <w:tcBorders>
              <w:top w:val="single" w:sz="6" w:space="0" w:color="auto"/>
            </w:tcBorders>
            <w:shd w:val="clear" w:color="auto" w:fill="auto"/>
          </w:tcPr>
          <w:p w14:paraId="598D6D55" w14:textId="77777777" w:rsidR="005B0788" w:rsidRDefault="00000000">
            <w:pPr>
              <w:pStyle w:val="TAL"/>
            </w:pPr>
            <w:proofErr w:type="spellStart"/>
            <w:r>
              <w:t>UEMessageDelivery</w:t>
            </w:r>
            <w:proofErr w:type="spellEnd"/>
          </w:p>
        </w:tc>
        <w:tc>
          <w:tcPr>
            <w:tcW w:w="518" w:type="dxa"/>
            <w:tcBorders>
              <w:top w:val="single" w:sz="6" w:space="0" w:color="auto"/>
            </w:tcBorders>
          </w:tcPr>
          <w:p w14:paraId="21A84C58" w14:textId="77777777" w:rsidR="005B0788" w:rsidRDefault="00000000">
            <w:pPr>
              <w:pStyle w:val="TAC"/>
            </w:pPr>
            <w:r>
              <w:t>M</w:t>
            </w:r>
          </w:p>
        </w:tc>
        <w:tc>
          <w:tcPr>
            <w:tcW w:w="2268" w:type="dxa"/>
            <w:tcBorders>
              <w:top w:val="single" w:sz="6" w:space="0" w:color="auto"/>
            </w:tcBorders>
          </w:tcPr>
          <w:p w14:paraId="5085861D" w14:textId="77777777" w:rsidR="005B0788" w:rsidRDefault="00000000">
            <w:pPr>
              <w:pStyle w:val="TAL"/>
            </w:pPr>
            <w:r>
              <w:t>1</w:t>
            </w:r>
          </w:p>
        </w:tc>
        <w:tc>
          <w:tcPr>
            <w:tcW w:w="5239" w:type="dxa"/>
            <w:tcBorders>
              <w:top w:val="single" w:sz="6" w:space="0" w:color="auto"/>
            </w:tcBorders>
            <w:shd w:val="clear" w:color="auto" w:fill="auto"/>
          </w:tcPr>
          <w:p w14:paraId="2D76DE94" w14:textId="77777777" w:rsidR="005B0788" w:rsidRDefault="00000000">
            <w:pPr>
              <w:pStyle w:val="TAL"/>
            </w:pPr>
            <w:r>
              <w:t>Represents the data to be used for Message Gateway (on behalf of Legacy 3GPP UE or Non-3GPP UE) to deliver message.</w:t>
            </w:r>
          </w:p>
        </w:tc>
      </w:tr>
    </w:tbl>
    <w:p w14:paraId="3CD7AAE0" w14:textId="77777777" w:rsidR="005B0788" w:rsidRDefault="005B0788">
      <w:pPr>
        <w:rPr>
          <w:lang w:eastAsia="zh-CN"/>
        </w:rPr>
      </w:pPr>
    </w:p>
    <w:p w14:paraId="38C3189C" w14:textId="77777777" w:rsidR="005B0788"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05901A11" w14:textId="77777777">
        <w:trPr>
          <w:jc w:val="center"/>
        </w:trPr>
        <w:tc>
          <w:tcPr>
            <w:tcW w:w="825" w:type="pct"/>
            <w:shd w:val="clear" w:color="auto" w:fill="C0C0C0"/>
          </w:tcPr>
          <w:p w14:paraId="2F93EC38" w14:textId="77777777" w:rsidR="005B0788" w:rsidRDefault="00000000">
            <w:pPr>
              <w:pStyle w:val="TAH"/>
            </w:pPr>
            <w:r>
              <w:t>Data type</w:t>
            </w:r>
          </w:p>
        </w:tc>
        <w:tc>
          <w:tcPr>
            <w:tcW w:w="499" w:type="pct"/>
            <w:shd w:val="clear" w:color="auto" w:fill="C0C0C0"/>
          </w:tcPr>
          <w:p w14:paraId="58D9E820" w14:textId="77777777" w:rsidR="005B0788" w:rsidRDefault="00000000">
            <w:pPr>
              <w:pStyle w:val="TAH"/>
            </w:pPr>
            <w:r>
              <w:t>P</w:t>
            </w:r>
          </w:p>
        </w:tc>
        <w:tc>
          <w:tcPr>
            <w:tcW w:w="738" w:type="pct"/>
            <w:shd w:val="clear" w:color="auto" w:fill="C0C0C0"/>
          </w:tcPr>
          <w:p w14:paraId="3AAAEDEA" w14:textId="77777777" w:rsidR="005B0788" w:rsidRDefault="00000000">
            <w:pPr>
              <w:pStyle w:val="TAH"/>
            </w:pPr>
            <w:r>
              <w:t>Cardinality</w:t>
            </w:r>
          </w:p>
        </w:tc>
        <w:tc>
          <w:tcPr>
            <w:tcW w:w="967" w:type="pct"/>
            <w:shd w:val="clear" w:color="auto" w:fill="C0C0C0"/>
          </w:tcPr>
          <w:p w14:paraId="4A75FF20" w14:textId="77777777" w:rsidR="005B0788" w:rsidRDefault="00000000">
            <w:pPr>
              <w:pStyle w:val="TAH"/>
            </w:pPr>
            <w:r>
              <w:t>Response</w:t>
            </w:r>
          </w:p>
          <w:p w14:paraId="2BC955A7" w14:textId="77777777" w:rsidR="005B0788" w:rsidRDefault="00000000">
            <w:pPr>
              <w:pStyle w:val="TAH"/>
            </w:pPr>
            <w:r>
              <w:t>codes</w:t>
            </w:r>
          </w:p>
        </w:tc>
        <w:tc>
          <w:tcPr>
            <w:tcW w:w="1971" w:type="pct"/>
            <w:shd w:val="clear" w:color="auto" w:fill="C0C0C0"/>
          </w:tcPr>
          <w:p w14:paraId="65E7B824" w14:textId="77777777" w:rsidR="005B0788" w:rsidRDefault="00000000">
            <w:pPr>
              <w:pStyle w:val="TAH"/>
            </w:pPr>
            <w:r>
              <w:t>Description</w:t>
            </w:r>
          </w:p>
        </w:tc>
      </w:tr>
      <w:tr w:rsidR="005B0788" w14:paraId="27059B8E" w14:textId="77777777">
        <w:trPr>
          <w:jc w:val="center"/>
        </w:trPr>
        <w:tc>
          <w:tcPr>
            <w:tcW w:w="825" w:type="pct"/>
            <w:shd w:val="clear" w:color="auto" w:fill="auto"/>
          </w:tcPr>
          <w:p w14:paraId="0444C19D" w14:textId="77777777" w:rsidR="005B0788" w:rsidRDefault="00000000">
            <w:pPr>
              <w:pStyle w:val="TAL"/>
              <w:rPr>
                <w:lang w:eastAsia="zh-CN"/>
              </w:rPr>
            </w:pPr>
            <w:proofErr w:type="spellStart"/>
            <w:r>
              <w:rPr>
                <w:lang w:eastAsia="zh-CN"/>
              </w:rPr>
              <w:t>MessageDeliveryAck</w:t>
            </w:r>
            <w:proofErr w:type="spellEnd"/>
          </w:p>
        </w:tc>
        <w:tc>
          <w:tcPr>
            <w:tcW w:w="499" w:type="pct"/>
          </w:tcPr>
          <w:p w14:paraId="5CC469CB" w14:textId="77777777" w:rsidR="005B0788" w:rsidRDefault="00000000">
            <w:pPr>
              <w:pStyle w:val="TAC"/>
              <w:rPr>
                <w:lang w:eastAsia="zh-CN"/>
              </w:rPr>
            </w:pPr>
            <w:r>
              <w:rPr>
                <w:lang w:eastAsia="zh-CN"/>
              </w:rPr>
              <w:t>M</w:t>
            </w:r>
          </w:p>
        </w:tc>
        <w:tc>
          <w:tcPr>
            <w:tcW w:w="738" w:type="pct"/>
          </w:tcPr>
          <w:p w14:paraId="761B6EB4" w14:textId="77777777" w:rsidR="005B0788" w:rsidRDefault="00000000">
            <w:pPr>
              <w:pStyle w:val="TAL"/>
              <w:rPr>
                <w:lang w:eastAsia="zh-CN"/>
              </w:rPr>
            </w:pPr>
            <w:r>
              <w:rPr>
                <w:lang w:eastAsia="zh-CN"/>
              </w:rPr>
              <w:t>1</w:t>
            </w:r>
          </w:p>
        </w:tc>
        <w:tc>
          <w:tcPr>
            <w:tcW w:w="967" w:type="pct"/>
          </w:tcPr>
          <w:p w14:paraId="1572E70E" w14:textId="77777777" w:rsidR="005B0788" w:rsidRDefault="00000000">
            <w:pPr>
              <w:pStyle w:val="TAL"/>
              <w:rPr>
                <w:lang w:eastAsia="zh-CN"/>
              </w:rPr>
            </w:pPr>
            <w:r>
              <w:t>20</w:t>
            </w:r>
            <w:r>
              <w:rPr>
                <w:lang w:eastAsia="zh-CN"/>
              </w:rPr>
              <w:t>0 OK</w:t>
            </w:r>
          </w:p>
        </w:tc>
        <w:tc>
          <w:tcPr>
            <w:tcW w:w="1971" w:type="pct"/>
            <w:shd w:val="clear" w:color="auto" w:fill="auto"/>
          </w:tcPr>
          <w:p w14:paraId="7416BAB5" w14:textId="77777777" w:rsidR="005B0788" w:rsidRDefault="00000000">
            <w:pPr>
              <w:pStyle w:val="TAL"/>
              <w:rPr>
                <w:lang w:eastAsia="zh-CN"/>
              </w:rPr>
            </w:pPr>
            <w:r>
              <w:rPr>
                <w:lang w:eastAsia="zh-CN"/>
              </w:rPr>
              <w:t>UE Message is delivered successfully.</w:t>
            </w:r>
          </w:p>
        </w:tc>
      </w:tr>
      <w:tr w:rsidR="005B0788" w14:paraId="703C79ED" w14:textId="77777777">
        <w:trPr>
          <w:jc w:val="center"/>
        </w:trPr>
        <w:tc>
          <w:tcPr>
            <w:tcW w:w="5000" w:type="pct"/>
            <w:gridSpan w:val="5"/>
            <w:shd w:val="clear" w:color="auto" w:fill="auto"/>
          </w:tcPr>
          <w:p w14:paraId="1D2D5C59" w14:textId="77777777" w:rsidR="005B0788" w:rsidRDefault="00000000">
            <w:pPr>
              <w:pStyle w:val="TAN"/>
            </w:pPr>
            <w:r>
              <w:t>NOTE:</w:t>
            </w:r>
            <w:r>
              <w:tab/>
              <w:t>The mandatory HTTP error status code for the POST method listed in Table 5.2.7.1-1 of 3GPP TS 29.500 [4] also apply.</w:t>
            </w:r>
          </w:p>
        </w:tc>
      </w:tr>
    </w:tbl>
    <w:p w14:paraId="5B1E70C2" w14:textId="77777777" w:rsidR="005B0788" w:rsidRDefault="005B0788">
      <w:pPr>
        <w:rPr>
          <w:lang w:eastAsia="zh-CN"/>
        </w:rPr>
      </w:pPr>
      <w:bookmarkStart w:id="913" w:name="_Toc96996758"/>
    </w:p>
    <w:p w14:paraId="39D89F77" w14:textId="77777777" w:rsidR="005B0788" w:rsidRDefault="00000000">
      <w:pPr>
        <w:pStyle w:val="Heading4"/>
        <w:rPr>
          <w:lang w:eastAsia="zh-CN"/>
        </w:rPr>
      </w:pPr>
      <w:bookmarkStart w:id="914" w:name="_Toc97197164"/>
      <w:bookmarkStart w:id="915" w:name="_Toc162005561"/>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466A5BAA" w14:textId="77777777" w:rsidR="005B0788" w:rsidRDefault="00000000">
      <w:pPr>
        <w:pStyle w:val="Heading5"/>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t>Description</w:t>
      </w:r>
      <w:bookmarkEnd w:id="916"/>
      <w:bookmarkEnd w:id="917"/>
      <w:bookmarkEnd w:id="918"/>
    </w:p>
    <w:p w14:paraId="794B74E0" w14:textId="77777777" w:rsidR="005B0788"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5ECFB9B2" w14:textId="77777777" w:rsidR="005B0788" w:rsidRDefault="00000000">
      <w:pPr>
        <w:pStyle w:val="Heading5"/>
      </w:pPr>
      <w:bookmarkStart w:id="919" w:name="_Toc162005563"/>
      <w:bookmarkStart w:id="920" w:name="_Toc97197166"/>
      <w:bookmarkStart w:id="921" w:name="_Toc96996760"/>
      <w:r>
        <w:rPr>
          <w:lang w:eastAsia="zh-CN"/>
        </w:rPr>
        <w:t>8</w:t>
      </w:r>
      <w:r>
        <w:t>.</w:t>
      </w:r>
      <w:r>
        <w:rPr>
          <w:lang w:eastAsia="zh-CN"/>
        </w:rPr>
        <w:t>2</w:t>
      </w:r>
      <w:r>
        <w:t>.3.</w:t>
      </w:r>
      <w:r>
        <w:rPr>
          <w:lang w:eastAsia="zh-CN"/>
        </w:rPr>
        <w:t>4</w:t>
      </w:r>
      <w:r>
        <w:t>.2</w:t>
      </w:r>
      <w:r>
        <w:tab/>
        <w:t>Operation Definition</w:t>
      </w:r>
      <w:bookmarkEnd w:id="919"/>
      <w:bookmarkEnd w:id="920"/>
      <w:bookmarkEnd w:id="921"/>
    </w:p>
    <w:p w14:paraId="6213D979" w14:textId="77777777" w:rsidR="005B0788"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2E8AE1CE" w14:textId="77777777" w:rsidR="005B0788"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4E8A65A0" w14:textId="77777777">
        <w:trPr>
          <w:jc w:val="center"/>
        </w:trPr>
        <w:tc>
          <w:tcPr>
            <w:tcW w:w="1604" w:type="dxa"/>
            <w:tcBorders>
              <w:bottom w:val="single" w:sz="6" w:space="0" w:color="auto"/>
            </w:tcBorders>
            <w:shd w:val="clear" w:color="auto" w:fill="C0C0C0"/>
          </w:tcPr>
          <w:p w14:paraId="2105766D" w14:textId="77777777" w:rsidR="005B0788" w:rsidRDefault="00000000">
            <w:pPr>
              <w:pStyle w:val="TAH"/>
            </w:pPr>
            <w:r>
              <w:t>Data type</w:t>
            </w:r>
          </w:p>
        </w:tc>
        <w:tc>
          <w:tcPr>
            <w:tcW w:w="518" w:type="dxa"/>
            <w:tcBorders>
              <w:bottom w:val="single" w:sz="6" w:space="0" w:color="auto"/>
            </w:tcBorders>
            <w:shd w:val="clear" w:color="auto" w:fill="C0C0C0"/>
          </w:tcPr>
          <w:p w14:paraId="699CFE39" w14:textId="77777777" w:rsidR="005B0788" w:rsidRDefault="00000000">
            <w:pPr>
              <w:pStyle w:val="TAH"/>
            </w:pPr>
            <w:r>
              <w:t>P</w:t>
            </w:r>
          </w:p>
        </w:tc>
        <w:tc>
          <w:tcPr>
            <w:tcW w:w="2268" w:type="dxa"/>
            <w:tcBorders>
              <w:bottom w:val="single" w:sz="6" w:space="0" w:color="auto"/>
            </w:tcBorders>
            <w:shd w:val="clear" w:color="auto" w:fill="C0C0C0"/>
          </w:tcPr>
          <w:p w14:paraId="46D1CD9D"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79C9D201" w14:textId="77777777" w:rsidR="005B0788" w:rsidRDefault="00000000">
            <w:pPr>
              <w:pStyle w:val="TAH"/>
            </w:pPr>
            <w:r>
              <w:t>Description</w:t>
            </w:r>
          </w:p>
        </w:tc>
      </w:tr>
      <w:tr w:rsidR="005B0788" w14:paraId="4E0D5645" w14:textId="77777777">
        <w:trPr>
          <w:jc w:val="center"/>
        </w:trPr>
        <w:tc>
          <w:tcPr>
            <w:tcW w:w="1604" w:type="dxa"/>
            <w:tcBorders>
              <w:top w:val="single" w:sz="6" w:space="0" w:color="auto"/>
            </w:tcBorders>
            <w:shd w:val="clear" w:color="auto" w:fill="auto"/>
          </w:tcPr>
          <w:p w14:paraId="2E698F4E" w14:textId="77777777" w:rsidR="005B0788" w:rsidRDefault="00000000">
            <w:pPr>
              <w:pStyle w:val="TAL"/>
            </w:pPr>
            <w:proofErr w:type="spellStart"/>
            <w:r>
              <w:t>DeliveryStatusReport</w:t>
            </w:r>
            <w:proofErr w:type="spellEnd"/>
          </w:p>
        </w:tc>
        <w:tc>
          <w:tcPr>
            <w:tcW w:w="518" w:type="dxa"/>
            <w:tcBorders>
              <w:top w:val="single" w:sz="6" w:space="0" w:color="auto"/>
            </w:tcBorders>
          </w:tcPr>
          <w:p w14:paraId="22AB778F" w14:textId="77777777" w:rsidR="005B0788" w:rsidRDefault="00000000">
            <w:pPr>
              <w:pStyle w:val="TAC"/>
            </w:pPr>
            <w:r>
              <w:t>M</w:t>
            </w:r>
          </w:p>
        </w:tc>
        <w:tc>
          <w:tcPr>
            <w:tcW w:w="2268" w:type="dxa"/>
            <w:tcBorders>
              <w:top w:val="single" w:sz="6" w:space="0" w:color="auto"/>
            </w:tcBorders>
          </w:tcPr>
          <w:p w14:paraId="271662B9" w14:textId="77777777" w:rsidR="005B0788" w:rsidRDefault="00000000">
            <w:pPr>
              <w:pStyle w:val="TAL"/>
            </w:pPr>
            <w:r>
              <w:t>1</w:t>
            </w:r>
          </w:p>
        </w:tc>
        <w:tc>
          <w:tcPr>
            <w:tcW w:w="5239" w:type="dxa"/>
            <w:tcBorders>
              <w:top w:val="single" w:sz="6" w:space="0" w:color="auto"/>
            </w:tcBorders>
            <w:shd w:val="clear" w:color="auto" w:fill="auto"/>
          </w:tcPr>
          <w:p w14:paraId="20D60869" w14:textId="77777777" w:rsidR="005B0788" w:rsidRDefault="00000000">
            <w:pPr>
              <w:pStyle w:val="TAL"/>
            </w:pPr>
            <w:r>
              <w:t>Represents the data to be used for Message Gateway (on behalf of Legacy 3GPP UE or Non-3GPP UE) or the Application Server to deliver status report.</w:t>
            </w:r>
          </w:p>
        </w:tc>
      </w:tr>
    </w:tbl>
    <w:p w14:paraId="70B382C2" w14:textId="77777777" w:rsidR="005B0788" w:rsidRDefault="005B0788">
      <w:pPr>
        <w:rPr>
          <w:lang w:eastAsia="zh-CN"/>
        </w:rPr>
      </w:pPr>
    </w:p>
    <w:p w14:paraId="31AC49AF" w14:textId="77777777" w:rsidR="005B0788"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11AA351E" w14:textId="77777777">
        <w:trPr>
          <w:jc w:val="center"/>
        </w:trPr>
        <w:tc>
          <w:tcPr>
            <w:tcW w:w="825" w:type="pct"/>
            <w:shd w:val="clear" w:color="auto" w:fill="C0C0C0"/>
          </w:tcPr>
          <w:p w14:paraId="39938622" w14:textId="77777777" w:rsidR="005B0788" w:rsidRDefault="00000000">
            <w:pPr>
              <w:pStyle w:val="TAH"/>
            </w:pPr>
            <w:r>
              <w:t>Data type</w:t>
            </w:r>
          </w:p>
        </w:tc>
        <w:tc>
          <w:tcPr>
            <w:tcW w:w="499" w:type="pct"/>
            <w:shd w:val="clear" w:color="auto" w:fill="C0C0C0"/>
          </w:tcPr>
          <w:p w14:paraId="6B8D8BBC" w14:textId="77777777" w:rsidR="005B0788" w:rsidRDefault="00000000">
            <w:pPr>
              <w:pStyle w:val="TAH"/>
            </w:pPr>
            <w:r>
              <w:t>P</w:t>
            </w:r>
          </w:p>
        </w:tc>
        <w:tc>
          <w:tcPr>
            <w:tcW w:w="738" w:type="pct"/>
            <w:shd w:val="clear" w:color="auto" w:fill="C0C0C0"/>
          </w:tcPr>
          <w:p w14:paraId="30368CC8" w14:textId="77777777" w:rsidR="005B0788" w:rsidRDefault="00000000">
            <w:pPr>
              <w:pStyle w:val="TAH"/>
            </w:pPr>
            <w:r>
              <w:t>Cardinality</w:t>
            </w:r>
          </w:p>
        </w:tc>
        <w:tc>
          <w:tcPr>
            <w:tcW w:w="967" w:type="pct"/>
            <w:shd w:val="clear" w:color="auto" w:fill="C0C0C0"/>
          </w:tcPr>
          <w:p w14:paraId="37C39445" w14:textId="77777777" w:rsidR="005B0788" w:rsidRDefault="00000000">
            <w:pPr>
              <w:pStyle w:val="TAH"/>
            </w:pPr>
            <w:r>
              <w:t>Response</w:t>
            </w:r>
          </w:p>
          <w:p w14:paraId="651BFD12" w14:textId="77777777" w:rsidR="005B0788" w:rsidRDefault="00000000">
            <w:pPr>
              <w:pStyle w:val="TAH"/>
            </w:pPr>
            <w:r>
              <w:t>codes</w:t>
            </w:r>
          </w:p>
        </w:tc>
        <w:tc>
          <w:tcPr>
            <w:tcW w:w="1971" w:type="pct"/>
            <w:shd w:val="clear" w:color="auto" w:fill="C0C0C0"/>
          </w:tcPr>
          <w:p w14:paraId="7DC88BDA" w14:textId="77777777" w:rsidR="005B0788" w:rsidRDefault="00000000">
            <w:pPr>
              <w:pStyle w:val="TAH"/>
            </w:pPr>
            <w:r>
              <w:t>Description</w:t>
            </w:r>
          </w:p>
        </w:tc>
      </w:tr>
      <w:tr w:rsidR="005B0788" w14:paraId="4845E81B" w14:textId="77777777">
        <w:trPr>
          <w:jc w:val="center"/>
        </w:trPr>
        <w:tc>
          <w:tcPr>
            <w:tcW w:w="825" w:type="pct"/>
            <w:shd w:val="clear" w:color="auto" w:fill="auto"/>
          </w:tcPr>
          <w:p w14:paraId="49C46A62" w14:textId="77777777" w:rsidR="005B0788" w:rsidRDefault="00000000">
            <w:pPr>
              <w:pStyle w:val="TAL"/>
              <w:rPr>
                <w:lang w:eastAsia="zh-CN"/>
              </w:rPr>
            </w:pPr>
            <w:proofErr w:type="spellStart"/>
            <w:r>
              <w:rPr>
                <w:lang w:eastAsia="zh-CN"/>
              </w:rPr>
              <w:t>MessageDeliveryAck</w:t>
            </w:r>
            <w:proofErr w:type="spellEnd"/>
          </w:p>
        </w:tc>
        <w:tc>
          <w:tcPr>
            <w:tcW w:w="499" w:type="pct"/>
          </w:tcPr>
          <w:p w14:paraId="0F320B12" w14:textId="77777777" w:rsidR="005B0788" w:rsidRDefault="00000000">
            <w:pPr>
              <w:pStyle w:val="TAC"/>
              <w:rPr>
                <w:lang w:eastAsia="zh-CN"/>
              </w:rPr>
            </w:pPr>
            <w:r>
              <w:rPr>
                <w:lang w:eastAsia="zh-CN"/>
              </w:rPr>
              <w:t>M</w:t>
            </w:r>
          </w:p>
        </w:tc>
        <w:tc>
          <w:tcPr>
            <w:tcW w:w="738" w:type="pct"/>
          </w:tcPr>
          <w:p w14:paraId="0DDF605F" w14:textId="77777777" w:rsidR="005B0788" w:rsidRDefault="00000000">
            <w:pPr>
              <w:pStyle w:val="TAL"/>
              <w:rPr>
                <w:lang w:eastAsia="zh-CN"/>
              </w:rPr>
            </w:pPr>
            <w:r>
              <w:rPr>
                <w:lang w:eastAsia="zh-CN"/>
              </w:rPr>
              <w:t>1</w:t>
            </w:r>
          </w:p>
        </w:tc>
        <w:tc>
          <w:tcPr>
            <w:tcW w:w="967" w:type="pct"/>
          </w:tcPr>
          <w:p w14:paraId="4D80E425" w14:textId="77777777" w:rsidR="005B0788" w:rsidRDefault="00000000">
            <w:pPr>
              <w:pStyle w:val="TAL"/>
              <w:rPr>
                <w:lang w:eastAsia="zh-CN"/>
              </w:rPr>
            </w:pPr>
            <w:r>
              <w:t>20</w:t>
            </w:r>
            <w:r>
              <w:rPr>
                <w:lang w:eastAsia="zh-CN"/>
              </w:rPr>
              <w:t>0 OK</w:t>
            </w:r>
          </w:p>
        </w:tc>
        <w:tc>
          <w:tcPr>
            <w:tcW w:w="1971" w:type="pct"/>
            <w:shd w:val="clear" w:color="auto" w:fill="auto"/>
          </w:tcPr>
          <w:p w14:paraId="64BD2BCB" w14:textId="77777777" w:rsidR="005B0788" w:rsidRDefault="00000000">
            <w:pPr>
              <w:pStyle w:val="TAL"/>
              <w:rPr>
                <w:lang w:eastAsia="zh-CN"/>
              </w:rPr>
            </w:pPr>
            <w:r>
              <w:rPr>
                <w:lang w:eastAsia="zh-CN"/>
              </w:rPr>
              <w:t>The status report is delivered successfully.</w:t>
            </w:r>
          </w:p>
        </w:tc>
      </w:tr>
      <w:tr w:rsidR="005B0788" w14:paraId="674F3582" w14:textId="77777777">
        <w:trPr>
          <w:jc w:val="center"/>
        </w:trPr>
        <w:tc>
          <w:tcPr>
            <w:tcW w:w="5000" w:type="pct"/>
            <w:gridSpan w:val="5"/>
            <w:shd w:val="clear" w:color="auto" w:fill="auto"/>
          </w:tcPr>
          <w:p w14:paraId="3CE63A16"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4C49C0F" w14:textId="77777777" w:rsidR="005B0788" w:rsidRDefault="005B0788">
      <w:pPr>
        <w:rPr>
          <w:lang w:eastAsia="zh-CN"/>
        </w:rPr>
      </w:pPr>
    </w:p>
    <w:p w14:paraId="65A3D180" w14:textId="77777777" w:rsidR="005B0788" w:rsidRDefault="00000000">
      <w:pPr>
        <w:pStyle w:val="Heading3"/>
      </w:pPr>
      <w:bookmarkStart w:id="922" w:name="_Toc162005564"/>
      <w:bookmarkStart w:id="923" w:name="_Toc83768369"/>
      <w:bookmarkStart w:id="924" w:name="_Toc97197167"/>
      <w:bookmarkStart w:id="925" w:name="_Toc96996761"/>
      <w:bookmarkStart w:id="926" w:name="_Toc93878991"/>
      <w:r>
        <w:rPr>
          <w:lang w:eastAsia="zh-CN"/>
        </w:rPr>
        <w:t>8</w:t>
      </w:r>
      <w:r>
        <w:t>.</w:t>
      </w:r>
      <w:r>
        <w:rPr>
          <w:lang w:eastAsia="zh-CN"/>
        </w:rPr>
        <w:t>2</w:t>
      </w:r>
      <w:r>
        <w:t>.4</w:t>
      </w:r>
      <w:r>
        <w:tab/>
        <w:t>Notifications</w:t>
      </w:r>
      <w:bookmarkEnd w:id="922"/>
      <w:bookmarkEnd w:id="923"/>
      <w:bookmarkEnd w:id="924"/>
      <w:bookmarkEnd w:id="925"/>
      <w:bookmarkEnd w:id="926"/>
    </w:p>
    <w:p w14:paraId="58A90479" w14:textId="77777777" w:rsidR="005B0788" w:rsidRDefault="00000000">
      <w:r>
        <w:rPr>
          <w:lang w:eastAsia="zh-CN"/>
        </w:rPr>
        <w:t>None</w:t>
      </w:r>
      <w:r>
        <w:t>.</w:t>
      </w:r>
    </w:p>
    <w:p w14:paraId="671D8227" w14:textId="77777777" w:rsidR="005B0788" w:rsidRDefault="00000000">
      <w:pPr>
        <w:pStyle w:val="Heading3"/>
      </w:pPr>
      <w:bookmarkStart w:id="927" w:name="_Toc97197168"/>
      <w:bookmarkStart w:id="928" w:name="_Toc162005565"/>
      <w:bookmarkStart w:id="929" w:name="_Toc96996762"/>
      <w:bookmarkStart w:id="930" w:name="_Toc83768370"/>
      <w:bookmarkStart w:id="931" w:name="_Toc93878992"/>
      <w:r>
        <w:rPr>
          <w:lang w:eastAsia="zh-CN"/>
        </w:rPr>
        <w:t>8</w:t>
      </w:r>
      <w:r>
        <w:t>.</w:t>
      </w:r>
      <w:r>
        <w:rPr>
          <w:lang w:eastAsia="zh-CN"/>
        </w:rPr>
        <w:t>2</w:t>
      </w:r>
      <w:r>
        <w:t>.5</w:t>
      </w:r>
      <w:r>
        <w:tab/>
        <w:t>Data Model</w:t>
      </w:r>
      <w:bookmarkEnd w:id="927"/>
      <w:bookmarkEnd w:id="928"/>
      <w:bookmarkEnd w:id="929"/>
      <w:bookmarkEnd w:id="930"/>
      <w:bookmarkEnd w:id="931"/>
    </w:p>
    <w:p w14:paraId="7216F718" w14:textId="77777777" w:rsidR="005B0788" w:rsidRDefault="00000000">
      <w:pPr>
        <w:pStyle w:val="Heading4"/>
      </w:pPr>
      <w:bookmarkStart w:id="932" w:name="_Toc93878993"/>
      <w:bookmarkStart w:id="933" w:name="_Toc96996763"/>
      <w:bookmarkStart w:id="934" w:name="_Toc97197169"/>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6124741" w14:textId="77777777" w:rsidR="005B0788" w:rsidRDefault="00000000">
      <w:pPr>
        <w:rPr>
          <w:lang w:eastAsia="zh-CN"/>
        </w:rPr>
      </w:pPr>
      <w:r>
        <w:rPr>
          <w:lang w:eastAsia="zh-CN"/>
        </w:rPr>
        <w:t xml:space="preserve">This clause specifies the application data model supported by the API. Data types listed in clause 7.2 apply to this API. Table 8.2.5.1-1 specifies the data types defined specifically for the </w:t>
      </w:r>
      <w:proofErr w:type="spellStart"/>
      <w:r>
        <w:rPr>
          <w:lang w:eastAsia="zh-CN"/>
        </w:rPr>
        <w:t>MSGS_MSGDelivery</w:t>
      </w:r>
      <w:proofErr w:type="spellEnd"/>
      <w:r>
        <w:rPr>
          <w:lang w:eastAsia="zh-CN"/>
        </w:rPr>
        <w:t xml:space="preserve"> API service.</w:t>
      </w:r>
    </w:p>
    <w:p w14:paraId="36448C6A" w14:textId="77777777" w:rsidR="005B0788"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74B05126" w14:textId="77777777">
        <w:trPr>
          <w:jc w:val="center"/>
        </w:trPr>
        <w:tc>
          <w:tcPr>
            <w:tcW w:w="2868" w:type="dxa"/>
            <w:shd w:val="clear" w:color="auto" w:fill="C0C0C0"/>
          </w:tcPr>
          <w:p w14:paraId="7ECB8576" w14:textId="77777777" w:rsidR="005B0788" w:rsidRDefault="00000000">
            <w:pPr>
              <w:pStyle w:val="TAH"/>
              <w:rPr>
                <w:kern w:val="2"/>
                <w:szCs w:val="22"/>
              </w:rPr>
            </w:pPr>
            <w:r>
              <w:rPr>
                <w:kern w:val="2"/>
                <w:szCs w:val="22"/>
              </w:rPr>
              <w:t>Data type</w:t>
            </w:r>
          </w:p>
        </w:tc>
        <w:tc>
          <w:tcPr>
            <w:tcW w:w="1297" w:type="dxa"/>
            <w:shd w:val="clear" w:color="auto" w:fill="C0C0C0"/>
          </w:tcPr>
          <w:p w14:paraId="60CC0098" w14:textId="77777777" w:rsidR="005B0788" w:rsidRDefault="00000000">
            <w:pPr>
              <w:pStyle w:val="TAH"/>
              <w:rPr>
                <w:kern w:val="2"/>
                <w:szCs w:val="22"/>
              </w:rPr>
            </w:pPr>
            <w:r>
              <w:rPr>
                <w:kern w:val="2"/>
                <w:szCs w:val="22"/>
              </w:rPr>
              <w:t>Section defined</w:t>
            </w:r>
          </w:p>
        </w:tc>
        <w:tc>
          <w:tcPr>
            <w:tcW w:w="2887" w:type="dxa"/>
            <w:shd w:val="clear" w:color="auto" w:fill="C0C0C0"/>
          </w:tcPr>
          <w:p w14:paraId="0D3FA375" w14:textId="77777777" w:rsidR="005B0788" w:rsidRDefault="00000000">
            <w:pPr>
              <w:pStyle w:val="TAH"/>
              <w:rPr>
                <w:kern w:val="2"/>
                <w:szCs w:val="22"/>
              </w:rPr>
            </w:pPr>
            <w:r>
              <w:rPr>
                <w:kern w:val="2"/>
                <w:szCs w:val="22"/>
              </w:rPr>
              <w:t>Description</w:t>
            </w:r>
          </w:p>
        </w:tc>
        <w:tc>
          <w:tcPr>
            <w:tcW w:w="2725" w:type="dxa"/>
            <w:shd w:val="clear" w:color="auto" w:fill="C0C0C0"/>
          </w:tcPr>
          <w:p w14:paraId="5D6E89FB" w14:textId="77777777" w:rsidR="005B0788" w:rsidRDefault="00000000">
            <w:pPr>
              <w:pStyle w:val="TAH"/>
              <w:rPr>
                <w:kern w:val="2"/>
                <w:szCs w:val="22"/>
              </w:rPr>
            </w:pPr>
            <w:r>
              <w:rPr>
                <w:kern w:val="2"/>
                <w:szCs w:val="22"/>
              </w:rPr>
              <w:t>Applicability</w:t>
            </w:r>
          </w:p>
        </w:tc>
      </w:tr>
      <w:tr w:rsidR="005B0788" w14:paraId="635761EA" w14:textId="77777777">
        <w:trPr>
          <w:jc w:val="center"/>
        </w:trPr>
        <w:tc>
          <w:tcPr>
            <w:tcW w:w="2868" w:type="dxa"/>
          </w:tcPr>
          <w:p w14:paraId="2B261F62" w14:textId="77777777" w:rsidR="005B0788" w:rsidRDefault="00000000">
            <w:pPr>
              <w:pStyle w:val="TAL"/>
              <w:rPr>
                <w:kern w:val="2"/>
                <w:szCs w:val="22"/>
              </w:rPr>
            </w:pPr>
            <w:proofErr w:type="spellStart"/>
            <w:r>
              <w:rPr>
                <w:kern w:val="2"/>
                <w:szCs w:val="22"/>
                <w:lang w:eastAsia="zh-CN"/>
              </w:rPr>
              <w:t>ASMessageDelivery</w:t>
            </w:r>
            <w:proofErr w:type="spellEnd"/>
          </w:p>
        </w:tc>
        <w:tc>
          <w:tcPr>
            <w:tcW w:w="1297" w:type="dxa"/>
          </w:tcPr>
          <w:p w14:paraId="708EC0C0" w14:textId="77777777" w:rsidR="005B0788" w:rsidRDefault="00000000">
            <w:pPr>
              <w:pStyle w:val="TAL"/>
              <w:rPr>
                <w:kern w:val="2"/>
                <w:szCs w:val="22"/>
                <w:lang w:eastAsia="zh-CN"/>
              </w:rPr>
            </w:pPr>
            <w:r>
              <w:rPr>
                <w:rFonts w:cs="Arial"/>
                <w:kern w:val="2"/>
                <w:szCs w:val="18"/>
                <w:lang w:eastAsia="zh-CN"/>
              </w:rPr>
              <w:t>8.2.5.2.2</w:t>
            </w:r>
          </w:p>
        </w:tc>
        <w:tc>
          <w:tcPr>
            <w:tcW w:w="2887" w:type="dxa"/>
          </w:tcPr>
          <w:p w14:paraId="2F8570E6" w14:textId="77777777" w:rsidR="005B0788" w:rsidRDefault="00000000">
            <w:pPr>
              <w:pStyle w:val="TAL"/>
              <w:rPr>
                <w:rFonts w:cs="Arial"/>
                <w:kern w:val="2"/>
                <w:szCs w:val="18"/>
              </w:rPr>
            </w:pPr>
            <w:r>
              <w:rPr>
                <w:rFonts w:cs="Arial"/>
                <w:kern w:val="2"/>
                <w:szCs w:val="18"/>
              </w:rPr>
              <w:t>The AS message delivery request information.</w:t>
            </w:r>
          </w:p>
        </w:tc>
        <w:tc>
          <w:tcPr>
            <w:tcW w:w="2725" w:type="dxa"/>
          </w:tcPr>
          <w:p w14:paraId="2D48F7CE" w14:textId="77777777" w:rsidR="005B0788" w:rsidRDefault="005B0788">
            <w:pPr>
              <w:pStyle w:val="TAL"/>
              <w:rPr>
                <w:rFonts w:cs="Arial"/>
                <w:kern w:val="2"/>
                <w:szCs w:val="18"/>
              </w:rPr>
            </w:pPr>
          </w:p>
        </w:tc>
      </w:tr>
      <w:tr w:rsidR="005B0788" w14:paraId="14320749" w14:textId="77777777">
        <w:trPr>
          <w:jc w:val="center"/>
        </w:trPr>
        <w:tc>
          <w:tcPr>
            <w:tcW w:w="2868" w:type="dxa"/>
          </w:tcPr>
          <w:p w14:paraId="2A54442C" w14:textId="77777777" w:rsidR="005B0788" w:rsidRDefault="00000000">
            <w:pPr>
              <w:pStyle w:val="TAL"/>
              <w:rPr>
                <w:kern w:val="2"/>
                <w:szCs w:val="22"/>
                <w:lang w:eastAsia="zh-CN"/>
              </w:rPr>
            </w:pPr>
            <w:proofErr w:type="spellStart"/>
            <w:r>
              <w:rPr>
                <w:kern w:val="2"/>
                <w:szCs w:val="22"/>
                <w:lang w:eastAsia="zh-CN"/>
              </w:rPr>
              <w:t>DeliveryStatus</w:t>
            </w:r>
            <w:proofErr w:type="spellEnd"/>
          </w:p>
        </w:tc>
        <w:tc>
          <w:tcPr>
            <w:tcW w:w="1297" w:type="dxa"/>
          </w:tcPr>
          <w:p w14:paraId="7DC8109E" w14:textId="77777777" w:rsidR="005B0788" w:rsidRDefault="00000000">
            <w:pPr>
              <w:pStyle w:val="TAL"/>
              <w:rPr>
                <w:rFonts w:cs="Arial"/>
                <w:kern w:val="2"/>
                <w:szCs w:val="18"/>
                <w:lang w:eastAsia="zh-CN"/>
              </w:rPr>
            </w:pPr>
            <w:r>
              <w:rPr>
                <w:rFonts w:cs="Arial"/>
                <w:kern w:val="2"/>
                <w:szCs w:val="18"/>
                <w:lang w:eastAsia="zh-CN"/>
              </w:rPr>
              <w:t>8.2.5.3.3</w:t>
            </w:r>
          </w:p>
        </w:tc>
        <w:tc>
          <w:tcPr>
            <w:tcW w:w="2887" w:type="dxa"/>
          </w:tcPr>
          <w:p w14:paraId="7F3265EB" w14:textId="77777777" w:rsidR="005B0788"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4B7CF78F" w14:textId="77777777" w:rsidR="005B0788" w:rsidRDefault="005B0788">
            <w:pPr>
              <w:pStyle w:val="TAL"/>
              <w:rPr>
                <w:rFonts w:cs="Arial"/>
                <w:kern w:val="2"/>
                <w:szCs w:val="18"/>
              </w:rPr>
            </w:pPr>
          </w:p>
        </w:tc>
      </w:tr>
      <w:tr w:rsidR="005B0788" w14:paraId="70F89065" w14:textId="77777777">
        <w:trPr>
          <w:jc w:val="center"/>
        </w:trPr>
        <w:tc>
          <w:tcPr>
            <w:tcW w:w="2868" w:type="dxa"/>
          </w:tcPr>
          <w:p w14:paraId="5E4E494B" w14:textId="77777777" w:rsidR="005B0788" w:rsidRDefault="00000000">
            <w:pPr>
              <w:pStyle w:val="TAL"/>
              <w:rPr>
                <w:kern w:val="2"/>
                <w:szCs w:val="22"/>
                <w:lang w:eastAsia="zh-CN"/>
              </w:rPr>
            </w:pPr>
            <w:proofErr w:type="spellStart"/>
            <w:r>
              <w:rPr>
                <w:kern w:val="2"/>
                <w:szCs w:val="22"/>
                <w:lang w:eastAsia="zh-CN"/>
              </w:rPr>
              <w:t>DeliveryStatusReport</w:t>
            </w:r>
            <w:proofErr w:type="spellEnd"/>
          </w:p>
        </w:tc>
        <w:tc>
          <w:tcPr>
            <w:tcW w:w="1297" w:type="dxa"/>
          </w:tcPr>
          <w:p w14:paraId="7C5EB0E9" w14:textId="77777777" w:rsidR="005B0788" w:rsidRDefault="00000000">
            <w:pPr>
              <w:pStyle w:val="TAL"/>
              <w:rPr>
                <w:rFonts w:cs="Arial"/>
                <w:kern w:val="2"/>
                <w:szCs w:val="18"/>
                <w:lang w:eastAsia="zh-CN"/>
              </w:rPr>
            </w:pPr>
            <w:r>
              <w:rPr>
                <w:rFonts w:cs="Arial"/>
                <w:kern w:val="2"/>
                <w:szCs w:val="18"/>
                <w:lang w:eastAsia="zh-CN"/>
              </w:rPr>
              <w:t>8.2.5.2.7</w:t>
            </w:r>
          </w:p>
        </w:tc>
        <w:tc>
          <w:tcPr>
            <w:tcW w:w="2887" w:type="dxa"/>
          </w:tcPr>
          <w:p w14:paraId="57B5E5B6" w14:textId="77777777" w:rsidR="005B0788" w:rsidRDefault="00000000">
            <w:pPr>
              <w:pStyle w:val="TAL"/>
              <w:rPr>
                <w:rFonts w:cs="Arial"/>
                <w:kern w:val="2"/>
                <w:szCs w:val="18"/>
              </w:rPr>
            </w:pPr>
            <w:r>
              <w:rPr>
                <w:rFonts w:cs="Arial"/>
                <w:kern w:val="2"/>
                <w:szCs w:val="18"/>
              </w:rPr>
              <w:t>The message delivery status report request information.</w:t>
            </w:r>
          </w:p>
        </w:tc>
        <w:tc>
          <w:tcPr>
            <w:tcW w:w="2725" w:type="dxa"/>
          </w:tcPr>
          <w:p w14:paraId="783A55C0" w14:textId="77777777" w:rsidR="005B0788" w:rsidRDefault="005B0788">
            <w:pPr>
              <w:pStyle w:val="TAL"/>
              <w:rPr>
                <w:rFonts w:cs="Arial"/>
                <w:kern w:val="2"/>
                <w:szCs w:val="18"/>
              </w:rPr>
            </w:pPr>
          </w:p>
        </w:tc>
      </w:tr>
      <w:tr w:rsidR="005B0788" w14:paraId="6C5308FF" w14:textId="77777777">
        <w:trPr>
          <w:jc w:val="center"/>
        </w:trPr>
        <w:tc>
          <w:tcPr>
            <w:tcW w:w="2868" w:type="dxa"/>
          </w:tcPr>
          <w:p w14:paraId="0AC87765" w14:textId="77777777" w:rsidR="005B0788" w:rsidRDefault="00000000">
            <w:pPr>
              <w:pStyle w:val="TAL"/>
              <w:rPr>
                <w:kern w:val="2"/>
                <w:szCs w:val="22"/>
                <w:lang w:eastAsia="zh-CN"/>
              </w:rPr>
            </w:pPr>
            <w:proofErr w:type="spellStart"/>
            <w:r>
              <w:rPr>
                <w:kern w:val="2"/>
                <w:szCs w:val="22"/>
                <w:lang w:eastAsia="zh-CN"/>
              </w:rPr>
              <w:t>MessageDeliveryAck</w:t>
            </w:r>
            <w:proofErr w:type="spellEnd"/>
          </w:p>
        </w:tc>
        <w:tc>
          <w:tcPr>
            <w:tcW w:w="1297" w:type="dxa"/>
          </w:tcPr>
          <w:p w14:paraId="4799052E" w14:textId="77777777" w:rsidR="005B0788" w:rsidRDefault="00000000">
            <w:pPr>
              <w:pStyle w:val="TAL"/>
              <w:rPr>
                <w:rFonts w:cs="Arial"/>
                <w:kern w:val="2"/>
                <w:szCs w:val="18"/>
                <w:lang w:eastAsia="zh-CN"/>
              </w:rPr>
            </w:pPr>
            <w:r>
              <w:rPr>
                <w:rFonts w:cs="Arial"/>
                <w:kern w:val="2"/>
                <w:szCs w:val="18"/>
                <w:lang w:eastAsia="zh-CN"/>
              </w:rPr>
              <w:t>8.2.5.2.4</w:t>
            </w:r>
          </w:p>
        </w:tc>
        <w:tc>
          <w:tcPr>
            <w:tcW w:w="2887" w:type="dxa"/>
          </w:tcPr>
          <w:p w14:paraId="546884FC" w14:textId="77777777" w:rsidR="005B0788" w:rsidRDefault="00000000">
            <w:pPr>
              <w:pStyle w:val="TAL"/>
              <w:rPr>
                <w:rFonts w:cs="Arial"/>
                <w:kern w:val="2"/>
                <w:szCs w:val="18"/>
              </w:rPr>
            </w:pPr>
            <w:r>
              <w:rPr>
                <w:rFonts w:cs="Arial"/>
                <w:kern w:val="2"/>
                <w:szCs w:val="18"/>
              </w:rPr>
              <w:t>The message delivery response information.</w:t>
            </w:r>
          </w:p>
        </w:tc>
        <w:tc>
          <w:tcPr>
            <w:tcW w:w="2725" w:type="dxa"/>
          </w:tcPr>
          <w:p w14:paraId="48C29821" w14:textId="77777777" w:rsidR="005B0788" w:rsidRDefault="005B0788">
            <w:pPr>
              <w:pStyle w:val="TAL"/>
              <w:rPr>
                <w:rFonts w:cs="Arial"/>
                <w:kern w:val="2"/>
                <w:szCs w:val="18"/>
              </w:rPr>
            </w:pPr>
          </w:p>
        </w:tc>
      </w:tr>
      <w:tr w:rsidR="005B0788" w14:paraId="11FA8905" w14:textId="77777777">
        <w:trPr>
          <w:jc w:val="center"/>
        </w:trPr>
        <w:tc>
          <w:tcPr>
            <w:tcW w:w="2868" w:type="dxa"/>
          </w:tcPr>
          <w:p w14:paraId="488D04C4" w14:textId="77777777" w:rsidR="005B0788" w:rsidRDefault="00000000">
            <w:pPr>
              <w:pStyle w:val="TAL"/>
              <w:rPr>
                <w:kern w:val="2"/>
                <w:szCs w:val="22"/>
                <w:lang w:eastAsia="zh-CN"/>
              </w:rPr>
            </w:pPr>
            <w:proofErr w:type="spellStart"/>
            <w:r>
              <w:rPr>
                <w:kern w:val="2"/>
                <w:szCs w:val="22"/>
                <w:lang w:eastAsia="zh-CN"/>
              </w:rPr>
              <w:t>MessageSegmentParameters</w:t>
            </w:r>
            <w:proofErr w:type="spellEnd"/>
          </w:p>
        </w:tc>
        <w:tc>
          <w:tcPr>
            <w:tcW w:w="1297" w:type="dxa"/>
          </w:tcPr>
          <w:p w14:paraId="64FC9CDB" w14:textId="77777777" w:rsidR="005B0788" w:rsidRDefault="00000000">
            <w:pPr>
              <w:pStyle w:val="TAL"/>
              <w:rPr>
                <w:rFonts w:cs="Arial"/>
                <w:kern w:val="2"/>
                <w:szCs w:val="18"/>
                <w:lang w:eastAsia="zh-CN"/>
              </w:rPr>
            </w:pPr>
            <w:r>
              <w:rPr>
                <w:rFonts w:cs="Arial"/>
                <w:kern w:val="2"/>
                <w:szCs w:val="18"/>
                <w:lang w:eastAsia="zh-CN"/>
              </w:rPr>
              <w:t>8.2.5.2.5</w:t>
            </w:r>
          </w:p>
        </w:tc>
        <w:tc>
          <w:tcPr>
            <w:tcW w:w="2887" w:type="dxa"/>
          </w:tcPr>
          <w:p w14:paraId="4A1A6C9A" w14:textId="77777777" w:rsidR="005B0788" w:rsidRDefault="00000000">
            <w:pPr>
              <w:pStyle w:val="TAL"/>
              <w:rPr>
                <w:rFonts w:cs="Arial"/>
                <w:kern w:val="2"/>
                <w:szCs w:val="18"/>
              </w:rPr>
            </w:pPr>
            <w:r>
              <w:rPr>
                <w:rFonts w:cs="Arial"/>
                <w:kern w:val="2"/>
                <w:szCs w:val="18"/>
              </w:rPr>
              <w:t>Contains the message segment information of the message.</w:t>
            </w:r>
          </w:p>
        </w:tc>
        <w:tc>
          <w:tcPr>
            <w:tcW w:w="2725" w:type="dxa"/>
          </w:tcPr>
          <w:p w14:paraId="72C53120" w14:textId="77777777" w:rsidR="005B0788" w:rsidRDefault="005B0788">
            <w:pPr>
              <w:pStyle w:val="TAL"/>
              <w:rPr>
                <w:rFonts w:cs="Arial"/>
                <w:kern w:val="2"/>
                <w:szCs w:val="18"/>
              </w:rPr>
            </w:pPr>
          </w:p>
        </w:tc>
      </w:tr>
      <w:tr w:rsidR="005B0788" w14:paraId="1265FC04" w14:textId="77777777">
        <w:trPr>
          <w:jc w:val="center"/>
        </w:trPr>
        <w:tc>
          <w:tcPr>
            <w:tcW w:w="2868" w:type="dxa"/>
          </w:tcPr>
          <w:p w14:paraId="536749F9" w14:textId="77777777" w:rsidR="005B0788" w:rsidRDefault="00000000">
            <w:pPr>
              <w:pStyle w:val="TAL"/>
              <w:rPr>
                <w:kern w:val="2"/>
                <w:szCs w:val="22"/>
                <w:lang w:eastAsia="zh-CN"/>
              </w:rPr>
            </w:pPr>
            <w:r>
              <w:rPr>
                <w:kern w:val="2"/>
                <w:szCs w:val="22"/>
                <w:lang w:eastAsia="zh-CN"/>
              </w:rPr>
              <w:t>Priority</w:t>
            </w:r>
          </w:p>
        </w:tc>
        <w:tc>
          <w:tcPr>
            <w:tcW w:w="1297" w:type="dxa"/>
          </w:tcPr>
          <w:p w14:paraId="3C8DC866" w14:textId="77777777" w:rsidR="005B0788" w:rsidRDefault="00000000">
            <w:pPr>
              <w:pStyle w:val="TAL"/>
              <w:rPr>
                <w:rFonts w:cs="Arial"/>
                <w:kern w:val="2"/>
                <w:szCs w:val="18"/>
                <w:lang w:eastAsia="zh-CN"/>
              </w:rPr>
            </w:pPr>
            <w:r>
              <w:rPr>
                <w:rFonts w:cs="Arial"/>
                <w:kern w:val="2"/>
                <w:szCs w:val="18"/>
                <w:lang w:eastAsia="zh-CN"/>
              </w:rPr>
              <w:t>8.2.5.3.5</w:t>
            </w:r>
          </w:p>
        </w:tc>
        <w:tc>
          <w:tcPr>
            <w:tcW w:w="2887" w:type="dxa"/>
          </w:tcPr>
          <w:p w14:paraId="264DBCF5" w14:textId="77777777" w:rsidR="005B0788" w:rsidRDefault="00000000">
            <w:pPr>
              <w:pStyle w:val="TAL"/>
              <w:rPr>
                <w:rFonts w:cs="Arial"/>
                <w:kern w:val="2"/>
                <w:szCs w:val="18"/>
              </w:rPr>
            </w:pPr>
            <w:r>
              <w:rPr>
                <w:rFonts w:cs="Arial"/>
                <w:kern w:val="2"/>
                <w:szCs w:val="18"/>
              </w:rPr>
              <w:t>Application priority level requested for this message.</w:t>
            </w:r>
          </w:p>
        </w:tc>
        <w:tc>
          <w:tcPr>
            <w:tcW w:w="2725" w:type="dxa"/>
          </w:tcPr>
          <w:p w14:paraId="0F56DCEC" w14:textId="77777777" w:rsidR="005B0788" w:rsidRDefault="005B0788">
            <w:pPr>
              <w:pStyle w:val="TAL"/>
              <w:rPr>
                <w:rFonts w:cs="Arial"/>
                <w:kern w:val="2"/>
                <w:szCs w:val="18"/>
              </w:rPr>
            </w:pPr>
          </w:p>
        </w:tc>
      </w:tr>
      <w:tr w:rsidR="005B0788" w14:paraId="04514363" w14:textId="77777777">
        <w:trPr>
          <w:jc w:val="center"/>
        </w:trPr>
        <w:tc>
          <w:tcPr>
            <w:tcW w:w="2868" w:type="dxa"/>
          </w:tcPr>
          <w:p w14:paraId="6D81D45B" w14:textId="77777777" w:rsidR="005B0788" w:rsidRDefault="00000000">
            <w:pPr>
              <w:pStyle w:val="TAL"/>
              <w:rPr>
                <w:kern w:val="2"/>
                <w:szCs w:val="22"/>
                <w:lang w:eastAsia="zh-CN"/>
              </w:rPr>
            </w:pPr>
            <w:proofErr w:type="spellStart"/>
            <w:r>
              <w:rPr>
                <w:kern w:val="2"/>
                <w:szCs w:val="22"/>
                <w:lang w:eastAsia="zh-CN"/>
              </w:rPr>
              <w:t>ReportDeliveryStatus</w:t>
            </w:r>
            <w:proofErr w:type="spellEnd"/>
          </w:p>
        </w:tc>
        <w:tc>
          <w:tcPr>
            <w:tcW w:w="1297" w:type="dxa"/>
          </w:tcPr>
          <w:p w14:paraId="28BC9C06" w14:textId="77777777" w:rsidR="005B0788" w:rsidRDefault="00000000">
            <w:pPr>
              <w:pStyle w:val="TAL"/>
              <w:rPr>
                <w:rFonts w:cs="Arial"/>
                <w:kern w:val="2"/>
                <w:szCs w:val="18"/>
                <w:lang w:eastAsia="zh-CN"/>
              </w:rPr>
            </w:pPr>
            <w:r>
              <w:rPr>
                <w:rFonts w:cs="Arial"/>
                <w:kern w:val="2"/>
                <w:szCs w:val="18"/>
                <w:lang w:eastAsia="zh-CN"/>
              </w:rPr>
              <w:t>8.2.5.3.4</w:t>
            </w:r>
          </w:p>
        </w:tc>
        <w:tc>
          <w:tcPr>
            <w:tcW w:w="2887" w:type="dxa"/>
          </w:tcPr>
          <w:p w14:paraId="66BA5A7C" w14:textId="77777777" w:rsidR="005B0788"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162E2BC1" w14:textId="77777777" w:rsidR="005B0788" w:rsidRDefault="005B0788">
            <w:pPr>
              <w:pStyle w:val="TAL"/>
              <w:rPr>
                <w:rFonts w:cs="Arial"/>
                <w:kern w:val="2"/>
                <w:szCs w:val="18"/>
              </w:rPr>
            </w:pPr>
          </w:p>
        </w:tc>
      </w:tr>
      <w:tr w:rsidR="005B0788" w14:paraId="01BC84D0" w14:textId="77777777">
        <w:trPr>
          <w:jc w:val="center"/>
        </w:trPr>
        <w:tc>
          <w:tcPr>
            <w:tcW w:w="2868" w:type="dxa"/>
          </w:tcPr>
          <w:p w14:paraId="3C92F040" w14:textId="77777777" w:rsidR="005B0788" w:rsidRDefault="00000000">
            <w:pPr>
              <w:pStyle w:val="TAL"/>
              <w:rPr>
                <w:kern w:val="2"/>
                <w:szCs w:val="22"/>
                <w:lang w:eastAsia="zh-CN"/>
              </w:rPr>
            </w:pPr>
            <w:proofErr w:type="spellStart"/>
            <w:r>
              <w:rPr>
                <w:kern w:val="2"/>
                <w:szCs w:val="22"/>
                <w:lang w:eastAsia="zh-CN"/>
              </w:rPr>
              <w:t>StoreAndForwardParameters</w:t>
            </w:r>
            <w:proofErr w:type="spellEnd"/>
          </w:p>
        </w:tc>
        <w:tc>
          <w:tcPr>
            <w:tcW w:w="1297" w:type="dxa"/>
          </w:tcPr>
          <w:p w14:paraId="6C17A56F" w14:textId="77777777" w:rsidR="005B0788" w:rsidRDefault="00000000">
            <w:pPr>
              <w:pStyle w:val="TAL"/>
              <w:rPr>
                <w:rFonts w:cs="Arial"/>
                <w:kern w:val="2"/>
                <w:szCs w:val="18"/>
                <w:lang w:eastAsia="zh-CN"/>
              </w:rPr>
            </w:pPr>
            <w:r>
              <w:rPr>
                <w:rFonts w:cs="Arial"/>
                <w:kern w:val="2"/>
                <w:szCs w:val="18"/>
                <w:lang w:eastAsia="zh-CN"/>
              </w:rPr>
              <w:t>8.2.5.2.6</w:t>
            </w:r>
          </w:p>
        </w:tc>
        <w:tc>
          <w:tcPr>
            <w:tcW w:w="2887" w:type="dxa"/>
          </w:tcPr>
          <w:p w14:paraId="62327986" w14:textId="77777777" w:rsidR="005B0788" w:rsidRDefault="00000000">
            <w:pPr>
              <w:pStyle w:val="TAL"/>
              <w:rPr>
                <w:rFonts w:cs="Arial"/>
                <w:kern w:val="2"/>
                <w:szCs w:val="18"/>
              </w:rPr>
            </w:pPr>
            <w:r>
              <w:rPr>
                <w:rFonts w:cs="Arial"/>
                <w:kern w:val="2"/>
                <w:szCs w:val="18"/>
              </w:rPr>
              <w:t>Contains the store forward information of the message.</w:t>
            </w:r>
          </w:p>
        </w:tc>
        <w:tc>
          <w:tcPr>
            <w:tcW w:w="2725" w:type="dxa"/>
          </w:tcPr>
          <w:p w14:paraId="456D0097" w14:textId="77777777" w:rsidR="005B0788" w:rsidRDefault="005B0788">
            <w:pPr>
              <w:pStyle w:val="TAL"/>
              <w:rPr>
                <w:rFonts w:cs="Arial"/>
                <w:kern w:val="2"/>
                <w:szCs w:val="18"/>
              </w:rPr>
            </w:pPr>
          </w:p>
        </w:tc>
      </w:tr>
      <w:tr w:rsidR="005B0788" w14:paraId="664E8898" w14:textId="77777777">
        <w:trPr>
          <w:jc w:val="center"/>
        </w:trPr>
        <w:tc>
          <w:tcPr>
            <w:tcW w:w="2868" w:type="dxa"/>
          </w:tcPr>
          <w:p w14:paraId="383FDEE1" w14:textId="77777777" w:rsidR="005B0788" w:rsidRDefault="00000000">
            <w:pPr>
              <w:pStyle w:val="TAL"/>
              <w:rPr>
                <w:kern w:val="2"/>
                <w:szCs w:val="22"/>
              </w:rPr>
            </w:pPr>
            <w:proofErr w:type="spellStart"/>
            <w:r>
              <w:rPr>
                <w:kern w:val="2"/>
                <w:szCs w:val="22"/>
                <w:lang w:eastAsia="zh-CN"/>
              </w:rPr>
              <w:t>UEMessageDelivery</w:t>
            </w:r>
            <w:proofErr w:type="spellEnd"/>
          </w:p>
        </w:tc>
        <w:tc>
          <w:tcPr>
            <w:tcW w:w="1297" w:type="dxa"/>
          </w:tcPr>
          <w:p w14:paraId="055623E1" w14:textId="77777777" w:rsidR="005B0788" w:rsidRDefault="00000000">
            <w:pPr>
              <w:pStyle w:val="TAL"/>
              <w:rPr>
                <w:kern w:val="2"/>
                <w:szCs w:val="22"/>
                <w:lang w:eastAsia="zh-CN"/>
              </w:rPr>
            </w:pPr>
            <w:r>
              <w:rPr>
                <w:rFonts w:cs="Arial"/>
                <w:kern w:val="2"/>
                <w:szCs w:val="18"/>
                <w:lang w:eastAsia="zh-CN"/>
              </w:rPr>
              <w:t>8.2.5.2.3</w:t>
            </w:r>
          </w:p>
        </w:tc>
        <w:tc>
          <w:tcPr>
            <w:tcW w:w="2887" w:type="dxa"/>
          </w:tcPr>
          <w:p w14:paraId="54AB1374" w14:textId="77777777" w:rsidR="005B0788" w:rsidRDefault="00000000">
            <w:pPr>
              <w:pStyle w:val="TAL"/>
              <w:rPr>
                <w:rFonts w:cs="Arial"/>
                <w:kern w:val="2"/>
                <w:szCs w:val="18"/>
              </w:rPr>
            </w:pPr>
            <w:r>
              <w:rPr>
                <w:rFonts w:cs="Arial"/>
                <w:kern w:val="2"/>
                <w:szCs w:val="18"/>
              </w:rPr>
              <w:t>The UE message delivery request information.</w:t>
            </w:r>
          </w:p>
        </w:tc>
        <w:tc>
          <w:tcPr>
            <w:tcW w:w="2725" w:type="dxa"/>
          </w:tcPr>
          <w:p w14:paraId="42162321" w14:textId="77777777" w:rsidR="005B0788" w:rsidRDefault="005B0788">
            <w:pPr>
              <w:pStyle w:val="TAL"/>
              <w:rPr>
                <w:rFonts w:cs="Arial"/>
                <w:kern w:val="2"/>
                <w:szCs w:val="18"/>
              </w:rPr>
            </w:pPr>
          </w:p>
        </w:tc>
      </w:tr>
    </w:tbl>
    <w:p w14:paraId="6DDB26BA" w14:textId="77777777" w:rsidR="005B0788" w:rsidRDefault="005B0788">
      <w:pPr>
        <w:rPr>
          <w:lang w:eastAsia="zh-CN"/>
        </w:rPr>
      </w:pPr>
    </w:p>
    <w:p w14:paraId="0B69A2E9" w14:textId="77777777" w:rsidR="005B0788" w:rsidRDefault="00000000">
      <w:pPr>
        <w:rPr>
          <w:lang w:eastAsia="zh-CN"/>
        </w:rPr>
      </w:pPr>
      <w:r>
        <w:rPr>
          <w:lang w:eastAsia="zh-CN"/>
        </w:rPr>
        <w:t xml:space="preserve">Table 8.2.5.1-2 specifies data types re-used by the </w:t>
      </w:r>
      <w:proofErr w:type="spellStart"/>
      <w:r>
        <w:rPr>
          <w:lang w:eastAsia="zh-CN"/>
        </w:rPr>
        <w:t>MSGS_MSGDelivery</w:t>
      </w:r>
      <w:proofErr w:type="spellEnd"/>
      <w:r>
        <w:rPr>
          <w:lang w:eastAsia="zh-CN"/>
        </w:rPr>
        <w:t xml:space="preserve"> API service.</w:t>
      </w:r>
    </w:p>
    <w:p w14:paraId="6E9B8980" w14:textId="77777777" w:rsidR="005B0788"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B0788" w14:paraId="16D83068" w14:textId="77777777">
        <w:trPr>
          <w:jc w:val="center"/>
        </w:trPr>
        <w:tc>
          <w:tcPr>
            <w:tcW w:w="1927" w:type="dxa"/>
            <w:shd w:val="clear" w:color="auto" w:fill="C0C0C0"/>
          </w:tcPr>
          <w:p w14:paraId="5FF6F0EE" w14:textId="77777777" w:rsidR="005B0788" w:rsidRDefault="00000000">
            <w:pPr>
              <w:pStyle w:val="TAH"/>
              <w:rPr>
                <w:kern w:val="2"/>
                <w:szCs w:val="22"/>
              </w:rPr>
            </w:pPr>
            <w:r>
              <w:rPr>
                <w:kern w:val="2"/>
                <w:szCs w:val="22"/>
              </w:rPr>
              <w:t>Data type</w:t>
            </w:r>
          </w:p>
        </w:tc>
        <w:tc>
          <w:tcPr>
            <w:tcW w:w="1848" w:type="dxa"/>
            <w:shd w:val="clear" w:color="auto" w:fill="C0C0C0"/>
          </w:tcPr>
          <w:p w14:paraId="1F85B700" w14:textId="77777777" w:rsidR="005B0788" w:rsidRDefault="00000000">
            <w:pPr>
              <w:pStyle w:val="TAH"/>
              <w:rPr>
                <w:kern w:val="2"/>
                <w:szCs w:val="22"/>
              </w:rPr>
            </w:pPr>
            <w:r>
              <w:rPr>
                <w:kern w:val="2"/>
                <w:szCs w:val="22"/>
              </w:rPr>
              <w:t>Reference</w:t>
            </w:r>
          </w:p>
        </w:tc>
        <w:tc>
          <w:tcPr>
            <w:tcW w:w="3137" w:type="dxa"/>
            <w:shd w:val="clear" w:color="auto" w:fill="C0C0C0"/>
          </w:tcPr>
          <w:p w14:paraId="67CA3AFD" w14:textId="77777777" w:rsidR="005B0788" w:rsidRDefault="00000000">
            <w:pPr>
              <w:pStyle w:val="TAH"/>
              <w:rPr>
                <w:kern w:val="2"/>
                <w:szCs w:val="22"/>
              </w:rPr>
            </w:pPr>
            <w:r>
              <w:rPr>
                <w:kern w:val="2"/>
                <w:szCs w:val="22"/>
              </w:rPr>
              <w:t>Comments</w:t>
            </w:r>
          </w:p>
        </w:tc>
        <w:tc>
          <w:tcPr>
            <w:tcW w:w="2865" w:type="dxa"/>
            <w:shd w:val="clear" w:color="auto" w:fill="C0C0C0"/>
          </w:tcPr>
          <w:p w14:paraId="5445DA65" w14:textId="77777777" w:rsidR="005B0788" w:rsidRDefault="00000000">
            <w:pPr>
              <w:pStyle w:val="TAH"/>
              <w:rPr>
                <w:kern w:val="2"/>
                <w:szCs w:val="22"/>
              </w:rPr>
            </w:pPr>
            <w:r>
              <w:rPr>
                <w:kern w:val="2"/>
                <w:szCs w:val="22"/>
              </w:rPr>
              <w:t>Applicability</w:t>
            </w:r>
          </w:p>
        </w:tc>
      </w:tr>
      <w:tr w:rsidR="005B0788" w14:paraId="5CA4455A" w14:textId="77777777">
        <w:trPr>
          <w:jc w:val="center"/>
        </w:trPr>
        <w:tc>
          <w:tcPr>
            <w:tcW w:w="1927" w:type="dxa"/>
          </w:tcPr>
          <w:p w14:paraId="7EC5C5D7" w14:textId="77777777" w:rsidR="005B0788" w:rsidRDefault="00000000">
            <w:pPr>
              <w:pStyle w:val="TAL"/>
              <w:rPr>
                <w:kern w:val="2"/>
                <w:szCs w:val="22"/>
                <w:lang w:eastAsia="zh-CN"/>
              </w:rPr>
            </w:pPr>
            <w:r>
              <w:rPr>
                <w:kern w:val="2"/>
                <w:szCs w:val="22"/>
                <w:lang w:eastAsia="zh-CN"/>
              </w:rPr>
              <w:t>Address</w:t>
            </w:r>
          </w:p>
        </w:tc>
        <w:tc>
          <w:tcPr>
            <w:tcW w:w="1848" w:type="dxa"/>
          </w:tcPr>
          <w:p w14:paraId="0443D4ED" w14:textId="77777777" w:rsidR="005B0788" w:rsidRDefault="00000000">
            <w:pPr>
              <w:pStyle w:val="TAL"/>
              <w:rPr>
                <w:kern w:val="2"/>
                <w:szCs w:val="22"/>
              </w:rPr>
            </w:pPr>
            <w:r>
              <w:rPr>
                <w:kern w:val="2"/>
                <w:szCs w:val="22"/>
              </w:rPr>
              <w:t>9.1.5.2.3</w:t>
            </w:r>
          </w:p>
        </w:tc>
        <w:tc>
          <w:tcPr>
            <w:tcW w:w="3137" w:type="dxa"/>
          </w:tcPr>
          <w:p w14:paraId="394C397A" w14:textId="77777777" w:rsidR="005B0788" w:rsidRDefault="00000000">
            <w:pPr>
              <w:pStyle w:val="TAL"/>
              <w:rPr>
                <w:rFonts w:cs="Arial"/>
                <w:kern w:val="2"/>
                <w:szCs w:val="18"/>
              </w:rPr>
            </w:pPr>
            <w:r>
              <w:rPr>
                <w:rFonts w:cs="Arial"/>
                <w:kern w:val="2"/>
                <w:szCs w:val="18"/>
              </w:rPr>
              <w:t xml:space="preserve">The data type of the </w:t>
            </w:r>
            <w:proofErr w:type="spellStart"/>
            <w:r>
              <w:rPr>
                <w:rFonts w:cs="Arial"/>
                <w:kern w:val="2"/>
                <w:szCs w:val="18"/>
              </w:rPr>
              <w:t>oriAddr</w:t>
            </w:r>
            <w:proofErr w:type="spellEnd"/>
            <w:r>
              <w:rPr>
                <w:rFonts w:cs="Arial"/>
                <w:kern w:val="2"/>
                <w:szCs w:val="18"/>
              </w:rPr>
              <w:t xml:space="preserve"> and </w:t>
            </w:r>
            <w:proofErr w:type="spellStart"/>
            <w:r>
              <w:rPr>
                <w:rFonts w:cs="Arial"/>
                <w:kern w:val="2"/>
                <w:szCs w:val="18"/>
              </w:rPr>
              <w:t>destAddr</w:t>
            </w:r>
            <w:proofErr w:type="spellEnd"/>
            <w:r>
              <w:rPr>
                <w:rFonts w:cs="Arial"/>
                <w:kern w:val="2"/>
                <w:szCs w:val="18"/>
              </w:rPr>
              <w:t>.</w:t>
            </w:r>
          </w:p>
        </w:tc>
        <w:tc>
          <w:tcPr>
            <w:tcW w:w="2865" w:type="dxa"/>
          </w:tcPr>
          <w:p w14:paraId="3C45CBB2" w14:textId="77777777" w:rsidR="005B0788" w:rsidRDefault="005B0788">
            <w:pPr>
              <w:pStyle w:val="TAL"/>
              <w:rPr>
                <w:rFonts w:cs="Arial"/>
                <w:kern w:val="2"/>
                <w:szCs w:val="18"/>
              </w:rPr>
            </w:pPr>
          </w:p>
        </w:tc>
      </w:tr>
      <w:tr w:rsidR="005B0788" w14:paraId="325C839E" w14:textId="77777777">
        <w:trPr>
          <w:jc w:val="center"/>
        </w:trPr>
        <w:tc>
          <w:tcPr>
            <w:tcW w:w="1927" w:type="dxa"/>
          </w:tcPr>
          <w:p w14:paraId="250577CC" w14:textId="77777777" w:rsidR="005B0788" w:rsidRDefault="00000000">
            <w:pPr>
              <w:pStyle w:val="TAL"/>
              <w:rPr>
                <w:kern w:val="2"/>
                <w:szCs w:val="22"/>
                <w:lang w:eastAsia="zh-CN"/>
              </w:rPr>
            </w:pPr>
            <w:proofErr w:type="spellStart"/>
            <w:r>
              <w:rPr>
                <w:kern w:val="2"/>
                <w:szCs w:val="22"/>
                <w:lang w:eastAsia="zh-CN"/>
              </w:rPr>
              <w:t>DateTime</w:t>
            </w:r>
            <w:proofErr w:type="spellEnd"/>
          </w:p>
        </w:tc>
        <w:tc>
          <w:tcPr>
            <w:tcW w:w="1848" w:type="dxa"/>
          </w:tcPr>
          <w:p w14:paraId="5DD18860" w14:textId="77777777" w:rsidR="005B0788" w:rsidRDefault="00000000">
            <w:pPr>
              <w:pStyle w:val="TAL"/>
              <w:rPr>
                <w:kern w:val="2"/>
                <w:szCs w:val="22"/>
              </w:rPr>
            </w:pPr>
            <w:r>
              <w:rPr>
                <w:kern w:val="2"/>
                <w:szCs w:val="22"/>
              </w:rPr>
              <w:t>3GPP TS 29.571 [5]</w:t>
            </w:r>
          </w:p>
        </w:tc>
        <w:tc>
          <w:tcPr>
            <w:tcW w:w="3137" w:type="dxa"/>
          </w:tcPr>
          <w:p w14:paraId="4A69BEB7" w14:textId="77777777" w:rsidR="005B0788" w:rsidRDefault="00000000">
            <w:pPr>
              <w:pStyle w:val="TAL"/>
              <w:rPr>
                <w:rFonts w:cs="Arial"/>
                <w:kern w:val="2"/>
                <w:szCs w:val="18"/>
              </w:rPr>
            </w:pPr>
            <w:r>
              <w:rPr>
                <w:rFonts w:cs="Arial"/>
                <w:kern w:val="2"/>
                <w:szCs w:val="18"/>
              </w:rPr>
              <w:t xml:space="preserve">String with format "date-time" as defined in </w:t>
            </w:r>
            <w:proofErr w:type="spellStart"/>
            <w:r>
              <w:rPr>
                <w:rFonts w:cs="Arial"/>
                <w:kern w:val="2"/>
                <w:szCs w:val="18"/>
              </w:rPr>
              <w:t>OpenAPI</w:t>
            </w:r>
            <w:proofErr w:type="spellEnd"/>
            <w:r>
              <w:rPr>
                <w:rFonts w:cs="Arial"/>
                <w:kern w:val="2"/>
                <w:szCs w:val="18"/>
              </w:rPr>
              <w:t> Specification [</w:t>
            </w:r>
            <w:r>
              <w:rPr>
                <w:rFonts w:cs="Arial"/>
                <w:kern w:val="2"/>
                <w:szCs w:val="18"/>
                <w:lang w:eastAsia="zh-CN"/>
              </w:rPr>
              <w:t>6</w:t>
            </w:r>
            <w:r>
              <w:rPr>
                <w:rFonts w:cs="Arial"/>
                <w:kern w:val="2"/>
                <w:szCs w:val="18"/>
              </w:rPr>
              <w:t>].</w:t>
            </w:r>
          </w:p>
        </w:tc>
        <w:tc>
          <w:tcPr>
            <w:tcW w:w="2865" w:type="dxa"/>
          </w:tcPr>
          <w:p w14:paraId="55C64546" w14:textId="77777777" w:rsidR="005B0788" w:rsidRDefault="005B0788">
            <w:pPr>
              <w:pStyle w:val="TAL"/>
              <w:rPr>
                <w:rFonts w:cs="Arial"/>
                <w:kern w:val="2"/>
                <w:szCs w:val="18"/>
              </w:rPr>
            </w:pPr>
          </w:p>
        </w:tc>
      </w:tr>
    </w:tbl>
    <w:p w14:paraId="22322189" w14:textId="77777777" w:rsidR="005B0788" w:rsidRDefault="005B0788">
      <w:pPr>
        <w:rPr>
          <w:lang w:eastAsia="zh-CN"/>
        </w:rPr>
      </w:pPr>
    </w:p>
    <w:p w14:paraId="783D5623" w14:textId="77777777" w:rsidR="005B0788" w:rsidRDefault="00000000">
      <w:pPr>
        <w:pStyle w:val="Heading4"/>
      </w:pPr>
      <w:bookmarkStart w:id="936" w:name="_Toc97197170"/>
      <w:bookmarkStart w:id="937" w:name="_Toc93878994"/>
      <w:bookmarkStart w:id="938" w:name="_Toc162005567"/>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641E86F5" w14:textId="77777777" w:rsidR="005B0788" w:rsidRDefault="00000000">
      <w:pPr>
        <w:pStyle w:val="Heading5"/>
        <w:rPr>
          <w:lang w:eastAsia="zh-CN"/>
        </w:rPr>
      </w:pPr>
      <w:bookmarkStart w:id="940" w:name="_Toc96996765"/>
      <w:bookmarkStart w:id="941" w:name="_Toc97197171"/>
      <w:bookmarkStart w:id="942" w:name="_Toc162005568"/>
      <w:bookmarkStart w:id="943" w:name="_Toc93878995"/>
      <w:r>
        <w:rPr>
          <w:lang w:eastAsia="zh-CN"/>
        </w:rPr>
        <w:t>8.2.5.2.1</w:t>
      </w:r>
      <w:r>
        <w:rPr>
          <w:lang w:eastAsia="zh-CN"/>
        </w:rPr>
        <w:tab/>
        <w:t>Introduction</w:t>
      </w:r>
      <w:bookmarkEnd w:id="940"/>
      <w:bookmarkEnd w:id="941"/>
      <w:bookmarkEnd w:id="942"/>
      <w:bookmarkEnd w:id="943"/>
    </w:p>
    <w:p w14:paraId="022C43CB" w14:textId="77777777" w:rsidR="005B0788" w:rsidRDefault="00000000">
      <w:pPr>
        <w:pStyle w:val="Heading5"/>
        <w:rPr>
          <w:lang w:eastAsia="zh-CN"/>
        </w:rPr>
      </w:pPr>
      <w:bookmarkStart w:id="944" w:name="_Toc93878996"/>
      <w:bookmarkStart w:id="945" w:name="_Toc162005569"/>
      <w:bookmarkStart w:id="946" w:name="_Toc96996766"/>
      <w:bookmarkStart w:id="947" w:name="_Toc97197172"/>
      <w:r>
        <w:rPr>
          <w:lang w:eastAsia="zh-CN"/>
        </w:rPr>
        <w:t>8.2.5.2.2</w:t>
      </w:r>
      <w:r>
        <w:rPr>
          <w:lang w:eastAsia="zh-CN"/>
        </w:rPr>
        <w:tab/>
        <w:t xml:space="preserve">Type: </w:t>
      </w:r>
      <w:proofErr w:type="spellStart"/>
      <w:r>
        <w:rPr>
          <w:lang w:eastAsia="zh-CN"/>
        </w:rPr>
        <w:t>AS</w:t>
      </w:r>
      <w:r>
        <w:t>MessageDelivery</w:t>
      </w:r>
      <w:bookmarkEnd w:id="944"/>
      <w:bookmarkEnd w:id="945"/>
      <w:bookmarkEnd w:id="946"/>
      <w:bookmarkEnd w:id="947"/>
      <w:proofErr w:type="spellEnd"/>
    </w:p>
    <w:p w14:paraId="77316D9A" w14:textId="77777777" w:rsidR="005B0788" w:rsidRDefault="00000000">
      <w:pPr>
        <w:pStyle w:val="TH"/>
      </w:pPr>
      <w:r>
        <w:t>Table 8.</w:t>
      </w:r>
      <w:r>
        <w:rPr>
          <w:lang w:eastAsia="zh-CN"/>
        </w:rPr>
        <w:t>2</w:t>
      </w:r>
      <w:r>
        <w:t>.5.2.2-1: Definition of type</w:t>
      </w:r>
      <w:r>
        <w:rPr>
          <w:lang w:eastAsia="zh-CN"/>
        </w:rPr>
        <w:t xml:space="preserve"> </w:t>
      </w:r>
      <w:proofErr w:type="spellStart"/>
      <w: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2AD86F18" w14:textId="77777777">
        <w:trPr>
          <w:jc w:val="center"/>
        </w:trPr>
        <w:tc>
          <w:tcPr>
            <w:tcW w:w="1430" w:type="dxa"/>
            <w:shd w:val="clear" w:color="auto" w:fill="C0C0C0"/>
          </w:tcPr>
          <w:p w14:paraId="3E46A941" w14:textId="77777777" w:rsidR="005B0788" w:rsidRDefault="00000000">
            <w:pPr>
              <w:pStyle w:val="TAH"/>
              <w:rPr>
                <w:kern w:val="2"/>
                <w:szCs w:val="22"/>
              </w:rPr>
            </w:pPr>
            <w:r>
              <w:rPr>
                <w:kern w:val="2"/>
                <w:szCs w:val="22"/>
              </w:rPr>
              <w:t>Attribute name</w:t>
            </w:r>
          </w:p>
        </w:tc>
        <w:tc>
          <w:tcPr>
            <w:tcW w:w="1006" w:type="dxa"/>
            <w:shd w:val="clear" w:color="auto" w:fill="C0C0C0"/>
          </w:tcPr>
          <w:p w14:paraId="37D7FA35" w14:textId="77777777" w:rsidR="005B0788" w:rsidRDefault="00000000">
            <w:pPr>
              <w:pStyle w:val="TAH"/>
              <w:rPr>
                <w:kern w:val="2"/>
                <w:szCs w:val="22"/>
              </w:rPr>
            </w:pPr>
            <w:r>
              <w:rPr>
                <w:kern w:val="2"/>
                <w:szCs w:val="22"/>
              </w:rPr>
              <w:t>Data type</w:t>
            </w:r>
          </w:p>
        </w:tc>
        <w:tc>
          <w:tcPr>
            <w:tcW w:w="425" w:type="dxa"/>
            <w:shd w:val="clear" w:color="auto" w:fill="C0C0C0"/>
          </w:tcPr>
          <w:p w14:paraId="73A683B0" w14:textId="77777777" w:rsidR="005B0788" w:rsidRDefault="00000000">
            <w:pPr>
              <w:pStyle w:val="TAH"/>
              <w:rPr>
                <w:kern w:val="2"/>
                <w:szCs w:val="22"/>
              </w:rPr>
            </w:pPr>
            <w:r>
              <w:rPr>
                <w:kern w:val="2"/>
                <w:szCs w:val="22"/>
              </w:rPr>
              <w:t>P</w:t>
            </w:r>
          </w:p>
        </w:tc>
        <w:tc>
          <w:tcPr>
            <w:tcW w:w="1368" w:type="dxa"/>
            <w:shd w:val="clear" w:color="auto" w:fill="C0C0C0"/>
          </w:tcPr>
          <w:p w14:paraId="5616FF3B"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4B4A63DB"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7FE5B833" w14:textId="77777777" w:rsidR="005B0788" w:rsidRDefault="00000000">
            <w:pPr>
              <w:pStyle w:val="TAH"/>
              <w:rPr>
                <w:rFonts w:cs="Arial"/>
                <w:kern w:val="2"/>
                <w:szCs w:val="18"/>
              </w:rPr>
            </w:pPr>
            <w:r>
              <w:rPr>
                <w:kern w:val="2"/>
                <w:szCs w:val="22"/>
              </w:rPr>
              <w:t>Applicability</w:t>
            </w:r>
          </w:p>
        </w:tc>
      </w:tr>
      <w:tr w:rsidR="005B0788" w14:paraId="772FA18B" w14:textId="77777777">
        <w:trPr>
          <w:jc w:val="center"/>
        </w:trPr>
        <w:tc>
          <w:tcPr>
            <w:tcW w:w="1430" w:type="dxa"/>
          </w:tcPr>
          <w:p w14:paraId="4C2ABB38" w14:textId="77777777" w:rsidR="005B0788" w:rsidRDefault="00000000">
            <w:pPr>
              <w:pStyle w:val="TAL"/>
              <w:rPr>
                <w:kern w:val="2"/>
                <w:szCs w:val="22"/>
              </w:rPr>
            </w:pPr>
            <w:proofErr w:type="spellStart"/>
            <w:r>
              <w:rPr>
                <w:kern w:val="2"/>
                <w:szCs w:val="22"/>
                <w:lang w:eastAsia="zh-CN"/>
              </w:rPr>
              <w:t>oriAddr</w:t>
            </w:r>
            <w:proofErr w:type="spellEnd"/>
          </w:p>
        </w:tc>
        <w:tc>
          <w:tcPr>
            <w:tcW w:w="1006" w:type="dxa"/>
          </w:tcPr>
          <w:p w14:paraId="1E5D2278" w14:textId="77777777" w:rsidR="005B0788" w:rsidRDefault="00000000">
            <w:pPr>
              <w:pStyle w:val="TAL"/>
              <w:rPr>
                <w:kern w:val="2"/>
                <w:szCs w:val="22"/>
                <w:lang w:eastAsia="zh-CN"/>
              </w:rPr>
            </w:pPr>
            <w:r>
              <w:rPr>
                <w:kern w:val="2"/>
                <w:szCs w:val="22"/>
                <w:lang w:eastAsia="zh-CN"/>
              </w:rPr>
              <w:t>Address</w:t>
            </w:r>
          </w:p>
        </w:tc>
        <w:tc>
          <w:tcPr>
            <w:tcW w:w="425" w:type="dxa"/>
          </w:tcPr>
          <w:p w14:paraId="7600283D" w14:textId="77777777" w:rsidR="005B0788" w:rsidRDefault="00000000">
            <w:pPr>
              <w:pStyle w:val="TAC"/>
              <w:rPr>
                <w:kern w:val="2"/>
                <w:szCs w:val="22"/>
              </w:rPr>
            </w:pPr>
            <w:r>
              <w:rPr>
                <w:kern w:val="2"/>
                <w:szCs w:val="22"/>
              </w:rPr>
              <w:t>M</w:t>
            </w:r>
          </w:p>
        </w:tc>
        <w:tc>
          <w:tcPr>
            <w:tcW w:w="1368" w:type="dxa"/>
          </w:tcPr>
          <w:p w14:paraId="7F149368" w14:textId="77777777" w:rsidR="005B0788" w:rsidRDefault="00000000">
            <w:pPr>
              <w:pStyle w:val="TAL"/>
              <w:rPr>
                <w:kern w:val="2"/>
                <w:szCs w:val="22"/>
              </w:rPr>
            </w:pPr>
            <w:r>
              <w:rPr>
                <w:kern w:val="2"/>
                <w:szCs w:val="22"/>
              </w:rPr>
              <w:t>1</w:t>
            </w:r>
          </w:p>
        </w:tc>
        <w:tc>
          <w:tcPr>
            <w:tcW w:w="3438" w:type="dxa"/>
          </w:tcPr>
          <w:p w14:paraId="536808AC" w14:textId="77777777" w:rsidR="005B0788"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59218D1E" w14:textId="77777777" w:rsidR="005B0788" w:rsidRDefault="005B0788">
            <w:pPr>
              <w:pStyle w:val="TAL"/>
              <w:rPr>
                <w:rFonts w:cs="Arial"/>
                <w:kern w:val="2"/>
                <w:szCs w:val="18"/>
              </w:rPr>
            </w:pPr>
          </w:p>
        </w:tc>
      </w:tr>
      <w:tr w:rsidR="005B0788" w14:paraId="3C736773" w14:textId="77777777">
        <w:trPr>
          <w:jc w:val="center"/>
        </w:trPr>
        <w:tc>
          <w:tcPr>
            <w:tcW w:w="1430" w:type="dxa"/>
          </w:tcPr>
          <w:p w14:paraId="7955560B" w14:textId="77777777" w:rsidR="005B0788" w:rsidRDefault="00000000">
            <w:pPr>
              <w:pStyle w:val="TAL"/>
              <w:rPr>
                <w:kern w:val="2"/>
                <w:szCs w:val="22"/>
              </w:rPr>
            </w:pPr>
            <w:proofErr w:type="spellStart"/>
            <w:r>
              <w:rPr>
                <w:kern w:val="2"/>
                <w:szCs w:val="22"/>
                <w:lang w:eastAsia="zh-CN"/>
              </w:rPr>
              <w:t>destAddr</w:t>
            </w:r>
            <w:proofErr w:type="spellEnd"/>
          </w:p>
        </w:tc>
        <w:tc>
          <w:tcPr>
            <w:tcW w:w="1006" w:type="dxa"/>
          </w:tcPr>
          <w:p w14:paraId="59D2CA46" w14:textId="77777777" w:rsidR="005B0788" w:rsidRDefault="00000000">
            <w:pPr>
              <w:pStyle w:val="TAL"/>
              <w:rPr>
                <w:kern w:val="2"/>
                <w:szCs w:val="22"/>
              </w:rPr>
            </w:pPr>
            <w:r>
              <w:rPr>
                <w:kern w:val="2"/>
                <w:szCs w:val="22"/>
              </w:rPr>
              <w:t>Address</w:t>
            </w:r>
          </w:p>
        </w:tc>
        <w:tc>
          <w:tcPr>
            <w:tcW w:w="425" w:type="dxa"/>
          </w:tcPr>
          <w:p w14:paraId="06A6B706" w14:textId="77777777" w:rsidR="005B0788" w:rsidRDefault="00000000">
            <w:pPr>
              <w:pStyle w:val="TAC"/>
              <w:rPr>
                <w:kern w:val="2"/>
                <w:szCs w:val="22"/>
                <w:lang w:eastAsia="zh-CN"/>
              </w:rPr>
            </w:pPr>
            <w:r>
              <w:rPr>
                <w:kern w:val="2"/>
                <w:szCs w:val="22"/>
                <w:lang w:eastAsia="zh-CN"/>
              </w:rPr>
              <w:t>M</w:t>
            </w:r>
          </w:p>
        </w:tc>
        <w:tc>
          <w:tcPr>
            <w:tcW w:w="1368" w:type="dxa"/>
          </w:tcPr>
          <w:p w14:paraId="44C8219E" w14:textId="77777777" w:rsidR="005B0788" w:rsidRDefault="00000000">
            <w:pPr>
              <w:pStyle w:val="TAL"/>
              <w:rPr>
                <w:kern w:val="2"/>
                <w:szCs w:val="22"/>
              </w:rPr>
            </w:pPr>
            <w:r>
              <w:rPr>
                <w:kern w:val="2"/>
                <w:szCs w:val="22"/>
              </w:rPr>
              <w:t>1</w:t>
            </w:r>
          </w:p>
        </w:tc>
        <w:tc>
          <w:tcPr>
            <w:tcW w:w="3438" w:type="dxa"/>
          </w:tcPr>
          <w:p w14:paraId="4CBE8C54" w14:textId="77777777" w:rsidR="005B0788"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51A5BDD" w14:textId="77777777" w:rsidR="005B0788" w:rsidRDefault="00000000">
            <w:pPr>
              <w:pStyle w:val="TAL"/>
              <w:rPr>
                <w:kern w:val="2"/>
                <w:szCs w:val="22"/>
              </w:rPr>
            </w:pPr>
            <w:r>
              <w:rPr>
                <w:kern w:val="2"/>
                <w:szCs w:val="22"/>
              </w:rPr>
              <w:t>The service identifier of the target MSGin5G Group.</w:t>
            </w:r>
          </w:p>
          <w:p w14:paraId="1F4315F6" w14:textId="77777777" w:rsidR="005B0788" w:rsidRDefault="00000000">
            <w:pPr>
              <w:pStyle w:val="TAL"/>
              <w:rPr>
                <w:kern w:val="2"/>
                <w:szCs w:val="22"/>
              </w:rPr>
            </w:pPr>
            <w:r>
              <w:rPr>
                <w:kern w:val="2"/>
                <w:szCs w:val="22"/>
              </w:rPr>
              <w:t>The service identifier of the Broadcast Service Area where the message needs to be broadcast.</w:t>
            </w:r>
          </w:p>
          <w:p w14:paraId="6BAE4EB0" w14:textId="77777777" w:rsidR="005B0788" w:rsidRDefault="00000000">
            <w:pPr>
              <w:pStyle w:val="TAL"/>
              <w:rPr>
                <w:kern w:val="2"/>
                <w:szCs w:val="22"/>
              </w:rPr>
            </w:pPr>
            <w:r>
              <w:rPr>
                <w:kern w:val="2"/>
                <w:szCs w:val="22"/>
              </w:rPr>
              <w:t>Indicates which Messaging Topic this message is related to.</w:t>
            </w:r>
          </w:p>
        </w:tc>
        <w:tc>
          <w:tcPr>
            <w:tcW w:w="1998" w:type="dxa"/>
          </w:tcPr>
          <w:p w14:paraId="190DAB5A" w14:textId="77777777" w:rsidR="005B0788" w:rsidRDefault="005B0788">
            <w:pPr>
              <w:pStyle w:val="TAL"/>
              <w:rPr>
                <w:rFonts w:cs="Arial"/>
                <w:kern w:val="2"/>
                <w:szCs w:val="18"/>
              </w:rPr>
            </w:pPr>
          </w:p>
        </w:tc>
      </w:tr>
      <w:tr w:rsidR="005B0788" w14:paraId="6D3B8597" w14:textId="77777777">
        <w:trPr>
          <w:jc w:val="center"/>
        </w:trPr>
        <w:tc>
          <w:tcPr>
            <w:tcW w:w="1430" w:type="dxa"/>
          </w:tcPr>
          <w:p w14:paraId="325472C1" w14:textId="77777777" w:rsidR="005B0788" w:rsidRDefault="00000000">
            <w:pPr>
              <w:pStyle w:val="TAL"/>
              <w:rPr>
                <w:kern w:val="2"/>
                <w:szCs w:val="22"/>
              </w:rPr>
            </w:pPr>
            <w:proofErr w:type="spellStart"/>
            <w:r>
              <w:rPr>
                <w:kern w:val="2"/>
                <w:szCs w:val="22"/>
                <w:lang w:eastAsia="zh-CN"/>
              </w:rPr>
              <w:t>appId</w:t>
            </w:r>
            <w:proofErr w:type="spellEnd"/>
          </w:p>
        </w:tc>
        <w:tc>
          <w:tcPr>
            <w:tcW w:w="1006" w:type="dxa"/>
          </w:tcPr>
          <w:p w14:paraId="6CC336FE" w14:textId="77777777" w:rsidR="005B0788" w:rsidRDefault="00000000">
            <w:pPr>
              <w:pStyle w:val="TAL"/>
              <w:rPr>
                <w:kern w:val="2"/>
                <w:szCs w:val="22"/>
              </w:rPr>
            </w:pPr>
            <w:r>
              <w:rPr>
                <w:kern w:val="2"/>
                <w:szCs w:val="22"/>
              </w:rPr>
              <w:t>string</w:t>
            </w:r>
          </w:p>
        </w:tc>
        <w:tc>
          <w:tcPr>
            <w:tcW w:w="425" w:type="dxa"/>
          </w:tcPr>
          <w:p w14:paraId="1821A929" w14:textId="77777777" w:rsidR="005B0788" w:rsidRDefault="00000000">
            <w:pPr>
              <w:pStyle w:val="TAC"/>
              <w:rPr>
                <w:kern w:val="2"/>
                <w:szCs w:val="22"/>
              </w:rPr>
            </w:pPr>
            <w:r>
              <w:rPr>
                <w:kern w:val="2"/>
                <w:szCs w:val="22"/>
              </w:rPr>
              <w:t>O</w:t>
            </w:r>
          </w:p>
        </w:tc>
        <w:tc>
          <w:tcPr>
            <w:tcW w:w="1368" w:type="dxa"/>
          </w:tcPr>
          <w:p w14:paraId="5E63392C" w14:textId="77777777" w:rsidR="005B0788" w:rsidRDefault="00000000">
            <w:pPr>
              <w:pStyle w:val="TAL"/>
              <w:rPr>
                <w:kern w:val="2"/>
                <w:szCs w:val="22"/>
              </w:rPr>
            </w:pPr>
            <w:r>
              <w:rPr>
                <w:kern w:val="2"/>
                <w:szCs w:val="22"/>
              </w:rPr>
              <w:t>0..1</w:t>
            </w:r>
          </w:p>
        </w:tc>
        <w:tc>
          <w:tcPr>
            <w:tcW w:w="3438" w:type="dxa"/>
          </w:tcPr>
          <w:p w14:paraId="1F953E6E" w14:textId="77777777" w:rsidR="005B078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B88B596" w14:textId="77777777" w:rsidR="005B078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06AB1B1B" w14:textId="77777777" w:rsidR="005B0788" w:rsidRDefault="005B0788">
            <w:pPr>
              <w:pStyle w:val="TAL"/>
              <w:rPr>
                <w:rFonts w:cs="Arial"/>
                <w:kern w:val="2"/>
                <w:szCs w:val="18"/>
              </w:rPr>
            </w:pPr>
          </w:p>
        </w:tc>
      </w:tr>
      <w:tr w:rsidR="005B0788" w14:paraId="13ED8B21" w14:textId="77777777">
        <w:trPr>
          <w:jc w:val="center"/>
        </w:trPr>
        <w:tc>
          <w:tcPr>
            <w:tcW w:w="1430" w:type="dxa"/>
          </w:tcPr>
          <w:p w14:paraId="1F80E732" w14:textId="77777777" w:rsidR="005B0788" w:rsidRDefault="00000000">
            <w:pPr>
              <w:pStyle w:val="TAL"/>
              <w:rPr>
                <w:kern w:val="2"/>
                <w:szCs w:val="22"/>
              </w:rPr>
            </w:pPr>
            <w:proofErr w:type="spellStart"/>
            <w:r>
              <w:rPr>
                <w:kern w:val="2"/>
                <w:szCs w:val="22"/>
                <w:lang w:eastAsia="zh-CN"/>
              </w:rPr>
              <w:t>msgId</w:t>
            </w:r>
            <w:proofErr w:type="spellEnd"/>
          </w:p>
        </w:tc>
        <w:tc>
          <w:tcPr>
            <w:tcW w:w="1006" w:type="dxa"/>
          </w:tcPr>
          <w:p w14:paraId="2F322E06" w14:textId="77777777" w:rsidR="005B0788" w:rsidRDefault="00000000">
            <w:pPr>
              <w:pStyle w:val="TAL"/>
              <w:rPr>
                <w:kern w:val="2"/>
                <w:szCs w:val="22"/>
              </w:rPr>
            </w:pPr>
            <w:r>
              <w:rPr>
                <w:kern w:val="2"/>
                <w:szCs w:val="22"/>
              </w:rPr>
              <w:t>string</w:t>
            </w:r>
          </w:p>
        </w:tc>
        <w:tc>
          <w:tcPr>
            <w:tcW w:w="425" w:type="dxa"/>
          </w:tcPr>
          <w:p w14:paraId="331C733F" w14:textId="77777777" w:rsidR="005B0788" w:rsidRDefault="00000000">
            <w:pPr>
              <w:pStyle w:val="TAC"/>
              <w:rPr>
                <w:kern w:val="2"/>
                <w:szCs w:val="22"/>
              </w:rPr>
            </w:pPr>
            <w:r>
              <w:rPr>
                <w:kern w:val="2"/>
                <w:szCs w:val="22"/>
              </w:rPr>
              <w:t>M</w:t>
            </w:r>
          </w:p>
        </w:tc>
        <w:tc>
          <w:tcPr>
            <w:tcW w:w="1368" w:type="dxa"/>
          </w:tcPr>
          <w:p w14:paraId="657E1445" w14:textId="77777777" w:rsidR="005B0788" w:rsidRDefault="00000000">
            <w:pPr>
              <w:pStyle w:val="TAL"/>
              <w:rPr>
                <w:kern w:val="2"/>
                <w:szCs w:val="22"/>
              </w:rPr>
            </w:pPr>
            <w:r>
              <w:rPr>
                <w:kern w:val="2"/>
                <w:szCs w:val="22"/>
              </w:rPr>
              <w:t>1</w:t>
            </w:r>
          </w:p>
        </w:tc>
        <w:tc>
          <w:tcPr>
            <w:tcW w:w="3438" w:type="dxa"/>
          </w:tcPr>
          <w:p w14:paraId="30DC99D9" w14:textId="77777777" w:rsidR="005B0788" w:rsidRDefault="00000000">
            <w:pPr>
              <w:pStyle w:val="TAL"/>
              <w:rPr>
                <w:kern w:val="2"/>
                <w:szCs w:val="22"/>
              </w:rPr>
            </w:pPr>
            <w:r>
              <w:rPr>
                <w:kern w:val="2"/>
                <w:szCs w:val="22"/>
              </w:rPr>
              <w:t>Unique identifier of this message.</w:t>
            </w:r>
          </w:p>
        </w:tc>
        <w:tc>
          <w:tcPr>
            <w:tcW w:w="1998" w:type="dxa"/>
          </w:tcPr>
          <w:p w14:paraId="1A06DA33" w14:textId="77777777" w:rsidR="005B0788" w:rsidRDefault="005B0788">
            <w:pPr>
              <w:pStyle w:val="TAL"/>
              <w:rPr>
                <w:rFonts w:cs="Arial"/>
                <w:kern w:val="2"/>
                <w:szCs w:val="18"/>
              </w:rPr>
            </w:pPr>
          </w:p>
        </w:tc>
      </w:tr>
      <w:tr w:rsidR="005B0788" w14:paraId="69A9DE05" w14:textId="77777777">
        <w:trPr>
          <w:jc w:val="center"/>
        </w:trPr>
        <w:tc>
          <w:tcPr>
            <w:tcW w:w="1430" w:type="dxa"/>
          </w:tcPr>
          <w:p w14:paraId="1AFF3819" w14:textId="77777777" w:rsidR="005B0788" w:rsidRDefault="00000000">
            <w:pPr>
              <w:pStyle w:val="TAL"/>
              <w:rPr>
                <w:kern w:val="2"/>
                <w:szCs w:val="22"/>
              </w:rPr>
            </w:pPr>
            <w:proofErr w:type="spellStart"/>
            <w:r>
              <w:rPr>
                <w:kern w:val="2"/>
                <w:szCs w:val="22"/>
                <w:lang w:eastAsia="zh-CN"/>
              </w:rPr>
              <w:t>delivStReqInd</w:t>
            </w:r>
            <w:proofErr w:type="spellEnd"/>
          </w:p>
        </w:tc>
        <w:tc>
          <w:tcPr>
            <w:tcW w:w="1006" w:type="dxa"/>
          </w:tcPr>
          <w:p w14:paraId="4C17D905" w14:textId="77777777" w:rsidR="005B0788" w:rsidRDefault="00000000">
            <w:pPr>
              <w:pStyle w:val="TAL"/>
              <w:rPr>
                <w:kern w:val="2"/>
                <w:szCs w:val="22"/>
              </w:rPr>
            </w:pPr>
            <w:proofErr w:type="spellStart"/>
            <w:r>
              <w:rPr>
                <w:kern w:val="2"/>
                <w:szCs w:val="22"/>
                <w:lang w:eastAsia="zh-CN"/>
              </w:rPr>
              <w:t>boolean</w:t>
            </w:r>
            <w:proofErr w:type="spellEnd"/>
          </w:p>
        </w:tc>
        <w:tc>
          <w:tcPr>
            <w:tcW w:w="425" w:type="dxa"/>
          </w:tcPr>
          <w:p w14:paraId="49ED68A9" w14:textId="77777777" w:rsidR="005B0788" w:rsidRDefault="00000000">
            <w:pPr>
              <w:pStyle w:val="TAC"/>
              <w:rPr>
                <w:kern w:val="2"/>
                <w:szCs w:val="22"/>
              </w:rPr>
            </w:pPr>
            <w:r>
              <w:rPr>
                <w:kern w:val="2"/>
                <w:szCs w:val="22"/>
              </w:rPr>
              <w:t>O</w:t>
            </w:r>
          </w:p>
        </w:tc>
        <w:tc>
          <w:tcPr>
            <w:tcW w:w="1368" w:type="dxa"/>
          </w:tcPr>
          <w:p w14:paraId="33D4FF0D" w14:textId="77777777" w:rsidR="005B0788" w:rsidRDefault="00000000">
            <w:pPr>
              <w:pStyle w:val="TAL"/>
              <w:rPr>
                <w:kern w:val="2"/>
                <w:szCs w:val="22"/>
              </w:rPr>
            </w:pPr>
            <w:r>
              <w:rPr>
                <w:kern w:val="2"/>
                <w:szCs w:val="22"/>
              </w:rPr>
              <w:t>0..1</w:t>
            </w:r>
          </w:p>
        </w:tc>
        <w:tc>
          <w:tcPr>
            <w:tcW w:w="3438" w:type="dxa"/>
          </w:tcPr>
          <w:p w14:paraId="0D495F88" w14:textId="77777777" w:rsidR="005B0788" w:rsidRDefault="00000000">
            <w:pPr>
              <w:pStyle w:val="TAL"/>
              <w:rPr>
                <w:kern w:val="2"/>
                <w:szCs w:val="22"/>
                <w:lang w:eastAsia="zh-CN"/>
              </w:rPr>
            </w:pPr>
            <w:r>
              <w:rPr>
                <w:kern w:val="2"/>
                <w:szCs w:val="22"/>
              </w:rPr>
              <w:t>Indicates if delivery acknowledgement from the recipient is requested.</w:t>
            </w:r>
          </w:p>
          <w:p w14:paraId="52E294A9" w14:textId="77777777" w:rsidR="005B078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96DF055" w14:textId="77777777" w:rsidR="005B0788" w:rsidRDefault="005B0788">
            <w:pPr>
              <w:pStyle w:val="TAL"/>
              <w:rPr>
                <w:rFonts w:cs="Arial"/>
                <w:kern w:val="2"/>
                <w:szCs w:val="18"/>
              </w:rPr>
            </w:pPr>
          </w:p>
        </w:tc>
      </w:tr>
      <w:tr w:rsidR="005B0788" w14:paraId="5ECE0FAD" w14:textId="77777777">
        <w:trPr>
          <w:jc w:val="center"/>
        </w:trPr>
        <w:tc>
          <w:tcPr>
            <w:tcW w:w="1430" w:type="dxa"/>
          </w:tcPr>
          <w:p w14:paraId="34B74A4C" w14:textId="77777777" w:rsidR="005B0788" w:rsidRDefault="00000000">
            <w:pPr>
              <w:pStyle w:val="TAL"/>
              <w:rPr>
                <w:kern w:val="2"/>
                <w:szCs w:val="22"/>
              </w:rPr>
            </w:pPr>
            <w:r>
              <w:rPr>
                <w:kern w:val="2"/>
                <w:szCs w:val="22"/>
                <w:lang w:eastAsia="zh-CN"/>
              </w:rPr>
              <w:t>payload</w:t>
            </w:r>
          </w:p>
        </w:tc>
        <w:tc>
          <w:tcPr>
            <w:tcW w:w="1006" w:type="dxa"/>
          </w:tcPr>
          <w:p w14:paraId="76AA0F56" w14:textId="77777777" w:rsidR="005B0788" w:rsidRDefault="00000000">
            <w:pPr>
              <w:pStyle w:val="TAL"/>
              <w:rPr>
                <w:kern w:val="2"/>
                <w:szCs w:val="22"/>
              </w:rPr>
            </w:pPr>
            <w:r>
              <w:rPr>
                <w:kern w:val="2"/>
                <w:szCs w:val="22"/>
              </w:rPr>
              <w:t>string</w:t>
            </w:r>
          </w:p>
        </w:tc>
        <w:tc>
          <w:tcPr>
            <w:tcW w:w="425" w:type="dxa"/>
          </w:tcPr>
          <w:p w14:paraId="751B4C40" w14:textId="77777777" w:rsidR="005B0788" w:rsidRDefault="00000000">
            <w:pPr>
              <w:pStyle w:val="TAC"/>
              <w:rPr>
                <w:kern w:val="2"/>
                <w:szCs w:val="22"/>
              </w:rPr>
            </w:pPr>
            <w:r>
              <w:rPr>
                <w:kern w:val="2"/>
                <w:szCs w:val="22"/>
              </w:rPr>
              <w:t>O</w:t>
            </w:r>
          </w:p>
        </w:tc>
        <w:tc>
          <w:tcPr>
            <w:tcW w:w="1368" w:type="dxa"/>
          </w:tcPr>
          <w:p w14:paraId="334936C0" w14:textId="77777777" w:rsidR="005B0788" w:rsidRDefault="00000000">
            <w:pPr>
              <w:pStyle w:val="TAL"/>
              <w:rPr>
                <w:kern w:val="2"/>
                <w:szCs w:val="22"/>
              </w:rPr>
            </w:pPr>
            <w:r>
              <w:rPr>
                <w:kern w:val="2"/>
                <w:szCs w:val="22"/>
              </w:rPr>
              <w:t>0..1</w:t>
            </w:r>
          </w:p>
        </w:tc>
        <w:tc>
          <w:tcPr>
            <w:tcW w:w="3438" w:type="dxa"/>
          </w:tcPr>
          <w:p w14:paraId="1AC63533" w14:textId="77777777" w:rsidR="005B0788" w:rsidRDefault="00000000">
            <w:pPr>
              <w:pStyle w:val="TAL"/>
              <w:rPr>
                <w:kern w:val="2"/>
                <w:szCs w:val="22"/>
              </w:rPr>
            </w:pPr>
            <w:r>
              <w:rPr>
                <w:kern w:val="2"/>
                <w:szCs w:val="22"/>
              </w:rPr>
              <w:t>Payload of the message.</w:t>
            </w:r>
          </w:p>
        </w:tc>
        <w:tc>
          <w:tcPr>
            <w:tcW w:w="1998" w:type="dxa"/>
          </w:tcPr>
          <w:p w14:paraId="40F3AA03" w14:textId="77777777" w:rsidR="005B0788" w:rsidRDefault="005B0788">
            <w:pPr>
              <w:pStyle w:val="TAL"/>
              <w:rPr>
                <w:rFonts w:cs="Arial"/>
                <w:kern w:val="2"/>
                <w:szCs w:val="18"/>
              </w:rPr>
            </w:pPr>
          </w:p>
        </w:tc>
      </w:tr>
      <w:tr w:rsidR="005B0788" w14:paraId="41A83A91" w14:textId="77777777">
        <w:trPr>
          <w:jc w:val="center"/>
        </w:trPr>
        <w:tc>
          <w:tcPr>
            <w:tcW w:w="1430" w:type="dxa"/>
          </w:tcPr>
          <w:p w14:paraId="223C50D7" w14:textId="77777777" w:rsidR="005B0788" w:rsidRDefault="00000000">
            <w:pPr>
              <w:pStyle w:val="TAL"/>
              <w:rPr>
                <w:kern w:val="2"/>
                <w:szCs w:val="22"/>
              </w:rPr>
            </w:pPr>
            <w:r>
              <w:rPr>
                <w:kern w:val="2"/>
                <w:szCs w:val="22"/>
                <w:lang w:eastAsia="zh-CN"/>
              </w:rPr>
              <w:t>priority</w:t>
            </w:r>
          </w:p>
        </w:tc>
        <w:tc>
          <w:tcPr>
            <w:tcW w:w="1006" w:type="dxa"/>
          </w:tcPr>
          <w:p w14:paraId="7EF61EA5" w14:textId="77777777" w:rsidR="005B0788" w:rsidRDefault="00000000">
            <w:pPr>
              <w:pStyle w:val="TAL"/>
              <w:rPr>
                <w:kern w:val="2"/>
                <w:szCs w:val="22"/>
              </w:rPr>
            </w:pPr>
            <w:r>
              <w:rPr>
                <w:kern w:val="2"/>
                <w:szCs w:val="22"/>
                <w:lang w:eastAsia="zh-CN"/>
              </w:rPr>
              <w:t>Priority</w:t>
            </w:r>
          </w:p>
        </w:tc>
        <w:tc>
          <w:tcPr>
            <w:tcW w:w="425" w:type="dxa"/>
          </w:tcPr>
          <w:p w14:paraId="43029847" w14:textId="77777777" w:rsidR="005B0788" w:rsidRDefault="00000000">
            <w:pPr>
              <w:pStyle w:val="TAC"/>
              <w:rPr>
                <w:kern w:val="2"/>
                <w:szCs w:val="22"/>
              </w:rPr>
            </w:pPr>
            <w:r>
              <w:rPr>
                <w:kern w:val="2"/>
                <w:szCs w:val="22"/>
              </w:rPr>
              <w:t>O</w:t>
            </w:r>
          </w:p>
        </w:tc>
        <w:tc>
          <w:tcPr>
            <w:tcW w:w="1368" w:type="dxa"/>
          </w:tcPr>
          <w:p w14:paraId="5598AAD7" w14:textId="77777777" w:rsidR="005B0788" w:rsidRDefault="00000000">
            <w:pPr>
              <w:pStyle w:val="TAL"/>
              <w:rPr>
                <w:kern w:val="2"/>
                <w:szCs w:val="22"/>
              </w:rPr>
            </w:pPr>
            <w:r>
              <w:rPr>
                <w:kern w:val="2"/>
                <w:szCs w:val="22"/>
              </w:rPr>
              <w:t>0..1</w:t>
            </w:r>
          </w:p>
        </w:tc>
        <w:tc>
          <w:tcPr>
            <w:tcW w:w="3438" w:type="dxa"/>
          </w:tcPr>
          <w:p w14:paraId="5CDEEC25" w14:textId="77777777" w:rsidR="005B0788" w:rsidRDefault="00000000">
            <w:pPr>
              <w:pStyle w:val="TAL"/>
              <w:rPr>
                <w:kern w:val="2"/>
                <w:szCs w:val="22"/>
              </w:rPr>
            </w:pPr>
            <w:r>
              <w:rPr>
                <w:kern w:val="2"/>
                <w:szCs w:val="22"/>
              </w:rPr>
              <w:t>Application priority level requested for this message.</w:t>
            </w:r>
          </w:p>
        </w:tc>
        <w:tc>
          <w:tcPr>
            <w:tcW w:w="1998" w:type="dxa"/>
          </w:tcPr>
          <w:p w14:paraId="6F1632D0" w14:textId="77777777" w:rsidR="005B0788" w:rsidRDefault="005B0788">
            <w:pPr>
              <w:pStyle w:val="TAL"/>
              <w:rPr>
                <w:rFonts w:cs="Arial"/>
                <w:kern w:val="2"/>
                <w:szCs w:val="18"/>
              </w:rPr>
            </w:pPr>
          </w:p>
        </w:tc>
      </w:tr>
      <w:tr w:rsidR="005B0788" w14:paraId="537CC1E4" w14:textId="77777777">
        <w:trPr>
          <w:jc w:val="center"/>
        </w:trPr>
        <w:tc>
          <w:tcPr>
            <w:tcW w:w="1430" w:type="dxa"/>
          </w:tcPr>
          <w:p w14:paraId="6DDBA0D1" w14:textId="77777777" w:rsidR="005B0788" w:rsidRDefault="00000000">
            <w:pPr>
              <w:pStyle w:val="TAL"/>
              <w:rPr>
                <w:kern w:val="2"/>
                <w:szCs w:val="22"/>
              </w:rPr>
            </w:pPr>
            <w:proofErr w:type="spellStart"/>
            <w:r>
              <w:rPr>
                <w:kern w:val="2"/>
                <w:szCs w:val="22"/>
                <w:lang w:eastAsia="zh-CN"/>
              </w:rPr>
              <w:t>segInd</w:t>
            </w:r>
            <w:proofErr w:type="spellEnd"/>
          </w:p>
        </w:tc>
        <w:tc>
          <w:tcPr>
            <w:tcW w:w="1006" w:type="dxa"/>
          </w:tcPr>
          <w:p w14:paraId="1DB57175" w14:textId="77777777" w:rsidR="005B0788" w:rsidRDefault="00000000">
            <w:pPr>
              <w:pStyle w:val="TAL"/>
              <w:rPr>
                <w:kern w:val="2"/>
                <w:szCs w:val="22"/>
              </w:rPr>
            </w:pPr>
            <w:proofErr w:type="spellStart"/>
            <w:r>
              <w:rPr>
                <w:kern w:val="2"/>
                <w:szCs w:val="22"/>
                <w:lang w:eastAsia="zh-CN"/>
              </w:rPr>
              <w:t>boolean</w:t>
            </w:r>
            <w:proofErr w:type="spellEnd"/>
          </w:p>
        </w:tc>
        <w:tc>
          <w:tcPr>
            <w:tcW w:w="425" w:type="dxa"/>
          </w:tcPr>
          <w:p w14:paraId="54CE4EF9" w14:textId="77777777" w:rsidR="005B0788" w:rsidRDefault="00000000">
            <w:pPr>
              <w:pStyle w:val="TAC"/>
              <w:rPr>
                <w:kern w:val="2"/>
                <w:szCs w:val="22"/>
              </w:rPr>
            </w:pPr>
            <w:r>
              <w:rPr>
                <w:kern w:val="2"/>
                <w:szCs w:val="22"/>
              </w:rPr>
              <w:t>O</w:t>
            </w:r>
          </w:p>
        </w:tc>
        <w:tc>
          <w:tcPr>
            <w:tcW w:w="1368" w:type="dxa"/>
          </w:tcPr>
          <w:p w14:paraId="09B88C83" w14:textId="77777777" w:rsidR="005B0788" w:rsidRDefault="00000000">
            <w:pPr>
              <w:pStyle w:val="TAL"/>
              <w:rPr>
                <w:kern w:val="2"/>
                <w:szCs w:val="22"/>
              </w:rPr>
            </w:pPr>
            <w:r>
              <w:rPr>
                <w:kern w:val="2"/>
                <w:szCs w:val="22"/>
              </w:rPr>
              <w:t>0..1</w:t>
            </w:r>
          </w:p>
        </w:tc>
        <w:tc>
          <w:tcPr>
            <w:tcW w:w="3438" w:type="dxa"/>
          </w:tcPr>
          <w:p w14:paraId="07F34034" w14:textId="77777777" w:rsidR="005B0788" w:rsidRDefault="00000000">
            <w:pPr>
              <w:pStyle w:val="TAL"/>
              <w:rPr>
                <w:kern w:val="2"/>
                <w:szCs w:val="22"/>
                <w:lang w:eastAsia="zh-CN"/>
              </w:rPr>
            </w:pPr>
            <w:r>
              <w:rPr>
                <w:kern w:val="2"/>
                <w:szCs w:val="22"/>
              </w:rPr>
              <w:t>Indicates this message is part of a segmented message.</w:t>
            </w:r>
          </w:p>
          <w:p w14:paraId="19F2D0BA" w14:textId="77777777" w:rsidR="005B078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33E2E23" w14:textId="77777777" w:rsidR="005B0788" w:rsidRDefault="005B0788">
            <w:pPr>
              <w:pStyle w:val="TAL"/>
              <w:rPr>
                <w:rFonts w:cs="Arial"/>
                <w:kern w:val="2"/>
                <w:szCs w:val="18"/>
              </w:rPr>
            </w:pPr>
          </w:p>
        </w:tc>
      </w:tr>
      <w:tr w:rsidR="005B0788" w14:paraId="29DAC7F9" w14:textId="77777777">
        <w:trPr>
          <w:jc w:val="center"/>
        </w:trPr>
        <w:tc>
          <w:tcPr>
            <w:tcW w:w="1430" w:type="dxa"/>
          </w:tcPr>
          <w:p w14:paraId="7427251C" w14:textId="77777777" w:rsidR="005B0788" w:rsidRDefault="00000000">
            <w:pPr>
              <w:pStyle w:val="TAL"/>
              <w:rPr>
                <w:kern w:val="2"/>
                <w:szCs w:val="22"/>
              </w:rPr>
            </w:pPr>
            <w:proofErr w:type="spellStart"/>
            <w:r>
              <w:rPr>
                <w:kern w:val="2"/>
                <w:szCs w:val="22"/>
                <w:lang w:eastAsia="zh-CN"/>
              </w:rPr>
              <w:t>segParams</w:t>
            </w:r>
            <w:proofErr w:type="spellEnd"/>
          </w:p>
        </w:tc>
        <w:tc>
          <w:tcPr>
            <w:tcW w:w="1006" w:type="dxa"/>
          </w:tcPr>
          <w:p w14:paraId="1CC7A8D9" w14:textId="77777777" w:rsidR="005B0788" w:rsidRDefault="00000000">
            <w:pPr>
              <w:pStyle w:val="TAL"/>
              <w:rPr>
                <w:kern w:val="2"/>
                <w:szCs w:val="22"/>
              </w:rPr>
            </w:pPr>
            <w:proofErr w:type="spellStart"/>
            <w:r>
              <w:rPr>
                <w:kern w:val="2"/>
                <w:szCs w:val="22"/>
                <w:lang w:eastAsia="zh-CN"/>
              </w:rPr>
              <w:t>MessageSegmentParameters</w:t>
            </w:r>
            <w:proofErr w:type="spellEnd"/>
          </w:p>
        </w:tc>
        <w:tc>
          <w:tcPr>
            <w:tcW w:w="425" w:type="dxa"/>
          </w:tcPr>
          <w:p w14:paraId="32A5421B" w14:textId="77777777" w:rsidR="005B0788" w:rsidRDefault="00000000">
            <w:pPr>
              <w:pStyle w:val="TAC"/>
              <w:rPr>
                <w:kern w:val="2"/>
                <w:szCs w:val="22"/>
              </w:rPr>
            </w:pPr>
            <w:r>
              <w:rPr>
                <w:kern w:val="2"/>
                <w:szCs w:val="22"/>
              </w:rPr>
              <w:t>O</w:t>
            </w:r>
          </w:p>
        </w:tc>
        <w:tc>
          <w:tcPr>
            <w:tcW w:w="1368" w:type="dxa"/>
          </w:tcPr>
          <w:p w14:paraId="08E5E545" w14:textId="77777777" w:rsidR="005B0788" w:rsidRDefault="00000000">
            <w:pPr>
              <w:pStyle w:val="TAL"/>
              <w:rPr>
                <w:kern w:val="2"/>
                <w:szCs w:val="22"/>
              </w:rPr>
            </w:pPr>
            <w:r>
              <w:rPr>
                <w:kern w:val="2"/>
                <w:szCs w:val="22"/>
              </w:rPr>
              <w:t>0..1</w:t>
            </w:r>
          </w:p>
        </w:tc>
        <w:tc>
          <w:tcPr>
            <w:tcW w:w="3438" w:type="dxa"/>
          </w:tcPr>
          <w:p w14:paraId="76994B46" w14:textId="77777777" w:rsidR="005B0788" w:rsidRDefault="00000000">
            <w:pPr>
              <w:pStyle w:val="TAL"/>
              <w:rPr>
                <w:kern w:val="2"/>
                <w:szCs w:val="22"/>
                <w:lang w:eastAsia="zh-CN"/>
              </w:rPr>
            </w:pPr>
            <w:r>
              <w:rPr>
                <w:kern w:val="2"/>
                <w:szCs w:val="22"/>
                <w:lang w:eastAsia="zh-CN"/>
              </w:rPr>
              <w:t>The message segment parameters.</w:t>
            </w:r>
          </w:p>
          <w:p w14:paraId="71E9BA02" w14:textId="77777777" w:rsidR="005B078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2E91C90D" w14:textId="77777777" w:rsidR="005B0788" w:rsidRDefault="005B0788">
            <w:pPr>
              <w:pStyle w:val="TAL"/>
              <w:rPr>
                <w:rFonts w:cs="Arial"/>
                <w:kern w:val="2"/>
                <w:szCs w:val="18"/>
              </w:rPr>
            </w:pPr>
          </w:p>
        </w:tc>
      </w:tr>
      <w:tr w:rsidR="005B0788" w14:paraId="6FA9E3F5" w14:textId="77777777">
        <w:trPr>
          <w:jc w:val="center"/>
        </w:trPr>
        <w:tc>
          <w:tcPr>
            <w:tcW w:w="1430" w:type="dxa"/>
          </w:tcPr>
          <w:p w14:paraId="4936638A" w14:textId="77777777" w:rsidR="005B0788" w:rsidRDefault="00000000">
            <w:pPr>
              <w:pStyle w:val="TAL"/>
              <w:rPr>
                <w:kern w:val="2"/>
                <w:szCs w:val="22"/>
              </w:rPr>
            </w:pPr>
            <w:proofErr w:type="spellStart"/>
            <w:r>
              <w:rPr>
                <w:kern w:val="2"/>
                <w:szCs w:val="22"/>
                <w:lang w:eastAsia="zh-CN"/>
              </w:rPr>
              <w:t>stoAndFwInd</w:t>
            </w:r>
            <w:proofErr w:type="spellEnd"/>
          </w:p>
        </w:tc>
        <w:tc>
          <w:tcPr>
            <w:tcW w:w="1006" w:type="dxa"/>
          </w:tcPr>
          <w:p w14:paraId="469574EE" w14:textId="77777777" w:rsidR="005B0788" w:rsidRDefault="00000000">
            <w:pPr>
              <w:pStyle w:val="TAL"/>
              <w:rPr>
                <w:kern w:val="2"/>
                <w:szCs w:val="22"/>
              </w:rPr>
            </w:pPr>
            <w:proofErr w:type="spellStart"/>
            <w:r>
              <w:rPr>
                <w:kern w:val="2"/>
                <w:szCs w:val="22"/>
                <w:lang w:eastAsia="zh-CN"/>
              </w:rPr>
              <w:t>boolean</w:t>
            </w:r>
            <w:proofErr w:type="spellEnd"/>
          </w:p>
        </w:tc>
        <w:tc>
          <w:tcPr>
            <w:tcW w:w="425" w:type="dxa"/>
          </w:tcPr>
          <w:p w14:paraId="6EB3B975" w14:textId="77777777" w:rsidR="005B0788" w:rsidRDefault="00000000">
            <w:pPr>
              <w:pStyle w:val="TAC"/>
              <w:rPr>
                <w:kern w:val="2"/>
                <w:szCs w:val="22"/>
              </w:rPr>
            </w:pPr>
            <w:r>
              <w:rPr>
                <w:kern w:val="2"/>
                <w:szCs w:val="22"/>
              </w:rPr>
              <w:t>M</w:t>
            </w:r>
          </w:p>
        </w:tc>
        <w:tc>
          <w:tcPr>
            <w:tcW w:w="1368" w:type="dxa"/>
          </w:tcPr>
          <w:p w14:paraId="7FDEA606" w14:textId="77777777" w:rsidR="005B0788" w:rsidRDefault="00000000">
            <w:pPr>
              <w:pStyle w:val="TAL"/>
              <w:rPr>
                <w:kern w:val="2"/>
                <w:szCs w:val="22"/>
              </w:rPr>
            </w:pPr>
            <w:r>
              <w:rPr>
                <w:kern w:val="2"/>
                <w:szCs w:val="22"/>
              </w:rPr>
              <w:t>1</w:t>
            </w:r>
          </w:p>
        </w:tc>
        <w:tc>
          <w:tcPr>
            <w:tcW w:w="3438" w:type="dxa"/>
          </w:tcPr>
          <w:p w14:paraId="1B94435F" w14:textId="77777777" w:rsidR="005B0788" w:rsidRDefault="00000000">
            <w:pPr>
              <w:pStyle w:val="TAL"/>
              <w:rPr>
                <w:kern w:val="2"/>
                <w:szCs w:val="22"/>
                <w:lang w:eastAsia="zh-CN"/>
              </w:rPr>
            </w:pPr>
            <w:r>
              <w:rPr>
                <w:kern w:val="2"/>
                <w:szCs w:val="22"/>
                <w:lang w:eastAsia="zh-CN"/>
              </w:rPr>
              <w:t>An indicator of whether store and forward services are requested for this message.</w:t>
            </w:r>
          </w:p>
          <w:p w14:paraId="21E94B7C" w14:textId="77777777" w:rsidR="005B078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0E01A1D3" w14:textId="77777777" w:rsidR="005B0788" w:rsidRDefault="005B0788">
            <w:pPr>
              <w:pStyle w:val="TAL"/>
              <w:rPr>
                <w:rFonts w:cs="Arial"/>
                <w:kern w:val="2"/>
                <w:szCs w:val="18"/>
              </w:rPr>
            </w:pPr>
          </w:p>
        </w:tc>
      </w:tr>
      <w:tr w:rsidR="005B0788" w14:paraId="464F22BC" w14:textId="77777777">
        <w:trPr>
          <w:jc w:val="center"/>
        </w:trPr>
        <w:tc>
          <w:tcPr>
            <w:tcW w:w="1430" w:type="dxa"/>
          </w:tcPr>
          <w:p w14:paraId="639B12B5" w14:textId="77777777" w:rsidR="005B0788" w:rsidRDefault="00000000">
            <w:pPr>
              <w:pStyle w:val="TAL"/>
              <w:rPr>
                <w:kern w:val="2"/>
                <w:szCs w:val="22"/>
              </w:rPr>
            </w:pPr>
            <w:proofErr w:type="spellStart"/>
            <w:r>
              <w:rPr>
                <w:kern w:val="2"/>
                <w:szCs w:val="22"/>
                <w:lang w:eastAsia="zh-CN"/>
              </w:rPr>
              <w:t>stoAndFwParams</w:t>
            </w:r>
            <w:proofErr w:type="spellEnd"/>
          </w:p>
        </w:tc>
        <w:tc>
          <w:tcPr>
            <w:tcW w:w="1006" w:type="dxa"/>
          </w:tcPr>
          <w:p w14:paraId="4F298863" w14:textId="77777777" w:rsidR="005B0788" w:rsidRDefault="00000000">
            <w:pPr>
              <w:pStyle w:val="TAL"/>
              <w:rPr>
                <w:kern w:val="2"/>
                <w:szCs w:val="22"/>
              </w:rPr>
            </w:pPr>
            <w:proofErr w:type="spellStart"/>
            <w:r>
              <w:rPr>
                <w:kern w:val="2"/>
                <w:szCs w:val="22"/>
                <w:lang w:eastAsia="zh-CN"/>
              </w:rPr>
              <w:t>StoreAndForwardParameters</w:t>
            </w:r>
            <w:proofErr w:type="spellEnd"/>
          </w:p>
        </w:tc>
        <w:tc>
          <w:tcPr>
            <w:tcW w:w="425" w:type="dxa"/>
          </w:tcPr>
          <w:p w14:paraId="0762279E" w14:textId="77777777" w:rsidR="005B0788" w:rsidRDefault="00000000">
            <w:pPr>
              <w:pStyle w:val="TAC"/>
              <w:rPr>
                <w:kern w:val="2"/>
                <w:szCs w:val="22"/>
              </w:rPr>
            </w:pPr>
            <w:r>
              <w:rPr>
                <w:kern w:val="2"/>
                <w:szCs w:val="22"/>
              </w:rPr>
              <w:t>O</w:t>
            </w:r>
          </w:p>
        </w:tc>
        <w:tc>
          <w:tcPr>
            <w:tcW w:w="1368" w:type="dxa"/>
          </w:tcPr>
          <w:p w14:paraId="5B969038" w14:textId="77777777" w:rsidR="005B0788" w:rsidRDefault="00000000">
            <w:pPr>
              <w:pStyle w:val="TAL"/>
              <w:rPr>
                <w:kern w:val="2"/>
                <w:szCs w:val="22"/>
              </w:rPr>
            </w:pPr>
            <w:r>
              <w:rPr>
                <w:kern w:val="2"/>
                <w:szCs w:val="22"/>
              </w:rPr>
              <w:t>0..1</w:t>
            </w:r>
          </w:p>
        </w:tc>
        <w:tc>
          <w:tcPr>
            <w:tcW w:w="3438" w:type="dxa"/>
          </w:tcPr>
          <w:p w14:paraId="3A279A8C" w14:textId="77777777" w:rsidR="005B078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C60BD69" w14:textId="77777777" w:rsidR="005B0788" w:rsidRDefault="005B0788">
            <w:pPr>
              <w:pStyle w:val="TAL"/>
              <w:rPr>
                <w:rFonts w:cs="Arial"/>
                <w:kern w:val="2"/>
                <w:szCs w:val="18"/>
              </w:rPr>
            </w:pPr>
          </w:p>
        </w:tc>
      </w:tr>
      <w:tr w:rsidR="005B0788" w14:paraId="3F5747D9" w14:textId="77777777">
        <w:trPr>
          <w:jc w:val="center"/>
        </w:trPr>
        <w:tc>
          <w:tcPr>
            <w:tcW w:w="1430" w:type="dxa"/>
          </w:tcPr>
          <w:p w14:paraId="64F46BF9" w14:textId="77777777" w:rsidR="005B0788" w:rsidRDefault="00000000">
            <w:pPr>
              <w:pStyle w:val="TAL"/>
              <w:rPr>
                <w:kern w:val="2"/>
                <w:szCs w:val="22"/>
              </w:rPr>
            </w:pPr>
            <w:r>
              <w:rPr>
                <w:kern w:val="2"/>
                <w:szCs w:val="22"/>
                <w:lang w:eastAsia="zh-CN"/>
              </w:rPr>
              <w:t>latency</w:t>
            </w:r>
          </w:p>
        </w:tc>
        <w:tc>
          <w:tcPr>
            <w:tcW w:w="1006" w:type="dxa"/>
          </w:tcPr>
          <w:p w14:paraId="0FDF1BF5" w14:textId="77777777" w:rsidR="005B0788" w:rsidRDefault="00000000">
            <w:pPr>
              <w:pStyle w:val="TAL"/>
              <w:rPr>
                <w:kern w:val="2"/>
                <w:szCs w:val="22"/>
              </w:rPr>
            </w:pPr>
            <w:r>
              <w:rPr>
                <w:kern w:val="2"/>
                <w:szCs w:val="22"/>
              </w:rPr>
              <w:t>integer</w:t>
            </w:r>
          </w:p>
        </w:tc>
        <w:tc>
          <w:tcPr>
            <w:tcW w:w="425" w:type="dxa"/>
          </w:tcPr>
          <w:p w14:paraId="7D403A13" w14:textId="77777777" w:rsidR="005B0788" w:rsidRDefault="00000000">
            <w:pPr>
              <w:pStyle w:val="TAC"/>
              <w:rPr>
                <w:kern w:val="2"/>
                <w:szCs w:val="22"/>
              </w:rPr>
            </w:pPr>
            <w:r>
              <w:rPr>
                <w:kern w:val="2"/>
                <w:szCs w:val="22"/>
              </w:rPr>
              <w:t>O</w:t>
            </w:r>
          </w:p>
        </w:tc>
        <w:tc>
          <w:tcPr>
            <w:tcW w:w="1368" w:type="dxa"/>
          </w:tcPr>
          <w:p w14:paraId="2400F453" w14:textId="77777777" w:rsidR="005B0788" w:rsidRDefault="00000000">
            <w:pPr>
              <w:pStyle w:val="TAL"/>
              <w:rPr>
                <w:kern w:val="2"/>
                <w:szCs w:val="22"/>
              </w:rPr>
            </w:pPr>
            <w:r>
              <w:rPr>
                <w:kern w:val="2"/>
                <w:szCs w:val="22"/>
              </w:rPr>
              <w:t>0..1</w:t>
            </w:r>
          </w:p>
        </w:tc>
        <w:tc>
          <w:tcPr>
            <w:tcW w:w="3438" w:type="dxa"/>
          </w:tcPr>
          <w:p w14:paraId="53A9CCB9" w14:textId="77777777" w:rsidR="005B0788"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341FB45E" w14:textId="77777777" w:rsidR="005B0788" w:rsidRDefault="005B0788">
            <w:pPr>
              <w:pStyle w:val="TAL"/>
              <w:rPr>
                <w:rFonts w:cs="Arial"/>
                <w:kern w:val="2"/>
                <w:szCs w:val="18"/>
              </w:rPr>
            </w:pPr>
          </w:p>
        </w:tc>
      </w:tr>
      <w:tr w:rsidR="005B0788" w14:paraId="5C9B453B" w14:textId="77777777">
        <w:trPr>
          <w:jc w:val="center"/>
        </w:trPr>
        <w:tc>
          <w:tcPr>
            <w:tcW w:w="9665" w:type="dxa"/>
            <w:gridSpan w:val="6"/>
          </w:tcPr>
          <w:p w14:paraId="126C3789" w14:textId="77777777" w:rsidR="005B0788" w:rsidRDefault="00000000">
            <w:pPr>
              <w:pStyle w:val="TAN"/>
              <w:rPr>
                <w:kern w:val="2"/>
                <w:szCs w:val="22"/>
              </w:rPr>
            </w:pPr>
            <w:r>
              <w:rPr>
                <w:kern w:val="2"/>
                <w:szCs w:val="22"/>
              </w:rPr>
              <w:t>NOTE:</w:t>
            </w:r>
            <w:r>
              <w:rPr>
                <w:kern w:val="2"/>
                <w:szCs w:val="22"/>
                <w:lang w:eastAsia="zh-CN"/>
              </w:rPr>
              <w:tab/>
              <w:t xml:space="preserve">Only "AS" is applicable to the </w:t>
            </w:r>
            <w:proofErr w:type="spellStart"/>
            <w:r>
              <w:rPr>
                <w:kern w:val="2"/>
                <w:szCs w:val="22"/>
                <w:lang w:eastAsia="zh-CN"/>
              </w:rPr>
              <w:t>addrType</w:t>
            </w:r>
            <w:proofErr w:type="spellEnd"/>
            <w:r>
              <w:rPr>
                <w:kern w:val="2"/>
                <w:szCs w:val="22"/>
                <w:lang w:eastAsia="zh-CN"/>
              </w:rPr>
              <w:t xml:space="preserve"> attribute in the Address data type to represent the originating type of message request.</w:t>
            </w:r>
          </w:p>
        </w:tc>
      </w:tr>
    </w:tbl>
    <w:p w14:paraId="4BBBC6B1" w14:textId="77777777" w:rsidR="005B0788" w:rsidRDefault="005B0788">
      <w:pPr>
        <w:rPr>
          <w:lang w:eastAsia="zh-CN"/>
        </w:rPr>
      </w:pPr>
    </w:p>
    <w:p w14:paraId="7DC26178" w14:textId="77777777" w:rsidR="005B0788" w:rsidRDefault="00000000">
      <w:pPr>
        <w:pStyle w:val="Heading5"/>
        <w:rPr>
          <w:lang w:eastAsia="zh-CN"/>
        </w:rPr>
      </w:pPr>
      <w:bookmarkStart w:id="948" w:name="_Toc93878997"/>
      <w:bookmarkStart w:id="949" w:name="_Toc162005570"/>
      <w:bookmarkStart w:id="950" w:name="_Toc96996767"/>
      <w:bookmarkStart w:id="951" w:name="_Toc97197173"/>
      <w:r>
        <w:rPr>
          <w:lang w:eastAsia="zh-CN"/>
        </w:rPr>
        <w:t>8.2.5.2.3</w:t>
      </w:r>
      <w:r>
        <w:rPr>
          <w:lang w:eastAsia="zh-CN"/>
        </w:rPr>
        <w:tab/>
      </w:r>
      <w:proofErr w:type="spellStart"/>
      <w:r>
        <w:rPr>
          <w:lang w:eastAsia="zh-CN"/>
        </w:rPr>
        <w:t>Type:UE</w:t>
      </w:r>
      <w:r>
        <w:t>MessageDelivery</w:t>
      </w:r>
      <w:bookmarkEnd w:id="948"/>
      <w:bookmarkEnd w:id="949"/>
      <w:bookmarkEnd w:id="950"/>
      <w:bookmarkEnd w:id="951"/>
      <w:proofErr w:type="spellEnd"/>
    </w:p>
    <w:p w14:paraId="25222B63" w14:textId="77777777" w:rsidR="005B0788" w:rsidRDefault="00000000">
      <w:pPr>
        <w:pStyle w:val="TH"/>
      </w:pPr>
      <w:r>
        <w:t>Table 8.</w:t>
      </w:r>
      <w:r>
        <w:rPr>
          <w:lang w:eastAsia="zh-CN"/>
        </w:rPr>
        <w:t>2</w:t>
      </w:r>
      <w:r>
        <w:t>.5.2.</w:t>
      </w:r>
      <w:r>
        <w:rPr>
          <w:lang w:eastAsia="zh-CN"/>
        </w:rPr>
        <w:t>3</w:t>
      </w:r>
      <w:r>
        <w:t xml:space="preserve">-1: Definition of type </w:t>
      </w:r>
      <w:proofErr w:type="spellStart"/>
      <w: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49C0DD57" w14:textId="77777777">
        <w:trPr>
          <w:jc w:val="center"/>
        </w:trPr>
        <w:tc>
          <w:tcPr>
            <w:tcW w:w="1430" w:type="dxa"/>
            <w:shd w:val="clear" w:color="auto" w:fill="C0C0C0"/>
          </w:tcPr>
          <w:p w14:paraId="2AE732EF" w14:textId="77777777" w:rsidR="005B0788" w:rsidRDefault="00000000">
            <w:pPr>
              <w:pStyle w:val="TAH"/>
              <w:rPr>
                <w:kern w:val="2"/>
                <w:szCs w:val="22"/>
              </w:rPr>
            </w:pPr>
            <w:r>
              <w:rPr>
                <w:kern w:val="2"/>
                <w:szCs w:val="22"/>
              </w:rPr>
              <w:t>Attribute name</w:t>
            </w:r>
          </w:p>
        </w:tc>
        <w:tc>
          <w:tcPr>
            <w:tcW w:w="1006" w:type="dxa"/>
            <w:shd w:val="clear" w:color="auto" w:fill="C0C0C0"/>
          </w:tcPr>
          <w:p w14:paraId="0299B69F" w14:textId="77777777" w:rsidR="005B0788" w:rsidRDefault="00000000">
            <w:pPr>
              <w:pStyle w:val="TAH"/>
              <w:rPr>
                <w:kern w:val="2"/>
                <w:szCs w:val="22"/>
              </w:rPr>
            </w:pPr>
            <w:r>
              <w:rPr>
                <w:kern w:val="2"/>
                <w:szCs w:val="22"/>
              </w:rPr>
              <w:t>Data type</w:t>
            </w:r>
          </w:p>
        </w:tc>
        <w:tc>
          <w:tcPr>
            <w:tcW w:w="425" w:type="dxa"/>
            <w:shd w:val="clear" w:color="auto" w:fill="C0C0C0"/>
          </w:tcPr>
          <w:p w14:paraId="5DFFA34A" w14:textId="77777777" w:rsidR="005B0788" w:rsidRDefault="00000000">
            <w:pPr>
              <w:pStyle w:val="TAH"/>
              <w:rPr>
                <w:kern w:val="2"/>
                <w:szCs w:val="22"/>
              </w:rPr>
            </w:pPr>
            <w:r>
              <w:rPr>
                <w:kern w:val="2"/>
                <w:szCs w:val="22"/>
              </w:rPr>
              <w:t>P</w:t>
            </w:r>
          </w:p>
        </w:tc>
        <w:tc>
          <w:tcPr>
            <w:tcW w:w="1368" w:type="dxa"/>
            <w:shd w:val="clear" w:color="auto" w:fill="C0C0C0"/>
          </w:tcPr>
          <w:p w14:paraId="33282A33"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26E7A89E"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203C70D2" w14:textId="77777777" w:rsidR="005B0788" w:rsidRDefault="00000000">
            <w:pPr>
              <w:pStyle w:val="TAH"/>
              <w:rPr>
                <w:rFonts w:cs="Arial"/>
                <w:kern w:val="2"/>
                <w:szCs w:val="18"/>
              </w:rPr>
            </w:pPr>
            <w:r>
              <w:rPr>
                <w:kern w:val="2"/>
                <w:szCs w:val="22"/>
              </w:rPr>
              <w:t>Applicability</w:t>
            </w:r>
          </w:p>
        </w:tc>
      </w:tr>
      <w:tr w:rsidR="005B0788" w14:paraId="5C293012" w14:textId="77777777">
        <w:trPr>
          <w:jc w:val="center"/>
        </w:trPr>
        <w:tc>
          <w:tcPr>
            <w:tcW w:w="1430" w:type="dxa"/>
          </w:tcPr>
          <w:p w14:paraId="06F81D2A" w14:textId="77777777" w:rsidR="005B0788" w:rsidRDefault="00000000">
            <w:pPr>
              <w:pStyle w:val="TAL"/>
              <w:rPr>
                <w:kern w:val="2"/>
                <w:szCs w:val="22"/>
              </w:rPr>
            </w:pPr>
            <w:proofErr w:type="spellStart"/>
            <w:r>
              <w:rPr>
                <w:kern w:val="2"/>
                <w:szCs w:val="22"/>
                <w:lang w:eastAsia="zh-CN"/>
              </w:rPr>
              <w:t>oriAddr</w:t>
            </w:r>
            <w:proofErr w:type="spellEnd"/>
          </w:p>
        </w:tc>
        <w:tc>
          <w:tcPr>
            <w:tcW w:w="1006" w:type="dxa"/>
          </w:tcPr>
          <w:p w14:paraId="77837D77" w14:textId="77777777" w:rsidR="005B0788" w:rsidRDefault="00000000">
            <w:pPr>
              <w:pStyle w:val="TAL"/>
              <w:rPr>
                <w:kern w:val="2"/>
                <w:szCs w:val="22"/>
              </w:rPr>
            </w:pPr>
            <w:r>
              <w:rPr>
                <w:kern w:val="2"/>
                <w:szCs w:val="22"/>
              </w:rPr>
              <w:t>Address</w:t>
            </w:r>
          </w:p>
        </w:tc>
        <w:tc>
          <w:tcPr>
            <w:tcW w:w="425" w:type="dxa"/>
          </w:tcPr>
          <w:p w14:paraId="0A713AB1" w14:textId="77777777" w:rsidR="005B0788" w:rsidRDefault="00000000">
            <w:pPr>
              <w:pStyle w:val="TAC"/>
              <w:rPr>
                <w:kern w:val="2"/>
                <w:szCs w:val="22"/>
              </w:rPr>
            </w:pPr>
            <w:r>
              <w:rPr>
                <w:kern w:val="2"/>
                <w:szCs w:val="22"/>
              </w:rPr>
              <w:t>M</w:t>
            </w:r>
          </w:p>
        </w:tc>
        <w:tc>
          <w:tcPr>
            <w:tcW w:w="1368" w:type="dxa"/>
          </w:tcPr>
          <w:p w14:paraId="34E5408A" w14:textId="77777777" w:rsidR="005B0788" w:rsidRDefault="00000000">
            <w:pPr>
              <w:pStyle w:val="TAL"/>
              <w:rPr>
                <w:kern w:val="2"/>
                <w:szCs w:val="22"/>
              </w:rPr>
            </w:pPr>
            <w:r>
              <w:rPr>
                <w:kern w:val="2"/>
                <w:szCs w:val="22"/>
              </w:rPr>
              <w:t>1</w:t>
            </w:r>
          </w:p>
        </w:tc>
        <w:tc>
          <w:tcPr>
            <w:tcW w:w="3438" w:type="dxa"/>
          </w:tcPr>
          <w:p w14:paraId="59E9B65D" w14:textId="77777777" w:rsidR="005B0788"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605EB84" w14:textId="77777777" w:rsidR="005B0788" w:rsidRDefault="005B0788">
            <w:pPr>
              <w:pStyle w:val="TAL"/>
              <w:rPr>
                <w:rFonts w:cs="Arial"/>
                <w:kern w:val="2"/>
                <w:szCs w:val="18"/>
              </w:rPr>
            </w:pPr>
          </w:p>
        </w:tc>
      </w:tr>
      <w:tr w:rsidR="005B0788" w14:paraId="72D89DD8" w14:textId="77777777">
        <w:trPr>
          <w:jc w:val="center"/>
        </w:trPr>
        <w:tc>
          <w:tcPr>
            <w:tcW w:w="1430" w:type="dxa"/>
          </w:tcPr>
          <w:p w14:paraId="33260BF7" w14:textId="77777777" w:rsidR="005B0788" w:rsidRDefault="00000000">
            <w:pPr>
              <w:pStyle w:val="TAL"/>
              <w:rPr>
                <w:kern w:val="2"/>
                <w:szCs w:val="22"/>
              </w:rPr>
            </w:pPr>
            <w:proofErr w:type="spellStart"/>
            <w:r>
              <w:rPr>
                <w:kern w:val="2"/>
                <w:szCs w:val="22"/>
                <w:lang w:eastAsia="zh-CN"/>
              </w:rPr>
              <w:t>destAddr</w:t>
            </w:r>
            <w:proofErr w:type="spellEnd"/>
          </w:p>
        </w:tc>
        <w:tc>
          <w:tcPr>
            <w:tcW w:w="1006" w:type="dxa"/>
          </w:tcPr>
          <w:p w14:paraId="55A5CC02" w14:textId="77777777" w:rsidR="005B0788" w:rsidRDefault="00000000">
            <w:pPr>
              <w:pStyle w:val="TAL"/>
              <w:rPr>
                <w:kern w:val="2"/>
                <w:szCs w:val="22"/>
              </w:rPr>
            </w:pPr>
            <w:r>
              <w:rPr>
                <w:kern w:val="2"/>
                <w:szCs w:val="22"/>
              </w:rPr>
              <w:t>Address</w:t>
            </w:r>
          </w:p>
        </w:tc>
        <w:tc>
          <w:tcPr>
            <w:tcW w:w="425" w:type="dxa"/>
          </w:tcPr>
          <w:p w14:paraId="54905B4A" w14:textId="77777777" w:rsidR="005B0788" w:rsidRDefault="00000000">
            <w:pPr>
              <w:pStyle w:val="TAC"/>
              <w:rPr>
                <w:kern w:val="2"/>
                <w:szCs w:val="22"/>
              </w:rPr>
            </w:pPr>
            <w:r>
              <w:rPr>
                <w:kern w:val="2"/>
                <w:szCs w:val="22"/>
              </w:rPr>
              <w:t>M</w:t>
            </w:r>
          </w:p>
        </w:tc>
        <w:tc>
          <w:tcPr>
            <w:tcW w:w="1368" w:type="dxa"/>
          </w:tcPr>
          <w:p w14:paraId="410B1BAC" w14:textId="77777777" w:rsidR="005B0788" w:rsidRDefault="00000000">
            <w:pPr>
              <w:pStyle w:val="TAL"/>
              <w:rPr>
                <w:kern w:val="2"/>
                <w:szCs w:val="22"/>
              </w:rPr>
            </w:pPr>
            <w:r>
              <w:rPr>
                <w:kern w:val="2"/>
                <w:szCs w:val="22"/>
              </w:rPr>
              <w:t>1</w:t>
            </w:r>
          </w:p>
        </w:tc>
        <w:tc>
          <w:tcPr>
            <w:tcW w:w="3438" w:type="dxa"/>
          </w:tcPr>
          <w:p w14:paraId="62315DA3" w14:textId="77777777" w:rsidR="005B0788"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AE23359" w14:textId="77777777" w:rsidR="005B0788" w:rsidRDefault="005B0788">
            <w:pPr>
              <w:pStyle w:val="TAL"/>
              <w:rPr>
                <w:rFonts w:cs="Arial"/>
                <w:kern w:val="2"/>
                <w:szCs w:val="18"/>
              </w:rPr>
            </w:pPr>
          </w:p>
        </w:tc>
      </w:tr>
      <w:tr w:rsidR="005B0788" w14:paraId="061B9D7E" w14:textId="77777777">
        <w:trPr>
          <w:jc w:val="center"/>
        </w:trPr>
        <w:tc>
          <w:tcPr>
            <w:tcW w:w="1430" w:type="dxa"/>
          </w:tcPr>
          <w:p w14:paraId="7B2C505D" w14:textId="77777777" w:rsidR="005B0788" w:rsidRDefault="00000000">
            <w:pPr>
              <w:pStyle w:val="TAL"/>
              <w:rPr>
                <w:kern w:val="2"/>
                <w:szCs w:val="22"/>
              </w:rPr>
            </w:pPr>
            <w:proofErr w:type="spellStart"/>
            <w:r>
              <w:rPr>
                <w:kern w:val="2"/>
                <w:szCs w:val="22"/>
                <w:lang w:eastAsia="zh-CN"/>
              </w:rPr>
              <w:t>appId</w:t>
            </w:r>
            <w:proofErr w:type="spellEnd"/>
          </w:p>
        </w:tc>
        <w:tc>
          <w:tcPr>
            <w:tcW w:w="1006" w:type="dxa"/>
          </w:tcPr>
          <w:p w14:paraId="6E140B60" w14:textId="77777777" w:rsidR="005B0788" w:rsidRDefault="00000000">
            <w:pPr>
              <w:pStyle w:val="TAL"/>
              <w:rPr>
                <w:kern w:val="2"/>
                <w:szCs w:val="22"/>
              </w:rPr>
            </w:pPr>
            <w:r>
              <w:rPr>
                <w:kern w:val="2"/>
                <w:szCs w:val="22"/>
              </w:rPr>
              <w:t>string</w:t>
            </w:r>
          </w:p>
        </w:tc>
        <w:tc>
          <w:tcPr>
            <w:tcW w:w="425" w:type="dxa"/>
          </w:tcPr>
          <w:p w14:paraId="12054B01" w14:textId="77777777" w:rsidR="005B0788" w:rsidRDefault="00000000">
            <w:pPr>
              <w:pStyle w:val="TAC"/>
              <w:rPr>
                <w:kern w:val="2"/>
                <w:szCs w:val="22"/>
              </w:rPr>
            </w:pPr>
            <w:r>
              <w:rPr>
                <w:kern w:val="2"/>
                <w:szCs w:val="22"/>
              </w:rPr>
              <w:t>O</w:t>
            </w:r>
          </w:p>
        </w:tc>
        <w:tc>
          <w:tcPr>
            <w:tcW w:w="1368" w:type="dxa"/>
          </w:tcPr>
          <w:p w14:paraId="701B12D8" w14:textId="77777777" w:rsidR="005B0788" w:rsidRDefault="00000000">
            <w:pPr>
              <w:pStyle w:val="TAL"/>
              <w:rPr>
                <w:kern w:val="2"/>
                <w:szCs w:val="22"/>
              </w:rPr>
            </w:pPr>
            <w:r>
              <w:rPr>
                <w:kern w:val="2"/>
                <w:szCs w:val="22"/>
              </w:rPr>
              <w:t>0..1</w:t>
            </w:r>
          </w:p>
        </w:tc>
        <w:tc>
          <w:tcPr>
            <w:tcW w:w="3438" w:type="dxa"/>
          </w:tcPr>
          <w:p w14:paraId="59AECC1F" w14:textId="77777777" w:rsidR="005B078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1D9B195" w14:textId="77777777" w:rsidR="005B078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77E5F52" w14:textId="77777777" w:rsidR="005B0788" w:rsidRDefault="005B0788">
            <w:pPr>
              <w:pStyle w:val="TAL"/>
              <w:rPr>
                <w:rFonts w:cs="Arial"/>
                <w:kern w:val="2"/>
                <w:szCs w:val="18"/>
              </w:rPr>
            </w:pPr>
          </w:p>
        </w:tc>
      </w:tr>
      <w:tr w:rsidR="005B0788" w14:paraId="40954691" w14:textId="77777777">
        <w:trPr>
          <w:jc w:val="center"/>
        </w:trPr>
        <w:tc>
          <w:tcPr>
            <w:tcW w:w="1430" w:type="dxa"/>
          </w:tcPr>
          <w:p w14:paraId="6C758FEF" w14:textId="77777777" w:rsidR="005B0788" w:rsidRDefault="00000000">
            <w:pPr>
              <w:pStyle w:val="TAL"/>
              <w:rPr>
                <w:kern w:val="2"/>
                <w:szCs w:val="22"/>
              </w:rPr>
            </w:pPr>
            <w:proofErr w:type="spellStart"/>
            <w:r>
              <w:rPr>
                <w:kern w:val="2"/>
                <w:szCs w:val="22"/>
                <w:lang w:eastAsia="zh-CN"/>
              </w:rPr>
              <w:t>msgId</w:t>
            </w:r>
            <w:proofErr w:type="spellEnd"/>
          </w:p>
        </w:tc>
        <w:tc>
          <w:tcPr>
            <w:tcW w:w="1006" w:type="dxa"/>
          </w:tcPr>
          <w:p w14:paraId="751FC79F" w14:textId="77777777" w:rsidR="005B0788" w:rsidRDefault="00000000">
            <w:pPr>
              <w:pStyle w:val="TAL"/>
              <w:rPr>
                <w:kern w:val="2"/>
                <w:szCs w:val="22"/>
              </w:rPr>
            </w:pPr>
            <w:r>
              <w:rPr>
                <w:kern w:val="2"/>
                <w:szCs w:val="22"/>
              </w:rPr>
              <w:t>string</w:t>
            </w:r>
          </w:p>
        </w:tc>
        <w:tc>
          <w:tcPr>
            <w:tcW w:w="425" w:type="dxa"/>
          </w:tcPr>
          <w:p w14:paraId="5F3A0C15" w14:textId="77777777" w:rsidR="005B0788" w:rsidRDefault="00000000">
            <w:pPr>
              <w:pStyle w:val="TAC"/>
              <w:rPr>
                <w:kern w:val="2"/>
                <w:szCs w:val="22"/>
              </w:rPr>
            </w:pPr>
            <w:r>
              <w:rPr>
                <w:kern w:val="2"/>
                <w:szCs w:val="22"/>
              </w:rPr>
              <w:t>M</w:t>
            </w:r>
          </w:p>
        </w:tc>
        <w:tc>
          <w:tcPr>
            <w:tcW w:w="1368" w:type="dxa"/>
          </w:tcPr>
          <w:p w14:paraId="50EE5C11" w14:textId="77777777" w:rsidR="005B0788" w:rsidRDefault="00000000">
            <w:pPr>
              <w:pStyle w:val="TAL"/>
              <w:rPr>
                <w:kern w:val="2"/>
                <w:szCs w:val="22"/>
              </w:rPr>
            </w:pPr>
            <w:r>
              <w:rPr>
                <w:kern w:val="2"/>
                <w:szCs w:val="22"/>
              </w:rPr>
              <w:t>1</w:t>
            </w:r>
          </w:p>
        </w:tc>
        <w:tc>
          <w:tcPr>
            <w:tcW w:w="3438" w:type="dxa"/>
          </w:tcPr>
          <w:p w14:paraId="634EDB3B" w14:textId="77777777" w:rsidR="005B0788" w:rsidRDefault="00000000">
            <w:pPr>
              <w:pStyle w:val="TAL"/>
              <w:rPr>
                <w:kern w:val="2"/>
                <w:szCs w:val="22"/>
              </w:rPr>
            </w:pPr>
            <w:r>
              <w:rPr>
                <w:kern w:val="2"/>
                <w:szCs w:val="22"/>
              </w:rPr>
              <w:t>Unique identifier of this message.</w:t>
            </w:r>
          </w:p>
        </w:tc>
        <w:tc>
          <w:tcPr>
            <w:tcW w:w="1998" w:type="dxa"/>
          </w:tcPr>
          <w:p w14:paraId="633D4537" w14:textId="77777777" w:rsidR="005B0788" w:rsidRDefault="005B0788">
            <w:pPr>
              <w:pStyle w:val="TAL"/>
              <w:rPr>
                <w:rFonts w:cs="Arial"/>
                <w:kern w:val="2"/>
                <w:szCs w:val="18"/>
              </w:rPr>
            </w:pPr>
          </w:p>
        </w:tc>
      </w:tr>
      <w:tr w:rsidR="005B0788" w14:paraId="4D5CFE3B" w14:textId="77777777">
        <w:trPr>
          <w:jc w:val="center"/>
        </w:trPr>
        <w:tc>
          <w:tcPr>
            <w:tcW w:w="1430" w:type="dxa"/>
          </w:tcPr>
          <w:p w14:paraId="39C0FE9F" w14:textId="77777777" w:rsidR="005B0788" w:rsidRDefault="00000000">
            <w:pPr>
              <w:pStyle w:val="TAL"/>
              <w:rPr>
                <w:kern w:val="2"/>
                <w:szCs w:val="22"/>
              </w:rPr>
            </w:pPr>
            <w:proofErr w:type="spellStart"/>
            <w:r>
              <w:rPr>
                <w:kern w:val="2"/>
                <w:szCs w:val="22"/>
                <w:lang w:eastAsia="zh-CN"/>
              </w:rPr>
              <w:t>delivStReqInd</w:t>
            </w:r>
            <w:proofErr w:type="spellEnd"/>
          </w:p>
        </w:tc>
        <w:tc>
          <w:tcPr>
            <w:tcW w:w="1006" w:type="dxa"/>
          </w:tcPr>
          <w:p w14:paraId="3BF4DA5A" w14:textId="77777777" w:rsidR="005B0788" w:rsidRDefault="00000000">
            <w:pPr>
              <w:pStyle w:val="TAL"/>
              <w:rPr>
                <w:kern w:val="2"/>
                <w:szCs w:val="22"/>
              </w:rPr>
            </w:pPr>
            <w:proofErr w:type="spellStart"/>
            <w:r>
              <w:rPr>
                <w:kern w:val="2"/>
                <w:szCs w:val="22"/>
                <w:lang w:eastAsia="zh-CN"/>
              </w:rPr>
              <w:t>boolean</w:t>
            </w:r>
            <w:proofErr w:type="spellEnd"/>
          </w:p>
        </w:tc>
        <w:tc>
          <w:tcPr>
            <w:tcW w:w="425" w:type="dxa"/>
          </w:tcPr>
          <w:p w14:paraId="3B697833" w14:textId="77777777" w:rsidR="005B0788" w:rsidRDefault="00000000">
            <w:pPr>
              <w:pStyle w:val="TAC"/>
              <w:rPr>
                <w:kern w:val="2"/>
                <w:szCs w:val="22"/>
              </w:rPr>
            </w:pPr>
            <w:r>
              <w:rPr>
                <w:kern w:val="2"/>
                <w:szCs w:val="22"/>
              </w:rPr>
              <w:t>O</w:t>
            </w:r>
          </w:p>
        </w:tc>
        <w:tc>
          <w:tcPr>
            <w:tcW w:w="1368" w:type="dxa"/>
          </w:tcPr>
          <w:p w14:paraId="58351DA2" w14:textId="77777777" w:rsidR="005B0788" w:rsidRDefault="00000000">
            <w:pPr>
              <w:pStyle w:val="TAL"/>
              <w:rPr>
                <w:kern w:val="2"/>
                <w:szCs w:val="22"/>
              </w:rPr>
            </w:pPr>
            <w:r>
              <w:rPr>
                <w:kern w:val="2"/>
                <w:szCs w:val="22"/>
              </w:rPr>
              <w:t>0..1</w:t>
            </w:r>
          </w:p>
        </w:tc>
        <w:tc>
          <w:tcPr>
            <w:tcW w:w="3438" w:type="dxa"/>
          </w:tcPr>
          <w:p w14:paraId="08BEB948" w14:textId="77777777" w:rsidR="005B0788" w:rsidRDefault="00000000">
            <w:pPr>
              <w:pStyle w:val="TAL"/>
              <w:rPr>
                <w:kern w:val="2"/>
                <w:szCs w:val="22"/>
                <w:lang w:eastAsia="zh-CN"/>
              </w:rPr>
            </w:pPr>
            <w:r>
              <w:rPr>
                <w:kern w:val="2"/>
                <w:szCs w:val="22"/>
              </w:rPr>
              <w:t>Indicates if delivery acknowledgement from the recipient is requested.</w:t>
            </w:r>
          </w:p>
          <w:p w14:paraId="17D6A213" w14:textId="77777777" w:rsidR="005B078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0147F1B" w14:textId="77777777" w:rsidR="005B0788" w:rsidRDefault="005B0788">
            <w:pPr>
              <w:pStyle w:val="TAL"/>
              <w:rPr>
                <w:rFonts w:cs="Arial"/>
                <w:kern w:val="2"/>
                <w:szCs w:val="18"/>
              </w:rPr>
            </w:pPr>
          </w:p>
        </w:tc>
      </w:tr>
      <w:tr w:rsidR="005B0788" w14:paraId="0FBA38B7" w14:textId="77777777">
        <w:trPr>
          <w:jc w:val="center"/>
        </w:trPr>
        <w:tc>
          <w:tcPr>
            <w:tcW w:w="1430" w:type="dxa"/>
          </w:tcPr>
          <w:p w14:paraId="03920BF5" w14:textId="77777777" w:rsidR="005B0788" w:rsidRDefault="00000000">
            <w:pPr>
              <w:pStyle w:val="TAL"/>
              <w:rPr>
                <w:kern w:val="2"/>
                <w:szCs w:val="22"/>
              </w:rPr>
            </w:pPr>
            <w:r>
              <w:rPr>
                <w:kern w:val="2"/>
                <w:szCs w:val="22"/>
                <w:lang w:eastAsia="zh-CN"/>
              </w:rPr>
              <w:t>payload</w:t>
            </w:r>
          </w:p>
        </w:tc>
        <w:tc>
          <w:tcPr>
            <w:tcW w:w="1006" w:type="dxa"/>
          </w:tcPr>
          <w:p w14:paraId="14E16669" w14:textId="77777777" w:rsidR="005B0788" w:rsidRDefault="00000000">
            <w:pPr>
              <w:pStyle w:val="TAL"/>
              <w:rPr>
                <w:kern w:val="2"/>
                <w:szCs w:val="22"/>
              </w:rPr>
            </w:pPr>
            <w:r>
              <w:rPr>
                <w:kern w:val="2"/>
                <w:szCs w:val="22"/>
              </w:rPr>
              <w:t>string</w:t>
            </w:r>
          </w:p>
        </w:tc>
        <w:tc>
          <w:tcPr>
            <w:tcW w:w="425" w:type="dxa"/>
          </w:tcPr>
          <w:p w14:paraId="26228AA9" w14:textId="77777777" w:rsidR="005B0788" w:rsidRDefault="00000000">
            <w:pPr>
              <w:pStyle w:val="TAC"/>
              <w:rPr>
                <w:kern w:val="2"/>
                <w:szCs w:val="22"/>
              </w:rPr>
            </w:pPr>
            <w:r>
              <w:rPr>
                <w:kern w:val="2"/>
                <w:szCs w:val="22"/>
              </w:rPr>
              <w:t>O</w:t>
            </w:r>
          </w:p>
        </w:tc>
        <w:tc>
          <w:tcPr>
            <w:tcW w:w="1368" w:type="dxa"/>
          </w:tcPr>
          <w:p w14:paraId="162E37EF" w14:textId="77777777" w:rsidR="005B0788" w:rsidRDefault="00000000">
            <w:pPr>
              <w:pStyle w:val="TAL"/>
              <w:rPr>
                <w:kern w:val="2"/>
                <w:szCs w:val="22"/>
              </w:rPr>
            </w:pPr>
            <w:r>
              <w:rPr>
                <w:kern w:val="2"/>
                <w:szCs w:val="22"/>
              </w:rPr>
              <w:t>0..1</w:t>
            </w:r>
          </w:p>
        </w:tc>
        <w:tc>
          <w:tcPr>
            <w:tcW w:w="3438" w:type="dxa"/>
          </w:tcPr>
          <w:p w14:paraId="06248AB1" w14:textId="77777777" w:rsidR="005B0788" w:rsidRDefault="00000000">
            <w:pPr>
              <w:pStyle w:val="TAL"/>
              <w:rPr>
                <w:kern w:val="2"/>
                <w:szCs w:val="22"/>
              </w:rPr>
            </w:pPr>
            <w:r>
              <w:rPr>
                <w:kern w:val="2"/>
                <w:szCs w:val="22"/>
              </w:rPr>
              <w:t>Payload of the message.</w:t>
            </w:r>
          </w:p>
        </w:tc>
        <w:tc>
          <w:tcPr>
            <w:tcW w:w="1998" w:type="dxa"/>
          </w:tcPr>
          <w:p w14:paraId="42E96AFD" w14:textId="77777777" w:rsidR="005B0788" w:rsidRDefault="005B0788">
            <w:pPr>
              <w:pStyle w:val="TAL"/>
              <w:rPr>
                <w:rFonts w:cs="Arial"/>
                <w:kern w:val="2"/>
                <w:szCs w:val="18"/>
              </w:rPr>
            </w:pPr>
          </w:p>
        </w:tc>
      </w:tr>
      <w:tr w:rsidR="005B0788" w14:paraId="3833E37B" w14:textId="77777777">
        <w:trPr>
          <w:jc w:val="center"/>
        </w:trPr>
        <w:tc>
          <w:tcPr>
            <w:tcW w:w="1430" w:type="dxa"/>
          </w:tcPr>
          <w:p w14:paraId="761E7EEC" w14:textId="77777777" w:rsidR="005B0788" w:rsidRDefault="00000000">
            <w:pPr>
              <w:pStyle w:val="TAL"/>
              <w:rPr>
                <w:kern w:val="2"/>
                <w:szCs w:val="22"/>
              </w:rPr>
            </w:pPr>
            <w:proofErr w:type="spellStart"/>
            <w:r>
              <w:rPr>
                <w:kern w:val="2"/>
                <w:szCs w:val="22"/>
                <w:lang w:eastAsia="zh-CN"/>
              </w:rPr>
              <w:t>segInd</w:t>
            </w:r>
            <w:proofErr w:type="spellEnd"/>
          </w:p>
        </w:tc>
        <w:tc>
          <w:tcPr>
            <w:tcW w:w="1006" w:type="dxa"/>
          </w:tcPr>
          <w:p w14:paraId="0AF817A7" w14:textId="77777777" w:rsidR="005B0788" w:rsidRDefault="00000000">
            <w:pPr>
              <w:pStyle w:val="TAL"/>
              <w:rPr>
                <w:kern w:val="2"/>
                <w:szCs w:val="22"/>
              </w:rPr>
            </w:pPr>
            <w:proofErr w:type="spellStart"/>
            <w:r>
              <w:rPr>
                <w:kern w:val="2"/>
                <w:szCs w:val="22"/>
                <w:lang w:eastAsia="zh-CN"/>
              </w:rPr>
              <w:t>boolean</w:t>
            </w:r>
            <w:proofErr w:type="spellEnd"/>
          </w:p>
        </w:tc>
        <w:tc>
          <w:tcPr>
            <w:tcW w:w="425" w:type="dxa"/>
          </w:tcPr>
          <w:p w14:paraId="6AB01524" w14:textId="77777777" w:rsidR="005B0788" w:rsidRDefault="00000000">
            <w:pPr>
              <w:pStyle w:val="TAC"/>
              <w:rPr>
                <w:kern w:val="2"/>
                <w:szCs w:val="22"/>
              </w:rPr>
            </w:pPr>
            <w:r>
              <w:rPr>
                <w:kern w:val="2"/>
                <w:szCs w:val="22"/>
              </w:rPr>
              <w:t>O</w:t>
            </w:r>
          </w:p>
        </w:tc>
        <w:tc>
          <w:tcPr>
            <w:tcW w:w="1368" w:type="dxa"/>
          </w:tcPr>
          <w:p w14:paraId="0027FE1E" w14:textId="77777777" w:rsidR="005B0788" w:rsidRDefault="00000000">
            <w:pPr>
              <w:pStyle w:val="TAL"/>
              <w:rPr>
                <w:kern w:val="2"/>
                <w:szCs w:val="22"/>
              </w:rPr>
            </w:pPr>
            <w:r>
              <w:rPr>
                <w:kern w:val="2"/>
                <w:szCs w:val="22"/>
              </w:rPr>
              <w:t>0..1</w:t>
            </w:r>
          </w:p>
        </w:tc>
        <w:tc>
          <w:tcPr>
            <w:tcW w:w="3438" w:type="dxa"/>
          </w:tcPr>
          <w:p w14:paraId="194C77ED" w14:textId="77777777" w:rsidR="005B0788" w:rsidRDefault="00000000">
            <w:pPr>
              <w:pStyle w:val="TAL"/>
              <w:rPr>
                <w:kern w:val="2"/>
                <w:szCs w:val="22"/>
                <w:lang w:eastAsia="zh-CN"/>
              </w:rPr>
            </w:pPr>
            <w:r>
              <w:rPr>
                <w:kern w:val="2"/>
                <w:szCs w:val="22"/>
              </w:rPr>
              <w:t>Indicates this message is part of a segmented message.</w:t>
            </w:r>
          </w:p>
          <w:p w14:paraId="25A18D54" w14:textId="77777777" w:rsidR="005B078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1B78346" w14:textId="77777777" w:rsidR="005B0788" w:rsidRDefault="005B0788">
            <w:pPr>
              <w:pStyle w:val="TAL"/>
              <w:rPr>
                <w:rFonts w:cs="Arial"/>
                <w:kern w:val="2"/>
                <w:szCs w:val="18"/>
              </w:rPr>
            </w:pPr>
          </w:p>
        </w:tc>
      </w:tr>
      <w:tr w:rsidR="005B0788" w14:paraId="147992EF" w14:textId="77777777">
        <w:trPr>
          <w:jc w:val="center"/>
        </w:trPr>
        <w:tc>
          <w:tcPr>
            <w:tcW w:w="1430" w:type="dxa"/>
          </w:tcPr>
          <w:p w14:paraId="39AAB15D" w14:textId="77777777" w:rsidR="005B0788" w:rsidRDefault="00000000">
            <w:pPr>
              <w:pStyle w:val="TAL"/>
              <w:rPr>
                <w:kern w:val="2"/>
                <w:szCs w:val="22"/>
              </w:rPr>
            </w:pPr>
            <w:proofErr w:type="spellStart"/>
            <w:r>
              <w:rPr>
                <w:kern w:val="2"/>
                <w:szCs w:val="22"/>
                <w:lang w:eastAsia="zh-CN"/>
              </w:rPr>
              <w:t>segParams</w:t>
            </w:r>
            <w:proofErr w:type="spellEnd"/>
          </w:p>
        </w:tc>
        <w:tc>
          <w:tcPr>
            <w:tcW w:w="1006" w:type="dxa"/>
          </w:tcPr>
          <w:p w14:paraId="646301CB" w14:textId="77777777" w:rsidR="005B0788" w:rsidRDefault="00000000">
            <w:pPr>
              <w:pStyle w:val="TAL"/>
              <w:rPr>
                <w:kern w:val="2"/>
                <w:szCs w:val="22"/>
              </w:rPr>
            </w:pPr>
            <w:proofErr w:type="spellStart"/>
            <w:r>
              <w:rPr>
                <w:kern w:val="2"/>
                <w:szCs w:val="22"/>
                <w:lang w:eastAsia="zh-CN"/>
              </w:rPr>
              <w:t>MessageSegmentParameters</w:t>
            </w:r>
            <w:proofErr w:type="spellEnd"/>
          </w:p>
        </w:tc>
        <w:tc>
          <w:tcPr>
            <w:tcW w:w="425" w:type="dxa"/>
          </w:tcPr>
          <w:p w14:paraId="4548ADC0" w14:textId="77777777" w:rsidR="005B0788" w:rsidRDefault="00000000">
            <w:pPr>
              <w:pStyle w:val="TAC"/>
              <w:rPr>
                <w:kern w:val="2"/>
                <w:szCs w:val="22"/>
              </w:rPr>
            </w:pPr>
            <w:r>
              <w:rPr>
                <w:kern w:val="2"/>
                <w:szCs w:val="22"/>
              </w:rPr>
              <w:t>O</w:t>
            </w:r>
          </w:p>
        </w:tc>
        <w:tc>
          <w:tcPr>
            <w:tcW w:w="1368" w:type="dxa"/>
          </w:tcPr>
          <w:p w14:paraId="103E72E6" w14:textId="77777777" w:rsidR="005B0788" w:rsidRDefault="00000000">
            <w:pPr>
              <w:pStyle w:val="TAL"/>
              <w:rPr>
                <w:kern w:val="2"/>
                <w:szCs w:val="22"/>
              </w:rPr>
            </w:pPr>
            <w:r>
              <w:rPr>
                <w:kern w:val="2"/>
                <w:szCs w:val="22"/>
              </w:rPr>
              <w:t>0..1</w:t>
            </w:r>
          </w:p>
        </w:tc>
        <w:tc>
          <w:tcPr>
            <w:tcW w:w="3438" w:type="dxa"/>
          </w:tcPr>
          <w:p w14:paraId="46CA945B" w14:textId="77777777" w:rsidR="005B0788" w:rsidRDefault="00000000">
            <w:pPr>
              <w:pStyle w:val="TAL"/>
              <w:rPr>
                <w:kern w:val="2"/>
                <w:szCs w:val="22"/>
                <w:lang w:eastAsia="zh-CN"/>
              </w:rPr>
            </w:pPr>
            <w:r>
              <w:rPr>
                <w:kern w:val="2"/>
                <w:szCs w:val="22"/>
                <w:lang w:eastAsia="zh-CN"/>
              </w:rPr>
              <w:t>The message segment parameters.</w:t>
            </w:r>
          </w:p>
          <w:p w14:paraId="64AA46BD" w14:textId="77777777" w:rsidR="005B078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7368BF23" w14:textId="77777777" w:rsidR="005B0788" w:rsidRDefault="005B0788">
            <w:pPr>
              <w:pStyle w:val="TAL"/>
              <w:rPr>
                <w:rFonts w:cs="Arial"/>
                <w:kern w:val="2"/>
                <w:szCs w:val="18"/>
              </w:rPr>
            </w:pPr>
          </w:p>
        </w:tc>
      </w:tr>
      <w:tr w:rsidR="005B0788" w14:paraId="77F7DE17" w14:textId="77777777">
        <w:trPr>
          <w:jc w:val="center"/>
        </w:trPr>
        <w:tc>
          <w:tcPr>
            <w:tcW w:w="1430" w:type="dxa"/>
          </w:tcPr>
          <w:p w14:paraId="17069FFC" w14:textId="77777777" w:rsidR="005B0788" w:rsidRDefault="00000000">
            <w:pPr>
              <w:pStyle w:val="TAL"/>
              <w:rPr>
                <w:kern w:val="2"/>
                <w:szCs w:val="22"/>
              </w:rPr>
            </w:pPr>
            <w:proofErr w:type="spellStart"/>
            <w:r>
              <w:rPr>
                <w:kern w:val="2"/>
                <w:szCs w:val="22"/>
                <w:lang w:eastAsia="zh-CN"/>
              </w:rPr>
              <w:t>stoAndFwInd</w:t>
            </w:r>
            <w:proofErr w:type="spellEnd"/>
          </w:p>
        </w:tc>
        <w:tc>
          <w:tcPr>
            <w:tcW w:w="1006" w:type="dxa"/>
          </w:tcPr>
          <w:p w14:paraId="7434531F" w14:textId="77777777" w:rsidR="005B0788" w:rsidRDefault="00000000">
            <w:pPr>
              <w:pStyle w:val="TAL"/>
              <w:rPr>
                <w:kern w:val="2"/>
                <w:szCs w:val="22"/>
              </w:rPr>
            </w:pPr>
            <w:proofErr w:type="spellStart"/>
            <w:r>
              <w:rPr>
                <w:kern w:val="2"/>
                <w:szCs w:val="22"/>
                <w:lang w:eastAsia="zh-CN"/>
              </w:rPr>
              <w:t>boolean</w:t>
            </w:r>
            <w:proofErr w:type="spellEnd"/>
          </w:p>
        </w:tc>
        <w:tc>
          <w:tcPr>
            <w:tcW w:w="425" w:type="dxa"/>
          </w:tcPr>
          <w:p w14:paraId="1665BE88" w14:textId="77777777" w:rsidR="005B0788" w:rsidRDefault="00000000">
            <w:pPr>
              <w:pStyle w:val="TAC"/>
              <w:rPr>
                <w:kern w:val="2"/>
                <w:szCs w:val="22"/>
              </w:rPr>
            </w:pPr>
            <w:r>
              <w:rPr>
                <w:kern w:val="2"/>
                <w:szCs w:val="22"/>
              </w:rPr>
              <w:t>M</w:t>
            </w:r>
          </w:p>
        </w:tc>
        <w:tc>
          <w:tcPr>
            <w:tcW w:w="1368" w:type="dxa"/>
          </w:tcPr>
          <w:p w14:paraId="584B1B08" w14:textId="77777777" w:rsidR="005B0788" w:rsidRDefault="00000000">
            <w:pPr>
              <w:pStyle w:val="TAL"/>
              <w:rPr>
                <w:kern w:val="2"/>
                <w:szCs w:val="22"/>
              </w:rPr>
            </w:pPr>
            <w:r>
              <w:rPr>
                <w:kern w:val="2"/>
                <w:szCs w:val="22"/>
              </w:rPr>
              <w:t>1</w:t>
            </w:r>
          </w:p>
        </w:tc>
        <w:tc>
          <w:tcPr>
            <w:tcW w:w="3438" w:type="dxa"/>
          </w:tcPr>
          <w:p w14:paraId="5458E184" w14:textId="77777777" w:rsidR="005B0788" w:rsidRDefault="00000000">
            <w:pPr>
              <w:pStyle w:val="TAL"/>
              <w:rPr>
                <w:kern w:val="2"/>
                <w:szCs w:val="22"/>
                <w:lang w:eastAsia="zh-CN"/>
              </w:rPr>
            </w:pPr>
            <w:r>
              <w:rPr>
                <w:kern w:val="2"/>
                <w:szCs w:val="22"/>
                <w:lang w:eastAsia="zh-CN"/>
              </w:rPr>
              <w:t>An indicator of whether store and forward services are requested for this message.</w:t>
            </w:r>
          </w:p>
          <w:p w14:paraId="70D05619" w14:textId="77777777" w:rsidR="005B078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0383F26C" w14:textId="77777777" w:rsidR="005B0788" w:rsidRDefault="005B0788">
            <w:pPr>
              <w:pStyle w:val="TAL"/>
              <w:rPr>
                <w:rFonts w:cs="Arial"/>
                <w:kern w:val="2"/>
                <w:szCs w:val="18"/>
              </w:rPr>
            </w:pPr>
          </w:p>
        </w:tc>
      </w:tr>
      <w:tr w:rsidR="005B0788" w14:paraId="481235AD" w14:textId="77777777">
        <w:trPr>
          <w:jc w:val="center"/>
        </w:trPr>
        <w:tc>
          <w:tcPr>
            <w:tcW w:w="1430" w:type="dxa"/>
          </w:tcPr>
          <w:p w14:paraId="7B1015C8" w14:textId="77777777" w:rsidR="005B0788" w:rsidRDefault="00000000">
            <w:pPr>
              <w:pStyle w:val="TAL"/>
              <w:rPr>
                <w:kern w:val="2"/>
                <w:szCs w:val="22"/>
              </w:rPr>
            </w:pPr>
            <w:proofErr w:type="spellStart"/>
            <w:r>
              <w:rPr>
                <w:kern w:val="2"/>
                <w:szCs w:val="22"/>
                <w:lang w:eastAsia="zh-CN"/>
              </w:rPr>
              <w:t>stoAndFwParams</w:t>
            </w:r>
            <w:proofErr w:type="spellEnd"/>
          </w:p>
        </w:tc>
        <w:tc>
          <w:tcPr>
            <w:tcW w:w="1006" w:type="dxa"/>
          </w:tcPr>
          <w:p w14:paraId="33209C8F" w14:textId="77777777" w:rsidR="005B0788" w:rsidRDefault="00000000">
            <w:pPr>
              <w:pStyle w:val="TAL"/>
              <w:rPr>
                <w:kern w:val="2"/>
                <w:szCs w:val="22"/>
              </w:rPr>
            </w:pPr>
            <w:proofErr w:type="spellStart"/>
            <w:r>
              <w:rPr>
                <w:kern w:val="2"/>
                <w:szCs w:val="22"/>
                <w:lang w:eastAsia="zh-CN"/>
              </w:rPr>
              <w:t>StoreAndForwardParameters</w:t>
            </w:r>
            <w:proofErr w:type="spellEnd"/>
          </w:p>
        </w:tc>
        <w:tc>
          <w:tcPr>
            <w:tcW w:w="425" w:type="dxa"/>
          </w:tcPr>
          <w:p w14:paraId="0522DA04" w14:textId="77777777" w:rsidR="005B0788" w:rsidRDefault="00000000">
            <w:pPr>
              <w:pStyle w:val="TAC"/>
              <w:rPr>
                <w:kern w:val="2"/>
                <w:szCs w:val="22"/>
              </w:rPr>
            </w:pPr>
            <w:r>
              <w:rPr>
                <w:kern w:val="2"/>
                <w:szCs w:val="22"/>
              </w:rPr>
              <w:t>O</w:t>
            </w:r>
          </w:p>
        </w:tc>
        <w:tc>
          <w:tcPr>
            <w:tcW w:w="1368" w:type="dxa"/>
          </w:tcPr>
          <w:p w14:paraId="25128A8B" w14:textId="77777777" w:rsidR="005B0788" w:rsidRDefault="00000000">
            <w:pPr>
              <w:pStyle w:val="TAL"/>
              <w:rPr>
                <w:kern w:val="2"/>
                <w:szCs w:val="22"/>
              </w:rPr>
            </w:pPr>
            <w:r>
              <w:rPr>
                <w:kern w:val="2"/>
                <w:szCs w:val="22"/>
              </w:rPr>
              <w:t>0..1</w:t>
            </w:r>
          </w:p>
        </w:tc>
        <w:tc>
          <w:tcPr>
            <w:tcW w:w="3438" w:type="dxa"/>
          </w:tcPr>
          <w:p w14:paraId="5359CE16" w14:textId="77777777" w:rsidR="005B078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374408CB" w14:textId="77777777" w:rsidR="005B0788" w:rsidRDefault="005B0788">
            <w:pPr>
              <w:pStyle w:val="TAL"/>
              <w:rPr>
                <w:rFonts w:cs="Arial"/>
                <w:kern w:val="2"/>
                <w:szCs w:val="18"/>
              </w:rPr>
            </w:pPr>
          </w:p>
        </w:tc>
      </w:tr>
      <w:tr w:rsidR="005B0788" w14:paraId="4E60C1D7" w14:textId="77777777">
        <w:trPr>
          <w:jc w:val="center"/>
        </w:trPr>
        <w:tc>
          <w:tcPr>
            <w:tcW w:w="9665" w:type="dxa"/>
            <w:gridSpan w:val="6"/>
          </w:tcPr>
          <w:p w14:paraId="7DA21732" w14:textId="77777777" w:rsidR="005B0788" w:rsidRDefault="00000000">
            <w:pPr>
              <w:pStyle w:val="TAN"/>
              <w:rPr>
                <w:szCs w:val="18"/>
              </w:rPr>
            </w:pPr>
            <w:r>
              <w:t>NOTE:</w:t>
            </w:r>
            <w:r>
              <w:tab/>
              <w:t xml:space="preserve">Only "UE" is applicable to the </w:t>
            </w:r>
            <w:proofErr w:type="spellStart"/>
            <w:r>
              <w:t>addrType</w:t>
            </w:r>
            <w:proofErr w:type="spellEnd"/>
            <w:r>
              <w:t xml:space="preserve"> attribute in the Address data type to represent the originating type of message request.</w:t>
            </w:r>
          </w:p>
        </w:tc>
      </w:tr>
    </w:tbl>
    <w:p w14:paraId="70F92580" w14:textId="77777777" w:rsidR="005B0788" w:rsidRDefault="005B0788">
      <w:pPr>
        <w:rPr>
          <w:lang w:eastAsia="zh-CN"/>
        </w:rPr>
      </w:pPr>
    </w:p>
    <w:p w14:paraId="21209BE2" w14:textId="77777777" w:rsidR="005B0788" w:rsidRDefault="00000000">
      <w:pPr>
        <w:pStyle w:val="Heading5"/>
        <w:rPr>
          <w:lang w:eastAsia="zh-CN"/>
        </w:rPr>
      </w:pPr>
      <w:bookmarkStart w:id="952" w:name="_Toc97197174"/>
      <w:bookmarkStart w:id="953" w:name="_Toc96996768"/>
      <w:bookmarkStart w:id="954" w:name="_Toc162005571"/>
      <w:bookmarkStart w:id="955" w:name="_Toc93878998"/>
      <w:r>
        <w:rPr>
          <w:lang w:eastAsia="zh-CN"/>
        </w:rPr>
        <w:t>8.2.5.2.4</w:t>
      </w:r>
      <w:r>
        <w:rPr>
          <w:lang w:eastAsia="zh-CN"/>
        </w:rPr>
        <w:tab/>
      </w:r>
      <w:r>
        <w:t xml:space="preserve">Type: </w:t>
      </w:r>
      <w:proofErr w:type="spellStart"/>
      <w:r>
        <w:t>MessageDeliveryAck</w:t>
      </w:r>
      <w:bookmarkEnd w:id="952"/>
      <w:bookmarkEnd w:id="953"/>
      <w:bookmarkEnd w:id="954"/>
      <w:bookmarkEnd w:id="955"/>
      <w:proofErr w:type="spellEnd"/>
    </w:p>
    <w:p w14:paraId="7B08F4A8" w14:textId="77777777" w:rsidR="005B0788" w:rsidRDefault="00000000">
      <w:pPr>
        <w:pStyle w:val="TH"/>
      </w:pPr>
      <w:r>
        <w:t>Table 8.</w:t>
      </w:r>
      <w:r>
        <w:rPr>
          <w:lang w:eastAsia="zh-CN"/>
        </w:rPr>
        <w:t>2</w:t>
      </w:r>
      <w:r>
        <w:t>.5.2.</w:t>
      </w:r>
      <w:r>
        <w:rPr>
          <w:lang w:eastAsia="zh-CN"/>
        </w:rPr>
        <w:t>4</w:t>
      </w:r>
      <w:r>
        <w:t xml:space="preserve">-1: Definition of type </w:t>
      </w:r>
      <w:proofErr w:type="spellStart"/>
      <w:r>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22DD2C0" w14:textId="77777777">
        <w:trPr>
          <w:jc w:val="center"/>
        </w:trPr>
        <w:tc>
          <w:tcPr>
            <w:tcW w:w="1430" w:type="dxa"/>
            <w:shd w:val="clear" w:color="auto" w:fill="C0C0C0"/>
          </w:tcPr>
          <w:p w14:paraId="219EBCC8" w14:textId="77777777" w:rsidR="005B0788" w:rsidRDefault="00000000">
            <w:pPr>
              <w:pStyle w:val="TAH"/>
              <w:rPr>
                <w:kern w:val="2"/>
                <w:szCs w:val="22"/>
              </w:rPr>
            </w:pPr>
            <w:r>
              <w:rPr>
                <w:kern w:val="2"/>
                <w:szCs w:val="22"/>
              </w:rPr>
              <w:t>Attribute name</w:t>
            </w:r>
          </w:p>
        </w:tc>
        <w:tc>
          <w:tcPr>
            <w:tcW w:w="1006" w:type="dxa"/>
            <w:shd w:val="clear" w:color="auto" w:fill="C0C0C0"/>
          </w:tcPr>
          <w:p w14:paraId="61BCFFEC" w14:textId="77777777" w:rsidR="005B0788" w:rsidRDefault="00000000">
            <w:pPr>
              <w:pStyle w:val="TAH"/>
              <w:rPr>
                <w:kern w:val="2"/>
                <w:szCs w:val="22"/>
              </w:rPr>
            </w:pPr>
            <w:r>
              <w:rPr>
                <w:kern w:val="2"/>
                <w:szCs w:val="22"/>
              </w:rPr>
              <w:t>Data type</w:t>
            </w:r>
          </w:p>
        </w:tc>
        <w:tc>
          <w:tcPr>
            <w:tcW w:w="425" w:type="dxa"/>
            <w:shd w:val="clear" w:color="auto" w:fill="C0C0C0"/>
          </w:tcPr>
          <w:p w14:paraId="2AB2F493" w14:textId="77777777" w:rsidR="005B0788" w:rsidRDefault="00000000">
            <w:pPr>
              <w:pStyle w:val="TAH"/>
              <w:rPr>
                <w:kern w:val="2"/>
                <w:szCs w:val="22"/>
              </w:rPr>
            </w:pPr>
            <w:r>
              <w:rPr>
                <w:kern w:val="2"/>
                <w:szCs w:val="22"/>
              </w:rPr>
              <w:t>P</w:t>
            </w:r>
          </w:p>
        </w:tc>
        <w:tc>
          <w:tcPr>
            <w:tcW w:w="1368" w:type="dxa"/>
            <w:shd w:val="clear" w:color="auto" w:fill="C0C0C0"/>
          </w:tcPr>
          <w:p w14:paraId="2E5D7E33"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53BF395A"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6A080ED4" w14:textId="77777777" w:rsidR="005B0788" w:rsidRDefault="00000000">
            <w:pPr>
              <w:pStyle w:val="TAH"/>
              <w:rPr>
                <w:rFonts w:cs="Arial"/>
                <w:kern w:val="2"/>
                <w:szCs w:val="18"/>
              </w:rPr>
            </w:pPr>
            <w:r>
              <w:rPr>
                <w:kern w:val="2"/>
                <w:szCs w:val="22"/>
              </w:rPr>
              <w:t>Applicability</w:t>
            </w:r>
          </w:p>
        </w:tc>
      </w:tr>
      <w:tr w:rsidR="005B0788" w14:paraId="306E2827" w14:textId="77777777">
        <w:trPr>
          <w:jc w:val="center"/>
        </w:trPr>
        <w:tc>
          <w:tcPr>
            <w:tcW w:w="1430" w:type="dxa"/>
          </w:tcPr>
          <w:p w14:paraId="42FAF3A1" w14:textId="77777777" w:rsidR="005B0788" w:rsidRDefault="00000000">
            <w:pPr>
              <w:pStyle w:val="TAL"/>
              <w:rPr>
                <w:kern w:val="2"/>
                <w:szCs w:val="22"/>
              </w:rPr>
            </w:pPr>
            <w:proofErr w:type="spellStart"/>
            <w:r>
              <w:rPr>
                <w:kern w:val="2"/>
                <w:szCs w:val="22"/>
                <w:lang w:eastAsia="zh-CN"/>
              </w:rPr>
              <w:t>oriAddr</w:t>
            </w:r>
            <w:proofErr w:type="spellEnd"/>
          </w:p>
        </w:tc>
        <w:tc>
          <w:tcPr>
            <w:tcW w:w="1006" w:type="dxa"/>
          </w:tcPr>
          <w:p w14:paraId="30614633" w14:textId="77777777" w:rsidR="005B0788" w:rsidRDefault="00000000">
            <w:pPr>
              <w:pStyle w:val="TAL"/>
              <w:rPr>
                <w:kern w:val="2"/>
                <w:szCs w:val="22"/>
              </w:rPr>
            </w:pPr>
            <w:r>
              <w:rPr>
                <w:kern w:val="2"/>
                <w:szCs w:val="22"/>
                <w:lang w:eastAsia="zh-CN"/>
              </w:rPr>
              <w:t>Address</w:t>
            </w:r>
          </w:p>
        </w:tc>
        <w:tc>
          <w:tcPr>
            <w:tcW w:w="425" w:type="dxa"/>
          </w:tcPr>
          <w:p w14:paraId="1ECEDCC9" w14:textId="77777777" w:rsidR="005B0788" w:rsidRDefault="00000000">
            <w:pPr>
              <w:pStyle w:val="TAC"/>
              <w:rPr>
                <w:kern w:val="2"/>
                <w:szCs w:val="22"/>
              </w:rPr>
            </w:pPr>
            <w:r>
              <w:rPr>
                <w:kern w:val="2"/>
                <w:szCs w:val="22"/>
              </w:rPr>
              <w:t>M</w:t>
            </w:r>
          </w:p>
        </w:tc>
        <w:tc>
          <w:tcPr>
            <w:tcW w:w="1368" w:type="dxa"/>
          </w:tcPr>
          <w:p w14:paraId="00F8BEB9" w14:textId="77777777" w:rsidR="005B0788" w:rsidRDefault="00000000">
            <w:pPr>
              <w:pStyle w:val="TAL"/>
              <w:rPr>
                <w:kern w:val="2"/>
                <w:szCs w:val="22"/>
              </w:rPr>
            </w:pPr>
            <w:r>
              <w:rPr>
                <w:kern w:val="2"/>
                <w:szCs w:val="22"/>
              </w:rPr>
              <w:t>1</w:t>
            </w:r>
          </w:p>
        </w:tc>
        <w:tc>
          <w:tcPr>
            <w:tcW w:w="3438" w:type="dxa"/>
          </w:tcPr>
          <w:p w14:paraId="61B97F6B" w14:textId="77777777" w:rsidR="005B0788"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245A1F44" w14:textId="77777777" w:rsidR="005B0788" w:rsidRDefault="005B0788">
            <w:pPr>
              <w:pStyle w:val="TAL"/>
              <w:rPr>
                <w:rFonts w:cs="Arial"/>
                <w:kern w:val="2"/>
                <w:szCs w:val="18"/>
              </w:rPr>
            </w:pPr>
          </w:p>
        </w:tc>
      </w:tr>
      <w:tr w:rsidR="005B0788" w14:paraId="15DC5E2F" w14:textId="77777777">
        <w:trPr>
          <w:jc w:val="center"/>
        </w:trPr>
        <w:tc>
          <w:tcPr>
            <w:tcW w:w="1430" w:type="dxa"/>
          </w:tcPr>
          <w:p w14:paraId="0D073FB4" w14:textId="77777777" w:rsidR="005B0788" w:rsidRDefault="00000000">
            <w:pPr>
              <w:pStyle w:val="TAL"/>
              <w:rPr>
                <w:kern w:val="2"/>
                <w:szCs w:val="22"/>
              </w:rPr>
            </w:pPr>
            <w:proofErr w:type="spellStart"/>
            <w:r>
              <w:rPr>
                <w:kern w:val="2"/>
                <w:szCs w:val="22"/>
                <w:lang w:eastAsia="zh-CN"/>
              </w:rPr>
              <w:t>msgId</w:t>
            </w:r>
            <w:proofErr w:type="spellEnd"/>
          </w:p>
        </w:tc>
        <w:tc>
          <w:tcPr>
            <w:tcW w:w="1006" w:type="dxa"/>
          </w:tcPr>
          <w:p w14:paraId="6A23A691" w14:textId="77777777" w:rsidR="005B0788" w:rsidRDefault="00000000">
            <w:pPr>
              <w:pStyle w:val="TAL"/>
              <w:rPr>
                <w:kern w:val="2"/>
                <w:szCs w:val="22"/>
              </w:rPr>
            </w:pPr>
            <w:r>
              <w:rPr>
                <w:kern w:val="2"/>
                <w:szCs w:val="22"/>
              </w:rPr>
              <w:t>string</w:t>
            </w:r>
          </w:p>
        </w:tc>
        <w:tc>
          <w:tcPr>
            <w:tcW w:w="425" w:type="dxa"/>
          </w:tcPr>
          <w:p w14:paraId="74BA0222" w14:textId="77777777" w:rsidR="005B0788" w:rsidRDefault="00000000">
            <w:pPr>
              <w:pStyle w:val="TAC"/>
              <w:rPr>
                <w:kern w:val="2"/>
                <w:szCs w:val="22"/>
              </w:rPr>
            </w:pPr>
            <w:r>
              <w:rPr>
                <w:kern w:val="2"/>
                <w:szCs w:val="22"/>
              </w:rPr>
              <w:t>M</w:t>
            </w:r>
          </w:p>
        </w:tc>
        <w:tc>
          <w:tcPr>
            <w:tcW w:w="1368" w:type="dxa"/>
          </w:tcPr>
          <w:p w14:paraId="1EF0BD0D" w14:textId="77777777" w:rsidR="005B0788" w:rsidRDefault="00000000">
            <w:pPr>
              <w:pStyle w:val="TAL"/>
              <w:rPr>
                <w:kern w:val="2"/>
                <w:szCs w:val="22"/>
              </w:rPr>
            </w:pPr>
            <w:r>
              <w:rPr>
                <w:kern w:val="2"/>
                <w:szCs w:val="22"/>
              </w:rPr>
              <w:t>1</w:t>
            </w:r>
          </w:p>
        </w:tc>
        <w:tc>
          <w:tcPr>
            <w:tcW w:w="3438" w:type="dxa"/>
          </w:tcPr>
          <w:p w14:paraId="14916861" w14:textId="77777777" w:rsidR="005B0788" w:rsidRDefault="00000000">
            <w:pPr>
              <w:pStyle w:val="TAL"/>
              <w:rPr>
                <w:kern w:val="2"/>
                <w:szCs w:val="22"/>
              </w:rPr>
            </w:pPr>
            <w:r>
              <w:rPr>
                <w:kern w:val="2"/>
                <w:szCs w:val="22"/>
              </w:rPr>
              <w:t>Unique identifier of this message.</w:t>
            </w:r>
          </w:p>
        </w:tc>
        <w:tc>
          <w:tcPr>
            <w:tcW w:w="1998" w:type="dxa"/>
          </w:tcPr>
          <w:p w14:paraId="295DFDBF" w14:textId="77777777" w:rsidR="005B0788" w:rsidRDefault="005B0788">
            <w:pPr>
              <w:pStyle w:val="TAL"/>
              <w:rPr>
                <w:rFonts w:cs="Arial"/>
                <w:kern w:val="2"/>
                <w:szCs w:val="18"/>
              </w:rPr>
            </w:pPr>
          </w:p>
        </w:tc>
      </w:tr>
      <w:tr w:rsidR="005B0788" w14:paraId="274C1235" w14:textId="77777777">
        <w:trPr>
          <w:jc w:val="center"/>
        </w:trPr>
        <w:tc>
          <w:tcPr>
            <w:tcW w:w="1430" w:type="dxa"/>
          </w:tcPr>
          <w:p w14:paraId="4215E3BA" w14:textId="77777777" w:rsidR="005B0788" w:rsidRDefault="00000000">
            <w:pPr>
              <w:pStyle w:val="TAL"/>
              <w:rPr>
                <w:kern w:val="2"/>
                <w:szCs w:val="22"/>
              </w:rPr>
            </w:pPr>
            <w:r>
              <w:rPr>
                <w:kern w:val="2"/>
                <w:szCs w:val="22"/>
                <w:lang w:eastAsia="zh-CN"/>
              </w:rPr>
              <w:t>status</w:t>
            </w:r>
          </w:p>
        </w:tc>
        <w:tc>
          <w:tcPr>
            <w:tcW w:w="1006" w:type="dxa"/>
          </w:tcPr>
          <w:p w14:paraId="5CCE2851" w14:textId="77777777" w:rsidR="005B0788" w:rsidRDefault="00000000">
            <w:pPr>
              <w:pStyle w:val="TAL"/>
              <w:rPr>
                <w:kern w:val="2"/>
                <w:szCs w:val="22"/>
              </w:rPr>
            </w:pPr>
            <w:proofErr w:type="spellStart"/>
            <w:r>
              <w:rPr>
                <w:kern w:val="2"/>
                <w:szCs w:val="22"/>
                <w:lang w:eastAsia="zh-CN"/>
              </w:rPr>
              <w:t>Delivery</w:t>
            </w:r>
            <w:r>
              <w:rPr>
                <w:kern w:val="2"/>
                <w:szCs w:val="22"/>
              </w:rPr>
              <w:t>Status</w:t>
            </w:r>
            <w:proofErr w:type="spellEnd"/>
          </w:p>
        </w:tc>
        <w:tc>
          <w:tcPr>
            <w:tcW w:w="425" w:type="dxa"/>
          </w:tcPr>
          <w:p w14:paraId="6BED8BC8" w14:textId="77777777" w:rsidR="005B0788" w:rsidRDefault="00000000">
            <w:pPr>
              <w:pStyle w:val="TAC"/>
              <w:rPr>
                <w:kern w:val="2"/>
                <w:szCs w:val="22"/>
              </w:rPr>
            </w:pPr>
            <w:r>
              <w:rPr>
                <w:kern w:val="2"/>
                <w:szCs w:val="22"/>
              </w:rPr>
              <w:t>O</w:t>
            </w:r>
          </w:p>
        </w:tc>
        <w:tc>
          <w:tcPr>
            <w:tcW w:w="1368" w:type="dxa"/>
          </w:tcPr>
          <w:p w14:paraId="13186820" w14:textId="77777777" w:rsidR="005B0788" w:rsidRDefault="00000000">
            <w:pPr>
              <w:pStyle w:val="TAL"/>
              <w:rPr>
                <w:kern w:val="2"/>
                <w:szCs w:val="22"/>
              </w:rPr>
            </w:pPr>
            <w:r>
              <w:rPr>
                <w:kern w:val="2"/>
                <w:szCs w:val="22"/>
              </w:rPr>
              <w:t>0..1</w:t>
            </w:r>
          </w:p>
        </w:tc>
        <w:tc>
          <w:tcPr>
            <w:tcW w:w="3438" w:type="dxa"/>
          </w:tcPr>
          <w:p w14:paraId="2A5F5FD4" w14:textId="77777777" w:rsidR="005B0788"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27EC1771" w14:textId="77777777" w:rsidR="005B0788" w:rsidRDefault="005B0788">
            <w:pPr>
              <w:pStyle w:val="TAL"/>
              <w:rPr>
                <w:rFonts w:cs="Arial"/>
                <w:kern w:val="2"/>
                <w:szCs w:val="18"/>
              </w:rPr>
            </w:pPr>
          </w:p>
        </w:tc>
      </w:tr>
      <w:tr w:rsidR="005B0788" w14:paraId="03D5DE88" w14:textId="77777777">
        <w:trPr>
          <w:jc w:val="center"/>
        </w:trPr>
        <w:tc>
          <w:tcPr>
            <w:tcW w:w="1430" w:type="dxa"/>
          </w:tcPr>
          <w:p w14:paraId="2C635206" w14:textId="77777777" w:rsidR="005B0788" w:rsidRDefault="00000000">
            <w:pPr>
              <w:pStyle w:val="TAL"/>
              <w:rPr>
                <w:kern w:val="2"/>
                <w:szCs w:val="22"/>
              </w:rPr>
            </w:pPr>
            <w:proofErr w:type="spellStart"/>
            <w:r>
              <w:rPr>
                <w:kern w:val="2"/>
                <w:szCs w:val="22"/>
                <w:lang w:eastAsia="zh-CN"/>
              </w:rPr>
              <w:t>failureCause</w:t>
            </w:r>
            <w:proofErr w:type="spellEnd"/>
          </w:p>
        </w:tc>
        <w:tc>
          <w:tcPr>
            <w:tcW w:w="1006" w:type="dxa"/>
          </w:tcPr>
          <w:p w14:paraId="794E70B1" w14:textId="77777777" w:rsidR="005B0788" w:rsidRDefault="00000000">
            <w:pPr>
              <w:pStyle w:val="TAL"/>
              <w:rPr>
                <w:kern w:val="2"/>
                <w:szCs w:val="22"/>
              </w:rPr>
            </w:pPr>
            <w:r>
              <w:rPr>
                <w:kern w:val="2"/>
                <w:szCs w:val="22"/>
              </w:rPr>
              <w:t>string</w:t>
            </w:r>
          </w:p>
        </w:tc>
        <w:tc>
          <w:tcPr>
            <w:tcW w:w="425" w:type="dxa"/>
          </w:tcPr>
          <w:p w14:paraId="51461F33" w14:textId="77777777" w:rsidR="005B0788" w:rsidRDefault="00000000">
            <w:pPr>
              <w:pStyle w:val="TAC"/>
              <w:rPr>
                <w:kern w:val="2"/>
                <w:szCs w:val="22"/>
                <w:lang w:eastAsia="zh-CN"/>
              </w:rPr>
            </w:pPr>
            <w:r>
              <w:rPr>
                <w:kern w:val="2"/>
                <w:szCs w:val="22"/>
                <w:lang w:eastAsia="zh-CN"/>
              </w:rPr>
              <w:t>C</w:t>
            </w:r>
          </w:p>
        </w:tc>
        <w:tc>
          <w:tcPr>
            <w:tcW w:w="1368" w:type="dxa"/>
          </w:tcPr>
          <w:p w14:paraId="0A27CCC2" w14:textId="77777777" w:rsidR="005B0788" w:rsidRDefault="00000000">
            <w:pPr>
              <w:pStyle w:val="TAL"/>
              <w:rPr>
                <w:kern w:val="2"/>
                <w:szCs w:val="22"/>
              </w:rPr>
            </w:pPr>
            <w:r>
              <w:rPr>
                <w:kern w:val="2"/>
                <w:szCs w:val="22"/>
              </w:rPr>
              <w:t>0..1</w:t>
            </w:r>
          </w:p>
        </w:tc>
        <w:tc>
          <w:tcPr>
            <w:tcW w:w="3438" w:type="dxa"/>
          </w:tcPr>
          <w:p w14:paraId="33E6F12A" w14:textId="77777777" w:rsidR="005B0788" w:rsidRDefault="00000000">
            <w:pPr>
              <w:pStyle w:val="TAL"/>
              <w:rPr>
                <w:kern w:val="2"/>
                <w:szCs w:val="22"/>
                <w:lang w:eastAsia="zh-CN"/>
              </w:rPr>
            </w:pPr>
            <w:r>
              <w:rPr>
                <w:kern w:val="2"/>
                <w:szCs w:val="22"/>
              </w:rPr>
              <w:t>The reason for failure.</w:t>
            </w:r>
          </w:p>
          <w:p w14:paraId="3DBEA50F" w14:textId="77777777" w:rsidR="005B0788"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5CF1141" w14:textId="77777777" w:rsidR="005B0788" w:rsidRDefault="005B0788">
            <w:pPr>
              <w:pStyle w:val="TAL"/>
              <w:rPr>
                <w:rFonts w:cs="Arial"/>
                <w:kern w:val="2"/>
                <w:szCs w:val="18"/>
              </w:rPr>
            </w:pPr>
          </w:p>
        </w:tc>
      </w:tr>
      <w:tr w:rsidR="005B0788" w14:paraId="68F961E7" w14:textId="77777777">
        <w:trPr>
          <w:jc w:val="center"/>
        </w:trPr>
        <w:tc>
          <w:tcPr>
            <w:tcW w:w="9665" w:type="dxa"/>
            <w:gridSpan w:val="6"/>
          </w:tcPr>
          <w:p w14:paraId="3EC6BACF" w14:textId="77777777" w:rsidR="005B0788"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proofErr w:type="spellStart"/>
            <w:r>
              <w:t>addrType</w:t>
            </w:r>
            <w:proofErr w:type="spellEnd"/>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422DB86E" w14:textId="77777777" w:rsidR="005B0788" w:rsidRDefault="005B0788">
      <w:pPr>
        <w:rPr>
          <w:lang w:eastAsia="zh-CN"/>
        </w:rPr>
      </w:pPr>
    </w:p>
    <w:p w14:paraId="6F0921CF" w14:textId="77777777" w:rsidR="005B0788" w:rsidRDefault="00000000">
      <w:pPr>
        <w:pStyle w:val="Heading5"/>
        <w:rPr>
          <w:lang w:eastAsia="zh-CN"/>
        </w:rPr>
      </w:pPr>
      <w:bookmarkStart w:id="956" w:name="_Toc162005572"/>
      <w:bookmarkStart w:id="957" w:name="_Toc96996769"/>
      <w:bookmarkStart w:id="958" w:name="_Toc97197175"/>
      <w:bookmarkStart w:id="959" w:name="_Toc93878999"/>
      <w:r>
        <w:rPr>
          <w:lang w:eastAsia="zh-CN"/>
        </w:rPr>
        <w:t>8.2.5.2.5</w:t>
      </w:r>
      <w:r>
        <w:rPr>
          <w:lang w:eastAsia="zh-CN"/>
        </w:rPr>
        <w:tab/>
      </w:r>
      <w:proofErr w:type="spellStart"/>
      <w:r>
        <w:t>Type:MessageSegmentParameters</w:t>
      </w:r>
      <w:bookmarkEnd w:id="956"/>
      <w:bookmarkEnd w:id="957"/>
      <w:bookmarkEnd w:id="958"/>
      <w:bookmarkEnd w:id="959"/>
      <w:proofErr w:type="spellEnd"/>
    </w:p>
    <w:p w14:paraId="4C62F7D6" w14:textId="77777777" w:rsidR="005B0788" w:rsidRDefault="00000000">
      <w:pPr>
        <w:pStyle w:val="TH"/>
      </w:pPr>
      <w:r>
        <w:t>Table 8.</w:t>
      </w:r>
      <w:r>
        <w:rPr>
          <w:lang w:eastAsia="zh-CN"/>
        </w:rPr>
        <w:t>2</w:t>
      </w:r>
      <w:r>
        <w:t>.5.2.</w:t>
      </w:r>
      <w:r>
        <w:rPr>
          <w:lang w:eastAsia="zh-CN"/>
        </w:rPr>
        <w:t>5</w:t>
      </w:r>
      <w:r>
        <w:t xml:space="preserve">-1: Definition of type </w:t>
      </w:r>
      <w:proofErr w:type="spellStart"/>
      <w:r>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0020BB37" w14:textId="77777777">
        <w:trPr>
          <w:jc w:val="center"/>
        </w:trPr>
        <w:tc>
          <w:tcPr>
            <w:tcW w:w="1430" w:type="dxa"/>
            <w:shd w:val="clear" w:color="auto" w:fill="C0C0C0"/>
          </w:tcPr>
          <w:p w14:paraId="0BCAAD7A" w14:textId="77777777" w:rsidR="005B0788" w:rsidRDefault="00000000">
            <w:pPr>
              <w:pStyle w:val="TAH"/>
              <w:rPr>
                <w:kern w:val="2"/>
                <w:szCs w:val="22"/>
              </w:rPr>
            </w:pPr>
            <w:r>
              <w:rPr>
                <w:kern w:val="2"/>
                <w:szCs w:val="22"/>
              </w:rPr>
              <w:t>Attribute name</w:t>
            </w:r>
          </w:p>
        </w:tc>
        <w:tc>
          <w:tcPr>
            <w:tcW w:w="1006" w:type="dxa"/>
            <w:shd w:val="clear" w:color="auto" w:fill="C0C0C0"/>
          </w:tcPr>
          <w:p w14:paraId="796DE7E6" w14:textId="77777777" w:rsidR="005B0788" w:rsidRDefault="00000000">
            <w:pPr>
              <w:pStyle w:val="TAH"/>
              <w:rPr>
                <w:kern w:val="2"/>
                <w:szCs w:val="22"/>
              </w:rPr>
            </w:pPr>
            <w:r>
              <w:rPr>
                <w:kern w:val="2"/>
                <w:szCs w:val="22"/>
              </w:rPr>
              <w:t>Data type</w:t>
            </w:r>
          </w:p>
        </w:tc>
        <w:tc>
          <w:tcPr>
            <w:tcW w:w="425" w:type="dxa"/>
            <w:shd w:val="clear" w:color="auto" w:fill="C0C0C0"/>
          </w:tcPr>
          <w:p w14:paraId="086666CF" w14:textId="77777777" w:rsidR="005B0788" w:rsidRDefault="00000000">
            <w:pPr>
              <w:pStyle w:val="TAH"/>
              <w:rPr>
                <w:kern w:val="2"/>
                <w:szCs w:val="22"/>
              </w:rPr>
            </w:pPr>
            <w:r>
              <w:rPr>
                <w:kern w:val="2"/>
                <w:szCs w:val="22"/>
              </w:rPr>
              <w:t>P</w:t>
            </w:r>
          </w:p>
        </w:tc>
        <w:tc>
          <w:tcPr>
            <w:tcW w:w="1368" w:type="dxa"/>
            <w:shd w:val="clear" w:color="auto" w:fill="C0C0C0"/>
          </w:tcPr>
          <w:p w14:paraId="5B82B73D"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40BC8729"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1B9A0E3B" w14:textId="77777777" w:rsidR="005B0788" w:rsidRDefault="00000000">
            <w:pPr>
              <w:pStyle w:val="TAH"/>
              <w:rPr>
                <w:rFonts w:cs="Arial"/>
                <w:kern w:val="2"/>
                <w:szCs w:val="18"/>
              </w:rPr>
            </w:pPr>
            <w:r>
              <w:rPr>
                <w:kern w:val="2"/>
                <w:szCs w:val="22"/>
              </w:rPr>
              <w:t>Applicability</w:t>
            </w:r>
          </w:p>
        </w:tc>
      </w:tr>
      <w:tr w:rsidR="005B0788" w14:paraId="504FFF21" w14:textId="77777777">
        <w:trPr>
          <w:jc w:val="center"/>
        </w:trPr>
        <w:tc>
          <w:tcPr>
            <w:tcW w:w="1430" w:type="dxa"/>
          </w:tcPr>
          <w:p w14:paraId="02BACEED" w14:textId="77777777" w:rsidR="005B0788" w:rsidRDefault="00000000">
            <w:pPr>
              <w:pStyle w:val="TAL"/>
              <w:rPr>
                <w:kern w:val="2"/>
                <w:szCs w:val="22"/>
              </w:rPr>
            </w:pPr>
            <w:proofErr w:type="spellStart"/>
            <w:r>
              <w:rPr>
                <w:kern w:val="2"/>
                <w:szCs w:val="22"/>
                <w:lang w:eastAsia="zh-CN"/>
              </w:rPr>
              <w:t>segId</w:t>
            </w:r>
            <w:proofErr w:type="spellEnd"/>
          </w:p>
        </w:tc>
        <w:tc>
          <w:tcPr>
            <w:tcW w:w="1006" w:type="dxa"/>
          </w:tcPr>
          <w:p w14:paraId="53A11870" w14:textId="77777777" w:rsidR="005B0788" w:rsidRDefault="00000000">
            <w:pPr>
              <w:pStyle w:val="TAL"/>
              <w:rPr>
                <w:kern w:val="2"/>
                <w:szCs w:val="22"/>
              </w:rPr>
            </w:pPr>
            <w:r>
              <w:rPr>
                <w:kern w:val="2"/>
                <w:szCs w:val="22"/>
              </w:rPr>
              <w:t>string</w:t>
            </w:r>
          </w:p>
        </w:tc>
        <w:tc>
          <w:tcPr>
            <w:tcW w:w="425" w:type="dxa"/>
          </w:tcPr>
          <w:p w14:paraId="66336DB2" w14:textId="77777777" w:rsidR="005B0788" w:rsidRDefault="00000000">
            <w:pPr>
              <w:pStyle w:val="TAC"/>
              <w:rPr>
                <w:kern w:val="2"/>
                <w:szCs w:val="22"/>
              </w:rPr>
            </w:pPr>
            <w:r>
              <w:rPr>
                <w:kern w:val="2"/>
                <w:szCs w:val="22"/>
              </w:rPr>
              <w:t>O</w:t>
            </w:r>
          </w:p>
        </w:tc>
        <w:tc>
          <w:tcPr>
            <w:tcW w:w="1368" w:type="dxa"/>
          </w:tcPr>
          <w:p w14:paraId="5E042A97" w14:textId="77777777" w:rsidR="005B0788" w:rsidRDefault="00000000">
            <w:pPr>
              <w:pStyle w:val="TAL"/>
              <w:rPr>
                <w:kern w:val="2"/>
                <w:szCs w:val="22"/>
              </w:rPr>
            </w:pPr>
            <w:r>
              <w:rPr>
                <w:kern w:val="2"/>
                <w:szCs w:val="22"/>
              </w:rPr>
              <w:t>0..1</w:t>
            </w:r>
          </w:p>
        </w:tc>
        <w:tc>
          <w:tcPr>
            <w:tcW w:w="3438" w:type="dxa"/>
          </w:tcPr>
          <w:p w14:paraId="60E2D665" w14:textId="77777777" w:rsidR="005B0788"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947BDF9" w14:textId="77777777" w:rsidR="005B0788" w:rsidRDefault="005B0788">
            <w:pPr>
              <w:pStyle w:val="TAL"/>
              <w:rPr>
                <w:rFonts w:cs="Arial"/>
                <w:kern w:val="2"/>
                <w:szCs w:val="18"/>
              </w:rPr>
            </w:pPr>
          </w:p>
        </w:tc>
      </w:tr>
      <w:tr w:rsidR="005B0788" w14:paraId="6ECF6EDB" w14:textId="77777777">
        <w:trPr>
          <w:jc w:val="center"/>
        </w:trPr>
        <w:tc>
          <w:tcPr>
            <w:tcW w:w="1430" w:type="dxa"/>
          </w:tcPr>
          <w:p w14:paraId="27FB70A1" w14:textId="77777777" w:rsidR="005B0788" w:rsidRDefault="00000000">
            <w:pPr>
              <w:pStyle w:val="TAL"/>
              <w:rPr>
                <w:kern w:val="2"/>
                <w:szCs w:val="22"/>
              </w:rPr>
            </w:pPr>
            <w:proofErr w:type="spellStart"/>
            <w:r>
              <w:rPr>
                <w:kern w:val="2"/>
                <w:szCs w:val="22"/>
                <w:lang w:eastAsia="zh-CN"/>
              </w:rPr>
              <w:t>totalSegCount</w:t>
            </w:r>
            <w:proofErr w:type="spellEnd"/>
          </w:p>
        </w:tc>
        <w:tc>
          <w:tcPr>
            <w:tcW w:w="1006" w:type="dxa"/>
          </w:tcPr>
          <w:p w14:paraId="741C8995" w14:textId="77777777" w:rsidR="005B0788" w:rsidRDefault="00000000">
            <w:pPr>
              <w:pStyle w:val="TAL"/>
              <w:rPr>
                <w:kern w:val="2"/>
                <w:szCs w:val="22"/>
                <w:lang w:eastAsia="zh-CN"/>
              </w:rPr>
            </w:pPr>
            <w:r>
              <w:rPr>
                <w:kern w:val="2"/>
                <w:szCs w:val="22"/>
                <w:lang w:eastAsia="zh-CN"/>
              </w:rPr>
              <w:t>integer</w:t>
            </w:r>
          </w:p>
        </w:tc>
        <w:tc>
          <w:tcPr>
            <w:tcW w:w="425" w:type="dxa"/>
          </w:tcPr>
          <w:p w14:paraId="05D702B5" w14:textId="77777777" w:rsidR="005B0788" w:rsidRDefault="00000000">
            <w:pPr>
              <w:pStyle w:val="TAC"/>
              <w:rPr>
                <w:kern w:val="2"/>
                <w:szCs w:val="22"/>
              </w:rPr>
            </w:pPr>
            <w:r>
              <w:rPr>
                <w:kern w:val="2"/>
                <w:szCs w:val="22"/>
              </w:rPr>
              <w:t>O</w:t>
            </w:r>
          </w:p>
        </w:tc>
        <w:tc>
          <w:tcPr>
            <w:tcW w:w="1368" w:type="dxa"/>
          </w:tcPr>
          <w:p w14:paraId="248F8AAF" w14:textId="77777777" w:rsidR="005B0788" w:rsidRDefault="00000000">
            <w:pPr>
              <w:pStyle w:val="TAL"/>
              <w:rPr>
                <w:kern w:val="2"/>
                <w:szCs w:val="22"/>
              </w:rPr>
            </w:pPr>
            <w:r>
              <w:rPr>
                <w:kern w:val="2"/>
                <w:szCs w:val="22"/>
              </w:rPr>
              <w:t>0..1</w:t>
            </w:r>
          </w:p>
        </w:tc>
        <w:tc>
          <w:tcPr>
            <w:tcW w:w="3438" w:type="dxa"/>
          </w:tcPr>
          <w:p w14:paraId="31C82681" w14:textId="77777777" w:rsidR="005B0788" w:rsidRDefault="00000000">
            <w:pPr>
              <w:pStyle w:val="TAL"/>
              <w:rPr>
                <w:kern w:val="2"/>
                <w:szCs w:val="22"/>
              </w:rPr>
            </w:pPr>
            <w:r>
              <w:rPr>
                <w:kern w:val="2"/>
                <w:szCs w:val="22"/>
              </w:rPr>
              <w:t>Indicates the total number of segments for the message.</w:t>
            </w:r>
          </w:p>
        </w:tc>
        <w:tc>
          <w:tcPr>
            <w:tcW w:w="1998" w:type="dxa"/>
          </w:tcPr>
          <w:p w14:paraId="6679EEEA" w14:textId="77777777" w:rsidR="005B0788" w:rsidRDefault="005B0788">
            <w:pPr>
              <w:pStyle w:val="TAL"/>
              <w:rPr>
                <w:rFonts w:cs="Arial"/>
                <w:kern w:val="2"/>
                <w:szCs w:val="18"/>
              </w:rPr>
            </w:pPr>
          </w:p>
        </w:tc>
      </w:tr>
      <w:tr w:rsidR="005B0788" w14:paraId="287613A0" w14:textId="77777777">
        <w:trPr>
          <w:jc w:val="center"/>
        </w:trPr>
        <w:tc>
          <w:tcPr>
            <w:tcW w:w="1430" w:type="dxa"/>
          </w:tcPr>
          <w:p w14:paraId="26DCBE52" w14:textId="77777777" w:rsidR="005B0788" w:rsidRDefault="00000000">
            <w:pPr>
              <w:pStyle w:val="TAL"/>
              <w:rPr>
                <w:kern w:val="2"/>
                <w:szCs w:val="22"/>
              </w:rPr>
            </w:pPr>
            <w:proofErr w:type="spellStart"/>
            <w:r>
              <w:rPr>
                <w:kern w:val="2"/>
                <w:szCs w:val="22"/>
                <w:lang w:eastAsia="zh-CN"/>
              </w:rPr>
              <w:t>segNumb</w:t>
            </w:r>
            <w:proofErr w:type="spellEnd"/>
          </w:p>
        </w:tc>
        <w:tc>
          <w:tcPr>
            <w:tcW w:w="1006" w:type="dxa"/>
          </w:tcPr>
          <w:p w14:paraId="7D7E25E1" w14:textId="77777777" w:rsidR="005B0788" w:rsidRDefault="00000000">
            <w:pPr>
              <w:pStyle w:val="TAL"/>
              <w:rPr>
                <w:kern w:val="2"/>
                <w:szCs w:val="22"/>
                <w:lang w:eastAsia="zh-CN"/>
              </w:rPr>
            </w:pPr>
            <w:r>
              <w:rPr>
                <w:kern w:val="2"/>
                <w:szCs w:val="22"/>
                <w:lang w:eastAsia="zh-CN"/>
              </w:rPr>
              <w:t>integer</w:t>
            </w:r>
          </w:p>
        </w:tc>
        <w:tc>
          <w:tcPr>
            <w:tcW w:w="425" w:type="dxa"/>
          </w:tcPr>
          <w:p w14:paraId="6B801DA0" w14:textId="77777777" w:rsidR="005B0788" w:rsidRDefault="00000000">
            <w:pPr>
              <w:pStyle w:val="TAC"/>
              <w:rPr>
                <w:kern w:val="2"/>
                <w:szCs w:val="22"/>
              </w:rPr>
            </w:pPr>
            <w:r>
              <w:rPr>
                <w:kern w:val="2"/>
                <w:szCs w:val="22"/>
              </w:rPr>
              <w:t>O</w:t>
            </w:r>
          </w:p>
        </w:tc>
        <w:tc>
          <w:tcPr>
            <w:tcW w:w="1368" w:type="dxa"/>
          </w:tcPr>
          <w:p w14:paraId="2CFD6AC1" w14:textId="77777777" w:rsidR="005B0788" w:rsidRDefault="00000000">
            <w:pPr>
              <w:pStyle w:val="TAL"/>
              <w:rPr>
                <w:kern w:val="2"/>
                <w:szCs w:val="22"/>
              </w:rPr>
            </w:pPr>
            <w:r>
              <w:rPr>
                <w:kern w:val="2"/>
                <w:szCs w:val="22"/>
              </w:rPr>
              <w:t>0..1</w:t>
            </w:r>
          </w:p>
        </w:tc>
        <w:tc>
          <w:tcPr>
            <w:tcW w:w="3438" w:type="dxa"/>
          </w:tcPr>
          <w:p w14:paraId="10F529AF" w14:textId="77777777" w:rsidR="005B0788"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284CE190" w14:textId="77777777" w:rsidR="005B0788" w:rsidRDefault="005B0788">
            <w:pPr>
              <w:pStyle w:val="TAL"/>
              <w:rPr>
                <w:rFonts w:cs="Arial"/>
                <w:kern w:val="2"/>
                <w:szCs w:val="18"/>
              </w:rPr>
            </w:pPr>
          </w:p>
        </w:tc>
      </w:tr>
      <w:tr w:rsidR="005B0788" w14:paraId="6C61F36E" w14:textId="77777777">
        <w:trPr>
          <w:jc w:val="center"/>
        </w:trPr>
        <w:tc>
          <w:tcPr>
            <w:tcW w:w="1430" w:type="dxa"/>
          </w:tcPr>
          <w:p w14:paraId="54DBB172" w14:textId="77777777" w:rsidR="005B0788" w:rsidRDefault="00000000">
            <w:pPr>
              <w:pStyle w:val="TAL"/>
              <w:rPr>
                <w:kern w:val="2"/>
                <w:szCs w:val="22"/>
              </w:rPr>
            </w:pPr>
            <w:proofErr w:type="spellStart"/>
            <w:r>
              <w:rPr>
                <w:kern w:val="2"/>
                <w:szCs w:val="22"/>
                <w:lang w:eastAsia="zh-CN"/>
              </w:rPr>
              <w:t>lastSegFlag</w:t>
            </w:r>
            <w:proofErr w:type="spellEnd"/>
          </w:p>
        </w:tc>
        <w:tc>
          <w:tcPr>
            <w:tcW w:w="1006" w:type="dxa"/>
          </w:tcPr>
          <w:p w14:paraId="0B3357D5" w14:textId="77777777" w:rsidR="005B0788" w:rsidRDefault="00000000">
            <w:pPr>
              <w:pStyle w:val="TAL"/>
              <w:rPr>
                <w:kern w:val="2"/>
                <w:szCs w:val="22"/>
                <w:lang w:eastAsia="zh-CN"/>
              </w:rPr>
            </w:pPr>
            <w:proofErr w:type="spellStart"/>
            <w:r>
              <w:rPr>
                <w:kern w:val="2"/>
                <w:szCs w:val="22"/>
                <w:lang w:eastAsia="zh-CN"/>
              </w:rPr>
              <w:t>boolean</w:t>
            </w:r>
            <w:proofErr w:type="spellEnd"/>
          </w:p>
        </w:tc>
        <w:tc>
          <w:tcPr>
            <w:tcW w:w="425" w:type="dxa"/>
          </w:tcPr>
          <w:p w14:paraId="4BBD2BB1" w14:textId="77777777" w:rsidR="005B0788" w:rsidRDefault="00000000">
            <w:pPr>
              <w:pStyle w:val="TAC"/>
              <w:rPr>
                <w:kern w:val="2"/>
                <w:szCs w:val="22"/>
              </w:rPr>
            </w:pPr>
            <w:r>
              <w:rPr>
                <w:kern w:val="2"/>
                <w:szCs w:val="22"/>
              </w:rPr>
              <w:t>O</w:t>
            </w:r>
          </w:p>
        </w:tc>
        <w:tc>
          <w:tcPr>
            <w:tcW w:w="1368" w:type="dxa"/>
          </w:tcPr>
          <w:p w14:paraId="334210AD" w14:textId="77777777" w:rsidR="005B0788" w:rsidRDefault="00000000">
            <w:pPr>
              <w:pStyle w:val="TAL"/>
            </w:pPr>
            <w:r>
              <w:t>0..1</w:t>
            </w:r>
          </w:p>
        </w:tc>
        <w:tc>
          <w:tcPr>
            <w:tcW w:w="3438" w:type="dxa"/>
          </w:tcPr>
          <w:p w14:paraId="08867B7E" w14:textId="77777777" w:rsidR="005B0788" w:rsidRDefault="00000000">
            <w:pPr>
              <w:pStyle w:val="TAL"/>
            </w:pPr>
            <w:r>
              <w:t>An indicator of whether this segmented message is the last segment in the set of segmented messages or not.</w:t>
            </w:r>
          </w:p>
          <w:p w14:paraId="2A3C3E8E" w14:textId="77777777" w:rsidR="005B0788" w:rsidRDefault="00000000">
            <w:pPr>
              <w:pStyle w:val="TAL"/>
            </w:pPr>
            <w:r>
              <w:t>Set to "true" if the segmented message is the last segment in the set of segmented messages. otherwise set to "false". Default value is "false".</w:t>
            </w:r>
          </w:p>
        </w:tc>
        <w:tc>
          <w:tcPr>
            <w:tcW w:w="1998" w:type="dxa"/>
          </w:tcPr>
          <w:p w14:paraId="6438A6C0" w14:textId="77777777" w:rsidR="005B0788" w:rsidRDefault="005B0788">
            <w:pPr>
              <w:pStyle w:val="TAL"/>
              <w:rPr>
                <w:szCs w:val="18"/>
              </w:rPr>
            </w:pPr>
          </w:p>
        </w:tc>
      </w:tr>
    </w:tbl>
    <w:p w14:paraId="04C4C172" w14:textId="77777777" w:rsidR="005B0788" w:rsidRDefault="005B0788">
      <w:pPr>
        <w:rPr>
          <w:lang w:eastAsia="zh-CN"/>
        </w:rPr>
      </w:pPr>
    </w:p>
    <w:p w14:paraId="0B3DD6E8" w14:textId="77777777" w:rsidR="005B0788" w:rsidRDefault="00000000">
      <w:pPr>
        <w:pStyle w:val="Heading5"/>
        <w:rPr>
          <w:lang w:eastAsia="zh-CN"/>
        </w:rPr>
      </w:pPr>
      <w:bookmarkStart w:id="960" w:name="_Toc162005573"/>
      <w:bookmarkStart w:id="961" w:name="_Toc97197176"/>
      <w:bookmarkStart w:id="962" w:name="_Toc93879000"/>
      <w:bookmarkStart w:id="963" w:name="_Toc96996770"/>
      <w:r>
        <w:rPr>
          <w:lang w:eastAsia="zh-CN"/>
        </w:rPr>
        <w:t>8.2.5.2.6</w:t>
      </w:r>
      <w:r>
        <w:rPr>
          <w:lang w:eastAsia="zh-CN"/>
        </w:rPr>
        <w:tab/>
      </w:r>
      <w:proofErr w:type="spellStart"/>
      <w:r>
        <w:t>Type:StoreAndForwardParameters</w:t>
      </w:r>
      <w:bookmarkEnd w:id="960"/>
      <w:bookmarkEnd w:id="961"/>
      <w:bookmarkEnd w:id="962"/>
      <w:bookmarkEnd w:id="963"/>
      <w:proofErr w:type="spellEnd"/>
    </w:p>
    <w:p w14:paraId="5E6A475D" w14:textId="77777777" w:rsidR="005B0788" w:rsidRDefault="00000000">
      <w:pPr>
        <w:pStyle w:val="TH"/>
      </w:pPr>
      <w:r>
        <w:rPr>
          <w:lang w:eastAsia="zh-CN"/>
        </w:rPr>
        <w:t>Ta</w:t>
      </w:r>
      <w:r>
        <w:t>ble 8.</w:t>
      </w:r>
      <w:r>
        <w:rPr>
          <w:lang w:eastAsia="zh-CN"/>
        </w:rPr>
        <w:t>2</w:t>
      </w:r>
      <w:r>
        <w:t>.5.2.</w:t>
      </w:r>
      <w:r>
        <w:rPr>
          <w:lang w:eastAsia="zh-CN"/>
        </w:rPr>
        <w:t>6</w:t>
      </w:r>
      <w:r>
        <w:t xml:space="preserve">-1: Definition of type </w:t>
      </w:r>
      <w:proofErr w:type="spellStart"/>
      <w:r>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8DB1F66" w14:textId="77777777">
        <w:trPr>
          <w:jc w:val="center"/>
        </w:trPr>
        <w:tc>
          <w:tcPr>
            <w:tcW w:w="1430" w:type="dxa"/>
            <w:shd w:val="clear" w:color="auto" w:fill="C0C0C0"/>
          </w:tcPr>
          <w:p w14:paraId="2E40A6C2" w14:textId="77777777" w:rsidR="005B0788" w:rsidRDefault="00000000">
            <w:pPr>
              <w:pStyle w:val="TAH"/>
              <w:rPr>
                <w:kern w:val="2"/>
                <w:szCs w:val="22"/>
              </w:rPr>
            </w:pPr>
            <w:r>
              <w:rPr>
                <w:kern w:val="2"/>
                <w:szCs w:val="22"/>
              </w:rPr>
              <w:t>Attribute name</w:t>
            </w:r>
          </w:p>
        </w:tc>
        <w:tc>
          <w:tcPr>
            <w:tcW w:w="1006" w:type="dxa"/>
            <w:shd w:val="clear" w:color="auto" w:fill="C0C0C0"/>
          </w:tcPr>
          <w:p w14:paraId="014A3081" w14:textId="77777777" w:rsidR="005B0788" w:rsidRDefault="00000000">
            <w:pPr>
              <w:pStyle w:val="TAH"/>
              <w:rPr>
                <w:kern w:val="2"/>
                <w:szCs w:val="22"/>
              </w:rPr>
            </w:pPr>
            <w:r>
              <w:rPr>
                <w:kern w:val="2"/>
                <w:szCs w:val="22"/>
              </w:rPr>
              <w:t>Data type</w:t>
            </w:r>
          </w:p>
        </w:tc>
        <w:tc>
          <w:tcPr>
            <w:tcW w:w="425" w:type="dxa"/>
            <w:shd w:val="clear" w:color="auto" w:fill="C0C0C0"/>
          </w:tcPr>
          <w:p w14:paraId="1633780B" w14:textId="77777777" w:rsidR="005B0788" w:rsidRDefault="00000000">
            <w:pPr>
              <w:pStyle w:val="TAH"/>
              <w:rPr>
                <w:kern w:val="2"/>
                <w:szCs w:val="22"/>
              </w:rPr>
            </w:pPr>
            <w:r>
              <w:rPr>
                <w:kern w:val="2"/>
                <w:szCs w:val="22"/>
              </w:rPr>
              <w:t>P</w:t>
            </w:r>
          </w:p>
        </w:tc>
        <w:tc>
          <w:tcPr>
            <w:tcW w:w="1368" w:type="dxa"/>
            <w:shd w:val="clear" w:color="auto" w:fill="C0C0C0"/>
          </w:tcPr>
          <w:p w14:paraId="4F90F3CC"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06E5A820"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336F88AD" w14:textId="77777777" w:rsidR="005B0788" w:rsidRDefault="00000000">
            <w:pPr>
              <w:pStyle w:val="TAH"/>
              <w:rPr>
                <w:rFonts w:cs="Arial"/>
                <w:kern w:val="2"/>
                <w:szCs w:val="18"/>
              </w:rPr>
            </w:pPr>
            <w:r>
              <w:rPr>
                <w:kern w:val="2"/>
                <w:szCs w:val="22"/>
              </w:rPr>
              <w:t>Applicability</w:t>
            </w:r>
          </w:p>
        </w:tc>
      </w:tr>
      <w:tr w:rsidR="005B0788" w14:paraId="7ED58587" w14:textId="77777777">
        <w:trPr>
          <w:jc w:val="center"/>
        </w:trPr>
        <w:tc>
          <w:tcPr>
            <w:tcW w:w="1430" w:type="dxa"/>
          </w:tcPr>
          <w:p w14:paraId="695081FD" w14:textId="77777777" w:rsidR="005B0788" w:rsidRDefault="00000000">
            <w:pPr>
              <w:pStyle w:val="TAL"/>
              <w:rPr>
                <w:kern w:val="2"/>
                <w:szCs w:val="22"/>
              </w:rPr>
            </w:pPr>
            <w:proofErr w:type="spellStart"/>
            <w:r>
              <w:rPr>
                <w:kern w:val="2"/>
                <w:szCs w:val="22"/>
              </w:rPr>
              <w:t>exprTime</w:t>
            </w:r>
            <w:proofErr w:type="spellEnd"/>
          </w:p>
        </w:tc>
        <w:tc>
          <w:tcPr>
            <w:tcW w:w="1006" w:type="dxa"/>
          </w:tcPr>
          <w:p w14:paraId="5097C35E" w14:textId="77777777" w:rsidR="005B0788" w:rsidRDefault="00000000">
            <w:pPr>
              <w:pStyle w:val="TAL"/>
              <w:rPr>
                <w:kern w:val="2"/>
                <w:szCs w:val="22"/>
                <w:lang w:eastAsia="zh-CN"/>
              </w:rPr>
            </w:pPr>
            <w:proofErr w:type="spellStart"/>
            <w:r>
              <w:rPr>
                <w:kern w:val="2"/>
                <w:szCs w:val="22"/>
                <w:lang w:eastAsia="zh-CN"/>
              </w:rPr>
              <w:t>DateTime</w:t>
            </w:r>
            <w:proofErr w:type="spellEnd"/>
          </w:p>
        </w:tc>
        <w:tc>
          <w:tcPr>
            <w:tcW w:w="425" w:type="dxa"/>
          </w:tcPr>
          <w:p w14:paraId="692EBBAC" w14:textId="77777777" w:rsidR="005B0788" w:rsidRDefault="00000000">
            <w:pPr>
              <w:pStyle w:val="TAC"/>
              <w:rPr>
                <w:kern w:val="2"/>
                <w:szCs w:val="22"/>
              </w:rPr>
            </w:pPr>
            <w:r>
              <w:rPr>
                <w:kern w:val="2"/>
                <w:szCs w:val="22"/>
              </w:rPr>
              <w:t>O</w:t>
            </w:r>
          </w:p>
        </w:tc>
        <w:tc>
          <w:tcPr>
            <w:tcW w:w="1368" w:type="dxa"/>
          </w:tcPr>
          <w:p w14:paraId="40E29D1C" w14:textId="77777777" w:rsidR="005B0788" w:rsidRDefault="00000000">
            <w:pPr>
              <w:pStyle w:val="TAL"/>
              <w:rPr>
                <w:kern w:val="2"/>
                <w:szCs w:val="22"/>
              </w:rPr>
            </w:pPr>
            <w:r>
              <w:rPr>
                <w:kern w:val="2"/>
                <w:szCs w:val="22"/>
              </w:rPr>
              <w:t>0..1</w:t>
            </w:r>
          </w:p>
        </w:tc>
        <w:tc>
          <w:tcPr>
            <w:tcW w:w="3438" w:type="dxa"/>
          </w:tcPr>
          <w:p w14:paraId="50B21D07" w14:textId="77777777" w:rsidR="005B0788" w:rsidRDefault="00000000">
            <w:pPr>
              <w:pStyle w:val="TAL"/>
              <w:rPr>
                <w:rFonts w:cs="Arial"/>
                <w:kern w:val="2"/>
                <w:szCs w:val="18"/>
              </w:rPr>
            </w:pPr>
            <w:r>
              <w:rPr>
                <w:rFonts w:cs="Arial"/>
                <w:kern w:val="2"/>
                <w:szCs w:val="18"/>
              </w:rPr>
              <w:t>Indicates message expiration time.</w:t>
            </w:r>
          </w:p>
        </w:tc>
        <w:tc>
          <w:tcPr>
            <w:tcW w:w="1998" w:type="dxa"/>
          </w:tcPr>
          <w:p w14:paraId="5C1077EC" w14:textId="77777777" w:rsidR="005B0788" w:rsidRDefault="005B0788">
            <w:pPr>
              <w:pStyle w:val="TAL"/>
              <w:rPr>
                <w:rFonts w:cs="Arial"/>
                <w:kern w:val="2"/>
                <w:szCs w:val="18"/>
              </w:rPr>
            </w:pPr>
          </w:p>
        </w:tc>
      </w:tr>
    </w:tbl>
    <w:p w14:paraId="6070825A" w14:textId="77777777" w:rsidR="005B0788" w:rsidRDefault="005B0788">
      <w:pPr>
        <w:rPr>
          <w:lang w:eastAsia="zh-CN"/>
        </w:rPr>
      </w:pPr>
    </w:p>
    <w:p w14:paraId="5745AFB4" w14:textId="77777777" w:rsidR="005B0788" w:rsidRDefault="00000000">
      <w:pPr>
        <w:pStyle w:val="Heading5"/>
        <w:rPr>
          <w:lang w:eastAsia="zh-CN"/>
        </w:rPr>
      </w:pPr>
      <w:bookmarkStart w:id="964" w:name="_Toc162005574"/>
      <w:bookmarkStart w:id="965" w:name="_Toc96996771"/>
      <w:bookmarkStart w:id="966" w:name="_Toc93879001"/>
      <w:bookmarkStart w:id="967" w:name="_Toc97197177"/>
      <w:r>
        <w:rPr>
          <w:lang w:eastAsia="zh-CN"/>
        </w:rPr>
        <w:t>8.2.5.2.7</w:t>
      </w:r>
      <w:r>
        <w:rPr>
          <w:lang w:eastAsia="zh-CN"/>
        </w:rPr>
        <w:tab/>
      </w:r>
      <w:proofErr w:type="spellStart"/>
      <w:r>
        <w:t>Type:DeliveryStatusReport</w:t>
      </w:r>
      <w:bookmarkEnd w:id="964"/>
      <w:bookmarkEnd w:id="965"/>
      <w:bookmarkEnd w:id="966"/>
      <w:bookmarkEnd w:id="967"/>
      <w:proofErr w:type="spellEnd"/>
    </w:p>
    <w:p w14:paraId="277273A5" w14:textId="77777777" w:rsidR="005B0788" w:rsidRDefault="00000000">
      <w:pPr>
        <w:pStyle w:val="TH"/>
      </w:pPr>
      <w:r>
        <w:rPr>
          <w:lang w:eastAsia="zh-CN"/>
        </w:rPr>
        <w:t>Ta</w:t>
      </w:r>
      <w:r>
        <w:t>ble 8.</w:t>
      </w:r>
      <w:r>
        <w:rPr>
          <w:lang w:eastAsia="zh-CN"/>
        </w:rPr>
        <w:t>2</w:t>
      </w:r>
      <w:r>
        <w:t>.5.2.</w:t>
      </w:r>
      <w:r>
        <w:rPr>
          <w:rFonts w:hint="eastAsia"/>
          <w:lang w:val="en-US" w:eastAsia="zh-CN"/>
        </w:rPr>
        <w:t>7</w:t>
      </w:r>
      <w:r>
        <w:t xml:space="preserve">-1: Definition of type </w:t>
      </w:r>
      <w:proofErr w:type="spellStart"/>
      <w:r>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0578E6D" w14:textId="77777777">
        <w:trPr>
          <w:jc w:val="center"/>
        </w:trPr>
        <w:tc>
          <w:tcPr>
            <w:tcW w:w="1430" w:type="dxa"/>
            <w:shd w:val="clear" w:color="auto" w:fill="C0C0C0"/>
          </w:tcPr>
          <w:p w14:paraId="6CCB3FF4" w14:textId="77777777" w:rsidR="005B0788" w:rsidRDefault="00000000">
            <w:pPr>
              <w:pStyle w:val="TAH"/>
              <w:rPr>
                <w:kern w:val="2"/>
                <w:szCs w:val="22"/>
              </w:rPr>
            </w:pPr>
            <w:r>
              <w:rPr>
                <w:kern w:val="2"/>
                <w:szCs w:val="22"/>
              </w:rPr>
              <w:t>Attribute name</w:t>
            </w:r>
          </w:p>
        </w:tc>
        <w:tc>
          <w:tcPr>
            <w:tcW w:w="1006" w:type="dxa"/>
            <w:shd w:val="clear" w:color="auto" w:fill="C0C0C0"/>
          </w:tcPr>
          <w:p w14:paraId="4C616AA0" w14:textId="77777777" w:rsidR="005B0788" w:rsidRDefault="00000000">
            <w:pPr>
              <w:pStyle w:val="TAH"/>
              <w:rPr>
                <w:kern w:val="2"/>
                <w:szCs w:val="22"/>
              </w:rPr>
            </w:pPr>
            <w:r>
              <w:rPr>
                <w:kern w:val="2"/>
                <w:szCs w:val="22"/>
              </w:rPr>
              <w:t>Data type</w:t>
            </w:r>
          </w:p>
        </w:tc>
        <w:tc>
          <w:tcPr>
            <w:tcW w:w="425" w:type="dxa"/>
            <w:shd w:val="clear" w:color="auto" w:fill="C0C0C0"/>
          </w:tcPr>
          <w:p w14:paraId="5044670C" w14:textId="77777777" w:rsidR="005B0788" w:rsidRDefault="00000000">
            <w:pPr>
              <w:pStyle w:val="TAH"/>
              <w:rPr>
                <w:kern w:val="2"/>
                <w:szCs w:val="22"/>
              </w:rPr>
            </w:pPr>
            <w:r>
              <w:rPr>
                <w:kern w:val="2"/>
                <w:szCs w:val="22"/>
              </w:rPr>
              <w:t>P</w:t>
            </w:r>
          </w:p>
        </w:tc>
        <w:tc>
          <w:tcPr>
            <w:tcW w:w="1368" w:type="dxa"/>
            <w:shd w:val="clear" w:color="auto" w:fill="C0C0C0"/>
          </w:tcPr>
          <w:p w14:paraId="6B3218EA"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7BF2B5E0"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29384FBB" w14:textId="77777777" w:rsidR="005B0788" w:rsidRDefault="00000000">
            <w:pPr>
              <w:pStyle w:val="TAH"/>
              <w:rPr>
                <w:rFonts w:cs="Arial"/>
                <w:kern w:val="2"/>
                <w:szCs w:val="18"/>
              </w:rPr>
            </w:pPr>
            <w:r>
              <w:rPr>
                <w:kern w:val="2"/>
                <w:szCs w:val="22"/>
              </w:rPr>
              <w:t>Applicability</w:t>
            </w:r>
          </w:p>
        </w:tc>
      </w:tr>
      <w:tr w:rsidR="005B0788" w14:paraId="1D238E00" w14:textId="77777777">
        <w:trPr>
          <w:jc w:val="center"/>
        </w:trPr>
        <w:tc>
          <w:tcPr>
            <w:tcW w:w="1430" w:type="dxa"/>
          </w:tcPr>
          <w:p w14:paraId="69FFCF1A" w14:textId="77777777" w:rsidR="005B0788" w:rsidRDefault="00000000">
            <w:pPr>
              <w:pStyle w:val="TAL"/>
              <w:rPr>
                <w:kern w:val="2"/>
                <w:szCs w:val="22"/>
              </w:rPr>
            </w:pPr>
            <w:proofErr w:type="spellStart"/>
            <w:r>
              <w:rPr>
                <w:kern w:val="2"/>
                <w:szCs w:val="22"/>
                <w:lang w:eastAsia="zh-CN"/>
              </w:rPr>
              <w:t>oriAddr</w:t>
            </w:r>
            <w:proofErr w:type="spellEnd"/>
          </w:p>
        </w:tc>
        <w:tc>
          <w:tcPr>
            <w:tcW w:w="1006" w:type="dxa"/>
          </w:tcPr>
          <w:p w14:paraId="15B8FAAE" w14:textId="77777777" w:rsidR="005B0788" w:rsidRDefault="00000000">
            <w:pPr>
              <w:pStyle w:val="TAL"/>
              <w:rPr>
                <w:kern w:val="2"/>
                <w:szCs w:val="22"/>
              </w:rPr>
            </w:pPr>
            <w:r>
              <w:rPr>
                <w:kern w:val="2"/>
                <w:szCs w:val="22"/>
                <w:lang w:eastAsia="zh-CN"/>
              </w:rPr>
              <w:t>Address</w:t>
            </w:r>
          </w:p>
        </w:tc>
        <w:tc>
          <w:tcPr>
            <w:tcW w:w="425" w:type="dxa"/>
          </w:tcPr>
          <w:p w14:paraId="74759DB4" w14:textId="77777777" w:rsidR="005B0788" w:rsidRDefault="00000000">
            <w:pPr>
              <w:pStyle w:val="TAC"/>
              <w:rPr>
                <w:kern w:val="2"/>
                <w:szCs w:val="22"/>
              </w:rPr>
            </w:pPr>
            <w:r>
              <w:rPr>
                <w:kern w:val="2"/>
                <w:szCs w:val="22"/>
              </w:rPr>
              <w:t>M</w:t>
            </w:r>
          </w:p>
        </w:tc>
        <w:tc>
          <w:tcPr>
            <w:tcW w:w="1368" w:type="dxa"/>
          </w:tcPr>
          <w:p w14:paraId="5F3000F1" w14:textId="77777777" w:rsidR="005B0788" w:rsidRDefault="00000000">
            <w:pPr>
              <w:pStyle w:val="TAL"/>
              <w:rPr>
                <w:kern w:val="2"/>
                <w:szCs w:val="22"/>
              </w:rPr>
            </w:pPr>
            <w:r>
              <w:rPr>
                <w:kern w:val="2"/>
                <w:szCs w:val="22"/>
              </w:rPr>
              <w:t>1</w:t>
            </w:r>
          </w:p>
        </w:tc>
        <w:tc>
          <w:tcPr>
            <w:tcW w:w="3438" w:type="dxa"/>
          </w:tcPr>
          <w:p w14:paraId="4FA115CF" w14:textId="77777777" w:rsidR="005B0788"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71CE947E" w14:textId="77777777" w:rsidR="005B0788" w:rsidRDefault="005B0788">
            <w:pPr>
              <w:pStyle w:val="TAL"/>
              <w:rPr>
                <w:rFonts w:cs="Arial"/>
                <w:kern w:val="2"/>
                <w:szCs w:val="18"/>
              </w:rPr>
            </w:pPr>
          </w:p>
        </w:tc>
      </w:tr>
      <w:tr w:rsidR="005B0788" w14:paraId="79D33869" w14:textId="77777777">
        <w:trPr>
          <w:jc w:val="center"/>
        </w:trPr>
        <w:tc>
          <w:tcPr>
            <w:tcW w:w="1430" w:type="dxa"/>
          </w:tcPr>
          <w:p w14:paraId="780B62F3" w14:textId="77777777" w:rsidR="005B0788" w:rsidRDefault="00000000">
            <w:pPr>
              <w:pStyle w:val="TAL"/>
              <w:rPr>
                <w:kern w:val="2"/>
                <w:szCs w:val="22"/>
              </w:rPr>
            </w:pPr>
            <w:proofErr w:type="spellStart"/>
            <w:r>
              <w:rPr>
                <w:kern w:val="2"/>
                <w:szCs w:val="22"/>
                <w:lang w:eastAsia="zh-CN"/>
              </w:rPr>
              <w:t>destAddr</w:t>
            </w:r>
            <w:proofErr w:type="spellEnd"/>
          </w:p>
        </w:tc>
        <w:tc>
          <w:tcPr>
            <w:tcW w:w="1006" w:type="dxa"/>
          </w:tcPr>
          <w:p w14:paraId="67DFF305" w14:textId="77777777" w:rsidR="005B0788" w:rsidRDefault="00000000">
            <w:pPr>
              <w:pStyle w:val="TAL"/>
              <w:rPr>
                <w:kern w:val="2"/>
                <w:szCs w:val="22"/>
                <w:lang w:eastAsia="zh-CN"/>
              </w:rPr>
            </w:pPr>
            <w:r>
              <w:rPr>
                <w:kern w:val="2"/>
                <w:szCs w:val="22"/>
              </w:rPr>
              <w:t>Address</w:t>
            </w:r>
          </w:p>
        </w:tc>
        <w:tc>
          <w:tcPr>
            <w:tcW w:w="425" w:type="dxa"/>
          </w:tcPr>
          <w:p w14:paraId="157AF2A4" w14:textId="77777777" w:rsidR="005B0788" w:rsidRDefault="00000000">
            <w:pPr>
              <w:pStyle w:val="TAC"/>
              <w:rPr>
                <w:kern w:val="2"/>
                <w:szCs w:val="22"/>
              </w:rPr>
            </w:pPr>
            <w:r>
              <w:rPr>
                <w:kern w:val="2"/>
                <w:szCs w:val="22"/>
              </w:rPr>
              <w:t>M</w:t>
            </w:r>
          </w:p>
        </w:tc>
        <w:tc>
          <w:tcPr>
            <w:tcW w:w="1368" w:type="dxa"/>
          </w:tcPr>
          <w:p w14:paraId="28BB3FAB" w14:textId="77777777" w:rsidR="005B0788" w:rsidRDefault="00000000">
            <w:pPr>
              <w:pStyle w:val="TAL"/>
              <w:rPr>
                <w:kern w:val="2"/>
                <w:szCs w:val="22"/>
              </w:rPr>
            </w:pPr>
            <w:r>
              <w:rPr>
                <w:kern w:val="2"/>
                <w:szCs w:val="22"/>
              </w:rPr>
              <w:t>1</w:t>
            </w:r>
          </w:p>
        </w:tc>
        <w:tc>
          <w:tcPr>
            <w:tcW w:w="3438" w:type="dxa"/>
          </w:tcPr>
          <w:p w14:paraId="32863E8A" w14:textId="77777777" w:rsidR="005B0788"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631A0F8B" w14:textId="77777777" w:rsidR="005B0788" w:rsidRDefault="005B0788">
            <w:pPr>
              <w:pStyle w:val="TAL"/>
              <w:rPr>
                <w:rFonts w:cs="Arial"/>
                <w:kern w:val="2"/>
                <w:szCs w:val="18"/>
              </w:rPr>
            </w:pPr>
          </w:p>
        </w:tc>
      </w:tr>
      <w:tr w:rsidR="005B0788" w14:paraId="50340597" w14:textId="77777777">
        <w:trPr>
          <w:jc w:val="center"/>
        </w:trPr>
        <w:tc>
          <w:tcPr>
            <w:tcW w:w="1430" w:type="dxa"/>
          </w:tcPr>
          <w:p w14:paraId="37280A15" w14:textId="77777777" w:rsidR="005B0788" w:rsidRDefault="00000000">
            <w:pPr>
              <w:pStyle w:val="TAL"/>
              <w:rPr>
                <w:kern w:val="2"/>
                <w:szCs w:val="22"/>
              </w:rPr>
            </w:pPr>
            <w:proofErr w:type="spellStart"/>
            <w:r>
              <w:rPr>
                <w:kern w:val="2"/>
                <w:szCs w:val="22"/>
                <w:lang w:eastAsia="zh-CN"/>
              </w:rPr>
              <w:t>msgId</w:t>
            </w:r>
            <w:proofErr w:type="spellEnd"/>
          </w:p>
        </w:tc>
        <w:tc>
          <w:tcPr>
            <w:tcW w:w="1006" w:type="dxa"/>
          </w:tcPr>
          <w:p w14:paraId="16179DE0" w14:textId="77777777" w:rsidR="005B0788" w:rsidRDefault="00000000">
            <w:pPr>
              <w:pStyle w:val="TAL"/>
              <w:rPr>
                <w:kern w:val="2"/>
                <w:szCs w:val="22"/>
                <w:lang w:eastAsia="zh-CN"/>
              </w:rPr>
            </w:pPr>
            <w:r>
              <w:rPr>
                <w:kern w:val="2"/>
                <w:szCs w:val="22"/>
              </w:rPr>
              <w:t>string</w:t>
            </w:r>
          </w:p>
        </w:tc>
        <w:tc>
          <w:tcPr>
            <w:tcW w:w="425" w:type="dxa"/>
          </w:tcPr>
          <w:p w14:paraId="2310507A" w14:textId="77777777" w:rsidR="005B0788" w:rsidRDefault="00000000">
            <w:pPr>
              <w:pStyle w:val="TAC"/>
              <w:rPr>
                <w:kern w:val="2"/>
                <w:szCs w:val="22"/>
              </w:rPr>
            </w:pPr>
            <w:r>
              <w:rPr>
                <w:kern w:val="2"/>
                <w:szCs w:val="22"/>
              </w:rPr>
              <w:t>M</w:t>
            </w:r>
          </w:p>
        </w:tc>
        <w:tc>
          <w:tcPr>
            <w:tcW w:w="1368" w:type="dxa"/>
          </w:tcPr>
          <w:p w14:paraId="43EC1157" w14:textId="77777777" w:rsidR="005B0788" w:rsidRDefault="00000000">
            <w:pPr>
              <w:pStyle w:val="TAL"/>
              <w:rPr>
                <w:kern w:val="2"/>
                <w:szCs w:val="22"/>
              </w:rPr>
            </w:pPr>
            <w:r>
              <w:rPr>
                <w:kern w:val="2"/>
                <w:szCs w:val="22"/>
              </w:rPr>
              <w:t>1</w:t>
            </w:r>
          </w:p>
        </w:tc>
        <w:tc>
          <w:tcPr>
            <w:tcW w:w="3438" w:type="dxa"/>
          </w:tcPr>
          <w:p w14:paraId="52621936" w14:textId="77777777" w:rsidR="005B0788" w:rsidRDefault="00000000">
            <w:pPr>
              <w:pStyle w:val="TAL"/>
              <w:rPr>
                <w:kern w:val="2"/>
                <w:szCs w:val="22"/>
              </w:rPr>
            </w:pPr>
            <w:r>
              <w:rPr>
                <w:kern w:val="2"/>
                <w:szCs w:val="22"/>
              </w:rPr>
              <w:t>Unique identifier of this message.</w:t>
            </w:r>
          </w:p>
        </w:tc>
        <w:tc>
          <w:tcPr>
            <w:tcW w:w="1998" w:type="dxa"/>
          </w:tcPr>
          <w:p w14:paraId="186E07F5" w14:textId="77777777" w:rsidR="005B0788" w:rsidRDefault="005B0788">
            <w:pPr>
              <w:pStyle w:val="TAL"/>
              <w:rPr>
                <w:rFonts w:cs="Arial"/>
                <w:kern w:val="2"/>
                <w:szCs w:val="18"/>
              </w:rPr>
            </w:pPr>
          </w:p>
        </w:tc>
      </w:tr>
      <w:tr w:rsidR="005B0788" w14:paraId="689FED50" w14:textId="77777777">
        <w:trPr>
          <w:jc w:val="center"/>
        </w:trPr>
        <w:tc>
          <w:tcPr>
            <w:tcW w:w="1430" w:type="dxa"/>
          </w:tcPr>
          <w:p w14:paraId="76C7458C" w14:textId="77777777" w:rsidR="005B0788" w:rsidRDefault="00000000">
            <w:pPr>
              <w:pStyle w:val="TAL"/>
              <w:rPr>
                <w:kern w:val="2"/>
                <w:szCs w:val="22"/>
                <w:lang w:eastAsia="zh-CN"/>
              </w:rPr>
            </w:pPr>
            <w:proofErr w:type="spellStart"/>
            <w:r>
              <w:rPr>
                <w:kern w:val="2"/>
                <w:szCs w:val="22"/>
                <w:lang w:eastAsia="zh-CN"/>
              </w:rPr>
              <w:t>failureCause</w:t>
            </w:r>
            <w:proofErr w:type="spellEnd"/>
          </w:p>
        </w:tc>
        <w:tc>
          <w:tcPr>
            <w:tcW w:w="1006" w:type="dxa"/>
          </w:tcPr>
          <w:p w14:paraId="55C407F1" w14:textId="77777777" w:rsidR="005B0788" w:rsidRDefault="00000000">
            <w:pPr>
              <w:pStyle w:val="TAL"/>
              <w:rPr>
                <w:kern w:val="2"/>
                <w:szCs w:val="22"/>
                <w:lang w:eastAsia="zh-CN"/>
              </w:rPr>
            </w:pPr>
            <w:r>
              <w:rPr>
                <w:kern w:val="2"/>
                <w:szCs w:val="22"/>
              </w:rPr>
              <w:t>string</w:t>
            </w:r>
          </w:p>
        </w:tc>
        <w:tc>
          <w:tcPr>
            <w:tcW w:w="425" w:type="dxa"/>
          </w:tcPr>
          <w:p w14:paraId="5C717A99" w14:textId="77777777" w:rsidR="005B0788" w:rsidRDefault="00000000">
            <w:pPr>
              <w:pStyle w:val="TAC"/>
              <w:rPr>
                <w:kern w:val="2"/>
                <w:szCs w:val="22"/>
                <w:lang w:eastAsia="zh-CN"/>
              </w:rPr>
            </w:pPr>
            <w:r>
              <w:rPr>
                <w:kern w:val="2"/>
                <w:szCs w:val="22"/>
                <w:lang w:eastAsia="zh-CN"/>
              </w:rPr>
              <w:t>C</w:t>
            </w:r>
          </w:p>
        </w:tc>
        <w:tc>
          <w:tcPr>
            <w:tcW w:w="1368" w:type="dxa"/>
          </w:tcPr>
          <w:p w14:paraId="08791574" w14:textId="77777777" w:rsidR="005B0788" w:rsidRDefault="00000000">
            <w:pPr>
              <w:pStyle w:val="TAL"/>
              <w:rPr>
                <w:kern w:val="2"/>
                <w:szCs w:val="22"/>
              </w:rPr>
            </w:pPr>
            <w:r>
              <w:rPr>
                <w:kern w:val="2"/>
                <w:szCs w:val="22"/>
              </w:rPr>
              <w:t>0..1</w:t>
            </w:r>
          </w:p>
        </w:tc>
        <w:tc>
          <w:tcPr>
            <w:tcW w:w="3438" w:type="dxa"/>
          </w:tcPr>
          <w:p w14:paraId="2838BCC3" w14:textId="77777777" w:rsidR="005B0788" w:rsidRDefault="00000000">
            <w:pPr>
              <w:pStyle w:val="TAL"/>
              <w:rPr>
                <w:kern w:val="2"/>
                <w:szCs w:val="22"/>
                <w:lang w:eastAsia="zh-CN"/>
              </w:rPr>
            </w:pPr>
            <w:r>
              <w:rPr>
                <w:kern w:val="2"/>
                <w:szCs w:val="22"/>
              </w:rPr>
              <w:t>The Failure Cause indicates the failure reason, if applicable.</w:t>
            </w:r>
          </w:p>
          <w:p w14:paraId="23AE5278" w14:textId="77777777" w:rsidR="005B0788" w:rsidRDefault="00000000">
            <w:pPr>
              <w:pStyle w:val="TAL"/>
              <w:rPr>
                <w:kern w:val="2"/>
                <w:szCs w:val="22"/>
                <w:lang w:eastAsia="zh-CN"/>
              </w:rPr>
            </w:pPr>
            <w:r>
              <w:rPr>
                <w:kern w:val="2"/>
                <w:szCs w:val="22"/>
                <w:lang w:eastAsia="zh-CN"/>
              </w:rPr>
              <w:t xml:space="preserve">May only be present if the </w:t>
            </w:r>
            <w:proofErr w:type="spellStart"/>
            <w:r>
              <w:rPr>
                <w:kern w:val="2"/>
                <w:szCs w:val="22"/>
                <w:lang w:eastAsia="zh-CN"/>
              </w:rPr>
              <w:t>ReportDeliveryStatus</w:t>
            </w:r>
            <w:proofErr w:type="spellEnd"/>
            <w:r>
              <w:rPr>
                <w:kern w:val="2"/>
                <w:szCs w:val="22"/>
                <w:lang w:eastAsia="zh-CN"/>
              </w:rPr>
              <w:t xml:space="preserve"> sets to "REPT_DELY_FAILED".</w:t>
            </w:r>
          </w:p>
        </w:tc>
        <w:tc>
          <w:tcPr>
            <w:tcW w:w="1998" w:type="dxa"/>
          </w:tcPr>
          <w:p w14:paraId="719E7FF6" w14:textId="77777777" w:rsidR="005B0788" w:rsidRDefault="005B0788">
            <w:pPr>
              <w:pStyle w:val="TAL"/>
              <w:rPr>
                <w:rFonts w:cs="Arial"/>
                <w:kern w:val="2"/>
                <w:szCs w:val="18"/>
              </w:rPr>
            </w:pPr>
          </w:p>
        </w:tc>
      </w:tr>
      <w:tr w:rsidR="005B0788" w14:paraId="15AA2E75" w14:textId="77777777">
        <w:trPr>
          <w:jc w:val="center"/>
        </w:trPr>
        <w:tc>
          <w:tcPr>
            <w:tcW w:w="1430" w:type="dxa"/>
          </w:tcPr>
          <w:p w14:paraId="5A5FF419" w14:textId="77777777" w:rsidR="005B0788" w:rsidRDefault="00000000">
            <w:pPr>
              <w:pStyle w:val="TAL"/>
              <w:rPr>
                <w:kern w:val="2"/>
                <w:szCs w:val="22"/>
                <w:lang w:eastAsia="zh-CN"/>
              </w:rPr>
            </w:pPr>
            <w:proofErr w:type="spellStart"/>
            <w:r>
              <w:rPr>
                <w:kern w:val="2"/>
                <w:szCs w:val="22"/>
                <w:lang w:eastAsia="zh-CN"/>
              </w:rPr>
              <w:t>delivSt</w:t>
            </w:r>
            <w:proofErr w:type="spellEnd"/>
          </w:p>
        </w:tc>
        <w:tc>
          <w:tcPr>
            <w:tcW w:w="1006" w:type="dxa"/>
          </w:tcPr>
          <w:p w14:paraId="2E243B59" w14:textId="77777777" w:rsidR="005B0788" w:rsidRDefault="00000000">
            <w:pPr>
              <w:pStyle w:val="TAL"/>
              <w:rPr>
                <w:kern w:val="2"/>
                <w:szCs w:val="22"/>
                <w:lang w:eastAsia="zh-CN"/>
              </w:rPr>
            </w:pPr>
            <w:proofErr w:type="spellStart"/>
            <w:r>
              <w:rPr>
                <w:kern w:val="2"/>
                <w:szCs w:val="22"/>
                <w:lang w:eastAsia="zh-CN"/>
              </w:rPr>
              <w:t>ReportDeliveryStatus</w:t>
            </w:r>
            <w:proofErr w:type="spellEnd"/>
          </w:p>
        </w:tc>
        <w:tc>
          <w:tcPr>
            <w:tcW w:w="425" w:type="dxa"/>
          </w:tcPr>
          <w:p w14:paraId="3F059E1F" w14:textId="77777777" w:rsidR="005B0788" w:rsidRDefault="00000000">
            <w:pPr>
              <w:pStyle w:val="TAC"/>
              <w:rPr>
                <w:kern w:val="2"/>
                <w:szCs w:val="22"/>
              </w:rPr>
            </w:pPr>
            <w:r>
              <w:rPr>
                <w:kern w:val="2"/>
                <w:szCs w:val="22"/>
              </w:rPr>
              <w:t>M</w:t>
            </w:r>
          </w:p>
        </w:tc>
        <w:tc>
          <w:tcPr>
            <w:tcW w:w="1368" w:type="dxa"/>
          </w:tcPr>
          <w:p w14:paraId="558FEE77" w14:textId="77777777" w:rsidR="005B0788" w:rsidRDefault="00000000">
            <w:pPr>
              <w:pStyle w:val="TAL"/>
              <w:rPr>
                <w:kern w:val="2"/>
                <w:szCs w:val="22"/>
              </w:rPr>
            </w:pPr>
            <w:r>
              <w:rPr>
                <w:kern w:val="2"/>
                <w:szCs w:val="22"/>
              </w:rPr>
              <w:t>1</w:t>
            </w:r>
          </w:p>
        </w:tc>
        <w:tc>
          <w:tcPr>
            <w:tcW w:w="3438" w:type="dxa"/>
          </w:tcPr>
          <w:p w14:paraId="0DBC37F4" w14:textId="77777777" w:rsidR="005B0788"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8BB54A0" w14:textId="77777777" w:rsidR="005B0788" w:rsidRDefault="005B0788">
            <w:pPr>
              <w:pStyle w:val="TAL"/>
              <w:rPr>
                <w:rFonts w:cs="Arial"/>
                <w:kern w:val="2"/>
                <w:szCs w:val="18"/>
              </w:rPr>
            </w:pPr>
          </w:p>
        </w:tc>
      </w:tr>
      <w:tr w:rsidR="005B0788" w14:paraId="6B6CD161" w14:textId="77777777">
        <w:trPr>
          <w:jc w:val="center"/>
        </w:trPr>
        <w:tc>
          <w:tcPr>
            <w:tcW w:w="9665" w:type="dxa"/>
            <w:gridSpan w:val="6"/>
          </w:tcPr>
          <w:p w14:paraId="3CC4F80D" w14:textId="77777777" w:rsidR="005B0788" w:rsidRDefault="00000000">
            <w:pPr>
              <w:pStyle w:val="TAN"/>
              <w:rPr>
                <w:kern w:val="2"/>
                <w:szCs w:val="22"/>
              </w:rPr>
            </w:pPr>
            <w:r>
              <w:rPr>
                <w:kern w:val="2"/>
                <w:szCs w:val="22"/>
                <w:lang w:eastAsia="zh-CN"/>
              </w:rPr>
              <w:t>NOTE:</w:t>
            </w:r>
            <w:r>
              <w:rPr>
                <w:kern w:val="2"/>
                <w:szCs w:val="22"/>
                <w:lang w:eastAsia="zh-CN"/>
              </w:rPr>
              <w:tab/>
              <w:t xml:space="preserve">Either "UE" or "AS" shall be included in the </w:t>
            </w:r>
            <w:proofErr w:type="spellStart"/>
            <w:r>
              <w:rPr>
                <w:kern w:val="2"/>
                <w:szCs w:val="22"/>
                <w:lang w:eastAsia="zh-CN"/>
              </w:rPr>
              <w:t>addrType</w:t>
            </w:r>
            <w:proofErr w:type="spellEnd"/>
            <w:r>
              <w:rPr>
                <w:kern w:val="2"/>
                <w:szCs w:val="22"/>
                <w:lang w:eastAsia="zh-CN"/>
              </w:rPr>
              <w:t xml:space="preserve"> attribute in Address data type to represent the originating type of message request.</w:t>
            </w:r>
          </w:p>
        </w:tc>
      </w:tr>
    </w:tbl>
    <w:p w14:paraId="48A95B17" w14:textId="77777777" w:rsidR="005B0788" w:rsidRDefault="005B0788">
      <w:pPr>
        <w:rPr>
          <w:lang w:eastAsia="zh-CN"/>
        </w:rPr>
      </w:pPr>
    </w:p>
    <w:p w14:paraId="24186E14" w14:textId="77777777" w:rsidR="005B0788" w:rsidRDefault="00000000">
      <w:pPr>
        <w:pStyle w:val="Heading4"/>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5843BE3F" w14:textId="77777777" w:rsidR="005B0788" w:rsidRDefault="00000000">
      <w:pPr>
        <w:pStyle w:val="Heading5"/>
        <w:rPr>
          <w:lang w:eastAsia="zh-CN"/>
        </w:rPr>
      </w:pPr>
      <w:bookmarkStart w:id="972" w:name="_Toc96996773"/>
      <w:bookmarkStart w:id="973" w:name="_Toc93879003"/>
      <w:bookmarkStart w:id="974" w:name="_Toc97197179"/>
      <w:bookmarkStart w:id="975" w:name="_Toc162005576"/>
      <w:r>
        <w:rPr>
          <w:lang w:eastAsia="zh-CN"/>
        </w:rPr>
        <w:t>8.2.5.3.1</w:t>
      </w:r>
      <w:r>
        <w:rPr>
          <w:lang w:eastAsia="zh-CN"/>
        </w:rPr>
        <w:tab/>
        <w:t>Introduction</w:t>
      </w:r>
      <w:bookmarkEnd w:id="972"/>
      <w:bookmarkEnd w:id="973"/>
      <w:bookmarkEnd w:id="974"/>
      <w:bookmarkEnd w:id="975"/>
    </w:p>
    <w:p w14:paraId="39E64D94" w14:textId="77777777" w:rsidR="005B0788" w:rsidRDefault="00000000">
      <w:pPr>
        <w:rPr>
          <w:lang w:eastAsia="zh-CN"/>
        </w:rPr>
      </w:pPr>
      <w:r>
        <w:rPr>
          <w:lang w:eastAsia="zh-CN"/>
        </w:rPr>
        <w:t>This clause defines simple data types and enumerations that can be referenced from data structures defined in the previous clauses.</w:t>
      </w:r>
    </w:p>
    <w:p w14:paraId="533B06AC" w14:textId="77777777" w:rsidR="005B0788" w:rsidRDefault="00000000">
      <w:pPr>
        <w:pStyle w:val="Heading5"/>
        <w:rPr>
          <w:lang w:eastAsia="zh-CN"/>
        </w:rPr>
      </w:pPr>
      <w:bookmarkStart w:id="976" w:name="_Toc96996774"/>
      <w:bookmarkStart w:id="977" w:name="_Toc93879004"/>
      <w:bookmarkStart w:id="978" w:name="_Toc162005577"/>
      <w:bookmarkStart w:id="979" w:name="_Toc97197180"/>
      <w:r>
        <w:rPr>
          <w:lang w:eastAsia="zh-CN"/>
        </w:rPr>
        <w:t>8.2.5.3.2</w:t>
      </w:r>
      <w:r>
        <w:rPr>
          <w:lang w:eastAsia="zh-CN"/>
        </w:rPr>
        <w:tab/>
        <w:t>Simple data types</w:t>
      </w:r>
      <w:bookmarkEnd w:id="976"/>
      <w:bookmarkEnd w:id="977"/>
      <w:bookmarkEnd w:id="978"/>
      <w:bookmarkEnd w:id="979"/>
    </w:p>
    <w:p w14:paraId="1A7BE182" w14:textId="77777777" w:rsidR="005B0788" w:rsidRDefault="00000000">
      <w:pPr>
        <w:rPr>
          <w:lang w:eastAsia="zh-CN"/>
        </w:rPr>
      </w:pPr>
      <w:r>
        <w:rPr>
          <w:lang w:eastAsia="zh-CN"/>
        </w:rPr>
        <w:t>None.</w:t>
      </w:r>
    </w:p>
    <w:p w14:paraId="1D86F6B8" w14:textId="77777777" w:rsidR="005B0788" w:rsidRDefault="00000000">
      <w:pPr>
        <w:pStyle w:val="Heading5"/>
        <w:rPr>
          <w:lang w:eastAsia="zh-CN"/>
        </w:rPr>
      </w:pPr>
      <w:bookmarkStart w:id="980" w:name="_Toc162005578"/>
      <w:bookmarkStart w:id="981" w:name="_Toc93879005"/>
      <w:bookmarkStart w:id="982" w:name="_Toc96996775"/>
      <w:bookmarkStart w:id="983" w:name="_Toc97197181"/>
      <w:r>
        <w:rPr>
          <w:lang w:eastAsia="zh-CN"/>
        </w:rPr>
        <w:t>8.2.5.3.3</w:t>
      </w:r>
      <w:r>
        <w:rPr>
          <w:lang w:eastAsia="zh-CN"/>
        </w:rPr>
        <w:tab/>
        <w:t xml:space="preserve">Enumeration: </w:t>
      </w:r>
      <w:proofErr w:type="spellStart"/>
      <w:r>
        <w:rPr>
          <w:lang w:eastAsia="zh-CN"/>
        </w:rPr>
        <w:t>DeliveryStatus</w:t>
      </w:r>
      <w:bookmarkEnd w:id="980"/>
      <w:bookmarkEnd w:id="981"/>
      <w:bookmarkEnd w:id="982"/>
      <w:bookmarkEnd w:id="983"/>
      <w:proofErr w:type="spellEnd"/>
    </w:p>
    <w:p w14:paraId="5DB3B70D" w14:textId="77777777" w:rsidR="005B0788" w:rsidRDefault="00000000">
      <w:pPr>
        <w:pStyle w:val="TH"/>
      </w:pPr>
      <w:r>
        <w:t>Table 8.</w:t>
      </w:r>
      <w:r>
        <w:rPr>
          <w:lang w:eastAsia="zh-CN"/>
        </w:rPr>
        <w:t>2</w:t>
      </w:r>
      <w:r>
        <w:t xml:space="preserve">.5.3.3-1: Enumeration </w:t>
      </w:r>
      <w:proofErr w:type="spellStart"/>
      <w:r>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5B0788" w14:paraId="436CC60B" w14:textId="77777777">
        <w:tc>
          <w:tcPr>
            <w:tcW w:w="1392" w:type="pct"/>
            <w:shd w:val="clear" w:color="auto" w:fill="C0C0C0"/>
            <w:tcMar>
              <w:top w:w="0" w:type="dxa"/>
              <w:left w:w="108" w:type="dxa"/>
              <w:bottom w:w="0" w:type="dxa"/>
              <w:right w:w="108" w:type="dxa"/>
            </w:tcMar>
          </w:tcPr>
          <w:p w14:paraId="52824F21" w14:textId="77777777" w:rsidR="005B07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C2283EC" w14:textId="77777777" w:rsidR="005B0788" w:rsidRDefault="00000000">
            <w:pPr>
              <w:pStyle w:val="TAH"/>
              <w:rPr>
                <w:kern w:val="2"/>
                <w:szCs w:val="22"/>
              </w:rPr>
            </w:pPr>
            <w:r>
              <w:rPr>
                <w:kern w:val="2"/>
                <w:szCs w:val="22"/>
              </w:rPr>
              <w:t>Description</w:t>
            </w:r>
          </w:p>
        </w:tc>
        <w:tc>
          <w:tcPr>
            <w:tcW w:w="1278" w:type="pct"/>
            <w:shd w:val="clear" w:color="auto" w:fill="C0C0C0"/>
          </w:tcPr>
          <w:p w14:paraId="032BD3E6" w14:textId="77777777" w:rsidR="005B0788" w:rsidRDefault="00000000">
            <w:pPr>
              <w:pStyle w:val="TAH"/>
              <w:rPr>
                <w:kern w:val="2"/>
                <w:szCs w:val="22"/>
              </w:rPr>
            </w:pPr>
            <w:r>
              <w:rPr>
                <w:kern w:val="2"/>
                <w:szCs w:val="22"/>
              </w:rPr>
              <w:t>Applicability</w:t>
            </w:r>
          </w:p>
        </w:tc>
      </w:tr>
      <w:tr w:rsidR="005B0788" w14:paraId="139760A0" w14:textId="77777777">
        <w:tc>
          <w:tcPr>
            <w:tcW w:w="1392" w:type="pct"/>
            <w:tcMar>
              <w:top w:w="0" w:type="dxa"/>
              <w:left w:w="108" w:type="dxa"/>
              <w:bottom w:w="0" w:type="dxa"/>
              <w:right w:w="108" w:type="dxa"/>
            </w:tcMar>
          </w:tcPr>
          <w:p w14:paraId="3EF66346" w14:textId="77777777" w:rsidR="005B0788"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0D4B45A8" w14:textId="77777777" w:rsidR="005B0788" w:rsidRDefault="00000000">
            <w:pPr>
              <w:pStyle w:val="TAL"/>
              <w:rPr>
                <w:kern w:val="2"/>
                <w:szCs w:val="22"/>
              </w:rPr>
            </w:pPr>
            <w:r>
              <w:rPr>
                <w:kern w:val="2"/>
                <w:szCs w:val="22"/>
              </w:rPr>
              <w:t>Indicates that the message delivery is failed.</w:t>
            </w:r>
          </w:p>
        </w:tc>
        <w:tc>
          <w:tcPr>
            <w:tcW w:w="1278" w:type="pct"/>
          </w:tcPr>
          <w:p w14:paraId="1BBBED9D" w14:textId="77777777" w:rsidR="005B0788" w:rsidRDefault="005B0788">
            <w:pPr>
              <w:pStyle w:val="TAL"/>
              <w:rPr>
                <w:kern w:val="2"/>
                <w:szCs w:val="22"/>
              </w:rPr>
            </w:pPr>
          </w:p>
        </w:tc>
      </w:tr>
      <w:tr w:rsidR="005B0788" w14:paraId="034C6B3A" w14:textId="77777777">
        <w:tc>
          <w:tcPr>
            <w:tcW w:w="1392" w:type="pct"/>
            <w:tcMar>
              <w:top w:w="0" w:type="dxa"/>
              <w:left w:w="108" w:type="dxa"/>
              <w:bottom w:w="0" w:type="dxa"/>
              <w:right w:w="108" w:type="dxa"/>
            </w:tcMar>
          </w:tcPr>
          <w:p w14:paraId="3162A3A2" w14:textId="77777777" w:rsidR="005B0788"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302C3899" w14:textId="77777777" w:rsidR="005B0788"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2B8408A5" w14:textId="77777777" w:rsidR="005B0788" w:rsidRDefault="005B0788">
            <w:pPr>
              <w:pStyle w:val="TAL"/>
              <w:rPr>
                <w:kern w:val="2"/>
                <w:szCs w:val="22"/>
              </w:rPr>
            </w:pPr>
          </w:p>
        </w:tc>
      </w:tr>
    </w:tbl>
    <w:p w14:paraId="25BA35E9" w14:textId="77777777" w:rsidR="005B0788" w:rsidRDefault="005B0788">
      <w:pPr>
        <w:rPr>
          <w:lang w:eastAsia="zh-CN"/>
        </w:rPr>
      </w:pPr>
    </w:p>
    <w:p w14:paraId="73B2FB11" w14:textId="77777777" w:rsidR="005B0788" w:rsidRDefault="00000000">
      <w:pPr>
        <w:pStyle w:val="Heading5"/>
        <w:rPr>
          <w:lang w:eastAsia="zh-CN"/>
        </w:rPr>
      </w:pPr>
      <w:bookmarkStart w:id="984" w:name="_Toc97197182"/>
      <w:bookmarkStart w:id="985" w:name="_Toc93879006"/>
      <w:bookmarkStart w:id="986" w:name="_Toc96996776"/>
      <w:bookmarkStart w:id="987" w:name="_Toc162005579"/>
      <w:r>
        <w:rPr>
          <w:lang w:eastAsia="zh-CN"/>
        </w:rPr>
        <w:t>8.2.5.3.4</w:t>
      </w:r>
      <w:r>
        <w:rPr>
          <w:lang w:eastAsia="zh-CN"/>
        </w:rPr>
        <w:tab/>
        <w:t xml:space="preserve">Enumeration: </w:t>
      </w:r>
      <w:proofErr w:type="spellStart"/>
      <w:r>
        <w:rPr>
          <w:lang w:eastAsia="zh-CN"/>
        </w:rPr>
        <w:t>ReportDeliveryStatus</w:t>
      </w:r>
      <w:bookmarkEnd w:id="984"/>
      <w:bookmarkEnd w:id="985"/>
      <w:bookmarkEnd w:id="986"/>
      <w:bookmarkEnd w:id="987"/>
      <w:proofErr w:type="spellEnd"/>
    </w:p>
    <w:p w14:paraId="3456C0B3" w14:textId="77777777" w:rsidR="005B0788" w:rsidRDefault="00000000">
      <w:pPr>
        <w:pStyle w:val="TH"/>
      </w:pPr>
      <w:r>
        <w:t>Table 8.</w:t>
      </w:r>
      <w:r>
        <w:rPr>
          <w:lang w:eastAsia="zh-CN"/>
        </w:rPr>
        <w:t>2</w:t>
      </w:r>
      <w:r>
        <w:t>.5.3.</w:t>
      </w:r>
      <w:r>
        <w:rPr>
          <w:lang w:eastAsia="zh-CN"/>
        </w:rPr>
        <w:t>4</w:t>
      </w:r>
      <w:r>
        <w:t xml:space="preserve">-1: Enumeration </w:t>
      </w:r>
      <w:proofErr w:type="spellStart"/>
      <w:r>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5B0788" w14:paraId="52616B3C" w14:textId="77777777">
        <w:tc>
          <w:tcPr>
            <w:tcW w:w="1392" w:type="pct"/>
            <w:shd w:val="clear" w:color="auto" w:fill="C0C0C0"/>
            <w:tcMar>
              <w:top w:w="0" w:type="dxa"/>
              <w:left w:w="108" w:type="dxa"/>
              <w:bottom w:w="0" w:type="dxa"/>
              <w:right w:w="108" w:type="dxa"/>
            </w:tcMar>
          </w:tcPr>
          <w:p w14:paraId="7F2B60E0" w14:textId="77777777" w:rsidR="005B07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E306703" w14:textId="77777777" w:rsidR="005B0788" w:rsidRDefault="00000000">
            <w:pPr>
              <w:pStyle w:val="TAH"/>
              <w:rPr>
                <w:kern w:val="2"/>
                <w:szCs w:val="22"/>
              </w:rPr>
            </w:pPr>
            <w:r>
              <w:rPr>
                <w:kern w:val="2"/>
                <w:szCs w:val="22"/>
              </w:rPr>
              <w:t>Description</w:t>
            </w:r>
          </w:p>
        </w:tc>
        <w:tc>
          <w:tcPr>
            <w:tcW w:w="1278" w:type="pct"/>
            <w:shd w:val="clear" w:color="auto" w:fill="C0C0C0"/>
          </w:tcPr>
          <w:p w14:paraId="61ECBED2" w14:textId="77777777" w:rsidR="005B0788" w:rsidRDefault="00000000">
            <w:pPr>
              <w:pStyle w:val="TAH"/>
              <w:rPr>
                <w:kern w:val="2"/>
                <w:szCs w:val="22"/>
              </w:rPr>
            </w:pPr>
            <w:r>
              <w:rPr>
                <w:kern w:val="2"/>
                <w:szCs w:val="22"/>
              </w:rPr>
              <w:t>Applicability</w:t>
            </w:r>
          </w:p>
        </w:tc>
      </w:tr>
      <w:tr w:rsidR="005B0788" w14:paraId="53190FBB" w14:textId="77777777">
        <w:tc>
          <w:tcPr>
            <w:tcW w:w="1392" w:type="pct"/>
            <w:tcMar>
              <w:top w:w="0" w:type="dxa"/>
              <w:left w:w="108" w:type="dxa"/>
              <w:bottom w:w="0" w:type="dxa"/>
              <w:right w:w="108" w:type="dxa"/>
            </w:tcMar>
          </w:tcPr>
          <w:p w14:paraId="7E5BBAAE" w14:textId="77777777" w:rsidR="005B0788"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201595E8" w14:textId="77777777" w:rsidR="005B078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7249FF2" w14:textId="77777777" w:rsidR="005B0788" w:rsidRDefault="005B0788">
            <w:pPr>
              <w:pStyle w:val="TAL"/>
              <w:rPr>
                <w:kern w:val="2"/>
                <w:szCs w:val="22"/>
              </w:rPr>
            </w:pPr>
          </w:p>
        </w:tc>
      </w:tr>
      <w:tr w:rsidR="005B0788" w14:paraId="4D39901B" w14:textId="77777777">
        <w:tc>
          <w:tcPr>
            <w:tcW w:w="1392" w:type="pct"/>
            <w:tcMar>
              <w:top w:w="0" w:type="dxa"/>
              <w:left w:w="108" w:type="dxa"/>
              <w:bottom w:w="0" w:type="dxa"/>
              <w:right w:w="108" w:type="dxa"/>
            </w:tcMar>
          </w:tcPr>
          <w:p w14:paraId="037D6CDA" w14:textId="77777777" w:rsidR="005B0788"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7DC59A98" w14:textId="77777777" w:rsidR="005B078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20C8AA4A" w14:textId="77777777" w:rsidR="005B0788" w:rsidRDefault="005B0788">
            <w:pPr>
              <w:pStyle w:val="TAL"/>
              <w:rPr>
                <w:kern w:val="2"/>
                <w:szCs w:val="22"/>
              </w:rPr>
            </w:pPr>
          </w:p>
        </w:tc>
      </w:tr>
    </w:tbl>
    <w:p w14:paraId="345A30A1" w14:textId="77777777" w:rsidR="005B0788" w:rsidRDefault="005B0788">
      <w:pPr>
        <w:rPr>
          <w:lang w:eastAsia="zh-CN"/>
        </w:rPr>
      </w:pPr>
    </w:p>
    <w:p w14:paraId="03085BA5" w14:textId="77777777" w:rsidR="005B0788" w:rsidRDefault="00000000">
      <w:pPr>
        <w:pStyle w:val="Heading5"/>
        <w:rPr>
          <w:lang w:eastAsia="zh-CN"/>
        </w:rPr>
      </w:pPr>
      <w:bookmarkStart w:id="988" w:name="_Toc97197183"/>
      <w:bookmarkStart w:id="989" w:name="_Toc162005580"/>
      <w:bookmarkStart w:id="990" w:name="_Toc93879007"/>
      <w:bookmarkStart w:id="991" w:name="_Toc96996777"/>
      <w:r>
        <w:rPr>
          <w:lang w:eastAsia="zh-CN"/>
        </w:rPr>
        <w:t>8.2.5.3.5</w:t>
      </w:r>
      <w:r>
        <w:rPr>
          <w:lang w:eastAsia="zh-CN"/>
        </w:rPr>
        <w:tab/>
      </w:r>
      <w:proofErr w:type="spellStart"/>
      <w:r>
        <w:rPr>
          <w:lang w:eastAsia="zh-CN"/>
        </w:rPr>
        <w:t>Enumeration:Priority</w:t>
      </w:r>
      <w:bookmarkEnd w:id="988"/>
      <w:bookmarkEnd w:id="989"/>
      <w:bookmarkEnd w:id="990"/>
      <w:bookmarkEnd w:id="991"/>
      <w:proofErr w:type="spellEnd"/>
    </w:p>
    <w:p w14:paraId="72B08388" w14:textId="77777777" w:rsidR="005B0788"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5B0788" w14:paraId="437CB76A" w14:textId="77777777">
        <w:tc>
          <w:tcPr>
            <w:tcW w:w="1392" w:type="pct"/>
            <w:shd w:val="clear" w:color="auto" w:fill="C0C0C0"/>
            <w:tcMar>
              <w:top w:w="0" w:type="dxa"/>
              <w:left w:w="108" w:type="dxa"/>
              <w:bottom w:w="0" w:type="dxa"/>
              <w:right w:w="108" w:type="dxa"/>
            </w:tcMar>
          </w:tcPr>
          <w:p w14:paraId="78B2FA42" w14:textId="77777777" w:rsidR="005B07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05379E81" w14:textId="77777777" w:rsidR="005B0788" w:rsidRDefault="00000000">
            <w:pPr>
              <w:pStyle w:val="TAH"/>
              <w:rPr>
                <w:kern w:val="2"/>
                <w:szCs w:val="22"/>
              </w:rPr>
            </w:pPr>
            <w:r>
              <w:rPr>
                <w:kern w:val="2"/>
                <w:szCs w:val="22"/>
              </w:rPr>
              <w:t>Description</w:t>
            </w:r>
          </w:p>
        </w:tc>
        <w:tc>
          <w:tcPr>
            <w:tcW w:w="1278" w:type="pct"/>
            <w:shd w:val="clear" w:color="auto" w:fill="C0C0C0"/>
          </w:tcPr>
          <w:p w14:paraId="41C87D53" w14:textId="77777777" w:rsidR="005B0788" w:rsidRDefault="00000000">
            <w:pPr>
              <w:pStyle w:val="TAH"/>
              <w:rPr>
                <w:kern w:val="2"/>
                <w:szCs w:val="22"/>
              </w:rPr>
            </w:pPr>
            <w:r>
              <w:rPr>
                <w:kern w:val="2"/>
                <w:szCs w:val="22"/>
              </w:rPr>
              <w:t>Applicability</w:t>
            </w:r>
          </w:p>
        </w:tc>
      </w:tr>
      <w:tr w:rsidR="005B0788" w14:paraId="1AF844D7" w14:textId="77777777">
        <w:tc>
          <w:tcPr>
            <w:tcW w:w="1392" w:type="pct"/>
            <w:tcMar>
              <w:top w:w="0" w:type="dxa"/>
              <w:left w:w="108" w:type="dxa"/>
              <w:bottom w:w="0" w:type="dxa"/>
              <w:right w:w="108" w:type="dxa"/>
            </w:tcMar>
          </w:tcPr>
          <w:p w14:paraId="22952451" w14:textId="77777777" w:rsidR="005B0788"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4E9F03DA" w14:textId="77777777" w:rsidR="005B0788" w:rsidRDefault="00000000">
            <w:pPr>
              <w:pStyle w:val="TAL"/>
              <w:rPr>
                <w:kern w:val="2"/>
                <w:szCs w:val="22"/>
              </w:rPr>
            </w:pPr>
            <w:r>
              <w:rPr>
                <w:kern w:val="2"/>
                <w:szCs w:val="22"/>
              </w:rPr>
              <w:t>Indicates the messages should be sent in high priority.</w:t>
            </w:r>
          </w:p>
        </w:tc>
        <w:tc>
          <w:tcPr>
            <w:tcW w:w="1278" w:type="pct"/>
          </w:tcPr>
          <w:p w14:paraId="4563A686" w14:textId="77777777" w:rsidR="005B0788" w:rsidRDefault="005B0788">
            <w:pPr>
              <w:pStyle w:val="TAL"/>
              <w:rPr>
                <w:kern w:val="2"/>
                <w:szCs w:val="22"/>
              </w:rPr>
            </w:pPr>
          </w:p>
        </w:tc>
      </w:tr>
      <w:tr w:rsidR="005B0788" w14:paraId="30349C3D" w14:textId="77777777">
        <w:tc>
          <w:tcPr>
            <w:tcW w:w="1392" w:type="pct"/>
            <w:tcMar>
              <w:top w:w="0" w:type="dxa"/>
              <w:left w:w="108" w:type="dxa"/>
              <w:bottom w:w="0" w:type="dxa"/>
              <w:right w:w="108" w:type="dxa"/>
            </w:tcMar>
          </w:tcPr>
          <w:p w14:paraId="41759DA2" w14:textId="77777777" w:rsidR="005B0788"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582D2C29" w14:textId="77777777" w:rsidR="005B0788" w:rsidRDefault="00000000">
            <w:pPr>
              <w:pStyle w:val="TAL"/>
              <w:rPr>
                <w:kern w:val="2"/>
                <w:szCs w:val="22"/>
              </w:rPr>
            </w:pPr>
            <w:r>
              <w:rPr>
                <w:kern w:val="2"/>
                <w:szCs w:val="22"/>
              </w:rPr>
              <w:t>Indicates the messages should be sent in middle priority.</w:t>
            </w:r>
          </w:p>
        </w:tc>
        <w:tc>
          <w:tcPr>
            <w:tcW w:w="1278" w:type="pct"/>
          </w:tcPr>
          <w:p w14:paraId="580418B4" w14:textId="77777777" w:rsidR="005B0788" w:rsidRDefault="005B0788">
            <w:pPr>
              <w:pStyle w:val="TAL"/>
              <w:rPr>
                <w:kern w:val="2"/>
                <w:szCs w:val="22"/>
              </w:rPr>
            </w:pPr>
          </w:p>
        </w:tc>
      </w:tr>
      <w:tr w:rsidR="005B0788" w14:paraId="0CBDAFA2" w14:textId="77777777">
        <w:tc>
          <w:tcPr>
            <w:tcW w:w="1392" w:type="pct"/>
            <w:tcMar>
              <w:top w:w="0" w:type="dxa"/>
              <w:left w:w="108" w:type="dxa"/>
              <w:bottom w:w="0" w:type="dxa"/>
              <w:right w:w="108" w:type="dxa"/>
            </w:tcMar>
          </w:tcPr>
          <w:p w14:paraId="6D5AAABF" w14:textId="77777777" w:rsidR="005B0788"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A555261" w14:textId="77777777" w:rsidR="005B0788" w:rsidRDefault="00000000">
            <w:pPr>
              <w:pStyle w:val="TAL"/>
              <w:rPr>
                <w:kern w:val="2"/>
                <w:szCs w:val="22"/>
              </w:rPr>
            </w:pPr>
            <w:r>
              <w:rPr>
                <w:kern w:val="2"/>
                <w:szCs w:val="22"/>
              </w:rPr>
              <w:t>Indicates the messages should be sent in low priority.</w:t>
            </w:r>
          </w:p>
        </w:tc>
        <w:tc>
          <w:tcPr>
            <w:tcW w:w="1278" w:type="pct"/>
          </w:tcPr>
          <w:p w14:paraId="464629C8" w14:textId="77777777" w:rsidR="005B0788" w:rsidRDefault="005B0788">
            <w:pPr>
              <w:pStyle w:val="TAL"/>
              <w:rPr>
                <w:kern w:val="2"/>
                <w:szCs w:val="22"/>
              </w:rPr>
            </w:pPr>
          </w:p>
        </w:tc>
      </w:tr>
    </w:tbl>
    <w:p w14:paraId="64078263" w14:textId="77777777" w:rsidR="005B0788" w:rsidRDefault="005B0788">
      <w:pPr>
        <w:rPr>
          <w:lang w:eastAsia="zh-CN"/>
        </w:rPr>
      </w:pPr>
    </w:p>
    <w:p w14:paraId="0F21F413" w14:textId="77777777" w:rsidR="005B0788" w:rsidRDefault="00000000">
      <w:pPr>
        <w:pStyle w:val="Heading3"/>
      </w:pPr>
      <w:bookmarkStart w:id="992" w:name="_Toc97197184"/>
      <w:bookmarkStart w:id="993" w:name="_Toc162005581"/>
      <w:bookmarkStart w:id="994" w:name="_Toc83768371"/>
      <w:bookmarkStart w:id="995" w:name="_Toc96996778"/>
      <w:bookmarkStart w:id="996" w:name="_Toc93879008"/>
      <w:r>
        <w:rPr>
          <w:lang w:eastAsia="zh-CN"/>
        </w:rPr>
        <w:t>8</w:t>
      </w:r>
      <w:r>
        <w:t>.</w:t>
      </w:r>
      <w:r>
        <w:rPr>
          <w:lang w:eastAsia="zh-CN"/>
        </w:rPr>
        <w:t>2</w:t>
      </w:r>
      <w:r>
        <w:t>.6</w:t>
      </w:r>
      <w:r>
        <w:tab/>
        <w:t>Error Handling</w:t>
      </w:r>
      <w:bookmarkEnd w:id="992"/>
      <w:bookmarkEnd w:id="993"/>
      <w:bookmarkEnd w:id="994"/>
      <w:bookmarkEnd w:id="995"/>
      <w:bookmarkEnd w:id="996"/>
    </w:p>
    <w:p w14:paraId="249D23CB" w14:textId="77777777" w:rsidR="005B0788" w:rsidRDefault="00000000">
      <w:pPr>
        <w:pStyle w:val="Heading4"/>
      </w:pPr>
      <w:bookmarkStart w:id="997" w:name="_Toc162005582"/>
      <w:r>
        <w:t>8.2.6.1</w:t>
      </w:r>
      <w:r>
        <w:tab/>
        <w:t>General</w:t>
      </w:r>
      <w:bookmarkEnd w:id="997"/>
    </w:p>
    <w:p w14:paraId="3B72E0A3" w14:textId="77777777" w:rsidR="005B0788" w:rsidRDefault="00000000">
      <w:r>
        <w:t>HTTP error handling shall be supported as specified in clause 7.7.</w:t>
      </w:r>
    </w:p>
    <w:p w14:paraId="4120A867" w14:textId="77777777" w:rsidR="005B0788" w:rsidRDefault="00000000">
      <w:r>
        <w:t>In addition, the requirements in the following clauses shall apply.</w:t>
      </w:r>
    </w:p>
    <w:p w14:paraId="1CE9536F" w14:textId="77777777" w:rsidR="005B0788" w:rsidRDefault="00000000">
      <w:pPr>
        <w:pStyle w:val="Heading4"/>
      </w:pPr>
      <w:bookmarkStart w:id="998" w:name="_Toc162005583"/>
      <w:r>
        <w:t>8.2.6.2</w:t>
      </w:r>
      <w:r>
        <w:tab/>
        <w:t>Protocol Errors</w:t>
      </w:r>
      <w:bookmarkEnd w:id="998"/>
    </w:p>
    <w:p w14:paraId="3E327EE6" w14:textId="77777777" w:rsidR="005B0788" w:rsidRDefault="00000000">
      <w:r>
        <w:rPr>
          <w:lang w:eastAsia="zh-CN"/>
        </w:rPr>
        <w:t xml:space="preserve">In this Release </w:t>
      </w:r>
      <w:r>
        <w:t xml:space="preserve">of the specification, there are no additional protocol errors applicable for the </w:t>
      </w:r>
      <w:proofErr w:type="spellStart"/>
      <w:r>
        <w:rPr>
          <w:lang w:eastAsia="zh-CN"/>
        </w:rPr>
        <w:t>MSGS_MSGDelivery</w:t>
      </w:r>
      <w:proofErr w:type="spellEnd"/>
      <w:r>
        <w:rPr>
          <w:lang w:eastAsia="zh-CN"/>
        </w:rPr>
        <w:t xml:space="preserve"> API</w:t>
      </w:r>
      <w:r>
        <w:t>.</w:t>
      </w:r>
    </w:p>
    <w:p w14:paraId="323B1286" w14:textId="77777777" w:rsidR="005B0788" w:rsidRDefault="00000000">
      <w:pPr>
        <w:pStyle w:val="Heading4"/>
      </w:pPr>
      <w:bookmarkStart w:id="999" w:name="_Toc162005584"/>
      <w:r>
        <w:t>8.2.6.3</w:t>
      </w:r>
      <w:r>
        <w:tab/>
        <w:t>Application Errors</w:t>
      </w:r>
      <w:bookmarkEnd w:id="999"/>
    </w:p>
    <w:p w14:paraId="1F4277C6" w14:textId="77777777" w:rsidR="005B0788" w:rsidRDefault="00000000">
      <w:r>
        <w:t xml:space="preserve">The application errors defined for the </w:t>
      </w:r>
      <w:proofErr w:type="spellStart"/>
      <w:r>
        <w:rPr>
          <w:lang w:eastAsia="zh-CN"/>
        </w:rPr>
        <w:t>MSGS_MSGDelivery</w:t>
      </w:r>
      <w:proofErr w:type="spellEnd"/>
      <w:r>
        <w:rPr>
          <w:lang w:eastAsia="zh-CN"/>
        </w:rPr>
        <w:t xml:space="preserve"> API</w:t>
      </w:r>
      <w:r>
        <w:t xml:space="preserve"> are listed in table </w:t>
      </w:r>
      <w:r>
        <w:rPr>
          <w:lang w:eastAsia="zh-CN"/>
        </w:rPr>
        <w:t>8</w:t>
      </w:r>
      <w:r>
        <w:t>.2.6</w:t>
      </w:r>
      <w:r>
        <w:rPr>
          <w:lang w:eastAsia="zh-CN"/>
        </w:rPr>
        <w:t>.3</w:t>
      </w:r>
      <w:r>
        <w:t>-1.</w:t>
      </w:r>
    </w:p>
    <w:p w14:paraId="53F99948" w14:textId="77777777" w:rsidR="005B0788"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0788" w14:paraId="05865BB1" w14:textId="77777777">
        <w:trPr>
          <w:jc w:val="center"/>
        </w:trPr>
        <w:tc>
          <w:tcPr>
            <w:tcW w:w="3697" w:type="dxa"/>
            <w:shd w:val="clear" w:color="auto" w:fill="C0C0C0"/>
          </w:tcPr>
          <w:p w14:paraId="297A3B65" w14:textId="77777777" w:rsidR="005B0788" w:rsidRDefault="00000000">
            <w:pPr>
              <w:pStyle w:val="TAH"/>
            </w:pPr>
            <w:r>
              <w:t>Application Error</w:t>
            </w:r>
          </w:p>
        </w:tc>
        <w:tc>
          <w:tcPr>
            <w:tcW w:w="1205" w:type="dxa"/>
            <w:shd w:val="clear" w:color="auto" w:fill="C0C0C0"/>
          </w:tcPr>
          <w:p w14:paraId="51455C2B" w14:textId="77777777" w:rsidR="005B0788" w:rsidRDefault="00000000">
            <w:pPr>
              <w:pStyle w:val="TAH"/>
            </w:pPr>
            <w:r>
              <w:t>HTTP status code</w:t>
            </w:r>
          </w:p>
        </w:tc>
        <w:tc>
          <w:tcPr>
            <w:tcW w:w="3595" w:type="dxa"/>
            <w:shd w:val="clear" w:color="auto" w:fill="C0C0C0"/>
          </w:tcPr>
          <w:p w14:paraId="6CEDCC96" w14:textId="77777777" w:rsidR="005B0788" w:rsidRDefault="00000000">
            <w:pPr>
              <w:pStyle w:val="TAH"/>
            </w:pPr>
            <w:r>
              <w:t>Description</w:t>
            </w:r>
          </w:p>
        </w:tc>
        <w:tc>
          <w:tcPr>
            <w:tcW w:w="1280" w:type="dxa"/>
            <w:shd w:val="clear" w:color="auto" w:fill="C0C0C0"/>
          </w:tcPr>
          <w:p w14:paraId="79CE9711" w14:textId="77777777" w:rsidR="005B0788" w:rsidRDefault="00000000">
            <w:pPr>
              <w:pStyle w:val="TAH"/>
            </w:pPr>
            <w:r>
              <w:t>Applicability</w:t>
            </w:r>
          </w:p>
        </w:tc>
      </w:tr>
      <w:tr w:rsidR="005B0788" w14:paraId="7BF2F7C4" w14:textId="77777777">
        <w:trPr>
          <w:jc w:val="center"/>
        </w:trPr>
        <w:tc>
          <w:tcPr>
            <w:tcW w:w="3697" w:type="dxa"/>
          </w:tcPr>
          <w:p w14:paraId="0E785A2A" w14:textId="77777777" w:rsidR="005B0788" w:rsidRDefault="005B0788">
            <w:pPr>
              <w:pStyle w:val="TAL"/>
            </w:pPr>
          </w:p>
        </w:tc>
        <w:tc>
          <w:tcPr>
            <w:tcW w:w="1205" w:type="dxa"/>
          </w:tcPr>
          <w:p w14:paraId="3A27ADF6" w14:textId="77777777" w:rsidR="005B0788" w:rsidRDefault="005B0788">
            <w:pPr>
              <w:pStyle w:val="TAL"/>
            </w:pPr>
          </w:p>
        </w:tc>
        <w:tc>
          <w:tcPr>
            <w:tcW w:w="3595" w:type="dxa"/>
          </w:tcPr>
          <w:p w14:paraId="1F4992C2" w14:textId="77777777" w:rsidR="005B0788" w:rsidRDefault="005B0788">
            <w:pPr>
              <w:pStyle w:val="TAL"/>
            </w:pPr>
          </w:p>
        </w:tc>
        <w:tc>
          <w:tcPr>
            <w:tcW w:w="1280" w:type="dxa"/>
          </w:tcPr>
          <w:p w14:paraId="648FCE87" w14:textId="77777777" w:rsidR="005B0788" w:rsidRDefault="005B0788">
            <w:pPr>
              <w:pStyle w:val="TAL"/>
            </w:pPr>
          </w:p>
        </w:tc>
      </w:tr>
    </w:tbl>
    <w:p w14:paraId="33181B88" w14:textId="77777777" w:rsidR="005B0788" w:rsidRDefault="005B0788">
      <w:pPr>
        <w:rPr>
          <w:lang w:eastAsia="zh-CN"/>
        </w:rPr>
      </w:pPr>
    </w:p>
    <w:p w14:paraId="3EE4F7AA" w14:textId="77777777" w:rsidR="005B0788" w:rsidRDefault="00000000">
      <w:pPr>
        <w:pStyle w:val="Heading3"/>
      </w:pPr>
      <w:bookmarkStart w:id="1000" w:name="_Toc97197185"/>
      <w:bookmarkStart w:id="1001" w:name="_Toc162005585"/>
      <w:bookmarkStart w:id="1002" w:name="_Toc96996779"/>
      <w:bookmarkStart w:id="1003" w:name="_Toc93879009"/>
      <w:bookmarkStart w:id="1004" w:name="_Toc83768372"/>
      <w:r>
        <w:rPr>
          <w:lang w:eastAsia="zh-CN"/>
        </w:rPr>
        <w:t>8</w:t>
      </w:r>
      <w:r>
        <w:t>.</w:t>
      </w:r>
      <w:r>
        <w:rPr>
          <w:lang w:eastAsia="zh-CN"/>
        </w:rPr>
        <w:t>2</w:t>
      </w:r>
      <w:r>
        <w:t>.7</w:t>
      </w:r>
      <w:r>
        <w:tab/>
        <w:t>Feature negotiation</w:t>
      </w:r>
      <w:bookmarkEnd w:id="1000"/>
      <w:bookmarkEnd w:id="1001"/>
      <w:bookmarkEnd w:id="1002"/>
      <w:bookmarkEnd w:id="1003"/>
      <w:bookmarkEnd w:id="1004"/>
    </w:p>
    <w:p w14:paraId="70FE04A1" w14:textId="77777777" w:rsidR="005B0788" w:rsidRDefault="00000000">
      <w:pPr>
        <w:rPr>
          <w:lang w:eastAsia="zh-CN"/>
        </w:rPr>
      </w:pPr>
      <w:r>
        <w:rPr>
          <w:lang w:eastAsia="zh-CN"/>
        </w:rPr>
        <w:t xml:space="preserve">General feature negotiation procedures are defined in clause 7.8. Table 8.2.7-1 lists the supported features for </w:t>
      </w:r>
      <w:proofErr w:type="spellStart"/>
      <w:r>
        <w:rPr>
          <w:lang w:eastAsia="zh-CN"/>
        </w:rPr>
        <w:t>MSGS_MSGDelivery</w:t>
      </w:r>
      <w:proofErr w:type="spellEnd"/>
      <w:r>
        <w:rPr>
          <w:lang w:eastAsia="zh-CN"/>
        </w:rPr>
        <w:t xml:space="preserve"> API.</w:t>
      </w:r>
    </w:p>
    <w:p w14:paraId="5C048674" w14:textId="77777777" w:rsidR="005B0788"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3671624C" w14:textId="77777777">
        <w:trPr>
          <w:jc w:val="center"/>
        </w:trPr>
        <w:tc>
          <w:tcPr>
            <w:tcW w:w="1529" w:type="dxa"/>
            <w:shd w:val="clear" w:color="auto" w:fill="C0C0C0"/>
          </w:tcPr>
          <w:p w14:paraId="34A6F49F" w14:textId="77777777" w:rsidR="005B078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number</w:t>
            </w:r>
          </w:p>
        </w:tc>
        <w:tc>
          <w:tcPr>
            <w:tcW w:w="2207" w:type="dxa"/>
            <w:shd w:val="clear" w:color="auto" w:fill="C0C0C0"/>
          </w:tcPr>
          <w:p w14:paraId="0403417F" w14:textId="77777777" w:rsidR="005B078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Name</w:t>
            </w:r>
          </w:p>
        </w:tc>
        <w:tc>
          <w:tcPr>
            <w:tcW w:w="5758" w:type="dxa"/>
            <w:shd w:val="clear" w:color="auto" w:fill="C0C0C0"/>
          </w:tcPr>
          <w:p w14:paraId="0BF44E6D" w14:textId="77777777" w:rsidR="005B078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Description</w:t>
            </w:r>
          </w:p>
        </w:tc>
      </w:tr>
      <w:tr w:rsidR="005B0788" w14:paraId="0107BF15" w14:textId="77777777">
        <w:trPr>
          <w:jc w:val="center"/>
        </w:trPr>
        <w:tc>
          <w:tcPr>
            <w:tcW w:w="1529" w:type="dxa"/>
          </w:tcPr>
          <w:p w14:paraId="36D4C804" w14:textId="77777777" w:rsidR="005B0788" w:rsidRDefault="005B0788">
            <w:pPr>
              <w:keepNext/>
              <w:keepLines/>
              <w:spacing w:after="0"/>
              <w:rPr>
                <w:rFonts w:ascii="Arial" w:eastAsia="바탕" w:hAnsi="Arial"/>
                <w:kern w:val="2"/>
                <w:sz w:val="18"/>
                <w:szCs w:val="22"/>
              </w:rPr>
            </w:pPr>
          </w:p>
        </w:tc>
        <w:tc>
          <w:tcPr>
            <w:tcW w:w="2207" w:type="dxa"/>
          </w:tcPr>
          <w:p w14:paraId="1C0A0318" w14:textId="77777777" w:rsidR="005B0788" w:rsidRDefault="005B0788">
            <w:pPr>
              <w:keepNext/>
              <w:keepLines/>
              <w:spacing w:after="0"/>
              <w:rPr>
                <w:rFonts w:ascii="Arial" w:eastAsia="바탕" w:hAnsi="Arial"/>
                <w:kern w:val="2"/>
                <w:sz w:val="18"/>
                <w:szCs w:val="22"/>
              </w:rPr>
            </w:pPr>
          </w:p>
        </w:tc>
        <w:tc>
          <w:tcPr>
            <w:tcW w:w="5758" w:type="dxa"/>
          </w:tcPr>
          <w:p w14:paraId="472567B1" w14:textId="77777777" w:rsidR="005B0788" w:rsidRDefault="005B0788">
            <w:pPr>
              <w:keepNext/>
              <w:keepLines/>
              <w:spacing w:after="0"/>
              <w:rPr>
                <w:rFonts w:ascii="Arial" w:eastAsia="바탕" w:hAnsi="Arial" w:cs="Arial"/>
                <w:kern w:val="2"/>
                <w:sz w:val="18"/>
                <w:szCs w:val="18"/>
              </w:rPr>
            </w:pPr>
          </w:p>
        </w:tc>
      </w:tr>
    </w:tbl>
    <w:p w14:paraId="213A2A93" w14:textId="77777777" w:rsidR="005B0788" w:rsidRDefault="005B0788">
      <w:pPr>
        <w:rPr>
          <w:lang w:eastAsia="zh-CN"/>
        </w:rPr>
      </w:pPr>
    </w:p>
    <w:p w14:paraId="4F8007BE" w14:textId="77777777" w:rsidR="005B0788" w:rsidRDefault="00000000">
      <w:pPr>
        <w:pStyle w:val="Heading2"/>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proofErr w:type="spellStart"/>
      <w:r>
        <w:rPr>
          <w:rFonts w:hint="eastAsia"/>
          <w:lang w:eastAsia="zh-CN"/>
        </w:rPr>
        <w:t>MSGS_TopiclistEvent</w:t>
      </w:r>
      <w:proofErr w:type="spellEnd"/>
      <w:r>
        <w:rPr>
          <w:rFonts w:hint="eastAsia"/>
          <w:lang w:eastAsia="zh-CN"/>
        </w:rPr>
        <w:t xml:space="preserve"> API</w:t>
      </w:r>
      <w:bookmarkEnd w:id="1005"/>
    </w:p>
    <w:p w14:paraId="7DB5EE28" w14:textId="77777777" w:rsidR="005B0788" w:rsidRDefault="00000000">
      <w:pPr>
        <w:pStyle w:val="Heading3"/>
      </w:pPr>
      <w:bookmarkStart w:id="1006" w:name="_Toc162005587"/>
      <w:r>
        <w:rPr>
          <w:rFonts w:hint="eastAsia"/>
          <w:lang w:val="en-US" w:eastAsia="zh-CN"/>
        </w:rPr>
        <w:t>8</w:t>
      </w:r>
      <w:r>
        <w:t>.</w:t>
      </w:r>
      <w:r>
        <w:rPr>
          <w:rFonts w:hint="eastAsia"/>
          <w:lang w:val="en-US" w:eastAsia="zh-CN"/>
        </w:rPr>
        <w:t>3</w:t>
      </w:r>
      <w:r>
        <w:t>.1</w:t>
      </w:r>
      <w:r>
        <w:tab/>
        <w:t>API URI</w:t>
      </w:r>
      <w:bookmarkEnd w:id="1006"/>
    </w:p>
    <w:p w14:paraId="477E6CDE" w14:textId="77777777" w:rsidR="005B0788" w:rsidRDefault="00000000">
      <w:pPr>
        <w:rPr>
          <w:lang w:eastAsia="zh-CN"/>
        </w:rPr>
      </w:pPr>
      <w:r>
        <w:t xml:space="preserve">The </w:t>
      </w:r>
      <w:proofErr w:type="spellStart"/>
      <w:r>
        <w:rPr>
          <w:rFonts w:hint="eastAsia"/>
          <w:lang w:eastAsia="zh-CN"/>
        </w:rPr>
        <w:t>MSGS_TopiclistEvent</w:t>
      </w:r>
      <w:proofErr w:type="spellEnd"/>
      <w:r>
        <w:t xml:space="preserve"> service shall use the </w:t>
      </w:r>
      <w:proofErr w:type="spellStart"/>
      <w:r>
        <w:rPr>
          <w:rFonts w:hint="eastAsia"/>
          <w:lang w:eastAsia="zh-CN"/>
        </w:rPr>
        <w:t>MSGS_TopiclistEvent</w:t>
      </w:r>
      <w:proofErr w:type="spellEnd"/>
      <w:r>
        <w:t xml:space="preserve"> API</w:t>
      </w:r>
      <w:r>
        <w:rPr>
          <w:lang w:eastAsia="zh-CN"/>
        </w:rPr>
        <w:t>.</w:t>
      </w:r>
    </w:p>
    <w:p w14:paraId="58234FB2" w14:textId="77777777" w:rsidR="005B0788"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DB551B4" w14:textId="77777777" w:rsidR="005B0788" w:rsidRDefault="00000000">
      <w:pPr>
        <w:pStyle w:val="B10"/>
      </w:pPr>
      <w:r>
        <w:rPr>
          <w:lang w:eastAsia="zh-CN"/>
        </w:rPr>
        <w:t>-</w:t>
      </w:r>
      <w:r>
        <w:rPr>
          <w:lang w:eastAsia="zh-CN"/>
        </w:rPr>
        <w:tab/>
        <w:t xml:space="preserve">The </w:t>
      </w:r>
      <w:r>
        <w:t>&lt;</w:t>
      </w:r>
      <w:proofErr w:type="spellStart"/>
      <w:r>
        <w:t>apiName</w:t>
      </w:r>
      <w:proofErr w:type="spellEnd"/>
      <w:r>
        <w:t>&gt; shall be "</w:t>
      </w:r>
      <w:proofErr w:type="spellStart"/>
      <w:r>
        <w:rPr>
          <w:rFonts w:hint="eastAsia"/>
          <w:lang w:eastAsia="zh-CN"/>
        </w:rPr>
        <w:t>msgs-topiclistevent</w:t>
      </w:r>
      <w:proofErr w:type="spellEnd"/>
      <w:r>
        <w:t>".</w:t>
      </w:r>
    </w:p>
    <w:p w14:paraId="100C51C4" w14:textId="77777777" w:rsidR="005B0788" w:rsidRDefault="00000000">
      <w:pPr>
        <w:pStyle w:val="B10"/>
      </w:pPr>
      <w:r>
        <w:t>-</w:t>
      </w:r>
      <w:r>
        <w:rPr>
          <w:lang w:eastAsia="zh-CN"/>
        </w:rPr>
        <w:tab/>
      </w:r>
      <w:r>
        <w:t>The &lt;</w:t>
      </w:r>
      <w:proofErr w:type="spellStart"/>
      <w:r>
        <w:t>apiVersion</w:t>
      </w:r>
      <w:proofErr w:type="spellEnd"/>
      <w:r>
        <w:t>&gt; shall be "v1".</w:t>
      </w:r>
    </w:p>
    <w:p w14:paraId="43A98AD8" w14:textId="77777777" w:rsidR="005B0788" w:rsidRDefault="00000000">
      <w:pPr>
        <w:pStyle w:val="B10"/>
      </w:pPr>
      <w:r>
        <w:rPr>
          <w:rFonts w:hint="eastAsia"/>
        </w:rPr>
        <w:t>-</w:t>
      </w:r>
      <w:r>
        <w:rPr>
          <w:rFonts w:hint="eastAsia"/>
        </w:rPr>
        <w:tab/>
        <w:t>The &lt;</w:t>
      </w:r>
      <w:proofErr w:type="spellStart"/>
      <w:r>
        <w:rPr>
          <w:rFonts w:hint="eastAsia"/>
        </w:rPr>
        <w:t>apiSpecificResourceUriPart</w:t>
      </w:r>
      <w:proofErr w:type="spellEnd"/>
      <w:r>
        <w:rPr>
          <w:rFonts w:hint="eastAsia"/>
        </w:rPr>
        <w:t>&gt; shall be set as described in clause 8.</w:t>
      </w:r>
      <w:r>
        <w:rPr>
          <w:rFonts w:hint="eastAsia"/>
          <w:lang w:val="en-US" w:eastAsia="zh-CN"/>
        </w:rPr>
        <w:t>3</w:t>
      </w:r>
      <w:r>
        <w:rPr>
          <w:rFonts w:hint="eastAsia"/>
        </w:rPr>
        <w:t>.2.</w:t>
      </w:r>
    </w:p>
    <w:p w14:paraId="5A40549D" w14:textId="77777777" w:rsidR="005B0788" w:rsidRDefault="00000000">
      <w:pPr>
        <w:pStyle w:val="Heading3"/>
      </w:pPr>
      <w:bookmarkStart w:id="1007" w:name="_Toc162005588"/>
      <w:r>
        <w:rPr>
          <w:rFonts w:hint="eastAsia"/>
          <w:lang w:val="en-US" w:eastAsia="zh-CN"/>
        </w:rPr>
        <w:t>8</w:t>
      </w:r>
      <w:r>
        <w:t>.</w:t>
      </w:r>
      <w:r>
        <w:rPr>
          <w:rFonts w:hint="eastAsia"/>
          <w:lang w:val="en-US" w:eastAsia="zh-CN"/>
        </w:rPr>
        <w:t>3</w:t>
      </w:r>
      <w:r>
        <w:t>.2</w:t>
      </w:r>
      <w:r>
        <w:tab/>
        <w:t>Resources</w:t>
      </w:r>
      <w:bookmarkEnd w:id="1007"/>
    </w:p>
    <w:p w14:paraId="70FAE432" w14:textId="77777777" w:rsidR="005B0788" w:rsidRDefault="00000000">
      <w:pPr>
        <w:pStyle w:val="Heading4"/>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115835" w14:textId="77777777" w:rsidR="005B0788" w:rsidRDefault="00000000">
      <w:pPr>
        <w:jc w:val="center"/>
        <w:rPr>
          <w:lang w:eastAsia="zh-CN"/>
        </w:rPr>
      </w:pPr>
      <w:r>
        <w:object w:dxaOrig="6058" w:dyaOrig="4009" w14:anchorId="1756D0F3">
          <v:shape id="_x0000_i1042" type="#_x0000_t75" style="width:303pt;height:200.55pt" o:ole="">
            <v:imagedata r:id="rId47" o:title=""/>
          </v:shape>
          <o:OLEObject Type="Embed" ProgID="Visio.Drawing.11" ShapeID="_x0000_i1042" DrawAspect="Content" ObjectID="_1780775874" r:id="rId48"/>
        </w:object>
      </w:r>
    </w:p>
    <w:p w14:paraId="0871E7D0" w14:textId="77777777" w:rsidR="005B0788"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proofErr w:type="spellStart"/>
      <w:r>
        <w:rPr>
          <w:rFonts w:hint="eastAsia"/>
          <w:lang w:eastAsia="zh-CN"/>
        </w:rPr>
        <w:t>MSGS_TopiclistEvent</w:t>
      </w:r>
      <w:proofErr w:type="spellEnd"/>
      <w:r>
        <w:t xml:space="preserve"> API</w:t>
      </w:r>
    </w:p>
    <w:p w14:paraId="14D6C206" w14:textId="77777777" w:rsidR="005B0788"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0DDE2125" w14:textId="77777777" w:rsidR="005B0788"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5B0788" w14:paraId="367A92C5" w14:textId="77777777">
        <w:trPr>
          <w:jc w:val="center"/>
        </w:trPr>
        <w:tc>
          <w:tcPr>
            <w:tcW w:w="1269" w:type="pct"/>
            <w:shd w:val="clear" w:color="auto" w:fill="C0C0C0"/>
            <w:vAlign w:val="center"/>
          </w:tcPr>
          <w:p w14:paraId="1DAA4E6D" w14:textId="77777777" w:rsidR="005B0788" w:rsidRDefault="00000000">
            <w:pPr>
              <w:pStyle w:val="TAH"/>
              <w:rPr>
                <w:kern w:val="2"/>
                <w:szCs w:val="22"/>
              </w:rPr>
            </w:pPr>
            <w:r>
              <w:rPr>
                <w:kern w:val="2"/>
                <w:szCs w:val="22"/>
              </w:rPr>
              <w:t>Resource name</w:t>
            </w:r>
          </w:p>
        </w:tc>
        <w:tc>
          <w:tcPr>
            <w:tcW w:w="1585" w:type="pct"/>
            <w:shd w:val="clear" w:color="auto" w:fill="C0C0C0"/>
            <w:vAlign w:val="center"/>
          </w:tcPr>
          <w:p w14:paraId="298F781A" w14:textId="77777777" w:rsidR="005B0788" w:rsidRDefault="00000000">
            <w:pPr>
              <w:pStyle w:val="TAH"/>
              <w:rPr>
                <w:kern w:val="2"/>
                <w:szCs w:val="22"/>
              </w:rPr>
            </w:pPr>
            <w:r>
              <w:rPr>
                <w:kern w:val="2"/>
                <w:szCs w:val="22"/>
              </w:rPr>
              <w:t>Resource URI</w:t>
            </w:r>
          </w:p>
        </w:tc>
        <w:tc>
          <w:tcPr>
            <w:tcW w:w="636" w:type="pct"/>
            <w:shd w:val="clear" w:color="auto" w:fill="C0C0C0"/>
            <w:vAlign w:val="center"/>
          </w:tcPr>
          <w:p w14:paraId="7FFF4260" w14:textId="77777777" w:rsidR="005B0788" w:rsidRDefault="00000000">
            <w:pPr>
              <w:pStyle w:val="TAH"/>
              <w:rPr>
                <w:kern w:val="2"/>
                <w:szCs w:val="22"/>
              </w:rPr>
            </w:pPr>
            <w:r>
              <w:rPr>
                <w:kern w:val="2"/>
                <w:szCs w:val="22"/>
              </w:rPr>
              <w:t>HTTP method or custom operation</w:t>
            </w:r>
          </w:p>
        </w:tc>
        <w:tc>
          <w:tcPr>
            <w:tcW w:w="1510" w:type="pct"/>
            <w:shd w:val="clear" w:color="auto" w:fill="C0C0C0"/>
            <w:vAlign w:val="center"/>
          </w:tcPr>
          <w:p w14:paraId="7EA26145" w14:textId="77777777" w:rsidR="005B0788" w:rsidRDefault="00000000">
            <w:pPr>
              <w:pStyle w:val="TAH"/>
              <w:rPr>
                <w:kern w:val="2"/>
                <w:szCs w:val="22"/>
              </w:rPr>
            </w:pPr>
            <w:r>
              <w:rPr>
                <w:kern w:val="2"/>
                <w:szCs w:val="22"/>
              </w:rPr>
              <w:t>Description</w:t>
            </w:r>
          </w:p>
        </w:tc>
      </w:tr>
      <w:tr w:rsidR="005B0788" w14:paraId="7C4661FE" w14:textId="77777777">
        <w:trPr>
          <w:jc w:val="center"/>
        </w:trPr>
        <w:tc>
          <w:tcPr>
            <w:tcW w:w="0" w:type="auto"/>
          </w:tcPr>
          <w:p w14:paraId="175D6F67" w14:textId="77777777" w:rsidR="005B0788" w:rsidRDefault="00000000">
            <w:pPr>
              <w:pStyle w:val="TAL"/>
              <w:rPr>
                <w:kern w:val="2"/>
                <w:szCs w:val="22"/>
              </w:rPr>
            </w:pPr>
            <w:r>
              <w:rPr>
                <w:rFonts w:hint="eastAsia"/>
                <w:kern w:val="2"/>
                <w:szCs w:val="22"/>
              </w:rPr>
              <w:t>Topic List Subscriptions</w:t>
            </w:r>
          </w:p>
        </w:tc>
        <w:tc>
          <w:tcPr>
            <w:tcW w:w="1585" w:type="pct"/>
          </w:tcPr>
          <w:p w14:paraId="7687821B" w14:textId="77777777" w:rsidR="005B0788" w:rsidRDefault="00000000">
            <w:pPr>
              <w:pStyle w:val="TAL"/>
              <w:rPr>
                <w:kern w:val="2"/>
                <w:szCs w:val="22"/>
              </w:rPr>
            </w:pPr>
            <w:r>
              <w:rPr>
                <w:rFonts w:hint="eastAsia"/>
                <w:kern w:val="2"/>
                <w:szCs w:val="22"/>
              </w:rPr>
              <w:t>/</w:t>
            </w:r>
            <w:proofErr w:type="spellStart"/>
            <w:r>
              <w:rPr>
                <w:rFonts w:hint="eastAsia"/>
                <w:kern w:val="2"/>
                <w:szCs w:val="22"/>
              </w:rPr>
              <w:t>topiclist</w:t>
            </w:r>
            <w:proofErr w:type="spellEnd"/>
            <w:r>
              <w:rPr>
                <w:rFonts w:hint="eastAsia"/>
                <w:kern w:val="2"/>
                <w:szCs w:val="22"/>
              </w:rPr>
              <w:t>-subscriptions</w:t>
            </w:r>
          </w:p>
        </w:tc>
        <w:tc>
          <w:tcPr>
            <w:tcW w:w="636" w:type="pct"/>
          </w:tcPr>
          <w:p w14:paraId="47972EC8" w14:textId="77777777" w:rsidR="005B0788" w:rsidRDefault="00000000">
            <w:pPr>
              <w:pStyle w:val="TAL"/>
              <w:rPr>
                <w:kern w:val="2"/>
                <w:szCs w:val="22"/>
              </w:rPr>
            </w:pPr>
            <w:r>
              <w:rPr>
                <w:kern w:val="2"/>
                <w:szCs w:val="22"/>
              </w:rPr>
              <w:t>POST</w:t>
            </w:r>
          </w:p>
        </w:tc>
        <w:tc>
          <w:tcPr>
            <w:tcW w:w="1510" w:type="pct"/>
          </w:tcPr>
          <w:p w14:paraId="0DEA9AEE" w14:textId="77777777" w:rsidR="005B0788" w:rsidRDefault="00000000">
            <w:pPr>
              <w:pStyle w:val="TAL"/>
              <w:rPr>
                <w:kern w:val="2"/>
                <w:szCs w:val="22"/>
              </w:rPr>
            </w:pPr>
            <w:r>
              <w:rPr>
                <w:rFonts w:hint="eastAsia"/>
                <w:kern w:val="2"/>
                <w:szCs w:val="22"/>
              </w:rPr>
              <w:t>Subscribe to a Messaging Topic list on a MSGin5G Server.</w:t>
            </w:r>
          </w:p>
        </w:tc>
      </w:tr>
      <w:tr w:rsidR="005B0788" w14:paraId="7DDF42A9" w14:textId="77777777">
        <w:trPr>
          <w:jc w:val="center"/>
        </w:trPr>
        <w:tc>
          <w:tcPr>
            <w:tcW w:w="0" w:type="auto"/>
          </w:tcPr>
          <w:p w14:paraId="332A3CB1" w14:textId="77777777" w:rsidR="005B0788" w:rsidRDefault="00000000">
            <w:pPr>
              <w:pStyle w:val="TAL"/>
              <w:rPr>
                <w:kern w:val="2"/>
                <w:szCs w:val="22"/>
              </w:rPr>
            </w:pPr>
            <w:r>
              <w:rPr>
                <w:rFonts w:hint="eastAsia"/>
                <w:kern w:val="2"/>
                <w:szCs w:val="22"/>
              </w:rPr>
              <w:t>Individual Topic List Subscription</w:t>
            </w:r>
          </w:p>
        </w:tc>
        <w:tc>
          <w:tcPr>
            <w:tcW w:w="1585" w:type="pct"/>
          </w:tcPr>
          <w:p w14:paraId="76673008" w14:textId="77777777" w:rsidR="005B0788" w:rsidRDefault="00000000">
            <w:pPr>
              <w:pStyle w:val="TAL"/>
              <w:rPr>
                <w:kern w:val="2"/>
                <w:szCs w:val="22"/>
              </w:rPr>
            </w:pPr>
            <w:r>
              <w:rPr>
                <w:rFonts w:hint="eastAsia"/>
                <w:kern w:val="2"/>
                <w:szCs w:val="22"/>
              </w:rPr>
              <w:t>/</w:t>
            </w:r>
            <w:proofErr w:type="spellStart"/>
            <w:r>
              <w:rPr>
                <w:rFonts w:hint="eastAsia"/>
                <w:kern w:val="2"/>
                <w:szCs w:val="22"/>
              </w:rPr>
              <w:t>topiclist</w:t>
            </w:r>
            <w:proofErr w:type="spellEnd"/>
            <w:r>
              <w:rPr>
                <w:rFonts w:hint="eastAsia"/>
                <w:kern w:val="2"/>
                <w:szCs w:val="22"/>
              </w:rPr>
              <w:t>-subscriptions/{</w:t>
            </w:r>
            <w:proofErr w:type="spellStart"/>
            <w:r>
              <w:rPr>
                <w:rFonts w:hint="eastAsia"/>
                <w:kern w:val="2"/>
                <w:szCs w:val="22"/>
              </w:rPr>
              <w:t>subscriptionId</w:t>
            </w:r>
            <w:proofErr w:type="spellEnd"/>
            <w:r>
              <w:rPr>
                <w:rFonts w:hint="eastAsia"/>
                <w:kern w:val="2"/>
                <w:szCs w:val="22"/>
              </w:rPr>
              <w:t>}</w:t>
            </w:r>
          </w:p>
        </w:tc>
        <w:tc>
          <w:tcPr>
            <w:tcW w:w="636" w:type="pct"/>
          </w:tcPr>
          <w:p w14:paraId="6FAAAC06" w14:textId="77777777" w:rsidR="005B0788" w:rsidRDefault="00000000">
            <w:pPr>
              <w:pStyle w:val="TAL"/>
              <w:rPr>
                <w:kern w:val="2"/>
                <w:szCs w:val="22"/>
              </w:rPr>
            </w:pPr>
            <w:r>
              <w:rPr>
                <w:rFonts w:hint="eastAsia"/>
                <w:kern w:val="2"/>
                <w:szCs w:val="22"/>
              </w:rPr>
              <w:t>POST</w:t>
            </w:r>
          </w:p>
        </w:tc>
        <w:tc>
          <w:tcPr>
            <w:tcW w:w="1510" w:type="pct"/>
          </w:tcPr>
          <w:p w14:paraId="01964B9C" w14:textId="77777777" w:rsidR="005B0788" w:rsidRDefault="00000000">
            <w:pPr>
              <w:pStyle w:val="TAL"/>
              <w:rPr>
                <w:kern w:val="2"/>
                <w:szCs w:val="22"/>
              </w:rPr>
            </w:pPr>
            <w:r>
              <w:rPr>
                <w:rFonts w:hint="eastAsia"/>
                <w:kern w:val="2"/>
                <w:szCs w:val="22"/>
              </w:rPr>
              <w:t>Individual Messaging Topic list subscription resource.</w:t>
            </w:r>
          </w:p>
        </w:tc>
      </w:tr>
    </w:tbl>
    <w:p w14:paraId="790D46ED" w14:textId="77777777" w:rsidR="005B0788" w:rsidRDefault="005B0788">
      <w:pPr>
        <w:rPr>
          <w:lang w:eastAsia="zh-CN"/>
        </w:rPr>
      </w:pPr>
    </w:p>
    <w:p w14:paraId="0D66EF4E" w14:textId="77777777" w:rsidR="005B0788" w:rsidRDefault="00000000">
      <w:pPr>
        <w:pStyle w:val="Heading4"/>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40F74AE5" w14:textId="77777777" w:rsidR="005B0788" w:rsidRDefault="00000000">
      <w:pPr>
        <w:pStyle w:val="Heading5"/>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6A00F893" w14:textId="77777777" w:rsidR="005B0788" w:rsidRDefault="00000000">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424D00E2" w14:textId="77777777" w:rsidR="005B0788" w:rsidRDefault="00000000">
      <w:pPr>
        <w:pStyle w:val="Heading5"/>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1F27C402" w14:textId="77777777" w:rsidR="005B0788" w:rsidRDefault="00000000">
      <w:pPr>
        <w:rPr>
          <w:lang w:eastAsia="zh-CN"/>
        </w:rPr>
      </w:pPr>
      <w:r>
        <w:rPr>
          <w:lang w:eastAsia="zh-CN"/>
        </w:rPr>
        <w:t xml:space="preserve">Resource URI: </w:t>
      </w:r>
      <w:r>
        <w:rPr>
          <w:b/>
          <w:bCs/>
          <w:lang w:eastAsia="zh-CN"/>
        </w:rPr>
        <w:t>{</w:t>
      </w:r>
      <w:proofErr w:type="spellStart"/>
      <w:r>
        <w:rPr>
          <w:b/>
          <w:bCs/>
          <w:lang w:eastAsia="zh-CN"/>
        </w:rPr>
        <w:t>apiRoot</w:t>
      </w:r>
      <w:proofErr w:type="spellEnd"/>
      <w:r>
        <w:rPr>
          <w:b/>
          <w:bCs/>
          <w:lang w:eastAsia="zh-CN"/>
        </w:rPr>
        <w:t>}/</w:t>
      </w:r>
      <w:proofErr w:type="spellStart"/>
      <w:r>
        <w:rPr>
          <w:rFonts w:hint="eastAsia"/>
          <w:b/>
          <w:bCs/>
          <w:lang w:eastAsia="zh-CN"/>
        </w:rPr>
        <w:t>msgs-topiclistevent</w:t>
      </w:r>
      <w:proofErr w:type="spellEnd"/>
      <w:r>
        <w:rPr>
          <w:b/>
          <w:bCs/>
          <w:lang w:eastAsia="zh-CN"/>
        </w:rPr>
        <w:t>/&lt;</w:t>
      </w:r>
      <w:proofErr w:type="spellStart"/>
      <w:r>
        <w:rPr>
          <w:b/>
          <w:bCs/>
          <w:lang w:eastAsia="zh-CN"/>
        </w:rPr>
        <w:t>apiVersion</w:t>
      </w:r>
      <w:proofErr w:type="spellEnd"/>
      <w:r>
        <w:rPr>
          <w:b/>
          <w:bCs/>
          <w:lang w:eastAsia="zh-CN"/>
        </w:rPr>
        <w:t>&gt;/</w:t>
      </w:r>
      <w:proofErr w:type="spellStart"/>
      <w:r>
        <w:rPr>
          <w:rFonts w:hint="eastAsia"/>
          <w:b/>
          <w:bCs/>
          <w:lang w:val="en-US" w:eastAsia="zh-CN"/>
        </w:rPr>
        <w:t>topiclist</w:t>
      </w:r>
      <w:proofErr w:type="spellEnd"/>
      <w:r>
        <w:rPr>
          <w:rFonts w:hint="eastAsia"/>
          <w:b/>
          <w:bCs/>
          <w:lang w:val="en-US" w:eastAsia="zh-CN"/>
        </w:rPr>
        <w:t>-subscription</w:t>
      </w:r>
      <w:r>
        <w:rPr>
          <w:b/>
          <w:bCs/>
          <w:lang w:eastAsia="zh-CN"/>
        </w:rPr>
        <w:t>s</w:t>
      </w:r>
    </w:p>
    <w:p w14:paraId="53973566" w14:textId="77777777" w:rsidR="005B0788"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6AE87E7E" w14:textId="77777777" w:rsidR="005B0788"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5B0788" w14:paraId="6EB2F168" w14:textId="77777777">
        <w:trPr>
          <w:jc w:val="center"/>
        </w:trPr>
        <w:tc>
          <w:tcPr>
            <w:tcW w:w="559" w:type="pct"/>
            <w:shd w:val="clear" w:color="000000" w:fill="C0C0C0"/>
          </w:tcPr>
          <w:p w14:paraId="74498BF3" w14:textId="77777777" w:rsidR="005B0788" w:rsidRDefault="00000000">
            <w:pPr>
              <w:pStyle w:val="TAH"/>
              <w:rPr>
                <w:kern w:val="2"/>
                <w:szCs w:val="22"/>
              </w:rPr>
            </w:pPr>
            <w:r>
              <w:rPr>
                <w:kern w:val="2"/>
                <w:szCs w:val="22"/>
              </w:rPr>
              <w:t>Name</w:t>
            </w:r>
          </w:p>
        </w:tc>
        <w:tc>
          <w:tcPr>
            <w:tcW w:w="708" w:type="pct"/>
            <w:shd w:val="clear" w:color="000000" w:fill="C0C0C0"/>
          </w:tcPr>
          <w:p w14:paraId="448AE3EF"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1F572F01" w14:textId="77777777" w:rsidR="005B0788" w:rsidRDefault="00000000">
            <w:pPr>
              <w:pStyle w:val="TAH"/>
              <w:rPr>
                <w:kern w:val="2"/>
                <w:szCs w:val="22"/>
              </w:rPr>
            </w:pPr>
            <w:r>
              <w:rPr>
                <w:kern w:val="2"/>
                <w:szCs w:val="22"/>
              </w:rPr>
              <w:t>Definition</w:t>
            </w:r>
          </w:p>
        </w:tc>
      </w:tr>
      <w:tr w:rsidR="005B0788" w14:paraId="2EABE6A0" w14:textId="77777777">
        <w:trPr>
          <w:jc w:val="center"/>
        </w:trPr>
        <w:tc>
          <w:tcPr>
            <w:tcW w:w="559" w:type="pct"/>
          </w:tcPr>
          <w:p w14:paraId="61E41DE3" w14:textId="77777777" w:rsidR="005B0788" w:rsidRDefault="00000000">
            <w:pPr>
              <w:pStyle w:val="TAL"/>
              <w:rPr>
                <w:kern w:val="2"/>
                <w:szCs w:val="22"/>
              </w:rPr>
            </w:pPr>
            <w:proofErr w:type="spellStart"/>
            <w:r>
              <w:rPr>
                <w:kern w:val="2"/>
                <w:szCs w:val="22"/>
              </w:rPr>
              <w:t>apiRoot</w:t>
            </w:r>
            <w:proofErr w:type="spellEnd"/>
          </w:p>
        </w:tc>
        <w:tc>
          <w:tcPr>
            <w:tcW w:w="708" w:type="pct"/>
          </w:tcPr>
          <w:p w14:paraId="075B7817" w14:textId="77777777" w:rsidR="005B0788" w:rsidRDefault="00000000">
            <w:pPr>
              <w:pStyle w:val="TAL"/>
              <w:rPr>
                <w:kern w:val="2"/>
                <w:szCs w:val="22"/>
              </w:rPr>
            </w:pPr>
            <w:r>
              <w:rPr>
                <w:kern w:val="2"/>
                <w:szCs w:val="22"/>
              </w:rPr>
              <w:t>string</w:t>
            </w:r>
          </w:p>
        </w:tc>
        <w:tc>
          <w:tcPr>
            <w:tcW w:w="3733" w:type="pct"/>
            <w:vAlign w:val="center"/>
          </w:tcPr>
          <w:p w14:paraId="5B1AD00A" w14:textId="77777777" w:rsidR="005B0788" w:rsidRDefault="00000000">
            <w:pPr>
              <w:pStyle w:val="TAL"/>
              <w:rPr>
                <w:kern w:val="2"/>
                <w:szCs w:val="22"/>
              </w:rPr>
            </w:pPr>
            <w:r>
              <w:rPr>
                <w:kern w:val="2"/>
                <w:szCs w:val="22"/>
              </w:rPr>
              <w:t>See clause 7.5</w:t>
            </w:r>
          </w:p>
        </w:tc>
      </w:tr>
      <w:tr w:rsidR="005B0788" w14:paraId="2D5DA176" w14:textId="77777777">
        <w:trPr>
          <w:jc w:val="center"/>
        </w:trPr>
        <w:tc>
          <w:tcPr>
            <w:tcW w:w="559" w:type="pct"/>
          </w:tcPr>
          <w:p w14:paraId="13BB5D8C" w14:textId="77777777" w:rsidR="005B0788" w:rsidRDefault="00000000">
            <w:pPr>
              <w:pStyle w:val="TAL"/>
              <w:rPr>
                <w:kern w:val="2"/>
                <w:szCs w:val="22"/>
                <w:lang w:eastAsia="zh-CN"/>
              </w:rPr>
            </w:pPr>
            <w:proofErr w:type="spellStart"/>
            <w:r>
              <w:rPr>
                <w:kern w:val="2"/>
                <w:szCs w:val="22"/>
                <w:lang w:eastAsia="zh-CN"/>
              </w:rPr>
              <w:t>apiVersion</w:t>
            </w:r>
            <w:proofErr w:type="spellEnd"/>
          </w:p>
        </w:tc>
        <w:tc>
          <w:tcPr>
            <w:tcW w:w="708" w:type="pct"/>
          </w:tcPr>
          <w:p w14:paraId="16007A09" w14:textId="77777777" w:rsidR="005B0788" w:rsidRDefault="00000000">
            <w:pPr>
              <w:pStyle w:val="TAL"/>
              <w:rPr>
                <w:kern w:val="2"/>
                <w:szCs w:val="22"/>
                <w:lang w:eastAsia="zh-CN"/>
              </w:rPr>
            </w:pPr>
            <w:r>
              <w:rPr>
                <w:kern w:val="2"/>
                <w:szCs w:val="22"/>
              </w:rPr>
              <w:t>string</w:t>
            </w:r>
          </w:p>
        </w:tc>
        <w:tc>
          <w:tcPr>
            <w:tcW w:w="3733" w:type="pct"/>
            <w:vAlign w:val="center"/>
          </w:tcPr>
          <w:p w14:paraId="2B566B43" w14:textId="77777777" w:rsidR="005B078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7C080793" w14:textId="77777777" w:rsidR="005B0788" w:rsidRDefault="005B0788">
      <w:pPr>
        <w:rPr>
          <w:lang w:eastAsia="zh-CN"/>
        </w:rPr>
      </w:pPr>
    </w:p>
    <w:p w14:paraId="5B179F31" w14:textId="77777777" w:rsidR="005B0788" w:rsidRDefault="00000000">
      <w:pPr>
        <w:pStyle w:val="Heading5"/>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34430054" w14:textId="77777777" w:rsidR="005B0788" w:rsidRDefault="00000000">
      <w:pPr>
        <w:pStyle w:val="Heading6"/>
        <w:rPr>
          <w:lang w:eastAsia="zh-CN"/>
        </w:rPr>
      </w:pPr>
      <w:bookmarkStart w:id="1013" w:name="_Toc162005594"/>
      <w:r>
        <w:rPr>
          <w:lang w:eastAsia="zh-CN"/>
        </w:rPr>
        <w:t>8.</w:t>
      </w:r>
      <w:r>
        <w:rPr>
          <w:rFonts w:hint="eastAsia"/>
          <w:lang w:val="en-US" w:eastAsia="zh-CN"/>
        </w:rPr>
        <w:t>3</w:t>
      </w:r>
      <w:r>
        <w:rPr>
          <w:lang w:eastAsia="zh-CN"/>
        </w:rPr>
        <w:t>.2.2.3.1</w:t>
      </w:r>
      <w:r>
        <w:rPr>
          <w:lang w:eastAsia="zh-CN"/>
        </w:rPr>
        <w:tab/>
        <w:t>POST</w:t>
      </w:r>
      <w:bookmarkEnd w:id="1013"/>
    </w:p>
    <w:p w14:paraId="09707514" w14:textId="77777777" w:rsidR="005B07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A483C95" w14:textId="77777777" w:rsidR="005B0788"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5B0788" w14:paraId="333971CB" w14:textId="77777777">
        <w:trPr>
          <w:jc w:val="center"/>
        </w:trPr>
        <w:tc>
          <w:tcPr>
            <w:tcW w:w="844" w:type="pct"/>
            <w:shd w:val="clear" w:color="auto" w:fill="C0C0C0"/>
          </w:tcPr>
          <w:p w14:paraId="00490270" w14:textId="77777777" w:rsidR="005B0788" w:rsidRDefault="00000000">
            <w:pPr>
              <w:pStyle w:val="TAH"/>
              <w:rPr>
                <w:kern w:val="2"/>
                <w:szCs w:val="22"/>
              </w:rPr>
            </w:pPr>
            <w:r>
              <w:rPr>
                <w:kern w:val="2"/>
                <w:szCs w:val="22"/>
              </w:rPr>
              <w:t>Name</w:t>
            </w:r>
          </w:p>
        </w:tc>
        <w:tc>
          <w:tcPr>
            <w:tcW w:w="947" w:type="pct"/>
            <w:shd w:val="clear" w:color="auto" w:fill="C0C0C0"/>
          </w:tcPr>
          <w:p w14:paraId="0BEF4228" w14:textId="77777777" w:rsidR="005B0788" w:rsidRDefault="00000000">
            <w:pPr>
              <w:pStyle w:val="TAH"/>
              <w:rPr>
                <w:kern w:val="2"/>
                <w:szCs w:val="22"/>
              </w:rPr>
            </w:pPr>
            <w:r>
              <w:rPr>
                <w:kern w:val="2"/>
                <w:szCs w:val="22"/>
              </w:rPr>
              <w:t>Data type</w:t>
            </w:r>
          </w:p>
        </w:tc>
        <w:tc>
          <w:tcPr>
            <w:tcW w:w="209" w:type="pct"/>
            <w:shd w:val="clear" w:color="auto" w:fill="C0C0C0"/>
          </w:tcPr>
          <w:p w14:paraId="74C9A63C" w14:textId="77777777" w:rsidR="005B0788" w:rsidRDefault="00000000">
            <w:pPr>
              <w:pStyle w:val="TAH"/>
              <w:rPr>
                <w:kern w:val="2"/>
                <w:szCs w:val="22"/>
              </w:rPr>
            </w:pPr>
            <w:r>
              <w:rPr>
                <w:kern w:val="2"/>
                <w:szCs w:val="22"/>
              </w:rPr>
              <w:t>P</w:t>
            </w:r>
          </w:p>
        </w:tc>
        <w:tc>
          <w:tcPr>
            <w:tcW w:w="608" w:type="pct"/>
            <w:shd w:val="clear" w:color="auto" w:fill="C0C0C0"/>
          </w:tcPr>
          <w:p w14:paraId="76FB52BB"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22A1C619" w14:textId="77777777" w:rsidR="005B0788" w:rsidRDefault="00000000">
            <w:pPr>
              <w:pStyle w:val="TAH"/>
              <w:rPr>
                <w:kern w:val="2"/>
                <w:szCs w:val="22"/>
              </w:rPr>
            </w:pPr>
            <w:r>
              <w:rPr>
                <w:kern w:val="2"/>
                <w:szCs w:val="22"/>
              </w:rPr>
              <w:t>Description</w:t>
            </w:r>
          </w:p>
        </w:tc>
      </w:tr>
      <w:tr w:rsidR="005B0788" w14:paraId="7DD149BB" w14:textId="77777777">
        <w:trPr>
          <w:jc w:val="center"/>
        </w:trPr>
        <w:tc>
          <w:tcPr>
            <w:tcW w:w="844" w:type="pct"/>
            <w:shd w:val="clear" w:color="auto" w:fill="auto"/>
          </w:tcPr>
          <w:p w14:paraId="3DCF41E0" w14:textId="77777777" w:rsidR="005B0788" w:rsidRDefault="00000000">
            <w:pPr>
              <w:pStyle w:val="TAL"/>
              <w:rPr>
                <w:kern w:val="2"/>
                <w:szCs w:val="22"/>
              </w:rPr>
            </w:pPr>
            <w:r>
              <w:rPr>
                <w:kern w:val="2"/>
                <w:szCs w:val="22"/>
              </w:rPr>
              <w:t>n/a</w:t>
            </w:r>
          </w:p>
        </w:tc>
        <w:tc>
          <w:tcPr>
            <w:tcW w:w="947" w:type="pct"/>
          </w:tcPr>
          <w:p w14:paraId="531F1301" w14:textId="77777777" w:rsidR="005B0788" w:rsidRDefault="005B0788">
            <w:pPr>
              <w:pStyle w:val="TAL"/>
              <w:rPr>
                <w:kern w:val="2"/>
                <w:szCs w:val="22"/>
              </w:rPr>
            </w:pPr>
          </w:p>
        </w:tc>
        <w:tc>
          <w:tcPr>
            <w:tcW w:w="209" w:type="pct"/>
          </w:tcPr>
          <w:p w14:paraId="6A28E507" w14:textId="77777777" w:rsidR="005B0788" w:rsidRDefault="005B0788">
            <w:pPr>
              <w:pStyle w:val="TAC"/>
              <w:rPr>
                <w:kern w:val="2"/>
                <w:szCs w:val="22"/>
              </w:rPr>
            </w:pPr>
          </w:p>
        </w:tc>
        <w:tc>
          <w:tcPr>
            <w:tcW w:w="608" w:type="pct"/>
          </w:tcPr>
          <w:p w14:paraId="3DE72B50" w14:textId="77777777" w:rsidR="005B0788" w:rsidRDefault="005B0788">
            <w:pPr>
              <w:pStyle w:val="TAL"/>
              <w:rPr>
                <w:kern w:val="2"/>
                <w:szCs w:val="22"/>
              </w:rPr>
            </w:pPr>
          </w:p>
        </w:tc>
        <w:tc>
          <w:tcPr>
            <w:tcW w:w="2392" w:type="pct"/>
            <w:shd w:val="clear" w:color="auto" w:fill="auto"/>
            <w:vAlign w:val="center"/>
          </w:tcPr>
          <w:p w14:paraId="687579DF" w14:textId="77777777" w:rsidR="005B0788" w:rsidRDefault="005B0788">
            <w:pPr>
              <w:pStyle w:val="TAL"/>
              <w:rPr>
                <w:kern w:val="2"/>
                <w:szCs w:val="22"/>
              </w:rPr>
            </w:pPr>
          </w:p>
        </w:tc>
      </w:tr>
    </w:tbl>
    <w:p w14:paraId="61069673" w14:textId="77777777" w:rsidR="005B0788" w:rsidRDefault="005B0788">
      <w:pPr>
        <w:rPr>
          <w:lang w:eastAsia="zh-CN"/>
        </w:rPr>
      </w:pPr>
    </w:p>
    <w:p w14:paraId="54C69C02" w14:textId="77777777" w:rsidR="005B078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625BD796" w14:textId="77777777" w:rsidR="005B0788"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3D51E3FA" w14:textId="77777777">
        <w:trPr>
          <w:jc w:val="center"/>
        </w:trPr>
        <w:tc>
          <w:tcPr>
            <w:tcW w:w="1604" w:type="dxa"/>
            <w:tcBorders>
              <w:bottom w:val="single" w:sz="6" w:space="0" w:color="auto"/>
            </w:tcBorders>
            <w:shd w:val="clear" w:color="auto" w:fill="C0C0C0"/>
          </w:tcPr>
          <w:p w14:paraId="786A6DAE"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25FEA466"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4F59E05"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DBBEBCD" w14:textId="77777777" w:rsidR="005B0788" w:rsidRDefault="00000000">
            <w:pPr>
              <w:pStyle w:val="TAH"/>
              <w:rPr>
                <w:kern w:val="2"/>
                <w:szCs w:val="22"/>
              </w:rPr>
            </w:pPr>
            <w:r>
              <w:rPr>
                <w:kern w:val="2"/>
                <w:szCs w:val="22"/>
              </w:rPr>
              <w:t>Description</w:t>
            </w:r>
          </w:p>
        </w:tc>
      </w:tr>
      <w:tr w:rsidR="005B0788" w14:paraId="4CB496B8" w14:textId="77777777">
        <w:trPr>
          <w:jc w:val="center"/>
        </w:trPr>
        <w:tc>
          <w:tcPr>
            <w:tcW w:w="1604" w:type="dxa"/>
            <w:tcBorders>
              <w:top w:val="single" w:sz="6" w:space="0" w:color="auto"/>
            </w:tcBorders>
            <w:shd w:val="clear" w:color="auto" w:fill="auto"/>
          </w:tcPr>
          <w:p w14:paraId="09A3B2C2" w14:textId="77777777" w:rsidR="005B0788" w:rsidRDefault="00000000">
            <w:pPr>
              <w:pStyle w:val="TAL"/>
              <w:rPr>
                <w:kern w:val="2"/>
                <w:szCs w:val="22"/>
              </w:rPr>
            </w:pPr>
            <w:proofErr w:type="spellStart"/>
            <w:r>
              <w:rPr>
                <w:rFonts w:hint="eastAsia"/>
                <w:kern w:val="2"/>
                <w:szCs w:val="22"/>
              </w:rPr>
              <w:t>TopicListSubscription</w:t>
            </w:r>
            <w:proofErr w:type="spellEnd"/>
          </w:p>
        </w:tc>
        <w:tc>
          <w:tcPr>
            <w:tcW w:w="518" w:type="dxa"/>
            <w:tcBorders>
              <w:top w:val="single" w:sz="6" w:space="0" w:color="auto"/>
            </w:tcBorders>
          </w:tcPr>
          <w:p w14:paraId="680D7425" w14:textId="77777777" w:rsidR="005B0788" w:rsidRDefault="00000000">
            <w:pPr>
              <w:pStyle w:val="TAC"/>
              <w:rPr>
                <w:kern w:val="2"/>
                <w:szCs w:val="22"/>
              </w:rPr>
            </w:pPr>
            <w:r>
              <w:rPr>
                <w:kern w:val="2"/>
                <w:szCs w:val="22"/>
              </w:rPr>
              <w:t>M</w:t>
            </w:r>
          </w:p>
        </w:tc>
        <w:tc>
          <w:tcPr>
            <w:tcW w:w="2268" w:type="dxa"/>
            <w:tcBorders>
              <w:top w:val="single" w:sz="6" w:space="0" w:color="auto"/>
            </w:tcBorders>
          </w:tcPr>
          <w:p w14:paraId="672DAE11" w14:textId="77777777" w:rsidR="005B0788"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5E7BC154" w14:textId="77777777" w:rsidR="005B0788" w:rsidRDefault="00000000">
            <w:pPr>
              <w:pStyle w:val="TAL"/>
              <w:rPr>
                <w:kern w:val="2"/>
                <w:szCs w:val="22"/>
              </w:rPr>
            </w:pPr>
            <w:r>
              <w:rPr>
                <w:rFonts w:hint="eastAsia"/>
                <w:kern w:val="2"/>
                <w:szCs w:val="22"/>
              </w:rPr>
              <w:t>Messaging Topic list subscription request information.</w:t>
            </w:r>
          </w:p>
        </w:tc>
      </w:tr>
    </w:tbl>
    <w:p w14:paraId="4706FD91" w14:textId="77777777" w:rsidR="005B0788" w:rsidRDefault="005B0788">
      <w:pPr>
        <w:rPr>
          <w:lang w:eastAsia="zh-CN"/>
        </w:rPr>
      </w:pPr>
    </w:p>
    <w:p w14:paraId="723A6CA7" w14:textId="77777777" w:rsidR="005B0788"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30EBBC12" w14:textId="77777777">
        <w:trPr>
          <w:jc w:val="center"/>
        </w:trPr>
        <w:tc>
          <w:tcPr>
            <w:tcW w:w="825" w:type="pct"/>
            <w:shd w:val="clear" w:color="auto" w:fill="C0C0C0"/>
          </w:tcPr>
          <w:p w14:paraId="46673FB9" w14:textId="77777777" w:rsidR="005B0788" w:rsidRDefault="00000000">
            <w:pPr>
              <w:pStyle w:val="TAH"/>
              <w:rPr>
                <w:kern w:val="2"/>
                <w:szCs w:val="22"/>
              </w:rPr>
            </w:pPr>
            <w:r>
              <w:rPr>
                <w:kern w:val="2"/>
                <w:szCs w:val="22"/>
              </w:rPr>
              <w:t>Data type</w:t>
            </w:r>
          </w:p>
        </w:tc>
        <w:tc>
          <w:tcPr>
            <w:tcW w:w="499" w:type="pct"/>
            <w:shd w:val="clear" w:color="auto" w:fill="C0C0C0"/>
          </w:tcPr>
          <w:p w14:paraId="02047C32" w14:textId="77777777" w:rsidR="005B0788" w:rsidRDefault="00000000">
            <w:pPr>
              <w:pStyle w:val="TAH"/>
              <w:rPr>
                <w:kern w:val="2"/>
                <w:szCs w:val="22"/>
              </w:rPr>
            </w:pPr>
            <w:r>
              <w:rPr>
                <w:kern w:val="2"/>
                <w:szCs w:val="22"/>
              </w:rPr>
              <w:t>P</w:t>
            </w:r>
          </w:p>
        </w:tc>
        <w:tc>
          <w:tcPr>
            <w:tcW w:w="738" w:type="pct"/>
            <w:shd w:val="clear" w:color="auto" w:fill="C0C0C0"/>
          </w:tcPr>
          <w:p w14:paraId="011D316E" w14:textId="77777777" w:rsidR="005B0788" w:rsidRDefault="00000000">
            <w:pPr>
              <w:pStyle w:val="TAH"/>
              <w:rPr>
                <w:kern w:val="2"/>
                <w:szCs w:val="22"/>
              </w:rPr>
            </w:pPr>
            <w:r>
              <w:rPr>
                <w:kern w:val="2"/>
                <w:szCs w:val="22"/>
              </w:rPr>
              <w:t>Cardinality</w:t>
            </w:r>
          </w:p>
        </w:tc>
        <w:tc>
          <w:tcPr>
            <w:tcW w:w="967" w:type="pct"/>
            <w:shd w:val="clear" w:color="auto" w:fill="C0C0C0"/>
          </w:tcPr>
          <w:p w14:paraId="57FE0355" w14:textId="77777777" w:rsidR="005B0788" w:rsidRDefault="00000000">
            <w:pPr>
              <w:pStyle w:val="TAH"/>
              <w:rPr>
                <w:kern w:val="2"/>
                <w:szCs w:val="22"/>
              </w:rPr>
            </w:pPr>
            <w:r>
              <w:rPr>
                <w:kern w:val="2"/>
                <w:szCs w:val="22"/>
              </w:rPr>
              <w:t>Response</w:t>
            </w:r>
          </w:p>
          <w:p w14:paraId="46D2B175" w14:textId="77777777" w:rsidR="005B0788" w:rsidRDefault="00000000">
            <w:pPr>
              <w:pStyle w:val="TAH"/>
              <w:rPr>
                <w:kern w:val="2"/>
                <w:szCs w:val="22"/>
              </w:rPr>
            </w:pPr>
            <w:r>
              <w:rPr>
                <w:kern w:val="2"/>
                <w:szCs w:val="22"/>
              </w:rPr>
              <w:t>codes</w:t>
            </w:r>
          </w:p>
        </w:tc>
        <w:tc>
          <w:tcPr>
            <w:tcW w:w="1971" w:type="pct"/>
            <w:shd w:val="clear" w:color="auto" w:fill="C0C0C0"/>
          </w:tcPr>
          <w:p w14:paraId="1BEEBD95" w14:textId="77777777" w:rsidR="005B0788" w:rsidRDefault="00000000">
            <w:pPr>
              <w:pStyle w:val="TAH"/>
              <w:rPr>
                <w:kern w:val="2"/>
                <w:szCs w:val="22"/>
              </w:rPr>
            </w:pPr>
            <w:r>
              <w:rPr>
                <w:kern w:val="2"/>
                <w:szCs w:val="22"/>
              </w:rPr>
              <w:t>Description</w:t>
            </w:r>
          </w:p>
        </w:tc>
      </w:tr>
      <w:tr w:rsidR="005B0788" w14:paraId="18F02890" w14:textId="77777777">
        <w:trPr>
          <w:jc w:val="center"/>
        </w:trPr>
        <w:tc>
          <w:tcPr>
            <w:tcW w:w="825" w:type="pct"/>
            <w:shd w:val="clear" w:color="auto" w:fill="auto"/>
          </w:tcPr>
          <w:p w14:paraId="5E9AC831" w14:textId="77777777" w:rsidR="005B0788" w:rsidRDefault="00000000">
            <w:pPr>
              <w:pStyle w:val="TAL"/>
              <w:rPr>
                <w:kern w:val="2"/>
                <w:szCs w:val="22"/>
              </w:rPr>
            </w:pPr>
            <w:proofErr w:type="spellStart"/>
            <w:r>
              <w:rPr>
                <w:rFonts w:hint="eastAsia"/>
                <w:kern w:val="2"/>
                <w:szCs w:val="22"/>
              </w:rPr>
              <w:t>TopicListSubscriptionAck</w:t>
            </w:r>
            <w:proofErr w:type="spellEnd"/>
          </w:p>
        </w:tc>
        <w:tc>
          <w:tcPr>
            <w:tcW w:w="499" w:type="pct"/>
          </w:tcPr>
          <w:p w14:paraId="72FEEED7" w14:textId="77777777" w:rsidR="005B0788" w:rsidRDefault="00000000">
            <w:pPr>
              <w:pStyle w:val="TAC"/>
              <w:rPr>
                <w:kern w:val="2"/>
                <w:szCs w:val="22"/>
              </w:rPr>
            </w:pPr>
            <w:r>
              <w:rPr>
                <w:kern w:val="2"/>
                <w:szCs w:val="22"/>
              </w:rPr>
              <w:t>M</w:t>
            </w:r>
          </w:p>
        </w:tc>
        <w:tc>
          <w:tcPr>
            <w:tcW w:w="738" w:type="pct"/>
          </w:tcPr>
          <w:p w14:paraId="391DB5A7" w14:textId="77777777" w:rsidR="005B0788" w:rsidRDefault="00000000">
            <w:pPr>
              <w:pStyle w:val="TAL"/>
              <w:rPr>
                <w:kern w:val="2"/>
                <w:szCs w:val="22"/>
              </w:rPr>
            </w:pPr>
            <w:r>
              <w:rPr>
                <w:kern w:val="2"/>
                <w:szCs w:val="22"/>
              </w:rPr>
              <w:t>1</w:t>
            </w:r>
          </w:p>
        </w:tc>
        <w:tc>
          <w:tcPr>
            <w:tcW w:w="967" w:type="pct"/>
          </w:tcPr>
          <w:p w14:paraId="43CE91C6" w14:textId="77777777" w:rsidR="005B0788" w:rsidRDefault="00000000">
            <w:pPr>
              <w:pStyle w:val="TAL"/>
              <w:rPr>
                <w:kern w:val="2"/>
                <w:szCs w:val="22"/>
                <w:lang w:eastAsia="zh-CN"/>
              </w:rPr>
            </w:pPr>
            <w:r>
              <w:rPr>
                <w:kern w:val="2"/>
                <w:szCs w:val="22"/>
                <w:lang w:eastAsia="zh-CN"/>
              </w:rPr>
              <w:t>201 Created</w:t>
            </w:r>
          </w:p>
        </w:tc>
        <w:tc>
          <w:tcPr>
            <w:tcW w:w="1971" w:type="pct"/>
            <w:shd w:val="clear" w:color="auto" w:fill="auto"/>
          </w:tcPr>
          <w:p w14:paraId="66BB250E" w14:textId="77777777" w:rsidR="005B0788" w:rsidRDefault="00000000">
            <w:pPr>
              <w:pStyle w:val="TAL"/>
              <w:rPr>
                <w:kern w:val="2"/>
                <w:szCs w:val="22"/>
              </w:rPr>
            </w:pPr>
            <w:r>
              <w:rPr>
                <w:rFonts w:hint="eastAsia"/>
                <w:kern w:val="2"/>
                <w:szCs w:val="22"/>
              </w:rPr>
              <w:t>The creation of an Messaging Topic list  subscription resource is confirmed.</w:t>
            </w:r>
          </w:p>
          <w:p w14:paraId="348978E8" w14:textId="77777777" w:rsidR="005B0788" w:rsidRDefault="00000000">
            <w:pPr>
              <w:pStyle w:val="TAL"/>
              <w:rPr>
                <w:kern w:val="2"/>
                <w:szCs w:val="22"/>
              </w:rPr>
            </w:pPr>
            <w:r>
              <w:rPr>
                <w:rFonts w:hint="eastAsia"/>
                <w:kern w:val="2"/>
                <w:szCs w:val="22"/>
              </w:rPr>
              <w:t>The URI of the created resource shall be returned in the "Location" HTTP header.</w:t>
            </w:r>
          </w:p>
        </w:tc>
      </w:tr>
      <w:tr w:rsidR="005B0788" w14:paraId="46BC1001" w14:textId="77777777">
        <w:trPr>
          <w:jc w:val="center"/>
        </w:trPr>
        <w:tc>
          <w:tcPr>
            <w:tcW w:w="5000" w:type="pct"/>
            <w:gridSpan w:val="5"/>
            <w:shd w:val="clear" w:color="auto" w:fill="auto"/>
          </w:tcPr>
          <w:p w14:paraId="5050CC57"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7BECD81" w14:textId="77777777" w:rsidR="005B0788" w:rsidRDefault="005B0788"/>
    <w:p w14:paraId="2DDEB138" w14:textId="77777777" w:rsidR="005B0788"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5B0788" w14:paraId="2EA8BC2F" w14:textId="77777777">
        <w:trPr>
          <w:jc w:val="center"/>
        </w:trPr>
        <w:tc>
          <w:tcPr>
            <w:tcW w:w="1271" w:type="pct"/>
            <w:tcBorders>
              <w:bottom w:val="single" w:sz="6" w:space="0" w:color="auto"/>
            </w:tcBorders>
            <w:shd w:val="clear" w:color="auto" w:fill="C0C0C0"/>
          </w:tcPr>
          <w:p w14:paraId="534185A3" w14:textId="77777777" w:rsidR="005B07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13B0A552"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7AC2EBDD"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2DF7C84"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2B897E9" w14:textId="77777777" w:rsidR="005B0788" w:rsidRDefault="00000000">
            <w:pPr>
              <w:pStyle w:val="TAH"/>
              <w:rPr>
                <w:kern w:val="2"/>
                <w:szCs w:val="22"/>
              </w:rPr>
            </w:pPr>
            <w:r>
              <w:rPr>
                <w:kern w:val="2"/>
                <w:szCs w:val="22"/>
              </w:rPr>
              <w:t>Description</w:t>
            </w:r>
          </w:p>
        </w:tc>
      </w:tr>
      <w:tr w:rsidR="005B0788" w14:paraId="1C235C54" w14:textId="77777777">
        <w:trPr>
          <w:jc w:val="center"/>
        </w:trPr>
        <w:tc>
          <w:tcPr>
            <w:tcW w:w="1271" w:type="pct"/>
            <w:tcBorders>
              <w:top w:val="single" w:sz="6" w:space="0" w:color="auto"/>
            </w:tcBorders>
            <w:shd w:val="clear" w:color="auto" w:fill="auto"/>
          </w:tcPr>
          <w:p w14:paraId="1A481857" w14:textId="77777777" w:rsidR="005B0788" w:rsidRDefault="00000000">
            <w:pPr>
              <w:pStyle w:val="TAL"/>
              <w:rPr>
                <w:kern w:val="2"/>
                <w:szCs w:val="22"/>
              </w:rPr>
            </w:pPr>
            <w:r>
              <w:rPr>
                <w:kern w:val="2"/>
                <w:szCs w:val="22"/>
              </w:rPr>
              <w:t>n/a</w:t>
            </w:r>
          </w:p>
        </w:tc>
        <w:tc>
          <w:tcPr>
            <w:tcW w:w="666" w:type="pct"/>
            <w:tcBorders>
              <w:top w:val="single" w:sz="6" w:space="0" w:color="auto"/>
            </w:tcBorders>
          </w:tcPr>
          <w:p w14:paraId="5ADA7D19" w14:textId="77777777" w:rsidR="005B0788" w:rsidRDefault="005B0788">
            <w:pPr>
              <w:pStyle w:val="TAL"/>
              <w:rPr>
                <w:kern w:val="2"/>
                <w:szCs w:val="22"/>
              </w:rPr>
            </w:pPr>
          </w:p>
        </w:tc>
        <w:tc>
          <w:tcPr>
            <w:tcW w:w="282" w:type="pct"/>
            <w:tcBorders>
              <w:top w:val="single" w:sz="6" w:space="0" w:color="auto"/>
            </w:tcBorders>
          </w:tcPr>
          <w:p w14:paraId="0AFE0A77" w14:textId="77777777" w:rsidR="005B0788" w:rsidRDefault="005B0788">
            <w:pPr>
              <w:pStyle w:val="TAC"/>
              <w:rPr>
                <w:kern w:val="2"/>
                <w:szCs w:val="22"/>
              </w:rPr>
            </w:pPr>
          </w:p>
        </w:tc>
        <w:tc>
          <w:tcPr>
            <w:tcW w:w="582" w:type="pct"/>
            <w:tcBorders>
              <w:top w:val="single" w:sz="6" w:space="0" w:color="auto"/>
            </w:tcBorders>
          </w:tcPr>
          <w:p w14:paraId="4EE43DAA" w14:textId="77777777" w:rsidR="005B0788" w:rsidRDefault="005B0788">
            <w:pPr>
              <w:pStyle w:val="TAL"/>
              <w:rPr>
                <w:kern w:val="2"/>
                <w:szCs w:val="22"/>
              </w:rPr>
            </w:pPr>
          </w:p>
        </w:tc>
        <w:tc>
          <w:tcPr>
            <w:tcW w:w="2199" w:type="pct"/>
            <w:tcBorders>
              <w:top w:val="single" w:sz="6" w:space="0" w:color="auto"/>
            </w:tcBorders>
            <w:shd w:val="clear" w:color="auto" w:fill="auto"/>
            <w:vAlign w:val="center"/>
          </w:tcPr>
          <w:p w14:paraId="251E72B5" w14:textId="77777777" w:rsidR="005B0788" w:rsidRDefault="005B0788">
            <w:pPr>
              <w:pStyle w:val="TAL"/>
              <w:rPr>
                <w:kern w:val="2"/>
                <w:szCs w:val="22"/>
              </w:rPr>
            </w:pPr>
          </w:p>
        </w:tc>
      </w:tr>
    </w:tbl>
    <w:p w14:paraId="1399BC70" w14:textId="77777777" w:rsidR="005B0788" w:rsidRDefault="005B0788"/>
    <w:p w14:paraId="0BDED7D4" w14:textId="77777777" w:rsidR="005B0788"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5B0788" w14:paraId="4F923509" w14:textId="77777777">
        <w:trPr>
          <w:jc w:val="center"/>
        </w:trPr>
        <w:tc>
          <w:tcPr>
            <w:tcW w:w="1202" w:type="pct"/>
            <w:tcBorders>
              <w:bottom w:val="single" w:sz="6" w:space="0" w:color="auto"/>
            </w:tcBorders>
            <w:shd w:val="clear" w:color="auto" w:fill="C0C0C0"/>
          </w:tcPr>
          <w:p w14:paraId="7F0A89E6" w14:textId="77777777" w:rsidR="005B07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52592B00" w14:textId="77777777" w:rsidR="005B07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41D36EF3"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75432D9"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42F8F1E" w14:textId="77777777" w:rsidR="005B0788" w:rsidRDefault="00000000">
            <w:pPr>
              <w:pStyle w:val="TAH"/>
              <w:rPr>
                <w:kern w:val="2"/>
                <w:szCs w:val="22"/>
              </w:rPr>
            </w:pPr>
            <w:r>
              <w:rPr>
                <w:kern w:val="2"/>
                <w:szCs w:val="22"/>
              </w:rPr>
              <w:t>Description</w:t>
            </w:r>
          </w:p>
        </w:tc>
      </w:tr>
      <w:tr w:rsidR="005B0788" w14:paraId="048DF8CC" w14:textId="77777777">
        <w:trPr>
          <w:jc w:val="center"/>
        </w:trPr>
        <w:tc>
          <w:tcPr>
            <w:tcW w:w="1202" w:type="pct"/>
            <w:tcBorders>
              <w:top w:val="single" w:sz="6" w:space="0" w:color="auto"/>
            </w:tcBorders>
            <w:shd w:val="clear" w:color="auto" w:fill="auto"/>
          </w:tcPr>
          <w:p w14:paraId="37096A85" w14:textId="77777777" w:rsidR="005B0788" w:rsidRDefault="00000000">
            <w:pPr>
              <w:pStyle w:val="TAL"/>
              <w:rPr>
                <w:kern w:val="2"/>
                <w:szCs w:val="22"/>
              </w:rPr>
            </w:pPr>
            <w:r>
              <w:rPr>
                <w:kern w:val="2"/>
                <w:szCs w:val="22"/>
              </w:rPr>
              <w:t>Location</w:t>
            </w:r>
          </w:p>
        </w:tc>
        <w:tc>
          <w:tcPr>
            <w:tcW w:w="731" w:type="pct"/>
            <w:tcBorders>
              <w:top w:val="single" w:sz="6" w:space="0" w:color="auto"/>
            </w:tcBorders>
          </w:tcPr>
          <w:p w14:paraId="7F483865" w14:textId="77777777" w:rsidR="005B0788" w:rsidRDefault="00000000">
            <w:pPr>
              <w:pStyle w:val="TAL"/>
              <w:rPr>
                <w:kern w:val="2"/>
                <w:szCs w:val="22"/>
              </w:rPr>
            </w:pPr>
            <w:r>
              <w:rPr>
                <w:kern w:val="2"/>
                <w:szCs w:val="22"/>
              </w:rPr>
              <w:t>String</w:t>
            </w:r>
          </w:p>
        </w:tc>
        <w:tc>
          <w:tcPr>
            <w:tcW w:w="215" w:type="pct"/>
            <w:tcBorders>
              <w:top w:val="single" w:sz="6" w:space="0" w:color="auto"/>
            </w:tcBorders>
          </w:tcPr>
          <w:p w14:paraId="10A870DB" w14:textId="77777777" w:rsidR="005B078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28FE4645" w14:textId="77777777" w:rsidR="005B078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DDA8E32" w14:textId="77777777" w:rsidR="005B0788" w:rsidRDefault="00000000">
            <w:pPr>
              <w:pStyle w:val="TAL"/>
              <w:rPr>
                <w:kern w:val="2"/>
                <w:szCs w:val="22"/>
              </w:rPr>
            </w:pPr>
            <w:r>
              <w:rPr>
                <w:rFonts w:hint="eastAsia"/>
                <w:kern w:val="2"/>
                <w:szCs w:val="22"/>
              </w:rPr>
              <w:t>Contains the URI of the newly created resource, according to the structure: {apiRoot}/msgs-topiclistevent/&lt;apiVersion&gt;/topiclist-subscriptions/{subscriptionId}</w:t>
            </w:r>
          </w:p>
        </w:tc>
      </w:tr>
    </w:tbl>
    <w:p w14:paraId="558E5B69" w14:textId="77777777" w:rsidR="005B0788" w:rsidRDefault="005B0788"/>
    <w:p w14:paraId="5155B8EA" w14:textId="77777777" w:rsidR="005B0788" w:rsidRDefault="00000000">
      <w:pPr>
        <w:pStyle w:val="Heading4"/>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60A3C6D1" w14:textId="77777777" w:rsidR="005B0788" w:rsidRDefault="00000000">
      <w:pPr>
        <w:pStyle w:val="Heading5"/>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60F29A7" w14:textId="77777777" w:rsidR="005B0788"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EBDAA76" w14:textId="77777777" w:rsidR="005B0788" w:rsidRDefault="00000000">
      <w:pPr>
        <w:pStyle w:val="Heading5"/>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D412C96" w14:textId="77777777" w:rsidR="005B0788" w:rsidRDefault="00000000">
      <w:pPr>
        <w:rPr>
          <w:lang w:eastAsia="zh-CN"/>
        </w:rPr>
      </w:pPr>
      <w:r>
        <w:rPr>
          <w:lang w:eastAsia="zh-CN"/>
        </w:rPr>
        <w:t xml:space="preserve">Resource URI: </w:t>
      </w:r>
      <w:r>
        <w:rPr>
          <w:b/>
          <w:bCs/>
          <w:lang w:eastAsia="zh-CN"/>
        </w:rPr>
        <w:t>{</w:t>
      </w:r>
      <w:proofErr w:type="spellStart"/>
      <w:r>
        <w:rPr>
          <w:b/>
          <w:bCs/>
          <w:lang w:eastAsia="zh-CN"/>
        </w:rPr>
        <w:t>apiRoot</w:t>
      </w:r>
      <w:proofErr w:type="spellEnd"/>
      <w:r>
        <w:rPr>
          <w:b/>
          <w:bCs/>
          <w:lang w:eastAsia="zh-CN"/>
        </w:rPr>
        <w:t>}/</w:t>
      </w:r>
      <w:proofErr w:type="spellStart"/>
      <w:r>
        <w:rPr>
          <w:rFonts w:hint="eastAsia"/>
          <w:b/>
          <w:bCs/>
          <w:lang w:eastAsia="zh-CN"/>
        </w:rPr>
        <w:t>msgs-topiclistevent</w:t>
      </w:r>
      <w:proofErr w:type="spellEnd"/>
      <w:r>
        <w:rPr>
          <w:b/>
          <w:bCs/>
          <w:lang w:eastAsia="zh-CN"/>
        </w:rPr>
        <w:t>/&lt;</w:t>
      </w:r>
      <w:proofErr w:type="spellStart"/>
      <w:r>
        <w:rPr>
          <w:b/>
          <w:bCs/>
          <w:lang w:eastAsia="zh-CN"/>
        </w:rPr>
        <w:t>apiVersion</w:t>
      </w:r>
      <w:proofErr w:type="spellEnd"/>
      <w:r>
        <w:rPr>
          <w:b/>
          <w:bCs/>
          <w:lang w:eastAsia="zh-CN"/>
        </w:rPr>
        <w:t>&gt;/</w:t>
      </w:r>
      <w:proofErr w:type="spellStart"/>
      <w:r>
        <w:rPr>
          <w:rFonts w:hint="eastAsia"/>
          <w:b/>
          <w:bCs/>
          <w:lang w:val="en-US" w:eastAsia="zh-CN"/>
        </w:rPr>
        <w:t>topiclist</w:t>
      </w:r>
      <w:proofErr w:type="spellEnd"/>
      <w:r>
        <w:rPr>
          <w:rFonts w:hint="eastAsia"/>
          <w:b/>
          <w:bCs/>
          <w:lang w:val="en-US" w:eastAsia="zh-CN"/>
        </w:rPr>
        <w:t>-subscription</w:t>
      </w:r>
      <w:r>
        <w:rPr>
          <w:b/>
          <w:bCs/>
          <w:lang w:eastAsia="zh-CN"/>
        </w:rPr>
        <w:t>s/{</w:t>
      </w:r>
      <w:proofErr w:type="spellStart"/>
      <w:r>
        <w:rPr>
          <w:rFonts w:hint="eastAsia"/>
          <w:b/>
          <w:bCs/>
          <w:lang w:val="en-US" w:eastAsia="zh-CN"/>
        </w:rPr>
        <w:t>subscrip</w:t>
      </w:r>
      <w:r>
        <w:rPr>
          <w:b/>
          <w:bCs/>
          <w:lang w:eastAsia="zh-CN"/>
        </w:rPr>
        <w:t>tionId</w:t>
      </w:r>
      <w:proofErr w:type="spellEnd"/>
      <w:r>
        <w:rPr>
          <w:b/>
          <w:bCs/>
          <w:lang w:eastAsia="zh-CN"/>
        </w:rPr>
        <w:t>}</w:t>
      </w:r>
    </w:p>
    <w:p w14:paraId="6858476A" w14:textId="77777777" w:rsidR="005B0788"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1DB88DF1"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5B0788" w14:paraId="5959A5D4" w14:textId="77777777">
        <w:trPr>
          <w:jc w:val="center"/>
        </w:trPr>
        <w:tc>
          <w:tcPr>
            <w:tcW w:w="559" w:type="pct"/>
            <w:shd w:val="clear" w:color="000000" w:fill="C0C0C0"/>
          </w:tcPr>
          <w:p w14:paraId="4C2A279F" w14:textId="77777777" w:rsidR="005B0788" w:rsidRDefault="00000000">
            <w:pPr>
              <w:pStyle w:val="TAH"/>
              <w:rPr>
                <w:kern w:val="2"/>
                <w:szCs w:val="22"/>
              </w:rPr>
            </w:pPr>
            <w:r>
              <w:rPr>
                <w:kern w:val="2"/>
                <w:szCs w:val="22"/>
              </w:rPr>
              <w:t>Name</w:t>
            </w:r>
          </w:p>
        </w:tc>
        <w:tc>
          <w:tcPr>
            <w:tcW w:w="708" w:type="pct"/>
            <w:shd w:val="clear" w:color="000000" w:fill="C0C0C0"/>
          </w:tcPr>
          <w:p w14:paraId="083EED23"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711BFA2E" w14:textId="77777777" w:rsidR="005B0788" w:rsidRDefault="00000000">
            <w:pPr>
              <w:pStyle w:val="TAH"/>
              <w:rPr>
                <w:kern w:val="2"/>
                <w:szCs w:val="22"/>
              </w:rPr>
            </w:pPr>
            <w:r>
              <w:rPr>
                <w:kern w:val="2"/>
                <w:szCs w:val="22"/>
              </w:rPr>
              <w:t>Definition</w:t>
            </w:r>
          </w:p>
        </w:tc>
      </w:tr>
      <w:tr w:rsidR="005B0788" w14:paraId="097749D0" w14:textId="77777777">
        <w:trPr>
          <w:jc w:val="center"/>
        </w:trPr>
        <w:tc>
          <w:tcPr>
            <w:tcW w:w="559" w:type="pct"/>
          </w:tcPr>
          <w:p w14:paraId="5F3B9E3D" w14:textId="77777777" w:rsidR="005B0788" w:rsidRDefault="00000000">
            <w:pPr>
              <w:pStyle w:val="TAL"/>
              <w:rPr>
                <w:kern w:val="2"/>
                <w:szCs w:val="22"/>
              </w:rPr>
            </w:pPr>
            <w:proofErr w:type="spellStart"/>
            <w:r>
              <w:rPr>
                <w:kern w:val="2"/>
                <w:szCs w:val="22"/>
              </w:rPr>
              <w:t>apiRoot</w:t>
            </w:r>
            <w:proofErr w:type="spellEnd"/>
          </w:p>
        </w:tc>
        <w:tc>
          <w:tcPr>
            <w:tcW w:w="708" w:type="pct"/>
          </w:tcPr>
          <w:p w14:paraId="0D327D67" w14:textId="77777777" w:rsidR="005B0788" w:rsidRDefault="00000000">
            <w:pPr>
              <w:pStyle w:val="TAL"/>
              <w:rPr>
                <w:kern w:val="2"/>
                <w:szCs w:val="22"/>
              </w:rPr>
            </w:pPr>
            <w:r>
              <w:rPr>
                <w:kern w:val="2"/>
                <w:szCs w:val="22"/>
              </w:rPr>
              <w:t>string</w:t>
            </w:r>
          </w:p>
        </w:tc>
        <w:tc>
          <w:tcPr>
            <w:tcW w:w="3733" w:type="pct"/>
            <w:vAlign w:val="center"/>
          </w:tcPr>
          <w:p w14:paraId="650199D4" w14:textId="77777777" w:rsidR="005B0788" w:rsidRDefault="00000000">
            <w:pPr>
              <w:pStyle w:val="TAL"/>
              <w:rPr>
                <w:kern w:val="2"/>
                <w:szCs w:val="22"/>
              </w:rPr>
            </w:pPr>
            <w:r>
              <w:rPr>
                <w:kern w:val="2"/>
                <w:szCs w:val="22"/>
              </w:rPr>
              <w:t>See clause 7.5</w:t>
            </w:r>
          </w:p>
        </w:tc>
      </w:tr>
      <w:tr w:rsidR="005B0788" w14:paraId="577940AE" w14:textId="77777777">
        <w:trPr>
          <w:jc w:val="center"/>
        </w:trPr>
        <w:tc>
          <w:tcPr>
            <w:tcW w:w="559" w:type="pct"/>
          </w:tcPr>
          <w:p w14:paraId="40576457" w14:textId="77777777" w:rsidR="005B0788" w:rsidRDefault="00000000">
            <w:pPr>
              <w:pStyle w:val="TAL"/>
              <w:rPr>
                <w:kern w:val="2"/>
                <w:szCs w:val="22"/>
                <w:lang w:eastAsia="zh-CN"/>
              </w:rPr>
            </w:pPr>
            <w:proofErr w:type="spellStart"/>
            <w:r>
              <w:rPr>
                <w:kern w:val="2"/>
                <w:szCs w:val="22"/>
                <w:lang w:eastAsia="zh-CN"/>
              </w:rPr>
              <w:t>apiVersion</w:t>
            </w:r>
            <w:proofErr w:type="spellEnd"/>
          </w:p>
        </w:tc>
        <w:tc>
          <w:tcPr>
            <w:tcW w:w="708" w:type="pct"/>
          </w:tcPr>
          <w:p w14:paraId="73B124C9" w14:textId="77777777" w:rsidR="005B0788" w:rsidRDefault="00000000">
            <w:pPr>
              <w:pStyle w:val="TAL"/>
              <w:rPr>
                <w:kern w:val="2"/>
                <w:szCs w:val="22"/>
                <w:lang w:eastAsia="zh-CN"/>
              </w:rPr>
            </w:pPr>
            <w:r>
              <w:rPr>
                <w:kern w:val="2"/>
                <w:szCs w:val="22"/>
              </w:rPr>
              <w:t>string</w:t>
            </w:r>
          </w:p>
        </w:tc>
        <w:tc>
          <w:tcPr>
            <w:tcW w:w="3733" w:type="pct"/>
            <w:vAlign w:val="center"/>
          </w:tcPr>
          <w:p w14:paraId="6DDD2249" w14:textId="77777777" w:rsidR="005B078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5B0788" w14:paraId="6E26537D" w14:textId="77777777">
        <w:trPr>
          <w:jc w:val="center"/>
        </w:trPr>
        <w:tc>
          <w:tcPr>
            <w:tcW w:w="559" w:type="pct"/>
          </w:tcPr>
          <w:p w14:paraId="61B33E48" w14:textId="77777777" w:rsidR="005B0788" w:rsidRDefault="00000000">
            <w:pPr>
              <w:pStyle w:val="TAL"/>
              <w:rPr>
                <w:kern w:val="2"/>
                <w:szCs w:val="22"/>
                <w:lang w:eastAsia="zh-CN"/>
              </w:rPr>
            </w:pPr>
            <w:proofErr w:type="spellStart"/>
            <w:r>
              <w:rPr>
                <w:rFonts w:hint="eastAsia"/>
                <w:kern w:val="2"/>
                <w:szCs w:val="22"/>
                <w:lang w:eastAsia="zh-CN"/>
              </w:rPr>
              <w:t>subscriptionId</w:t>
            </w:r>
            <w:proofErr w:type="spellEnd"/>
          </w:p>
        </w:tc>
        <w:tc>
          <w:tcPr>
            <w:tcW w:w="708" w:type="pct"/>
          </w:tcPr>
          <w:p w14:paraId="34693FA7" w14:textId="77777777" w:rsidR="005B0788" w:rsidRDefault="00000000">
            <w:pPr>
              <w:pStyle w:val="TAL"/>
              <w:rPr>
                <w:kern w:val="2"/>
                <w:szCs w:val="22"/>
              </w:rPr>
            </w:pPr>
            <w:r>
              <w:rPr>
                <w:rFonts w:hint="eastAsia"/>
                <w:kern w:val="2"/>
                <w:szCs w:val="22"/>
              </w:rPr>
              <w:t>string</w:t>
            </w:r>
          </w:p>
        </w:tc>
        <w:tc>
          <w:tcPr>
            <w:tcW w:w="3733" w:type="pct"/>
            <w:vAlign w:val="center"/>
          </w:tcPr>
          <w:p w14:paraId="44BBA7EF" w14:textId="77777777" w:rsidR="005B0788" w:rsidRDefault="00000000">
            <w:pPr>
              <w:pStyle w:val="TAL"/>
              <w:rPr>
                <w:kern w:val="2"/>
                <w:szCs w:val="22"/>
              </w:rPr>
            </w:pPr>
            <w:r>
              <w:rPr>
                <w:rFonts w:hint="eastAsia"/>
                <w:kern w:val="2"/>
                <w:szCs w:val="22"/>
              </w:rPr>
              <w:t>The MSGin5G Server Messaging Topic list subscription resource id</w:t>
            </w:r>
          </w:p>
        </w:tc>
      </w:tr>
    </w:tbl>
    <w:p w14:paraId="4F5DD02E" w14:textId="77777777" w:rsidR="005B0788" w:rsidRDefault="005B0788">
      <w:pPr>
        <w:rPr>
          <w:lang w:eastAsia="zh-CN"/>
        </w:rPr>
      </w:pPr>
    </w:p>
    <w:p w14:paraId="5D085298" w14:textId="77777777" w:rsidR="005B0788" w:rsidRDefault="00000000">
      <w:pPr>
        <w:pStyle w:val="Heading5"/>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235581EA" w14:textId="77777777" w:rsidR="005B0788" w:rsidRDefault="00000000">
      <w:pPr>
        <w:pStyle w:val="Heading6"/>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018"/>
    </w:p>
    <w:p w14:paraId="2265A8AE" w14:textId="77777777" w:rsidR="005B07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3104D74E"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5B0788" w14:paraId="48FC8932" w14:textId="77777777">
        <w:trPr>
          <w:jc w:val="center"/>
        </w:trPr>
        <w:tc>
          <w:tcPr>
            <w:tcW w:w="844" w:type="pct"/>
            <w:shd w:val="clear" w:color="auto" w:fill="C0C0C0"/>
          </w:tcPr>
          <w:p w14:paraId="21C498BD" w14:textId="77777777" w:rsidR="005B0788" w:rsidRDefault="00000000">
            <w:pPr>
              <w:pStyle w:val="TAH"/>
              <w:rPr>
                <w:kern w:val="2"/>
                <w:szCs w:val="22"/>
              </w:rPr>
            </w:pPr>
            <w:r>
              <w:rPr>
                <w:kern w:val="2"/>
                <w:szCs w:val="22"/>
              </w:rPr>
              <w:t>Name</w:t>
            </w:r>
          </w:p>
        </w:tc>
        <w:tc>
          <w:tcPr>
            <w:tcW w:w="947" w:type="pct"/>
            <w:shd w:val="clear" w:color="auto" w:fill="C0C0C0"/>
          </w:tcPr>
          <w:p w14:paraId="0E24567E" w14:textId="77777777" w:rsidR="005B0788" w:rsidRDefault="00000000">
            <w:pPr>
              <w:pStyle w:val="TAH"/>
              <w:rPr>
                <w:kern w:val="2"/>
                <w:szCs w:val="22"/>
              </w:rPr>
            </w:pPr>
            <w:r>
              <w:rPr>
                <w:kern w:val="2"/>
                <w:szCs w:val="22"/>
              </w:rPr>
              <w:t>Data type</w:t>
            </w:r>
          </w:p>
        </w:tc>
        <w:tc>
          <w:tcPr>
            <w:tcW w:w="209" w:type="pct"/>
            <w:shd w:val="clear" w:color="auto" w:fill="C0C0C0"/>
          </w:tcPr>
          <w:p w14:paraId="2316CC5C" w14:textId="77777777" w:rsidR="005B0788" w:rsidRDefault="00000000">
            <w:pPr>
              <w:pStyle w:val="TAH"/>
              <w:rPr>
                <w:kern w:val="2"/>
                <w:szCs w:val="22"/>
              </w:rPr>
            </w:pPr>
            <w:r>
              <w:rPr>
                <w:kern w:val="2"/>
                <w:szCs w:val="22"/>
              </w:rPr>
              <w:t>P</w:t>
            </w:r>
          </w:p>
        </w:tc>
        <w:tc>
          <w:tcPr>
            <w:tcW w:w="608" w:type="pct"/>
            <w:shd w:val="clear" w:color="auto" w:fill="C0C0C0"/>
          </w:tcPr>
          <w:p w14:paraId="3CAA9BD2"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78289C2E" w14:textId="77777777" w:rsidR="005B0788" w:rsidRDefault="00000000">
            <w:pPr>
              <w:pStyle w:val="TAH"/>
              <w:rPr>
                <w:kern w:val="2"/>
                <w:szCs w:val="22"/>
              </w:rPr>
            </w:pPr>
            <w:r>
              <w:rPr>
                <w:kern w:val="2"/>
                <w:szCs w:val="22"/>
              </w:rPr>
              <w:t>Description</w:t>
            </w:r>
          </w:p>
        </w:tc>
      </w:tr>
      <w:tr w:rsidR="005B0788" w14:paraId="2CBA6915" w14:textId="77777777">
        <w:trPr>
          <w:jc w:val="center"/>
        </w:trPr>
        <w:tc>
          <w:tcPr>
            <w:tcW w:w="844" w:type="pct"/>
            <w:shd w:val="clear" w:color="auto" w:fill="auto"/>
          </w:tcPr>
          <w:p w14:paraId="1B282001" w14:textId="77777777" w:rsidR="005B0788" w:rsidRDefault="00000000">
            <w:pPr>
              <w:pStyle w:val="TAL"/>
              <w:rPr>
                <w:kern w:val="2"/>
                <w:szCs w:val="22"/>
              </w:rPr>
            </w:pPr>
            <w:r>
              <w:rPr>
                <w:kern w:val="2"/>
                <w:szCs w:val="22"/>
              </w:rPr>
              <w:t>n/a</w:t>
            </w:r>
          </w:p>
        </w:tc>
        <w:tc>
          <w:tcPr>
            <w:tcW w:w="947" w:type="pct"/>
          </w:tcPr>
          <w:p w14:paraId="6D607BDC" w14:textId="77777777" w:rsidR="005B0788" w:rsidRDefault="005B0788">
            <w:pPr>
              <w:pStyle w:val="TAL"/>
              <w:rPr>
                <w:kern w:val="2"/>
                <w:szCs w:val="22"/>
              </w:rPr>
            </w:pPr>
          </w:p>
        </w:tc>
        <w:tc>
          <w:tcPr>
            <w:tcW w:w="209" w:type="pct"/>
          </w:tcPr>
          <w:p w14:paraId="297C9B4A" w14:textId="77777777" w:rsidR="005B0788" w:rsidRDefault="005B0788">
            <w:pPr>
              <w:pStyle w:val="TAC"/>
              <w:rPr>
                <w:kern w:val="2"/>
                <w:szCs w:val="22"/>
              </w:rPr>
            </w:pPr>
          </w:p>
        </w:tc>
        <w:tc>
          <w:tcPr>
            <w:tcW w:w="608" w:type="pct"/>
          </w:tcPr>
          <w:p w14:paraId="2C5E1CCF" w14:textId="77777777" w:rsidR="005B0788" w:rsidRDefault="005B0788">
            <w:pPr>
              <w:pStyle w:val="TAL"/>
              <w:rPr>
                <w:kern w:val="2"/>
                <w:szCs w:val="22"/>
              </w:rPr>
            </w:pPr>
          </w:p>
        </w:tc>
        <w:tc>
          <w:tcPr>
            <w:tcW w:w="2392" w:type="pct"/>
            <w:shd w:val="clear" w:color="auto" w:fill="auto"/>
            <w:vAlign w:val="center"/>
          </w:tcPr>
          <w:p w14:paraId="3183EA25" w14:textId="77777777" w:rsidR="005B0788" w:rsidRDefault="005B0788">
            <w:pPr>
              <w:pStyle w:val="TAL"/>
              <w:rPr>
                <w:kern w:val="2"/>
                <w:szCs w:val="22"/>
              </w:rPr>
            </w:pPr>
          </w:p>
        </w:tc>
      </w:tr>
    </w:tbl>
    <w:p w14:paraId="065E03BA" w14:textId="77777777" w:rsidR="005B0788" w:rsidRDefault="005B0788">
      <w:pPr>
        <w:rPr>
          <w:lang w:eastAsia="zh-CN"/>
        </w:rPr>
      </w:pPr>
    </w:p>
    <w:p w14:paraId="5FC1B9C8" w14:textId="77777777" w:rsidR="005B078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260104E0"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3F2AE3B9" w14:textId="77777777">
        <w:trPr>
          <w:jc w:val="center"/>
        </w:trPr>
        <w:tc>
          <w:tcPr>
            <w:tcW w:w="1604" w:type="dxa"/>
            <w:tcBorders>
              <w:bottom w:val="single" w:sz="6" w:space="0" w:color="auto"/>
            </w:tcBorders>
            <w:shd w:val="clear" w:color="auto" w:fill="C0C0C0"/>
          </w:tcPr>
          <w:p w14:paraId="1024C957"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E4CB86A"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04BA1FD"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092148B" w14:textId="77777777" w:rsidR="005B0788" w:rsidRDefault="00000000">
            <w:pPr>
              <w:pStyle w:val="TAH"/>
              <w:rPr>
                <w:kern w:val="2"/>
                <w:szCs w:val="22"/>
              </w:rPr>
            </w:pPr>
            <w:r>
              <w:rPr>
                <w:kern w:val="2"/>
                <w:szCs w:val="22"/>
              </w:rPr>
              <w:t>Description</w:t>
            </w:r>
          </w:p>
        </w:tc>
      </w:tr>
      <w:tr w:rsidR="005B0788" w14:paraId="253153A6" w14:textId="77777777">
        <w:trPr>
          <w:jc w:val="center"/>
        </w:trPr>
        <w:tc>
          <w:tcPr>
            <w:tcW w:w="1604" w:type="dxa"/>
            <w:tcBorders>
              <w:top w:val="single" w:sz="6" w:space="0" w:color="auto"/>
            </w:tcBorders>
            <w:shd w:val="clear" w:color="auto" w:fill="auto"/>
          </w:tcPr>
          <w:p w14:paraId="6B6F1821" w14:textId="77777777" w:rsidR="005B0788" w:rsidRDefault="00000000">
            <w:pPr>
              <w:pStyle w:val="TAL"/>
              <w:rPr>
                <w:kern w:val="2"/>
                <w:szCs w:val="22"/>
              </w:rPr>
            </w:pPr>
            <w:proofErr w:type="spellStart"/>
            <w:r>
              <w:rPr>
                <w:rFonts w:hint="eastAsia"/>
                <w:kern w:val="2"/>
                <w:szCs w:val="22"/>
              </w:rPr>
              <w:t>TopicListUnsubscription</w:t>
            </w:r>
            <w:proofErr w:type="spellEnd"/>
          </w:p>
        </w:tc>
        <w:tc>
          <w:tcPr>
            <w:tcW w:w="518" w:type="dxa"/>
            <w:tcBorders>
              <w:top w:val="single" w:sz="6" w:space="0" w:color="auto"/>
            </w:tcBorders>
          </w:tcPr>
          <w:p w14:paraId="1FFDA7B8" w14:textId="77777777" w:rsidR="005B0788" w:rsidRDefault="00000000">
            <w:pPr>
              <w:pStyle w:val="TAC"/>
              <w:rPr>
                <w:kern w:val="2"/>
                <w:szCs w:val="22"/>
              </w:rPr>
            </w:pPr>
            <w:r>
              <w:rPr>
                <w:rFonts w:hint="eastAsia"/>
                <w:kern w:val="2"/>
                <w:szCs w:val="22"/>
              </w:rPr>
              <w:t>M</w:t>
            </w:r>
          </w:p>
        </w:tc>
        <w:tc>
          <w:tcPr>
            <w:tcW w:w="2268" w:type="dxa"/>
            <w:tcBorders>
              <w:top w:val="single" w:sz="6" w:space="0" w:color="auto"/>
            </w:tcBorders>
          </w:tcPr>
          <w:p w14:paraId="61180FE3" w14:textId="77777777" w:rsidR="005B0788" w:rsidRDefault="00000000">
            <w:pPr>
              <w:pStyle w:val="TAL"/>
              <w:rPr>
                <w:kern w:val="2"/>
                <w:szCs w:val="22"/>
              </w:rPr>
            </w:pPr>
            <w:r>
              <w:rPr>
                <w:rFonts w:hint="eastAsia"/>
                <w:kern w:val="2"/>
                <w:szCs w:val="22"/>
              </w:rPr>
              <w:t>1</w:t>
            </w:r>
          </w:p>
        </w:tc>
        <w:tc>
          <w:tcPr>
            <w:tcW w:w="5239" w:type="dxa"/>
            <w:tcBorders>
              <w:top w:val="single" w:sz="6" w:space="0" w:color="auto"/>
            </w:tcBorders>
            <w:shd w:val="clear" w:color="auto" w:fill="auto"/>
          </w:tcPr>
          <w:p w14:paraId="732673B1" w14:textId="77777777" w:rsidR="005B0788" w:rsidRDefault="00000000">
            <w:pPr>
              <w:pStyle w:val="TAL"/>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14:paraId="7062D501" w14:textId="77777777" w:rsidR="005B0788" w:rsidRDefault="005B0788">
      <w:pPr>
        <w:rPr>
          <w:lang w:eastAsia="zh-CN"/>
        </w:rPr>
      </w:pPr>
    </w:p>
    <w:p w14:paraId="1A926F11"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5B0788" w14:paraId="70D32862" w14:textId="77777777">
        <w:trPr>
          <w:jc w:val="center"/>
        </w:trPr>
        <w:tc>
          <w:tcPr>
            <w:tcW w:w="825" w:type="pct"/>
            <w:shd w:val="clear" w:color="auto" w:fill="C0C0C0"/>
          </w:tcPr>
          <w:p w14:paraId="7EBBA1A2" w14:textId="77777777" w:rsidR="005B0788" w:rsidRDefault="00000000">
            <w:pPr>
              <w:pStyle w:val="TAH"/>
              <w:rPr>
                <w:kern w:val="2"/>
                <w:szCs w:val="22"/>
              </w:rPr>
            </w:pPr>
            <w:r>
              <w:rPr>
                <w:kern w:val="2"/>
                <w:szCs w:val="22"/>
              </w:rPr>
              <w:t>Data type</w:t>
            </w:r>
          </w:p>
        </w:tc>
        <w:tc>
          <w:tcPr>
            <w:tcW w:w="499" w:type="pct"/>
            <w:shd w:val="clear" w:color="auto" w:fill="C0C0C0"/>
          </w:tcPr>
          <w:p w14:paraId="7F34C879" w14:textId="77777777" w:rsidR="005B0788" w:rsidRDefault="00000000">
            <w:pPr>
              <w:pStyle w:val="TAH"/>
              <w:rPr>
                <w:kern w:val="2"/>
                <w:szCs w:val="22"/>
              </w:rPr>
            </w:pPr>
            <w:r>
              <w:rPr>
                <w:kern w:val="2"/>
                <w:szCs w:val="22"/>
              </w:rPr>
              <w:t>P</w:t>
            </w:r>
          </w:p>
        </w:tc>
        <w:tc>
          <w:tcPr>
            <w:tcW w:w="738" w:type="pct"/>
            <w:shd w:val="clear" w:color="auto" w:fill="C0C0C0"/>
          </w:tcPr>
          <w:p w14:paraId="26FBB747" w14:textId="77777777" w:rsidR="005B0788" w:rsidRDefault="00000000">
            <w:pPr>
              <w:pStyle w:val="TAH"/>
              <w:rPr>
                <w:kern w:val="2"/>
                <w:szCs w:val="22"/>
              </w:rPr>
            </w:pPr>
            <w:r>
              <w:rPr>
                <w:kern w:val="2"/>
                <w:szCs w:val="22"/>
              </w:rPr>
              <w:t>Cardinality</w:t>
            </w:r>
          </w:p>
        </w:tc>
        <w:tc>
          <w:tcPr>
            <w:tcW w:w="966" w:type="pct"/>
            <w:shd w:val="clear" w:color="auto" w:fill="C0C0C0"/>
          </w:tcPr>
          <w:p w14:paraId="21B2F93C" w14:textId="77777777" w:rsidR="005B0788" w:rsidRDefault="00000000">
            <w:pPr>
              <w:pStyle w:val="TAH"/>
              <w:rPr>
                <w:kern w:val="2"/>
                <w:szCs w:val="22"/>
              </w:rPr>
            </w:pPr>
            <w:r>
              <w:rPr>
                <w:kern w:val="2"/>
                <w:szCs w:val="22"/>
              </w:rPr>
              <w:t>Response</w:t>
            </w:r>
          </w:p>
          <w:p w14:paraId="6A102F7D" w14:textId="77777777" w:rsidR="005B0788" w:rsidRDefault="00000000">
            <w:pPr>
              <w:pStyle w:val="TAH"/>
              <w:rPr>
                <w:kern w:val="2"/>
                <w:szCs w:val="22"/>
              </w:rPr>
            </w:pPr>
            <w:r>
              <w:rPr>
                <w:kern w:val="2"/>
                <w:szCs w:val="22"/>
              </w:rPr>
              <w:t>codes</w:t>
            </w:r>
          </w:p>
        </w:tc>
        <w:tc>
          <w:tcPr>
            <w:tcW w:w="1970" w:type="pct"/>
            <w:shd w:val="clear" w:color="auto" w:fill="C0C0C0"/>
          </w:tcPr>
          <w:p w14:paraId="09FAAD33" w14:textId="77777777" w:rsidR="005B0788" w:rsidRDefault="00000000">
            <w:pPr>
              <w:pStyle w:val="TAH"/>
              <w:rPr>
                <w:kern w:val="2"/>
                <w:szCs w:val="22"/>
              </w:rPr>
            </w:pPr>
            <w:r>
              <w:rPr>
                <w:kern w:val="2"/>
                <w:szCs w:val="22"/>
              </w:rPr>
              <w:t>Description</w:t>
            </w:r>
          </w:p>
        </w:tc>
      </w:tr>
      <w:tr w:rsidR="005B0788" w14:paraId="496936E5" w14:textId="77777777">
        <w:trPr>
          <w:jc w:val="center"/>
        </w:trPr>
        <w:tc>
          <w:tcPr>
            <w:tcW w:w="825" w:type="pct"/>
            <w:shd w:val="clear" w:color="auto" w:fill="auto"/>
          </w:tcPr>
          <w:p w14:paraId="6FC133E8" w14:textId="77777777" w:rsidR="005B0788" w:rsidRDefault="00000000">
            <w:pPr>
              <w:pStyle w:val="TAL"/>
              <w:rPr>
                <w:kern w:val="2"/>
                <w:szCs w:val="22"/>
              </w:rPr>
            </w:pPr>
            <w:r>
              <w:rPr>
                <w:rFonts w:hint="eastAsia"/>
                <w:kern w:val="2"/>
                <w:szCs w:val="22"/>
              </w:rPr>
              <w:t>n/a</w:t>
            </w:r>
          </w:p>
        </w:tc>
        <w:tc>
          <w:tcPr>
            <w:tcW w:w="499" w:type="pct"/>
          </w:tcPr>
          <w:p w14:paraId="61F1324E" w14:textId="77777777" w:rsidR="005B0788" w:rsidRDefault="005B0788">
            <w:pPr>
              <w:pStyle w:val="TAC"/>
              <w:rPr>
                <w:kern w:val="2"/>
                <w:szCs w:val="22"/>
              </w:rPr>
            </w:pPr>
          </w:p>
        </w:tc>
        <w:tc>
          <w:tcPr>
            <w:tcW w:w="738" w:type="pct"/>
          </w:tcPr>
          <w:p w14:paraId="7D23D13E" w14:textId="77777777" w:rsidR="005B0788" w:rsidRDefault="005B0788">
            <w:pPr>
              <w:pStyle w:val="TAL"/>
              <w:rPr>
                <w:kern w:val="2"/>
                <w:szCs w:val="22"/>
              </w:rPr>
            </w:pPr>
          </w:p>
        </w:tc>
        <w:tc>
          <w:tcPr>
            <w:tcW w:w="966" w:type="pct"/>
          </w:tcPr>
          <w:p w14:paraId="621F41D7" w14:textId="77777777" w:rsidR="005B0788" w:rsidRDefault="00000000">
            <w:pPr>
              <w:pStyle w:val="TAL"/>
              <w:rPr>
                <w:kern w:val="2"/>
                <w:szCs w:val="22"/>
                <w:lang w:eastAsia="zh-CN"/>
              </w:rPr>
            </w:pPr>
            <w:r>
              <w:rPr>
                <w:rFonts w:hint="eastAsia"/>
                <w:kern w:val="2"/>
                <w:szCs w:val="22"/>
                <w:lang w:eastAsia="zh-CN"/>
              </w:rPr>
              <w:t>204 No Content</w:t>
            </w:r>
          </w:p>
        </w:tc>
        <w:tc>
          <w:tcPr>
            <w:tcW w:w="1970" w:type="pct"/>
            <w:shd w:val="clear" w:color="auto" w:fill="auto"/>
          </w:tcPr>
          <w:p w14:paraId="642DBAEE" w14:textId="77777777" w:rsidR="005B0788" w:rsidRDefault="00000000">
            <w:pPr>
              <w:pStyle w:val="TAL"/>
              <w:rPr>
                <w:kern w:val="2"/>
                <w:szCs w:val="22"/>
              </w:rPr>
            </w:pPr>
            <w:r>
              <w:rPr>
                <w:rFonts w:hint="eastAsia"/>
                <w:kern w:val="2"/>
                <w:szCs w:val="22"/>
              </w:rPr>
              <w:t xml:space="preserve">Successful response. The individual MSGin5G Server Messaging Topic list subscription matching the </w:t>
            </w:r>
            <w:proofErr w:type="spellStart"/>
            <w:r>
              <w:rPr>
                <w:rFonts w:hint="eastAsia"/>
                <w:kern w:val="2"/>
                <w:szCs w:val="22"/>
              </w:rPr>
              <w:t>subscriptionId</w:t>
            </w:r>
            <w:proofErr w:type="spellEnd"/>
            <w:r>
              <w:rPr>
                <w:rFonts w:hint="eastAsia"/>
                <w:kern w:val="2"/>
                <w:szCs w:val="22"/>
              </w:rPr>
              <w:t xml:space="preserve"> is successfully deleted.</w:t>
            </w:r>
          </w:p>
        </w:tc>
      </w:tr>
      <w:tr w:rsidR="005B0788" w14:paraId="4F7E08B2" w14:textId="77777777">
        <w:trPr>
          <w:jc w:val="center"/>
        </w:trPr>
        <w:tc>
          <w:tcPr>
            <w:tcW w:w="825" w:type="pct"/>
            <w:shd w:val="clear" w:color="auto" w:fill="auto"/>
          </w:tcPr>
          <w:p w14:paraId="646BC163" w14:textId="77777777" w:rsidR="005B0788" w:rsidRDefault="00000000">
            <w:pPr>
              <w:pStyle w:val="TAL"/>
              <w:rPr>
                <w:kern w:val="2"/>
                <w:szCs w:val="22"/>
              </w:rPr>
            </w:pPr>
            <w:proofErr w:type="spellStart"/>
            <w:r>
              <w:rPr>
                <w:rFonts w:hint="eastAsia"/>
                <w:kern w:val="2"/>
                <w:szCs w:val="22"/>
              </w:rPr>
              <w:t>TopicListUnsubcriptionAck</w:t>
            </w:r>
            <w:proofErr w:type="spellEnd"/>
          </w:p>
        </w:tc>
        <w:tc>
          <w:tcPr>
            <w:tcW w:w="499" w:type="pct"/>
          </w:tcPr>
          <w:p w14:paraId="14E6D6C6" w14:textId="77777777" w:rsidR="005B0788" w:rsidRDefault="00000000">
            <w:pPr>
              <w:pStyle w:val="TAC"/>
              <w:rPr>
                <w:kern w:val="2"/>
                <w:szCs w:val="22"/>
              </w:rPr>
            </w:pPr>
            <w:r>
              <w:rPr>
                <w:kern w:val="2"/>
                <w:szCs w:val="22"/>
              </w:rPr>
              <w:t>M</w:t>
            </w:r>
          </w:p>
        </w:tc>
        <w:tc>
          <w:tcPr>
            <w:tcW w:w="738" w:type="pct"/>
          </w:tcPr>
          <w:p w14:paraId="76CA1B4E" w14:textId="77777777" w:rsidR="005B0788" w:rsidRDefault="00000000">
            <w:pPr>
              <w:pStyle w:val="TAL"/>
              <w:rPr>
                <w:kern w:val="2"/>
                <w:szCs w:val="22"/>
              </w:rPr>
            </w:pPr>
            <w:r>
              <w:rPr>
                <w:kern w:val="2"/>
                <w:szCs w:val="22"/>
              </w:rPr>
              <w:t>1</w:t>
            </w:r>
          </w:p>
        </w:tc>
        <w:tc>
          <w:tcPr>
            <w:tcW w:w="966" w:type="pct"/>
          </w:tcPr>
          <w:p w14:paraId="42867413" w14:textId="77777777" w:rsidR="005B0788" w:rsidRDefault="00000000">
            <w:pPr>
              <w:pStyle w:val="TAL"/>
              <w:rPr>
                <w:kern w:val="2"/>
                <w:szCs w:val="22"/>
                <w:lang w:eastAsia="zh-CN"/>
              </w:rPr>
            </w:pPr>
            <w:r>
              <w:rPr>
                <w:rFonts w:hint="eastAsia"/>
                <w:kern w:val="2"/>
                <w:szCs w:val="22"/>
                <w:lang w:eastAsia="zh-CN"/>
              </w:rPr>
              <w:t>200 OK</w:t>
            </w:r>
          </w:p>
        </w:tc>
        <w:tc>
          <w:tcPr>
            <w:tcW w:w="1970" w:type="pct"/>
            <w:shd w:val="clear" w:color="auto" w:fill="auto"/>
          </w:tcPr>
          <w:p w14:paraId="3B1FD6BE" w14:textId="77777777" w:rsidR="005B0788" w:rsidRDefault="00000000">
            <w:pPr>
              <w:pStyle w:val="TAL"/>
              <w:rPr>
                <w:kern w:val="2"/>
                <w:szCs w:val="22"/>
              </w:rPr>
            </w:pPr>
            <w:r>
              <w:rPr>
                <w:rFonts w:hint="eastAsia"/>
                <w:kern w:val="2"/>
                <w:szCs w:val="22"/>
              </w:rPr>
              <w:t xml:space="preserve">Response of successfully handled Topic list </w:t>
            </w:r>
            <w:proofErr w:type="spellStart"/>
            <w:r>
              <w:rPr>
                <w:rFonts w:hint="eastAsia"/>
                <w:kern w:val="2"/>
                <w:szCs w:val="22"/>
              </w:rPr>
              <w:t>unsubscription</w:t>
            </w:r>
            <w:proofErr w:type="spellEnd"/>
            <w:r>
              <w:rPr>
                <w:rFonts w:hint="eastAsia"/>
                <w:kern w:val="2"/>
                <w:szCs w:val="22"/>
              </w:rPr>
              <w:t xml:space="preserve"> request with status information if subscription is not deleted.</w:t>
            </w:r>
          </w:p>
        </w:tc>
      </w:tr>
      <w:tr w:rsidR="005B0788" w14:paraId="442ADD50" w14:textId="77777777">
        <w:trPr>
          <w:jc w:val="center"/>
        </w:trPr>
        <w:tc>
          <w:tcPr>
            <w:tcW w:w="5000" w:type="pct"/>
            <w:gridSpan w:val="5"/>
            <w:shd w:val="clear" w:color="auto" w:fill="auto"/>
          </w:tcPr>
          <w:p w14:paraId="31206E0E"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B7911D1" w14:textId="77777777" w:rsidR="005B0788" w:rsidRDefault="005B0788"/>
    <w:p w14:paraId="2EAD4AE8"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5B0788" w14:paraId="6EB516CF" w14:textId="77777777">
        <w:trPr>
          <w:jc w:val="center"/>
        </w:trPr>
        <w:tc>
          <w:tcPr>
            <w:tcW w:w="1271" w:type="pct"/>
            <w:tcBorders>
              <w:bottom w:val="single" w:sz="6" w:space="0" w:color="auto"/>
            </w:tcBorders>
            <w:shd w:val="clear" w:color="auto" w:fill="C0C0C0"/>
          </w:tcPr>
          <w:p w14:paraId="491F60CD" w14:textId="77777777" w:rsidR="005B07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53D16CFE"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44F21EB"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AD4FF74"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858B8C5" w14:textId="77777777" w:rsidR="005B0788" w:rsidRDefault="00000000">
            <w:pPr>
              <w:pStyle w:val="TAH"/>
              <w:rPr>
                <w:kern w:val="2"/>
                <w:szCs w:val="22"/>
              </w:rPr>
            </w:pPr>
            <w:r>
              <w:rPr>
                <w:kern w:val="2"/>
                <w:szCs w:val="22"/>
              </w:rPr>
              <w:t>Description</w:t>
            </w:r>
          </w:p>
        </w:tc>
      </w:tr>
      <w:tr w:rsidR="005B0788" w14:paraId="43F05CA9" w14:textId="77777777">
        <w:trPr>
          <w:jc w:val="center"/>
        </w:trPr>
        <w:tc>
          <w:tcPr>
            <w:tcW w:w="1271" w:type="pct"/>
            <w:tcBorders>
              <w:top w:val="single" w:sz="6" w:space="0" w:color="auto"/>
            </w:tcBorders>
            <w:shd w:val="clear" w:color="auto" w:fill="auto"/>
          </w:tcPr>
          <w:p w14:paraId="3438FAB6" w14:textId="77777777" w:rsidR="005B0788" w:rsidRDefault="00000000">
            <w:pPr>
              <w:pStyle w:val="TAL"/>
              <w:rPr>
                <w:kern w:val="2"/>
                <w:szCs w:val="22"/>
              </w:rPr>
            </w:pPr>
            <w:r>
              <w:rPr>
                <w:kern w:val="2"/>
                <w:szCs w:val="22"/>
              </w:rPr>
              <w:t>n/a</w:t>
            </w:r>
          </w:p>
        </w:tc>
        <w:tc>
          <w:tcPr>
            <w:tcW w:w="666" w:type="pct"/>
            <w:tcBorders>
              <w:top w:val="single" w:sz="6" w:space="0" w:color="auto"/>
            </w:tcBorders>
          </w:tcPr>
          <w:p w14:paraId="08F6E72C" w14:textId="77777777" w:rsidR="005B0788" w:rsidRDefault="005B0788">
            <w:pPr>
              <w:pStyle w:val="TAL"/>
              <w:rPr>
                <w:kern w:val="2"/>
                <w:szCs w:val="22"/>
              </w:rPr>
            </w:pPr>
          </w:p>
        </w:tc>
        <w:tc>
          <w:tcPr>
            <w:tcW w:w="282" w:type="pct"/>
            <w:tcBorders>
              <w:top w:val="single" w:sz="6" w:space="0" w:color="auto"/>
            </w:tcBorders>
          </w:tcPr>
          <w:p w14:paraId="030F284D" w14:textId="77777777" w:rsidR="005B0788" w:rsidRDefault="005B0788">
            <w:pPr>
              <w:pStyle w:val="TAC"/>
              <w:rPr>
                <w:kern w:val="2"/>
                <w:szCs w:val="22"/>
              </w:rPr>
            </w:pPr>
          </w:p>
        </w:tc>
        <w:tc>
          <w:tcPr>
            <w:tcW w:w="582" w:type="pct"/>
            <w:tcBorders>
              <w:top w:val="single" w:sz="6" w:space="0" w:color="auto"/>
            </w:tcBorders>
          </w:tcPr>
          <w:p w14:paraId="7789D6FB" w14:textId="77777777" w:rsidR="005B0788" w:rsidRDefault="005B0788">
            <w:pPr>
              <w:pStyle w:val="TAL"/>
              <w:rPr>
                <w:kern w:val="2"/>
                <w:szCs w:val="22"/>
              </w:rPr>
            </w:pPr>
          </w:p>
        </w:tc>
        <w:tc>
          <w:tcPr>
            <w:tcW w:w="2199" w:type="pct"/>
            <w:tcBorders>
              <w:top w:val="single" w:sz="6" w:space="0" w:color="auto"/>
            </w:tcBorders>
            <w:shd w:val="clear" w:color="auto" w:fill="auto"/>
            <w:vAlign w:val="center"/>
          </w:tcPr>
          <w:p w14:paraId="7E094030" w14:textId="77777777" w:rsidR="005B0788" w:rsidRDefault="005B0788">
            <w:pPr>
              <w:pStyle w:val="TAL"/>
              <w:rPr>
                <w:kern w:val="2"/>
                <w:szCs w:val="22"/>
              </w:rPr>
            </w:pPr>
          </w:p>
        </w:tc>
      </w:tr>
    </w:tbl>
    <w:p w14:paraId="771F9688" w14:textId="77777777" w:rsidR="005B0788" w:rsidRDefault="005B0788"/>
    <w:p w14:paraId="11DEE921"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5B0788" w14:paraId="0AB2C1AC" w14:textId="77777777">
        <w:trPr>
          <w:jc w:val="center"/>
        </w:trPr>
        <w:tc>
          <w:tcPr>
            <w:tcW w:w="1202" w:type="pct"/>
            <w:tcBorders>
              <w:bottom w:val="single" w:sz="6" w:space="0" w:color="auto"/>
            </w:tcBorders>
            <w:shd w:val="clear" w:color="auto" w:fill="C0C0C0"/>
          </w:tcPr>
          <w:p w14:paraId="2FA24512" w14:textId="77777777" w:rsidR="005B07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7F409236" w14:textId="77777777" w:rsidR="005B07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6B36172D"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15241967"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4EF483B" w14:textId="77777777" w:rsidR="005B0788" w:rsidRDefault="00000000">
            <w:pPr>
              <w:pStyle w:val="TAH"/>
              <w:rPr>
                <w:kern w:val="2"/>
                <w:szCs w:val="22"/>
              </w:rPr>
            </w:pPr>
            <w:r>
              <w:rPr>
                <w:kern w:val="2"/>
                <w:szCs w:val="22"/>
              </w:rPr>
              <w:t>Description</w:t>
            </w:r>
          </w:p>
        </w:tc>
      </w:tr>
      <w:tr w:rsidR="005B0788" w14:paraId="3EA8AF6E" w14:textId="77777777">
        <w:trPr>
          <w:jc w:val="center"/>
        </w:trPr>
        <w:tc>
          <w:tcPr>
            <w:tcW w:w="1202" w:type="pct"/>
            <w:tcBorders>
              <w:top w:val="single" w:sz="6" w:space="0" w:color="auto"/>
            </w:tcBorders>
            <w:shd w:val="clear" w:color="auto" w:fill="auto"/>
          </w:tcPr>
          <w:p w14:paraId="06BCACD8" w14:textId="77777777" w:rsidR="005B0788" w:rsidRDefault="00000000">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0F3F8747" w14:textId="77777777" w:rsidR="005B0788" w:rsidRDefault="005B0788">
            <w:pPr>
              <w:pStyle w:val="TAL"/>
              <w:rPr>
                <w:kern w:val="2"/>
                <w:szCs w:val="22"/>
              </w:rPr>
            </w:pPr>
          </w:p>
        </w:tc>
        <w:tc>
          <w:tcPr>
            <w:tcW w:w="215" w:type="pct"/>
            <w:tcBorders>
              <w:top w:val="single" w:sz="6" w:space="0" w:color="auto"/>
            </w:tcBorders>
          </w:tcPr>
          <w:p w14:paraId="13357A19" w14:textId="77777777" w:rsidR="005B0788" w:rsidRDefault="005B0788">
            <w:pPr>
              <w:pStyle w:val="TAC"/>
              <w:rPr>
                <w:kern w:val="2"/>
                <w:szCs w:val="22"/>
                <w:lang w:eastAsia="zh-CN"/>
              </w:rPr>
            </w:pPr>
          </w:p>
        </w:tc>
        <w:tc>
          <w:tcPr>
            <w:tcW w:w="653" w:type="pct"/>
            <w:tcBorders>
              <w:top w:val="single" w:sz="6" w:space="0" w:color="auto"/>
            </w:tcBorders>
          </w:tcPr>
          <w:p w14:paraId="0599D99E" w14:textId="77777777" w:rsidR="005B0788" w:rsidRDefault="005B0788">
            <w:pPr>
              <w:pStyle w:val="TAL"/>
              <w:rPr>
                <w:kern w:val="2"/>
                <w:szCs w:val="22"/>
                <w:lang w:eastAsia="zh-CN"/>
              </w:rPr>
            </w:pPr>
          </w:p>
        </w:tc>
        <w:tc>
          <w:tcPr>
            <w:tcW w:w="2199" w:type="pct"/>
            <w:tcBorders>
              <w:top w:val="single" w:sz="6" w:space="0" w:color="auto"/>
            </w:tcBorders>
            <w:shd w:val="clear" w:color="auto" w:fill="auto"/>
            <w:vAlign w:val="center"/>
          </w:tcPr>
          <w:p w14:paraId="7A3E2F47" w14:textId="77777777" w:rsidR="005B0788" w:rsidRDefault="005B0788">
            <w:pPr>
              <w:pStyle w:val="TAL"/>
              <w:rPr>
                <w:kern w:val="2"/>
                <w:szCs w:val="22"/>
              </w:rPr>
            </w:pPr>
          </w:p>
        </w:tc>
      </w:tr>
    </w:tbl>
    <w:p w14:paraId="685ED385" w14:textId="77777777" w:rsidR="005B0788" w:rsidRDefault="005B0788"/>
    <w:p w14:paraId="18E576E0" w14:textId="77777777" w:rsidR="005B0788" w:rsidRDefault="00000000">
      <w:pPr>
        <w:pStyle w:val="Heading3"/>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360E35E2" w14:textId="77777777" w:rsidR="005B0788" w:rsidRDefault="00000000">
      <w:pPr>
        <w:pStyle w:val="Heading4"/>
      </w:pPr>
      <w:bookmarkStart w:id="1020" w:name="_Toc162005601"/>
      <w:r>
        <w:rPr>
          <w:rFonts w:hint="eastAsia"/>
          <w:lang w:val="en-US" w:eastAsia="zh-CN"/>
        </w:rPr>
        <w:t>8</w:t>
      </w:r>
      <w:r>
        <w:t>.</w:t>
      </w:r>
      <w:r>
        <w:rPr>
          <w:rFonts w:hint="eastAsia"/>
          <w:lang w:val="en-US" w:eastAsia="zh-CN"/>
        </w:rPr>
        <w:t>3</w:t>
      </w:r>
      <w:r>
        <w:t>.3.1</w:t>
      </w:r>
      <w:r>
        <w:tab/>
        <w:t>Overview</w:t>
      </w:r>
      <w:bookmarkEnd w:id="1020"/>
    </w:p>
    <w:p w14:paraId="5A35F604" w14:textId="77777777" w:rsidR="005B0788" w:rsidRDefault="00000000">
      <w:pPr>
        <w:rPr>
          <w:lang w:eastAsia="zh-CN"/>
        </w:rPr>
      </w:pPr>
      <w:r>
        <w:rPr>
          <w:lang w:eastAsia="zh-CN"/>
        </w:rPr>
        <w:t xml:space="preserve">The structure of the custom operation URIs of the </w:t>
      </w:r>
      <w:proofErr w:type="spellStart"/>
      <w:r>
        <w:rPr>
          <w:rFonts w:hint="eastAsia"/>
          <w:lang w:eastAsia="zh-CN"/>
        </w:rPr>
        <w:t>MSGS_MSGTopiclistEvent</w:t>
      </w:r>
      <w:proofErr w:type="spellEnd"/>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632BEC44" w14:textId="77777777" w:rsidR="005B0788" w:rsidRDefault="00000000">
      <w:pPr>
        <w:jc w:val="center"/>
        <w:rPr>
          <w:lang w:eastAsia="zh-CN"/>
        </w:rPr>
      </w:pPr>
      <w:r>
        <w:object w:dxaOrig="7615" w:dyaOrig="3814" w14:anchorId="789AA5F5">
          <v:shape id="_x0000_i1043" type="#_x0000_t75" style="width:380.75pt;height:190.8pt" o:ole="">
            <v:imagedata r:id="rId49" o:title="" cropbottom="7081f" cropright="4734f"/>
          </v:shape>
          <o:OLEObject Type="Embed" ProgID="Visio.Drawing.15" ShapeID="_x0000_i1043" DrawAspect="Content" ObjectID="_1780775875" r:id="rId50"/>
        </w:object>
      </w:r>
    </w:p>
    <w:p w14:paraId="2713CD5D" w14:textId="77777777" w:rsidR="005B0788"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 xml:space="preserve">Custom operation URI structure of the </w:t>
      </w:r>
      <w:proofErr w:type="spellStart"/>
      <w:r>
        <w:rPr>
          <w:rFonts w:hint="eastAsia"/>
        </w:rPr>
        <w:t>MSGS_TopiclistEvent</w:t>
      </w:r>
      <w:proofErr w:type="spellEnd"/>
      <w:r>
        <w:rPr>
          <w:rFonts w:hint="eastAsia"/>
        </w:rPr>
        <w:t xml:space="preserve"> API</w:t>
      </w:r>
    </w:p>
    <w:p w14:paraId="3DBA2866" w14:textId="77777777" w:rsidR="005B0788"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9ACB310" w14:textId="77777777" w:rsidR="005B0788"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5B0788" w14:paraId="38A9A9F3" w14:textId="77777777">
        <w:trPr>
          <w:jc w:val="center"/>
        </w:trPr>
        <w:tc>
          <w:tcPr>
            <w:tcW w:w="1851" w:type="pct"/>
            <w:shd w:val="clear" w:color="auto" w:fill="C0C0C0"/>
            <w:vAlign w:val="center"/>
          </w:tcPr>
          <w:p w14:paraId="615E36C4" w14:textId="77777777" w:rsidR="005B0788" w:rsidRDefault="00000000">
            <w:pPr>
              <w:pStyle w:val="TAH"/>
            </w:pPr>
            <w:r>
              <w:t>Custom operation URI</w:t>
            </w:r>
          </w:p>
        </w:tc>
        <w:tc>
          <w:tcPr>
            <w:tcW w:w="964" w:type="pct"/>
            <w:shd w:val="clear" w:color="auto" w:fill="C0C0C0"/>
            <w:vAlign w:val="center"/>
          </w:tcPr>
          <w:p w14:paraId="7667E1C1" w14:textId="77777777" w:rsidR="005B0788" w:rsidRDefault="00000000">
            <w:pPr>
              <w:pStyle w:val="TAH"/>
            </w:pPr>
            <w:r>
              <w:t>Mapped HTTP method</w:t>
            </w:r>
          </w:p>
        </w:tc>
        <w:tc>
          <w:tcPr>
            <w:tcW w:w="2185" w:type="pct"/>
            <w:shd w:val="clear" w:color="auto" w:fill="C0C0C0"/>
            <w:vAlign w:val="center"/>
          </w:tcPr>
          <w:p w14:paraId="0A4CA02E" w14:textId="77777777" w:rsidR="005B0788" w:rsidRDefault="00000000">
            <w:pPr>
              <w:pStyle w:val="TAH"/>
            </w:pPr>
            <w:r>
              <w:t>Description</w:t>
            </w:r>
          </w:p>
        </w:tc>
      </w:tr>
      <w:tr w:rsidR="005B0788" w14:paraId="5E9F25C6" w14:textId="77777777">
        <w:trPr>
          <w:jc w:val="center"/>
        </w:trPr>
        <w:tc>
          <w:tcPr>
            <w:tcW w:w="1851" w:type="pct"/>
          </w:tcPr>
          <w:p w14:paraId="5FE9B3AE" w14:textId="77777777" w:rsidR="005B0788" w:rsidRDefault="00000000">
            <w:pPr>
              <w:pStyle w:val="TAL"/>
            </w:pPr>
            <w:r>
              <w:rPr>
                <w:rFonts w:hint="eastAsia"/>
              </w:rPr>
              <w:t>{apiRoot}/msgs-topiclistevent/&lt;apiVersion&gt;/request-topic-subscription</w:t>
            </w:r>
          </w:p>
        </w:tc>
        <w:tc>
          <w:tcPr>
            <w:tcW w:w="964" w:type="pct"/>
          </w:tcPr>
          <w:p w14:paraId="239F0356" w14:textId="77777777" w:rsidR="005B0788" w:rsidRDefault="00000000">
            <w:pPr>
              <w:pStyle w:val="TAL"/>
            </w:pPr>
            <w:r>
              <w:t>POST</w:t>
            </w:r>
          </w:p>
        </w:tc>
        <w:tc>
          <w:tcPr>
            <w:tcW w:w="2185" w:type="pct"/>
          </w:tcPr>
          <w:p w14:paraId="264FCE04" w14:textId="77777777" w:rsidR="005B0788" w:rsidRDefault="00000000">
            <w:pPr>
              <w:pStyle w:val="TAL"/>
            </w:pPr>
            <w:r>
              <w:rPr>
                <w:rFonts w:hint="eastAsia"/>
              </w:rPr>
              <w:t>Request of MSGin5G Server to deliver Messaging Topic subscription to another given MSGin5G Server.</w:t>
            </w:r>
          </w:p>
        </w:tc>
      </w:tr>
      <w:tr w:rsidR="005B0788" w14:paraId="07ED8D07" w14:textId="77777777">
        <w:trPr>
          <w:jc w:val="center"/>
        </w:trPr>
        <w:tc>
          <w:tcPr>
            <w:tcW w:w="1851" w:type="pct"/>
          </w:tcPr>
          <w:p w14:paraId="1A791139" w14:textId="77777777" w:rsidR="005B0788" w:rsidRDefault="00000000">
            <w:pPr>
              <w:pStyle w:val="TAL"/>
            </w:pPr>
            <w:r>
              <w:rPr>
                <w:rFonts w:hint="eastAsia"/>
              </w:rPr>
              <w:t>{apiRoot}/msgs-topiclistevent/&lt;apiVersion&gt;/request-topic-unsubscription</w:t>
            </w:r>
          </w:p>
        </w:tc>
        <w:tc>
          <w:tcPr>
            <w:tcW w:w="964" w:type="pct"/>
          </w:tcPr>
          <w:p w14:paraId="31966796" w14:textId="77777777" w:rsidR="005B0788" w:rsidRDefault="00000000">
            <w:pPr>
              <w:pStyle w:val="TAL"/>
            </w:pPr>
            <w:r>
              <w:t>POST</w:t>
            </w:r>
          </w:p>
        </w:tc>
        <w:tc>
          <w:tcPr>
            <w:tcW w:w="2185" w:type="pct"/>
          </w:tcPr>
          <w:p w14:paraId="7210C1F3" w14:textId="77777777" w:rsidR="005B0788" w:rsidRDefault="00000000">
            <w:pPr>
              <w:pStyle w:val="TAL"/>
            </w:pPr>
            <w:r>
              <w:rPr>
                <w:rFonts w:hint="eastAsia"/>
              </w:rPr>
              <w:t xml:space="preserve">Request of MSGin5G Server to deliver Messaging Topic </w:t>
            </w:r>
            <w:proofErr w:type="spellStart"/>
            <w:r>
              <w:rPr>
                <w:rFonts w:hint="eastAsia"/>
              </w:rPr>
              <w:t>unsubscription</w:t>
            </w:r>
            <w:proofErr w:type="spellEnd"/>
            <w:r>
              <w:rPr>
                <w:rFonts w:hint="eastAsia"/>
              </w:rPr>
              <w:t xml:space="preserve"> to another given MSGin5G Server.</w:t>
            </w:r>
          </w:p>
        </w:tc>
      </w:tr>
    </w:tbl>
    <w:p w14:paraId="3F4801DC" w14:textId="77777777" w:rsidR="005B0788" w:rsidRDefault="005B0788"/>
    <w:p w14:paraId="487C373A" w14:textId="77777777" w:rsidR="005B0788" w:rsidRDefault="00000000">
      <w:pPr>
        <w:pStyle w:val="Heading4"/>
      </w:pPr>
      <w:bookmarkStart w:id="1021" w:name="_Toc16200560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605F91E5" w14:textId="77777777" w:rsidR="005B0788" w:rsidRDefault="00000000">
      <w:pPr>
        <w:pStyle w:val="Heading5"/>
      </w:pPr>
      <w:bookmarkStart w:id="1022" w:name="_Toc162005603"/>
      <w:r>
        <w:rPr>
          <w:rFonts w:hint="eastAsia"/>
          <w:lang w:val="en-US" w:eastAsia="zh-CN"/>
        </w:rPr>
        <w:t>8</w:t>
      </w:r>
      <w:r>
        <w:t>.</w:t>
      </w:r>
      <w:r>
        <w:rPr>
          <w:rFonts w:hint="eastAsia"/>
          <w:lang w:val="en-US" w:eastAsia="zh-CN"/>
        </w:rPr>
        <w:t>3</w:t>
      </w:r>
      <w:r>
        <w:t>.3.2.1</w:t>
      </w:r>
      <w:r>
        <w:tab/>
        <w:t>Description</w:t>
      </w:r>
      <w:bookmarkEnd w:id="1022"/>
    </w:p>
    <w:p w14:paraId="4D6CF8A0" w14:textId="77777777" w:rsidR="005B0788" w:rsidRDefault="00000000">
      <w:pPr>
        <w:rPr>
          <w:lang w:eastAsia="zh-CN"/>
        </w:rPr>
      </w:pPr>
      <w:r>
        <w:rPr>
          <w:rFonts w:hint="eastAsia"/>
          <w:lang w:eastAsia="zh-CN"/>
        </w:rPr>
        <w:t>The operation is used by the MSGin5G Server to request the other MSGin5G Server to create a subscription for one or more Messaging Topic(s).</w:t>
      </w:r>
    </w:p>
    <w:p w14:paraId="688AE452" w14:textId="77777777" w:rsidR="005B0788" w:rsidRDefault="00000000">
      <w:pPr>
        <w:pStyle w:val="Heading5"/>
      </w:pPr>
      <w:bookmarkStart w:id="1023" w:name="_Toc162005604"/>
      <w:r>
        <w:rPr>
          <w:rFonts w:hint="eastAsia"/>
          <w:lang w:val="en-US" w:eastAsia="zh-CN"/>
        </w:rPr>
        <w:t>8</w:t>
      </w:r>
      <w:r>
        <w:t>.</w:t>
      </w:r>
      <w:r>
        <w:rPr>
          <w:rFonts w:hint="eastAsia"/>
          <w:lang w:val="en-US" w:eastAsia="zh-CN"/>
        </w:rPr>
        <w:t>3</w:t>
      </w:r>
      <w:r>
        <w:t>.3.2.2</w:t>
      </w:r>
      <w:r>
        <w:tab/>
        <w:t>Operation Definition</w:t>
      </w:r>
      <w:bookmarkEnd w:id="1023"/>
    </w:p>
    <w:p w14:paraId="33660198" w14:textId="77777777" w:rsidR="005B078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B57FBF5" w14:textId="77777777" w:rsidR="005B0788"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75007BFD" w14:textId="77777777">
        <w:trPr>
          <w:jc w:val="center"/>
        </w:trPr>
        <w:tc>
          <w:tcPr>
            <w:tcW w:w="1604" w:type="dxa"/>
            <w:tcBorders>
              <w:bottom w:val="single" w:sz="6" w:space="0" w:color="auto"/>
            </w:tcBorders>
            <w:shd w:val="clear" w:color="auto" w:fill="C0C0C0"/>
          </w:tcPr>
          <w:p w14:paraId="2969DABE" w14:textId="77777777" w:rsidR="005B0788" w:rsidRDefault="00000000">
            <w:pPr>
              <w:pStyle w:val="TAH"/>
            </w:pPr>
            <w:r>
              <w:t>Data type</w:t>
            </w:r>
          </w:p>
        </w:tc>
        <w:tc>
          <w:tcPr>
            <w:tcW w:w="518" w:type="dxa"/>
            <w:tcBorders>
              <w:bottom w:val="single" w:sz="6" w:space="0" w:color="auto"/>
            </w:tcBorders>
            <w:shd w:val="clear" w:color="auto" w:fill="C0C0C0"/>
          </w:tcPr>
          <w:p w14:paraId="5CF984DC" w14:textId="77777777" w:rsidR="005B0788" w:rsidRDefault="00000000">
            <w:pPr>
              <w:pStyle w:val="TAH"/>
            </w:pPr>
            <w:r>
              <w:t>P</w:t>
            </w:r>
          </w:p>
        </w:tc>
        <w:tc>
          <w:tcPr>
            <w:tcW w:w="2268" w:type="dxa"/>
            <w:tcBorders>
              <w:bottom w:val="single" w:sz="6" w:space="0" w:color="auto"/>
            </w:tcBorders>
            <w:shd w:val="clear" w:color="auto" w:fill="C0C0C0"/>
          </w:tcPr>
          <w:p w14:paraId="6B6AE3F4"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7EB80764" w14:textId="77777777" w:rsidR="005B0788" w:rsidRDefault="00000000">
            <w:pPr>
              <w:pStyle w:val="TAH"/>
            </w:pPr>
            <w:r>
              <w:t>Description</w:t>
            </w:r>
          </w:p>
        </w:tc>
      </w:tr>
      <w:tr w:rsidR="005B0788" w14:paraId="353A35E4" w14:textId="77777777">
        <w:trPr>
          <w:jc w:val="center"/>
        </w:trPr>
        <w:tc>
          <w:tcPr>
            <w:tcW w:w="1604" w:type="dxa"/>
            <w:tcBorders>
              <w:top w:val="single" w:sz="6" w:space="0" w:color="auto"/>
            </w:tcBorders>
            <w:shd w:val="clear" w:color="auto" w:fill="auto"/>
          </w:tcPr>
          <w:p w14:paraId="2EA19212" w14:textId="77777777" w:rsidR="005B0788" w:rsidRDefault="00000000">
            <w:pPr>
              <w:pStyle w:val="TAL"/>
            </w:pPr>
            <w:proofErr w:type="spellStart"/>
            <w:r>
              <w:rPr>
                <w:rFonts w:hint="eastAsia"/>
              </w:rPr>
              <w:t>TopicSubscription</w:t>
            </w:r>
            <w:proofErr w:type="spellEnd"/>
          </w:p>
        </w:tc>
        <w:tc>
          <w:tcPr>
            <w:tcW w:w="518" w:type="dxa"/>
            <w:tcBorders>
              <w:top w:val="single" w:sz="6" w:space="0" w:color="auto"/>
            </w:tcBorders>
          </w:tcPr>
          <w:p w14:paraId="076D8B71" w14:textId="77777777" w:rsidR="005B0788" w:rsidRDefault="00000000">
            <w:pPr>
              <w:pStyle w:val="TAC"/>
            </w:pPr>
            <w:r>
              <w:t>M</w:t>
            </w:r>
          </w:p>
        </w:tc>
        <w:tc>
          <w:tcPr>
            <w:tcW w:w="2268" w:type="dxa"/>
            <w:tcBorders>
              <w:top w:val="single" w:sz="6" w:space="0" w:color="auto"/>
            </w:tcBorders>
          </w:tcPr>
          <w:p w14:paraId="108B2BCB" w14:textId="77777777" w:rsidR="005B0788" w:rsidRDefault="00000000">
            <w:pPr>
              <w:pStyle w:val="TAL"/>
            </w:pPr>
            <w:r>
              <w:t>1</w:t>
            </w:r>
          </w:p>
        </w:tc>
        <w:tc>
          <w:tcPr>
            <w:tcW w:w="5239" w:type="dxa"/>
            <w:tcBorders>
              <w:top w:val="single" w:sz="6" w:space="0" w:color="auto"/>
            </w:tcBorders>
            <w:shd w:val="clear" w:color="auto" w:fill="auto"/>
          </w:tcPr>
          <w:p w14:paraId="461BD7FF" w14:textId="77777777" w:rsidR="005B0788" w:rsidRDefault="00000000">
            <w:pPr>
              <w:pStyle w:val="TAL"/>
            </w:pPr>
            <w:r>
              <w:rPr>
                <w:rFonts w:hint="eastAsia"/>
              </w:rPr>
              <w:t>Information about the Messaging Topic subscription that the MSGin5G Server shall create.</w:t>
            </w:r>
          </w:p>
        </w:tc>
      </w:tr>
    </w:tbl>
    <w:p w14:paraId="15324705" w14:textId="77777777" w:rsidR="005B0788" w:rsidRDefault="005B0788">
      <w:pPr>
        <w:rPr>
          <w:lang w:eastAsia="zh-CN"/>
        </w:rPr>
      </w:pPr>
    </w:p>
    <w:p w14:paraId="44DB4077" w14:textId="77777777" w:rsidR="005B0788"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516C0554" w14:textId="77777777">
        <w:trPr>
          <w:jc w:val="center"/>
        </w:trPr>
        <w:tc>
          <w:tcPr>
            <w:tcW w:w="825" w:type="pct"/>
            <w:shd w:val="clear" w:color="auto" w:fill="C0C0C0"/>
          </w:tcPr>
          <w:p w14:paraId="2A44F12B" w14:textId="77777777" w:rsidR="005B0788" w:rsidRDefault="00000000">
            <w:pPr>
              <w:pStyle w:val="TAH"/>
            </w:pPr>
            <w:r>
              <w:t>Data type</w:t>
            </w:r>
          </w:p>
        </w:tc>
        <w:tc>
          <w:tcPr>
            <w:tcW w:w="499" w:type="pct"/>
            <w:shd w:val="clear" w:color="auto" w:fill="C0C0C0"/>
          </w:tcPr>
          <w:p w14:paraId="31E4D397" w14:textId="77777777" w:rsidR="005B0788" w:rsidRDefault="00000000">
            <w:pPr>
              <w:pStyle w:val="TAH"/>
            </w:pPr>
            <w:r>
              <w:t>P</w:t>
            </w:r>
          </w:p>
        </w:tc>
        <w:tc>
          <w:tcPr>
            <w:tcW w:w="738" w:type="pct"/>
            <w:shd w:val="clear" w:color="auto" w:fill="C0C0C0"/>
          </w:tcPr>
          <w:p w14:paraId="329620F2" w14:textId="77777777" w:rsidR="005B0788" w:rsidRDefault="00000000">
            <w:pPr>
              <w:pStyle w:val="TAH"/>
            </w:pPr>
            <w:r>
              <w:t>Cardinality</w:t>
            </w:r>
          </w:p>
        </w:tc>
        <w:tc>
          <w:tcPr>
            <w:tcW w:w="967" w:type="pct"/>
            <w:shd w:val="clear" w:color="auto" w:fill="C0C0C0"/>
          </w:tcPr>
          <w:p w14:paraId="447ABCA1" w14:textId="77777777" w:rsidR="005B0788" w:rsidRDefault="00000000">
            <w:pPr>
              <w:pStyle w:val="TAH"/>
            </w:pPr>
            <w:r>
              <w:t>Response</w:t>
            </w:r>
          </w:p>
          <w:p w14:paraId="33A348BA" w14:textId="77777777" w:rsidR="005B0788" w:rsidRDefault="00000000">
            <w:pPr>
              <w:pStyle w:val="TAH"/>
            </w:pPr>
            <w:r>
              <w:t>codes</w:t>
            </w:r>
          </w:p>
        </w:tc>
        <w:tc>
          <w:tcPr>
            <w:tcW w:w="1971" w:type="pct"/>
            <w:shd w:val="clear" w:color="auto" w:fill="C0C0C0"/>
          </w:tcPr>
          <w:p w14:paraId="1A29D20D" w14:textId="77777777" w:rsidR="005B0788" w:rsidRDefault="00000000">
            <w:pPr>
              <w:pStyle w:val="TAH"/>
            </w:pPr>
            <w:r>
              <w:t>Description</w:t>
            </w:r>
          </w:p>
        </w:tc>
      </w:tr>
      <w:tr w:rsidR="005B0788" w14:paraId="55E198C8" w14:textId="77777777">
        <w:trPr>
          <w:jc w:val="center"/>
        </w:trPr>
        <w:tc>
          <w:tcPr>
            <w:tcW w:w="825" w:type="pct"/>
            <w:shd w:val="clear" w:color="auto" w:fill="auto"/>
          </w:tcPr>
          <w:p w14:paraId="381541BB" w14:textId="77777777" w:rsidR="005B0788" w:rsidRDefault="00000000">
            <w:pPr>
              <w:pStyle w:val="TAL"/>
            </w:pPr>
            <w:proofErr w:type="spellStart"/>
            <w:r>
              <w:rPr>
                <w:rFonts w:hint="eastAsia"/>
              </w:rPr>
              <w:t>TopicSubscriptionAck</w:t>
            </w:r>
            <w:proofErr w:type="spellEnd"/>
          </w:p>
        </w:tc>
        <w:tc>
          <w:tcPr>
            <w:tcW w:w="499" w:type="pct"/>
          </w:tcPr>
          <w:p w14:paraId="22877116" w14:textId="77777777" w:rsidR="005B0788" w:rsidRDefault="00000000">
            <w:pPr>
              <w:pStyle w:val="TAC"/>
            </w:pPr>
            <w:r>
              <w:rPr>
                <w:rFonts w:hint="eastAsia"/>
              </w:rPr>
              <w:t>M</w:t>
            </w:r>
          </w:p>
        </w:tc>
        <w:tc>
          <w:tcPr>
            <w:tcW w:w="738" w:type="pct"/>
          </w:tcPr>
          <w:p w14:paraId="410A1DC7" w14:textId="77777777" w:rsidR="005B0788" w:rsidRDefault="00000000">
            <w:pPr>
              <w:pStyle w:val="TAL"/>
              <w:rPr>
                <w:lang w:val="en-US" w:eastAsia="zh-CN"/>
              </w:rPr>
            </w:pPr>
            <w:r>
              <w:rPr>
                <w:rFonts w:hint="eastAsia"/>
                <w:lang w:val="en-US" w:eastAsia="zh-CN"/>
              </w:rPr>
              <w:t>1</w:t>
            </w:r>
          </w:p>
        </w:tc>
        <w:tc>
          <w:tcPr>
            <w:tcW w:w="967" w:type="pct"/>
          </w:tcPr>
          <w:p w14:paraId="3C252B64" w14:textId="77777777" w:rsidR="005B0788" w:rsidRDefault="00000000">
            <w:pPr>
              <w:pStyle w:val="TAL"/>
            </w:pPr>
            <w:r>
              <w:rPr>
                <w:rFonts w:hint="eastAsia"/>
              </w:rPr>
              <w:t>200 OK</w:t>
            </w:r>
          </w:p>
        </w:tc>
        <w:tc>
          <w:tcPr>
            <w:tcW w:w="1971" w:type="pct"/>
            <w:shd w:val="clear" w:color="auto" w:fill="auto"/>
          </w:tcPr>
          <w:p w14:paraId="78FE7BD5" w14:textId="77777777" w:rsidR="005B0788" w:rsidRDefault="00000000">
            <w:pPr>
              <w:pStyle w:val="TAL"/>
            </w:pPr>
            <w:r>
              <w:rPr>
                <w:rFonts w:hint="eastAsia"/>
              </w:rPr>
              <w:t>Successful request to trigger the creation of a subscription for Messaging Topic at the MSGin5G Server.</w:t>
            </w:r>
          </w:p>
        </w:tc>
      </w:tr>
      <w:tr w:rsidR="005B0788" w14:paraId="3AAADF5C" w14:textId="77777777">
        <w:trPr>
          <w:jc w:val="center"/>
        </w:trPr>
        <w:tc>
          <w:tcPr>
            <w:tcW w:w="5000" w:type="pct"/>
            <w:gridSpan w:val="5"/>
            <w:shd w:val="clear" w:color="auto" w:fill="auto"/>
          </w:tcPr>
          <w:p w14:paraId="4AAF1AFB"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8478D89" w14:textId="77777777" w:rsidR="005B0788" w:rsidRDefault="005B0788"/>
    <w:p w14:paraId="7C0D94B0" w14:textId="77777777" w:rsidR="005B0788" w:rsidRDefault="00000000">
      <w:pPr>
        <w:pStyle w:val="Heading4"/>
      </w:pPr>
      <w:bookmarkStart w:id="1024" w:name="_Toc162005605"/>
      <w:r>
        <w:rPr>
          <w:rFonts w:hint="eastAsia"/>
          <w:lang w:val="en-US" w:eastAsia="zh-CN"/>
        </w:rPr>
        <w:t>8</w:t>
      </w:r>
      <w:r>
        <w:t>.</w:t>
      </w:r>
      <w:r>
        <w:rPr>
          <w:rFonts w:hint="eastAsia"/>
          <w:lang w:val="en-US" w:eastAsia="zh-CN"/>
        </w:rPr>
        <w:t>3</w:t>
      </w:r>
      <w:r>
        <w:t>.3.3</w:t>
      </w:r>
      <w:r>
        <w:tab/>
        <w:t xml:space="preserve">Operation: </w:t>
      </w:r>
      <w:r>
        <w:rPr>
          <w:rFonts w:hint="eastAsia"/>
        </w:rPr>
        <w:t>request-topic-</w:t>
      </w:r>
      <w:proofErr w:type="spellStart"/>
      <w:r>
        <w:rPr>
          <w:rFonts w:hint="eastAsia"/>
        </w:rPr>
        <w:t>unsubscription</w:t>
      </w:r>
      <w:bookmarkEnd w:id="1024"/>
      <w:proofErr w:type="spellEnd"/>
    </w:p>
    <w:p w14:paraId="300E0E90" w14:textId="77777777" w:rsidR="005B0788" w:rsidRDefault="00000000">
      <w:pPr>
        <w:pStyle w:val="Heading5"/>
      </w:pPr>
      <w:bookmarkStart w:id="1025" w:name="_Toc162005606"/>
      <w:r>
        <w:rPr>
          <w:rFonts w:hint="eastAsia"/>
          <w:lang w:val="en-US" w:eastAsia="zh-CN"/>
        </w:rPr>
        <w:t>8</w:t>
      </w:r>
      <w:r>
        <w:t>.</w:t>
      </w:r>
      <w:r>
        <w:rPr>
          <w:rFonts w:hint="eastAsia"/>
          <w:lang w:val="en-US" w:eastAsia="zh-CN"/>
        </w:rPr>
        <w:t>3</w:t>
      </w:r>
      <w:r>
        <w:t>.3.3.1</w:t>
      </w:r>
      <w:r>
        <w:tab/>
        <w:t>Description</w:t>
      </w:r>
      <w:bookmarkEnd w:id="1025"/>
    </w:p>
    <w:p w14:paraId="26517013" w14:textId="77777777" w:rsidR="005B0788" w:rsidRDefault="00000000">
      <w:pPr>
        <w:rPr>
          <w:lang w:eastAsia="zh-CN"/>
        </w:rPr>
      </w:pPr>
      <w:r>
        <w:rPr>
          <w:rFonts w:hint="eastAsia"/>
          <w:lang w:eastAsia="zh-CN"/>
        </w:rPr>
        <w:t>The operation is used by the MSGin5G Server to request the other MSGin5G Server to remove a subscription for one or more Messaging Topic(s).</w:t>
      </w:r>
    </w:p>
    <w:p w14:paraId="1D454080" w14:textId="77777777" w:rsidR="005B0788" w:rsidRDefault="00000000">
      <w:pPr>
        <w:pStyle w:val="Heading5"/>
      </w:pPr>
      <w:bookmarkStart w:id="1026" w:name="_Toc162005607"/>
      <w:r>
        <w:rPr>
          <w:rFonts w:hint="eastAsia"/>
          <w:lang w:val="en-US" w:eastAsia="zh-CN"/>
        </w:rPr>
        <w:t>8</w:t>
      </w:r>
      <w:r>
        <w:t>.</w:t>
      </w:r>
      <w:r>
        <w:rPr>
          <w:rFonts w:hint="eastAsia"/>
          <w:lang w:val="en-US" w:eastAsia="zh-CN"/>
        </w:rPr>
        <w:t>3</w:t>
      </w:r>
      <w:r>
        <w:t>.3.3.2</w:t>
      </w:r>
      <w:r>
        <w:tab/>
        <w:t>Operation Definition</w:t>
      </w:r>
      <w:bookmarkEnd w:id="1026"/>
    </w:p>
    <w:p w14:paraId="04C83FCD" w14:textId="77777777" w:rsidR="005B078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1445206" w14:textId="77777777" w:rsidR="005B0788"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781E3721" w14:textId="77777777">
        <w:trPr>
          <w:jc w:val="center"/>
        </w:trPr>
        <w:tc>
          <w:tcPr>
            <w:tcW w:w="1604" w:type="dxa"/>
            <w:tcBorders>
              <w:bottom w:val="single" w:sz="6" w:space="0" w:color="auto"/>
            </w:tcBorders>
            <w:shd w:val="clear" w:color="auto" w:fill="C0C0C0"/>
          </w:tcPr>
          <w:p w14:paraId="050B6CA7" w14:textId="77777777" w:rsidR="005B0788" w:rsidRDefault="00000000">
            <w:pPr>
              <w:pStyle w:val="TAH"/>
            </w:pPr>
            <w:r>
              <w:t>Data type</w:t>
            </w:r>
          </w:p>
        </w:tc>
        <w:tc>
          <w:tcPr>
            <w:tcW w:w="518" w:type="dxa"/>
            <w:tcBorders>
              <w:bottom w:val="single" w:sz="6" w:space="0" w:color="auto"/>
            </w:tcBorders>
            <w:shd w:val="clear" w:color="auto" w:fill="C0C0C0"/>
          </w:tcPr>
          <w:p w14:paraId="2253E630" w14:textId="77777777" w:rsidR="005B0788" w:rsidRDefault="00000000">
            <w:pPr>
              <w:pStyle w:val="TAH"/>
            </w:pPr>
            <w:r>
              <w:t>P</w:t>
            </w:r>
          </w:p>
        </w:tc>
        <w:tc>
          <w:tcPr>
            <w:tcW w:w="2268" w:type="dxa"/>
            <w:tcBorders>
              <w:bottom w:val="single" w:sz="6" w:space="0" w:color="auto"/>
            </w:tcBorders>
            <w:shd w:val="clear" w:color="auto" w:fill="C0C0C0"/>
          </w:tcPr>
          <w:p w14:paraId="07B276AA"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647F0636" w14:textId="77777777" w:rsidR="005B0788" w:rsidRDefault="00000000">
            <w:pPr>
              <w:pStyle w:val="TAH"/>
            </w:pPr>
            <w:r>
              <w:t>Description</w:t>
            </w:r>
          </w:p>
        </w:tc>
      </w:tr>
      <w:tr w:rsidR="005B0788" w14:paraId="2BB2372A" w14:textId="77777777">
        <w:trPr>
          <w:jc w:val="center"/>
        </w:trPr>
        <w:tc>
          <w:tcPr>
            <w:tcW w:w="1604" w:type="dxa"/>
            <w:tcBorders>
              <w:top w:val="single" w:sz="6" w:space="0" w:color="auto"/>
            </w:tcBorders>
            <w:shd w:val="clear" w:color="auto" w:fill="auto"/>
          </w:tcPr>
          <w:p w14:paraId="3A35F44F" w14:textId="77777777" w:rsidR="005B0788" w:rsidRDefault="00000000">
            <w:pPr>
              <w:pStyle w:val="TAL"/>
            </w:pPr>
            <w:proofErr w:type="spellStart"/>
            <w:r>
              <w:rPr>
                <w:rFonts w:hint="eastAsia"/>
              </w:rPr>
              <w:t>TopicUnsubscription</w:t>
            </w:r>
            <w:proofErr w:type="spellEnd"/>
          </w:p>
        </w:tc>
        <w:tc>
          <w:tcPr>
            <w:tcW w:w="518" w:type="dxa"/>
            <w:tcBorders>
              <w:top w:val="single" w:sz="6" w:space="0" w:color="auto"/>
            </w:tcBorders>
          </w:tcPr>
          <w:p w14:paraId="42EA5656" w14:textId="77777777" w:rsidR="005B0788" w:rsidRDefault="00000000">
            <w:pPr>
              <w:pStyle w:val="TAC"/>
            </w:pPr>
            <w:r>
              <w:t>M</w:t>
            </w:r>
          </w:p>
        </w:tc>
        <w:tc>
          <w:tcPr>
            <w:tcW w:w="2268" w:type="dxa"/>
            <w:tcBorders>
              <w:top w:val="single" w:sz="6" w:space="0" w:color="auto"/>
            </w:tcBorders>
          </w:tcPr>
          <w:p w14:paraId="32FF00B4" w14:textId="77777777" w:rsidR="005B0788" w:rsidRDefault="00000000">
            <w:pPr>
              <w:pStyle w:val="TAL"/>
            </w:pPr>
            <w:r>
              <w:t>1</w:t>
            </w:r>
          </w:p>
        </w:tc>
        <w:tc>
          <w:tcPr>
            <w:tcW w:w="5239" w:type="dxa"/>
            <w:tcBorders>
              <w:top w:val="single" w:sz="6" w:space="0" w:color="auto"/>
            </w:tcBorders>
            <w:shd w:val="clear" w:color="auto" w:fill="auto"/>
          </w:tcPr>
          <w:p w14:paraId="7BCABC99" w14:textId="77777777" w:rsidR="005B0788" w:rsidRDefault="00000000">
            <w:pPr>
              <w:pStyle w:val="TAL"/>
            </w:pPr>
            <w:r>
              <w:rPr>
                <w:rFonts w:hint="eastAsia"/>
              </w:rPr>
              <w:t>Reference used to identify the Messaging Topic subscription that the MSGin5G Server shall remove.</w:t>
            </w:r>
          </w:p>
        </w:tc>
      </w:tr>
    </w:tbl>
    <w:p w14:paraId="6EFB0A37" w14:textId="77777777" w:rsidR="005B0788" w:rsidRDefault="005B0788">
      <w:pPr>
        <w:rPr>
          <w:lang w:eastAsia="zh-CN"/>
        </w:rPr>
      </w:pPr>
    </w:p>
    <w:p w14:paraId="2FC3D685" w14:textId="77777777" w:rsidR="005B0788"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78F36F7D" w14:textId="77777777">
        <w:trPr>
          <w:jc w:val="center"/>
        </w:trPr>
        <w:tc>
          <w:tcPr>
            <w:tcW w:w="825" w:type="pct"/>
            <w:shd w:val="clear" w:color="auto" w:fill="C0C0C0"/>
          </w:tcPr>
          <w:p w14:paraId="07096D95" w14:textId="77777777" w:rsidR="005B0788" w:rsidRDefault="00000000">
            <w:pPr>
              <w:pStyle w:val="TAH"/>
            </w:pPr>
            <w:r>
              <w:t>Data type</w:t>
            </w:r>
          </w:p>
        </w:tc>
        <w:tc>
          <w:tcPr>
            <w:tcW w:w="499" w:type="pct"/>
            <w:shd w:val="clear" w:color="auto" w:fill="C0C0C0"/>
          </w:tcPr>
          <w:p w14:paraId="0FBDA8A0" w14:textId="77777777" w:rsidR="005B0788" w:rsidRDefault="00000000">
            <w:pPr>
              <w:pStyle w:val="TAH"/>
            </w:pPr>
            <w:r>
              <w:t>P</w:t>
            </w:r>
          </w:p>
        </w:tc>
        <w:tc>
          <w:tcPr>
            <w:tcW w:w="738" w:type="pct"/>
            <w:shd w:val="clear" w:color="auto" w:fill="C0C0C0"/>
          </w:tcPr>
          <w:p w14:paraId="79FABE24" w14:textId="77777777" w:rsidR="005B0788" w:rsidRDefault="00000000">
            <w:pPr>
              <w:pStyle w:val="TAH"/>
            </w:pPr>
            <w:r>
              <w:t>Cardinality</w:t>
            </w:r>
          </w:p>
        </w:tc>
        <w:tc>
          <w:tcPr>
            <w:tcW w:w="967" w:type="pct"/>
            <w:shd w:val="clear" w:color="auto" w:fill="C0C0C0"/>
          </w:tcPr>
          <w:p w14:paraId="235D57E0" w14:textId="77777777" w:rsidR="005B0788" w:rsidRDefault="00000000">
            <w:pPr>
              <w:pStyle w:val="TAH"/>
            </w:pPr>
            <w:r>
              <w:t>Response</w:t>
            </w:r>
          </w:p>
          <w:p w14:paraId="4F00FC53" w14:textId="77777777" w:rsidR="005B0788" w:rsidRDefault="00000000">
            <w:pPr>
              <w:pStyle w:val="TAH"/>
            </w:pPr>
            <w:r>
              <w:t>codes</w:t>
            </w:r>
          </w:p>
        </w:tc>
        <w:tc>
          <w:tcPr>
            <w:tcW w:w="1971" w:type="pct"/>
            <w:shd w:val="clear" w:color="auto" w:fill="C0C0C0"/>
          </w:tcPr>
          <w:p w14:paraId="73DCCEB8" w14:textId="77777777" w:rsidR="005B0788" w:rsidRDefault="00000000">
            <w:pPr>
              <w:pStyle w:val="TAH"/>
            </w:pPr>
            <w:r>
              <w:t>Description</w:t>
            </w:r>
          </w:p>
        </w:tc>
      </w:tr>
      <w:tr w:rsidR="005B0788" w14:paraId="0C2DB1FB" w14:textId="77777777">
        <w:trPr>
          <w:jc w:val="center"/>
        </w:trPr>
        <w:tc>
          <w:tcPr>
            <w:tcW w:w="825" w:type="pct"/>
            <w:shd w:val="clear" w:color="auto" w:fill="auto"/>
          </w:tcPr>
          <w:p w14:paraId="2E08F7FC" w14:textId="77777777" w:rsidR="005B0788" w:rsidRDefault="00000000">
            <w:pPr>
              <w:pStyle w:val="TAL"/>
            </w:pPr>
            <w:r>
              <w:t>n/a</w:t>
            </w:r>
          </w:p>
        </w:tc>
        <w:tc>
          <w:tcPr>
            <w:tcW w:w="499" w:type="pct"/>
          </w:tcPr>
          <w:p w14:paraId="291E55D7" w14:textId="77777777" w:rsidR="005B0788" w:rsidRDefault="005B0788">
            <w:pPr>
              <w:pStyle w:val="TAC"/>
            </w:pPr>
          </w:p>
        </w:tc>
        <w:tc>
          <w:tcPr>
            <w:tcW w:w="738" w:type="pct"/>
          </w:tcPr>
          <w:p w14:paraId="0BCFE40A" w14:textId="77777777" w:rsidR="005B0788" w:rsidRDefault="005B0788">
            <w:pPr>
              <w:pStyle w:val="TAL"/>
            </w:pPr>
          </w:p>
        </w:tc>
        <w:tc>
          <w:tcPr>
            <w:tcW w:w="967" w:type="pct"/>
          </w:tcPr>
          <w:p w14:paraId="416BF952" w14:textId="77777777" w:rsidR="005B0788" w:rsidRDefault="00000000">
            <w:pPr>
              <w:pStyle w:val="TAL"/>
            </w:pPr>
            <w:r>
              <w:t>204 No Content</w:t>
            </w:r>
          </w:p>
        </w:tc>
        <w:tc>
          <w:tcPr>
            <w:tcW w:w="1971" w:type="pct"/>
            <w:shd w:val="clear" w:color="auto" w:fill="auto"/>
          </w:tcPr>
          <w:p w14:paraId="6648A6A3" w14:textId="77777777" w:rsidR="005B0788" w:rsidRDefault="00000000">
            <w:pPr>
              <w:pStyle w:val="TAL"/>
            </w:pPr>
            <w:r>
              <w:rPr>
                <w:rFonts w:hint="eastAsia"/>
              </w:rPr>
              <w:t>Successful request to trigger the removal of a subscription for Messaging Topic(s) on the MSGin5G Server.</w:t>
            </w:r>
          </w:p>
        </w:tc>
      </w:tr>
      <w:tr w:rsidR="005B0788" w14:paraId="4E4794A9" w14:textId="77777777">
        <w:trPr>
          <w:jc w:val="center"/>
        </w:trPr>
        <w:tc>
          <w:tcPr>
            <w:tcW w:w="5000" w:type="pct"/>
            <w:gridSpan w:val="5"/>
            <w:shd w:val="clear" w:color="auto" w:fill="auto"/>
          </w:tcPr>
          <w:p w14:paraId="501199D6"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B1F0325" w14:textId="77777777" w:rsidR="005B0788" w:rsidRDefault="005B0788">
      <w:pPr>
        <w:rPr>
          <w:lang w:eastAsia="zh-CN"/>
        </w:rPr>
      </w:pPr>
    </w:p>
    <w:p w14:paraId="5FC85D8F" w14:textId="77777777" w:rsidR="005B0788" w:rsidRDefault="00000000">
      <w:pPr>
        <w:pStyle w:val="Heading3"/>
      </w:pPr>
      <w:bookmarkStart w:id="1027" w:name="_Toc162005608"/>
      <w:r>
        <w:rPr>
          <w:rFonts w:hint="eastAsia"/>
          <w:lang w:val="en-US" w:eastAsia="zh-CN"/>
        </w:rPr>
        <w:t>8</w:t>
      </w:r>
      <w:r>
        <w:t>.</w:t>
      </w:r>
      <w:r>
        <w:rPr>
          <w:rFonts w:hint="eastAsia"/>
          <w:lang w:val="en-US" w:eastAsia="zh-CN"/>
        </w:rPr>
        <w:t>3</w:t>
      </w:r>
      <w:r>
        <w:t>.4</w:t>
      </w:r>
      <w:r>
        <w:tab/>
        <w:t>Notifications</w:t>
      </w:r>
      <w:bookmarkEnd w:id="1027"/>
    </w:p>
    <w:p w14:paraId="24BA1CDB" w14:textId="77777777" w:rsidR="005B0788"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12F1B23C" w14:textId="77777777" w:rsidR="005B0788"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5B0788" w14:paraId="3C3DA499" w14:textId="77777777">
        <w:trPr>
          <w:jc w:val="center"/>
        </w:trPr>
        <w:tc>
          <w:tcPr>
            <w:tcW w:w="1153" w:type="pct"/>
            <w:shd w:val="clear" w:color="auto" w:fill="C0C0C0"/>
            <w:vAlign w:val="center"/>
          </w:tcPr>
          <w:p w14:paraId="5D4F75DF" w14:textId="77777777" w:rsidR="005B0788" w:rsidRDefault="00000000">
            <w:pPr>
              <w:pStyle w:val="TAH"/>
            </w:pPr>
            <w:r>
              <w:t>Notification</w:t>
            </w:r>
          </w:p>
        </w:tc>
        <w:tc>
          <w:tcPr>
            <w:tcW w:w="2061" w:type="pct"/>
            <w:shd w:val="clear" w:color="auto" w:fill="C0C0C0"/>
            <w:vAlign w:val="center"/>
          </w:tcPr>
          <w:p w14:paraId="4C69D031" w14:textId="77777777" w:rsidR="005B0788" w:rsidRDefault="00000000">
            <w:pPr>
              <w:pStyle w:val="TAH"/>
            </w:pPr>
            <w:r>
              <w:t>Callback URI</w:t>
            </w:r>
          </w:p>
        </w:tc>
        <w:tc>
          <w:tcPr>
            <w:tcW w:w="688" w:type="pct"/>
            <w:shd w:val="clear" w:color="auto" w:fill="C0C0C0"/>
            <w:vAlign w:val="center"/>
          </w:tcPr>
          <w:p w14:paraId="1264BC06" w14:textId="77777777" w:rsidR="005B0788" w:rsidRDefault="00000000">
            <w:pPr>
              <w:pStyle w:val="TAH"/>
            </w:pPr>
            <w:r>
              <w:t>HTTP method or custom operation</w:t>
            </w:r>
          </w:p>
        </w:tc>
        <w:tc>
          <w:tcPr>
            <w:tcW w:w="1096" w:type="pct"/>
            <w:shd w:val="clear" w:color="auto" w:fill="C0C0C0"/>
            <w:vAlign w:val="center"/>
          </w:tcPr>
          <w:p w14:paraId="3D8DEBF3" w14:textId="77777777" w:rsidR="005B0788" w:rsidRDefault="00000000">
            <w:pPr>
              <w:pStyle w:val="TAH"/>
            </w:pPr>
            <w:r>
              <w:t>Description</w:t>
            </w:r>
          </w:p>
          <w:p w14:paraId="08A1A4D8" w14:textId="77777777" w:rsidR="005B0788" w:rsidRDefault="00000000">
            <w:pPr>
              <w:pStyle w:val="TAH"/>
            </w:pPr>
            <w:r>
              <w:t>(service operation)</w:t>
            </w:r>
          </w:p>
        </w:tc>
      </w:tr>
      <w:tr w:rsidR="005B0788" w14:paraId="687E2DE1" w14:textId="77777777">
        <w:trPr>
          <w:jc w:val="center"/>
        </w:trPr>
        <w:tc>
          <w:tcPr>
            <w:tcW w:w="1153" w:type="pct"/>
            <w:vAlign w:val="center"/>
          </w:tcPr>
          <w:p w14:paraId="23E048EA" w14:textId="77777777" w:rsidR="005B0788" w:rsidRDefault="00000000">
            <w:pPr>
              <w:pStyle w:val="TAC"/>
              <w:rPr>
                <w:lang w:val="en-US"/>
              </w:rPr>
            </w:pPr>
            <w:proofErr w:type="spellStart"/>
            <w:r>
              <w:rPr>
                <w:rFonts w:hint="eastAsia"/>
                <w:lang w:val="en-US" w:eastAsia="zh-CN"/>
              </w:rPr>
              <w:t>TopicList</w:t>
            </w:r>
            <w:proofErr w:type="spellEnd"/>
            <w:r>
              <w:rPr>
                <w:rFonts w:hint="eastAsia"/>
                <w:lang w:val="en-US" w:eastAsia="zh-CN"/>
              </w:rPr>
              <w:t xml:space="preserve"> </w:t>
            </w:r>
            <w:r>
              <w:rPr>
                <w:lang w:val="en-US"/>
              </w:rPr>
              <w:t>Notification</w:t>
            </w:r>
          </w:p>
        </w:tc>
        <w:tc>
          <w:tcPr>
            <w:tcW w:w="2061" w:type="pct"/>
            <w:vAlign w:val="center"/>
          </w:tcPr>
          <w:p w14:paraId="6E5A0FD9" w14:textId="77777777" w:rsidR="005B0788" w:rsidRDefault="00000000">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101EE5AE" w14:textId="77777777" w:rsidR="005B0788" w:rsidRDefault="005B0788">
            <w:pPr>
              <w:pStyle w:val="TAC"/>
              <w:rPr>
                <w:lang w:val="fr-FR"/>
              </w:rPr>
            </w:pPr>
          </w:p>
          <w:p w14:paraId="0C5E02C8" w14:textId="77777777" w:rsidR="005B0788" w:rsidRDefault="00000000">
            <w:pPr>
              <w:pStyle w:val="TAC"/>
              <w:rPr>
                <w:lang w:val="fr-FR"/>
              </w:rPr>
            </w:pPr>
            <w:r>
              <w:rPr>
                <w:lang w:val="fr-FR"/>
              </w:rPr>
              <w:t>POST</w:t>
            </w:r>
          </w:p>
        </w:tc>
        <w:tc>
          <w:tcPr>
            <w:tcW w:w="1096" w:type="pct"/>
          </w:tcPr>
          <w:p w14:paraId="0D9D5979" w14:textId="77777777" w:rsidR="005B0788"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4BB2F00C" w14:textId="77777777" w:rsidR="005B0788" w:rsidRDefault="005B0788">
      <w:pPr>
        <w:rPr>
          <w:lang w:eastAsia="zh-CN"/>
        </w:rPr>
      </w:pPr>
    </w:p>
    <w:p w14:paraId="2AAFD800" w14:textId="77777777" w:rsidR="005B0788" w:rsidRDefault="00000000">
      <w:pPr>
        <w:pStyle w:val="Heading4"/>
      </w:pPr>
      <w:bookmarkStart w:id="1028" w:name="_Toc133434813"/>
      <w:bookmarkStart w:id="1029" w:name="_Toc112937930"/>
      <w:bookmarkStart w:id="1030" w:name="_Toc162005609"/>
      <w:bookmarkStart w:id="1031" w:name="_Toc120681626"/>
      <w:bookmarkStart w:id="1032" w:name="_Toc104546883"/>
      <w:bookmarkStart w:id="1033" w:name="_Toc72767033"/>
      <w:bookmarkStart w:id="1034" w:name="_Toc138693996"/>
      <w:bookmarkStart w:id="1035" w:name="_Toc97037808"/>
      <w:bookmarkStart w:id="1036" w:name="_Toc73042485"/>
      <w:bookmarkStart w:id="1037" w:name="_Toc81242829"/>
      <w:bookmarkStart w:id="1038" w:name="_Toc89426612"/>
      <w:bookmarkStart w:id="1039" w:name="_Toc144388500"/>
      <w:bookmarkStart w:id="1040" w:name="_Toc97034931"/>
      <w:bookmarkStart w:id="1041" w:name="_Toc72766466"/>
      <w:bookmarkStart w:id="1042" w:name="_Toc100940017"/>
      <w:bookmarkStart w:id="1043" w:name="_Toc94020397"/>
      <w:bookmarkStart w:id="1044" w:name="_Toc114134687"/>
      <w:r>
        <w:rPr>
          <w:rFonts w:hint="eastAsia"/>
          <w:lang w:eastAsia="zh-CN"/>
        </w:rPr>
        <w:t>8.</w:t>
      </w:r>
      <w:r>
        <w:rPr>
          <w:rFonts w:hint="eastAsia"/>
          <w:lang w:val="en-US" w:eastAsia="zh-CN"/>
        </w:rPr>
        <w:t>3</w:t>
      </w:r>
      <w:r>
        <w:rPr>
          <w:rFonts w:hint="eastAsia"/>
          <w:lang w:eastAsia="zh-CN"/>
        </w:rPr>
        <w:t>.4</w:t>
      </w:r>
      <w:r>
        <w:t>.2</w:t>
      </w:r>
      <w:r>
        <w:tab/>
      </w:r>
      <w:proofErr w:type="spellStart"/>
      <w:r>
        <w:rPr>
          <w:rFonts w:hint="eastAsia"/>
          <w:lang w:val="en-US" w:eastAsia="zh-CN"/>
        </w:rPr>
        <w:t>Topiclist</w:t>
      </w:r>
      <w:proofErr w:type="spellEnd"/>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FE3119" w14:textId="77777777" w:rsidR="005B0788" w:rsidRDefault="00000000">
      <w:pPr>
        <w:pStyle w:val="Heading5"/>
      </w:pPr>
      <w:bookmarkStart w:id="1045" w:name="_Toc104546884"/>
      <w:bookmarkStart w:id="1046" w:name="_Toc138693997"/>
      <w:bookmarkStart w:id="1047" w:name="_Toc97034932"/>
      <w:bookmarkStart w:id="1048" w:name="_Toc112937931"/>
      <w:bookmarkStart w:id="1049" w:name="_Toc73042486"/>
      <w:bookmarkStart w:id="1050" w:name="_Toc97037809"/>
      <w:bookmarkStart w:id="1051" w:name="_Toc114134688"/>
      <w:bookmarkStart w:id="1052" w:name="_Toc120681627"/>
      <w:bookmarkStart w:id="1053" w:name="_Toc162005610"/>
      <w:bookmarkStart w:id="1054" w:name="_Toc100940018"/>
      <w:bookmarkStart w:id="1055" w:name="_Toc72767034"/>
      <w:bookmarkStart w:id="1056" w:name="_Toc144388501"/>
      <w:bookmarkStart w:id="1057" w:name="_Toc72766467"/>
      <w:bookmarkStart w:id="1058" w:name="_Toc133434814"/>
      <w:bookmarkStart w:id="1059" w:name="_Toc89426613"/>
      <w:bookmarkStart w:id="1060" w:name="_Toc94020398"/>
      <w:bookmarkStart w:id="1061" w:name="_Toc81242830"/>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0AE4F4B" w14:textId="77777777" w:rsidR="005B0788" w:rsidRDefault="00000000">
      <w:r>
        <w:t xml:space="preserve">The </w:t>
      </w:r>
      <w:proofErr w:type="spellStart"/>
      <w:r>
        <w:rPr>
          <w:rFonts w:hint="eastAsia"/>
          <w:lang w:val="en-US" w:eastAsia="zh-CN"/>
        </w:rPr>
        <w:t>Topiclist</w:t>
      </w:r>
      <w:proofErr w:type="spellEnd"/>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proofErr w:type="spellStart"/>
      <w:r>
        <w:rPr>
          <w:rFonts w:hint="eastAsia"/>
          <w:lang w:val="en-US" w:eastAsia="zh-CN"/>
        </w:rPr>
        <w:t>nother</w:t>
      </w:r>
      <w:proofErr w:type="spellEnd"/>
      <w:r>
        <w:rPr>
          <w:rFonts w:hint="eastAsia"/>
          <w:lang w:val="en-US" w:eastAsia="zh-CN"/>
        </w:rPr>
        <w:t xml:space="preserve"> MSGin5G Server </w:t>
      </w:r>
      <w:r>
        <w:t xml:space="preserve">that has subscribed to such </w:t>
      </w:r>
      <w:r>
        <w:rPr>
          <w:rFonts w:hint="eastAsia"/>
          <w:lang w:val="en-US" w:eastAsia="zh-CN"/>
        </w:rPr>
        <w:t>Messaging Topic list</w:t>
      </w:r>
      <w:r>
        <w:t>.</w:t>
      </w:r>
    </w:p>
    <w:p w14:paraId="4A24C776" w14:textId="77777777" w:rsidR="005B0788" w:rsidRDefault="00000000">
      <w:pPr>
        <w:pStyle w:val="Heading5"/>
      </w:pPr>
      <w:bookmarkStart w:id="1062" w:name="_Toc162005611"/>
      <w:bookmarkStart w:id="1063" w:name="_Toc120681628"/>
      <w:bookmarkStart w:id="1064" w:name="_Toc72767035"/>
      <w:bookmarkStart w:id="1065" w:name="_Toc94020399"/>
      <w:bookmarkStart w:id="1066" w:name="_Toc114134689"/>
      <w:bookmarkStart w:id="1067" w:name="_Toc138693998"/>
      <w:bookmarkStart w:id="1068" w:name="_Toc73042487"/>
      <w:bookmarkStart w:id="1069" w:name="_Toc144388502"/>
      <w:bookmarkStart w:id="1070" w:name="_Toc72766468"/>
      <w:bookmarkStart w:id="1071" w:name="_Toc133434815"/>
      <w:bookmarkStart w:id="1072" w:name="_Toc100940019"/>
      <w:bookmarkStart w:id="1073" w:name="_Toc97037810"/>
      <w:bookmarkStart w:id="1074" w:name="_Toc112937932"/>
      <w:bookmarkStart w:id="1075" w:name="_Toc81242831"/>
      <w:bookmarkStart w:id="1076" w:name="_Toc97034933"/>
      <w:bookmarkStart w:id="1077" w:name="_Toc104546885"/>
      <w:bookmarkStart w:id="1078" w:name="_Toc89426614"/>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004E432" w14:textId="77777777" w:rsidR="005B0788" w:rsidRDefault="00000000">
      <w:pPr>
        <w:rPr>
          <w:rFonts w:ascii="Arial" w:hAnsi="Arial" w:cs="Arial"/>
        </w:rPr>
      </w:pPr>
      <w:r>
        <w:t xml:space="preserve">The Callback URI </w:t>
      </w:r>
      <w:r>
        <w:rPr>
          <w:b/>
        </w:rPr>
        <w:t>"{</w:t>
      </w:r>
      <w:proofErr w:type="spellStart"/>
      <w:r>
        <w:rPr>
          <w:b/>
        </w:rPr>
        <w:t>notificationURI</w:t>
      </w:r>
      <w:proofErr w:type="spellEnd"/>
      <w:r>
        <w:rPr>
          <w:b/>
        </w:rPr>
        <w:t>}"</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56B2FBF9" w14:textId="77777777" w:rsidR="005B0788"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B0788" w14:paraId="12DFD5B9" w14:textId="77777777">
        <w:trPr>
          <w:jc w:val="center"/>
        </w:trPr>
        <w:tc>
          <w:tcPr>
            <w:tcW w:w="1924" w:type="dxa"/>
            <w:shd w:val="clear" w:color="000000" w:fill="C0C0C0"/>
          </w:tcPr>
          <w:p w14:paraId="2B7966F0" w14:textId="77777777" w:rsidR="005B0788" w:rsidRDefault="00000000">
            <w:pPr>
              <w:pStyle w:val="TAH"/>
            </w:pPr>
            <w:r>
              <w:t>Name</w:t>
            </w:r>
          </w:p>
        </w:tc>
        <w:tc>
          <w:tcPr>
            <w:tcW w:w="7814" w:type="dxa"/>
            <w:shd w:val="clear" w:color="000000" w:fill="C0C0C0"/>
            <w:vAlign w:val="center"/>
          </w:tcPr>
          <w:p w14:paraId="6B6EC09A" w14:textId="77777777" w:rsidR="005B0788" w:rsidRDefault="00000000">
            <w:pPr>
              <w:pStyle w:val="TAH"/>
            </w:pPr>
            <w:r>
              <w:t>Definition</w:t>
            </w:r>
          </w:p>
        </w:tc>
      </w:tr>
      <w:tr w:rsidR="005B0788" w14:paraId="7ADEA499" w14:textId="77777777">
        <w:trPr>
          <w:jc w:val="center"/>
        </w:trPr>
        <w:tc>
          <w:tcPr>
            <w:tcW w:w="1924" w:type="dxa"/>
          </w:tcPr>
          <w:p w14:paraId="3016E4C3" w14:textId="77777777" w:rsidR="005B0788" w:rsidRDefault="00000000">
            <w:pPr>
              <w:pStyle w:val="TAL"/>
            </w:pPr>
            <w:proofErr w:type="spellStart"/>
            <w:r>
              <w:t>notificationURI</w:t>
            </w:r>
            <w:proofErr w:type="spellEnd"/>
          </w:p>
        </w:tc>
        <w:tc>
          <w:tcPr>
            <w:tcW w:w="7814" w:type="dxa"/>
            <w:vAlign w:val="center"/>
          </w:tcPr>
          <w:p w14:paraId="7952DC69" w14:textId="77777777" w:rsidR="005B0788" w:rsidRDefault="00000000">
            <w:pPr>
              <w:pStyle w:val="TAL"/>
            </w:pPr>
            <w:r>
              <w:t>String formatted as URI with the Callback Uri</w:t>
            </w:r>
          </w:p>
        </w:tc>
      </w:tr>
    </w:tbl>
    <w:p w14:paraId="4A5D768B" w14:textId="77777777" w:rsidR="005B0788" w:rsidRDefault="005B0788"/>
    <w:p w14:paraId="7E99A129" w14:textId="77777777" w:rsidR="005B0788" w:rsidRDefault="00000000">
      <w:pPr>
        <w:pStyle w:val="Heading5"/>
      </w:pPr>
      <w:bookmarkStart w:id="1079" w:name="_Toc112937933"/>
      <w:bookmarkStart w:id="1080" w:name="_Toc72767036"/>
      <w:bookmarkStart w:id="1081" w:name="_Toc133434816"/>
      <w:bookmarkStart w:id="1082" w:name="_Toc94020400"/>
      <w:bookmarkStart w:id="1083" w:name="_Toc97034934"/>
      <w:bookmarkStart w:id="1084" w:name="_Toc89426615"/>
      <w:bookmarkStart w:id="1085" w:name="_Toc100940020"/>
      <w:bookmarkStart w:id="1086" w:name="_Toc73042488"/>
      <w:bookmarkStart w:id="1087" w:name="_Toc138693999"/>
      <w:bookmarkStart w:id="1088" w:name="_Toc114134690"/>
      <w:bookmarkStart w:id="1089" w:name="_Toc81242832"/>
      <w:bookmarkStart w:id="1090" w:name="_Toc97037811"/>
      <w:bookmarkStart w:id="1091" w:name="_Toc144388503"/>
      <w:bookmarkStart w:id="1092" w:name="_Toc162005612"/>
      <w:bookmarkStart w:id="1093" w:name="_Toc104546886"/>
      <w:bookmarkStart w:id="1094" w:name="_Toc120681629"/>
      <w:bookmarkStart w:id="1095" w:name="_Toc72766469"/>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6C8ACF6" w14:textId="77777777" w:rsidR="005B0788" w:rsidRDefault="00000000">
      <w:pPr>
        <w:pStyle w:val="Heading6"/>
      </w:pPr>
      <w:bookmarkStart w:id="1096" w:name="_Toc133434817"/>
      <w:bookmarkStart w:id="1097" w:name="_Toc72767037"/>
      <w:bookmarkStart w:id="1098" w:name="_Toc120681630"/>
      <w:bookmarkStart w:id="1099" w:name="_Toc97034935"/>
      <w:bookmarkStart w:id="1100" w:name="_Toc138694000"/>
      <w:bookmarkStart w:id="1101" w:name="_Toc81242833"/>
      <w:bookmarkStart w:id="1102" w:name="_Toc114134691"/>
      <w:bookmarkStart w:id="1103" w:name="_Toc104546887"/>
      <w:bookmarkStart w:id="1104" w:name="_Toc72766470"/>
      <w:bookmarkStart w:id="1105" w:name="_Toc97037812"/>
      <w:bookmarkStart w:id="1106" w:name="_Toc112937934"/>
      <w:bookmarkStart w:id="1107" w:name="_Toc162005613"/>
      <w:bookmarkStart w:id="1108" w:name="_Toc73042489"/>
      <w:bookmarkStart w:id="1109" w:name="_Toc144388504"/>
      <w:bookmarkStart w:id="1110" w:name="_Toc89426616"/>
      <w:bookmarkStart w:id="1111" w:name="_Toc94020401"/>
      <w:bookmarkStart w:id="1112" w:name="_Toc100940021"/>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BA03801" w14:textId="77777777" w:rsidR="005B0788"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0C9141A7" w14:textId="77777777" w:rsidR="005B0788"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B0788" w14:paraId="43CC224F" w14:textId="77777777">
        <w:trPr>
          <w:jc w:val="center"/>
        </w:trPr>
        <w:tc>
          <w:tcPr>
            <w:tcW w:w="2899" w:type="dxa"/>
            <w:tcBorders>
              <w:bottom w:val="single" w:sz="6" w:space="0" w:color="auto"/>
            </w:tcBorders>
            <w:shd w:val="clear" w:color="auto" w:fill="C0C0C0"/>
          </w:tcPr>
          <w:p w14:paraId="3B905B7D" w14:textId="77777777" w:rsidR="005B0788" w:rsidRDefault="00000000">
            <w:pPr>
              <w:pStyle w:val="TAH"/>
            </w:pPr>
            <w:r>
              <w:t>Data type</w:t>
            </w:r>
          </w:p>
        </w:tc>
        <w:tc>
          <w:tcPr>
            <w:tcW w:w="450" w:type="dxa"/>
            <w:tcBorders>
              <w:bottom w:val="single" w:sz="6" w:space="0" w:color="auto"/>
            </w:tcBorders>
            <w:shd w:val="clear" w:color="auto" w:fill="C0C0C0"/>
          </w:tcPr>
          <w:p w14:paraId="2C12B09D" w14:textId="77777777" w:rsidR="005B0788" w:rsidRDefault="00000000">
            <w:pPr>
              <w:pStyle w:val="TAH"/>
            </w:pPr>
            <w:r>
              <w:t>P</w:t>
            </w:r>
          </w:p>
        </w:tc>
        <w:tc>
          <w:tcPr>
            <w:tcW w:w="1170" w:type="dxa"/>
            <w:tcBorders>
              <w:bottom w:val="single" w:sz="6" w:space="0" w:color="auto"/>
            </w:tcBorders>
            <w:shd w:val="clear" w:color="auto" w:fill="C0C0C0"/>
          </w:tcPr>
          <w:p w14:paraId="640E4795" w14:textId="77777777" w:rsidR="005B0788" w:rsidRDefault="00000000">
            <w:pPr>
              <w:pStyle w:val="TAH"/>
            </w:pPr>
            <w:r>
              <w:t>Cardinality</w:t>
            </w:r>
          </w:p>
        </w:tc>
        <w:tc>
          <w:tcPr>
            <w:tcW w:w="5160" w:type="dxa"/>
            <w:tcBorders>
              <w:bottom w:val="single" w:sz="6" w:space="0" w:color="auto"/>
            </w:tcBorders>
            <w:shd w:val="clear" w:color="auto" w:fill="C0C0C0"/>
            <w:vAlign w:val="center"/>
          </w:tcPr>
          <w:p w14:paraId="12DD0316" w14:textId="77777777" w:rsidR="005B0788" w:rsidRDefault="00000000">
            <w:pPr>
              <w:pStyle w:val="TAH"/>
            </w:pPr>
            <w:r>
              <w:t>Description</w:t>
            </w:r>
          </w:p>
        </w:tc>
      </w:tr>
      <w:tr w:rsidR="005B0788" w14:paraId="6E7A2D50" w14:textId="77777777">
        <w:trPr>
          <w:jc w:val="center"/>
        </w:trPr>
        <w:tc>
          <w:tcPr>
            <w:tcW w:w="2899" w:type="dxa"/>
            <w:tcBorders>
              <w:top w:val="single" w:sz="6" w:space="0" w:color="auto"/>
            </w:tcBorders>
          </w:tcPr>
          <w:p w14:paraId="094CF6D6" w14:textId="77777777" w:rsidR="005B0788" w:rsidRDefault="00000000">
            <w:pPr>
              <w:pStyle w:val="TAL"/>
              <w:rPr>
                <w:lang w:eastAsia="zh-CN"/>
              </w:rPr>
            </w:pPr>
            <w:proofErr w:type="spellStart"/>
            <w:r>
              <w:rPr>
                <w:rFonts w:hint="eastAsia"/>
                <w:lang w:val="en-US" w:eastAsia="zh-CN"/>
              </w:rPr>
              <w:t>TopicList</w:t>
            </w:r>
            <w:proofErr w:type="spellEnd"/>
            <w:r>
              <w:t>Notification</w:t>
            </w:r>
          </w:p>
        </w:tc>
        <w:tc>
          <w:tcPr>
            <w:tcW w:w="450" w:type="dxa"/>
            <w:tcBorders>
              <w:top w:val="single" w:sz="6" w:space="0" w:color="auto"/>
            </w:tcBorders>
          </w:tcPr>
          <w:p w14:paraId="68A623D1" w14:textId="77777777" w:rsidR="005B0788" w:rsidRDefault="00000000">
            <w:pPr>
              <w:pStyle w:val="TAC"/>
            </w:pPr>
            <w:r>
              <w:t>M</w:t>
            </w:r>
          </w:p>
        </w:tc>
        <w:tc>
          <w:tcPr>
            <w:tcW w:w="1170" w:type="dxa"/>
            <w:tcBorders>
              <w:top w:val="single" w:sz="6" w:space="0" w:color="auto"/>
            </w:tcBorders>
          </w:tcPr>
          <w:p w14:paraId="48B8EBFB" w14:textId="77777777" w:rsidR="005B0788" w:rsidRDefault="00000000">
            <w:pPr>
              <w:pStyle w:val="TAC"/>
            </w:pPr>
            <w:r>
              <w:t>1</w:t>
            </w:r>
          </w:p>
        </w:tc>
        <w:tc>
          <w:tcPr>
            <w:tcW w:w="5160" w:type="dxa"/>
            <w:tcBorders>
              <w:top w:val="single" w:sz="6" w:space="0" w:color="auto"/>
            </w:tcBorders>
          </w:tcPr>
          <w:p w14:paraId="7941DAF7" w14:textId="77777777" w:rsidR="005B0788"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6029525E" w14:textId="77777777" w:rsidR="005B0788" w:rsidRDefault="005B0788"/>
    <w:p w14:paraId="2C49C72D" w14:textId="77777777" w:rsidR="005B0788"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B0788" w14:paraId="40D8DD4A"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256AD9D3" w14:textId="77777777" w:rsidR="005B0788"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F332A47" w14:textId="77777777" w:rsidR="005B0788"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38E9A93B" w14:textId="77777777" w:rsidR="005B0788"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70E0230" w14:textId="77777777" w:rsidR="005B0788"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76EFC2" w14:textId="77777777" w:rsidR="005B0788" w:rsidRDefault="00000000">
            <w:pPr>
              <w:pStyle w:val="TAH"/>
            </w:pPr>
            <w:r>
              <w:t>Description</w:t>
            </w:r>
          </w:p>
        </w:tc>
      </w:tr>
      <w:tr w:rsidR="005B0788" w14:paraId="26571350"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5AAE2471" w14:textId="77777777" w:rsidR="005B0788"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5B8E49B" w14:textId="77777777" w:rsidR="005B0788" w:rsidRDefault="005B0788">
            <w:pPr>
              <w:pStyle w:val="TAC"/>
            </w:pPr>
          </w:p>
        </w:tc>
        <w:tc>
          <w:tcPr>
            <w:tcW w:w="1260" w:type="dxa"/>
            <w:tcBorders>
              <w:top w:val="single" w:sz="6" w:space="0" w:color="auto"/>
              <w:left w:val="single" w:sz="6" w:space="0" w:color="auto"/>
              <w:bottom w:val="single" w:sz="6" w:space="0" w:color="auto"/>
              <w:right w:val="single" w:sz="6" w:space="0" w:color="auto"/>
            </w:tcBorders>
          </w:tcPr>
          <w:p w14:paraId="0126FB2F" w14:textId="77777777" w:rsidR="005B0788" w:rsidRDefault="005B0788">
            <w:pPr>
              <w:pStyle w:val="TAC"/>
            </w:pPr>
          </w:p>
        </w:tc>
        <w:tc>
          <w:tcPr>
            <w:tcW w:w="1442" w:type="dxa"/>
            <w:tcBorders>
              <w:top w:val="single" w:sz="6" w:space="0" w:color="auto"/>
              <w:left w:val="single" w:sz="6" w:space="0" w:color="auto"/>
              <w:bottom w:val="single" w:sz="6" w:space="0" w:color="auto"/>
              <w:right w:val="single" w:sz="6" w:space="0" w:color="auto"/>
            </w:tcBorders>
          </w:tcPr>
          <w:p w14:paraId="4F7EEAA1" w14:textId="77777777" w:rsidR="005B0788"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52FBF0F0" w14:textId="77777777" w:rsidR="005B0788" w:rsidRDefault="00000000">
            <w:pPr>
              <w:pStyle w:val="TAL"/>
            </w:pPr>
            <w:r>
              <w:t xml:space="preserve">The receipt of the Notification is acknowledged. </w:t>
            </w:r>
          </w:p>
        </w:tc>
      </w:tr>
      <w:tr w:rsidR="005B0788" w14:paraId="2E3C73B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758C9BA8" w14:textId="77777777" w:rsidR="005B0788" w:rsidRDefault="00000000">
            <w:pPr>
              <w:pStyle w:val="TAN"/>
            </w:pPr>
            <w:r>
              <w:t>NOTE 1:</w:t>
            </w:r>
            <w:r>
              <w:tab/>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14:paraId="602F2A49" w14:textId="77777777" w:rsidR="005B0788" w:rsidRDefault="005B0788">
      <w:pPr>
        <w:rPr>
          <w:lang w:eastAsia="zh-CN"/>
        </w:rPr>
      </w:pPr>
    </w:p>
    <w:p w14:paraId="0C761C52" w14:textId="77777777" w:rsidR="005B0788" w:rsidRDefault="00000000">
      <w:pPr>
        <w:pStyle w:val="Heading3"/>
      </w:pPr>
      <w:bookmarkStart w:id="1113" w:name="_Toc162005614"/>
      <w:r>
        <w:rPr>
          <w:rFonts w:hint="eastAsia"/>
          <w:lang w:eastAsia="zh-CN"/>
        </w:rPr>
        <w:t>8.3</w:t>
      </w:r>
      <w:r>
        <w:t>.5</w:t>
      </w:r>
      <w:r>
        <w:tab/>
        <w:t>Data Model</w:t>
      </w:r>
      <w:bookmarkEnd w:id="1113"/>
    </w:p>
    <w:p w14:paraId="2A293B8D" w14:textId="77777777" w:rsidR="005B0788" w:rsidRDefault="00000000">
      <w:pPr>
        <w:pStyle w:val="Heading4"/>
        <w:rPr>
          <w:lang w:eastAsia="zh-CN"/>
        </w:rPr>
      </w:pPr>
      <w:bookmarkStart w:id="1114" w:name="_Toc162005615"/>
      <w:r>
        <w:rPr>
          <w:rFonts w:hint="eastAsia"/>
          <w:lang w:eastAsia="zh-CN"/>
        </w:rPr>
        <w:t>8.3</w:t>
      </w:r>
      <w:r>
        <w:rPr>
          <w:lang w:eastAsia="zh-CN"/>
        </w:rPr>
        <w:t>.5.1</w:t>
      </w:r>
      <w:r>
        <w:rPr>
          <w:lang w:eastAsia="zh-CN"/>
        </w:rPr>
        <w:tab/>
        <w:t>General</w:t>
      </w:r>
      <w:bookmarkEnd w:id="1114"/>
    </w:p>
    <w:p w14:paraId="0ADE47D3" w14:textId="77777777" w:rsidR="005B0788"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proofErr w:type="spellStart"/>
      <w:r>
        <w:rPr>
          <w:rFonts w:hint="eastAsia"/>
        </w:rPr>
        <w:t>MSGS_TopiclistEvent</w:t>
      </w:r>
      <w:proofErr w:type="spellEnd"/>
      <w:r>
        <w:t xml:space="preserve"> API service.</w:t>
      </w:r>
    </w:p>
    <w:p w14:paraId="0C761497" w14:textId="77777777" w:rsidR="005B0788" w:rsidRDefault="00000000">
      <w:pPr>
        <w:pStyle w:val="TH"/>
      </w:pPr>
      <w:r>
        <w:t>Table </w:t>
      </w:r>
      <w:r>
        <w:rPr>
          <w:rFonts w:hint="eastAsia"/>
          <w:lang w:eastAsia="zh-CN"/>
        </w:rPr>
        <w:t>8.3</w:t>
      </w:r>
      <w:r>
        <w:t xml:space="preserve">.5.1-1: </w:t>
      </w:r>
      <w:proofErr w:type="spellStart"/>
      <w:r>
        <w:rPr>
          <w:rFonts w:hint="eastAsia"/>
        </w:rPr>
        <w:t>TopiclistEvent</w:t>
      </w:r>
      <w:proofErr w:type="spellEnd"/>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13FD5D4D" w14:textId="77777777">
        <w:trPr>
          <w:jc w:val="center"/>
        </w:trPr>
        <w:tc>
          <w:tcPr>
            <w:tcW w:w="2868" w:type="dxa"/>
            <w:shd w:val="clear" w:color="auto" w:fill="C0C0C0"/>
          </w:tcPr>
          <w:p w14:paraId="29009B68" w14:textId="77777777" w:rsidR="005B0788" w:rsidRDefault="00000000">
            <w:pPr>
              <w:pStyle w:val="TAH"/>
            </w:pPr>
            <w:r>
              <w:t>Data type</w:t>
            </w:r>
          </w:p>
        </w:tc>
        <w:tc>
          <w:tcPr>
            <w:tcW w:w="1297" w:type="dxa"/>
            <w:shd w:val="clear" w:color="auto" w:fill="C0C0C0"/>
          </w:tcPr>
          <w:p w14:paraId="1756A140" w14:textId="77777777" w:rsidR="005B0788" w:rsidRDefault="00000000">
            <w:pPr>
              <w:pStyle w:val="TAH"/>
            </w:pPr>
            <w:r>
              <w:t>Section defined</w:t>
            </w:r>
          </w:p>
        </w:tc>
        <w:tc>
          <w:tcPr>
            <w:tcW w:w="2887" w:type="dxa"/>
            <w:shd w:val="clear" w:color="auto" w:fill="C0C0C0"/>
          </w:tcPr>
          <w:p w14:paraId="7174DE20" w14:textId="77777777" w:rsidR="005B0788" w:rsidRDefault="00000000">
            <w:pPr>
              <w:pStyle w:val="TAH"/>
            </w:pPr>
            <w:r>
              <w:t>Description</w:t>
            </w:r>
          </w:p>
        </w:tc>
        <w:tc>
          <w:tcPr>
            <w:tcW w:w="2725" w:type="dxa"/>
            <w:shd w:val="clear" w:color="auto" w:fill="C0C0C0"/>
          </w:tcPr>
          <w:p w14:paraId="2B7A7593" w14:textId="77777777" w:rsidR="005B0788" w:rsidRDefault="00000000">
            <w:pPr>
              <w:pStyle w:val="TAH"/>
            </w:pPr>
            <w:r>
              <w:t>Applicability</w:t>
            </w:r>
          </w:p>
        </w:tc>
      </w:tr>
      <w:tr w:rsidR="005B0788" w14:paraId="3B229A78" w14:textId="77777777">
        <w:trPr>
          <w:jc w:val="center"/>
        </w:trPr>
        <w:tc>
          <w:tcPr>
            <w:tcW w:w="2868" w:type="dxa"/>
          </w:tcPr>
          <w:p w14:paraId="79F0FEBA" w14:textId="77777777" w:rsidR="005B0788" w:rsidRDefault="00000000">
            <w:pPr>
              <w:pStyle w:val="TAL"/>
              <w:rPr>
                <w:kern w:val="2"/>
                <w:szCs w:val="22"/>
              </w:rPr>
            </w:pPr>
            <w:proofErr w:type="spellStart"/>
            <w:r>
              <w:rPr>
                <w:rFonts w:hint="eastAsia"/>
                <w:kern w:val="2"/>
                <w:szCs w:val="22"/>
              </w:rPr>
              <w:t>TopicListSubscription</w:t>
            </w:r>
            <w:proofErr w:type="spellEnd"/>
          </w:p>
        </w:tc>
        <w:tc>
          <w:tcPr>
            <w:tcW w:w="1297" w:type="dxa"/>
          </w:tcPr>
          <w:p w14:paraId="2D6928C5" w14:textId="77777777" w:rsidR="005B0788" w:rsidRDefault="00000000">
            <w:pPr>
              <w:pStyle w:val="TAL"/>
              <w:rPr>
                <w:kern w:val="2"/>
                <w:szCs w:val="22"/>
              </w:rPr>
            </w:pPr>
            <w:r>
              <w:rPr>
                <w:rFonts w:hint="eastAsia"/>
                <w:kern w:val="2"/>
                <w:szCs w:val="22"/>
                <w:lang w:eastAsia="zh-CN"/>
              </w:rPr>
              <w:t>8.3</w:t>
            </w:r>
            <w:r>
              <w:rPr>
                <w:kern w:val="2"/>
                <w:szCs w:val="22"/>
              </w:rPr>
              <w:t>.5.2.2</w:t>
            </w:r>
          </w:p>
        </w:tc>
        <w:tc>
          <w:tcPr>
            <w:tcW w:w="2887" w:type="dxa"/>
          </w:tcPr>
          <w:p w14:paraId="364DE981" w14:textId="77777777" w:rsidR="005B0788"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603CED4" w14:textId="77777777" w:rsidR="005B0788" w:rsidRDefault="005B0788">
            <w:pPr>
              <w:pStyle w:val="TAL"/>
              <w:rPr>
                <w:kern w:val="2"/>
                <w:szCs w:val="22"/>
              </w:rPr>
            </w:pPr>
          </w:p>
        </w:tc>
      </w:tr>
      <w:tr w:rsidR="005B0788" w14:paraId="6A742ADB" w14:textId="77777777">
        <w:trPr>
          <w:jc w:val="center"/>
        </w:trPr>
        <w:tc>
          <w:tcPr>
            <w:tcW w:w="2868" w:type="dxa"/>
          </w:tcPr>
          <w:p w14:paraId="398CC64F" w14:textId="77777777" w:rsidR="005B0788" w:rsidRDefault="00000000">
            <w:pPr>
              <w:pStyle w:val="TAL"/>
              <w:rPr>
                <w:kern w:val="2"/>
                <w:szCs w:val="22"/>
              </w:rPr>
            </w:pPr>
            <w:proofErr w:type="spellStart"/>
            <w:r>
              <w:rPr>
                <w:rFonts w:hint="eastAsia"/>
                <w:kern w:val="2"/>
                <w:szCs w:val="22"/>
              </w:rPr>
              <w:t>TopicListUnsubscription</w:t>
            </w:r>
            <w:proofErr w:type="spellEnd"/>
          </w:p>
        </w:tc>
        <w:tc>
          <w:tcPr>
            <w:tcW w:w="1297" w:type="dxa"/>
          </w:tcPr>
          <w:p w14:paraId="68A0A0EF" w14:textId="77777777" w:rsidR="005B0788" w:rsidRDefault="00000000">
            <w:pPr>
              <w:pStyle w:val="TAL"/>
              <w:rPr>
                <w:kern w:val="2"/>
                <w:szCs w:val="22"/>
                <w:lang w:eastAsia="zh-CN"/>
              </w:rPr>
            </w:pPr>
            <w:r>
              <w:rPr>
                <w:rFonts w:hint="eastAsia"/>
                <w:kern w:val="2"/>
                <w:szCs w:val="22"/>
                <w:lang w:eastAsia="zh-CN"/>
              </w:rPr>
              <w:t>8.3.5.2.3</w:t>
            </w:r>
          </w:p>
        </w:tc>
        <w:tc>
          <w:tcPr>
            <w:tcW w:w="2887" w:type="dxa"/>
          </w:tcPr>
          <w:p w14:paraId="754AE1AA" w14:textId="77777777" w:rsidR="005B07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54C025BA" w14:textId="77777777" w:rsidR="005B0788" w:rsidRDefault="005B0788">
            <w:pPr>
              <w:pStyle w:val="TAL"/>
              <w:rPr>
                <w:kern w:val="2"/>
                <w:szCs w:val="22"/>
              </w:rPr>
            </w:pPr>
          </w:p>
        </w:tc>
      </w:tr>
      <w:tr w:rsidR="005B0788" w14:paraId="68D5A564" w14:textId="77777777">
        <w:trPr>
          <w:jc w:val="center"/>
        </w:trPr>
        <w:tc>
          <w:tcPr>
            <w:tcW w:w="2868" w:type="dxa"/>
          </w:tcPr>
          <w:p w14:paraId="059D0F0B" w14:textId="77777777" w:rsidR="005B0788" w:rsidRDefault="00000000">
            <w:pPr>
              <w:pStyle w:val="TAL"/>
              <w:rPr>
                <w:kern w:val="2"/>
                <w:szCs w:val="22"/>
              </w:rPr>
            </w:pPr>
            <w:proofErr w:type="spellStart"/>
            <w:r>
              <w:rPr>
                <w:rFonts w:hint="eastAsia"/>
                <w:kern w:val="2"/>
                <w:szCs w:val="22"/>
              </w:rPr>
              <w:t>TopicListSubscriptionAck</w:t>
            </w:r>
            <w:proofErr w:type="spellEnd"/>
          </w:p>
        </w:tc>
        <w:tc>
          <w:tcPr>
            <w:tcW w:w="1297" w:type="dxa"/>
          </w:tcPr>
          <w:p w14:paraId="7556D9A8"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1FE8F8DF" w14:textId="77777777" w:rsidR="005B0788"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47A039C9" w14:textId="77777777" w:rsidR="005B0788" w:rsidRDefault="005B0788">
            <w:pPr>
              <w:pStyle w:val="TAL"/>
              <w:rPr>
                <w:kern w:val="2"/>
                <w:szCs w:val="22"/>
              </w:rPr>
            </w:pPr>
          </w:p>
        </w:tc>
      </w:tr>
      <w:tr w:rsidR="005B0788" w14:paraId="693FF165" w14:textId="77777777">
        <w:trPr>
          <w:jc w:val="center"/>
        </w:trPr>
        <w:tc>
          <w:tcPr>
            <w:tcW w:w="2868" w:type="dxa"/>
          </w:tcPr>
          <w:p w14:paraId="6736D135" w14:textId="77777777" w:rsidR="005B0788" w:rsidRDefault="00000000">
            <w:pPr>
              <w:pStyle w:val="TAL"/>
              <w:rPr>
                <w:kern w:val="2"/>
                <w:szCs w:val="22"/>
              </w:rPr>
            </w:pPr>
            <w:proofErr w:type="spellStart"/>
            <w:r>
              <w:rPr>
                <w:rFonts w:hint="eastAsia"/>
                <w:kern w:val="2"/>
                <w:szCs w:val="22"/>
              </w:rPr>
              <w:t>TopicList</w:t>
            </w:r>
            <w:r>
              <w:rPr>
                <w:rFonts w:hint="eastAsia"/>
                <w:kern w:val="2"/>
                <w:szCs w:val="22"/>
                <w:lang w:val="en-US" w:eastAsia="zh-CN"/>
              </w:rPr>
              <w:t>Uns</w:t>
            </w:r>
            <w:r>
              <w:rPr>
                <w:rFonts w:hint="eastAsia"/>
                <w:kern w:val="2"/>
                <w:szCs w:val="22"/>
              </w:rPr>
              <w:t>ubscriptionAck</w:t>
            </w:r>
            <w:proofErr w:type="spellEnd"/>
          </w:p>
        </w:tc>
        <w:tc>
          <w:tcPr>
            <w:tcW w:w="1297" w:type="dxa"/>
          </w:tcPr>
          <w:p w14:paraId="3D04BCF7" w14:textId="77777777" w:rsidR="005B0788"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9D219FB" w14:textId="77777777" w:rsidR="005B07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0C3BB29D" w14:textId="77777777" w:rsidR="005B0788" w:rsidRDefault="005B0788">
            <w:pPr>
              <w:pStyle w:val="TAL"/>
              <w:rPr>
                <w:kern w:val="2"/>
                <w:szCs w:val="22"/>
              </w:rPr>
            </w:pPr>
          </w:p>
        </w:tc>
      </w:tr>
      <w:tr w:rsidR="005B0788" w14:paraId="7211AA30" w14:textId="77777777">
        <w:trPr>
          <w:jc w:val="center"/>
        </w:trPr>
        <w:tc>
          <w:tcPr>
            <w:tcW w:w="2868" w:type="dxa"/>
          </w:tcPr>
          <w:p w14:paraId="551CB104" w14:textId="77777777" w:rsidR="005B0788" w:rsidRDefault="00000000">
            <w:pPr>
              <w:pStyle w:val="TAL"/>
              <w:rPr>
                <w:kern w:val="2"/>
                <w:szCs w:val="22"/>
              </w:rPr>
            </w:pPr>
            <w:proofErr w:type="spellStart"/>
            <w:r>
              <w:rPr>
                <w:rFonts w:hint="eastAsia"/>
                <w:kern w:val="2"/>
                <w:szCs w:val="22"/>
              </w:rPr>
              <w:t>TopicSubscription</w:t>
            </w:r>
            <w:proofErr w:type="spellEnd"/>
          </w:p>
        </w:tc>
        <w:tc>
          <w:tcPr>
            <w:tcW w:w="1297" w:type="dxa"/>
          </w:tcPr>
          <w:p w14:paraId="48BFD3EC"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231ED0A" w14:textId="77777777" w:rsidR="005B0788" w:rsidRDefault="00000000">
            <w:pPr>
              <w:pStyle w:val="TAL"/>
              <w:rPr>
                <w:kern w:val="2"/>
                <w:szCs w:val="22"/>
              </w:rPr>
            </w:pPr>
            <w:r>
              <w:rPr>
                <w:rFonts w:hint="eastAsia"/>
                <w:kern w:val="2"/>
                <w:szCs w:val="22"/>
              </w:rPr>
              <w:t>The Messaging Topic subscription request information.</w:t>
            </w:r>
          </w:p>
        </w:tc>
        <w:tc>
          <w:tcPr>
            <w:tcW w:w="2725" w:type="dxa"/>
          </w:tcPr>
          <w:p w14:paraId="505F461D" w14:textId="77777777" w:rsidR="005B0788" w:rsidRDefault="005B0788">
            <w:pPr>
              <w:pStyle w:val="TAL"/>
              <w:rPr>
                <w:kern w:val="2"/>
                <w:szCs w:val="22"/>
              </w:rPr>
            </w:pPr>
          </w:p>
        </w:tc>
      </w:tr>
      <w:tr w:rsidR="005B0788" w14:paraId="49EA70FB" w14:textId="77777777">
        <w:trPr>
          <w:jc w:val="center"/>
        </w:trPr>
        <w:tc>
          <w:tcPr>
            <w:tcW w:w="2868" w:type="dxa"/>
          </w:tcPr>
          <w:p w14:paraId="2ABAFA9C" w14:textId="77777777" w:rsidR="005B0788" w:rsidRDefault="00000000">
            <w:pPr>
              <w:pStyle w:val="TAL"/>
              <w:rPr>
                <w:kern w:val="2"/>
                <w:szCs w:val="22"/>
              </w:rPr>
            </w:pPr>
            <w:proofErr w:type="spellStart"/>
            <w:r>
              <w:rPr>
                <w:rFonts w:hint="eastAsia"/>
                <w:kern w:val="2"/>
                <w:szCs w:val="22"/>
              </w:rPr>
              <w:t>TopicSubscriptionAck</w:t>
            </w:r>
            <w:proofErr w:type="spellEnd"/>
          </w:p>
        </w:tc>
        <w:tc>
          <w:tcPr>
            <w:tcW w:w="1297" w:type="dxa"/>
          </w:tcPr>
          <w:p w14:paraId="622D0039"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736E6478" w14:textId="77777777" w:rsidR="005B0788"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6D1140A8" w14:textId="77777777" w:rsidR="005B0788" w:rsidRDefault="005B0788">
            <w:pPr>
              <w:pStyle w:val="TAL"/>
              <w:rPr>
                <w:kern w:val="2"/>
                <w:szCs w:val="22"/>
              </w:rPr>
            </w:pPr>
          </w:p>
        </w:tc>
      </w:tr>
      <w:tr w:rsidR="005B0788" w14:paraId="18FD0E3F" w14:textId="77777777">
        <w:trPr>
          <w:jc w:val="center"/>
        </w:trPr>
        <w:tc>
          <w:tcPr>
            <w:tcW w:w="2868" w:type="dxa"/>
          </w:tcPr>
          <w:p w14:paraId="41FD2214" w14:textId="77777777" w:rsidR="005B0788" w:rsidRDefault="00000000">
            <w:pPr>
              <w:pStyle w:val="TAL"/>
              <w:rPr>
                <w:kern w:val="2"/>
                <w:szCs w:val="22"/>
              </w:rPr>
            </w:pPr>
            <w:proofErr w:type="spellStart"/>
            <w:r>
              <w:rPr>
                <w:rFonts w:hint="eastAsia"/>
                <w:kern w:val="2"/>
                <w:szCs w:val="22"/>
              </w:rPr>
              <w:t>TopicUnsubscription</w:t>
            </w:r>
            <w:proofErr w:type="spellEnd"/>
          </w:p>
        </w:tc>
        <w:tc>
          <w:tcPr>
            <w:tcW w:w="1297" w:type="dxa"/>
          </w:tcPr>
          <w:p w14:paraId="27112B64"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8BA51CD" w14:textId="77777777" w:rsidR="005B07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7EE10155" w14:textId="77777777" w:rsidR="005B0788" w:rsidRDefault="005B0788">
            <w:pPr>
              <w:pStyle w:val="TAL"/>
              <w:rPr>
                <w:kern w:val="2"/>
                <w:szCs w:val="22"/>
              </w:rPr>
            </w:pPr>
          </w:p>
        </w:tc>
      </w:tr>
      <w:tr w:rsidR="005B0788" w14:paraId="459E12BF" w14:textId="77777777">
        <w:trPr>
          <w:jc w:val="center"/>
        </w:trPr>
        <w:tc>
          <w:tcPr>
            <w:tcW w:w="2868" w:type="dxa"/>
          </w:tcPr>
          <w:p w14:paraId="3F183DCF" w14:textId="77777777" w:rsidR="005B0788" w:rsidRDefault="00000000">
            <w:pPr>
              <w:pStyle w:val="TAL"/>
              <w:rPr>
                <w:kern w:val="2"/>
                <w:szCs w:val="22"/>
              </w:rPr>
            </w:pPr>
            <w:proofErr w:type="spellStart"/>
            <w:r>
              <w:rPr>
                <w:rFonts w:hint="eastAsia"/>
                <w:kern w:val="2"/>
                <w:szCs w:val="22"/>
              </w:rPr>
              <w:t>TopicListNotification</w:t>
            </w:r>
            <w:proofErr w:type="spellEnd"/>
          </w:p>
        </w:tc>
        <w:tc>
          <w:tcPr>
            <w:tcW w:w="1297" w:type="dxa"/>
          </w:tcPr>
          <w:p w14:paraId="20080D83"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6FFB0FDC" w14:textId="77777777" w:rsidR="005B0788"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0D9C70BF" w14:textId="77777777" w:rsidR="005B0788" w:rsidRDefault="005B0788">
            <w:pPr>
              <w:pStyle w:val="TAL"/>
              <w:rPr>
                <w:kern w:val="2"/>
                <w:szCs w:val="22"/>
              </w:rPr>
            </w:pPr>
          </w:p>
        </w:tc>
      </w:tr>
      <w:tr w:rsidR="005B0788" w14:paraId="5EA44FC4" w14:textId="77777777">
        <w:trPr>
          <w:jc w:val="center"/>
        </w:trPr>
        <w:tc>
          <w:tcPr>
            <w:tcW w:w="2868" w:type="dxa"/>
          </w:tcPr>
          <w:p w14:paraId="5C420E8A" w14:textId="77777777" w:rsidR="005B0788" w:rsidRDefault="00000000">
            <w:pPr>
              <w:pStyle w:val="TAL"/>
              <w:rPr>
                <w:kern w:val="2"/>
                <w:szCs w:val="22"/>
                <w:lang w:val="en-US" w:eastAsia="zh-CN"/>
              </w:rPr>
            </w:pPr>
            <w:proofErr w:type="spellStart"/>
            <w:r>
              <w:rPr>
                <w:rFonts w:hint="eastAsia"/>
                <w:kern w:val="2"/>
                <w:szCs w:val="22"/>
                <w:lang w:val="en-US" w:eastAsia="zh-CN"/>
              </w:rPr>
              <w:t>MessagingTopic</w:t>
            </w:r>
            <w:proofErr w:type="spellEnd"/>
          </w:p>
        </w:tc>
        <w:tc>
          <w:tcPr>
            <w:tcW w:w="1297" w:type="dxa"/>
          </w:tcPr>
          <w:p w14:paraId="6D34A636"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17D95CE8" w14:textId="77777777" w:rsidR="005B0788"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08CDEA5B" w14:textId="77777777" w:rsidR="005B0788" w:rsidRDefault="005B0788">
            <w:pPr>
              <w:pStyle w:val="TAL"/>
              <w:rPr>
                <w:kern w:val="2"/>
                <w:szCs w:val="22"/>
              </w:rPr>
            </w:pPr>
          </w:p>
        </w:tc>
      </w:tr>
    </w:tbl>
    <w:p w14:paraId="60950092" w14:textId="77777777" w:rsidR="005B0788" w:rsidRDefault="005B0788">
      <w:pPr>
        <w:rPr>
          <w:lang w:eastAsia="zh-CN"/>
        </w:rPr>
      </w:pPr>
    </w:p>
    <w:p w14:paraId="4F43D03B" w14:textId="77777777" w:rsidR="005B0788" w:rsidRDefault="00000000">
      <w:r>
        <w:t>Table </w:t>
      </w:r>
      <w:r>
        <w:rPr>
          <w:rFonts w:hint="eastAsia"/>
          <w:lang w:eastAsia="zh-CN"/>
        </w:rPr>
        <w:t>8.3</w:t>
      </w:r>
      <w:r>
        <w:t xml:space="preserve">.5.1-2 specifies data types re-used by the </w:t>
      </w:r>
      <w:proofErr w:type="spellStart"/>
      <w:r>
        <w:rPr>
          <w:rFonts w:hint="eastAsia"/>
        </w:rPr>
        <w:t>MSGS_TopiclistEvent</w:t>
      </w:r>
      <w:proofErr w:type="spellEnd"/>
      <w:r>
        <w:t xml:space="preserve"> API service.</w:t>
      </w:r>
    </w:p>
    <w:p w14:paraId="7798568D" w14:textId="77777777" w:rsidR="005B0788"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B0788" w14:paraId="60DEA4A4" w14:textId="77777777">
        <w:trPr>
          <w:jc w:val="center"/>
        </w:trPr>
        <w:tc>
          <w:tcPr>
            <w:tcW w:w="2638" w:type="dxa"/>
            <w:shd w:val="clear" w:color="auto" w:fill="C0C0C0"/>
          </w:tcPr>
          <w:p w14:paraId="2A3D4760" w14:textId="77777777" w:rsidR="005B0788" w:rsidRDefault="00000000">
            <w:pPr>
              <w:pStyle w:val="TAH"/>
              <w:rPr>
                <w:kern w:val="2"/>
                <w:szCs w:val="22"/>
              </w:rPr>
            </w:pPr>
            <w:r>
              <w:rPr>
                <w:kern w:val="2"/>
                <w:szCs w:val="22"/>
              </w:rPr>
              <w:t>Data type</w:t>
            </w:r>
          </w:p>
        </w:tc>
        <w:tc>
          <w:tcPr>
            <w:tcW w:w="1770" w:type="dxa"/>
            <w:shd w:val="clear" w:color="auto" w:fill="C0C0C0"/>
          </w:tcPr>
          <w:p w14:paraId="0BE7F3F0" w14:textId="77777777" w:rsidR="005B0788" w:rsidRDefault="00000000">
            <w:pPr>
              <w:pStyle w:val="TAH"/>
              <w:rPr>
                <w:kern w:val="2"/>
                <w:szCs w:val="22"/>
              </w:rPr>
            </w:pPr>
            <w:r>
              <w:rPr>
                <w:kern w:val="2"/>
                <w:szCs w:val="22"/>
              </w:rPr>
              <w:t>Reference</w:t>
            </w:r>
          </w:p>
        </w:tc>
        <w:tc>
          <w:tcPr>
            <w:tcW w:w="2802" w:type="dxa"/>
            <w:shd w:val="clear" w:color="auto" w:fill="C0C0C0"/>
          </w:tcPr>
          <w:p w14:paraId="5C85EB4B" w14:textId="77777777" w:rsidR="005B0788" w:rsidRDefault="00000000">
            <w:pPr>
              <w:pStyle w:val="TAH"/>
              <w:rPr>
                <w:kern w:val="2"/>
                <w:szCs w:val="22"/>
              </w:rPr>
            </w:pPr>
            <w:r>
              <w:rPr>
                <w:kern w:val="2"/>
                <w:szCs w:val="22"/>
              </w:rPr>
              <w:t>Comments</w:t>
            </w:r>
          </w:p>
        </w:tc>
        <w:tc>
          <w:tcPr>
            <w:tcW w:w="2567" w:type="dxa"/>
            <w:shd w:val="clear" w:color="auto" w:fill="C0C0C0"/>
          </w:tcPr>
          <w:p w14:paraId="18A0836D" w14:textId="77777777" w:rsidR="005B0788" w:rsidRDefault="00000000">
            <w:pPr>
              <w:pStyle w:val="TAH"/>
              <w:rPr>
                <w:kern w:val="2"/>
                <w:szCs w:val="22"/>
              </w:rPr>
            </w:pPr>
            <w:r>
              <w:rPr>
                <w:kern w:val="2"/>
                <w:szCs w:val="22"/>
              </w:rPr>
              <w:t>Applicability</w:t>
            </w:r>
          </w:p>
        </w:tc>
      </w:tr>
      <w:tr w:rsidR="005B0788" w14:paraId="694C0BE3" w14:textId="77777777">
        <w:trPr>
          <w:jc w:val="center"/>
        </w:trPr>
        <w:tc>
          <w:tcPr>
            <w:tcW w:w="2638" w:type="dxa"/>
          </w:tcPr>
          <w:p w14:paraId="585F22AF" w14:textId="77777777" w:rsidR="005B0788" w:rsidRDefault="00000000">
            <w:pPr>
              <w:pStyle w:val="TAL"/>
              <w:rPr>
                <w:kern w:val="2"/>
                <w:szCs w:val="22"/>
                <w:lang w:eastAsia="zh-CN"/>
              </w:rPr>
            </w:pPr>
            <w:r>
              <w:rPr>
                <w:kern w:val="2"/>
                <w:szCs w:val="22"/>
                <w:lang w:eastAsia="zh-CN"/>
              </w:rPr>
              <w:t>Uri</w:t>
            </w:r>
          </w:p>
        </w:tc>
        <w:tc>
          <w:tcPr>
            <w:tcW w:w="1770" w:type="dxa"/>
          </w:tcPr>
          <w:p w14:paraId="54C27E1F" w14:textId="77777777" w:rsidR="005B07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446D5057" w14:textId="77777777" w:rsidR="005B0788" w:rsidRDefault="005B0788">
            <w:pPr>
              <w:pStyle w:val="TAL"/>
              <w:rPr>
                <w:kern w:val="2"/>
                <w:szCs w:val="22"/>
              </w:rPr>
            </w:pPr>
          </w:p>
        </w:tc>
        <w:tc>
          <w:tcPr>
            <w:tcW w:w="2567" w:type="dxa"/>
          </w:tcPr>
          <w:p w14:paraId="30AFF4B8" w14:textId="77777777" w:rsidR="005B0788" w:rsidRDefault="005B0788">
            <w:pPr>
              <w:pStyle w:val="TAL"/>
              <w:rPr>
                <w:kern w:val="2"/>
                <w:szCs w:val="22"/>
              </w:rPr>
            </w:pPr>
          </w:p>
        </w:tc>
      </w:tr>
      <w:tr w:rsidR="005B0788" w14:paraId="61693114" w14:textId="77777777">
        <w:trPr>
          <w:jc w:val="center"/>
        </w:trPr>
        <w:tc>
          <w:tcPr>
            <w:tcW w:w="2638" w:type="dxa"/>
          </w:tcPr>
          <w:p w14:paraId="2570E386" w14:textId="77777777" w:rsidR="005B0788" w:rsidRDefault="00000000">
            <w:pPr>
              <w:pStyle w:val="TAL"/>
              <w:rPr>
                <w:kern w:val="2"/>
                <w:szCs w:val="22"/>
                <w:lang w:eastAsia="zh-CN"/>
              </w:rPr>
            </w:pPr>
            <w:proofErr w:type="spellStart"/>
            <w:r>
              <w:rPr>
                <w:rFonts w:hint="eastAsia"/>
                <w:kern w:val="2"/>
                <w:szCs w:val="22"/>
                <w:lang w:eastAsia="zh-CN"/>
              </w:rPr>
              <w:t>SupportedFeatures</w:t>
            </w:r>
            <w:proofErr w:type="spellEnd"/>
          </w:p>
        </w:tc>
        <w:tc>
          <w:tcPr>
            <w:tcW w:w="1770" w:type="dxa"/>
          </w:tcPr>
          <w:p w14:paraId="76D56045" w14:textId="77777777" w:rsidR="005B0788"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72DB3A0A" w14:textId="77777777" w:rsidR="005B0788"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F4E7EF4" w14:textId="77777777" w:rsidR="005B0788" w:rsidRDefault="005B0788">
            <w:pPr>
              <w:pStyle w:val="TAL"/>
              <w:rPr>
                <w:kern w:val="2"/>
                <w:szCs w:val="22"/>
              </w:rPr>
            </w:pPr>
          </w:p>
        </w:tc>
      </w:tr>
    </w:tbl>
    <w:p w14:paraId="1B8CAF53" w14:textId="77777777" w:rsidR="005B0788" w:rsidRDefault="005B0788">
      <w:pPr>
        <w:rPr>
          <w:lang w:eastAsia="zh-CN"/>
        </w:rPr>
      </w:pPr>
    </w:p>
    <w:p w14:paraId="7F2EBB92" w14:textId="77777777" w:rsidR="005B0788" w:rsidRDefault="00000000">
      <w:pPr>
        <w:pStyle w:val="Heading4"/>
        <w:rPr>
          <w:lang w:eastAsia="zh-CN"/>
        </w:rPr>
      </w:pPr>
      <w:bookmarkStart w:id="1115" w:name="_Toc162005616"/>
      <w:r>
        <w:rPr>
          <w:rFonts w:hint="eastAsia"/>
          <w:lang w:eastAsia="zh-CN"/>
        </w:rPr>
        <w:t>8.3</w:t>
      </w:r>
      <w:r>
        <w:rPr>
          <w:lang w:eastAsia="zh-CN"/>
        </w:rPr>
        <w:t>.5.2</w:t>
      </w:r>
      <w:r>
        <w:rPr>
          <w:lang w:eastAsia="zh-CN"/>
        </w:rPr>
        <w:tab/>
        <w:t>Structured data types</w:t>
      </w:r>
      <w:bookmarkEnd w:id="1115"/>
    </w:p>
    <w:p w14:paraId="3EDEC7A0" w14:textId="77777777" w:rsidR="005B0788" w:rsidRDefault="00000000">
      <w:pPr>
        <w:pStyle w:val="Heading5"/>
        <w:rPr>
          <w:lang w:eastAsia="zh-CN"/>
        </w:rPr>
      </w:pPr>
      <w:bookmarkStart w:id="1116" w:name="_Toc162005617"/>
      <w:r>
        <w:rPr>
          <w:rFonts w:hint="eastAsia"/>
          <w:lang w:eastAsia="zh-CN"/>
        </w:rPr>
        <w:t>8.3</w:t>
      </w:r>
      <w:r>
        <w:rPr>
          <w:lang w:eastAsia="zh-CN"/>
        </w:rPr>
        <w:t>.5.2.1</w:t>
      </w:r>
      <w:r>
        <w:rPr>
          <w:lang w:eastAsia="zh-CN"/>
        </w:rPr>
        <w:tab/>
        <w:t>Introduction</w:t>
      </w:r>
      <w:bookmarkEnd w:id="1116"/>
    </w:p>
    <w:p w14:paraId="039D1B12" w14:textId="77777777" w:rsidR="005B0788" w:rsidRDefault="00000000">
      <w:pPr>
        <w:pStyle w:val="Heading5"/>
        <w:rPr>
          <w:lang w:eastAsia="zh-CN"/>
        </w:rPr>
      </w:pPr>
      <w:bookmarkStart w:id="1117" w:name="_Toc162005618"/>
      <w:r>
        <w:rPr>
          <w:rFonts w:hint="eastAsia"/>
          <w:lang w:eastAsia="zh-CN"/>
        </w:rPr>
        <w:t>8.3</w:t>
      </w:r>
      <w:r>
        <w:rPr>
          <w:lang w:eastAsia="zh-CN"/>
        </w:rPr>
        <w:t>.5.2.2</w:t>
      </w:r>
      <w:r>
        <w:rPr>
          <w:lang w:eastAsia="zh-CN"/>
        </w:rPr>
        <w:tab/>
        <w:t xml:space="preserve">Type: </w:t>
      </w:r>
      <w:proofErr w:type="spellStart"/>
      <w:r>
        <w:rPr>
          <w:rFonts w:hint="eastAsia"/>
        </w:rPr>
        <w:t>TopicListSubscription</w:t>
      </w:r>
      <w:bookmarkEnd w:id="1117"/>
      <w:proofErr w:type="spellEnd"/>
    </w:p>
    <w:p w14:paraId="3D244221" w14:textId="77777777" w:rsidR="005B0788" w:rsidRDefault="00000000">
      <w:pPr>
        <w:pStyle w:val="TH"/>
      </w:pPr>
      <w:r>
        <w:t>Table </w:t>
      </w:r>
      <w:r>
        <w:rPr>
          <w:rFonts w:hint="eastAsia"/>
          <w:lang w:eastAsia="zh-CN"/>
        </w:rPr>
        <w:t>8.3</w:t>
      </w:r>
      <w:r>
        <w:t xml:space="preserve">.5.2.2-1: Definition of type </w:t>
      </w:r>
      <w:proofErr w:type="spellStart"/>
      <w:r>
        <w:rPr>
          <w:rFonts w:hint="eastAsia"/>
        </w:rPr>
        <w:t>TopicListSubscription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C88CC0F" w14:textId="77777777">
        <w:trPr>
          <w:jc w:val="center"/>
        </w:trPr>
        <w:tc>
          <w:tcPr>
            <w:tcW w:w="1430" w:type="dxa"/>
            <w:shd w:val="clear" w:color="auto" w:fill="C0C0C0"/>
          </w:tcPr>
          <w:p w14:paraId="3309B57E" w14:textId="77777777" w:rsidR="005B0788" w:rsidRDefault="00000000">
            <w:pPr>
              <w:pStyle w:val="TAH"/>
              <w:rPr>
                <w:kern w:val="2"/>
                <w:szCs w:val="22"/>
              </w:rPr>
            </w:pPr>
            <w:r>
              <w:rPr>
                <w:kern w:val="2"/>
                <w:szCs w:val="22"/>
              </w:rPr>
              <w:t>Attribute name</w:t>
            </w:r>
          </w:p>
        </w:tc>
        <w:tc>
          <w:tcPr>
            <w:tcW w:w="1006" w:type="dxa"/>
            <w:shd w:val="clear" w:color="auto" w:fill="C0C0C0"/>
          </w:tcPr>
          <w:p w14:paraId="168483E2" w14:textId="77777777" w:rsidR="005B0788" w:rsidRDefault="00000000">
            <w:pPr>
              <w:pStyle w:val="TAH"/>
              <w:rPr>
                <w:kern w:val="2"/>
                <w:szCs w:val="22"/>
              </w:rPr>
            </w:pPr>
            <w:r>
              <w:rPr>
                <w:kern w:val="2"/>
                <w:szCs w:val="22"/>
              </w:rPr>
              <w:t>Data type</w:t>
            </w:r>
          </w:p>
        </w:tc>
        <w:tc>
          <w:tcPr>
            <w:tcW w:w="425" w:type="dxa"/>
            <w:shd w:val="clear" w:color="auto" w:fill="C0C0C0"/>
          </w:tcPr>
          <w:p w14:paraId="74C43829" w14:textId="77777777" w:rsidR="005B0788" w:rsidRDefault="00000000">
            <w:pPr>
              <w:pStyle w:val="TAH"/>
              <w:rPr>
                <w:kern w:val="2"/>
                <w:szCs w:val="22"/>
              </w:rPr>
            </w:pPr>
            <w:r>
              <w:rPr>
                <w:kern w:val="2"/>
                <w:szCs w:val="22"/>
              </w:rPr>
              <w:t>P</w:t>
            </w:r>
          </w:p>
        </w:tc>
        <w:tc>
          <w:tcPr>
            <w:tcW w:w="1368" w:type="dxa"/>
            <w:shd w:val="clear" w:color="auto" w:fill="C0C0C0"/>
          </w:tcPr>
          <w:p w14:paraId="26AB6C8A" w14:textId="77777777" w:rsidR="005B0788" w:rsidRDefault="00000000">
            <w:pPr>
              <w:pStyle w:val="TAH"/>
              <w:rPr>
                <w:kern w:val="2"/>
                <w:szCs w:val="22"/>
              </w:rPr>
            </w:pPr>
            <w:r>
              <w:rPr>
                <w:kern w:val="2"/>
                <w:szCs w:val="22"/>
              </w:rPr>
              <w:t>Cardinality</w:t>
            </w:r>
          </w:p>
        </w:tc>
        <w:tc>
          <w:tcPr>
            <w:tcW w:w="3438" w:type="dxa"/>
            <w:shd w:val="clear" w:color="auto" w:fill="C0C0C0"/>
          </w:tcPr>
          <w:p w14:paraId="196FB67D" w14:textId="77777777" w:rsidR="005B0788" w:rsidRDefault="00000000">
            <w:pPr>
              <w:pStyle w:val="TAH"/>
              <w:rPr>
                <w:kern w:val="2"/>
                <w:szCs w:val="22"/>
              </w:rPr>
            </w:pPr>
            <w:r>
              <w:rPr>
                <w:kern w:val="2"/>
                <w:szCs w:val="22"/>
              </w:rPr>
              <w:t>Description</w:t>
            </w:r>
          </w:p>
        </w:tc>
        <w:tc>
          <w:tcPr>
            <w:tcW w:w="1998" w:type="dxa"/>
            <w:shd w:val="clear" w:color="auto" w:fill="C0C0C0"/>
          </w:tcPr>
          <w:p w14:paraId="6DB89068" w14:textId="77777777" w:rsidR="005B0788" w:rsidRDefault="00000000">
            <w:pPr>
              <w:pStyle w:val="TAH"/>
              <w:rPr>
                <w:kern w:val="2"/>
                <w:szCs w:val="22"/>
              </w:rPr>
            </w:pPr>
            <w:r>
              <w:rPr>
                <w:kern w:val="2"/>
                <w:szCs w:val="22"/>
              </w:rPr>
              <w:t>Applicability</w:t>
            </w:r>
          </w:p>
        </w:tc>
      </w:tr>
      <w:tr w:rsidR="005B0788" w14:paraId="6E95AB9E" w14:textId="77777777">
        <w:trPr>
          <w:jc w:val="center"/>
        </w:trPr>
        <w:tc>
          <w:tcPr>
            <w:tcW w:w="1430" w:type="dxa"/>
          </w:tcPr>
          <w:p w14:paraId="0709330B" w14:textId="77777777" w:rsidR="005B0788" w:rsidRDefault="00000000">
            <w:pPr>
              <w:pStyle w:val="TAL"/>
              <w:rPr>
                <w:kern w:val="2"/>
                <w:szCs w:val="22"/>
                <w:lang w:eastAsia="zh-CN"/>
              </w:rPr>
            </w:pPr>
            <w:proofErr w:type="spellStart"/>
            <w:r>
              <w:rPr>
                <w:rFonts w:hint="eastAsia"/>
                <w:kern w:val="2"/>
                <w:szCs w:val="22"/>
              </w:rPr>
              <w:t>oriAddr</w:t>
            </w:r>
            <w:proofErr w:type="spellEnd"/>
          </w:p>
        </w:tc>
        <w:tc>
          <w:tcPr>
            <w:tcW w:w="1006" w:type="dxa"/>
          </w:tcPr>
          <w:p w14:paraId="06F7ED70" w14:textId="77777777" w:rsidR="005B0788" w:rsidRDefault="00000000">
            <w:pPr>
              <w:pStyle w:val="TAL"/>
              <w:rPr>
                <w:kern w:val="2"/>
                <w:szCs w:val="22"/>
                <w:lang w:val="en-US" w:eastAsia="zh-CN"/>
              </w:rPr>
            </w:pPr>
            <w:r>
              <w:rPr>
                <w:rFonts w:hint="eastAsia"/>
                <w:kern w:val="2"/>
                <w:szCs w:val="22"/>
                <w:lang w:val="en-US" w:eastAsia="zh-CN"/>
              </w:rPr>
              <w:t>Address</w:t>
            </w:r>
          </w:p>
        </w:tc>
        <w:tc>
          <w:tcPr>
            <w:tcW w:w="425" w:type="dxa"/>
          </w:tcPr>
          <w:p w14:paraId="705C9D41" w14:textId="77777777" w:rsidR="005B0788" w:rsidRDefault="00000000">
            <w:pPr>
              <w:pStyle w:val="TAC"/>
              <w:rPr>
                <w:kern w:val="2"/>
                <w:szCs w:val="22"/>
              </w:rPr>
            </w:pPr>
            <w:r>
              <w:rPr>
                <w:kern w:val="2"/>
                <w:szCs w:val="22"/>
              </w:rPr>
              <w:t>M</w:t>
            </w:r>
          </w:p>
        </w:tc>
        <w:tc>
          <w:tcPr>
            <w:tcW w:w="1368" w:type="dxa"/>
          </w:tcPr>
          <w:p w14:paraId="2C09AFF7" w14:textId="77777777" w:rsidR="005B0788" w:rsidRDefault="00000000">
            <w:pPr>
              <w:pStyle w:val="TAL"/>
              <w:rPr>
                <w:kern w:val="2"/>
                <w:szCs w:val="22"/>
              </w:rPr>
            </w:pPr>
            <w:r>
              <w:rPr>
                <w:kern w:val="2"/>
                <w:szCs w:val="22"/>
              </w:rPr>
              <w:t>1</w:t>
            </w:r>
          </w:p>
        </w:tc>
        <w:tc>
          <w:tcPr>
            <w:tcW w:w="3438" w:type="dxa"/>
          </w:tcPr>
          <w:p w14:paraId="0AB05932" w14:textId="77777777" w:rsidR="005B0788"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2A5A8B10" w14:textId="77777777" w:rsidR="005B0788" w:rsidRDefault="005B0788">
            <w:pPr>
              <w:pStyle w:val="TAL"/>
              <w:rPr>
                <w:kern w:val="2"/>
                <w:szCs w:val="22"/>
              </w:rPr>
            </w:pPr>
          </w:p>
        </w:tc>
      </w:tr>
      <w:tr w:rsidR="005B0788" w14:paraId="41A19F02" w14:textId="77777777">
        <w:trPr>
          <w:jc w:val="center"/>
        </w:trPr>
        <w:tc>
          <w:tcPr>
            <w:tcW w:w="1430" w:type="dxa"/>
          </w:tcPr>
          <w:p w14:paraId="7EE5BF2F" w14:textId="77777777" w:rsidR="005B0788" w:rsidRDefault="00000000">
            <w:pPr>
              <w:pStyle w:val="TAL"/>
              <w:rPr>
                <w:kern w:val="2"/>
                <w:szCs w:val="22"/>
              </w:rPr>
            </w:pPr>
            <w:proofErr w:type="spellStart"/>
            <w:r>
              <w:rPr>
                <w:kern w:val="2"/>
                <w:szCs w:val="22"/>
                <w:lang w:eastAsia="zh-CN"/>
              </w:rPr>
              <w:t>destAddr</w:t>
            </w:r>
            <w:proofErr w:type="spellEnd"/>
          </w:p>
        </w:tc>
        <w:tc>
          <w:tcPr>
            <w:tcW w:w="1006" w:type="dxa"/>
          </w:tcPr>
          <w:p w14:paraId="4EE478C4" w14:textId="77777777" w:rsidR="005B0788" w:rsidRDefault="00000000">
            <w:pPr>
              <w:pStyle w:val="TAL"/>
              <w:rPr>
                <w:kern w:val="2"/>
                <w:szCs w:val="22"/>
              </w:rPr>
            </w:pPr>
            <w:r>
              <w:rPr>
                <w:rFonts w:hint="eastAsia"/>
                <w:kern w:val="2"/>
                <w:szCs w:val="22"/>
                <w:lang w:val="en-US" w:eastAsia="zh-CN"/>
              </w:rPr>
              <w:t>Address</w:t>
            </w:r>
          </w:p>
        </w:tc>
        <w:tc>
          <w:tcPr>
            <w:tcW w:w="425" w:type="dxa"/>
          </w:tcPr>
          <w:p w14:paraId="2DF9D96F" w14:textId="77777777" w:rsidR="005B0788" w:rsidRDefault="00000000">
            <w:pPr>
              <w:pStyle w:val="TAC"/>
              <w:rPr>
                <w:kern w:val="2"/>
                <w:szCs w:val="22"/>
                <w:lang w:eastAsia="zh-CN"/>
              </w:rPr>
            </w:pPr>
            <w:r>
              <w:rPr>
                <w:rFonts w:hint="eastAsia"/>
                <w:kern w:val="2"/>
                <w:szCs w:val="22"/>
                <w:lang w:eastAsia="zh-CN"/>
              </w:rPr>
              <w:t>M</w:t>
            </w:r>
          </w:p>
        </w:tc>
        <w:tc>
          <w:tcPr>
            <w:tcW w:w="1368" w:type="dxa"/>
          </w:tcPr>
          <w:p w14:paraId="6517562E" w14:textId="77777777" w:rsidR="005B0788" w:rsidRDefault="00000000">
            <w:pPr>
              <w:pStyle w:val="TAL"/>
              <w:rPr>
                <w:kern w:val="2"/>
                <w:szCs w:val="22"/>
              </w:rPr>
            </w:pPr>
            <w:r>
              <w:rPr>
                <w:kern w:val="2"/>
                <w:szCs w:val="22"/>
              </w:rPr>
              <w:t>1</w:t>
            </w:r>
          </w:p>
        </w:tc>
        <w:tc>
          <w:tcPr>
            <w:tcW w:w="3438" w:type="dxa"/>
          </w:tcPr>
          <w:p w14:paraId="4B522144" w14:textId="77777777" w:rsidR="005B0788"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8D2FF87" w14:textId="77777777" w:rsidR="005B0788" w:rsidRDefault="005B0788">
            <w:pPr>
              <w:pStyle w:val="TAL"/>
              <w:rPr>
                <w:kern w:val="2"/>
                <w:szCs w:val="22"/>
              </w:rPr>
            </w:pPr>
          </w:p>
        </w:tc>
      </w:tr>
      <w:tr w:rsidR="005B0788" w14:paraId="753F95D7" w14:textId="77777777">
        <w:trPr>
          <w:jc w:val="center"/>
        </w:trPr>
        <w:tc>
          <w:tcPr>
            <w:tcW w:w="1430" w:type="dxa"/>
          </w:tcPr>
          <w:p w14:paraId="705DD5B5" w14:textId="77777777" w:rsidR="005B0788" w:rsidRDefault="00000000">
            <w:pPr>
              <w:pStyle w:val="TAL"/>
              <w:rPr>
                <w:kern w:val="2"/>
                <w:szCs w:val="22"/>
                <w:lang w:val="en-US" w:eastAsia="zh-CN"/>
              </w:rPr>
            </w:pPr>
            <w:proofErr w:type="spellStart"/>
            <w:r>
              <w:rPr>
                <w:kern w:val="2"/>
                <w:szCs w:val="22"/>
                <w:lang w:val="en-US" w:eastAsia="zh-CN"/>
              </w:rPr>
              <w:t>notificationURI</w:t>
            </w:r>
            <w:proofErr w:type="spellEnd"/>
          </w:p>
        </w:tc>
        <w:tc>
          <w:tcPr>
            <w:tcW w:w="1006" w:type="dxa"/>
          </w:tcPr>
          <w:p w14:paraId="5ADC739E" w14:textId="77777777" w:rsidR="005B0788" w:rsidRDefault="00000000">
            <w:pPr>
              <w:pStyle w:val="TAL"/>
              <w:rPr>
                <w:kern w:val="2"/>
                <w:szCs w:val="22"/>
                <w:lang w:val="en-US" w:eastAsia="zh-CN"/>
              </w:rPr>
            </w:pPr>
            <w:r>
              <w:rPr>
                <w:rFonts w:hint="eastAsia"/>
                <w:kern w:val="2"/>
                <w:szCs w:val="22"/>
                <w:lang w:val="en-US" w:eastAsia="zh-CN"/>
              </w:rPr>
              <w:t>Uri</w:t>
            </w:r>
          </w:p>
        </w:tc>
        <w:tc>
          <w:tcPr>
            <w:tcW w:w="425" w:type="dxa"/>
          </w:tcPr>
          <w:p w14:paraId="564C5FC5" w14:textId="77777777" w:rsidR="005B0788" w:rsidRDefault="00000000">
            <w:pPr>
              <w:pStyle w:val="TAC"/>
              <w:rPr>
                <w:kern w:val="2"/>
                <w:szCs w:val="22"/>
                <w:lang w:val="en-US" w:eastAsia="zh-CN"/>
              </w:rPr>
            </w:pPr>
            <w:r>
              <w:rPr>
                <w:rFonts w:hint="eastAsia"/>
                <w:kern w:val="2"/>
                <w:szCs w:val="22"/>
                <w:lang w:val="en-US" w:eastAsia="zh-CN"/>
              </w:rPr>
              <w:t>M</w:t>
            </w:r>
          </w:p>
        </w:tc>
        <w:tc>
          <w:tcPr>
            <w:tcW w:w="1368" w:type="dxa"/>
          </w:tcPr>
          <w:p w14:paraId="4B02ED92" w14:textId="77777777" w:rsidR="005B0788" w:rsidRDefault="00000000">
            <w:pPr>
              <w:pStyle w:val="TAL"/>
              <w:rPr>
                <w:kern w:val="2"/>
                <w:szCs w:val="22"/>
                <w:lang w:val="en-US" w:eastAsia="zh-CN"/>
              </w:rPr>
            </w:pPr>
            <w:r>
              <w:rPr>
                <w:rFonts w:hint="eastAsia"/>
                <w:kern w:val="2"/>
                <w:szCs w:val="22"/>
                <w:lang w:val="en-US" w:eastAsia="zh-CN"/>
              </w:rPr>
              <w:t>1</w:t>
            </w:r>
          </w:p>
        </w:tc>
        <w:tc>
          <w:tcPr>
            <w:tcW w:w="3438" w:type="dxa"/>
          </w:tcPr>
          <w:p w14:paraId="4A60CE2F" w14:textId="77777777" w:rsidR="005B0788"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7ED2BA3C" w14:textId="77777777" w:rsidR="005B0788" w:rsidRDefault="005B0788">
            <w:pPr>
              <w:pStyle w:val="TAL"/>
              <w:rPr>
                <w:kern w:val="2"/>
                <w:szCs w:val="22"/>
              </w:rPr>
            </w:pPr>
          </w:p>
        </w:tc>
      </w:tr>
      <w:tr w:rsidR="005B0788" w14:paraId="37D8B078" w14:textId="77777777">
        <w:trPr>
          <w:jc w:val="center"/>
        </w:trPr>
        <w:tc>
          <w:tcPr>
            <w:tcW w:w="1430" w:type="dxa"/>
          </w:tcPr>
          <w:p w14:paraId="236457A9" w14:textId="77777777" w:rsidR="005B0788" w:rsidRDefault="00000000">
            <w:pPr>
              <w:pStyle w:val="TAL"/>
              <w:rPr>
                <w:kern w:val="2"/>
                <w:szCs w:val="22"/>
              </w:rPr>
            </w:pPr>
            <w:proofErr w:type="spellStart"/>
            <w:r>
              <w:rPr>
                <w:kern w:val="2"/>
                <w:szCs w:val="22"/>
                <w:lang w:eastAsia="zh-CN"/>
              </w:rPr>
              <w:t>secCred</w:t>
            </w:r>
            <w:proofErr w:type="spellEnd"/>
          </w:p>
        </w:tc>
        <w:tc>
          <w:tcPr>
            <w:tcW w:w="1006" w:type="dxa"/>
          </w:tcPr>
          <w:p w14:paraId="5B83C04A" w14:textId="77777777" w:rsidR="005B0788" w:rsidRDefault="00000000">
            <w:pPr>
              <w:pStyle w:val="TAL"/>
              <w:rPr>
                <w:kern w:val="2"/>
                <w:szCs w:val="22"/>
              </w:rPr>
            </w:pPr>
            <w:r>
              <w:rPr>
                <w:kern w:val="2"/>
                <w:szCs w:val="22"/>
              </w:rPr>
              <w:t>string</w:t>
            </w:r>
          </w:p>
        </w:tc>
        <w:tc>
          <w:tcPr>
            <w:tcW w:w="425" w:type="dxa"/>
          </w:tcPr>
          <w:p w14:paraId="6874C52D" w14:textId="77777777" w:rsidR="005B0788" w:rsidRDefault="00000000">
            <w:pPr>
              <w:pStyle w:val="TAC"/>
              <w:rPr>
                <w:kern w:val="2"/>
                <w:szCs w:val="22"/>
              </w:rPr>
            </w:pPr>
            <w:r>
              <w:rPr>
                <w:kern w:val="2"/>
                <w:szCs w:val="22"/>
              </w:rPr>
              <w:t>O</w:t>
            </w:r>
          </w:p>
        </w:tc>
        <w:tc>
          <w:tcPr>
            <w:tcW w:w="1368" w:type="dxa"/>
          </w:tcPr>
          <w:p w14:paraId="62BD3792" w14:textId="77777777" w:rsidR="005B0788" w:rsidRDefault="00000000">
            <w:pPr>
              <w:pStyle w:val="TAL"/>
              <w:rPr>
                <w:kern w:val="2"/>
                <w:szCs w:val="22"/>
              </w:rPr>
            </w:pPr>
            <w:r>
              <w:rPr>
                <w:kern w:val="2"/>
                <w:szCs w:val="22"/>
              </w:rPr>
              <w:t>0..1</w:t>
            </w:r>
          </w:p>
        </w:tc>
        <w:tc>
          <w:tcPr>
            <w:tcW w:w="3438" w:type="dxa"/>
          </w:tcPr>
          <w:p w14:paraId="1009CF48" w14:textId="77777777" w:rsidR="005B0788" w:rsidRDefault="00000000">
            <w:pPr>
              <w:pStyle w:val="TAL"/>
              <w:rPr>
                <w:kern w:val="2"/>
                <w:szCs w:val="22"/>
              </w:rPr>
            </w:pPr>
            <w:r>
              <w:rPr>
                <w:kern w:val="2"/>
                <w:szCs w:val="22"/>
                <w:lang w:eastAsia="zh-CN"/>
              </w:rPr>
              <w:t>Security information required by the MSGin5G Server.</w:t>
            </w:r>
          </w:p>
        </w:tc>
        <w:tc>
          <w:tcPr>
            <w:tcW w:w="1998" w:type="dxa"/>
          </w:tcPr>
          <w:p w14:paraId="6361BE91" w14:textId="77777777" w:rsidR="005B0788" w:rsidRDefault="005B0788">
            <w:pPr>
              <w:pStyle w:val="TAL"/>
              <w:rPr>
                <w:rFonts w:cs="Arial"/>
                <w:kern w:val="2"/>
                <w:szCs w:val="18"/>
              </w:rPr>
            </w:pPr>
          </w:p>
        </w:tc>
      </w:tr>
      <w:tr w:rsidR="005B0788" w14:paraId="155480B5" w14:textId="77777777">
        <w:trPr>
          <w:jc w:val="center"/>
        </w:trPr>
        <w:tc>
          <w:tcPr>
            <w:tcW w:w="1430" w:type="dxa"/>
          </w:tcPr>
          <w:p w14:paraId="0EF6C5BC" w14:textId="77777777" w:rsidR="005B0788" w:rsidRDefault="00000000">
            <w:pPr>
              <w:pStyle w:val="TAL"/>
              <w:rPr>
                <w:kern w:val="2"/>
                <w:szCs w:val="22"/>
                <w:lang w:val="en-US" w:eastAsia="zh-CN"/>
              </w:rPr>
            </w:pPr>
            <w:proofErr w:type="spellStart"/>
            <w:r>
              <w:rPr>
                <w:rFonts w:hint="eastAsia"/>
                <w:kern w:val="2"/>
                <w:szCs w:val="22"/>
                <w:lang w:val="en-US" w:eastAsia="zh-CN"/>
              </w:rPr>
              <w:t>exprTime</w:t>
            </w:r>
            <w:proofErr w:type="spellEnd"/>
          </w:p>
        </w:tc>
        <w:tc>
          <w:tcPr>
            <w:tcW w:w="1006" w:type="dxa"/>
          </w:tcPr>
          <w:p w14:paraId="2C0C847B" w14:textId="77777777" w:rsidR="005B0788" w:rsidRDefault="00000000">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Pr>
          <w:p w14:paraId="77432B96" w14:textId="77777777" w:rsidR="005B0788" w:rsidRDefault="00000000">
            <w:pPr>
              <w:pStyle w:val="TAC"/>
              <w:rPr>
                <w:kern w:val="2"/>
                <w:szCs w:val="22"/>
              </w:rPr>
            </w:pPr>
            <w:r>
              <w:rPr>
                <w:kern w:val="2"/>
                <w:szCs w:val="22"/>
              </w:rPr>
              <w:t>O</w:t>
            </w:r>
          </w:p>
        </w:tc>
        <w:tc>
          <w:tcPr>
            <w:tcW w:w="1368" w:type="dxa"/>
          </w:tcPr>
          <w:p w14:paraId="66EC0F94" w14:textId="77777777" w:rsidR="005B0788" w:rsidRDefault="00000000">
            <w:pPr>
              <w:pStyle w:val="TAL"/>
              <w:rPr>
                <w:kern w:val="2"/>
                <w:szCs w:val="22"/>
              </w:rPr>
            </w:pPr>
            <w:r>
              <w:rPr>
                <w:kern w:val="2"/>
                <w:szCs w:val="22"/>
              </w:rPr>
              <w:t>0..1</w:t>
            </w:r>
          </w:p>
        </w:tc>
        <w:tc>
          <w:tcPr>
            <w:tcW w:w="3438" w:type="dxa"/>
          </w:tcPr>
          <w:p w14:paraId="091E84CC" w14:textId="77777777" w:rsidR="005B0788" w:rsidRDefault="00000000">
            <w:pPr>
              <w:pStyle w:val="TAL"/>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2D94C64" w14:textId="77777777" w:rsidR="005B0788" w:rsidRDefault="005B0788">
            <w:pPr>
              <w:pStyle w:val="TAL"/>
              <w:rPr>
                <w:kern w:val="2"/>
                <w:szCs w:val="22"/>
              </w:rPr>
            </w:pPr>
          </w:p>
        </w:tc>
      </w:tr>
      <w:tr w:rsidR="005B0788" w14:paraId="2E2A1510" w14:textId="77777777">
        <w:trPr>
          <w:jc w:val="center"/>
        </w:trPr>
        <w:tc>
          <w:tcPr>
            <w:tcW w:w="1430" w:type="dxa"/>
          </w:tcPr>
          <w:p w14:paraId="65DA5447" w14:textId="77777777" w:rsidR="005B0788" w:rsidRDefault="00000000">
            <w:pPr>
              <w:pStyle w:val="TAL"/>
              <w:rPr>
                <w:kern w:val="2"/>
                <w:szCs w:val="22"/>
                <w:lang w:val="en-US" w:eastAsia="zh-CN"/>
              </w:rPr>
            </w:pPr>
            <w:proofErr w:type="spellStart"/>
            <w:r>
              <w:rPr>
                <w:rFonts w:hint="eastAsia"/>
                <w:kern w:val="2"/>
                <w:szCs w:val="22"/>
                <w:lang w:val="en-US" w:eastAsia="zh-CN"/>
              </w:rPr>
              <w:t>suppFeat</w:t>
            </w:r>
            <w:proofErr w:type="spellEnd"/>
          </w:p>
        </w:tc>
        <w:tc>
          <w:tcPr>
            <w:tcW w:w="1006" w:type="dxa"/>
          </w:tcPr>
          <w:p w14:paraId="03E00E4D" w14:textId="77777777" w:rsidR="005B0788" w:rsidRDefault="00000000">
            <w:pPr>
              <w:pStyle w:val="TAL"/>
              <w:rPr>
                <w:kern w:val="2"/>
                <w:szCs w:val="22"/>
                <w:lang w:val="en-US" w:eastAsia="zh-CN"/>
              </w:rPr>
            </w:pPr>
            <w:proofErr w:type="spellStart"/>
            <w:r>
              <w:rPr>
                <w:rFonts w:hint="eastAsia"/>
                <w:kern w:val="2"/>
                <w:szCs w:val="22"/>
                <w:lang w:val="en-US" w:eastAsia="zh-CN"/>
              </w:rPr>
              <w:t>SupportedFeatures</w:t>
            </w:r>
            <w:proofErr w:type="spellEnd"/>
          </w:p>
        </w:tc>
        <w:tc>
          <w:tcPr>
            <w:tcW w:w="425" w:type="dxa"/>
          </w:tcPr>
          <w:p w14:paraId="45913FAB" w14:textId="77777777" w:rsidR="005B0788" w:rsidRDefault="00000000">
            <w:pPr>
              <w:pStyle w:val="TAC"/>
              <w:rPr>
                <w:kern w:val="2"/>
                <w:szCs w:val="22"/>
                <w:lang w:val="en-US" w:eastAsia="zh-CN"/>
              </w:rPr>
            </w:pPr>
            <w:r>
              <w:rPr>
                <w:rFonts w:hint="eastAsia"/>
                <w:kern w:val="2"/>
                <w:szCs w:val="22"/>
                <w:lang w:val="en-US" w:eastAsia="zh-CN"/>
              </w:rPr>
              <w:t>C</w:t>
            </w:r>
          </w:p>
        </w:tc>
        <w:tc>
          <w:tcPr>
            <w:tcW w:w="1368" w:type="dxa"/>
          </w:tcPr>
          <w:p w14:paraId="70445697" w14:textId="77777777" w:rsidR="005B0788" w:rsidRDefault="00000000">
            <w:pPr>
              <w:pStyle w:val="TAL"/>
              <w:rPr>
                <w:kern w:val="2"/>
                <w:szCs w:val="22"/>
              </w:rPr>
            </w:pPr>
            <w:r>
              <w:rPr>
                <w:kern w:val="2"/>
                <w:szCs w:val="22"/>
              </w:rPr>
              <w:t>0..1</w:t>
            </w:r>
          </w:p>
        </w:tc>
        <w:tc>
          <w:tcPr>
            <w:tcW w:w="3438" w:type="dxa"/>
          </w:tcPr>
          <w:p w14:paraId="08BAC609" w14:textId="77777777" w:rsidR="005B0788"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04BFF65" w14:textId="77777777" w:rsidR="005B0788"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E917B09" w14:textId="77777777" w:rsidR="005B0788" w:rsidRDefault="005B0788">
            <w:pPr>
              <w:pStyle w:val="TAL"/>
              <w:rPr>
                <w:kern w:val="2"/>
                <w:szCs w:val="22"/>
              </w:rPr>
            </w:pPr>
          </w:p>
        </w:tc>
      </w:tr>
    </w:tbl>
    <w:p w14:paraId="1F76D45E" w14:textId="77777777" w:rsidR="005B0788" w:rsidRDefault="005B0788">
      <w:pPr>
        <w:rPr>
          <w:lang w:eastAsia="zh-CN"/>
        </w:rPr>
      </w:pPr>
    </w:p>
    <w:p w14:paraId="2CBDCD8D" w14:textId="77777777" w:rsidR="005B0788" w:rsidRDefault="00000000">
      <w:pPr>
        <w:pStyle w:val="Heading5"/>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t xml:space="preserve">Type: </w:t>
      </w:r>
      <w:proofErr w:type="spellStart"/>
      <w:r>
        <w:rPr>
          <w:rFonts w:hint="eastAsia"/>
        </w:rPr>
        <w:t>TopicList</w:t>
      </w:r>
      <w:r>
        <w:rPr>
          <w:rFonts w:hint="eastAsia"/>
          <w:lang w:val="en-US" w:eastAsia="zh-CN"/>
        </w:rPr>
        <w:t>Uns</w:t>
      </w:r>
      <w:r>
        <w:rPr>
          <w:rFonts w:hint="eastAsia"/>
        </w:rPr>
        <w:t>ubscription</w:t>
      </w:r>
      <w:bookmarkEnd w:id="1118"/>
      <w:proofErr w:type="spellEnd"/>
    </w:p>
    <w:p w14:paraId="088364EE" w14:textId="77777777" w:rsidR="005B0788" w:rsidRDefault="00000000">
      <w:pPr>
        <w:pStyle w:val="TH"/>
      </w:pPr>
      <w:r>
        <w:t>Table </w:t>
      </w:r>
      <w:r>
        <w:rPr>
          <w:rFonts w:hint="eastAsia"/>
          <w:lang w:eastAsia="zh-CN"/>
        </w:rPr>
        <w:t>8.3</w:t>
      </w:r>
      <w:r>
        <w:t>.5.2.</w:t>
      </w:r>
      <w:r>
        <w:rPr>
          <w:rFonts w:hint="eastAsia"/>
          <w:lang w:val="en-US" w:eastAsia="zh-CN"/>
        </w:rPr>
        <w:t>3</w:t>
      </w:r>
      <w:r>
        <w:t xml:space="preserve">-1: Definition of type </w:t>
      </w:r>
      <w:proofErr w:type="spellStart"/>
      <w:r>
        <w:rPr>
          <w:rFonts w:hint="eastAsia"/>
        </w:rPr>
        <w:t>TopicList</w:t>
      </w:r>
      <w:r>
        <w:rPr>
          <w:rFonts w:eastAsia="SimSun" w:hint="eastAsia"/>
          <w:lang w:val="en-US" w:eastAsia="zh-CN"/>
        </w:rPr>
        <w:t>Uns</w:t>
      </w:r>
      <w:r>
        <w:rPr>
          <w:rFonts w:hint="eastAsia"/>
        </w:rPr>
        <w:t>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053648F5" w14:textId="77777777">
        <w:trPr>
          <w:jc w:val="center"/>
        </w:trPr>
        <w:tc>
          <w:tcPr>
            <w:tcW w:w="1430" w:type="dxa"/>
            <w:shd w:val="clear" w:color="auto" w:fill="C0C0C0"/>
          </w:tcPr>
          <w:p w14:paraId="33C3B59C" w14:textId="77777777" w:rsidR="005B0788" w:rsidRDefault="00000000">
            <w:pPr>
              <w:pStyle w:val="TAH"/>
              <w:rPr>
                <w:kern w:val="2"/>
                <w:szCs w:val="22"/>
              </w:rPr>
            </w:pPr>
            <w:r>
              <w:rPr>
                <w:kern w:val="2"/>
                <w:szCs w:val="22"/>
              </w:rPr>
              <w:t>Attribute name</w:t>
            </w:r>
          </w:p>
        </w:tc>
        <w:tc>
          <w:tcPr>
            <w:tcW w:w="1006" w:type="dxa"/>
            <w:shd w:val="clear" w:color="auto" w:fill="C0C0C0"/>
          </w:tcPr>
          <w:p w14:paraId="761AEF85" w14:textId="77777777" w:rsidR="005B0788" w:rsidRDefault="00000000">
            <w:pPr>
              <w:pStyle w:val="TAH"/>
              <w:rPr>
                <w:kern w:val="2"/>
                <w:szCs w:val="22"/>
              </w:rPr>
            </w:pPr>
            <w:r>
              <w:rPr>
                <w:kern w:val="2"/>
                <w:szCs w:val="22"/>
              </w:rPr>
              <w:t>Data type</w:t>
            </w:r>
          </w:p>
        </w:tc>
        <w:tc>
          <w:tcPr>
            <w:tcW w:w="425" w:type="dxa"/>
            <w:shd w:val="clear" w:color="auto" w:fill="C0C0C0"/>
          </w:tcPr>
          <w:p w14:paraId="0263B6F5" w14:textId="77777777" w:rsidR="005B0788" w:rsidRDefault="00000000">
            <w:pPr>
              <w:pStyle w:val="TAH"/>
              <w:rPr>
                <w:kern w:val="2"/>
                <w:szCs w:val="22"/>
              </w:rPr>
            </w:pPr>
            <w:r>
              <w:rPr>
                <w:kern w:val="2"/>
                <w:szCs w:val="22"/>
              </w:rPr>
              <w:t>P</w:t>
            </w:r>
          </w:p>
        </w:tc>
        <w:tc>
          <w:tcPr>
            <w:tcW w:w="1368" w:type="dxa"/>
            <w:shd w:val="clear" w:color="auto" w:fill="C0C0C0"/>
          </w:tcPr>
          <w:p w14:paraId="466E8F5F" w14:textId="77777777" w:rsidR="005B0788" w:rsidRDefault="00000000">
            <w:pPr>
              <w:pStyle w:val="TAH"/>
              <w:rPr>
                <w:kern w:val="2"/>
                <w:szCs w:val="22"/>
              </w:rPr>
            </w:pPr>
            <w:r>
              <w:rPr>
                <w:kern w:val="2"/>
                <w:szCs w:val="22"/>
              </w:rPr>
              <w:t>Cardinality</w:t>
            </w:r>
          </w:p>
        </w:tc>
        <w:tc>
          <w:tcPr>
            <w:tcW w:w="3438" w:type="dxa"/>
            <w:shd w:val="clear" w:color="auto" w:fill="C0C0C0"/>
          </w:tcPr>
          <w:p w14:paraId="1A7F1C76" w14:textId="77777777" w:rsidR="005B0788" w:rsidRDefault="00000000">
            <w:pPr>
              <w:pStyle w:val="TAH"/>
              <w:rPr>
                <w:kern w:val="2"/>
                <w:szCs w:val="22"/>
              </w:rPr>
            </w:pPr>
            <w:r>
              <w:rPr>
                <w:kern w:val="2"/>
                <w:szCs w:val="22"/>
              </w:rPr>
              <w:t>Description</w:t>
            </w:r>
          </w:p>
        </w:tc>
        <w:tc>
          <w:tcPr>
            <w:tcW w:w="1998" w:type="dxa"/>
            <w:shd w:val="clear" w:color="auto" w:fill="C0C0C0"/>
          </w:tcPr>
          <w:p w14:paraId="1973A965" w14:textId="77777777" w:rsidR="005B0788" w:rsidRDefault="00000000">
            <w:pPr>
              <w:pStyle w:val="TAH"/>
              <w:rPr>
                <w:kern w:val="2"/>
                <w:szCs w:val="22"/>
              </w:rPr>
            </w:pPr>
            <w:r>
              <w:rPr>
                <w:kern w:val="2"/>
                <w:szCs w:val="22"/>
              </w:rPr>
              <w:t>Applicability</w:t>
            </w:r>
          </w:p>
        </w:tc>
      </w:tr>
      <w:tr w:rsidR="005B0788" w14:paraId="5DB2E08B" w14:textId="77777777">
        <w:trPr>
          <w:jc w:val="center"/>
        </w:trPr>
        <w:tc>
          <w:tcPr>
            <w:tcW w:w="1430" w:type="dxa"/>
          </w:tcPr>
          <w:p w14:paraId="0E999A80" w14:textId="77777777" w:rsidR="005B0788" w:rsidRDefault="00000000">
            <w:pPr>
              <w:pStyle w:val="TAL"/>
              <w:rPr>
                <w:kern w:val="2"/>
                <w:szCs w:val="22"/>
                <w:lang w:eastAsia="zh-CN"/>
              </w:rPr>
            </w:pPr>
            <w:proofErr w:type="spellStart"/>
            <w:r>
              <w:rPr>
                <w:rFonts w:hint="eastAsia"/>
                <w:kern w:val="2"/>
                <w:szCs w:val="22"/>
              </w:rPr>
              <w:t>oriAddr</w:t>
            </w:r>
            <w:proofErr w:type="spellEnd"/>
          </w:p>
        </w:tc>
        <w:tc>
          <w:tcPr>
            <w:tcW w:w="1006" w:type="dxa"/>
          </w:tcPr>
          <w:p w14:paraId="35C8DC85" w14:textId="77777777" w:rsidR="005B0788" w:rsidRDefault="00000000">
            <w:pPr>
              <w:pStyle w:val="TAL"/>
              <w:rPr>
                <w:kern w:val="2"/>
                <w:szCs w:val="22"/>
                <w:lang w:val="en-US" w:eastAsia="zh-CN"/>
              </w:rPr>
            </w:pPr>
            <w:r>
              <w:rPr>
                <w:rFonts w:hint="eastAsia"/>
                <w:kern w:val="2"/>
                <w:szCs w:val="22"/>
                <w:lang w:val="en-US" w:eastAsia="zh-CN"/>
              </w:rPr>
              <w:t>Address</w:t>
            </w:r>
          </w:p>
        </w:tc>
        <w:tc>
          <w:tcPr>
            <w:tcW w:w="425" w:type="dxa"/>
          </w:tcPr>
          <w:p w14:paraId="75C0A0BF" w14:textId="77777777" w:rsidR="005B0788" w:rsidRDefault="00000000">
            <w:pPr>
              <w:pStyle w:val="TAC"/>
              <w:rPr>
                <w:kern w:val="2"/>
                <w:szCs w:val="22"/>
              </w:rPr>
            </w:pPr>
            <w:r>
              <w:rPr>
                <w:kern w:val="2"/>
                <w:szCs w:val="22"/>
              </w:rPr>
              <w:t>M</w:t>
            </w:r>
          </w:p>
        </w:tc>
        <w:tc>
          <w:tcPr>
            <w:tcW w:w="1368" w:type="dxa"/>
          </w:tcPr>
          <w:p w14:paraId="79E3B5B2" w14:textId="77777777" w:rsidR="005B0788" w:rsidRDefault="00000000">
            <w:pPr>
              <w:pStyle w:val="TAL"/>
              <w:rPr>
                <w:kern w:val="2"/>
                <w:szCs w:val="22"/>
              </w:rPr>
            </w:pPr>
            <w:r>
              <w:rPr>
                <w:kern w:val="2"/>
                <w:szCs w:val="22"/>
              </w:rPr>
              <w:t>1</w:t>
            </w:r>
          </w:p>
        </w:tc>
        <w:tc>
          <w:tcPr>
            <w:tcW w:w="3438" w:type="dxa"/>
          </w:tcPr>
          <w:p w14:paraId="2FBE66AD" w14:textId="77777777" w:rsidR="005B0788"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 xml:space="preserve">Server which requests the Messaging Topic list </w:t>
            </w:r>
            <w:proofErr w:type="spellStart"/>
            <w:r>
              <w:rPr>
                <w:rFonts w:hint="eastAsia"/>
                <w:kern w:val="2"/>
                <w:szCs w:val="22"/>
                <w:lang w:val="en-US" w:eastAsia="zh-CN"/>
              </w:rPr>
              <w:t>unsubscription</w:t>
            </w:r>
            <w:proofErr w:type="spellEnd"/>
            <w:r>
              <w:rPr>
                <w:kern w:val="2"/>
                <w:szCs w:val="22"/>
              </w:rPr>
              <w:t>.</w:t>
            </w:r>
          </w:p>
        </w:tc>
        <w:tc>
          <w:tcPr>
            <w:tcW w:w="1998" w:type="dxa"/>
          </w:tcPr>
          <w:p w14:paraId="3675BBD0" w14:textId="77777777" w:rsidR="005B0788" w:rsidRDefault="005B0788">
            <w:pPr>
              <w:pStyle w:val="TAL"/>
              <w:rPr>
                <w:kern w:val="2"/>
                <w:szCs w:val="22"/>
              </w:rPr>
            </w:pPr>
          </w:p>
        </w:tc>
      </w:tr>
      <w:tr w:rsidR="005B0788" w14:paraId="4250023C" w14:textId="77777777">
        <w:trPr>
          <w:jc w:val="center"/>
        </w:trPr>
        <w:tc>
          <w:tcPr>
            <w:tcW w:w="1430" w:type="dxa"/>
          </w:tcPr>
          <w:p w14:paraId="325D275D" w14:textId="77777777" w:rsidR="005B0788" w:rsidRDefault="00000000">
            <w:pPr>
              <w:pStyle w:val="TAL"/>
              <w:rPr>
                <w:kern w:val="2"/>
                <w:szCs w:val="22"/>
              </w:rPr>
            </w:pPr>
            <w:proofErr w:type="spellStart"/>
            <w:r>
              <w:rPr>
                <w:kern w:val="2"/>
                <w:szCs w:val="22"/>
                <w:lang w:eastAsia="zh-CN"/>
              </w:rPr>
              <w:t>destAddr</w:t>
            </w:r>
            <w:proofErr w:type="spellEnd"/>
          </w:p>
        </w:tc>
        <w:tc>
          <w:tcPr>
            <w:tcW w:w="1006" w:type="dxa"/>
          </w:tcPr>
          <w:p w14:paraId="3ABBDFB8" w14:textId="77777777" w:rsidR="005B0788" w:rsidRDefault="00000000">
            <w:pPr>
              <w:pStyle w:val="TAL"/>
              <w:rPr>
                <w:kern w:val="2"/>
                <w:szCs w:val="22"/>
              </w:rPr>
            </w:pPr>
            <w:r>
              <w:rPr>
                <w:rFonts w:hint="eastAsia"/>
                <w:kern w:val="2"/>
                <w:szCs w:val="22"/>
                <w:lang w:val="en-US" w:eastAsia="zh-CN"/>
              </w:rPr>
              <w:t>Address</w:t>
            </w:r>
          </w:p>
        </w:tc>
        <w:tc>
          <w:tcPr>
            <w:tcW w:w="425" w:type="dxa"/>
          </w:tcPr>
          <w:p w14:paraId="548273E1" w14:textId="77777777" w:rsidR="005B0788" w:rsidRDefault="00000000">
            <w:pPr>
              <w:pStyle w:val="TAC"/>
              <w:rPr>
                <w:kern w:val="2"/>
                <w:szCs w:val="22"/>
                <w:lang w:eastAsia="zh-CN"/>
              </w:rPr>
            </w:pPr>
            <w:r>
              <w:rPr>
                <w:rFonts w:hint="eastAsia"/>
                <w:kern w:val="2"/>
                <w:szCs w:val="22"/>
                <w:lang w:eastAsia="zh-CN"/>
              </w:rPr>
              <w:t>M</w:t>
            </w:r>
          </w:p>
        </w:tc>
        <w:tc>
          <w:tcPr>
            <w:tcW w:w="1368" w:type="dxa"/>
          </w:tcPr>
          <w:p w14:paraId="2BA45701" w14:textId="77777777" w:rsidR="005B0788" w:rsidRDefault="00000000">
            <w:pPr>
              <w:pStyle w:val="TAL"/>
              <w:rPr>
                <w:kern w:val="2"/>
                <w:szCs w:val="22"/>
              </w:rPr>
            </w:pPr>
            <w:r>
              <w:rPr>
                <w:kern w:val="2"/>
                <w:szCs w:val="22"/>
              </w:rPr>
              <w:t>1</w:t>
            </w:r>
          </w:p>
        </w:tc>
        <w:tc>
          <w:tcPr>
            <w:tcW w:w="3438" w:type="dxa"/>
          </w:tcPr>
          <w:p w14:paraId="5AAA9A27" w14:textId="77777777" w:rsidR="005B0788"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5DE8AD5F" w14:textId="77777777" w:rsidR="005B0788" w:rsidRDefault="005B0788">
            <w:pPr>
              <w:pStyle w:val="TAL"/>
              <w:rPr>
                <w:kern w:val="2"/>
                <w:szCs w:val="22"/>
              </w:rPr>
            </w:pPr>
          </w:p>
        </w:tc>
      </w:tr>
      <w:tr w:rsidR="005B0788" w14:paraId="6FCF8E26" w14:textId="77777777">
        <w:trPr>
          <w:jc w:val="center"/>
        </w:trPr>
        <w:tc>
          <w:tcPr>
            <w:tcW w:w="1430" w:type="dxa"/>
          </w:tcPr>
          <w:p w14:paraId="127280C8" w14:textId="77777777" w:rsidR="005B0788" w:rsidRDefault="00000000">
            <w:pPr>
              <w:pStyle w:val="TAL"/>
              <w:rPr>
                <w:kern w:val="2"/>
                <w:szCs w:val="22"/>
              </w:rPr>
            </w:pPr>
            <w:proofErr w:type="spellStart"/>
            <w:r>
              <w:rPr>
                <w:kern w:val="2"/>
                <w:szCs w:val="22"/>
                <w:lang w:eastAsia="zh-CN"/>
              </w:rPr>
              <w:t>secCred</w:t>
            </w:r>
            <w:proofErr w:type="spellEnd"/>
          </w:p>
        </w:tc>
        <w:tc>
          <w:tcPr>
            <w:tcW w:w="1006" w:type="dxa"/>
          </w:tcPr>
          <w:p w14:paraId="4DC328FC" w14:textId="77777777" w:rsidR="005B0788" w:rsidRDefault="00000000">
            <w:pPr>
              <w:pStyle w:val="TAL"/>
              <w:rPr>
                <w:kern w:val="2"/>
                <w:szCs w:val="22"/>
              </w:rPr>
            </w:pPr>
            <w:r>
              <w:rPr>
                <w:kern w:val="2"/>
                <w:szCs w:val="22"/>
              </w:rPr>
              <w:t>string</w:t>
            </w:r>
          </w:p>
        </w:tc>
        <w:tc>
          <w:tcPr>
            <w:tcW w:w="425" w:type="dxa"/>
          </w:tcPr>
          <w:p w14:paraId="53082B74" w14:textId="77777777" w:rsidR="005B0788" w:rsidRDefault="00000000">
            <w:pPr>
              <w:pStyle w:val="TAC"/>
              <w:rPr>
                <w:kern w:val="2"/>
                <w:szCs w:val="22"/>
              </w:rPr>
            </w:pPr>
            <w:r>
              <w:rPr>
                <w:kern w:val="2"/>
                <w:szCs w:val="22"/>
              </w:rPr>
              <w:t>O</w:t>
            </w:r>
          </w:p>
        </w:tc>
        <w:tc>
          <w:tcPr>
            <w:tcW w:w="1368" w:type="dxa"/>
          </w:tcPr>
          <w:p w14:paraId="7B77EE28" w14:textId="77777777" w:rsidR="005B0788" w:rsidRDefault="00000000">
            <w:pPr>
              <w:pStyle w:val="TAL"/>
              <w:rPr>
                <w:kern w:val="2"/>
                <w:szCs w:val="22"/>
              </w:rPr>
            </w:pPr>
            <w:r>
              <w:rPr>
                <w:kern w:val="2"/>
                <w:szCs w:val="22"/>
              </w:rPr>
              <w:t>0..1</w:t>
            </w:r>
          </w:p>
        </w:tc>
        <w:tc>
          <w:tcPr>
            <w:tcW w:w="3438" w:type="dxa"/>
          </w:tcPr>
          <w:p w14:paraId="42F87FC0" w14:textId="77777777" w:rsidR="005B0788" w:rsidRDefault="00000000">
            <w:pPr>
              <w:pStyle w:val="TAL"/>
              <w:rPr>
                <w:kern w:val="2"/>
                <w:szCs w:val="22"/>
              </w:rPr>
            </w:pPr>
            <w:r>
              <w:rPr>
                <w:kern w:val="2"/>
                <w:szCs w:val="22"/>
                <w:lang w:eastAsia="zh-CN"/>
              </w:rPr>
              <w:t>Security information required by the MSGin5G Server.</w:t>
            </w:r>
          </w:p>
        </w:tc>
        <w:tc>
          <w:tcPr>
            <w:tcW w:w="1998" w:type="dxa"/>
          </w:tcPr>
          <w:p w14:paraId="5249AF1B" w14:textId="77777777" w:rsidR="005B0788" w:rsidRDefault="005B0788">
            <w:pPr>
              <w:pStyle w:val="TAL"/>
              <w:rPr>
                <w:rFonts w:cs="Arial"/>
                <w:kern w:val="2"/>
                <w:szCs w:val="18"/>
              </w:rPr>
            </w:pPr>
          </w:p>
        </w:tc>
      </w:tr>
    </w:tbl>
    <w:p w14:paraId="088D44DD" w14:textId="77777777" w:rsidR="005B0788" w:rsidRDefault="005B0788">
      <w:pPr>
        <w:rPr>
          <w:lang w:eastAsia="zh-CN"/>
        </w:rPr>
      </w:pPr>
    </w:p>
    <w:p w14:paraId="2E978BE8" w14:textId="77777777" w:rsidR="005B0788" w:rsidRDefault="00000000">
      <w:pPr>
        <w:pStyle w:val="Heading5"/>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t xml:space="preserve">Type: </w:t>
      </w:r>
      <w:proofErr w:type="spellStart"/>
      <w:r>
        <w:rPr>
          <w:rFonts w:hint="eastAsia"/>
        </w:rPr>
        <w:t>TopicListSubscriptionAck</w:t>
      </w:r>
      <w:bookmarkEnd w:id="1119"/>
      <w:proofErr w:type="spellEnd"/>
    </w:p>
    <w:p w14:paraId="06DF10E9" w14:textId="77777777" w:rsidR="005B0788" w:rsidRDefault="00000000">
      <w:pPr>
        <w:pStyle w:val="TH"/>
        <w:rPr>
          <w:lang w:eastAsia="zh-CN"/>
        </w:rPr>
      </w:pPr>
      <w:r>
        <w:t>Table </w:t>
      </w:r>
      <w:r>
        <w:rPr>
          <w:rFonts w:hint="eastAsia"/>
          <w:lang w:eastAsia="zh-CN"/>
        </w:rPr>
        <w:t>8.3</w:t>
      </w:r>
      <w:r>
        <w:t>.5.2.</w:t>
      </w:r>
      <w:r>
        <w:rPr>
          <w:rFonts w:hint="eastAsia"/>
          <w:lang w:val="en-US" w:eastAsia="zh-CN"/>
        </w:rPr>
        <w:t>4</w:t>
      </w:r>
      <w:r>
        <w:t xml:space="preserve">-1: Definition of type </w:t>
      </w:r>
      <w:proofErr w:type="spellStart"/>
      <w:r>
        <w:rPr>
          <w:rFonts w:hint="eastAsia"/>
        </w:rPr>
        <w:t>TopicListSubscriptionAck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FBF077B" w14:textId="77777777">
        <w:trPr>
          <w:jc w:val="center"/>
        </w:trPr>
        <w:tc>
          <w:tcPr>
            <w:tcW w:w="1430" w:type="dxa"/>
            <w:shd w:val="clear" w:color="auto" w:fill="C0C0C0"/>
          </w:tcPr>
          <w:p w14:paraId="36987504" w14:textId="77777777" w:rsidR="005B0788" w:rsidRDefault="00000000">
            <w:pPr>
              <w:pStyle w:val="TAH"/>
              <w:rPr>
                <w:kern w:val="2"/>
                <w:szCs w:val="22"/>
              </w:rPr>
            </w:pPr>
            <w:r>
              <w:rPr>
                <w:kern w:val="2"/>
                <w:szCs w:val="22"/>
              </w:rPr>
              <w:t>Attribute name</w:t>
            </w:r>
          </w:p>
        </w:tc>
        <w:tc>
          <w:tcPr>
            <w:tcW w:w="1006" w:type="dxa"/>
            <w:shd w:val="clear" w:color="auto" w:fill="C0C0C0"/>
          </w:tcPr>
          <w:p w14:paraId="11CDE10A" w14:textId="77777777" w:rsidR="005B0788" w:rsidRDefault="00000000">
            <w:pPr>
              <w:pStyle w:val="TAH"/>
              <w:rPr>
                <w:kern w:val="2"/>
                <w:szCs w:val="22"/>
              </w:rPr>
            </w:pPr>
            <w:r>
              <w:rPr>
                <w:kern w:val="2"/>
                <w:szCs w:val="22"/>
              </w:rPr>
              <w:t>Data type</w:t>
            </w:r>
          </w:p>
        </w:tc>
        <w:tc>
          <w:tcPr>
            <w:tcW w:w="425" w:type="dxa"/>
            <w:shd w:val="clear" w:color="auto" w:fill="C0C0C0"/>
          </w:tcPr>
          <w:p w14:paraId="223EF428" w14:textId="77777777" w:rsidR="005B0788" w:rsidRDefault="00000000">
            <w:pPr>
              <w:pStyle w:val="TAH"/>
              <w:rPr>
                <w:kern w:val="2"/>
                <w:szCs w:val="22"/>
              </w:rPr>
            </w:pPr>
            <w:r>
              <w:rPr>
                <w:kern w:val="2"/>
                <w:szCs w:val="22"/>
              </w:rPr>
              <w:t>P</w:t>
            </w:r>
          </w:p>
        </w:tc>
        <w:tc>
          <w:tcPr>
            <w:tcW w:w="1368" w:type="dxa"/>
            <w:shd w:val="clear" w:color="auto" w:fill="C0C0C0"/>
          </w:tcPr>
          <w:p w14:paraId="64296CDC" w14:textId="77777777" w:rsidR="005B0788" w:rsidRDefault="00000000">
            <w:pPr>
              <w:pStyle w:val="TAH"/>
              <w:rPr>
                <w:kern w:val="2"/>
                <w:szCs w:val="22"/>
              </w:rPr>
            </w:pPr>
            <w:r>
              <w:rPr>
                <w:kern w:val="2"/>
                <w:szCs w:val="22"/>
              </w:rPr>
              <w:t>Cardinality</w:t>
            </w:r>
          </w:p>
        </w:tc>
        <w:tc>
          <w:tcPr>
            <w:tcW w:w="3438" w:type="dxa"/>
            <w:shd w:val="clear" w:color="auto" w:fill="C0C0C0"/>
          </w:tcPr>
          <w:p w14:paraId="244214F5" w14:textId="77777777" w:rsidR="005B0788" w:rsidRDefault="00000000">
            <w:pPr>
              <w:pStyle w:val="TAH"/>
              <w:rPr>
                <w:kern w:val="2"/>
                <w:szCs w:val="22"/>
              </w:rPr>
            </w:pPr>
            <w:r>
              <w:rPr>
                <w:kern w:val="2"/>
                <w:szCs w:val="22"/>
              </w:rPr>
              <w:t>Description</w:t>
            </w:r>
          </w:p>
        </w:tc>
        <w:tc>
          <w:tcPr>
            <w:tcW w:w="1998" w:type="dxa"/>
            <w:shd w:val="clear" w:color="auto" w:fill="C0C0C0"/>
          </w:tcPr>
          <w:p w14:paraId="162AB719" w14:textId="77777777" w:rsidR="005B0788" w:rsidRDefault="00000000">
            <w:pPr>
              <w:pStyle w:val="TAH"/>
              <w:rPr>
                <w:kern w:val="2"/>
                <w:szCs w:val="22"/>
              </w:rPr>
            </w:pPr>
            <w:r>
              <w:rPr>
                <w:kern w:val="2"/>
                <w:szCs w:val="22"/>
              </w:rPr>
              <w:t>Applicability</w:t>
            </w:r>
          </w:p>
        </w:tc>
      </w:tr>
      <w:tr w:rsidR="005B0788" w14:paraId="4FDEEC6C" w14:textId="77777777">
        <w:trPr>
          <w:jc w:val="center"/>
        </w:trPr>
        <w:tc>
          <w:tcPr>
            <w:tcW w:w="1430" w:type="dxa"/>
          </w:tcPr>
          <w:p w14:paraId="5E8EEBDF" w14:textId="77777777" w:rsidR="005B0788" w:rsidRDefault="00000000">
            <w:pPr>
              <w:pStyle w:val="TAL"/>
              <w:rPr>
                <w:kern w:val="2"/>
                <w:szCs w:val="22"/>
                <w:lang w:eastAsia="zh-CN"/>
              </w:rPr>
            </w:pPr>
            <w:proofErr w:type="spellStart"/>
            <w:r>
              <w:rPr>
                <w:rFonts w:hint="eastAsia"/>
                <w:kern w:val="2"/>
                <w:szCs w:val="22"/>
              </w:rPr>
              <w:t>subStat</w:t>
            </w:r>
            <w:proofErr w:type="spellEnd"/>
          </w:p>
        </w:tc>
        <w:tc>
          <w:tcPr>
            <w:tcW w:w="1006" w:type="dxa"/>
          </w:tcPr>
          <w:p w14:paraId="2BFBC352" w14:textId="77777777" w:rsidR="005B0788" w:rsidRDefault="00000000">
            <w:pPr>
              <w:pStyle w:val="TAL"/>
              <w:rPr>
                <w:kern w:val="2"/>
                <w:szCs w:val="22"/>
              </w:rPr>
            </w:pPr>
            <w:r>
              <w:rPr>
                <w:kern w:val="2"/>
                <w:szCs w:val="22"/>
              </w:rPr>
              <w:t>string</w:t>
            </w:r>
          </w:p>
        </w:tc>
        <w:tc>
          <w:tcPr>
            <w:tcW w:w="425" w:type="dxa"/>
          </w:tcPr>
          <w:p w14:paraId="7480FD8C" w14:textId="77777777" w:rsidR="005B0788" w:rsidRDefault="00000000">
            <w:pPr>
              <w:pStyle w:val="TAC"/>
              <w:rPr>
                <w:kern w:val="2"/>
                <w:szCs w:val="22"/>
              </w:rPr>
            </w:pPr>
            <w:r>
              <w:rPr>
                <w:kern w:val="2"/>
                <w:szCs w:val="22"/>
              </w:rPr>
              <w:t>M</w:t>
            </w:r>
          </w:p>
        </w:tc>
        <w:tc>
          <w:tcPr>
            <w:tcW w:w="1368" w:type="dxa"/>
          </w:tcPr>
          <w:p w14:paraId="138BDF1F" w14:textId="77777777" w:rsidR="005B0788" w:rsidRDefault="00000000">
            <w:pPr>
              <w:pStyle w:val="TAL"/>
            </w:pPr>
            <w:r>
              <w:t>1</w:t>
            </w:r>
          </w:p>
        </w:tc>
        <w:tc>
          <w:tcPr>
            <w:tcW w:w="3438" w:type="dxa"/>
          </w:tcPr>
          <w:p w14:paraId="77FB5417" w14:textId="77777777" w:rsidR="005B0788"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7FD60085" w14:textId="77777777" w:rsidR="005B0788" w:rsidRDefault="005B0788">
            <w:pPr>
              <w:pStyle w:val="TAL"/>
              <w:rPr>
                <w:kern w:val="2"/>
                <w:szCs w:val="22"/>
              </w:rPr>
            </w:pPr>
          </w:p>
        </w:tc>
      </w:tr>
      <w:tr w:rsidR="005B0788" w14:paraId="07B29FA1" w14:textId="77777777">
        <w:trPr>
          <w:jc w:val="center"/>
        </w:trPr>
        <w:tc>
          <w:tcPr>
            <w:tcW w:w="1430" w:type="dxa"/>
          </w:tcPr>
          <w:p w14:paraId="3620B9AF" w14:textId="77777777" w:rsidR="005B0788" w:rsidRDefault="00000000">
            <w:pPr>
              <w:pStyle w:val="TAL"/>
              <w:rPr>
                <w:kern w:val="2"/>
                <w:szCs w:val="22"/>
                <w:lang w:eastAsia="zh-CN"/>
              </w:rPr>
            </w:pPr>
            <w:proofErr w:type="spellStart"/>
            <w:r>
              <w:rPr>
                <w:rFonts w:hint="eastAsia"/>
                <w:kern w:val="2"/>
                <w:szCs w:val="22"/>
                <w:lang w:val="en-US" w:eastAsia="zh-CN"/>
              </w:rPr>
              <w:t>exprTime</w:t>
            </w:r>
            <w:proofErr w:type="spellEnd"/>
          </w:p>
        </w:tc>
        <w:tc>
          <w:tcPr>
            <w:tcW w:w="1006" w:type="dxa"/>
          </w:tcPr>
          <w:p w14:paraId="20804F3C" w14:textId="77777777" w:rsidR="005B0788" w:rsidRDefault="00000000">
            <w:pPr>
              <w:pStyle w:val="TAL"/>
              <w:rPr>
                <w:kern w:val="2"/>
                <w:szCs w:val="22"/>
              </w:rPr>
            </w:pPr>
            <w:proofErr w:type="spellStart"/>
            <w:r>
              <w:rPr>
                <w:rFonts w:hint="eastAsia"/>
                <w:kern w:val="2"/>
                <w:szCs w:val="22"/>
                <w:lang w:val="en-US" w:eastAsia="zh-CN"/>
              </w:rPr>
              <w:t>DateTime</w:t>
            </w:r>
            <w:proofErr w:type="spellEnd"/>
          </w:p>
        </w:tc>
        <w:tc>
          <w:tcPr>
            <w:tcW w:w="425" w:type="dxa"/>
          </w:tcPr>
          <w:p w14:paraId="756C7068" w14:textId="77777777" w:rsidR="005B0788" w:rsidRDefault="00000000">
            <w:pPr>
              <w:pStyle w:val="TAC"/>
              <w:rPr>
                <w:kern w:val="2"/>
                <w:szCs w:val="22"/>
              </w:rPr>
            </w:pPr>
            <w:r>
              <w:rPr>
                <w:kern w:val="2"/>
                <w:szCs w:val="22"/>
              </w:rPr>
              <w:t>O</w:t>
            </w:r>
          </w:p>
        </w:tc>
        <w:tc>
          <w:tcPr>
            <w:tcW w:w="1368" w:type="dxa"/>
          </w:tcPr>
          <w:p w14:paraId="5C214E26" w14:textId="77777777" w:rsidR="005B0788" w:rsidRDefault="00000000">
            <w:pPr>
              <w:pStyle w:val="TAL"/>
            </w:pPr>
            <w:r>
              <w:t>0..1</w:t>
            </w:r>
          </w:p>
        </w:tc>
        <w:tc>
          <w:tcPr>
            <w:tcW w:w="3438" w:type="dxa"/>
          </w:tcPr>
          <w:p w14:paraId="04BFF820" w14:textId="77777777" w:rsidR="005B0788" w:rsidRDefault="00000000">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539EA1D1" w14:textId="77777777" w:rsidR="005B0788" w:rsidRDefault="005B0788">
            <w:pPr>
              <w:pStyle w:val="TAL"/>
              <w:rPr>
                <w:kern w:val="2"/>
                <w:szCs w:val="22"/>
              </w:rPr>
            </w:pPr>
          </w:p>
        </w:tc>
      </w:tr>
      <w:tr w:rsidR="005B0788" w14:paraId="397946E0" w14:textId="77777777">
        <w:trPr>
          <w:jc w:val="center"/>
        </w:trPr>
        <w:tc>
          <w:tcPr>
            <w:tcW w:w="1430" w:type="dxa"/>
          </w:tcPr>
          <w:p w14:paraId="6AA288A7" w14:textId="77777777" w:rsidR="005B0788" w:rsidRDefault="00000000">
            <w:pPr>
              <w:pStyle w:val="TAL"/>
              <w:rPr>
                <w:kern w:val="2"/>
                <w:szCs w:val="22"/>
                <w:lang w:val="en-US" w:eastAsia="zh-CN"/>
              </w:rPr>
            </w:pPr>
            <w:proofErr w:type="spellStart"/>
            <w:r>
              <w:rPr>
                <w:rFonts w:hint="eastAsia"/>
                <w:kern w:val="2"/>
                <w:szCs w:val="22"/>
                <w:lang w:val="en-US" w:eastAsia="zh-CN"/>
              </w:rPr>
              <w:t>suppFeat</w:t>
            </w:r>
            <w:proofErr w:type="spellEnd"/>
          </w:p>
        </w:tc>
        <w:tc>
          <w:tcPr>
            <w:tcW w:w="1006" w:type="dxa"/>
          </w:tcPr>
          <w:p w14:paraId="78614C1A" w14:textId="77777777" w:rsidR="005B0788" w:rsidRDefault="00000000">
            <w:pPr>
              <w:pStyle w:val="TAL"/>
              <w:rPr>
                <w:kern w:val="2"/>
                <w:szCs w:val="22"/>
                <w:lang w:val="en-US" w:eastAsia="zh-CN"/>
              </w:rPr>
            </w:pPr>
            <w:proofErr w:type="spellStart"/>
            <w:r>
              <w:rPr>
                <w:rFonts w:hint="eastAsia"/>
                <w:kern w:val="2"/>
                <w:szCs w:val="22"/>
                <w:lang w:val="en-US" w:eastAsia="zh-CN"/>
              </w:rPr>
              <w:t>SupportedFeatures</w:t>
            </w:r>
            <w:proofErr w:type="spellEnd"/>
          </w:p>
        </w:tc>
        <w:tc>
          <w:tcPr>
            <w:tcW w:w="425" w:type="dxa"/>
          </w:tcPr>
          <w:p w14:paraId="47B16EB1" w14:textId="77777777" w:rsidR="005B0788" w:rsidRDefault="00000000">
            <w:pPr>
              <w:pStyle w:val="TAC"/>
              <w:rPr>
                <w:kern w:val="2"/>
                <w:szCs w:val="22"/>
                <w:lang w:val="en-US" w:eastAsia="zh-CN"/>
              </w:rPr>
            </w:pPr>
            <w:r>
              <w:rPr>
                <w:rFonts w:hint="eastAsia"/>
                <w:kern w:val="2"/>
                <w:szCs w:val="22"/>
                <w:lang w:val="en-US" w:eastAsia="zh-CN"/>
              </w:rPr>
              <w:t>C</w:t>
            </w:r>
          </w:p>
        </w:tc>
        <w:tc>
          <w:tcPr>
            <w:tcW w:w="1368" w:type="dxa"/>
          </w:tcPr>
          <w:p w14:paraId="7CF04FD8" w14:textId="77777777" w:rsidR="005B0788" w:rsidRDefault="00000000">
            <w:pPr>
              <w:pStyle w:val="TAL"/>
            </w:pPr>
            <w:r>
              <w:t>0..1</w:t>
            </w:r>
          </w:p>
        </w:tc>
        <w:tc>
          <w:tcPr>
            <w:tcW w:w="3438" w:type="dxa"/>
          </w:tcPr>
          <w:p w14:paraId="2A33FF9D" w14:textId="77777777" w:rsidR="005B0788"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27E2047A" w14:textId="77777777" w:rsidR="005B0788"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24D27904" w14:textId="77777777" w:rsidR="005B0788" w:rsidRDefault="005B0788">
            <w:pPr>
              <w:pStyle w:val="TAL"/>
              <w:rPr>
                <w:kern w:val="2"/>
                <w:szCs w:val="22"/>
              </w:rPr>
            </w:pPr>
          </w:p>
        </w:tc>
      </w:tr>
    </w:tbl>
    <w:p w14:paraId="7CA0D098" w14:textId="77777777" w:rsidR="005B0788" w:rsidRDefault="005B0788">
      <w:pPr>
        <w:rPr>
          <w:lang w:eastAsia="zh-CN"/>
        </w:rPr>
      </w:pPr>
    </w:p>
    <w:p w14:paraId="406F5386" w14:textId="77777777" w:rsidR="005B0788" w:rsidRDefault="00000000">
      <w:pPr>
        <w:pStyle w:val="Heading5"/>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t xml:space="preserve">Type: </w:t>
      </w:r>
      <w:proofErr w:type="spellStart"/>
      <w:r>
        <w:rPr>
          <w:rFonts w:hint="eastAsia"/>
        </w:rPr>
        <w:t>TopicList</w:t>
      </w:r>
      <w:r>
        <w:rPr>
          <w:rFonts w:hint="eastAsia"/>
          <w:lang w:val="en-US" w:eastAsia="zh-CN"/>
        </w:rPr>
        <w:t>Unsu</w:t>
      </w:r>
      <w:r>
        <w:rPr>
          <w:rFonts w:hint="eastAsia"/>
        </w:rPr>
        <w:t>bscriptionAck</w:t>
      </w:r>
      <w:bookmarkEnd w:id="1120"/>
      <w:proofErr w:type="spellEnd"/>
    </w:p>
    <w:p w14:paraId="09E422B6" w14:textId="77777777" w:rsidR="005B0788"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proofErr w:type="spellStart"/>
      <w:r>
        <w:rPr>
          <w:rFonts w:hint="eastAsia"/>
        </w:rPr>
        <w:t>TopicListSubscriptionAck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24DA288C" w14:textId="77777777">
        <w:trPr>
          <w:jc w:val="center"/>
        </w:trPr>
        <w:tc>
          <w:tcPr>
            <w:tcW w:w="1430" w:type="dxa"/>
            <w:shd w:val="clear" w:color="auto" w:fill="C0C0C0"/>
          </w:tcPr>
          <w:p w14:paraId="10144A3B" w14:textId="77777777" w:rsidR="005B0788" w:rsidRDefault="00000000">
            <w:pPr>
              <w:pStyle w:val="TAH"/>
              <w:rPr>
                <w:kern w:val="2"/>
                <w:szCs w:val="22"/>
              </w:rPr>
            </w:pPr>
            <w:r>
              <w:rPr>
                <w:kern w:val="2"/>
                <w:szCs w:val="22"/>
              </w:rPr>
              <w:t>Attribute name</w:t>
            </w:r>
          </w:p>
        </w:tc>
        <w:tc>
          <w:tcPr>
            <w:tcW w:w="1006" w:type="dxa"/>
            <w:shd w:val="clear" w:color="auto" w:fill="C0C0C0"/>
          </w:tcPr>
          <w:p w14:paraId="7570700E" w14:textId="77777777" w:rsidR="005B0788" w:rsidRDefault="00000000">
            <w:pPr>
              <w:pStyle w:val="TAH"/>
              <w:rPr>
                <w:kern w:val="2"/>
                <w:szCs w:val="22"/>
              </w:rPr>
            </w:pPr>
            <w:r>
              <w:rPr>
                <w:kern w:val="2"/>
                <w:szCs w:val="22"/>
              </w:rPr>
              <w:t>Data type</w:t>
            </w:r>
          </w:p>
        </w:tc>
        <w:tc>
          <w:tcPr>
            <w:tcW w:w="425" w:type="dxa"/>
            <w:shd w:val="clear" w:color="auto" w:fill="C0C0C0"/>
          </w:tcPr>
          <w:p w14:paraId="7587B2E2" w14:textId="77777777" w:rsidR="005B0788" w:rsidRDefault="00000000">
            <w:pPr>
              <w:pStyle w:val="TAH"/>
              <w:rPr>
                <w:kern w:val="2"/>
                <w:szCs w:val="22"/>
              </w:rPr>
            </w:pPr>
            <w:r>
              <w:rPr>
                <w:kern w:val="2"/>
                <w:szCs w:val="22"/>
              </w:rPr>
              <w:t>P</w:t>
            </w:r>
          </w:p>
        </w:tc>
        <w:tc>
          <w:tcPr>
            <w:tcW w:w="1368" w:type="dxa"/>
            <w:shd w:val="clear" w:color="auto" w:fill="C0C0C0"/>
          </w:tcPr>
          <w:p w14:paraId="71E67438" w14:textId="77777777" w:rsidR="005B0788" w:rsidRDefault="00000000">
            <w:pPr>
              <w:pStyle w:val="TAH"/>
              <w:rPr>
                <w:kern w:val="2"/>
                <w:szCs w:val="22"/>
              </w:rPr>
            </w:pPr>
            <w:r>
              <w:rPr>
                <w:kern w:val="2"/>
                <w:szCs w:val="22"/>
              </w:rPr>
              <w:t>Cardinality</w:t>
            </w:r>
          </w:p>
        </w:tc>
        <w:tc>
          <w:tcPr>
            <w:tcW w:w="3438" w:type="dxa"/>
            <w:shd w:val="clear" w:color="auto" w:fill="C0C0C0"/>
          </w:tcPr>
          <w:p w14:paraId="31058CBE" w14:textId="77777777" w:rsidR="005B0788" w:rsidRDefault="00000000">
            <w:pPr>
              <w:pStyle w:val="TAH"/>
              <w:rPr>
                <w:kern w:val="2"/>
                <w:szCs w:val="22"/>
              </w:rPr>
            </w:pPr>
            <w:r>
              <w:rPr>
                <w:kern w:val="2"/>
                <w:szCs w:val="22"/>
              </w:rPr>
              <w:t>Description</w:t>
            </w:r>
          </w:p>
        </w:tc>
        <w:tc>
          <w:tcPr>
            <w:tcW w:w="1998" w:type="dxa"/>
            <w:shd w:val="clear" w:color="auto" w:fill="C0C0C0"/>
          </w:tcPr>
          <w:p w14:paraId="3CF52D5D" w14:textId="77777777" w:rsidR="005B0788" w:rsidRDefault="00000000">
            <w:pPr>
              <w:pStyle w:val="TAH"/>
              <w:rPr>
                <w:kern w:val="2"/>
                <w:szCs w:val="22"/>
              </w:rPr>
            </w:pPr>
            <w:r>
              <w:rPr>
                <w:kern w:val="2"/>
                <w:szCs w:val="22"/>
              </w:rPr>
              <w:t>Applicability</w:t>
            </w:r>
          </w:p>
        </w:tc>
      </w:tr>
      <w:tr w:rsidR="005B0788" w14:paraId="4A5AC175" w14:textId="77777777">
        <w:trPr>
          <w:jc w:val="center"/>
        </w:trPr>
        <w:tc>
          <w:tcPr>
            <w:tcW w:w="1430" w:type="dxa"/>
          </w:tcPr>
          <w:p w14:paraId="60523B94" w14:textId="77777777" w:rsidR="005B0788" w:rsidRDefault="00000000">
            <w:pPr>
              <w:pStyle w:val="TAL"/>
              <w:rPr>
                <w:kern w:val="2"/>
                <w:szCs w:val="22"/>
                <w:lang w:eastAsia="zh-CN"/>
              </w:rPr>
            </w:pPr>
            <w:proofErr w:type="spellStart"/>
            <w:r>
              <w:rPr>
                <w:rFonts w:hint="eastAsia"/>
                <w:kern w:val="2"/>
                <w:szCs w:val="22"/>
              </w:rPr>
              <w:t>subStat</w:t>
            </w:r>
            <w:proofErr w:type="spellEnd"/>
          </w:p>
        </w:tc>
        <w:tc>
          <w:tcPr>
            <w:tcW w:w="1006" w:type="dxa"/>
          </w:tcPr>
          <w:p w14:paraId="4DC489DC" w14:textId="77777777" w:rsidR="005B0788" w:rsidRDefault="00000000">
            <w:pPr>
              <w:pStyle w:val="TAL"/>
              <w:rPr>
                <w:kern w:val="2"/>
                <w:szCs w:val="22"/>
              </w:rPr>
            </w:pPr>
            <w:r>
              <w:rPr>
                <w:kern w:val="2"/>
                <w:szCs w:val="22"/>
              </w:rPr>
              <w:t>string</w:t>
            </w:r>
          </w:p>
        </w:tc>
        <w:tc>
          <w:tcPr>
            <w:tcW w:w="425" w:type="dxa"/>
          </w:tcPr>
          <w:p w14:paraId="07E9A8BF" w14:textId="77777777" w:rsidR="005B0788" w:rsidRDefault="00000000">
            <w:pPr>
              <w:pStyle w:val="TAC"/>
              <w:rPr>
                <w:kern w:val="2"/>
                <w:szCs w:val="22"/>
              </w:rPr>
            </w:pPr>
            <w:r>
              <w:rPr>
                <w:kern w:val="2"/>
                <w:szCs w:val="22"/>
              </w:rPr>
              <w:t>M</w:t>
            </w:r>
          </w:p>
        </w:tc>
        <w:tc>
          <w:tcPr>
            <w:tcW w:w="1368" w:type="dxa"/>
          </w:tcPr>
          <w:p w14:paraId="29FB697A" w14:textId="77777777" w:rsidR="005B0788" w:rsidRDefault="00000000">
            <w:pPr>
              <w:pStyle w:val="TAL"/>
              <w:rPr>
                <w:kern w:val="2"/>
                <w:szCs w:val="22"/>
              </w:rPr>
            </w:pPr>
            <w:r>
              <w:rPr>
                <w:kern w:val="2"/>
                <w:szCs w:val="22"/>
              </w:rPr>
              <w:t>1</w:t>
            </w:r>
          </w:p>
        </w:tc>
        <w:tc>
          <w:tcPr>
            <w:tcW w:w="3438" w:type="dxa"/>
          </w:tcPr>
          <w:p w14:paraId="2D0A28BD" w14:textId="77777777" w:rsidR="005B0788"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79C9B612" w14:textId="77777777" w:rsidR="005B0788" w:rsidRDefault="005B0788">
            <w:pPr>
              <w:pStyle w:val="TAL"/>
              <w:rPr>
                <w:kern w:val="2"/>
                <w:szCs w:val="22"/>
              </w:rPr>
            </w:pPr>
          </w:p>
        </w:tc>
      </w:tr>
    </w:tbl>
    <w:p w14:paraId="16BC7528" w14:textId="77777777" w:rsidR="005B0788" w:rsidRDefault="005B0788">
      <w:pPr>
        <w:rPr>
          <w:lang w:eastAsia="zh-CN"/>
        </w:rPr>
      </w:pPr>
    </w:p>
    <w:p w14:paraId="56E7363A" w14:textId="77777777" w:rsidR="005B0788" w:rsidRDefault="00000000">
      <w:pPr>
        <w:pStyle w:val="Heading5"/>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t xml:space="preserve">Type: </w:t>
      </w:r>
      <w:proofErr w:type="spellStart"/>
      <w:r>
        <w:rPr>
          <w:rFonts w:hint="eastAsia"/>
          <w:lang w:eastAsia="zh-CN"/>
        </w:rPr>
        <w:t>TopicSubscription</w:t>
      </w:r>
      <w:bookmarkEnd w:id="1121"/>
      <w:proofErr w:type="spellEnd"/>
    </w:p>
    <w:p w14:paraId="7F183FD5" w14:textId="77777777" w:rsidR="005B0788" w:rsidRDefault="00000000">
      <w:pPr>
        <w:pStyle w:val="TH"/>
      </w:pPr>
      <w:r>
        <w:t>Table </w:t>
      </w:r>
      <w:r>
        <w:rPr>
          <w:rFonts w:hint="eastAsia"/>
          <w:lang w:eastAsia="zh-CN"/>
        </w:rPr>
        <w:t>8.3</w:t>
      </w:r>
      <w:r>
        <w:t>.5.2.</w:t>
      </w:r>
      <w:r>
        <w:rPr>
          <w:rFonts w:hint="eastAsia"/>
          <w:lang w:val="en-US" w:eastAsia="zh-CN"/>
        </w:rPr>
        <w:t>6</w:t>
      </w:r>
      <w:r>
        <w:t xml:space="preserve">-1: Definition of type </w:t>
      </w:r>
      <w:proofErr w:type="spellStart"/>
      <w:r>
        <w:rPr>
          <w:rFonts w:hint="eastAsia"/>
        </w:rPr>
        <w:t>TopicSubscription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B0788" w14:paraId="39C821FD" w14:textId="77777777">
        <w:trPr>
          <w:jc w:val="center"/>
        </w:trPr>
        <w:tc>
          <w:tcPr>
            <w:tcW w:w="1430" w:type="dxa"/>
            <w:shd w:val="clear" w:color="auto" w:fill="C0C0C0"/>
          </w:tcPr>
          <w:p w14:paraId="6055DCBE" w14:textId="77777777" w:rsidR="005B0788" w:rsidRDefault="00000000">
            <w:pPr>
              <w:pStyle w:val="TAH"/>
              <w:rPr>
                <w:kern w:val="2"/>
                <w:szCs w:val="22"/>
              </w:rPr>
            </w:pPr>
            <w:r>
              <w:rPr>
                <w:kern w:val="2"/>
                <w:szCs w:val="22"/>
              </w:rPr>
              <w:t>Attribute name</w:t>
            </w:r>
          </w:p>
        </w:tc>
        <w:tc>
          <w:tcPr>
            <w:tcW w:w="1117" w:type="dxa"/>
            <w:shd w:val="clear" w:color="auto" w:fill="C0C0C0"/>
          </w:tcPr>
          <w:p w14:paraId="5902435B" w14:textId="77777777" w:rsidR="005B0788" w:rsidRDefault="00000000">
            <w:pPr>
              <w:pStyle w:val="TAH"/>
              <w:rPr>
                <w:kern w:val="2"/>
                <w:szCs w:val="22"/>
              </w:rPr>
            </w:pPr>
            <w:r>
              <w:rPr>
                <w:kern w:val="2"/>
                <w:szCs w:val="22"/>
              </w:rPr>
              <w:t>Data type</w:t>
            </w:r>
          </w:p>
        </w:tc>
        <w:tc>
          <w:tcPr>
            <w:tcW w:w="314" w:type="dxa"/>
            <w:shd w:val="clear" w:color="auto" w:fill="C0C0C0"/>
          </w:tcPr>
          <w:p w14:paraId="46DEEE33" w14:textId="77777777" w:rsidR="005B0788" w:rsidRDefault="00000000">
            <w:pPr>
              <w:pStyle w:val="TAH"/>
              <w:rPr>
                <w:kern w:val="2"/>
                <w:szCs w:val="22"/>
              </w:rPr>
            </w:pPr>
            <w:r>
              <w:rPr>
                <w:kern w:val="2"/>
                <w:szCs w:val="22"/>
              </w:rPr>
              <w:t>P</w:t>
            </w:r>
          </w:p>
        </w:tc>
        <w:tc>
          <w:tcPr>
            <w:tcW w:w="1368" w:type="dxa"/>
            <w:shd w:val="clear" w:color="auto" w:fill="C0C0C0"/>
          </w:tcPr>
          <w:p w14:paraId="7164E2D5" w14:textId="77777777" w:rsidR="005B0788" w:rsidRDefault="00000000">
            <w:pPr>
              <w:pStyle w:val="TAH"/>
              <w:rPr>
                <w:kern w:val="2"/>
                <w:szCs w:val="22"/>
              </w:rPr>
            </w:pPr>
            <w:r>
              <w:rPr>
                <w:kern w:val="2"/>
                <w:szCs w:val="22"/>
              </w:rPr>
              <w:t>Cardinality</w:t>
            </w:r>
          </w:p>
        </w:tc>
        <w:tc>
          <w:tcPr>
            <w:tcW w:w="3438" w:type="dxa"/>
            <w:shd w:val="clear" w:color="auto" w:fill="C0C0C0"/>
          </w:tcPr>
          <w:p w14:paraId="465EEA15" w14:textId="77777777" w:rsidR="005B0788" w:rsidRDefault="00000000">
            <w:pPr>
              <w:pStyle w:val="TAH"/>
              <w:rPr>
                <w:kern w:val="2"/>
                <w:szCs w:val="22"/>
              </w:rPr>
            </w:pPr>
            <w:r>
              <w:rPr>
                <w:kern w:val="2"/>
                <w:szCs w:val="22"/>
              </w:rPr>
              <w:t>Description</w:t>
            </w:r>
          </w:p>
        </w:tc>
        <w:tc>
          <w:tcPr>
            <w:tcW w:w="1998" w:type="dxa"/>
            <w:shd w:val="clear" w:color="auto" w:fill="C0C0C0"/>
          </w:tcPr>
          <w:p w14:paraId="42470643" w14:textId="77777777" w:rsidR="005B0788" w:rsidRDefault="00000000">
            <w:pPr>
              <w:pStyle w:val="TAH"/>
              <w:rPr>
                <w:kern w:val="2"/>
                <w:szCs w:val="22"/>
              </w:rPr>
            </w:pPr>
            <w:r>
              <w:rPr>
                <w:kern w:val="2"/>
                <w:szCs w:val="22"/>
              </w:rPr>
              <w:t>Applicability</w:t>
            </w:r>
          </w:p>
        </w:tc>
      </w:tr>
      <w:tr w:rsidR="005B0788" w14:paraId="27E443E7" w14:textId="77777777">
        <w:trPr>
          <w:jc w:val="center"/>
        </w:trPr>
        <w:tc>
          <w:tcPr>
            <w:tcW w:w="1430" w:type="dxa"/>
          </w:tcPr>
          <w:p w14:paraId="4DCCC518" w14:textId="77777777" w:rsidR="005B0788" w:rsidRDefault="00000000">
            <w:pPr>
              <w:pStyle w:val="TAL"/>
              <w:rPr>
                <w:kern w:val="2"/>
                <w:szCs w:val="22"/>
              </w:rPr>
            </w:pPr>
            <w:proofErr w:type="spellStart"/>
            <w:r>
              <w:rPr>
                <w:rFonts w:hint="eastAsia"/>
                <w:kern w:val="2"/>
                <w:szCs w:val="22"/>
              </w:rPr>
              <w:t>oriAddr</w:t>
            </w:r>
            <w:proofErr w:type="spellEnd"/>
          </w:p>
        </w:tc>
        <w:tc>
          <w:tcPr>
            <w:tcW w:w="1117" w:type="dxa"/>
          </w:tcPr>
          <w:p w14:paraId="43B20FEC" w14:textId="77777777" w:rsidR="005B0788" w:rsidRDefault="00000000">
            <w:pPr>
              <w:pStyle w:val="TAL"/>
              <w:rPr>
                <w:kern w:val="2"/>
                <w:szCs w:val="22"/>
              </w:rPr>
            </w:pPr>
            <w:r>
              <w:rPr>
                <w:kern w:val="2"/>
                <w:szCs w:val="22"/>
              </w:rPr>
              <w:t>string</w:t>
            </w:r>
          </w:p>
        </w:tc>
        <w:tc>
          <w:tcPr>
            <w:tcW w:w="314" w:type="dxa"/>
          </w:tcPr>
          <w:p w14:paraId="2119A149" w14:textId="77777777" w:rsidR="005B0788" w:rsidRDefault="00000000">
            <w:pPr>
              <w:pStyle w:val="TAC"/>
              <w:rPr>
                <w:kern w:val="2"/>
                <w:szCs w:val="22"/>
                <w:lang w:val="en-US" w:eastAsia="zh-CN"/>
              </w:rPr>
            </w:pPr>
            <w:r>
              <w:rPr>
                <w:rFonts w:hint="eastAsia"/>
                <w:kern w:val="2"/>
                <w:szCs w:val="22"/>
                <w:lang w:val="en-US" w:eastAsia="zh-CN"/>
              </w:rPr>
              <w:t>M</w:t>
            </w:r>
          </w:p>
        </w:tc>
        <w:tc>
          <w:tcPr>
            <w:tcW w:w="1368" w:type="dxa"/>
          </w:tcPr>
          <w:p w14:paraId="6F4D2B1C" w14:textId="77777777" w:rsidR="005B0788" w:rsidRDefault="00000000">
            <w:pPr>
              <w:pStyle w:val="TAL"/>
              <w:rPr>
                <w:kern w:val="2"/>
                <w:szCs w:val="22"/>
              </w:rPr>
            </w:pPr>
            <w:r>
              <w:rPr>
                <w:kern w:val="2"/>
                <w:szCs w:val="22"/>
              </w:rPr>
              <w:t>1</w:t>
            </w:r>
          </w:p>
        </w:tc>
        <w:tc>
          <w:tcPr>
            <w:tcW w:w="3438" w:type="dxa"/>
          </w:tcPr>
          <w:p w14:paraId="7E7BB6D9" w14:textId="77777777" w:rsidR="005B078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6B228F67" w14:textId="77777777" w:rsidR="005B0788" w:rsidRDefault="005B0788">
            <w:pPr>
              <w:pStyle w:val="TAL"/>
              <w:rPr>
                <w:kern w:val="2"/>
                <w:szCs w:val="22"/>
              </w:rPr>
            </w:pPr>
          </w:p>
        </w:tc>
      </w:tr>
      <w:tr w:rsidR="005B0788" w14:paraId="0121F711" w14:textId="77777777">
        <w:trPr>
          <w:jc w:val="center"/>
        </w:trPr>
        <w:tc>
          <w:tcPr>
            <w:tcW w:w="1430" w:type="dxa"/>
          </w:tcPr>
          <w:p w14:paraId="7B0DB487" w14:textId="77777777" w:rsidR="005B0788" w:rsidRDefault="00000000">
            <w:pPr>
              <w:pStyle w:val="TAL"/>
              <w:rPr>
                <w:kern w:val="2"/>
                <w:szCs w:val="22"/>
                <w:lang w:val="en-US" w:eastAsia="zh-CN"/>
              </w:rPr>
            </w:pPr>
            <w:proofErr w:type="spellStart"/>
            <w:r>
              <w:rPr>
                <w:rFonts w:hint="eastAsia"/>
                <w:kern w:val="2"/>
                <w:szCs w:val="22"/>
                <w:lang w:val="en-US" w:eastAsia="zh-CN"/>
              </w:rPr>
              <w:t>msgTopics</w:t>
            </w:r>
            <w:proofErr w:type="spellEnd"/>
          </w:p>
        </w:tc>
        <w:tc>
          <w:tcPr>
            <w:tcW w:w="1117" w:type="dxa"/>
          </w:tcPr>
          <w:p w14:paraId="57D3A769" w14:textId="77777777" w:rsidR="005B0788" w:rsidRDefault="00000000">
            <w:pPr>
              <w:pStyle w:val="TAL"/>
              <w:rPr>
                <w:kern w:val="2"/>
                <w:szCs w:val="22"/>
              </w:rPr>
            </w:pPr>
            <w:r>
              <w:rPr>
                <w:rFonts w:hint="eastAsia"/>
                <w:kern w:val="2"/>
                <w:szCs w:val="22"/>
                <w:lang w:val="en-US" w:eastAsia="zh-CN"/>
              </w:rPr>
              <w:t>array(string)</w:t>
            </w:r>
          </w:p>
        </w:tc>
        <w:tc>
          <w:tcPr>
            <w:tcW w:w="314" w:type="dxa"/>
          </w:tcPr>
          <w:p w14:paraId="6DCA5776" w14:textId="77777777" w:rsidR="005B0788" w:rsidRDefault="00000000">
            <w:pPr>
              <w:pStyle w:val="TAC"/>
              <w:rPr>
                <w:kern w:val="2"/>
                <w:szCs w:val="22"/>
              </w:rPr>
            </w:pPr>
            <w:r>
              <w:rPr>
                <w:kern w:val="2"/>
                <w:szCs w:val="22"/>
              </w:rPr>
              <w:t>M</w:t>
            </w:r>
          </w:p>
        </w:tc>
        <w:tc>
          <w:tcPr>
            <w:tcW w:w="1368" w:type="dxa"/>
          </w:tcPr>
          <w:p w14:paraId="068A2E6D" w14:textId="77777777" w:rsidR="005B0788" w:rsidRDefault="00000000">
            <w:pPr>
              <w:pStyle w:val="TAL"/>
              <w:rPr>
                <w:kern w:val="2"/>
                <w:szCs w:val="22"/>
              </w:rPr>
            </w:pPr>
            <w:r>
              <w:rPr>
                <w:kern w:val="2"/>
                <w:szCs w:val="22"/>
              </w:rPr>
              <w:t>1..N</w:t>
            </w:r>
          </w:p>
        </w:tc>
        <w:tc>
          <w:tcPr>
            <w:tcW w:w="3438" w:type="dxa"/>
          </w:tcPr>
          <w:p w14:paraId="7E23B614" w14:textId="77777777" w:rsidR="005B0788"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3B0D1D18" w14:textId="77777777" w:rsidR="005B0788" w:rsidRDefault="005B0788">
            <w:pPr>
              <w:pStyle w:val="TAL"/>
              <w:rPr>
                <w:kern w:val="2"/>
                <w:szCs w:val="22"/>
              </w:rPr>
            </w:pPr>
          </w:p>
        </w:tc>
      </w:tr>
      <w:tr w:rsidR="005B0788" w14:paraId="4045B4FE" w14:textId="77777777">
        <w:trPr>
          <w:jc w:val="center"/>
        </w:trPr>
        <w:tc>
          <w:tcPr>
            <w:tcW w:w="1430" w:type="dxa"/>
          </w:tcPr>
          <w:p w14:paraId="0F0FF662" w14:textId="77777777" w:rsidR="005B0788" w:rsidRDefault="00000000">
            <w:pPr>
              <w:pStyle w:val="TAL"/>
              <w:rPr>
                <w:kern w:val="2"/>
                <w:szCs w:val="22"/>
                <w:lang w:eastAsia="zh-CN"/>
              </w:rPr>
            </w:pPr>
            <w:proofErr w:type="spellStart"/>
            <w:r>
              <w:rPr>
                <w:rFonts w:hint="eastAsia"/>
                <w:kern w:val="2"/>
                <w:szCs w:val="22"/>
                <w:lang w:val="en-US" w:eastAsia="zh-CN"/>
              </w:rPr>
              <w:t>secCred</w:t>
            </w:r>
            <w:proofErr w:type="spellEnd"/>
          </w:p>
        </w:tc>
        <w:tc>
          <w:tcPr>
            <w:tcW w:w="1117" w:type="dxa"/>
          </w:tcPr>
          <w:p w14:paraId="726BD1B6" w14:textId="77777777" w:rsidR="005B0788" w:rsidRDefault="00000000">
            <w:pPr>
              <w:pStyle w:val="TAL"/>
              <w:rPr>
                <w:kern w:val="2"/>
                <w:szCs w:val="22"/>
              </w:rPr>
            </w:pPr>
            <w:r>
              <w:rPr>
                <w:rFonts w:hint="eastAsia"/>
                <w:kern w:val="2"/>
                <w:szCs w:val="22"/>
                <w:lang w:val="en-US" w:eastAsia="zh-CN"/>
              </w:rPr>
              <w:t>string</w:t>
            </w:r>
          </w:p>
        </w:tc>
        <w:tc>
          <w:tcPr>
            <w:tcW w:w="314" w:type="dxa"/>
          </w:tcPr>
          <w:p w14:paraId="2D591CBB" w14:textId="77777777" w:rsidR="005B0788" w:rsidRDefault="00000000">
            <w:pPr>
              <w:pStyle w:val="TAC"/>
              <w:rPr>
                <w:kern w:val="2"/>
                <w:szCs w:val="22"/>
              </w:rPr>
            </w:pPr>
            <w:r>
              <w:rPr>
                <w:kern w:val="2"/>
                <w:szCs w:val="22"/>
              </w:rPr>
              <w:t>O</w:t>
            </w:r>
          </w:p>
        </w:tc>
        <w:tc>
          <w:tcPr>
            <w:tcW w:w="1368" w:type="dxa"/>
          </w:tcPr>
          <w:p w14:paraId="4EAFF97D" w14:textId="77777777" w:rsidR="005B0788" w:rsidRDefault="00000000">
            <w:pPr>
              <w:pStyle w:val="TAL"/>
              <w:rPr>
                <w:kern w:val="2"/>
                <w:szCs w:val="22"/>
              </w:rPr>
            </w:pPr>
            <w:r>
              <w:rPr>
                <w:kern w:val="2"/>
                <w:szCs w:val="22"/>
              </w:rPr>
              <w:t>0..1</w:t>
            </w:r>
          </w:p>
        </w:tc>
        <w:tc>
          <w:tcPr>
            <w:tcW w:w="3438" w:type="dxa"/>
          </w:tcPr>
          <w:p w14:paraId="50031C28" w14:textId="77777777" w:rsidR="005B0788" w:rsidRDefault="00000000">
            <w:pPr>
              <w:pStyle w:val="TAL"/>
              <w:rPr>
                <w:kern w:val="2"/>
                <w:szCs w:val="22"/>
                <w:lang w:val="en-US"/>
              </w:rPr>
            </w:pPr>
            <w:r>
              <w:rPr>
                <w:kern w:val="2"/>
                <w:szCs w:val="22"/>
                <w:lang w:eastAsia="zh-CN"/>
              </w:rPr>
              <w:t>Security information required by the MSGin5G Server.</w:t>
            </w:r>
          </w:p>
        </w:tc>
        <w:tc>
          <w:tcPr>
            <w:tcW w:w="1998" w:type="dxa"/>
          </w:tcPr>
          <w:p w14:paraId="225C0C04" w14:textId="77777777" w:rsidR="005B0788" w:rsidRDefault="005B0788">
            <w:pPr>
              <w:pStyle w:val="TAL"/>
              <w:rPr>
                <w:kern w:val="2"/>
                <w:szCs w:val="22"/>
              </w:rPr>
            </w:pPr>
          </w:p>
        </w:tc>
      </w:tr>
      <w:tr w:rsidR="005B0788" w14:paraId="68A43B8C" w14:textId="77777777">
        <w:trPr>
          <w:jc w:val="center"/>
        </w:trPr>
        <w:tc>
          <w:tcPr>
            <w:tcW w:w="1430" w:type="dxa"/>
          </w:tcPr>
          <w:p w14:paraId="4D3D4F50" w14:textId="77777777" w:rsidR="005B0788" w:rsidRDefault="00000000">
            <w:pPr>
              <w:pStyle w:val="TAL"/>
              <w:rPr>
                <w:kern w:val="2"/>
                <w:szCs w:val="22"/>
                <w:lang w:eastAsia="zh-CN"/>
              </w:rPr>
            </w:pPr>
            <w:proofErr w:type="spellStart"/>
            <w:r>
              <w:rPr>
                <w:rFonts w:hint="eastAsia"/>
                <w:kern w:val="2"/>
                <w:szCs w:val="22"/>
                <w:lang w:val="en-US" w:eastAsia="zh-CN"/>
              </w:rPr>
              <w:t>exprTime</w:t>
            </w:r>
            <w:proofErr w:type="spellEnd"/>
          </w:p>
        </w:tc>
        <w:tc>
          <w:tcPr>
            <w:tcW w:w="1117" w:type="dxa"/>
          </w:tcPr>
          <w:p w14:paraId="44187E23" w14:textId="77777777" w:rsidR="005B0788" w:rsidRDefault="00000000">
            <w:pPr>
              <w:pStyle w:val="TAL"/>
              <w:rPr>
                <w:kern w:val="2"/>
                <w:szCs w:val="22"/>
              </w:rPr>
            </w:pPr>
            <w:proofErr w:type="spellStart"/>
            <w:r>
              <w:rPr>
                <w:rFonts w:hint="eastAsia"/>
                <w:kern w:val="2"/>
                <w:szCs w:val="22"/>
                <w:lang w:val="en-US" w:eastAsia="zh-CN"/>
              </w:rPr>
              <w:t>DateTime</w:t>
            </w:r>
            <w:proofErr w:type="spellEnd"/>
          </w:p>
        </w:tc>
        <w:tc>
          <w:tcPr>
            <w:tcW w:w="314" w:type="dxa"/>
          </w:tcPr>
          <w:p w14:paraId="7AABE8E4" w14:textId="77777777" w:rsidR="005B0788" w:rsidRDefault="00000000">
            <w:pPr>
              <w:pStyle w:val="TAC"/>
              <w:rPr>
                <w:kern w:val="2"/>
                <w:szCs w:val="22"/>
              </w:rPr>
            </w:pPr>
            <w:r>
              <w:rPr>
                <w:kern w:val="2"/>
                <w:szCs w:val="22"/>
              </w:rPr>
              <w:t>O</w:t>
            </w:r>
          </w:p>
        </w:tc>
        <w:tc>
          <w:tcPr>
            <w:tcW w:w="1368" w:type="dxa"/>
          </w:tcPr>
          <w:p w14:paraId="30126D69" w14:textId="77777777" w:rsidR="005B0788" w:rsidRDefault="00000000">
            <w:pPr>
              <w:pStyle w:val="TAL"/>
              <w:rPr>
                <w:kern w:val="2"/>
                <w:szCs w:val="22"/>
              </w:rPr>
            </w:pPr>
            <w:r>
              <w:rPr>
                <w:kern w:val="2"/>
                <w:szCs w:val="22"/>
              </w:rPr>
              <w:t>0..1</w:t>
            </w:r>
          </w:p>
        </w:tc>
        <w:tc>
          <w:tcPr>
            <w:tcW w:w="3438" w:type="dxa"/>
          </w:tcPr>
          <w:p w14:paraId="4DFC3547" w14:textId="77777777" w:rsidR="005B0788"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5F94C05B" w14:textId="77777777" w:rsidR="005B0788" w:rsidRDefault="005B0788">
            <w:pPr>
              <w:pStyle w:val="TAL"/>
              <w:rPr>
                <w:kern w:val="2"/>
                <w:szCs w:val="22"/>
              </w:rPr>
            </w:pPr>
          </w:p>
        </w:tc>
      </w:tr>
    </w:tbl>
    <w:p w14:paraId="7F8D578D" w14:textId="77777777" w:rsidR="005B0788" w:rsidRDefault="005B0788">
      <w:pPr>
        <w:rPr>
          <w:lang w:eastAsia="zh-CN"/>
        </w:rPr>
      </w:pPr>
    </w:p>
    <w:p w14:paraId="6C64B96D" w14:textId="77777777" w:rsidR="005B0788" w:rsidRDefault="00000000">
      <w:pPr>
        <w:pStyle w:val="Heading5"/>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t xml:space="preserve">Type: </w:t>
      </w:r>
      <w:proofErr w:type="spellStart"/>
      <w:r>
        <w:rPr>
          <w:rFonts w:hint="eastAsia"/>
          <w:lang w:eastAsia="zh-CN"/>
        </w:rPr>
        <w:t>TopicSubscriptionAck</w:t>
      </w:r>
      <w:bookmarkEnd w:id="1122"/>
      <w:proofErr w:type="spellEnd"/>
    </w:p>
    <w:p w14:paraId="6F2A7884" w14:textId="77777777" w:rsidR="005B0788"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proofErr w:type="spellStart"/>
      <w:r>
        <w:rPr>
          <w:rFonts w:hint="eastAsia"/>
          <w:lang w:eastAsia="zh-CN"/>
        </w:rPr>
        <w:t>TopicSubscriptionAck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13E5A588" w14:textId="77777777">
        <w:trPr>
          <w:jc w:val="center"/>
        </w:trPr>
        <w:tc>
          <w:tcPr>
            <w:tcW w:w="1430" w:type="dxa"/>
            <w:shd w:val="clear" w:color="auto" w:fill="C0C0C0"/>
          </w:tcPr>
          <w:p w14:paraId="4B5E4BC6" w14:textId="77777777" w:rsidR="005B0788" w:rsidRDefault="00000000">
            <w:pPr>
              <w:pStyle w:val="TAH"/>
              <w:rPr>
                <w:kern w:val="2"/>
                <w:szCs w:val="22"/>
              </w:rPr>
            </w:pPr>
            <w:r>
              <w:rPr>
                <w:kern w:val="2"/>
                <w:szCs w:val="22"/>
              </w:rPr>
              <w:t>Attribute name</w:t>
            </w:r>
          </w:p>
        </w:tc>
        <w:tc>
          <w:tcPr>
            <w:tcW w:w="1006" w:type="dxa"/>
            <w:shd w:val="clear" w:color="auto" w:fill="C0C0C0"/>
          </w:tcPr>
          <w:p w14:paraId="7B8DD374" w14:textId="77777777" w:rsidR="005B0788" w:rsidRDefault="00000000">
            <w:pPr>
              <w:pStyle w:val="TAH"/>
              <w:rPr>
                <w:kern w:val="2"/>
                <w:szCs w:val="22"/>
              </w:rPr>
            </w:pPr>
            <w:r>
              <w:rPr>
                <w:kern w:val="2"/>
                <w:szCs w:val="22"/>
              </w:rPr>
              <w:t>Data type</w:t>
            </w:r>
          </w:p>
        </w:tc>
        <w:tc>
          <w:tcPr>
            <w:tcW w:w="425" w:type="dxa"/>
            <w:shd w:val="clear" w:color="auto" w:fill="C0C0C0"/>
          </w:tcPr>
          <w:p w14:paraId="0AF5F1E5" w14:textId="77777777" w:rsidR="005B0788" w:rsidRDefault="00000000">
            <w:pPr>
              <w:pStyle w:val="TAH"/>
              <w:rPr>
                <w:kern w:val="2"/>
                <w:szCs w:val="22"/>
              </w:rPr>
            </w:pPr>
            <w:r>
              <w:rPr>
                <w:kern w:val="2"/>
                <w:szCs w:val="22"/>
              </w:rPr>
              <w:t>P</w:t>
            </w:r>
          </w:p>
        </w:tc>
        <w:tc>
          <w:tcPr>
            <w:tcW w:w="1368" w:type="dxa"/>
            <w:shd w:val="clear" w:color="auto" w:fill="C0C0C0"/>
          </w:tcPr>
          <w:p w14:paraId="184D8F46" w14:textId="77777777" w:rsidR="005B0788" w:rsidRDefault="00000000">
            <w:pPr>
              <w:pStyle w:val="TAH"/>
              <w:rPr>
                <w:kern w:val="2"/>
                <w:szCs w:val="22"/>
              </w:rPr>
            </w:pPr>
            <w:r>
              <w:rPr>
                <w:kern w:val="2"/>
                <w:szCs w:val="22"/>
              </w:rPr>
              <w:t>Cardinality</w:t>
            </w:r>
          </w:p>
        </w:tc>
        <w:tc>
          <w:tcPr>
            <w:tcW w:w="3438" w:type="dxa"/>
            <w:shd w:val="clear" w:color="auto" w:fill="C0C0C0"/>
          </w:tcPr>
          <w:p w14:paraId="727E22EE" w14:textId="77777777" w:rsidR="005B0788" w:rsidRDefault="00000000">
            <w:pPr>
              <w:pStyle w:val="TAH"/>
              <w:rPr>
                <w:kern w:val="2"/>
                <w:szCs w:val="22"/>
              </w:rPr>
            </w:pPr>
            <w:r>
              <w:rPr>
                <w:kern w:val="2"/>
                <w:szCs w:val="22"/>
              </w:rPr>
              <w:t>Description</w:t>
            </w:r>
          </w:p>
        </w:tc>
        <w:tc>
          <w:tcPr>
            <w:tcW w:w="1998" w:type="dxa"/>
            <w:shd w:val="clear" w:color="auto" w:fill="C0C0C0"/>
          </w:tcPr>
          <w:p w14:paraId="6C0EEEA2" w14:textId="77777777" w:rsidR="005B0788" w:rsidRDefault="00000000">
            <w:pPr>
              <w:pStyle w:val="TAH"/>
              <w:rPr>
                <w:kern w:val="2"/>
                <w:szCs w:val="22"/>
              </w:rPr>
            </w:pPr>
            <w:r>
              <w:rPr>
                <w:kern w:val="2"/>
                <w:szCs w:val="22"/>
              </w:rPr>
              <w:t>Applicability</w:t>
            </w:r>
          </w:p>
        </w:tc>
      </w:tr>
      <w:tr w:rsidR="005B0788" w14:paraId="0FFAA7DC" w14:textId="77777777">
        <w:trPr>
          <w:jc w:val="center"/>
        </w:trPr>
        <w:tc>
          <w:tcPr>
            <w:tcW w:w="1430" w:type="dxa"/>
          </w:tcPr>
          <w:p w14:paraId="6C0BFC70" w14:textId="77777777" w:rsidR="005B0788" w:rsidRDefault="00000000">
            <w:pPr>
              <w:pStyle w:val="TAL"/>
              <w:rPr>
                <w:kern w:val="2"/>
                <w:szCs w:val="22"/>
                <w:lang w:val="en-US" w:eastAsia="zh-CN"/>
              </w:rPr>
            </w:pPr>
            <w:proofErr w:type="spellStart"/>
            <w:r>
              <w:rPr>
                <w:rFonts w:hint="eastAsia"/>
                <w:kern w:val="2"/>
                <w:szCs w:val="22"/>
                <w:lang w:val="en-US" w:eastAsia="zh-CN"/>
              </w:rPr>
              <w:t>subStat</w:t>
            </w:r>
            <w:proofErr w:type="spellEnd"/>
          </w:p>
        </w:tc>
        <w:tc>
          <w:tcPr>
            <w:tcW w:w="1006" w:type="dxa"/>
          </w:tcPr>
          <w:p w14:paraId="22E05112" w14:textId="77777777" w:rsidR="005B0788" w:rsidRDefault="00000000">
            <w:pPr>
              <w:pStyle w:val="TAL"/>
              <w:rPr>
                <w:kern w:val="2"/>
                <w:szCs w:val="22"/>
              </w:rPr>
            </w:pPr>
            <w:r>
              <w:rPr>
                <w:kern w:val="2"/>
                <w:szCs w:val="22"/>
              </w:rPr>
              <w:t>string</w:t>
            </w:r>
          </w:p>
        </w:tc>
        <w:tc>
          <w:tcPr>
            <w:tcW w:w="425" w:type="dxa"/>
          </w:tcPr>
          <w:p w14:paraId="1292E719" w14:textId="77777777" w:rsidR="005B0788" w:rsidRDefault="00000000">
            <w:pPr>
              <w:pStyle w:val="TAC"/>
              <w:rPr>
                <w:kern w:val="2"/>
                <w:szCs w:val="22"/>
              </w:rPr>
            </w:pPr>
            <w:r>
              <w:rPr>
                <w:kern w:val="2"/>
                <w:szCs w:val="22"/>
              </w:rPr>
              <w:t>M</w:t>
            </w:r>
          </w:p>
        </w:tc>
        <w:tc>
          <w:tcPr>
            <w:tcW w:w="1368" w:type="dxa"/>
          </w:tcPr>
          <w:p w14:paraId="28B86F78" w14:textId="77777777" w:rsidR="005B0788" w:rsidRDefault="00000000">
            <w:pPr>
              <w:pStyle w:val="TAL"/>
              <w:rPr>
                <w:kern w:val="2"/>
                <w:szCs w:val="22"/>
              </w:rPr>
            </w:pPr>
            <w:r>
              <w:rPr>
                <w:kern w:val="2"/>
                <w:szCs w:val="22"/>
              </w:rPr>
              <w:t>1</w:t>
            </w:r>
          </w:p>
        </w:tc>
        <w:tc>
          <w:tcPr>
            <w:tcW w:w="3438" w:type="dxa"/>
          </w:tcPr>
          <w:p w14:paraId="469909B6" w14:textId="77777777" w:rsidR="005B0788"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8167104" w14:textId="77777777" w:rsidR="005B0788" w:rsidRDefault="005B0788">
            <w:pPr>
              <w:pStyle w:val="TAL"/>
              <w:rPr>
                <w:kern w:val="2"/>
                <w:szCs w:val="22"/>
              </w:rPr>
            </w:pPr>
          </w:p>
        </w:tc>
      </w:tr>
      <w:tr w:rsidR="005B0788" w14:paraId="6E499050" w14:textId="77777777">
        <w:trPr>
          <w:jc w:val="center"/>
        </w:trPr>
        <w:tc>
          <w:tcPr>
            <w:tcW w:w="1430" w:type="dxa"/>
          </w:tcPr>
          <w:p w14:paraId="1E064AB6" w14:textId="77777777" w:rsidR="005B0788" w:rsidRDefault="00000000">
            <w:pPr>
              <w:pStyle w:val="TAL"/>
              <w:rPr>
                <w:kern w:val="2"/>
                <w:szCs w:val="22"/>
                <w:lang w:eastAsia="zh-CN"/>
              </w:rPr>
            </w:pPr>
            <w:proofErr w:type="spellStart"/>
            <w:r>
              <w:rPr>
                <w:rFonts w:hint="eastAsia"/>
                <w:kern w:val="2"/>
                <w:szCs w:val="22"/>
                <w:lang w:val="en-US" w:eastAsia="zh-CN"/>
              </w:rPr>
              <w:t>exprTime</w:t>
            </w:r>
            <w:proofErr w:type="spellEnd"/>
          </w:p>
        </w:tc>
        <w:tc>
          <w:tcPr>
            <w:tcW w:w="1006" w:type="dxa"/>
          </w:tcPr>
          <w:p w14:paraId="726CECE6" w14:textId="77777777" w:rsidR="005B0788" w:rsidRDefault="00000000">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Pr>
          <w:p w14:paraId="57C92A04" w14:textId="77777777" w:rsidR="005B0788" w:rsidRDefault="00000000">
            <w:pPr>
              <w:pStyle w:val="TAC"/>
              <w:rPr>
                <w:kern w:val="2"/>
                <w:szCs w:val="22"/>
              </w:rPr>
            </w:pPr>
            <w:r>
              <w:rPr>
                <w:kern w:val="2"/>
                <w:szCs w:val="22"/>
              </w:rPr>
              <w:t>O</w:t>
            </w:r>
          </w:p>
        </w:tc>
        <w:tc>
          <w:tcPr>
            <w:tcW w:w="1368" w:type="dxa"/>
          </w:tcPr>
          <w:p w14:paraId="5B5DBC09" w14:textId="77777777" w:rsidR="005B0788" w:rsidRDefault="00000000">
            <w:pPr>
              <w:pStyle w:val="TAL"/>
              <w:rPr>
                <w:kern w:val="2"/>
                <w:szCs w:val="22"/>
              </w:rPr>
            </w:pPr>
            <w:r>
              <w:rPr>
                <w:kern w:val="2"/>
                <w:szCs w:val="22"/>
              </w:rPr>
              <w:t>0..1</w:t>
            </w:r>
          </w:p>
        </w:tc>
        <w:tc>
          <w:tcPr>
            <w:tcW w:w="3438" w:type="dxa"/>
          </w:tcPr>
          <w:p w14:paraId="36038448" w14:textId="77777777" w:rsidR="005B0788"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3FF67DEC" w14:textId="77777777" w:rsidR="005B0788" w:rsidRDefault="005B0788">
            <w:pPr>
              <w:pStyle w:val="TAL"/>
              <w:rPr>
                <w:kern w:val="2"/>
                <w:szCs w:val="22"/>
              </w:rPr>
            </w:pPr>
          </w:p>
        </w:tc>
      </w:tr>
    </w:tbl>
    <w:p w14:paraId="17323524" w14:textId="77777777" w:rsidR="005B0788" w:rsidRDefault="005B0788">
      <w:pPr>
        <w:rPr>
          <w:lang w:eastAsia="zh-CN"/>
        </w:rPr>
      </w:pPr>
    </w:p>
    <w:p w14:paraId="7C2D6517" w14:textId="77777777" w:rsidR="005B0788" w:rsidRDefault="00000000">
      <w:pPr>
        <w:pStyle w:val="Heading5"/>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t xml:space="preserve">Type: </w:t>
      </w:r>
      <w:proofErr w:type="spellStart"/>
      <w:r>
        <w:rPr>
          <w:rFonts w:hint="eastAsia"/>
          <w:lang w:eastAsia="zh-CN"/>
        </w:rPr>
        <w:t>TopicUnsubscription</w:t>
      </w:r>
      <w:bookmarkEnd w:id="1123"/>
      <w:proofErr w:type="spellEnd"/>
    </w:p>
    <w:p w14:paraId="748C1A57" w14:textId="77777777" w:rsidR="005B0788"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proofErr w:type="spellStart"/>
      <w:r>
        <w:rPr>
          <w:rFonts w:hint="eastAsia"/>
          <w:lang w:eastAsia="zh-CN"/>
        </w:rPr>
        <w:t>TopicUnsubscription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0EC66681" w14:textId="77777777">
        <w:trPr>
          <w:jc w:val="center"/>
        </w:trPr>
        <w:tc>
          <w:tcPr>
            <w:tcW w:w="1430" w:type="dxa"/>
            <w:shd w:val="clear" w:color="auto" w:fill="C0C0C0"/>
          </w:tcPr>
          <w:p w14:paraId="3DDB6687" w14:textId="77777777" w:rsidR="005B0788" w:rsidRDefault="00000000">
            <w:pPr>
              <w:pStyle w:val="TAH"/>
              <w:rPr>
                <w:kern w:val="2"/>
                <w:szCs w:val="22"/>
              </w:rPr>
            </w:pPr>
            <w:r>
              <w:rPr>
                <w:kern w:val="2"/>
                <w:szCs w:val="22"/>
              </w:rPr>
              <w:t>Attribute name</w:t>
            </w:r>
          </w:p>
        </w:tc>
        <w:tc>
          <w:tcPr>
            <w:tcW w:w="1006" w:type="dxa"/>
            <w:shd w:val="clear" w:color="auto" w:fill="C0C0C0"/>
          </w:tcPr>
          <w:p w14:paraId="24F92AAD" w14:textId="77777777" w:rsidR="005B0788" w:rsidRDefault="00000000">
            <w:pPr>
              <w:pStyle w:val="TAH"/>
              <w:rPr>
                <w:kern w:val="2"/>
                <w:szCs w:val="22"/>
              </w:rPr>
            </w:pPr>
            <w:r>
              <w:rPr>
                <w:kern w:val="2"/>
                <w:szCs w:val="22"/>
              </w:rPr>
              <w:t>Data type</w:t>
            </w:r>
          </w:p>
        </w:tc>
        <w:tc>
          <w:tcPr>
            <w:tcW w:w="425" w:type="dxa"/>
            <w:shd w:val="clear" w:color="auto" w:fill="C0C0C0"/>
          </w:tcPr>
          <w:p w14:paraId="05E6FC54" w14:textId="77777777" w:rsidR="005B0788" w:rsidRDefault="00000000">
            <w:pPr>
              <w:pStyle w:val="TAH"/>
              <w:rPr>
                <w:kern w:val="2"/>
                <w:szCs w:val="22"/>
              </w:rPr>
            </w:pPr>
            <w:r>
              <w:rPr>
                <w:kern w:val="2"/>
                <w:szCs w:val="22"/>
              </w:rPr>
              <w:t>P</w:t>
            </w:r>
          </w:p>
        </w:tc>
        <w:tc>
          <w:tcPr>
            <w:tcW w:w="1368" w:type="dxa"/>
            <w:shd w:val="clear" w:color="auto" w:fill="C0C0C0"/>
          </w:tcPr>
          <w:p w14:paraId="096ACEF4" w14:textId="77777777" w:rsidR="005B0788" w:rsidRDefault="00000000">
            <w:pPr>
              <w:pStyle w:val="TAH"/>
              <w:rPr>
                <w:kern w:val="2"/>
                <w:szCs w:val="22"/>
              </w:rPr>
            </w:pPr>
            <w:r>
              <w:rPr>
                <w:kern w:val="2"/>
                <w:szCs w:val="22"/>
              </w:rPr>
              <w:t>Cardinality</w:t>
            </w:r>
          </w:p>
        </w:tc>
        <w:tc>
          <w:tcPr>
            <w:tcW w:w="3438" w:type="dxa"/>
            <w:shd w:val="clear" w:color="auto" w:fill="C0C0C0"/>
          </w:tcPr>
          <w:p w14:paraId="61920F1A" w14:textId="77777777" w:rsidR="005B0788" w:rsidRDefault="00000000">
            <w:pPr>
              <w:pStyle w:val="TAH"/>
              <w:rPr>
                <w:kern w:val="2"/>
                <w:szCs w:val="22"/>
              </w:rPr>
            </w:pPr>
            <w:r>
              <w:rPr>
                <w:kern w:val="2"/>
                <w:szCs w:val="22"/>
              </w:rPr>
              <w:t>Description</w:t>
            </w:r>
          </w:p>
        </w:tc>
        <w:tc>
          <w:tcPr>
            <w:tcW w:w="1998" w:type="dxa"/>
            <w:shd w:val="clear" w:color="auto" w:fill="C0C0C0"/>
          </w:tcPr>
          <w:p w14:paraId="3B5A3595" w14:textId="77777777" w:rsidR="005B0788" w:rsidRDefault="00000000">
            <w:pPr>
              <w:pStyle w:val="TAH"/>
              <w:rPr>
                <w:kern w:val="2"/>
                <w:szCs w:val="22"/>
              </w:rPr>
            </w:pPr>
            <w:r>
              <w:rPr>
                <w:kern w:val="2"/>
                <w:szCs w:val="22"/>
              </w:rPr>
              <w:t>Applicability</w:t>
            </w:r>
          </w:p>
        </w:tc>
      </w:tr>
      <w:tr w:rsidR="005B0788" w14:paraId="5E8A7B70" w14:textId="77777777">
        <w:trPr>
          <w:jc w:val="center"/>
        </w:trPr>
        <w:tc>
          <w:tcPr>
            <w:tcW w:w="1430" w:type="dxa"/>
          </w:tcPr>
          <w:p w14:paraId="6C572061" w14:textId="77777777" w:rsidR="005B0788" w:rsidRDefault="00000000">
            <w:pPr>
              <w:pStyle w:val="TAL"/>
              <w:rPr>
                <w:kern w:val="2"/>
                <w:szCs w:val="22"/>
                <w:lang w:eastAsia="zh-CN"/>
              </w:rPr>
            </w:pPr>
            <w:proofErr w:type="spellStart"/>
            <w:r>
              <w:rPr>
                <w:rFonts w:hint="eastAsia"/>
                <w:kern w:val="2"/>
                <w:szCs w:val="22"/>
              </w:rPr>
              <w:t>oriAddr</w:t>
            </w:r>
            <w:proofErr w:type="spellEnd"/>
          </w:p>
        </w:tc>
        <w:tc>
          <w:tcPr>
            <w:tcW w:w="1006" w:type="dxa"/>
          </w:tcPr>
          <w:p w14:paraId="658207F2" w14:textId="77777777" w:rsidR="005B0788" w:rsidRDefault="00000000">
            <w:pPr>
              <w:pStyle w:val="TAL"/>
              <w:rPr>
                <w:kern w:val="2"/>
                <w:szCs w:val="22"/>
              </w:rPr>
            </w:pPr>
            <w:r>
              <w:rPr>
                <w:kern w:val="2"/>
                <w:szCs w:val="22"/>
              </w:rPr>
              <w:t>string</w:t>
            </w:r>
          </w:p>
        </w:tc>
        <w:tc>
          <w:tcPr>
            <w:tcW w:w="425" w:type="dxa"/>
          </w:tcPr>
          <w:p w14:paraId="4877BF88" w14:textId="77777777" w:rsidR="005B0788" w:rsidRDefault="00000000">
            <w:pPr>
              <w:pStyle w:val="TAC"/>
              <w:rPr>
                <w:kern w:val="2"/>
                <w:szCs w:val="22"/>
              </w:rPr>
            </w:pPr>
            <w:r>
              <w:rPr>
                <w:rFonts w:hint="eastAsia"/>
                <w:kern w:val="2"/>
                <w:szCs w:val="22"/>
                <w:lang w:val="en-US" w:eastAsia="zh-CN"/>
              </w:rPr>
              <w:t>M</w:t>
            </w:r>
          </w:p>
        </w:tc>
        <w:tc>
          <w:tcPr>
            <w:tcW w:w="1368" w:type="dxa"/>
          </w:tcPr>
          <w:p w14:paraId="34FB9E79" w14:textId="77777777" w:rsidR="005B0788" w:rsidRDefault="00000000">
            <w:pPr>
              <w:pStyle w:val="TAL"/>
              <w:rPr>
                <w:kern w:val="2"/>
                <w:szCs w:val="22"/>
              </w:rPr>
            </w:pPr>
            <w:r>
              <w:rPr>
                <w:kern w:val="2"/>
                <w:szCs w:val="22"/>
              </w:rPr>
              <w:t>0..1</w:t>
            </w:r>
          </w:p>
        </w:tc>
        <w:tc>
          <w:tcPr>
            <w:tcW w:w="3438" w:type="dxa"/>
          </w:tcPr>
          <w:p w14:paraId="33FB482C" w14:textId="77777777" w:rsidR="005B078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A0C8D03" w14:textId="77777777" w:rsidR="005B0788" w:rsidRDefault="005B0788">
            <w:pPr>
              <w:pStyle w:val="TAL"/>
              <w:rPr>
                <w:kern w:val="2"/>
                <w:szCs w:val="22"/>
              </w:rPr>
            </w:pPr>
          </w:p>
        </w:tc>
      </w:tr>
      <w:tr w:rsidR="005B0788" w14:paraId="579618E3" w14:textId="77777777">
        <w:trPr>
          <w:jc w:val="center"/>
        </w:trPr>
        <w:tc>
          <w:tcPr>
            <w:tcW w:w="1430" w:type="dxa"/>
          </w:tcPr>
          <w:p w14:paraId="01AE5F3E" w14:textId="77777777" w:rsidR="005B0788" w:rsidRDefault="00000000">
            <w:pPr>
              <w:pStyle w:val="TAL"/>
              <w:rPr>
                <w:kern w:val="2"/>
                <w:szCs w:val="22"/>
                <w:lang w:val="en-US" w:eastAsia="zh-CN"/>
              </w:rPr>
            </w:pPr>
            <w:proofErr w:type="spellStart"/>
            <w:r>
              <w:rPr>
                <w:rFonts w:hint="eastAsia"/>
                <w:kern w:val="2"/>
                <w:szCs w:val="22"/>
                <w:lang w:val="en-US" w:eastAsia="zh-CN"/>
              </w:rPr>
              <w:t>secCred</w:t>
            </w:r>
            <w:proofErr w:type="spellEnd"/>
          </w:p>
        </w:tc>
        <w:tc>
          <w:tcPr>
            <w:tcW w:w="1006" w:type="dxa"/>
          </w:tcPr>
          <w:p w14:paraId="1988820D" w14:textId="77777777" w:rsidR="005B0788" w:rsidRDefault="00000000">
            <w:pPr>
              <w:pStyle w:val="TAL"/>
              <w:rPr>
                <w:kern w:val="2"/>
                <w:szCs w:val="22"/>
              </w:rPr>
            </w:pPr>
            <w:r>
              <w:rPr>
                <w:rFonts w:hint="eastAsia"/>
                <w:kern w:val="2"/>
                <w:szCs w:val="22"/>
                <w:lang w:val="en-US" w:eastAsia="zh-CN"/>
              </w:rPr>
              <w:t>string</w:t>
            </w:r>
          </w:p>
        </w:tc>
        <w:tc>
          <w:tcPr>
            <w:tcW w:w="425" w:type="dxa"/>
          </w:tcPr>
          <w:p w14:paraId="24F1ECDE" w14:textId="77777777" w:rsidR="005B0788" w:rsidRDefault="00000000">
            <w:pPr>
              <w:pStyle w:val="TAC"/>
              <w:rPr>
                <w:kern w:val="2"/>
                <w:szCs w:val="22"/>
                <w:lang w:eastAsia="zh-CN"/>
              </w:rPr>
            </w:pPr>
            <w:r>
              <w:rPr>
                <w:rFonts w:hint="eastAsia"/>
                <w:kern w:val="2"/>
                <w:szCs w:val="22"/>
                <w:lang w:val="en-US" w:eastAsia="zh-CN"/>
              </w:rPr>
              <w:t>O</w:t>
            </w:r>
          </w:p>
        </w:tc>
        <w:tc>
          <w:tcPr>
            <w:tcW w:w="1368" w:type="dxa"/>
          </w:tcPr>
          <w:p w14:paraId="7018B758" w14:textId="77777777" w:rsidR="005B0788" w:rsidRDefault="00000000">
            <w:pPr>
              <w:pStyle w:val="TAL"/>
              <w:rPr>
                <w:kern w:val="2"/>
                <w:szCs w:val="22"/>
              </w:rPr>
            </w:pPr>
            <w:r>
              <w:rPr>
                <w:kern w:val="2"/>
                <w:szCs w:val="22"/>
              </w:rPr>
              <w:t>0..1</w:t>
            </w:r>
          </w:p>
        </w:tc>
        <w:tc>
          <w:tcPr>
            <w:tcW w:w="3438" w:type="dxa"/>
          </w:tcPr>
          <w:p w14:paraId="7F3E9BBB" w14:textId="77777777" w:rsidR="005B0788"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1FE96360" w14:textId="77777777" w:rsidR="005B0788" w:rsidRDefault="005B0788">
            <w:pPr>
              <w:pStyle w:val="TAL"/>
              <w:rPr>
                <w:kern w:val="2"/>
                <w:szCs w:val="22"/>
              </w:rPr>
            </w:pPr>
          </w:p>
        </w:tc>
      </w:tr>
      <w:tr w:rsidR="005B0788" w14:paraId="0AAB1C3F" w14:textId="77777777">
        <w:trPr>
          <w:jc w:val="center"/>
        </w:trPr>
        <w:tc>
          <w:tcPr>
            <w:tcW w:w="1430" w:type="dxa"/>
          </w:tcPr>
          <w:p w14:paraId="3445B374" w14:textId="77777777" w:rsidR="005B0788" w:rsidRDefault="00000000">
            <w:pPr>
              <w:pStyle w:val="TAL"/>
              <w:rPr>
                <w:kern w:val="2"/>
                <w:szCs w:val="22"/>
                <w:lang w:val="en-US" w:eastAsia="zh-CN"/>
              </w:rPr>
            </w:pPr>
            <w:proofErr w:type="spellStart"/>
            <w:r>
              <w:rPr>
                <w:rFonts w:hint="eastAsia"/>
                <w:kern w:val="2"/>
                <w:szCs w:val="22"/>
                <w:lang w:val="en-US" w:eastAsia="zh-CN"/>
              </w:rPr>
              <w:t>msgTopics</w:t>
            </w:r>
            <w:proofErr w:type="spellEnd"/>
          </w:p>
        </w:tc>
        <w:tc>
          <w:tcPr>
            <w:tcW w:w="1006" w:type="dxa"/>
          </w:tcPr>
          <w:p w14:paraId="71022DB3" w14:textId="77777777" w:rsidR="005B0788" w:rsidRDefault="00000000">
            <w:pPr>
              <w:pStyle w:val="TAL"/>
              <w:rPr>
                <w:kern w:val="2"/>
                <w:szCs w:val="22"/>
              </w:rPr>
            </w:pPr>
            <w:r>
              <w:rPr>
                <w:rFonts w:hint="eastAsia"/>
                <w:kern w:val="2"/>
                <w:szCs w:val="22"/>
                <w:lang w:val="en-US" w:eastAsia="zh-CN"/>
              </w:rPr>
              <w:t>array(string)</w:t>
            </w:r>
          </w:p>
        </w:tc>
        <w:tc>
          <w:tcPr>
            <w:tcW w:w="425" w:type="dxa"/>
          </w:tcPr>
          <w:p w14:paraId="7BA00D95" w14:textId="77777777" w:rsidR="005B0788" w:rsidRDefault="00000000">
            <w:pPr>
              <w:pStyle w:val="TAC"/>
              <w:rPr>
                <w:kern w:val="2"/>
                <w:szCs w:val="22"/>
              </w:rPr>
            </w:pPr>
            <w:r>
              <w:rPr>
                <w:kern w:val="2"/>
                <w:szCs w:val="22"/>
              </w:rPr>
              <w:t>M</w:t>
            </w:r>
          </w:p>
        </w:tc>
        <w:tc>
          <w:tcPr>
            <w:tcW w:w="1368" w:type="dxa"/>
          </w:tcPr>
          <w:p w14:paraId="4635FA26" w14:textId="77777777" w:rsidR="005B0788" w:rsidRDefault="00000000">
            <w:pPr>
              <w:pStyle w:val="TAL"/>
              <w:rPr>
                <w:kern w:val="2"/>
                <w:szCs w:val="22"/>
              </w:rPr>
            </w:pPr>
            <w:r>
              <w:rPr>
                <w:kern w:val="2"/>
                <w:szCs w:val="22"/>
              </w:rPr>
              <w:t>1..N</w:t>
            </w:r>
          </w:p>
        </w:tc>
        <w:tc>
          <w:tcPr>
            <w:tcW w:w="3438" w:type="dxa"/>
          </w:tcPr>
          <w:p w14:paraId="1FCA68BC" w14:textId="77777777" w:rsidR="005B0788"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3320C179" w14:textId="77777777" w:rsidR="005B0788" w:rsidRDefault="005B0788">
            <w:pPr>
              <w:pStyle w:val="TAL"/>
              <w:rPr>
                <w:kern w:val="2"/>
                <w:szCs w:val="22"/>
              </w:rPr>
            </w:pPr>
          </w:p>
        </w:tc>
      </w:tr>
    </w:tbl>
    <w:p w14:paraId="616755D5" w14:textId="77777777" w:rsidR="005B0788" w:rsidRDefault="005B0788">
      <w:pPr>
        <w:rPr>
          <w:lang w:eastAsia="zh-CN"/>
        </w:rPr>
      </w:pPr>
    </w:p>
    <w:p w14:paraId="5454A804" w14:textId="77777777" w:rsidR="005B0788" w:rsidRDefault="00000000">
      <w:pPr>
        <w:pStyle w:val="Heading5"/>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t xml:space="preserve">Type: </w:t>
      </w:r>
      <w:proofErr w:type="spellStart"/>
      <w:r>
        <w:rPr>
          <w:rFonts w:hint="eastAsia"/>
          <w:lang w:eastAsia="zh-CN"/>
        </w:rPr>
        <w:t>TopicListNotification</w:t>
      </w:r>
      <w:bookmarkEnd w:id="1124"/>
      <w:proofErr w:type="spellEnd"/>
    </w:p>
    <w:p w14:paraId="4EBE80E9" w14:textId="77777777" w:rsidR="005B0788"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proofErr w:type="spellStart"/>
      <w:r>
        <w:rPr>
          <w:rFonts w:hint="eastAsia"/>
          <w:lang w:eastAsia="zh-CN"/>
        </w:rPr>
        <w:t>TopicListNotification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3DB418CB" w14:textId="77777777">
        <w:trPr>
          <w:jc w:val="center"/>
        </w:trPr>
        <w:tc>
          <w:tcPr>
            <w:tcW w:w="1430" w:type="dxa"/>
            <w:shd w:val="clear" w:color="auto" w:fill="C0C0C0"/>
          </w:tcPr>
          <w:p w14:paraId="7D645437" w14:textId="77777777" w:rsidR="005B0788" w:rsidRDefault="00000000">
            <w:pPr>
              <w:pStyle w:val="TAH"/>
              <w:rPr>
                <w:kern w:val="2"/>
                <w:szCs w:val="22"/>
              </w:rPr>
            </w:pPr>
            <w:r>
              <w:rPr>
                <w:kern w:val="2"/>
                <w:szCs w:val="22"/>
              </w:rPr>
              <w:t>Attribute name</w:t>
            </w:r>
          </w:p>
        </w:tc>
        <w:tc>
          <w:tcPr>
            <w:tcW w:w="1006" w:type="dxa"/>
            <w:shd w:val="clear" w:color="auto" w:fill="C0C0C0"/>
          </w:tcPr>
          <w:p w14:paraId="0CFFBF90" w14:textId="77777777" w:rsidR="005B0788" w:rsidRDefault="00000000">
            <w:pPr>
              <w:pStyle w:val="TAH"/>
              <w:rPr>
                <w:kern w:val="2"/>
                <w:szCs w:val="22"/>
              </w:rPr>
            </w:pPr>
            <w:r>
              <w:rPr>
                <w:kern w:val="2"/>
                <w:szCs w:val="22"/>
              </w:rPr>
              <w:t>Data type</w:t>
            </w:r>
          </w:p>
        </w:tc>
        <w:tc>
          <w:tcPr>
            <w:tcW w:w="425" w:type="dxa"/>
            <w:shd w:val="clear" w:color="auto" w:fill="C0C0C0"/>
          </w:tcPr>
          <w:p w14:paraId="4A64BB46" w14:textId="77777777" w:rsidR="005B0788" w:rsidRDefault="00000000">
            <w:pPr>
              <w:pStyle w:val="TAH"/>
              <w:rPr>
                <w:kern w:val="2"/>
                <w:szCs w:val="22"/>
              </w:rPr>
            </w:pPr>
            <w:r>
              <w:rPr>
                <w:kern w:val="2"/>
                <w:szCs w:val="22"/>
              </w:rPr>
              <w:t>P</w:t>
            </w:r>
          </w:p>
        </w:tc>
        <w:tc>
          <w:tcPr>
            <w:tcW w:w="1368" w:type="dxa"/>
            <w:shd w:val="clear" w:color="auto" w:fill="C0C0C0"/>
          </w:tcPr>
          <w:p w14:paraId="15713C9B" w14:textId="77777777" w:rsidR="005B0788" w:rsidRDefault="00000000">
            <w:pPr>
              <w:pStyle w:val="TAH"/>
              <w:rPr>
                <w:kern w:val="2"/>
                <w:szCs w:val="22"/>
              </w:rPr>
            </w:pPr>
            <w:r>
              <w:rPr>
                <w:kern w:val="2"/>
                <w:szCs w:val="22"/>
              </w:rPr>
              <w:t>Cardinality</w:t>
            </w:r>
          </w:p>
        </w:tc>
        <w:tc>
          <w:tcPr>
            <w:tcW w:w="3438" w:type="dxa"/>
            <w:shd w:val="clear" w:color="auto" w:fill="C0C0C0"/>
          </w:tcPr>
          <w:p w14:paraId="342EC76C" w14:textId="77777777" w:rsidR="005B0788" w:rsidRDefault="00000000">
            <w:pPr>
              <w:pStyle w:val="TAH"/>
              <w:rPr>
                <w:kern w:val="2"/>
                <w:szCs w:val="22"/>
              </w:rPr>
            </w:pPr>
            <w:r>
              <w:rPr>
                <w:kern w:val="2"/>
                <w:szCs w:val="22"/>
              </w:rPr>
              <w:t>Description</w:t>
            </w:r>
          </w:p>
        </w:tc>
        <w:tc>
          <w:tcPr>
            <w:tcW w:w="1998" w:type="dxa"/>
            <w:shd w:val="clear" w:color="auto" w:fill="C0C0C0"/>
          </w:tcPr>
          <w:p w14:paraId="01A54E28" w14:textId="77777777" w:rsidR="005B0788" w:rsidRDefault="00000000">
            <w:pPr>
              <w:pStyle w:val="TAH"/>
              <w:rPr>
                <w:kern w:val="2"/>
                <w:szCs w:val="22"/>
              </w:rPr>
            </w:pPr>
            <w:r>
              <w:rPr>
                <w:kern w:val="2"/>
                <w:szCs w:val="22"/>
              </w:rPr>
              <w:t>Applicability</w:t>
            </w:r>
          </w:p>
        </w:tc>
      </w:tr>
      <w:tr w:rsidR="005B0788" w14:paraId="3E02BF2E" w14:textId="77777777">
        <w:trPr>
          <w:jc w:val="center"/>
        </w:trPr>
        <w:tc>
          <w:tcPr>
            <w:tcW w:w="1430" w:type="dxa"/>
          </w:tcPr>
          <w:p w14:paraId="4127E96E" w14:textId="77777777" w:rsidR="005B0788" w:rsidRDefault="00000000">
            <w:pPr>
              <w:pStyle w:val="TAL"/>
              <w:rPr>
                <w:kern w:val="2"/>
                <w:szCs w:val="22"/>
                <w:lang w:val="en-US" w:eastAsia="zh-CN"/>
              </w:rPr>
            </w:pPr>
            <w:proofErr w:type="spellStart"/>
            <w:r>
              <w:rPr>
                <w:rFonts w:hint="eastAsia"/>
                <w:kern w:val="2"/>
                <w:szCs w:val="22"/>
                <w:lang w:val="en-US" w:eastAsia="zh-CN"/>
              </w:rPr>
              <w:t>exprTime</w:t>
            </w:r>
            <w:proofErr w:type="spellEnd"/>
          </w:p>
        </w:tc>
        <w:tc>
          <w:tcPr>
            <w:tcW w:w="1006" w:type="dxa"/>
          </w:tcPr>
          <w:p w14:paraId="3333036B" w14:textId="77777777" w:rsidR="005B0788" w:rsidRDefault="00000000">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Pr>
          <w:p w14:paraId="4716ED46" w14:textId="77777777" w:rsidR="005B0788" w:rsidRDefault="00000000">
            <w:pPr>
              <w:pStyle w:val="TAC"/>
              <w:rPr>
                <w:kern w:val="2"/>
                <w:szCs w:val="22"/>
              </w:rPr>
            </w:pPr>
            <w:r>
              <w:rPr>
                <w:kern w:val="2"/>
                <w:szCs w:val="22"/>
              </w:rPr>
              <w:t>O</w:t>
            </w:r>
          </w:p>
        </w:tc>
        <w:tc>
          <w:tcPr>
            <w:tcW w:w="1368" w:type="dxa"/>
          </w:tcPr>
          <w:p w14:paraId="55996242" w14:textId="77777777" w:rsidR="005B0788" w:rsidRDefault="00000000">
            <w:pPr>
              <w:pStyle w:val="TAL"/>
              <w:rPr>
                <w:kern w:val="2"/>
                <w:szCs w:val="22"/>
              </w:rPr>
            </w:pPr>
            <w:r>
              <w:rPr>
                <w:kern w:val="2"/>
                <w:szCs w:val="22"/>
              </w:rPr>
              <w:t>0..1</w:t>
            </w:r>
          </w:p>
        </w:tc>
        <w:tc>
          <w:tcPr>
            <w:tcW w:w="3438" w:type="dxa"/>
          </w:tcPr>
          <w:p w14:paraId="785B50EB" w14:textId="77777777" w:rsidR="005B0788"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623C4A7E" w14:textId="77777777" w:rsidR="005B0788" w:rsidRDefault="005B0788">
            <w:pPr>
              <w:pStyle w:val="TAL"/>
              <w:rPr>
                <w:kern w:val="2"/>
                <w:szCs w:val="22"/>
              </w:rPr>
            </w:pPr>
          </w:p>
        </w:tc>
      </w:tr>
      <w:tr w:rsidR="005B0788" w14:paraId="0DB92BD7" w14:textId="77777777">
        <w:trPr>
          <w:jc w:val="center"/>
        </w:trPr>
        <w:tc>
          <w:tcPr>
            <w:tcW w:w="1430" w:type="dxa"/>
          </w:tcPr>
          <w:p w14:paraId="0A6D27C6" w14:textId="77777777" w:rsidR="005B0788" w:rsidRDefault="00000000">
            <w:pPr>
              <w:pStyle w:val="TAL"/>
              <w:rPr>
                <w:kern w:val="2"/>
                <w:szCs w:val="22"/>
                <w:lang w:val="en-US" w:eastAsia="zh-CN"/>
              </w:rPr>
            </w:pPr>
            <w:proofErr w:type="spellStart"/>
            <w:r>
              <w:rPr>
                <w:rFonts w:hint="eastAsia"/>
                <w:kern w:val="2"/>
                <w:szCs w:val="22"/>
                <w:lang w:val="en-US" w:eastAsia="zh-CN"/>
              </w:rPr>
              <w:t>msgTopics</w:t>
            </w:r>
            <w:proofErr w:type="spellEnd"/>
          </w:p>
        </w:tc>
        <w:tc>
          <w:tcPr>
            <w:tcW w:w="1006" w:type="dxa"/>
          </w:tcPr>
          <w:p w14:paraId="189B852A" w14:textId="77777777" w:rsidR="005B0788" w:rsidRDefault="00000000">
            <w:pPr>
              <w:pStyle w:val="TAL"/>
              <w:rPr>
                <w:kern w:val="2"/>
                <w:szCs w:val="22"/>
                <w:lang w:val="en-US" w:eastAsia="zh-CN"/>
              </w:rPr>
            </w:pPr>
            <w:r>
              <w:rPr>
                <w:rFonts w:hint="eastAsia"/>
                <w:kern w:val="2"/>
                <w:szCs w:val="22"/>
                <w:lang w:val="en-US" w:eastAsia="zh-CN"/>
              </w:rPr>
              <w:t>array(</w:t>
            </w:r>
            <w:proofErr w:type="spellStart"/>
            <w:r>
              <w:rPr>
                <w:rFonts w:hint="eastAsia"/>
                <w:kern w:val="2"/>
                <w:szCs w:val="22"/>
                <w:lang w:val="en-US" w:eastAsia="zh-CN"/>
              </w:rPr>
              <w:t>MessagingTopic</w:t>
            </w:r>
            <w:proofErr w:type="spellEnd"/>
            <w:r>
              <w:rPr>
                <w:rFonts w:hint="eastAsia"/>
                <w:kern w:val="2"/>
                <w:szCs w:val="22"/>
                <w:lang w:val="en-US" w:eastAsia="zh-CN"/>
              </w:rPr>
              <w:t>)</w:t>
            </w:r>
          </w:p>
        </w:tc>
        <w:tc>
          <w:tcPr>
            <w:tcW w:w="425" w:type="dxa"/>
          </w:tcPr>
          <w:p w14:paraId="21505282" w14:textId="77777777" w:rsidR="005B0788" w:rsidRDefault="00000000">
            <w:pPr>
              <w:pStyle w:val="TAC"/>
              <w:rPr>
                <w:kern w:val="2"/>
                <w:szCs w:val="22"/>
              </w:rPr>
            </w:pPr>
            <w:r>
              <w:rPr>
                <w:kern w:val="2"/>
                <w:szCs w:val="22"/>
              </w:rPr>
              <w:t>M</w:t>
            </w:r>
          </w:p>
        </w:tc>
        <w:tc>
          <w:tcPr>
            <w:tcW w:w="1368" w:type="dxa"/>
          </w:tcPr>
          <w:p w14:paraId="217A0C30" w14:textId="77777777" w:rsidR="005B0788" w:rsidRDefault="00000000">
            <w:pPr>
              <w:pStyle w:val="TAL"/>
              <w:rPr>
                <w:kern w:val="2"/>
                <w:szCs w:val="22"/>
              </w:rPr>
            </w:pPr>
            <w:r>
              <w:rPr>
                <w:kern w:val="2"/>
                <w:szCs w:val="22"/>
              </w:rPr>
              <w:t>1..N</w:t>
            </w:r>
          </w:p>
        </w:tc>
        <w:tc>
          <w:tcPr>
            <w:tcW w:w="3438" w:type="dxa"/>
          </w:tcPr>
          <w:p w14:paraId="62324170" w14:textId="77777777" w:rsidR="005B0788"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D0541C6" w14:textId="77777777" w:rsidR="005B0788" w:rsidRDefault="005B0788">
            <w:pPr>
              <w:pStyle w:val="TAL"/>
              <w:rPr>
                <w:kern w:val="2"/>
                <w:szCs w:val="22"/>
              </w:rPr>
            </w:pPr>
          </w:p>
        </w:tc>
      </w:tr>
    </w:tbl>
    <w:p w14:paraId="13D38198" w14:textId="77777777" w:rsidR="005B0788" w:rsidRDefault="005B0788">
      <w:pPr>
        <w:rPr>
          <w:lang w:eastAsia="zh-CN"/>
        </w:rPr>
      </w:pPr>
    </w:p>
    <w:p w14:paraId="341F5752" w14:textId="77777777" w:rsidR="005B0788" w:rsidRDefault="00000000">
      <w:pPr>
        <w:pStyle w:val="Heading5"/>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t xml:space="preserve">Type: </w:t>
      </w:r>
      <w:proofErr w:type="spellStart"/>
      <w:r>
        <w:rPr>
          <w:rFonts w:hint="eastAsia"/>
          <w:lang w:val="en-US" w:eastAsia="zh-CN"/>
        </w:rPr>
        <w:t>MessagingTopic</w:t>
      </w:r>
      <w:bookmarkEnd w:id="1125"/>
      <w:proofErr w:type="spellEnd"/>
    </w:p>
    <w:p w14:paraId="3165B9FC" w14:textId="77777777" w:rsidR="005B0788"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proofErr w:type="spellStart"/>
      <w:r>
        <w:rPr>
          <w:rFonts w:hint="eastAsia"/>
          <w:lang w:val="en-US" w:eastAsia="zh-CN"/>
        </w:rPr>
        <w:t>MessagingTopic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38D09E62" w14:textId="77777777">
        <w:trPr>
          <w:jc w:val="center"/>
        </w:trPr>
        <w:tc>
          <w:tcPr>
            <w:tcW w:w="1430" w:type="dxa"/>
            <w:shd w:val="clear" w:color="auto" w:fill="C0C0C0"/>
          </w:tcPr>
          <w:p w14:paraId="269CC02E" w14:textId="77777777" w:rsidR="005B0788" w:rsidRDefault="00000000">
            <w:pPr>
              <w:pStyle w:val="TAH"/>
              <w:rPr>
                <w:kern w:val="2"/>
                <w:szCs w:val="22"/>
              </w:rPr>
            </w:pPr>
            <w:r>
              <w:rPr>
                <w:kern w:val="2"/>
                <w:szCs w:val="22"/>
              </w:rPr>
              <w:t>Attribute name</w:t>
            </w:r>
          </w:p>
        </w:tc>
        <w:tc>
          <w:tcPr>
            <w:tcW w:w="1006" w:type="dxa"/>
            <w:shd w:val="clear" w:color="auto" w:fill="C0C0C0"/>
          </w:tcPr>
          <w:p w14:paraId="66857110" w14:textId="77777777" w:rsidR="005B0788" w:rsidRDefault="00000000">
            <w:pPr>
              <w:pStyle w:val="TAH"/>
              <w:rPr>
                <w:kern w:val="2"/>
                <w:szCs w:val="22"/>
              </w:rPr>
            </w:pPr>
            <w:r>
              <w:rPr>
                <w:kern w:val="2"/>
                <w:szCs w:val="22"/>
              </w:rPr>
              <w:t>Data type</w:t>
            </w:r>
          </w:p>
        </w:tc>
        <w:tc>
          <w:tcPr>
            <w:tcW w:w="425" w:type="dxa"/>
            <w:shd w:val="clear" w:color="auto" w:fill="C0C0C0"/>
          </w:tcPr>
          <w:p w14:paraId="284F502D" w14:textId="77777777" w:rsidR="005B0788" w:rsidRDefault="00000000">
            <w:pPr>
              <w:pStyle w:val="TAH"/>
              <w:rPr>
                <w:kern w:val="2"/>
                <w:szCs w:val="22"/>
              </w:rPr>
            </w:pPr>
            <w:r>
              <w:rPr>
                <w:kern w:val="2"/>
                <w:szCs w:val="22"/>
              </w:rPr>
              <w:t>P</w:t>
            </w:r>
          </w:p>
        </w:tc>
        <w:tc>
          <w:tcPr>
            <w:tcW w:w="1368" w:type="dxa"/>
            <w:shd w:val="clear" w:color="auto" w:fill="C0C0C0"/>
          </w:tcPr>
          <w:p w14:paraId="05C38E44" w14:textId="77777777" w:rsidR="005B0788" w:rsidRDefault="00000000">
            <w:pPr>
              <w:pStyle w:val="TAH"/>
              <w:rPr>
                <w:kern w:val="2"/>
                <w:szCs w:val="22"/>
              </w:rPr>
            </w:pPr>
            <w:r>
              <w:rPr>
                <w:kern w:val="2"/>
                <w:szCs w:val="22"/>
              </w:rPr>
              <w:t>Cardinality</w:t>
            </w:r>
          </w:p>
        </w:tc>
        <w:tc>
          <w:tcPr>
            <w:tcW w:w="3438" w:type="dxa"/>
            <w:shd w:val="clear" w:color="auto" w:fill="C0C0C0"/>
          </w:tcPr>
          <w:p w14:paraId="3A3577DB" w14:textId="77777777" w:rsidR="005B0788" w:rsidRDefault="00000000">
            <w:pPr>
              <w:pStyle w:val="TAH"/>
              <w:rPr>
                <w:kern w:val="2"/>
                <w:szCs w:val="22"/>
              </w:rPr>
            </w:pPr>
            <w:r>
              <w:rPr>
                <w:kern w:val="2"/>
                <w:szCs w:val="22"/>
              </w:rPr>
              <w:t>Description</w:t>
            </w:r>
          </w:p>
        </w:tc>
        <w:tc>
          <w:tcPr>
            <w:tcW w:w="1998" w:type="dxa"/>
            <w:shd w:val="clear" w:color="auto" w:fill="C0C0C0"/>
          </w:tcPr>
          <w:p w14:paraId="3043EC65" w14:textId="77777777" w:rsidR="005B0788" w:rsidRDefault="00000000">
            <w:pPr>
              <w:pStyle w:val="TAH"/>
              <w:rPr>
                <w:kern w:val="2"/>
                <w:szCs w:val="22"/>
              </w:rPr>
            </w:pPr>
            <w:r>
              <w:rPr>
                <w:kern w:val="2"/>
                <w:szCs w:val="22"/>
              </w:rPr>
              <w:t>Applicability</w:t>
            </w:r>
          </w:p>
        </w:tc>
      </w:tr>
      <w:tr w:rsidR="005B0788" w14:paraId="002F5E56" w14:textId="77777777">
        <w:trPr>
          <w:jc w:val="center"/>
        </w:trPr>
        <w:tc>
          <w:tcPr>
            <w:tcW w:w="1430" w:type="dxa"/>
          </w:tcPr>
          <w:p w14:paraId="3658D837" w14:textId="77777777" w:rsidR="005B0788" w:rsidRDefault="00000000">
            <w:pPr>
              <w:pStyle w:val="TAL"/>
              <w:rPr>
                <w:kern w:val="2"/>
                <w:szCs w:val="22"/>
                <w:lang w:val="en-US" w:eastAsia="zh-CN"/>
              </w:rPr>
            </w:pPr>
            <w:proofErr w:type="spellStart"/>
            <w:r>
              <w:rPr>
                <w:rFonts w:hint="eastAsia"/>
                <w:kern w:val="2"/>
                <w:szCs w:val="22"/>
                <w:lang w:val="en-US" w:eastAsia="zh-CN"/>
              </w:rPr>
              <w:t>msgTopic</w:t>
            </w:r>
            <w:proofErr w:type="spellEnd"/>
          </w:p>
        </w:tc>
        <w:tc>
          <w:tcPr>
            <w:tcW w:w="1006" w:type="dxa"/>
          </w:tcPr>
          <w:p w14:paraId="096B7BD1" w14:textId="77777777" w:rsidR="005B0788" w:rsidRDefault="00000000">
            <w:pPr>
              <w:pStyle w:val="TAL"/>
              <w:rPr>
                <w:kern w:val="2"/>
                <w:szCs w:val="22"/>
              </w:rPr>
            </w:pPr>
            <w:r>
              <w:rPr>
                <w:kern w:val="2"/>
                <w:szCs w:val="22"/>
              </w:rPr>
              <w:t>string</w:t>
            </w:r>
          </w:p>
        </w:tc>
        <w:tc>
          <w:tcPr>
            <w:tcW w:w="425" w:type="dxa"/>
          </w:tcPr>
          <w:p w14:paraId="7B79BF7D" w14:textId="77777777" w:rsidR="005B0788" w:rsidRDefault="00000000">
            <w:pPr>
              <w:pStyle w:val="TAC"/>
              <w:rPr>
                <w:kern w:val="2"/>
                <w:szCs w:val="22"/>
              </w:rPr>
            </w:pPr>
            <w:r>
              <w:rPr>
                <w:kern w:val="2"/>
                <w:szCs w:val="22"/>
              </w:rPr>
              <w:t>M</w:t>
            </w:r>
          </w:p>
        </w:tc>
        <w:tc>
          <w:tcPr>
            <w:tcW w:w="1368" w:type="dxa"/>
          </w:tcPr>
          <w:p w14:paraId="08B411F4" w14:textId="77777777" w:rsidR="005B0788" w:rsidRDefault="00000000">
            <w:pPr>
              <w:pStyle w:val="TAL"/>
              <w:rPr>
                <w:kern w:val="2"/>
                <w:szCs w:val="22"/>
              </w:rPr>
            </w:pPr>
            <w:r>
              <w:rPr>
                <w:kern w:val="2"/>
                <w:szCs w:val="22"/>
              </w:rPr>
              <w:t>1</w:t>
            </w:r>
          </w:p>
        </w:tc>
        <w:tc>
          <w:tcPr>
            <w:tcW w:w="3438" w:type="dxa"/>
          </w:tcPr>
          <w:p w14:paraId="7F2174B6" w14:textId="77777777" w:rsidR="005B0788"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4187575D" w14:textId="77777777" w:rsidR="005B0788" w:rsidRDefault="005B0788">
            <w:pPr>
              <w:pStyle w:val="TAL"/>
              <w:rPr>
                <w:kern w:val="2"/>
                <w:szCs w:val="22"/>
              </w:rPr>
            </w:pPr>
          </w:p>
        </w:tc>
      </w:tr>
      <w:tr w:rsidR="005B0788" w14:paraId="455D97D6" w14:textId="77777777">
        <w:trPr>
          <w:jc w:val="center"/>
        </w:trPr>
        <w:tc>
          <w:tcPr>
            <w:tcW w:w="1430" w:type="dxa"/>
          </w:tcPr>
          <w:p w14:paraId="3442AAA9" w14:textId="77777777" w:rsidR="005B0788" w:rsidRDefault="00000000">
            <w:pPr>
              <w:pStyle w:val="TAL"/>
              <w:rPr>
                <w:kern w:val="2"/>
                <w:szCs w:val="22"/>
                <w:lang w:val="en-US" w:eastAsia="zh-CN"/>
              </w:rPr>
            </w:pPr>
            <w:proofErr w:type="spellStart"/>
            <w:r>
              <w:rPr>
                <w:rFonts w:hint="eastAsia"/>
                <w:kern w:val="2"/>
                <w:szCs w:val="22"/>
                <w:lang w:val="en-US" w:eastAsia="zh-CN"/>
              </w:rPr>
              <w:t>updateStat</w:t>
            </w:r>
            <w:proofErr w:type="spellEnd"/>
          </w:p>
        </w:tc>
        <w:tc>
          <w:tcPr>
            <w:tcW w:w="1006" w:type="dxa"/>
          </w:tcPr>
          <w:p w14:paraId="7C99EFAE" w14:textId="77777777" w:rsidR="005B0788" w:rsidRDefault="00000000">
            <w:pPr>
              <w:pStyle w:val="TAL"/>
              <w:rPr>
                <w:kern w:val="2"/>
                <w:szCs w:val="22"/>
              </w:rPr>
            </w:pPr>
            <w:proofErr w:type="spellStart"/>
            <w:r>
              <w:rPr>
                <w:rFonts w:hint="eastAsia"/>
                <w:kern w:val="2"/>
                <w:szCs w:val="22"/>
                <w:lang w:val="en-US" w:eastAsia="zh-CN"/>
              </w:rPr>
              <w:t>UpdateStatus</w:t>
            </w:r>
            <w:proofErr w:type="spellEnd"/>
          </w:p>
        </w:tc>
        <w:tc>
          <w:tcPr>
            <w:tcW w:w="425" w:type="dxa"/>
          </w:tcPr>
          <w:p w14:paraId="388CF014" w14:textId="77777777" w:rsidR="005B0788" w:rsidRDefault="00000000">
            <w:pPr>
              <w:pStyle w:val="TAC"/>
              <w:rPr>
                <w:kern w:val="2"/>
                <w:szCs w:val="22"/>
              </w:rPr>
            </w:pPr>
            <w:r>
              <w:rPr>
                <w:kern w:val="2"/>
                <w:szCs w:val="22"/>
              </w:rPr>
              <w:t>M</w:t>
            </w:r>
          </w:p>
        </w:tc>
        <w:tc>
          <w:tcPr>
            <w:tcW w:w="1368" w:type="dxa"/>
          </w:tcPr>
          <w:p w14:paraId="11E31180" w14:textId="77777777" w:rsidR="005B0788" w:rsidRDefault="00000000">
            <w:pPr>
              <w:pStyle w:val="TAL"/>
              <w:rPr>
                <w:kern w:val="2"/>
                <w:szCs w:val="22"/>
              </w:rPr>
            </w:pPr>
            <w:r>
              <w:rPr>
                <w:kern w:val="2"/>
                <w:szCs w:val="22"/>
              </w:rPr>
              <w:t>1</w:t>
            </w:r>
          </w:p>
        </w:tc>
        <w:tc>
          <w:tcPr>
            <w:tcW w:w="3438" w:type="dxa"/>
          </w:tcPr>
          <w:p w14:paraId="4F2313FF" w14:textId="77777777" w:rsidR="005B0788"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0FC2F5D5" w14:textId="77777777" w:rsidR="005B0788" w:rsidRDefault="005B0788">
            <w:pPr>
              <w:pStyle w:val="TAL"/>
              <w:rPr>
                <w:kern w:val="2"/>
                <w:szCs w:val="22"/>
              </w:rPr>
            </w:pPr>
          </w:p>
        </w:tc>
      </w:tr>
    </w:tbl>
    <w:p w14:paraId="3296D412" w14:textId="77777777" w:rsidR="005B0788" w:rsidRDefault="005B0788">
      <w:pPr>
        <w:rPr>
          <w:lang w:eastAsia="zh-CN"/>
        </w:rPr>
      </w:pPr>
    </w:p>
    <w:p w14:paraId="5F527C85" w14:textId="77777777" w:rsidR="005B0788" w:rsidRDefault="00000000">
      <w:pPr>
        <w:pStyle w:val="Heading4"/>
        <w:rPr>
          <w:lang w:eastAsia="zh-CN"/>
        </w:rPr>
      </w:pPr>
      <w:bookmarkStart w:id="1126" w:name="_Toc162005627"/>
      <w:r>
        <w:rPr>
          <w:rFonts w:hint="eastAsia"/>
          <w:lang w:eastAsia="zh-CN"/>
        </w:rPr>
        <w:t>8.3</w:t>
      </w:r>
      <w:r>
        <w:rPr>
          <w:lang w:eastAsia="zh-CN"/>
        </w:rPr>
        <w:t>.5.3</w:t>
      </w:r>
      <w:r>
        <w:rPr>
          <w:lang w:eastAsia="zh-CN"/>
        </w:rPr>
        <w:tab/>
        <w:t>Simple data types and enumerations</w:t>
      </w:r>
      <w:bookmarkEnd w:id="1126"/>
    </w:p>
    <w:p w14:paraId="7A7FED2E" w14:textId="77777777" w:rsidR="005B0788" w:rsidRDefault="00000000">
      <w:pPr>
        <w:pStyle w:val="Heading5"/>
      </w:pPr>
      <w:bookmarkStart w:id="1127" w:name="_Toc162005628"/>
      <w:r>
        <w:rPr>
          <w:rFonts w:hint="eastAsia"/>
          <w:lang w:val="en-US" w:eastAsia="zh-CN"/>
        </w:rPr>
        <w:t>8.3</w:t>
      </w:r>
      <w:r>
        <w:t>.5.3.1</w:t>
      </w:r>
      <w:r>
        <w:tab/>
        <w:t>Introduction</w:t>
      </w:r>
      <w:bookmarkEnd w:id="1127"/>
    </w:p>
    <w:p w14:paraId="18BAE903" w14:textId="77777777" w:rsidR="005B0788" w:rsidRDefault="00000000">
      <w:pPr>
        <w:rPr>
          <w:lang w:eastAsia="zh-CN"/>
        </w:rPr>
      </w:pPr>
      <w:r>
        <w:rPr>
          <w:lang w:eastAsia="zh-CN"/>
        </w:rPr>
        <w:t>This clause defines simple data types and enumerations that can be referenced from data structures defined in the previous clauses.</w:t>
      </w:r>
    </w:p>
    <w:p w14:paraId="5589CFC3" w14:textId="77777777" w:rsidR="005B0788" w:rsidRDefault="00000000">
      <w:pPr>
        <w:pStyle w:val="Heading5"/>
      </w:pPr>
      <w:bookmarkStart w:id="1128" w:name="_Toc162005629"/>
      <w:r>
        <w:rPr>
          <w:rFonts w:hint="eastAsia"/>
          <w:lang w:val="en-US" w:eastAsia="zh-CN"/>
        </w:rPr>
        <w:t>8.3</w:t>
      </w:r>
      <w:r>
        <w:t>.5.3.</w:t>
      </w:r>
      <w:r>
        <w:rPr>
          <w:rFonts w:hint="eastAsia"/>
          <w:lang w:val="en-US" w:eastAsia="zh-CN"/>
        </w:rPr>
        <w:t>2</w:t>
      </w:r>
      <w:r>
        <w:tab/>
        <w:t xml:space="preserve">Enumeration: </w:t>
      </w:r>
      <w:proofErr w:type="spellStart"/>
      <w:r>
        <w:rPr>
          <w:rFonts w:hint="eastAsia"/>
          <w:lang w:val="en-US" w:eastAsia="zh-CN"/>
        </w:rPr>
        <w:t>UpdateStatus</w:t>
      </w:r>
      <w:bookmarkEnd w:id="1128"/>
      <w:proofErr w:type="spellEnd"/>
    </w:p>
    <w:p w14:paraId="22F4441C" w14:textId="77777777" w:rsidR="005B0788" w:rsidRDefault="00000000">
      <w:pPr>
        <w:pStyle w:val="TH"/>
        <w:rPr>
          <w:lang w:val="en-US" w:eastAsia="zh-CN"/>
        </w:rPr>
      </w:pPr>
      <w:r>
        <w:t>Table </w:t>
      </w:r>
      <w:r>
        <w:rPr>
          <w:rFonts w:hint="eastAsia"/>
          <w:lang w:val="en-US" w:eastAsia="zh-CN"/>
        </w:rPr>
        <w:t>8.3</w:t>
      </w:r>
      <w:r>
        <w:t xml:space="preserve">.5.3.2-1: Enumeration </w:t>
      </w:r>
      <w:proofErr w:type="spellStart"/>
      <w:r>
        <w:rPr>
          <w:rFonts w:hint="eastAsia"/>
          <w:lang w:val="en-US" w:eastAsia="zh-CN"/>
        </w:rPr>
        <w:t>UpdateStatus</w:t>
      </w:r>
      <w:proofErr w:type="spellEnd"/>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5B0788" w14:paraId="43588914" w14:textId="77777777">
        <w:tc>
          <w:tcPr>
            <w:tcW w:w="1391" w:type="pct"/>
            <w:shd w:val="clear" w:color="auto" w:fill="C0C0C0"/>
            <w:tcMar>
              <w:top w:w="0" w:type="dxa"/>
              <w:left w:w="108" w:type="dxa"/>
              <w:bottom w:w="0" w:type="dxa"/>
              <w:right w:w="108" w:type="dxa"/>
            </w:tcMar>
          </w:tcPr>
          <w:p w14:paraId="0FE5989A" w14:textId="77777777" w:rsidR="005B0788" w:rsidRDefault="00000000">
            <w:pPr>
              <w:pStyle w:val="TAH"/>
            </w:pPr>
            <w:r>
              <w:t>Enumeration value</w:t>
            </w:r>
          </w:p>
        </w:tc>
        <w:tc>
          <w:tcPr>
            <w:tcW w:w="2330" w:type="pct"/>
            <w:shd w:val="clear" w:color="auto" w:fill="C0C0C0"/>
            <w:tcMar>
              <w:top w:w="0" w:type="dxa"/>
              <w:left w:w="108" w:type="dxa"/>
              <w:bottom w:w="0" w:type="dxa"/>
              <w:right w:w="108" w:type="dxa"/>
            </w:tcMar>
          </w:tcPr>
          <w:p w14:paraId="761C08C9" w14:textId="77777777" w:rsidR="005B0788" w:rsidRDefault="00000000">
            <w:pPr>
              <w:pStyle w:val="TAH"/>
            </w:pPr>
            <w:r>
              <w:t>Description</w:t>
            </w:r>
          </w:p>
        </w:tc>
        <w:tc>
          <w:tcPr>
            <w:tcW w:w="1278" w:type="pct"/>
            <w:shd w:val="clear" w:color="auto" w:fill="C0C0C0"/>
          </w:tcPr>
          <w:p w14:paraId="2C89F3BE" w14:textId="77777777" w:rsidR="005B0788" w:rsidRDefault="00000000">
            <w:pPr>
              <w:pStyle w:val="TAH"/>
            </w:pPr>
            <w:r>
              <w:t>Applicability</w:t>
            </w:r>
          </w:p>
        </w:tc>
      </w:tr>
      <w:tr w:rsidR="005B0788" w14:paraId="56F56478" w14:textId="77777777">
        <w:tc>
          <w:tcPr>
            <w:tcW w:w="1391" w:type="pct"/>
            <w:tcMar>
              <w:top w:w="0" w:type="dxa"/>
              <w:left w:w="108" w:type="dxa"/>
              <w:bottom w:w="0" w:type="dxa"/>
              <w:right w:w="108" w:type="dxa"/>
            </w:tcMar>
          </w:tcPr>
          <w:p w14:paraId="368FA1ED" w14:textId="77777777" w:rsidR="005B0788"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3F43DCE3" w14:textId="77777777" w:rsidR="005B0788" w:rsidRDefault="00000000">
            <w:pPr>
              <w:pStyle w:val="TAL"/>
            </w:pPr>
            <w:r>
              <w:t xml:space="preserve">The </w:t>
            </w:r>
            <w:r>
              <w:rPr>
                <w:rFonts w:hint="eastAsia"/>
                <w:lang w:val="en-US" w:eastAsia="zh-CN"/>
              </w:rPr>
              <w:t>Messaging Topic is newly created.</w:t>
            </w:r>
          </w:p>
        </w:tc>
        <w:tc>
          <w:tcPr>
            <w:tcW w:w="1278" w:type="pct"/>
          </w:tcPr>
          <w:p w14:paraId="297DB780" w14:textId="77777777" w:rsidR="005B0788" w:rsidRDefault="005B0788">
            <w:pPr>
              <w:pStyle w:val="TAL"/>
            </w:pPr>
          </w:p>
        </w:tc>
      </w:tr>
      <w:tr w:rsidR="005B0788" w14:paraId="7A21EDB2" w14:textId="77777777">
        <w:tc>
          <w:tcPr>
            <w:tcW w:w="1391" w:type="pct"/>
            <w:tcMar>
              <w:top w:w="0" w:type="dxa"/>
              <w:left w:w="108" w:type="dxa"/>
              <w:bottom w:w="0" w:type="dxa"/>
              <w:right w:w="108" w:type="dxa"/>
            </w:tcMar>
          </w:tcPr>
          <w:p w14:paraId="1F1C2790" w14:textId="77777777" w:rsidR="005B0788"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16267C3B" w14:textId="77777777" w:rsidR="005B0788" w:rsidRDefault="00000000">
            <w:pPr>
              <w:pStyle w:val="TAL"/>
            </w:pPr>
            <w:r>
              <w:t xml:space="preserve">The </w:t>
            </w:r>
            <w:r>
              <w:rPr>
                <w:rFonts w:hint="eastAsia"/>
                <w:lang w:val="en-US" w:eastAsia="zh-CN"/>
              </w:rPr>
              <w:t>Messaging Topic is newly deleted.</w:t>
            </w:r>
          </w:p>
        </w:tc>
        <w:tc>
          <w:tcPr>
            <w:tcW w:w="1278" w:type="pct"/>
          </w:tcPr>
          <w:p w14:paraId="5D78B0C2" w14:textId="77777777" w:rsidR="005B0788" w:rsidRDefault="005B0788">
            <w:pPr>
              <w:pStyle w:val="TAL"/>
            </w:pPr>
          </w:p>
        </w:tc>
      </w:tr>
    </w:tbl>
    <w:p w14:paraId="02A8C319" w14:textId="77777777" w:rsidR="005B0788" w:rsidRDefault="005B0788">
      <w:pPr>
        <w:rPr>
          <w:lang w:val="en-US" w:eastAsia="zh-CN"/>
        </w:rPr>
      </w:pPr>
    </w:p>
    <w:p w14:paraId="1F514C42" w14:textId="77777777" w:rsidR="005B0788" w:rsidRDefault="00000000">
      <w:pPr>
        <w:pStyle w:val="Heading3"/>
      </w:pPr>
      <w:bookmarkStart w:id="1129" w:name="_Toc162005630"/>
      <w:r>
        <w:rPr>
          <w:rFonts w:hint="eastAsia"/>
          <w:lang w:eastAsia="zh-CN"/>
        </w:rPr>
        <w:t>8.3</w:t>
      </w:r>
      <w:r>
        <w:t>.6</w:t>
      </w:r>
      <w:r>
        <w:tab/>
        <w:t>Error Handling</w:t>
      </w:r>
      <w:bookmarkEnd w:id="1129"/>
    </w:p>
    <w:p w14:paraId="0CE73FF9" w14:textId="77777777" w:rsidR="005B0788" w:rsidRDefault="00000000">
      <w:pPr>
        <w:pStyle w:val="Heading4"/>
      </w:pPr>
      <w:bookmarkStart w:id="1130" w:name="_Toc162005631"/>
      <w:r>
        <w:rPr>
          <w:rFonts w:hint="eastAsia"/>
          <w:lang w:eastAsia="zh-CN"/>
        </w:rPr>
        <w:t>8.3</w:t>
      </w:r>
      <w:r>
        <w:t>.6.1</w:t>
      </w:r>
      <w:r>
        <w:tab/>
        <w:t>General</w:t>
      </w:r>
      <w:bookmarkEnd w:id="1130"/>
    </w:p>
    <w:p w14:paraId="1E8DDC38" w14:textId="77777777" w:rsidR="005B0788" w:rsidRDefault="00000000">
      <w:r>
        <w:t>HTTP error handling shall be supported as specified in clause 7.7.</w:t>
      </w:r>
    </w:p>
    <w:p w14:paraId="434622FD" w14:textId="77777777" w:rsidR="005B0788" w:rsidRDefault="00000000">
      <w:r>
        <w:t>In addition, the requirements in the following clauses shall apply.</w:t>
      </w:r>
    </w:p>
    <w:p w14:paraId="74B92B29" w14:textId="77777777" w:rsidR="005B0788" w:rsidRDefault="00000000">
      <w:pPr>
        <w:pStyle w:val="Heading4"/>
      </w:pPr>
      <w:bookmarkStart w:id="1131" w:name="_Toc162005632"/>
      <w:r>
        <w:rPr>
          <w:rFonts w:hint="eastAsia"/>
          <w:lang w:eastAsia="zh-CN"/>
        </w:rPr>
        <w:t>8.3</w:t>
      </w:r>
      <w:r>
        <w:t>.6.2</w:t>
      </w:r>
      <w:r>
        <w:tab/>
        <w:t>Protocol Errors</w:t>
      </w:r>
      <w:bookmarkEnd w:id="1131"/>
    </w:p>
    <w:p w14:paraId="7EB9A945" w14:textId="77777777" w:rsidR="005B0788" w:rsidRDefault="00000000">
      <w:r>
        <w:rPr>
          <w:lang w:eastAsia="zh-CN"/>
        </w:rPr>
        <w:t xml:space="preserve">In this Release </w:t>
      </w:r>
      <w:r>
        <w:t>of the specification, there are no additional protocol errors applicable for the</w:t>
      </w:r>
      <w:r>
        <w:rPr>
          <w:rFonts w:hint="eastAsia"/>
          <w:lang w:val="en-US" w:eastAsia="zh-CN"/>
        </w:rPr>
        <w:t xml:space="preserve"> </w:t>
      </w:r>
      <w:proofErr w:type="spellStart"/>
      <w:r>
        <w:rPr>
          <w:rFonts w:hint="eastAsia"/>
          <w:lang w:eastAsia="zh-CN"/>
        </w:rPr>
        <w:t>MSGS_TopiclistEvent</w:t>
      </w:r>
      <w:proofErr w:type="spellEnd"/>
      <w:r>
        <w:rPr>
          <w:lang w:eastAsia="zh-CN"/>
        </w:rPr>
        <w:t xml:space="preserve"> API</w:t>
      </w:r>
      <w:r>
        <w:t>.</w:t>
      </w:r>
    </w:p>
    <w:p w14:paraId="339FB321" w14:textId="77777777" w:rsidR="005B0788" w:rsidRDefault="00000000">
      <w:pPr>
        <w:pStyle w:val="Heading4"/>
      </w:pPr>
      <w:bookmarkStart w:id="1132" w:name="_Toc162005633"/>
      <w:r>
        <w:rPr>
          <w:rFonts w:hint="eastAsia"/>
          <w:lang w:eastAsia="zh-CN"/>
        </w:rPr>
        <w:t>8.3</w:t>
      </w:r>
      <w:r>
        <w:t>.6.3</w:t>
      </w:r>
      <w:r>
        <w:tab/>
        <w:t>Application Errors</w:t>
      </w:r>
      <w:bookmarkEnd w:id="1132"/>
    </w:p>
    <w:p w14:paraId="10A7C498" w14:textId="77777777" w:rsidR="005B0788" w:rsidRDefault="00000000">
      <w:r>
        <w:t xml:space="preserve">The application errors defined for the </w:t>
      </w:r>
      <w:proofErr w:type="spellStart"/>
      <w:r>
        <w:rPr>
          <w:rFonts w:hint="eastAsia"/>
          <w:lang w:eastAsia="zh-CN"/>
        </w:rPr>
        <w:t>MSGS_TopiclistEvent</w:t>
      </w:r>
      <w:proofErr w:type="spellEnd"/>
      <w:r>
        <w:rPr>
          <w:lang w:eastAsia="zh-CN"/>
        </w:rPr>
        <w:t xml:space="preserve"> API</w:t>
      </w:r>
      <w:r>
        <w:t xml:space="preserve"> are listed in table </w:t>
      </w:r>
      <w:r>
        <w:rPr>
          <w:rFonts w:hint="eastAsia"/>
          <w:lang w:eastAsia="zh-CN"/>
        </w:rPr>
        <w:t>8.3</w:t>
      </w:r>
      <w:r>
        <w:t>.6</w:t>
      </w:r>
      <w:r>
        <w:rPr>
          <w:lang w:eastAsia="zh-CN"/>
        </w:rPr>
        <w:t>.3</w:t>
      </w:r>
      <w:r>
        <w:t>-1.</w:t>
      </w:r>
    </w:p>
    <w:p w14:paraId="0F2DB943" w14:textId="77777777" w:rsidR="005B0788"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0788" w14:paraId="4640419A" w14:textId="77777777">
        <w:trPr>
          <w:jc w:val="center"/>
        </w:trPr>
        <w:tc>
          <w:tcPr>
            <w:tcW w:w="3697" w:type="dxa"/>
            <w:shd w:val="clear" w:color="auto" w:fill="C0C0C0"/>
          </w:tcPr>
          <w:p w14:paraId="68290219" w14:textId="77777777" w:rsidR="005B0788" w:rsidRDefault="00000000">
            <w:pPr>
              <w:pStyle w:val="TAH"/>
            </w:pPr>
            <w:r>
              <w:t>Application Error</w:t>
            </w:r>
          </w:p>
        </w:tc>
        <w:tc>
          <w:tcPr>
            <w:tcW w:w="1205" w:type="dxa"/>
            <w:shd w:val="clear" w:color="auto" w:fill="C0C0C0"/>
          </w:tcPr>
          <w:p w14:paraId="08427338" w14:textId="77777777" w:rsidR="005B0788" w:rsidRDefault="00000000">
            <w:pPr>
              <w:pStyle w:val="TAH"/>
            </w:pPr>
            <w:r>
              <w:t>HTTP status code</w:t>
            </w:r>
          </w:p>
        </w:tc>
        <w:tc>
          <w:tcPr>
            <w:tcW w:w="3595" w:type="dxa"/>
            <w:shd w:val="clear" w:color="auto" w:fill="C0C0C0"/>
          </w:tcPr>
          <w:p w14:paraId="784AE1AA" w14:textId="77777777" w:rsidR="005B0788" w:rsidRDefault="00000000">
            <w:pPr>
              <w:pStyle w:val="TAH"/>
            </w:pPr>
            <w:r>
              <w:t>Description</w:t>
            </w:r>
          </w:p>
        </w:tc>
        <w:tc>
          <w:tcPr>
            <w:tcW w:w="1280" w:type="dxa"/>
            <w:shd w:val="clear" w:color="auto" w:fill="C0C0C0"/>
          </w:tcPr>
          <w:p w14:paraId="6BC02B0B" w14:textId="77777777" w:rsidR="005B0788" w:rsidRDefault="00000000">
            <w:pPr>
              <w:pStyle w:val="TAH"/>
            </w:pPr>
            <w:r>
              <w:t>Applicability</w:t>
            </w:r>
          </w:p>
        </w:tc>
      </w:tr>
      <w:tr w:rsidR="005B0788" w14:paraId="08CBC515" w14:textId="77777777">
        <w:trPr>
          <w:jc w:val="center"/>
        </w:trPr>
        <w:tc>
          <w:tcPr>
            <w:tcW w:w="3697" w:type="dxa"/>
          </w:tcPr>
          <w:p w14:paraId="2A218D7C" w14:textId="77777777" w:rsidR="005B0788" w:rsidRDefault="005B0788">
            <w:pPr>
              <w:pStyle w:val="TAL"/>
            </w:pPr>
          </w:p>
        </w:tc>
        <w:tc>
          <w:tcPr>
            <w:tcW w:w="1205" w:type="dxa"/>
          </w:tcPr>
          <w:p w14:paraId="643D8E09" w14:textId="77777777" w:rsidR="005B0788" w:rsidRDefault="005B0788">
            <w:pPr>
              <w:pStyle w:val="TAL"/>
            </w:pPr>
          </w:p>
        </w:tc>
        <w:tc>
          <w:tcPr>
            <w:tcW w:w="3595" w:type="dxa"/>
          </w:tcPr>
          <w:p w14:paraId="287ECDC2" w14:textId="77777777" w:rsidR="005B0788" w:rsidRDefault="005B0788">
            <w:pPr>
              <w:pStyle w:val="TAL"/>
            </w:pPr>
          </w:p>
        </w:tc>
        <w:tc>
          <w:tcPr>
            <w:tcW w:w="1280" w:type="dxa"/>
          </w:tcPr>
          <w:p w14:paraId="23A840D4" w14:textId="77777777" w:rsidR="005B0788" w:rsidRDefault="005B0788">
            <w:pPr>
              <w:pStyle w:val="TAL"/>
            </w:pPr>
          </w:p>
        </w:tc>
      </w:tr>
    </w:tbl>
    <w:p w14:paraId="0C5475B9" w14:textId="77777777" w:rsidR="005B0788" w:rsidRDefault="005B0788">
      <w:pPr>
        <w:rPr>
          <w:lang w:eastAsia="zh-CN"/>
        </w:rPr>
      </w:pPr>
    </w:p>
    <w:p w14:paraId="1F34EB70" w14:textId="77777777" w:rsidR="005B0788" w:rsidRDefault="00000000">
      <w:pPr>
        <w:pStyle w:val="Heading3"/>
      </w:pPr>
      <w:bookmarkStart w:id="1133" w:name="_Toc162005634"/>
      <w:r>
        <w:rPr>
          <w:rFonts w:hint="eastAsia"/>
          <w:lang w:eastAsia="zh-CN"/>
        </w:rPr>
        <w:t>8.3</w:t>
      </w:r>
      <w:r>
        <w:t>.7</w:t>
      </w:r>
      <w:r>
        <w:tab/>
        <w:t>Feature negotiation</w:t>
      </w:r>
      <w:bookmarkEnd w:id="1133"/>
    </w:p>
    <w:p w14:paraId="4C38E820" w14:textId="77777777" w:rsidR="005B0788" w:rsidRDefault="00000000">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proofErr w:type="spellStart"/>
      <w:r>
        <w:rPr>
          <w:rFonts w:hint="eastAsia"/>
          <w:lang w:eastAsia="zh-CN"/>
        </w:rPr>
        <w:t>MSGS_TopiclistEvent</w:t>
      </w:r>
      <w:proofErr w:type="spellEnd"/>
      <w:r>
        <w:rPr>
          <w:lang w:eastAsia="zh-CN"/>
        </w:rPr>
        <w:t xml:space="preserve"> API.</w:t>
      </w:r>
    </w:p>
    <w:p w14:paraId="3E2DF58F" w14:textId="77777777" w:rsidR="005B0788" w:rsidRDefault="00000000">
      <w:pPr>
        <w:pStyle w:val="TH"/>
        <w:rPr>
          <w:rFonts w:eastAsia="바탕"/>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3C98E9B4" w14:textId="77777777">
        <w:trPr>
          <w:jc w:val="center"/>
        </w:trPr>
        <w:tc>
          <w:tcPr>
            <w:tcW w:w="1529" w:type="dxa"/>
            <w:shd w:val="clear" w:color="auto" w:fill="C0C0C0"/>
          </w:tcPr>
          <w:p w14:paraId="043231F0" w14:textId="77777777" w:rsidR="005B0788" w:rsidRDefault="00000000">
            <w:pPr>
              <w:pStyle w:val="TAH"/>
              <w:rPr>
                <w:kern w:val="2"/>
                <w:szCs w:val="22"/>
              </w:rPr>
            </w:pPr>
            <w:r>
              <w:rPr>
                <w:kern w:val="2"/>
                <w:szCs w:val="22"/>
              </w:rPr>
              <w:t>Feature number</w:t>
            </w:r>
          </w:p>
        </w:tc>
        <w:tc>
          <w:tcPr>
            <w:tcW w:w="2207" w:type="dxa"/>
            <w:shd w:val="clear" w:color="auto" w:fill="C0C0C0"/>
          </w:tcPr>
          <w:p w14:paraId="14B28681" w14:textId="77777777" w:rsidR="005B0788" w:rsidRDefault="00000000">
            <w:pPr>
              <w:pStyle w:val="TAH"/>
              <w:rPr>
                <w:kern w:val="2"/>
                <w:szCs w:val="22"/>
              </w:rPr>
            </w:pPr>
            <w:r>
              <w:rPr>
                <w:kern w:val="2"/>
                <w:szCs w:val="22"/>
              </w:rPr>
              <w:t>Feature Name</w:t>
            </w:r>
          </w:p>
        </w:tc>
        <w:tc>
          <w:tcPr>
            <w:tcW w:w="5758" w:type="dxa"/>
            <w:shd w:val="clear" w:color="auto" w:fill="C0C0C0"/>
          </w:tcPr>
          <w:p w14:paraId="1FDEACD3" w14:textId="77777777" w:rsidR="005B0788" w:rsidRDefault="00000000">
            <w:pPr>
              <w:pStyle w:val="TAH"/>
              <w:rPr>
                <w:kern w:val="2"/>
                <w:szCs w:val="22"/>
              </w:rPr>
            </w:pPr>
            <w:r>
              <w:rPr>
                <w:kern w:val="2"/>
                <w:szCs w:val="22"/>
              </w:rPr>
              <w:t>Description</w:t>
            </w:r>
          </w:p>
        </w:tc>
      </w:tr>
      <w:tr w:rsidR="005B0788" w14:paraId="07D9766F" w14:textId="77777777">
        <w:trPr>
          <w:jc w:val="center"/>
        </w:trPr>
        <w:tc>
          <w:tcPr>
            <w:tcW w:w="1529" w:type="dxa"/>
          </w:tcPr>
          <w:p w14:paraId="514A6A11" w14:textId="77777777" w:rsidR="005B0788" w:rsidRDefault="005B0788">
            <w:pPr>
              <w:pStyle w:val="TAL"/>
              <w:rPr>
                <w:kern w:val="2"/>
                <w:szCs w:val="22"/>
              </w:rPr>
            </w:pPr>
          </w:p>
        </w:tc>
        <w:tc>
          <w:tcPr>
            <w:tcW w:w="2207" w:type="dxa"/>
          </w:tcPr>
          <w:p w14:paraId="2ED3F98D" w14:textId="77777777" w:rsidR="005B0788" w:rsidRDefault="005B0788">
            <w:pPr>
              <w:pStyle w:val="TAL"/>
              <w:rPr>
                <w:kern w:val="2"/>
                <w:szCs w:val="22"/>
              </w:rPr>
            </w:pPr>
          </w:p>
        </w:tc>
        <w:tc>
          <w:tcPr>
            <w:tcW w:w="5758" w:type="dxa"/>
          </w:tcPr>
          <w:p w14:paraId="151954DE" w14:textId="77777777" w:rsidR="005B0788" w:rsidRDefault="005B0788">
            <w:pPr>
              <w:pStyle w:val="TAL"/>
              <w:rPr>
                <w:kern w:val="2"/>
                <w:szCs w:val="22"/>
              </w:rPr>
            </w:pPr>
          </w:p>
        </w:tc>
      </w:tr>
    </w:tbl>
    <w:p w14:paraId="3CA13320" w14:textId="77777777" w:rsidR="005B0788" w:rsidRDefault="005B0788">
      <w:pPr>
        <w:rPr>
          <w:lang w:eastAsia="zh-CN"/>
        </w:rPr>
      </w:pPr>
    </w:p>
    <w:p w14:paraId="0F333250" w14:textId="77777777" w:rsidR="005B0788" w:rsidRDefault="00000000">
      <w:pPr>
        <w:pStyle w:val="Heading1"/>
      </w:pPr>
      <w:bookmarkStart w:id="1134" w:name="_Toc83768409"/>
      <w:bookmarkStart w:id="1135" w:name="_Toc96996780"/>
      <w:bookmarkStart w:id="1136" w:name="_Toc162005635"/>
      <w:bookmarkStart w:id="1137" w:name="_Toc93879046"/>
      <w:bookmarkStart w:id="1138" w:name="_Toc97197186"/>
      <w:r>
        <w:rPr>
          <w:lang w:eastAsia="zh-CN"/>
        </w:rPr>
        <w:t>9</w:t>
      </w:r>
      <w:r>
        <w:tab/>
      </w:r>
      <w:r>
        <w:rPr>
          <w:lang w:eastAsia="zh-CN"/>
        </w:rPr>
        <w:t>Message Gateway API definition</w:t>
      </w:r>
      <w:bookmarkEnd w:id="1134"/>
      <w:bookmarkEnd w:id="1135"/>
      <w:bookmarkEnd w:id="1136"/>
      <w:bookmarkEnd w:id="1137"/>
      <w:bookmarkEnd w:id="1138"/>
    </w:p>
    <w:p w14:paraId="3A1DD8D1" w14:textId="77777777" w:rsidR="005B0788" w:rsidRDefault="00000000">
      <w:pPr>
        <w:pStyle w:val="Heading2"/>
        <w:rPr>
          <w:lang w:eastAsia="zh-CN"/>
        </w:rPr>
      </w:pPr>
      <w:bookmarkStart w:id="1139" w:name="_Toc97197187"/>
      <w:bookmarkStart w:id="1140" w:name="_Toc93879047"/>
      <w:bookmarkStart w:id="1141" w:name="_Toc96996781"/>
      <w:bookmarkStart w:id="1142" w:name="_Toc83768410"/>
      <w:bookmarkStart w:id="1143" w:name="_Toc162005636"/>
      <w:r>
        <w:rPr>
          <w:lang w:eastAsia="zh-CN"/>
        </w:rPr>
        <w:t>9.1</w:t>
      </w:r>
      <w:r>
        <w:rPr>
          <w:lang w:eastAsia="zh-CN"/>
        </w:rPr>
        <w:tab/>
        <w:t>MSGG_L3GDelivery API</w:t>
      </w:r>
      <w:bookmarkEnd w:id="1139"/>
      <w:bookmarkEnd w:id="1140"/>
      <w:bookmarkEnd w:id="1141"/>
      <w:bookmarkEnd w:id="1142"/>
      <w:bookmarkEnd w:id="1143"/>
    </w:p>
    <w:p w14:paraId="261394C8" w14:textId="77777777" w:rsidR="005B0788" w:rsidRDefault="00000000">
      <w:pPr>
        <w:pStyle w:val="Heading3"/>
      </w:pPr>
      <w:bookmarkStart w:id="1144" w:name="_Toc162005637"/>
      <w:bookmarkStart w:id="1145" w:name="_Toc83768411"/>
      <w:bookmarkStart w:id="1146" w:name="_Toc96996782"/>
      <w:bookmarkStart w:id="1147" w:name="_Toc81332251"/>
      <w:bookmarkStart w:id="1148" w:name="_Toc93879048"/>
      <w:bookmarkStart w:id="1149" w:name="_Toc97197188"/>
      <w:r>
        <w:rPr>
          <w:lang w:eastAsia="zh-CN"/>
        </w:rPr>
        <w:t>9</w:t>
      </w:r>
      <w:r>
        <w:t>.1.1</w:t>
      </w:r>
      <w:r>
        <w:tab/>
        <w:t>API URI</w:t>
      </w:r>
      <w:bookmarkEnd w:id="1144"/>
      <w:bookmarkEnd w:id="1145"/>
      <w:bookmarkEnd w:id="1146"/>
      <w:bookmarkEnd w:id="1147"/>
      <w:bookmarkEnd w:id="1148"/>
      <w:bookmarkEnd w:id="1149"/>
    </w:p>
    <w:p w14:paraId="583F81BD" w14:textId="77777777" w:rsidR="005B0788"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17611BA2" w14:textId="77777777" w:rsidR="005B0788"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036DE5E1" w14:textId="77777777" w:rsidR="005B0788" w:rsidRDefault="00000000">
      <w:pPr>
        <w:pStyle w:val="B10"/>
      </w:pPr>
      <w:r>
        <w:t>-</w:t>
      </w:r>
      <w:r>
        <w:tab/>
        <w:t>The &lt;</w:t>
      </w:r>
      <w:proofErr w:type="spellStart"/>
      <w:r>
        <w:t>apiName</w:t>
      </w:r>
      <w:proofErr w:type="spellEnd"/>
      <w:r>
        <w:t>&gt; shall be "msgg</w:t>
      </w:r>
      <w:r>
        <w:rPr>
          <w:lang w:eastAsia="zh-CN"/>
        </w:rPr>
        <w:t>-</w:t>
      </w:r>
      <w:r>
        <w:t>l3gdelivery".</w:t>
      </w:r>
    </w:p>
    <w:p w14:paraId="2A189BEA" w14:textId="77777777" w:rsidR="005B0788" w:rsidRDefault="00000000">
      <w:pPr>
        <w:pStyle w:val="B10"/>
      </w:pPr>
      <w:r>
        <w:t>-</w:t>
      </w:r>
      <w:r>
        <w:tab/>
        <w:t>The &lt;</w:t>
      </w:r>
      <w:proofErr w:type="spellStart"/>
      <w:r>
        <w:t>apiVersion</w:t>
      </w:r>
      <w:proofErr w:type="spellEnd"/>
      <w:r>
        <w:t>&gt; shall be "v1".</w:t>
      </w:r>
    </w:p>
    <w:p w14:paraId="0D223C2C" w14:textId="77777777" w:rsidR="005B0788" w:rsidRDefault="00000000">
      <w:pPr>
        <w:pStyle w:val="B10"/>
      </w:pPr>
      <w:r>
        <w:t>-</w:t>
      </w:r>
      <w:r>
        <w:tab/>
        <w:t>The &lt;</w:t>
      </w:r>
      <w:proofErr w:type="spellStart"/>
      <w:r>
        <w:t>apiSpecificResourceUriPart</w:t>
      </w:r>
      <w:proofErr w:type="spellEnd"/>
      <w:r>
        <w:t>&gt; shall be set as described in clause 9.1.3.</w:t>
      </w:r>
    </w:p>
    <w:p w14:paraId="756B277E" w14:textId="77777777" w:rsidR="005B0788" w:rsidRDefault="00000000">
      <w:pPr>
        <w:pStyle w:val="Heading3"/>
      </w:pPr>
      <w:bookmarkStart w:id="1150" w:name="_Toc93879049"/>
      <w:bookmarkStart w:id="1151" w:name="_Toc162005638"/>
      <w:bookmarkStart w:id="1152" w:name="_Toc96996783"/>
      <w:bookmarkStart w:id="1153" w:name="_Toc83768412"/>
      <w:bookmarkStart w:id="1154" w:name="_Toc97197189"/>
      <w:bookmarkStart w:id="1155" w:name="_Toc81332252"/>
      <w:r>
        <w:rPr>
          <w:lang w:eastAsia="zh-CN"/>
        </w:rPr>
        <w:t>9</w:t>
      </w:r>
      <w:r>
        <w:t>.1.2</w:t>
      </w:r>
      <w:r>
        <w:tab/>
        <w:t>Resources</w:t>
      </w:r>
      <w:bookmarkEnd w:id="1150"/>
      <w:bookmarkEnd w:id="1151"/>
      <w:bookmarkEnd w:id="1152"/>
      <w:bookmarkEnd w:id="1153"/>
      <w:bookmarkEnd w:id="1154"/>
      <w:bookmarkEnd w:id="1155"/>
    </w:p>
    <w:p w14:paraId="2AD6FFDD" w14:textId="77777777" w:rsidR="005B0788" w:rsidRDefault="00000000">
      <w:pPr>
        <w:rPr>
          <w:lang w:eastAsia="zh-CN"/>
        </w:rPr>
      </w:pPr>
      <w:r>
        <w:rPr>
          <w:lang w:eastAsia="zh-CN"/>
        </w:rPr>
        <w:t>None.</w:t>
      </w:r>
    </w:p>
    <w:p w14:paraId="15229B21" w14:textId="77777777" w:rsidR="005B0788" w:rsidRDefault="00000000">
      <w:pPr>
        <w:pStyle w:val="Heading3"/>
      </w:pPr>
      <w:bookmarkStart w:id="1156" w:name="_Toc83768413"/>
      <w:bookmarkStart w:id="1157" w:name="_Toc96996784"/>
      <w:bookmarkStart w:id="1158" w:name="_Toc162005639"/>
      <w:bookmarkStart w:id="1159" w:name="_Toc97197190"/>
      <w:bookmarkStart w:id="1160" w:name="_Toc93879050"/>
      <w:bookmarkStart w:id="1161" w:name="_Toc81332269"/>
      <w:r>
        <w:rPr>
          <w:lang w:eastAsia="zh-CN"/>
        </w:rPr>
        <w:t>9</w:t>
      </w:r>
      <w:r>
        <w:t>.1.3</w:t>
      </w:r>
      <w:r>
        <w:tab/>
        <w:t>Custom Operations without associated resources</w:t>
      </w:r>
      <w:bookmarkEnd w:id="1156"/>
      <w:bookmarkEnd w:id="1157"/>
      <w:bookmarkEnd w:id="1158"/>
      <w:bookmarkEnd w:id="1159"/>
      <w:bookmarkEnd w:id="1160"/>
      <w:bookmarkEnd w:id="1161"/>
    </w:p>
    <w:p w14:paraId="6BA5EC4B" w14:textId="77777777" w:rsidR="005B0788" w:rsidRDefault="00000000">
      <w:pPr>
        <w:pStyle w:val="Heading4"/>
      </w:pPr>
      <w:bookmarkStart w:id="1162" w:name="_Toc96996785"/>
      <w:bookmarkStart w:id="1163" w:name="_Toc162005640"/>
      <w:bookmarkStart w:id="1164" w:name="_Toc93879051"/>
      <w:bookmarkStart w:id="1165" w:name="_Toc97197191"/>
      <w:r>
        <w:t>9.1.3.1</w:t>
      </w:r>
      <w:r>
        <w:tab/>
        <w:t>Overview</w:t>
      </w:r>
      <w:bookmarkEnd w:id="1162"/>
      <w:bookmarkEnd w:id="1163"/>
      <w:bookmarkEnd w:id="1164"/>
      <w:bookmarkEnd w:id="1165"/>
    </w:p>
    <w:p w14:paraId="5766F8FF" w14:textId="77777777" w:rsidR="005B0788" w:rsidRDefault="00000000">
      <w:pPr>
        <w:rPr>
          <w:lang w:eastAsia="zh-CN"/>
        </w:rPr>
      </w:pPr>
      <w:r>
        <w:rPr>
          <w:lang w:eastAsia="zh-CN"/>
        </w:rPr>
        <w:t>The structure of the custom operation URIs of the MSGG_L3GDelivery service is shown in Figure</w:t>
      </w:r>
      <w:r>
        <w:t> </w:t>
      </w:r>
      <w:r>
        <w:rPr>
          <w:lang w:eastAsia="zh-CN"/>
        </w:rPr>
        <w:t>9.1.3.1-1.</w:t>
      </w:r>
    </w:p>
    <w:p w14:paraId="246B434D" w14:textId="77777777" w:rsidR="005B0788" w:rsidRDefault="00000000">
      <w:pPr>
        <w:pStyle w:val="TH"/>
      </w:pPr>
      <w:r>
        <w:object w:dxaOrig="6772" w:dyaOrig="3126" w14:anchorId="5FDDA43C">
          <v:shape id="_x0000_i1044" type="#_x0000_t75" style="width:338.8pt;height:156.35pt" o:ole="">
            <v:imagedata r:id="rId51" o:title=""/>
          </v:shape>
          <o:OLEObject Type="Embed" ProgID="Visio.Drawing.11" ShapeID="_x0000_i1044" DrawAspect="Content" ObjectID="_1780775876" r:id="rId52"/>
        </w:object>
      </w:r>
    </w:p>
    <w:p w14:paraId="4201B3B2" w14:textId="77777777" w:rsidR="005B0788" w:rsidRDefault="00000000">
      <w:pPr>
        <w:pStyle w:val="TF"/>
      </w:pPr>
      <w:r>
        <w:t>Figure 9.1.3.1-1: Custom operation URI structure of the MSGG_L3GDelivery API</w:t>
      </w:r>
    </w:p>
    <w:p w14:paraId="56577B85" w14:textId="77777777" w:rsidR="005B0788" w:rsidRDefault="00000000">
      <w:pPr>
        <w:rPr>
          <w:lang w:eastAsia="zh-CN"/>
        </w:rPr>
      </w:pPr>
      <w:r>
        <w:rPr>
          <w:lang w:eastAsia="zh-CN"/>
        </w:rPr>
        <w:t>Table</w:t>
      </w:r>
      <w:r>
        <w:t> </w:t>
      </w:r>
      <w:r>
        <w:rPr>
          <w:lang w:eastAsia="zh-CN"/>
        </w:rPr>
        <w:t>9.1.3.1-1 provides an overview of the custom operations and applicable HTTP methods.</w:t>
      </w:r>
    </w:p>
    <w:p w14:paraId="752A7E92" w14:textId="77777777" w:rsidR="005B0788"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5B0788" w14:paraId="156D41A7" w14:textId="77777777">
        <w:trPr>
          <w:jc w:val="center"/>
        </w:trPr>
        <w:tc>
          <w:tcPr>
            <w:tcW w:w="1851" w:type="pct"/>
            <w:shd w:val="clear" w:color="auto" w:fill="C0C0C0"/>
            <w:vAlign w:val="center"/>
          </w:tcPr>
          <w:p w14:paraId="7A469E66" w14:textId="77777777" w:rsidR="005B0788" w:rsidRDefault="00000000">
            <w:pPr>
              <w:pStyle w:val="TAH"/>
            </w:pPr>
            <w:r>
              <w:t>Custom operation URI</w:t>
            </w:r>
          </w:p>
        </w:tc>
        <w:tc>
          <w:tcPr>
            <w:tcW w:w="964" w:type="pct"/>
            <w:shd w:val="clear" w:color="auto" w:fill="C0C0C0"/>
            <w:vAlign w:val="center"/>
          </w:tcPr>
          <w:p w14:paraId="02379689" w14:textId="77777777" w:rsidR="005B0788" w:rsidRDefault="00000000">
            <w:pPr>
              <w:pStyle w:val="TAH"/>
            </w:pPr>
            <w:r>
              <w:t>Mapped HTTP method</w:t>
            </w:r>
          </w:p>
        </w:tc>
        <w:tc>
          <w:tcPr>
            <w:tcW w:w="2185" w:type="pct"/>
            <w:shd w:val="clear" w:color="auto" w:fill="C0C0C0"/>
            <w:vAlign w:val="center"/>
          </w:tcPr>
          <w:p w14:paraId="2996B367" w14:textId="77777777" w:rsidR="005B0788" w:rsidRDefault="00000000">
            <w:pPr>
              <w:pStyle w:val="TAH"/>
            </w:pPr>
            <w:r>
              <w:t>Description</w:t>
            </w:r>
          </w:p>
        </w:tc>
      </w:tr>
      <w:tr w:rsidR="005B0788" w14:paraId="5B1D83E0" w14:textId="77777777">
        <w:trPr>
          <w:jc w:val="center"/>
        </w:trPr>
        <w:tc>
          <w:tcPr>
            <w:tcW w:w="1851" w:type="pct"/>
          </w:tcPr>
          <w:p w14:paraId="1B7C55DF" w14:textId="77777777" w:rsidR="005B0788" w:rsidRDefault="00000000">
            <w:pPr>
              <w:pStyle w:val="TAL"/>
            </w:pPr>
            <w:r>
              <w:t>{</w:t>
            </w:r>
            <w:proofErr w:type="spellStart"/>
            <w:r>
              <w:t>apiRoot</w:t>
            </w:r>
            <w:proofErr w:type="spellEnd"/>
            <w:r>
              <w:t>}/msgg-l3gdelivery/&lt;</w:t>
            </w:r>
            <w:proofErr w:type="spellStart"/>
            <w:r>
              <w:t>apiVersion</w:t>
            </w:r>
            <w:proofErr w:type="spellEnd"/>
            <w:r>
              <w:t>&gt;/deliver-message</w:t>
            </w:r>
          </w:p>
        </w:tc>
        <w:tc>
          <w:tcPr>
            <w:tcW w:w="964" w:type="pct"/>
          </w:tcPr>
          <w:p w14:paraId="0BF71A51" w14:textId="77777777" w:rsidR="005B0788" w:rsidRDefault="00000000">
            <w:pPr>
              <w:pStyle w:val="TAL"/>
            </w:pPr>
            <w:r>
              <w:t>POST</w:t>
            </w:r>
          </w:p>
        </w:tc>
        <w:tc>
          <w:tcPr>
            <w:tcW w:w="2185" w:type="pct"/>
          </w:tcPr>
          <w:p w14:paraId="21B941C9" w14:textId="77777777" w:rsidR="005B0788" w:rsidRDefault="00000000">
            <w:pPr>
              <w:pStyle w:val="TAL"/>
            </w:pPr>
            <w:r>
              <w:t>Request of MSGin5G Server to deliver message to a given Legacy 3GPP Message Gateway.</w:t>
            </w:r>
          </w:p>
        </w:tc>
      </w:tr>
      <w:tr w:rsidR="005B0788" w14:paraId="7D7D42BF" w14:textId="77777777">
        <w:trPr>
          <w:jc w:val="center"/>
        </w:trPr>
        <w:tc>
          <w:tcPr>
            <w:tcW w:w="1851" w:type="pct"/>
          </w:tcPr>
          <w:p w14:paraId="165909A3" w14:textId="77777777" w:rsidR="005B0788" w:rsidRDefault="00000000">
            <w:pPr>
              <w:pStyle w:val="TAL"/>
            </w:pPr>
            <w:r>
              <w:t>{</w:t>
            </w:r>
            <w:proofErr w:type="spellStart"/>
            <w:r>
              <w:t>apiRoot</w:t>
            </w:r>
            <w:proofErr w:type="spellEnd"/>
            <w:r>
              <w:t>}/msgg-l3gdelivery/&lt;</w:t>
            </w:r>
            <w:proofErr w:type="spellStart"/>
            <w:r>
              <w:t>apiVersion</w:t>
            </w:r>
            <w:proofErr w:type="spellEnd"/>
            <w:r>
              <w:t>&gt;/deliver-report</w:t>
            </w:r>
          </w:p>
        </w:tc>
        <w:tc>
          <w:tcPr>
            <w:tcW w:w="964" w:type="pct"/>
          </w:tcPr>
          <w:p w14:paraId="70D35CD9" w14:textId="77777777" w:rsidR="005B0788" w:rsidRDefault="00000000">
            <w:pPr>
              <w:pStyle w:val="TAL"/>
            </w:pPr>
            <w:r>
              <w:t>POST</w:t>
            </w:r>
          </w:p>
        </w:tc>
        <w:tc>
          <w:tcPr>
            <w:tcW w:w="2185" w:type="pct"/>
          </w:tcPr>
          <w:p w14:paraId="779DD83B" w14:textId="77777777" w:rsidR="005B0788" w:rsidRDefault="00000000">
            <w:pPr>
              <w:pStyle w:val="TAL"/>
            </w:pPr>
            <w:r>
              <w:t>Request of MSGin5G Server to deliver status report to a given Legacy 3GPP Message Gateway.</w:t>
            </w:r>
          </w:p>
        </w:tc>
      </w:tr>
    </w:tbl>
    <w:p w14:paraId="49768835" w14:textId="77777777" w:rsidR="005B0788" w:rsidRDefault="005B0788">
      <w:bookmarkStart w:id="1166" w:name="_Toc96996786"/>
      <w:bookmarkStart w:id="1167" w:name="_Toc93879052"/>
    </w:p>
    <w:p w14:paraId="6354259B" w14:textId="77777777" w:rsidR="005B0788" w:rsidRDefault="00000000">
      <w:pPr>
        <w:pStyle w:val="Heading4"/>
      </w:pPr>
      <w:bookmarkStart w:id="1168" w:name="_Toc97197192"/>
      <w:bookmarkStart w:id="1169" w:name="_Toc162005641"/>
      <w:r>
        <w:t>9.1.3.2</w:t>
      </w:r>
      <w:r>
        <w:tab/>
        <w:t>Operation: deliver-message</w:t>
      </w:r>
      <w:bookmarkEnd w:id="1166"/>
      <w:bookmarkEnd w:id="1167"/>
      <w:bookmarkEnd w:id="1168"/>
      <w:bookmarkEnd w:id="1169"/>
    </w:p>
    <w:p w14:paraId="2E3388AC" w14:textId="77777777" w:rsidR="005B0788" w:rsidRDefault="00000000">
      <w:pPr>
        <w:pStyle w:val="Heading5"/>
      </w:pPr>
      <w:bookmarkStart w:id="1170" w:name="_Toc93879053"/>
      <w:bookmarkStart w:id="1171" w:name="_Toc162005642"/>
      <w:bookmarkStart w:id="1172" w:name="_Toc96996787"/>
      <w:bookmarkStart w:id="1173" w:name="_Toc97197193"/>
      <w:r>
        <w:t>9.1.3.2.1</w:t>
      </w:r>
      <w:r>
        <w:tab/>
        <w:t>Description</w:t>
      </w:r>
      <w:bookmarkEnd w:id="1170"/>
      <w:bookmarkEnd w:id="1171"/>
      <w:bookmarkEnd w:id="1172"/>
      <w:bookmarkEnd w:id="1173"/>
    </w:p>
    <w:p w14:paraId="0A0EEE67" w14:textId="77777777" w:rsidR="005B0788" w:rsidRDefault="00000000">
      <w:pPr>
        <w:rPr>
          <w:lang w:eastAsia="zh-CN"/>
        </w:rPr>
      </w:pPr>
      <w:r>
        <w:rPr>
          <w:lang w:eastAsia="zh-CN"/>
        </w:rPr>
        <w:t>This operation is used by the MSGin5G Server to deliver message to a given Legacy 3GPP Message Gateway.</w:t>
      </w:r>
    </w:p>
    <w:p w14:paraId="79DC9691" w14:textId="77777777" w:rsidR="005B0788" w:rsidRDefault="00000000">
      <w:pPr>
        <w:pStyle w:val="Heading5"/>
      </w:pPr>
      <w:bookmarkStart w:id="1174" w:name="_Toc97197194"/>
      <w:bookmarkStart w:id="1175" w:name="_Toc93879054"/>
      <w:bookmarkStart w:id="1176" w:name="_Toc96996788"/>
      <w:bookmarkStart w:id="1177" w:name="_Toc162005643"/>
      <w:r>
        <w:t>9.1.3.2.2</w:t>
      </w:r>
      <w:r>
        <w:tab/>
        <w:t>Operation Definition</w:t>
      </w:r>
      <w:bookmarkEnd w:id="1174"/>
      <w:bookmarkEnd w:id="1175"/>
      <w:bookmarkEnd w:id="1176"/>
      <w:bookmarkEnd w:id="1177"/>
    </w:p>
    <w:p w14:paraId="1E893EE0"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123DD724" w14:textId="77777777" w:rsidR="005B0788"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3D37B58F" w14:textId="77777777">
        <w:trPr>
          <w:jc w:val="center"/>
        </w:trPr>
        <w:tc>
          <w:tcPr>
            <w:tcW w:w="1604" w:type="dxa"/>
            <w:tcBorders>
              <w:bottom w:val="single" w:sz="6" w:space="0" w:color="auto"/>
            </w:tcBorders>
            <w:shd w:val="clear" w:color="auto" w:fill="C0C0C0"/>
          </w:tcPr>
          <w:p w14:paraId="697349A8" w14:textId="77777777" w:rsidR="005B0788" w:rsidRDefault="00000000">
            <w:pPr>
              <w:pStyle w:val="TAH"/>
            </w:pPr>
            <w:r>
              <w:t>Data type</w:t>
            </w:r>
          </w:p>
        </w:tc>
        <w:tc>
          <w:tcPr>
            <w:tcW w:w="518" w:type="dxa"/>
            <w:tcBorders>
              <w:bottom w:val="single" w:sz="6" w:space="0" w:color="auto"/>
            </w:tcBorders>
            <w:shd w:val="clear" w:color="auto" w:fill="C0C0C0"/>
          </w:tcPr>
          <w:p w14:paraId="06DD9A1C" w14:textId="77777777" w:rsidR="005B0788" w:rsidRDefault="00000000">
            <w:pPr>
              <w:pStyle w:val="TAH"/>
            </w:pPr>
            <w:r>
              <w:t>P</w:t>
            </w:r>
          </w:p>
        </w:tc>
        <w:tc>
          <w:tcPr>
            <w:tcW w:w="2268" w:type="dxa"/>
            <w:tcBorders>
              <w:bottom w:val="single" w:sz="6" w:space="0" w:color="auto"/>
            </w:tcBorders>
            <w:shd w:val="clear" w:color="auto" w:fill="C0C0C0"/>
          </w:tcPr>
          <w:p w14:paraId="7E6DE31C"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58AE9930" w14:textId="77777777" w:rsidR="005B0788" w:rsidRDefault="00000000">
            <w:pPr>
              <w:pStyle w:val="TAH"/>
            </w:pPr>
            <w:r>
              <w:t>Description</w:t>
            </w:r>
          </w:p>
        </w:tc>
      </w:tr>
      <w:tr w:rsidR="005B0788" w14:paraId="2C43B42A" w14:textId="77777777">
        <w:trPr>
          <w:jc w:val="center"/>
        </w:trPr>
        <w:tc>
          <w:tcPr>
            <w:tcW w:w="1604" w:type="dxa"/>
            <w:tcBorders>
              <w:top w:val="single" w:sz="6" w:space="0" w:color="auto"/>
            </w:tcBorders>
            <w:shd w:val="clear" w:color="auto" w:fill="auto"/>
          </w:tcPr>
          <w:p w14:paraId="1D3CF0BD" w14:textId="77777777" w:rsidR="005B0788" w:rsidRDefault="00000000">
            <w:pPr>
              <w:pStyle w:val="TAL"/>
            </w:pPr>
            <w:r>
              <w:t>L3gMessageDelivery</w:t>
            </w:r>
          </w:p>
        </w:tc>
        <w:tc>
          <w:tcPr>
            <w:tcW w:w="518" w:type="dxa"/>
            <w:tcBorders>
              <w:top w:val="single" w:sz="6" w:space="0" w:color="auto"/>
            </w:tcBorders>
          </w:tcPr>
          <w:p w14:paraId="45EC4891" w14:textId="77777777" w:rsidR="005B0788" w:rsidRDefault="00000000">
            <w:pPr>
              <w:pStyle w:val="TAC"/>
            </w:pPr>
            <w:r>
              <w:t>M</w:t>
            </w:r>
          </w:p>
        </w:tc>
        <w:tc>
          <w:tcPr>
            <w:tcW w:w="2268" w:type="dxa"/>
            <w:tcBorders>
              <w:top w:val="single" w:sz="6" w:space="0" w:color="auto"/>
            </w:tcBorders>
          </w:tcPr>
          <w:p w14:paraId="14A8CE93" w14:textId="77777777" w:rsidR="005B0788" w:rsidRDefault="00000000">
            <w:pPr>
              <w:pStyle w:val="TAL"/>
            </w:pPr>
            <w:r>
              <w:t>1</w:t>
            </w:r>
          </w:p>
        </w:tc>
        <w:tc>
          <w:tcPr>
            <w:tcW w:w="5239" w:type="dxa"/>
            <w:tcBorders>
              <w:top w:val="single" w:sz="6" w:space="0" w:color="auto"/>
            </w:tcBorders>
            <w:shd w:val="clear" w:color="auto" w:fill="auto"/>
          </w:tcPr>
          <w:p w14:paraId="2B09A676" w14:textId="77777777" w:rsidR="005B0788" w:rsidRDefault="00000000">
            <w:pPr>
              <w:pStyle w:val="TAL"/>
            </w:pPr>
            <w:r>
              <w:t>Represents the data to be used for MSGin5G Server to deliver message.</w:t>
            </w:r>
          </w:p>
        </w:tc>
      </w:tr>
    </w:tbl>
    <w:p w14:paraId="3C638B0C" w14:textId="77777777" w:rsidR="005B0788" w:rsidRDefault="005B0788">
      <w:pPr>
        <w:rPr>
          <w:lang w:eastAsia="zh-CN"/>
        </w:rPr>
      </w:pPr>
    </w:p>
    <w:p w14:paraId="51DA1264" w14:textId="77777777" w:rsidR="005B0788"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0E716BE5" w14:textId="77777777">
        <w:trPr>
          <w:jc w:val="center"/>
        </w:trPr>
        <w:tc>
          <w:tcPr>
            <w:tcW w:w="825" w:type="pct"/>
            <w:shd w:val="clear" w:color="auto" w:fill="C0C0C0"/>
          </w:tcPr>
          <w:p w14:paraId="360067A9" w14:textId="77777777" w:rsidR="005B0788" w:rsidRDefault="00000000">
            <w:pPr>
              <w:pStyle w:val="TAH"/>
            </w:pPr>
            <w:r>
              <w:t>Data type</w:t>
            </w:r>
          </w:p>
        </w:tc>
        <w:tc>
          <w:tcPr>
            <w:tcW w:w="499" w:type="pct"/>
            <w:shd w:val="clear" w:color="auto" w:fill="C0C0C0"/>
          </w:tcPr>
          <w:p w14:paraId="4895965C" w14:textId="77777777" w:rsidR="005B0788" w:rsidRDefault="00000000">
            <w:pPr>
              <w:pStyle w:val="TAH"/>
            </w:pPr>
            <w:r>
              <w:t>P</w:t>
            </w:r>
          </w:p>
        </w:tc>
        <w:tc>
          <w:tcPr>
            <w:tcW w:w="738" w:type="pct"/>
            <w:shd w:val="clear" w:color="auto" w:fill="C0C0C0"/>
          </w:tcPr>
          <w:p w14:paraId="2DB62AB4" w14:textId="77777777" w:rsidR="005B0788" w:rsidRDefault="00000000">
            <w:pPr>
              <w:pStyle w:val="TAH"/>
            </w:pPr>
            <w:r>
              <w:t>Cardinality</w:t>
            </w:r>
          </w:p>
        </w:tc>
        <w:tc>
          <w:tcPr>
            <w:tcW w:w="967" w:type="pct"/>
            <w:shd w:val="clear" w:color="auto" w:fill="C0C0C0"/>
          </w:tcPr>
          <w:p w14:paraId="409108B8" w14:textId="77777777" w:rsidR="005B0788" w:rsidRDefault="00000000">
            <w:pPr>
              <w:pStyle w:val="TAH"/>
            </w:pPr>
            <w:r>
              <w:t>Response</w:t>
            </w:r>
          </w:p>
          <w:p w14:paraId="17083FB5" w14:textId="77777777" w:rsidR="005B0788" w:rsidRDefault="00000000">
            <w:pPr>
              <w:pStyle w:val="TAH"/>
            </w:pPr>
            <w:r>
              <w:t>codes</w:t>
            </w:r>
          </w:p>
        </w:tc>
        <w:tc>
          <w:tcPr>
            <w:tcW w:w="1971" w:type="pct"/>
            <w:shd w:val="clear" w:color="auto" w:fill="C0C0C0"/>
          </w:tcPr>
          <w:p w14:paraId="3280B375" w14:textId="77777777" w:rsidR="005B0788" w:rsidRDefault="00000000">
            <w:pPr>
              <w:pStyle w:val="TAH"/>
            </w:pPr>
            <w:r>
              <w:t>Description</w:t>
            </w:r>
          </w:p>
        </w:tc>
      </w:tr>
      <w:tr w:rsidR="005B0788" w14:paraId="6DF75717" w14:textId="77777777">
        <w:trPr>
          <w:jc w:val="center"/>
        </w:trPr>
        <w:tc>
          <w:tcPr>
            <w:tcW w:w="825" w:type="pct"/>
            <w:shd w:val="clear" w:color="auto" w:fill="auto"/>
          </w:tcPr>
          <w:p w14:paraId="3044E23F" w14:textId="77777777" w:rsidR="005B0788" w:rsidRDefault="00000000">
            <w:pPr>
              <w:pStyle w:val="TAL"/>
            </w:pPr>
            <w:r>
              <w:t>n/a</w:t>
            </w:r>
          </w:p>
        </w:tc>
        <w:tc>
          <w:tcPr>
            <w:tcW w:w="499" w:type="pct"/>
          </w:tcPr>
          <w:p w14:paraId="5DA84B40" w14:textId="77777777" w:rsidR="005B0788" w:rsidRDefault="005B0788">
            <w:pPr>
              <w:pStyle w:val="TAC"/>
            </w:pPr>
          </w:p>
        </w:tc>
        <w:tc>
          <w:tcPr>
            <w:tcW w:w="738" w:type="pct"/>
          </w:tcPr>
          <w:p w14:paraId="1C5BB137" w14:textId="77777777" w:rsidR="005B0788" w:rsidRDefault="005B0788">
            <w:pPr>
              <w:pStyle w:val="TAL"/>
            </w:pPr>
          </w:p>
        </w:tc>
        <w:tc>
          <w:tcPr>
            <w:tcW w:w="967" w:type="pct"/>
          </w:tcPr>
          <w:p w14:paraId="04AA5217" w14:textId="77777777" w:rsidR="005B0788" w:rsidRDefault="00000000">
            <w:pPr>
              <w:pStyle w:val="TAL"/>
            </w:pPr>
            <w:r>
              <w:t>204 No Content</w:t>
            </w:r>
          </w:p>
        </w:tc>
        <w:tc>
          <w:tcPr>
            <w:tcW w:w="1971" w:type="pct"/>
            <w:shd w:val="clear" w:color="auto" w:fill="auto"/>
          </w:tcPr>
          <w:p w14:paraId="151BFE4C" w14:textId="77777777" w:rsidR="005B0788" w:rsidRDefault="00000000">
            <w:pPr>
              <w:pStyle w:val="TAL"/>
            </w:pPr>
            <w:r>
              <w:t>The Message is Delivered successfully.</w:t>
            </w:r>
          </w:p>
        </w:tc>
      </w:tr>
      <w:tr w:rsidR="005B0788" w14:paraId="382ECA0B" w14:textId="77777777">
        <w:trPr>
          <w:jc w:val="center"/>
        </w:trPr>
        <w:tc>
          <w:tcPr>
            <w:tcW w:w="5000" w:type="pct"/>
            <w:gridSpan w:val="5"/>
            <w:shd w:val="clear" w:color="auto" w:fill="auto"/>
          </w:tcPr>
          <w:p w14:paraId="44D4F103"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7609EC8C" w14:textId="77777777" w:rsidR="005B0788" w:rsidRDefault="005B0788">
      <w:bookmarkStart w:id="1178" w:name="_Toc96996789"/>
      <w:bookmarkStart w:id="1179" w:name="_Toc93879055"/>
    </w:p>
    <w:p w14:paraId="75C4ADEB" w14:textId="77777777" w:rsidR="005B0788" w:rsidRDefault="00000000">
      <w:pPr>
        <w:pStyle w:val="Heading4"/>
      </w:pPr>
      <w:bookmarkStart w:id="1180" w:name="_Toc162005644"/>
      <w:bookmarkStart w:id="1181" w:name="_Toc97197195"/>
      <w:r>
        <w:t>9.1.3.3</w:t>
      </w:r>
      <w:r>
        <w:tab/>
        <w:t>Operation: deliver-report</w:t>
      </w:r>
      <w:bookmarkEnd w:id="1178"/>
      <w:bookmarkEnd w:id="1179"/>
      <w:bookmarkEnd w:id="1180"/>
      <w:bookmarkEnd w:id="1181"/>
    </w:p>
    <w:p w14:paraId="15510257" w14:textId="77777777" w:rsidR="005B0788" w:rsidRDefault="00000000">
      <w:pPr>
        <w:pStyle w:val="Heading5"/>
      </w:pPr>
      <w:bookmarkStart w:id="1182" w:name="_Toc93879056"/>
      <w:bookmarkStart w:id="1183" w:name="_Toc97197196"/>
      <w:bookmarkStart w:id="1184" w:name="_Toc162005645"/>
      <w:bookmarkStart w:id="1185" w:name="_Toc96996790"/>
      <w:r>
        <w:t>9.1.3.3.1</w:t>
      </w:r>
      <w:r>
        <w:tab/>
        <w:t>Description</w:t>
      </w:r>
      <w:bookmarkEnd w:id="1182"/>
      <w:bookmarkEnd w:id="1183"/>
      <w:bookmarkEnd w:id="1184"/>
      <w:bookmarkEnd w:id="1185"/>
    </w:p>
    <w:p w14:paraId="5FD381B8" w14:textId="77777777" w:rsidR="005B0788" w:rsidRDefault="00000000">
      <w:pPr>
        <w:rPr>
          <w:lang w:eastAsia="zh-CN"/>
        </w:rPr>
      </w:pPr>
      <w:r>
        <w:rPr>
          <w:lang w:eastAsia="zh-CN"/>
        </w:rPr>
        <w:t>This operation is used by the MSGin5G Server to deliver status report to a given Legacy 3GPP Message Gateway.</w:t>
      </w:r>
      <w:bookmarkStart w:id="1186" w:name="_Toc93879057"/>
    </w:p>
    <w:p w14:paraId="50245FF0" w14:textId="77777777" w:rsidR="005B0788" w:rsidRDefault="00000000">
      <w:pPr>
        <w:pStyle w:val="Heading5"/>
      </w:pPr>
      <w:bookmarkStart w:id="1187" w:name="_Toc96996791"/>
      <w:bookmarkStart w:id="1188" w:name="_Toc162005646"/>
      <w:bookmarkStart w:id="1189" w:name="_Toc97197197"/>
      <w:r>
        <w:t>9.1.3.3.2</w:t>
      </w:r>
      <w:r>
        <w:tab/>
        <w:t>Operation Definition</w:t>
      </w:r>
      <w:bookmarkEnd w:id="1186"/>
      <w:bookmarkEnd w:id="1187"/>
      <w:bookmarkEnd w:id="1188"/>
      <w:bookmarkEnd w:id="1189"/>
    </w:p>
    <w:p w14:paraId="1E8149D7"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60FA73CD" w14:textId="77777777" w:rsidR="005B0788"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16C95039" w14:textId="77777777">
        <w:trPr>
          <w:jc w:val="center"/>
        </w:trPr>
        <w:tc>
          <w:tcPr>
            <w:tcW w:w="1604" w:type="dxa"/>
            <w:tcBorders>
              <w:bottom w:val="single" w:sz="6" w:space="0" w:color="auto"/>
            </w:tcBorders>
            <w:shd w:val="clear" w:color="auto" w:fill="C0C0C0"/>
          </w:tcPr>
          <w:p w14:paraId="0339703E" w14:textId="77777777" w:rsidR="005B0788" w:rsidRDefault="00000000">
            <w:pPr>
              <w:pStyle w:val="TAH"/>
            </w:pPr>
            <w:r>
              <w:t>Data type</w:t>
            </w:r>
          </w:p>
        </w:tc>
        <w:tc>
          <w:tcPr>
            <w:tcW w:w="518" w:type="dxa"/>
            <w:tcBorders>
              <w:bottom w:val="single" w:sz="6" w:space="0" w:color="auto"/>
            </w:tcBorders>
            <w:shd w:val="clear" w:color="auto" w:fill="C0C0C0"/>
          </w:tcPr>
          <w:p w14:paraId="4D93BC29" w14:textId="77777777" w:rsidR="005B0788" w:rsidRDefault="00000000">
            <w:pPr>
              <w:pStyle w:val="TAH"/>
            </w:pPr>
            <w:r>
              <w:t>P</w:t>
            </w:r>
          </w:p>
        </w:tc>
        <w:tc>
          <w:tcPr>
            <w:tcW w:w="2268" w:type="dxa"/>
            <w:tcBorders>
              <w:bottom w:val="single" w:sz="6" w:space="0" w:color="auto"/>
            </w:tcBorders>
            <w:shd w:val="clear" w:color="auto" w:fill="C0C0C0"/>
          </w:tcPr>
          <w:p w14:paraId="37A64F3C"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023A6F37" w14:textId="77777777" w:rsidR="005B0788" w:rsidRDefault="00000000">
            <w:pPr>
              <w:pStyle w:val="TAH"/>
            </w:pPr>
            <w:r>
              <w:t>Description</w:t>
            </w:r>
          </w:p>
        </w:tc>
      </w:tr>
      <w:tr w:rsidR="005B0788" w14:paraId="5BB777F5" w14:textId="77777777">
        <w:trPr>
          <w:jc w:val="center"/>
        </w:trPr>
        <w:tc>
          <w:tcPr>
            <w:tcW w:w="1604" w:type="dxa"/>
            <w:tcBorders>
              <w:top w:val="single" w:sz="6" w:space="0" w:color="auto"/>
            </w:tcBorders>
            <w:shd w:val="clear" w:color="auto" w:fill="auto"/>
          </w:tcPr>
          <w:p w14:paraId="441759E0" w14:textId="77777777" w:rsidR="005B0788" w:rsidRDefault="00000000">
            <w:pPr>
              <w:pStyle w:val="TAL"/>
            </w:pPr>
            <w:proofErr w:type="spellStart"/>
            <w:r>
              <w:t>DeliveryStatusReport</w:t>
            </w:r>
            <w:proofErr w:type="spellEnd"/>
          </w:p>
        </w:tc>
        <w:tc>
          <w:tcPr>
            <w:tcW w:w="518" w:type="dxa"/>
            <w:tcBorders>
              <w:top w:val="single" w:sz="6" w:space="0" w:color="auto"/>
            </w:tcBorders>
          </w:tcPr>
          <w:p w14:paraId="4EDFB593" w14:textId="77777777" w:rsidR="005B0788" w:rsidRDefault="00000000">
            <w:pPr>
              <w:pStyle w:val="TAC"/>
            </w:pPr>
            <w:r>
              <w:t>M</w:t>
            </w:r>
          </w:p>
        </w:tc>
        <w:tc>
          <w:tcPr>
            <w:tcW w:w="2268" w:type="dxa"/>
            <w:tcBorders>
              <w:top w:val="single" w:sz="6" w:space="0" w:color="auto"/>
            </w:tcBorders>
          </w:tcPr>
          <w:p w14:paraId="7745A203" w14:textId="77777777" w:rsidR="005B0788" w:rsidRDefault="00000000">
            <w:pPr>
              <w:pStyle w:val="TAL"/>
            </w:pPr>
            <w:r>
              <w:t>1</w:t>
            </w:r>
          </w:p>
        </w:tc>
        <w:tc>
          <w:tcPr>
            <w:tcW w:w="5239" w:type="dxa"/>
            <w:tcBorders>
              <w:top w:val="single" w:sz="6" w:space="0" w:color="auto"/>
            </w:tcBorders>
            <w:shd w:val="clear" w:color="auto" w:fill="auto"/>
          </w:tcPr>
          <w:p w14:paraId="45655695" w14:textId="77777777" w:rsidR="005B0788" w:rsidRDefault="00000000">
            <w:pPr>
              <w:pStyle w:val="TAL"/>
            </w:pPr>
            <w:r>
              <w:t>Represents the data to be used for MSGin5G Server to deliver status report.</w:t>
            </w:r>
          </w:p>
        </w:tc>
      </w:tr>
    </w:tbl>
    <w:p w14:paraId="2881C613" w14:textId="77777777" w:rsidR="005B0788" w:rsidRDefault="005B0788">
      <w:pPr>
        <w:rPr>
          <w:lang w:eastAsia="zh-CN"/>
        </w:rPr>
      </w:pPr>
    </w:p>
    <w:p w14:paraId="1598991A" w14:textId="77777777" w:rsidR="005B0788"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1DD118D6" w14:textId="77777777">
        <w:trPr>
          <w:jc w:val="center"/>
        </w:trPr>
        <w:tc>
          <w:tcPr>
            <w:tcW w:w="825" w:type="pct"/>
            <w:shd w:val="clear" w:color="auto" w:fill="C0C0C0"/>
          </w:tcPr>
          <w:p w14:paraId="1A3637E4" w14:textId="77777777" w:rsidR="005B0788" w:rsidRDefault="00000000">
            <w:pPr>
              <w:pStyle w:val="TAH"/>
            </w:pPr>
            <w:r>
              <w:t>Data type</w:t>
            </w:r>
          </w:p>
        </w:tc>
        <w:tc>
          <w:tcPr>
            <w:tcW w:w="499" w:type="pct"/>
            <w:shd w:val="clear" w:color="auto" w:fill="C0C0C0"/>
          </w:tcPr>
          <w:p w14:paraId="2D0AD735" w14:textId="77777777" w:rsidR="005B0788" w:rsidRDefault="00000000">
            <w:pPr>
              <w:pStyle w:val="TAH"/>
            </w:pPr>
            <w:r>
              <w:t>P</w:t>
            </w:r>
          </w:p>
        </w:tc>
        <w:tc>
          <w:tcPr>
            <w:tcW w:w="738" w:type="pct"/>
            <w:shd w:val="clear" w:color="auto" w:fill="C0C0C0"/>
          </w:tcPr>
          <w:p w14:paraId="13EEDAA2" w14:textId="77777777" w:rsidR="005B0788" w:rsidRDefault="00000000">
            <w:pPr>
              <w:pStyle w:val="TAH"/>
            </w:pPr>
            <w:r>
              <w:t>Cardinality</w:t>
            </w:r>
          </w:p>
        </w:tc>
        <w:tc>
          <w:tcPr>
            <w:tcW w:w="967" w:type="pct"/>
            <w:shd w:val="clear" w:color="auto" w:fill="C0C0C0"/>
          </w:tcPr>
          <w:p w14:paraId="4D462C2D" w14:textId="77777777" w:rsidR="005B0788" w:rsidRDefault="00000000">
            <w:pPr>
              <w:pStyle w:val="TAH"/>
            </w:pPr>
            <w:r>
              <w:t>Response</w:t>
            </w:r>
          </w:p>
          <w:p w14:paraId="1819A473" w14:textId="77777777" w:rsidR="005B0788" w:rsidRDefault="00000000">
            <w:pPr>
              <w:pStyle w:val="TAH"/>
            </w:pPr>
            <w:r>
              <w:t>codes</w:t>
            </w:r>
          </w:p>
        </w:tc>
        <w:tc>
          <w:tcPr>
            <w:tcW w:w="1971" w:type="pct"/>
            <w:shd w:val="clear" w:color="auto" w:fill="C0C0C0"/>
          </w:tcPr>
          <w:p w14:paraId="2AC68B0C" w14:textId="77777777" w:rsidR="005B0788" w:rsidRDefault="00000000">
            <w:pPr>
              <w:pStyle w:val="TAH"/>
            </w:pPr>
            <w:r>
              <w:t>Description</w:t>
            </w:r>
          </w:p>
        </w:tc>
      </w:tr>
      <w:tr w:rsidR="005B0788" w14:paraId="269840BE" w14:textId="77777777">
        <w:trPr>
          <w:jc w:val="center"/>
        </w:trPr>
        <w:tc>
          <w:tcPr>
            <w:tcW w:w="825" w:type="pct"/>
            <w:shd w:val="clear" w:color="auto" w:fill="auto"/>
          </w:tcPr>
          <w:p w14:paraId="79B29C89" w14:textId="77777777" w:rsidR="005B0788" w:rsidRDefault="00000000">
            <w:pPr>
              <w:pStyle w:val="TAL"/>
            </w:pPr>
            <w:r>
              <w:t>n/a</w:t>
            </w:r>
          </w:p>
        </w:tc>
        <w:tc>
          <w:tcPr>
            <w:tcW w:w="499" w:type="pct"/>
          </w:tcPr>
          <w:p w14:paraId="542C28F5" w14:textId="77777777" w:rsidR="005B0788" w:rsidRDefault="005B0788">
            <w:pPr>
              <w:pStyle w:val="TAC"/>
            </w:pPr>
          </w:p>
        </w:tc>
        <w:tc>
          <w:tcPr>
            <w:tcW w:w="738" w:type="pct"/>
          </w:tcPr>
          <w:p w14:paraId="3D2C1C24" w14:textId="77777777" w:rsidR="005B0788" w:rsidRDefault="005B0788">
            <w:pPr>
              <w:pStyle w:val="TAL"/>
            </w:pPr>
          </w:p>
        </w:tc>
        <w:tc>
          <w:tcPr>
            <w:tcW w:w="967" w:type="pct"/>
          </w:tcPr>
          <w:p w14:paraId="60406273" w14:textId="77777777" w:rsidR="005B0788" w:rsidRDefault="00000000">
            <w:pPr>
              <w:pStyle w:val="TAL"/>
            </w:pPr>
            <w:r>
              <w:t>204 No Content</w:t>
            </w:r>
          </w:p>
        </w:tc>
        <w:tc>
          <w:tcPr>
            <w:tcW w:w="1971" w:type="pct"/>
            <w:shd w:val="clear" w:color="auto" w:fill="auto"/>
          </w:tcPr>
          <w:p w14:paraId="210DB9A9" w14:textId="77777777" w:rsidR="005B0788" w:rsidRDefault="00000000">
            <w:pPr>
              <w:pStyle w:val="TAL"/>
            </w:pPr>
            <w:r>
              <w:t>The status report is Delivered successfully.</w:t>
            </w:r>
          </w:p>
        </w:tc>
      </w:tr>
      <w:tr w:rsidR="005B0788" w14:paraId="0DD114DC" w14:textId="77777777">
        <w:trPr>
          <w:jc w:val="center"/>
        </w:trPr>
        <w:tc>
          <w:tcPr>
            <w:tcW w:w="5000" w:type="pct"/>
            <w:gridSpan w:val="5"/>
            <w:shd w:val="clear" w:color="auto" w:fill="auto"/>
          </w:tcPr>
          <w:p w14:paraId="39F88347"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919FC23" w14:textId="77777777" w:rsidR="005B0788" w:rsidRDefault="005B0788">
      <w:pPr>
        <w:rPr>
          <w:lang w:eastAsia="zh-CN"/>
        </w:rPr>
      </w:pPr>
    </w:p>
    <w:p w14:paraId="64EA97BD" w14:textId="77777777" w:rsidR="005B0788" w:rsidRDefault="00000000">
      <w:pPr>
        <w:pStyle w:val="Heading3"/>
      </w:pPr>
      <w:bookmarkStart w:id="1190" w:name="_Toc93879058"/>
      <w:bookmarkStart w:id="1191" w:name="_Toc81332270"/>
      <w:bookmarkStart w:id="1192" w:name="_Toc97197198"/>
      <w:bookmarkStart w:id="1193" w:name="_Toc83768414"/>
      <w:bookmarkStart w:id="1194" w:name="_Toc96996792"/>
      <w:bookmarkStart w:id="1195" w:name="_Toc162005647"/>
      <w:r>
        <w:rPr>
          <w:lang w:eastAsia="zh-CN"/>
        </w:rPr>
        <w:t>9</w:t>
      </w:r>
      <w:r>
        <w:t>.1.4</w:t>
      </w:r>
      <w:r>
        <w:tab/>
        <w:t>Notifications</w:t>
      </w:r>
      <w:bookmarkEnd w:id="1190"/>
      <w:bookmarkEnd w:id="1191"/>
      <w:bookmarkEnd w:id="1192"/>
      <w:bookmarkEnd w:id="1193"/>
      <w:bookmarkEnd w:id="1194"/>
      <w:bookmarkEnd w:id="1195"/>
    </w:p>
    <w:p w14:paraId="16CC2360" w14:textId="77777777" w:rsidR="005B0788" w:rsidRDefault="00000000">
      <w:r>
        <w:t>None.</w:t>
      </w:r>
    </w:p>
    <w:p w14:paraId="3075DB10" w14:textId="77777777" w:rsidR="005B0788" w:rsidRDefault="00000000">
      <w:pPr>
        <w:pStyle w:val="Heading3"/>
      </w:pPr>
      <w:bookmarkStart w:id="1196" w:name="_Toc83768415"/>
      <w:bookmarkStart w:id="1197" w:name="_Toc96996793"/>
      <w:bookmarkStart w:id="1198" w:name="_Toc93879059"/>
      <w:bookmarkStart w:id="1199" w:name="_Toc81332271"/>
      <w:bookmarkStart w:id="1200" w:name="_Toc97197199"/>
      <w:bookmarkStart w:id="1201" w:name="_Toc162005648"/>
      <w:r>
        <w:rPr>
          <w:lang w:eastAsia="zh-CN"/>
        </w:rPr>
        <w:t>9</w:t>
      </w:r>
      <w:r>
        <w:t>.1.5</w:t>
      </w:r>
      <w:r>
        <w:tab/>
        <w:t>Data Model</w:t>
      </w:r>
      <w:bookmarkEnd w:id="1196"/>
      <w:bookmarkEnd w:id="1197"/>
      <w:bookmarkEnd w:id="1198"/>
      <w:bookmarkEnd w:id="1199"/>
      <w:bookmarkEnd w:id="1200"/>
      <w:bookmarkEnd w:id="1201"/>
    </w:p>
    <w:p w14:paraId="3461CFB4" w14:textId="77777777" w:rsidR="005B0788" w:rsidRDefault="00000000">
      <w:pPr>
        <w:pStyle w:val="Heading4"/>
      </w:pPr>
      <w:bookmarkStart w:id="1202" w:name="_Toc93879060"/>
      <w:bookmarkStart w:id="1203" w:name="_Toc97197200"/>
      <w:bookmarkStart w:id="1204" w:name="_Toc96996794"/>
      <w:bookmarkStart w:id="1205" w:name="_Toc162005649"/>
      <w:r>
        <w:t>9.1.5.1</w:t>
      </w:r>
      <w:r>
        <w:tab/>
        <w:t>General</w:t>
      </w:r>
      <w:bookmarkEnd w:id="1202"/>
      <w:bookmarkEnd w:id="1203"/>
      <w:bookmarkEnd w:id="1204"/>
      <w:bookmarkEnd w:id="1205"/>
    </w:p>
    <w:p w14:paraId="2769EC88" w14:textId="77777777" w:rsidR="005B078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5A3E377" w14:textId="77777777" w:rsidR="005B0788"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02171F09" w14:textId="77777777">
        <w:trPr>
          <w:jc w:val="center"/>
        </w:trPr>
        <w:tc>
          <w:tcPr>
            <w:tcW w:w="2868" w:type="dxa"/>
            <w:shd w:val="clear" w:color="auto" w:fill="C0C0C0"/>
          </w:tcPr>
          <w:p w14:paraId="1B5A1FB4" w14:textId="77777777" w:rsidR="005B0788" w:rsidRDefault="00000000">
            <w:pPr>
              <w:pStyle w:val="TAH"/>
            </w:pPr>
            <w:r>
              <w:t>Data type</w:t>
            </w:r>
          </w:p>
        </w:tc>
        <w:tc>
          <w:tcPr>
            <w:tcW w:w="1297" w:type="dxa"/>
            <w:shd w:val="clear" w:color="auto" w:fill="C0C0C0"/>
          </w:tcPr>
          <w:p w14:paraId="6B7EFD34" w14:textId="77777777" w:rsidR="005B0788" w:rsidRDefault="00000000">
            <w:pPr>
              <w:pStyle w:val="TAH"/>
            </w:pPr>
            <w:r>
              <w:t>Section defined</w:t>
            </w:r>
          </w:p>
        </w:tc>
        <w:tc>
          <w:tcPr>
            <w:tcW w:w="2887" w:type="dxa"/>
            <w:shd w:val="clear" w:color="auto" w:fill="C0C0C0"/>
          </w:tcPr>
          <w:p w14:paraId="01C4924E" w14:textId="77777777" w:rsidR="005B0788" w:rsidRDefault="00000000">
            <w:pPr>
              <w:pStyle w:val="TAH"/>
            </w:pPr>
            <w:r>
              <w:t>Description</w:t>
            </w:r>
          </w:p>
        </w:tc>
        <w:tc>
          <w:tcPr>
            <w:tcW w:w="2725" w:type="dxa"/>
            <w:shd w:val="clear" w:color="auto" w:fill="C0C0C0"/>
          </w:tcPr>
          <w:p w14:paraId="6D2D68B7" w14:textId="77777777" w:rsidR="005B0788" w:rsidRDefault="00000000">
            <w:pPr>
              <w:pStyle w:val="TAH"/>
            </w:pPr>
            <w:r>
              <w:t>Applicability</w:t>
            </w:r>
          </w:p>
        </w:tc>
      </w:tr>
      <w:tr w:rsidR="005B0788" w14:paraId="11FCD124" w14:textId="77777777">
        <w:trPr>
          <w:jc w:val="center"/>
        </w:trPr>
        <w:tc>
          <w:tcPr>
            <w:tcW w:w="2868" w:type="dxa"/>
          </w:tcPr>
          <w:p w14:paraId="4C0E4BB3" w14:textId="77777777" w:rsidR="005B0788" w:rsidRDefault="00000000">
            <w:pPr>
              <w:pStyle w:val="TAL"/>
            </w:pPr>
            <w:r>
              <w:t>L3gMessageDelivery</w:t>
            </w:r>
          </w:p>
        </w:tc>
        <w:tc>
          <w:tcPr>
            <w:tcW w:w="1297" w:type="dxa"/>
          </w:tcPr>
          <w:p w14:paraId="5B7AEB0B" w14:textId="77777777" w:rsidR="005B0788" w:rsidRDefault="00000000">
            <w:pPr>
              <w:pStyle w:val="TAL"/>
            </w:pPr>
            <w:r>
              <w:t>9.1.5.2.2</w:t>
            </w:r>
          </w:p>
        </w:tc>
        <w:tc>
          <w:tcPr>
            <w:tcW w:w="2887" w:type="dxa"/>
          </w:tcPr>
          <w:p w14:paraId="1597EDC0" w14:textId="77777777" w:rsidR="005B0788" w:rsidRDefault="00000000">
            <w:pPr>
              <w:pStyle w:val="TAL"/>
              <w:rPr>
                <w:szCs w:val="18"/>
              </w:rPr>
            </w:pPr>
            <w:r>
              <w:rPr>
                <w:szCs w:val="18"/>
              </w:rPr>
              <w:t>Information within message delivery request.</w:t>
            </w:r>
          </w:p>
        </w:tc>
        <w:tc>
          <w:tcPr>
            <w:tcW w:w="2725" w:type="dxa"/>
          </w:tcPr>
          <w:p w14:paraId="00888FAF" w14:textId="77777777" w:rsidR="005B0788" w:rsidRDefault="005B0788">
            <w:pPr>
              <w:pStyle w:val="TAL"/>
              <w:rPr>
                <w:szCs w:val="18"/>
              </w:rPr>
            </w:pPr>
          </w:p>
        </w:tc>
      </w:tr>
    </w:tbl>
    <w:p w14:paraId="2AF01E22" w14:textId="77777777" w:rsidR="005B0788" w:rsidRDefault="005B0788">
      <w:pPr>
        <w:rPr>
          <w:lang w:eastAsia="zh-CN"/>
        </w:rPr>
      </w:pPr>
    </w:p>
    <w:p w14:paraId="58C0CB57" w14:textId="77777777" w:rsidR="005B0788" w:rsidRDefault="00000000">
      <w:pPr>
        <w:rPr>
          <w:lang w:eastAsia="zh-CN"/>
        </w:rPr>
      </w:pPr>
      <w:r>
        <w:rPr>
          <w:lang w:eastAsia="zh-CN"/>
        </w:rPr>
        <w:t>Table</w:t>
      </w:r>
      <w:r>
        <w:t> </w:t>
      </w:r>
      <w:r>
        <w:rPr>
          <w:lang w:eastAsia="zh-CN"/>
        </w:rPr>
        <w:t>9.1.5.1-2 specifies data types re-used by the MSGG_L3GDelivery API service.</w:t>
      </w:r>
    </w:p>
    <w:p w14:paraId="7745A7A6" w14:textId="77777777" w:rsidR="005B0788"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5B0788" w14:paraId="794746A1" w14:textId="77777777">
        <w:trPr>
          <w:jc w:val="center"/>
        </w:trPr>
        <w:tc>
          <w:tcPr>
            <w:tcW w:w="2558" w:type="dxa"/>
            <w:shd w:val="clear" w:color="auto" w:fill="C0C0C0"/>
          </w:tcPr>
          <w:p w14:paraId="463D8823" w14:textId="77777777" w:rsidR="005B0788" w:rsidRDefault="00000000">
            <w:pPr>
              <w:pStyle w:val="TAH"/>
            </w:pPr>
            <w:r>
              <w:t>Data type</w:t>
            </w:r>
          </w:p>
        </w:tc>
        <w:tc>
          <w:tcPr>
            <w:tcW w:w="1732" w:type="dxa"/>
            <w:shd w:val="clear" w:color="auto" w:fill="C0C0C0"/>
          </w:tcPr>
          <w:p w14:paraId="419C71DE" w14:textId="77777777" w:rsidR="005B0788" w:rsidRDefault="00000000">
            <w:pPr>
              <w:pStyle w:val="TAH"/>
            </w:pPr>
            <w:r>
              <w:t>Reference</w:t>
            </w:r>
          </w:p>
        </w:tc>
        <w:tc>
          <w:tcPr>
            <w:tcW w:w="2851" w:type="dxa"/>
            <w:shd w:val="clear" w:color="auto" w:fill="C0C0C0"/>
          </w:tcPr>
          <w:p w14:paraId="29C9329B" w14:textId="77777777" w:rsidR="005B0788" w:rsidRDefault="00000000">
            <w:pPr>
              <w:pStyle w:val="TAH"/>
            </w:pPr>
            <w:r>
              <w:t>Comments</w:t>
            </w:r>
          </w:p>
        </w:tc>
        <w:tc>
          <w:tcPr>
            <w:tcW w:w="2636" w:type="dxa"/>
            <w:shd w:val="clear" w:color="auto" w:fill="C0C0C0"/>
          </w:tcPr>
          <w:p w14:paraId="26A73FCC" w14:textId="77777777" w:rsidR="005B0788" w:rsidRDefault="00000000">
            <w:pPr>
              <w:pStyle w:val="TAH"/>
            </w:pPr>
            <w:r>
              <w:t>Applicability</w:t>
            </w:r>
          </w:p>
        </w:tc>
      </w:tr>
      <w:tr w:rsidR="005B0788" w14:paraId="7D79CDA1" w14:textId="77777777">
        <w:trPr>
          <w:jc w:val="center"/>
        </w:trPr>
        <w:tc>
          <w:tcPr>
            <w:tcW w:w="2558" w:type="dxa"/>
          </w:tcPr>
          <w:p w14:paraId="3E6D804E" w14:textId="77777777" w:rsidR="005B0788" w:rsidRDefault="00000000">
            <w:pPr>
              <w:pStyle w:val="TAL"/>
            </w:pPr>
            <w:proofErr w:type="spellStart"/>
            <w:r>
              <w:t>DeliveryStatusReport</w:t>
            </w:r>
            <w:proofErr w:type="spellEnd"/>
          </w:p>
        </w:tc>
        <w:tc>
          <w:tcPr>
            <w:tcW w:w="1732" w:type="dxa"/>
          </w:tcPr>
          <w:p w14:paraId="09E006E2" w14:textId="77777777" w:rsidR="005B0788" w:rsidRDefault="00000000">
            <w:pPr>
              <w:pStyle w:val="TAL"/>
            </w:pPr>
            <w:r>
              <w:rPr>
                <w:szCs w:val="18"/>
              </w:rPr>
              <w:t>8.2.5.2.7</w:t>
            </w:r>
          </w:p>
        </w:tc>
        <w:tc>
          <w:tcPr>
            <w:tcW w:w="2851" w:type="dxa"/>
          </w:tcPr>
          <w:p w14:paraId="7274B7B5" w14:textId="77777777" w:rsidR="005B0788" w:rsidRDefault="00000000">
            <w:pPr>
              <w:pStyle w:val="TAL"/>
              <w:rPr>
                <w:szCs w:val="18"/>
              </w:rPr>
            </w:pPr>
            <w:r>
              <w:rPr>
                <w:szCs w:val="18"/>
              </w:rPr>
              <w:t>The message delivery status report request information.</w:t>
            </w:r>
          </w:p>
        </w:tc>
        <w:tc>
          <w:tcPr>
            <w:tcW w:w="2636" w:type="dxa"/>
          </w:tcPr>
          <w:p w14:paraId="02B89005" w14:textId="77777777" w:rsidR="005B0788" w:rsidRDefault="005B0788">
            <w:pPr>
              <w:pStyle w:val="TAL"/>
              <w:rPr>
                <w:szCs w:val="18"/>
              </w:rPr>
            </w:pPr>
          </w:p>
        </w:tc>
      </w:tr>
      <w:tr w:rsidR="005B0788" w14:paraId="396B64FB" w14:textId="77777777">
        <w:trPr>
          <w:jc w:val="center"/>
        </w:trPr>
        <w:tc>
          <w:tcPr>
            <w:tcW w:w="2558" w:type="dxa"/>
          </w:tcPr>
          <w:p w14:paraId="44D29413" w14:textId="77777777" w:rsidR="005B0788" w:rsidRDefault="00000000">
            <w:pPr>
              <w:pStyle w:val="TAL"/>
            </w:pPr>
            <w:proofErr w:type="spellStart"/>
            <w:r>
              <w:t>MessageSegmentPa</w:t>
            </w:r>
            <w:proofErr w:type="spellEnd"/>
            <w:r>
              <w:rPr>
                <w:rFonts w:hint="eastAsia"/>
                <w:lang w:val="en-US" w:eastAsia="zh-CN"/>
              </w:rPr>
              <w:t>r</w:t>
            </w:r>
            <w:proofErr w:type="spellStart"/>
            <w:r>
              <w:t>ameters</w:t>
            </w:r>
            <w:proofErr w:type="spellEnd"/>
          </w:p>
        </w:tc>
        <w:tc>
          <w:tcPr>
            <w:tcW w:w="1732" w:type="dxa"/>
          </w:tcPr>
          <w:p w14:paraId="5D876DC0" w14:textId="77777777" w:rsidR="005B0788" w:rsidRDefault="00000000">
            <w:pPr>
              <w:pStyle w:val="TAL"/>
            </w:pPr>
            <w:r>
              <w:t>8.2.5.2.5</w:t>
            </w:r>
          </w:p>
        </w:tc>
        <w:tc>
          <w:tcPr>
            <w:tcW w:w="2851" w:type="dxa"/>
          </w:tcPr>
          <w:p w14:paraId="2F8A3837" w14:textId="77777777" w:rsidR="005B0788" w:rsidRDefault="00000000">
            <w:pPr>
              <w:pStyle w:val="TAL"/>
              <w:rPr>
                <w:szCs w:val="18"/>
              </w:rPr>
            </w:pPr>
            <w:r>
              <w:rPr>
                <w:szCs w:val="18"/>
              </w:rPr>
              <w:t>Contains the message segment information of the message.</w:t>
            </w:r>
          </w:p>
        </w:tc>
        <w:tc>
          <w:tcPr>
            <w:tcW w:w="2636" w:type="dxa"/>
          </w:tcPr>
          <w:p w14:paraId="649B6B2C" w14:textId="77777777" w:rsidR="005B0788" w:rsidRDefault="005B0788">
            <w:pPr>
              <w:pStyle w:val="TAL"/>
              <w:rPr>
                <w:szCs w:val="18"/>
              </w:rPr>
            </w:pPr>
          </w:p>
        </w:tc>
      </w:tr>
    </w:tbl>
    <w:p w14:paraId="680DBD89" w14:textId="77777777" w:rsidR="005B0788" w:rsidRDefault="005B0788">
      <w:pPr>
        <w:rPr>
          <w:lang w:eastAsia="zh-CN"/>
        </w:rPr>
      </w:pPr>
    </w:p>
    <w:p w14:paraId="722D0E21" w14:textId="77777777" w:rsidR="005B0788" w:rsidRDefault="00000000">
      <w:pPr>
        <w:pStyle w:val="Heading4"/>
      </w:pPr>
      <w:bookmarkStart w:id="1206" w:name="_Toc162005650"/>
      <w:bookmarkStart w:id="1207" w:name="_Toc97197201"/>
      <w:bookmarkStart w:id="1208" w:name="_Toc93879061"/>
      <w:bookmarkStart w:id="1209" w:name="_Toc96996795"/>
      <w:r>
        <w:t>9.1.5.2</w:t>
      </w:r>
      <w:r>
        <w:tab/>
        <w:t>Structured data types</w:t>
      </w:r>
      <w:bookmarkEnd w:id="1206"/>
      <w:bookmarkEnd w:id="1207"/>
      <w:bookmarkEnd w:id="1208"/>
      <w:bookmarkEnd w:id="1209"/>
    </w:p>
    <w:p w14:paraId="4583EE44" w14:textId="77777777" w:rsidR="005B0788" w:rsidRDefault="00000000">
      <w:pPr>
        <w:pStyle w:val="Heading5"/>
      </w:pPr>
      <w:bookmarkStart w:id="1210" w:name="_Toc93879062"/>
      <w:bookmarkStart w:id="1211" w:name="_Toc96996796"/>
      <w:bookmarkStart w:id="1212" w:name="_Toc97197202"/>
      <w:bookmarkStart w:id="1213" w:name="_Toc162005651"/>
      <w:r>
        <w:t>9.1.5.2.1</w:t>
      </w:r>
      <w:r>
        <w:tab/>
        <w:t>Introduction</w:t>
      </w:r>
      <w:bookmarkEnd w:id="1210"/>
      <w:bookmarkEnd w:id="1211"/>
      <w:bookmarkEnd w:id="1212"/>
      <w:bookmarkEnd w:id="1213"/>
    </w:p>
    <w:p w14:paraId="71587E4B" w14:textId="77777777" w:rsidR="005B0788" w:rsidRDefault="00000000">
      <w:pPr>
        <w:pStyle w:val="Heading5"/>
      </w:pPr>
      <w:bookmarkStart w:id="1214" w:name="_Toc162005652"/>
      <w:bookmarkStart w:id="1215" w:name="_Toc96996797"/>
      <w:bookmarkStart w:id="1216" w:name="_Toc93879063"/>
      <w:bookmarkStart w:id="1217" w:name="_Toc97197203"/>
      <w:r>
        <w:t>9.1.5.2.2</w:t>
      </w:r>
      <w:r>
        <w:tab/>
        <w:t>Type: L3gMessageDelivery</w:t>
      </w:r>
      <w:bookmarkEnd w:id="1214"/>
      <w:bookmarkEnd w:id="1215"/>
      <w:bookmarkEnd w:id="1216"/>
      <w:bookmarkEnd w:id="1217"/>
    </w:p>
    <w:p w14:paraId="6AF1EA0C" w14:textId="77777777" w:rsidR="005B0788"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5FF38D0" w14:textId="77777777">
        <w:trPr>
          <w:jc w:val="center"/>
        </w:trPr>
        <w:tc>
          <w:tcPr>
            <w:tcW w:w="1430" w:type="dxa"/>
            <w:shd w:val="clear" w:color="auto" w:fill="C0C0C0"/>
          </w:tcPr>
          <w:p w14:paraId="5DACB04A" w14:textId="77777777" w:rsidR="005B0788" w:rsidRDefault="00000000">
            <w:pPr>
              <w:pStyle w:val="TAH"/>
            </w:pPr>
            <w:r>
              <w:t>Attribute name</w:t>
            </w:r>
          </w:p>
        </w:tc>
        <w:tc>
          <w:tcPr>
            <w:tcW w:w="1006" w:type="dxa"/>
            <w:shd w:val="clear" w:color="auto" w:fill="C0C0C0"/>
          </w:tcPr>
          <w:p w14:paraId="44F3F04F" w14:textId="77777777" w:rsidR="005B0788" w:rsidRDefault="00000000">
            <w:pPr>
              <w:pStyle w:val="TAH"/>
            </w:pPr>
            <w:r>
              <w:t>Data type</w:t>
            </w:r>
          </w:p>
        </w:tc>
        <w:tc>
          <w:tcPr>
            <w:tcW w:w="425" w:type="dxa"/>
            <w:shd w:val="clear" w:color="auto" w:fill="C0C0C0"/>
          </w:tcPr>
          <w:p w14:paraId="5D56CFFA" w14:textId="77777777" w:rsidR="005B0788" w:rsidRDefault="00000000">
            <w:pPr>
              <w:pStyle w:val="TAH"/>
            </w:pPr>
            <w:r>
              <w:t>P</w:t>
            </w:r>
          </w:p>
        </w:tc>
        <w:tc>
          <w:tcPr>
            <w:tcW w:w="1368" w:type="dxa"/>
            <w:shd w:val="clear" w:color="auto" w:fill="C0C0C0"/>
          </w:tcPr>
          <w:p w14:paraId="66759C62" w14:textId="77777777" w:rsidR="005B0788" w:rsidRDefault="00000000">
            <w:pPr>
              <w:pStyle w:val="TAH"/>
            </w:pPr>
            <w:r>
              <w:t>Cardinality</w:t>
            </w:r>
          </w:p>
        </w:tc>
        <w:tc>
          <w:tcPr>
            <w:tcW w:w="3438" w:type="dxa"/>
            <w:shd w:val="clear" w:color="auto" w:fill="C0C0C0"/>
          </w:tcPr>
          <w:p w14:paraId="48FD5163" w14:textId="77777777" w:rsidR="005B0788" w:rsidRDefault="00000000">
            <w:pPr>
              <w:pStyle w:val="TAH"/>
            </w:pPr>
            <w:r>
              <w:t>Description</w:t>
            </w:r>
          </w:p>
        </w:tc>
        <w:tc>
          <w:tcPr>
            <w:tcW w:w="1998" w:type="dxa"/>
            <w:shd w:val="clear" w:color="auto" w:fill="C0C0C0"/>
          </w:tcPr>
          <w:p w14:paraId="3928317C" w14:textId="77777777" w:rsidR="005B0788" w:rsidRDefault="00000000">
            <w:pPr>
              <w:pStyle w:val="TAH"/>
            </w:pPr>
            <w:r>
              <w:t>Applicability</w:t>
            </w:r>
          </w:p>
        </w:tc>
      </w:tr>
      <w:tr w:rsidR="005B0788" w14:paraId="4621287A" w14:textId="77777777">
        <w:trPr>
          <w:jc w:val="center"/>
        </w:trPr>
        <w:tc>
          <w:tcPr>
            <w:tcW w:w="1430" w:type="dxa"/>
            <w:shd w:val="clear" w:color="auto" w:fill="FFFFFF" w:themeFill="background1"/>
          </w:tcPr>
          <w:p w14:paraId="3B336A71" w14:textId="77777777" w:rsidR="005B0788" w:rsidRDefault="00000000">
            <w:pPr>
              <w:pStyle w:val="TAL"/>
            </w:pPr>
            <w:proofErr w:type="spellStart"/>
            <w:r>
              <w:t>oriAddr</w:t>
            </w:r>
            <w:proofErr w:type="spellEnd"/>
          </w:p>
        </w:tc>
        <w:tc>
          <w:tcPr>
            <w:tcW w:w="1006" w:type="dxa"/>
            <w:shd w:val="clear" w:color="auto" w:fill="FFFFFF" w:themeFill="background1"/>
          </w:tcPr>
          <w:p w14:paraId="3E873396" w14:textId="77777777" w:rsidR="005B0788" w:rsidRDefault="00000000">
            <w:pPr>
              <w:pStyle w:val="TAL"/>
            </w:pPr>
            <w:r>
              <w:t>Address</w:t>
            </w:r>
          </w:p>
        </w:tc>
        <w:tc>
          <w:tcPr>
            <w:tcW w:w="425" w:type="dxa"/>
            <w:shd w:val="clear" w:color="auto" w:fill="FFFFFF" w:themeFill="background1"/>
          </w:tcPr>
          <w:p w14:paraId="63D2E6B8" w14:textId="77777777" w:rsidR="005B0788" w:rsidRDefault="00000000">
            <w:pPr>
              <w:pStyle w:val="TAC"/>
            </w:pPr>
            <w:r>
              <w:t>M</w:t>
            </w:r>
          </w:p>
        </w:tc>
        <w:tc>
          <w:tcPr>
            <w:tcW w:w="1368" w:type="dxa"/>
            <w:shd w:val="clear" w:color="auto" w:fill="FFFFFF" w:themeFill="background1"/>
          </w:tcPr>
          <w:p w14:paraId="2CEA09E5" w14:textId="77777777" w:rsidR="005B0788" w:rsidRDefault="00000000">
            <w:pPr>
              <w:pStyle w:val="TAL"/>
            </w:pPr>
            <w:r>
              <w:t>1</w:t>
            </w:r>
          </w:p>
        </w:tc>
        <w:tc>
          <w:tcPr>
            <w:tcW w:w="3438" w:type="dxa"/>
            <w:shd w:val="clear" w:color="auto" w:fill="FFFFFF" w:themeFill="background1"/>
          </w:tcPr>
          <w:p w14:paraId="298A62FF" w14:textId="77777777" w:rsidR="005B0788" w:rsidRDefault="00000000">
            <w:pPr>
              <w:pStyle w:val="TAL"/>
              <w:rPr>
                <w:szCs w:val="18"/>
              </w:rPr>
            </w:pPr>
            <w:r>
              <w:rPr>
                <w:szCs w:val="18"/>
              </w:rPr>
              <w:t>The service identity of the originating MSGin5G Client or the originating Application Server.</w:t>
            </w:r>
          </w:p>
          <w:p w14:paraId="3D048B15" w14:textId="77777777" w:rsidR="005B0788"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7258722D" w14:textId="77777777" w:rsidR="005B0788" w:rsidRDefault="005B0788">
            <w:pPr>
              <w:pStyle w:val="TAL"/>
            </w:pPr>
          </w:p>
        </w:tc>
      </w:tr>
      <w:tr w:rsidR="005B0788" w14:paraId="4A40D0AD" w14:textId="77777777">
        <w:trPr>
          <w:jc w:val="center"/>
        </w:trPr>
        <w:tc>
          <w:tcPr>
            <w:tcW w:w="1430" w:type="dxa"/>
            <w:shd w:val="clear" w:color="auto" w:fill="FFFFFF" w:themeFill="background1"/>
          </w:tcPr>
          <w:p w14:paraId="011A9B2E" w14:textId="77777777" w:rsidR="005B0788" w:rsidRDefault="00000000">
            <w:pPr>
              <w:pStyle w:val="TAL"/>
            </w:pPr>
            <w:proofErr w:type="spellStart"/>
            <w:r>
              <w:t>destAddr</w:t>
            </w:r>
            <w:proofErr w:type="spellEnd"/>
          </w:p>
        </w:tc>
        <w:tc>
          <w:tcPr>
            <w:tcW w:w="1006" w:type="dxa"/>
            <w:shd w:val="clear" w:color="auto" w:fill="FFFFFF" w:themeFill="background1"/>
          </w:tcPr>
          <w:p w14:paraId="74BFD26E" w14:textId="77777777" w:rsidR="005B0788" w:rsidRDefault="00000000">
            <w:pPr>
              <w:pStyle w:val="TAL"/>
            </w:pPr>
            <w:r>
              <w:t>Address</w:t>
            </w:r>
          </w:p>
        </w:tc>
        <w:tc>
          <w:tcPr>
            <w:tcW w:w="425" w:type="dxa"/>
            <w:shd w:val="clear" w:color="auto" w:fill="FFFFFF" w:themeFill="background1"/>
          </w:tcPr>
          <w:p w14:paraId="7DF8B1EE" w14:textId="77777777" w:rsidR="005B0788" w:rsidRDefault="00000000">
            <w:pPr>
              <w:pStyle w:val="TAC"/>
            </w:pPr>
            <w:r>
              <w:t>M</w:t>
            </w:r>
          </w:p>
        </w:tc>
        <w:tc>
          <w:tcPr>
            <w:tcW w:w="1368" w:type="dxa"/>
            <w:shd w:val="clear" w:color="auto" w:fill="FFFFFF" w:themeFill="background1"/>
          </w:tcPr>
          <w:p w14:paraId="48CEF976" w14:textId="77777777" w:rsidR="005B0788" w:rsidRDefault="00000000">
            <w:pPr>
              <w:pStyle w:val="TAL"/>
            </w:pPr>
            <w:r>
              <w:t>1</w:t>
            </w:r>
          </w:p>
        </w:tc>
        <w:tc>
          <w:tcPr>
            <w:tcW w:w="3438" w:type="dxa"/>
            <w:shd w:val="clear" w:color="auto" w:fill="FFFFFF" w:themeFill="background1"/>
          </w:tcPr>
          <w:p w14:paraId="47450367" w14:textId="77777777" w:rsidR="005B0788"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3DA05099" w14:textId="77777777" w:rsidR="005B0788" w:rsidRDefault="005B0788">
            <w:pPr>
              <w:pStyle w:val="TAL"/>
            </w:pPr>
          </w:p>
        </w:tc>
      </w:tr>
      <w:tr w:rsidR="005B0788" w14:paraId="3E78958B" w14:textId="77777777">
        <w:trPr>
          <w:jc w:val="center"/>
        </w:trPr>
        <w:tc>
          <w:tcPr>
            <w:tcW w:w="1430" w:type="dxa"/>
          </w:tcPr>
          <w:p w14:paraId="3392678C" w14:textId="77777777" w:rsidR="005B0788" w:rsidRDefault="00000000">
            <w:pPr>
              <w:pStyle w:val="TAL"/>
            </w:pPr>
            <w:proofErr w:type="spellStart"/>
            <w:r>
              <w:t>appId</w:t>
            </w:r>
            <w:proofErr w:type="spellEnd"/>
          </w:p>
        </w:tc>
        <w:tc>
          <w:tcPr>
            <w:tcW w:w="1006" w:type="dxa"/>
          </w:tcPr>
          <w:p w14:paraId="129B3284" w14:textId="77777777" w:rsidR="005B0788" w:rsidRDefault="00000000">
            <w:pPr>
              <w:pStyle w:val="TAL"/>
            </w:pPr>
            <w:r>
              <w:t>string</w:t>
            </w:r>
          </w:p>
        </w:tc>
        <w:tc>
          <w:tcPr>
            <w:tcW w:w="425" w:type="dxa"/>
          </w:tcPr>
          <w:p w14:paraId="66ED9E75" w14:textId="77777777" w:rsidR="005B0788" w:rsidRDefault="00000000">
            <w:pPr>
              <w:pStyle w:val="TAC"/>
            </w:pPr>
            <w:r>
              <w:t>O</w:t>
            </w:r>
          </w:p>
        </w:tc>
        <w:tc>
          <w:tcPr>
            <w:tcW w:w="1368" w:type="dxa"/>
          </w:tcPr>
          <w:p w14:paraId="44E4EAA9" w14:textId="77777777" w:rsidR="005B0788" w:rsidRDefault="00000000">
            <w:pPr>
              <w:pStyle w:val="TAL"/>
            </w:pPr>
            <w:r>
              <w:t>0..1</w:t>
            </w:r>
          </w:p>
        </w:tc>
        <w:tc>
          <w:tcPr>
            <w:tcW w:w="3438" w:type="dxa"/>
          </w:tcPr>
          <w:p w14:paraId="1D0B2E69" w14:textId="77777777" w:rsidR="005B0788"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10043E4" w14:textId="77777777" w:rsidR="005B0788"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12396230" w14:textId="77777777" w:rsidR="005B0788" w:rsidRDefault="005B0788">
            <w:pPr>
              <w:pStyle w:val="TAL"/>
              <w:rPr>
                <w:szCs w:val="18"/>
              </w:rPr>
            </w:pPr>
          </w:p>
        </w:tc>
      </w:tr>
      <w:tr w:rsidR="005B0788" w14:paraId="15D91C89" w14:textId="77777777">
        <w:trPr>
          <w:jc w:val="center"/>
        </w:trPr>
        <w:tc>
          <w:tcPr>
            <w:tcW w:w="1430" w:type="dxa"/>
          </w:tcPr>
          <w:p w14:paraId="330DC1A0" w14:textId="77777777" w:rsidR="005B0788" w:rsidRDefault="00000000">
            <w:pPr>
              <w:pStyle w:val="TAL"/>
            </w:pPr>
            <w:proofErr w:type="spellStart"/>
            <w:r>
              <w:t>msgId</w:t>
            </w:r>
            <w:proofErr w:type="spellEnd"/>
          </w:p>
        </w:tc>
        <w:tc>
          <w:tcPr>
            <w:tcW w:w="1006" w:type="dxa"/>
          </w:tcPr>
          <w:p w14:paraId="31C9DF95" w14:textId="77777777" w:rsidR="005B0788" w:rsidRDefault="00000000">
            <w:pPr>
              <w:pStyle w:val="TAL"/>
            </w:pPr>
            <w:r>
              <w:t>string</w:t>
            </w:r>
          </w:p>
        </w:tc>
        <w:tc>
          <w:tcPr>
            <w:tcW w:w="425" w:type="dxa"/>
          </w:tcPr>
          <w:p w14:paraId="28932368" w14:textId="77777777" w:rsidR="005B0788" w:rsidRDefault="00000000">
            <w:pPr>
              <w:pStyle w:val="TAC"/>
            </w:pPr>
            <w:r>
              <w:t>M</w:t>
            </w:r>
          </w:p>
        </w:tc>
        <w:tc>
          <w:tcPr>
            <w:tcW w:w="1368" w:type="dxa"/>
          </w:tcPr>
          <w:p w14:paraId="2FC2232D" w14:textId="77777777" w:rsidR="005B0788" w:rsidRDefault="00000000">
            <w:pPr>
              <w:pStyle w:val="TAL"/>
            </w:pPr>
            <w:r>
              <w:t>1</w:t>
            </w:r>
          </w:p>
        </w:tc>
        <w:tc>
          <w:tcPr>
            <w:tcW w:w="3438" w:type="dxa"/>
          </w:tcPr>
          <w:p w14:paraId="45CC3962" w14:textId="77777777" w:rsidR="005B0788" w:rsidRDefault="00000000">
            <w:pPr>
              <w:pStyle w:val="TAL"/>
              <w:rPr>
                <w:szCs w:val="18"/>
              </w:rPr>
            </w:pPr>
            <w:r>
              <w:rPr>
                <w:szCs w:val="18"/>
              </w:rPr>
              <w:t>Unique identifier of this message.</w:t>
            </w:r>
          </w:p>
          <w:p w14:paraId="46C23BBE" w14:textId="77777777" w:rsidR="005B0788" w:rsidRDefault="00000000">
            <w:pPr>
              <w:pStyle w:val="TAL"/>
              <w:rPr>
                <w:szCs w:val="18"/>
              </w:rPr>
            </w:pPr>
            <w:r>
              <w:rPr>
                <w:szCs w:val="18"/>
              </w:rPr>
              <w:t>This IE is copied from the associated inbound message request</w:t>
            </w:r>
          </w:p>
        </w:tc>
        <w:tc>
          <w:tcPr>
            <w:tcW w:w="1998" w:type="dxa"/>
          </w:tcPr>
          <w:p w14:paraId="247ACB61" w14:textId="77777777" w:rsidR="005B0788" w:rsidRDefault="005B0788">
            <w:pPr>
              <w:pStyle w:val="TAL"/>
              <w:rPr>
                <w:szCs w:val="18"/>
              </w:rPr>
            </w:pPr>
          </w:p>
        </w:tc>
      </w:tr>
      <w:tr w:rsidR="005B0788" w14:paraId="685394A1" w14:textId="77777777">
        <w:trPr>
          <w:jc w:val="center"/>
        </w:trPr>
        <w:tc>
          <w:tcPr>
            <w:tcW w:w="1430" w:type="dxa"/>
          </w:tcPr>
          <w:p w14:paraId="45287482" w14:textId="77777777" w:rsidR="005B0788" w:rsidRDefault="00000000">
            <w:pPr>
              <w:pStyle w:val="TAL"/>
              <w:rPr>
                <w:lang w:eastAsia="zh-CN"/>
              </w:rPr>
            </w:pPr>
            <w:proofErr w:type="spellStart"/>
            <w:r>
              <w:rPr>
                <w:lang w:eastAsia="zh-CN"/>
              </w:rPr>
              <w:t>d</w:t>
            </w:r>
            <w:r>
              <w:t>elivStReq</w:t>
            </w:r>
            <w:r>
              <w:rPr>
                <w:lang w:eastAsia="zh-CN"/>
              </w:rPr>
              <w:t>Ind</w:t>
            </w:r>
            <w:proofErr w:type="spellEnd"/>
          </w:p>
        </w:tc>
        <w:tc>
          <w:tcPr>
            <w:tcW w:w="1006" w:type="dxa"/>
          </w:tcPr>
          <w:p w14:paraId="3C0A76AB" w14:textId="77777777" w:rsidR="005B0788" w:rsidRDefault="00000000">
            <w:pPr>
              <w:pStyle w:val="TAL"/>
            </w:pPr>
            <w:proofErr w:type="spellStart"/>
            <w:r>
              <w:t>boolean</w:t>
            </w:r>
            <w:proofErr w:type="spellEnd"/>
          </w:p>
        </w:tc>
        <w:tc>
          <w:tcPr>
            <w:tcW w:w="425" w:type="dxa"/>
          </w:tcPr>
          <w:p w14:paraId="787756FC" w14:textId="77777777" w:rsidR="005B0788" w:rsidRDefault="00000000">
            <w:pPr>
              <w:pStyle w:val="TAC"/>
            </w:pPr>
            <w:r>
              <w:t>O</w:t>
            </w:r>
          </w:p>
        </w:tc>
        <w:tc>
          <w:tcPr>
            <w:tcW w:w="1368" w:type="dxa"/>
          </w:tcPr>
          <w:p w14:paraId="1550EBB9" w14:textId="77777777" w:rsidR="005B0788" w:rsidRDefault="00000000">
            <w:pPr>
              <w:pStyle w:val="TAL"/>
            </w:pPr>
            <w:r>
              <w:t>0..1</w:t>
            </w:r>
          </w:p>
        </w:tc>
        <w:tc>
          <w:tcPr>
            <w:tcW w:w="3438" w:type="dxa"/>
          </w:tcPr>
          <w:p w14:paraId="5C6FDA84" w14:textId="77777777" w:rsidR="005B0788" w:rsidRDefault="00000000">
            <w:pPr>
              <w:pStyle w:val="TAL"/>
              <w:rPr>
                <w:szCs w:val="18"/>
              </w:rPr>
            </w:pPr>
            <w:r>
              <w:rPr>
                <w:szCs w:val="18"/>
              </w:rPr>
              <w:t>Indicates if delivery acknowledgement from the recipient is requested.</w:t>
            </w:r>
          </w:p>
          <w:p w14:paraId="4A1EF0A4" w14:textId="77777777" w:rsidR="005B0788" w:rsidRDefault="00000000">
            <w:pPr>
              <w:pStyle w:val="TAL"/>
              <w:rPr>
                <w:szCs w:val="18"/>
                <w:lang w:eastAsia="zh-CN"/>
              </w:rPr>
            </w:pPr>
            <w:r>
              <w:rPr>
                <w:szCs w:val="18"/>
              </w:rPr>
              <w:t>This IE is copied from the associated inbound message.</w:t>
            </w:r>
          </w:p>
          <w:p w14:paraId="200292A1" w14:textId="77777777" w:rsidR="005B07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1DBFF62B" w14:textId="77777777" w:rsidR="005B0788" w:rsidRDefault="005B0788">
            <w:pPr>
              <w:pStyle w:val="TAL"/>
              <w:rPr>
                <w:szCs w:val="18"/>
              </w:rPr>
            </w:pPr>
          </w:p>
        </w:tc>
      </w:tr>
      <w:tr w:rsidR="005B0788" w14:paraId="5A0482C5" w14:textId="77777777">
        <w:trPr>
          <w:jc w:val="center"/>
        </w:trPr>
        <w:tc>
          <w:tcPr>
            <w:tcW w:w="1430" w:type="dxa"/>
          </w:tcPr>
          <w:p w14:paraId="6979C97D" w14:textId="77777777" w:rsidR="005B0788" w:rsidRDefault="00000000">
            <w:pPr>
              <w:pStyle w:val="TAL"/>
            </w:pPr>
            <w:r>
              <w:t>payload</w:t>
            </w:r>
          </w:p>
        </w:tc>
        <w:tc>
          <w:tcPr>
            <w:tcW w:w="1006" w:type="dxa"/>
          </w:tcPr>
          <w:p w14:paraId="0033BAEC" w14:textId="77777777" w:rsidR="005B0788" w:rsidRDefault="00000000">
            <w:pPr>
              <w:pStyle w:val="TAL"/>
            </w:pPr>
            <w:r>
              <w:t>string</w:t>
            </w:r>
          </w:p>
        </w:tc>
        <w:tc>
          <w:tcPr>
            <w:tcW w:w="425" w:type="dxa"/>
          </w:tcPr>
          <w:p w14:paraId="5B96A289" w14:textId="77777777" w:rsidR="005B0788" w:rsidRDefault="00000000">
            <w:pPr>
              <w:pStyle w:val="TAC"/>
            </w:pPr>
            <w:r>
              <w:t>O</w:t>
            </w:r>
          </w:p>
        </w:tc>
        <w:tc>
          <w:tcPr>
            <w:tcW w:w="1368" w:type="dxa"/>
          </w:tcPr>
          <w:p w14:paraId="3CE64174" w14:textId="77777777" w:rsidR="005B0788" w:rsidRDefault="00000000">
            <w:pPr>
              <w:pStyle w:val="TAL"/>
            </w:pPr>
            <w:r>
              <w:t>0..1</w:t>
            </w:r>
          </w:p>
        </w:tc>
        <w:tc>
          <w:tcPr>
            <w:tcW w:w="3438" w:type="dxa"/>
          </w:tcPr>
          <w:p w14:paraId="6869E5A4" w14:textId="77777777" w:rsidR="005B0788" w:rsidRDefault="00000000">
            <w:pPr>
              <w:pStyle w:val="TAL"/>
              <w:rPr>
                <w:szCs w:val="18"/>
              </w:rPr>
            </w:pPr>
            <w:r>
              <w:rPr>
                <w:szCs w:val="18"/>
              </w:rPr>
              <w:t>Payload of the message.</w:t>
            </w:r>
          </w:p>
          <w:p w14:paraId="419BB100" w14:textId="77777777" w:rsidR="005B0788" w:rsidRDefault="00000000">
            <w:pPr>
              <w:pStyle w:val="TAL"/>
              <w:rPr>
                <w:szCs w:val="18"/>
              </w:rPr>
            </w:pPr>
            <w:r>
              <w:rPr>
                <w:szCs w:val="18"/>
              </w:rPr>
              <w:t>This IE is copied from the associated inbound message.</w:t>
            </w:r>
          </w:p>
        </w:tc>
        <w:tc>
          <w:tcPr>
            <w:tcW w:w="1998" w:type="dxa"/>
          </w:tcPr>
          <w:p w14:paraId="0CE22079" w14:textId="77777777" w:rsidR="005B0788" w:rsidRDefault="005B0788">
            <w:pPr>
              <w:pStyle w:val="TAL"/>
              <w:rPr>
                <w:szCs w:val="18"/>
              </w:rPr>
            </w:pPr>
          </w:p>
        </w:tc>
      </w:tr>
      <w:tr w:rsidR="005B0788" w14:paraId="4B835227" w14:textId="77777777">
        <w:trPr>
          <w:jc w:val="center"/>
        </w:trPr>
        <w:tc>
          <w:tcPr>
            <w:tcW w:w="1430" w:type="dxa"/>
          </w:tcPr>
          <w:p w14:paraId="7A199DF9" w14:textId="77777777" w:rsidR="005B0788" w:rsidRDefault="00000000">
            <w:pPr>
              <w:pStyle w:val="TAL"/>
              <w:rPr>
                <w:lang w:eastAsia="zh-CN"/>
              </w:rPr>
            </w:pPr>
            <w:proofErr w:type="spellStart"/>
            <w:r>
              <w:t>seg</w:t>
            </w:r>
            <w:r>
              <w:rPr>
                <w:lang w:eastAsia="zh-CN"/>
              </w:rPr>
              <w:t>Ind</w:t>
            </w:r>
            <w:proofErr w:type="spellEnd"/>
          </w:p>
        </w:tc>
        <w:tc>
          <w:tcPr>
            <w:tcW w:w="1006" w:type="dxa"/>
          </w:tcPr>
          <w:p w14:paraId="43CE5490" w14:textId="77777777" w:rsidR="005B0788" w:rsidRDefault="00000000">
            <w:pPr>
              <w:pStyle w:val="TAL"/>
            </w:pPr>
            <w:proofErr w:type="spellStart"/>
            <w:r>
              <w:t>boolean</w:t>
            </w:r>
            <w:proofErr w:type="spellEnd"/>
          </w:p>
        </w:tc>
        <w:tc>
          <w:tcPr>
            <w:tcW w:w="425" w:type="dxa"/>
          </w:tcPr>
          <w:p w14:paraId="5D8F02EF" w14:textId="77777777" w:rsidR="005B0788" w:rsidRDefault="00000000">
            <w:pPr>
              <w:pStyle w:val="TAC"/>
            </w:pPr>
            <w:r>
              <w:t>O</w:t>
            </w:r>
          </w:p>
        </w:tc>
        <w:tc>
          <w:tcPr>
            <w:tcW w:w="1368" w:type="dxa"/>
          </w:tcPr>
          <w:p w14:paraId="527076DF" w14:textId="77777777" w:rsidR="005B0788" w:rsidRDefault="00000000">
            <w:pPr>
              <w:pStyle w:val="TAL"/>
            </w:pPr>
            <w:r>
              <w:t>0..1</w:t>
            </w:r>
          </w:p>
        </w:tc>
        <w:tc>
          <w:tcPr>
            <w:tcW w:w="3438" w:type="dxa"/>
          </w:tcPr>
          <w:p w14:paraId="3F8D2001" w14:textId="77777777" w:rsidR="005B0788" w:rsidRDefault="00000000">
            <w:pPr>
              <w:pStyle w:val="TAL"/>
              <w:rPr>
                <w:szCs w:val="18"/>
                <w:lang w:eastAsia="zh-CN"/>
              </w:rPr>
            </w:pPr>
            <w:r>
              <w:rPr>
                <w:szCs w:val="18"/>
              </w:rPr>
              <w:t>Indicates this message is part of a segmented message.</w:t>
            </w:r>
          </w:p>
          <w:p w14:paraId="24119BC9" w14:textId="77777777" w:rsidR="005B078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2922431" w14:textId="77777777" w:rsidR="005B0788" w:rsidRDefault="005B0788">
            <w:pPr>
              <w:pStyle w:val="TAL"/>
              <w:rPr>
                <w:szCs w:val="18"/>
              </w:rPr>
            </w:pPr>
          </w:p>
        </w:tc>
      </w:tr>
      <w:tr w:rsidR="005B0788" w14:paraId="24F9D8CE" w14:textId="77777777">
        <w:trPr>
          <w:jc w:val="center"/>
        </w:trPr>
        <w:tc>
          <w:tcPr>
            <w:tcW w:w="1430" w:type="dxa"/>
          </w:tcPr>
          <w:p w14:paraId="07F380A8" w14:textId="77777777" w:rsidR="005B0788" w:rsidRDefault="00000000">
            <w:pPr>
              <w:pStyle w:val="TAL"/>
            </w:pPr>
            <w:proofErr w:type="spellStart"/>
            <w:r>
              <w:t>segParams</w:t>
            </w:r>
            <w:proofErr w:type="spellEnd"/>
          </w:p>
        </w:tc>
        <w:tc>
          <w:tcPr>
            <w:tcW w:w="1006" w:type="dxa"/>
          </w:tcPr>
          <w:p w14:paraId="239B6262" w14:textId="77777777" w:rsidR="005B0788" w:rsidRDefault="00000000">
            <w:pPr>
              <w:pStyle w:val="TAL"/>
            </w:pPr>
            <w:proofErr w:type="spellStart"/>
            <w:r>
              <w:t>MessageSegmentPa</w:t>
            </w:r>
            <w:r>
              <w:rPr>
                <w:lang w:eastAsia="zh-CN"/>
              </w:rPr>
              <w:t>r</w:t>
            </w:r>
            <w:r>
              <w:t>ameters</w:t>
            </w:r>
            <w:proofErr w:type="spellEnd"/>
          </w:p>
        </w:tc>
        <w:tc>
          <w:tcPr>
            <w:tcW w:w="425" w:type="dxa"/>
          </w:tcPr>
          <w:p w14:paraId="1B1A09AB" w14:textId="77777777" w:rsidR="005B0788" w:rsidRDefault="00000000">
            <w:pPr>
              <w:pStyle w:val="TAC"/>
            </w:pPr>
            <w:r>
              <w:t>O</w:t>
            </w:r>
          </w:p>
        </w:tc>
        <w:tc>
          <w:tcPr>
            <w:tcW w:w="1368" w:type="dxa"/>
          </w:tcPr>
          <w:p w14:paraId="50F1A436" w14:textId="77777777" w:rsidR="005B0788" w:rsidRDefault="00000000">
            <w:pPr>
              <w:pStyle w:val="TAL"/>
            </w:pPr>
            <w:r>
              <w:t>0..1</w:t>
            </w:r>
          </w:p>
        </w:tc>
        <w:tc>
          <w:tcPr>
            <w:tcW w:w="3438" w:type="dxa"/>
          </w:tcPr>
          <w:p w14:paraId="61358335" w14:textId="77777777" w:rsidR="005B0788" w:rsidRDefault="00000000">
            <w:pPr>
              <w:pStyle w:val="TAL"/>
              <w:rPr>
                <w:szCs w:val="18"/>
              </w:rPr>
            </w:pPr>
            <w:r>
              <w:rPr>
                <w:szCs w:val="18"/>
              </w:rPr>
              <w:t>The message segment parameters.</w:t>
            </w:r>
          </w:p>
          <w:p w14:paraId="5CF76F0E" w14:textId="77777777" w:rsidR="005B0788" w:rsidRDefault="00000000">
            <w:pPr>
              <w:pStyle w:val="TAL"/>
              <w:rPr>
                <w:szCs w:val="18"/>
              </w:rPr>
            </w:pPr>
            <w:r>
              <w:rPr>
                <w:szCs w:val="18"/>
              </w:rPr>
              <w:t xml:space="preserve">This IE shall be included only if the value of </w:t>
            </w:r>
            <w:proofErr w:type="spellStart"/>
            <w:r>
              <w:t>seg</w:t>
            </w:r>
            <w:r>
              <w:rPr>
                <w:lang w:eastAsia="zh-CN"/>
              </w:rPr>
              <w:t>Ind</w:t>
            </w:r>
            <w:proofErr w:type="spellEnd"/>
            <w:r>
              <w:t xml:space="preserve"> is true</w:t>
            </w:r>
            <w:r>
              <w:rPr>
                <w:szCs w:val="18"/>
              </w:rPr>
              <w:t xml:space="preserve"> to indicate that </w:t>
            </w:r>
            <w:r>
              <w:t>message Segment</w:t>
            </w:r>
            <w:r>
              <w:rPr>
                <w:szCs w:val="18"/>
              </w:rPr>
              <w:t xml:space="preserve"> services are requested.</w:t>
            </w:r>
          </w:p>
        </w:tc>
        <w:tc>
          <w:tcPr>
            <w:tcW w:w="1998" w:type="dxa"/>
          </w:tcPr>
          <w:p w14:paraId="1B6C4E05" w14:textId="77777777" w:rsidR="005B0788" w:rsidRDefault="005B0788">
            <w:pPr>
              <w:pStyle w:val="TAL"/>
              <w:rPr>
                <w:szCs w:val="18"/>
              </w:rPr>
            </w:pPr>
          </w:p>
        </w:tc>
      </w:tr>
      <w:tr w:rsidR="005B0788" w14:paraId="18749721" w14:textId="77777777">
        <w:trPr>
          <w:jc w:val="center"/>
        </w:trPr>
        <w:tc>
          <w:tcPr>
            <w:tcW w:w="9665" w:type="dxa"/>
            <w:gridSpan w:val="6"/>
          </w:tcPr>
          <w:p w14:paraId="1FFF1926" w14:textId="77777777" w:rsidR="005B0788" w:rsidRDefault="00000000">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4BD69C0A" w14:textId="77777777" w:rsidR="005B0788" w:rsidRDefault="005B0788">
      <w:bookmarkStart w:id="1218" w:name="_Toc96996798"/>
      <w:bookmarkStart w:id="1219" w:name="_Toc93879064"/>
    </w:p>
    <w:p w14:paraId="032CF750" w14:textId="77777777" w:rsidR="005B0788" w:rsidRDefault="00000000">
      <w:pPr>
        <w:pStyle w:val="Heading5"/>
      </w:pPr>
      <w:bookmarkStart w:id="1220" w:name="_Toc97197204"/>
      <w:bookmarkStart w:id="1221" w:name="_Toc162005653"/>
      <w:r>
        <w:t>9.1.5.2.3</w:t>
      </w:r>
      <w:r>
        <w:tab/>
        <w:t>Type: Address</w:t>
      </w:r>
      <w:bookmarkEnd w:id="1218"/>
      <w:bookmarkEnd w:id="1219"/>
      <w:bookmarkEnd w:id="1220"/>
      <w:bookmarkEnd w:id="1221"/>
    </w:p>
    <w:p w14:paraId="6F187D12" w14:textId="77777777" w:rsidR="005B0788"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167D24FE" w14:textId="77777777">
        <w:trPr>
          <w:jc w:val="center"/>
        </w:trPr>
        <w:tc>
          <w:tcPr>
            <w:tcW w:w="1430" w:type="dxa"/>
            <w:shd w:val="clear" w:color="auto" w:fill="C0C0C0"/>
          </w:tcPr>
          <w:p w14:paraId="1983008C" w14:textId="77777777" w:rsidR="005B0788" w:rsidRDefault="00000000">
            <w:pPr>
              <w:pStyle w:val="TAH"/>
            </w:pPr>
            <w:r>
              <w:t>Attribute name</w:t>
            </w:r>
          </w:p>
        </w:tc>
        <w:tc>
          <w:tcPr>
            <w:tcW w:w="1006" w:type="dxa"/>
            <w:shd w:val="clear" w:color="auto" w:fill="C0C0C0"/>
          </w:tcPr>
          <w:p w14:paraId="51B8BFB8" w14:textId="77777777" w:rsidR="005B0788" w:rsidRDefault="00000000">
            <w:pPr>
              <w:pStyle w:val="TAH"/>
            </w:pPr>
            <w:r>
              <w:t>Data type</w:t>
            </w:r>
          </w:p>
        </w:tc>
        <w:tc>
          <w:tcPr>
            <w:tcW w:w="425" w:type="dxa"/>
            <w:shd w:val="clear" w:color="auto" w:fill="C0C0C0"/>
          </w:tcPr>
          <w:p w14:paraId="379FCCE9" w14:textId="77777777" w:rsidR="005B0788" w:rsidRDefault="00000000">
            <w:pPr>
              <w:pStyle w:val="TAH"/>
            </w:pPr>
            <w:r>
              <w:t>P</w:t>
            </w:r>
          </w:p>
        </w:tc>
        <w:tc>
          <w:tcPr>
            <w:tcW w:w="1368" w:type="dxa"/>
            <w:shd w:val="clear" w:color="auto" w:fill="C0C0C0"/>
          </w:tcPr>
          <w:p w14:paraId="0884E309" w14:textId="77777777" w:rsidR="005B0788" w:rsidRDefault="00000000">
            <w:pPr>
              <w:pStyle w:val="TAH"/>
            </w:pPr>
            <w:r>
              <w:t>Cardinality</w:t>
            </w:r>
          </w:p>
        </w:tc>
        <w:tc>
          <w:tcPr>
            <w:tcW w:w="3438" w:type="dxa"/>
            <w:shd w:val="clear" w:color="auto" w:fill="C0C0C0"/>
          </w:tcPr>
          <w:p w14:paraId="6D068252" w14:textId="77777777" w:rsidR="005B0788" w:rsidRDefault="00000000">
            <w:pPr>
              <w:pStyle w:val="TAH"/>
              <w:rPr>
                <w:szCs w:val="18"/>
              </w:rPr>
            </w:pPr>
            <w:r>
              <w:rPr>
                <w:szCs w:val="18"/>
              </w:rPr>
              <w:t>Description</w:t>
            </w:r>
          </w:p>
        </w:tc>
        <w:tc>
          <w:tcPr>
            <w:tcW w:w="1998" w:type="dxa"/>
            <w:shd w:val="clear" w:color="auto" w:fill="C0C0C0"/>
          </w:tcPr>
          <w:p w14:paraId="2DC26A84" w14:textId="77777777" w:rsidR="005B0788" w:rsidRDefault="00000000">
            <w:pPr>
              <w:pStyle w:val="TAH"/>
              <w:rPr>
                <w:szCs w:val="18"/>
              </w:rPr>
            </w:pPr>
            <w:r>
              <w:t>Applicability</w:t>
            </w:r>
          </w:p>
        </w:tc>
      </w:tr>
      <w:tr w:rsidR="005B0788" w14:paraId="69BA90E7" w14:textId="77777777">
        <w:trPr>
          <w:jc w:val="center"/>
        </w:trPr>
        <w:tc>
          <w:tcPr>
            <w:tcW w:w="1430" w:type="dxa"/>
          </w:tcPr>
          <w:p w14:paraId="5A00F259" w14:textId="77777777" w:rsidR="005B0788" w:rsidRDefault="00000000">
            <w:pPr>
              <w:pStyle w:val="TAL"/>
            </w:pPr>
            <w:proofErr w:type="spellStart"/>
            <w:r>
              <w:t>addrType</w:t>
            </w:r>
            <w:proofErr w:type="spellEnd"/>
          </w:p>
        </w:tc>
        <w:tc>
          <w:tcPr>
            <w:tcW w:w="1006" w:type="dxa"/>
          </w:tcPr>
          <w:p w14:paraId="715E2482" w14:textId="77777777" w:rsidR="005B0788" w:rsidRDefault="00000000">
            <w:pPr>
              <w:pStyle w:val="TAL"/>
            </w:pPr>
            <w:proofErr w:type="spellStart"/>
            <w:r>
              <w:t>AddressType</w:t>
            </w:r>
            <w:proofErr w:type="spellEnd"/>
          </w:p>
        </w:tc>
        <w:tc>
          <w:tcPr>
            <w:tcW w:w="425" w:type="dxa"/>
          </w:tcPr>
          <w:p w14:paraId="43AB89CF" w14:textId="77777777" w:rsidR="005B0788" w:rsidRDefault="00000000">
            <w:pPr>
              <w:pStyle w:val="TAC"/>
            </w:pPr>
            <w:r>
              <w:t>M</w:t>
            </w:r>
          </w:p>
        </w:tc>
        <w:tc>
          <w:tcPr>
            <w:tcW w:w="1368" w:type="dxa"/>
          </w:tcPr>
          <w:p w14:paraId="26D2AA56" w14:textId="77777777" w:rsidR="005B0788" w:rsidRDefault="00000000">
            <w:pPr>
              <w:pStyle w:val="TAL"/>
            </w:pPr>
            <w:r>
              <w:t>1</w:t>
            </w:r>
          </w:p>
        </w:tc>
        <w:tc>
          <w:tcPr>
            <w:tcW w:w="3438" w:type="dxa"/>
          </w:tcPr>
          <w:p w14:paraId="7ADD5A70" w14:textId="77777777" w:rsidR="005B0788" w:rsidRDefault="00000000">
            <w:pPr>
              <w:pStyle w:val="TAL"/>
              <w:rPr>
                <w:szCs w:val="18"/>
              </w:rPr>
            </w:pPr>
            <w:r>
              <w:t>Represent the type of message request.</w:t>
            </w:r>
          </w:p>
        </w:tc>
        <w:tc>
          <w:tcPr>
            <w:tcW w:w="1998" w:type="dxa"/>
          </w:tcPr>
          <w:p w14:paraId="18E3798B" w14:textId="77777777" w:rsidR="005B0788" w:rsidRDefault="005B0788">
            <w:pPr>
              <w:pStyle w:val="TAL"/>
              <w:rPr>
                <w:szCs w:val="18"/>
              </w:rPr>
            </w:pPr>
          </w:p>
        </w:tc>
      </w:tr>
      <w:tr w:rsidR="005B0788" w14:paraId="6E96F260" w14:textId="77777777">
        <w:trPr>
          <w:jc w:val="center"/>
        </w:trPr>
        <w:tc>
          <w:tcPr>
            <w:tcW w:w="1430" w:type="dxa"/>
          </w:tcPr>
          <w:p w14:paraId="3555CBBB" w14:textId="77777777" w:rsidR="005B0788" w:rsidRDefault="00000000">
            <w:pPr>
              <w:pStyle w:val="TAL"/>
            </w:pPr>
            <w:proofErr w:type="spellStart"/>
            <w:r>
              <w:t>addr</w:t>
            </w:r>
            <w:proofErr w:type="spellEnd"/>
          </w:p>
        </w:tc>
        <w:tc>
          <w:tcPr>
            <w:tcW w:w="1006" w:type="dxa"/>
          </w:tcPr>
          <w:p w14:paraId="3775884C" w14:textId="77777777" w:rsidR="005B0788" w:rsidRDefault="00000000">
            <w:pPr>
              <w:pStyle w:val="TAL"/>
            </w:pPr>
            <w:r>
              <w:t>string</w:t>
            </w:r>
          </w:p>
        </w:tc>
        <w:tc>
          <w:tcPr>
            <w:tcW w:w="425" w:type="dxa"/>
          </w:tcPr>
          <w:p w14:paraId="32FA8A67" w14:textId="77777777" w:rsidR="005B0788" w:rsidRDefault="00000000">
            <w:pPr>
              <w:pStyle w:val="TAC"/>
            </w:pPr>
            <w:r>
              <w:t>M</w:t>
            </w:r>
          </w:p>
        </w:tc>
        <w:tc>
          <w:tcPr>
            <w:tcW w:w="1368" w:type="dxa"/>
          </w:tcPr>
          <w:p w14:paraId="509C4D23" w14:textId="77777777" w:rsidR="005B0788" w:rsidRDefault="00000000">
            <w:pPr>
              <w:pStyle w:val="TAL"/>
            </w:pPr>
            <w:r>
              <w:t>1</w:t>
            </w:r>
          </w:p>
        </w:tc>
        <w:tc>
          <w:tcPr>
            <w:tcW w:w="3438" w:type="dxa"/>
          </w:tcPr>
          <w:p w14:paraId="174808A4" w14:textId="77777777" w:rsidR="005B0788" w:rsidRDefault="00000000">
            <w:pPr>
              <w:pStyle w:val="TAL"/>
            </w:pPr>
            <w:r>
              <w:t>Refer to UE Service ID or AS Service ID or Group Service ID or Broadcast Area ID or Messaging Topic.</w:t>
            </w:r>
          </w:p>
        </w:tc>
        <w:tc>
          <w:tcPr>
            <w:tcW w:w="1998" w:type="dxa"/>
          </w:tcPr>
          <w:p w14:paraId="418035A6" w14:textId="77777777" w:rsidR="005B0788" w:rsidRDefault="005B0788">
            <w:pPr>
              <w:pStyle w:val="TAL"/>
              <w:rPr>
                <w:szCs w:val="18"/>
              </w:rPr>
            </w:pPr>
          </w:p>
        </w:tc>
      </w:tr>
    </w:tbl>
    <w:p w14:paraId="2FDD3B3F" w14:textId="77777777" w:rsidR="005B0788" w:rsidRDefault="005B0788">
      <w:pPr>
        <w:rPr>
          <w:lang w:eastAsia="zh-CN"/>
        </w:rPr>
      </w:pPr>
    </w:p>
    <w:p w14:paraId="5536A8CA" w14:textId="77777777" w:rsidR="005B0788" w:rsidRDefault="00000000">
      <w:pPr>
        <w:pStyle w:val="Heading4"/>
      </w:pPr>
      <w:bookmarkStart w:id="1222" w:name="_Toc93879065"/>
      <w:bookmarkStart w:id="1223" w:name="_Toc96996799"/>
      <w:bookmarkStart w:id="1224" w:name="_Toc97197205"/>
      <w:bookmarkStart w:id="1225" w:name="_Toc162005654"/>
      <w:r>
        <w:t>9.1.5.3</w:t>
      </w:r>
      <w:r>
        <w:tab/>
        <w:t>Simple data types and enumerations</w:t>
      </w:r>
      <w:bookmarkEnd w:id="1222"/>
      <w:bookmarkEnd w:id="1223"/>
      <w:bookmarkEnd w:id="1224"/>
      <w:bookmarkEnd w:id="1225"/>
    </w:p>
    <w:p w14:paraId="2CF64379" w14:textId="77777777" w:rsidR="005B0788" w:rsidRDefault="00000000">
      <w:pPr>
        <w:pStyle w:val="Heading5"/>
      </w:pPr>
      <w:bookmarkStart w:id="1226" w:name="_Toc162005655"/>
      <w:bookmarkStart w:id="1227" w:name="_Toc97197206"/>
      <w:bookmarkStart w:id="1228" w:name="_Toc93879066"/>
      <w:bookmarkStart w:id="1229" w:name="_Toc96996800"/>
      <w:r>
        <w:t>9.1.5.3.1</w:t>
      </w:r>
      <w:r>
        <w:tab/>
        <w:t>Introduction</w:t>
      </w:r>
      <w:bookmarkEnd w:id="1226"/>
      <w:bookmarkEnd w:id="1227"/>
      <w:bookmarkEnd w:id="1228"/>
      <w:bookmarkEnd w:id="1229"/>
    </w:p>
    <w:p w14:paraId="7E87369F" w14:textId="77777777" w:rsidR="005B0788" w:rsidRDefault="00000000">
      <w:pPr>
        <w:rPr>
          <w:lang w:eastAsia="zh-CN"/>
        </w:rPr>
      </w:pPr>
      <w:r>
        <w:rPr>
          <w:lang w:eastAsia="zh-CN"/>
        </w:rPr>
        <w:t>This clause defines simple data types and enumerations that can be referenced from data structures defined in the previous clauses.</w:t>
      </w:r>
    </w:p>
    <w:p w14:paraId="24475E69" w14:textId="77777777" w:rsidR="005B0788" w:rsidRDefault="00000000">
      <w:pPr>
        <w:pStyle w:val="Heading5"/>
      </w:pPr>
      <w:bookmarkStart w:id="1230" w:name="_Toc97197207"/>
      <w:bookmarkStart w:id="1231" w:name="_Toc93879067"/>
      <w:bookmarkStart w:id="1232" w:name="_Toc162005656"/>
      <w:bookmarkStart w:id="1233" w:name="_Toc96996801"/>
      <w:r>
        <w:t>9.1.5.3.2</w:t>
      </w:r>
      <w:r>
        <w:tab/>
        <w:t xml:space="preserve">Enumeration: </w:t>
      </w:r>
      <w:proofErr w:type="spellStart"/>
      <w:r>
        <w:t>AddressType</w:t>
      </w:r>
      <w:bookmarkEnd w:id="1230"/>
      <w:bookmarkEnd w:id="1231"/>
      <w:bookmarkEnd w:id="1232"/>
      <w:bookmarkEnd w:id="1233"/>
      <w:proofErr w:type="spellEnd"/>
    </w:p>
    <w:p w14:paraId="60FDA44E" w14:textId="77777777" w:rsidR="005B0788" w:rsidRDefault="00000000">
      <w:pPr>
        <w:pStyle w:val="TH"/>
      </w:pPr>
      <w:r>
        <w:t xml:space="preserve">Table 9.1.5.3.2-1: Enumeration </w:t>
      </w:r>
      <w:proofErr w:type="spellStart"/>
      <w:r>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5B0788" w14:paraId="551632B3" w14:textId="77777777">
        <w:tc>
          <w:tcPr>
            <w:tcW w:w="1392" w:type="pct"/>
            <w:shd w:val="clear" w:color="auto" w:fill="C0C0C0"/>
            <w:tcMar>
              <w:top w:w="0" w:type="dxa"/>
              <w:left w:w="108" w:type="dxa"/>
              <w:bottom w:w="0" w:type="dxa"/>
              <w:right w:w="108" w:type="dxa"/>
            </w:tcMar>
          </w:tcPr>
          <w:p w14:paraId="7D952D15" w14:textId="77777777" w:rsidR="005B0788" w:rsidRDefault="00000000">
            <w:pPr>
              <w:pStyle w:val="TAH"/>
            </w:pPr>
            <w:r>
              <w:t>Enumeration value</w:t>
            </w:r>
          </w:p>
        </w:tc>
        <w:tc>
          <w:tcPr>
            <w:tcW w:w="2330" w:type="pct"/>
            <w:shd w:val="clear" w:color="auto" w:fill="C0C0C0"/>
            <w:tcMar>
              <w:top w:w="0" w:type="dxa"/>
              <w:left w:w="108" w:type="dxa"/>
              <w:bottom w:w="0" w:type="dxa"/>
              <w:right w:w="108" w:type="dxa"/>
            </w:tcMar>
          </w:tcPr>
          <w:p w14:paraId="5EEF7C48" w14:textId="77777777" w:rsidR="005B0788" w:rsidRDefault="00000000">
            <w:pPr>
              <w:pStyle w:val="TAH"/>
            </w:pPr>
            <w:r>
              <w:t>Description</w:t>
            </w:r>
          </w:p>
        </w:tc>
        <w:tc>
          <w:tcPr>
            <w:tcW w:w="1278" w:type="pct"/>
            <w:shd w:val="clear" w:color="auto" w:fill="C0C0C0"/>
          </w:tcPr>
          <w:p w14:paraId="247FC786" w14:textId="77777777" w:rsidR="005B0788" w:rsidRDefault="00000000">
            <w:pPr>
              <w:pStyle w:val="TAH"/>
            </w:pPr>
            <w:r>
              <w:t>Applicability</w:t>
            </w:r>
          </w:p>
        </w:tc>
      </w:tr>
      <w:tr w:rsidR="005B0788" w14:paraId="189138B4" w14:textId="77777777">
        <w:tc>
          <w:tcPr>
            <w:tcW w:w="1392" w:type="pct"/>
            <w:tcMar>
              <w:top w:w="0" w:type="dxa"/>
              <w:left w:w="108" w:type="dxa"/>
              <w:bottom w:w="0" w:type="dxa"/>
              <w:right w:w="108" w:type="dxa"/>
            </w:tcMar>
          </w:tcPr>
          <w:p w14:paraId="4FA3E0C2" w14:textId="77777777" w:rsidR="005B0788" w:rsidRDefault="00000000">
            <w:pPr>
              <w:pStyle w:val="TAL"/>
            </w:pPr>
            <w:r>
              <w:t>UE</w:t>
            </w:r>
          </w:p>
        </w:tc>
        <w:tc>
          <w:tcPr>
            <w:tcW w:w="2330" w:type="pct"/>
            <w:tcMar>
              <w:top w:w="0" w:type="dxa"/>
              <w:left w:w="108" w:type="dxa"/>
              <w:bottom w:w="0" w:type="dxa"/>
              <w:right w:w="108" w:type="dxa"/>
            </w:tcMar>
          </w:tcPr>
          <w:p w14:paraId="5CF2433F" w14:textId="77777777" w:rsidR="005B0788" w:rsidRDefault="00000000">
            <w:pPr>
              <w:pStyle w:val="TAL"/>
            </w:pPr>
            <w:r>
              <w:t>The address type is UE.</w:t>
            </w:r>
          </w:p>
        </w:tc>
        <w:tc>
          <w:tcPr>
            <w:tcW w:w="1278" w:type="pct"/>
          </w:tcPr>
          <w:p w14:paraId="550AC0BF" w14:textId="77777777" w:rsidR="005B0788" w:rsidRDefault="005B0788">
            <w:pPr>
              <w:pStyle w:val="TAL"/>
            </w:pPr>
          </w:p>
        </w:tc>
      </w:tr>
      <w:tr w:rsidR="005B0788" w14:paraId="22C47978" w14:textId="77777777">
        <w:tc>
          <w:tcPr>
            <w:tcW w:w="1392" w:type="pct"/>
            <w:tcMar>
              <w:top w:w="0" w:type="dxa"/>
              <w:left w:w="108" w:type="dxa"/>
              <w:bottom w:w="0" w:type="dxa"/>
              <w:right w:w="108" w:type="dxa"/>
            </w:tcMar>
          </w:tcPr>
          <w:p w14:paraId="163918A6" w14:textId="77777777" w:rsidR="005B0788" w:rsidRDefault="00000000">
            <w:pPr>
              <w:pStyle w:val="TAL"/>
            </w:pPr>
            <w:r>
              <w:t>AS</w:t>
            </w:r>
          </w:p>
        </w:tc>
        <w:tc>
          <w:tcPr>
            <w:tcW w:w="2330" w:type="pct"/>
            <w:tcMar>
              <w:top w:w="0" w:type="dxa"/>
              <w:left w:w="108" w:type="dxa"/>
              <w:bottom w:w="0" w:type="dxa"/>
              <w:right w:w="108" w:type="dxa"/>
            </w:tcMar>
          </w:tcPr>
          <w:p w14:paraId="2773682E" w14:textId="77777777" w:rsidR="005B0788" w:rsidRDefault="00000000">
            <w:pPr>
              <w:pStyle w:val="TAL"/>
            </w:pPr>
            <w:r>
              <w:t>The address type is AS.</w:t>
            </w:r>
          </w:p>
        </w:tc>
        <w:tc>
          <w:tcPr>
            <w:tcW w:w="1278" w:type="pct"/>
          </w:tcPr>
          <w:p w14:paraId="11707851" w14:textId="77777777" w:rsidR="005B0788" w:rsidRDefault="005B0788">
            <w:pPr>
              <w:pStyle w:val="TAL"/>
            </w:pPr>
          </w:p>
        </w:tc>
      </w:tr>
      <w:tr w:rsidR="005B0788" w14:paraId="2A486951" w14:textId="77777777">
        <w:tc>
          <w:tcPr>
            <w:tcW w:w="1392" w:type="pct"/>
            <w:tcMar>
              <w:top w:w="0" w:type="dxa"/>
              <w:left w:w="108" w:type="dxa"/>
              <w:bottom w:w="0" w:type="dxa"/>
              <w:right w:w="108" w:type="dxa"/>
            </w:tcMar>
          </w:tcPr>
          <w:p w14:paraId="6674B35A" w14:textId="77777777" w:rsidR="005B0788" w:rsidRDefault="00000000">
            <w:pPr>
              <w:pStyle w:val="TAL"/>
            </w:pPr>
            <w:r>
              <w:t>GROUP</w:t>
            </w:r>
          </w:p>
        </w:tc>
        <w:tc>
          <w:tcPr>
            <w:tcW w:w="2330" w:type="pct"/>
            <w:tcMar>
              <w:top w:w="0" w:type="dxa"/>
              <w:left w:w="108" w:type="dxa"/>
              <w:bottom w:w="0" w:type="dxa"/>
              <w:right w:w="108" w:type="dxa"/>
            </w:tcMar>
          </w:tcPr>
          <w:p w14:paraId="26117DD5" w14:textId="77777777" w:rsidR="005B0788" w:rsidRDefault="00000000">
            <w:pPr>
              <w:pStyle w:val="TAL"/>
            </w:pPr>
            <w:r>
              <w:t>The address type is GROUP.</w:t>
            </w:r>
          </w:p>
        </w:tc>
        <w:tc>
          <w:tcPr>
            <w:tcW w:w="1278" w:type="pct"/>
          </w:tcPr>
          <w:p w14:paraId="08150AB5" w14:textId="77777777" w:rsidR="005B0788" w:rsidRDefault="005B0788">
            <w:pPr>
              <w:pStyle w:val="TAL"/>
            </w:pPr>
          </w:p>
        </w:tc>
      </w:tr>
      <w:tr w:rsidR="005B0788" w14:paraId="7BA0FD31" w14:textId="77777777">
        <w:tc>
          <w:tcPr>
            <w:tcW w:w="1392" w:type="pct"/>
            <w:tcMar>
              <w:top w:w="0" w:type="dxa"/>
              <w:left w:w="108" w:type="dxa"/>
              <w:bottom w:w="0" w:type="dxa"/>
              <w:right w:w="108" w:type="dxa"/>
            </w:tcMar>
          </w:tcPr>
          <w:p w14:paraId="36FD1EAB" w14:textId="77777777" w:rsidR="005B0788" w:rsidRDefault="00000000">
            <w:pPr>
              <w:pStyle w:val="TAL"/>
            </w:pPr>
            <w:r>
              <w:t>BC</w:t>
            </w:r>
          </w:p>
        </w:tc>
        <w:tc>
          <w:tcPr>
            <w:tcW w:w="2330" w:type="pct"/>
            <w:tcMar>
              <w:top w:w="0" w:type="dxa"/>
              <w:left w:w="108" w:type="dxa"/>
              <w:bottom w:w="0" w:type="dxa"/>
              <w:right w:w="108" w:type="dxa"/>
            </w:tcMar>
          </w:tcPr>
          <w:p w14:paraId="278E6296" w14:textId="77777777" w:rsidR="005B0788" w:rsidRDefault="00000000">
            <w:pPr>
              <w:pStyle w:val="TAL"/>
            </w:pPr>
            <w:r>
              <w:t>The address type is BC.</w:t>
            </w:r>
          </w:p>
        </w:tc>
        <w:tc>
          <w:tcPr>
            <w:tcW w:w="1278" w:type="pct"/>
          </w:tcPr>
          <w:p w14:paraId="1C68CD84" w14:textId="77777777" w:rsidR="005B0788" w:rsidRDefault="005B0788">
            <w:pPr>
              <w:pStyle w:val="TAL"/>
            </w:pPr>
          </w:p>
        </w:tc>
      </w:tr>
      <w:tr w:rsidR="005B0788" w14:paraId="5B9CF690" w14:textId="77777777">
        <w:tc>
          <w:tcPr>
            <w:tcW w:w="1392" w:type="pct"/>
            <w:tcMar>
              <w:top w:w="0" w:type="dxa"/>
              <w:left w:w="108" w:type="dxa"/>
              <w:bottom w:w="0" w:type="dxa"/>
              <w:right w:w="108" w:type="dxa"/>
            </w:tcMar>
          </w:tcPr>
          <w:p w14:paraId="6A1E4280" w14:textId="77777777" w:rsidR="005B0788" w:rsidRDefault="00000000">
            <w:pPr>
              <w:pStyle w:val="TAL"/>
            </w:pPr>
            <w:r>
              <w:t>TOPIC</w:t>
            </w:r>
          </w:p>
        </w:tc>
        <w:tc>
          <w:tcPr>
            <w:tcW w:w="2330" w:type="pct"/>
            <w:tcMar>
              <w:top w:w="0" w:type="dxa"/>
              <w:left w:w="108" w:type="dxa"/>
              <w:bottom w:w="0" w:type="dxa"/>
              <w:right w:w="108" w:type="dxa"/>
            </w:tcMar>
          </w:tcPr>
          <w:p w14:paraId="25EA1287" w14:textId="77777777" w:rsidR="005B0788" w:rsidRDefault="00000000">
            <w:pPr>
              <w:pStyle w:val="TAL"/>
            </w:pPr>
            <w:r>
              <w:t>The address type is TOPIC.</w:t>
            </w:r>
          </w:p>
        </w:tc>
        <w:tc>
          <w:tcPr>
            <w:tcW w:w="1278" w:type="pct"/>
          </w:tcPr>
          <w:p w14:paraId="1FD57958" w14:textId="77777777" w:rsidR="005B0788" w:rsidRDefault="005B0788">
            <w:pPr>
              <w:pStyle w:val="TAL"/>
            </w:pPr>
          </w:p>
        </w:tc>
      </w:tr>
    </w:tbl>
    <w:p w14:paraId="2FABEB19" w14:textId="77777777" w:rsidR="005B0788" w:rsidRDefault="005B0788">
      <w:pPr>
        <w:rPr>
          <w:lang w:eastAsia="zh-CN"/>
        </w:rPr>
      </w:pPr>
    </w:p>
    <w:p w14:paraId="7166F06D" w14:textId="77777777" w:rsidR="005B0788" w:rsidRDefault="00000000">
      <w:pPr>
        <w:pStyle w:val="Heading3"/>
      </w:pPr>
      <w:bookmarkStart w:id="1234" w:name="_Toc93879068"/>
      <w:bookmarkStart w:id="1235" w:name="_Toc97197208"/>
      <w:bookmarkStart w:id="1236" w:name="_Toc162005657"/>
      <w:bookmarkStart w:id="1237" w:name="_Toc96996802"/>
      <w:bookmarkStart w:id="1238" w:name="_Toc81332281"/>
      <w:bookmarkStart w:id="1239" w:name="_Toc83768416"/>
      <w:r>
        <w:rPr>
          <w:lang w:eastAsia="zh-CN"/>
        </w:rPr>
        <w:t>9</w:t>
      </w:r>
      <w:r>
        <w:t>.1.6</w:t>
      </w:r>
      <w:r>
        <w:tab/>
        <w:t>Error Handling</w:t>
      </w:r>
      <w:bookmarkEnd w:id="1234"/>
      <w:bookmarkEnd w:id="1235"/>
      <w:bookmarkEnd w:id="1236"/>
      <w:bookmarkEnd w:id="1237"/>
      <w:bookmarkEnd w:id="1238"/>
      <w:bookmarkEnd w:id="1239"/>
    </w:p>
    <w:p w14:paraId="15227757" w14:textId="77777777" w:rsidR="005B0788" w:rsidRDefault="00000000">
      <w:pPr>
        <w:pStyle w:val="Heading4"/>
      </w:pPr>
      <w:bookmarkStart w:id="1240" w:name="_Toc162005658"/>
      <w:r>
        <w:t>9.1.6.1</w:t>
      </w:r>
      <w:r>
        <w:tab/>
        <w:t>General</w:t>
      </w:r>
      <w:bookmarkEnd w:id="1240"/>
    </w:p>
    <w:p w14:paraId="66491441" w14:textId="77777777" w:rsidR="005B0788" w:rsidRDefault="00000000">
      <w:r>
        <w:t>HTTP error handling shall be supported as specified in clause 7.7.</w:t>
      </w:r>
    </w:p>
    <w:p w14:paraId="1C9ADEAD" w14:textId="77777777" w:rsidR="005B0788" w:rsidRDefault="00000000">
      <w:r>
        <w:t>In addition, the requirements in the following clauses shall apply.</w:t>
      </w:r>
    </w:p>
    <w:p w14:paraId="7C5D5D40" w14:textId="77777777" w:rsidR="005B0788" w:rsidRDefault="00000000">
      <w:pPr>
        <w:pStyle w:val="Heading4"/>
      </w:pPr>
      <w:bookmarkStart w:id="1241" w:name="_Toc162005659"/>
      <w:r>
        <w:t>9.1.6.2</w:t>
      </w:r>
      <w:r>
        <w:tab/>
        <w:t>Protocol Errors</w:t>
      </w:r>
      <w:bookmarkEnd w:id="1241"/>
    </w:p>
    <w:p w14:paraId="24CF4841" w14:textId="77777777" w:rsidR="005B0788"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3F139D96" w14:textId="77777777" w:rsidR="005B0788" w:rsidRDefault="00000000">
      <w:pPr>
        <w:pStyle w:val="Heading4"/>
      </w:pPr>
      <w:bookmarkStart w:id="1242" w:name="_Toc162005660"/>
      <w:r>
        <w:t>9.1.6.3</w:t>
      </w:r>
      <w:r>
        <w:tab/>
        <w:t>Application Errors</w:t>
      </w:r>
      <w:bookmarkEnd w:id="1242"/>
    </w:p>
    <w:p w14:paraId="6E915144" w14:textId="77777777" w:rsidR="005B0788"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57E78C5F" w14:textId="77777777" w:rsidR="005B0788"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0788" w14:paraId="6B973432" w14:textId="77777777">
        <w:trPr>
          <w:jc w:val="center"/>
        </w:trPr>
        <w:tc>
          <w:tcPr>
            <w:tcW w:w="3697" w:type="dxa"/>
            <w:shd w:val="clear" w:color="auto" w:fill="C0C0C0"/>
          </w:tcPr>
          <w:p w14:paraId="6900FD4A" w14:textId="77777777" w:rsidR="005B0788" w:rsidRDefault="00000000">
            <w:pPr>
              <w:pStyle w:val="TAH"/>
            </w:pPr>
            <w:r>
              <w:t>Application Error</w:t>
            </w:r>
          </w:p>
        </w:tc>
        <w:tc>
          <w:tcPr>
            <w:tcW w:w="1205" w:type="dxa"/>
            <w:shd w:val="clear" w:color="auto" w:fill="C0C0C0"/>
          </w:tcPr>
          <w:p w14:paraId="6601E57C" w14:textId="77777777" w:rsidR="005B0788" w:rsidRDefault="00000000">
            <w:pPr>
              <w:pStyle w:val="TAH"/>
            </w:pPr>
            <w:r>
              <w:t>HTTP status code</w:t>
            </w:r>
          </w:p>
        </w:tc>
        <w:tc>
          <w:tcPr>
            <w:tcW w:w="3595" w:type="dxa"/>
            <w:shd w:val="clear" w:color="auto" w:fill="C0C0C0"/>
          </w:tcPr>
          <w:p w14:paraId="71CDAB92" w14:textId="77777777" w:rsidR="005B0788" w:rsidRDefault="00000000">
            <w:pPr>
              <w:pStyle w:val="TAH"/>
            </w:pPr>
            <w:r>
              <w:t>Description</w:t>
            </w:r>
          </w:p>
        </w:tc>
        <w:tc>
          <w:tcPr>
            <w:tcW w:w="1280" w:type="dxa"/>
            <w:shd w:val="clear" w:color="auto" w:fill="C0C0C0"/>
          </w:tcPr>
          <w:p w14:paraId="7A3C04F5" w14:textId="77777777" w:rsidR="005B0788" w:rsidRDefault="00000000">
            <w:pPr>
              <w:pStyle w:val="TAH"/>
            </w:pPr>
            <w:r>
              <w:t>Applicability</w:t>
            </w:r>
          </w:p>
        </w:tc>
      </w:tr>
      <w:tr w:rsidR="005B0788" w14:paraId="48EC656A" w14:textId="77777777">
        <w:trPr>
          <w:jc w:val="center"/>
        </w:trPr>
        <w:tc>
          <w:tcPr>
            <w:tcW w:w="3697" w:type="dxa"/>
          </w:tcPr>
          <w:p w14:paraId="22BA527C" w14:textId="77777777" w:rsidR="005B0788" w:rsidRDefault="005B0788">
            <w:pPr>
              <w:pStyle w:val="TAL"/>
            </w:pPr>
          </w:p>
        </w:tc>
        <w:tc>
          <w:tcPr>
            <w:tcW w:w="1205" w:type="dxa"/>
          </w:tcPr>
          <w:p w14:paraId="60FB1D50" w14:textId="77777777" w:rsidR="005B0788" w:rsidRDefault="005B0788">
            <w:pPr>
              <w:pStyle w:val="TAL"/>
            </w:pPr>
          </w:p>
        </w:tc>
        <w:tc>
          <w:tcPr>
            <w:tcW w:w="3595" w:type="dxa"/>
          </w:tcPr>
          <w:p w14:paraId="1CA05DBB" w14:textId="77777777" w:rsidR="005B0788" w:rsidRDefault="005B0788">
            <w:pPr>
              <w:pStyle w:val="TAL"/>
            </w:pPr>
          </w:p>
        </w:tc>
        <w:tc>
          <w:tcPr>
            <w:tcW w:w="1280" w:type="dxa"/>
          </w:tcPr>
          <w:p w14:paraId="4F389657" w14:textId="77777777" w:rsidR="005B0788" w:rsidRDefault="005B0788">
            <w:pPr>
              <w:pStyle w:val="TAL"/>
            </w:pPr>
          </w:p>
        </w:tc>
      </w:tr>
    </w:tbl>
    <w:p w14:paraId="2FFB7D3C" w14:textId="77777777" w:rsidR="005B0788" w:rsidRDefault="005B0788">
      <w:pPr>
        <w:rPr>
          <w:lang w:eastAsia="zh-CN"/>
        </w:rPr>
      </w:pPr>
    </w:p>
    <w:p w14:paraId="5E002596" w14:textId="77777777" w:rsidR="005B0788" w:rsidRDefault="00000000">
      <w:pPr>
        <w:pStyle w:val="Heading3"/>
      </w:pPr>
      <w:bookmarkStart w:id="1243" w:name="_Toc96996803"/>
      <w:bookmarkStart w:id="1244" w:name="_Toc81332282"/>
      <w:bookmarkStart w:id="1245" w:name="_Toc83768417"/>
      <w:bookmarkStart w:id="1246" w:name="_Toc162005661"/>
      <w:bookmarkStart w:id="1247" w:name="_Toc97197209"/>
      <w:bookmarkStart w:id="1248" w:name="_Toc93879069"/>
      <w:r>
        <w:rPr>
          <w:lang w:eastAsia="zh-CN"/>
        </w:rPr>
        <w:t>9</w:t>
      </w:r>
      <w:r>
        <w:t>.1.7</w:t>
      </w:r>
      <w:r>
        <w:tab/>
        <w:t>Feature negotiation</w:t>
      </w:r>
      <w:bookmarkEnd w:id="1243"/>
      <w:bookmarkEnd w:id="1244"/>
      <w:bookmarkEnd w:id="1245"/>
      <w:bookmarkEnd w:id="1246"/>
      <w:bookmarkEnd w:id="1247"/>
      <w:bookmarkEnd w:id="1248"/>
    </w:p>
    <w:p w14:paraId="46AECD93" w14:textId="77777777" w:rsidR="005B0788"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3B115153" w14:textId="77777777" w:rsidR="005B0788"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76C9D067" w14:textId="77777777">
        <w:trPr>
          <w:jc w:val="center"/>
        </w:trPr>
        <w:tc>
          <w:tcPr>
            <w:tcW w:w="1529" w:type="dxa"/>
            <w:shd w:val="clear" w:color="auto" w:fill="C0C0C0"/>
          </w:tcPr>
          <w:p w14:paraId="2269BD96" w14:textId="77777777" w:rsidR="005B0788" w:rsidRDefault="00000000">
            <w:pPr>
              <w:pStyle w:val="TAH"/>
            </w:pPr>
            <w:r>
              <w:t>Feature number</w:t>
            </w:r>
          </w:p>
        </w:tc>
        <w:tc>
          <w:tcPr>
            <w:tcW w:w="2207" w:type="dxa"/>
            <w:shd w:val="clear" w:color="auto" w:fill="C0C0C0"/>
          </w:tcPr>
          <w:p w14:paraId="4D9AF490" w14:textId="77777777" w:rsidR="005B0788" w:rsidRDefault="00000000">
            <w:pPr>
              <w:pStyle w:val="TAH"/>
            </w:pPr>
            <w:r>
              <w:t>Feature Name</w:t>
            </w:r>
          </w:p>
        </w:tc>
        <w:tc>
          <w:tcPr>
            <w:tcW w:w="5758" w:type="dxa"/>
            <w:shd w:val="clear" w:color="auto" w:fill="C0C0C0"/>
          </w:tcPr>
          <w:p w14:paraId="4CA526AE" w14:textId="77777777" w:rsidR="005B0788" w:rsidRDefault="00000000">
            <w:pPr>
              <w:pStyle w:val="TAH"/>
            </w:pPr>
            <w:r>
              <w:t>Description</w:t>
            </w:r>
          </w:p>
        </w:tc>
      </w:tr>
      <w:tr w:rsidR="005B0788" w14:paraId="34BE6D5E" w14:textId="77777777">
        <w:trPr>
          <w:jc w:val="center"/>
        </w:trPr>
        <w:tc>
          <w:tcPr>
            <w:tcW w:w="1529" w:type="dxa"/>
          </w:tcPr>
          <w:p w14:paraId="374CEE8A" w14:textId="77777777" w:rsidR="005B0788" w:rsidRDefault="005B0788">
            <w:pPr>
              <w:pStyle w:val="TAL"/>
            </w:pPr>
          </w:p>
        </w:tc>
        <w:tc>
          <w:tcPr>
            <w:tcW w:w="2207" w:type="dxa"/>
          </w:tcPr>
          <w:p w14:paraId="1D67E5FF" w14:textId="77777777" w:rsidR="005B0788" w:rsidRDefault="005B0788">
            <w:pPr>
              <w:pStyle w:val="TAL"/>
            </w:pPr>
          </w:p>
        </w:tc>
        <w:tc>
          <w:tcPr>
            <w:tcW w:w="5758" w:type="dxa"/>
          </w:tcPr>
          <w:p w14:paraId="35EF3484" w14:textId="77777777" w:rsidR="005B0788" w:rsidRDefault="005B0788">
            <w:pPr>
              <w:pStyle w:val="TAL"/>
              <w:rPr>
                <w:szCs w:val="18"/>
              </w:rPr>
            </w:pPr>
          </w:p>
        </w:tc>
      </w:tr>
    </w:tbl>
    <w:p w14:paraId="08767895" w14:textId="77777777" w:rsidR="005B0788" w:rsidRDefault="005B0788">
      <w:pPr>
        <w:rPr>
          <w:lang w:eastAsia="zh-CN"/>
        </w:rPr>
      </w:pPr>
    </w:p>
    <w:p w14:paraId="43FC9FE8" w14:textId="77777777" w:rsidR="005B0788" w:rsidRDefault="00000000">
      <w:pPr>
        <w:pStyle w:val="Heading2"/>
        <w:rPr>
          <w:lang w:eastAsia="zh-CN"/>
        </w:rPr>
      </w:pPr>
      <w:bookmarkStart w:id="1249" w:name="_Toc93879070"/>
      <w:bookmarkStart w:id="1250" w:name="_Toc162005662"/>
      <w:bookmarkStart w:id="1251" w:name="_Toc96996804"/>
      <w:bookmarkStart w:id="1252" w:name="_Toc97197210"/>
      <w:bookmarkStart w:id="1253" w:name="_Toc83768418"/>
      <w:r>
        <w:rPr>
          <w:lang w:eastAsia="zh-CN"/>
        </w:rPr>
        <w:t>9.2</w:t>
      </w:r>
      <w:r>
        <w:rPr>
          <w:lang w:eastAsia="zh-CN"/>
        </w:rPr>
        <w:tab/>
        <w:t>MSGG_N3GDelivery API</w:t>
      </w:r>
      <w:bookmarkEnd w:id="1249"/>
      <w:bookmarkEnd w:id="1250"/>
      <w:bookmarkEnd w:id="1251"/>
      <w:bookmarkEnd w:id="1252"/>
      <w:bookmarkEnd w:id="1253"/>
    </w:p>
    <w:p w14:paraId="4D8F4E76" w14:textId="77777777" w:rsidR="005B0788" w:rsidRDefault="00000000">
      <w:pPr>
        <w:pStyle w:val="Heading3"/>
      </w:pPr>
      <w:bookmarkStart w:id="1254" w:name="_Toc96996805"/>
      <w:bookmarkStart w:id="1255" w:name="_Toc97197211"/>
      <w:bookmarkStart w:id="1256" w:name="_Toc162005663"/>
      <w:bookmarkStart w:id="1257" w:name="_Toc83768419"/>
      <w:bookmarkStart w:id="1258" w:name="_Toc93879071"/>
      <w:r>
        <w:rPr>
          <w:lang w:eastAsia="zh-CN"/>
        </w:rPr>
        <w:t>9</w:t>
      </w:r>
      <w:r>
        <w:t>.</w:t>
      </w:r>
      <w:r>
        <w:rPr>
          <w:lang w:eastAsia="zh-CN"/>
        </w:rPr>
        <w:t>2</w:t>
      </w:r>
      <w:r>
        <w:t>.1</w:t>
      </w:r>
      <w:r>
        <w:tab/>
        <w:t>API URI</w:t>
      </w:r>
      <w:bookmarkEnd w:id="1254"/>
      <w:bookmarkEnd w:id="1255"/>
      <w:bookmarkEnd w:id="1256"/>
      <w:bookmarkEnd w:id="1257"/>
      <w:bookmarkEnd w:id="1258"/>
    </w:p>
    <w:p w14:paraId="0DC1F424" w14:textId="77777777" w:rsidR="005B0788"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64BFB270" w14:textId="77777777" w:rsidR="005B0788"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292D56B8" w14:textId="77777777" w:rsidR="005B0788" w:rsidRDefault="00000000">
      <w:pPr>
        <w:pStyle w:val="B10"/>
      </w:pPr>
      <w:r>
        <w:t>-</w:t>
      </w:r>
      <w:r>
        <w:tab/>
        <w:t>The &lt;</w:t>
      </w:r>
      <w:proofErr w:type="spellStart"/>
      <w:r>
        <w:t>apiName</w:t>
      </w:r>
      <w:proofErr w:type="spellEnd"/>
      <w:r>
        <w:t>&gt; shall be "msgg</w:t>
      </w:r>
      <w:r>
        <w:rPr>
          <w:lang w:eastAsia="zh-CN"/>
        </w:rPr>
        <w:t>-</w:t>
      </w:r>
      <w:r>
        <w:t>n3gdelivery".</w:t>
      </w:r>
    </w:p>
    <w:p w14:paraId="4B649720" w14:textId="77777777" w:rsidR="005B0788" w:rsidRDefault="00000000">
      <w:pPr>
        <w:pStyle w:val="B10"/>
      </w:pPr>
      <w:r>
        <w:t>-</w:t>
      </w:r>
      <w:r>
        <w:tab/>
        <w:t>The &lt;</w:t>
      </w:r>
      <w:proofErr w:type="spellStart"/>
      <w:r>
        <w:t>apiVersion</w:t>
      </w:r>
      <w:proofErr w:type="spellEnd"/>
      <w:r>
        <w:t>&gt; shall be "v1".</w:t>
      </w:r>
    </w:p>
    <w:p w14:paraId="6D068EFF" w14:textId="77777777" w:rsidR="005B0788" w:rsidRDefault="00000000">
      <w:pPr>
        <w:pStyle w:val="B10"/>
      </w:pPr>
      <w:r>
        <w:t>-</w:t>
      </w:r>
      <w:r>
        <w:tab/>
        <w:t>The &lt;</w:t>
      </w:r>
      <w:proofErr w:type="spellStart"/>
      <w:r>
        <w:t>apiSpecificResourceUriPart</w:t>
      </w:r>
      <w:proofErr w:type="spellEnd"/>
      <w:r>
        <w:t>&gt; shall be set as described in clause 9.2.3.</w:t>
      </w:r>
    </w:p>
    <w:p w14:paraId="2FA8CDD0" w14:textId="77777777" w:rsidR="005B0788" w:rsidRDefault="00000000">
      <w:pPr>
        <w:pStyle w:val="Heading3"/>
      </w:pPr>
      <w:bookmarkStart w:id="1259" w:name="_Toc96996806"/>
      <w:bookmarkStart w:id="1260" w:name="_Toc93879072"/>
      <w:bookmarkStart w:id="1261" w:name="_Toc97197212"/>
      <w:bookmarkStart w:id="1262" w:name="_Toc83768420"/>
      <w:bookmarkStart w:id="1263" w:name="_Toc162005664"/>
      <w:r>
        <w:rPr>
          <w:lang w:eastAsia="zh-CN"/>
        </w:rPr>
        <w:t>9</w:t>
      </w:r>
      <w:r>
        <w:t>.</w:t>
      </w:r>
      <w:r>
        <w:rPr>
          <w:lang w:eastAsia="zh-CN"/>
        </w:rPr>
        <w:t>2</w:t>
      </w:r>
      <w:r>
        <w:t>.2</w:t>
      </w:r>
      <w:r>
        <w:tab/>
        <w:t>Resources</w:t>
      </w:r>
      <w:bookmarkEnd w:id="1259"/>
      <w:bookmarkEnd w:id="1260"/>
      <w:bookmarkEnd w:id="1261"/>
      <w:bookmarkEnd w:id="1262"/>
      <w:bookmarkEnd w:id="1263"/>
    </w:p>
    <w:p w14:paraId="79EC8418" w14:textId="77777777" w:rsidR="005B0788" w:rsidRDefault="00000000">
      <w:pPr>
        <w:rPr>
          <w:lang w:eastAsia="zh-CN"/>
        </w:rPr>
      </w:pPr>
      <w:r>
        <w:rPr>
          <w:lang w:eastAsia="zh-CN"/>
        </w:rPr>
        <w:t>None.</w:t>
      </w:r>
    </w:p>
    <w:p w14:paraId="01947D44" w14:textId="77777777" w:rsidR="005B0788" w:rsidRDefault="00000000">
      <w:pPr>
        <w:pStyle w:val="Heading3"/>
      </w:pPr>
      <w:bookmarkStart w:id="1264" w:name="_Toc83768421"/>
      <w:bookmarkStart w:id="1265" w:name="_Toc96996807"/>
      <w:bookmarkStart w:id="1266" w:name="_Toc93879073"/>
      <w:bookmarkStart w:id="1267" w:name="_Toc162005665"/>
      <w:bookmarkStart w:id="1268" w:name="_Toc97197213"/>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38964696" w14:textId="77777777" w:rsidR="005B0788" w:rsidRDefault="00000000">
      <w:pPr>
        <w:pStyle w:val="Heading4"/>
      </w:pPr>
      <w:bookmarkStart w:id="1269" w:name="_Toc93879074"/>
      <w:bookmarkStart w:id="1270" w:name="_Toc96996808"/>
      <w:bookmarkStart w:id="1271" w:name="_Toc97197214"/>
      <w:bookmarkStart w:id="1272" w:name="_Toc162005666"/>
      <w:r>
        <w:t>9.2.3.1</w:t>
      </w:r>
      <w:r>
        <w:tab/>
        <w:t>Overview</w:t>
      </w:r>
      <w:bookmarkEnd w:id="1269"/>
      <w:bookmarkEnd w:id="1270"/>
      <w:bookmarkEnd w:id="1271"/>
      <w:bookmarkEnd w:id="1272"/>
    </w:p>
    <w:p w14:paraId="781EBAC3" w14:textId="77777777" w:rsidR="005B0788" w:rsidRDefault="00000000">
      <w:pPr>
        <w:rPr>
          <w:lang w:eastAsia="zh-CN"/>
        </w:rPr>
      </w:pPr>
      <w:r>
        <w:t>The structure of the custom operation URIs of the MSGG_N3GDelivery service is shown in Figure 9.2.3.1-1.</w:t>
      </w:r>
    </w:p>
    <w:p w14:paraId="4DEFC114" w14:textId="77777777" w:rsidR="005B0788" w:rsidRDefault="00000000">
      <w:pPr>
        <w:pStyle w:val="TH"/>
      </w:pPr>
      <w:r>
        <w:object w:dxaOrig="6772" w:dyaOrig="3126" w14:anchorId="54F271EE">
          <v:shape id="_x0000_i1045" type="#_x0000_t75" style="width:338.8pt;height:156.35pt" o:ole="">
            <v:imagedata r:id="rId53" o:title=""/>
          </v:shape>
          <o:OLEObject Type="Embed" ProgID="Visio.Drawing.11" ShapeID="_x0000_i1045" DrawAspect="Content" ObjectID="_1780775877" r:id="rId54"/>
        </w:object>
      </w:r>
    </w:p>
    <w:p w14:paraId="01CEE806" w14:textId="77777777" w:rsidR="005B0788" w:rsidRDefault="00000000">
      <w:pPr>
        <w:pStyle w:val="TF"/>
      </w:pPr>
      <w:r>
        <w:t>Figure 9.2.3.1-1: Custom operation URI structure of the MSGG_N3GDelivery API</w:t>
      </w:r>
    </w:p>
    <w:p w14:paraId="79A7D3CA" w14:textId="77777777" w:rsidR="005B0788" w:rsidRDefault="00000000">
      <w:pPr>
        <w:rPr>
          <w:lang w:eastAsia="zh-CN"/>
        </w:rPr>
      </w:pPr>
      <w:r>
        <w:rPr>
          <w:lang w:eastAsia="zh-CN"/>
        </w:rPr>
        <w:t>Table</w:t>
      </w:r>
      <w:r>
        <w:t> </w:t>
      </w:r>
      <w:r>
        <w:rPr>
          <w:lang w:eastAsia="zh-CN"/>
        </w:rPr>
        <w:t>9.2.3.1-1 provides an overview of the custom operations and applicable HTTP methods.</w:t>
      </w:r>
    </w:p>
    <w:p w14:paraId="3674F3A2" w14:textId="77777777" w:rsidR="005B0788"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5B0788" w14:paraId="724D1217" w14:textId="77777777">
        <w:trPr>
          <w:jc w:val="center"/>
        </w:trPr>
        <w:tc>
          <w:tcPr>
            <w:tcW w:w="1851" w:type="pct"/>
            <w:shd w:val="clear" w:color="auto" w:fill="C0C0C0"/>
            <w:vAlign w:val="center"/>
          </w:tcPr>
          <w:p w14:paraId="3FB35303" w14:textId="77777777" w:rsidR="005B0788" w:rsidRDefault="00000000">
            <w:pPr>
              <w:pStyle w:val="TAH"/>
            </w:pPr>
            <w:r>
              <w:t>Custom operation URI</w:t>
            </w:r>
          </w:p>
        </w:tc>
        <w:tc>
          <w:tcPr>
            <w:tcW w:w="964" w:type="pct"/>
            <w:shd w:val="clear" w:color="auto" w:fill="C0C0C0"/>
            <w:vAlign w:val="center"/>
          </w:tcPr>
          <w:p w14:paraId="5D8466AA" w14:textId="77777777" w:rsidR="005B0788" w:rsidRDefault="00000000">
            <w:pPr>
              <w:pStyle w:val="TAH"/>
            </w:pPr>
            <w:r>
              <w:t>Mapped HTTP method</w:t>
            </w:r>
          </w:p>
        </w:tc>
        <w:tc>
          <w:tcPr>
            <w:tcW w:w="2185" w:type="pct"/>
            <w:shd w:val="clear" w:color="auto" w:fill="C0C0C0"/>
            <w:vAlign w:val="center"/>
          </w:tcPr>
          <w:p w14:paraId="3B637A06" w14:textId="77777777" w:rsidR="005B0788" w:rsidRDefault="00000000">
            <w:pPr>
              <w:pStyle w:val="TAH"/>
            </w:pPr>
            <w:r>
              <w:t>Description</w:t>
            </w:r>
          </w:p>
        </w:tc>
      </w:tr>
      <w:tr w:rsidR="005B0788" w14:paraId="23874931" w14:textId="77777777">
        <w:trPr>
          <w:jc w:val="center"/>
        </w:trPr>
        <w:tc>
          <w:tcPr>
            <w:tcW w:w="1851" w:type="pct"/>
          </w:tcPr>
          <w:p w14:paraId="11BBFB5D" w14:textId="77777777" w:rsidR="005B0788" w:rsidRDefault="00000000">
            <w:pPr>
              <w:pStyle w:val="TAL"/>
            </w:pPr>
            <w:r>
              <w:t>{</w:t>
            </w:r>
            <w:proofErr w:type="spellStart"/>
            <w:r>
              <w:t>apiRoot</w:t>
            </w:r>
            <w:proofErr w:type="spellEnd"/>
            <w:r>
              <w:t>}/msgg-n3gdelivery/&lt;</w:t>
            </w:r>
            <w:proofErr w:type="spellStart"/>
            <w:r>
              <w:t>apiVersion</w:t>
            </w:r>
            <w:proofErr w:type="spellEnd"/>
            <w:r>
              <w:t>&gt;/deliver-message</w:t>
            </w:r>
          </w:p>
        </w:tc>
        <w:tc>
          <w:tcPr>
            <w:tcW w:w="964" w:type="pct"/>
          </w:tcPr>
          <w:p w14:paraId="73A6CDC3" w14:textId="77777777" w:rsidR="005B0788" w:rsidRDefault="00000000">
            <w:pPr>
              <w:pStyle w:val="TAL"/>
            </w:pPr>
            <w:r>
              <w:t>POST</w:t>
            </w:r>
          </w:p>
        </w:tc>
        <w:tc>
          <w:tcPr>
            <w:tcW w:w="2185" w:type="pct"/>
          </w:tcPr>
          <w:p w14:paraId="6130ADC5" w14:textId="77777777" w:rsidR="005B0788" w:rsidRDefault="00000000">
            <w:pPr>
              <w:pStyle w:val="TAL"/>
            </w:pPr>
            <w:r>
              <w:t>Request of MSGin5G Server to deliver message to a given Non-3GPP Message Gateway</w:t>
            </w:r>
          </w:p>
        </w:tc>
      </w:tr>
      <w:tr w:rsidR="005B0788" w14:paraId="5727A642" w14:textId="77777777">
        <w:trPr>
          <w:jc w:val="center"/>
        </w:trPr>
        <w:tc>
          <w:tcPr>
            <w:tcW w:w="1851" w:type="pct"/>
          </w:tcPr>
          <w:p w14:paraId="180FA27D" w14:textId="77777777" w:rsidR="005B0788" w:rsidRDefault="00000000">
            <w:pPr>
              <w:pStyle w:val="TAL"/>
            </w:pPr>
            <w:r>
              <w:t>{</w:t>
            </w:r>
            <w:proofErr w:type="spellStart"/>
            <w:r>
              <w:t>apiRoot</w:t>
            </w:r>
            <w:proofErr w:type="spellEnd"/>
            <w:r>
              <w:t>}/msgg-n3gdelivery/&lt;</w:t>
            </w:r>
            <w:proofErr w:type="spellStart"/>
            <w:r>
              <w:t>apiVersion</w:t>
            </w:r>
            <w:proofErr w:type="spellEnd"/>
            <w:r>
              <w:t>&gt;/deliver-report</w:t>
            </w:r>
          </w:p>
        </w:tc>
        <w:tc>
          <w:tcPr>
            <w:tcW w:w="964" w:type="pct"/>
          </w:tcPr>
          <w:p w14:paraId="2AD9460A" w14:textId="77777777" w:rsidR="005B0788" w:rsidRDefault="00000000">
            <w:pPr>
              <w:pStyle w:val="TAL"/>
            </w:pPr>
            <w:r>
              <w:t>POST</w:t>
            </w:r>
          </w:p>
        </w:tc>
        <w:tc>
          <w:tcPr>
            <w:tcW w:w="2185" w:type="pct"/>
          </w:tcPr>
          <w:p w14:paraId="6C60C30C" w14:textId="77777777" w:rsidR="005B0788" w:rsidRDefault="00000000">
            <w:pPr>
              <w:pStyle w:val="TAL"/>
            </w:pPr>
            <w:r>
              <w:t>Request of MSGin5G Server to deliver status report to a given Non-3GPP Message Gateway</w:t>
            </w:r>
          </w:p>
        </w:tc>
      </w:tr>
    </w:tbl>
    <w:p w14:paraId="27221868" w14:textId="77777777" w:rsidR="005B0788" w:rsidRDefault="005B0788">
      <w:pPr>
        <w:rPr>
          <w:lang w:eastAsia="zh-CN"/>
        </w:rPr>
      </w:pPr>
    </w:p>
    <w:p w14:paraId="620F0CDE" w14:textId="77777777" w:rsidR="005B0788" w:rsidRDefault="00000000">
      <w:pPr>
        <w:pStyle w:val="Heading4"/>
      </w:pPr>
      <w:bookmarkStart w:id="1273" w:name="_Toc93879075"/>
      <w:bookmarkStart w:id="1274" w:name="_Toc97197215"/>
      <w:bookmarkStart w:id="1275" w:name="_Toc96996809"/>
      <w:bookmarkStart w:id="1276" w:name="_Toc162005667"/>
      <w:r>
        <w:t>9.2.3.2</w:t>
      </w:r>
      <w:r>
        <w:tab/>
        <w:t>Operation: deliver-message</w:t>
      </w:r>
      <w:bookmarkEnd w:id="1273"/>
      <w:bookmarkEnd w:id="1274"/>
      <w:bookmarkEnd w:id="1275"/>
      <w:bookmarkEnd w:id="1276"/>
    </w:p>
    <w:p w14:paraId="766D9E9A" w14:textId="77777777" w:rsidR="005B0788" w:rsidRDefault="00000000">
      <w:pPr>
        <w:pStyle w:val="Heading5"/>
      </w:pPr>
      <w:bookmarkStart w:id="1277" w:name="_Toc97197216"/>
      <w:bookmarkStart w:id="1278" w:name="_Toc93879076"/>
      <w:bookmarkStart w:id="1279" w:name="_Toc162005668"/>
      <w:bookmarkStart w:id="1280" w:name="_Toc96996810"/>
      <w:r>
        <w:t>9.2.3.2.1</w:t>
      </w:r>
      <w:r>
        <w:tab/>
        <w:t>Description</w:t>
      </w:r>
      <w:bookmarkEnd w:id="1277"/>
      <w:bookmarkEnd w:id="1278"/>
      <w:bookmarkEnd w:id="1279"/>
      <w:bookmarkEnd w:id="1280"/>
    </w:p>
    <w:p w14:paraId="666A60BF" w14:textId="77777777" w:rsidR="005B0788" w:rsidRDefault="00000000">
      <w:pPr>
        <w:rPr>
          <w:lang w:eastAsia="zh-CN"/>
        </w:rPr>
      </w:pPr>
      <w:r>
        <w:rPr>
          <w:lang w:eastAsia="zh-CN"/>
        </w:rPr>
        <w:t>This operation is used by the MSGin5G Server to deliver message to a given Non-3GPP Message Gateway.</w:t>
      </w:r>
    </w:p>
    <w:p w14:paraId="1A0E6152" w14:textId="77777777" w:rsidR="005B0788" w:rsidRDefault="00000000">
      <w:pPr>
        <w:pStyle w:val="Heading5"/>
      </w:pPr>
      <w:bookmarkStart w:id="1281" w:name="_Toc96996811"/>
      <w:bookmarkStart w:id="1282" w:name="_Toc162005669"/>
      <w:bookmarkStart w:id="1283" w:name="_Toc93879077"/>
      <w:bookmarkStart w:id="1284" w:name="_Toc97197217"/>
      <w:r>
        <w:t>9.2.3.2.2</w:t>
      </w:r>
      <w:r>
        <w:tab/>
        <w:t>Operation Definition</w:t>
      </w:r>
      <w:bookmarkEnd w:id="1281"/>
      <w:bookmarkEnd w:id="1282"/>
      <w:bookmarkEnd w:id="1283"/>
      <w:bookmarkEnd w:id="1284"/>
    </w:p>
    <w:p w14:paraId="34B849C7"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CF3199B" w14:textId="77777777" w:rsidR="005B0788"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7C4358EE" w14:textId="77777777">
        <w:trPr>
          <w:jc w:val="center"/>
        </w:trPr>
        <w:tc>
          <w:tcPr>
            <w:tcW w:w="1629" w:type="dxa"/>
            <w:tcBorders>
              <w:bottom w:val="single" w:sz="6" w:space="0" w:color="auto"/>
            </w:tcBorders>
            <w:shd w:val="clear" w:color="auto" w:fill="C0C0C0"/>
          </w:tcPr>
          <w:p w14:paraId="352A1FA2" w14:textId="77777777" w:rsidR="005B0788" w:rsidRDefault="00000000">
            <w:pPr>
              <w:pStyle w:val="TAH"/>
            </w:pPr>
            <w:r>
              <w:t>Data type</w:t>
            </w:r>
          </w:p>
        </w:tc>
        <w:tc>
          <w:tcPr>
            <w:tcW w:w="526" w:type="dxa"/>
            <w:tcBorders>
              <w:bottom w:val="single" w:sz="6" w:space="0" w:color="auto"/>
            </w:tcBorders>
            <w:shd w:val="clear" w:color="auto" w:fill="C0C0C0"/>
          </w:tcPr>
          <w:p w14:paraId="2C0C58E7" w14:textId="77777777" w:rsidR="005B0788" w:rsidRDefault="00000000">
            <w:pPr>
              <w:pStyle w:val="TAH"/>
            </w:pPr>
            <w:r>
              <w:t>P</w:t>
            </w:r>
          </w:p>
        </w:tc>
        <w:tc>
          <w:tcPr>
            <w:tcW w:w="2302" w:type="dxa"/>
            <w:tcBorders>
              <w:bottom w:val="single" w:sz="6" w:space="0" w:color="auto"/>
            </w:tcBorders>
            <w:shd w:val="clear" w:color="auto" w:fill="C0C0C0"/>
          </w:tcPr>
          <w:p w14:paraId="70BB6198" w14:textId="77777777" w:rsidR="005B0788" w:rsidRDefault="00000000">
            <w:pPr>
              <w:pStyle w:val="TAH"/>
            </w:pPr>
            <w:r>
              <w:t>Cardinality</w:t>
            </w:r>
          </w:p>
        </w:tc>
        <w:tc>
          <w:tcPr>
            <w:tcW w:w="5318" w:type="dxa"/>
            <w:tcBorders>
              <w:bottom w:val="single" w:sz="6" w:space="0" w:color="auto"/>
            </w:tcBorders>
            <w:shd w:val="clear" w:color="auto" w:fill="C0C0C0"/>
            <w:vAlign w:val="center"/>
          </w:tcPr>
          <w:p w14:paraId="5F9BEF97" w14:textId="77777777" w:rsidR="005B0788" w:rsidRDefault="00000000">
            <w:pPr>
              <w:pStyle w:val="TAH"/>
            </w:pPr>
            <w:r>
              <w:t>Description</w:t>
            </w:r>
          </w:p>
        </w:tc>
      </w:tr>
      <w:tr w:rsidR="005B0788" w14:paraId="41A0CEC3" w14:textId="77777777">
        <w:trPr>
          <w:jc w:val="center"/>
        </w:trPr>
        <w:tc>
          <w:tcPr>
            <w:tcW w:w="1629" w:type="dxa"/>
            <w:tcBorders>
              <w:top w:val="single" w:sz="6" w:space="0" w:color="auto"/>
            </w:tcBorders>
            <w:shd w:val="clear" w:color="auto" w:fill="auto"/>
          </w:tcPr>
          <w:p w14:paraId="3EB7A3F0" w14:textId="77777777" w:rsidR="005B0788" w:rsidRDefault="00000000">
            <w:pPr>
              <w:pStyle w:val="TAL"/>
            </w:pPr>
            <w:r>
              <w:t>N3gMessageDelivery</w:t>
            </w:r>
          </w:p>
        </w:tc>
        <w:tc>
          <w:tcPr>
            <w:tcW w:w="526" w:type="dxa"/>
            <w:tcBorders>
              <w:top w:val="single" w:sz="6" w:space="0" w:color="auto"/>
            </w:tcBorders>
          </w:tcPr>
          <w:p w14:paraId="2619033C" w14:textId="77777777" w:rsidR="005B0788" w:rsidRDefault="00000000">
            <w:pPr>
              <w:pStyle w:val="TAC"/>
            </w:pPr>
            <w:r>
              <w:t>M</w:t>
            </w:r>
          </w:p>
        </w:tc>
        <w:tc>
          <w:tcPr>
            <w:tcW w:w="2302" w:type="dxa"/>
            <w:tcBorders>
              <w:top w:val="single" w:sz="6" w:space="0" w:color="auto"/>
            </w:tcBorders>
          </w:tcPr>
          <w:p w14:paraId="289DCE7E" w14:textId="77777777" w:rsidR="005B0788" w:rsidRDefault="00000000">
            <w:pPr>
              <w:pStyle w:val="TAL"/>
            </w:pPr>
            <w:r>
              <w:t>1</w:t>
            </w:r>
          </w:p>
        </w:tc>
        <w:tc>
          <w:tcPr>
            <w:tcW w:w="5318" w:type="dxa"/>
            <w:tcBorders>
              <w:top w:val="single" w:sz="6" w:space="0" w:color="auto"/>
            </w:tcBorders>
            <w:shd w:val="clear" w:color="auto" w:fill="auto"/>
          </w:tcPr>
          <w:p w14:paraId="49078C5E" w14:textId="77777777" w:rsidR="005B0788" w:rsidRDefault="00000000">
            <w:pPr>
              <w:pStyle w:val="TAL"/>
            </w:pPr>
            <w:r>
              <w:t>Represents the data to be used for MSGin5G Server to deliver message.</w:t>
            </w:r>
          </w:p>
        </w:tc>
      </w:tr>
    </w:tbl>
    <w:p w14:paraId="5128D5CC" w14:textId="77777777" w:rsidR="005B0788" w:rsidRDefault="005B0788">
      <w:pPr>
        <w:rPr>
          <w:lang w:eastAsia="zh-CN"/>
        </w:rPr>
      </w:pPr>
    </w:p>
    <w:p w14:paraId="269ECD7A" w14:textId="77777777" w:rsidR="005B0788"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7823B4CC" w14:textId="77777777">
        <w:trPr>
          <w:jc w:val="center"/>
        </w:trPr>
        <w:tc>
          <w:tcPr>
            <w:tcW w:w="825" w:type="pct"/>
            <w:shd w:val="clear" w:color="auto" w:fill="C0C0C0"/>
          </w:tcPr>
          <w:p w14:paraId="353D770B" w14:textId="77777777" w:rsidR="005B0788" w:rsidRDefault="00000000">
            <w:pPr>
              <w:pStyle w:val="TAH"/>
            </w:pPr>
            <w:r>
              <w:t>Data type</w:t>
            </w:r>
          </w:p>
        </w:tc>
        <w:tc>
          <w:tcPr>
            <w:tcW w:w="499" w:type="pct"/>
            <w:shd w:val="clear" w:color="auto" w:fill="C0C0C0"/>
          </w:tcPr>
          <w:p w14:paraId="120CC3E8" w14:textId="77777777" w:rsidR="005B0788" w:rsidRDefault="00000000">
            <w:pPr>
              <w:pStyle w:val="TAH"/>
            </w:pPr>
            <w:r>
              <w:t>P</w:t>
            </w:r>
          </w:p>
        </w:tc>
        <w:tc>
          <w:tcPr>
            <w:tcW w:w="738" w:type="pct"/>
            <w:shd w:val="clear" w:color="auto" w:fill="C0C0C0"/>
          </w:tcPr>
          <w:p w14:paraId="0EC445C5" w14:textId="77777777" w:rsidR="005B0788" w:rsidRDefault="00000000">
            <w:pPr>
              <w:pStyle w:val="TAH"/>
            </w:pPr>
            <w:r>
              <w:t>Cardinality</w:t>
            </w:r>
          </w:p>
        </w:tc>
        <w:tc>
          <w:tcPr>
            <w:tcW w:w="967" w:type="pct"/>
            <w:shd w:val="clear" w:color="auto" w:fill="C0C0C0"/>
          </w:tcPr>
          <w:p w14:paraId="1AB549AC" w14:textId="77777777" w:rsidR="005B0788" w:rsidRDefault="00000000">
            <w:pPr>
              <w:pStyle w:val="TAH"/>
            </w:pPr>
            <w:r>
              <w:t>Response</w:t>
            </w:r>
          </w:p>
          <w:p w14:paraId="37D7FA51" w14:textId="77777777" w:rsidR="005B0788" w:rsidRDefault="00000000">
            <w:pPr>
              <w:pStyle w:val="TAH"/>
            </w:pPr>
            <w:r>
              <w:t>codes</w:t>
            </w:r>
          </w:p>
        </w:tc>
        <w:tc>
          <w:tcPr>
            <w:tcW w:w="1971" w:type="pct"/>
            <w:shd w:val="clear" w:color="auto" w:fill="C0C0C0"/>
          </w:tcPr>
          <w:p w14:paraId="73AABD0E" w14:textId="77777777" w:rsidR="005B0788" w:rsidRDefault="00000000">
            <w:pPr>
              <w:pStyle w:val="TAH"/>
            </w:pPr>
            <w:r>
              <w:t>Description</w:t>
            </w:r>
          </w:p>
        </w:tc>
      </w:tr>
      <w:tr w:rsidR="005B0788" w14:paraId="7E9BF3B9" w14:textId="77777777">
        <w:trPr>
          <w:jc w:val="center"/>
        </w:trPr>
        <w:tc>
          <w:tcPr>
            <w:tcW w:w="825" w:type="pct"/>
            <w:shd w:val="clear" w:color="auto" w:fill="auto"/>
          </w:tcPr>
          <w:p w14:paraId="0CDBF9E9" w14:textId="77777777" w:rsidR="005B0788" w:rsidRDefault="00000000">
            <w:pPr>
              <w:pStyle w:val="TAL"/>
            </w:pPr>
            <w:r>
              <w:t>n/a</w:t>
            </w:r>
          </w:p>
        </w:tc>
        <w:tc>
          <w:tcPr>
            <w:tcW w:w="499" w:type="pct"/>
          </w:tcPr>
          <w:p w14:paraId="6E0F2699" w14:textId="77777777" w:rsidR="005B0788" w:rsidRDefault="005B0788">
            <w:pPr>
              <w:pStyle w:val="TAC"/>
            </w:pPr>
          </w:p>
        </w:tc>
        <w:tc>
          <w:tcPr>
            <w:tcW w:w="738" w:type="pct"/>
          </w:tcPr>
          <w:p w14:paraId="5648BC4F" w14:textId="77777777" w:rsidR="005B0788" w:rsidRDefault="005B0788">
            <w:pPr>
              <w:pStyle w:val="TAL"/>
            </w:pPr>
          </w:p>
        </w:tc>
        <w:tc>
          <w:tcPr>
            <w:tcW w:w="967" w:type="pct"/>
          </w:tcPr>
          <w:p w14:paraId="3F6CFEF0" w14:textId="77777777" w:rsidR="005B0788" w:rsidRDefault="00000000">
            <w:pPr>
              <w:pStyle w:val="TAL"/>
            </w:pPr>
            <w:r>
              <w:t>204 No Content</w:t>
            </w:r>
          </w:p>
        </w:tc>
        <w:tc>
          <w:tcPr>
            <w:tcW w:w="1971" w:type="pct"/>
            <w:shd w:val="clear" w:color="auto" w:fill="auto"/>
          </w:tcPr>
          <w:p w14:paraId="537D07AA" w14:textId="77777777" w:rsidR="005B0788" w:rsidRDefault="00000000">
            <w:pPr>
              <w:pStyle w:val="TAL"/>
            </w:pPr>
            <w:r>
              <w:t>The Message is Delivered successfully.</w:t>
            </w:r>
          </w:p>
        </w:tc>
      </w:tr>
      <w:tr w:rsidR="005B0788" w14:paraId="5C44ED2B" w14:textId="77777777">
        <w:trPr>
          <w:jc w:val="center"/>
        </w:trPr>
        <w:tc>
          <w:tcPr>
            <w:tcW w:w="5000" w:type="pct"/>
            <w:gridSpan w:val="5"/>
            <w:shd w:val="clear" w:color="auto" w:fill="auto"/>
          </w:tcPr>
          <w:p w14:paraId="3FE200C9"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5B4B75C4" w14:textId="77777777" w:rsidR="005B0788" w:rsidRDefault="005B0788">
      <w:bookmarkStart w:id="1285" w:name="_Toc93879078"/>
      <w:bookmarkStart w:id="1286" w:name="_Toc96996812"/>
    </w:p>
    <w:p w14:paraId="78F1D6A9" w14:textId="77777777" w:rsidR="005B0788" w:rsidRDefault="00000000">
      <w:pPr>
        <w:pStyle w:val="Heading4"/>
      </w:pPr>
      <w:bookmarkStart w:id="1287" w:name="_Toc97197218"/>
      <w:bookmarkStart w:id="1288" w:name="_Toc162005670"/>
      <w:r>
        <w:t>9.2.3.3</w:t>
      </w:r>
      <w:r>
        <w:tab/>
        <w:t>Operation: deliver-</w:t>
      </w:r>
      <w:bookmarkEnd w:id="1285"/>
      <w:r>
        <w:t>report</w:t>
      </w:r>
      <w:bookmarkEnd w:id="1286"/>
      <w:bookmarkEnd w:id="1287"/>
      <w:bookmarkEnd w:id="1288"/>
    </w:p>
    <w:p w14:paraId="70C51843" w14:textId="77777777" w:rsidR="005B0788" w:rsidRDefault="00000000">
      <w:pPr>
        <w:pStyle w:val="Heading5"/>
      </w:pPr>
      <w:bookmarkStart w:id="1289" w:name="_Toc162005671"/>
      <w:bookmarkStart w:id="1290" w:name="_Toc93879079"/>
      <w:bookmarkStart w:id="1291" w:name="_Toc97197219"/>
      <w:bookmarkStart w:id="1292" w:name="_Toc96996813"/>
      <w:r>
        <w:t>9.2.3.3.1</w:t>
      </w:r>
      <w:r>
        <w:tab/>
        <w:t>Description</w:t>
      </w:r>
      <w:bookmarkEnd w:id="1289"/>
      <w:bookmarkEnd w:id="1290"/>
      <w:bookmarkEnd w:id="1291"/>
      <w:bookmarkEnd w:id="1292"/>
    </w:p>
    <w:p w14:paraId="5440C0BE" w14:textId="77777777" w:rsidR="005B0788" w:rsidRDefault="00000000">
      <w:pPr>
        <w:rPr>
          <w:lang w:eastAsia="zh-CN"/>
        </w:rPr>
      </w:pPr>
      <w:r>
        <w:rPr>
          <w:lang w:eastAsia="zh-CN"/>
        </w:rPr>
        <w:t>This operation is used by the MSGin5G Server to deliver status report to a given Non-3GPP Message Gateway.</w:t>
      </w:r>
    </w:p>
    <w:p w14:paraId="532F2359" w14:textId="77777777" w:rsidR="005B0788" w:rsidRDefault="00000000">
      <w:pPr>
        <w:pStyle w:val="Heading5"/>
      </w:pPr>
      <w:bookmarkStart w:id="1293" w:name="_Toc162005672"/>
      <w:bookmarkStart w:id="1294" w:name="_Toc93879080"/>
      <w:bookmarkStart w:id="1295" w:name="_Toc96996814"/>
      <w:bookmarkStart w:id="1296" w:name="_Toc97197220"/>
      <w:r>
        <w:t>9.2.3.3.2</w:t>
      </w:r>
      <w:r>
        <w:tab/>
        <w:t>Operation Definition</w:t>
      </w:r>
      <w:bookmarkEnd w:id="1293"/>
      <w:bookmarkEnd w:id="1294"/>
      <w:bookmarkEnd w:id="1295"/>
      <w:bookmarkEnd w:id="1296"/>
    </w:p>
    <w:p w14:paraId="526BDD81"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F1D8558" w14:textId="77777777" w:rsidR="005B0788"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76DDF181" w14:textId="77777777">
        <w:trPr>
          <w:jc w:val="center"/>
        </w:trPr>
        <w:tc>
          <w:tcPr>
            <w:tcW w:w="1629" w:type="dxa"/>
            <w:tcBorders>
              <w:bottom w:val="single" w:sz="6" w:space="0" w:color="auto"/>
            </w:tcBorders>
            <w:shd w:val="clear" w:color="auto" w:fill="C0C0C0"/>
          </w:tcPr>
          <w:p w14:paraId="7A912E86" w14:textId="77777777" w:rsidR="005B0788" w:rsidRDefault="00000000">
            <w:pPr>
              <w:pStyle w:val="TAH"/>
            </w:pPr>
            <w:r>
              <w:t>Data type</w:t>
            </w:r>
          </w:p>
        </w:tc>
        <w:tc>
          <w:tcPr>
            <w:tcW w:w="526" w:type="dxa"/>
            <w:tcBorders>
              <w:bottom w:val="single" w:sz="6" w:space="0" w:color="auto"/>
            </w:tcBorders>
            <w:shd w:val="clear" w:color="auto" w:fill="C0C0C0"/>
          </w:tcPr>
          <w:p w14:paraId="2EB2B54E" w14:textId="77777777" w:rsidR="005B0788" w:rsidRDefault="00000000">
            <w:pPr>
              <w:pStyle w:val="TAH"/>
            </w:pPr>
            <w:r>
              <w:t>P</w:t>
            </w:r>
          </w:p>
        </w:tc>
        <w:tc>
          <w:tcPr>
            <w:tcW w:w="2302" w:type="dxa"/>
            <w:tcBorders>
              <w:bottom w:val="single" w:sz="6" w:space="0" w:color="auto"/>
            </w:tcBorders>
            <w:shd w:val="clear" w:color="auto" w:fill="C0C0C0"/>
          </w:tcPr>
          <w:p w14:paraId="18E23719" w14:textId="77777777" w:rsidR="005B0788" w:rsidRDefault="00000000">
            <w:pPr>
              <w:pStyle w:val="TAH"/>
            </w:pPr>
            <w:r>
              <w:t>Cardinality</w:t>
            </w:r>
          </w:p>
        </w:tc>
        <w:tc>
          <w:tcPr>
            <w:tcW w:w="5318" w:type="dxa"/>
            <w:tcBorders>
              <w:bottom w:val="single" w:sz="6" w:space="0" w:color="auto"/>
            </w:tcBorders>
            <w:shd w:val="clear" w:color="auto" w:fill="C0C0C0"/>
            <w:vAlign w:val="center"/>
          </w:tcPr>
          <w:p w14:paraId="396871AE" w14:textId="77777777" w:rsidR="005B0788" w:rsidRDefault="00000000">
            <w:pPr>
              <w:pStyle w:val="TAH"/>
            </w:pPr>
            <w:r>
              <w:t>Description</w:t>
            </w:r>
          </w:p>
        </w:tc>
      </w:tr>
      <w:tr w:rsidR="005B0788" w14:paraId="70CA33B4" w14:textId="77777777">
        <w:trPr>
          <w:jc w:val="center"/>
        </w:trPr>
        <w:tc>
          <w:tcPr>
            <w:tcW w:w="1629" w:type="dxa"/>
            <w:tcBorders>
              <w:top w:val="single" w:sz="6" w:space="0" w:color="auto"/>
            </w:tcBorders>
            <w:shd w:val="clear" w:color="auto" w:fill="auto"/>
          </w:tcPr>
          <w:p w14:paraId="3B86E523" w14:textId="77777777" w:rsidR="005B0788" w:rsidRDefault="00000000">
            <w:pPr>
              <w:pStyle w:val="TAL"/>
            </w:pPr>
            <w:proofErr w:type="spellStart"/>
            <w:r>
              <w:t>DeliveryStatusReport</w:t>
            </w:r>
            <w:proofErr w:type="spellEnd"/>
          </w:p>
        </w:tc>
        <w:tc>
          <w:tcPr>
            <w:tcW w:w="526" w:type="dxa"/>
            <w:tcBorders>
              <w:top w:val="single" w:sz="6" w:space="0" w:color="auto"/>
            </w:tcBorders>
          </w:tcPr>
          <w:p w14:paraId="4111528C" w14:textId="77777777" w:rsidR="005B0788" w:rsidRDefault="00000000">
            <w:pPr>
              <w:pStyle w:val="TAC"/>
            </w:pPr>
            <w:r>
              <w:t>M</w:t>
            </w:r>
          </w:p>
        </w:tc>
        <w:tc>
          <w:tcPr>
            <w:tcW w:w="2302" w:type="dxa"/>
            <w:tcBorders>
              <w:top w:val="single" w:sz="6" w:space="0" w:color="auto"/>
            </w:tcBorders>
          </w:tcPr>
          <w:p w14:paraId="50988EBD" w14:textId="77777777" w:rsidR="005B0788" w:rsidRDefault="00000000">
            <w:pPr>
              <w:pStyle w:val="TAL"/>
            </w:pPr>
            <w:r>
              <w:t>1</w:t>
            </w:r>
          </w:p>
        </w:tc>
        <w:tc>
          <w:tcPr>
            <w:tcW w:w="5318" w:type="dxa"/>
            <w:tcBorders>
              <w:top w:val="single" w:sz="6" w:space="0" w:color="auto"/>
            </w:tcBorders>
            <w:shd w:val="clear" w:color="auto" w:fill="auto"/>
          </w:tcPr>
          <w:p w14:paraId="07A8C640" w14:textId="77777777" w:rsidR="005B0788" w:rsidRDefault="00000000">
            <w:pPr>
              <w:pStyle w:val="TAL"/>
            </w:pPr>
            <w:r>
              <w:t>Represents the data to be used for MSGin5G Server to deliver status report.</w:t>
            </w:r>
          </w:p>
        </w:tc>
      </w:tr>
    </w:tbl>
    <w:p w14:paraId="182E71E9" w14:textId="77777777" w:rsidR="005B0788" w:rsidRDefault="005B0788">
      <w:pPr>
        <w:rPr>
          <w:lang w:eastAsia="zh-CN"/>
        </w:rPr>
      </w:pPr>
    </w:p>
    <w:p w14:paraId="48D4B250" w14:textId="77777777" w:rsidR="005B0788"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2097604F" w14:textId="77777777">
        <w:trPr>
          <w:jc w:val="center"/>
        </w:trPr>
        <w:tc>
          <w:tcPr>
            <w:tcW w:w="825" w:type="pct"/>
            <w:shd w:val="clear" w:color="auto" w:fill="C0C0C0"/>
          </w:tcPr>
          <w:p w14:paraId="22C98985" w14:textId="77777777" w:rsidR="005B0788" w:rsidRDefault="00000000">
            <w:pPr>
              <w:pStyle w:val="TAH"/>
            </w:pPr>
            <w:r>
              <w:t>Data type</w:t>
            </w:r>
          </w:p>
        </w:tc>
        <w:tc>
          <w:tcPr>
            <w:tcW w:w="499" w:type="pct"/>
            <w:shd w:val="clear" w:color="auto" w:fill="C0C0C0"/>
          </w:tcPr>
          <w:p w14:paraId="28AD80B8" w14:textId="77777777" w:rsidR="005B0788" w:rsidRDefault="00000000">
            <w:pPr>
              <w:pStyle w:val="TAH"/>
            </w:pPr>
            <w:r>
              <w:t>P</w:t>
            </w:r>
          </w:p>
        </w:tc>
        <w:tc>
          <w:tcPr>
            <w:tcW w:w="738" w:type="pct"/>
            <w:shd w:val="clear" w:color="auto" w:fill="C0C0C0"/>
          </w:tcPr>
          <w:p w14:paraId="232FDEAC" w14:textId="77777777" w:rsidR="005B0788" w:rsidRDefault="00000000">
            <w:pPr>
              <w:pStyle w:val="TAH"/>
            </w:pPr>
            <w:r>
              <w:t>Cardinality</w:t>
            </w:r>
          </w:p>
        </w:tc>
        <w:tc>
          <w:tcPr>
            <w:tcW w:w="967" w:type="pct"/>
            <w:shd w:val="clear" w:color="auto" w:fill="C0C0C0"/>
          </w:tcPr>
          <w:p w14:paraId="7E7E3F6D" w14:textId="77777777" w:rsidR="005B0788" w:rsidRDefault="00000000">
            <w:pPr>
              <w:pStyle w:val="TAH"/>
            </w:pPr>
            <w:r>
              <w:t>Response</w:t>
            </w:r>
          </w:p>
          <w:p w14:paraId="4C543BB9" w14:textId="77777777" w:rsidR="005B0788" w:rsidRDefault="00000000">
            <w:pPr>
              <w:pStyle w:val="TAH"/>
            </w:pPr>
            <w:r>
              <w:t>codes</w:t>
            </w:r>
          </w:p>
        </w:tc>
        <w:tc>
          <w:tcPr>
            <w:tcW w:w="1971" w:type="pct"/>
            <w:shd w:val="clear" w:color="auto" w:fill="C0C0C0"/>
          </w:tcPr>
          <w:p w14:paraId="5683FD40" w14:textId="77777777" w:rsidR="005B0788" w:rsidRDefault="00000000">
            <w:pPr>
              <w:pStyle w:val="TAH"/>
            </w:pPr>
            <w:r>
              <w:t>Description</w:t>
            </w:r>
          </w:p>
        </w:tc>
      </w:tr>
      <w:tr w:rsidR="005B0788" w14:paraId="5D7AD14F" w14:textId="77777777">
        <w:trPr>
          <w:jc w:val="center"/>
        </w:trPr>
        <w:tc>
          <w:tcPr>
            <w:tcW w:w="825" w:type="pct"/>
            <w:shd w:val="clear" w:color="auto" w:fill="auto"/>
          </w:tcPr>
          <w:p w14:paraId="6A568B4A" w14:textId="77777777" w:rsidR="005B0788" w:rsidRDefault="00000000">
            <w:pPr>
              <w:pStyle w:val="TAL"/>
            </w:pPr>
            <w:r>
              <w:t>n/a</w:t>
            </w:r>
          </w:p>
        </w:tc>
        <w:tc>
          <w:tcPr>
            <w:tcW w:w="499" w:type="pct"/>
          </w:tcPr>
          <w:p w14:paraId="152A98DC" w14:textId="77777777" w:rsidR="005B0788" w:rsidRDefault="005B0788">
            <w:pPr>
              <w:pStyle w:val="TAC"/>
            </w:pPr>
          </w:p>
        </w:tc>
        <w:tc>
          <w:tcPr>
            <w:tcW w:w="738" w:type="pct"/>
          </w:tcPr>
          <w:p w14:paraId="1E36F6E2" w14:textId="77777777" w:rsidR="005B0788" w:rsidRDefault="005B0788">
            <w:pPr>
              <w:pStyle w:val="TAL"/>
            </w:pPr>
          </w:p>
        </w:tc>
        <w:tc>
          <w:tcPr>
            <w:tcW w:w="967" w:type="pct"/>
          </w:tcPr>
          <w:p w14:paraId="3DA9F01A" w14:textId="77777777" w:rsidR="005B0788" w:rsidRDefault="00000000">
            <w:pPr>
              <w:pStyle w:val="TAL"/>
            </w:pPr>
            <w:r>
              <w:t>204 No Content</w:t>
            </w:r>
          </w:p>
        </w:tc>
        <w:tc>
          <w:tcPr>
            <w:tcW w:w="1971" w:type="pct"/>
            <w:shd w:val="clear" w:color="auto" w:fill="auto"/>
          </w:tcPr>
          <w:p w14:paraId="3B6CF188" w14:textId="77777777" w:rsidR="005B0788" w:rsidRDefault="00000000">
            <w:pPr>
              <w:pStyle w:val="TAL"/>
            </w:pPr>
            <w:r>
              <w:t>The status report is Delivered successfully.</w:t>
            </w:r>
          </w:p>
        </w:tc>
      </w:tr>
      <w:tr w:rsidR="005B0788" w14:paraId="225B561C" w14:textId="77777777">
        <w:trPr>
          <w:jc w:val="center"/>
        </w:trPr>
        <w:tc>
          <w:tcPr>
            <w:tcW w:w="5000" w:type="pct"/>
            <w:gridSpan w:val="5"/>
            <w:shd w:val="clear" w:color="auto" w:fill="auto"/>
          </w:tcPr>
          <w:p w14:paraId="4BBCBAE9"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503455E" w14:textId="77777777" w:rsidR="005B0788" w:rsidRDefault="005B0788">
      <w:pPr>
        <w:rPr>
          <w:lang w:eastAsia="zh-CN"/>
        </w:rPr>
      </w:pPr>
    </w:p>
    <w:p w14:paraId="0988EEC9" w14:textId="77777777" w:rsidR="005B0788" w:rsidRDefault="00000000">
      <w:pPr>
        <w:pStyle w:val="Heading3"/>
      </w:pPr>
      <w:bookmarkStart w:id="1297" w:name="_Toc97197221"/>
      <w:bookmarkStart w:id="1298" w:name="_Toc93879081"/>
      <w:bookmarkStart w:id="1299" w:name="_Toc96996815"/>
      <w:bookmarkStart w:id="1300" w:name="_Toc83768422"/>
      <w:bookmarkStart w:id="1301" w:name="_Toc162005673"/>
      <w:r>
        <w:rPr>
          <w:lang w:eastAsia="zh-CN"/>
        </w:rPr>
        <w:t>9</w:t>
      </w:r>
      <w:r>
        <w:t>.</w:t>
      </w:r>
      <w:r>
        <w:rPr>
          <w:lang w:eastAsia="zh-CN"/>
        </w:rPr>
        <w:t>2</w:t>
      </w:r>
      <w:r>
        <w:t>.4</w:t>
      </w:r>
      <w:r>
        <w:tab/>
        <w:t>Notifications</w:t>
      </w:r>
      <w:bookmarkEnd w:id="1297"/>
      <w:bookmarkEnd w:id="1298"/>
      <w:bookmarkEnd w:id="1299"/>
      <w:bookmarkEnd w:id="1300"/>
      <w:bookmarkEnd w:id="1301"/>
    </w:p>
    <w:p w14:paraId="653D3B02" w14:textId="77777777" w:rsidR="005B0788" w:rsidRDefault="00000000">
      <w:r>
        <w:t>None.</w:t>
      </w:r>
    </w:p>
    <w:p w14:paraId="790D9916" w14:textId="77777777" w:rsidR="005B0788" w:rsidRDefault="00000000">
      <w:pPr>
        <w:pStyle w:val="Heading3"/>
      </w:pPr>
      <w:bookmarkStart w:id="1302" w:name="_Toc162005674"/>
      <w:bookmarkStart w:id="1303" w:name="_Toc93879082"/>
      <w:bookmarkStart w:id="1304" w:name="_Toc83768423"/>
      <w:bookmarkStart w:id="1305" w:name="_Toc96996816"/>
      <w:bookmarkStart w:id="1306" w:name="_Toc97197222"/>
      <w:r>
        <w:rPr>
          <w:lang w:eastAsia="zh-CN"/>
        </w:rPr>
        <w:t>9</w:t>
      </w:r>
      <w:r>
        <w:t>.</w:t>
      </w:r>
      <w:r>
        <w:rPr>
          <w:lang w:eastAsia="zh-CN"/>
        </w:rPr>
        <w:t>2</w:t>
      </w:r>
      <w:r>
        <w:t>.5</w:t>
      </w:r>
      <w:r>
        <w:tab/>
        <w:t>Data Model</w:t>
      </w:r>
      <w:bookmarkEnd w:id="1302"/>
      <w:bookmarkEnd w:id="1303"/>
      <w:bookmarkEnd w:id="1304"/>
      <w:bookmarkEnd w:id="1305"/>
      <w:bookmarkEnd w:id="1306"/>
    </w:p>
    <w:p w14:paraId="19B6C746" w14:textId="77777777" w:rsidR="005B0788" w:rsidRDefault="00000000">
      <w:pPr>
        <w:pStyle w:val="Heading4"/>
      </w:pPr>
      <w:bookmarkStart w:id="1307" w:name="_Toc93879083"/>
      <w:bookmarkStart w:id="1308" w:name="_Toc96996817"/>
      <w:bookmarkStart w:id="1309" w:name="_Toc162005675"/>
      <w:bookmarkStart w:id="1310" w:name="_Toc97197223"/>
      <w:r>
        <w:t>9.2.5.1</w:t>
      </w:r>
      <w:r>
        <w:tab/>
        <w:t>General</w:t>
      </w:r>
      <w:bookmarkEnd w:id="1307"/>
      <w:bookmarkEnd w:id="1308"/>
      <w:bookmarkEnd w:id="1309"/>
      <w:bookmarkEnd w:id="1310"/>
    </w:p>
    <w:p w14:paraId="140779A9" w14:textId="77777777" w:rsidR="005B078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7DD308D4" w14:textId="77777777" w:rsidR="005B0788"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0BA06D79" w14:textId="77777777">
        <w:trPr>
          <w:jc w:val="center"/>
        </w:trPr>
        <w:tc>
          <w:tcPr>
            <w:tcW w:w="2868" w:type="dxa"/>
            <w:shd w:val="clear" w:color="auto" w:fill="C0C0C0"/>
          </w:tcPr>
          <w:p w14:paraId="2406B550" w14:textId="77777777" w:rsidR="005B0788" w:rsidRDefault="00000000">
            <w:pPr>
              <w:pStyle w:val="TAH"/>
            </w:pPr>
            <w:r>
              <w:t>Data type</w:t>
            </w:r>
          </w:p>
        </w:tc>
        <w:tc>
          <w:tcPr>
            <w:tcW w:w="1297" w:type="dxa"/>
            <w:shd w:val="clear" w:color="auto" w:fill="C0C0C0"/>
          </w:tcPr>
          <w:p w14:paraId="30668120" w14:textId="77777777" w:rsidR="005B0788" w:rsidRDefault="00000000">
            <w:pPr>
              <w:pStyle w:val="TAH"/>
            </w:pPr>
            <w:r>
              <w:t>Section defined</w:t>
            </w:r>
          </w:p>
        </w:tc>
        <w:tc>
          <w:tcPr>
            <w:tcW w:w="2887" w:type="dxa"/>
            <w:shd w:val="clear" w:color="auto" w:fill="C0C0C0"/>
          </w:tcPr>
          <w:p w14:paraId="677471E7" w14:textId="77777777" w:rsidR="005B0788" w:rsidRDefault="00000000">
            <w:pPr>
              <w:pStyle w:val="TAH"/>
            </w:pPr>
            <w:r>
              <w:t>Description</w:t>
            </w:r>
          </w:p>
        </w:tc>
        <w:tc>
          <w:tcPr>
            <w:tcW w:w="2725" w:type="dxa"/>
            <w:shd w:val="clear" w:color="auto" w:fill="C0C0C0"/>
          </w:tcPr>
          <w:p w14:paraId="79429D7B" w14:textId="77777777" w:rsidR="005B0788" w:rsidRDefault="00000000">
            <w:pPr>
              <w:pStyle w:val="TAH"/>
            </w:pPr>
            <w:r>
              <w:t>Applicability</w:t>
            </w:r>
          </w:p>
        </w:tc>
      </w:tr>
      <w:tr w:rsidR="005B0788" w14:paraId="48BC3208" w14:textId="77777777">
        <w:trPr>
          <w:jc w:val="center"/>
        </w:trPr>
        <w:tc>
          <w:tcPr>
            <w:tcW w:w="2868" w:type="dxa"/>
          </w:tcPr>
          <w:p w14:paraId="2494831D" w14:textId="77777777" w:rsidR="005B0788" w:rsidRDefault="00000000">
            <w:pPr>
              <w:pStyle w:val="TAL"/>
            </w:pPr>
            <w:r>
              <w:t>N3gMessageDelivery</w:t>
            </w:r>
          </w:p>
        </w:tc>
        <w:tc>
          <w:tcPr>
            <w:tcW w:w="1297" w:type="dxa"/>
          </w:tcPr>
          <w:p w14:paraId="7076C64D" w14:textId="77777777" w:rsidR="005B0788" w:rsidRDefault="00000000">
            <w:pPr>
              <w:pStyle w:val="TAL"/>
            </w:pPr>
            <w:r>
              <w:t>9.2.5.2.2</w:t>
            </w:r>
          </w:p>
        </w:tc>
        <w:tc>
          <w:tcPr>
            <w:tcW w:w="2887" w:type="dxa"/>
          </w:tcPr>
          <w:p w14:paraId="17A25EDA" w14:textId="77777777" w:rsidR="005B0788" w:rsidRDefault="00000000">
            <w:pPr>
              <w:pStyle w:val="TAL"/>
              <w:rPr>
                <w:szCs w:val="18"/>
              </w:rPr>
            </w:pPr>
            <w:r>
              <w:rPr>
                <w:szCs w:val="18"/>
              </w:rPr>
              <w:t>Information within message delivery request.</w:t>
            </w:r>
          </w:p>
        </w:tc>
        <w:tc>
          <w:tcPr>
            <w:tcW w:w="2725" w:type="dxa"/>
          </w:tcPr>
          <w:p w14:paraId="4B1D93CE" w14:textId="77777777" w:rsidR="005B0788" w:rsidRDefault="005B0788">
            <w:pPr>
              <w:pStyle w:val="TAL"/>
              <w:rPr>
                <w:szCs w:val="18"/>
              </w:rPr>
            </w:pPr>
          </w:p>
        </w:tc>
      </w:tr>
    </w:tbl>
    <w:p w14:paraId="76D841D5" w14:textId="77777777" w:rsidR="005B0788" w:rsidRDefault="005B0788">
      <w:pPr>
        <w:rPr>
          <w:lang w:eastAsia="zh-CN"/>
        </w:rPr>
      </w:pPr>
    </w:p>
    <w:p w14:paraId="61627BEB" w14:textId="77777777" w:rsidR="005B0788"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1A38C3CF" w14:textId="77777777" w:rsidR="005B0788"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5B0788" w14:paraId="3EEE1A82" w14:textId="77777777">
        <w:trPr>
          <w:jc w:val="center"/>
        </w:trPr>
        <w:tc>
          <w:tcPr>
            <w:tcW w:w="2558" w:type="dxa"/>
            <w:shd w:val="clear" w:color="auto" w:fill="C0C0C0"/>
          </w:tcPr>
          <w:p w14:paraId="0EBCA316" w14:textId="77777777" w:rsidR="005B0788" w:rsidRDefault="00000000">
            <w:pPr>
              <w:pStyle w:val="TAH"/>
            </w:pPr>
            <w:r>
              <w:t>Data type</w:t>
            </w:r>
          </w:p>
        </w:tc>
        <w:tc>
          <w:tcPr>
            <w:tcW w:w="1732" w:type="dxa"/>
            <w:shd w:val="clear" w:color="auto" w:fill="C0C0C0"/>
          </w:tcPr>
          <w:p w14:paraId="75C93005" w14:textId="77777777" w:rsidR="005B0788" w:rsidRDefault="00000000">
            <w:pPr>
              <w:pStyle w:val="TAH"/>
            </w:pPr>
            <w:r>
              <w:t>Reference</w:t>
            </w:r>
          </w:p>
        </w:tc>
        <w:tc>
          <w:tcPr>
            <w:tcW w:w="2851" w:type="dxa"/>
            <w:shd w:val="clear" w:color="auto" w:fill="C0C0C0"/>
          </w:tcPr>
          <w:p w14:paraId="42443663" w14:textId="77777777" w:rsidR="005B0788" w:rsidRDefault="00000000">
            <w:pPr>
              <w:pStyle w:val="TAH"/>
            </w:pPr>
            <w:r>
              <w:t>Comments</w:t>
            </w:r>
          </w:p>
        </w:tc>
        <w:tc>
          <w:tcPr>
            <w:tcW w:w="2636" w:type="dxa"/>
            <w:shd w:val="clear" w:color="auto" w:fill="C0C0C0"/>
          </w:tcPr>
          <w:p w14:paraId="4DE7567F" w14:textId="77777777" w:rsidR="005B0788" w:rsidRDefault="00000000">
            <w:pPr>
              <w:pStyle w:val="TAH"/>
            </w:pPr>
            <w:r>
              <w:t>Applicability</w:t>
            </w:r>
          </w:p>
        </w:tc>
      </w:tr>
      <w:tr w:rsidR="005B0788" w14:paraId="100E1348" w14:textId="77777777">
        <w:trPr>
          <w:jc w:val="center"/>
        </w:trPr>
        <w:tc>
          <w:tcPr>
            <w:tcW w:w="2558" w:type="dxa"/>
          </w:tcPr>
          <w:p w14:paraId="4F7BB4EF" w14:textId="77777777" w:rsidR="005B0788" w:rsidRDefault="00000000">
            <w:pPr>
              <w:pStyle w:val="TAL"/>
            </w:pPr>
            <w:proofErr w:type="spellStart"/>
            <w:r>
              <w:t>DeliveryStatusReport</w:t>
            </w:r>
            <w:proofErr w:type="spellEnd"/>
          </w:p>
        </w:tc>
        <w:tc>
          <w:tcPr>
            <w:tcW w:w="1732" w:type="dxa"/>
          </w:tcPr>
          <w:p w14:paraId="57D90825" w14:textId="77777777" w:rsidR="005B0788" w:rsidRDefault="00000000">
            <w:pPr>
              <w:pStyle w:val="TAL"/>
            </w:pPr>
            <w:r>
              <w:rPr>
                <w:szCs w:val="18"/>
              </w:rPr>
              <w:t>8.2.5.2.7</w:t>
            </w:r>
          </w:p>
        </w:tc>
        <w:tc>
          <w:tcPr>
            <w:tcW w:w="2851" w:type="dxa"/>
          </w:tcPr>
          <w:p w14:paraId="3C1A4CAE" w14:textId="77777777" w:rsidR="005B0788" w:rsidRDefault="00000000">
            <w:pPr>
              <w:pStyle w:val="TAL"/>
              <w:rPr>
                <w:szCs w:val="18"/>
              </w:rPr>
            </w:pPr>
            <w:r>
              <w:rPr>
                <w:szCs w:val="18"/>
              </w:rPr>
              <w:t>The message delivery status report request information.</w:t>
            </w:r>
          </w:p>
        </w:tc>
        <w:tc>
          <w:tcPr>
            <w:tcW w:w="2636" w:type="dxa"/>
          </w:tcPr>
          <w:p w14:paraId="57FC95DD" w14:textId="77777777" w:rsidR="005B0788" w:rsidRDefault="005B0788">
            <w:pPr>
              <w:pStyle w:val="TAL"/>
              <w:rPr>
                <w:szCs w:val="18"/>
              </w:rPr>
            </w:pPr>
          </w:p>
        </w:tc>
      </w:tr>
      <w:tr w:rsidR="005B0788" w14:paraId="397454EE" w14:textId="77777777">
        <w:trPr>
          <w:jc w:val="center"/>
        </w:trPr>
        <w:tc>
          <w:tcPr>
            <w:tcW w:w="2558" w:type="dxa"/>
          </w:tcPr>
          <w:p w14:paraId="07067C63" w14:textId="77777777" w:rsidR="005B0788" w:rsidRDefault="00000000">
            <w:pPr>
              <w:pStyle w:val="TAL"/>
            </w:pPr>
            <w:proofErr w:type="spellStart"/>
            <w:r>
              <w:t>MessageSegmentPa</w:t>
            </w:r>
            <w:proofErr w:type="spellEnd"/>
            <w:r>
              <w:rPr>
                <w:rFonts w:hint="eastAsia"/>
                <w:lang w:val="en-US" w:eastAsia="zh-CN"/>
              </w:rPr>
              <w:t>r</w:t>
            </w:r>
            <w:proofErr w:type="spellStart"/>
            <w:r>
              <w:t>ameters</w:t>
            </w:r>
            <w:proofErr w:type="spellEnd"/>
          </w:p>
        </w:tc>
        <w:tc>
          <w:tcPr>
            <w:tcW w:w="1732" w:type="dxa"/>
          </w:tcPr>
          <w:p w14:paraId="1EDEA388" w14:textId="77777777" w:rsidR="005B0788" w:rsidRDefault="00000000">
            <w:pPr>
              <w:pStyle w:val="TAL"/>
            </w:pPr>
            <w:r>
              <w:t>8.2.5.2.5</w:t>
            </w:r>
          </w:p>
        </w:tc>
        <w:tc>
          <w:tcPr>
            <w:tcW w:w="2851" w:type="dxa"/>
          </w:tcPr>
          <w:p w14:paraId="5E344968" w14:textId="77777777" w:rsidR="005B0788" w:rsidRDefault="00000000">
            <w:pPr>
              <w:pStyle w:val="TAL"/>
              <w:rPr>
                <w:szCs w:val="18"/>
              </w:rPr>
            </w:pPr>
            <w:r>
              <w:rPr>
                <w:szCs w:val="18"/>
              </w:rPr>
              <w:t>Contains the message segment information of the message.</w:t>
            </w:r>
          </w:p>
        </w:tc>
        <w:tc>
          <w:tcPr>
            <w:tcW w:w="2636" w:type="dxa"/>
          </w:tcPr>
          <w:p w14:paraId="16F1130B" w14:textId="77777777" w:rsidR="005B0788" w:rsidRDefault="005B0788">
            <w:pPr>
              <w:pStyle w:val="TAL"/>
              <w:rPr>
                <w:szCs w:val="18"/>
              </w:rPr>
            </w:pPr>
          </w:p>
        </w:tc>
      </w:tr>
      <w:tr w:rsidR="005B0788" w14:paraId="2D9FDA7C" w14:textId="77777777">
        <w:trPr>
          <w:jc w:val="center"/>
        </w:trPr>
        <w:tc>
          <w:tcPr>
            <w:tcW w:w="2558" w:type="dxa"/>
          </w:tcPr>
          <w:p w14:paraId="3EEAF053" w14:textId="77777777" w:rsidR="005B0788" w:rsidRDefault="00000000">
            <w:pPr>
              <w:pStyle w:val="TAL"/>
            </w:pPr>
            <w:r>
              <w:t>Address</w:t>
            </w:r>
          </w:p>
        </w:tc>
        <w:tc>
          <w:tcPr>
            <w:tcW w:w="1732" w:type="dxa"/>
          </w:tcPr>
          <w:p w14:paraId="56126D07" w14:textId="77777777" w:rsidR="005B0788" w:rsidRDefault="00000000">
            <w:pPr>
              <w:pStyle w:val="TAL"/>
            </w:pPr>
            <w:r>
              <w:t>9.1.5.2.3</w:t>
            </w:r>
          </w:p>
        </w:tc>
        <w:tc>
          <w:tcPr>
            <w:tcW w:w="2851" w:type="dxa"/>
          </w:tcPr>
          <w:p w14:paraId="1BED8D52" w14:textId="77777777" w:rsidR="005B0788" w:rsidRDefault="00000000">
            <w:pPr>
              <w:pStyle w:val="TAL"/>
              <w:rPr>
                <w:szCs w:val="18"/>
              </w:rPr>
            </w:pPr>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p>
        </w:tc>
        <w:tc>
          <w:tcPr>
            <w:tcW w:w="2636" w:type="dxa"/>
          </w:tcPr>
          <w:p w14:paraId="03534C39" w14:textId="77777777" w:rsidR="005B0788" w:rsidRDefault="005B0788">
            <w:pPr>
              <w:pStyle w:val="TAL"/>
              <w:rPr>
                <w:szCs w:val="18"/>
              </w:rPr>
            </w:pPr>
          </w:p>
        </w:tc>
      </w:tr>
    </w:tbl>
    <w:p w14:paraId="688D8E3B" w14:textId="77777777" w:rsidR="005B0788" w:rsidRDefault="005B0788">
      <w:pPr>
        <w:rPr>
          <w:lang w:eastAsia="zh-CN"/>
        </w:rPr>
      </w:pPr>
    </w:p>
    <w:p w14:paraId="19964D58" w14:textId="77777777" w:rsidR="005B0788" w:rsidRDefault="00000000">
      <w:pPr>
        <w:pStyle w:val="Heading4"/>
      </w:pPr>
      <w:bookmarkStart w:id="1311" w:name="_Toc97197224"/>
      <w:bookmarkStart w:id="1312" w:name="_Toc93879084"/>
      <w:bookmarkStart w:id="1313" w:name="_Toc162005676"/>
      <w:bookmarkStart w:id="1314" w:name="_Toc96996818"/>
      <w:r>
        <w:t>9.2.5.2</w:t>
      </w:r>
      <w:r>
        <w:tab/>
        <w:t>Structured data types</w:t>
      </w:r>
      <w:bookmarkEnd w:id="1311"/>
      <w:bookmarkEnd w:id="1312"/>
      <w:bookmarkEnd w:id="1313"/>
      <w:bookmarkEnd w:id="1314"/>
    </w:p>
    <w:p w14:paraId="3621EFA1" w14:textId="77777777" w:rsidR="005B0788" w:rsidRDefault="00000000">
      <w:pPr>
        <w:pStyle w:val="Heading5"/>
      </w:pPr>
      <w:bookmarkStart w:id="1315" w:name="_Toc93879085"/>
      <w:bookmarkStart w:id="1316" w:name="_Toc162005677"/>
      <w:bookmarkStart w:id="1317" w:name="_Toc97197225"/>
      <w:bookmarkStart w:id="1318" w:name="_Toc96996819"/>
      <w:r>
        <w:t>9.2.5.2.1</w:t>
      </w:r>
      <w:r>
        <w:tab/>
        <w:t>Introduction</w:t>
      </w:r>
      <w:bookmarkEnd w:id="1315"/>
      <w:bookmarkEnd w:id="1316"/>
      <w:bookmarkEnd w:id="1317"/>
      <w:bookmarkEnd w:id="1318"/>
    </w:p>
    <w:p w14:paraId="4EF2B1FA" w14:textId="77777777" w:rsidR="005B0788" w:rsidRDefault="00000000">
      <w:pPr>
        <w:pStyle w:val="Heading5"/>
      </w:pPr>
      <w:bookmarkStart w:id="1319" w:name="_Toc96996820"/>
      <w:bookmarkStart w:id="1320" w:name="_Toc162005678"/>
      <w:bookmarkStart w:id="1321" w:name="_Toc97197226"/>
      <w:bookmarkStart w:id="1322" w:name="_Toc93879086"/>
      <w:r>
        <w:t>9.2.5.2.2</w:t>
      </w:r>
      <w:r>
        <w:tab/>
        <w:t>Type: N3gMessageDelivery</w:t>
      </w:r>
      <w:bookmarkEnd w:id="1319"/>
      <w:bookmarkEnd w:id="1320"/>
      <w:bookmarkEnd w:id="1321"/>
      <w:bookmarkEnd w:id="1322"/>
    </w:p>
    <w:p w14:paraId="4FA2B064" w14:textId="77777777" w:rsidR="005B0788"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43BD220C" w14:textId="77777777">
        <w:trPr>
          <w:jc w:val="center"/>
        </w:trPr>
        <w:tc>
          <w:tcPr>
            <w:tcW w:w="1430" w:type="dxa"/>
            <w:shd w:val="clear" w:color="auto" w:fill="C0C0C0"/>
          </w:tcPr>
          <w:p w14:paraId="2F55CDBC" w14:textId="77777777" w:rsidR="005B0788" w:rsidRDefault="00000000">
            <w:pPr>
              <w:pStyle w:val="TAH"/>
            </w:pPr>
            <w:r>
              <w:t>Attribute name</w:t>
            </w:r>
          </w:p>
        </w:tc>
        <w:tc>
          <w:tcPr>
            <w:tcW w:w="1006" w:type="dxa"/>
            <w:shd w:val="clear" w:color="auto" w:fill="C0C0C0"/>
          </w:tcPr>
          <w:p w14:paraId="09C2843C" w14:textId="77777777" w:rsidR="005B0788" w:rsidRDefault="00000000">
            <w:pPr>
              <w:pStyle w:val="TAH"/>
            </w:pPr>
            <w:r>
              <w:t>Data type</w:t>
            </w:r>
          </w:p>
        </w:tc>
        <w:tc>
          <w:tcPr>
            <w:tcW w:w="425" w:type="dxa"/>
            <w:shd w:val="clear" w:color="auto" w:fill="C0C0C0"/>
          </w:tcPr>
          <w:p w14:paraId="0657AA99" w14:textId="77777777" w:rsidR="005B0788" w:rsidRDefault="00000000">
            <w:pPr>
              <w:pStyle w:val="TAH"/>
            </w:pPr>
            <w:r>
              <w:t>P</w:t>
            </w:r>
          </w:p>
        </w:tc>
        <w:tc>
          <w:tcPr>
            <w:tcW w:w="1368" w:type="dxa"/>
            <w:shd w:val="clear" w:color="auto" w:fill="C0C0C0"/>
          </w:tcPr>
          <w:p w14:paraId="6C3856EB" w14:textId="77777777" w:rsidR="005B0788" w:rsidRDefault="00000000">
            <w:pPr>
              <w:pStyle w:val="TAH"/>
            </w:pPr>
            <w:r>
              <w:t>Cardinality</w:t>
            </w:r>
          </w:p>
        </w:tc>
        <w:tc>
          <w:tcPr>
            <w:tcW w:w="3438" w:type="dxa"/>
            <w:shd w:val="clear" w:color="auto" w:fill="C0C0C0"/>
          </w:tcPr>
          <w:p w14:paraId="486B5D12" w14:textId="77777777" w:rsidR="005B0788" w:rsidRDefault="00000000">
            <w:pPr>
              <w:pStyle w:val="TAH"/>
            </w:pPr>
            <w:r>
              <w:t>Description</w:t>
            </w:r>
          </w:p>
        </w:tc>
        <w:tc>
          <w:tcPr>
            <w:tcW w:w="1998" w:type="dxa"/>
            <w:shd w:val="clear" w:color="auto" w:fill="C0C0C0"/>
          </w:tcPr>
          <w:p w14:paraId="59DE645D" w14:textId="77777777" w:rsidR="005B0788" w:rsidRDefault="00000000">
            <w:pPr>
              <w:pStyle w:val="TAH"/>
            </w:pPr>
            <w:r>
              <w:t>Applicability</w:t>
            </w:r>
          </w:p>
        </w:tc>
      </w:tr>
      <w:tr w:rsidR="005B0788" w14:paraId="63025C1F" w14:textId="77777777">
        <w:trPr>
          <w:jc w:val="center"/>
        </w:trPr>
        <w:tc>
          <w:tcPr>
            <w:tcW w:w="1430" w:type="dxa"/>
            <w:shd w:val="clear" w:color="auto" w:fill="FFFFFF" w:themeFill="background1"/>
          </w:tcPr>
          <w:p w14:paraId="49CFED2B" w14:textId="77777777" w:rsidR="005B0788" w:rsidRDefault="00000000">
            <w:pPr>
              <w:pStyle w:val="TAL"/>
            </w:pPr>
            <w:proofErr w:type="spellStart"/>
            <w:r>
              <w:t>oriAddr</w:t>
            </w:r>
            <w:proofErr w:type="spellEnd"/>
          </w:p>
        </w:tc>
        <w:tc>
          <w:tcPr>
            <w:tcW w:w="1006" w:type="dxa"/>
            <w:shd w:val="clear" w:color="auto" w:fill="FFFFFF" w:themeFill="background1"/>
          </w:tcPr>
          <w:p w14:paraId="48CA570C" w14:textId="77777777" w:rsidR="005B0788" w:rsidRDefault="00000000">
            <w:pPr>
              <w:pStyle w:val="TAL"/>
            </w:pPr>
            <w:r>
              <w:t>Address</w:t>
            </w:r>
          </w:p>
        </w:tc>
        <w:tc>
          <w:tcPr>
            <w:tcW w:w="425" w:type="dxa"/>
            <w:shd w:val="clear" w:color="auto" w:fill="FFFFFF" w:themeFill="background1"/>
          </w:tcPr>
          <w:p w14:paraId="157A4BB1" w14:textId="77777777" w:rsidR="005B0788" w:rsidRDefault="00000000">
            <w:pPr>
              <w:pStyle w:val="TAC"/>
            </w:pPr>
            <w:r>
              <w:t>M</w:t>
            </w:r>
          </w:p>
        </w:tc>
        <w:tc>
          <w:tcPr>
            <w:tcW w:w="1368" w:type="dxa"/>
            <w:shd w:val="clear" w:color="auto" w:fill="FFFFFF" w:themeFill="background1"/>
          </w:tcPr>
          <w:p w14:paraId="0FB68119" w14:textId="77777777" w:rsidR="005B0788" w:rsidRDefault="00000000">
            <w:pPr>
              <w:pStyle w:val="TAL"/>
            </w:pPr>
            <w:r>
              <w:t>1</w:t>
            </w:r>
          </w:p>
        </w:tc>
        <w:tc>
          <w:tcPr>
            <w:tcW w:w="3438" w:type="dxa"/>
            <w:shd w:val="clear" w:color="auto" w:fill="FFFFFF" w:themeFill="background1"/>
          </w:tcPr>
          <w:p w14:paraId="67834D9C" w14:textId="77777777" w:rsidR="005B0788" w:rsidRDefault="00000000">
            <w:pPr>
              <w:pStyle w:val="TAL"/>
            </w:pPr>
            <w:r>
              <w:t xml:space="preserve">The </w:t>
            </w:r>
            <w:proofErr w:type="spellStart"/>
            <w:r>
              <w:t>oriAddr</w:t>
            </w:r>
            <w:proofErr w:type="spellEnd"/>
            <w:r>
              <w:t xml:space="preserve"> is the service identity of the originating MSGin5G Client or the originating Application Server.</w:t>
            </w:r>
          </w:p>
          <w:p w14:paraId="334535FC" w14:textId="77777777" w:rsidR="005B0788" w:rsidRDefault="00000000">
            <w:pPr>
              <w:pStyle w:val="TAL"/>
              <w:rPr>
                <w:szCs w:val="18"/>
              </w:rPr>
            </w:pPr>
            <w:r>
              <w:t>This IE is copied from the associated inbound message (NOTE).</w:t>
            </w:r>
          </w:p>
        </w:tc>
        <w:tc>
          <w:tcPr>
            <w:tcW w:w="1998" w:type="dxa"/>
            <w:shd w:val="clear" w:color="auto" w:fill="FFFFFF" w:themeFill="background1"/>
          </w:tcPr>
          <w:p w14:paraId="0134D600" w14:textId="77777777" w:rsidR="005B0788" w:rsidRDefault="005B0788">
            <w:pPr>
              <w:pStyle w:val="TAL"/>
            </w:pPr>
          </w:p>
        </w:tc>
      </w:tr>
      <w:tr w:rsidR="005B0788" w14:paraId="3C737362" w14:textId="77777777">
        <w:trPr>
          <w:jc w:val="center"/>
        </w:trPr>
        <w:tc>
          <w:tcPr>
            <w:tcW w:w="1430" w:type="dxa"/>
            <w:shd w:val="clear" w:color="auto" w:fill="FFFFFF" w:themeFill="background1"/>
          </w:tcPr>
          <w:p w14:paraId="6C94EBD9" w14:textId="77777777" w:rsidR="005B0788" w:rsidRDefault="00000000">
            <w:pPr>
              <w:pStyle w:val="TAL"/>
            </w:pPr>
            <w:proofErr w:type="spellStart"/>
            <w:r>
              <w:t>destAddr</w:t>
            </w:r>
            <w:proofErr w:type="spellEnd"/>
          </w:p>
        </w:tc>
        <w:tc>
          <w:tcPr>
            <w:tcW w:w="1006" w:type="dxa"/>
            <w:shd w:val="clear" w:color="auto" w:fill="FFFFFF" w:themeFill="background1"/>
          </w:tcPr>
          <w:p w14:paraId="2828E04A" w14:textId="77777777" w:rsidR="005B0788" w:rsidRDefault="00000000">
            <w:pPr>
              <w:pStyle w:val="TAL"/>
            </w:pPr>
            <w:r>
              <w:t>Address</w:t>
            </w:r>
          </w:p>
        </w:tc>
        <w:tc>
          <w:tcPr>
            <w:tcW w:w="425" w:type="dxa"/>
            <w:shd w:val="clear" w:color="auto" w:fill="FFFFFF" w:themeFill="background1"/>
          </w:tcPr>
          <w:p w14:paraId="4331457C" w14:textId="77777777" w:rsidR="005B0788" w:rsidRDefault="00000000">
            <w:pPr>
              <w:pStyle w:val="TAC"/>
            </w:pPr>
            <w:r>
              <w:t>M</w:t>
            </w:r>
          </w:p>
        </w:tc>
        <w:tc>
          <w:tcPr>
            <w:tcW w:w="1368" w:type="dxa"/>
            <w:shd w:val="clear" w:color="auto" w:fill="FFFFFF" w:themeFill="background1"/>
          </w:tcPr>
          <w:p w14:paraId="54436E47" w14:textId="77777777" w:rsidR="005B0788" w:rsidRDefault="00000000">
            <w:pPr>
              <w:pStyle w:val="TAL"/>
            </w:pPr>
            <w:r>
              <w:t>1</w:t>
            </w:r>
          </w:p>
        </w:tc>
        <w:tc>
          <w:tcPr>
            <w:tcW w:w="3438" w:type="dxa"/>
            <w:shd w:val="clear" w:color="auto" w:fill="FFFFFF" w:themeFill="background1"/>
          </w:tcPr>
          <w:p w14:paraId="39EA7787" w14:textId="77777777" w:rsidR="005B0788" w:rsidRDefault="00000000">
            <w:pPr>
              <w:pStyle w:val="TAL"/>
            </w:pPr>
            <w:r>
              <w:t xml:space="preserve">The </w:t>
            </w:r>
            <w:proofErr w:type="spellStart"/>
            <w:r>
              <w:t>destAddr</w:t>
            </w:r>
            <w:proofErr w:type="spellEnd"/>
            <w:r>
              <w:t xml:space="preserve"> is the service identity of the receiving entity. The receiving entity can only be Non-3GPP UE Service ID in MSGG_N3GDelivery API.</w:t>
            </w:r>
          </w:p>
        </w:tc>
        <w:tc>
          <w:tcPr>
            <w:tcW w:w="1998" w:type="dxa"/>
            <w:shd w:val="clear" w:color="auto" w:fill="FFFFFF" w:themeFill="background1"/>
          </w:tcPr>
          <w:p w14:paraId="72F858CC" w14:textId="77777777" w:rsidR="005B0788" w:rsidRDefault="005B0788">
            <w:pPr>
              <w:pStyle w:val="TAL"/>
            </w:pPr>
          </w:p>
        </w:tc>
      </w:tr>
      <w:tr w:rsidR="005B0788" w14:paraId="636526B1" w14:textId="77777777">
        <w:trPr>
          <w:jc w:val="center"/>
        </w:trPr>
        <w:tc>
          <w:tcPr>
            <w:tcW w:w="1430" w:type="dxa"/>
          </w:tcPr>
          <w:p w14:paraId="341E5862" w14:textId="77777777" w:rsidR="005B0788" w:rsidRDefault="00000000">
            <w:pPr>
              <w:pStyle w:val="TAL"/>
            </w:pPr>
            <w:proofErr w:type="spellStart"/>
            <w:r>
              <w:t>appId</w:t>
            </w:r>
            <w:proofErr w:type="spellEnd"/>
          </w:p>
        </w:tc>
        <w:tc>
          <w:tcPr>
            <w:tcW w:w="1006" w:type="dxa"/>
          </w:tcPr>
          <w:p w14:paraId="0B318305" w14:textId="77777777" w:rsidR="005B0788" w:rsidRDefault="00000000">
            <w:pPr>
              <w:pStyle w:val="TAL"/>
            </w:pPr>
            <w:r>
              <w:t>string</w:t>
            </w:r>
          </w:p>
        </w:tc>
        <w:tc>
          <w:tcPr>
            <w:tcW w:w="425" w:type="dxa"/>
          </w:tcPr>
          <w:p w14:paraId="057BFB03" w14:textId="77777777" w:rsidR="005B0788" w:rsidRDefault="00000000">
            <w:pPr>
              <w:pStyle w:val="TAC"/>
            </w:pPr>
            <w:r>
              <w:t>O</w:t>
            </w:r>
          </w:p>
        </w:tc>
        <w:tc>
          <w:tcPr>
            <w:tcW w:w="1368" w:type="dxa"/>
          </w:tcPr>
          <w:p w14:paraId="00594B4E" w14:textId="77777777" w:rsidR="005B0788" w:rsidRDefault="00000000">
            <w:pPr>
              <w:pStyle w:val="TAL"/>
            </w:pPr>
            <w:r>
              <w:t>0..1</w:t>
            </w:r>
          </w:p>
        </w:tc>
        <w:tc>
          <w:tcPr>
            <w:tcW w:w="3438" w:type="dxa"/>
          </w:tcPr>
          <w:p w14:paraId="7CAA9F10" w14:textId="77777777" w:rsidR="005B0788" w:rsidRDefault="00000000">
            <w:pPr>
              <w:pStyle w:val="TAL"/>
            </w:pPr>
            <w:r>
              <w:t xml:space="preserve">Identifies the application(s) for which the </w:t>
            </w:r>
            <w:r>
              <w:rPr>
                <w:rFonts w:hint="eastAsia"/>
                <w:lang w:val="en-US" w:eastAsia="zh-CN"/>
              </w:rPr>
              <w:t>content</w:t>
            </w:r>
            <w:r>
              <w:t xml:space="preserve"> is intended.</w:t>
            </w:r>
          </w:p>
          <w:p w14:paraId="38A51DB4" w14:textId="77777777" w:rsidR="005B0788" w:rsidRDefault="00000000">
            <w:pPr>
              <w:pStyle w:val="TAL"/>
              <w:rPr>
                <w:szCs w:val="18"/>
              </w:rPr>
            </w:pPr>
            <w:r>
              <w:t>This list of Application IDs IE is required when the message is sent to one or multiple Application Clients served by same MSGin5G Client.</w:t>
            </w:r>
          </w:p>
        </w:tc>
        <w:tc>
          <w:tcPr>
            <w:tcW w:w="1998" w:type="dxa"/>
          </w:tcPr>
          <w:p w14:paraId="3171520A" w14:textId="77777777" w:rsidR="005B0788" w:rsidRDefault="005B0788">
            <w:pPr>
              <w:pStyle w:val="TAL"/>
              <w:rPr>
                <w:szCs w:val="18"/>
              </w:rPr>
            </w:pPr>
          </w:p>
        </w:tc>
      </w:tr>
      <w:tr w:rsidR="005B0788" w14:paraId="5A3FC4D4" w14:textId="77777777">
        <w:trPr>
          <w:jc w:val="center"/>
        </w:trPr>
        <w:tc>
          <w:tcPr>
            <w:tcW w:w="1430" w:type="dxa"/>
          </w:tcPr>
          <w:p w14:paraId="3A8A4512" w14:textId="77777777" w:rsidR="005B0788" w:rsidRDefault="00000000">
            <w:pPr>
              <w:pStyle w:val="TAL"/>
            </w:pPr>
            <w:proofErr w:type="spellStart"/>
            <w:r>
              <w:t>msgId</w:t>
            </w:r>
            <w:proofErr w:type="spellEnd"/>
          </w:p>
        </w:tc>
        <w:tc>
          <w:tcPr>
            <w:tcW w:w="1006" w:type="dxa"/>
          </w:tcPr>
          <w:p w14:paraId="6588852D" w14:textId="77777777" w:rsidR="005B0788" w:rsidRDefault="00000000">
            <w:pPr>
              <w:pStyle w:val="TAL"/>
            </w:pPr>
            <w:r>
              <w:t>string</w:t>
            </w:r>
          </w:p>
        </w:tc>
        <w:tc>
          <w:tcPr>
            <w:tcW w:w="425" w:type="dxa"/>
          </w:tcPr>
          <w:p w14:paraId="4169EDAF" w14:textId="77777777" w:rsidR="005B0788" w:rsidRDefault="00000000">
            <w:pPr>
              <w:pStyle w:val="TAC"/>
            </w:pPr>
            <w:r>
              <w:t>M</w:t>
            </w:r>
          </w:p>
        </w:tc>
        <w:tc>
          <w:tcPr>
            <w:tcW w:w="1368" w:type="dxa"/>
          </w:tcPr>
          <w:p w14:paraId="17D0205A" w14:textId="77777777" w:rsidR="005B0788" w:rsidRDefault="00000000">
            <w:pPr>
              <w:pStyle w:val="TAL"/>
            </w:pPr>
            <w:r>
              <w:t>1</w:t>
            </w:r>
          </w:p>
        </w:tc>
        <w:tc>
          <w:tcPr>
            <w:tcW w:w="3438" w:type="dxa"/>
          </w:tcPr>
          <w:p w14:paraId="2675E501" w14:textId="77777777" w:rsidR="005B0788" w:rsidRDefault="00000000">
            <w:pPr>
              <w:pStyle w:val="TAL"/>
            </w:pPr>
            <w:r>
              <w:t>Unique identifier of this message.</w:t>
            </w:r>
          </w:p>
          <w:p w14:paraId="13DF15B5" w14:textId="77777777" w:rsidR="005B0788" w:rsidRDefault="00000000">
            <w:pPr>
              <w:pStyle w:val="TAL"/>
              <w:rPr>
                <w:szCs w:val="18"/>
              </w:rPr>
            </w:pPr>
            <w:r>
              <w:t>This IE is copied from the associated inbound message request</w:t>
            </w:r>
            <w:r>
              <w:rPr>
                <w:szCs w:val="18"/>
              </w:rPr>
              <w:t>.</w:t>
            </w:r>
          </w:p>
        </w:tc>
        <w:tc>
          <w:tcPr>
            <w:tcW w:w="1998" w:type="dxa"/>
          </w:tcPr>
          <w:p w14:paraId="70507906" w14:textId="77777777" w:rsidR="005B0788" w:rsidRDefault="005B0788">
            <w:pPr>
              <w:pStyle w:val="TAL"/>
              <w:rPr>
                <w:szCs w:val="18"/>
              </w:rPr>
            </w:pPr>
          </w:p>
        </w:tc>
      </w:tr>
      <w:tr w:rsidR="005B0788" w14:paraId="798F0405" w14:textId="77777777">
        <w:trPr>
          <w:jc w:val="center"/>
        </w:trPr>
        <w:tc>
          <w:tcPr>
            <w:tcW w:w="1430" w:type="dxa"/>
          </w:tcPr>
          <w:p w14:paraId="5B6ED759" w14:textId="77777777" w:rsidR="005B0788" w:rsidRDefault="00000000">
            <w:pPr>
              <w:pStyle w:val="TAL"/>
              <w:rPr>
                <w:lang w:eastAsia="zh-CN"/>
              </w:rPr>
            </w:pPr>
            <w:proofErr w:type="spellStart"/>
            <w:r>
              <w:rPr>
                <w:lang w:eastAsia="zh-CN"/>
              </w:rPr>
              <w:t>d</w:t>
            </w:r>
            <w:r>
              <w:t>elivStReq</w:t>
            </w:r>
            <w:r>
              <w:rPr>
                <w:lang w:eastAsia="zh-CN"/>
              </w:rPr>
              <w:t>Ind</w:t>
            </w:r>
            <w:proofErr w:type="spellEnd"/>
          </w:p>
        </w:tc>
        <w:tc>
          <w:tcPr>
            <w:tcW w:w="1006" w:type="dxa"/>
          </w:tcPr>
          <w:p w14:paraId="46486579" w14:textId="77777777" w:rsidR="005B0788" w:rsidRDefault="00000000">
            <w:pPr>
              <w:pStyle w:val="TAL"/>
            </w:pPr>
            <w:proofErr w:type="spellStart"/>
            <w:r>
              <w:t>boolean</w:t>
            </w:r>
            <w:proofErr w:type="spellEnd"/>
          </w:p>
        </w:tc>
        <w:tc>
          <w:tcPr>
            <w:tcW w:w="425" w:type="dxa"/>
          </w:tcPr>
          <w:p w14:paraId="62699B43" w14:textId="77777777" w:rsidR="005B0788" w:rsidRDefault="00000000">
            <w:pPr>
              <w:pStyle w:val="TAC"/>
            </w:pPr>
            <w:r>
              <w:t>O</w:t>
            </w:r>
          </w:p>
        </w:tc>
        <w:tc>
          <w:tcPr>
            <w:tcW w:w="1368" w:type="dxa"/>
          </w:tcPr>
          <w:p w14:paraId="08763E0C" w14:textId="77777777" w:rsidR="005B0788" w:rsidRDefault="00000000">
            <w:pPr>
              <w:pStyle w:val="TAL"/>
            </w:pPr>
            <w:r>
              <w:t>0..1</w:t>
            </w:r>
          </w:p>
        </w:tc>
        <w:tc>
          <w:tcPr>
            <w:tcW w:w="3438" w:type="dxa"/>
          </w:tcPr>
          <w:p w14:paraId="3B370AA2" w14:textId="77777777" w:rsidR="005B0788" w:rsidRDefault="00000000">
            <w:pPr>
              <w:pStyle w:val="TAL"/>
            </w:pPr>
            <w:r>
              <w:t>Indicates if delivery acknowledgement from the recipient is requested.</w:t>
            </w:r>
          </w:p>
          <w:p w14:paraId="499FAC23" w14:textId="77777777" w:rsidR="005B0788" w:rsidRDefault="00000000">
            <w:pPr>
              <w:pStyle w:val="TAL"/>
              <w:rPr>
                <w:lang w:eastAsia="zh-CN"/>
              </w:rPr>
            </w:pPr>
            <w:r>
              <w:t>This IE is copied from the associated inbound message.</w:t>
            </w:r>
          </w:p>
          <w:p w14:paraId="0D9B98E7" w14:textId="77777777" w:rsidR="005B07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254595C2" w14:textId="77777777" w:rsidR="005B0788" w:rsidRDefault="005B0788">
            <w:pPr>
              <w:pStyle w:val="TAL"/>
              <w:rPr>
                <w:szCs w:val="18"/>
              </w:rPr>
            </w:pPr>
          </w:p>
        </w:tc>
      </w:tr>
      <w:tr w:rsidR="005B0788" w14:paraId="59287BAC" w14:textId="77777777">
        <w:trPr>
          <w:jc w:val="center"/>
        </w:trPr>
        <w:tc>
          <w:tcPr>
            <w:tcW w:w="1430" w:type="dxa"/>
          </w:tcPr>
          <w:p w14:paraId="7E9A3E21" w14:textId="77777777" w:rsidR="005B0788" w:rsidRDefault="00000000">
            <w:pPr>
              <w:pStyle w:val="TAL"/>
            </w:pPr>
            <w:r>
              <w:t>payload</w:t>
            </w:r>
          </w:p>
        </w:tc>
        <w:tc>
          <w:tcPr>
            <w:tcW w:w="1006" w:type="dxa"/>
          </w:tcPr>
          <w:p w14:paraId="7E4E842D" w14:textId="77777777" w:rsidR="005B0788" w:rsidRDefault="00000000">
            <w:pPr>
              <w:pStyle w:val="TAL"/>
            </w:pPr>
            <w:r>
              <w:t>string</w:t>
            </w:r>
          </w:p>
        </w:tc>
        <w:tc>
          <w:tcPr>
            <w:tcW w:w="425" w:type="dxa"/>
          </w:tcPr>
          <w:p w14:paraId="2531ACDB" w14:textId="77777777" w:rsidR="005B0788" w:rsidRDefault="00000000">
            <w:pPr>
              <w:pStyle w:val="TAC"/>
            </w:pPr>
            <w:r>
              <w:t>O</w:t>
            </w:r>
          </w:p>
        </w:tc>
        <w:tc>
          <w:tcPr>
            <w:tcW w:w="1368" w:type="dxa"/>
          </w:tcPr>
          <w:p w14:paraId="7DC126CB" w14:textId="77777777" w:rsidR="005B0788" w:rsidRDefault="00000000">
            <w:pPr>
              <w:pStyle w:val="TAL"/>
            </w:pPr>
            <w:r>
              <w:t>0..1</w:t>
            </w:r>
          </w:p>
        </w:tc>
        <w:tc>
          <w:tcPr>
            <w:tcW w:w="3438" w:type="dxa"/>
          </w:tcPr>
          <w:p w14:paraId="75FA46C2" w14:textId="77777777" w:rsidR="005B0788" w:rsidRDefault="00000000">
            <w:pPr>
              <w:pStyle w:val="TAL"/>
            </w:pPr>
            <w:r>
              <w:t>Payload of the message.</w:t>
            </w:r>
          </w:p>
          <w:p w14:paraId="1D797AFD" w14:textId="77777777" w:rsidR="005B0788" w:rsidRDefault="00000000">
            <w:pPr>
              <w:pStyle w:val="TAL"/>
              <w:rPr>
                <w:szCs w:val="18"/>
              </w:rPr>
            </w:pPr>
            <w:r>
              <w:t>This IE is copied from the associated inbound message.</w:t>
            </w:r>
          </w:p>
        </w:tc>
        <w:tc>
          <w:tcPr>
            <w:tcW w:w="1998" w:type="dxa"/>
          </w:tcPr>
          <w:p w14:paraId="586FEEC9" w14:textId="77777777" w:rsidR="005B0788" w:rsidRDefault="005B0788">
            <w:pPr>
              <w:pStyle w:val="TAL"/>
              <w:rPr>
                <w:szCs w:val="18"/>
              </w:rPr>
            </w:pPr>
          </w:p>
        </w:tc>
      </w:tr>
      <w:tr w:rsidR="005B0788" w14:paraId="08AC53AC" w14:textId="77777777">
        <w:trPr>
          <w:jc w:val="center"/>
        </w:trPr>
        <w:tc>
          <w:tcPr>
            <w:tcW w:w="1430" w:type="dxa"/>
          </w:tcPr>
          <w:p w14:paraId="011D497C" w14:textId="77777777" w:rsidR="005B0788" w:rsidRDefault="00000000">
            <w:pPr>
              <w:pStyle w:val="TAL"/>
              <w:rPr>
                <w:lang w:eastAsia="zh-CN"/>
              </w:rPr>
            </w:pPr>
            <w:proofErr w:type="spellStart"/>
            <w:r>
              <w:t>seg</w:t>
            </w:r>
            <w:r>
              <w:rPr>
                <w:lang w:eastAsia="zh-CN"/>
              </w:rPr>
              <w:t>Ind</w:t>
            </w:r>
            <w:proofErr w:type="spellEnd"/>
          </w:p>
        </w:tc>
        <w:tc>
          <w:tcPr>
            <w:tcW w:w="1006" w:type="dxa"/>
          </w:tcPr>
          <w:p w14:paraId="5B98BEE9" w14:textId="77777777" w:rsidR="005B0788" w:rsidRDefault="00000000">
            <w:pPr>
              <w:pStyle w:val="TAL"/>
            </w:pPr>
            <w:proofErr w:type="spellStart"/>
            <w:r>
              <w:t>boolean</w:t>
            </w:r>
            <w:proofErr w:type="spellEnd"/>
          </w:p>
        </w:tc>
        <w:tc>
          <w:tcPr>
            <w:tcW w:w="425" w:type="dxa"/>
          </w:tcPr>
          <w:p w14:paraId="0DE0D893" w14:textId="77777777" w:rsidR="005B0788" w:rsidRDefault="00000000">
            <w:pPr>
              <w:pStyle w:val="TAC"/>
            </w:pPr>
            <w:r>
              <w:t>O</w:t>
            </w:r>
          </w:p>
        </w:tc>
        <w:tc>
          <w:tcPr>
            <w:tcW w:w="1368" w:type="dxa"/>
          </w:tcPr>
          <w:p w14:paraId="05E13BE0" w14:textId="77777777" w:rsidR="005B0788" w:rsidRDefault="00000000">
            <w:pPr>
              <w:pStyle w:val="TAL"/>
            </w:pPr>
            <w:r>
              <w:t>0..1</w:t>
            </w:r>
          </w:p>
        </w:tc>
        <w:tc>
          <w:tcPr>
            <w:tcW w:w="3438" w:type="dxa"/>
          </w:tcPr>
          <w:p w14:paraId="2CC2A3E4" w14:textId="77777777" w:rsidR="005B0788" w:rsidRDefault="00000000">
            <w:pPr>
              <w:pStyle w:val="TAL"/>
              <w:rPr>
                <w:lang w:eastAsia="zh-CN"/>
              </w:rPr>
            </w:pPr>
            <w:r>
              <w:rPr>
                <w:szCs w:val="18"/>
              </w:rPr>
              <w:t>I</w:t>
            </w:r>
            <w:r>
              <w:t>ndicates this message is part of a segmented message.</w:t>
            </w:r>
          </w:p>
          <w:p w14:paraId="42163F6A" w14:textId="77777777" w:rsidR="005B078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A8B9A53" w14:textId="77777777" w:rsidR="005B0788" w:rsidRDefault="005B0788">
            <w:pPr>
              <w:pStyle w:val="TAL"/>
              <w:rPr>
                <w:szCs w:val="18"/>
              </w:rPr>
            </w:pPr>
          </w:p>
        </w:tc>
      </w:tr>
      <w:tr w:rsidR="005B0788" w14:paraId="56873186" w14:textId="77777777">
        <w:trPr>
          <w:jc w:val="center"/>
        </w:trPr>
        <w:tc>
          <w:tcPr>
            <w:tcW w:w="1430" w:type="dxa"/>
          </w:tcPr>
          <w:p w14:paraId="5612A814" w14:textId="77777777" w:rsidR="005B0788" w:rsidRDefault="00000000">
            <w:pPr>
              <w:pStyle w:val="TAL"/>
            </w:pPr>
            <w:proofErr w:type="spellStart"/>
            <w:r>
              <w:t>segParams</w:t>
            </w:r>
            <w:proofErr w:type="spellEnd"/>
          </w:p>
        </w:tc>
        <w:tc>
          <w:tcPr>
            <w:tcW w:w="1006" w:type="dxa"/>
          </w:tcPr>
          <w:p w14:paraId="24C6E2C1" w14:textId="77777777" w:rsidR="005B0788" w:rsidRDefault="00000000">
            <w:pPr>
              <w:pStyle w:val="TAL"/>
            </w:pPr>
            <w:proofErr w:type="spellStart"/>
            <w:r>
              <w:t>MessageSegmentPa</w:t>
            </w:r>
            <w:r>
              <w:rPr>
                <w:lang w:eastAsia="zh-CN"/>
              </w:rPr>
              <w:t>r</w:t>
            </w:r>
            <w:r>
              <w:t>ameters</w:t>
            </w:r>
            <w:proofErr w:type="spellEnd"/>
          </w:p>
        </w:tc>
        <w:tc>
          <w:tcPr>
            <w:tcW w:w="425" w:type="dxa"/>
          </w:tcPr>
          <w:p w14:paraId="7CF5D7A2" w14:textId="77777777" w:rsidR="005B0788" w:rsidRDefault="00000000">
            <w:pPr>
              <w:pStyle w:val="TAC"/>
            </w:pPr>
            <w:r>
              <w:t>O</w:t>
            </w:r>
          </w:p>
        </w:tc>
        <w:tc>
          <w:tcPr>
            <w:tcW w:w="1368" w:type="dxa"/>
          </w:tcPr>
          <w:p w14:paraId="7E5E53AA" w14:textId="77777777" w:rsidR="005B0788" w:rsidRDefault="00000000">
            <w:pPr>
              <w:pStyle w:val="TAL"/>
            </w:pPr>
            <w:r>
              <w:t>0..1</w:t>
            </w:r>
          </w:p>
        </w:tc>
        <w:tc>
          <w:tcPr>
            <w:tcW w:w="3438" w:type="dxa"/>
          </w:tcPr>
          <w:p w14:paraId="03BC9DAB" w14:textId="77777777" w:rsidR="005B0788" w:rsidRDefault="00000000">
            <w:pPr>
              <w:pStyle w:val="TAL"/>
            </w:pPr>
            <w:r>
              <w:t>The message segment parameters.</w:t>
            </w:r>
          </w:p>
          <w:p w14:paraId="75F954CD" w14:textId="77777777" w:rsidR="005B0788" w:rsidRDefault="00000000">
            <w:pPr>
              <w:pStyle w:val="TAL"/>
              <w:rPr>
                <w:szCs w:val="18"/>
              </w:rPr>
            </w:pPr>
            <w:r>
              <w:t xml:space="preserve">This IE shall be included only if the value of </w:t>
            </w:r>
            <w:proofErr w:type="spellStart"/>
            <w:r>
              <w:t>seg</w:t>
            </w:r>
            <w:r>
              <w:rPr>
                <w:lang w:eastAsia="zh-CN"/>
              </w:rPr>
              <w:t>Ind</w:t>
            </w:r>
            <w:proofErr w:type="spellEnd"/>
            <w:r>
              <w:t xml:space="preserve"> is true to indicate that message Segment services are requested.</w:t>
            </w:r>
          </w:p>
        </w:tc>
        <w:tc>
          <w:tcPr>
            <w:tcW w:w="1998" w:type="dxa"/>
          </w:tcPr>
          <w:p w14:paraId="793738B3" w14:textId="77777777" w:rsidR="005B0788" w:rsidRDefault="005B0788">
            <w:pPr>
              <w:pStyle w:val="TAL"/>
              <w:rPr>
                <w:szCs w:val="18"/>
              </w:rPr>
            </w:pPr>
          </w:p>
        </w:tc>
      </w:tr>
      <w:tr w:rsidR="005B0788" w14:paraId="2802ABE3" w14:textId="77777777">
        <w:trPr>
          <w:jc w:val="center"/>
        </w:trPr>
        <w:tc>
          <w:tcPr>
            <w:tcW w:w="9665" w:type="dxa"/>
            <w:gridSpan w:val="6"/>
          </w:tcPr>
          <w:p w14:paraId="1B83BD52" w14:textId="77777777" w:rsidR="005B0788" w:rsidRDefault="00000000">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0988E6AE" w14:textId="77777777" w:rsidR="005B0788" w:rsidRDefault="005B0788">
      <w:pPr>
        <w:rPr>
          <w:lang w:eastAsia="zh-CN"/>
        </w:rPr>
      </w:pPr>
    </w:p>
    <w:p w14:paraId="64065210" w14:textId="77777777" w:rsidR="005B0788" w:rsidRDefault="00000000">
      <w:pPr>
        <w:pStyle w:val="Heading3"/>
      </w:pPr>
      <w:bookmarkStart w:id="1323" w:name="_Toc93879087"/>
      <w:bookmarkStart w:id="1324" w:name="_Toc96996821"/>
      <w:bookmarkStart w:id="1325" w:name="_Toc97197227"/>
      <w:bookmarkStart w:id="1326" w:name="_Toc162005679"/>
      <w:bookmarkStart w:id="1327" w:name="_Toc83768424"/>
      <w:r>
        <w:rPr>
          <w:lang w:eastAsia="zh-CN"/>
        </w:rPr>
        <w:t>9</w:t>
      </w:r>
      <w:r>
        <w:t>.</w:t>
      </w:r>
      <w:r>
        <w:rPr>
          <w:lang w:eastAsia="zh-CN"/>
        </w:rPr>
        <w:t>2</w:t>
      </w:r>
      <w:r>
        <w:t>.6</w:t>
      </w:r>
      <w:r>
        <w:tab/>
        <w:t>Error Handling</w:t>
      </w:r>
      <w:bookmarkEnd w:id="1323"/>
      <w:bookmarkEnd w:id="1324"/>
      <w:bookmarkEnd w:id="1325"/>
      <w:bookmarkEnd w:id="1326"/>
      <w:bookmarkEnd w:id="1327"/>
    </w:p>
    <w:p w14:paraId="61871A22" w14:textId="77777777" w:rsidR="005B0788" w:rsidRDefault="00000000">
      <w:pPr>
        <w:pStyle w:val="Heading4"/>
      </w:pPr>
      <w:bookmarkStart w:id="1328" w:name="_Toc162005680"/>
      <w:r>
        <w:t>9.2.6.1</w:t>
      </w:r>
      <w:r>
        <w:tab/>
        <w:t>General</w:t>
      </w:r>
      <w:bookmarkEnd w:id="1328"/>
    </w:p>
    <w:p w14:paraId="170280E4" w14:textId="77777777" w:rsidR="005B0788" w:rsidRDefault="00000000">
      <w:r>
        <w:t>HTTP error handling shall be supported as specified in clause 7.7.</w:t>
      </w:r>
    </w:p>
    <w:p w14:paraId="56176BF1" w14:textId="77777777" w:rsidR="005B0788" w:rsidRDefault="00000000">
      <w:r>
        <w:t>In addition, the requirements in the following clauses shall apply.</w:t>
      </w:r>
    </w:p>
    <w:p w14:paraId="5B94D078" w14:textId="77777777" w:rsidR="005B0788" w:rsidRDefault="00000000">
      <w:pPr>
        <w:pStyle w:val="Heading4"/>
      </w:pPr>
      <w:bookmarkStart w:id="1329" w:name="_Toc162005681"/>
      <w:r>
        <w:t>9.2.6.2</w:t>
      </w:r>
      <w:r>
        <w:tab/>
        <w:t>Protocol Errors</w:t>
      </w:r>
      <w:bookmarkEnd w:id="1329"/>
    </w:p>
    <w:p w14:paraId="770E7637" w14:textId="77777777" w:rsidR="005B0788"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00DA0808" w14:textId="77777777" w:rsidR="005B0788" w:rsidRDefault="00000000">
      <w:pPr>
        <w:pStyle w:val="Heading4"/>
      </w:pPr>
      <w:bookmarkStart w:id="1330" w:name="_Toc162005682"/>
      <w:r>
        <w:t>9.2.6.3</w:t>
      </w:r>
      <w:r>
        <w:tab/>
        <w:t>Application Errors</w:t>
      </w:r>
      <w:bookmarkEnd w:id="1330"/>
    </w:p>
    <w:p w14:paraId="4772CBAF" w14:textId="77777777" w:rsidR="005B0788"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19FCDBEF" w14:textId="77777777" w:rsidR="005B0788"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0788" w14:paraId="65D881B6" w14:textId="77777777">
        <w:trPr>
          <w:jc w:val="center"/>
        </w:trPr>
        <w:tc>
          <w:tcPr>
            <w:tcW w:w="3697" w:type="dxa"/>
            <w:shd w:val="clear" w:color="auto" w:fill="C0C0C0"/>
          </w:tcPr>
          <w:p w14:paraId="148E1939" w14:textId="77777777" w:rsidR="005B0788" w:rsidRDefault="00000000">
            <w:pPr>
              <w:pStyle w:val="TAH"/>
            </w:pPr>
            <w:r>
              <w:t>Application Error</w:t>
            </w:r>
          </w:p>
        </w:tc>
        <w:tc>
          <w:tcPr>
            <w:tcW w:w="1205" w:type="dxa"/>
            <w:shd w:val="clear" w:color="auto" w:fill="C0C0C0"/>
          </w:tcPr>
          <w:p w14:paraId="2A6A586E" w14:textId="77777777" w:rsidR="005B0788" w:rsidRDefault="00000000">
            <w:pPr>
              <w:pStyle w:val="TAH"/>
            </w:pPr>
            <w:r>
              <w:t>HTTP status code</w:t>
            </w:r>
          </w:p>
        </w:tc>
        <w:tc>
          <w:tcPr>
            <w:tcW w:w="3595" w:type="dxa"/>
            <w:shd w:val="clear" w:color="auto" w:fill="C0C0C0"/>
          </w:tcPr>
          <w:p w14:paraId="4CCF3AB1" w14:textId="77777777" w:rsidR="005B0788" w:rsidRDefault="00000000">
            <w:pPr>
              <w:pStyle w:val="TAH"/>
            </w:pPr>
            <w:r>
              <w:t>Description</w:t>
            </w:r>
          </w:p>
        </w:tc>
        <w:tc>
          <w:tcPr>
            <w:tcW w:w="1280" w:type="dxa"/>
            <w:shd w:val="clear" w:color="auto" w:fill="C0C0C0"/>
          </w:tcPr>
          <w:p w14:paraId="450B841F" w14:textId="77777777" w:rsidR="005B0788" w:rsidRDefault="00000000">
            <w:pPr>
              <w:pStyle w:val="TAH"/>
            </w:pPr>
            <w:r>
              <w:t>Applicability</w:t>
            </w:r>
          </w:p>
        </w:tc>
      </w:tr>
      <w:tr w:rsidR="005B0788" w14:paraId="16D972B4" w14:textId="77777777">
        <w:trPr>
          <w:jc w:val="center"/>
        </w:trPr>
        <w:tc>
          <w:tcPr>
            <w:tcW w:w="3697" w:type="dxa"/>
          </w:tcPr>
          <w:p w14:paraId="3DF504E6" w14:textId="77777777" w:rsidR="005B0788" w:rsidRDefault="005B0788">
            <w:pPr>
              <w:pStyle w:val="TAL"/>
            </w:pPr>
          </w:p>
        </w:tc>
        <w:tc>
          <w:tcPr>
            <w:tcW w:w="1205" w:type="dxa"/>
          </w:tcPr>
          <w:p w14:paraId="7BC9C6F7" w14:textId="77777777" w:rsidR="005B0788" w:rsidRDefault="005B0788">
            <w:pPr>
              <w:pStyle w:val="TAL"/>
            </w:pPr>
          </w:p>
        </w:tc>
        <w:tc>
          <w:tcPr>
            <w:tcW w:w="3595" w:type="dxa"/>
          </w:tcPr>
          <w:p w14:paraId="06E2E2A7" w14:textId="77777777" w:rsidR="005B0788" w:rsidRDefault="005B0788">
            <w:pPr>
              <w:pStyle w:val="TAL"/>
            </w:pPr>
          </w:p>
        </w:tc>
        <w:tc>
          <w:tcPr>
            <w:tcW w:w="1280" w:type="dxa"/>
          </w:tcPr>
          <w:p w14:paraId="491DC9F4" w14:textId="77777777" w:rsidR="005B0788" w:rsidRDefault="005B0788">
            <w:pPr>
              <w:pStyle w:val="TAL"/>
            </w:pPr>
          </w:p>
        </w:tc>
      </w:tr>
    </w:tbl>
    <w:p w14:paraId="2F122DCC" w14:textId="77777777" w:rsidR="005B0788" w:rsidRDefault="005B0788">
      <w:pPr>
        <w:rPr>
          <w:lang w:eastAsia="zh-CN"/>
        </w:rPr>
      </w:pPr>
    </w:p>
    <w:p w14:paraId="6773ACBF" w14:textId="77777777" w:rsidR="005B0788" w:rsidRDefault="00000000">
      <w:pPr>
        <w:pStyle w:val="Heading3"/>
      </w:pPr>
      <w:bookmarkStart w:id="1331" w:name="_Toc83768425"/>
      <w:bookmarkStart w:id="1332" w:name="_Toc162005683"/>
      <w:bookmarkStart w:id="1333" w:name="_Toc93879088"/>
      <w:bookmarkStart w:id="1334" w:name="_Toc122117502"/>
      <w:bookmarkStart w:id="1335" w:name="_Toc96996822"/>
      <w:bookmarkStart w:id="1336" w:name="_Toc97197228"/>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5BB6F9B8" w14:textId="77777777" w:rsidR="005B0788"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1596FBFC" w14:textId="77777777" w:rsidR="005B0788"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01374217" w14:textId="77777777">
        <w:trPr>
          <w:jc w:val="center"/>
        </w:trPr>
        <w:tc>
          <w:tcPr>
            <w:tcW w:w="1529" w:type="dxa"/>
            <w:shd w:val="clear" w:color="auto" w:fill="C0C0C0"/>
          </w:tcPr>
          <w:p w14:paraId="5C4DBADA" w14:textId="77777777" w:rsidR="005B0788" w:rsidRDefault="00000000">
            <w:pPr>
              <w:pStyle w:val="TAH"/>
            </w:pPr>
            <w:r>
              <w:t>Feature number</w:t>
            </w:r>
          </w:p>
        </w:tc>
        <w:tc>
          <w:tcPr>
            <w:tcW w:w="2207" w:type="dxa"/>
            <w:shd w:val="clear" w:color="auto" w:fill="C0C0C0"/>
          </w:tcPr>
          <w:p w14:paraId="2D0621E7" w14:textId="77777777" w:rsidR="005B0788" w:rsidRDefault="00000000">
            <w:pPr>
              <w:pStyle w:val="TAH"/>
            </w:pPr>
            <w:r>
              <w:t>Feature Name</w:t>
            </w:r>
          </w:p>
        </w:tc>
        <w:tc>
          <w:tcPr>
            <w:tcW w:w="5758" w:type="dxa"/>
            <w:shd w:val="clear" w:color="auto" w:fill="C0C0C0"/>
          </w:tcPr>
          <w:p w14:paraId="5F4F5330" w14:textId="77777777" w:rsidR="005B0788" w:rsidRDefault="00000000">
            <w:pPr>
              <w:pStyle w:val="TAH"/>
            </w:pPr>
            <w:r>
              <w:t>Description</w:t>
            </w:r>
          </w:p>
        </w:tc>
      </w:tr>
      <w:tr w:rsidR="005B0788" w14:paraId="60483ABB" w14:textId="77777777">
        <w:trPr>
          <w:jc w:val="center"/>
        </w:trPr>
        <w:tc>
          <w:tcPr>
            <w:tcW w:w="1529" w:type="dxa"/>
          </w:tcPr>
          <w:p w14:paraId="3FEF242D" w14:textId="77777777" w:rsidR="005B0788" w:rsidRDefault="005B0788">
            <w:pPr>
              <w:pStyle w:val="TAL"/>
            </w:pPr>
          </w:p>
        </w:tc>
        <w:tc>
          <w:tcPr>
            <w:tcW w:w="2207" w:type="dxa"/>
          </w:tcPr>
          <w:p w14:paraId="544BB88D" w14:textId="77777777" w:rsidR="005B0788" w:rsidRDefault="005B0788">
            <w:pPr>
              <w:pStyle w:val="TAL"/>
            </w:pPr>
          </w:p>
        </w:tc>
        <w:tc>
          <w:tcPr>
            <w:tcW w:w="5758" w:type="dxa"/>
          </w:tcPr>
          <w:p w14:paraId="77F3D53B" w14:textId="77777777" w:rsidR="005B0788" w:rsidRDefault="005B0788">
            <w:pPr>
              <w:pStyle w:val="TAL"/>
              <w:rPr>
                <w:szCs w:val="18"/>
              </w:rPr>
            </w:pPr>
          </w:p>
        </w:tc>
      </w:tr>
    </w:tbl>
    <w:p w14:paraId="4E021357" w14:textId="77777777" w:rsidR="005B0788" w:rsidRDefault="005B0788">
      <w:pPr>
        <w:rPr>
          <w:lang w:eastAsia="zh-CN"/>
        </w:rPr>
      </w:pPr>
    </w:p>
    <w:p w14:paraId="40ACD0AA" w14:textId="77777777" w:rsidR="005B0788" w:rsidRDefault="00000000">
      <w:pPr>
        <w:pStyle w:val="Heading2"/>
        <w:rPr>
          <w:lang w:eastAsia="zh-CN"/>
        </w:rPr>
      </w:pPr>
      <w:bookmarkStart w:id="1337" w:name="_Toc162005684"/>
      <w:r>
        <w:rPr>
          <w:lang w:eastAsia="zh-CN"/>
        </w:rPr>
        <w:t>9.</w:t>
      </w:r>
      <w:r>
        <w:rPr>
          <w:rFonts w:hint="eastAsia"/>
          <w:lang w:val="en-US" w:eastAsia="zh-CN"/>
        </w:rPr>
        <w:t>3</w:t>
      </w:r>
      <w:r>
        <w:rPr>
          <w:lang w:eastAsia="zh-CN"/>
        </w:rPr>
        <w:tab/>
      </w:r>
      <w:proofErr w:type="spellStart"/>
      <w:r>
        <w:rPr>
          <w:lang w:eastAsia="zh-CN"/>
        </w:rPr>
        <w:t>MSGG_BGDelivery</w:t>
      </w:r>
      <w:proofErr w:type="spellEnd"/>
      <w:r>
        <w:rPr>
          <w:lang w:eastAsia="zh-CN"/>
        </w:rPr>
        <w:t xml:space="preserve"> API</w:t>
      </w:r>
      <w:bookmarkEnd w:id="1337"/>
    </w:p>
    <w:p w14:paraId="40CDDE5A" w14:textId="77777777" w:rsidR="005B0788" w:rsidRDefault="00000000">
      <w:pPr>
        <w:pStyle w:val="Heading3"/>
      </w:pPr>
      <w:bookmarkStart w:id="1338" w:name="_Toc162005685"/>
      <w:r>
        <w:rPr>
          <w:lang w:eastAsia="zh-CN"/>
        </w:rPr>
        <w:t>9</w:t>
      </w:r>
      <w:r>
        <w:t>.</w:t>
      </w:r>
      <w:r>
        <w:rPr>
          <w:rFonts w:hint="eastAsia"/>
          <w:lang w:val="en-US" w:eastAsia="zh-CN"/>
        </w:rPr>
        <w:t>3</w:t>
      </w:r>
      <w:r>
        <w:t>.1</w:t>
      </w:r>
      <w:r>
        <w:tab/>
        <w:t>API URI</w:t>
      </w:r>
      <w:bookmarkEnd w:id="1338"/>
    </w:p>
    <w:p w14:paraId="34D7FF4F" w14:textId="77777777" w:rsidR="005B0788" w:rsidRDefault="00000000">
      <w:pPr>
        <w:rPr>
          <w:lang w:eastAsia="zh-CN"/>
        </w:rPr>
      </w:pPr>
      <w:r>
        <w:rPr>
          <w:lang w:eastAsia="zh-CN"/>
        </w:rPr>
        <w:t xml:space="preserve">The </w:t>
      </w:r>
      <w:proofErr w:type="spellStart"/>
      <w:r>
        <w:rPr>
          <w:lang w:eastAsia="zh-CN"/>
        </w:rPr>
        <w:t>MSGG_BGDelivery</w:t>
      </w:r>
      <w:proofErr w:type="spellEnd"/>
      <w:r>
        <w:rPr>
          <w:lang w:eastAsia="zh-CN"/>
        </w:rPr>
        <w:t xml:space="preserve"> service shall use the </w:t>
      </w:r>
      <w:proofErr w:type="spellStart"/>
      <w:r>
        <w:rPr>
          <w:lang w:eastAsia="zh-CN"/>
        </w:rPr>
        <w:t>MSGG_BGDelivery</w:t>
      </w:r>
      <w:proofErr w:type="spellEnd"/>
      <w:r>
        <w:rPr>
          <w:lang w:eastAsia="zh-CN"/>
        </w:rPr>
        <w:t xml:space="preserve"> API, The </w:t>
      </w:r>
      <w:proofErr w:type="spellStart"/>
      <w:r>
        <w:rPr>
          <w:lang w:eastAsia="zh-CN"/>
        </w:rPr>
        <w:t>MSGG_BGDelivery</w:t>
      </w:r>
      <w:proofErr w:type="spellEnd"/>
      <w:r>
        <w:rPr>
          <w:lang w:eastAsia="zh-CN"/>
        </w:rPr>
        <w:t xml:space="preserve"> API corresponding to </w:t>
      </w:r>
      <w:proofErr w:type="spellStart"/>
      <w:r>
        <w:rPr>
          <w:lang w:eastAsia="zh-CN"/>
        </w:rPr>
        <w:t>Mbg</w:t>
      </w:r>
      <w:proofErr w:type="spellEnd"/>
      <w:r>
        <w:rPr>
          <w:lang w:eastAsia="zh-CN"/>
        </w:rPr>
        <w:t xml:space="preserve"> APIs as defined in in 3GPP TS 23.554 [2].</w:t>
      </w:r>
    </w:p>
    <w:p w14:paraId="5D6A40A8" w14:textId="77777777" w:rsidR="005B0788"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03F4765" w14:textId="77777777" w:rsidR="005B0788" w:rsidRDefault="00000000">
      <w:pPr>
        <w:pStyle w:val="B10"/>
      </w:pPr>
      <w:r>
        <w:t>-</w:t>
      </w:r>
      <w:r>
        <w:tab/>
        <w:t>The &lt;</w:t>
      </w:r>
      <w:proofErr w:type="spellStart"/>
      <w:r>
        <w:t>apiName</w:t>
      </w:r>
      <w:proofErr w:type="spellEnd"/>
      <w:r>
        <w:t>&gt; shall be "</w:t>
      </w:r>
      <w:proofErr w:type="spellStart"/>
      <w:r>
        <w:t>msgg</w:t>
      </w:r>
      <w:r>
        <w:rPr>
          <w:lang w:eastAsia="zh-CN"/>
        </w:rPr>
        <w:t>-</w:t>
      </w:r>
      <w:r>
        <w:t>bgdelivery</w:t>
      </w:r>
      <w:proofErr w:type="spellEnd"/>
      <w:r>
        <w:t>".</w:t>
      </w:r>
    </w:p>
    <w:p w14:paraId="26A2C9C8" w14:textId="77777777" w:rsidR="005B0788" w:rsidRDefault="00000000">
      <w:pPr>
        <w:pStyle w:val="B10"/>
      </w:pPr>
      <w:r>
        <w:t>-</w:t>
      </w:r>
      <w:r>
        <w:tab/>
        <w:t>The &lt;</w:t>
      </w:r>
      <w:proofErr w:type="spellStart"/>
      <w:r>
        <w:t>apiVersion</w:t>
      </w:r>
      <w:proofErr w:type="spellEnd"/>
      <w:r>
        <w:t>&gt; shall be "v1".</w:t>
      </w:r>
    </w:p>
    <w:p w14:paraId="4E23BA33" w14:textId="77777777" w:rsidR="005B0788" w:rsidRDefault="00000000">
      <w:pPr>
        <w:pStyle w:val="B10"/>
      </w:pPr>
      <w:r>
        <w:t>-</w:t>
      </w:r>
      <w:r>
        <w:tab/>
        <w:t>The &lt;</w:t>
      </w:r>
      <w:proofErr w:type="spellStart"/>
      <w:r>
        <w:t>apiSpecificResourceUriPart</w:t>
      </w:r>
      <w:proofErr w:type="spellEnd"/>
      <w:r>
        <w:t>&gt; shall be set as described in clause 9.</w:t>
      </w:r>
      <w:r>
        <w:rPr>
          <w:rFonts w:hint="eastAsia"/>
          <w:lang w:val="en-US" w:eastAsia="zh-CN"/>
        </w:rPr>
        <w:t>3</w:t>
      </w:r>
      <w:r>
        <w:t>.3.</w:t>
      </w:r>
    </w:p>
    <w:p w14:paraId="4BAB0760" w14:textId="77777777" w:rsidR="005B0788" w:rsidRDefault="00000000">
      <w:pPr>
        <w:pStyle w:val="Heading3"/>
      </w:pPr>
      <w:bookmarkStart w:id="1339" w:name="_Toc162005686"/>
      <w:r>
        <w:rPr>
          <w:lang w:eastAsia="zh-CN"/>
        </w:rPr>
        <w:t>9</w:t>
      </w:r>
      <w:r>
        <w:t>.</w:t>
      </w:r>
      <w:r>
        <w:rPr>
          <w:rFonts w:hint="eastAsia"/>
          <w:lang w:val="en-US" w:eastAsia="zh-CN"/>
        </w:rPr>
        <w:t>3</w:t>
      </w:r>
      <w:r>
        <w:t>.2</w:t>
      </w:r>
      <w:r>
        <w:tab/>
        <w:t>Resources</w:t>
      </w:r>
      <w:bookmarkEnd w:id="1339"/>
    </w:p>
    <w:p w14:paraId="7B46C756" w14:textId="77777777" w:rsidR="005B0788" w:rsidRDefault="00000000">
      <w:pPr>
        <w:rPr>
          <w:lang w:eastAsia="zh-CN"/>
        </w:rPr>
      </w:pPr>
      <w:r>
        <w:rPr>
          <w:lang w:eastAsia="zh-CN"/>
        </w:rPr>
        <w:t>None.</w:t>
      </w:r>
    </w:p>
    <w:p w14:paraId="655A29CC" w14:textId="77777777" w:rsidR="005B0788" w:rsidRDefault="00000000">
      <w:pPr>
        <w:pStyle w:val="Heading3"/>
      </w:pPr>
      <w:bookmarkStart w:id="1340" w:name="_Toc162005687"/>
      <w:r>
        <w:rPr>
          <w:lang w:eastAsia="zh-CN"/>
        </w:rPr>
        <w:t>9</w:t>
      </w:r>
      <w:r>
        <w:t>.</w:t>
      </w:r>
      <w:r>
        <w:rPr>
          <w:rFonts w:hint="eastAsia"/>
          <w:lang w:val="en-US" w:eastAsia="zh-CN"/>
        </w:rPr>
        <w:t>3</w:t>
      </w:r>
      <w:r>
        <w:t>.3</w:t>
      </w:r>
      <w:r>
        <w:tab/>
        <w:t>Custom Operations without associated resources</w:t>
      </w:r>
      <w:bookmarkEnd w:id="1340"/>
    </w:p>
    <w:p w14:paraId="4F02652E" w14:textId="77777777" w:rsidR="005B0788" w:rsidRDefault="00000000">
      <w:pPr>
        <w:pStyle w:val="Heading4"/>
      </w:pPr>
      <w:bookmarkStart w:id="1341" w:name="_Toc162005688"/>
      <w:r>
        <w:t>9.</w:t>
      </w:r>
      <w:r>
        <w:rPr>
          <w:rFonts w:hint="eastAsia"/>
          <w:lang w:val="en-US" w:eastAsia="zh-CN"/>
        </w:rPr>
        <w:t>3</w:t>
      </w:r>
      <w:r>
        <w:t>.3.1</w:t>
      </w:r>
      <w:r>
        <w:tab/>
        <w:t>Overview</w:t>
      </w:r>
      <w:bookmarkEnd w:id="1341"/>
    </w:p>
    <w:p w14:paraId="29F06908" w14:textId="77777777" w:rsidR="005B0788" w:rsidRDefault="00000000">
      <w:pPr>
        <w:rPr>
          <w:lang w:eastAsia="zh-CN"/>
        </w:rPr>
      </w:pPr>
      <w:r>
        <w:rPr>
          <w:lang w:eastAsia="zh-CN"/>
        </w:rPr>
        <w:t xml:space="preserve">The structure of the custom operation URIs of the </w:t>
      </w:r>
      <w:proofErr w:type="spellStart"/>
      <w:r>
        <w:rPr>
          <w:lang w:eastAsia="zh-CN"/>
        </w:rPr>
        <w:t>MSGG_BGDelivery</w:t>
      </w:r>
      <w:proofErr w:type="spellEnd"/>
      <w:r>
        <w:rPr>
          <w:lang w:eastAsia="zh-CN"/>
        </w:rPr>
        <w:t xml:space="preserve"> service is shown in Figure 9.</w:t>
      </w:r>
      <w:r>
        <w:rPr>
          <w:rFonts w:hint="eastAsia"/>
          <w:lang w:val="en-US" w:eastAsia="zh-CN"/>
        </w:rPr>
        <w:t>3</w:t>
      </w:r>
      <w:r>
        <w:rPr>
          <w:lang w:eastAsia="zh-CN"/>
        </w:rPr>
        <w:t>.3.1-1.</w:t>
      </w:r>
    </w:p>
    <w:p w14:paraId="06FA3126" w14:textId="77777777" w:rsidR="005B0788" w:rsidRDefault="00000000">
      <w:pPr>
        <w:keepNext/>
        <w:keepLines/>
        <w:spacing w:before="60"/>
        <w:jc w:val="center"/>
        <w:rPr>
          <w:rFonts w:ascii="Arial" w:eastAsia="DengXian" w:hAnsi="Arial"/>
          <w:b/>
        </w:rPr>
      </w:pPr>
      <w:r>
        <w:rPr>
          <w:rFonts w:ascii="Arial" w:eastAsia="DengXian" w:hAnsi="Arial"/>
          <w:b/>
        </w:rPr>
        <w:object w:dxaOrig="6837" w:dyaOrig="2296" w14:anchorId="74099305">
          <v:shape id="_x0000_i1046" type="#_x0000_t75" style="width:341.9pt;height:114.85pt" o:ole="">
            <v:imagedata r:id="rId55" o:title=""/>
          </v:shape>
          <o:OLEObject Type="Embed" ProgID="Visio.Drawing.11" ShapeID="_x0000_i1046" DrawAspect="Content" ObjectID="_1780775878" r:id="rId56"/>
        </w:object>
      </w:r>
    </w:p>
    <w:p w14:paraId="473C3F18" w14:textId="77777777" w:rsidR="005B0788" w:rsidRDefault="00000000">
      <w:pPr>
        <w:pStyle w:val="TF"/>
      </w:pPr>
      <w:r>
        <w:t>Figure 9.</w:t>
      </w:r>
      <w:r>
        <w:rPr>
          <w:rFonts w:hint="eastAsia"/>
          <w:lang w:val="en-US" w:eastAsia="zh-CN"/>
        </w:rPr>
        <w:t>3</w:t>
      </w:r>
      <w:r>
        <w:t xml:space="preserve">.3.1-1: Custom operation URI structure of the </w:t>
      </w:r>
      <w:proofErr w:type="spellStart"/>
      <w:r>
        <w:t>MSGG_BGDelivery</w:t>
      </w:r>
      <w:proofErr w:type="spellEnd"/>
      <w:r>
        <w:t xml:space="preserve"> API</w:t>
      </w:r>
    </w:p>
    <w:p w14:paraId="6D4D4FB6" w14:textId="77777777" w:rsidR="005B0788"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49F7EAB5" w14:textId="77777777" w:rsidR="005B0788"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5B0788" w14:paraId="3FD2CBB0" w14:textId="77777777">
        <w:trPr>
          <w:jc w:val="center"/>
        </w:trPr>
        <w:tc>
          <w:tcPr>
            <w:tcW w:w="1851" w:type="pct"/>
            <w:shd w:val="clear" w:color="auto" w:fill="C0C0C0"/>
            <w:vAlign w:val="center"/>
          </w:tcPr>
          <w:p w14:paraId="46F409AE" w14:textId="77777777" w:rsidR="005B0788" w:rsidRDefault="00000000">
            <w:pPr>
              <w:pStyle w:val="TAH"/>
            </w:pPr>
            <w:r>
              <w:t>Custom operation URI</w:t>
            </w:r>
          </w:p>
        </w:tc>
        <w:tc>
          <w:tcPr>
            <w:tcW w:w="964" w:type="pct"/>
            <w:shd w:val="clear" w:color="auto" w:fill="C0C0C0"/>
            <w:vAlign w:val="center"/>
          </w:tcPr>
          <w:p w14:paraId="1B242F94" w14:textId="77777777" w:rsidR="005B0788" w:rsidRDefault="00000000">
            <w:pPr>
              <w:pStyle w:val="TAH"/>
            </w:pPr>
            <w:r>
              <w:t>Mapped HTTP method</w:t>
            </w:r>
          </w:p>
        </w:tc>
        <w:tc>
          <w:tcPr>
            <w:tcW w:w="2185" w:type="pct"/>
            <w:shd w:val="clear" w:color="auto" w:fill="C0C0C0"/>
            <w:vAlign w:val="center"/>
          </w:tcPr>
          <w:p w14:paraId="564212A9" w14:textId="77777777" w:rsidR="005B0788" w:rsidRDefault="00000000">
            <w:pPr>
              <w:pStyle w:val="TAH"/>
            </w:pPr>
            <w:r>
              <w:t>Description</w:t>
            </w:r>
          </w:p>
        </w:tc>
      </w:tr>
      <w:tr w:rsidR="005B0788" w14:paraId="3A1AB67E" w14:textId="77777777">
        <w:trPr>
          <w:jc w:val="center"/>
        </w:trPr>
        <w:tc>
          <w:tcPr>
            <w:tcW w:w="1851" w:type="pct"/>
          </w:tcPr>
          <w:p w14:paraId="14DD072A" w14:textId="77777777" w:rsidR="005B0788" w:rsidRDefault="00000000">
            <w:pPr>
              <w:pStyle w:val="TAL"/>
            </w:pPr>
            <w:r>
              <w:t>{</w:t>
            </w:r>
            <w:proofErr w:type="spellStart"/>
            <w:r>
              <w:t>apiRoot</w:t>
            </w:r>
            <w:proofErr w:type="spellEnd"/>
            <w:r>
              <w:t>}/</w:t>
            </w:r>
            <w:proofErr w:type="spellStart"/>
            <w:r>
              <w:t>msgg-bgdelivery</w:t>
            </w:r>
            <w:proofErr w:type="spellEnd"/>
            <w:r>
              <w:t>/&lt;</w:t>
            </w:r>
            <w:proofErr w:type="spellStart"/>
            <w:r>
              <w:t>apiVersion</w:t>
            </w:r>
            <w:proofErr w:type="spellEnd"/>
            <w:r>
              <w:t>&gt;/deliver-message</w:t>
            </w:r>
          </w:p>
        </w:tc>
        <w:tc>
          <w:tcPr>
            <w:tcW w:w="964" w:type="pct"/>
          </w:tcPr>
          <w:p w14:paraId="7E68A321" w14:textId="77777777" w:rsidR="005B0788" w:rsidRDefault="00000000">
            <w:pPr>
              <w:pStyle w:val="TAL"/>
            </w:pPr>
            <w:r>
              <w:t>POST</w:t>
            </w:r>
          </w:p>
        </w:tc>
        <w:tc>
          <w:tcPr>
            <w:tcW w:w="2185" w:type="pct"/>
          </w:tcPr>
          <w:p w14:paraId="0F473721" w14:textId="77777777" w:rsidR="005B0788" w:rsidRDefault="00000000">
            <w:pPr>
              <w:pStyle w:val="TAL"/>
            </w:pPr>
            <w:r>
              <w:t>Request of MSGin5G Server to deliver message to a given Broadcast Message Gateway.</w:t>
            </w:r>
          </w:p>
        </w:tc>
      </w:tr>
    </w:tbl>
    <w:p w14:paraId="2DD7E0E2" w14:textId="77777777" w:rsidR="005B0788" w:rsidRDefault="005B0788">
      <w:pPr>
        <w:rPr>
          <w:lang w:eastAsia="zh-CN"/>
        </w:rPr>
      </w:pPr>
    </w:p>
    <w:p w14:paraId="4DDB0129" w14:textId="77777777" w:rsidR="005B0788" w:rsidRDefault="00000000">
      <w:pPr>
        <w:pStyle w:val="Heading4"/>
      </w:pPr>
      <w:bookmarkStart w:id="1342" w:name="_Toc162005689"/>
      <w:r>
        <w:t>9.</w:t>
      </w:r>
      <w:r>
        <w:rPr>
          <w:rFonts w:hint="eastAsia"/>
          <w:lang w:val="en-US" w:eastAsia="zh-CN"/>
        </w:rPr>
        <w:t>3</w:t>
      </w:r>
      <w:r>
        <w:t>.3.2</w:t>
      </w:r>
      <w:r>
        <w:tab/>
        <w:t>Operation: deliver-message</w:t>
      </w:r>
      <w:bookmarkEnd w:id="1342"/>
    </w:p>
    <w:p w14:paraId="65C87189" w14:textId="77777777" w:rsidR="005B0788" w:rsidRDefault="00000000">
      <w:pPr>
        <w:pStyle w:val="Heading5"/>
      </w:pPr>
      <w:bookmarkStart w:id="1343" w:name="_Toc162005690"/>
      <w:r>
        <w:t>9.</w:t>
      </w:r>
      <w:r>
        <w:rPr>
          <w:rFonts w:hint="eastAsia"/>
          <w:lang w:val="en-US" w:eastAsia="zh-CN"/>
        </w:rPr>
        <w:t>3</w:t>
      </w:r>
      <w:r>
        <w:t>.3.2.1</w:t>
      </w:r>
      <w:r>
        <w:tab/>
        <w:t>Description</w:t>
      </w:r>
      <w:bookmarkEnd w:id="1343"/>
    </w:p>
    <w:p w14:paraId="55B88755" w14:textId="77777777" w:rsidR="005B0788" w:rsidRDefault="00000000">
      <w:pPr>
        <w:rPr>
          <w:lang w:eastAsia="zh-CN"/>
        </w:rPr>
      </w:pPr>
      <w:r>
        <w:rPr>
          <w:lang w:eastAsia="zh-CN"/>
        </w:rPr>
        <w:t>This operation is used by the MSGin5G Server to deliver message to a given Broadcast Message Gateway.</w:t>
      </w:r>
    </w:p>
    <w:p w14:paraId="232CBDAB" w14:textId="77777777" w:rsidR="005B0788" w:rsidRDefault="00000000">
      <w:pPr>
        <w:pStyle w:val="Heading5"/>
      </w:pPr>
      <w:bookmarkStart w:id="1344" w:name="_Toc162005691"/>
      <w:r>
        <w:t>9.</w:t>
      </w:r>
      <w:r>
        <w:rPr>
          <w:rFonts w:hint="eastAsia"/>
          <w:lang w:val="en-US" w:eastAsia="zh-CN"/>
        </w:rPr>
        <w:t>3</w:t>
      </w:r>
      <w:r>
        <w:t>.3.2.</w:t>
      </w:r>
      <w:r>
        <w:rPr>
          <w:rFonts w:hint="eastAsia"/>
          <w:lang w:val="en-US" w:eastAsia="zh-CN"/>
        </w:rPr>
        <w:t>2</w:t>
      </w:r>
      <w:r>
        <w:tab/>
        <w:t>Operation Definition</w:t>
      </w:r>
      <w:bookmarkEnd w:id="1344"/>
    </w:p>
    <w:p w14:paraId="06751148" w14:textId="77777777" w:rsidR="005B0788"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5424A78F" w14:textId="77777777" w:rsidR="005B0788"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5B0788" w14:paraId="34582DD1" w14:textId="77777777">
        <w:trPr>
          <w:jc w:val="center"/>
        </w:trPr>
        <w:tc>
          <w:tcPr>
            <w:tcW w:w="1629" w:type="dxa"/>
            <w:tcBorders>
              <w:bottom w:val="single" w:sz="6" w:space="0" w:color="auto"/>
            </w:tcBorders>
            <w:shd w:val="clear" w:color="auto" w:fill="C0C0C0"/>
          </w:tcPr>
          <w:p w14:paraId="1D3CFFD4" w14:textId="77777777" w:rsidR="005B0788" w:rsidRDefault="00000000">
            <w:pPr>
              <w:pStyle w:val="TAH"/>
            </w:pPr>
            <w:r>
              <w:t>Data type</w:t>
            </w:r>
          </w:p>
        </w:tc>
        <w:tc>
          <w:tcPr>
            <w:tcW w:w="526" w:type="dxa"/>
            <w:tcBorders>
              <w:bottom w:val="single" w:sz="6" w:space="0" w:color="auto"/>
            </w:tcBorders>
            <w:shd w:val="clear" w:color="auto" w:fill="C0C0C0"/>
          </w:tcPr>
          <w:p w14:paraId="482F2A8D" w14:textId="77777777" w:rsidR="005B0788" w:rsidRDefault="00000000">
            <w:pPr>
              <w:pStyle w:val="TAH"/>
            </w:pPr>
            <w:r>
              <w:t>P</w:t>
            </w:r>
          </w:p>
        </w:tc>
        <w:tc>
          <w:tcPr>
            <w:tcW w:w="2302" w:type="dxa"/>
            <w:tcBorders>
              <w:bottom w:val="single" w:sz="6" w:space="0" w:color="auto"/>
            </w:tcBorders>
            <w:shd w:val="clear" w:color="auto" w:fill="C0C0C0"/>
          </w:tcPr>
          <w:p w14:paraId="54804873" w14:textId="77777777" w:rsidR="005B0788" w:rsidRDefault="00000000">
            <w:pPr>
              <w:pStyle w:val="TAH"/>
            </w:pPr>
            <w:r>
              <w:t>Cardinality</w:t>
            </w:r>
          </w:p>
        </w:tc>
        <w:tc>
          <w:tcPr>
            <w:tcW w:w="5318" w:type="dxa"/>
            <w:tcBorders>
              <w:bottom w:val="single" w:sz="6" w:space="0" w:color="auto"/>
            </w:tcBorders>
            <w:shd w:val="clear" w:color="auto" w:fill="C0C0C0"/>
            <w:vAlign w:val="center"/>
          </w:tcPr>
          <w:p w14:paraId="58684CD3" w14:textId="77777777" w:rsidR="005B0788" w:rsidRDefault="00000000">
            <w:pPr>
              <w:pStyle w:val="TAH"/>
            </w:pPr>
            <w:r>
              <w:t>Description</w:t>
            </w:r>
          </w:p>
        </w:tc>
      </w:tr>
      <w:tr w:rsidR="005B0788" w14:paraId="049BCC09" w14:textId="77777777">
        <w:trPr>
          <w:jc w:val="center"/>
        </w:trPr>
        <w:tc>
          <w:tcPr>
            <w:tcW w:w="1629" w:type="dxa"/>
            <w:tcBorders>
              <w:top w:val="single" w:sz="6" w:space="0" w:color="auto"/>
            </w:tcBorders>
            <w:shd w:val="clear" w:color="auto" w:fill="auto"/>
          </w:tcPr>
          <w:p w14:paraId="35E28BBC" w14:textId="77777777" w:rsidR="005B0788" w:rsidRDefault="00000000">
            <w:pPr>
              <w:pStyle w:val="TAL"/>
            </w:pPr>
            <w:proofErr w:type="spellStart"/>
            <w:r>
              <w:t>BgMessageDelivery</w:t>
            </w:r>
            <w:proofErr w:type="spellEnd"/>
          </w:p>
        </w:tc>
        <w:tc>
          <w:tcPr>
            <w:tcW w:w="526" w:type="dxa"/>
            <w:tcBorders>
              <w:top w:val="single" w:sz="6" w:space="0" w:color="auto"/>
            </w:tcBorders>
          </w:tcPr>
          <w:p w14:paraId="4F1778D9" w14:textId="77777777" w:rsidR="005B0788" w:rsidRDefault="00000000">
            <w:pPr>
              <w:pStyle w:val="TAC"/>
            </w:pPr>
            <w:r>
              <w:t>M</w:t>
            </w:r>
          </w:p>
        </w:tc>
        <w:tc>
          <w:tcPr>
            <w:tcW w:w="2302" w:type="dxa"/>
            <w:tcBorders>
              <w:top w:val="single" w:sz="6" w:space="0" w:color="auto"/>
            </w:tcBorders>
          </w:tcPr>
          <w:p w14:paraId="5283F698" w14:textId="77777777" w:rsidR="005B0788" w:rsidRDefault="00000000">
            <w:pPr>
              <w:pStyle w:val="TAL"/>
            </w:pPr>
            <w:r>
              <w:t>1</w:t>
            </w:r>
          </w:p>
        </w:tc>
        <w:tc>
          <w:tcPr>
            <w:tcW w:w="5318" w:type="dxa"/>
            <w:tcBorders>
              <w:top w:val="single" w:sz="6" w:space="0" w:color="auto"/>
            </w:tcBorders>
            <w:shd w:val="clear" w:color="auto" w:fill="auto"/>
          </w:tcPr>
          <w:p w14:paraId="2B98164A" w14:textId="77777777" w:rsidR="005B0788" w:rsidRDefault="00000000">
            <w:pPr>
              <w:pStyle w:val="TAL"/>
            </w:pPr>
            <w:r>
              <w:t>Represents the data to be used for MSGin5G Server to deliver message.</w:t>
            </w:r>
          </w:p>
        </w:tc>
      </w:tr>
    </w:tbl>
    <w:p w14:paraId="67EF1CC1" w14:textId="77777777" w:rsidR="005B0788" w:rsidRDefault="005B0788">
      <w:pPr>
        <w:rPr>
          <w:lang w:eastAsia="zh-CN"/>
        </w:rPr>
      </w:pPr>
    </w:p>
    <w:p w14:paraId="5B2F0DC0" w14:textId="77777777" w:rsidR="005B0788"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B0788" w14:paraId="03B8C0AE" w14:textId="77777777">
        <w:trPr>
          <w:jc w:val="center"/>
        </w:trPr>
        <w:tc>
          <w:tcPr>
            <w:tcW w:w="825" w:type="pct"/>
            <w:shd w:val="clear" w:color="auto" w:fill="C0C0C0"/>
          </w:tcPr>
          <w:p w14:paraId="372F5F55" w14:textId="77777777" w:rsidR="005B0788" w:rsidRDefault="00000000">
            <w:pPr>
              <w:pStyle w:val="TAH"/>
            </w:pPr>
            <w:r>
              <w:t>Data type</w:t>
            </w:r>
          </w:p>
        </w:tc>
        <w:tc>
          <w:tcPr>
            <w:tcW w:w="499" w:type="pct"/>
            <w:shd w:val="clear" w:color="auto" w:fill="C0C0C0"/>
          </w:tcPr>
          <w:p w14:paraId="2F691EE4" w14:textId="77777777" w:rsidR="005B0788" w:rsidRDefault="00000000">
            <w:pPr>
              <w:pStyle w:val="TAH"/>
            </w:pPr>
            <w:r>
              <w:t>P</w:t>
            </w:r>
          </w:p>
        </w:tc>
        <w:tc>
          <w:tcPr>
            <w:tcW w:w="738" w:type="pct"/>
            <w:shd w:val="clear" w:color="auto" w:fill="C0C0C0"/>
          </w:tcPr>
          <w:p w14:paraId="6ED2D097" w14:textId="77777777" w:rsidR="005B0788" w:rsidRDefault="00000000">
            <w:pPr>
              <w:pStyle w:val="TAH"/>
            </w:pPr>
            <w:r>
              <w:t>Cardinality</w:t>
            </w:r>
          </w:p>
        </w:tc>
        <w:tc>
          <w:tcPr>
            <w:tcW w:w="967" w:type="pct"/>
            <w:shd w:val="clear" w:color="auto" w:fill="C0C0C0"/>
          </w:tcPr>
          <w:p w14:paraId="289920CD" w14:textId="77777777" w:rsidR="005B0788" w:rsidRDefault="00000000">
            <w:pPr>
              <w:pStyle w:val="TAH"/>
            </w:pPr>
            <w:r>
              <w:t>Response</w:t>
            </w:r>
          </w:p>
          <w:p w14:paraId="158C1A56" w14:textId="77777777" w:rsidR="005B0788" w:rsidRDefault="00000000">
            <w:pPr>
              <w:pStyle w:val="TAH"/>
            </w:pPr>
            <w:r>
              <w:t>codes</w:t>
            </w:r>
          </w:p>
        </w:tc>
        <w:tc>
          <w:tcPr>
            <w:tcW w:w="1971" w:type="pct"/>
            <w:shd w:val="clear" w:color="auto" w:fill="C0C0C0"/>
          </w:tcPr>
          <w:p w14:paraId="3ADB221F" w14:textId="77777777" w:rsidR="005B0788" w:rsidRDefault="00000000">
            <w:pPr>
              <w:pStyle w:val="TAH"/>
            </w:pPr>
            <w:r>
              <w:t>Description</w:t>
            </w:r>
          </w:p>
        </w:tc>
      </w:tr>
      <w:tr w:rsidR="005B0788" w14:paraId="7F5AA96E" w14:textId="77777777">
        <w:trPr>
          <w:jc w:val="center"/>
        </w:trPr>
        <w:tc>
          <w:tcPr>
            <w:tcW w:w="825" w:type="pct"/>
            <w:shd w:val="clear" w:color="auto" w:fill="auto"/>
          </w:tcPr>
          <w:p w14:paraId="61C47647" w14:textId="77777777" w:rsidR="005B0788" w:rsidRDefault="00000000">
            <w:pPr>
              <w:pStyle w:val="TAL"/>
            </w:pPr>
            <w:r>
              <w:t>n/a</w:t>
            </w:r>
          </w:p>
        </w:tc>
        <w:tc>
          <w:tcPr>
            <w:tcW w:w="499" w:type="pct"/>
          </w:tcPr>
          <w:p w14:paraId="48FA5BEE" w14:textId="77777777" w:rsidR="005B0788" w:rsidRDefault="005B0788">
            <w:pPr>
              <w:pStyle w:val="TAC"/>
            </w:pPr>
          </w:p>
        </w:tc>
        <w:tc>
          <w:tcPr>
            <w:tcW w:w="738" w:type="pct"/>
          </w:tcPr>
          <w:p w14:paraId="47A5A702" w14:textId="77777777" w:rsidR="005B0788" w:rsidRDefault="005B0788">
            <w:pPr>
              <w:pStyle w:val="TAL"/>
            </w:pPr>
          </w:p>
        </w:tc>
        <w:tc>
          <w:tcPr>
            <w:tcW w:w="967" w:type="pct"/>
          </w:tcPr>
          <w:p w14:paraId="3904C0A2" w14:textId="77777777" w:rsidR="005B0788" w:rsidRDefault="00000000">
            <w:pPr>
              <w:pStyle w:val="TAL"/>
            </w:pPr>
            <w:r>
              <w:t>204 No Content</w:t>
            </w:r>
          </w:p>
        </w:tc>
        <w:tc>
          <w:tcPr>
            <w:tcW w:w="1971" w:type="pct"/>
            <w:shd w:val="clear" w:color="auto" w:fill="auto"/>
          </w:tcPr>
          <w:p w14:paraId="065ED694" w14:textId="77777777" w:rsidR="005B0788" w:rsidRDefault="00000000">
            <w:pPr>
              <w:pStyle w:val="TAL"/>
            </w:pPr>
            <w:r>
              <w:t xml:space="preserve">The Message is </w:t>
            </w:r>
            <w:r>
              <w:rPr>
                <w:rFonts w:hint="eastAsia"/>
                <w:lang w:val="en-US" w:eastAsia="zh-CN"/>
              </w:rPr>
              <w:t>d</w:t>
            </w:r>
            <w:proofErr w:type="spellStart"/>
            <w:r>
              <w:t>elivered</w:t>
            </w:r>
            <w:proofErr w:type="spellEnd"/>
            <w:r>
              <w:t xml:space="preserve"> successfully.</w:t>
            </w:r>
          </w:p>
        </w:tc>
      </w:tr>
      <w:tr w:rsidR="005B0788" w14:paraId="56369BD5" w14:textId="77777777">
        <w:trPr>
          <w:jc w:val="center"/>
        </w:trPr>
        <w:tc>
          <w:tcPr>
            <w:tcW w:w="5000" w:type="pct"/>
            <w:gridSpan w:val="5"/>
            <w:shd w:val="clear" w:color="auto" w:fill="auto"/>
          </w:tcPr>
          <w:p w14:paraId="5422CD9B"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08052322" w14:textId="77777777" w:rsidR="005B0788" w:rsidRDefault="005B0788">
      <w:pPr>
        <w:rPr>
          <w:lang w:eastAsia="zh-CN"/>
        </w:rPr>
      </w:pPr>
    </w:p>
    <w:p w14:paraId="48218048" w14:textId="77777777" w:rsidR="005B0788" w:rsidRDefault="00000000">
      <w:pPr>
        <w:pStyle w:val="Heading3"/>
      </w:pPr>
      <w:bookmarkStart w:id="1345" w:name="_Toc162005692"/>
      <w:r>
        <w:rPr>
          <w:lang w:eastAsia="zh-CN"/>
        </w:rPr>
        <w:t>9</w:t>
      </w:r>
      <w:r>
        <w:t>.</w:t>
      </w:r>
      <w:r>
        <w:rPr>
          <w:rFonts w:hint="eastAsia"/>
          <w:lang w:val="en-US" w:eastAsia="zh-CN"/>
        </w:rPr>
        <w:t>3</w:t>
      </w:r>
      <w:r>
        <w:t>.4</w:t>
      </w:r>
      <w:r>
        <w:tab/>
        <w:t>Notifications</w:t>
      </w:r>
      <w:bookmarkEnd w:id="1345"/>
    </w:p>
    <w:p w14:paraId="48431516" w14:textId="77777777" w:rsidR="005B0788" w:rsidRDefault="00000000">
      <w:r>
        <w:t>None.</w:t>
      </w:r>
    </w:p>
    <w:p w14:paraId="508CB90B" w14:textId="77777777" w:rsidR="005B0788" w:rsidRDefault="00000000">
      <w:pPr>
        <w:pStyle w:val="Heading3"/>
      </w:pPr>
      <w:bookmarkStart w:id="1346" w:name="_Toc162005693"/>
      <w:r>
        <w:rPr>
          <w:lang w:eastAsia="zh-CN"/>
        </w:rPr>
        <w:t>9</w:t>
      </w:r>
      <w:r>
        <w:t>.</w:t>
      </w:r>
      <w:r>
        <w:rPr>
          <w:rFonts w:hint="eastAsia"/>
          <w:lang w:val="en-US" w:eastAsia="zh-CN"/>
        </w:rPr>
        <w:t>3</w:t>
      </w:r>
      <w:r>
        <w:t>.5</w:t>
      </w:r>
      <w:r>
        <w:tab/>
        <w:t>Data Model</w:t>
      </w:r>
      <w:bookmarkEnd w:id="1346"/>
    </w:p>
    <w:p w14:paraId="41A3C2D9" w14:textId="77777777" w:rsidR="005B0788" w:rsidRDefault="00000000">
      <w:pPr>
        <w:pStyle w:val="Heading4"/>
      </w:pPr>
      <w:bookmarkStart w:id="1347" w:name="_Toc162005694"/>
      <w:r>
        <w:t>9.</w:t>
      </w:r>
      <w:r>
        <w:rPr>
          <w:rFonts w:hint="eastAsia"/>
          <w:lang w:val="en-US" w:eastAsia="zh-CN"/>
        </w:rPr>
        <w:t>3</w:t>
      </w:r>
      <w:r>
        <w:t>.5.1</w:t>
      </w:r>
      <w:r>
        <w:tab/>
        <w:t>General</w:t>
      </w:r>
      <w:bookmarkEnd w:id="1347"/>
    </w:p>
    <w:p w14:paraId="4276CF3B" w14:textId="77777777" w:rsidR="005B0788"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 xml:space="preserve">.5.1-1 specifies the data types defined specifically for the </w:t>
      </w:r>
      <w:proofErr w:type="spellStart"/>
      <w:r>
        <w:rPr>
          <w:lang w:eastAsia="zh-CN"/>
        </w:rPr>
        <w:t>MSGG_BGDelivery</w:t>
      </w:r>
      <w:proofErr w:type="spellEnd"/>
      <w:r>
        <w:rPr>
          <w:lang w:eastAsia="zh-CN"/>
        </w:rPr>
        <w:t xml:space="preserve"> API service.</w:t>
      </w:r>
    </w:p>
    <w:p w14:paraId="62F8E073" w14:textId="77777777" w:rsidR="005B0788" w:rsidRDefault="00000000">
      <w:pPr>
        <w:pStyle w:val="TH"/>
      </w:pPr>
      <w:r>
        <w:t>Table 9.</w:t>
      </w:r>
      <w:r>
        <w:rPr>
          <w:rFonts w:hint="eastAsia"/>
          <w:lang w:val="en-US" w:eastAsia="zh-CN"/>
        </w:rPr>
        <w:t>3</w:t>
      </w:r>
      <w:r>
        <w:t xml:space="preserve">.5.1-1: </w:t>
      </w:r>
      <w:proofErr w:type="spellStart"/>
      <w:r>
        <w:t>MSGG_BGDelivery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485882D7" w14:textId="77777777">
        <w:trPr>
          <w:jc w:val="center"/>
        </w:trPr>
        <w:tc>
          <w:tcPr>
            <w:tcW w:w="2868" w:type="dxa"/>
            <w:shd w:val="clear" w:color="auto" w:fill="C0C0C0"/>
          </w:tcPr>
          <w:p w14:paraId="00C789B4" w14:textId="77777777" w:rsidR="005B0788" w:rsidRDefault="00000000">
            <w:pPr>
              <w:pStyle w:val="TAH"/>
            </w:pPr>
            <w:r>
              <w:t>Data type</w:t>
            </w:r>
          </w:p>
        </w:tc>
        <w:tc>
          <w:tcPr>
            <w:tcW w:w="1297" w:type="dxa"/>
            <w:shd w:val="clear" w:color="auto" w:fill="C0C0C0"/>
          </w:tcPr>
          <w:p w14:paraId="01FA5D6A" w14:textId="77777777" w:rsidR="005B0788" w:rsidRDefault="00000000">
            <w:pPr>
              <w:pStyle w:val="TAH"/>
            </w:pPr>
            <w:r>
              <w:t>Section defined</w:t>
            </w:r>
          </w:p>
        </w:tc>
        <w:tc>
          <w:tcPr>
            <w:tcW w:w="2887" w:type="dxa"/>
            <w:shd w:val="clear" w:color="auto" w:fill="C0C0C0"/>
          </w:tcPr>
          <w:p w14:paraId="7CDE66A0" w14:textId="77777777" w:rsidR="005B0788" w:rsidRDefault="00000000">
            <w:pPr>
              <w:pStyle w:val="TAH"/>
            </w:pPr>
            <w:r>
              <w:t>Description</w:t>
            </w:r>
          </w:p>
        </w:tc>
        <w:tc>
          <w:tcPr>
            <w:tcW w:w="2725" w:type="dxa"/>
            <w:shd w:val="clear" w:color="auto" w:fill="C0C0C0"/>
          </w:tcPr>
          <w:p w14:paraId="7B13F986" w14:textId="77777777" w:rsidR="005B0788" w:rsidRDefault="00000000">
            <w:pPr>
              <w:pStyle w:val="TAH"/>
            </w:pPr>
            <w:r>
              <w:t>Applicability</w:t>
            </w:r>
          </w:p>
        </w:tc>
      </w:tr>
      <w:tr w:rsidR="005B0788" w14:paraId="6745D965" w14:textId="77777777">
        <w:trPr>
          <w:jc w:val="center"/>
        </w:trPr>
        <w:tc>
          <w:tcPr>
            <w:tcW w:w="2868" w:type="dxa"/>
          </w:tcPr>
          <w:p w14:paraId="06A04102" w14:textId="77777777" w:rsidR="005B0788" w:rsidRDefault="00000000">
            <w:pPr>
              <w:pStyle w:val="TAL"/>
            </w:pPr>
            <w:proofErr w:type="spellStart"/>
            <w:r>
              <w:t>BgMessageDelivery</w:t>
            </w:r>
            <w:proofErr w:type="spellEnd"/>
          </w:p>
        </w:tc>
        <w:tc>
          <w:tcPr>
            <w:tcW w:w="1297" w:type="dxa"/>
          </w:tcPr>
          <w:p w14:paraId="4CEAA778" w14:textId="77777777" w:rsidR="005B0788" w:rsidRDefault="00000000">
            <w:pPr>
              <w:pStyle w:val="TAL"/>
            </w:pPr>
            <w:r>
              <w:t>9.</w:t>
            </w:r>
            <w:r>
              <w:rPr>
                <w:rFonts w:hint="eastAsia"/>
                <w:lang w:val="en-US" w:eastAsia="zh-CN"/>
              </w:rPr>
              <w:t>3</w:t>
            </w:r>
            <w:r>
              <w:t>.5.2.2</w:t>
            </w:r>
          </w:p>
        </w:tc>
        <w:tc>
          <w:tcPr>
            <w:tcW w:w="2887" w:type="dxa"/>
          </w:tcPr>
          <w:p w14:paraId="612773D8" w14:textId="77777777" w:rsidR="005B0788"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419409B9" w14:textId="77777777" w:rsidR="005B0788" w:rsidRDefault="005B0788">
            <w:pPr>
              <w:pStyle w:val="TAL"/>
              <w:rPr>
                <w:szCs w:val="18"/>
              </w:rPr>
            </w:pPr>
          </w:p>
        </w:tc>
      </w:tr>
    </w:tbl>
    <w:p w14:paraId="7DB1D3B3" w14:textId="77777777" w:rsidR="005B0788" w:rsidRDefault="005B0788">
      <w:pPr>
        <w:rPr>
          <w:lang w:eastAsia="zh-CN"/>
        </w:rPr>
      </w:pPr>
    </w:p>
    <w:p w14:paraId="2A137C54" w14:textId="77777777" w:rsidR="005B0788" w:rsidRDefault="00000000">
      <w:pPr>
        <w:rPr>
          <w:lang w:eastAsia="zh-CN"/>
        </w:rPr>
      </w:pPr>
      <w:r>
        <w:rPr>
          <w:lang w:eastAsia="zh-CN"/>
        </w:rPr>
        <w:t>Table 9.3.5.1-2 specifies data types re-used by the MSGG_</w:t>
      </w:r>
      <w:r>
        <w:rPr>
          <w:rFonts w:hint="eastAsia"/>
          <w:lang w:val="en-US" w:eastAsia="zh-CN"/>
        </w:rPr>
        <w:t>B</w:t>
      </w:r>
      <w:proofErr w:type="spellStart"/>
      <w:r>
        <w:rPr>
          <w:lang w:eastAsia="zh-CN"/>
        </w:rPr>
        <w:t>GDelivery</w:t>
      </w:r>
      <w:proofErr w:type="spellEnd"/>
      <w:r>
        <w:rPr>
          <w:lang w:eastAsia="zh-CN"/>
        </w:rPr>
        <w:t xml:space="preserve"> API service.</w:t>
      </w:r>
    </w:p>
    <w:p w14:paraId="4895778F" w14:textId="77777777" w:rsidR="005B0788"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B0788" w14:paraId="5E5C2F50" w14:textId="77777777">
        <w:trPr>
          <w:jc w:val="center"/>
        </w:trPr>
        <w:tc>
          <w:tcPr>
            <w:tcW w:w="2638" w:type="dxa"/>
            <w:shd w:val="clear" w:color="auto" w:fill="C0C0C0"/>
          </w:tcPr>
          <w:p w14:paraId="29188902" w14:textId="77777777" w:rsidR="005B0788" w:rsidRDefault="00000000">
            <w:pPr>
              <w:pStyle w:val="TAH"/>
              <w:rPr>
                <w:kern w:val="2"/>
                <w:szCs w:val="22"/>
              </w:rPr>
            </w:pPr>
            <w:r>
              <w:rPr>
                <w:kern w:val="2"/>
                <w:szCs w:val="22"/>
              </w:rPr>
              <w:t>Data type</w:t>
            </w:r>
          </w:p>
        </w:tc>
        <w:tc>
          <w:tcPr>
            <w:tcW w:w="1770" w:type="dxa"/>
            <w:shd w:val="clear" w:color="auto" w:fill="C0C0C0"/>
          </w:tcPr>
          <w:p w14:paraId="2D4CE652" w14:textId="77777777" w:rsidR="005B0788" w:rsidRDefault="00000000">
            <w:pPr>
              <w:pStyle w:val="TAH"/>
              <w:rPr>
                <w:kern w:val="2"/>
                <w:szCs w:val="22"/>
              </w:rPr>
            </w:pPr>
            <w:r>
              <w:rPr>
                <w:kern w:val="2"/>
                <w:szCs w:val="22"/>
              </w:rPr>
              <w:t>Reference</w:t>
            </w:r>
          </w:p>
        </w:tc>
        <w:tc>
          <w:tcPr>
            <w:tcW w:w="2802" w:type="dxa"/>
            <w:shd w:val="clear" w:color="auto" w:fill="C0C0C0"/>
          </w:tcPr>
          <w:p w14:paraId="7A2CB466" w14:textId="77777777" w:rsidR="005B0788" w:rsidRDefault="00000000">
            <w:pPr>
              <w:pStyle w:val="TAH"/>
              <w:rPr>
                <w:kern w:val="2"/>
                <w:szCs w:val="22"/>
              </w:rPr>
            </w:pPr>
            <w:r>
              <w:rPr>
                <w:kern w:val="2"/>
                <w:szCs w:val="22"/>
              </w:rPr>
              <w:t>Comments</w:t>
            </w:r>
          </w:p>
        </w:tc>
        <w:tc>
          <w:tcPr>
            <w:tcW w:w="2567" w:type="dxa"/>
            <w:shd w:val="clear" w:color="auto" w:fill="C0C0C0"/>
          </w:tcPr>
          <w:p w14:paraId="20119A61" w14:textId="77777777" w:rsidR="005B0788" w:rsidRDefault="00000000">
            <w:pPr>
              <w:pStyle w:val="TAH"/>
              <w:rPr>
                <w:kern w:val="2"/>
                <w:szCs w:val="22"/>
              </w:rPr>
            </w:pPr>
            <w:r>
              <w:rPr>
                <w:kern w:val="2"/>
                <w:szCs w:val="22"/>
              </w:rPr>
              <w:t>Applicability</w:t>
            </w:r>
          </w:p>
        </w:tc>
      </w:tr>
      <w:tr w:rsidR="005B0788" w14:paraId="6595AFAC" w14:textId="77777777">
        <w:trPr>
          <w:jc w:val="center"/>
        </w:trPr>
        <w:tc>
          <w:tcPr>
            <w:tcW w:w="2638" w:type="dxa"/>
          </w:tcPr>
          <w:p w14:paraId="118FF31F" w14:textId="77777777" w:rsidR="005B0788" w:rsidRDefault="00000000">
            <w:pPr>
              <w:pStyle w:val="TAL"/>
              <w:rPr>
                <w:kern w:val="2"/>
                <w:szCs w:val="22"/>
              </w:rPr>
            </w:pPr>
            <w:r>
              <w:rPr>
                <w:rFonts w:hint="eastAsia"/>
                <w:kern w:val="2"/>
                <w:szCs w:val="22"/>
              </w:rPr>
              <w:t>Address</w:t>
            </w:r>
          </w:p>
        </w:tc>
        <w:tc>
          <w:tcPr>
            <w:tcW w:w="1770" w:type="dxa"/>
          </w:tcPr>
          <w:p w14:paraId="5A6EA4AE" w14:textId="77777777" w:rsidR="005B0788" w:rsidRDefault="00000000">
            <w:pPr>
              <w:pStyle w:val="TAL"/>
              <w:rPr>
                <w:kern w:val="2"/>
                <w:szCs w:val="22"/>
              </w:rPr>
            </w:pPr>
            <w:r>
              <w:rPr>
                <w:rFonts w:hint="eastAsia"/>
                <w:kern w:val="2"/>
                <w:szCs w:val="22"/>
              </w:rPr>
              <w:t>9.1.5.2.3</w:t>
            </w:r>
          </w:p>
        </w:tc>
        <w:tc>
          <w:tcPr>
            <w:tcW w:w="2802" w:type="dxa"/>
          </w:tcPr>
          <w:p w14:paraId="61B09ECB" w14:textId="77777777" w:rsidR="005B0788" w:rsidRDefault="00000000">
            <w:pPr>
              <w:pStyle w:val="TAL"/>
              <w:rPr>
                <w:kern w:val="2"/>
                <w:szCs w:val="22"/>
              </w:rPr>
            </w:pPr>
            <w:r>
              <w:rPr>
                <w:rFonts w:hint="eastAsia"/>
                <w:kern w:val="2"/>
                <w:szCs w:val="22"/>
              </w:rPr>
              <w:t xml:space="preserve">The data type of the </w:t>
            </w:r>
            <w:proofErr w:type="spellStart"/>
            <w:r>
              <w:rPr>
                <w:rFonts w:hint="eastAsia"/>
                <w:kern w:val="2"/>
                <w:szCs w:val="22"/>
              </w:rPr>
              <w:t>oriAddr</w:t>
            </w:r>
            <w:proofErr w:type="spellEnd"/>
            <w:r>
              <w:rPr>
                <w:rFonts w:hint="eastAsia"/>
                <w:kern w:val="2"/>
                <w:szCs w:val="22"/>
              </w:rPr>
              <w:t xml:space="preserve"> and </w:t>
            </w:r>
            <w:proofErr w:type="spellStart"/>
            <w:r>
              <w:rPr>
                <w:rFonts w:hint="eastAsia"/>
                <w:kern w:val="2"/>
                <w:szCs w:val="22"/>
              </w:rPr>
              <w:t>destAddr</w:t>
            </w:r>
            <w:proofErr w:type="spellEnd"/>
            <w:r>
              <w:rPr>
                <w:rFonts w:hint="eastAsia"/>
                <w:kern w:val="2"/>
                <w:szCs w:val="22"/>
              </w:rPr>
              <w:t>.</w:t>
            </w:r>
          </w:p>
        </w:tc>
        <w:tc>
          <w:tcPr>
            <w:tcW w:w="2567" w:type="dxa"/>
          </w:tcPr>
          <w:p w14:paraId="4FC8CE0D" w14:textId="77777777" w:rsidR="005B0788" w:rsidRDefault="005B0788">
            <w:pPr>
              <w:pStyle w:val="TAL"/>
              <w:rPr>
                <w:kern w:val="2"/>
                <w:szCs w:val="22"/>
              </w:rPr>
            </w:pPr>
          </w:p>
        </w:tc>
      </w:tr>
      <w:tr w:rsidR="005B0788" w14:paraId="580CF0F1" w14:textId="77777777">
        <w:trPr>
          <w:jc w:val="center"/>
        </w:trPr>
        <w:tc>
          <w:tcPr>
            <w:tcW w:w="2638" w:type="dxa"/>
          </w:tcPr>
          <w:p w14:paraId="3A81495A" w14:textId="77777777" w:rsidR="005B0788" w:rsidRDefault="00000000">
            <w:pPr>
              <w:pStyle w:val="TAL"/>
              <w:rPr>
                <w:kern w:val="2"/>
                <w:szCs w:val="22"/>
                <w:lang w:val="en-US" w:eastAsia="zh-CN"/>
              </w:rPr>
            </w:pPr>
            <w:proofErr w:type="spellStart"/>
            <w:r>
              <w:rPr>
                <w:rFonts w:eastAsia="DengXian"/>
                <w:szCs w:val="18"/>
              </w:rPr>
              <w:t>MessageSegmentParameters</w:t>
            </w:r>
            <w:proofErr w:type="spellEnd"/>
          </w:p>
        </w:tc>
        <w:tc>
          <w:tcPr>
            <w:tcW w:w="1770" w:type="dxa"/>
          </w:tcPr>
          <w:p w14:paraId="0CE7E2CE" w14:textId="77777777" w:rsidR="005B0788" w:rsidRDefault="00000000">
            <w:pPr>
              <w:pStyle w:val="TAL"/>
              <w:rPr>
                <w:kern w:val="2"/>
                <w:szCs w:val="22"/>
              </w:rPr>
            </w:pPr>
            <w:r>
              <w:rPr>
                <w:rFonts w:eastAsia="DengXian"/>
                <w:szCs w:val="18"/>
              </w:rPr>
              <w:t>8.2.5.2.5</w:t>
            </w:r>
          </w:p>
        </w:tc>
        <w:tc>
          <w:tcPr>
            <w:tcW w:w="2802" w:type="dxa"/>
          </w:tcPr>
          <w:p w14:paraId="36F4BBE6" w14:textId="77777777" w:rsidR="005B0788" w:rsidRDefault="00000000">
            <w:pPr>
              <w:pStyle w:val="TAL"/>
              <w:rPr>
                <w:kern w:val="2"/>
                <w:szCs w:val="22"/>
              </w:rPr>
            </w:pPr>
            <w:r>
              <w:rPr>
                <w:rFonts w:eastAsia="DengXian"/>
                <w:szCs w:val="18"/>
              </w:rPr>
              <w:t xml:space="preserve">The data type of the </w:t>
            </w:r>
            <w:proofErr w:type="spellStart"/>
            <w:r>
              <w:rPr>
                <w:rFonts w:eastAsia="DengXian"/>
                <w:szCs w:val="18"/>
              </w:rPr>
              <w:t>segParams</w:t>
            </w:r>
            <w:proofErr w:type="spellEnd"/>
          </w:p>
        </w:tc>
        <w:tc>
          <w:tcPr>
            <w:tcW w:w="2567" w:type="dxa"/>
          </w:tcPr>
          <w:p w14:paraId="65D92FD5" w14:textId="77777777" w:rsidR="005B0788" w:rsidRDefault="005B0788">
            <w:pPr>
              <w:pStyle w:val="TAL"/>
              <w:rPr>
                <w:kern w:val="2"/>
                <w:szCs w:val="22"/>
              </w:rPr>
            </w:pPr>
          </w:p>
        </w:tc>
      </w:tr>
      <w:tr w:rsidR="005B0788" w14:paraId="51EB7FF9" w14:textId="77777777">
        <w:trPr>
          <w:jc w:val="center"/>
        </w:trPr>
        <w:tc>
          <w:tcPr>
            <w:tcW w:w="2638" w:type="dxa"/>
          </w:tcPr>
          <w:p w14:paraId="03844358" w14:textId="77777777" w:rsidR="005B0788" w:rsidRDefault="00000000">
            <w:pPr>
              <w:pStyle w:val="TAL"/>
              <w:rPr>
                <w:kern w:val="2"/>
                <w:szCs w:val="22"/>
              </w:rPr>
            </w:pPr>
            <w:r>
              <w:rPr>
                <w:rFonts w:eastAsia="DengXian"/>
                <w:szCs w:val="18"/>
              </w:rPr>
              <w:t>Priority</w:t>
            </w:r>
          </w:p>
        </w:tc>
        <w:tc>
          <w:tcPr>
            <w:tcW w:w="1770" w:type="dxa"/>
          </w:tcPr>
          <w:p w14:paraId="041828C4" w14:textId="77777777" w:rsidR="005B0788" w:rsidRDefault="00000000">
            <w:pPr>
              <w:pStyle w:val="TAL"/>
              <w:rPr>
                <w:kern w:val="2"/>
                <w:szCs w:val="22"/>
              </w:rPr>
            </w:pPr>
            <w:r>
              <w:rPr>
                <w:rFonts w:eastAsia="DengXian" w:hint="eastAsia"/>
                <w:szCs w:val="18"/>
              </w:rPr>
              <w:t>8</w:t>
            </w:r>
            <w:r>
              <w:rPr>
                <w:rFonts w:eastAsia="DengXian"/>
                <w:szCs w:val="18"/>
              </w:rPr>
              <w:t>.2.5.3.5</w:t>
            </w:r>
          </w:p>
        </w:tc>
        <w:tc>
          <w:tcPr>
            <w:tcW w:w="2802" w:type="dxa"/>
          </w:tcPr>
          <w:p w14:paraId="2DE0979C" w14:textId="77777777" w:rsidR="005B0788"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1C24FC30" w14:textId="77777777" w:rsidR="005B0788" w:rsidRDefault="005B0788">
            <w:pPr>
              <w:pStyle w:val="TAL"/>
              <w:rPr>
                <w:kern w:val="2"/>
                <w:szCs w:val="22"/>
              </w:rPr>
            </w:pPr>
          </w:p>
        </w:tc>
      </w:tr>
    </w:tbl>
    <w:p w14:paraId="529958AF" w14:textId="77777777" w:rsidR="005B0788" w:rsidRDefault="005B0788">
      <w:pPr>
        <w:rPr>
          <w:lang w:eastAsia="zh-CN"/>
        </w:rPr>
      </w:pPr>
    </w:p>
    <w:p w14:paraId="5FEC1A9F" w14:textId="77777777" w:rsidR="005B0788" w:rsidRDefault="00000000">
      <w:pPr>
        <w:pStyle w:val="Heading4"/>
      </w:pPr>
      <w:bookmarkStart w:id="1348" w:name="_Toc162005695"/>
      <w:r>
        <w:t>9.</w:t>
      </w:r>
      <w:r>
        <w:rPr>
          <w:rFonts w:hint="eastAsia"/>
          <w:lang w:val="en-US" w:eastAsia="zh-CN"/>
        </w:rPr>
        <w:t>3</w:t>
      </w:r>
      <w:r>
        <w:t>.5.2</w:t>
      </w:r>
      <w:r>
        <w:tab/>
        <w:t>Structured data types</w:t>
      </w:r>
      <w:bookmarkEnd w:id="1348"/>
    </w:p>
    <w:p w14:paraId="7FC638EC" w14:textId="77777777" w:rsidR="005B0788" w:rsidRDefault="00000000">
      <w:pPr>
        <w:pStyle w:val="Heading5"/>
      </w:pPr>
      <w:bookmarkStart w:id="1349" w:name="_Toc162005696"/>
      <w:r>
        <w:t>9.</w:t>
      </w:r>
      <w:r>
        <w:rPr>
          <w:rFonts w:hint="eastAsia"/>
          <w:lang w:val="en-US" w:eastAsia="zh-CN"/>
        </w:rPr>
        <w:t>3</w:t>
      </w:r>
      <w:r>
        <w:t>.5.2.1</w:t>
      </w:r>
      <w:r>
        <w:tab/>
        <w:t>Introduction</w:t>
      </w:r>
      <w:bookmarkEnd w:id="1349"/>
    </w:p>
    <w:p w14:paraId="7282BCE7" w14:textId="77777777" w:rsidR="005B0788" w:rsidRDefault="00000000">
      <w:pPr>
        <w:pStyle w:val="Heading5"/>
      </w:pPr>
      <w:bookmarkStart w:id="1350" w:name="_Toc162005697"/>
      <w:r>
        <w:t>9.</w:t>
      </w:r>
      <w:r>
        <w:rPr>
          <w:rFonts w:hint="eastAsia"/>
          <w:lang w:val="en-US" w:eastAsia="zh-CN"/>
        </w:rPr>
        <w:t>3</w:t>
      </w:r>
      <w:r>
        <w:t>.5.2.2</w:t>
      </w:r>
      <w:r>
        <w:tab/>
        <w:t xml:space="preserve">Type: </w:t>
      </w:r>
      <w:proofErr w:type="spellStart"/>
      <w:r>
        <w:t>BgMessageDelivery</w:t>
      </w:r>
      <w:bookmarkEnd w:id="1350"/>
      <w:proofErr w:type="spellEnd"/>
    </w:p>
    <w:p w14:paraId="1C95DDD6" w14:textId="77777777" w:rsidR="005B0788" w:rsidRDefault="00000000">
      <w:pPr>
        <w:pStyle w:val="TH"/>
      </w:pPr>
      <w:r>
        <w:t>Table 9.</w:t>
      </w:r>
      <w:r>
        <w:rPr>
          <w:rFonts w:hint="eastAsia"/>
          <w:lang w:val="en-US" w:eastAsia="zh-CN"/>
        </w:rPr>
        <w:t>3</w:t>
      </w:r>
      <w:r>
        <w:t xml:space="preserve">.5.2.2-1: Definition of type </w:t>
      </w:r>
      <w:proofErr w:type="spellStart"/>
      <w:r>
        <w:t>BgMessageDelivery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6105EBB6" w14:textId="77777777">
        <w:trPr>
          <w:jc w:val="center"/>
        </w:trPr>
        <w:tc>
          <w:tcPr>
            <w:tcW w:w="1430" w:type="dxa"/>
            <w:shd w:val="clear" w:color="auto" w:fill="C0C0C0"/>
          </w:tcPr>
          <w:p w14:paraId="3C6C0E38" w14:textId="77777777" w:rsidR="005B0788" w:rsidRDefault="00000000">
            <w:pPr>
              <w:pStyle w:val="TAH"/>
            </w:pPr>
            <w:r>
              <w:t>Attribute name</w:t>
            </w:r>
          </w:p>
        </w:tc>
        <w:tc>
          <w:tcPr>
            <w:tcW w:w="1006" w:type="dxa"/>
            <w:shd w:val="clear" w:color="auto" w:fill="C0C0C0"/>
          </w:tcPr>
          <w:p w14:paraId="186A4C05" w14:textId="77777777" w:rsidR="005B0788" w:rsidRDefault="00000000">
            <w:pPr>
              <w:pStyle w:val="TAH"/>
            </w:pPr>
            <w:r>
              <w:t>Data type</w:t>
            </w:r>
          </w:p>
        </w:tc>
        <w:tc>
          <w:tcPr>
            <w:tcW w:w="425" w:type="dxa"/>
            <w:shd w:val="clear" w:color="auto" w:fill="C0C0C0"/>
          </w:tcPr>
          <w:p w14:paraId="40F30ED8" w14:textId="77777777" w:rsidR="005B0788" w:rsidRDefault="00000000">
            <w:pPr>
              <w:pStyle w:val="TAH"/>
            </w:pPr>
            <w:r>
              <w:t>P</w:t>
            </w:r>
          </w:p>
        </w:tc>
        <w:tc>
          <w:tcPr>
            <w:tcW w:w="1368" w:type="dxa"/>
            <w:shd w:val="clear" w:color="auto" w:fill="C0C0C0"/>
          </w:tcPr>
          <w:p w14:paraId="478D42B2" w14:textId="77777777" w:rsidR="005B0788" w:rsidRDefault="00000000">
            <w:pPr>
              <w:pStyle w:val="TAH"/>
            </w:pPr>
            <w:r>
              <w:t>Cardinality</w:t>
            </w:r>
          </w:p>
        </w:tc>
        <w:tc>
          <w:tcPr>
            <w:tcW w:w="3438" w:type="dxa"/>
            <w:shd w:val="clear" w:color="auto" w:fill="C0C0C0"/>
          </w:tcPr>
          <w:p w14:paraId="1144726B" w14:textId="77777777" w:rsidR="005B0788" w:rsidRDefault="00000000">
            <w:pPr>
              <w:pStyle w:val="TAH"/>
            </w:pPr>
            <w:r>
              <w:t>Description</w:t>
            </w:r>
          </w:p>
        </w:tc>
        <w:tc>
          <w:tcPr>
            <w:tcW w:w="1998" w:type="dxa"/>
            <w:shd w:val="clear" w:color="auto" w:fill="C0C0C0"/>
          </w:tcPr>
          <w:p w14:paraId="09E63EDA" w14:textId="77777777" w:rsidR="005B0788" w:rsidRDefault="00000000">
            <w:pPr>
              <w:pStyle w:val="TAH"/>
            </w:pPr>
            <w:r>
              <w:t>Applicability</w:t>
            </w:r>
          </w:p>
        </w:tc>
      </w:tr>
      <w:tr w:rsidR="005B0788" w14:paraId="319915BE" w14:textId="77777777">
        <w:trPr>
          <w:jc w:val="center"/>
        </w:trPr>
        <w:tc>
          <w:tcPr>
            <w:tcW w:w="1430" w:type="dxa"/>
            <w:shd w:val="clear" w:color="auto" w:fill="FFFFFF" w:themeFill="background1"/>
          </w:tcPr>
          <w:p w14:paraId="3B30A000" w14:textId="77777777" w:rsidR="005B0788" w:rsidRDefault="00000000">
            <w:pPr>
              <w:pStyle w:val="TAL"/>
            </w:pPr>
            <w:proofErr w:type="spellStart"/>
            <w:r>
              <w:t>oriAddr</w:t>
            </w:r>
            <w:proofErr w:type="spellEnd"/>
          </w:p>
        </w:tc>
        <w:tc>
          <w:tcPr>
            <w:tcW w:w="1006" w:type="dxa"/>
            <w:shd w:val="clear" w:color="auto" w:fill="FFFFFF" w:themeFill="background1"/>
          </w:tcPr>
          <w:p w14:paraId="5376F5A4" w14:textId="77777777" w:rsidR="005B0788" w:rsidRDefault="00000000">
            <w:pPr>
              <w:pStyle w:val="TAL"/>
            </w:pPr>
            <w:r>
              <w:t>Address</w:t>
            </w:r>
          </w:p>
        </w:tc>
        <w:tc>
          <w:tcPr>
            <w:tcW w:w="425" w:type="dxa"/>
            <w:shd w:val="clear" w:color="auto" w:fill="FFFFFF" w:themeFill="background1"/>
          </w:tcPr>
          <w:p w14:paraId="15BA8606" w14:textId="77777777" w:rsidR="005B0788" w:rsidRDefault="00000000">
            <w:pPr>
              <w:pStyle w:val="TAC"/>
            </w:pPr>
            <w:r>
              <w:t>M</w:t>
            </w:r>
          </w:p>
        </w:tc>
        <w:tc>
          <w:tcPr>
            <w:tcW w:w="1368" w:type="dxa"/>
            <w:shd w:val="clear" w:color="auto" w:fill="FFFFFF" w:themeFill="background1"/>
          </w:tcPr>
          <w:p w14:paraId="2FB447CE" w14:textId="77777777" w:rsidR="005B0788" w:rsidRDefault="00000000">
            <w:pPr>
              <w:pStyle w:val="TAL"/>
            </w:pPr>
            <w:r>
              <w:t>1</w:t>
            </w:r>
          </w:p>
        </w:tc>
        <w:tc>
          <w:tcPr>
            <w:tcW w:w="3438" w:type="dxa"/>
            <w:shd w:val="clear" w:color="auto" w:fill="FFFFFF" w:themeFill="background1"/>
          </w:tcPr>
          <w:p w14:paraId="32338972" w14:textId="77777777" w:rsidR="005B0788" w:rsidRDefault="00000000">
            <w:pPr>
              <w:pStyle w:val="TAL"/>
              <w:rPr>
                <w:szCs w:val="18"/>
              </w:rPr>
            </w:pPr>
            <w:r>
              <w:rPr>
                <w:szCs w:val="18"/>
              </w:rPr>
              <w:t>The service identity of the originating MSGin5G Client or the originating Application Server.</w:t>
            </w:r>
          </w:p>
          <w:p w14:paraId="7E2CAB8F" w14:textId="77777777" w:rsidR="005B0788" w:rsidRDefault="00000000">
            <w:pPr>
              <w:pStyle w:val="TAL"/>
              <w:rPr>
                <w:szCs w:val="18"/>
              </w:rPr>
            </w:pPr>
            <w:r>
              <w:rPr>
                <w:szCs w:val="18"/>
              </w:rPr>
              <w:t xml:space="preserve"> (NOTE).</w:t>
            </w:r>
          </w:p>
        </w:tc>
        <w:tc>
          <w:tcPr>
            <w:tcW w:w="1998" w:type="dxa"/>
            <w:shd w:val="clear" w:color="auto" w:fill="FFFFFF" w:themeFill="background1"/>
          </w:tcPr>
          <w:p w14:paraId="12BE824A" w14:textId="77777777" w:rsidR="005B0788" w:rsidRDefault="005B0788">
            <w:pPr>
              <w:pStyle w:val="TAL"/>
            </w:pPr>
          </w:p>
        </w:tc>
      </w:tr>
      <w:tr w:rsidR="005B0788" w14:paraId="140AA31E" w14:textId="77777777">
        <w:trPr>
          <w:jc w:val="center"/>
        </w:trPr>
        <w:tc>
          <w:tcPr>
            <w:tcW w:w="1430" w:type="dxa"/>
            <w:shd w:val="clear" w:color="auto" w:fill="FFFFFF" w:themeFill="background1"/>
          </w:tcPr>
          <w:p w14:paraId="58E3F117" w14:textId="77777777" w:rsidR="005B0788" w:rsidRDefault="00000000">
            <w:pPr>
              <w:pStyle w:val="TAL"/>
            </w:pPr>
            <w:proofErr w:type="spellStart"/>
            <w:r>
              <w:t>destAddr</w:t>
            </w:r>
            <w:proofErr w:type="spellEnd"/>
          </w:p>
        </w:tc>
        <w:tc>
          <w:tcPr>
            <w:tcW w:w="1006" w:type="dxa"/>
            <w:shd w:val="clear" w:color="auto" w:fill="FFFFFF" w:themeFill="background1"/>
          </w:tcPr>
          <w:p w14:paraId="3BA4DBBE" w14:textId="77777777" w:rsidR="005B0788" w:rsidRDefault="00000000">
            <w:pPr>
              <w:pStyle w:val="TAL"/>
            </w:pPr>
            <w:r>
              <w:t>Address</w:t>
            </w:r>
          </w:p>
        </w:tc>
        <w:tc>
          <w:tcPr>
            <w:tcW w:w="425" w:type="dxa"/>
            <w:shd w:val="clear" w:color="auto" w:fill="FFFFFF" w:themeFill="background1"/>
          </w:tcPr>
          <w:p w14:paraId="3E8EE070" w14:textId="77777777" w:rsidR="005B0788" w:rsidRDefault="00000000">
            <w:pPr>
              <w:pStyle w:val="TAC"/>
            </w:pPr>
            <w:r>
              <w:t>O</w:t>
            </w:r>
          </w:p>
        </w:tc>
        <w:tc>
          <w:tcPr>
            <w:tcW w:w="1368" w:type="dxa"/>
            <w:shd w:val="clear" w:color="auto" w:fill="FFFFFF" w:themeFill="background1"/>
          </w:tcPr>
          <w:p w14:paraId="0A450F6B" w14:textId="77777777" w:rsidR="005B0788" w:rsidRDefault="00000000">
            <w:pPr>
              <w:pStyle w:val="TAL"/>
            </w:pPr>
            <w:r>
              <w:t>0..1</w:t>
            </w:r>
          </w:p>
        </w:tc>
        <w:tc>
          <w:tcPr>
            <w:tcW w:w="3438" w:type="dxa"/>
            <w:shd w:val="clear" w:color="auto" w:fill="FFFFFF" w:themeFill="background1"/>
          </w:tcPr>
          <w:p w14:paraId="166D3079" w14:textId="77777777" w:rsidR="005B0788"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75E95910" w14:textId="77777777" w:rsidR="005B0788" w:rsidRDefault="005B0788">
            <w:pPr>
              <w:pStyle w:val="TAL"/>
            </w:pPr>
          </w:p>
        </w:tc>
      </w:tr>
      <w:tr w:rsidR="005B0788" w14:paraId="4C03EE3F" w14:textId="77777777">
        <w:trPr>
          <w:jc w:val="center"/>
        </w:trPr>
        <w:tc>
          <w:tcPr>
            <w:tcW w:w="1430" w:type="dxa"/>
          </w:tcPr>
          <w:p w14:paraId="77206360" w14:textId="77777777" w:rsidR="005B0788" w:rsidRDefault="00000000">
            <w:pPr>
              <w:pStyle w:val="TAL"/>
            </w:pPr>
            <w:proofErr w:type="spellStart"/>
            <w:r>
              <w:t>appId</w:t>
            </w:r>
            <w:proofErr w:type="spellEnd"/>
          </w:p>
        </w:tc>
        <w:tc>
          <w:tcPr>
            <w:tcW w:w="1006" w:type="dxa"/>
          </w:tcPr>
          <w:p w14:paraId="309163E5" w14:textId="77777777" w:rsidR="005B0788" w:rsidRDefault="00000000">
            <w:pPr>
              <w:pStyle w:val="TAL"/>
            </w:pPr>
            <w:r>
              <w:t>string</w:t>
            </w:r>
          </w:p>
        </w:tc>
        <w:tc>
          <w:tcPr>
            <w:tcW w:w="425" w:type="dxa"/>
          </w:tcPr>
          <w:p w14:paraId="54B21225" w14:textId="77777777" w:rsidR="005B0788" w:rsidRDefault="00000000">
            <w:pPr>
              <w:pStyle w:val="TAC"/>
            </w:pPr>
            <w:r>
              <w:t>O</w:t>
            </w:r>
          </w:p>
        </w:tc>
        <w:tc>
          <w:tcPr>
            <w:tcW w:w="1368" w:type="dxa"/>
          </w:tcPr>
          <w:p w14:paraId="4E6EF9FF" w14:textId="77777777" w:rsidR="005B0788" w:rsidRDefault="00000000">
            <w:pPr>
              <w:pStyle w:val="TAL"/>
            </w:pPr>
            <w:r>
              <w:t>0..1</w:t>
            </w:r>
          </w:p>
        </w:tc>
        <w:tc>
          <w:tcPr>
            <w:tcW w:w="3438" w:type="dxa"/>
          </w:tcPr>
          <w:p w14:paraId="12797C56" w14:textId="77777777" w:rsidR="005B0788" w:rsidRDefault="00000000">
            <w:pPr>
              <w:pStyle w:val="TAL"/>
            </w:pPr>
            <w:r>
              <w:t xml:space="preserve">Identifies the application(s) for which the </w:t>
            </w:r>
            <w:r>
              <w:rPr>
                <w:rFonts w:hint="eastAsia"/>
                <w:lang w:val="en-US" w:eastAsia="zh-CN"/>
              </w:rPr>
              <w:t>content</w:t>
            </w:r>
            <w:r>
              <w:t xml:space="preserve"> is intended.</w:t>
            </w:r>
          </w:p>
          <w:p w14:paraId="59A3BAC5" w14:textId="77777777" w:rsidR="005B0788" w:rsidRDefault="00000000">
            <w:pPr>
              <w:pStyle w:val="TAL"/>
              <w:rPr>
                <w:szCs w:val="18"/>
              </w:rPr>
            </w:pPr>
            <w:r>
              <w:t>This list of Application IDs IE is required when the message is sent to one or multiple Application Clients served by same MSGin5G Client.</w:t>
            </w:r>
          </w:p>
        </w:tc>
        <w:tc>
          <w:tcPr>
            <w:tcW w:w="1998" w:type="dxa"/>
          </w:tcPr>
          <w:p w14:paraId="7940F500" w14:textId="77777777" w:rsidR="005B0788" w:rsidRDefault="005B0788">
            <w:pPr>
              <w:pStyle w:val="TAL"/>
              <w:rPr>
                <w:szCs w:val="18"/>
              </w:rPr>
            </w:pPr>
          </w:p>
        </w:tc>
      </w:tr>
      <w:tr w:rsidR="005B0788" w14:paraId="56F7A51F" w14:textId="77777777">
        <w:trPr>
          <w:jc w:val="center"/>
        </w:trPr>
        <w:tc>
          <w:tcPr>
            <w:tcW w:w="1430" w:type="dxa"/>
          </w:tcPr>
          <w:p w14:paraId="4DD7BA6E" w14:textId="77777777" w:rsidR="005B0788" w:rsidRDefault="00000000">
            <w:pPr>
              <w:pStyle w:val="TAL"/>
            </w:pPr>
            <w:proofErr w:type="spellStart"/>
            <w:r>
              <w:t>msgId</w:t>
            </w:r>
            <w:proofErr w:type="spellEnd"/>
          </w:p>
        </w:tc>
        <w:tc>
          <w:tcPr>
            <w:tcW w:w="1006" w:type="dxa"/>
          </w:tcPr>
          <w:p w14:paraId="6817FC1A" w14:textId="77777777" w:rsidR="005B0788" w:rsidRDefault="00000000">
            <w:pPr>
              <w:pStyle w:val="TAL"/>
            </w:pPr>
            <w:r>
              <w:t>string</w:t>
            </w:r>
          </w:p>
        </w:tc>
        <w:tc>
          <w:tcPr>
            <w:tcW w:w="425" w:type="dxa"/>
          </w:tcPr>
          <w:p w14:paraId="7B2F7218" w14:textId="77777777" w:rsidR="005B0788" w:rsidRDefault="00000000">
            <w:pPr>
              <w:pStyle w:val="TAC"/>
            </w:pPr>
            <w:r>
              <w:t>M</w:t>
            </w:r>
          </w:p>
        </w:tc>
        <w:tc>
          <w:tcPr>
            <w:tcW w:w="1368" w:type="dxa"/>
          </w:tcPr>
          <w:p w14:paraId="6638FE33" w14:textId="77777777" w:rsidR="005B0788" w:rsidRDefault="00000000">
            <w:pPr>
              <w:pStyle w:val="TAL"/>
            </w:pPr>
            <w:r>
              <w:t>1</w:t>
            </w:r>
          </w:p>
        </w:tc>
        <w:tc>
          <w:tcPr>
            <w:tcW w:w="3438" w:type="dxa"/>
          </w:tcPr>
          <w:p w14:paraId="337CD18E" w14:textId="77777777" w:rsidR="005B0788" w:rsidRDefault="00000000">
            <w:pPr>
              <w:pStyle w:val="TAL"/>
              <w:rPr>
                <w:szCs w:val="18"/>
              </w:rPr>
            </w:pPr>
            <w:r>
              <w:rPr>
                <w:szCs w:val="18"/>
              </w:rPr>
              <w:t>Unique identifier of this message.</w:t>
            </w:r>
          </w:p>
          <w:p w14:paraId="5680050F" w14:textId="77777777" w:rsidR="005B0788" w:rsidRDefault="005B0788">
            <w:pPr>
              <w:pStyle w:val="TAL"/>
              <w:rPr>
                <w:szCs w:val="18"/>
              </w:rPr>
            </w:pPr>
          </w:p>
        </w:tc>
        <w:tc>
          <w:tcPr>
            <w:tcW w:w="1998" w:type="dxa"/>
          </w:tcPr>
          <w:p w14:paraId="084EED70" w14:textId="77777777" w:rsidR="005B0788" w:rsidRDefault="005B0788">
            <w:pPr>
              <w:pStyle w:val="TAL"/>
              <w:rPr>
                <w:szCs w:val="18"/>
              </w:rPr>
            </w:pPr>
          </w:p>
        </w:tc>
      </w:tr>
      <w:tr w:rsidR="005B0788" w14:paraId="3B93267B" w14:textId="77777777">
        <w:trPr>
          <w:jc w:val="center"/>
        </w:trPr>
        <w:tc>
          <w:tcPr>
            <w:tcW w:w="1430" w:type="dxa"/>
          </w:tcPr>
          <w:p w14:paraId="75868261" w14:textId="77777777" w:rsidR="005B0788" w:rsidRDefault="00000000">
            <w:pPr>
              <w:pStyle w:val="TAL"/>
              <w:rPr>
                <w:lang w:eastAsia="zh-CN"/>
              </w:rPr>
            </w:pPr>
            <w:proofErr w:type="spellStart"/>
            <w:r>
              <w:rPr>
                <w:lang w:eastAsia="zh-CN"/>
              </w:rPr>
              <w:t>d</w:t>
            </w:r>
            <w:r>
              <w:t>elivStReq</w:t>
            </w:r>
            <w:r>
              <w:rPr>
                <w:lang w:eastAsia="zh-CN"/>
              </w:rPr>
              <w:t>Ind</w:t>
            </w:r>
            <w:proofErr w:type="spellEnd"/>
          </w:p>
        </w:tc>
        <w:tc>
          <w:tcPr>
            <w:tcW w:w="1006" w:type="dxa"/>
          </w:tcPr>
          <w:p w14:paraId="4444C790" w14:textId="77777777" w:rsidR="005B0788" w:rsidRDefault="00000000">
            <w:pPr>
              <w:pStyle w:val="TAL"/>
            </w:pPr>
            <w:proofErr w:type="spellStart"/>
            <w:r>
              <w:t>boolean</w:t>
            </w:r>
            <w:proofErr w:type="spellEnd"/>
          </w:p>
        </w:tc>
        <w:tc>
          <w:tcPr>
            <w:tcW w:w="425" w:type="dxa"/>
          </w:tcPr>
          <w:p w14:paraId="1DA8B0C3" w14:textId="77777777" w:rsidR="005B0788" w:rsidRDefault="00000000">
            <w:pPr>
              <w:pStyle w:val="TAC"/>
            </w:pPr>
            <w:r>
              <w:t>O</w:t>
            </w:r>
          </w:p>
        </w:tc>
        <w:tc>
          <w:tcPr>
            <w:tcW w:w="1368" w:type="dxa"/>
          </w:tcPr>
          <w:p w14:paraId="6B91ED52" w14:textId="77777777" w:rsidR="005B0788" w:rsidRDefault="00000000">
            <w:pPr>
              <w:pStyle w:val="TAL"/>
            </w:pPr>
            <w:r>
              <w:t>0..1</w:t>
            </w:r>
          </w:p>
        </w:tc>
        <w:tc>
          <w:tcPr>
            <w:tcW w:w="3438" w:type="dxa"/>
          </w:tcPr>
          <w:p w14:paraId="584A63BD" w14:textId="77777777" w:rsidR="005B0788" w:rsidRDefault="00000000">
            <w:pPr>
              <w:pStyle w:val="TAL"/>
              <w:rPr>
                <w:szCs w:val="18"/>
                <w:lang w:eastAsia="zh-CN"/>
              </w:rPr>
            </w:pPr>
            <w:r>
              <w:rPr>
                <w:szCs w:val="18"/>
                <w:lang w:eastAsia="zh-CN"/>
              </w:rPr>
              <w:t>Indicates if delivery acknowledgement from the recipient is requested.</w:t>
            </w:r>
          </w:p>
          <w:p w14:paraId="38E13ABA" w14:textId="77777777" w:rsidR="005B07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396CF15" w14:textId="77777777" w:rsidR="005B0788" w:rsidRDefault="005B0788">
            <w:pPr>
              <w:pStyle w:val="TAL"/>
              <w:rPr>
                <w:szCs w:val="18"/>
              </w:rPr>
            </w:pPr>
          </w:p>
        </w:tc>
      </w:tr>
      <w:tr w:rsidR="005B0788" w14:paraId="71DB223D" w14:textId="77777777">
        <w:trPr>
          <w:jc w:val="center"/>
        </w:trPr>
        <w:tc>
          <w:tcPr>
            <w:tcW w:w="1430" w:type="dxa"/>
          </w:tcPr>
          <w:p w14:paraId="17380BF6" w14:textId="77777777" w:rsidR="005B0788" w:rsidRDefault="00000000">
            <w:pPr>
              <w:pStyle w:val="TAL"/>
            </w:pPr>
            <w:r>
              <w:t>payload</w:t>
            </w:r>
          </w:p>
        </w:tc>
        <w:tc>
          <w:tcPr>
            <w:tcW w:w="1006" w:type="dxa"/>
          </w:tcPr>
          <w:p w14:paraId="5C2F9696" w14:textId="77777777" w:rsidR="005B0788" w:rsidRDefault="00000000">
            <w:pPr>
              <w:pStyle w:val="TAL"/>
            </w:pPr>
            <w:r>
              <w:t>string</w:t>
            </w:r>
          </w:p>
        </w:tc>
        <w:tc>
          <w:tcPr>
            <w:tcW w:w="425" w:type="dxa"/>
          </w:tcPr>
          <w:p w14:paraId="28B0D781" w14:textId="77777777" w:rsidR="005B0788" w:rsidRDefault="00000000">
            <w:pPr>
              <w:pStyle w:val="TAC"/>
              <w:rPr>
                <w:lang w:val="en-US" w:eastAsia="zh-CN"/>
              </w:rPr>
            </w:pPr>
            <w:r>
              <w:rPr>
                <w:rFonts w:hint="eastAsia"/>
                <w:lang w:val="en-US" w:eastAsia="zh-CN"/>
              </w:rPr>
              <w:t>O</w:t>
            </w:r>
          </w:p>
        </w:tc>
        <w:tc>
          <w:tcPr>
            <w:tcW w:w="1368" w:type="dxa"/>
          </w:tcPr>
          <w:p w14:paraId="23482FA1" w14:textId="77777777" w:rsidR="005B0788" w:rsidRDefault="00000000">
            <w:pPr>
              <w:pStyle w:val="TAL"/>
            </w:pPr>
            <w:r>
              <w:rPr>
                <w:rFonts w:hint="eastAsia"/>
              </w:rPr>
              <w:t>0..</w:t>
            </w:r>
            <w:r>
              <w:t>1</w:t>
            </w:r>
          </w:p>
        </w:tc>
        <w:tc>
          <w:tcPr>
            <w:tcW w:w="3438" w:type="dxa"/>
          </w:tcPr>
          <w:p w14:paraId="2357FD12" w14:textId="77777777" w:rsidR="005B0788" w:rsidRDefault="00000000">
            <w:pPr>
              <w:pStyle w:val="TAL"/>
              <w:rPr>
                <w:szCs w:val="18"/>
              </w:rPr>
            </w:pPr>
            <w:r>
              <w:rPr>
                <w:szCs w:val="18"/>
              </w:rPr>
              <w:t>Payload of the message.</w:t>
            </w:r>
          </w:p>
          <w:p w14:paraId="01945D41" w14:textId="77777777" w:rsidR="005B0788" w:rsidRDefault="005B0788">
            <w:pPr>
              <w:pStyle w:val="TAL"/>
              <w:rPr>
                <w:szCs w:val="18"/>
              </w:rPr>
            </w:pPr>
          </w:p>
        </w:tc>
        <w:tc>
          <w:tcPr>
            <w:tcW w:w="1998" w:type="dxa"/>
          </w:tcPr>
          <w:p w14:paraId="33CA458E" w14:textId="77777777" w:rsidR="005B0788" w:rsidRDefault="005B0788">
            <w:pPr>
              <w:pStyle w:val="TAL"/>
              <w:rPr>
                <w:szCs w:val="18"/>
              </w:rPr>
            </w:pPr>
          </w:p>
        </w:tc>
      </w:tr>
      <w:tr w:rsidR="005B0788" w14:paraId="23863C7E" w14:textId="77777777">
        <w:trPr>
          <w:jc w:val="center"/>
        </w:trPr>
        <w:tc>
          <w:tcPr>
            <w:tcW w:w="1430" w:type="dxa"/>
          </w:tcPr>
          <w:p w14:paraId="7EBD78B4" w14:textId="77777777" w:rsidR="005B0788" w:rsidRDefault="00000000">
            <w:pPr>
              <w:pStyle w:val="TAL"/>
            </w:pPr>
            <w:proofErr w:type="spellStart"/>
            <w:r>
              <w:rPr>
                <w:rFonts w:hint="eastAsia"/>
              </w:rPr>
              <w:t>grpSrvId</w:t>
            </w:r>
            <w:proofErr w:type="spellEnd"/>
          </w:p>
        </w:tc>
        <w:tc>
          <w:tcPr>
            <w:tcW w:w="1006" w:type="dxa"/>
          </w:tcPr>
          <w:p w14:paraId="45CC8142" w14:textId="77777777" w:rsidR="005B0788" w:rsidRDefault="00000000">
            <w:pPr>
              <w:pStyle w:val="TAL"/>
            </w:pPr>
            <w:r>
              <w:rPr>
                <w:rFonts w:hint="eastAsia"/>
              </w:rPr>
              <w:t>string</w:t>
            </w:r>
          </w:p>
        </w:tc>
        <w:tc>
          <w:tcPr>
            <w:tcW w:w="425" w:type="dxa"/>
          </w:tcPr>
          <w:p w14:paraId="5187A228" w14:textId="77777777" w:rsidR="005B0788" w:rsidRDefault="00000000">
            <w:pPr>
              <w:pStyle w:val="TAC"/>
              <w:rPr>
                <w:lang w:val="en-US" w:eastAsia="zh-CN"/>
              </w:rPr>
            </w:pPr>
            <w:r>
              <w:rPr>
                <w:rFonts w:hint="eastAsia"/>
                <w:lang w:val="en-US" w:eastAsia="zh-CN"/>
              </w:rPr>
              <w:t>O</w:t>
            </w:r>
          </w:p>
        </w:tc>
        <w:tc>
          <w:tcPr>
            <w:tcW w:w="1368" w:type="dxa"/>
          </w:tcPr>
          <w:p w14:paraId="5B64C8EC" w14:textId="77777777" w:rsidR="005B0788" w:rsidRDefault="00000000">
            <w:pPr>
              <w:pStyle w:val="TAL"/>
            </w:pPr>
            <w:r>
              <w:rPr>
                <w:rFonts w:hint="eastAsia"/>
              </w:rPr>
              <w:t>0..1</w:t>
            </w:r>
          </w:p>
        </w:tc>
        <w:tc>
          <w:tcPr>
            <w:tcW w:w="3438" w:type="dxa"/>
          </w:tcPr>
          <w:p w14:paraId="447CF142" w14:textId="77777777" w:rsidR="005B0788" w:rsidRDefault="00000000">
            <w:pPr>
              <w:pStyle w:val="TAL"/>
              <w:rPr>
                <w:szCs w:val="18"/>
              </w:rPr>
            </w:pPr>
            <w:r>
              <w:rPr>
                <w:rFonts w:hint="eastAsia"/>
                <w:szCs w:val="18"/>
              </w:rPr>
              <w:t>Identifies Service Identifier of a Group.</w:t>
            </w:r>
          </w:p>
        </w:tc>
        <w:tc>
          <w:tcPr>
            <w:tcW w:w="1998" w:type="dxa"/>
          </w:tcPr>
          <w:p w14:paraId="08403D8F" w14:textId="77777777" w:rsidR="005B0788" w:rsidRDefault="005B0788">
            <w:pPr>
              <w:pStyle w:val="TAL"/>
              <w:rPr>
                <w:szCs w:val="18"/>
              </w:rPr>
            </w:pPr>
          </w:p>
        </w:tc>
      </w:tr>
      <w:tr w:rsidR="005B0788" w14:paraId="5FD04E50" w14:textId="77777777">
        <w:trPr>
          <w:jc w:val="center"/>
        </w:trPr>
        <w:tc>
          <w:tcPr>
            <w:tcW w:w="1430" w:type="dxa"/>
          </w:tcPr>
          <w:p w14:paraId="6FCB6152" w14:textId="77777777" w:rsidR="005B0788" w:rsidRDefault="00000000">
            <w:pPr>
              <w:pStyle w:val="TAL"/>
            </w:pPr>
            <w:proofErr w:type="spellStart"/>
            <w:r>
              <w:rPr>
                <w:rFonts w:hint="eastAsia"/>
              </w:rPr>
              <w:t>msgTopic</w:t>
            </w:r>
            <w:proofErr w:type="spellEnd"/>
          </w:p>
        </w:tc>
        <w:tc>
          <w:tcPr>
            <w:tcW w:w="1006" w:type="dxa"/>
          </w:tcPr>
          <w:p w14:paraId="686185CA" w14:textId="77777777" w:rsidR="005B0788" w:rsidRDefault="00000000">
            <w:pPr>
              <w:pStyle w:val="TAL"/>
            </w:pPr>
            <w:r>
              <w:rPr>
                <w:rFonts w:hint="eastAsia"/>
              </w:rPr>
              <w:t>string</w:t>
            </w:r>
          </w:p>
        </w:tc>
        <w:tc>
          <w:tcPr>
            <w:tcW w:w="425" w:type="dxa"/>
          </w:tcPr>
          <w:p w14:paraId="00569218" w14:textId="77777777" w:rsidR="005B0788" w:rsidRDefault="00000000">
            <w:pPr>
              <w:pStyle w:val="TAC"/>
              <w:rPr>
                <w:lang w:val="en-US" w:eastAsia="zh-CN"/>
              </w:rPr>
            </w:pPr>
            <w:r>
              <w:rPr>
                <w:rFonts w:hint="eastAsia"/>
                <w:lang w:val="en-US" w:eastAsia="zh-CN"/>
              </w:rPr>
              <w:t>O</w:t>
            </w:r>
          </w:p>
        </w:tc>
        <w:tc>
          <w:tcPr>
            <w:tcW w:w="1368" w:type="dxa"/>
          </w:tcPr>
          <w:p w14:paraId="142F51ED" w14:textId="77777777" w:rsidR="005B0788" w:rsidRDefault="00000000">
            <w:pPr>
              <w:pStyle w:val="TAL"/>
            </w:pPr>
            <w:r>
              <w:rPr>
                <w:rFonts w:hint="eastAsia"/>
              </w:rPr>
              <w:t>0..1</w:t>
            </w:r>
          </w:p>
        </w:tc>
        <w:tc>
          <w:tcPr>
            <w:tcW w:w="3438" w:type="dxa"/>
          </w:tcPr>
          <w:p w14:paraId="7666B535" w14:textId="77777777" w:rsidR="005B0788" w:rsidRDefault="00000000">
            <w:pPr>
              <w:pStyle w:val="TAL"/>
              <w:rPr>
                <w:szCs w:val="18"/>
              </w:rPr>
            </w:pPr>
            <w:r>
              <w:rPr>
                <w:rFonts w:hint="eastAsia"/>
                <w:szCs w:val="18"/>
              </w:rPr>
              <w:t>Indicates the related Messaging Topic.</w:t>
            </w:r>
          </w:p>
        </w:tc>
        <w:tc>
          <w:tcPr>
            <w:tcW w:w="1998" w:type="dxa"/>
          </w:tcPr>
          <w:p w14:paraId="5D429EBB" w14:textId="77777777" w:rsidR="005B0788" w:rsidRDefault="005B0788">
            <w:pPr>
              <w:pStyle w:val="TAL"/>
              <w:rPr>
                <w:szCs w:val="18"/>
              </w:rPr>
            </w:pPr>
          </w:p>
        </w:tc>
      </w:tr>
      <w:tr w:rsidR="005B0788" w14:paraId="001CEAC6" w14:textId="77777777">
        <w:trPr>
          <w:jc w:val="center"/>
        </w:trPr>
        <w:tc>
          <w:tcPr>
            <w:tcW w:w="1430" w:type="dxa"/>
          </w:tcPr>
          <w:p w14:paraId="55593FDB" w14:textId="77777777" w:rsidR="005B0788" w:rsidRDefault="00000000">
            <w:pPr>
              <w:pStyle w:val="TAL"/>
            </w:pPr>
            <w:proofErr w:type="spellStart"/>
            <w:r>
              <w:rPr>
                <w:rFonts w:eastAsia="DengXian"/>
              </w:rPr>
              <w:t>segInd</w:t>
            </w:r>
            <w:proofErr w:type="spellEnd"/>
          </w:p>
        </w:tc>
        <w:tc>
          <w:tcPr>
            <w:tcW w:w="1006" w:type="dxa"/>
          </w:tcPr>
          <w:p w14:paraId="5BF3AADE" w14:textId="77777777" w:rsidR="005B0788" w:rsidRDefault="00000000">
            <w:pPr>
              <w:pStyle w:val="TAL"/>
            </w:pPr>
            <w:proofErr w:type="spellStart"/>
            <w:r>
              <w:rPr>
                <w:rFonts w:eastAsia="DengXian"/>
              </w:rPr>
              <w:t>boolean</w:t>
            </w:r>
            <w:proofErr w:type="spellEnd"/>
          </w:p>
        </w:tc>
        <w:tc>
          <w:tcPr>
            <w:tcW w:w="425" w:type="dxa"/>
          </w:tcPr>
          <w:p w14:paraId="2DEEFF96" w14:textId="77777777" w:rsidR="005B0788" w:rsidRDefault="00000000">
            <w:pPr>
              <w:pStyle w:val="TAC"/>
              <w:rPr>
                <w:lang w:val="en-US" w:eastAsia="zh-CN"/>
              </w:rPr>
            </w:pPr>
            <w:r>
              <w:rPr>
                <w:rFonts w:eastAsia="DengXian"/>
              </w:rPr>
              <w:t>O</w:t>
            </w:r>
          </w:p>
        </w:tc>
        <w:tc>
          <w:tcPr>
            <w:tcW w:w="1368" w:type="dxa"/>
          </w:tcPr>
          <w:p w14:paraId="44CFD769" w14:textId="77777777" w:rsidR="005B0788" w:rsidRDefault="00000000">
            <w:pPr>
              <w:pStyle w:val="TAL"/>
            </w:pPr>
            <w:r>
              <w:rPr>
                <w:rFonts w:eastAsia="DengXian"/>
              </w:rPr>
              <w:t>0..1</w:t>
            </w:r>
          </w:p>
        </w:tc>
        <w:tc>
          <w:tcPr>
            <w:tcW w:w="3438" w:type="dxa"/>
          </w:tcPr>
          <w:p w14:paraId="7487C0A4" w14:textId="77777777" w:rsidR="005B0788" w:rsidRDefault="00000000">
            <w:pPr>
              <w:pStyle w:val="TAL"/>
              <w:rPr>
                <w:rFonts w:eastAsia="DengXian"/>
              </w:rPr>
            </w:pPr>
            <w:r>
              <w:rPr>
                <w:rFonts w:eastAsia="DengXian"/>
              </w:rPr>
              <w:t>Indicates this message is part of a segmented message.</w:t>
            </w:r>
          </w:p>
          <w:p w14:paraId="16F64A31" w14:textId="77777777" w:rsidR="005B0788" w:rsidRDefault="00000000">
            <w:pPr>
              <w:pStyle w:val="TAL"/>
              <w:rPr>
                <w:szCs w:val="18"/>
              </w:rPr>
            </w:pPr>
            <w:r>
              <w:rPr>
                <w:rFonts w:eastAsia="DengXian"/>
              </w:rPr>
              <w:t>Set to "true" if the message is part of a segmented message. otherwise set to "false". Default value is "false".</w:t>
            </w:r>
          </w:p>
        </w:tc>
        <w:tc>
          <w:tcPr>
            <w:tcW w:w="1998" w:type="dxa"/>
          </w:tcPr>
          <w:p w14:paraId="018901F6" w14:textId="77777777" w:rsidR="005B0788" w:rsidRDefault="005B0788">
            <w:pPr>
              <w:pStyle w:val="TAL"/>
              <w:rPr>
                <w:szCs w:val="18"/>
              </w:rPr>
            </w:pPr>
          </w:p>
        </w:tc>
      </w:tr>
      <w:tr w:rsidR="005B0788" w14:paraId="003819DF" w14:textId="77777777">
        <w:trPr>
          <w:jc w:val="center"/>
        </w:trPr>
        <w:tc>
          <w:tcPr>
            <w:tcW w:w="1430" w:type="dxa"/>
          </w:tcPr>
          <w:p w14:paraId="70676E71" w14:textId="77777777" w:rsidR="005B0788" w:rsidRDefault="00000000">
            <w:pPr>
              <w:pStyle w:val="TAL"/>
            </w:pPr>
            <w:proofErr w:type="spellStart"/>
            <w:r>
              <w:rPr>
                <w:rFonts w:eastAsia="DengXian"/>
              </w:rPr>
              <w:t>segParams</w:t>
            </w:r>
            <w:proofErr w:type="spellEnd"/>
          </w:p>
        </w:tc>
        <w:tc>
          <w:tcPr>
            <w:tcW w:w="1006" w:type="dxa"/>
          </w:tcPr>
          <w:p w14:paraId="4B04D973" w14:textId="77777777" w:rsidR="005B0788" w:rsidRDefault="00000000">
            <w:pPr>
              <w:pStyle w:val="TAL"/>
            </w:pPr>
            <w:proofErr w:type="spellStart"/>
            <w:r>
              <w:rPr>
                <w:rFonts w:eastAsia="DengXian"/>
              </w:rPr>
              <w:t>MessageSegmentParameters</w:t>
            </w:r>
            <w:proofErr w:type="spellEnd"/>
          </w:p>
        </w:tc>
        <w:tc>
          <w:tcPr>
            <w:tcW w:w="425" w:type="dxa"/>
          </w:tcPr>
          <w:p w14:paraId="1416F09D" w14:textId="77777777" w:rsidR="005B0788" w:rsidRDefault="00000000">
            <w:pPr>
              <w:pStyle w:val="TAC"/>
              <w:rPr>
                <w:lang w:val="en-US" w:eastAsia="zh-CN"/>
              </w:rPr>
            </w:pPr>
            <w:r>
              <w:rPr>
                <w:rFonts w:eastAsia="DengXian"/>
              </w:rPr>
              <w:t>C</w:t>
            </w:r>
          </w:p>
        </w:tc>
        <w:tc>
          <w:tcPr>
            <w:tcW w:w="1368" w:type="dxa"/>
          </w:tcPr>
          <w:p w14:paraId="4F1976B9" w14:textId="77777777" w:rsidR="005B0788" w:rsidRDefault="00000000">
            <w:pPr>
              <w:pStyle w:val="TAL"/>
            </w:pPr>
            <w:r>
              <w:rPr>
                <w:rFonts w:eastAsia="DengXian"/>
              </w:rPr>
              <w:t>0..1</w:t>
            </w:r>
          </w:p>
        </w:tc>
        <w:tc>
          <w:tcPr>
            <w:tcW w:w="3438" w:type="dxa"/>
          </w:tcPr>
          <w:p w14:paraId="1EEC802F" w14:textId="77777777" w:rsidR="005B0788" w:rsidRDefault="00000000">
            <w:pPr>
              <w:pStyle w:val="TAL"/>
              <w:rPr>
                <w:szCs w:val="18"/>
              </w:rPr>
            </w:pPr>
            <w:r>
              <w:rPr>
                <w:szCs w:val="18"/>
              </w:rPr>
              <w:t>The message segment parameters.</w:t>
            </w:r>
          </w:p>
          <w:p w14:paraId="71FE50E8" w14:textId="77777777" w:rsidR="005B0788" w:rsidRDefault="00000000">
            <w:pPr>
              <w:pStyle w:val="TAL"/>
              <w:rPr>
                <w:szCs w:val="18"/>
              </w:rPr>
            </w:pPr>
            <w:r>
              <w:rPr>
                <w:szCs w:val="18"/>
              </w:rPr>
              <w:t xml:space="preserve">This IE shall be included only if the value of the attribute </w:t>
            </w:r>
            <w:proofErr w:type="spellStart"/>
            <w:r>
              <w:rPr>
                <w:szCs w:val="18"/>
              </w:rPr>
              <w:t>segInd</w:t>
            </w:r>
            <w:proofErr w:type="spellEnd"/>
            <w:r>
              <w:rPr>
                <w:szCs w:val="18"/>
              </w:rPr>
              <w:t xml:space="preserve"> is set to “true”.</w:t>
            </w:r>
          </w:p>
        </w:tc>
        <w:tc>
          <w:tcPr>
            <w:tcW w:w="1998" w:type="dxa"/>
          </w:tcPr>
          <w:p w14:paraId="4472B936" w14:textId="77777777" w:rsidR="005B0788" w:rsidRDefault="005B0788">
            <w:pPr>
              <w:pStyle w:val="TAL"/>
              <w:rPr>
                <w:szCs w:val="18"/>
              </w:rPr>
            </w:pPr>
          </w:p>
        </w:tc>
      </w:tr>
      <w:tr w:rsidR="005B0788" w14:paraId="1275F193" w14:textId="77777777">
        <w:trPr>
          <w:jc w:val="center"/>
        </w:trPr>
        <w:tc>
          <w:tcPr>
            <w:tcW w:w="1430" w:type="dxa"/>
          </w:tcPr>
          <w:p w14:paraId="03453DE8" w14:textId="77777777" w:rsidR="005B0788" w:rsidRDefault="00000000">
            <w:pPr>
              <w:pStyle w:val="TAL"/>
            </w:pPr>
            <w:r>
              <w:rPr>
                <w:rFonts w:eastAsia="DengXian"/>
              </w:rPr>
              <w:t>priority</w:t>
            </w:r>
          </w:p>
        </w:tc>
        <w:tc>
          <w:tcPr>
            <w:tcW w:w="1006" w:type="dxa"/>
          </w:tcPr>
          <w:p w14:paraId="1264A21C" w14:textId="77777777" w:rsidR="005B0788" w:rsidRDefault="00000000">
            <w:pPr>
              <w:pStyle w:val="TAL"/>
            </w:pPr>
            <w:r>
              <w:rPr>
                <w:rFonts w:eastAsia="DengXian"/>
              </w:rPr>
              <w:t>Priority</w:t>
            </w:r>
          </w:p>
        </w:tc>
        <w:tc>
          <w:tcPr>
            <w:tcW w:w="425" w:type="dxa"/>
          </w:tcPr>
          <w:p w14:paraId="39ABD032" w14:textId="77777777" w:rsidR="005B0788" w:rsidRDefault="00000000">
            <w:pPr>
              <w:pStyle w:val="TAC"/>
              <w:rPr>
                <w:lang w:val="en-US" w:eastAsia="zh-CN"/>
              </w:rPr>
            </w:pPr>
            <w:r>
              <w:rPr>
                <w:rFonts w:eastAsia="DengXian"/>
              </w:rPr>
              <w:t>O</w:t>
            </w:r>
          </w:p>
        </w:tc>
        <w:tc>
          <w:tcPr>
            <w:tcW w:w="1368" w:type="dxa"/>
          </w:tcPr>
          <w:p w14:paraId="0F5EE56C" w14:textId="77777777" w:rsidR="005B0788" w:rsidRDefault="00000000">
            <w:pPr>
              <w:pStyle w:val="TAL"/>
            </w:pPr>
            <w:r>
              <w:rPr>
                <w:rFonts w:eastAsia="DengXian"/>
              </w:rPr>
              <w:t>0..1</w:t>
            </w:r>
          </w:p>
        </w:tc>
        <w:tc>
          <w:tcPr>
            <w:tcW w:w="3438" w:type="dxa"/>
          </w:tcPr>
          <w:p w14:paraId="46941489" w14:textId="77777777" w:rsidR="005B0788" w:rsidRDefault="00000000">
            <w:pPr>
              <w:pStyle w:val="TAL"/>
              <w:rPr>
                <w:szCs w:val="18"/>
              </w:rPr>
            </w:pPr>
            <w:r>
              <w:rPr>
                <w:szCs w:val="18"/>
              </w:rPr>
              <w:t>Application priority level requested for this message.</w:t>
            </w:r>
          </w:p>
        </w:tc>
        <w:tc>
          <w:tcPr>
            <w:tcW w:w="1998" w:type="dxa"/>
          </w:tcPr>
          <w:p w14:paraId="39E49D5E" w14:textId="77777777" w:rsidR="005B0788" w:rsidRDefault="005B0788">
            <w:pPr>
              <w:pStyle w:val="TAL"/>
              <w:rPr>
                <w:szCs w:val="18"/>
              </w:rPr>
            </w:pPr>
          </w:p>
        </w:tc>
      </w:tr>
      <w:tr w:rsidR="005B0788" w14:paraId="7DCFE157" w14:textId="77777777">
        <w:trPr>
          <w:jc w:val="center"/>
        </w:trPr>
        <w:tc>
          <w:tcPr>
            <w:tcW w:w="9665" w:type="dxa"/>
            <w:gridSpan w:val="6"/>
          </w:tcPr>
          <w:p w14:paraId="51C14062" w14:textId="77777777" w:rsidR="005B0788" w:rsidRDefault="00000000">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2B04BC78" w14:textId="77777777" w:rsidR="005B0788" w:rsidRDefault="005B0788">
      <w:pPr>
        <w:rPr>
          <w:lang w:eastAsia="zh-CN"/>
        </w:rPr>
      </w:pPr>
    </w:p>
    <w:p w14:paraId="6FBF16CA" w14:textId="77777777" w:rsidR="005B0788" w:rsidRDefault="005B0788">
      <w:pPr>
        <w:rPr>
          <w:lang w:eastAsia="zh-CN"/>
        </w:rPr>
      </w:pPr>
    </w:p>
    <w:p w14:paraId="10DA435D" w14:textId="77777777" w:rsidR="005B0788" w:rsidRDefault="00000000">
      <w:pPr>
        <w:pStyle w:val="Heading4"/>
      </w:pPr>
      <w:bookmarkStart w:id="1351" w:name="_Toc162005698"/>
      <w:r>
        <w:t>9.</w:t>
      </w:r>
      <w:r>
        <w:rPr>
          <w:rFonts w:hint="eastAsia"/>
          <w:lang w:val="en-US" w:eastAsia="zh-CN"/>
        </w:rPr>
        <w:t>3</w:t>
      </w:r>
      <w:r>
        <w:t>.5.3</w:t>
      </w:r>
      <w:r>
        <w:tab/>
        <w:t>Simple data types and enumerations</w:t>
      </w:r>
      <w:bookmarkEnd w:id="1351"/>
    </w:p>
    <w:p w14:paraId="2057038E" w14:textId="77777777" w:rsidR="005B0788" w:rsidRDefault="00000000">
      <w:pPr>
        <w:rPr>
          <w:lang w:eastAsia="zh-CN"/>
        </w:rPr>
      </w:pPr>
      <w:r>
        <w:rPr>
          <w:rFonts w:hint="eastAsia"/>
          <w:lang w:eastAsia="zh-CN"/>
        </w:rPr>
        <w:t>N</w:t>
      </w:r>
      <w:r>
        <w:rPr>
          <w:lang w:eastAsia="zh-CN"/>
        </w:rPr>
        <w:t>one.</w:t>
      </w:r>
    </w:p>
    <w:p w14:paraId="45301DFA" w14:textId="77777777" w:rsidR="005B0788" w:rsidRDefault="00000000">
      <w:pPr>
        <w:pStyle w:val="Heading3"/>
      </w:pPr>
      <w:bookmarkStart w:id="1352" w:name="_Toc162005699"/>
      <w:r>
        <w:rPr>
          <w:lang w:eastAsia="zh-CN"/>
        </w:rPr>
        <w:t>9</w:t>
      </w:r>
      <w:r>
        <w:t>.</w:t>
      </w:r>
      <w:r>
        <w:rPr>
          <w:rFonts w:hint="eastAsia"/>
          <w:lang w:val="en-US" w:eastAsia="zh-CN"/>
        </w:rPr>
        <w:t>3</w:t>
      </w:r>
      <w:r>
        <w:t>.6</w:t>
      </w:r>
      <w:r>
        <w:tab/>
        <w:t>Error Handling</w:t>
      </w:r>
      <w:bookmarkEnd w:id="1352"/>
    </w:p>
    <w:p w14:paraId="61FACCEB" w14:textId="77777777" w:rsidR="005B0788" w:rsidRDefault="00000000">
      <w:pPr>
        <w:pStyle w:val="Heading4"/>
      </w:pPr>
      <w:bookmarkStart w:id="1353" w:name="_Toc162005700"/>
      <w:r>
        <w:t>9.</w:t>
      </w:r>
      <w:r>
        <w:rPr>
          <w:rFonts w:hint="eastAsia"/>
          <w:lang w:val="en-US" w:eastAsia="zh-CN"/>
        </w:rPr>
        <w:t>3</w:t>
      </w:r>
      <w:r>
        <w:t>.6.1</w:t>
      </w:r>
      <w:r>
        <w:tab/>
        <w:t>General</w:t>
      </w:r>
      <w:bookmarkEnd w:id="1353"/>
    </w:p>
    <w:p w14:paraId="6D94500D" w14:textId="77777777" w:rsidR="005B0788" w:rsidRDefault="00000000">
      <w:pPr>
        <w:rPr>
          <w:lang w:eastAsia="zh-CN"/>
        </w:rPr>
      </w:pPr>
      <w:r>
        <w:rPr>
          <w:lang w:eastAsia="zh-CN"/>
        </w:rPr>
        <w:t>HTTP error handling shall be supported as specified in clause 7.7.</w:t>
      </w:r>
    </w:p>
    <w:p w14:paraId="6DCFE626" w14:textId="77777777" w:rsidR="005B0788" w:rsidRDefault="00000000">
      <w:pPr>
        <w:rPr>
          <w:lang w:eastAsia="zh-CN"/>
        </w:rPr>
      </w:pPr>
      <w:r>
        <w:rPr>
          <w:lang w:eastAsia="zh-CN"/>
        </w:rPr>
        <w:t>In addition, the requirements in the following clauses shall apply.</w:t>
      </w:r>
    </w:p>
    <w:p w14:paraId="5BBD4181" w14:textId="77777777" w:rsidR="005B0788" w:rsidRDefault="00000000">
      <w:pPr>
        <w:pStyle w:val="Heading4"/>
      </w:pPr>
      <w:bookmarkStart w:id="1354" w:name="_Toc162005701"/>
      <w:r>
        <w:t>9.</w:t>
      </w:r>
      <w:r>
        <w:rPr>
          <w:rFonts w:hint="eastAsia"/>
          <w:lang w:val="en-US" w:eastAsia="zh-CN"/>
        </w:rPr>
        <w:t>3</w:t>
      </w:r>
      <w:r>
        <w:t>.6.2</w:t>
      </w:r>
      <w:r>
        <w:tab/>
        <w:t>Protocol Errors</w:t>
      </w:r>
      <w:bookmarkEnd w:id="1354"/>
    </w:p>
    <w:p w14:paraId="0686DBE4" w14:textId="77777777" w:rsidR="005B0788" w:rsidRDefault="00000000">
      <w:r>
        <w:rPr>
          <w:lang w:eastAsia="zh-CN"/>
        </w:rPr>
        <w:t xml:space="preserve">In this Release </w:t>
      </w:r>
      <w:r>
        <w:t xml:space="preserve">of the specification, there are no additional protocol errors applicable for the </w:t>
      </w:r>
      <w:proofErr w:type="spellStart"/>
      <w:r>
        <w:rPr>
          <w:lang w:eastAsia="zh-CN"/>
        </w:rPr>
        <w:t>MSGG_BGDelivery</w:t>
      </w:r>
      <w:proofErr w:type="spellEnd"/>
      <w:r>
        <w:rPr>
          <w:lang w:eastAsia="zh-CN"/>
        </w:rPr>
        <w:t xml:space="preserve"> API</w:t>
      </w:r>
      <w:r>
        <w:t>.</w:t>
      </w:r>
    </w:p>
    <w:p w14:paraId="7EAE6E20" w14:textId="77777777" w:rsidR="005B0788" w:rsidRDefault="00000000">
      <w:pPr>
        <w:pStyle w:val="Heading4"/>
      </w:pPr>
      <w:bookmarkStart w:id="1355" w:name="_Toc162005702"/>
      <w:r>
        <w:t>9.</w:t>
      </w:r>
      <w:r>
        <w:rPr>
          <w:rFonts w:hint="eastAsia"/>
          <w:lang w:val="en-US" w:eastAsia="zh-CN"/>
        </w:rPr>
        <w:t>3</w:t>
      </w:r>
      <w:r>
        <w:t>.6.3</w:t>
      </w:r>
      <w:r>
        <w:tab/>
        <w:t>Application Errors</w:t>
      </w:r>
      <w:bookmarkEnd w:id="1355"/>
    </w:p>
    <w:p w14:paraId="04C3B997" w14:textId="77777777" w:rsidR="005B0788" w:rsidRDefault="00000000">
      <w:r>
        <w:t xml:space="preserve">The application errors defined for the </w:t>
      </w:r>
      <w:proofErr w:type="spellStart"/>
      <w:r>
        <w:rPr>
          <w:lang w:eastAsia="zh-CN"/>
        </w:rPr>
        <w:t>MSGG_BGDelivery</w:t>
      </w:r>
      <w:proofErr w:type="spellEnd"/>
      <w:r>
        <w:rPr>
          <w:lang w:eastAsia="zh-CN"/>
        </w:rPr>
        <w:t xml:space="preserve"> API</w:t>
      </w:r>
      <w:r>
        <w:t xml:space="preserve"> are listed in table </w:t>
      </w:r>
      <w:r>
        <w:rPr>
          <w:lang w:eastAsia="zh-CN"/>
        </w:rPr>
        <w:t>9</w:t>
      </w:r>
      <w:r>
        <w:t>.</w:t>
      </w:r>
      <w:r>
        <w:rPr>
          <w:rFonts w:hint="eastAsia"/>
          <w:lang w:val="en-US" w:eastAsia="zh-CN"/>
        </w:rPr>
        <w:t>3</w:t>
      </w:r>
      <w:r>
        <w:t>.6</w:t>
      </w:r>
      <w:r>
        <w:rPr>
          <w:lang w:eastAsia="zh-CN"/>
        </w:rPr>
        <w:t>.3</w:t>
      </w:r>
      <w:r>
        <w:t>-1.</w:t>
      </w:r>
    </w:p>
    <w:p w14:paraId="63B381FD" w14:textId="77777777" w:rsidR="005B0788"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0788" w14:paraId="275351E8" w14:textId="77777777">
        <w:trPr>
          <w:jc w:val="center"/>
        </w:trPr>
        <w:tc>
          <w:tcPr>
            <w:tcW w:w="3697" w:type="dxa"/>
            <w:shd w:val="clear" w:color="auto" w:fill="C0C0C0"/>
          </w:tcPr>
          <w:p w14:paraId="788EA039" w14:textId="77777777" w:rsidR="005B0788" w:rsidRDefault="00000000">
            <w:pPr>
              <w:pStyle w:val="TAH"/>
            </w:pPr>
            <w:r>
              <w:t>Application Error</w:t>
            </w:r>
          </w:p>
        </w:tc>
        <w:tc>
          <w:tcPr>
            <w:tcW w:w="1205" w:type="dxa"/>
            <w:shd w:val="clear" w:color="auto" w:fill="C0C0C0"/>
          </w:tcPr>
          <w:p w14:paraId="12A59855" w14:textId="77777777" w:rsidR="005B0788" w:rsidRDefault="00000000">
            <w:pPr>
              <w:pStyle w:val="TAH"/>
            </w:pPr>
            <w:r>
              <w:t>HTTP status code</w:t>
            </w:r>
          </w:p>
        </w:tc>
        <w:tc>
          <w:tcPr>
            <w:tcW w:w="3595" w:type="dxa"/>
            <w:shd w:val="clear" w:color="auto" w:fill="C0C0C0"/>
          </w:tcPr>
          <w:p w14:paraId="75D19E76" w14:textId="77777777" w:rsidR="005B0788" w:rsidRDefault="00000000">
            <w:pPr>
              <w:pStyle w:val="TAH"/>
            </w:pPr>
            <w:r>
              <w:t>Description</w:t>
            </w:r>
          </w:p>
        </w:tc>
        <w:tc>
          <w:tcPr>
            <w:tcW w:w="1280" w:type="dxa"/>
            <w:shd w:val="clear" w:color="auto" w:fill="C0C0C0"/>
          </w:tcPr>
          <w:p w14:paraId="05B90DCE" w14:textId="77777777" w:rsidR="005B0788" w:rsidRDefault="00000000">
            <w:pPr>
              <w:pStyle w:val="TAH"/>
            </w:pPr>
            <w:r>
              <w:t>Applicability</w:t>
            </w:r>
          </w:p>
        </w:tc>
      </w:tr>
      <w:tr w:rsidR="005B0788" w14:paraId="544E6DD5" w14:textId="77777777">
        <w:trPr>
          <w:jc w:val="center"/>
        </w:trPr>
        <w:tc>
          <w:tcPr>
            <w:tcW w:w="3697" w:type="dxa"/>
          </w:tcPr>
          <w:p w14:paraId="427A025B" w14:textId="77777777" w:rsidR="005B0788" w:rsidRDefault="005B0788">
            <w:pPr>
              <w:pStyle w:val="TAL"/>
            </w:pPr>
          </w:p>
        </w:tc>
        <w:tc>
          <w:tcPr>
            <w:tcW w:w="1205" w:type="dxa"/>
          </w:tcPr>
          <w:p w14:paraId="5DB92510" w14:textId="77777777" w:rsidR="005B0788" w:rsidRDefault="005B0788">
            <w:pPr>
              <w:pStyle w:val="TAL"/>
            </w:pPr>
          </w:p>
        </w:tc>
        <w:tc>
          <w:tcPr>
            <w:tcW w:w="3595" w:type="dxa"/>
          </w:tcPr>
          <w:p w14:paraId="22CFC602" w14:textId="77777777" w:rsidR="005B0788" w:rsidRDefault="005B0788">
            <w:pPr>
              <w:pStyle w:val="TAL"/>
            </w:pPr>
          </w:p>
        </w:tc>
        <w:tc>
          <w:tcPr>
            <w:tcW w:w="1280" w:type="dxa"/>
          </w:tcPr>
          <w:p w14:paraId="17EC037C" w14:textId="77777777" w:rsidR="005B0788" w:rsidRDefault="005B0788">
            <w:pPr>
              <w:pStyle w:val="TAL"/>
            </w:pPr>
          </w:p>
        </w:tc>
      </w:tr>
    </w:tbl>
    <w:p w14:paraId="5FD870A6" w14:textId="77777777" w:rsidR="005B0788" w:rsidRDefault="005B0788">
      <w:pPr>
        <w:rPr>
          <w:lang w:eastAsia="zh-CN"/>
        </w:rPr>
      </w:pPr>
    </w:p>
    <w:p w14:paraId="0D667C34" w14:textId="77777777" w:rsidR="005B0788" w:rsidRDefault="00000000">
      <w:pPr>
        <w:pStyle w:val="Heading3"/>
      </w:pPr>
      <w:bookmarkStart w:id="1356" w:name="_Toc162005703"/>
      <w:r>
        <w:rPr>
          <w:lang w:eastAsia="zh-CN"/>
        </w:rPr>
        <w:t>9</w:t>
      </w:r>
      <w:r>
        <w:t>.</w:t>
      </w:r>
      <w:r>
        <w:rPr>
          <w:rFonts w:hint="eastAsia"/>
          <w:lang w:val="en-US" w:eastAsia="zh-CN"/>
        </w:rPr>
        <w:t>3</w:t>
      </w:r>
      <w:r>
        <w:t>.7</w:t>
      </w:r>
      <w:r>
        <w:tab/>
        <w:t>Feature negotiation</w:t>
      </w:r>
      <w:bookmarkEnd w:id="1356"/>
    </w:p>
    <w:p w14:paraId="2FB79FF2" w14:textId="77777777" w:rsidR="005B0788"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 xml:space="preserve">.7-1 lists the supported features for </w:t>
      </w:r>
      <w:proofErr w:type="spellStart"/>
      <w:r>
        <w:rPr>
          <w:lang w:eastAsia="zh-CN"/>
        </w:rPr>
        <w:t>MSGG_BGDelivery</w:t>
      </w:r>
      <w:proofErr w:type="spellEnd"/>
      <w:r>
        <w:rPr>
          <w:lang w:eastAsia="zh-CN"/>
        </w:rPr>
        <w:t xml:space="preserve"> API.</w:t>
      </w:r>
    </w:p>
    <w:p w14:paraId="327FE493" w14:textId="77777777" w:rsidR="005B0788"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30D35B16" w14:textId="77777777">
        <w:trPr>
          <w:jc w:val="center"/>
        </w:trPr>
        <w:tc>
          <w:tcPr>
            <w:tcW w:w="1529" w:type="dxa"/>
            <w:shd w:val="clear" w:color="auto" w:fill="C0C0C0"/>
          </w:tcPr>
          <w:p w14:paraId="6F70B730" w14:textId="77777777" w:rsidR="005B0788" w:rsidRDefault="00000000">
            <w:pPr>
              <w:pStyle w:val="TAH"/>
            </w:pPr>
            <w:r>
              <w:t>Feature number</w:t>
            </w:r>
          </w:p>
        </w:tc>
        <w:tc>
          <w:tcPr>
            <w:tcW w:w="2207" w:type="dxa"/>
            <w:shd w:val="clear" w:color="auto" w:fill="C0C0C0"/>
          </w:tcPr>
          <w:p w14:paraId="523099D5" w14:textId="77777777" w:rsidR="005B0788" w:rsidRDefault="00000000">
            <w:pPr>
              <w:pStyle w:val="TAH"/>
            </w:pPr>
            <w:r>
              <w:t>Feature Name</w:t>
            </w:r>
          </w:p>
        </w:tc>
        <w:tc>
          <w:tcPr>
            <w:tcW w:w="5758" w:type="dxa"/>
            <w:shd w:val="clear" w:color="auto" w:fill="C0C0C0"/>
          </w:tcPr>
          <w:p w14:paraId="2D8A61B6" w14:textId="77777777" w:rsidR="005B0788" w:rsidRDefault="00000000">
            <w:pPr>
              <w:pStyle w:val="TAH"/>
            </w:pPr>
            <w:r>
              <w:t>Description</w:t>
            </w:r>
          </w:p>
        </w:tc>
      </w:tr>
      <w:tr w:rsidR="005B0788" w14:paraId="72B4BD7D" w14:textId="77777777">
        <w:trPr>
          <w:jc w:val="center"/>
        </w:trPr>
        <w:tc>
          <w:tcPr>
            <w:tcW w:w="1529" w:type="dxa"/>
          </w:tcPr>
          <w:p w14:paraId="375A17E9" w14:textId="77777777" w:rsidR="005B0788" w:rsidRDefault="005B0788">
            <w:pPr>
              <w:pStyle w:val="TAL"/>
            </w:pPr>
          </w:p>
        </w:tc>
        <w:tc>
          <w:tcPr>
            <w:tcW w:w="2207" w:type="dxa"/>
          </w:tcPr>
          <w:p w14:paraId="165412F9" w14:textId="77777777" w:rsidR="005B0788" w:rsidRDefault="005B0788">
            <w:pPr>
              <w:pStyle w:val="TAL"/>
            </w:pPr>
          </w:p>
        </w:tc>
        <w:tc>
          <w:tcPr>
            <w:tcW w:w="5758" w:type="dxa"/>
          </w:tcPr>
          <w:p w14:paraId="32689F51" w14:textId="77777777" w:rsidR="005B0788" w:rsidRDefault="005B0788">
            <w:pPr>
              <w:pStyle w:val="TAL"/>
              <w:rPr>
                <w:szCs w:val="18"/>
              </w:rPr>
            </w:pPr>
          </w:p>
        </w:tc>
      </w:tr>
    </w:tbl>
    <w:p w14:paraId="1AD6672A" w14:textId="77777777" w:rsidR="005B0788" w:rsidRDefault="005B0788">
      <w:pPr>
        <w:rPr>
          <w:lang w:eastAsia="zh-CN"/>
        </w:rPr>
      </w:pPr>
    </w:p>
    <w:p w14:paraId="2E406863" w14:textId="77777777" w:rsidR="005B0788" w:rsidRDefault="00000000">
      <w:pPr>
        <w:pStyle w:val="Heading1"/>
      </w:pPr>
      <w:bookmarkStart w:id="1357" w:name="_Toc162005704"/>
      <w:bookmarkStart w:id="1358" w:name="_Toc59015725"/>
      <w:bookmarkStart w:id="1359" w:name="_Toc73433951"/>
      <w:bookmarkStart w:id="1360" w:name="_Toc96996823"/>
      <w:bookmarkStart w:id="1361" w:name="_Toc75351816"/>
      <w:bookmarkStart w:id="1362" w:name="_Toc63171281"/>
      <w:bookmarkStart w:id="1363" w:name="_Toc36037575"/>
      <w:bookmarkStart w:id="1364" w:name="_Toc70426549"/>
      <w:bookmarkStart w:id="1365" w:name="_Toc93879125"/>
      <w:bookmarkStart w:id="1366" w:name="_Toc45132982"/>
      <w:bookmarkStart w:id="1367" w:name="_Toc73435999"/>
      <w:bookmarkStart w:id="1368" w:name="_Toc97197229"/>
      <w:bookmarkStart w:id="1369" w:name="_Toc43199803"/>
      <w:bookmarkStart w:id="1370" w:name="_Toc122117503"/>
      <w:bookmarkStart w:id="1371" w:name="_Toc68166194"/>
      <w:bookmarkStart w:id="1372" w:name="_Toc38877721"/>
      <w:bookmarkStart w:id="1373" w:name="_Toc36037879"/>
      <w:bookmarkStart w:id="1374" w:name="_Toc73437406"/>
      <w:bookmarkStart w:id="1375" w:name="_Toc83768462"/>
      <w:bookmarkStart w:id="1376" w:name="_Toc34035582"/>
      <w:bookmarkStart w:id="1377" w:name="_Toc66282318"/>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7F1654B" w14:textId="77777777" w:rsidR="005B0788"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02C7EB75" w14:textId="77777777" w:rsidR="005B0788" w:rsidRDefault="00000000">
      <w:pPr>
        <w:pStyle w:val="Heading1"/>
        <w:rPr>
          <w:lang w:eastAsia="zh-CN"/>
        </w:rPr>
      </w:pPr>
      <w:bookmarkStart w:id="1378" w:name="_Toc122117504"/>
      <w:bookmarkStart w:id="1379" w:name="_Toc43481483"/>
      <w:bookmarkStart w:id="1380" w:name="_Toc59019541"/>
      <w:bookmarkStart w:id="1381" w:name="_Toc51763968"/>
      <w:bookmarkStart w:id="1382" w:name="_Toc34154179"/>
      <w:bookmarkStart w:id="1383" w:name="_Toc43196713"/>
      <w:bookmarkStart w:id="1384" w:name="_Toc24868674"/>
      <w:bookmarkStart w:id="1385" w:name="_Toc97197230"/>
      <w:bookmarkStart w:id="1386" w:name="_Toc74770092"/>
      <w:bookmarkStart w:id="1387" w:name="_Toc68170214"/>
      <w:bookmarkStart w:id="1388" w:name="_Toc96996824"/>
      <w:bookmarkStart w:id="1389" w:name="_Toc51189292"/>
      <w:bookmarkStart w:id="1390" w:name="_Toc93879126"/>
      <w:bookmarkStart w:id="1391" w:name="_Toc45134760"/>
      <w:bookmarkStart w:id="1392" w:name="_Toc36041123"/>
      <w:bookmarkStart w:id="1393" w:name="_Toc162005705"/>
      <w:bookmarkStart w:id="1394" w:name="_Toc83768463"/>
      <w:bookmarkStart w:id="1395" w:name="_Toc36041436"/>
      <w:bookmarkStart w:id="1396" w:name="_Toc57206200"/>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AA088B2" w14:textId="77777777" w:rsidR="005B0788" w:rsidRDefault="00000000">
      <w:pPr>
        <w:pStyle w:val="Heading2"/>
        <w:rPr>
          <w:lang w:eastAsia="zh-CN"/>
        </w:rPr>
      </w:pPr>
      <w:bookmarkStart w:id="1397" w:name="_Toc74770093"/>
      <w:bookmarkStart w:id="1398" w:name="_Toc96996825"/>
      <w:bookmarkStart w:id="1399" w:name="_Toc83768464"/>
      <w:bookmarkStart w:id="1400" w:name="_Toc51763969"/>
      <w:bookmarkStart w:id="1401" w:name="_Toc57206201"/>
      <w:bookmarkStart w:id="1402" w:name="_Toc43196714"/>
      <w:bookmarkStart w:id="1403" w:name="_Toc34154180"/>
      <w:bookmarkStart w:id="1404" w:name="_Toc68170215"/>
      <w:bookmarkStart w:id="1405" w:name="_Toc59019542"/>
      <w:bookmarkStart w:id="1406" w:name="_Toc51189293"/>
      <w:bookmarkStart w:id="1407" w:name="_Toc122117505"/>
      <w:bookmarkStart w:id="1408" w:name="_Toc43481484"/>
      <w:bookmarkStart w:id="1409" w:name="_Toc162005706"/>
      <w:bookmarkStart w:id="1410" w:name="_Toc24868675"/>
      <w:bookmarkStart w:id="1411" w:name="_Toc36041124"/>
      <w:bookmarkStart w:id="1412" w:name="_Toc93879127"/>
      <w:bookmarkStart w:id="1413" w:name="_Toc45134761"/>
      <w:bookmarkStart w:id="1414" w:name="_Toc36041437"/>
      <w:bookmarkStart w:id="1415" w:name="_Toc97197231"/>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BA9006B" w14:textId="77777777" w:rsidR="005B0788"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6D81B4A0" w14:textId="77777777" w:rsidR="005B0788" w:rsidRDefault="00000000">
      <w:pPr>
        <w:pStyle w:val="B10"/>
      </w:pPr>
      <w:r>
        <w:t>-</w:t>
      </w:r>
      <w:r>
        <w:tab/>
        <w:t>the API exposing function and related APIs over CAPIF-2/2e and CAPIF-3/3e reference points;</w:t>
      </w:r>
    </w:p>
    <w:p w14:paraId="23FB6154" w14:textId="77777777" w:rsidR="005B0788" w:rsidRDefault="00000000">
      <w:pPr>
        <w:pStyle w:val="B10"/>
      </w:pPr>
      <w:r>
        <w:t>-</w:t>
      </w:r>
      <w:r>
        <w:tab/>
        <w:t>the API publishing function and related APIs over CAPIF-4/4e reference point;</w:t>
      </w:r>
    </w:p>
    <w:p w14:paraId="7DD18916" w14:textId="77777777" w:rsidR="005B0788" w:rsidRDefault="00000000">
      <w:pPr>
        <w:pStyle w:val="B10"/>
      </w:pPr>
      <w:r>
        <w:t>-</w:t>
      </w:r>
      <w:r>
        <w:tab/>
        <w:t>the API management function and related APIs over CAPIF-5/5e reference point; and</w:t>
      </w:r>
    </w:p>
    <w:p w14:paraId="6A850C52" w14:textId="77777777" w:rsidR="005B0788" w:rsidRDefault="00000000">
      <w:pPr>
        <w:pStyle w:val="B10"/>
      </w:pPr>
      <w:r>
        <w:t>-</w:t>
      </w:r>
      <w:r>
        <w:tab/>
        <w:t>at least one of the security methods for authentication and authorization, and related security mechanisms.</w:t>
      </w:r>
    </w:p>
    <w:p w14:paraId="0D36A565" w14:textId="77777777" w:rsidR="005B0788"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0473D3FC" w14:textId="77777777" w:rsidR="005B0788"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6A98182D" w14:textId="77777777" w:rsidR="005B0788" w:rsidRDefault="00000000">
      <w:pPr>
        <w:pStyle w:val="Heading2"/>
      </w:pPr>
      <w:bookmarkStart w:id="1416" w:name="_Toc43481485"/>
      <w:bookmarkStart w:id="1417" w:name="_Toc59019543"/>
      <w:bookmarkStart w:id="1418" w:name="_Toc96996826"/>
      <w:bookmarkStart w:id="1419" w:name="_Toc43196715"/>
      <w:bookmarkStart w:id="1420" w:name="_Toc24868676"/>
      <w:bookmarkStart w:id="1421" w:name="_Toc51189294"/>
      <w:bookmarkStart w:id="1422" w:name="_Toc93879128"/>
      <w:bookmarkStart w:id="1423" w:name="_Toc51763970"/>
      <w:bookmarkStart w:id="1424" w:name="_Toc34154181"/>
      <w:bookmarkStart w:id="1425" w:name="_Toc97197232"/>
      <w:bookmarkStart w:id="1426" w:name="_Toc83768465"/>
      <w:bookmarkStart w:id="1427" w:name="_Toc74770094"/>
      <w:bookmarkStart w:id="1428" w:name="_Toc45134762"/>
      <w:bookmarkStart w:id="1429" w:name="_Toc57206202"/>
      <w:bookmarkStart w:id="1430" w:name="_Toc162005707"/>
      <w:bookmarkStart w:id="1431" w:name="_Toc36041438"/>
      <w:bookmarkStart w:id="1432" w:name="_Toc36041125"/>
      <w:bookmarkStart w:id="1433" w:name="_Toc68170216"/>
      <w:bookmarkStart w:id="1434" w:name="_Toc122117506"/>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7E467F0" w14:textId="77777777" w:rsidR="005B0788"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40744A1D" w14:textId="77777777" w:rsidR="005B0788"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484C11E7" w14:textId="77777777" w:rsidR="005B0788"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9579CD1" w14:textId="77777777" w:rsidR="005B0788" w:rsidRDefault="00000000">
      <w:pPr>
        <w:pStyle w:val="NO"/>
      </w:pPr>
      <w:r>
        <w:t>NOTE 1:</w:t>
      </w:r>
      <w:r>
        <w:tab/>
        <w:t>In this release, only "Client Credentials" authorization grant is supported.</w:t>
      </w:r>
    </w:p>
    <w:p w14:paraId="2127C5DC" w14:textId="77777777" w:rsidR="005B0788"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w:t>
      </w:r>
      <w:proofErr w:type="spellStart"/>
      <w:r>
        <w:rPr>
          <w:lang w:eastAsia="zh-CN"/>
        </w:rPr>
        <w:t>the</w:t>
      </w:r>
      <w:proofErr w:type="spellEnd"/>
      <w:r>
        <w:rPr>
          <w:lang w:eastAsia="zh-CN"/>
        </w:rPr>
        <w:t xml:space="preserv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prior to consuming services offered by the MSGin5G APIs, shall obtain a "token" from the authorization server, by invoking the </w:t>
      </w:r>
      <w:proofErr w:type="spellStart"/>
      <w:r>
        <w:rPr>
          <w:lang w:eastAsia="zh-CN"/>
        </w:rPr>
        <w:t>Obtain_Authorization</w:t>
      </w:r>
      <w:proofErr w:type="spellEnd"/>
      <w:r>
        <w:rPr>
          <w:lang w:eastAsia="zh-CN"/>
        </w:rPr>
        <w:t xml:space="preserve">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DDE4ACA" w14:textId="77777777" w:rsidR="005B0788"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23E7CDE6" w14:textId="77777777" w:rsidR="005B0788"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0ED2B1F8" w14:textId="77777777" w:rsidR="005B0788" w:rsidRDefault="00000000">
      <w:pPr>
        <w:pStyle w:val="Heading1"/>
      </w:pPr>
      <w:bookmarkStart w:id="1435" w:name="_Toc122117507"/>
      <w:bookmarkStart w:id="1436" w:name="_Toc162005708"/>
      <w:r>
        <w:t>1</w:t>
      </w:r>
      <w:r>
        <w:rPr>
          <w:rFonts w:hint="eastAsia"/>
        </w:rPr>
        <w:t>2</w:t>
      </w:r>
      <w:r>
        <w:tab/>
        <w:t>Usage of Network Capabilities</w:t>
      </w:r>
      <w:bookmarkEnd w:id="1435"/>
      <w:bookmarkEnd w:id="1436"/>
    </w:p>
    <w:p w14:paraId="44024086" w14:textId="77777777" w:rsidR="005B0788"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5722ED2" w14:textId="77777777" w:rsidR="005B0788"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87AF579" w14:textId="77777777" w:rsidR="005B0788" w:rsidRDefault="00000000">
      <w:pPr>
        <w:pStyle w:val="B10"/>
      </w:pPr>
      <w:r>
        <w:t>-</w:t>
      </w:r>
      <w:r>
        <w:tab/>
        <w:t>by using the recipient's availability information provided by MSGin5G Client at registration as specified in clause 8.2.1 of 3GPP TS 23.554 [2].</w:t>
      </w:r>
    </w:p>
    <w:p w14:paraId="1027EBDE" w14:textId="77777777" w:rsidR="005B0788"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66904D02" w14:textId="77777777" w:rsidR="005B0788"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8E729C1" w14:textId="77777777" w:rsidR="005B0788" w:rsidRDefault="00000000">
      <w:pPr>
        <w:pStyle w:val="Heading8"/>
      </w:pPr>
      <w:r>
        <w:br w:type="page"/>
      </w:r>
      <w:bookmarkStart w:id="1438" w:name="_Toc162005709"/>
      <w:bookmarkStart w:id="1439" w:name="_Toc122117508"/>
      <w:r>
        <w:t>Annex A (normative):</w:t>
      </w:r>
      <w:r>
        <w:br/>
      </w:r>
      <w:proofErr w:type="spellStart"/>
      <w:r>
        <w:t>OpenAPI</w:t>
      </w:r>
      <w:proofErr w:type="spellEnd"/>
      <w:r>
        <w:t xml:space="preserve"> specification</w:t>
      </w:r>
      <w:bookmarkEnd w:id="1438"/>
      <w:bookmarkEnd w:id="1439"/>
    </w:p>
    <w:p w14:paraId="6739BDC2" w14:textId="77777777" w:rsidR="005B0788" w:rsidRDefault="00000000">
      <w:pPr>
        <w:pStyle w:val="Heading1"/>
      </w:pPr>
      <w:bookmarkStart w:id="1440" w:name="_Toc162005710"/>
      <w:bookmarkStart w:id="1441" w:name="_Toc97197234"/>
      <w:bookmarkStart w:id="1442" w:name="_Toc96996828"/>
      <w:bookmarkStart w:id="1443" w:name="_Toc122117509"/>
      <w:r>
        <w:t>A.1</w:t>
      </w:r>
      <w:r>
        <w:tab/>
        <w:t>General</w:t>
      </w:r>
      <w:bookmarkEnd w:id="1440"/>
      <w:bookmarkEnd w:id="1441"/>
      <w:bookmarkEnd w:id="1442"/>
      <w:bookmarkEnd w:id="1443"/>
    </w:p>
    <w:p w14:paraId="2D31A3DA" w14:textId="77777777" w:rsidR="005B0788" w:rsidRDefault="00000000">
      <w:pPr>
        <w:rPr>
          <w:lang w:eastAsia="zh-CN"/>
        </w:rPr>
      </w:pPr>
      <w:r>
        <w:rPr>
          <w:lang w:eastAsia="zh-CN"/>
        </w:rPr>
        <w:t xml:space="preserve">This Annex is based on the </w:t>
      </w:r>
      <w:proofErr w:type="spellStart"/>
      <w:r>
        <w:rPr>
          <w:lang w:eastAsia="zh-CN"/>
        </w:rPr>
        <w:t>OpenAPI</w:t>
      </w:r>
      <w:proofErr w:type="spellEnd"/>
      <w:r>
        <w:t> </w:t>
      </w:r>
      <w:r>
        <w:rPr>
          <w:lang w:eastAsia="zh-CN"/>
        </w:rPr>
        <w:t>Specification</w:t>
      </w:r>
      <w:r>
        <w:t> </w:t>
      </w:r>
      <w:r>
        <w:rPr>
          <w:lang w:eastAsia="zh-CN"/>
        </w:rPr>
        <w:t>[6] and provides corresponding representations of all APIs defined in the present specification.</w:t>
      </w:r>
    </w:p>
    <w:p w14:paraId="6467BD02" w14:textId="77777777" w:rsidR="005B0788" w:rsidRDefault="00000000">
      <w:pPr>
        <w:pStyle w:val="NO"/>
      </w:pPr>
      <w:r>
        <w:t>NOTE 1:</w:t>
      </w:r>
      <w:r>
        <w:tab/>
        <w:t xml:space="preserve">An </w:t>
      </w:r>
      <w:proofErr w:type="spellStart"/>
      <w:r>
        <w:t>OpenAPIs</w:t>
      </w:r>
      <w:proofErr w:type="spellEnd"/>
      <w:r>
        <w:t xml:space="preserve"> representation embeds JSON Schema representations of HTTP message bodies.</w:t>
      </w:r>
    </w:p>
    <w:p w14:paraId="7ACAD542" w14:textId="77777777" w:rsidR="005B0788"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52643585" w14:textId="77777777" w:rsidR="005B0788" w:rsidRDefault="00000000">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966028F" w14:textId="77777777" w:rsidR="005B0788" w:rsidRDefault="00000000">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097D2096" w14:textId="77777777" w:rsidR="005B0788" w:rsidRDefault="00000000">
      <w:pPr>
        <w:pStyle w:val="Heading1"/>
        <w:rPr>
          <w:lang w:eastAsia="zh-CN"/>
        </w:rPr>
      </w:pPr>
      <w:bookmarkStart w:id="1444" w:name="_Toc122117510"/>
      <w:bookmarkStart w:id="1445" w:name="_Toc97197235"/>
      <w:bookmarkStart w:id="1446" w:name="_Toc96996829"/>
      <w:bookmarkStart w:id="1447" w:name="_Toc162005711"/>
      <w:r>
        <w:rPr>
          <w:lang w:eastAsia="zh-CN"/>
        </w:rPr>
        <w:t>A.2</w:t>
      </w:r>
      <w:r>
        <w:rPr>
          <w:lang w:eastAsia="zh-CN"/>
        </w:rPr>
        <w:tab/>
      </w:r>
      <w:proofErr w:type="spellStart"/>
      <w:r>
        <w:rPr>
          <w:lang w:eastAsia="zh-CN"/>
        </w:rPr>
        <w:t>MSGS_ASRegistration</w:t>
      </w:r>
      <w:proofErr w:type="spellEnd"/>
      <w:r>
        <w:rPr>
          <w:lang w:eastAsia="zh-CN"/>
        </w:rPr>
        <w:t xml:space="preserve"> API</w:t>
      </w:r>
      <w:bookmarkEnd w:id="1444"/>
      <w:bookmarkEnd w:id="1445"/>
      <w:bookmarkEnd w:id="1446"/>
      <w:bookmarkEnd w:id="1447"/>
    </w:p>
    <w:p w14:paraId="2057DEE7" w14:textId="77777777" w:rsidR="005B0788" w:rsidRDefault="00000000">
      <w:pPr>
        <w:pStyle w:val="PL"/>
        <w:rPr>
          <w:lang w:eastAsia="zh-CN"/>
        </w:rPr>
      </w:pPr>
      <w:proofErr w:type="spellStart"/>
      <w:r>
        <w:rPr>
          <w:lang w:eastAsia="zh-CN"/>
        </w:rPr>
        <w:t>openapi</w:t>
      </w:r>
      <w:proofErr w:type="spellEnd"/>
      <w:r>
        <w:rPr>
          <w:lang w:eastAsia="zh-CN"/>
        </w:rPr>
        <w:t>: 3.0.0</w:t>
      </w:r>
    </w:p>
    <w:p w14:paraId="660F1789" w14:textId="77777777" w:rsidR="005B0788" w:rsidRDefault="00000000">
      <w:pPr>
        <w:pStyle w:val="PL"/>
        <w:rPr>
          <w:lang w:eastAsia="zh-CN"/>
        </w:rPr>
      </w:pPr>
      <w:r>
        <w:rPr>
          <w:lang w:eastAsia="zh-CN"/>
        </w:rPr>
        <w:t>info:</w:t>
      </w:r>
    </w:p>
    <w:p w14:paraId="6C06D7E1" w14:textId="77777777" w:rsidR="005B0788" w:rsidRDefault="00000000">
      <w:pPr>
        <w:pStyle w:val="PL"/>
        <w:rPr>
          <w:lang w:eastAsia="zh-CN"/>
        </w:rPr>
      </w:pPr>
      <w:r>
        <w:rPr>
          <w:lang w:eastAsia="zh-CN"/>
        </w:rPr>
        <w:t xml:space="preserve">  title: </w:t>
      </w:r>
      <w:proofErr w:type="spellStart"/>
      <w:r>
        <w:rPr>
          <w:lang w:eastAsia="zh-CN"/>
        </w:rPr>
        <w:t>MSGS_ASRegistration</w:t>
      </w:r>
      <w:proofErr w:type="spellEnd"/>
    </w:p>
    <w:p w14:paraId="5D94CF45" w14:textId="77777777" w:rsidR="005B0788" w:rsidRDefault="00000000">
      <w:pPr>
        <w:pStyle w:val="PL"/>
        <w:rPr>
          <w:lang w:eastAsia="zh-CN"/>
        </w:rPr>
      </w:pPr>
      <w:r>
        <w:rPr>
          <w:lang w:eastAsia="zh-CN"/>
        </w:rPr>
        <w:t xml:space="preserve">  version: 1.</w:t>
      </w:r>
      <w:r>
        <w:rPr>
          <w:rFonts w:hint="eastAsia"/>
          <w:lang w:eastAsia="zh-CN"/>
        </w:rPr>
        <w:t>1</w:t>
      </w:r>
      <w:r>
        <w:rPr>
          <w:lang w:eastAsia="zh-CN"/>
        </w:rPr>
        <w:t>.0</w:t>
      </w:r>
    </w:p>
    <w:p w14:paraId="30E05FB6" w14:textId="77777777" w:rsidR="005B0788" w:rsidRDefault="00000000">
      <w:pPr>
        <w:pStyle w:val="PL"/>
        <w:rPr>
          <w:lang w:eastAsia="zh-CN"/>
        </w:rPr>
      </w:pPr>
      <w:r>
        <w:rPr>
          <w:lang w:eastAsia="zh-CN"/>
        </w:rPr>
        <w:t xml:space="preserve">  description: |</w:t>
      </w:r>
    </w:p>
    <w:p w14:paraId="2AC49432" w14:textId="77777777" w:rsidR="005B0788" w:rsidRDefault="00000000">
      <w:pPr>
        <w:pStyle w:val="PL"/>
        <w:rPr>
          <w:lang w:eastAsia="zh-CN"/>
        </w:rPr>
      </w:pPr>
      <w:r>
        <w:rPr>
          <w:lang w:eastAsia="zh-CN"/>
        </w:rPr>
        <w:t xml:space="preserve">    API for MSGS AS Registration Service.  </w:t>
      </w:r>
    </w:p>
    <w:p w14:paraId="52761C27" w14:textId="77777777" w:rsidR="005B0788"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1822E3C7" w14:textId="77777777" w:rsidR="005B0788" w:rsidRDefault="00000000">
      <w:pPr>
        <w:pStyle w:val="PL"/>
        <w:rPr>
          <w:lang w:eastAsia="zh-CN"/>
        </w:rPr>
      </w:pPr>
      <w:r>
        <w:rPr>
          <w:lang w:eastAsia="zh-CN"/>
        </w:rPr>
        <w:t xml:space="preserve">    All rights reserved.</w:t>
      </w:r>
    </w:p>
    <w:p w14:paraId="0D891A72" w14:textId="77777777" w:rsidR="005B0788" w:rsidRDefault="005B0788">
      <w:pPr>
        <w:pStyle w:val="PL"/>
        <w:rPr>
          <w:lang w:eastAsia="zh-CN"/>
        </w:rPr>
      </w:pPr>
    </w:p>
    <w:p w14:paraId="5FC83006" w14:textId="77777777" w:rsidR="005B0788" w:rsidRDefault="00000000">
      <w:pPr>
        <w:pStyle w:val="PL"/>
        <w:rPr>
          <w:lang w:eastAsia="zh-CN"/>
        </w:rPr>
      </w:pPr>
      <w:proofErr w:type="spellStart"/>
      <w:r>
        <w:rPr>
          <w:lang w:eastAsia="zh-CN"/>
        </w:rPr>
        <w:t>externalDocs</w:t>
      </w:r>
      <w:proofErr w:type="spellEnd"/>
      <w:r>
        <w:rPr>
          <w:lang w:eastAsia="zh-CN"/>
        </w:rPr>
        <w:t>:</w:t>
      </w:r>
    </w:p>
    <w:p w14:paraId="1DE74141" w14:textId="77777777" w:rsidR="005B0788" w:rsidRDefault="00000000">
      <w:pPr>
        <w:pStyle w:val="PL"/>
        <w:rPr>
          <w:lang w:eastAsia="zh-CN"/>
        </w:rPr>
      </w:pPr>
      <w:r>
        <w:rPr>
          <w:lang w:eastAsia="zh-CN"/>
        </w:rPr>
        <w:t xml:space="preserve">  description: &gt;</w:t>
      </w:r>
    </w:p>
    <w:p w14:paraId="4BBF23BE" w14:textId="77777777" w:rsidR="005B0788" w:rsidRDefault="00000000">
      <w:pPr>
        <w:pStyle w:val="PL"/>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7ECB14A6" w14:textId="77777777" w:rsidR="005B0788" w:rsidRDefault="00000000">
      <w:pPr>
        <w:pStyle w:val="PL"/>
        <w:rPr>
          <w:lang w:eastAsia="zh-CN"/>
        </w:rPr>
      </w:pPr>
      <w:r>
        <w:rPr>
          <w:lang w:eastAsia="zh-CN"/>
        </w:rPr>
        <w:t xml:space="preserve">    specification; Stage 3</w:t>
      </w:r>
    </w:p>
    <w:p w14:paraId="4FE42255" w14:textId="77777777" w:rsidR="005B0788" w:rsidRDefault="00000000">
      <w:pPr>
        <w:pStyle w:val="PL"/>
        <w:rPr>
          <w:lang w:eastAsia="zh-CN"/>
        </w:rPr>
      </w:pPr>
      <w:r>
        <w:rPr>
          <w:lang w:eastAsia="zh-CN"/>
        </w:rPr>
        <w:t xml:space="preserve">  url: https://www.3gpp.org/ftp/Specs/archive/29_series/29.538/</w:t>
      </w:r>
    </w:p>
    <w:p w14:paraId="7E0604CC" w14:textId="77777777" w:rsidR="005B0788" w:rsidRDefault="005B0788">
      <w:pPr>
        <w:pStyle w:val="PL"/>
        <w:rPr>
          <w:lang w:eastAsia="zh-CN"/>
        </w:rPr>
      </w:pPr>
    </w:p>
    <w:p w14:paraId="47F2F1DB" w14:textId="77777777" w:rsidR="005B0788" w:rsidRDefault="00000000">
      <w:pPr>
        <w:pStyle w:val="PL"/>
        <w:rPr>
          <w:lang w:eastAsia="zh-CN"/>
        </w:rPr>
      </w:pPr>
      <w:r>
        <w:rPr>
          <w:lang w:eastAsia="zh-CN"/>
        </w:rPr>
        <w:t>servers:</w:t>
      </w:r>
    </w:p>
    <w:p w14:paraId="4E354031" w14:textId="77777777" w:rsidR="005B0788" w:rsidRDefault="00000000">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msgs-asregistration</w:t>
      </w:r>
      <w:proofErr w:type="spellEnd"/>
      <w:r>
        <w:rPr>
          <w:lang w:eastAsia="zh-CN"/>
        </w:rPr>
        <w:t>/v1'</w:t>
      </w:r>
    </w:p>
    <w:p w14:paraId="6BEC6546" w14:textId="77777777" w:rsidR="005B0788" w:rsidRDefault="00000000">
      <w:pPr>
        <w:pStyle w:val="PL"/>
        <w:rPr>
          <w:lang w:eastAsia="zh-CN"/>
        </w:rPr>
      </w:pPr>
      <w:r>
        <w:rPr>
          <w:lang w:eastAsia="zh-CN"/>
        </w:rPr>
        <w:t xml:space="preserve">    variables:</w:t>
      </w:r>
    </w:p>
    <w:p w14:paraId="66F62796" w14:textId="77777777" w:rsidR="005B0788" w:rsidRDefault="00000000">
      <w:pPr>
        <w:pStyle w:val="PL"/>
        <w:rPr>
          <w:lang w:eastAsia="zh-CN"/>
        </w:rPr>
      </w:pPr>
      <w:r>
        <w:rPr>
          <w:lang w:eastAsia="zh-CN"/>
        </w:rPr>
        <w:t xml:space="preserve">      </w:t>
      </w:r>
      <w:proofErr w:type="spellStart"/>
      <w:r>
        <w:rPr>
          <w:lang w:eastAsia="zh-CN"/>
        </w:rPr>
        <w:t>apiRoot</w:t>
      </w:r>
      <w:proofErr w:type="spellEnd"/>
      <w:r>
        <w:rPr>
          <w:lang w:eastAsia="zh-CN"/>
        </w:rPr>
        <w:t>:</w:t>
      </w:r>
    </w:p>
    <w:p w14:paraId="0C599AC2" w14:textId="77777777" w:rsidR="005B0788" w:rsidRDefault="00000000">
      <w:pPr>
        <w:pStyle w:val="PL"/>
        <w:rPr>
          <w:lang w:eastAsia="zh-CN"/>
        </w:rPr>
      </w:pPr>
      <w:r>
        <w:rPr>
          <w:lang w:eastAsia="zh-CN"/>
        </w:rPr>
        <w:t xml:space="preserve">        default: https://example.com</w:t>
      </w:r>
    </w:p>
    <w:p w14:paraId="6492C237" w14:textId="77777777" w:rsidR="005B0788" w:rsidRDefault="00000000">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w:t>
      </w:r>
      <w:r>
        <w:rPr>
          <w:rFonts w:hint="eastAsia"/>
          <w:lang w:eastAsia="zh-CN"/>
        </w:rPr>
        <w:t>5.2.</w:t>
      </w:r>
      <w:r>
        <w:rPr>
          <w:lang w:eastAsia="zh-CN"/>
        </w:rPr>
        <w:t>4 of 3GPP TS 29.</w:t>
      </w:r>
      <w:r>
        <w:rPr>
          <w:rFonts w:hint="eastAsia"/>
          <w:lang w:eastAsia="zh-CN"/>
        </w:rPr>
        <w:t>122</w:t>
      </w:r>
    </w:p>
    <w:p w14:paraId="6D31AB98" w14:textId="77777777" w:rsidR="005B0788" w:rsidRDefault="005B0788">
      <w:pPr>
        <w:pStyle w:val="PL"/>
        <w:rPr>
          <w:lang w:eastAsia="zh-CN"/>
        </w:rPr>
      </w:pPr>
    </w:p>
    <w:p w14:paraId="2590CA7A" w14:textId="77777777" w:rsidR="005B0788" w:rsidRDefault="00000000">
      <w:pPr>
        <w:pStyle w:val="PL"/>
        <w:rPr>
          <w:lang w:eastAsia="zh-CN"/>
        </w:rPr>
      </w:pPr>
      <w:r>
        <w:rPr>
          <w:lang w:eastAsia="zh-CN"/>
        </w:rPr>
        <w:t>security:</w:t>
      </w:r>
    </w:p>
    <w:p w14:paraId="3EB45F4C" w14:textId="77777777" w:rsidR="005B0788" w:rsidRDefault="00000000">
      <w:pPr>
        <w:pStyle w:val="PL"/>
        <w:rPr>
          <w:lang w:eastAsia="zh-CN"/>
        </w:rPr>
      </w:pPr>
      <w:r>
        <w:rPr>
          <w:lang w:eastAsia="zh-CN"/>
        </w:rPr>
        <w:t xml:space="preserve">  - {}</w:t>
      </w:r>
    </w:p>
    <w:p w14:paraId="28B8AA32"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4F6613DC" w14:textId="77777777" w:rsidR="005B0788" w:rsidRDefault="005B0788">
      <w:pPr>
        <w:pStyle w:val="PL"/>
        <w:rPr>
          <w:lang w:eastAsia="zh-CN"/>
        </w:rPr>
      </w:pPr>
    </w:p>
    <w:p w14:paraId="1A14B4A4" w14:textId="77777777" w:rsidR="005B0788" w:rsidRDefault="00000000">
      <w:pPr>
        <w:pStyle w:val="PL"/>
        <w:rPr>
          <w:lang w:eastAsia="zh-CN"/>
        </w:rPr>
      </w:pPr>
      <w:r>
        <w:rPr>
          <w:lang w:eastAsia="zh-CN"/>
        </w:rPr>
        <w:t>paths:</w:t>
      </w:r>
    </w:p>
    <w:p w14:paraId="2762C9A0" w14:textId="77777777" w:rsidR="005B0788" w:rsidRDefault="00000000">
      <w:pPr>
        <w:pStyle w:val="PL"/>
        <w:rPr>
          <w:lang w:eastAsia="zh-CN"/>
        </w:rPr>
      </w:pPr>
      <w:r>
        <w:rPr>
          <w:lang w:eastAsia="zh-CN"/>
        </w:rPr>
        <w:t xml:space="preserve">  /registrations:</w:t>
      </w:r>
    </w:p>
    <w:p w14:paraId="13DDD4FF" w14:textId="77777777" w:rsidR="005B0788" w:rsidRDefault="00000000">
      <w:pPr>
        <w:pStyle w:val="PL"/>
        <w:rPr>
          <w:lang w:eastAsia="zh-CN"/>
        </w:rPr>
      </w:pPr>
      <w:r>
        <w:rPr>
          <w:lang w:eastAsia="zh-CN"/>
        </w:rPr>
        <w:t xml:space="preserve">    post:</w:t>
      </w:r>
    </w:p>
    <w:p w14:paraId="4040F442" w14:textId="77777777" w:rsidR="005B0788" w:rsidRDefault="00000000">
      <w:pPr>
        <w:pStyle w:val="PL"/>
        <w:rPr>
          <w:lang w:eastAsia="zh-CN"/>
        </w:rPr>
      </w:pPr>
      <w:r>
        <w:rPr>
          <w:lang w:eastAsia="zh-CN"/>
        </w:rPr>
        <w:t xml:space="preserve">      summary: Registers a new AS at a MSGin5G Server</w:t>
      </w:r>
    </w:p>
    <w:p w14:paraId="16E7559B" w14:textId="77777777" w:rsidR="005B0788" w:rsidRDefault="00000000">
      <w:pPr>
        <w:pStyle w:val="PL"/>
        <w:rPr>
          <w:lang w:eastAsia="zh-CN"/>
        </w:rPr>
      </w:pPr>
      <w:r>
        <w:rPr>
          <w:lang w:eastAsia="zh-CN"/>
        </w:rPr>
        <w:t xml:space="preserve">      tags:</w:t>
      </w:r>
    </w:p>
    <w:p w14:paraId="43CBD5AE" w14:textId="77777777" w:rsidR="005B0788" w:rsidRDefault="00000000">
      <w:pPr>
        <w:pStyle w:val="PL"/>
        <w:rPr>
          <w:lang w:eastAsia="zh-CN"/>
        </w:rPr>
      </w:pPr>
      <w:r>
        <w:rPr>
          <w:lang w:eastAsia="zh-CN"/>
        </w:rPr>
        <w:t xml:space="preserve">        - AS registration</w:t>
      </w:r>
    </w:p>
    <w:p w14:paraId="7DD13ACA"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5EC95BA1" w14:textId="77777777" w:rsidR="005B0788" w:rsidRDefault="00000000">
      <w:pPr>
        <w:pStyle w:val="PL"/>
        <w:rPr>
          <w:lang w:eastAsia="zh-CN"/>
        </w:rPr>
      </w:pPr>
      <w:r>
        <w:rPr>
          <w:lang w:eastAsia="zh-CN"/>
        </w:rPr>
        <w:t xml:space="preserve">        required: true</w:t>
      </w:r>
    </w:p>
    <w:p w14:paraId="6DCD2041" w14:textId="77777777" w:rsidR="005B0788" w:rsidRDefault="00000000">
      <w:pPr>
        <w:pStyle w:val="PL"/>
        <w:rPr>
          <w:lang w:eastAsia="zh-CN"/>
        </w:rPr>
      </w:pPr>
      <w:r>
        <w:rPr>
          <w:lang w:eastAsia="zh-CN"/>
        </w:rPr>
        <w:t xml:space="preserve">        content:</w:t>
      </w:r>
    </w:p>
    <w:p w14:paraId="715B459C"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558A765E" w14:textId="77777777" w:rsidR="005B0788" w:rsidRDefault="00000000">
      <w:pPr>
        <w:pStyle w:val="PL"/>
        <w:rPr>
          <w:lang w:eastAsia="zh-CN"/>
        </w:rPr>
      </w:pPr>
      <w:r>
        <w:rPr>
          <w:lang w:eastAsia="zh-CN"/>
        </w:rPr>
        <w:t xml:space="preserve">            schema:</w:t>
      </w:r>
    </w:p>
    <w:p w14:paraId="3BEBE85D" w14:textId="77777777" w:rsidR="005B0788" w:rsidRDefault="00000000">
      <w:pPr>
        <w:pStyle w:val="PL"/>
        <w:rPr>
          <w:lang w:eastAsia="zh-CN"/>
        </w:rPr>
      </w:pPr>
      <w:r>
        <w:rPr>
          <w:lang w:eastAsia="zh-CN"/>
        </w:rPr>
        <w:t xml:space="preserve">              $ref: '#/components/schemas/</w:t>
      </w:r>
      <w:proofErr w:type="spellStart"/>
      <w:r>
        <w:rPr>
          <w:lang w:eastAsia="zh-CN"/>
        </w:rPr>
        <w:t>ASRegistration</w:t>
      </w:r>
      <w:proofErr w:type="spellEnd"/>
      <w:r>
        <w:rPr>
          <w:lang w:eastAsia="zh-CN"/>
        </w:rPr>
        <w:t>'</w:t>
      </w:r>
    </w:p>
    <w:p w14:paraId="643E070F" w14:textId="77777777" w:rsidR="005B0788" w:rsidRDefault="00000000">
      <w:pPr>
        <w:pStyle w:val="PL"/>
        <w:rPr>
          <w:lang w:eastAsia="zh-CN"/>
        </w:rPr>
      </w:pPr>
      <w:r>
        <w:rPr>
          <w:lang w:eastAsia="zh-CN"/>
        </w:rPr>
        <w:t xml:space="preserve">      responses:</w:t>
      </w:r>
    </w:p>
    <w:p w14:paraId="3AA1AB08" w14:textId="77777777" w:rsidR="005B0788" w:rsidRDefault="00000000">
      <w:pPr>
        <w:pStyle w:val="PL"/>
        <w:rPr>
          <w:lang w:eastAsia="zh-CN"/>
        </w:rPr>
      </w:pPr>
      <w:r>
        <w:rPr>
          <w:lang w:eastAsia="zh-CN"/>
        </w:rPr>
        <w:t xml:space="preserve">        '201':</w:t>
      </w:r>
    </w:p>
    <w:p w14:paraId="672B30EA" w14:textId="77777777" w:rsidR="005B0788" w:rsidRDefault="00000000">
      <w:pPr>
        <w:pStyle w:val="PL"/>
        <w:rPr>
          <w:lang w:eastAsia="zh-CN"/>
        </w:rPr>
      </w:pPr>
      <w:r>
        <w:rPr>
          <w:lang w:eastAsia="zh-CN"/>
        </w:rPr>
        <w:t xml:space="preserve">          description: AS information is registered successfully at MSGin5G Server</w:t>
      </w:r>
    </w:p>
    <w:p w14:paraId="7F006722" w14:textId="77777777" w:rsidR="005B0788" w:rsidRDefault="00000000">
      <w:pPr>
        <w:pStyle w:val="PL"/>
        <w:rPr>
          <w:lang w:eastAsia="zh-CN"/>
        </w:rPr>
      </w:pPr>
      <w:r>
        <w:rPr>
          <w:lang w:eastAsia="zh-CN"/>
        </w:rPr>
        <w:t xml:space="preserve">          content:</w:t>
      </w:r>
    </w:p>
    <w:p w14:paraId="4D81734B"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0EC78" w14:textId="77777777" w:rsidR="005B0788" w:rsidRDefault="00000000">
      <w:pPr>
        <w:pStyle w:val="PL"/>
        <w:rPr>
          <w:lang w:eastAsia="zh-CN"/>
        </w:rPr>
      </w:pPr>
      <w:r>
        <w:rPr>
          <w:lang w:eastAsia="zh-CN"/>
        </w:rPr>
        <w:t xml:space="preserve">              schema:</w:t>
      </w:r>
    </w:p>
    <w:p w14:paraId="41ECAAD5" w14:textId="77777777" w:rsidR="005B0788" w:rsidRDefault="00000000">
      <w:pPr>
        <w:pStyle w:val="PL"/>
      </w:pPr>
      <w:r>
        <w:t xml:space="preserve">                $ref: '#/components/schemas/</w:t>
      </w:r>
      <w:proofErr w:type="spellStart"/>
      <w:r>
        <w:t>ASRegistrationAck</w:t>
      </w:r>
      <w:proofErr w:type="spellEnd"/>
      <w:r>
        <w:t>'</w:t>
      </w:r>
    </w:p>
    <w:p w14:paraId="2F62954E" w14:textId="77777777" w:rsidR="005B0788" w:rsidRDefault="00000000">
      <w:pPr>
        <w:pStyle w:val="PL"/>
        <w:rPr>
          <w:lang w:eastAsia="zh-CN"/>
        </w:rPr>
      </w:pPr>
      <w:r>
        <w:rPr>
          <w:lang w:eastAsia="zh-CN"/>
        </w:rPr>
        <w:t xml:space="preserve">          headers:</w:t>
      </w:r>
    </w:p>
    <w:p w14:paraId="7406A8B3" w14:textId="77777777" w:rsidR="005B0788" w:rsidRDefault="00000000">
      <w:pPr>
        <w:pStyle w:val="PL"/>
        <w:rPr>
          <w:lang w:eastAsia="zh-CN"/>
        </w:rPr>
      </w:pPr>
      <w:r>
        <w:rPr>
          <w:lang w:eastAsia="zh-CN"/>
        </w:rPr>
        <w:t xml:space="preserve">            Location:</w:t>
      </w:r>
    </w:p>
    <w:p w14:paraId="3E82D34A" w14:textId="77777777" w:rsidR="005B0788" w:rsidRDefault="00000000">
      <w:pPr>
        <w:pStyle w:val="PL"/>
        <w:rPr>
          <w:lang w:eastAsia="zh-CN"/>
        </w:rPr>
      </w:pPr>
      <w:r>
        <w:rPr>
          <w:lang w:eastAsia="zh-CN"/>
        </w:rPr>
        <w:t xml:space="preserve">              description: 'Contains the URI of the newly created resource'</w:t>
      </w:r>
    </w:p>
    <w:p w14:paraId="3BF085E4" w14:textId="77777777" w:rsidR="005B0788" w:rsidRDefault="00000000">
      <w:pPr>
        <w:pStyle w:val="PL"/>
        <w:rPr>
          <w:lang w:eastAsia="zh-CN"/>
        </w:rPr>
      </w:pPr>
      <w:r>
        <w:rPr>
          <w:lang w:eastAsia="zh-CN"/>
        </w:rPr>
        <w:t xml:space="preserve">              required: true</w:t>
      </w:r>
    </w:p>
    <w:p w14:paraId="154D44A9" w14:textId="77777777" w:rsidR="005B0788" w:rsidRDefault="00000000">
      <w:pPr>
        <w:pStyle w:val="PL"/>
        <w:rPr>
          <w:lang w:eastAsia="zh-CN"/>
        </w:rPr>
      </w:pPr>
      <w:r>
        <w:rPr>
          <w:lang w:eastAsia="zh-CN"/>
        </w:rPr>
        <w:t xml:space="preserve">              schema:</w:t>
      </w:r>
    </w:p>
    <w:p w14:paraId="504FD026" w14:textId="77777777" w:rsidR="005B0788" w:rsidRDefault="00000000">
      <w:pPr>
        <w:pStyle w:val="PL"/>
        <w:rPr>
          <w:lang w:eastAsia="zh-CN"/>
        </w:rPr>
      </w:pPr>
      <w:r>
        <w:rPr>
          <w:lang w:eastAsia="zh-CN"/>
        </w:rPr>
        <w:t xml:space="preserve">                type: string</w:t>
      </w:r>
    </w:p>
    <w:p w14:paraId="20F129F5" w14:textId="77777777" w:rsidR="005B0788" w:rsidRDefault="00000000">
      <w:pPr>
        <w:pStyle w:val="PL"/>
        <w:rPr>
          <w:lang w:eastAsia="zh-CN"/>
        </w:rPr>
      </w:pPr>
      <w:r>
        <w:rPr>
          <w:lang w:eastAsia="zh-CN"/>
        </w:rPr>
        <w:t xml:space="preserve">        '400':</w:t>
      </w:r>
    </w:p>
    <w:p w14:paraId="5EE361E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430138A" w14:textId="77777777" w:rsidR="005B0788" w:rsidRDefault="00000000">
      <w:pPr>
        <w:pStyle w:val="PL"/>
        <w:rPr>
          <w:lang w:eastAsia="zh-CN"/>
        </w:rPr>
      </w:pPr>
      <w:r>
        <w:rPr>
          <w:lang w:eastAsia="zh-CN"/>
        </w:rPr>
        <w:t xml:space="preserve">        '401':</w:t>
      </w:r>
    </w:p>
    <w:p w14:paraId="536A848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86BF2E2" w14:textId="77777777" w:rsidR="005B0788" w:rsidRDefault="00000000">
      <w:pPr>
        <w:pStyle w:val="PL"/>
        <w:rPr>
          <w:lang w:eastAsia="zh-CN"/>
        </w:rPr>
      </w:pPr>
      <w:r>
        <w:rPr>
          <w:lang w:eastAsia="zh-CN"/>
        </w:rPr>
        <w:t xml:space="preserve">        '403':</w:t>
      </w:r>
    </w:p>
    <w:p w14:paraId="2051A3E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70928DB" w14:textId="77777777" w:rsidR="005B0788" w:rsidRDefault="00000000">
      <w:pPr>
        <w:pStyle w:val="PL"/>
        <w:rPr>
          <w:lang w:eastAsia="zh-CN"/>
        </w:rPr>
      </w:pPr>
      <w:r>
        <w:rPr>
          <w:lang w:eastAsia="zh-CN"/>
        </w:rPr>
        <w:t xml:space="preserve">        '404':</w:t>
      </w:r>
    </w:p>
    <w:p w14:paraId="3571614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ACD2A7" w14:textId="77777777" w:rsidR="005B0788" w:rsidRDefault="00000000">
      <w:pPr>
        <w:pStyle w:val="PL"/>
        <w:rPr>
          <w:lang w:eastAsia="zh-CN"/>
        </w:rPr>
      </w:pPr>
      <w:r>
        <w:rPr>
          <w:lang w:eastAsia="zh-CN"/>
        </w:rPr>
        <w:t xml:space="preserve">        '411':</w:t>
      </w:r>
    </w:p>
    <w:p w14:paraId="561A3AE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7531293" w14:textId="77777777" w:rsidR="005B0788" w:rsidRDefault="00000000">
      <w:pPr>
        <w:pStyle w:val="PL"/>
        <w:rPr>
          <w:lang w:eastAsia="zh-CN"/>
        </w:rPr>
      </w:pPr>
      <w:r>
        <w:rPr>
          <w:lang w:eastAsia="zh-CN"/>
        </w:rPr>
        <w:t xml:space="preserve">        '413':</w:t>
      </w:r>
    </w:p>
    <w:p w14:paraId="58FC7D0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9543C8B" w14:textId="77777777" w:rsidR="005B0788" w:rsidRDefault="00000000">
      <w:pPr>
        <w:pStyle w:val="PL"/>
        <w:rPr>
          <w:lang w:eastAsia="zh-CN"/>
        </w:rPr>
      </w:pPr>
      <w:r>
        <w:rPr>
          <w:lang w:eastAsia="zh-CN"/>
        </w:rPr>
        <w:t xml:space="preserve">        '415':</w:t>
      </w:r>
    </w:p>
    <w:p w14:paraId="5FA38EA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20A403DE" w14:textId="77777777" w:rsidR="005B0788" w:rsidRDefault="00000000">
      <w:pPr>
        <w:pStyle w:val="PL"/>
        <w:rPr>
          <w:lang w:eastAsia="zh-CN"/>
        </w:rPr>
      </w:pPr>
      <w:r>
        <w:rPr>
          <w:lang w:eastAsia="zh-CN"/>
        </w:rPr>
        <w:t xml:space="preserve">        '429':</w:t>
      </w:r>
    </w:p>
    <w:p w14:paraId="4F3530C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69CB63B" w14:textId="77777777" w:rsidR="005B0788" w:rsidRDefault="00000000">
      <w:pPr>
        <w:pStyle w:val="PL"/>
        <w:rPr>
          <w:lang w:eastAsia="zh-CN"/>
        </w:rPr>
      </w:pPr>
      <w:r>
        <w:rPr>
          <w:lang w:eastAsia="zh-CN"/>
        </w:rPr>
        <w:t xml:space="preserve">        '500':</w:t>
      </w:r>
    </w:p>
    <w:p w14:paraId="0507C5E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6403245" w14:textId="77777777" w:rsidR="005B0788" w:rsidRDefault="00000000">
      <w:pPr>
        <w:pStyle w:val="PL"/>
        <w:rPr>
          <w:lang w:eastAsia="zh-CN"/>
        </w:rPr>
      </w:pPr>
      <w:r>
        <w:rPr>
          <w:lang w:eastAsia="zh-CN"/>
        </w:rPr>
        <w:t xml:space="preserve">        '503':</w:t>
      </w:r>
    </w:p>
    <w:p w14:paraId="37D5448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BB1CEA0" w14:textId="77777777" w:rsidR="005B0788" w:rsidRDefault="00000000">
      <w:pPr>
        <w:pStyle w:val="PL"/>
        <w:rPr>
          <w:lang w:eastAsia="zh-CN"/>
        </w:rPr>
      </w:pPr>
      <w:r>
        <w:rPr>
          <w:lang w:eastAsia="zh-CN"/>
        </w:rPr>
        <w:t xml:space="preserve">        default:</w:t>
      </w:r>
    </w:p>
    <w:p w14:paraId="3F5087B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F739582" w14:textId="77777777" w:rsidR="005B0788" w:rsidRDefault="005B0788">
      <w:pPr>
        <w:pStyle w:val="PL"/>
        <w:rPr>
          <w:lang w:eastAsia="zh-CN"/>
        </w:rPr>
      </w:pPr>
    </w:p>
    <w:p w14:paraId="603B52C6" w14:textId="77777777" w:rsidR="005B0788" w:rsidRDefault="00000000">
      <w:pPr>
        <w:pStyle w:val="PL"/>
        <w:rPr>
          <w:lang w:eastAsia="zh-CN"/>
        </w:rPr>
      </w:pPr>
      <w:r>
        <w:rPr>
          <w:lang w:eastAsia="zh-CN"/>
        </w:rPr>
        <w:t xml:space="preserve">  /registrations/{</w:t>
      </w:r>
      <w:proofErr w:type="spellStart"/>
      <w:r>
        <w:rPr>
          <w:lang w:eastAsia="zh-CN"/>
        </w:rPr>
        <w:t>registrationId</w:t>
      </w:r>
      <w:proofErr w:type="spellEnd"/>
      <w:r>
        <w:rPr>
          <w:lang w:eastAsia="zh-CN"/>
        </w:rPr>
        <w:t>}:</w:t>
      </w:r>
    </w:p>
    <w:p w14:paraId="5EE358C2" w14:textId="77777777" w:rsidR="005B0788" w:rsidRDefault="00000000">
      <w:pPr>
        <w:pStyle w:val="PL"/>
        <w:rPr>
          <w:lang w:eastAsia="zh-CN"/>
        </w:rPr>
      </w:pPr>
      <w:r>
        <w:rPr>
          <w:lang w:eastAsia="zh-CN"/>
        </w:rPr>
        <w:t xml:space="preserve">    delete:</w:t>
      </w:r>
    </w:p>
    <w:p w14:paraId="52D0FAB8" w14:textId="77777777" w:rsidR="005B0788" w:rsidRDefault="00000000">
      <w:pPr>
        <w:pStyle w:val="PL"/>
        <w:rPr>
          <w:lang w:eastAsia="zh-CN"/>
        </w:rPr>
      </w:pPr>
      <w:r>
        <w:rPr>
          <w:lang w:eastAsia="zh-CN"/>
        </w:rPr>
        <w:t xml:space="preserve">      summary: Delete an existing AS registration at MSGin5G Server</w:t>
      </w:r>
    </w:p>
    <w:p w14:paraId="362F426E" w14:textId="77777777" w:rsidR="005B0788" w:rsidRDefault="00000000">
      <w:pPr>
        <w:pStyle w:val="PL"/>
        <w:rPr>
          <w:lang w:eastAsia="zh-CN"/>
        </w:rPr>
      </w:pPr>
      <w:r>
        <w:rPr>
          <w:lang w:eastAsia="zh-CN"/>
        </w:rPr>
        <w:t xml:space="preserve">      tags:</w:t>
      </w:r>
    </w:p>
    <w:p w14:paraId="4E144AC7" w14:textId="77777777" w:rsidR="005B0788" w:rsidRDefault="00000000">
      <w:pPr>
        <w:pStyle w:val="PL"/>
        <w:rPr>
          <w:lang w:eastAsia="zh-CN"/>
        </w:rPr>
      </w:pPr>
      <w:r>
        <w:rPr>
          <w:lang w:eastAsia="zh-CN"/>
        </w:rPr>
        <w:t xml:space="preserve">        - AS </w:t>
      </w:r>
      <w:proofErr w:type="spellStart"/>
      <w:r>
        <w:rPr>
          <w:lang w:eastAsia="zh-CN"/>
        </w:rPr>
        <w:t>DeRegistration</w:t>
      </w:r>
      <w:proofErr w:type="spellEnd"/>
    </w:p>
    <w:p w14:paraId="7B85A5CE" w14:textId="77777777" w:rsidR="005B0788" w:rsidRDefault="00000000">
      <w:pPr>
        <w:pStyle w:val="PL"/>
        <w:rPr>
          <w:lang w:eastAsia="zh-CN"/>
        </w:rPr>
      </w:pPr>
      <w:r>
        <w:rPr>
          <w:lang w:eastAsia="zh-CN"/>
        </w:rPr>
        <w:t xml:space="preserve">      parameters:</w:t>
      </w:r>
    </w:p>
    <w:p w14:paraId="5136D728" w14:textId="77777777" w:rsidR="005B0788" w:rsidRDefault="00000000">
      <w:pPr>
        <w:pStyle w:val="PL"/>
        <w:rPr>
          <w:lang w:eastAsia="zh-CN"/>
        </w:rPr>
      </w:pPr>
      <w:r>
        <w:rPr>
          <w:lang w:eastAsia="zh-CN"/>
        </w:rPr>
        <w:t xml:space="preserve">        - name: </w:t>
      </w:r>
      <w:proofErr w:type="spellStart"/>
      <w:r>
        <w:rPr>
          <w:lang w:eastAsia="zh-CN"/>
        </w:rPr>
        <w:t>registrationId</w:t>
      </w:r>
      <w:proofErr w:type="spellEnd"/>
    </w:p>
    <w:p w14:paraId="3FE8F52B" w14:textId="77777777" w:rsidR="005B0788" w:rsidRDefault="00000000">
      <w:pPr>
        <w:pStyle w:val="PL"/>
        <w:rPr>
          <w:lang w:eastAsia="zh-CN"/>
        </w:rPr>
      </w:pPr>
      <w:r>
        <w:rPr>
          <w:lang w:eastAsia="zh-CN"/>
        </w:rPr>
        <w:t xml:space="preserve">          in: path</w:t>
      </w:r>
    </w:p>
    <w:p w14:paraId="67125214" w14:textId="77777777" w:rsidR="005B0788" w:rsidRDefault="00000000">
      <w:pPr>
        <w:pStyle w:val="PL"/>
        <w:rPr>
          <w:lang w:eastAsia="zh-CN"/>
        </w:rPr>
      </w:pPr>
      <w:r>
        <w:rPr>
          <w:lang w:eastAsia="zh-CN"/>
        </w:rPr>
        <w:t xml:space="preserve">          description: AS registration Id</w:t>
      </w:r>
    </w:p>
    <w:p w14:paraId="44E3B2D7" w14:textId="77777777" w:rsidR="005B0788" w:rsidRDefault="00000000">
      <w:pPr>
        <w:pStyle w:val="PL"/>
        <w:rPr>
          <w:lang w:eastAsia="zh-CN"/>
        </w:rPr>
      </w:pPr>
      <w:r>
        <w:rPr>
          <w:lang w:eastAsia="zh-CN"/>
        </w:rPr>
        <w:t xml:space="preserve">          required: true</w:t>
      </w:r>
    </w:p>
    <w:p w14:paraId="6E50B952" w14:textId="77777777" w:rsidR="005B0788" w:rsidRDefault="00000000">
      <w:pPr>
        <w:pStyle w:val="PL"/>
        <w:rPr>
          <w:lang w:eastAsia="zh-CN"/>
        </w:rPr>
      </w:pPr>
      <w:r>
        <w:rPr>
          <w:lang w:eastAsia="zh-CN"/>
        </w:rPr>
        <w:t xml:space="preserve">          schema:</w:t>
      </w:r>
    </w:p>
    <w:p w14:paraId="29E2691D" w14:textId="77777777" w:rsidR="005B0788" w:rsidRDefault="00000000">
      <w:pPr>
        <w:pStyle w:val="PL"/>
        <w:rPr>
          <w:lang w:eastAsia="zh-CN"/>
        </w:rPr>
      </w:pPr>
      <w:r>
        <w:rPr>
          <w:lang w:eastAsia="zh-CN"/>
        </w:rPr>
        <w:t xml:space="preserve">            type: string</w:t>
      </w:r>
    </w:p>
    <w:p w14:paraId="6DE74DC8" w14:textId="77777777" w:rsidR="005B0788" w:rsidRDefault="00000000">
      <w:pPr>
        <w:pStyle w:val="PL"/>
        <w:rPr>
          <w:lang w:eastAsia="zh-CN"/>
        </w:rPr>
      </w:pPr>
      <w:r>
        <w:rPr>
          <w:lang w:eastAsia="zh-CN"/>
        </w:rPr>
        <w:t xml:space="preserve">      responses:</w:t>
      </w:r>
    </w:p>
    <w:p w14:paraId="5D9FE019" w14:textId="77777777" w:rsidR="005B0788" w:rsidRDefault="00000000">
      <w:pPr>
        <w:pStyle w:val="PL"/>
        <w:rPr>
          <w:lang w:eastAsia="zh-CN"/>
        </w:rPr>
      </w:pPr>
      <w:r>
        <w:rPr>
          <w:lang w:eastAsia="zh-CN"/>
        </w:rPr>
        <w:t xml:space="preserve">        '200':</w:t>
      </w:r>
    </w:p>
    <w:p w14:paraId="59651564" w14:textId="77777777" w:rsidR="005B0788" w:rsidRDefault="00000000">
      <w:pPr>
        <w:pStyle w:val="PL"/>
        <w:rPr>
          <w:lang w:eastAsia="zh-CN"/>
        </w:rPr>
      </w:pPr>
      <w:r>
        <w:rPr>
          <w:lang w:eastAsia="zh-CN"/>
        </w:rPr>
        <w:t xml:space="preserve">          description: The individual AS registration is deleted successfully.</w:t>
      </w:r>
    </w:p>
    <w:p w14:paraId="15F29644" w14:textId="77777777" w:rsidR="005B0788" w:rsidRDefault="00000000">
      <w:pPr>
        <w:pStyle w:val="PL"/>
        <w:rPr>
          <w:lang w:eastAsia="zh-CN"/>
        </w:rPr>
      </w:pPr>
      <w:r>
        <w:rPr>
          <w:lang w:eastAsia="zh-CN"/>
        </w:rPr>
        <w:t xml:space="preserve">          content:</w:t>
      </w:r>
    </w:p>
    <w:p w14:paraId="167B68A0"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17698543" w14:textId="77777777" w:rsidR="005B0788" w:rsidRDefault="00000000">
      <w:pPr>
        <w:pStyle w:val="PL"/>
        <w:rPr>
          <w:lang w:eastAsia="zh-CN"/>
        </w:rPr>
      </w:pPr>
      <w:r>
        <w:rPr>
          <w:lang w:eastAsia="zh-CN"/>
        </w:rPr>
        <w:t xml:space="preserve">              schema:</w:t>
      </w:r>
    </w:p>
    <w:p w14:paraId="462A2B97" w14:textId="77777777" w:rsidR="005B0788" w:rsidRDefault="00000000">
      <w:pPr>
        <w:pStyle w:val="PL"/>
        <w:rPr>
          <w:lang w:eastAsia="zh-CN"/>
        </w:rPr>
      </w:pPr>
      <w:r>
        <w:t xml:space="preserve">                $ref: '#/components/schemas/</w:t>
      </w:r>
      <w:proofErr w:type="spellStart"/>
      <w:r>
        <w:t>ASRegistrationAck</w:t>
      </w:r>
      <w:proofErr w:type="spellEnd"/>
      <w:r>
        <w:t>'</w:t>
      </w:r>
    </w:p>
    <w:p w14:paraId="5AD707EF" w14:textId="77777777" w:rsidR="005B0788" w:rsidRDefault="00000000">
      <w:pPr>
        <w:pStyle w:val="PL"/>
      </w:pPr>
      <w:r>
        <w:t xml:space="preserve">        '204':</w:t>
      </w:r>
    </w:p>
    <w:p w14:paraId="065851FD" w14:textId="77777777" w:rsidR="005B0788" w:rsidRDefault="00000000">
      <w:pPr>
        <w:pStyle w:val="PL"/>
      </w:pPr>
      <w:r>
        <w:t xml:space="preserve">          description: &gt;</w:t>
      </w:r>
    </w:p>
    <w:p w14:paraId="054E1B8C" w14:textId="77777777" w:rsidR="005B0788" w:rsidRDefault="00000000">
      <w:pPr>
        <w:pStyle w:val="PL"/>
      </w:pPr>
      <w:r>
        <w:t xml:space="preserve">            No Content. The individual AS registration resource is deleted successfully.</w:t>
      </w:r>
    </w:p>
    <w:p w14:paraId="20838C06" w14:textId="77777777" w:rsidR="005B0788" w:rsidRDefault="00000000">
      <w:pPr>
        <w:pStyle w:val="PL"/>
        <w:rPr>
          <w:lang w:eastAsia="zh-CN"/>
        </w:rPr>
      </w:pPr>
      <w:r>
        <w:rPr>
          <w:lang w:eastAsia="zh-CN"/>
        </w:rPr>
        <w:t xml:space="preserve">        '400':</w:t>
      </w:r>
    </w:p>
    <w:p w14:paraId="719F849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0FAD85F8" w14:textId="77777777" w:rsidR="005B0788" w:rsidRDefault="00000000">
      <w:pPr>
        <w:pStyle w:val="PL"/>
        <w:rPr>
          <w:lang w:eastAsia="zh-CN"/>
        </w:rPr>
      </w:pPr>
      <w:r>
        <w:rPr>
          <w:lang w:eastAsia="zh-CN"/>
        </w:rPr>
        <w:t xml:space="preserve">        '401':</w:t>
      </w:r>
    </w:p>
    <w:p w14:paraId="0EF9461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C03001B" w14:textId="77777777" w:rsidR="005B0788" w:rsidRDefault="00000000">
      <w:pPr>
        <w:pStyle w:val="PL"/>
        <w:rPr>
          <w:lang w:eastAsia="zh-CN"/>
        </w:rPr>
      </w:pPr>
      <w:r>
        <w:rPr>
          <w:lang w:eastAsia="zh-CN"/>
        </w:rPr>
        <w:t xml:space="preserve">        '403':</w:t>
      </w:r>
    </w:p>
    <w:p w14:paraId="6A27C92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35D9420" w14:textId="77777777" w:rsidR="005B0788" w:rsidRDefault="00000000">
      <w:pPr>
        <w:pStyle w:val="PL"/>
        <w:rPr>
          <w:lang w:eastAsia="zh-CN"/>
        </w:rPr>
      </w:pPr>
      <w:r>
        <w:rPr>
          <w:lang w:eastAsia="zh-CN"/>
        </w:rPr>
        <w:t xml:space="preserve">        '404':</w:t>
      </w:r>
    </w:p>
    <w:p w14:paraId="08083BC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EE95ACB" w14:textId="77777777" w:rsidR="005B0788" w:rsidRDefault="00000000">
      <w:pPr>
        <w:pStyle w:val="PL"/>
        <w:rPr>
          <w:lang w:eastAsia="zh-CN"/>
        </w:rPr>
      </w:pPr>
      <w:r>
        <w:rPr>
          <w:lang w:eastAsia="zh-CN"/>
        </w:rPr>
        <w:t xml:space="preserve">        '429':</w:t>
      </w:r>
    </w:p>
    <w:p w14:paraId="194CE50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5FA273D" w14:textId="77777777" w:rsidR="005B0788" w:rsidRDefault="00000000">
      <w:pPr>
        <w:pStyle w:val="PL"/>
        <w:rPr>
          <w:lang w:eastAsia="zh-CN"/>
        </w:rPr>
      </w:pPr>
      <w:r>
        <w:rPr>
          <w:lang w:eastAsia="zh-CN"/>
        </w:rPr>
        <w:t xml:space="preserve">        '500':</w:t>
      </w:r>
    </w:p>
    <w:p w14:paraId="58C01AC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CCF8F3E" w14:textId="77777777" w:rsidR="005B0788" w:rsidRDefault="00000000">
      <w:pPr>
        <w:pStyle w:val="PL"/>
        <w:rPr>
          <w:lang w:eastAsia="zh-CN"/>
        </w:rPr>
      </w:pPr>
      <w:r>
        <w:rPr>
          <w:lang w:eastAsia="zh-CN"/>
        </w:rPr>
        <w:t xml:space="preserve">        '503':</w:t>
      </w:r>
    </w:p>
    <w:p w14:paraId="21B726A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A528214" w14:textId="77777777" w:rsidR="005B0788" w:rsidRDefault="00000000">
      <w:pPr>
        <w:pStyle w:val="PL"/>
        <w:rPr>
          <w:lang w:eastAsia="zh-CN"/>
        </w:rPr>
      </w:pPr>
      <w:r>
        <w:rPr>
          <w:lang w:eastAsia="zh-CN"/>
        </w:rPr>
        <w:t xml:space="preserve">        default:</w:t>
      </w:r>
    </w:p>
    <w:p w14:paraId="1A54EF97"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77841C8" w14:textId="77777777" w:rsidR="005B0788" w:rsidRDefault="005B0788">
      <w:pPr>
        <w:pStyle w:val="PL"/>
        <w:rPr>
          <w:lang w:eastAsia="zh-CN"/>
        </w:rPr>
      </w:pPr>
    </w:p>
    <w:p w14:paraId="6B806BE5" w14:textId="77777777" w:rsidR="005B0788" w:rsidRDefault="005B0788">
      <w:pPr>
        <w:pStyle w:val="PL"/>
        <w:rPr>
          <w:lang w:eastAsia="zh-CN"/>
        </w:rPr>
      </w:pPr>
    </w:p>
    <w:p w14:paraId="38B83304" w14:textId="77777777" w:rsidR="005B0788" w:rsidRDefault="00000000">
      <w:pPr>
        <w:pStyle w:val="PL"/>
        <w:rPr>
          <w:lang w:eastAsia="zh-CN"/>
        </w:rPr>
      </w:pPr>
      <w:r>
        <w:rPr>
          <w:lang w:eastAsia="zh-CN"/>
        </w:rPr>
        <w:t>components:</w:t>
      </w:r>
    </w:p>
    <w:p w14:paraId="0D89FFFD" w14:textId="77777777" w:rsidR="005B0788"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022E5718" w14:textId="77777777" w:rsidR="005B0788" w:rsidRDefault="00000000">
      <w:pPr>
        <w:pStyle w:val="PL"/>
        <w:rPr>
          <w:lang w:eastAsia="zh-CN"/>
        </w:rPr>
      </w:pPr>
      <w:r>
        <w:rPr>
          <w:lang w:eastAsia="zh-CN"/>
        </w:rPr>
        <w:t xml:space="preserve">    oAuth2ClientCredentials:</w:t>
      </w:r>
    </w:p>
    <w:p w14:paraId="46CFE073" w14:textId="77777777" w:rsidR="005B0788" w:rsidRDefault="00000000">
      <w:pPr>
        <w:pStyle w:val="PL"/>
        <w:rPr>
          <w:lang w:eastAsia="zh-CN"/>
        </w:rPr>
      </w:pPr>
      <w:r>
        <w:rPr>
          <w:lang w:eastAsia="zh-CN"/>
        </w:rPr>
        <w:t xml:space="preserve">      type: oauth2</w:t>
      </w:r>
    </w:p>
    <w:p w14:paraId="2FE2867B" w14:textId="77777777" w:rsidR="005B0788" w:rsidRDefault="00000000">
      <w:pPr>
        <w:pStyle w:val="PL"/>
        <w:rPr>
          <w:lang w:eastAsia="zh-CN"/>
        </w:rPr>
      </w:pPr>
      <w:r>
        <w:rPr>
          <w:lang w:eastAsia="zh-CN"/>
        </w:rPr>
        <w:t xml:space="preserve">      flows:</w:t>
      </w:r>
    </w:p>
    <w:p w14:paraId="204DD9FA" w14:textId="77777777" w:rsidR="005B0788"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65B0159F" w14:textId="77777777" w:rsidR="005B0788"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rFonts w:eastAsia="DengXian"/>
          <w:lang w:eastAsia="zh-CN"/>
        </w:rPr>
        <w:t>tokenUrl</w:t>
      </w:r>
      <w:proofErr w:type="spellEnd"/>
      <w:r>
        <w:rPr>
          <w:lang w:eastAsia="zh-CN"/>
        </w:rPr>
        <w:t>}'</w:t>
      </w:r>
    </w:p>
    <w:p w14:paraId="2F3A71BE" w14:textId="77777777" w:rsidR="005B0788" w:rsidRDefault="00000000">
      <w:pPr>
        <w:pStyle w:val="PL"/>
        <w:rPr>
          <w:lang w:eastAsia="zh-CN"/>
        </w:rPr>
      </w:pPr>
      <w:r>
        <w:rPr>
          <w:lang w:eastAsia="zh-CN"/>
        </w:rPr>
        <w:t xml:space="preserve">          scopes:</w:t>
      </w:r>
      <w:r>
        <w:rPr>
          <w:rFonts w:eastAsia="DengXian"/>
          <w:lang w:eastAsia="zh-CN"/>
        </w:rPr>
        <w:t xml:space="preserve"> {}</w:t>
      </w:r>
    </w:p>
    <w:p w14:paraId="702A5EF6" w14:textId="77777777" w:rsidR="005B0788" w:rsidRDefault="005B0788">
      <w:pPr>
        <w:pStyle w:val="PL"/>
        <w:rPr>
          <w:lang w:eastAsia="zh-CN"/>
        </w:rPr>
      </w:pPr>
    </w:p>
    <w:p w14:paraId="2489F483" w14:textId="77777777" w:rsidR="005B0788" w:rsidRDefault="005B0788">
      <w:pPr>
        <w:pStyle w:val="PL"/>
        <w:rPr>
          <w:lang w:eastAsia="zh-CN"/>
        </w:rPr>
      </w:pPr>
    </w:p>
    <w:p w14:paraId="5B7603DB" w14:textId="77777777" w:rsidR="005B0788" w:rsidRDefault="00000000">
      <w:pPr>
        <w:pStyle w:val="PL"/>
        <w:rPr>
          <w:lang w:eastAsia="zh-CN"/>
        </w:rPr>
      </w:pPr>
      <w:r>
        <w:rPr>
          <w:lang w:eastAsia="zh-CN"/>
        </w:rPr>
        <w:t xml:space="preserve">  schemas:</w:t>
      </w:r>
    </w:p>
    <w:p w14:paraId="597EC039" w14:textId="77777777" w:rsidR="005B0788" w:rsidRDefault="00000000">
      <w:pPr>
        <w:pStyle w:val="PL"/>
        <w:rPr>
          <w:lang w:eastAsia="zh-CN"/>
        </w:rPr>
      </w:pPr>
      <w:r>
        <w:rPr>
          <w:lang w:eastAsia="zh-CN"/>
        </w:rPr>
        <w:t>#</w:t>
      </w:r>
    </w:p>
    <w:p w14:paraId="6EA13879" w14:textId="77777777" w:rsidR="005B0788" w:rsidRDefault="00000000">
      <w:pPr>
        <w:pStyle w:val="PL"/>
        <w:rPr>
          <w:lang w:eastAsia="zh-CN"/>
        </w:rPr>
      </w:pPr>
      <w:r>
        <w:rPr>
          <w:lang w:eastAsia="zh-CN"/>
        </w:rPr>
        <w:t># STRUCTURED DATA TYPES</w:t>
      </w:r>
    </w:p>
    <w:p w14:paraId="3A007E22" w14:textId="77777777" w:rsidR="005B0788" w:rsidRDefault="00000000">
      <w:pPr>
        <w:pStyle w:val="PL"/>
        <w:rPr>
          <w:lang w:eastAsia="zh-CN"/>
        </w:rPr>
      </w:pPr>
      <w:r>
        <w:rPr>
          <w:lang w:eastAsia="zh-CN"/>
        </w:rPr>
        <w:t>#</w:t>
      </w:r>
    </w:p>
    <w:p w14:paraId="3FF3A1B6" w14:textId="77777777" w:rsidR="005B0788" w:rsidRDefault="00000000">
      <w:pPr>
        <w:pStyle w:val="PL"/>
        <w:rPr>
          <w:lang w:eastAsia="zh-CN"/>
        </w:rPr>
      </w:pPr>
      <w:r>
        <w:rPr>
          <w:lang w:eastAsia="zh-CN"/>
        </w:rPr>
        <w:t xml:space="preserve">    </w:t>
      </w:r>
      <w:proofErr w:type="spellStart"/>
      <w:r>
        <w:rPr>
          <w:lang w:eastAsia="zh-CN"/>
        </w:rPr>
        <w:t>ASRegistration</w:t>
      </w:r>
      <w:proofErr w:type="spellEnd"/>
      <w:r>
        <w:rPr>
          <w:lang w:eastAsia="zh-CN"/>
        </w:rPr>
        <w:t>:</w:t>
      </w:r>
    </w:p>
    <w:p w14:paraId="008FA846" w14:textId="77777777" w:rsidR="005B0788" w:rsidRDefault="00000000">
      <w:pPr>
        <w:pStyle w:val="PL"/>
        <w:rPr>
          <w:lang w:eastAsia="zh-CN"/>
        </w:rPr>
      </w:pPr>
      <w:r>
        <w:rPr>
          <w:lang w:eastAsia="zh-CN"/>
        </w:rPr>
        <w:t xml:space="preserve">      description: AS registration data</w:t>
      </w:r>
    </w:p>
    <w:p w14:paraId="22374126" w14:textId="77777777" w:rsidR="005B0788" w:rsidRDefault="00000000">
      <w:pPr>
        <w:pStyle w:val="PL"/>
        <w:rPr>
          <w:lang w:eastAsia="zh-CN"/>
        </w:rPr>
      </w:pPr>
      <w:r>
        <w:rPr>
          <w:lang w:eastAsia="zh-CN"/>
        </w:rPr>
        <w:t xml:space="preserve">      type: object</w:t>
      </w:r>
    </w:p>
    <w:p w14:paraId="3CCB1FBB" w14:textId="77777777" w:rsidR="005B0788" w:rsidRDefault="00000000">
      <w:pPr>
        <w:pStyle w:val="PL"/>
        <w:rPr>
          <w:lang w:eastAsia="zh-CN"/>
        </w:rPr>
      </w:pPr>
      <w:r>
        <w:rPr>
          <w:lang w:eastAsia="zh-CN"/>
        </w:rPr>
        <w:t xml:space="preserve">      required:</w:t>
      </w:r>
    </w:p>
    <w:p w14:paraId="578D0E81" w14:textId="77777777" w:rsidR="005B0788" w:rsidRDefault="00000000">
      <w:pPr>
        <w:pStyle w:val="PL"/>
        <w:rPr>
          <w:lang w:eastAsia="zh-CN"/>
        </w:rPr>
      </w:pPr>
      <w:r>
        <w:rPr>
          <w:lang w:eastAsia="zh-CN"/>
        </w:rPr>
        <w:t xml:space="preserve">        - </w:t>
      </w:r>
      <w:proofErr w:type="spellStart"/>
      <w:r>
        <w:rPr>
          <w:lang w:eastAsia="zh-CN"/>
        </w:rPr>
        <w:t>asSvcId</w:t>
      </w:r>
      <w:proofErr w:type="spellEnd"/>
    </w:p>
    <w:p w14:paraId="59724A9F" w14:textId="77777777" w:rsidR="005B0788" w:rsidRDefault="00000000">
      <w:pPr>
        <w:pStyle w:val="PL"/>
        <w:rPr>
          <w:lang w:eastAsia="zh-CN"/>
        </w:rPr>
      </w:pPr>
      <w:r>
        <w:rPr>
          <w:lang w:eastAsia="zh-CN"/>
        </w:rPr>
        <w:t xml:space="preserve">      properties:</w:t>
      </w:r>
    </w:p>
    <w:p w14:paraId="10A594D9" w14:textId="77777777" w:rsidR="005B0788" w:rsidRDefault="00000000">
      <w:pPr>
        <w:pStyle w:val="PL"/>
        <w:rPr>
          <w:lang w:eastAsia="zh-CN"/>
        </w:rPr>
      </w:pPr>
      <w:r>
        <w:rPr>
          <w:lang w:eastAsia="zh-CN"/>
        </w:rPr>
        <w:t xml:space="preserve">        </w:t>
      </w:r>
      <w:proofErr w:type="spellStart"/>
      <w:r>
        <w:rPr>
          <w:lang w:eastAsia="zh-CN"/>
        </w:rPr>
        <w:t>asSvcId</w:t>
      </w:r>
      <w:proofErr w:type="spellEnd"/>
      <w:r>
        <w:rPr>
          <w:lang w:eastAsia="zh-CN"/>
        </w:rPr>
        <w:t>:</w:t>
      </w:r>
    </w:p>
    <w:p w14:paraId="3B4C0F91" w14:textId="77777777" w:rsidR="005B0788" w:rsidRDefault="00000000">
      <w:pPr>
        <w:pStyle w:val="PL"/>
        <w:rPr>
          <w:lang w:eastAsia="zh-CN"/>
        </w:rPr>
      </w:pPr>
      <w:r>
        <w:rPr>
          <w:lang w:eastAsia="zh-CN"/>
        </w:rPr>
        <w:t xml:space="preserve">          type: string</w:t>
      </w:r>
    </w:p>
    <w:p w14:paraId="6FFDF322" w14:textId="77777777" w:rsidR="005B0788"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7C6547CC" w14:textId="77777777" w:rsidR="005B0788" w:rsidRDefault="00000000">
      <w:pPr>
        <w:pStyle w:val="PL"/>
        <w:rPr>
          <w:lang w:eastAsia="zh-CN"/>
        </w:rPr>
      </w:pPr>
      <w:r>
        <w:rPr>
          <w:lang w:eastAsia="zh-CN"/>
        </w:rPr>
        <w:t xml:space="preserve">          type: string</w:t>
      </w:r>
    </w:p>
    <w:p w14:paraId="54806567" w14:textId="77777777" w:rsidR="005B0788" w:rsidRDefault="00000000">
      <w:pPr>
        <w:pStyle w:val="PL"/>
        <w:rPr>
          <w:lang w:eastAsia="zh-CN"/>
        </w:rPr>
      </w:pPr>
      <w:r>
        <w:rPr>
          <w:lang w:eastAsia="zh-CN"/>
        </w:rPr>
        <w:t xml:space="preserve">        </w:t>
      </w:r>
      <w:proofErr w:type="spellStart"/>
      <w:r>
        <w:rPr>
          <w:lang w:eastAsia="zh-CN"/>
        </w:rPr>
        <w:t>targetUri</w:t>
      </w:r>
      <w:proofErr w:type="spellEnd"/>
      <w:r>
        <w:rPr>
          <w:lang w:eastAsia="zh-CN"/>
        </w:rPr>
        <w:t>:</w:t>
      </w:r>
    </w:p>
    <w:p w14:paraId="5CBF09D7"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27E96CC0" w14:textId="77777777" w:rsidR="005B0788" w:rsidRDefault="00000000">
      <w:pPr>
        <w:pStyle w:val="PL"/>
        <w:rPr>
          <w:lang w:eastAsia="zh-CN"/>
        </w:rPr>
      </w:pPr>
      <w:r>
        <w:rPr>
          <w:lang w:eastAsia="zh-CN"/>
        </w:rPr>
        <w:t xml:space="preserve">        </w:t>
      </w:r>
      <w:proofErr w:type="spellStart"/>
      <w:r>
        <w:rPr>
          <w:lang w:eastAsia="zh-CN"/>
        </w:rPr>
        <w:t>asProf</w:t>
      </w:r>
      <w:proofErr w:type="spellEnd"/>
      <w:r>
        <w:rPr>
          <w:lang w:eastAsia="zh-CN"/>
        </w:rPr>
        <w:t>:</w:t>
      </w:r>
    </w:p>
    <w:p w14:paraId="40FDCDF4" w14:textId="77777777" w:rsidR="005B0788" w:rsidRDefault="00000000">
      <w:pPr>
        <w:pStyle w:val="PL"/>
        <w:rPr>
          <w:lang w:eastAsia="zh-CN"/>
        </w:rPr>
      </w:pPr>
      <w:r>
        <w:rPr>
          <w:lang w:eastAsia="zh-CN"/>
        </w:rPr>
        <w:t xml:space="preserve">          $ref: '#/components/schemas/</w:t>
      </w:r>
      <w:proofErr w:type="spellStart"/>
      <w:r>
        <w:rPr>
          <w:lang w:eastAsia="zh-CN"/>
        </w:rPr>
        <w:t>ASProfile</w:t>
      </w:r>
      <w:proofErr w:type="spellEnd"/>
      <w:r>
        <w:rPr>
          <w:lang w:eastAsia="zh-CN"/>
        </w:rPr>
        <w:t>'</w:t>
      </w:r>
    </w:p>
    <w:p w14:paraId="63D2D910" w14:textId="77777777" w:rsidR="005B0788" w:rsidRDefault="005B0788">
      <w:pPr>
        <w:pStyle w:val="PL"/>
        <w:rPr>
          <w:lang w:eastAsia="zh-CN"/>
        </w:rPr>
      </w:pPr>
    </w:p>
    <w:p w14:paraId="2ADE2955" w14:textId="77777777" w:rsidR="005B0788" w:rsidRDefault="00000000">
      <w:pPr>
        <w:pStyle w:val="PL"/>
        <w:rPr>
          <w:lang w:eastAsia="zh-CN"/>
        </w:rPr>
      </w:pPr>
      <w:r>
        <w:rPr>
          <w:lang w:eastAsia="zh-CN"/>
        </w:rPr>
        <w:t xml:space="preserve">    </w:t>
      </w:r>
      <w:proofErr w:type="spellStart"/>
      <w:r>
        <w:rPr>
          <w:lang w:eastAsia="zh-CN"/>
        </w:rPr>
        <w:t>ASRegistrationAck</w:t>
      </w:r>
      <w:proofErr w:type="spellEnd"/>
      <w:r>
        <w:rPr>
          <w:lang w:eastAsia="zh-CN"/>
        </w:rPr>
        <w:t>:</w:t>
      </w:r>
    </w:p>
    <w:p w14:paraId="27E478A6" w14:textId="77777777" w:rsidR="005B0788" w:rsidRDefault="00000000">
      <w:pPr>
        <w:pStyle w:val="PL"/>
        <w:rPr>
          <w:lang w:eastAsia="zh-CN"/>
        </w:rPr>
      </w:pPr>
      <w:r>
        <w:rPr>
          <w:lang w:eastAsia="zh-CN"/>
        </w:rPr>
        <w:t xml:space="preserve">      description: AS registration response data</w:t>
      </w:r>
    </w:p>
    <w:p w14:paraId="02F538D2" w14:textId="77777777" w:rsidR="005B0788" w:rsidRDefault="00000000">
      <w:pPr>
        <w:pStyle w:val="PL"/>
        <w:rPr>
          <w:lang w:eastAsia="zh-CN"/>
        </w:rPr>
      </w:pPr>
      <w:r>
        <w:rPr>
          <w:lang w:eastAsia="zh-CN"/>
        </w:rPr>
        <w:t xml:space="preserve">      type: object</w:t>
      </w:r>
    </w:p>
    <w:p w14:paraId="149192D4" w14:textId="77777777" w:rsidR="005B0788" w:rsidRDefault="00000000">
      <w:pPr>
        <w:pStyle w:val="PL"/>
        <w:rPr>
          <w:lang w:eastAsia="zh-CN"/>
        </w:rPr>
      </w:pPr>
      <w:r>
        <w:rPr>
          <w:lang w:eastAsia="zh-CN"/>
        </w:rPr>
        <w:t xml:space="preserve">      required:</w:t>
      </w:r>
    </w:p>
    <w:p w14:paraId="2FBA8DE2" w14:textId="77777777" w:rsidR="005B0788" w:rsidRDefault="00000000">
      <w:pPr>
        <w:pStyle w:val="PL"/>
        <w:rPr>
          <w:lang w:eastAsia="zh-CN"/>
        </w:rPr>
      </w:pPr>
      <w:r>
        <w:rPr>
          <w:lang w:eastAsia="zh-CN"/>
        </w:rPr>
        <w:t xml:space="preserve">        - </w:t>
      </w:r>
      <w:proofErr w:type="spellStart"/>
      <w:r>
        <w:rPr>
          <w:lang w:eastAsia="zh-CN"/>
        </w:rPr>
        <w:t>asSvcId</w:t>
      </w:r>
      <w:proofErr w:type="spellEnd"/>
    </w:p>
    <w:p w14:paraId="22E1F0CB" w14:textId="77777777" w:rsidR="005B0788" w:rsidRDefault="00000000">
      <w:pPr>
        <w:pStyle w:val="PL"/>
        <w:rPr>
          <w:lang w:eastAsia="zh-CN"/>
        </w:rPr>
      </w:pPr>
      <w:r>
        <w:rPr>
          <w:lang w:eastAsia="zh-CN"/>
        </w:rPr>
        <w:t xml:space="preserve">        - result</w:t>
      </w:r>
    </w:p>
    <w:p w14:paraId="50DF5F7B" w14:textId="77777777" w:rsidR="005B0788" w:rsidRDefault="00000000">
      <w:pPr>
        <w:pStyle w:val="PL"/>
        <w:rPr>
          <w:lang w:eastAsia="zh-CN"/>
        </w:rPr>
      </w:pPr>
      <w:r>
        <w:rPr>
          <w:lang w:eastAsia="zh-CN"/>
        </w:rPr>
        <w:t xml:space="preserve">      properties:</w:t>
      </w:r>
    </w:p>
    <w:p w14:paraId="245ED351" w14:textId="77777777" w:rsidR="005B0788" w:rsidRDefault="00000000">
      <w:pPr>
        <w:pStyle w:val="PL"/>
        <w:rPr>
          <w:lang w:eastAsia="zh-CN"/>
        </w:rPr>
      </w:pPr>
      <w:r>
        <w:rPr>
          <w:lang w:eastAsia="zh-CN"/>
        </w:rPr>
        <w:t xml:space="preserve">        </w:t>
      </w:r>
      <w:proofErr w:type="spellStart"/>
      <w:r>
        <w:rPr>
          <w:lang w:eastAsia="zh-CN"/>
        </w:rPr>
        <w:t>asSvcId</w:t>
      </w:r>
      <w:proofErr w:type="spellEnd"/>
      <w:r>
        <w:rPr>
          <w:lang w:eastAsia="zh-CN"/>
        </w:rPr>
        <w:t>:</w:t>
      </w:r>
    </w:p>
    <w:p w14:paraId="64DD97E6" w14:textId="77777777" w:rsidR="005B0788" w:rsidRDefault="00000000">
      <w:pPr>
        <w:pStyle w:val="PL"/>
        <w:rPr>
          <w:lang w:eastAsia="zh-CN"/>
        </w:rPr>
      </w:pPr>
      <w:r>
        <w:rPr>
          <w:lang w:eastAsia="zh-CN"/>
        </w:rPr>
        <w:t xml:space="preserve">          type: string</w:t>
      </w:r>
    </w:p>
    <w:p w14:paraId="24194BB7" w14:textId="77777777" w:rsidR="005B0788" w:rsidRDefault="00000000">
      <w:pPr>
        <w:pStyle w:val="PL"/>
        <w:rPr>
          <w:lang w:eastAsia="zh-CN"/>
        </w:rPr>
      </w:pPr>
      <w:r>
        <w:rPr>
          <w:lang w:eastAsia="zh-CN"/>
        </w:rPr>
        <w:t xml:space="preserve">        result:</w:t>
      </w:r>
    </w:p>
    <w:p w14:paraId="797A7A4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w:t>
      </w:r>
      <w:proofErr w:type="spellStart"/>
      <w:r>
        <w:rPr>
          <w:lang w:eastAsia="zh-CN"/>
        </w:rPr>
        <w:t>ProblemDetails</w:t>
      </w:r>
      <w:proofErr w:type="spellEnd"/>
      <w:r>
        <w:rPr>
          <w:lang w:eastAsia="zh-CN"/>
        </w:rPr>
        <w:t>'</w:t>
      </w:r>
    </w:p>
    <w:p w14:paraId="6AB2DF78" w14:textId="77777777" w:rsidR="005B0788" w:rsidRDefault="005B0788">
      <w:pPr>
        <w:pStyle w:val="PL"/>
        <w:rPr>
          <w:lang w:eastAsia="zh-CN"/>
        </w:rPr>
      </w:pPr>
    </w:p>
    <w:p w14:paraId="6B33F667" w14:textId="77777777" w:rsidR="005B0788" w:rsidRDefault="005B0788">
      <w:pPr>
        <w:pStyle w:val="PL"/>
        <w:rPr>
          <w:lang w:eastAsia="zh-CN"/>
        </w:rPr>
      </w:pPr>
    </w:p>
    <w:p w14:paraId="4380B844" w14:textId="77777777" w:rsidR="005B0788" w:rsidRDefault="00000000">
      <w:pPr>
        <w:pStyle w:val="PL"/>
        <w:rPr>
          <w:lang w:eastAsia="zh-CN"/>
        </w:rPr>
      </w:pPr>
      <w:r>
        <w:rPr>
          <w:lang w:eastAsia="zh-CN"/>
        </w:rPr>
        <w:t xml:space="preserve">    </w:t>
      </w:r>
      <w:proofErr w:type="spellStart"/>
      <w:r>
        <w:rPr>
          <w:lang w:eastAsia="zh-CN"/>
        </w:rPr>
        <w:t>ASProfile</w:t>
      </w:r>
      <w:proofErr w:type="spellEnd"/>
      <w:r>
        <w:rPr>
          <w:lang w:eastAsia="zh-CN"/>
        </w:rPr>
        <w:t>:</w:t>
      </w:r>
    </w:p>
    <w:p w14:paraId="3C29E371" w14:textId="77777777" w:rsidR="005B0788" w:rsidRDefault="00000000">
      <w:pPr>
        <w:pStyle w:val="PL"/>
        <w:rPr>
          <w:lang w:eastAsia="zh-CN"/>
        </w:rPr>
      </w:pPr>
      <w:r>
        <w:rPr>
          <w:lang w:eastAsia="zh-CN"/>
        </w:rPr>
        <w:t xml:space="preserve">      description: AS profile information</w:t>
      </w:r>
    </w:p>
    <w:p w14:paraId="2E073E9E" w14:textId="77777777" w:rsidR="005B0788" w:rsidRDefault="00000000">
      <w:pPr>
        <w:pStyle w:val="PL"/>
        <w:rPr>
          <w:lang w:eastAsia="zh-CN"/>
        </w:rPr>
      </w:pPr>
      <w:r>
        <w:rPr>
          <w:lang w:eastAsia="zh-CN"/>
        </w:rPr>
        <w:t xml:space="preserve">      type: object</w:t>
      </w:r>
    </w:p>
    <w:p w14:paraId="66FA01B2" w14:textId="77777777" w:rsidR="005B0788" w:rsidRDefault="00000000">
      <w:pPr>
        <w:pStyle w:val="PL"/>
        <w:rPr>
          <w:lang w:eastAsia="zh-CN"/>
        </w:rPr>
      </w:pPr>
      <w:r>
        <w:rPr>
          <w:lang w:eastAsia="zh-CN"/>
        </w:rPr>
        <w:t xml:space="preserve">      properties:</w:t>
      </w:r>
    </w:p>
    <w:p w14:paraId="202002C0" w14:textId="77777777" w:rsidR="005B0788" w:rsidRDefault="00000000">
      <w:pPr>
        <w:pStyle w:val="PL"/>
        <w:rPr>
          <w:lang w:eastAsia="zh-CN"/>
        </w:rPr>
      </w:pPr>
      <w:r>
        <w:rPr>
          <w:lang w:eastAsia="zh-CN"/>
        </w:rPr>
        <w:t xml:space="preserve">        </w:t>
      </w:r>
      <w:proofErr w:type="spellStart"/>
      <w:r>
        <w:rPr>
          <w:lang w:eastAsia="zh-CN"/>
        </w:rPr>
        <w:t>appName</w:t>
      </w:r>
      <w:proofErr w:type="spellEnd"/>
      <w:r>
        <w:rPr>
          <w:lang w:eastAsia="zh-CN"/>
        </w:rPr>
        <w:t>:</w:t>
      </w:r>
    </w:p>
    <w:p w14:paraId="0716479C" w14:textId="77777777" w:rsidR="005B0788" w:rsidRDefault="00000000">
      <w:pPr>
        <w:pStyle w:val="PL"/>
        <w:rPr>
          <w:lang w:eastAsia="zh-CN"/>
        </w:rPr>
      </w:pPr>
      <w:r>
        <w:rPr>
          <w:lang w:eastAsia="zh-CN"/>
        </w:rPr>
        <w:t xml:space="preserve">          type: string</w:t>
      </w:r>
    </w:p>
    <w:p w14:paraId="7CC5E690" w14:textId="77777777" w:rsidR="005B0788" w:rsidRDefault="00000000">
      <w:pPr>
        <w:pStyle w:val="PL"/>
        <w:rPr>
          <w:lang w:eastAsia="zh-CN"/>
        </w:rPr>
      </w:pPr>
      <w:r>
        <w:rPr>
          <w:lang w:eastAsia="zh-CN"/>
        </w:rPr>
        <w:t xml:space="preserve">        </w:t>
      </w:r>
      <w:proofErr w:type="spellStart"/>
      <w:r>
        <w:rPr>
          <w:lang w:eastAsia="zh-CN"/>
        </w:rPr>
        <w:t>appProviders</w:t>
      </w:r>
      <w:proofErr w:type="spellEnd"/>
      <w:r>
        <w:rPr>
          <w:lang w:eastAsia="zh-CN"/>
        </w:rPr>
        <w:t>:</w:t>
      </w:r>
    </w:p>
    <w:p w14:paraId="4F2B19AC" w14:textId="77777777" w:rsidR="005B0788" w:rsidRDefault="00000000">
      <w:pPr>
        <w:pStyle w:val="PL"/>
        <w:rPr>
          <w:lang w:eastAsia="zh-CN"/>
        </w:rPr>
      </w:pPr>
      <w:r>
        <w:rPr>
          <w:lang w:eastAsia="zh-CN"/>
        </w:rPr>
        <w:t xml:space="preserve">          type: array</w:t>
      </w:r>
    </w:p>
    <w:p w14:paraId="4384C2F6" w14:textId="77777777" w:rsidR="005B0788" w:rsidRDefault="00000000">
      <w:pPr>
        <w:pStyle w:val="PL"/>
        <w:rPr>
          <w:lang w:eastAsia="zh-CN"/>
        </w:rPr>
      </w:pPr>
      <w:r>
        <w:rPr>
          <w:lang w:eastAsia="zh-CN"/>
        </w:rPr>
        <w:t xml:space="preserve">          items:</w:t>
      </w:r>
    </w:p>
    <w:p w14:paraId="57382B49" w14:textId="77777777" w:rsidR="005B0788" w:rsidRDefault="00000000">
      <w:pPr>
        <w:pStyle w:val="PL"/>
        <w:rPr>
          <w:lang w:eastAsia="zh-CN"/>
        </w:rPr>
      </w:pPr>
      <w:r>
        <w:rPr>
          <w:lang w:eastAsia="zh-CN"/>
        </w:rPr>
        <w:t xml:space="preserve">            type: string</w:t>
      </w:r>
    </w:p>
    <w:p w14:paraId="20E17A25" w14:textId="77777777" w:rsidR="005B0788" w:rsidRDefault="00000000">
      <w:pPr>
        <w:pStyle w:val="PL"/>
        <w:rPr>
          <w:lang w:eastAsia="zh-CN"/>
        </w:rPr>
      </w:pPr>
      <w:r>
        <w:rPr>
          <w:lang w:eastAsia="zh-CN"/>
        </w:rPr>
        <w:t xml:space="preserve">          </w:t>
      </w:r>
      <w:proofErr w:type="spellStart"/>
      <w:r>
        <w:rPr>
          <w:lang w:eastAsia="zh-CN"/>
        </w:rPr>
        <w:t>minItems</w:t>
      </w:r>
      <w:proofErr w:type="spellEnd"/>
      <w:r>
        <w:rPr>
          <w:lang w:eastAsia="zh-CN"/>
        </w:rPr>
        <w:t>: 1</w:t>
      </w:r>
    </w:p>
    <w:p w14:paraId="0517A321" w14:textId="77777777" w:rsidR="005B0788" w:rsidRDefault="00000000">
      <w:pPr>
        <w:pStyle w:val="PL"/>
        <w:rPr>
          <w:lang w:eastAsia="zh-CN"/>
        </w:rPr>
      </w:pPr>
      <w:r>
        <w:rPr>
          <w:lang w:eastAsia="zh-CN"/>
        </w:rPr>
        <w:t xml:space="preserve">          description: The provider of the AS.</w:t>
      </w:r>
    </w:p>
    <w:p w14:paraId="76D9D99D" w14:textId="77777777" w:rsidR="005B0788" w:rsidRDefault="00000000">
      <w:pPr>
        <w:pStyle w:val="PL"/>
        <w:rPr>
          <w:lang w:eastAsia="zh-CN"/>
        </w:rPr>
      </w:pPr>
      <w:r>
        <w:rPr>
          <w:lang w:eastAsia="zh-CN"/>
        </w:rPr>
        <w:t xml:space="preserve">        </w:t>
      </w:r>
      <w:proofErr w:type="spellStart"/>
      <w:r>
        <w:rPr>
          <w:lang w:eastAsia="zh-CN"/>
        </w:rPr>
        <w:t>appSenarios</w:t>
      </w:r>
      <w:proofErr w:type="spellEnd"/>
      <w:r>
        <w:rPr>
          <w:lang w:eastAsia="zh-CN"/>
        </w:rPr>
        <w:t>:</w:t>
      </w:r>
    </w:p>
    <w:p w14:paraId="1E7E57D2" w14:textId="77777777" w:rsidR="005B0788" w:rsidRDefault="00000000">
      <w:pPr>
        <w:pStyle w:val="PL"/>
        <w:rPr>
          <w:lang w:eastAsia="zh-CN"/>
        </w:rPr>
      </w:pPr>
      <w:r>
        <w:rPr>
          <w:lang w:eastAsia="zh-CN"/>
        </w:rPr>
        <w:t xml:space="preserve">          type: array</w:t>
      </w:r>
    </w:p>
    <w:p w14:paraId="6FFBC976" w14:textId="77777777" w:rsidR="005B0788" w:rsidRDefault="00000000">
      <w:pPr>
        <w:pStyle w:val="PL"/>
        <w:rPr>
          <w:lang w:eastAsia="zh-CN"/>
        </w:rPr>
      </w:pPr>
      <w:r>
        <w:rPr>
          <w:lang w:eastAsia="zh-CN"/>
        </w:rPr>
        <w:t xml:space="preserve">          items:</w:t>
      </w:r>
    </w:p>
    <w:p w14:paraId="296C9A39" w14:textId="77777777" w:rsidR="005B0788" w:rsidRDefault="00000000">
      <w:pPr>
        <w:pStyle w:val="PL"/>
        <w:rPr>
          <w:lang w:eastAsia="zh-CN"/>
        </w:rPr>
      </w:pPr>
      <w:r>
        <w:rPr>
          <w:lang w:eastAsia="zh-CN"/>
        </w:rPr>
        <w:t xml:space="preserve">            type: string</w:t>
      </w:r>
    </w:p>
    <w:p w14:paraId="466534FA" w14:textId="77777777" w:rsidR="005B0788" w:rsidRDefault="00000000">
      <w:pPr>
        <w:pStyle w:val="PL"/>
        <w:rPr>
          <w:lang w:eastAsia="zh-CN"/>
        </w:rPr>
      </w:pPr>
      <w:r>
        <w:rPr>
          <w:lang w:eastAsia="zh-CN"/>
        </w:rPr>
        <w:t xml:space="preserve">          </w:t>
      </w:r>
      <w:proofErr w:type="spellStart"/>
      <w:r>
        <w:rPr>
          <w:lang w:eastAsia="zh-CN"/>
        </w:rPr>
        <w:t>minItems</w:t>
      </w:r>
      <w:proofErr w:type="spellEnd"/>
      <w:r>
        <w:rPr>
          <w:lang w:eastAsia="zh-CN"/>
        </w:rPr>
        <w:t>: 1</w:t>
      </w:r>
    </w:p>
    <w:p w14:paraId="33AE4478" w14:textId="77777777" w:rsidR="005B0788" w:rsidRDefault="00000000">
      <w:pPr>
        <w:pStyle w:val="PL"/>
        <w:rPr>
          <w:lang w:eastAsia="zh-CN"/>
        </w:rPr>
      </w:pPr>
      <w:r>
        <w:rPr>
          <w:lang w:eastAsia="zh-CN"/>
        </w:rPr>
        <w:t xml:space="preserve">          description: The application scenario.</w:t>
      </w:r>
    </w:p>
    <w:p w14:paraId="3F858DC7" w14:textId="77777777" w:rsidR="005B0788" w:rsidRDefault="00000000">
      <w:pPr>
        <w:pStyle w:val="PL"/>
        <w:rPr>
          <w:lang w:eastAsia="zh-CN"/>
        </w:rPr>
      </w:pPr>
      <w:r>
        <w:rPr>
          <w:lang w:eastAsia="zh-CN"/>
        </w:rPr>
        <w:t xml:space="preserve">        </w:t>
      </w:r>
      <w:proofErr w:type="spellStart"/>
      <w:r>
        <w:rPr>
          <w:lang w:eastAsia="zh-CN"/>
        </w:rPr>
        <w:t>appCategory</w:t>
      </w:r>
      <w:proofErr w:type="spellEnd"/>
      <w:r>
        <w:rPr>
          <w:lang w:eastAsia="zh-CN"/>
        </w:rPr>
        <w:t>:</w:t>
      </w:r>
    </w:p>
    <w:p w14:paraId="019CF180" w14:textId="77777777" w:rsidR="005B0788" w:rsidRDefault="00000000">
      <w:pPr>
        <w:pStyle w:val="PL"/>
        <w:rPr>
          <w:lang w:eastAsia="zh-CN"/>
        </w:rPr>
      </w:pPr>
      <w:r>
        <w:rPr>
          <w:lang w:eastAsia="zh-CN"/>
        </w:rPr>
        <w:t xml:space="preserve">          type: string</w:t>
      </w:r>
    </w:p>
    <w:p w14:paraId="7CE965AE" w14:textId="77777777" w:rsidR="005B0788" w:rsidRDefault="00000000">
      <w:pPr>
        <w:pStyle w:val="PL"/>
        <w:rPr>
          <w:lang w:eastAsia="zh-CN"/>
        </w:rPr>
      </w:pPr>
      <w:r>
        <w:rPr>
          <w:lang w:eastAsia="zh-CN"/>
        </w:rPr>
        <w:t xml:space="preserve">        </w:t>
      </w:r>
      <w:proofErr w:type="spellStart"/>
      <w:r>
        <w:rPr>
          <w:lang w:eastAsia="zh-CN"/>
        </w:rPr>
        <w:t>asStatus</w:t>
      </w:r>
      <w:proofErr w:type="spellEnd"/>
      <w:r>
        <w:rPr>
          <w:lang w:eastAsia="zh-CN"/>
        </w:rPr>
        <w:t>:</w:t>
      </w:r>
    </w:p>
    <w:p w14:paraId="20EECE88" w14:textId="77777777" w:rsidR="005B0788" w:rsidRDefault="00000000">
      <w:pPr>
        <w:pStyle w:val="PL"/>
        <w:rPr>
          <w:lang w:eastAsia="zh-CN"/>
        </w:rPr>
      </w:pPr>
      <w:r>
        <w:rPr>
          <w:lang w:eastAsia="zh-CN"/>
        </w:rPr>
        <w:t xml:space="preserve">          type: string</w:t>
      </w:r>
    </w:p>
    <w:p w14:paraId="04760243" w14:textId="77777777" w:rsidR="005B0788" w:rsidRDefault="00000000">
      <w:pPr>
        <w:pStyle w:val="Heading1"/>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r>
      <w:proofErr w:type="spellStart"/>
      <w:r>
        <w:rPr>
          <w:lang w:eastAsia="zh-CN"/>
        </w:rPr>
        <w:t>MSGS_MSGDelivery</w:t>
      </w:r>
      <w:proofErr w:type="spellEnd"/>
      <w:r>
        <w:rPr>
          <w:lang w:eastAsia="zh-CN"/>
        </w:rPr>
        <w:t xml:space="preserve"> API</w:t>
      </w:r>
      <w:bookmarkEnd w:id="1448"/>
      <w:bookmarkEnd w:id="1449"/>
      <w:bookmarkEnd w:id="1450"/>
      <w:bookmarkEnd w:id="1451"/>
    </w:p>
    <w:p w14:paraId="3E41896D" w14:textId="77777777" w:rsidR="005B0788" w:rsidRDefault="00000000">
      <w:pPr>
        <w:pStyle w:val="PL"/>
        <w:rPr>
          <w:lang w:eastAsia="zh-CN"/>
        </w:rPr>
      </w:pPr>
      <w:proofErr w:type="spellStart"/>
      <w:r>
        <w:rPr>
          <w:lang w:eastAsia="zh-CN"/>
        </w:rPr>
        <w:t>openapi</w:t>
      </w:r>
      <w:proofErr w:type="spellEnd"/>
      <w:r>
        <w:rPr>
          <w:lang w:eastAsia="zh-CN"/>
        </w:rPr>
        <w:t>: 3.0.0</w:t>
      </w:r>
    </w:p>
    <w:p w14:paraId="7341E034" w14:textId="77777777" w:rsidR="005B0788" w:rsidRDefault="00000000">
      <w:pPr>
        <w:pStyle w:val="PL"/>
        <w:rPr>
          <w:lang w:eastAsia="zh-CN"/>
        </w:rPr>
      </w:pPr>
      <w:r>
        <w:rPr>
          <w:lang w:eastAsia="zh-CN"/>
        </w:rPr>
        <w:t>info:</w:t>
      </w:r>
    </w:p>
    <w:p w14:paraId="41432147" w14:textId="77777777" w:rsidR="005B0788" w:rsidRDefault="00000000">
      <w:pPr>
        <w:pStyle w:val="PL"/>
        <w:rPr>
          <w:lang w:eastAsia="zh-CN"/>
        </w:rPr>
      </w:pPr>
      <w:r>
        <w:rPr>
          <w:lang w:eastAsia="zh-CN"/>
        </w:rPr>
        <w:t xml:space="preserve">  title: </w:t>
      </w:r>
      <w:proofErr w:type="spellStart"/>
      <w:r>
        <w:rPr>
          <w:lang w:eastAsia="zh-CN"/>
        </w:rPr>
        <w:t>MSGS_MSGDelivery</w:t>
      </w:r>
      <w:proofErr w:type="spellEnd"/>
    </w:p>
    <w:p w14:paraId="47607A55" w14:textId="77777777" w:rsidR="005B0788" w:rsidRDefault="00000000">
      <w:pPr>
        <w:pStyle w:val="PL"/>
        <w:rPr>
          <w:lang w:val="en-US" w:eastAsia="zh-CN"/>
        </w:rPr>
      </w:pPr>
      <w:r>
        <w:rPr>
          <w:lang w:eastAsia="zh-CN"/>
        </w:rPr>
        <w:t xml:space="preserve">  version: 1.</w:t>
      </w:r>
      <w:r>
        <w:rPr>
          <w:rFonts w:hint="eastAsia"/>
          <w:lang w:val="en-US" w:eastAsia="zh-CN"/>
        </w:rPr>
        <w:t>1</w:t>
      </w:r>
      <w:r>
        <w:rPr>
          <w:lang w:eastAsia="zh-CN"/>
        </w:rPr>
        <w:t>.0</w:t>
      </w:r>
    </w:p>
    <w:p w14:paraId="5B41EB0A" w14:textId="77777777" w:rsidR="005B0788" w:rsidRDefault="00000000">
      <w:pPr>
        <w:pStyle w:val="PL"/>
        <w:rPr>
          <w:lang w:eastAsia="zh-CN"/>
        </w:rPr>
      </w:pPr>
      <w:r>
        <w:rPr>
          <w:lang w:eastAsia="zh-CN"/>
        </w:rPr>
        <w:t xml:space="preserve">  description: |</w:t>
      </w:r>
    </w:p>
    <w:p w14:paraId="0AE2C883" w14:textId="77777777" w:rsidR="005B0788" w:rsidRDefault="00000000">
      <w:pPr>
        <w:pStyle w:val="PL"/>
        <w:rPr>
          <w:lang w:eastAsia="zh-CN"/>
        </w:rPr>
      </w:pPr>
      <w:r>
        <w:rPr>
          <w:lang w:eastAsia="zh-CN"/>
        </w:rPr>
        <w:t xml:space="preserve">    API for MSGG MSGin5G Server Message Delivery Service.  </w:t>
      </w:r>
    </w:p>
    <w:p w14:paraId="3932EFF4" w14:textId="77777777" w:rsidR="005B0788"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22C3D7A" w14:textId="77777777" w:rsidR="005B0788" w:rsidRDefault="00000000">
      <w:pPr>
        <w:pStyle w:val="PL"/>
        <w:rPr>
          <w:lang w:eastAsia="zh-CN"/>
        </w:rPr>
      </w:pPr>
      <w:r>
        <w:rPr>
          <w:lang w:eastAsia="zh-CN"/>
        </w:rPr>
        <w:t xml:space="preserve">    All rights reserved.</w:t>
      </w:r>
    </w:p>
    <w:p w14:paraId="263F695B" w14:textId="77777777" w:rsidR="005B0788" w:rsidRDefault="005B0788">
      <w:pPr>
        <w:pStyle w:val="PL"/>
        <w:rPr>
          <w:lang w:eastAsia="zh-CN"/>
        </w:rPr>
      </w:pPr>
    </w:p>
    <w:p w14:paraId="69B9A198" w14:textId="77777777" w:rsidR="005B0788" w:rsidRDefault="00000000">
      <w:pPr>
        <w:pStyle w:val="PL"/>
        <w:rPr>
          <w:lang w:eastAsia="zh-CN"/>
        </w:rPr>
      </w:pPr>
      <w:proofErr w:type="spellStart"/>
      <w:r>
        <w:rPr>
          <w:lang w:eastAsia="zh-CN"/>
        </w:rPr>
        <w:t>externalDocs</w:t>
      </w:r>
      <w:proofErr w:type="spellEnd"/>
      <w:r>
        <w:rPr>
          <w:lang w:eastAsia="zh-CN"/>
        </w:rPr>
        <w:t>:</w:t>
      </w:r>
    </w:p>
    <w:p w14:paraId="117946BF" w14:textId="77777777" w:rsidR="005B0788" w:rsidRDefault="00000000">
      <w:pPr>
        <w:pStyle w:val="PL"/>
        <w:rPr>
          <w:lang w:eastAsia="zh-CN"/>
        </w:rPr>
      </w:pPr>
      <w:r>
        <w:rPr>
          <w:lang w:eastAsia="zh-CN"/>
        </w:rPr>
        <w:t xml:space="preserve">  description: &gt;</w:t>
      </w:r>
    </w:p>
    <w:p w14:paraId="749BD0E5" w14:textId="77777777" w:rsidR="005B07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8A9D449" w14:textId="77777777" w:rsidR="005B0788" w:rsidRDefault="00000000">
      <w:pPr>
        <w:pStyle w:val="PL"/>
        <w:rPr>
          <w:lang w:eastAsia="zh-CN"/>
        </w:rPr>
      </w:pPr>
      <w:r>
        <w:rPr>
          <w:lang w:eastAsia="zh-CN"/>
        </w:rPr>
        <w:t xml:space="preserve">    specification; Stage 3</w:t>
      </w:r>
    </w:p>
    <w:p w14:paraId="4641A7FF" w14:textId="77777777" w:rsidR="005B0788" w:rsidRDefault="00000000">
      <w:pPr>
        <w:pStyle w:val="PL"/>
        <w:rPr>
          <w:lang w:eastAsia="zh-CN"/>
        </w:rPr>
      </w:pPr>
      <w:r>
        <w:rPr>
          <w:lang w:eastAsia="zh-CN"/>
        </w:rPr>
        <w:t xml:space="preserve">  url: https://www.3gpp.org/ftp/Specs/archive/29_series/29.538/</w:t>
      </w:r>
    </w:p>
    <w:p w14:paraId="5FD6B34F" w14:textId="77777777" w:rsidR="005B0788" w:rsidRDefault="005B0788">
      <w:pPr>
        <w:pStyle w:val="PL"/>
        <w:rPr>
          <w:lang w:eastAsia="zh-CN"/>
        </w:rPr>
      </w:pPr>
    </w:p>
    <w:p w14:paraId="4AA9B717" w14:textId="77777777" w:rsidR="005B0788" w:rsidRDefault="00000000">
      <w:pPr>
        <w:pStyle w:val="PL"/>
        <w:rPr>
          <w:lang w:eastAsia="zh-CN"/>
        </w:rPr>
      </w:pPr>
      <w:r>
        <w:rPr>
          <w:lang w:eastAsia="zh-CN"/>
        </w:rPr>
        <w:t>servers:</w:t>
      </w:r>
    </w:p>
    <w:p w14:paraId="6BE1BB94" w14:textId="77777777" w:rsidR="005B0788" w:rsidRDefault="00000000">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/v1'</w:t>
      </w:r>
    </w:p>
    <w:p w14:paraId="4DE60EE2" w14:textId="77777777" w:rsidR="005B0788" w:rsidRDefault="00000000">
      <w:pPr>
        <w:pStyle w:val="PL"/>
        <w:rPr>
          <w:lang w:eastAsia="zh-CN"/>
        </w:rPr>
      </w:pPr>
      <w:r>
        <w:rPr>
          <w:lang w:eastAsia="zh-CN"/>
        </w:rPr>
        <w:t xml:space="preserve">    variables:</w:t>
      </w:r>
    </w:p>
    <w:p w14:paraId="0DD5C028" w14:textId="77777777" w:rsidR="005B0788" w:rsidRDefault="00000000">
      <w:pPr>
        <w:pStyle w:val="PL"/>
        <w:rPr>
          <w:lang w:eastAsia="zh-CN"/>
        </w:rPr>
      </w:pPr>
      <w:r>
        <w:rPr>
          <w:lang w:eastAsia="zh-CN"/>
        </w:rPr>
        <w:t xml:space="preserve">      </w:t>
      </w:r>
      <w:proofErr w:type="spellStart"/>
      <w:r>
        <w:rPr>
          <w:lang w:eastAsia="zh-CN"/>
        </w:rPr>
        <w:t>apiRoot</w:t>
      </w:r>
      <w:proofErr w:type="spellEnd"/>
      <w:r>
        <w:rPr>
          <w:lang w:eastAsia="zh-CN"/>
        </w:rPr>
        <w:t>:</w:t>
      </w:r>
    </w:p>
    <w:p w14:paraId="5C398004" w14:textId="77777777" w:rsidR="005B0788" w:rsidRDefault="00000000">
      <w:pPr>
        <w:pStyle w:val="PL"/>
        <w:rPr>
          <w:lang w:eastAsia="zh-CN"/>
        </w:rPr>
      </w:pPr>
      <w:r>
        <w:rPr>
          <w:lang w:eastAsia="zh-CN"/>
        </w:rPr>
        <w:t xml:space="preserve">        default: https://example.com</w:t>
      </w:r>
    </w:p>
    <w:p w14:paraId="24F11037" w14:textId="77777777" w:rsidR="005B0788" w:rsidRDefault="00000000">
      <w:pPr>
        <w:pStyle w:val="PL"/>
        <w:rPr>
          <w:lang w:val="en-US" w:eastAsia="zh-CN"/>
        </w:rPr>
      </w:pPr>
      <w:r>
        <w:rPr>
          <w:lang w:eastAsia="zh-CN"/>
        </w:rPr>
        <w:t xml:space="preserve">        description: </w:t>
      </w:r>
      <w:proofErr w:type="spellStart"/>
      <w:r>
        <w:rPr>
          <w:lang w:eastAsia="zh-CN"/>
        </w:rPr>
        <w:t>apiRoot</w:t>
      </w:r>
      <w:proofErr w:type="spellEnd"/>
      <w:r>
        <w:rPr>
          <w:lang w:eastAsia="zh-CN"/>
        </w:rPr>
        <w:t xml:space="preserve"> as defined in clause </w:t>
      </w:r>
      <w:r>
        <w:rPr>
          <w:rFonts w:hint="eastAsia"/>
          <w:lang w:val="en-US" w:eastAsia="zh-CN"/>
        </w:rPr>
        <w:t>5.2.</w:t>
      </w:r>
      <w:r>
        <w:rPr>
          <w:lang w:eastAsia="zh-CN"/>
        </w:rPr>
        <w:t>4 of 3GPP TS 29.</w:t>
      </w:r>
      <w:r>
        <w:rPr>
          <w:rFonts w:hint="eastAsia"/>
          <w:lang w:val="en-US" w:eastAsia="zh-CN"/>
        </w:rPr>
        <w:t>122</w:t>
      </w:r>
    </w:p>
    <w:p w14:paraId="4F07E3FF" w14:textId="77777777" w:rsidR="005B0788" w:rsidRDefault="005B0788">
      <w:pPr>
        <w:pStyle w:val="PL"/>
        <w:rPr>
          <w:lang w:eastAsia="zh-CN"/>
        </w:rPr>
      </w:pPr>
    </w:p>
    <w:p w14:paraId="7CC29B8E" w14:textId="77777777" w:rsidR="005B0788" w:rsidRDefault="00000000">
      <w:pPr>
        <w:pStyle w:val="PL"/>
        <w:rPr>
          <w:lang w:eastAsia="zh-CN"/>
        </w:rPr>
      </w:pPr>
      <w:r>
        <w:rPr>
          <w:lang w:eastAsia="zh-CN"/>
        </w:rPr>
        <w:t>security:</w:t>
      </w:r>
    </w:p>
    <w:p w14:paraId="50D68255" w14:textId="77777777" w:rsidR="005B0788" w:rsidRDefault="00000000">
      <w:pPr>
        <w:pStyle w:val="PL"/>
        <w:rPr>
          <w:lang w:eastAsia="zh-CN"/>
        </w:rPr>
      </w:pPr>
      <w:r>
        <w:rPr>
          <w:lang w:eastAsia="zh-CN"/>
        </w:rPr>
        <w:t xml:space="preserve">  - {}</w:t>
      </w:r>
    </w:p>
    <w:p w14:paraId="5052D883"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1548E712" w14:textId="77777777" w:rsidR="005B0788" w:rsidRDefault="005B0788">
      <w:pPr>
        <w:pStyle w:val="PL"/>
        <w:rPr>
          <w:lang w:eastAsia="zh-CN"/>
        </w:rPr>
      </w:pPr>
    </w:p>
    <w:p w14:paraId="28D549F9" w14:textId="77777777" w:rsidR="005B0788" w:rsidRDefault="005B0788">
      <w:pPr>
        <w:pStyle w:val="PL"/>
        <w:rPr>
          <w:lang w:eastAsia="zh-CN"/>
        </w:rPr>
      </w:pPr>
    </w:p>
    <w:p w14:paraId="1983A449" w14:textId="77777777" w:rsidR="005B0788" w:rsidRDefault="00000000">
      <w:pPr>
        <w:pStyle w:val="PL"/>
        <w:rPr>
          <w:lang w:eastAsia="zh-CN"/>
        </w:rPr>
      </w:pPr>
      <w:r>
        <w:rPr>
          <w:lang w:eastAsia="zh-CN"/>
        </w:rPr>
        <w:t>paths:</w:t>
      </w:r>
    </w:p>
    <w:p w14:paraId="6A423B4A" w14:textId="77777777" w:rsidR="005B0788" w:rsidRDefault="00000000">
      <w:pPr>
        <w:pStyle w:val="PL"/>
        <w:rPr>
          <w:lang w:eastAsia="zh-CN"/>
        </w:rPr>
      </w:pPr>
      <w:r>
        <w:rPr>
          <w:lang w:eastAsia="zh-CN"/>
        </w:rPr>
        <w:t xml:space="preserve">  /deliver-as-message:</w:t>
      </w:r>
    </w:p>
    <w:p w14:paraId="09E97D9F" w14:textId="77777777" w:rsidR="005B0788" w:rsidRDefault="00000000">
      <w:pPr>
        <w:pStyle w:val="PL"/>
        <w:rPr>
          <w:lang w:eastAsia="zh-CN"/>
        </w:rPr>
      </w:pPr>
      <w:r>
        <w:rPr>
          <w:lang w:eastAsia="zh-CN"/>
        </w:rPr>
        <w:t xml:space="preserve">    post:</w:t>
      </w:r>
    </w:p>
    <w:p w14:paraId="5D84FA47" w14:textId="77777777" w:rsidR="005B0788" w:rsidRDefault="00000000">
      <w:pPr>
        <w:pStyle w:val="PL"/>
        <w:rPr>
          <w:lang w:eastAsia="zh-CN"/>
        </w:rPr>
      </w:pPr>
      <w:r>
        <w:rPr>
          <w:lang w:eastAsia="zh-CN"/>
        </w:rPr>
        <w:t xml:space="preserve">      summary: AS deliver message to MSGin5G Server</w:t>
      </w:r>
    </w:p>
    <w:p w14:paraId="51825480" w14:textId="77777777" w:rsidR="005B0788" w:rsidRDefault="00000000">
      <w:pPr>
        <w:pStyle w:val="PL"/>
        <w:rPr>
          <w:lang w:eastAsia="zh-CN"/>
        </w:rPr>
      </w:pPr>
      <w:r>
        <w:rPr>
          <w:lang w:eastAsia="zh-CN"/>
        </w:rPr>
        <w:t xml:space="preserve">      tags:</w:t>
      </w:r>
    </w:p>
    <w:p w14:paraId="0FF0A31F" w14:textId="77777777" w:rsidR="005B0788" w:rsidRDefault="00000000">
      <w:pPr>
        <w:pStyle w:val="PL"/>
        <w:rPr>
          <w:lang w:eastAsia="zh-CN"/>
        </w:rPr>
      </w:pPr>
      <w:r>
        <w:rPr>
          <w:lang w:eastAsia="zh-CN"/>
        </w:rPr>
        <w:t xml:space="preserve">        - AS Message delivery</w:t>
      </w:r>
    </w:p>
    <w:p w14:paraId="1DAE8FF7"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4CD5B6F2" w14:textId="77777777" w:rsidR="005B0788" w:rsidRDefault="00000000">
      <w:pPr>
        <w:pStyle w:val="PL"/>
        <w:rPr>
          <w:lang w:eastAsia="zh-CN"/>
        </w:rPr>
      </w:pPr>
      <w:r>
        <w:rPr>
          <w:lang w:eastAsia="zh-CN"/>
        </w:rPr>
        <w:t xml:space="preserve">        required: true</w:t>
      </w:r>
    </w:p>
    <w:p w14:paraId="3DD82EF1" w14:textId="77777777" w:rsidR="005B0788" w:rsidRDefault="00000000">
      <w:pPr>
        <w:pStyle w:val="PL"/>
        <w:rPr>
          <w:lang w:eastAsia="zh-CN"/>
        </w:rPr>
      </w:pPr>
      <w:r>
        <w:rPr>
          <w:lang w:eastAsia="zh-CN"/>
        </w:rPr>
        <w:t xml:space="preserve">        content:</w:t>
      </w:r>
    </w:p>
    <w:p w14:paraId="298DA2E7"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39AF391B" w14:textId="77777777" w:rsidR="005B0788" w:rsidRDefault="00000000">
      <w:pPr>
        <w:pStyle w:val="PL"/>
        <w:rPr>
          <w:lang w:eastAsia="zh-CN"/>
        </w:rPr>
      </w:pPr>
      <w:r>
        <w:rPr>
          <w:lang w:eastAsia="zh-CN"/>
        </w:rPr>
        <w:t xml:space="preserve">            schema:</w:t>
      </w:r>
    </w:p>
    <w:p w14:paraId="122E9BB3" w14:textId="77777777" w:rsidR="005B0788" w:rsidRDefault="00000000">
      <w:pPr>
        <w:pStyle w:val="PL"/>
        <w:rPr>
          <w:lang w:eastAsia="zh-CN"/>
        </w:rPr>
      </w:pPr>
      <w:r>
        <w:rPr>
          <w:lang w:eastAsia="zh-CN"/>
        </w:rPr>
        <w:t xml:space="preserve">              $ref: '#/components/schemas/</w:t>
      </w:r>
      <w:proofErr w:type="spellStart"/>
      <w:r>
        <w:rPr>
          <w:lang w:eastAsia="zh-CN"/>
        </w:rPr>
        <w:t>ASMessageDelivery</w:t>
      </w:r>
      <w:proofErr w:type="spellEnd"/>
      <w:r>
        <w:rPr>
          <w:lang w:eastAsia="zh-CN"/>
        </w:rPr>
        <w:t>'</w:t>
      </w:r>
    </w:p>
    <w:p w14:paraId="2117E22B" w14:textId="77777777" w:rsidR="005B0788" w:rsidRDefault="00000000">
      <w:pPr>
        <w:pStyle w:val="PL"/>
        <w:rPr>
          <w:lang w:eastAsia="zh-CN"/>
        </w:rPr>
      </w:pPr>
      <w:r>
        <w:rPr>
          <w:lang w:eastAsia="zh-CN"/>
        </w:rPr>
        <w:t xml:space="preserve">      responses:</w:t>
      </w:r>
    </w:p>
    <w:p w14:paraId="2C4C51AE" w14:textId="77777777" w:rsidR="005B0788" w:rsidRDefault="00000000">
      <w:pPr>
        <w:pStyle w:val="PL"/>
        <w:rPr>
          <w:lang w:eastAsia="zh-CN"/>
        </w:rPr>
      </w:pPr>
      <w:r>
        <w:rPr>
          <w:lang w:eastAsia="zh-CN"/>
        </w:rPr>
        <w:t xml:space="preserve">        '200':</w:t>
      </w:r>
    </w:p>
    <w:p w14:paraId="06E653AF" w14:textId="77777777" w:rsidR="005B0788" w:rsidRDefault="00000000">
      <w:pPr>
        <w:pStyle w:val="PL"/>
        <w:rPr>
          <w:lang w:eastAsia="zh-CN"/>
        </w:rPr>
      </w:pPr>
      <w:r>
        <w:rPr>
          <w:lang w:eastAsia="zh-CN"/>
        </w:rPr>
        <w:t xml:space="preserve">          description: OK, AS Message delivery successful</w:t>
      </w:r>
    </w:p>
    <w:p w14:paraId="4D252163" w14:textId="77777777" w:rsidR="005B0788" w:rsidRDefault="00000000">
      <w:pPr>
        <w:pStyle w:val="PL"/>
        <w:rPr>
          <w:lang w:eastAsia="zh-CN"/>
        </w:rPr>
      </w:pPr>
      <w:r>
        <w:rPr>
          <w:lang w:eastAsia="zh-CN"/>
        </w:rPr>
        <w:t xml:space="preserve">          content:</w:t>
      </w:r>
    </w:p>
    <w:p w14:paraId="247EB160"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2B67849F" w14:textId="77777777" w:rsidR="005B0788" w:rsidRDefault="00000000">
      <w:pPr>
        <w:pStyle w:val="PL"/>
        <w:rPr>
          <w:lang w:eastAsia="zh-CN"/>
        </w:rPr>
      </w:pPr>
      <w:r>
        <w:rPr>
          <w:lang w:eastAsia="zh-CN"/>
        </w:rPr>
        <w:t xml:space="preserve">              schema:</w:t>
      </w:r>
    </w:p>
    <w:p w14:paraId="3D578BF2" w14:textId="77777777" w:rsidR="005B0788" w:rsidRDefault="00000000">
      <w:pPr>
        <w:pStyle w:val="PL"/>
        <w:rPr>
          <w:lang w:eastAsia="zh-CN"/>
        </w:rPr>
      </w:pPr>
      <w:r>
        <w:rPr>
          <w:lang w:eastAsia="zh-CN"/>
        </w:rPr>
        <w:t xml:space="preserve">                $ref: '#/components/schemas/</w:t>
      </w:r>
      <w:proofErr w:type="spellStart"/>
      <w:r>
        <w:rPr>
          <w:lang w:eastAsia="zh-CN"/>
        </w:rPr>
        <w:t>MessageDeliveryAck</w:t>
      </w:r>
      <w:proofErr w:type="spellEnd"/>
      <w:r>
        <w:rPr>
          <w:lang w:eastAsia="zh-CN"/>
        </w:rPr>
        <w:t>'</w:t>
      </w:r>
    </w:p>
    <w:p w14:paraId="62A0A7FE" w14:textId="77777777" w:rsidR="005B0788" w:rsidRDefault="00000000">
      <w:pPr>
        <w:pStyle w:val="PL"/>
        <w:rPr>
          <w:lang w:eastAsia="zh-CN"/>
        </w:rPr>
      </w:pPr>
      <w:r>
        <w:rPr>
          <w:lang w:eastAsia="zh-CN"/>
        </w:rPr>
        <w:t xml:space="preserve">        '400':</w:t>
      </w:r>
    </w:p>
    <w:p w14:paraId="48599663" w14:textId="77777777" w:rsidR="005B0788" w:rsidRDefault="00000000">
      <w:pPr>
        <w:pStyle w:val="PL"/>
        <w:rPr>
          <w:lang w:eastAsia="zh-CN"/>
        </w:rPr>
      </w:pPr>
      <w:r>
        <w:rPr>
          <w:lang w:eastAsia="zh-CN"/>
        </w:rPr>
        <w:t xml:space="preserve">          $ref: 'TS29</w:t>
      </w:r>
      <w:r>
        <w:rPr>
          <w:rFonts w:hint="eastAsia"/>
          <w:lang w:val="en-US" w:eastAsia="zh-CN"/>
        </w:rPr>
        <w:t>122</w:t>
      </w:r>
      <w:r>
        <w:rPr>
          <w:lang w:eastAsia="zh-CN"/>
        </w:rPr>
        <w:t>_</w:t>
      </w:r>
      <w:proofErr w:type="spellStart"/>
      <w:r>
        <w:rPr>
          <w:lang w:eastAsia="zh-CN"/>
        </w:rPr>
        <w:t>CommonData.yaml</w:t>
      </w:r>
      <w:proofErr w:type="spellEnd"/>
      <w:r>
        <w:rPr>
          <w:lang w:eastAsia="zh-CN"/>
        </w:rPr>
        <w:t>#/components/responses/400'</w:t>
      </w:r>
    </w:p>
    <w:p w14:paraId="2FEB2902" w14:textId="77777777" w:rsidR="005B0788" w:rsidRDefault="00000000">
      <w:pPr>
        <w:pStyle w:val="PL"/>
        <w:rPr>
          <w:lang w:eastAsia="zh-CN"/>
        </w:rPr>
      </w:pPr>
      <w:r>
        <w:rPr>
          <w:lang w:eastAsia="zh-CN"/>
        </w:rPr>
        <w:t xml:space="preserve">        '401':</w:t>
      </w:r>
    </w:p>
    <w:p w14:paraId="6B9111C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764209D" w14:textId="77777777" w:rsidR="005B0788" w:rsidRDefault="00000000">
      <w:pPr>
        <w:pStyle w:val="PL"/>
        <w:rPr>
          <w:lang w:eastAsia="zh-CN"/>
        </w:rPr>
      </w:pPr>
      <w:r>
        <w:rPr>
          <w:lang w:eastAsia="zh-CN"/>
        </w:rPr>
        <w:t xml:space="preserve">        '403':</w:t>
      </w:r>
    </w:p>
    <w:p w14:paraId="174403B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74F9E22" w14:textId="77777777" w:rsidR="005B0788" w:rsidRDefault="00000000">
      <w:pPr>
        <w:pStyle w:val="PL"/>
        <w:rPr>
          <w:lang w:eastAsia="zh-CN"/>
        </w:rPr>
      </w:pPr>
      <w:r>
        <w:rPr>
          <w:lang w:eastAsia="zh-CN"/>
        </w:rPr>
        <w:t xml:space="preserve">        '404':</w:t>
      </w:r>
    </w:p>
    <w:p w14:paraId="3472549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2427AF" w14:textId="77777777" w:rsidR="005B0788" w:rsidRDefault="00000000">
      <w:pPr>
        <w:pStyle w:val="PL"/>
        <w:rPr>
          <w:lang w:eastAsia="zh-CN"/>
        </w:rPr>
      </w:pPr>
      <w:r>
        <w:rPr>
          <w:lang w:eastAsia="zh-CN"/>
        </w:rPr>
        <w:t xml:space="preserve">        '411':</w:t>
      </w:r>
    </w:p>
    <w:p w14:paraId="03131D9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0F6332D4" w14:textId="77777777" w:rsidR="005B0788" w:rsidRDefault="00000000">
      <w:pPr>
        <w:pStyle w:val="PL"/>
        <w:rPr>
          <w:lang w:eastAsia="zh-CN"/>
        </w:rPr>
      </w:pPr>
      <w:r>
        <w:rPr>
          <w:lang w:eastAsia="zh-CN"/>
        </w:rPr>
        <w:t xml:space="preserve">        '413':</w:t>
      </w:r>
    </w:p>
    <w:p w14:paraId="6BA1A3F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31D21DD" w14:textId="77777777" w:rsidR="005B0788" w:rsidRDefault="00000000">
      <w:pPr>
        <w:pStyle w:val="PL"/>
        <w:rPr>
          <w:lang w:eastAsia="zh-CN"/>
        </w:rPr>
      </w:pPr>
      <w:r>
        <w:rPr>
          <w:lang w:eastAsia="zh-CN"/>
        </w:rPr>
        <w:t xml:space="preserve">        '415':</w:t>
      </w:r>
    </w:p>
    <w:p w14:paraId="7FA8E5F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D8BF86D" w14:textId="77777777" w:rsidR="005B0788" w:rsidRDefault="00000000">
      <w:pPr>
        <w:pStyle w:val="PL"/>
        <w:rPr>
          <w:lang w:eastAsia="zh-CN"/>
        </w:rPr>
      </w:pPr>
      <w:r>
        <w:rPr>
          <w:lang w:eastAsia="zh-CN"/>
        </w:rPr>
        <w:t xml:space="preserve">        '429':</w:t>
      </w:r>
    </w:p>
    <w:p w14:paraId="4DC6151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323BC44" w14:textId="77777777" w:rsidR="005B0788" w:rsidRDefault="00000000">
      <w:pPr>
        <w:pStyle w:val="PL"/>
        <w:rPr>
          <w:lang w:eastAsia="zh-CN"/>
        </w:rPr>
      </w:pPr>
      <w:r>
        <w:rPr>
          <w:lang w:eastAsia="zh-CN"/>
        </w:rPr>
        <w:t xml:space="preserve">        '500':</w:t>
      </w:r>
    </w:p>
    <w:p w14:paraId="4CFA5D4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BD99887" w14:textId="77777777" w:rsidR="005B0788" w:rsidRDefault="00000000">
      <w:pPr>
        <w:pStyle w:val="PL"/>
        <w:rPr>
          <w:lang w:eastAsia="zh-CN"/>
        </w:rPr>
      </w:pPr>
      <w:r>
        <w:rPr>
          <w:lang w:eastAsia="zh-CN"/>
        </w:rPr>
        <w:t xml:space="preserve">        '503':</w:t>
      </w:r>
    </w:p>
    <w:p w14:paraId="25BD592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C12B690" w14:textId="77777777" w:rsidR="005B0788" w:rsidRDefault="00000000">
      <w:pPr>
        <w:pStyle w:val="PL"/>
        <w:rPr>
          <w:lang w:eastAsia="zh-CN"/>
        </w:rPr>
      </w:pPr>
      <w:r>
        <w:rPr>
          <w:lang w:eastAsia="zh-CN"/>
        </w:rPr>
        <w:t xml:space="preserve">        default:</w:t>
      </w:r>
    </w:p>
    <w:p w14:paraId="24F29A6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A19AD59" w14:textId="77777777" w:rsidR="005B0788" w:rsidRDefault="005B0788">
      <w:pPr>
        <w:pStyle w:val="PL"/>
        <w:rPr>
          <w:lang w:eastAsia="zh-CN"/>
        </w:rPr>
      </w:pPr>
    </w:p>
    <w:p w14:paraId="161BD998" w14:textId="77777777" w:rsidR="005B0788" w:rsidRDefault="00000000">
      <w:pPr>
        <w:pStyle w:val="PL"/>
        <w:rPr>
          <w:lang w:eastAsia="zh-CN"/>
        </w:rPr>
      </w:pPr>
      <w:r>
        <w:rPr>
          <w:lang w:eastAsia="zh-CN"/>
        </w:rPr>
        <w:t xml:space="preserve">  /deliver-</w:t>
      </w:r>
      <w:proofErr w:type="spellStart"/>
      <w:r>
        <w:rPr>
          <w:lang w:eastAsia="zh-CN"/>
        </w:rPr>
        <w:t>ue</w:t>
      </w:r>
      <w:proofErr w:type="spellEnd"/>
      <w:r>
        <w:rPr>
          <w:lang w:eastAsia="zh-CN"/>
        </w:rPr>
        <w:t>-message:</w:t>
      </w:r>
    </w:p>
    <w:p w14:paraId="457760C7" w14:textId="77777777" w:rsidR="005B0788" w:rsidRDefault="00000000">
      <w:pPr>
        <w:pStyle w:val="PL"/>
        <w:rPr>
          <w:lang w:eastAsia="zh-CN"/>
        </w:rPr>
      </w:pPr>
      <w:r>
        <w:rPr>
          <w:lang w:eastAsia="zh-CN"/>
        </w:rPr>
        <w:t xml:space="preserve">    post:</w:t>
      </w:r>
    </w:p>
    <w:p w14:paraId="0FC893DA" w14:textId="77777777" w:rsidR="005B0788" w:rsidRDefault="00000000">
      <w:pPr>
        <w:pStyle w:val="PL"/>
        <w:rPr>
          <w:lang w:eastAsia="zh-CN"/>
        </w:rPr>
      </w:pPr>
      <w:r>
        <w:rPr>
          <w:lang w:eastAsia="zh-CN"/>
        </w:rPr>
        <w:t xml:space="preserve">      summary: UE deliver message to MSGin5G Server</w:t>
      </w:r>
    </w:p>
    <w:p w14:paraId="1CDCD8B5" w14:textId="77777777" w:rsidR="005B0788" w:rsidRDefault="00000000">
      <w:pPr>
        <w:pStyle w:val="PL"/>
        <w:rPr>
          <w:lang w:eastAsia="zh-CN"/>
        </w:rPr>
      </w:pPr>
      <w:r>
        <w:rPr>
          <w:lang w:eastAsia="zh-CN"/>
        </w:rPr>
        <w:t xml:space="preserve">      tags:</w:t>
      </w:r>
    </w:p>
    <w:p w14:paraId="5F72484E" w14:textId="77777777" w:rsidR="005B0788" w:rsidRDefault="00000000">
      <w:pPr>
        <w:pStyle w:val="PL"/>
        <w:rPr>
          <w:lang w:eastAsia="zh-CN"/>
        </w:rPr>
      </w:pPr>
      <w:r>
        <w:rPr>
          <w:lang w:eastAsia="zh-CN"/>
        </w:rPr>
        <w:t xml:space="preserve">        - UE Message delivery</w:t>
      </w:r>
    </w:p>
    <w:p w14:paraId="3E4CCD26"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23670B77" w14:textId="77777777" w:rsidR="005B0788" w:rsidRDefault="00000000">
      <w:pPr>
        <w:pStyle w:val="PL"/>
        <w:rPr>
          <w:lang w:eastAsia="zh-CN"/>
        </w:rPr>
      </w:pPr>
      <w:r>
        <w:rPr>
          <w:lang w:eastAsia="zh-CN"/>
        </w:rPr>
        <w:t xml:space="preserve">        required: true</w:t>
      </w:r>
    </w:p>
    <w:p w14:paraId="432F93D8" w14:textId="77777777" w:rsidR="005B0788" w:rsidRDefault="00000000">
      <w:pPr>
        <w:pStyle w:val="PL"/>
        <w:rPr>
          <w:lang w:eastAsia="zh-CN"/>
        </w:rPr>
      </w:pPr>
      <w:r>
        <w:rPr>
          <w:lang w:eastAsia="zh-CN"/>
        </w:rPr>
        <w:t xml:space="preserve">        content:</w:t>
      </w:r>
    </w:p>
    <w:p w14:paraId="1347A77A"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3EF0BD46" w14:textId="77777777" w:rsidR="005B0788" w:rsidRDefault="00000000">
      <w:pPr>
        <w:pStyle w:val="PL"/>
        <w:rPr>
          <w:lang w:eastAsia="zh-CN"/>
        </w:rPr>
      </w:pPr>
      <w:r>
        <w:rPr>
          <w:lang w:eastAsia="zh-CN"/>
        </w:rPr>
        <w:t xml:space="preserve">            schema:</w:t>
      </w:r>
    </w:p>
    <w:p w14:paraId="349A0AFC" w14:textId="77777777" w:rsidR="005B0788" w:rsidRDefault="00000000">
      <w:pPr>
        <w:pStyle w:val="PL"/>
        <w:rPr>
          <w:lang w:eastAsia="zh-CN"/>
        </w:rPr>
      </w:pPr>
      <w:r>
        <w:rPr>
          <w:lang w:eastAsia="zh-CN"/>
        </w:rPr>
        <w:t xml:space="preserve">              $ref: '#/components/schemas/</w:t>
      </w:r>
      <w:proofErr w:type="spellStart"/>
      <w:r>
        <w:rPr>
          <w:lang w:eastAsia="zh-CN"/>
        </w:rPr>
        <w:t>UEMessageDelivery</w:t>
      </w:r>
      <w:proofErr w:type="spellEnd"/>
      <w:r>
        <w:rPr>
          <w:lang w:eastAsia="zh-CN"/>
        </w:rPr>
        <w:t>'</w:t>
      </w:r>
    </w:p>
    <w:p w14:paraId="14A4363F" w14:textId="77777777" w:rsidR="005B0788" w:rsidRDefault="00000000">
      <w:pPr>
        <w:pStyle w:val="PL"/>
        <w:rPr>
          <w:lang w:eastAsia="zh-CN"/>
        </w:rPr>
      </w:pPr>
      <w:r>
        <w:rPr>
          <w:lang w:eastAsia="zh-CN"/>
        </w:rPr>
        <w:t xml:space="preserve">      responses:</w:t>
      </w:r>
    </w:p>
    <w:p w14:paraId="7AC1DA69" w14:textId="77777777" w:rsidR="005B0788" w:rsidRDefault="00000000">
      <w:pPr>
        <w:pStyle w:val="PL"/>
        <w:rPr>
          <w:lang w:eastAsia="zh-CN"/>
        </w:rPr>
      </w:pPr>
      <w:r>
        <w:rPr>
          <w:lang w:eastAsia="zh-CN"/>
        </w:rPr>
        <w:t xml:space="preserve">        '200':</w:t>
      </w:r>
    </w:p>
    <w:p w14:paraId="79E4F1F1" w14:textId="77777777" w:rsidR="005B0788" w:rsidRDefault="00000000">
      <w:pPr>
        <w:pStyle w:val="PL"/>
        <w:rPr>
          <w:lang w:eastAsia="zh-CN"/>
        </w:rPr>
      </w:pPr>
      <w:r>
        <w:rPr>
          <w:lang w:eastAsia="zh-CN"/>
        </w:rPr>
        <w:t xml:space="preserve">          description: OK, UE Message delivery successful</w:t>
      </w:r>
    </w:p>
    <w:p w14:paraId="5F2297DF" w14:textId="77777777" w:rsidR="005B0788" w:rsidRDefault="00000000">
      <w:pPr>
        <w:pStyle w:val="PL"/>
        <w:rPr>
          <w:lang w:eastAsia="zh-CN"/>
        </w:rPr>
      </w:pPr>
      <w:r>
        <w:rPr>
          <w:lang w:eastAsia="zh-CN"/>
        </w:rPr>
        <w:t xml:space="preserve">          content:</w:t>
      </w:r>
    </w:p>
    <w:p w14:paraId="4D292073"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3DCEBED5" w14:textId="77777777" w:rsidR="005B0788" w:rsidRDefault="00000000">
      <w:pPr>
        <w:pStyle w:val="PL"/>
        <w:rPr>
          <w:lang w:eastAsia="zh-CN"/>
        </w:rPr>
      </w:pPr>
      <w:r>
        <w:rPr>
          <w:lang w:eastAsia="zh-CN"/>
        </w:rPr>
        <w:t xml:space="preserve">              schema:</w:t>
      </w:r>
    </w:p>
    <w:p w14:paraId="3F7BD02A" w14:textId="77777777" w:rsidR="005B0788" w:rsidRDefault="00000000">
      <w:pPr>
        <w:pStyle w:val="PL"/>
        <w:rPr>
          <w:lang w:eastAsia="zh-CN"/>
        </w:rPr>
      </w:pPr>
      <w:r>
        <w:rPr>
          <w:lang w:eastAsia="zh-CN"/>
        </w:rPr>
        <w:t xml:space="preserve">                $ref: '#/components/schemas/</w:t>
      </w:r>
      <w:proofErr w:type="spellStart"/>
      <w:r>
        <w:rPr>
          <w:lang w:eastAsia="zh-CN"/>
        </w:rPr>
        <w:t>MessageDeliveryAck</w:t>
      </w:r>
      <w:proofErr w:type="spellEnd"/>
      <w:r>
        <w:rPr>
          <w:lang w:eastAsia="zh-CN"/>
        </w:rPr>
        <w:t>'</w:t>
      </w:r>
    </w:p>
    <w:p w14:paraId="0BEDAC7C" w14:textId="77777777" w:rsidR="005B0788" w:rsidRDefault="00000000">
      <w:pPr>
        <w:pStyle w:val="PL"/>
        <w:rPr>
          <w:lang w:eastAsia="zh-CN"/>
        </w:rPr>
      </w:pPr>
      <w:r>
        <w:rPr>
          <w:lang w:eastAsia="zh-CN"/>
        </w:rPr>
        <w:t xml:space="preserve">        '400':</w:t>
      </w:r>
    </w:p>
    <w:p w14:paraId="37FEC0A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330A114" w14:textId="77777777" w:rsidR="005B0788" w:rsidRDefault="00000000">
      <w:pPr>
        <w:pStyle w:val="PL"/>
        <w:rPr>
          <w:lang w:eastAsia="zh-CN"/>
        </w:rPr>
      </w:pPr>
      <w:r>
        <w:rPr>
          <w:lang w:eastAsia="zh-CN"/>
        </w:rPr>
        <w:t xml:space="preserve">        '401':</w:t>
      </w:r>
    </w:p>
    <w:p w14:paraId="3BA045C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EA177AD" w14:textId="77777777" w:rsidR="005B0788" w:rsidRDefault="00000000">
      <w:pPr>
        <w:pStyle w:val="PL"/>
        <w:rPr>
          <w:lang w:eastAsia="zh-CN"/>
        </w:rPr>
      </w:pPr>
      <w:r>
        <w:rPr>
          <w:lang w:eastAsia="zh-CN"/>
        </w:rPr>
        <w:t xml:space="preserve">        '403':</w:t>
      </w:r>
    </w:p>
    <w:p w14:paraId="6378EAE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0D8B5ED" w14:textId="77777777" w:rsidR="005B0788" w:rsidRDefault="00000000">
      <w:pPr>
        <w:pStyle w:val="PL"/>
        <w:rPr>
          <w:lang w:eastAsia="zh-CN"/>
        </w:rPr>
      </w:pPr>
      <w:r>
        <w:rPr>
          <w:lang w:eastAsia="zh-CN"/>
        </w:rPr>
        <w:t xml:space="preserve">        '404':</w:t>
      </w:r>
    </w:p>
    <w:p w14:paraId="04C8114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A4C8666" w14:textId="77777777" w:rsidR="005B0788" w:rsidRDefault="00000000">
      <w:pPr>
        <w:pStyle w:val="PL"/>
        <w:rPr>
          <w:lang w:eastAsia="zh-CN"/>
        </w:rPr>
      </w:pPr>
      <w:r>
        <w:rPr>
          <w:lang w:eastAsia="zh-CN"/>
        </w:rPr>
        <w:t xml:space="preserve">        '411':</w:t>
      </w:r>
    </w:p>
    <w:p w14:paraId="34CCBF3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DD05163" w14:textId="77777777" w:rsidR="005B0788" w:rsidRDefault="00000000">
      <w:pPr>
        <w:pStyle w:val="PL"/>
        <w:rPr>
          <w:lang w:eastAsia="zh-CN"/>
        </w:rPr>
      </w:pPr>
      <w:r>
        <w:rPr>
          <w:lang w:eastAsia="zh-CN"/>
        </w:rPr>
        <w:t xml:space="preserve">        '413':</w:t>
      </w:r>
    </w:p>
    <w:p w14:paraId="2BCF037B"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FC54838" w14:textId="77777777" w:rsidR="005B0788" w:rsidRDefault="00000000">
      <w:pPr>
        <w:pStyle w:val="PL"/>
        <w:rPr>
          <w:lang w:eastAsia="zh-CN"/>
        </w:rPr>
      </w:pPr>
      <w:r>
        <w:rPr>
          <w:lang w:eastAsia="zh-CN"/>
        </w:rPr>
        <w:t xml:space="preserve">        '415':</w:t>
      </w:r>
    </w:p>
    <w:p w14:paraId="0E70719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AC1D718" w14:textId="77777777" w:rsidR="005B0788" w:rsidRDefault="00000000">
      <w:pPr>
        <w:pStyle w:val="PL"/>
        <w:rPr>
          <w:lang w:eastAsia="zh-CN"/>
        </w:rPr>
      </w:pPr>
      <w:r>
        <w:rPr>
          <w:lang w:eastAsia="zh-CN"/>
        </w:rPr>
        <w:t xml:space="preserve">        '429':</w:t>
      </w:r>
    </w:p>
    <w:p w14:paraId="49655A2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0409157" w14:textId="77777777" w:rsidR="005B0788" w:rsidRDefault="00000000">
      <w:pPr>
        <w:pStyle w:val="PL"/>
        <w:rPr>
          <w:lang w:eastAsia="zh-CN"/>
        </w:rPr>
      </w:pPr>
      <w:r>
        <w:rPr>
          <w:lang w:eastAsia="zh-CN"/>
        </w:rPr>
        <w:t xml:space="preserve">        '500':</w:t>
      </w:r>
    </w:p>
    <w:p w14:paraId="5814842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61ECC4C" w14:textId="77777777" w:rsidR="005B0788" w:rsidRDefault="00000000">
      <w:pPr>
        <w:pStyle w:val="PL"/>
        <w:rPr>
          <w:lang w:eastAsia="zh-CN"/>
        </w:rPr>
      </w:pPr>
      <w:r>
        <w:rPr>
          <w:lang w:eastAsia="zh-CN"/>
        </w:rPr>
        <w:t xml:space="preserve">        '503':</w:t>
      </w:r>
    </w:p>
    <w:p w14:paraId="06904A5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7FBC92" w14:textId="77777777" w:rsidR="005B0788" w:rsidRDefault="00000000">
      <w:pPr>
        <w:pStyle w:val="PL"/>
        <w:rPr>
          <w:lang w:eastAsia="zh-CN"/>
        </w:rPr>
      </w:pPr>
      <w:r>
        <w:rPr>
          <w:lang w:eastAsia="zh-CN"/>
        </w:rPr>
        <w:t xml:space="preserve">        default:</w:t>
      </w:r>
    </w:p>
    <w:p w14:paraId="0772214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07289E3" w14:textId="77777777" w:rsidR="005B0788" w:rsidRDefault="005B0788">
      <w:pPr>
        <w:pStyle w:val="PL"/>
        <w:rPr>
          <w:lang w:eastAsia="zh-CN"/>
        </w:rPr>
      </w:pPr>
    </w:p>
    <w:p w14:paraId="0520AA0D" w14:textId="77777777" w:rsidR="005B0788" w:rsidRDefault="00000000">
      <w:pPr>
        <w:pStyle w:val="PL"/>
        <w:rPr>
          <w:lang w:eastAsia="zh-CN"/>
        </w:rPr>
      </w:pPr>
      <w:r>
        <w:rPr>
          <w:lang w:eastAsia="zh-CN"/>
        </w:rPr>
        <w:t xml:space="preserve">  /deliver-report:</w:t>
      </w:r>
    </w:p>
    <w:p w14:paraId="51286D5E" w14:textId="77777777" w:rsidR="005B0788" w:rsidRDefault="00000000">
      <w:pPr>
        <w:pStyle w:val="PL"/>
        <w:rPr>
          <w:lang w:eastAsia="zh-CN"/>
        </w:rPr>
      </w:pPr>
      <w:r>
        <w:rPr>
          <w:lang w:eastAsia="zh-CN"/>
        </w:rPr>
        <w:t xml:space="preserve">    post:</w:t>
      </w:r>
    </w:p>
    <w:p w14:paraId="16F89547" w14:textId="77777777" w:rsidR="005B0788" w:rsidRDefault="00000000">
      <w:pPr>
        <w:pStyle w:val="PL"/>
        <w:rPr>
          <w:lang w:eastAsia="zh-CN"/>
        </w:rPr>
      </w:pPr>
      <w:r>
        <w:rPr>
          <w:lang w:eastAsia="zh-CN"/>
        </w:rPr>
        <w:t xml:space="preserve">      summary: AS or UE deliver status report to MSGin5G Server</w:t>
      </w:r>
    </w:p>
    <w:p w14:paraId="59838E5F" w14:textId="77777777" w:rsidR="005B0788" w:rsidRDefault="00000000">
      <w:pPr>
        <w:pStyle w:val="PL"/>
        <w:rPr>
          <w:lang w:eastAsia="zh-CN"/>
        </w:rPr>
      </w:pPr>
      <w:r>
        <w:rPr>
          <w:lang w:eastAsia="zh-CN"/>
        </w:rPr>
        <w:t xml:space="preserve">      tags:</w:t>
      </w:r>
    </w:p>
    <w:p w14:paraId="26F9BA97" w14:textId="77777777" w:rsidR="005B0788" w:rsidRDefault="00000000">
      <w:pPr>
        <w:pStyle w:val="PL"/>
        <w:rPr>
          <w:lang w:eastAsia="zh-CN"/>
        </w:rPr>
      </w:pPr>
      <w:r>
        <w:rPr>
          <w:lang w:eastAsia="zh-CN"/>
        </w:rPr>
        <w:t xml:space="preserve">        - AS/UE status report delivery</w:t>
      </w:r>
    </w:p>
    <w:p w14:paraId="5577F1CB"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7583E8C3" w14:textId="77777777" w:rsidR="005B0788" w:rsidRDefault="00000000">
      <w:pPr>
        <w:pStyle w:val="PL"/>
        <w:rPr>
          <w:lang w:eastAsia="zh-CN"/>
        </w:rPr>
      </w:pPr>
      <w:r>
        <w:rPr>
          <w:lang w:eastAsia="zh-CN"/>
        </w:rPr>
        <w:t xml:space="preserve">        required: true</w:t>
      </w:r>
    </w:p>
    <w:p w14:paraId="60856FE2" w14:textId="77777777" w:rsidR="005B0788" w:rsidRDefault="00000000">
      <w:pPr>
        <w:pStyle w:val="PL"/>
        <w:rPr>
          <w:lang w:eastAsia="zh-CN"/>
        </w:rPr>
      </w:pPr>
      <w:r>
        <w:rPr>
          <w:lang w:eastAsia="zh-CN"/>
        </w:rPr>
        <w:t xml:space="preserve">        content:</w:t>
      </w:r>
    </w:p>
    <w:p w14:paraId="7A22126E"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082A044B" w14:textId="77777777" w:rsidR="005B0788" w:rsidRDefault="00000000">
      <w:pPr>
        <w:pStyle w:val="PL"/>
        <w:rPr>
          <w:lang w:eastAsia="zh-CN"/>
        </w:rPr>
      </w:pPr>
      <w:r>
        <w:rPr>
          <w:lang w:eastAsia="zh-CN"/>
        </w:rPr>
        <w:t xml:space="preserve">            schema:</w:t>
      </w:r>
    </w:p>
    <w:p w14:paraId="4EF36E50" w14:textId="77777777" w:rsidR="005B0788" w:rsidRDefault="00000000">
      <w:pPr>
        <w:pStyle w:val="PL"/>
        <w:rPr>
          <w:lang w:eastAsia="zh-CN"/>
        </w:rPr>
      </w:pPr>
      <w:r>
        <w:rPr>
          <w:lang w:eastAsia="zh-CN"/>
        </w:rPr>
        <w:t xml:space="preserve">              $ref: '#/components/schemas/</w:t>
      </w:r>
      <w:proofErr w:type="spellStart"/>
      <w:r>
        <w:rPr>
          <w:lang w:eastAsia="zh-CN"/>
        </w:rPr>
        <w:t>DeliveryStatusReport</w:t>
      </w:r>
      <w:proofErr w:type="spellEnd"/>
      <w:r>
        <w:rPr>
          <w:lang w:eastAsia="zh-CN"/>
        </w:rPr>
        <w:t>'</w:t>
      </w:r>
    </w:p>
    <w:p w14:paraId="6BDBCE53" w14:textId="77777777" w:rsidR="005B0788" w:rsidRDefault="00000000">
      <w:pPr>
        <w:pStyle w:val="PL"/>
        <w:rPr>
          <w:lang w:eastAsia="zh-CN"/>
        </w:rPr>
      </w:pPr>
      <w:r>
        <w:rPr>
          <w:lang w:eastAsia="zh-CN"/>
        </w:rPr>
        <w:t xml:space="preserve">      responses:</w:t>
      </w:r>
    </w:p>
    <w:p w14:paraId="6A872921" w14:textId="77777777" w:rsidR="005B0788" w:rsidRDefault="00000000">
      <w:pPr>
        <w:pStyle w:val="PL"/>
        <w:rPr>
          <w:lang w:eastAsia="zh-CN"/>
        </w:rPr>
      </w:pPr>
      <w:r>
        <w:rPr>
          <w:lang w:eastAsia="zh-CN"/>
        </w:rPr>
        <w:t xml:space="preserve">        '200':</w:t>
      </w:r>
    </w:p>
    <w:p w14:paraId="5E41D53E" w14:textId="77777777" w:rsidR="005B0788" w:rsidRDefault="00000000">
      <w:pPr>
        <w:pStyle w:val="PL"/>
        <w:rPr>
          <w:lang w:eastAsia="zh-CN"/>
        </w:rPr>
      </w:pPr>
      <w:r>
        <w:rPr>
          <w:lang w:eastAsia="zh-CN"/>
        </w:rPr>
        <w:t xml:space="preserve">          description: OK, status report delivery successfully</w:t>
      </w:r>
    </w:p>
    <w:p w14:paraId="1E9E87D6" w14:textId="77777777" w:rsidR="005B0788" w:rsidRDefault="00000000">
      <w:pPr>
        <w:pStyle w:val="PL"/>
        <w:rPr>
          <w:lang w:eastAsia="zh-CN"/>
        </w:rPr>
      </w:pPr>
      <w:r>
        <w:rPr>
          <w:lang w:eastAsia="zh-CN"/>
        </w:rPr>
        <w:t xml:space="preserve">          content:</w:t>
      </w:r>
    </w:p>
    <w:p w14:paraId="42CDEE30"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71379248" w14:textId="77777777" w:rsidR="005B0788" w:rsidRDefault="00000000">
      <w:pPr>
        <w:pStyle w:val="PL"/>
        <w:rPr>
          <w:lang w:eastAsia="zh-CN"/>
        </w:rPr>
      </w:pPr>
      <w:r>
        <w:rPr>
          <w:lang w:eastAsia="zh-CN"/>
        </w:rPr>
        <w:t xml:space="preserve">              schema:</w:t>
      </w:r>
    </w:p>
    <w:p w14:paraId="7BF3D51B" w14:textId="77777777" w:rsidR="005B0788" w:rsidRDefault="00000000">
      <w:pPr>
        <w:pStyle w:val="PL"/>
        <w:rPr>
          <w:lang w:eastAsia="zh-CN"/>
        </w:rPr>
      </w:pPr>
      <w:r>
        <w:rPr>
          <w:lang w:eastAsia="zh-CN"/>
        </w:rPr>
        <w:t xml:space="preserve">                $ref: '#/components/schemas/</w:t>
      </w:r>
      <w:proofErr w:type="spellStart"/>
      <w:r>
        <w:rPr>
          <w:lang w:eastAsia="zh-CN"/>
        </w:rPr>
        <w:t>MessageDeliveryAck</w:t>
      </w:r>
      <w:proofErr w:type="spellEnd"/>
      <w:r>
        <w:rPr>
          <w:lang w:eastAsia="zh-CN"/>
        </w:rPr>
        <w:t>'</w:t>
      </w:r>
    </w:p>
    <w:p w14:paraId="54435DE0" w14:textId="77777777" w:rsidR="005B0788" w:rsidRDefault="00000000">
      <w:pPr>
        <w:pStyle w:val="PL"/>
        <w:rPr>
          <w:lang w:eastAsia="zh-CN"/>
        </w:rPr>
      </w:pPr>
      <w:r>
        <w:rPr>
          <w:lang w:eastAsia="zh-CN"/>
        </w:rPr>
        <w:t xml:space="preserve">        '400':</w:t>
      </w:r>
    </w:p>
    <w:p w14:paraId="377537F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6F0AD30" w14:textId="77777777" w:rsidR="005B0788" w:rsidRDefault="00000000">
      <w:pPr>
        <w:pStyle w:val="PL"/>
        <w:rPr>
          <w:lang w:eastAsia="zh-CN"/>
        </w:rPr>
      </w:pPr>
      <w:r>
        <w:rPr>
          <w:lang w:eastAsia="zh-CN"/>
        </w:rPr>
        <w:t xml:space="preserve">        '401':</w:t>
      </w:r>
    </w:p>
    <w:p w14:paraId="7A30D59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E7EE2D0" w14:textId="77777777" w:rsidR="005B0788" w:rsidRDefault="00000000">
      <w:pPr>
        <w:pStyle w:val="PL"/>
        <w:rPr>
          <w:lang w:eastAsia="zh-CN"/>
        </w:rPr>
      </w:pPr>
      <w:r>
        <w:rPr>
          <w:lang w:eastAsia="zh-CN"/>
        </w:rPr>
        <w:t xml:space="preserve">        '403':</w:t>
      </w:r>
    </w:p>
    <w:p w14:paraId="24D0213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5F9680FC" w14:textId="77777777" w:rsidR="005B0788" w:rsidRDefault="00000000">
      <w:pPr>
        <w:pStyle w:val="PL"/>
        <w:rPr>
          <w:lang w:eastAsia="zh-CN"/>
        </w:rPr>
      </w:pPr>
      <w:r>
        <w:rPr>
          <w:lang w:eastAsia="zh-CN"/>
        </w:rPr>
        <w:t xml:space="preserve">        '404':</w:t>
      </w:r>
    </w:p>
    <w:p w14:paraId="2BDF2D1F"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BD2D57B" w14:textId="77777777" w:rsidR="005B0788" w:rsidRDefault="00000000">
      <w:pPr>
        <w:pStyle w:val="PL"/>
        <w:rPr>
          <w:lang w:eastAsia="zh-CN"/>
        </w:rPr>
      </w:pPr>
      <w:r>
        <w:rPr>
          <w:lang w:eastAsia="zh-CN"/>
        </w:rPr>
        <w:t xml:space="preserve">        '411':</w:t>
      </w:r>
    </w:p>
    <w:p w14:paraId="525493A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1B0F11E" w14:textId="77777777" w:rsidR="005B0788" w:rsidRDefault="00000000">
      <w:pPr>
        <w:pStyle w:val="PL"/>
        <w:rPr>
          <w:lang w:eastAsia="zh-CN"/>
        </w:rPr>
      </w:pPr>
      <w:r>
        <w:rPr>
          <w:lang w:eastAsia="zh-CN"/>
        </w:rPr>
        <w:t xml:space="preserve">        '413':</w:t>
      </w:r>
    </w:p>
    <w:p w14:paraId="4C1ECD0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4ABC002" w14:textId="77777777" w:rsidR="005B0788" w:rsidRDefault="00000000">
      <w:pPr>
        <w:pStyle w:val="PL"/>
        <w:rPr>
          <w:lang w:eastAsia="zh-CN"/>
        </w:rPr>
      </w:pPr>
      <w:r>
        <w:rPr>
          <w:lang w:eastAsia="zh-CN"/>
        </w:rPr>
        <w:t xml:space="preserve">        '415':</w:t>
      </w:r>
    </w:p>
    <w:p w14:paraId="5BF1F75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CAAFD60" w14:textId="77777777" w:rsidR="005B0788" w:rsidRDefault="00000000">
      <w:pPr>
        <w:pStyle w:val="PL"/>
        <w:rPr>
          <w:lang w:eastAsia="zh-CN"/>
        </w:rPr>
      </w:pPr>
      <w:r>
        <w:rPr>
          <w:lang w:eastAsia="zh-CN"/>
        </w:rPr>
        <w:t xml:space="preserve">        '429':</w:t>
      </w:r>
    </w:p>
    <w:p w14:paraId="76C7493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65131ED" w14:textId="77777777" w:rsidR="005B0788" w:rsidRDefault="00000000">
      <w:pPr>
        <w:pStyle w:val="PL"/>
        <w:rPr>
          <w:lang w:eastAsia="zh-CN"/>
        </w:rPr>
      </w:pPr>
      <w:r>
        <w:rPr>
          <w:lang w:eastAsia="zh-CN"/>
        </w:rPr>
        <w:t xml:space="preserve">        '500':</w:t>
      </w:r>
    </w:p>
    <w:p w14:paraId="03F534A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0F2BA0B" w14:textId="77777777" w:rsidR="005B0788" w:rsidRDefault="00000000">
      <w:pPr>
        <w:pStyle w:val="PL"/>
        <w:rPr>
          <w:lang w:eastAsia="zh-CN"/>
        </w:rPr>
      </w:pPr>
      <w:r>
        <w:rPr>
          <w:lang w:eastAsia="zh-CN"/>
        </w:rPr>
        <w:t xml:space="preserve">        '503':</w:t>
      </w:r>
    </w:p>
    <w:p w14:paraId="2AD8391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4134CB9" w14:textId="77777777" w:rsidR="005B0788" w:rsidRDefault="00000000">
      <w:pPr>
        <w:pStyle w:val="PL"/>
        <w:rPr>
          <w:lang w:eastAsia="zh-CN"/>
        </w:rPr>
      </w:pPr>
      <w:r>
        <w:rPr>
          <w:lang w:eastAsia="zh-CN"/>
        </w:rPr>
        <w:t xml:space="preserve">        default:</w:t>
      </w:r>
    </w:p>
    <w:p w14:paraId="33732A7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43158EB" w14:textId="77777777" w:rsidR="005B0788" w:rsidRDefault="005B0788">
      <w:pPr>
        <w:pStyle w:val="PL"/>
        <w:rPr>
          <w:lang w:eastAsia="zh-CN"/>
        </w:rPr>
      </w:pPr>
    </w:p>
    <w:p w14:paraId="542D1DF7" w14:textId="77777777" w:rsidR="005B0788" w:rsidRDefault="005B0788">
      <w:pPr>
        <w:pStyle w:val="PL"/>
        <w:rPr>
          <w:lang w:eastAsia="zh-CN"/>
        </w:rPr>
      </w:pPr>
    </w:p>
    <w:p w14:paraId="61E36A77" w14:textId="77777777" w:rsidR="005B0788" w:rsidRDefault="00000000">
      <w:pPr>
        <w:pStyle w:val="PL"/>
        <w:rPr>
          <w:lang w:eastAsia="zh-CN"/>
        </w:rPr>
      </w:pPr>
      <w:r>
        <w:rPr>
          <w:lang w:eastAsia="zh-CN"/>
        </w:rPr>
        <w:t>components:</w:t>
      </w:r>
    </w:p>
    <w:p w14:paraId="6C7839FC" w14:textId="77777777" w:rsidR="005B0788"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5B5561D2" w14:textId="77777777" w:rsidR="005B0788" w:rsidRDefault="00000000">
      <w:pPr>
        <w:pStyle w:val="PL"/>
        <w:rPr>
          <w:lang w:eastAsia="zh-CN"/>
        </w:rPr>
      </w:pPr>
      <w:r>
        <w:rPr>
          <w:lang w:eastAsia="zh-CN"/>
        </w:rPr>
        <w:t xml:space="preserve">    oAuth2ClientCredentials:</w:t>
      </w:r>
    </w:p>
    <w:p w14:paraId="75969711" w14:textId="77777777" w:rsidR="005B0788" w:rsidRDefault="00000000">
      <w:pPr>
        <w:pStyle w:val="PL"/>
        <w:rPr>
          <w:lang w:eastAsia="zh-CN"/>
        </w:rPr>
      </w:pPr>
      <w:r>
        <w:rPr>
          <w:lang w:eastAsia="zh-CN"/>
        </w:rPr>
        <w:t xml:space="preserve">      type: oauth2</w:t>
      </w:r>
    </w:p>
    <w:p w14:paraId="2D2E68F4" w14:textId="77777777" w:rsidR="005B0788" w:rsidRDefault="00000000">
      <w:pPr>
        <w:pStyle w:val="PL"/>
        <w:rPr>
          <w:lang w:eastAsia="zh-CN"/>
        </w:rPr>
      </w:pPr>
      <w:r>
        <w:rPr>
          <w:lang w:eastAsia="zh-CN"/>
        </w:rPr>
        <w:t xml:space="preserve">      flows:</w:t>
      </w:r>
    </w:p>
    <w:p w14:paraId="687D2331" w14:textId="77777777" w:rsidR="005B0788"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23BC04BD" w14:textId="77777777" w:rsidR="005B0788"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rFonts w:hint="eastAsia"/>
          <w:lang w:eastAsia="zh-CN"/>
        </w:rPr>
        <w:t>tokenUrl</w:t>
      </w:r>
      <w:proofErr w:type="spellEnd"/>
      <w:r>
        <w:rPr>
          <w:lang w:eastAsia="zh-CN"/>
        </w:rPr>
        <w:t>}'</w:t>
      </w:r>
    </w:p>
    <w:p w14:paraId="7F0E9CC0" w14:textId="77777777" w:rsidR="005B0788" w:rsidRDefault="00000000">
      <w:pPr>
        <w:pStyle w:val="PL"/>
        <w:rPr>
          <w:lang w:eastAsia="zh-CN"/>
        </w:rPr>
      </w:pPr>
      <w:r>
        <w:rPr>
          <w:lang w:eastAsia="zh-CN"/>
        </w:rPr>
        <w:t xml:space="preserve">          scopes:</w:t>
      </w:r>
      <w:r>
        <w:rPr>
          <w:rFonts w:eastAsia="DengXian"/>
          <w:lang w:eastAsia="zh-CN"/>
        </w:rPr>
        <w:t xml:space="preserve"> {}</w:t>
      </w:r>
    </w:p>
    <w:p w14:paraId="6EA066A3" w14:textId="77777777" w:rsidR="005B0788" w:rsidRDefault="005B0788">
      <w:pPr>
        <w:pStyle w:val="PL"/>
        <w:rPr>
          <w:lang w:eastAsia="zh-CN"/>
        </w:rPr>
      </w:pPr>
    </w:p>
    <w:p w14:paraId="1A8E62D8" w14:textId="77777777" w:rsidR="005B0788" w:rsidRDefault="005B0788">
      <w:pPr>
        <w:pStyle w:val="PL"/>
        <w:rPr>
          <w:lang w:eastAsia="zh-CN"/>
        </w:rPr>
      </w:pPr>
    </w:p>
    <w:p w14:paraId="6372B409" w14:textId="77777777" w:rsidR="005B0788" w:rsidRDefault="00000000">
      <w:pPr>
        <w:pStyle w:val="PL"/>
        <w:rPr>
          <w:lang w:eastAsia="zh-CN"/>
        </w:rPr>
      </w:pPr>
      <w:r>
        <w:rPr>
          <w:lang w:eastAsia="zh-CN"/>
        </w:rPr>
        <w:t xml:space="preserve">  schemas:</w:t>
      </w:r>
    </w:p>
    <w:p w14:paraId="4271A69E" w14:textId="77777777" w:rsidR="005B0788" w:rsidRDefault="00000000">
      <w:pPr>
        <w:pStyle w:val="PL"/>
        <w:rPr>
          <w:lang w:eastAsia="zh-CN"/>
        </w:rPr>
      </w:pPr>
      <w:r>
        <w:rPr>
          <w:lang w:eastAsia="zh-CN"/>
        </w:rPr>
        <w:t>#</w:t>
      </w:r>
    </w:p>
    <w:p w14:paraId="1D11E413" w14:textId="77777777" w:rsidR="005B0788" w:rsidRDefault="00000000">
      <w:pPr>
        <w:pStyle w:val="PL"/>
        <w:rPr>
          <w:lang w:eastAsia="zh-CN"/>
        </w:rPr>
      </w:pPr>
      <w:r>
        <w:rPr>
          <w:lang w:eastAsia="zh-CN"/>
        </w:rPr>
        <w:t># STRUCTURED DATA TYPES</w:t>
      </w:r>
    </w:p>
    <w:p w14:paraId="52677D3A" w14:textId="77777777" w:rsidR="005B0788" w:rsidRDefault="00000000">
      <w:pPr>
        <w:pStyle w:val="PL"/>
        <w:rPr>
          <w:lang w:eastAsia="zh-CN"/>
        </w:rPr>
      </w:pPr>
      <w:r>
        <w:rPr>
          <w:lang w:eastAsia="zh-CN"/>
        </w:rPr>
        <w:t>#</w:t>
      </w:r>
    </w:p>
    <w:p w14:paraId="673BE91E" w14:textId="77777777" w:rsidR="005B0788" w:rsidRDefault="00000000">
      <w:pPr>
        <w:pStyle w:val="PL"/>
        <w:rPr>
          <w:lang w:eastAsia="zh-CN"/>
        </w:rPr>
      </w:pPr>
      <w:r>
        <w:rPr>
          <w:lang w:eastAsia="zh-CN"/>
        </w:rPr>
        <w:t xml:space="preserve">    </w:t>
      </w:r>
      <w:proofErr w:type="spellStart"/>
      <w:r>
        <w:rPr>
          <w:lang w:eastAsia="zh-CN"/>
        </w:rPr>
        <w:t>ASMessageDelivery</w:t>
      </w:r>
      <w:proofErr w:type="spellEnd"/>
      <w:r>
        <w:rPr>
          <w:lang w:eastAsia="zh-CN"/>
        </w:rPr>
        <w:t>:</w:t>
      </w:r>
    </w:p>
    <w:p w14:paraId="006B15F2" w14:textId="77777777" w:rsidR="005B0788" w:rsidRDefault="00000000">
      <w:pPr>
        <w:pStyle w:val="PL"/>
        <w:rPr>
          <w:lang w:eastAsia="zh-CN"/>
        </w:rPr>
      </w:pPr>
      <w:r>
        <w:rPr>
          <w:lang w:eastAsia="zh-CN"/>
        </w:rPr>
        <w:t xml:space="preserve">      description: Contains the AS message delivery data</w:t>
      </w:r>
    </w:p>
    <w:p w14:paraId="27358390" w14:textId="77777777" w:rsidR="005B0788" w:rsidRDefault="00000000">
      <w:pPr>
        <w:pStyle w:val="PL"/>
        <w:rPr>
          <w:lang w:eastAsia="zh-CN"/>
        </w:rPr>
      </w:pPr>
      <w:r>
        <w:rPr>
          <w:lang w:eastAsia="zh-CN"/>
        </w:rPr>
        <w:t xml:space="preserve">      type: object</w:t>
      </w:r>
    </w:p>
    <w:p w14:paraId="4B04E9F4" w14:textId="77777777" w:rsidR="005B0788" w:rsidRDefault="00000000">
      <w:pPr>
        <w:pStyle w:val="PL"/>
        <w:rPr>
          <w:lang w:eastAsia="zh-CN"/>
        </w:rPr>
      </w:pPr>
      <w:r>
        <w:rPr>
          <w:lang w:eastAsia="zh-CN"/>
        </w:rPr>
        <w:t xml:space="preserve">      required:</w:t>
      </w:r>
    </w:p>
    <w:p w14:paraId="1690154A" w14:textId="77777777" w:rsidR="005B0788" w:rsidRDefault="00000000">
      <w:pPr>
        <w:pStyle w:val="PL"/>
        <w:rPr>
          <w:lang w:eastAsia="zh-CN"/>
        </w:rPr>
      </w:pPr>
      <w:r>
        <w:rPr>
          <w:lang w:eastAsia="zh-CN"/>
        </w:rPr>
        <w:t xml:space="preserve">        - </w:t>
      </w:r>
      <w:proofErr w:type="spellStart"/>
      <w:r>
        <w:rPr>
          <w:lang w:eastAsia="zh-CN"/>
        </w:rPr>
        <w:t>oriAddr</w:t>
      </w:r>
      <w:proofErr w:type="spellEnd"/>
    </w:p>
    <w:p w14:paraId="308D795F" w14:textId="77777777" w:rsidR="005B0788" w:rsidRDefault="00000000">
      <w:pPr>
        <w:pStyle w:val="PL"/>
        <w:rPr>
          <w:lang w:eastAsia="zh-CN"/>
        </w:rPr>
      </w:pPr>
      <w:r>
        <w:rPr>
          <w:lang w:eastAsia="zh-CN"/>
        </w:rPr>
        <w:t xml:space="preserve">        - </w:t>
      </w:r>
      <w:proofErr w:type="spellStart"/>
      <w:r>
        <w:rPr>
          <w:lang w:eastAsia="zh-CN"/>
        </w:rPr>
        <w:t>destAddr</w:t>
      </w:r>
      <w:proofErr w:type="spellEnd"/>
    </w:p>
    <w:p w14:paraId="3E7601E9" w14:textId="77777777" w:rsidR="005B0788" w:rsidRDefault="00000000">
      <w:pPr>
        <w:pStyle w:val="PL"/>
        <w:rPr>
          <w:lang w:eastAsia="zh-CN"/>
        </w:rPr>
      </w:pPr>
      <w:r>
        <w:rPr>
          <w:lang w:eastAsia="zh-CN"/>
        </w:rPr>
        <w:t xml:space="preserve">        - </w:t>
      </w:r>
      <w:proofErr w:type="spellStart"/>
      <w:r>
        <w:rPr>
          <w:lang w:eastAsia="zh-CN"/>
        </w:rPr>
        <w:t>msgId</w:t>
      </w:r>
      <w:proofErr w:type="spellEnd"/>
    </w:p>
    <w:p w14:paraId="50341DA9" w14:textId="77777777" w:rsidR="005B0788" w:rsidRDefault="00000000">
      <w:pPr>
        <w:pStyle w:val="PL"/>
        <w:rPr>
          <w:lang w:eastAsia="zh-CN"/>
        </w:rPr>
      </w:pPr>
      <w:r>
        <w:rPr>
          <w:lang w:eastAsia="zh-CN"/>
        </w:rPr>
        <w:t xml:space="preserve">        - </w:t>
      </w:r>
      <w:proofErr w:type="spellStart"/>
      <w:r>
        <w:rPr>
          <w:lang w:eastAsia="zh-CN"/>
        </w:rPr>
        <w:t>stoAndFwInd</w:t>
      </w:r>
      <w:proofErr w:type="spellEnd"/>
    </w:p>
    <w:p w14:paraId="7A62CA50" w14:textId="77777777" w:rsidR="005B0788" w:rsidRDefault="00000000">
      <w:pPr>
        <w:pStyle w:val="PL"/>
        <w:rPr>
          <w:lang w:eastAsia="zh-CN"/>
        </w:rPr>
      </w:pPr>
      <w:r>
        <w:rPr>
          <w:lang w:eastAsia="zh-CN"/>
        </w:rPr>
        <w:t xml:space="preserve">      properties:</w:t>
      </w:r>
    </w:p>
    <w:p w14:paraId="3AF84ACF" w14:textId="77777777" w:rsidR="005B0788"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625AC8D4" w14:textId="77777777" w:rsidR="005B0788" w:rsidRDefault="00000000">
      <w:pPr>
        <w:pStyle w:val="PL"/>
        <w:rPr>
          <w:lang w:eastAsia="zh-CN"/>
        </w:rPr>
      </w:pPr>
      <w:r>
        <w:rPr>
          <w:lang w:eastAsia="zh-CN"/>
        </w:rPr>
        <w:t xml:space="preserve">          $ref: 'TS29538_MSGG_L3GDelivery.yaml#/components/schemas/Address'</w:t>
      </w:r>
    </w:p>
    <w:p w14:paraId="4FD760DB" w14:textId="77777777" w:rsidR="005B0788"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14AB845B" w14:textId="77777777" w:rsidR="005B0788" w:rsidRDefault="00000000">
      <w:pPr>
        <w:pStyle w:val="PL"/>
        <w:rPr>
          <w:lang w:eastAsia="zh-CN"/>
        </w:rPr>
      </w:pPr>
      <w:r>
        <w:rPr>
          <w:lang w:eastAsia="zh-CN"/>
        </w:rPr>
        <w:t xml:space="preserve">          $ref: 'TS29538_MSGG_L3GDelivery.yaml#/components/schemas/Address'</w:t>
      </w:r>
    </w:p>
    <w:p w14:paraId="130165E3" w14:textId="77777777" w:rsidR="005B0788"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37AE6C3D" w14:textId="77777777" w:rsidR="005B0788" w:rsidRDefault="00000000">
      <w:pPr>
        <w:pStyle w:val="PL"/>
        <w:rPr>
          <w:lang w:eastAsia="zh-CN"/>
        </w:rPr>
      </w:pPr>
      <w:r>
        <w:rPr>
          <w:lang w:eastAsia="zh-CN"/>
        </w:rPr>
        <w:t xml:space="preserve">          type: string</w:t>
      </w:r>
    </w:p>
    <w:p w14:paraId="397B3188" w14:textId="77777777" w:rsidR="005B0788"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46281249" w14:textId="77777777" w:rsidR="005B0788" w:rsidRDefault="00000000">
      <w:pPr>
        <w:pStyle w:val="PL"/>
        <w:rPr>
          <w:lang w:eastAsia="zh-CN"/>
        </w:rPr>
      </w:pPr>
      <w:r>
        <w:rPr>
          <w:lang w:eastAsia="zh-CN"/>
        </w:rPr>
        <w:t xml:space="preserve">          type: string</w:t>
      </w:r>
    </w:p>
    <w:p w14:paraId="0A52593C" w14:textId="77777777" w:rsidR="005B0788"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1435F6B1"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75459800" w14:textId="77777777" w:rsidR="005B0788" w:rsidRDefault="00000000">
      <w:pPr>
        <w:pStyle w:val="PL"/>
        <w:rPr>
          <w:lang w:eastAsia="zh-CN"/>
        </w:rPr>
      </w:pPr>
      <w:r>
        <w:rPr>
          <w:lang w:eastAsia="zh-CN"/>
        </w:rPr>
        <w:t xml:space="preserve">        payload:</w:t>
      </w:r>
    </w:p>
    <w:p w14:paraId="09E51E95" w14:textId="77777777" w:rsidR="005B0788" w:rsidRDefault="00000000">
      <w:pPr>
        <w:pStyle w:val="PL"/>
        <w:rPr>
          <w:lang w:eastAsia="zh-CN"/>
        </w:rPr>
      </w:pPr>
      <w:r>
        <w:rPr>
          <w:lang w:eastAsia="zh-CN"/>
        </w:rPr>
        <w:t xml:space="preserve">          type: string</w:t>
      </w:r>
    </w:p>
    <w:p w14:paraId="35D2E0DE" w14:textId="77777777" w:rsidR="005B0788" w:rsidRDefault="00000000">
      <w:pPr>
        <w:pStyle w:val="PL"/>
        <w:rPr>
          <w:lang w:eastAsia="zh-CN"/>
        </w:rPr>
      </w:pPr>
      <w:r>
        <w:rPr>
          <w:lang w:eastAsia="zh-CN"/>
        </w:rPr>
        <w:t xml:space="preserve">        priority:</w:t>
      </w:r>
    </w:p>
    <w:p w14:paraId="76097AF6" w14:textId="77777777" w:rsidR="005B0788" w:rsidRDefault="00000000">
      <w:pPr>
        <w:pStyle w:val="PL"/>
        <w:rPr>
          <w:lang w:eastAsia="zh-CN"/>
        </w:rPr>
      </w:pPr>
      <w:r>
        <w:rPr>
          <w:lang w:eastAsia="zh-CN"/>
        </w:rPr>
        <w:t xml:space="preserve">          $ref: '#/components/schemas/Priority'</w:t>
      </w:r>
    </w:p>
    <w:p w14:paraId="64BF3929" w14:textId="77777777" w:rsidR="005B0788"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1700B53C"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11358263" w14:textId="77777777" w:rsidR="005B0788"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4CD7BD4C" w14:textId="77777777" w:rsidR="005B0788" w:rsidRDefault="00000000">
      <w:pPr>
        <w:pStyle w:val="PL"/>
        <w:rPr>
          <w:lang w:eastAsia="zh-CN"/>
        </w:rPr>
      </w:pPr>
      <w:r>
        <w:rPr>
          <w:lang w:eastAsia="zh-CN"/>
        </w:rPr>
        <w:t xml:space="preserve">          $ref: '#/components/schemas/</w:t>
      </w:r>
      <w:proofErr w:type="spellStart"/>
      <w:r>
        <w:rPr>
          <w:lang w:eastAsia="zh-CN"/>
        </w:rPr>
        <w:t>MessageSegmentParameters</w:t>
      </w:r>
      <w:proofErr w:type="spellEnd"/>
      <w:r>
        <w:rPr>
          <w:lang w:eastAsia="zh-CN"/>
        </w:rPr>
        <w:t>'</w:t>
      </w:r>
    </w:p>
    <w:p w14:paraId="0B85E255" w14:textId="77777777" w:rsidR="005B0788" w:rsidRDefault="00000000">
      <w:pPr>
        <w:pStyle w:val="PL"/>
        <w:rPr>
          <w:lang w:eastAsia="zh-CN"/>
        </w:rPr>
      </w:pPr>
      <w:r>
        <w:rPr>
          <w:lang w:eastAsia="zh-CN"/>
        </w:rPr>
        <w:t xml:space="preserve">        </w:t>
      </w:r>
      <w:proofErr w:type="spellStart"/>
      <w:r>
        <w:rPr>
          <w:lang w:eastAsia="zh-CN"/>
        </w:rPr>
        <w:t>stoAndFwInd</w:t>
      </w:r>
      <w:proofErr w:type="spellEnd"/>
      <w:r>
        <w:rPr>
          <w:lang w:eastAsia="zh-CN"/>
        </w:rPr>
        <w:t>:</w:t>
      </w:r>
    </w:p>
    <w:p w14:paraId="2A488290"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3AC5A42E" w14:textId="77777777" w:rsidR="005B0788" w:rsidRDefault="00000000">
      <w:pPr>
        <w:pStyle w:val="PL"/>
        <w:rPr>
          <w:lang w:eastAsia="zh-CN"/>
        </w:rPr>
      </w:pPr>
      <w:r>
        <w:rPr>
          <w:lang w:eastAsia="zh-CN"/>
        </w:rPr>
        <w:t xml:space="preserve">        </w:t>
      </w:r>
      <w:proofErr w:type="spellStart"/>
      <w:r>
        <w:rPr>
          <w:lang w:eastAsia="zh-CN"/>
        </w:rPr>
        <w:t>stoAndFwParams</w:t>
      </w:r>
      <w:proofErr w:type="spellEnd"/>
      <w:r>
        <w:rPr>
          <w:lang w:eastAsia="zh-CN"/>
        </w:rPr>
        <w:t>:</w:t>
      </w:r>
    </w:p>
    <w:p w14:paraId="4B3858B2" w14:textId="77777777" w:rsidR="005B0788" w:rsidRDefault="00000000">
      <w:pPr>
        <w:pStyle w:val="PL"/>
        <w:rPr>
          <w:lang w:eastAsia="zh-CN"/>
        </w:rPr>
      </w:pPr>
      <w:r>
        <w:rPr>
          <w:lang w:eastAsia="zh-CN"/>
        </w:rPr>
        <w:t xml:space="preserve">          $ref: '#/components/schemas/</w:t>
      </w:r>
      <w:proofErr w:type="spellStart"/>
      <w:r>
        <w:rPr>
          <w:lang w:eastAsia="zh-CN"/>
        </w:rPr>
        <w:t>StoreAndForwardParameters</w:t>
      </w:r>
      <w:proofErr w:type="spellEnd"/>
      <w:r>
        <w:rPr>
          <w:lang w:eastAsia="zh-CN"/>
        </w:rPr>
        <w:t>'</w:t>
      </w:r>
    </w:p>
    <w:p w14:paraId="4BAF724A" w14:textId="77777777" w:rsidR="005B0788" w:rsidRDefault="00000000">
      <w:pPr>
        <w:pStyle w:val="PL"/>
        <w:rPr>
          <w:lang w:eastAsia="zh-CN"/>
        </w:rPr>
      </w:pPr>
      <w:r>
        <w:rPr>
          <w:lang w:eastAsia="zh-CN"/>
        </w:rPr>
        <w:t xml:space="preserve">        latency:</w:t>
      </w:r>
    </w:p>
    <w:p w14:paraId="24C0619E" w14:textId="77777777" w:rsidR="005B0788" w:rsidRDefault="00000000">
      <w:pPr>
        <w:pStyle w:val="PL"/>
        <w:rPr>
          <w:lang w:eastAsia="zh-CN"/>
        </w:rPr>
      </w:pPr>
      <w:r>
        <w:rPr>
          <w:lang w:eastAsia="zh-CN"/>
        </w:rPr>
        <w:t xml:space="preserve">          type: integer</w:t>
      </w:r>
    </w:p>
    <w:p w14:paraId="036DB0FC" w14:textId="77777777" w:rsidR="005B0788" w:rsidRDefault="005B0788">
      <w:pPr>
        <w:pStyle w:val="PL"/>
        <w:rPr>
          <w:lang w:eastAsia="zh-CN"/>
        </w:rPr>
      </w:pPr>
    </w:p>
    <w:p w14:paraId="222B6B12" w14:textId="77777777" w:rsidR="005B0788" w:rsidRDefault="00000000">
      <w:pPr>
        <w:pStyle w:val="PL"/>
        <w:rPr>
          <w:lang w:eastAsia="zh-CN"/>
        </w:rPr>
      </w:pPr>
      <w:r>
        <w:rPr>
          <w:lang w:eastAsia="zh-CN"/>
        </w:rPr>
        <w:t xml:space="preserve">    </w:t>
      </w:r>
      <w:proofErr w:type="spellStart"/>
      <w:r>
        <w:rPr>
          <w:lang w:eastAsia="zh-CN"/>
        </w:rPr>
        <w:t>UEMessageDelivery</w:t>
      </w:r>
      <w:proofErr w:type="spellEnd"/>
      <w:r>
        <w:rPr>
          <w:lang w:eastAsia="zh-CN"/>
        </w:rPr>
        <w:t>:</w:t>
      </w:r>
    </w:p>
    <w:p w14:paraId="76B75BDD" w14:textId="77777777" w:rsidR="005B0788" w:rsidRDefault="00000000">
      <w:pPr>
        <w:pStyle w:val="PL"/>
        <w:rPr>
          <w:lang w:eastAsia="zh-CN"/>
        </w:rPr>
      </w:pPr>
      <w:r>
        <w:rPr>
          <w:lang w:eastAsia="zh-CN"/>
        </w:rPr>
        <w:t xml:space="preserve">      description: Contains the UE message delivery data</w:t>
      </w:r>
    </w:p>
    <w:p w14:paraId="734C34AE" w14:textId="77777777" w:rsidR="005B0788" w:rsidRDefault="00000000">
      <w:pPr>
        <w:pStyle w:val="PL"/>
        <w:rPr>
          <w:lang w:eastAsia="zh-CN"/>
        </w:rPr>
      </w:pPr>
      <w:r>
        <w:rPr>
          <w:lang w:eastAsia="zh-CN"/>
        </w:rPr>
        <w:t xml:space="preserve">      type: object</w:t>
      </w:r>
    </w:p>
    <w:p w14:paraId="4D8DD9BE" w14:textId="77777777" w:rsidR="005B0788" w:rsidRDefault="00000000">
      <w:pPr>
        <w:pStyle w:val="PL"/>
        <w:rPr>
          <w:lang w:eastAsia="zh-CN"/>
        </w:rPr>
      </w:pPr>
      <w:r>
        <w:rPr>
          <w:lang w:eastAsia="zh-CN"/>
        </w:rPr>
        <w:t xml:space="preserve">      required:</w:t>
      </w:r>
    </w:p>
    <w:p w14:paraId="55E72277" w14:textId="77777777" w:rsidR="005B0788" w:rsidRDefault="00000000">
      <w:pPr>
        <w:pStyle w:val="PL"/>
        <w:rPr>
          <w:lang w:eastAsia="zh-CN"/>
        </w:rPr>
      </w:pPr>
      <w:r>
        <w:rPr>
          <w:lang w:eastAsia="zh-CN"/>
        </w:rPr>
        <w:t xml:space="preserve">        - </w:t>
      </w:r>
      <w:proofErr w:type="spellStart"/>
      <w:r>
        <w:rPr>
          <w:lang w:eastAsia="zh-CN"/>
        </w:rPr>
        <w:t>oriAddr</w:t>
      </w:r>
      <w:proofErr w:type="spellEnd"/>
    </w:p>
    <w:p w14:paraId="1F222445" w14:textId="77777777" w:rsidR="005B0788" w:rsidRDefault="00000000">
      <w:pPr>
        <w:pStyle w:val="PL"/>
        <w:rPr>
          <w:lang w:eastAsia="zh-CN"/>
        </w:rPr>
      </w:pPr>
      <w:r>
        <w:rPr>
          <w:lang w:eastAsia="zh-CN"/>
        </w:rPr>
        <w:t xml:space="preserve">        - </w:t>
      </w:r>
      <w:proofErr w:type="spellStart"/>
      <w:r>
        <w:rPr>
          <w:lang w:eastAsia="zh-CN"/>
        </w:rPr>
        <w:t>destAddr</w:t>
      </w:r>
      <w:proofErr w:type="spellEnd"/>
    </w:p>
    <w:p w14:paraId="7BD63A43" w14:textId="77777777" w:rsidR="005B0788" w:rsidRDefault="00000000">
      <w:pPr>
        <w:pStyle w:val="PL"/>
        <w:rPr>
          <w:lang w:eastAsia="zh-CN"/>
        </w:rPr>
      </w:pPr>
      <w:r>
        <w:rPr>
          <w:lang w:eastAsia="zh-CN"/>
        </w:rPr>
        <w:t xml:space="preserve">        - </w:t>
      </w:r>
      <w:proofErr w:type="spellStart"/>
      <w:r>
        <w:rPr>
          <w:lang w:eastAsia="zh-CN"/>
        </w:rPr>
        <w:t>msgId</w:t>
      </w:r>
      <w:proofErr w:type="spellEnd"/>
    </w:p>
    <w:p w14:paraId="64861C51" w14:textId="77777777" w:rsidR="005B0788" w:rsidRDefault="00000000">
      <w:pPr>
        <w:pStyle w:val="PL"/>
        <w:rPr>
          <w:lang w:eastAsia="zh-CN"/>
        </w:rPr>
      </w:pPr>
      <w:r>
        <w:rPr>
          <w:lang w:eastAsia="zh-CN"/>
        </w:rPr>
        <w:t xml:space="preserve">        - </w:t>
      </w:r>
      <w:proofErr w:type="spellStart"/>
      <w:r>
        <w:rPr>
          <w:lang w:eastAsia="zh-CN"/>
        </w:rPr>
        <w:t>stoAndFwInd</w:t>
      </w:r>
      <w:proofErr w:type="spellEnd"/>
    </w:p>
    <w:p w14:paraId="07F9328F" w14:textId="77777777" w:rsidR="005B0788" w:rsidRDefault="00000000">
      <w:pPr>
        <w:pStyle w:val="PL"/>
        <w:rPr>
          <w:lang w:eastAsia="zh-CN"/>
        </w:rPr>
      </w:pPr>
      <w:r>
        <w:rPr>
          <w:lang w:eastAsia="zh-CN"/>
        </w:rPr>
        <w:t xml:space="preserve">      properties:</w:t>
      </w:r>
    </w:p>
    <w:p w14:paraId="7E155756" w14:textId="77777777" w:rsidR="005B0788"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13C471B6" w14:textId="77777777" w:rsidR="005B0788" w:rsidRDefault="00000000">
      <w:pPr>
        <w:pStyle w:val="PL"/>
        <w:rPr>
          <w:lang w:eastAsia="zh-CN"/>
        </w:rPr>
      </w:pPr>
      <w:r>
        <w:rPr>
          <w:lang w:eastAsia="zh-CN"/>
        </w:rPr>
        <w:t xml:space="preserve">          $ref: 'TS29538_MSGG_L3GDelivery.yaml#/components/schemas/Address'</w:t>
      </w:r>
    </w:p>
    <w:p w14:paraId="724B0325" w14:textId="77777777" w:rsidR="005B0788"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42C48CD7" w14:textId="77777777" w:rsidR="005B0788" w:rsidRDefault="00000000">
      <w:pPr>
        <w:pStyle w:val="PL"/>
        <w:rPr>
          <w:lang w:eastAsia="zh-CN"/>
        </w:rPr>
      </w:pPr>
      <w:r>
        <w:rPr>
          <w:lang w:eastAsia="zh-CN"/>
        </w:rPr>
        <w:t xml:space="preserve">          $ref: 'TS29538_MSGG_L3GDelivery.yaml#/components/schemas/Address'</w:t>
      </w:r>
    </w:p>
    <w:p w14:paraId="095BEB40" w14:textId="77777777" w:rsidR="005B0788"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265CB33E" w14:textId="77777777" w:rsidR="005B0788" w:rsidRDefault="00000000">
      <w:pPr>
        <w:pStyle w:val="PL"/>
        <w:rPr>
          <w:lang w:eastAsia="zh-CN"/>
        </w:rPr>
      </w:pPr>
      <w:r>
        <w:rPr>
          <w:lang w:eastAsia="zh-CN"/>
        </w:rPr>
        <w:t xml:space="preserve">          type: string</w:t>
      </w:r>
    </w:p>
    <w:p w14:paraId="4D5525D1" w14:textId="77777777" w:rsidR="005B0788"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5698AA07" w14:textId="77777777" w:rsidR="005B0788" w:rsidRDefault="00000000">
      <w:pPr>
        <w:pStyle w:val="PL"/>
        <w:rPr>
          <w:lang w:eastAsia="zh-CN"/>
        </w:rPr>
      </w:pPr>
      <w:r>
        <w:rPr>
          <w:lang w:eastAsia="zh-CN"/>
        </w:rPr>
        <w:t xml:space="preserve">          type: string</w:t>
      </w:r>
    </w:p>
    <w:p w14:paraId="39BFA5FC" w14:textId="77777777" w:rsidR="005B0788"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084F8D6A"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6EF0DF51" w14:textId="77777777" w:rsidR="005B0788" w:rsidRDefault="00000000">
      <w:pPr>
        <w:pStyle w:val="PL"/>
        <w:rPr>
          <w:lang w:eastAsia="zh-CN"/>
        </w:rPr>
      </w:pPr>
      <w:r>
        <w:rPr>
          <w:lang w:eastAsia="zh-CN"/>
        </w:rPr>
        <w:t xml:space="preserve">        payload:</w:t>
      </w:r>
    </w:p>
    <w:p w14:paraId="29B40F07" w14:textId="77777777" w:rsidR="005B0788" w:rsidRDefault="00000000">
      <w:pPr>
        <w:pStyle w:val="PL"/>
        <w:rPr>
          <w:lang w:eastAsia="zh-CN"/>
        </w:rPr>
      </w:pPr>
      <w:r>
        <w:rPr>
          <w:lang w:eastAsia="zh-CN"/>
        </w:rPr>
        <w:t xml:space="preserve">          type: string</w:t>
      </w:r>
    </w:p>
    <w:p w14:paraId="7BB148E5" w14:textId="77777777" w:rsidR="005B0788"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5B4672B9"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38AC1506" w14:textId="77777777" w:rsidR="005B0788"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3CAF5DA6" w14:textId="77777777" w:rsidR="005B0788" w:rsidRDefault="00000000">
      <w:pPr>
        <w:pStyle w:val="PL"/>
        <w:rPr>
          <w:lang w:eastAsia="zh-CN"/>
        </w:rPr>
      </w:pPr>
      <w:r>
        <w:rPr>
          <w:lang w:eastAsia="zh-CN"/>
        </w:rPr>
        <w:t xml:space="preserve">          $ref: '#/components/schemas/</w:t>
      </w:r>
      <w:proofErr w:type="spellStart"/>
      <w:r>
        <w:rPr>
          <w:lang w:eastAsia="zh-CN"/>
        </w:rPr>
        <w:t>MessageSegmentParameters</w:t>
      </w:r>
      <w:proofErr w:type="spellEnd"/>
      <w:r>
        <w:rPr>
          <w:lang w:eastAsia="zh-CN"/>
        </w:rPr>
        <w:t>'</w:t>
      </w:r>
    </w:p>
    <w:p w14:paraId="2EA8744F" w14:textId="77777777" w:rsidR="005B0788" w:rsidRDefault="00000000">
      <w:pPr>
        <w:pStyle w:val="PL"/>
        <w:rPr>
          <w:lang w:eastAsia="zh-CN"/>
        </w:rPr>
      </w:pPr>
      <w:r>
        <w:rPr>
          <w:lang w:eastAsia="zh-CN"/>
        </w:rPr>
        <w:t xml:space="preserve">        </w:t>
      </w:r>
      <w:proofErr w:type="spellStart"/>
      <w:r>
        <w:rPr>
          <w:lang w:eastAsia="zh-CN"/>
        </w:rPr>
        <w:t>stoAndFwInd</w:t>
      </w:r>
      <w:proofErr w:type="spellEnd"/>
      <w:r>
        <w:rPr>
          <w:lang w:eastAsia="zh-CN"/>
        </w:rPr>
        <w:t>:</w:t>
      </w:r>
    </w:p>
    <w:p w14:paraId="0F82CDB9"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281AEF93" w14:textId="77777777" w:rsidR="005B0788" w:rsidRDefault="00000000">
      <w:pPr>
        <w:pStyle w:val="PL"/>
        <w:rPr>
          <w:lang w:eastAsia="zh-CN"/>
        </w:rPr>
      </w:pPr>
      <w:r>
        <w:rPr>
          <w:lang w:eastAsia="zh-CN"/>
        </w:rPr>
        <w:t xml:space="preserve">        </w:t>
      </w:r>
      <w:proofErr w:type="spellStart"/>
      <w:r>
        <w:rPr>
          <w:lang w:eastAsia="zh-CN"/>
        </w:rPr>
        <w:t>stoAndFwParams</w:t>
      </w:r>
      <w:proofErr w:type="spellEnd"/>
      <w:r>
        <w:rPr>
          <w:lang w:eastAsia="zh-CN"/>
        </w:rPr>
        <w:t>:</w:t>
      </w:r>
    </w:p>
    <w:p w14:paraId="2C65AB2D" w14:textId="77777777" w:rsidR="005B0788" w:rsidRDefault="00000000">
      <w:pPr>
        <w:pStyle w:val="PL"/>
        <w:rPr>
          <w:lang w:eastAsia="zh-CN"/>
        </w:rPr>
      </w:pPr>
      <w:r>
        <w:rPr>
          <w:lang w:eastAsia="zh-CN"/>
        </w:rPr>
        <w:t xml:space="preserve">          $ref: '#/components/schemas/</w:t>
      </w:r>
      <w:proofErr w:type="spellStart"/>
      <w:r>
        <w:rPr>
          <w:lang w:eastAsia="zh-CN"/>
        </w:rPr>
        <w:t>StoreAndForwardParameters</w:t>
      </w:r>
      <w:proofErr w:type="spellEnd"/>
      <w:r>
        <w:rPr>
          <w:lang w:eastAsia="zh-CN"/>
        </w:rPr>
        <w:t>'</w:t>
      </w:r>
    </w:p>
    <w:p w14:paraId="5364AFD8" w14:textId="77777777" w:rsidR="005B0788" w:rsidRDefault="005B0788">
      <w:pPr>
        <w:pStyle w:val="PL"/>
        <w:rPr>
          <w:lang w:eastAsia="zh-CN"/>
        </w:rPr>
      </w:pPr>
    </w:p>
    <w:p w14:paraId="58BACAC8" w14:textId="77777777" w:rsidR="005B0788" w:rsidRDefault="00000000">
      <w:pPr>
        <w:pStyle w:val="PL"/>
        <w:rPr>
          <w:lang w:eastAsia="zh-CN"/>
        </w:rPr>
      </w:pPr>
      <w:r>
        <w:rPr>
          <w:lang w:eastAsia="zh-CN"/>
        </w:rPr>
        <w:t xml:space="preserve">    </w:t>
      </w:r>
      <w:proofErr w:type="spellStart"/>
      <w:r>
        <w:rPr>
          <w:lang w:eastAsia="zh-CN"/>
        </w:rPr>
        <w:t>MessageDeliveryAck</w:t>
      </w:r>
      <w:proofErr w:type="spellEnd"/>
      <w:r>
        <w:rPr>
          <w:lang w:eastAsia="zh-CN"/>
        </w:rPr>
        <w:t>:</w:t>
      </w:r>
    </w:p>
    <w:p w14:paraId="11024848" w14:textId="77777777" w:rsidR="005B0788" w:rsidRDefault="00000000">
      <w:pPr>
        <w:pStyle w:val="PL"/>
        <w:rPr>
          <w:lang w:eastAsia="zh-CN"/>
        </w:rPr>
      </w:pPr>
      <w:r>
        <w:rPr>
          <w:lang w:eastAsia="zh-CN"/>
        </w:rPr>
        <w:t xml:space="preserve">      description: Contains the message delivery ack data</w:t>
      </w:r>
    </w:p>
    <w:p w14:paraId="1F9B9BAB" w14:textId="77777777" w:rsidR="005B0788" w:rsidRDefault="00000000">
      <w:pPr>
        <w:pStyle w:val="PL"/>
        <w:rPr>
          <w:lang w:eastAsia="zh-CN"/>
        </w:rPr>
      </w:pPr>
      <w:r>
        <w:rPr>
          <w:lang w:eastAsia="zh-CN"/>
        </w:rPr>
        <w:t xml:space="preserve">      type: object</w:t>
      </w:r>
    </w:p>
    <w:p w14:paraId="2FAFBABA" w14:textId="77777777" w:rsidR="005B0788" w:rsidRDefault="00000000">
      <w:pPr>
        <w:pStyle w:val="PL"/>
        <w:rPr>
          <w:lang w:eastAsia="zh-CN"/>
        </w:rPr>
      </w:pPr>
      <w:r>
        <w:rPr>
          <w:lang w:eastAsia="zh-CN"/>
        </w:rPr>
        <w:t xml:space="preserve">      required:</w:t>
      </w:r>
    </w:p>
    <w:p w14:paraId="039B2F9D" w14:textId="77777777" w:rsidR="005B0788" w:rsidRDefault="00000000">
      <w:pPr>
        <w:pStyle w:val="PL"/>
        <w:rPr>
          <w:lang w:eastAsia="zh-CN"/>
        </w:rPr>
      </w:pPr>
      <w:r>
        <w:rPr>
          <w:lang w:eastAsia="zh-CN"/>
        </w:rPr>
        <w:t xml:space="preserve">        - </w:t>
      </w:r>
      <w:proofErr w:type="spellStart"/>
      <w:r>
        <w:rPr>
          <w:lang w:eastAsia="zh-CN"/>
        </w:rPr>
        <w:t>oriAddr</w:t>
      </w:r>
      <w:proofErr w:type="spellEnd"/>
    </w:p>
    <w:p w14:paraId="737E5CCB" w14:textId="77777777" w:rsidR="005B0788" w:rsidRDefault="00000000">
      <w:pPr>
        <w:pStyle w:val="PL"/>
        <w:rPr>
          <w:lang w:eastAsia="zh-CN"/>
        </w:rPr>
      </w:pPr>
      <w:r>
        <w:rPr>
          <w:lang w:eastAsia="zh-CN"/>
        </w:rPr>
        <w:t xml:space="preserve">        - </w:t>
      </w:r>
      <w:proofErr w:type="spellStart"/>
      <w:r>
        <w:rPr>
          <w:lang w:eastAsia="zh-CN"/>
        </w:rPr>
        <w:t>msgId</w:t>
      </w:r>
      <w:proofErr w:type="spellEnd"/>
    </w:p>
    <w:p w14:paraId="51BAD1E1" w14:textId="77777777" w:rsidR="005B0788" w:rsidRDefault="00000000">
      <w:pPr>
        <w:pStyle w:val="PL"/>
        <w:rPr>
          <w:lang w:eastAsia="zh-CN"/>
        </w:rPr>
      </w:pPr>
      <w:r>
        <w:rPr>
          <w:lang w:eastAsia="zh-CN"/>
        </w:rPr>
        <w:t xml:space="preserve">      properties:</w:t>
      </w:r>
    </w:p>
    <w:p w14:paraId="07128194" w14:textId="77777777" w:rsidR="005B0788"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6C01C043" w14:textId="77777777" w:rsidR="005B0788" w:rsidRDefault="00000000">
      <w:pPr>
        <w:pStyle w:val="PL"/>
        <w:rPr>
          <w:lang w:eastAsia="zh-CN"/>
        </w:rPr>
      </w:pPr>
      <w:r>
        <w:rPr>
          <w:lang w:eastAsia="zh-CN"/>
        </w:rPr>
        <w:t xml:space="preserve">          $ref: 'TS29538_MSGG_L3GDelivery.yaml#/components/schemas/Address'</w:t>
      </w:r>
    </w:p>
    <w:p w14:paraId="1A39BEB5" w14:textId="77777777" w:rsidR="005B0788"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3455DCAD" w14:textId="77777777" w:rsidR="005B0788" w:rsidRDefault="00000000">
      <w:pPr>
        <w:pStyle w:val="PL"/>
        <w:rPr>
          <w:lang w:eastAsia="zh-CN"/>
        </w:rPr>
      </w:pPr>
      <w:r>
        <w:rPr>
          <w:lang w:eastAsia="zh-CN"/>
        </w:rPr>
        <w:t xml:space="preserve">          type: string</w:t>
      </w:r>
    </w:p>
    <w:p w14:paraId="5CFFB828" w14:textId="77777777" w:rsidR="005B0788" w:rsidRDefault="00000000">
      <w:pPr>
        <w:pStyle w:val="PL"/>
        <w:rPr>
          <w:lang w:eastAsia="zh-CN"/>
        </w:rPr>
      </w:pPr>
      <w:r>
        <w:rPr>
          <w:lang w:eastAsia="zh-CN"/>
        </w:rPr>
        <w:t xml:space="preserve">        status:</w:t>
      </w:r>
    </w:p>
    <w:p w14:paraId="5948B22B" w14:textId="77777777" w:rsidR="005B0788" w:rsidRDefault="00000000">
      <w:pPr>
        <w:pStyle w:val="PL"/>
        <w:rPr>
          <w:lang w:eastAsia="zh-CN"/>
        </w:rPr>
      </w:pPr>
      <w:r>
        <w:rPr>
          <w:lang w:eastAsia="zh-CN"/>
        </w:rPr>
        <w:t xml:space="preserve">          $ref: '#/components/schemas/</w:t>
      </w:r>
      <w:proofErr w:type="spellStart"/>
      <w:r>
        <w:rPr>
          <w:lang w:eastAsia="zh-CN"/>
        </w:rPr>
        <w:t>DeliveryStatus</w:t>
      </w:r>
      <w:proofErr w:type="spellEnd"/>
      <w:r>
        <w:rPr>
          <w:lang w:eastAsia="zh-CN"/>
        </w:rPr>
        <w:t>'</w:t>
      </w:r>
    </w:p>
    <w:p w14:paraId="54E7FB14" w14:textId="77777777" w:rsidR="005B0788" w:rsidRDefault="00000000">
      <w:pPr>
        <w:pStyle w:val="PL"/>
        <w:rPr>
          <w:lang w:eastAsia="zh-CN"/>
        </w:rPr>
      </w:pPr>
      <w:r>
        <w:rPr>
          <w:lang w:eastAsia="zh-CN"/>
        </w:rPr>
        <w:t xml:space="preserve">        </w:t>
      </w:r>
      <w:proofErr w:type="spellStart"/>
      <w:r>
        <w:rPr>
          <w:lang w:eastAsia="zh-CN"/>
        </w:rPr>
        <w:t>failureCause</w:t>
      </w:r>
      <w:proofErr w:type="spellEnd"/>
      <w:r>
        <w:rPr>
          <w:lang w:eastAsia="zh-CN"/>
        </w:rPr>
        <w:t>:</w:t>
      </w:r>
    </w:p>
    <w:p w14:paraId="629817D6" w14:textId="77777777" w:rsidR="005B0788" w:rsidRDefault="00000000">
      <w:pPr>
        <w:pStyle w:val="PL"/>
        <w:rPr>
          <w:lang w:eastAsia="zh-CN"/>
        </w:rPr>
      </w:pPr>
      <w:r>
        <w:rPr>
          <w:lang w:eastAsia="zh-CN"/>
        </w:rPr>
        <w:t xml:space="preserve">          type: string</w:t>
      </w:r>
    </w:p>
    <w:p w14:paraId="7FD76A52" w14:textId="77777777" w:rsidR="005B0788" w:rsidRDefault="005B0788">
      <w:pPr>
        <w:pStyle w:val="PL"/>
        <w:rPr>
          <w:lang w:eastAsia="zh-CN"/>
        </w:rPr>
      </w:pPr>
    </w:p>
    <w:p w14:paraId="0616B61E" w14:textId="77777777" w:rsidR="005B0788" w:rsidRDefault="00000000">
      <w:pPr>
        <w:pStyle w:val="PL"/>
        <w:rPr>
          <w:lang w:eastAsia="zh-CN"/>
        </w:rPr>
      </w:pPr>
      <w:r>
        <w:rPr>
          <w:lang w:eastAsia="zh-CN"/>
        </w:rPr>
        <w:t xml:space="preserve">    </w:t>
      </w:r>
      <w:proofErr w:type="spellStart"/>
      <w:r>
        <w:rPr>
          <w:lang w:eastAsia="zh-CN"/>
        </w:rPr>
        <w:t>MessageSegmentParameters</w:t>
      </w:r>
      <w:proofErr w:type="spellEnd"/>
      <w:r>
        <w:rPr>
          <w:lang w:eastAsia="zh-CN"/>
        </w:rPr>
        <w:t>:</w:t>
      </w:r>
    </w:p>
    <w:p w14:paraId="305546C9" w14:textId="77777777" w:rsidR="005B0788" w:rsidRDefault="00000000">
      <w:pPr>
        <w:pStyle w:val="PL"/>
        <w:rPr>
          <w:lang w:eastAsia="zh-CN"/>
        </w:rPr>
      </w:pPr>
      <w:r>
        <w:rPr>
          <w:lang w:eastAsia="zh-CN"/>
        </w:rPr>
        <w:t xml:space="preserve">      description: Contains the message segment parameters data</w:t>
      </w:r>
    </w:p>
    <w:p w14:paraId="5289551A" w14:textId="77777777" w:rsidR="005B0788" w:rsidRDefault="00000000">
      <w:pPr>
        <w:pStyle w:val="PL"/>
        <w:rPr>
          <w:lang w:eastAsia="zh-CN"/>
        </w:rPr>
      </w:pPr>
      <w:r>
        <w:rPr>
          <w:lang w:eastAsia="zh-CN"/>
        </w:rPr>
        <w:t xml:space="preserve">      type: object</w:t>
      </w:r>
    </w:p>
    <w:p w14:paraId="7992963E" w14:textId="77777777" w:rsidR="005B0788" w:rsidRDefault="00000000">
      <w:pPr>
        <w:pStyle w:val="PL"/>
        <w:rPr>
          <w:lang w:eastAsia="zh-CN"/>
        </w:rPr>
      </w:pPr>
      <w:r>
        <w:rPr>
          <w:lang w:eastAsia="zh-CN"/>
        </w:rPr>
        <w:t xml:space="preserve">      properties:</w:t>
      </w:r>
    </w:p>
    <w:p w14:paraId="079AB386" w14:textId="77777777" w:rsidR="005B0788" w:rsidRDefault="00000000">
      <w:pPr>
        <w:pStyle w:val="PL"/>
        <w:rPr>
          <w:lang w:eastAsia="zh-CN"/>
        </w:rPr>
      </w:pPr>
      <w:r>
        <w:rPr>
          <w:lang w:eastAsia="zh-CN"/>
        </w:rPr>
        <w:t xml:space="preserve">        </w:t>
      </w:r>
      <w:proofErr w:type="spellStart"/>
      <w:r>
        <w:rPr>
          <w:lang w:eastAsia="zh-CN"/>
        </w:rPr>
        <w:t>segId</w:t>
      </w:r>
      <w:proofErr w:type="spellEnd"/>
      <w:r>
        <w:rPr>
          <w:lang w:eastAsia="zh-CN"/>
        </w:rPr>
        <w:t>:</w:t>
      </w:r>
    </w:p>
    <w:p w14:paraId="54E5DDD7" w14:textId="77777777" w:rsidR="005B0788" w:rsidRDefault="00000000">
      <w:pPr>
        <w:pStyle w:val="PL"/>
        <w:rPr>
          <w:lang w:eastAsia="zh-CN"/>
        </w:rPr>
      </w:pPr>
      <w:r>
        <w:rPr>
          <w:lang w:eastAsia="zh-CN"/>
        </w:rPr>
        <w:t xml:space="preserve">          type: string</w:t>
      </w:r>
    </w:p>
    <w:p w14:paraId="117C69DC" w14:textId="77777777" w:rsidR="005B0788" w:rsidRDefault="00000000">
      <w:pPr>
        <w:pStyle w:val="PL"/>
        <w:rPr>
          <w:lang w:eastAsia="zh-CN"/>
        </w:rPr>
      </w:pPr>
      <w:r>
        <w:rPr>
          <w:lang w:eastAsia="zh-CN"/>
        </w:rPr>
        <w:t xml:space="preserve">        </w:t>
      </w:r>
      <w:proofErr w:type="spellStart"/>
      <w:r>
        <w:rPr>
          <w:lang w:eastAsia="zh-CN"/>
        </w:rPr>
        <w:t>totalSegCount</w:t>
      </w:r>
      <w:proofErr w:type="spellEnd"/>
      <w:r>
        <w:rPr>
          <w:lang w:eastAsia="zh-CN"/>
        </w:rPr>
        <w:t>:</w:t>
      </w:r>
    </w:p>
    <w:p w14:paraId="6CF5CDD9" w14:textId="77777777" w:rsidR="005B0788" w:rsidRDefault="00000000">
      <w:pPr>
        <w:pStyle w:val="PL"/>
        <w:rPr>
          <w:lang w:eastAsia="zh-CN"/>
        </w:rPr>
      </w:pPr>
      <w:r>
        <w:rPr>
          <w:lang w:eastAsia="zh-CN"/>
        </w:rPr>
        <w:t xml:space="preserve">          type: integer</w:t>
      </w:r>
    </w:p>
    <w:p w14:paraId="2CE6EF20" w14:textId="77777777" w:rsidR="005B0788" w:rsidRDefault="00000000">
      <w:pPr>
        <w:pStyle w:val="PL"/>
        <w:rPr>
          <w:lang w:eastAsia="zh-CN"/>
        </w:rPr>
      </w:pPr>
      <w:r>
        <w:rPr>
          <w:lang w:eastAsia="zh-CN"/>
        </w:rPr>
        <w:t xml:space="preserve">        </w:t>
      </w:r>
      <w:proofErr w:type="spellStart"/>
      <w:r>
        <w:rPr>
          <w:lang w:eastAsia="zh-CN"/>
        </w:rPr>
        <w:t>segNumb</w:t>
      </w:r>
      <w:proofErr w:type="spellEnd"/>
      <w:r>
        <w:rPr>
          <w:lang w:eastAsia="zh-CN"/>
        </w:rPr>
        <w:t>:</w:t>
      </w:r>
    </w:p>
    <w:p w14:paraId="32706AAE" w14:textId="77777777" w:rsidR="005B0788" w:rsidRDefault="00000000">
      <w:pPr>
        <w:pStyle w:val="PL"/>
        <w:rPr>
          <w:lang w:eastAsia="zh-CN"/>
        </w:rPr>
      </w:pPr>
      <w:r>
        <w:rPr>
          <w:lang w:eastAsia="zh-CN"/>
        </w:rPr>
        <w:t xml:space="preserve">          type: integer</w:t>
      </w:r>
    </w:p>
    <w:p w14:paraId="1DB956B3" w14:textId="77777777" w:rsidR="005B0788" w:rsidRDefault="00000000">
      <w:pPr>
        <w:pStyle w:val="PL"/>
        <w:rPr>
          <w:lang w:eastAsia="zh-CN"/>
        </w:rPr>
      </w:pPr>
      <w:r>
        <w:rPr>
          <w:lang w:eastAsia="zh-CN"/>
        </w:rPr>
        <w:t xml:space="preserve">        </w:t>
      </w:r>
      <w:proofErr w:type="spellStart"/>
      <w:r>
        <w:rPr>
          <w:lang w:eastAsia="zh-CN"/>
        </w:rPr>
        <w:t>lastSegFlag</w:t>
      </w:r>
      <w:proofErr w:type="spellEnd"/>
      <w:r>
        <w:rPr>
          <w:lang w:eastAsia="zh-CN"/>
        </w:rPr>
        <w:t>:</w:t>
      </w:r>
    </w:p>
    <w:p w14:paraId="6A3FE16C"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2FB7E89E" w14:textId="77777777" w:rsidR="005B0788" w:rsidRDefault="005B0788">
      <w:pPr>
        <w:pStyle w:val="PL"/>
        <w:rPr>
          <w:lang w:eastAsia="zh-CN"/>
        </w:rPr>
      </w:pPr>
    </w:p>
    <w:p w14:paraId="3D63BCF5" w14:textId="77777777" w:rsidR="005B0788" w:rsidRDefault="00000000">
      <w:pPr>
        <w:pStyle w:val="PL"/>
        <w:rPr>
          <w:lang w:eastAsia="zh-CN"/>
        </w:rPr>
      </w:pPr>
      <w:r>
        <w:rPr>
          <w:lang w:eastAsia="zh-CN"/>
        </w:rPr>
        <w:t xml:space="preserve">    </w:t>
      </w:r>
      <w:proofErr w:type="spellStart"/>
      <w:r>
        <w:rPr>
          <w:lang w:eastAsia="zh-CN"/>
        </w:rPr>
        <w:t>StoreAndForwardParameters</w:t>
      </w:r>
      <w:proofErr w:type="spellEnd"/>
      <w:r>
        <w:rPr>
          <w:lang w:eastAsia="zh-CN"/>
        </w:rPr>
        <w:t>:</w:t>
      </w:r>
    </w:p>
    <w:p w14:paraId="3654C863" w14:textId="77777777" w:rsidR="005B0788" w:rsidRDefault="00000000">
      <w:pPr>
        <w:pStyle w:val="PL"/>
        <w:rPr>
          <w:lang w:eastAsia="zh-CN"/>
        </w:rPr>
      </w:pPr>
      <w:r>
        <w:rPr>
          <w:lang w:eastAsia="zh-CN"/>
        </w:rPr>
        <w:t xml:space="preserve">      description: Contains the store and forward parameters data</w:t>
      </w:r>
    </w:p>
    <w:p w14:paraId="6D985F72" w14:textId="77777777" w:rsidR="005B0788" w:rsidRDefault="00000000">
      <w:pPr>
        <w:pStyle w:val="PL"/>
        <w:rPr>
          <w:lang w:eastAsia="zh-CN"/>
        </w:rPr>
      </w:pPr>
      <w:r>
        <w:rPr>
          <w:lang w:eastAsia="zh-CN"/>
        </w:rPr>
        <w:t xml:space="preserve">      type: object</w:t>
      </w:r>
    </w:p>
    <w:p w14:paraId="09927E52" w14:textId="77777777" w:rsidR="005B0788" w:rsidRDefault="00000000">
      <w:pPr>
        <w:pStyle w:val="PL"/>
        <w:rPr>
          <w:lang w:eastAsia="zh-CN"/>
        </w:rPr>
      </w:pPr>
      <w:r>
        <w:rPr>
          <w:lang w:eastAsia="zh-CN"/>
        </w:rPr>
        <w:t xml:space="preserve">      properties:</w:t>
      </w:r>
    </w:p>
    <w:p w14:paraId="5404C476" w14:textId="77777777" w:rsidR="005B0788" w:rsidRDefault="00000000">
      <w:pPr>
        <w:pStyle w:val="PL"/>
        <w:rPr>
          <w:lang w:eastAsia="zh-CN"/>
        </w:rPr>
      </w:pPr>
      <w:r>
        <w:rPr>
          <w:lang w:eastAsia="zh-CN"/>
        </w:rPr>
        <w:t xml:space="preserve">        </w:t>
      </w:r>
      <w:proofErr w:type="spellStart"/>
      <w:r>
        <w:rPr>
          <w:lang w:eastAsia="zh-CN"/>
        </w:rPr>
        <w:t>exprTime</w:t>
      </w:r>
      <w:proofErr w:type="spellEnd"/>
      <w:r>
        <w:rPr>
          <w:lang w:eastAsia="zh-CN"/>
        </w:rPr>
        <w:t>:</w:t>
      </w:r>
    </w:p>
    <w:p w14:paraId="55F1D74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w:t>
      </w:r>
      <w:proofErr w:type="spellStart"/>
      <w:r>
        <w:rPr>
          <w:lang w:eastAsia="zh-CN"/>
        </w:rPr>
        <w:t>DateTime</w:t>
      </w:r>
      <w:proofErr w:type="spellEnd"/>
      <w:r>
        <w:rPr>
          <w:lang w:eastAsia="zh-CN"/>
        </w:rPr>
        <w:t>'</w:t>
      </w:r>
    </w:p>
    <w:p w14:paraId="39DDAF84" w14:textId="77777777" w:rsidR="005B0788" w:rsidRDefault="005B0788">
      <w:pPr>
        <w:pStyle w:val="PL"/>
        <w:rPr>
          <w:lang w:eastAsia="zh-CN"/>
        </w:rPr>
      </w:pPr>
    </w:p>
    <w:p w14:paraId="08A32F2D" w14:textId="77777777" w:rsidR="005B0788" w:rsidRDefault="00000000">
      <w:pPr>
        <w:pStyle w:val="PL"/>
        <w:rPr>
          <w:lang w:eastAsia="zh-CN"/>
        </w:rPr>
      </w:pPr>
      <w:r>
        <w:rPr>
          <w:lang w:eastAsia="zh-CN"/>
        </w:rPr>
        <w:t xml:space="preserve">    </w:t>
      </w:r>
      <w:proofErr w:type="spellStart"/>
      <w:r>
        <w:rPr>
          <w:lang w:eastAsia="zh-CN"/>
        </w:rPr>
        <w:t>DeliveryStatusReport</w:t>
      </w:r>
      <w:proofErr w:type="spellEnd"/>
      <w:r>
        <w:rPr>
          <w:lang w:eastAsia="zh-CN"/>
        </w:rPr>
        <w:t>:</w:t>
      </w:r>
    </w:p>
    <w:p w14:paraId="77558B1D" w14:textId="77777777" w:rsidR="005B0788" w:rsidRDefault="00000000">
      <w:pPr>
        <w:pStyle w:val="PL"/>
        <w:rPr>
          <w:lang w:eastAsia="zh-CN"/>
        </w:rPr>
      </w:pPr>
      <w:r>
        <w:rPr>
          <w:lang w:eastAsia="zh-CN"/>
        </w:rPr>
        <w:t xml:space="preserve">      description: Contains the delivery status report data</w:t>
      </w:r>
    </w:p>
    <w:p w14:paraId="27C6D976" w14:textId="77777777" w:rsidR="005B0788" w:rsidRDefault="00000000">
      <w:pPr>
        <w:pStyle w:val="PL"/>
        <w:rPr>
          <w:lang w:eastAsia="zh-CN"/>
        </w:rPr>
      </w:pPr>
      <w:r>
        <w:rPr>
          <w:lang w:eastAsia="zh-CN"/>
        </w:rPr>
        <w:t xml:space="preserve">      type: object</w:t>
      </w:r>
    </w:p>
    <w:p w14:paraId="12915C83" w14:textId="77777777" w:rsidR="005B0788" w:rsidRDefault="00000000">
      <w:pPr>
        <w:pStyle w:val="PL"/>
        <w:rPr>
          <w:lang w:eastAsia="zh-CN"/>
        </w:rPr>
      </w:pPr>
      <w:r>
        <w:rPr>
          <w:lang w:eastAsia="zh-CN"/>
        </w:rPr>
        <w:t xml:space="preserve">      required:</w:t>
      </w:r>
    </w:p>
    <w:p w14:paraId="6D96BC7E" w14:textId="77777777" w:rsidR="005B0788" w:rsidRDefault="00000000">
      <w:pPr>
        <w:pStyle w:val="PL"/>
        <w:rPr>
          <w:lang w:eastAsia="zh-CN"/>
        </w:rPr>
      </w:pPr>
      <w:r>
        <w:rPr>
          <w:lang w:eastAsia="zh-CN"/>
        </w:rPr>
        <w:t xml:space="preserve">        - </w:t>
      </w:r>
      <w:proofErr w:type="spellStart"/>
      <w:r>
        <w:rPr>
          <w:lang w:eastAsia="zh-CN"/>
        </w:rPr>
        <w:t>oriAddr</w:t>
      </w:r>
      <w:proofErr w:type="spellEnd"/>
    </w:p>
    <w:p w14:paraId="4ACA22BC" w14:textId="77777777" w:rsidR="005B0788" w:rsidRDefault="00000000">
      <w:pPr>
        <w:pStyle w:val="PL"/>
        <w:rPr>
          <w:lang w:eastAsia="zh-CN"/>
        </w:rPr>
      </w:pPr>
      <w:r>
        <w:rPr>
          <w:lang w:eastAsia="zh-CN"/>
        </w:rPr>
        <w:t xml:space="preserve">        - </w:t>
      </w:r>
      <w:proofErr w:type="spellStart"/>
      <w:r>
        <w:rPr>
          <w:lang w:eastAsia="zh-CN"/>
        </w:rPr>
        <w:t>destAddr</w:t>
      </w:r>
      <w:proofErr w:type="spellEnd"/>
    </w:p>
    <w:p w14:paraId="47A374F7" w14:textId="77777777" w:rsidR="005B0788" w:rsidRDefault="00000000">
      <w:pPr>
        <w:pStyle w:val="PL"/>
        <w:rPr>
          <w:lang w:eastAsia="zh-CN"/>
        </w:rPr>
      </w:pPr>
      <w:r>
        <w:rPr>
          <w:lang w:eastAsia="zh-CN"/>
        </w:rPr>
        <w:t xml:space="preserve">        - </w:t>
      </w:r>
      <w:proofErr w:type="spellStart"/>
      <w:r>
        <w:rPr>
          <w:lang w:eastAsia="zh-CN"/>
        </w:rPr>
        <w:t>msgId</w:t>
      </w:r>
      <w:proofErr w:type="spellEnd"/>
    </w:p>
    <w:p w14:paraId="64CB0C6F" w14:textId="77777777" w:rsidR="005B0788" w:rsidRDefault="00000000">
      <w:pPr>
        <w:pStyle w:val="PL"/>
        <w:rPr>
          <w:lang w:eastAsia="zh-CN"/>
        </w:rPr>
      </w:pPr>
      <w:r>
        <w:rPr>
          <w:lang w:eastAsia="zh-CN"/>
        </w:rPr>
        <w:t xml:space="preserve">        - </w:t>
      </w:r>
      <w:proofErr w:type="spellStart"/>
      <w:r>
        <w:rPr>
          <w:lang w:eastAsia="zh-CN"/>
        </w:rPr>
        <w:t>delivSt</w:t>
      </w:r>
      <w:proofErr w:type="spellEnd"/>
    </w:p>
    <w:p w14:paraId="5CA8DCF5" w14:textId="77777777" w:rsidR="005B0788" w:rsidRDefault="00000000">
      <w:pPr>
        <w:pStyle w:val="PL"/>
        <w:rPr>
          <w:lang w:eastAsia="zh-CN"/>
        </w:rPr>
      </w:pPr>
      <w:r>
        <w:rPr>
          <w:lang w:eastAsia="zh-CN"/>
        </w:rPr>
        <w:t xml:space="preserve">      properties:</w:t>
      </w:r>
    </w:p>
    <w:p w14:paraId="55318CA7" w14:textId="77777777" w:rsidR="005B0788"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68EDC0DA" w14:textId="77777777" w:rsidR="005B0788" w:rsidRDefault="00000000">
      <w:pPr>
        <w:pStyle w:val="PL"/>
        <w:rPr>
          <w:lang w:eastAsia="zh-CN"/>
        </w:rPr>
      </w:pPr>
      <w:r>
        <w:rPr>
          <w:lang w:eastAsia="zh-CN"/>
        </w:rPr>
        <w:t xml:space="preserve">          $ref: 'TS29538_MSGG_L3GDelivery.yaml#/components/schemas/Address'</w:t>
      </w:r>
    </w:p>
    <w:p w14:paraId="040C5167" w14:textId="77777777" w:rsidR="005B0788"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679B869A" w14:textId="77777777" w:rsidR="005B0788" w:rsidRDefault="00000000">
      <w:pPr>
        <w:pStyle w:val="PL"/>
        <w:rPr>
          <w:lang w:eastAsia="zh-CN"/>
        </w:rPr>
      </w:pPr>
      <w:r>
        <w:rPr>
          <w:lang w:eastAsia="zh-CN"/>
        </w:rPr>
        <w:t xml:space="preserve">          $ref: 'TS29538_MSGG_L3GDelivery.yaml#/components/schemas/Address'</w:t>
      </w:r>
    </w:p>
    <w:p w14:paraId="5487A5E6" w14:textId="77777777" w:rsidR="005B0788"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72F44E3B" w14:textId="77777777" w:rsidR="005B0788" w:rsidRDefault="00000000">
      <w:pPr>
        <w:pStyle w:val="PL"/>
        <w:rPr>
          <w:lang w:eastAsia="zh-CN"/>
        </w:rPr>
      </w:pPr>
      <w:r>
        <w:rPr>
          <w:lang w:eastAsia="zh-CN"/>
        </w:rPr>
        <w:t xml:space="preserve">          type: string</w:t>
      </w:r>
    </w:p>
    <w:p w14:paraId="216A19EF" w14:textId="77777777" w:rsidR="005B0788" w:rsidRDefault="00000000">
      <w:pPr>
        <w:pStyle w:val="PL"/>
        <w:rPr>
          <w:lang w:eastAsia="zh-CN"/>
        </w:rPr>
      </w:pPr>
      <w:r>
        <w:rPr>
          <w:lang w:eastAsia="zh-CN"/>
        </w:rPr>
        <w:t xml:space="preserve">        </w:t>
      </w:r>
      <w:proofErr w:type="spellStart"/>
      <w:r>
        <w:rPr>
          <w:lang w:eastAsia="zh-CN"/>
        </w:rPr>
        <w:t>failureCause</w:t>
      </w:r>
      <w:proofErr w:type="spellEnd"/>
      <w:r>
        <w:rPr>
          <w:lang w:eastAsia="zh-CN"/>
        </w:rPr>
        <w:t>:</w:t>
      </w:r>
    </w:p>
    <w:p w14:paraId="7E7199E5" w14:textId="77777777" w:rsidR="005B0788" w:rsidRDefault="00000000">
      <w:pPr>
        <w:pStyle w:val="PL"/>
        <w:rPr>
          <w:lang w:eastAsia="zh-CN"/>
        </w:rPr>
      </w:pPr>
      <w:r>
        <w:rPr>
          <w:lang w:eastAsia="zh-CN"/>
        </w:rPr>
        <w:t xml:space="preserve">          type: string</w:t>
      </w:r>
    </w:p>
    <w:p w14:paraId="6729EF9C" w14:textId="77777777" w:rsidR="005B0788" w:rsidRDefault="00000000">
      <w:pPr>
        <w:pStyle w:val="PL"/>
        <w:rPr>
          <w:lang w:eastAsia="zh-CN"/>
        </w:rPr>
      </w:pPr>
      <w:r>
        <w:rPr>
          <w:lang w:eastAsia="zh-CN"/>
        </w:rPr>
        <w:t xml:space="preserve">        </w:t>
      </w:r>
      <w:proofErr w:type="spellStart"/>
      <w:r>
        <w:rPr>
          <w:lang w:eastAsia="zh-CN"/>
        </w:rPr>
        <w:t>delivSt</w:t>
      </w:r>
      <w:proofErr w:type="spellEnd"/>
      <w:r>
        <w:rPr>
          <w:lang w:eastAsia="zh-CN"/>
        </w:rPr>
        <w:t>:</w:t>
      </w:r>
    </w:p>
    <w:p w14:paraId="4EDA129B" w14:textId="77777777" w:rsidR="005B0788" w:rsidRDefault="00000000">
      <w:pPr>
        <w:pStyle w:val="PL"/>
        <w:rPr>
          <w:lang w:eastAsia="zh-CN"/>
        </w:rPr>
      </w:pPr>
      <w:r>
        <w:rPr>
          <w:lang w:eastAsia="zh-CN"/>
        </w:rPr>
        <w:t xml:space="preserve">          $ref: '#/components/schemas/</w:t>
      </w:r>
      <w:proofErr w:type="spellStart"/>
      <w:r>
        <w:rPr>
          <w:lang w:eastAsia="zh-CN"/>
        </w:rPr>
        <w:t>ReportDeliveryStatus</w:t>
      </w:r>
      <w:proofErr w:type="spellEnd"/>
      <w:r>
        <w:rPr>
          <w:lang w:eastAsia="zh-CN"/>
        </w:rPr>
        <w:t>'</w:t>
      </w:r>
    </w:p>
    <w:p w14:paraId="1F08A378" w14:textId="77777777" w:rsidR="005B0788" w:rsidRDefault="005B0788">
      <w:pPr>
        <w:pStyle w:val="PL"/>
        <w:rPr>
          <w:lang w:eastAsia="zh-CN"/>
        </w:rPr>
      </w:pPr>
    </w:p>
    <w:p w14:paraId="2974004C" w14:textId="77777777" w:rsidR="005B0788" w:rsidRDefault="00000000">
      <w:pPr>
        <w:pStyle w:val="PL"/>
        <w:rPr>
          <w:lang w:eastAsia="zh-CN"/>
        </w:rPr>
      </w:pPr>
      <w:r>
        <w:rPr>
          <w:lang w:eastAsia="zh-CN"/>
        </w:rPr>
        <w:t>#</w:t>
      </w:r>
    </w:p>
    <w:p w14:paraId="623C24F2" w14:textId="77777777" w:rsidR="005B0788" w:rsidRDefault="00000000">
      <w:pPr>
        <w:pStyle w:val="PL"/>
        <w:rPr>
          <w:lang w:eastAsia="zh-CN"/>
        </w:rPr>
      </w:pPr>
      <w:r>
        <w:rPr>
          <w:lang w:eastAsia="zh-CN"/>
        </w:rPr>
        <w:t># SIMPLE DATA TYPES</w:t>
      </w:r>
    </w:p>
    <w:p w14:paraId="386240BD" w14:textId="77777777" w:rsidR="005B0788" w:rsidRDefault="00000000">
      <w:pPr>
        <w:pStyle w:val="PL"/>
        <w:rPr>
          <w:lang w:eastAsia="zh-CN"/>
        </w:rPr>
      </w:pPr>
      <w:r>
        <w:rPr>
          <w:lang w:eastAsia="zh-CN"/>
        </w:rPr>
        <w:t>#</w:t>
      </w:r>
    </w:p>
    <w:p w14:paraId="2C5A70EC" w14:textId="77777777" w:rsidR="005B0788" w:rsidRDefault="005B0788">
      <w:pPr>
        <w:pStyle w:val="PL"/>
        <w:rPr>
          <w:lang w:eastAsia="zh-CN"/>
        </w:rPr>
      </w:pPr>
    </w:p>
    <w:p w14:paraId="24AAD48B" w14:textId="77777777" w:rsidR="005B0788" w:rsidRDefault="00000000">
      <w:pPr>
        <w:pStyle w:val="PL"/>
        <w:rPr>
          <w:lang w:eastAsia="zh-CN"/>
        </w:rPr>
      </w:pPr>
      <w:r>
        <w:rPr>
          <w:lang w:eastAsia="zh-CN"/>
        </w:rPr>
        <w:t>#</w:t>
      </w:r>
    </w:p>
    <w:p w14:paraId="48A8A4EC" w14:textId="77777777" w:rsidR="005B0788" w:rsidRDefault="00000000">
      <w:pPr>
        <w:pStyle w:val="PL"/>
        <w:rPr>
          <w:lang w:eastAsia="zh-CN"/>
        </w:rPr>
      </w:pPr>
      <w:r>
        <w:rPr>
          <w:lang w:eastAsia="zh-CN"/>
        </w:rPr>
        <w:t># ENUMERATIONS</w:t>
      </w:r>
    </w:p>
    <w:p w14:paraId="08CBD611" w14:textId="77777777" w:rsidR="005B0788" w:rsidRDefault="00000000">
      <w:pPr>
        <w:pStyle w:val="PL"/>
        <w:rPr>
          <w:lang w:eastAsia="zh-CN"/>
        </w:rPr>
      </w:pPr>
      <w:r>
        <w:rPr>
          <w:lang w:eastAsia="zh-CN"/>
        </w:rPr>
        <w:t>#</w:t>
      </w:r>
    </w:p>
    <w:p w14:paraId="0EE005F9" w14:textId="77777777" w:rsidR="005B0788" w:rsidRDefault="005B0788">
      <w:pPr>
        <w:pStyle w:val="PL"/>
        <w:rPr>
          <w:lang w:eastAsia="zh-CN"/>
        </w:rPr>
      </w:pPr>
    </w:p>
    <w:p w14:paraId="4351D2FC" w14:textId="77777777" w:rsidR="005B0788" w:rsidRDefault="00000000">
      <w:pPr>
        <w:pStyle w:val="PL"/>
        <w:rPr>
          <w:lang w:eastAsia="zh-CN"/>
        </w:rPr>
      </w:pPr>
      <w:r>
        <w:rPr>
          <w:lang w:eastAsia="zh-CN"/>
        </w:rPr>
        <w:t xml:space="preserve">    </w:t>
      </w:r>
      <w:proofErr w:type="spellStart"/>
      <w:r>
        <w:rPr>
          <w:lang w:eastAsia="zh-CN"/>
        </w:rPr>
        <w:t>DeliveryStatus</w:t>
      </w:r>
      <w:proofErr w:type="spellEnd"/>
      <w:r>
        <w:rPr>
          <w:lang w:eastAsia="zh-CN"/>
        </w:rPr>
        <w:t>:</w:t>
      </w:r>
    </w:p>
    <w:p w14:paraId="3517E9DC" w14:textId="77777777" w:rsidR="005B0788"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71736E5E" w14:textId="77777777" w:rsidR="005B0788" w:rsidRDefault="00000000">
      <w:pPr>
        <w:pStyle w:val="PL"/>
        <w:rPr>
          <w:lang w:eastAsia="zh-CN"/>
        </w:rPr>
      </w:pPr>
      <w:r>
        <w:rPr>
          <w:lang w:eastAsia="zh-CN"/>
        </w:rPr>
        <w:t xml:space="preserve">      - type: string</w:t>
      </w:r>
    </w:p>
    <w:p w14:paraId="745DF6FE" w14:textId="77777777" w:rsidR="005B0788"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53D96F60" w14:textId="77777777" w:rsidR="005B0788" w:rsidRDefault="00000000">
      <w:pPr>
        <w:pStyle w:val="PL"/>
        <w:rPr>
          <w:lang w:eastAsia="zh-CN"/>
        </w:rPr>
      </w:pPr>
      <w:r>
        <w:rPr>
          <w:lang w:eastAsia="zh-CN"/>
        </w:rPr>
        <w:t xml:space="preserve">          - DELY_FAILED</w:t>
      </w:r>
    </w:p>
    <w:p w14:paraId="57928E84" w14:textId="77777777" w:rsidR="005B0788" w:rsidRDefault="00000000">
      <w:pPr>
        <w:pStyle w:val="PL"/>
        <w:rPr>
          <w:lang w:eastAsia="zh-CN"/>
        </w:rPr>
      </w:pPr>
      <w:r>
        <w:rPr>
          <w:lang w:eastAsia="zh-CN"/>
        </w:rPr>
        <w:t xml:space="preserve">          - DELY_STORED</w:t>
      </w:r>
    </w:p>
    <w:p w14:paraId="2C723339" w14:textId="77777777" w:rsidR="005B0788" w:rsidRDefault="00000000">
      <w:pPr>
        <w:pStyle w:val="PL"/>
        <w:rPr>
          <w:lang w:eastAsia="zh-CN"/>
        </w:rPr>
      </w:pPr>
      <w:r>
        <w:rPr>
          <w:lang w:eastAsia="zh-CN"/>
        </w:rPr>
        <w:t xml:space="preserve">      - type: string</w:t>
      </w:r>
    </w:p>
    <w:p w14:paraId="3423E04F" w14:textId="77777777" w:rsidR="005B0788" w:rsidRDefault="00000000">
      <w:pPr>
        <w:pStyle w:val="PL"/>
        <w:rPr>
          <w:lang w:eastAsia="zh-CN"/>
        </w:rPr>
      </w:pPr>
      <w:r>
        <w:rPr>
          <w:lang w:eastAsia="zh-CN"/>
        </w:rPr>
        <w:t xml:space="preserve">        description: &gt;</w:t>
      </w:r>
    </w:p>
    <w:p w14:paraId="5F60FEEE" w14:textId="77777777" w:rsidR="005B0788" w:rsidRDefault="00000000">
      <w:pPr>
        <w:pStyle w:val="PL"/>
        <w:rPr>
          <w:lang w:eastAsia="zh-CN"/>
        </w:rPr>
      </w:pPr>
      <w:r>
        <w:rPr>
          <w:lang w:eastAsia="zh-CN"/>
        </w:rPr>
        <w:t xml:space="preserve">          This string provides forward-compatibility with future</w:t>
      </w:r>
    </w:p>
    <w:p w14:paraId="2720CE33" w14:textId="77777777" w:rsidR="005B0788" w:rsidRDefault="00000000">
      <w:pPr>
        <w:pStyle w:val="PL"/>
        <w:rPr>
          <w:lang w:eastAsia="zh-CN"/>
        </w:rPr>
      </w:pPr>
      <w:r>
        <w:rPr>
          <w:lang w:eastAsia="zh-CN"/>
        </w:rPr>
        <w:t xml:space="preserve">          extensions to the enumeration but is not used to encode</w:t>
      </w:r>
    </w:p>
    <w:p w14:paraId="309336EC" w14:textId="77777777" w:rsidR="005B0788" w:rsidRDefault="00000000">
      <w:pPr>
        <w:pStyle w:val="PL"/>
        <w:rPr>
          <w:lang w:eastAsia="zh-CN"/>
        </w:rPr>
      </w:pPr>
      <w:r>
        <w:rPr>
          <w:lang w:eastAsia="zh-CN"/>
        </w:rPr>
        <w:t xml:space="preserve">          content defined in the present version of this API.</w:t>
      </w:r>
    </w:p>
    <w:p w14:paraId="1AAEBEA6" w14:textId="77777777" w:rsidR="005B0788" w:rsidRDefault="00000000">
      <w:pPr>
        <w:pStyle w:val="PL"/>
        <w:rPr>
          <w:lang w:eastAsia="zh-CN"/>
        </w:rPr>
      </w:pPr>
      <w:r>
        <w:rPr>
          <w:lang w:eastAsia="zh-CN"/>
        </w:rPr>
        <w:t xml:space="preserve">      description: |</w:t>
      </w:r>
    </w:p>
    <w:p w14:paraId="3CD4A1A6" w14:textId="77777777" w:rsidR="005B0788" w:rsidRDefault="00000000">
      <w:pPr>
        <w:pStyle w:val="PL"/>
        <w:rPr>
          <w:lang w:val="en-US" w:eastAsia="zh-CN"/>
        </w:rPr>
      </w:pPr>
      <w:r>
        <w:rPr>
          <w:rFonts w:hint="eastAsia"/>
          <w:lang w:val="en-US" w:eastAsia="zh-CN"/>
        </w:rPr>
        <w:t xml:space="preserve">        Indicates if delivery is a failure, or if the message is stored for deferred delivery.</w:t>
      </w:r>
    </w:p>
    <w:p w14:paraId="444A31C0" w14:textId="77777777" w:rsidR="005B0788" w:rsidRDefault="00000000">
      <w:pPr>
        <w:pStyle w:val="PL"/>
        <w:rPr>
          <w:lang w:eastAsia="zh-CN"/>
        </w:rPr>
      </w:pPr>
      <w:r>
        <w:rPr>
          <w:lang w:eastAsia="zh-CN"/>
        </w:rPr>
        <w:t xml:space="preserve">        Possible values are:</w:t>
      </w:r>
    </w:p>
    <w:p w14:paraId="6D63616C" w14:textId="77777777" w:rsidR="005B0788" w:rsidRDefault="00000000">
      <w:pPr>
        <w:pStyle w:val="PL"/>
        <w:rPr>
          <w:lang w:eastAsia="zh-CN"/>
        </w:rPr>
      </w:pPr>
      <w:r>
        <w:rPr>
          <w:lang w:eastAsia="zh-CN"/>
        </w:rPr>
        <w:t xml:space="preserve">        - DELY_FAILED: Indicates that the message delivery is failed.</w:t>
      </w:r>
    </w:p>
    <w:p w14:paraId="189D61CD" w14:textId="77777777" w:rsidR="005B0788" w:rsidRDefault="00000000">
      <w:pPr>
        <w:pStyle w:val="PL"/>
        <w:rPr>
          <w:lang w:eastAsia="zh-CN"/>
        </w:rPr>
      </w:pPr>
      <w:r>
        <w:rPr>
          <w:lang w:eastAsia="zh-CN"/>
        </w:rPr>
        <w:t xml:space="preserve">        - DELY_STORED: Indicates that the message is stored for deferred delivery.</w:t>
      </w:r>
    </w:p>
    <w:p w14:paraId="68BDA8CC" w14:textId="77777777" w:rsidR="005B0788" w:rsidRDefault="005B0788">
      <w:pPr>
        <w:pStyle w:val="PL"/>
        <w:rPr>
          <w:lang w:eastAsia="zh-CN"/>
        </w:rPr>
      </w:pPr>
    </w:p>
    <w:p w14:paraId="4F018435" w14:textId="77777777" w:rsidR="005B0788" w:rsidRDefault="00000000">
      <w:pPr>
        <w:pStyle w:val="PL"/>
        <w:rPr>
          <w:lang w:eastAsia="zh-CN"/>
        </w:rPr>
      </w:pPr>
      <w:r>
        <w:rPr>
          <w:lang w:eastAsia="zh-CN"/>
        </w:rPr>
        <w:t xml:space="preserve">    </w:t>
      </w:r>
      <w:proofErr w:type="spellStart"/>
      <w:r>
        <w:rPr>
          <w:lang w:eastAsia="zh-CN"/>
        </w:rPr>
        <w:t>ReportDeliveryStatus</w:t>
      </w:r>
      <w:proofErr w:type="spellEnd"/>
      <w:r>
        <w:rPr>
          <w:lang w:eastAsia="zh-CN"/>
        </w:rPr>
        <w:t>:</w:t>
      </w:r>
    </w:p>
    <w:p w14:paraId="0839C6E4" w14:textId="77777777" w:rsidR="005B0788"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2B8FBFF1" w14:textId="77777777" w:rsidR="005B0788" w:rsidRDefault="00000000">
      <w:pPr>
        <w:pStyle w:val="PL"/>
        <w:rPr>
          <w:lang w:eastAsia="zh-CN"/>
        </w:rPr>
      </w:pPr>
      <w:r>
        <w:rPr>
          <w:lang w:eastAsia="zh-CN"/>
        </w:rPr>
        <w:t xml:space="preserve">      - type: string</w:t>
      </w:r>
    </w:p>
    <w:p w14:paraId="44C35359" w14:textId="77777777" w:rsidR="005B0788"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14614C29" w14:textId="77777777" w:rsidR="005B0788" w:rsidRDefault="00000000">
      <w:pPr>
        <w:pStyle w:val="PL"/>
        <w:rPr>
          <w:lang w:eastAsia="zh-CN"/>
        </w:rPr>
      </w:pPr>
      <w:r>
        <w:rPr>
          <w:lang w:eastAsia="zh-CN"/>
        </w:rPr>
        <w:t xml:space="preserve">          - REPT_DELY_SUCCESS</w:t>
      </w:r>
    </w:p>
    <w:p w14:paraId="73B377AA" w14:textId="77777777" w:rsidR="005B0788" w:rsidRDefault="00000000">
      <w:pPr>
        <w:pStyle w:val="PL"/>
        <w:rPr>
          <w:lang w:eastAsia="zh-CN"/>
        </w:rPr>
      </w:pPr>
      <w:r>
        <w:rPr>
          <w:lang w:eastAsia="zh-CN"/>
        </w:rPr>
        <w:t xml:space="preserve">          - REPT_DELY_FAILED</w:t>
      </w:r>
    </w:p>
    <w:p w14:paraId="4702AC7E" w14:textId="77777777" w:rsidR="005B0788" w:rsidRDefault="00000000">
      <w:pPr>
        <w:pStyle w:val="PL"/>
        <w:rPr>
          <w:lang w:eastAsia="zh-CN"/>
        </w:rPr>
      </w:pPr>
      <w:r>
        <w:rPr>
          <w:lang w:eastAsia="zh-CN"/>
        </w:rPr>
        <w:t xml:space="preserve">      - type: string</w:t>
      </w:r>
    </w:p>
    <w:p w14:paraId="4CA041CD" w14:textId="77777777" w:rsidR="005B0788" w:rsidRDefault="00000000">
      <w:pPr>
        <w:pStyle w:val="PL"/>
        <w:rPr>
          <w:lang w:eastAsia="zh-CN"/>
        </w:rPr>
      </w:pPr>
      <w:r>
        <w:rPr>
          <w:lang w:eastAsia="zh-CN"/>
        </w:rPr>
        <w:t xml:space="preserve">        description: &gt;</w:t>
      </w:r>
    </w:p>
    <w:p w14:paraId="3B09421F" w14:textId="77777777" w:rsidR="005B0788" w:rsidRDefault="00000000">
      <w:pPr>
        <w:pStyle w:val="PL"/>
        <w:rPr>
          <w:lang w:eastAsia="zh-CN"/>
        </w:rPr>
      </w:pPr>
      <w:r>
        <w:rPr>
          <w:lang w:eastAsia="zh-CN"/>
        </w:rPr>
        <w:t xml:space="preserve">          This string provides forward-compatibility with future</w:t>
      </w:r>
    </w:p>
    <w:p w14:paraId="6D3A6145" w14:textId="77777777" w:rsidR="005B0788" w:rsidRDefault="00000000">
      <w:pPr>
        <w:pStyle w:val="PL"/>
        <w:rPr>
          <w:lang w:eastAsia="zh-CN"/>
        </w:rPr>
      </w:pPr>
      <w:r>
        <w:rPr>
          <w:lang w:eastAsia="zh-CN"/>
        </w:rPr>
        <w:t xml:space="preserve">          extensions to the enumeration but is not used to encode</w:t>
      </w:r>
    </w:p>
    <w:p w14:paraId="73B2953D" w14:textId="77777777" w:rsidR="005B0788" w:rsidRDefault="00000000">
      <w:pPr>
        <w:pStyle w:val="PL"/>
        <w:rPr>
          <w:lang w:eastAsia="zh-CN"/>
        </w:rPr>
      </w:pPr>
      <w:r>
        <w:rPr>
          <w:lang w:eastAsia="zh-CN"/>
        </w:rPr>
        <w:t xml:space="preserve">          content defined in the present version of this API.</w:t>
      </w:r>
    </w:p>
    <w:p w14:paraId="25144B0F" w14:textId="77777777" w:rsidR="005B0788" w:rsidRDefault="00000000">
      <w:pPr>
        <w:pStyle w:val="PL"/>
        <w:rPr>
          <w:lang w:eastAsia="zh-CN"/>
        </w:rPr>
      </w:pPr>
      <w:r>
        <w:rPr>
          <w:lang w:eastAsia="zh-CN"/>
        </w:rPr>
        <w:t xml:space="preserve">      description: |</w:t>
      </w:r>
    </w:p>
    <w:p w14:paraId="169048B5" w14:textId="77777777" w:rsidR="005B0788" w:rsidRDefault="00000000">
      <w:pPr>
        <w:pStyle w:val="PL"/>
        <w:rPr>
          <w:lang w:val="en-US" w:eastAsia="zh-CN"/>
        </w:rPr>
      </w:pPr>
      <w:r>
        <w:rPr>
          <w:rFonts w:hint="eastAsia"/>
          <w:lang w:val="en-US" w:eastAsia="zh-CN"/>
        </w:rPr>
        <w:t xml:space="preserve">        The delivery status description, including success or failure in delivery.</w:t>
      </w:r>
    </w:p>
    <w:p w14:paraId="3841FB75" w14:textId="77777777" w:rsidR="005B0788" w:rsidRDefault="00000000">
      <w:pPr>
        <w:pStyle w:val="PL"/>
        <w:rPr>
          <w:lang w:eastAsia="zh-CN"/>
        </w:rPr>
      </w:pPr>
      <w:r>
        <w:rPr>
          <w:lang w:eastAsia="zh-CN"/>
        </w:rPr>
        <w:t xml:space="preserve">        Possible values are:</w:t>
      </w:r>
    </w:p>
    <w:p w14:paraId="565877B7" w14:textId="77777777" w:rsidR="005B0788" w:rsidRDefault="00000000">
      <w:pPr>
        <w:pStyle w:val="PL"/>
        <w:rPr>
          <w:lang w:eastAsia="zh-CN"/>
        </w:rPr>
      </w:pPr>
      <w:r>
        <w:rPr>
          <w:lang w:eastAsia="zh-CN"/>
        </w:rPr>
        <w:t xml:space="preserve">        - REPT_DELY_SUCCESS: Indicates that the report delivery is successful.</w:t>
      </w:r>
    </w:p>
    <w:p w14:paraId="1AF59ADF" w14:textId="77777777" w:rsidR="005B0788" w:rsidRDefault="00000000">
      <w:pPr>
        <w:pStyle w:val="PL"/>
        <w:rPr>
          <w:lang w:eastAsia="zh-CN"/>
        </w:rPr>
      </w:pPr>
      <w:r>
        <w:rPr>
          <w:lang w:eastAsia="zh-CN"/>
        </w:rPr>
        <w:t xml:space="preserve">        - REPT_DELY_FAILED: Indicates that the report delivery is failed.</w:t>
      </w:r>
    </w:p>
    <w:p w14:paraId="5B432C5C" w14:textId="77777777" w:rsidR="005B0788" w:rsidRDefault="005B0788">
      <w:pPr>
        <w:pStyle w:val="PL"/>
        <w:rPr>
          <w:lang w:eastAsia="zh-CN"/>
        </w:rPr>
      </w:pPr>
    </w:p>
    <w:p w14:paraId="3B09ACF9" w14:textId="77777777" w:rsidR="005B0788" w:rsidRDefault="00000000">
      <w:pPr>
        <w:pStyle w:val="PL"/>
        <w:rPr>
          <w:lang w:eastAsia="zh-CN"/>
        </w:rPr>
      </w:pPr>
      <w:r>
        <w:rPr>
          <w:lang w:eastAsia="zh-CN"/>
        </w:rPr>
        <w:t xml:space="preserve">    Priority:</w:t>
      </w:r>
    </w:p>
    <w:p w14:paraId="7D3DA757" w14:textId="77777777" w:rsidR="005B0788"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4149C179" w14:textId="77777777" w:rsidR="005B0788" w:rsidRDefault="00000000">
      <w:pPr>
        <w:pStyle w:val="PL"/>
        <w:rPr>
          <w:lang w:eastAsia="zh-CN"/>
        </w:rPr>
      </w:pPr>
      <w:r>
        <w:rPr>
          <w:lang w:eastAsia="zh-CN"/>
        </w:rPr>
        <w:t xml:space="preserve">      - type: string</w:t>
      </w:r>
    </w:p>
    <w:p w14:paraId="45900504" w14:textId="77777777" w:rsidR="005B0788"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411D3DEC" w14:textId="77777777" w:rsidR="005B0788" w:rsidRDefault="00000000">
      <w:pPr>
        <w:pStyle w:val="PL"/>
        <w:rPr>
          <w:lang w:eastAsia="zh-CN"/>
        </w:rPr>
      </w:pPr>
      <w:r>
        <w:rPr>
          <w:lang w:eastAsia="zh-CN"/>
        </w:rPr>
        <w:t xml:space="preserve">          - HIGH</w:t>
      </w:r>
    </w:p>
    <w:p w14:paraId="19DD6DEA" w14:textId="77777777" w:rsidR="005B0788" w:rsidRDefault="00000000">
      <w:pPr>
        <w:pStyle w:val="PL"/>
        <w:rPr>
          <w:lang w:eastAsia="zh-CN"/>
        </w:rPr>
      </w:pPr>
      <w:r>
        <w:rPr>
          <w:lang w:eastAsia="zh-CN"/>
        </w:rPr>
        <w:t xml:space="preserve">          - MIDDLE</w:t>
      </w:r>
    </w:p>
    <w:p w14:paraId="5ECE620D" w14:textId="77777777" w:rsidR="005B0788" w:rsidRDefault="00000000">
      <w:pPr>
        <w:pStyle w:val="PL"/>
        <w:rPr>
          <w:lang w:eastAsia="zh-CN"/>
        </w:rPr>
      </w:pPr>
      <w:r>
        <w:rPr>
          <w:lang w:eastAsia="zh-CN"/>
        </w:rPr>
        <w:t xml:space="preserve">          - LOW</w:t>
      </w:r>
    </w:p>
    <w:p w14:paraId="2E9487D5" w14:textId="77777777" w:rsidR="005B0788" w:rsidRDefault="00000000">
      <w:pPr>
        <w:pStyle w:val="PL"/>
        <w:rPr>
          <w:lang w:eastAsia="zh-CN"/>
        </w:rPr>
      </w:pPr>
      <w:r>
        <w:rPr>
          <w:lang w:eastAsia="zh-CN"/>
        </w:rPr>
        <w:t xml:space="preserve">      - type: string</w:t>
      </w:r>
    </w:p>
    <w:p w14:paraId="132BBA91" w14:textId="77777777" w:rsidR="005B0788" w:rsidRDefault="00000000">
      <w:pPr>
        <w:pStyle w:val="PL"/>
        <w:rPr>
          <w:lang w:eastAsia="zh-CN"/>
        </w:rPr>
      </w:pPr>
      <w:r>
        <w:rPr>
          <w:lang w:eastAsia="zh-CN"/>
        </w:rPr>
        <w:t xml:space="preserve">        description: &gt;</w:t>
      </w:r>
    </w:p>
    <w:p w14:paraId="0FA10B65" w14:textId="77777777" w:rsidR="005B0788" w:rsidRDefault="00000000">
      <w:pPr>
        <w:pStyle w:val="PL"/>
        <w:rPr>
          <w:lang w:eastAsia="zh-CN"/>
        </w:rPr>
      </w:pPr>
      <w:r>
        <w:rPr>
          <w:lang w:eastAsia="zh-CN"/>
        </w:rPr>
        <w:t xml:space="preserve">          This string provides forward-compatibility with future</w:t>
      </w:r>
    </w:p>
    <w:p w14:paraId="303ED671" w14:textId="77777777" w:rsidR="005B0788" w:rsidRDefault="00000000">
      <w:pPr>
        <w:pStyle w:val="PL"/>
        <w:rPr>
          <w:lang w:eastAsia="zh-CN"/>
        </w:rPr>
      </w:pPr>
      <w:r>
        <w:rPr>
          <w:lang w:eastAsia="zh-CN"/>
        </w:rPr>
        <w:t xml:space="preserve">          extensions to the enumeration but is not used to encode</w:t>
      </w:r>
    </w:p>
    <w:p w14:paraId="75B58217" w14:textId="77777777" w:rsidR="005B0788" w:rsidRDefault="00000000">
      <w:pPr>
        <w:pStyle w:val="PL"/>
        <w:rPr>
          <w:lang w:eastAsia="zh-CN"/>
        </w:rPr>
      </w:pPr>
      <w:r>
        <w:rPr>
          <w:lang w:eastAsia="zh-CN"/>
        </w:rPr>
        <w:t xml:space="preserve">          content defined in the present version of this API.</w:t>
      </w:r>
    </w:p>
    <w:p w14:paraId="4F4CB2C7" w14:textId="77777777" w:rsidR="005B0788" w:rsidRDefault="00000000">
      <w:pPr>
        <w:pStyle w:val="PL"/>
        <w:rPr>
          <w:lang w:eastAsia="zh-CN"/>
        </w:rPr>
      </w:pPr>
      <w:r>
        <w:rPr>
          <w:lang w:eastAsia="zh-CN"/>
        </w:rPr>
        <w:t xml:space="preserve">      description: |</w:t>
      </w:r>
    </w:p>
    <w:p w14:paraId="4C735109" w14:textId="77777777" w:rsidR="005B0788" w:rsidRDefault="00000000">
      <w:pPr>
        <w:pStyle w:val="PL"/>
        <w:rPr>
          <w:lang w:val="en-US" w:eastAsia="zh-CN"/>
        </w:rPr>
      </w:pPr>
      <w:r>
        <w:rPr>
          <w:rFonts w:hint="eastAsia"/>
          <w:lang w:val="en-US" w:eastAsia="zh-CN"/>
        </w:rPr>
        <w:t xml:space="preserve">        Application priority level requested for this message.</w:t>
      </w:r>
    </w:p>
    <w:p w14:paraId="7EF8B0D0" w14:textId="77777777" w:rsidR="005B0788" w:rsidRDefault="00000000">
      <w:pPr>
        <w:pStyle w:val="PL"/>
        <w:rPr>
          <w:lang w:eastAsia="zh-CN"/>
        </w:rPr>
      </w:pPr>
      <w:r>
        <w:rPr>
          <w:lang w:eastAsia="zh-CN"/>
        </w:rPr>
        <w:t xml:space="preserve">        Possible values are:</w:t>
      </w:r>
    </w:p>
    <w:p w14:paraId="25A42702" w14:textId="77777777" w:rsidR="005B0788" w:rsidRDefault="00000000">
      <w:pPr>
        <w:pStyle w:val="PL"/>
        <w:rPr>
          <w:lang w:eastAsia="zh-CN"/>
        </w:rPr>
      </w:pPr>
      <w:r>
        <w:rPr>
          <w:lang w:eastAsia="zh-CN"/>
        </w:rPr>
        <w:t xml:space="preserve">        - HIGH: Indicates the messages should be sent in high priority.</w:t>
      </w:r>
    </w:p>
    <w:p w14:paraId="25792C8E" w14:textId="77777777" w:rsidR="005B0788" w:rsidRDefault="00000000">
      <w:pPr>
        <w:pStyle w:val="PL"/>
        <w:rPr>
          <w:lang w:eastAsia="zh-CN"/>
        </w:rPr>
      </w:pPr>
      <w:r>
        <w:rPr>
          <w:lang w:eastAsia="zh-CN"/>
        </w:rPr>
        <w:t xml:space="preserve">        - MIDDLE: Indicates the messages should be sent in middle priority.</w:t>
      </w:r>
    </w:p>
    <w:p w14:paraId="34AEF93C" w14:textId="77777777" w:rsidR="005B0788" w:rsidRDefault="00000000">
      <w:pPr>
        <w:pStyle w:val="PL"/>
        <w:rPr>
          <w:lang w:eastAsia="zh-CN"/>
        </w:rPr>
      </w:pPr>
      <w:r>
        <w:rPr>
          <w:lang w:eastAsia="zh-CN"/>
        </w:rPr>
        <w:t xml:space="preserve">        - LOW: Indicates the messages should be sent in low priority.</w:t>
      </w:r>
    </w:p>
    <w:p w14:paraId="379C4EBC" w14:textId="77777777" w:rsidR="005B0788" w:rsidRDefault="00000000">
      <w:pPr>
        <w:pStyle w:val="Heading1"/>
        <w:rPr>
          <w:lang w:eastAsia="zh-CN"/>
        </w:rPr>
      </w:pPr>
      <w:bookmarkStart w:id="1452" w:name="_Toc122117512"/>
      <w:bookmarkStart w:id="1453" w:name="_Toc96996831"/>
      <w:bookmarkStart w:id="1454" w:name="_Toc97197237"/>
      <w:bookmarkStart w:id="1455" w:name="_Toc162005713"/>
      <w:r>
        <w:rPr>
          <w:lang w:eastAsia="zh-CN"/>
        </w:rPr>
        <w:t>A.4</w:t>
      </w:r>
      <w:r>
        <w:rPr>
          <w:lang w:eastAsia="zh-CN"/>
        </w:rPr>
        <w:tab/>
        <w:t>MSGG_L3GDelivery API</w:t>
      </w:r>
      <w:bookmarkEnd w:id="1452"/>
      <w:bookmarkEnd w:id="1453"/>
      <w:bookmarkEnd w:id="1454"/>
      <w:bookmarkEnd w:id="1455"/>
    </w:p>
    <w:p w14:paraId="02855745" w14:textId="77777777" w:rsidR="005B0788" w:rsidRDefault="00000000">
      <w:pPr>
        <w:pStyle w:val="PL"/>
        <w:rPr>
          <w:lang w:eastAsia="zh-CN"/>
        </w:rPr>
      </w:pPr>
      <w:proofErr w:type="spellStart"/>
      <w:r>
        <w:rPr>
          <w:lang w:eastAsia="zh-CN"/>
        </w:rPr>
        <w:t>openapi</w:t>
      </w:r>
      <w:proofErr w:type="spellEnd"/>
      <w:r>
        <w:rPr>
          <w:lang w:eastAsia="zh-CN"/>
        </w:rPr>
        <w:t>: 3.0.0</w:t>
      </w:r>
    </w:p>
    <w:p w14:paraId="5071A4CB" w14:textId="77777777" w:rsidR="005B0788" w:rsidRDefault="00000000">
      <w:pPr>
        <w:pStyle w:val="PL"/>
        <w:rPr>
          <w:lang w:eastAsia="zh-CN"/>
        </w:rPr>
      </w:pPr>
      <w:r>
        <w:rPr>
          <w:lang w:eastAsia="zh-CN"/>
        </w:rPr>
        <w:t>info:</w:t>
      </w:r>
    </w:p>
    <w:p w14:paraId="32CBD877" w14:textId="77777777" w:rsidR="005B0788" w:rsidRDefault="00000000">
      <w:pPr>
        <w:pStyle w:val="PL"/>
        <w:rPr>
          <w:lang w:eastAsia="zh-CN"/>
        </w:rPr>
      </w:pPr>
      <w:r>
        <w:rPr>
          <w:lang w:eastAsia="zh-CN"/>
        </w:rPr>
        <w:t xml:space="preserve">  title: MSGG_L3GDelivery</w:t>
      </w:r>
    </w:p>
    <w:p w14:paraId="513C1A1B" w14:textId="77777777" w:rsidR="005B0788" w:rsidRDefault="00000000">
      <w:pPr>
        <w:pStyle w:val="PL"/>
        <w:rPr>
          <w:lang w:val="en-US" w:eastAsia="zh-CN"/>
        </w:rPr>
      </w:pPr>
      <w:r>
        <w:rPr>
          <w:lang w:eastAsia="zh-CN"/>
        </w:rPr>
        <w:t xml:space="preserve">  version: 1.</w:t>
      </w:r>
      <w:r>
        <w:rPr>
          <w:rFonts w:hint="eastAsia"/>
          <w:lang w:val="en-US" w:eastAsia="zh-CN"/>
        </w:rPr>
        <w:t>1</w:t>
      </w:r>
      <w:r>
        <w:rPr>
          <w:lang w:eastAsia="zh-CN"/>
        </w:rPr>
        <w:t>.0</w:t>
      </w:r>
    </w:p>
    <w:p w14:paraId="09C26597" w14:textId="77777777" w:rsidR="005B0788" w:rsidRDefault="00000000">
      <w:pPr>
        <w:pStyle w:val="PL"/>
        <w:rPr>
          <w:lang w:eastAsia="zh-CN"/>
        </w:rPr>
      </w:pPr>
      <w:r>
        <w:rPr>
          <w:lang w:eastAsia="zh-CN"/>
        </w:rPr>
        <w:t xml:space="preserve">  description: |</w:t>
      </w:r>
    </w:p>
    <w:p w14:paraId="01BFF4ED" w14:textId="77777777" w:rsidR="005B0788" w:rsidRDefault="00000000">
      <w:pPr>
        <w:pStyle w:val="PL"/>
        <w:rPr>
          <w:lang w:eastAsia="zh-CN"/>
        </w:rPr>
      </w:pPr>
      <w:r>
        <w:rPr>
          <w:lang w:eastAsia="zh-CN"/>
        </w:rPr>
        <w:t xml:space="preserve">    API for MSGG L3G Message Delivery Service.  </w:t>
      </w:r>
    </w:p>
    <w:p w14:paraId="3C23DBE0" w14:textId="77777777" w:rsidR="005B0788"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46B6E78F" w14:textId="77777777" w:rsidR="005B0788" w:rsidRDefault="00000000">
      <w:pPr>
        <w:pStyle w:val="PL"/>
        <w:rPr>
          <w:lang w:eastAsia="zh-CN"/>
        </w:rPr>
      </w:pPr>
      <w:r>
        <w:rPr>
          <w:lang w:eastAsia="zh-CN"/>
        </w:rPr>
        <w:t xml:space="preserve">    All rights reserved.</w:t>
      </w:r>
    </w:p>
    <w:p w14:paraId="71DE38DB" w14:textId="77777777" w:rsidR="005B0788" w:rsidRDefault="005B0788">
      <w:pPr>
        <w:pStyle w:val="PL"/>
        <w:rPr>
          <w:lang w:eastAsia="zh-CN"/>
        </w:rPr>
      </w:pPr>
    </w:p>
    <w:p w14:paraId="75381694" w14:textId="77777777" w:rsidR="005B0788" w:rsidRDefault="00000000">
      <w:pPr>
        <w:pStyle w:val="PL"/>
        <w:rPr>
          <w:lang w:eastAsia="zh-CN"/>
        </w:rPr>
      </w:pPr>
      <w:proofErr w:type="spellStart"/>
      <w:r>
        <w:rPr>
          <w:lang w:eastAsia="zh-CN"/>
        </w:rPr>
        <w:t>externalDocs</w:t>
      </w:r>
      <w:proofErr w:type="spellEnd"/>
      <w:r>
        <w:rPr>
          <w:lang w:eastAsia="zh-CN"/>
        </w:rPr>
        <w:t>:</w:t>
      </w:r>
    </w:p>
    <w:p w14:paraId="03C710B3" w14:textId="77777777" w:rsidR="005B0788" w:rsidRDefault="00000000">
      <w:pPr>
        <w:pStyle w:val="PL"/>
        <w:rPr>
          <w:lang w:eastAsia="zh-CN"/>
        </w:rPr>
      </w:pPr>
      <w:r>
        <w:rPr>
          <w:lang w:eastAsia="zh-CN"/>
        </w:rPr>
        <w:t xml:space="preserve">  description: &gt;</w:t>
      </w:r>
    </w:p>
    <w:p w14:paraId="06D849EB" w14:textId="77777777" w:rsidR="005B07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32987A43" w14:textId="77777777" w:rsidR="005B0788" w:rsidRDefault="00000000">
      <w:pPr>
        <w:pStyle w:val="PL"/>
        <w:rPr>
          <w:lang w:eastAsia="zh-CN"/>
        </w:rPr>
      </w:pPr>
      <w:r>
        <w:rPr>
          <w:lang w:eastAsia="zh-CN"/>
        </w:rPr>
        <w:t xml:space="preserve">    specification; Stage 3</w:t>
      </w:r>
    </w:p>
    <w:p w14:paraId="1E973788" w14:textId="77777777" w:rsidR="005B0788" w:rsidRDefault="00000000">
      <w:pPr>
        <w:pStyle w:val="PL"/>
        <w:rPr>
          <w:lang w:eastAsia="zh-CN"/>
        </w:rPr>
      </w:pPr>
      <w:r>
        <w:rPr>
          <w:lang w:eastAsia="zh-CN"/>
        </w:rPr>
        <w:t xml:space="preserve">  url: https://www.3gpp.org/ftp/Specs/archive/29_series/29.538/</w:t>
      </w:r>
    </w:p>
    <w:p w14:paraId="2A3A120E" w14:textId="77777777" w:rsidR="005B0788" w:rsidRDefault="005B0788">
      <w:pPr>
        <w:pStyle w:val="PL"/>
        <w:rPr>
          <w:lang w:eastAsia="zh-CN"/>
        </w:rPr>
      </w:pPr>
    </w:p>
    <w:p w14:paraId="10D37F07" w14:textId="77777777" w:rsidR="005B0788" w:rsidRDefault="00000000">
      <w:pPr>
        <w:pStyle w:val="PL"/>
        <w:rPr>
          <w:lang w:eastAsia="zh-CN"/>
        </w:rPr>
      </w:pPr>
      <w:r>
        <w:rPr>
          <w:lang w:eastAsia="zh-CN"/>
        </w:rPr>
        <w:t>servers:</w:t>
      </w:r>
    </w:p>
    <w:p w14:paraId="1CBCDE27" w14:textId="77777777" w:rsidR="005B0788" w:rsidRDefault="00000000">
      <w:pPr>
        <w:pStyle w:val="PL"/>
        <w:rPr>
          <w:lang w:eastAsia="zh-CN"/>
        </w:rPr>
      </w:pPr>
      <w:r>
        <w:rPr>
          <w:lang w:eastAsia="zh-CN"/>
        </w:rPr>
        <w:t xml:space="preserve">  - url: '{</w:t>
      </w:r>
      <w:proofErr w:type="spellStart"/>
      <w:r>
        <w:rPr>
          <w:lang w:eastAsia="zh-CN"/>
        </w:rPr>
        <w:t>apiRoot</w:t>
      </w:r>
      <w:proofErr w:type="spellEnd"/>
      <w:r>
        <w:rPr>
          <w:lang w:eastAsia="zh-CN"/>
        </w:rPr>
        <w:t>}/msgg-l3gdelivery/v1'</w:t>
      </w:r>
    </w:p>
    <w:p w14:paraId="14A330E6" w14:textId="77777777" w:rsidR="005B0788" w:rsidRDefault="00000000">
      <w:pPr>
        <w:pStyle w:val="PL"/>
        <w:rPr>
          <w:lang w:eastAsia="zh-CN"/>
        </w:rPr>
      </w:pPr>
      <w:r>
        <w:rPr>
          <w:lang w:eastAsia="zh-CN"/>
        </w:rPr>
        <w:t xml:space="preserve">    variables:</w:t>
      </w:r>
    </w:p>
    <w:p w14:paraId="539799E8" w14:textId="77777777" w:rsidR="005B0788" w:rsidRDefault="00000000">
      <w:pPr>
        <w:pStyle w:val="PL"/>
        <w:rPr>
          <w:lang w:eastAsia="zh-CN"/>
        </w:rPr>
      </w:pPr>
      <w:r>
        <w:rPr>
          <w:lang w:eastAsia="zh-CN"/>
        </w:rPr>
        <w:t xml:space="preserve">      </w:t>
      </w:r>
      <w:proofErr w:type="spellStart"/>
      <w:r>
        <w:rPr>
          <w:lang w:eastAsia="zh-CN"/>
        </w:rPr>
        <w:t>apiRoot</w:t>
      </w:r>
      <w:proofErr w:type="spellEnd"/>
      <w:r>
        <w:rPr>
          <w:lang w:eastAsia="zh-CN"/>
        </w:rPr>
        <w:t>:</w:t>
      </w:r>
    </w:p>
    <w:p w14:paraId="79F83584" w14:textId="77777777" w:rsidR="005B0788" w:rsidRDefault="00000000">
      <w:pPr>
        <w:pStyle w:val="PL"/>
        <w:rPr>
          <w:lang w:eastAsia="zh-CN"/>
        </w:rPr>
      </w:pPr>
      <w:r>
        <w:rPr>
          <w:lang w:eastAsia="zh-CN"/>
        </w:rPr>
        <w:t xml:space="preserve">        default: https://example.com</w:t>
      </w:r>
    </w:p>
    <w:p w14:paraId="4229F9CC" w14:textId="77777777" w:rsidR="005B0788" w:rsidRDefault="00000000">
      <w:pPr>
        <w:pStyle w:val="PL"/>
        <w:rPr>
          <w:lang w:val="en-US" w:eastAsia="zh-CN"/>
        </w:rPr>
      </w:pPr>
      <w:r>
        <w:rPr>
          <w:lang w:eastAsia="zh-CN"/>
        </w:rPr>
        <w:t xml:space="preserve">        description: </w:t>
      </w:r>
      <w:proofErr w:type="spellStart"/>
      <w:r>
        <w:rPr>
          <w:lang w:eastAsia="zh-CN"/>
        </w:rPr>
        <w:t>apiRoot</w:t>
      </w:r>
      <w:proofErr w:type="spellEnd"/>
      <w:r>
        <w:rPr>
          <w:lang w:eastAsia="zh-CN"/>
        </w:rPr>
        <w:t xml:space="preserve"> as defined in clause </w:t>
      </w:r>
      <w:r>
        <w:rPr>
          <w:rFonts w:hint="eastAsia"/>
          <w:lang w:val="en-US" w:eastAsia="zh-CN"/>
        </w:rPr>
        <w:t>5.2.</w:t>
      </w:r>
      <w:r>
        <w:rPr>
          <w:lang w:eastAsia="zh-CN"/>
        </w:rPr>
        <w:t>4 of 3GPP TS 29.</w:t>
      </w:r>
      <w:r>
        <w:rPr>
          <w:rFonts w:hint="eastAsia"/>
          <w:lang w:val="en-US" w:eastAsia="zh-CN"/>
        </w:rPr>
        <w:t>122</w:t>
      </w:r>
    </w:p>
    <w:p w14:paraId="5F60CFDD" w14:textId="77777777" w:rsidR="005B0788" w:rsidRDefault="005B0788">
      <w:pPr>
        <w:pStyle w:val="PL"/>
        <w:rPr>
          <w:lang w:eastAsia="zh-CN"/>
        </w:rPr>
      </w:pPr>
    </w:p>
    <w:p w14:paraId="20133970" w14:textId="77777777" w:rsidR="005B0788" w:rsidRDefault="00000000">
      <w:pPr>
        <w:pStyle w:val="PL"/>
        <w:rPr>
          <w:lang w:eastAsia="zh-CN"/>
        </w:rPr>
      </w:pPr>
      <w:r>
        <w:rPr>
          <w:lang w:eastAsia="zh-CN"/>
        </w:rPr>
        <w:t>security:</w:t>
      </w:r>
    </w:p>
    <w:p w14:paraId="1C8F4399" w14:textId="77777777" w:rsidR="005B0788" w:rsidRDefault="00000000">
      <w:pPr>
        <w:pStyle w:val="PL"/>
        <w:rPr>
          <w:lang w:eastAsia="zh-CN"/>
        </w:rPr>
      </w:pPr>
      <w:r>
        <w:rPr>
          <w:lang w:eastAsia="zh-CN"/>
        </w:rPr>
        <w:t xml:space="preserve">  - {}</w:t>
      </w:r>
    </w:p>
    <w:p w14:paraId="3F210A1E"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718DE9F3" w14:textId="77777777" w:rsidR="005B0788" w:rsidRDefault="005B0788">
      <w:pPr>
        <w:pStyle w:val="PL"/>
        <w:rPr>
          <w:lang w:eastAsia="zh-CN"/>
        </w:rPr>
      </w:pPr>
    </w:p>
    <w:p w14:paraId="6C55134C" w14:textId="77777777" w:rsidR="005B0788" w:rsidRDefault="005B0788">
      <w:pPr>
        <w:pStyle w:val="PL"/>
        <w:rPr>
          <w:lang w:eastAsia="zh-CN"/>
        </w:rPr>
      </w:pPr>
    </w:p>
    <w:p w14:paraId="16D24CEA" w14:textId="77777777" w:rsidR="005B0788" w:rsidRDefault="00000000">
      <w:pPr>
        <w:pStyle w:val="PL"/>
        <w:rPr>
          <w:lang w:eastAsia="zh-CN"/>
        </w:rPr>
      </w:pPr>
      <w:r>
        <w:rPr>
          <w:lang w:eastAsia="zh-CN"/>
        </w:rPr>
        <w:t>paths:</w:t>
      </w:r>
    </w:p>
    <w:p w14:paraId="1CDD5BB1" w14:textId="77777777" w:rsidR="005B0788" w:rsidRDefault="00000000">
      <w:pPr>
        <w:pStyle w:val="PL"/>
        <w:rPr>
          <w:lang w:eastAsia="zh-CN"/>
        </w:rPr>
      </w:pPr>
      <w:r>
        <w:rPr>
          <w:lang w:eastAsia="zh-CN"/>
        </w:rPr>
        <w:t xml:space="preserve">  /deliver-message:</w:t>
      </w:r>
    </w:p>
    <w:p w14:paraId="73134EFE" w14:textId="77777777" w:rsidR="005B0788" w:rsidRDefault="00000000">
      <w:pPr>
        <w:pStyle w:val="PL"/>
        <w:rPr>
          <w:lang w:eastAsia="zh-CN"/>
        </w:rPr>
      </w:pPr>
      <w:r>
        <w:rPr>
          <w:lang w:eastAsia="zh-CN"/>
        </w:rPr>
        <w:t xml:space="preserve">    post:</w:t>
      </w:r>
    </w:p>
    <w:p w14:paraId="46CA613B" w14:textId="77777777" w:rsidR="005B0788" w:rsidRDefault="00000000">
      <w:pPr>
        <w:pStyle w:val="PL"/>
        <w:rPr>
          <w:lang w:eastAsia="zh-CN"/>
        </w:rPr>
      </w:pPr>
      <w:r>
        <w:rPr>
          <w:lang w:eastAsia="zh-CN"/>
        </w:rPr>
        <w:t xml:space="preserve">      summary: deliver message to Legacy 3GPP Message Gateway</w:t>
      </w:r>
    </w:p>
    <w:p w14:paraId="5D00F11E" w14:textId="77777777" w:rsidR="005B0788" w:rsidRDefault="00000000">
      <w:pPr>
        <w:pStyle w:val="PL"/>
        <w:rPr>
          <w:lang w:eastAsia="zh-CN"/>
        </w:rPr>
      </w:pPr>
      <w:r>
        <w:rPr>
          <w:lang w:eastAsia="zh-CN"/>
        </w:rPr>
        <w:t xml:space="preserve">      tags:</w:t>
      </w:r>
    </w:p>
    <w:p w14:paraId="082F0031" w14:textId="77777777" w:rsidR="005B0788" w:rsidRDefault="00000000">
      <w:pPr>
        <w:pStyle w:val="PL"/>
        <w:rPr>
          <w:lang w:eastAsia="zh-CN"/>
        </w:rPr>
      </w:pPr>
      <w:r>
        <w:rPr>
          <w:lang w:eastAsia="zh-CN"/>
        </w:rPr>
        <w:t xml:space="preserve">        - L3G Message delivery</w:t>
      </w:r>
    </w:p>
    <w:p w14:paraId="0E2707AF"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0A5E7AAD" w14:textId="77777777" w:rsidR="005B0788" w:rsidRDefault="00000000">
      <w:pPr>
        <w:pStyle w:val="PL"/>
        <w:rPr>
          <w:lang w:eastAsia="zh-CN"/>
        </w:rPr>
      </w:pPr>
      <w:r>
        <w:rPr>
          <w:lang w:eastAsia="zh-CN"/>
        </w:rPr>
        <w:t xml:space="preserve">        required: true</w:t>
      </w:r>
    </w:p>
    <w:p w14:paraId="6594F7DE" w14:textId="77777777" w:rsidR="005B0788" w:rsidRDefault="00000000">
      <w:pPr>
        <w:pStyle w:val="PL"/>
        <w:rPr>
          <w:lang w:eastAsia="zh-CN"/>
        </w:rPr>
      </w:pPr>
      <w:r>
        <w:rPr>
          <w:lang w:eastAsia="zh-CN"/>
        </w:rPr>
        <w:t xml:space="preserve">        content:</w:t>
      </w:r>
    </w:p>
    <w:p w14:paraId="1EF5E242"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59F5B2F3" w14:textId="77777777" w:rsidR="005B0788" w:rsidRDefault="00000000">
      <w:pPr>
        <w:pStyle w:val="PL"/>
        <w:rPr>
          <w:lang w:eastAsia="zh-CN"/>
        </w:rPr>
      </w:pPr>
      <w:r>
        <w:rPr>
          <w:lang w:eastAsia="zh-CN"/>
        </w:rPr>
        <w:t xml:space="preserve">            schema:</w:t>
      </w:r>
    </w:p>
    <w:p w14:paraId="41DEFE3A" w14:textId="77777777" w:rsidR="005B0788" w:rsidRDefault="00000000">
      <w:pPr>
        <w:pStyle w:val="PL"/>
        <w:rPr>
          <w:lang w:eastAsia="zh-CN"/>
        </w:rPr>
      </w:pPr>
      <w:r>
        <w:rPr>
          <w:lang w:eastAsia="zh-CN"/>
        </w:rPr>
        <w:t xml:space="preserve">              $ref: '#/components/schemas/L3gMessageDelivery'</w:t>
      </w:r>
    </w:p>
    <w:p w14:paraId="22CBCAC4" w14:textId="77777777" w:rsidR="005B0788" w:rsidRDefault="00000000">
      <w:pPr>
        <w:pStyle w:val="PL"/>
        <w:rPr>
          <w:lang w:eastAsia="zh-CN"/>
        </w:rPr>
      </w:pPr>
      <w:r>
        <w:rPr>
          <w:lang w:eastAsia="zh-CN"/>
        </w:rPr>
        <w:t xml:space="preserve">      responses:</w:t>
      </w:r>
    </w:p>
    <w:p w14:paraId="7F2E96EB" w14:textId="77777777" w:rsidR="005B0788" w:rsidRDefault="00000000">
      <w:pPr>
        <w:pStyle w:val="PL"/>
        <w:rPr>
          <w:lang w:eastAsia="zh-CN"/>
        </w:rPr>
      </w:pPr>
      <w:r>
        <w:rPr>
          <w:lang w:eastAsia="zh-CN"/>
        </w:rPr>
        <w:t xml:space="preserve">        '204':</w:t>
      </w:r>
    </w:p>
    <w:p w14:paraId="3960ADC8" w14:textId="77777777" w:rsidR="005B0788" w:rsidRDefault="00000000">
      <w:pPr>
        <w:pStyle w:val="PL"/>
        <w:rPr>
          <w:lang w:eastAsia="zh-CN"/>
        </w:rPr>
      </w:pPr>
      <w:r>
        <w:rPr>
          <w:lang w:eastAsia="zh-CN"/>
        </w:rPr>
        <w:t xml:space="preserve">          description: No Content, Message delivery successful</w:t>
      </w:r>
    </w:p>
    <w:p w14:paraId="4CF7A799" w14:textId="77777777" w:rsidR="005B0788" w:rsidRDefault="00000000">
      <w:pPr>
        <w:pStyle w:val="PL"/>
        <w:rPr>
          <w:lang w:eastAsia="zh-CN"/>
        </w:rPr>
      </w:pPr>
      <w:r>
        <w:rPr>
          <w:lang w:eastAsia="zh-CN"/>
        </w:rPr>
        <w:t xml:space="preserve">        '400':</w:t>
      </w:r>
    </w:p>
    <w:p w14:paraId="53E57F8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65A7447" w14:textId="77777777" w:rsidR="005B0788" w:rsidRDefault="00000000">
      <w:pPr>
        <w:pStyle w:val="PL"/>
        <w:rPr>
          <w:lang w:eastAsia="zh-CN"/>
        </w:rPr>
      </w:pPr>
      <w:r>
        <w:rPr>
          <w:lang w:eastAsia="zh-CN"/>
        </w:rPr>
        <w:t xml:space="preserve">        '401':</w:t>
      </w:r>
    </w:p>
    <w:p w14:paraId="772B828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B3BAB31" w14:textId="77777777" w:rsidR="005B0788" w:rsidRDefault="00000000">
      <w:pPr>
        <w:pStyle w:val="PL"/>
        <w:rPr>
          <w:lang w:eastAsia="zh-CN"/>
        </w:rPr>
      </w:pPr>
      <w:r>
        <w:rPr>
          <w:lang w:eastAsia="zh-CN"/>
        </w:rPr>
        <w:t xml:space="preserve">        '403':</w:t>
      </w:r>
    </w:p>
    <w:p w14:paraId="1B23668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820CF7D" w14:textId="77777777" w:rsidR="005B0788" w:rsidRDefault="00000000">
      <w:pPr>
        <w:pStyle w:val="PL"/>
        <w:rPr>
          <w:lang w:eastAsia="zh-CN"/>
        </w:rPr>
      </w:pPr>
      <w:r>
        <w:rPr>
          <w:lang w:eastAsia="zh-CN"/>
        </w:rPr>
        <w:t xml:space="preserve">        '404':</w:t>
      </w:r>
    </w:p>
    <w:p w14:paraId="5DC4B9B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156A02" w14:textId="77777777" w:rsidR="005B0788" w:rsidRDefault="00000000">
      <w:pPr>
        <w:pStyle w:val="PL"/>
        <w:rPr>
          <w:lang w:eastAsia="zh-CN"/>
        </w:rPr>
      </w:pPr>
      <w:r>
        <w:rPr>
          <w:lang w:eastAsia="zh-CN"/>
        </w:rPr>
        <w:t xml:space="preserve">        '411':</w:t>
      </w:r>
    </w:p>
    <w:p w14:paraId="5390C85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4625D83" w14:textId="77777777" w:rsidR="005B0788" w:rsidRDefault="00000000">
      <w:pPr>
        <w:pStyle w:val="PL"/>
        <w:rPr>
          <w:lang w:eastAsia="zh-CN"/>
        </w:rPr>
      </w:pPr>
      <w:r>
        <w:rPr>
          <w:lang w:eastAsia="zh-CN"/>
        </w:rPr>
        <w:t xml:space="preserve">        '413':</w:t>
      </w:r>
    </w:p>
    <w:p w14:paraId="7CAA555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D99A47B" w14:textId="77777777" w:rsidR="005B0788" w:rsidRDefault="00000000">
      <w:pPr>
        <w:pStyle w:val="PL"/>
        <w:rPr>
          <w:lang w:eastAsia="zh-CN"/>
        </w:rPr>
      </w:pPr>
      <w:r>
        <w:rPr>
          <w:lang w:eastAsia="zh-CN"/>
        </w:rPr>
        <w:t xml:space="preserve">        '415':</w:t>
      </w:r>
    </w:p>
    <w:p w14:paraId="7A47D87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1489956" w14:textId="77777777" w:rsidR="005B0788" w:rsidRDefault="00000000">
      <w:pPr>
        <w:pStyle w:val="PL"/>
        <w:rPr>
          <w:lang w:eastAsia="zh-CN"/>
        </w:rPr>
      </w:pPr>
      <w:r>
        <w:rPr>
          <w:lang w:eastAsia="zh-CN"/>
        </w:rPr>
        <w:t xml:space="preserve">        '429':</w:t>
      </w:r>
    </w:p>
    <w:p w14:paraId="492F49F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6364F45" w14:textId="77777777" w:rsidR="005B0788" w:rsidRDefault="00000000">
      <w:pPr>
        <w:pStyle w:val="PL"/>
        <w:rPr>
          <w:lang w:eastAsia="zh-CN"/>
        </w:rPr>
      </w:pPr>
      <w:r>
        <w:rPr>
          <w:lang w:eastAsia="zh-CN"/>
        </w:rPr>
        <w:t xml:space="preserve">        '500':</w:t>
      </w:r>
    </w:p>
    <w:p w14:paraId="5C8BD42B"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B57681C" w14:textId="77777777" w:rsidR="005B0788" w:rsidRDefault="00000000">
      <w:pPr>
        <w:pStyle w:val="PL"/>
        <w:rPr>
          <w:lang w:eastAsia="zh-CN"/>
        </w:rPr>
      </w:pPr>
      <w:r>
        <w:rPr>
          <w:lang w:eastAsia="zh-CN"/>
        </w:rPr>
        <w:t xml:space="preserve">        '503':</w:t>
      </w:r>
    </w:p>
    <w:p w14:paraId="6341E8F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294249F" w14:textId="77777777" w:rsidR="005B0788" w:rsidRDefault="00000000">
      <w:pPr>
        <w:pStyle w:val="PL"/>
        <w:rPr>
          <w:lang w:eastAsia="zh-CN"/>
        </w:rPr>
      </w:pPr>
      <w:r>
        <w:rPr>
          <w:lang w:eastAsia="zh-CN"/>
        </w:rPr>
        <w:t xml:space="preserve">        default:</w:t>
      </w:r>
    </w:p>
    <w:p w14:paraId="384DEB7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04FDA7A" w14:textId="77777777" w:rsidR="005B0788" w:rsidRDefault="005B0788">
      <w:pPr>
        <w:pStyle w:val="PL"/>
        <w:rPr>
          <w:lang w:eastAsia="zh-CN"/>
        </w:rPr>
      </w:pPr>
    </w:p>
    <w:p w14:paraId="327D3969" w14:textId="77777777" w:rsidR="005B0788" w:rsidRDefault="00000000">
      <w:pPr>
        <w:pStyle w:val="PL"/>
        <w:rPr>
          <w:lang w:eastAsia="zh-CN"/>
        </w:rPr>
      </w:pPr>
      <w:r>
        <w:rPr>
          <w:lang w:eastAsia="zh-CN"/>
        </w:rPr>
        <w:t xml:space="preserve">  /deliver-report:</w:t>
      </w:r>
    </w:p>
    <w:p w14:paraId="091048BD" w14:textId="77777777" w:rsidR="005B0788" w:rsidRDefault="00000000">
      <w:pPr>
        <w:pStyle w:val="PL"/>
        <w:rPr>
          <w:lang w:eastAsia="zh-CN"/>
        </w:rPr>
      </w:pPr>
      <w:r>
        <w:rPr>
          <w:lang w:eastAsia="zh-CN"/>
        </w:rPr>
        <w:t xml:space="preserve">    post:</w:t>
      </w:r>
    </w:p>
    <w:p w14:paraId="50C33B19" w14:textId="77777777" w:rsidR="005B0788" w:rsidRDefault="00000000">
      <w:pPr>
        <w:pStyle w:val="PL"/>
        <w:rPr>
          <w:lang w:eastAsia="zh-CN"/>
        </w:rPr>
      </w:pPr>
      <w:r>
        <w:rPr>
          <w:lang w:eastAsia="zh-CN"/>
        </w:rPr>
        <w:t xml:space="preserve">      summary: deliver status report to Legacy 3GPP Message Gateway</w:t>
      </w:r>
    </w:p>
    <w:p w14:paraId="6CBF1003" w14:textId="77777777" w:rsidR="005B0788" w:rsidRDefault="00000000">
      <w:pPr>
        <w:pStyle w:val="PL"/>
        <w:rPr>
          <w:lang w:eastAsia="zh-CN"/>
        </w:rPr>
      </w:pPr>
      <w:r>
        <w:rPr>
          <w:lang w:eastAsia="zh-CN"/>
        </w:rPr>
        <w:t xml:space="preserve">      tags:</w:t>
      </w:r>
    </w:p>
    <w:p w14:paraId="78D62C70" w14:textId="77777777" w:rsidR="005B0788" w:rsidRDefault="00000000">
      <w:pPr>
        <w:pStyle w:val="PL"/>
        <w:rPr>
          <w:lang w:eastAsia="zh-CN"/>
        </w:rPr>
      </w:pPr>
      <w:r>
        <w:rPr>
          <w:lang w:eastAsia="zh-CN"/>
        </w:rPr>
        <w:t xml:space="preserve">        - L3G status report delivery</w:t>
      </w:r>
    </w:p>
    <w:p w14:paraId="4B73AD83"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2FD458ED" w14:textId="77777777" w:rsidR="005B0788" w:rsidRDefault="00000000">
      <w:pPr>
        <w:pStyle w:val="PL"/>
        <w:rPr>
          <w:lang w:eastAsia="zh-CN"/>
        </w:rPr>
      </w:pPr>
      <w:r>
        <w:rPr>
          <w:lang w:eastAsia="zh-CN"/>
        </w:rPr>
        <w:t xml:space="preserve">        required: true</w:t>
      </w:r>
    </w:p>
    <w:p w14:paraId="006449E1" w14:textId="77777777" w:rsidR="005B0788" w:rsidRDefault="00000000">
      <w:pPr>
        <w:pStyle w:val="PL"/>
        <w:rPr>
          <w:lang w:eastAsia="zh-CN"/>
        </w:rPr>
      </w:pPr>
      <w:r>
        <w:rPr>
          <w:lang w:eastAsia="zh-CN"/>
        </w:rPr>
        <w:t xml:space="preserve">        content:</w:t>
      </w:r>
    </w:p>
    <w:p w14:paraId="2272DEAF"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2BD59DEB" w14:textId="77777777" w:rsidR="005B0788" w:rsidRDefault="00000000">
      <w:pPr>
        <w:pStyle w:val="PL"/>
        <w:rPr>
          <w:lang w:eastAsia="zh-CN"/>
        </w:rPr>
      </w:pPr>
      <w:r>
        <w:rPr>
          <w:lang w:eastAsia="zh-CN"/>
        </w:rPr>
        <w:t xml:space="preserve">            schema:</w:t>
      </w:r>
    </w:p>
    <w:p w14:paraId="3D180707" w14:textId="77777777" w:rsidR="005B0788" w:rsidRDefault="00000000">
      <w:pPr>
        <w:pStyle w:val="PL"/>
        <w:rPr>
          <w:lang w:eastAsia="zh-CN"/>
        </w:rPr>
      </w:pPr>
      <w:r>
        <w:rPr>
          <w:lang w:eastAsia="zh-CN"/>
        </w:rPr>
        <w:t xml:space="preserve">              $ref: 'TS29538_MSGS_MSGDelivery.yaml#/components/schemas/DeliveryStatusReport'</w:t>
      </w:r>
    </w:p>
    <w:p w14:paraId="5DD27C65" w14:textId="77777777" w:rsidR="005B0788" w:rsidRDefault="00000000">
      <w:pPr>
        <w:pStyle w:val="PL"/>
        <w:rPr>
          <w:lang w:eastAsia="zh-CN"/>
        </w:rPr>
      </w:pPr>
      <w:r>
        <w:rPr>
          <w:lang w:eastAsia="zh-CN"/>
        </w:rPr>
        <w:t xml:space="preserve">      responses:</w:t>
      </w:r>
    </w:p>
    <w:p w14:paraId="6EFB1B43" w14:textId="77777777" w:rsidR="005B0788" w:rsidRDefault="00000000">
      <w:pPr>
        <w:pStyle w:val="PL"/>
        <w:rPr>
          <w:lang w:eastAsia="zh-CN"/>
        </w:rPr>
      </w:pPr>
      <w:r>
        <w:rPr>
          <w:lang w:eastAsia="zh-CN"/>
        </w:rPr>
        <w:t xml:space="preserve">        '204':</w:t>
      </w:r>
    </w:p>
    <w:p w14:paraId="3251BABF" w14:textId="77777777" w:rsidR="005B0788" w:rsidRDefault="00000000">
      <w:pPr>
        <w:pStyle w:val="PL"/>
        <w:rPr>
          <w:lang w:eastAsia="zh-CN"/>
        </w:rPr>
      </w:pPr>
      <w:r>
        <w:rPr>
          <w:lang w:eastAsia="zh-CN"/>
        </w:rPr>
        <w:t xml:space="preserve">          description: No Content, status report delivery successfully</w:t>
      </w:r>
    </w:p>
    <w:p w14:paraId="04761053" w14:textId="77777777" w:rsidR="005B0788" w:rsidRDefault="00000000">
      <w:pPr>
        <w:pStyle w:val="PL"/>
        <w:rPr>
          <w:lang w:eastAsia="zh-CN"/>
        </w:rPr>
      </w:pPr>
      <w:r>
        <w:rPr>
          <w:lang w:eastAsia="zh-CN"/>
        </w:rPr>
        <w:t xml:space="preserve">        '400':</w:t>
      </w:r>
    </w:p>
    <w:p w14:paraId="405CF8F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9C74FFA" w14:textId="77777777" w:rsidR="005B0788" w:rsidRDefault="00000000">
      <w:pPr>
        <w:pStyle w:val="PL"/>
        <w:rPr>
          <w:lang w:eastAsia="zh-CN"/>
        </w:rPr>
      </w:pPr>
      <w:r>
        <w:rPr>
          <w:lang w:eastAsia="zh-CN"/>
        </w:rPr>
        <w:t xml:space="preserve">        '401':</w:t>
      </w:r>
    </w:p>
    <w:p w14:paraId="7E54118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A310423" w14:textId="77777777" w:rsidR="005B0788" w:rsidRDefault="00000000">
      <w:pPr>
        <w:pStyle w:val="PL"/>
        <w:rPr>
          <w:lang w:eastAsia="zh-CN"/>
        </w:rPr>
      </w:pPr>
      <w:r>
        <w:rPr>
          <w:lang w:eastAsia="zh-CN"/>
        </w:rPr>
        <w:t xml:space="preserve">        '403':</w:t>
      </w:r>
    </w:p>
    <w:p w14:paraId="4578B76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3212B5C" w14:textId="77777777" w:rsidR="005B0788" w:rsidRDefault="00000000">
      <w:pPr>
        <w:pStyle w:val="PL"/>
        <w:rPr>
          <w:lang w:eastAsia="zh-CN"/>
        </w:rPr>
      </w:pPr>
      <w:r>
        <w:rPr>
          <w:lang w:eastAsia="zh-CN"/>
        </w:rPr>
        <w:t xml:space="preserve">        '404':</w:t>
      </w:r>
    </w:p>
    <w:p w14:paraId="6A8937B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D2A8840" w14:textId="77777777" w:rsidR="005B0788" w:rsidRDefault="00000000">
      <w:pPr>
        <w:pStyle w:val="PL"/>
        <w:rPr>
          <w:lang w:eastAsia="zh-CN"/>
        </w:rPr>
      </w:pPr>
      <w:r>
        <w:rPr>
          <w:lang w:eastAsia="zh-CN"/>
        </w:rPr>
        <w:t xml:space="preserve">        '411':</w:t>
      </w:r>
    </w:p>
    <w:p w14:paraId="53B9B7E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6D0B252" w14:textId="77777777" w:rsidR="005B0788" w:rsidRDefault="00000000">
      <w:pPr>
        <w:pStyle w:val="PL"/>
        <w:rPr>
          <w:lang w:eastAsia="zh-CN"/>
        </w:rPr>
      </w:pPr>
      <w:r>
        <w:rPr>
          <w:lang w:eastAsia="zh-CN"/>
        </w:rPr>
        <w:t xml:space="preserve">        '413':</w:t>
      </w:r>
    </w:p>
    <w:p w14:paraId="5F55BD5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774EA739" w14:textId="77777777" w:rsidR="005B0788" w:rsidRDefault="00000000">
      <w:pPr>
        <w:pStyle w:val="PL"/>
        <w:rPr>
          <w:lang w:eastAsia="zh-CN"/>
        </w:rPr>
      </w:pPr>
      <w:r>
        <w:rPr>
          <w:lang w:eastAsia="zh-CN"/>
        </w:rPr>
        <w:t xml:space="preserve">        '415':</w:t>
      </w:r>
    </w:p>
    <w:p w14:paraId="1F721B0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7830BBE" w14:textId="77777777" w:rsidR="005B0788" w:rsidRDefault="00000000">
      <w:pPr>
        <w:pStyle w:val="PL"/>
        <w:rPr>
          <w:lang w:eastAsia="zh-CN"/>
        </w:rPr>
      </w:pPr>
      <w:r>
        <w:rPr>
          <w:lang w:eastAsia="zh-CN"/>
        </w:rPr>
        <w:t xml:space="preserve">        '429':</w:t>
      </w:r>
    </w:p>
    <w:p w14:paraId="7966671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88CD881" w14:textId="77777777" w:rsidR="005B0788" w:rsidRDefault="00000000">
      <w:pPr>
        <w:pStyle w:val="PL"/>
        <w:rPr>
          <w:lang w:eastAsia="zh-CN"/>
        </w:rPr>
      </w:pPr>
      <w:r>
        <w:rPr>
          <w:lang w:eastAsia="zh-CN"/>
        </w:rPr>
        <w:t xml:space="preserve">        '500':</w:t>
      </w:r>
    </w:p>
    <w:p w14:paraId="7E5ACB4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C34D9F3" w14:textId="77777777" w:rsidR="005B0788" w:rsidRDefault="00000000">
      <w:pPr>
        <w:pStyle w:val="PL"/>
        <w:rPr>
          <w:lang w:eastAsia="zh-CN"/>
        </w:rPr>
      </w:pPr>
      <w:r>
        <w:rPr>
          <w:lang w:eastAsia="zh-CN"/>
        </w:rPr>
        <w:t xml:space="preserve">        '503':</w:t>
      </w:r>
    </w:p>
    <w:p w14:paraId="129A2F0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009BFE2" w14:textId="77777777" w:rsidR="005B0788" w:rsidRDefault="00000000">
      <w:pPr>
        <w:pStyle w:val="PL"/>
        <w:rPr>
          <w:lang w:eastAsia="zh-CN"/>
        </w:rPr>
      </w:pPr>
      <w:r>
        <w:rPr>
          <w:lang w:eastAsia="zh-CN"/>
        </w:rPr>
        <w:t xml:space="preserve">        default:</w:t>
      </w:r>
    </w:p>
    <w:p w14:paraId="5113135F"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3DB0E48" w14:textId="77777777" w:rsidR="005B0788" w:rsidRDefault="005B0788">
      <w:pPr>
        <w:pStyle w:val="PL"/>
        <w:rPr>
          <w:lang w:eastAsia="zh-CN"/>
        </w:rPr>
      </w:pPr>
    </w:p>
    <w:p w14:paraId="65BFDA23" w14:textId="77777777" w:rsidR="005B0788" w:rsidRDefault="005B0788">
      <w:pPr>
        <w:pStyle w:val="PL"/>
        <w:rPr>
          <w:lang w:eastAsia="zh-CN"/>
        </w:rPr>
      </w:pPr>
    </w:p>
    <w:p w14:paraId="0C2065D5" w14:textId="77777777" w:rsidR="005B0788" w:rsidRDefault="00000000">
      <w:pPr>
        <w:pStyle w:val="PL"/>
        <w:rPr>
          <w:lang w:eastAsia="zh-CN"/>
        </w:rPr>
      </w:pPr>
      <w:r>
        <w:rPr>
          <w:lang w:eastAsia="zh-CN"/>
        </w:rPr>
        <w:t>components:</w:t>
      </w:r>
    </w:p>
    <w:p w14:paraId="51EF4C2F" w14:textId="77777777" w:rsidR="005B0788"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644A7C91" w14:textId="77777777" w:rsidR="005B0788" w:rsidRDefault="00000000">
      <w:pPr>
        <w:pStyle w:val="PL"/>
        <w:rPr>
          <w:lang w:eastAsia="zh-CN"/>
        </w:rPr>
      </w:pPr>
      <w:r>
        <w:rPr>
          <w:lang w:eastAsia="zh-CN"/>
        </w:rPr>
        <w:t xml:space="preserve">    oAuth2ClientCredentials:</w:t>
      </w:r>
    </w:p>
    <w:p w14:paraId="1899AA2F" w14:textId="77777777" w:rsidR="005B0788" w:rsidRDefault="00000000">
      <w:pPr>
        <w:pStyle w:val="PL"/>
        <w:rPr>
          <w:lang w:eastAsia="zh-CN"/>
        </w:rPr>
      </w:pPr>
      <w:r>
        <w:rPr>
          <w:lang w:eastAsia="zh-CN"/>
        </w:rPr>
        <w:t xml:space="preserve">      type: oauth2</w:t>
      </w:r>
    </w:p>
    <w:p w14:paraId="5A2288F1" w14:textId="77777777" w:rsidR="005B0788" w:rsidRDefault="00000000">
      <w:pPr>
        <w:pStyle w:val="PL"/>
        <w:rPr>
          <w:lang w:eastAsia="zh-CN"/>
        </w:rPr>
      </w:pPr>
      <w:r>
        <w:rPr>
          <w:lang w:eastAsia="zh-CN"/>
        </w:rPr>
        <w:t xml:space="preserve">      flows:</w:t>
      </w:r>
    </w:p>
    <w:p w14:paraId="79EC6468" w14:textId="77777777" w:rsidR="005B0788"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CD4E855" w14:textId="77777777" w:rsidR="005B0788"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rFonts w:eastAsia="DengXian"/>
          <w:lang w:eastAsia="zh-CN"/>
        </w:rPr>
        <w:t>tokenUrl</w:t>
      </w:r>
      <w:proofErr w:type="spellEnd"/>
      <w:r>
        <w:rPr>
          <w:lang w:eastAsia="zh-CN"/>
        </w:rPr>
        <w:t>}'</w:t>
      </w:r>
    </w:p>
    <w:p w14:paraId="0EE1FD24" w14:textId="77777777" w:rsidR="005B0788" w:rsidRDefault="00000000">
      <w:pPr>
        <w:pStyle w:val="PL"/>
        <w:rPr>
          <w:lang w:eastAsia="zh-CN"/>
        </w:rPr>
      </w:pPr>
      <w:r>
        <w:rPr>
          <w:lang w:eastAsia="zh-CN"/>
        </w:rPr>
        <w:t xml:space="preserve">          scopes:</w:t>
      </w:r>
      <w:r>
        <w:rPr>
          <w:rFonts w:eastAsia="DengXian"/>
          <w:lang w:eastAsia="zh-CN"/>
        </w:rPr>
        <w:t xml:space="preserve"> {}</w:t>
      </w:r>
    </w:p>
    <w:p w14:paraId="0EB91616" w14:textId="77777777" w:rsidR="005B0788" w:rsidRDefault="005B0788">
      <w:pPr>
        <w:pStyle w:val="PL"/>
        <w:rPr>
          <w:lang w:eastAsia="zh-CN"/>
        </w:rPr>
      </w:pPr>
    </w:p>
    <w:p w14:paraId="6D9112D2" w14:textId="77777777" w:rsidR="005B0788" w:rsidRDefault="005B0788">
      <w:pPr>
        <w:pStyle w:val="PL"/>
        <w:rPr>
          <w:lang w:eastAsia="zh-CN"/>
        </w:rPr>
      </w:pPr>
    </w:p>
    <w:p w14:paraId="718BF168" w14:textId="77777777" w:rsidR="005B0788" w:rsidRDefault="005B0788">
      <w:pPr>
        <w:pStyle w:val="PL"/>
        <w:rPr>
          <w:lang w:eastAsia="zh-CN"/>
        </w:rPr>
      </w:pPr>
    </w:p>
    <w:p w14:paraId="20B90B02" w14:textId="77777777" w:rsidR="005B0788" w:rsidRDefault="00000000">
      <w:pPr>
        <w:pStyle w:val="PL"/>
        <w:rPr>
          <w:lang w:eastAsia="zh-CN"/>
        </w:rPr>
      </w:pPr>
      <w:r>
        <w:rPr>
          <w:lang w:eastAsia="zh-CN"/>
        </w:rPr>
        <w:t xml:space="preserve">  schemas:</w:t>
      </w:r>
    </w:p>
    <w:p w14:paraId="75E818AD" w14:textId="77777777" w:rsidR="005B0788" w:rsidRDefault="00000000">
      <w:pPr>
        <w:pStyle w:val="PL"/>
        <w:rPr>
          <w:lang w:eastAsia="zh-CN"/>
        </w:rPr>
      </w:pPr>
      <w:r>
        <w:rPr>
          <w:lang w:eastAsia="zh-CN"/>
        </w:rPr>
        <w:t>#</w:t>
      </w:r>
    </w:p>
    <w:p w14:paraId="64079397" w14:textId="77777777" w:rsidR="005B0788" w:rsidRDefault="00000000">
      <w:pPr>
        <w:pStyle w:val="PL"/>
        <w:rPr>
          <w:lang w:eastAsia="zh-CN"/>
        </w:rPr>
      </w:pPr>
      <w:r>
        <w:rPr>
          <w:lang w:eastAsia="zh-CN"/>
        </w:rPr>
        <w:t># STRUCTURED DATA TYPES</w:t>
      </w:r>
    </w:p>
    <w:p w14:paraId="11B5F3AE" w14:textId="77777777" w:rsidR="005B0788" w:rsidRDefault="00000000">
      <w:pPr>
        <w:pStyle w:val="PL"/>
        <w:rPr>
          <w:lang w:eastAsia="zh-CN"/>
        </w:rPr>
      </w:pPr>
      <w:r>
        <w:rPr>
          <w:lang w:eastAsia="zh-CN"/>
        </w:rPr>
        <w:t>#</w:t>
      </w:r>
    </w:p>
    <w:p w14:paraId="0C521C4D" w14:textId="77777777" w:rsidR="005B0788" w:rsidRDefault="00000000">
      <w:pPr>
        <w:pStyle w:val="PL"/>
        <w:rPr>
          <w:lang w:eastAsia="zh-CN"/>
        </w:rPr>
      </w:pPr>
      <w:r>
        <w:rPr>
          <w:lang w:eastAsia="zh-CN"/>
        </w:rPr>
        <w:t xml:space="preserve">    L3gMessageDelivery:</w:t>
      </w:r>
    </w:p>
    <w:p w14:paraId="45147164" w14:textId="77777777" w:rsidR="005B0788" w:rsidRDefault="00000000">
      <w:pPr>
        <w:pStyle w:val="PL"/>
        <w:rPr>
          <w:lang w:eastAsia="zh-CN"/>
        </w:rPr>
      </w:pPr>
      <w:r>
        <w:rPr>
          <w:lang w:eastAsia="zh-CN"/>
        </w:rPr>
        <w:t xml:space="preserve">      description: Contains the L3G message delivery data</w:t>
      </w:r>
    </w:p>
    <w:p w14:paraId="3C4EE4BE" w14:textId="77777777" w:rsidR="005B0788" w:rsidRDefault="00000000">
      <w:pPr>
        <w:pStyle w:val="PL"/>
        <w:rPr>
          <w:lang w:eastAsia="zh-CN"/>
        </w:rPr>
      </w:pPr>
      <w:r>
        <w:rPr>
          <w:lang w:eastAsia="zh-CN"/>
        </w:rPr>
        <w:t xml:space="preserve">      type: object</w:t>
      </w:r>
    </w:p>
    <w:p w14:paraId="39AA1794" w14:textId="77777777" w:rsidR="005B0788" w:rsidRDefault="00000000">
      <w:pPr>
        <w:pStyle w:val="PL"/>
        <w:rPr>
          <w:lang w:eastAsia="zh-CN"/>
        </w:rPr>
      </w:pPr>
      <w:r>
        <w:rPr>
          <w:lang w:eastAsia="zh-CN"/>
        </w:rPr>
        <w:t xml:space="preserve">      required:</w:t>
      </w:r>
    </w:p>
    <w:p w14:paraId="4D575857" w14:textId="77777777" w:rsidR="005B0788" w:rsidRDefault="00000000">
      <w:pPr>
        <w:pStyle w:val="PL"/>
        <w:rPr>
          <w:lang w:eastAsia="zh-CN"/>
        </w:rPr>
      </w:pPr>
      <w:r>
        <w:rPr>
          <w:lang w:eastAsia="zh-CN"/>
        </w:rPr>
        <w:t xml:space="preserve">        - </w:t>
      </w:r>
      <w:proofErr w:type="spellStart"/>
      <w:r>
        <w:rPr>
          <w:lang w:eastAsia="zh-CN"/>
        </w:rPr>
        <w:t>oriAddr</w:t>
      </w:r>
      <w:proofErr w:type="spellEnd"/>
    </w:p>
    <w:p w14:paraId="2AE4D7B3" w14:textId="77777777" w:rsidR="005B0788" w:rsidRDefault="00000000">
      <w:pPr>
        <w:pStyle w:val="PL"/>
        <w:rPr>
          <w:lang w:eastAsia="zh-CN"/>
        </w:rPr>
      </w:pPr>
      <w:r>
        <w:rPr>
          <w:lang w:eastAsia="zh-CN"/>
        </w:rPr>
        <w:t xml:space="preserve">        - </w:t>
      </w:r>
      <w:proofErr w:type="spellStart"/>
      <w:r>
        <w:rPr>
          <w:lang w:eastAsia="zh-CN"/>
        </w:rPr>
        <w:t>destAddr</w:t>
      </w:r>
      <w:proofErr w:type="spellEnd"/>
    </w:p>
    <w:p w14:paraId="2833BC8E" w14:textId="77777777" w:rsidR="005B0788" w:rsidRDefault="00000000">
      <w:pPr>
        <w:pStyle w:val="PL"/>
        <w:rPr>
          <w:lang w:eastAsia="zh-CN"/>
        </w:rPr>
      </w:pPr>
      <w:r>
        <w:rPr>
          <w:lang w:eastAsia="zh-CN"/>
        </w:rPr>
        <w:t xml:space="preserve">        - </w:t>
      </w:r>
      <w:proofErr w:type="spellStart"/>
      <w:r>
        <w:rPr>
          <w:lang w:eastAsia="zh-CN"/>
        </w:rPr>
        <w:t>msgId</w:t>
      </w:r>
      <w:proofErr w:type="spellEnd"/>
    </w:p>
    <w:p w14:paraId="63D554D9" w14:textId="77777777" w:rsidR="005B0788" w:rsidRDefault="00000000">
      <w:pPr>
        <w:pStyle w:val="PL"/>
        <w:rPr>
          <w:lang w:eastAsia="zh-CN"/>
        </w:rPr>
      </w:pPr>
      <w:r>
        <w:rPr>
          <w:lang w:eastAsia="zh-CN"/>
        </w:rPr>
        <w:t xml:space="preserve">      properties:</w:t>
      </w:r>
    </w:p>
    <w:p w14:paraId="0A24EAB1" w14:textId="77777777" w:rsidR="005B0788"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454C4451" w14:textId="77777777" w:rsidR="005B0788" w:rsidRDefault="00000000">
      <w:pPr>
        <w:pStyle w:val="PL"/>
        <w:rPr>
          <w:lang w:eastAsia="zh-CN"/>
        </w:rPr>
      </w:pPr>
      <w:r>
        <w:rPr>
          <w:lang w:eastAsia="zh-CN"/>
        </w:rPr>
        <w:t xml:space="preserve">          $ref: '#/components/schemas/Address'</w:t>
      </w:r>
    </w:p>
    <w:p w14:paraId="19E5C439" w14:textId="77777777" w:rsidR="005B0788"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1EA58EA8" w14:textId="77777777" w:rsidR="005B0788" w:rsidRDefault="00000000">
      <w:pPr>
        <w:pStyle w:val="PL"/>
        <w:rPr>
          <w:lang w:eastAsia="zh-CN"/>
        </w:rPr>
      </w:pPr>
      <w:r>
        <w:rPr>
          <w:lang w:eastAsia="zh-CN"/>
        </w:rPr>
        <w:t xml:space="preserve">          $ref: '#/components/schemas/Address'</w:t>
      </w:r>
    </w:p>
    <w:p w14:paraId="505E959A" w14:textId="77777777" w:rsidR="005B0788"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579E153A" w14:textId="77777777" w:rsidR="005B0788" w:rsidRDefault="00000000">
      <w:pPr>
        <w:pStyle w:val="PL"/>
        <w:rPr>
          <w:lang w:eastAsia="zh-CN"/>
        </w:rPr>
      </w:pPr>
      <w:r>
        <w:rPr>
          <w:lang w:eastAsia="zh-CN"/>
        </w:rPr>
        <w:t xml:space="preserve">          type: string</w:t>
      </w:r>
    </w:p>
    <w:p w14:paraId="66A13B91" w14:textId="77777777" w:rsidR="005B0788"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52772049" w14:textId="77777777" w:rsidR="005B0788" w:rsidRDefault="00000000">
      <w:pPr>
        <w:pStyle w:val="PL"/>
        <w:rPr>
          <w:lang w:eastAsia="zh-CN"/>
        </w:rPr>
      </w:pPr>
      <w:r>
        <w:rPr>
          <w:lang w:eastAsia="zh-CN"/>
        </w:rPr>
        <w:t xml:space="preserve">          type: string</w:t>
      </w:r>
    </w:p>
    <w:p w14:paraId="3F1E7EF7" w14:textId="77777777" w:rsidR="005B0788"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0FF99988"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7583BB0A" w14:textId="77777777" w:rsidR="005B0788" w:rsidRDefault="00000000">
      <w:pPr>
        <w:pStyle w:val="PL"/>
        <w:rPr>
          <w:lang w:eastAsia="zh-CN"/>
        </w:rPr>
      </w:pPr>
      <w:r>
        <w:rPr>
          <w:lang w:eastAsia="zh-CN"/>
        </w:rPr>
        <w:t xml:space="preserve">        payload:</w:t>
      </w:r>
    </w:p>
    <w:p w14:paraId="59AB5728" w14:textId="77777777" w:rsidR="005B0788" w:rsidRDefault="00000000">
      <w:pPr>
        <w:pStyle w:val="PL"/>
        <w:rPr>
          <w:lang w:eastAsia="zh-CN"/>
        </w:rPr>
      </w:pPr>
      <w:r>
        <w:rPr>
          <w:lang w:eastAsia="zh-CN"/>
        </w:rPr>
        <w:t xml:space="preserve">          type: string</w:t>
      </w:r>
    </w:p>
    <w:p w14:paraId="1D3B825C" w14:textId="77777777" w:rsidR="005B0788"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0F04BB52"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4392FF99" w14:textId="77777777" w:rsidR="005B0788"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79645D01" w14:textId="77777777" w:rsidR="005B0788" w:rsidRDefault="00000000">
      <w:pPr>
        <w:pStyle w:val="PL"/>
        <w:rPr>
          <w:lang w:eastAsia="zh-CN"/>
        </w:rPr>
      </w:pPr>
      <w:r>
        <w:rPr>
          <w:lang w:eastAsia="zh-CN"/>
        </w:rPr>
        <w:t xml:space="preserve">          $ref: 'TS29538_MSGS_MSGDelivery.yaml#/components/schemas/MessageSegmentParameters'</w:t>
      </w:r>
    </w:p>
    <w:p w14:paraId="1A50FA0F" w14:textId="77777777" w:rsidR="005B0788" w:rsidRDefault="005B0788">
      <w:pPr>
        <w:pStyle w:val="PL"/>
        <w:rPr>
          <w:lang w:eastAsia="zh-CN"/>
        </w:rPr>
      </w:pPr>
    </w:p>
    <w:p w14:paraId="2F95CD51" w14:textId="77777777" w:rsidR="005B0788" w:rsidRDefault="005B0788">
      <w:pPr>
        <w:pStyle w:val="PL"/>
        <w:rPr>
          <w:lang w:eastAsia="zh-CN"/>
        </w:rPr>
      </w:pPr>
    </w:p>
    <w:p w14:paraId="20F27B4A" w14:textId="77777777" w:rsidR="005B0788" w:rsidRDefault="00000000">
      <w:pPr>
        <w:pStyle w:val="PL"/>
        <w:rPr>
          <w:lang w:eastAsia="zh-CN"/>
        </w:rPr>
      </w:pPr>
      <w:r>
        <w:rPr>
          <w:lang w:eastAsia="zh-CN"/>
        </w:rPr>
        <w:t xml:space="preserve">    Address:</w:t>
      </w:r>
    </w:p>
    <w:p w14:paraId="117077B7" w14:textId="77777777" w:rsidR="005B0788" w:rsidRDefault="00000000">
      <w:pPr>
        <w:pStyle w:val="PL"/>
        <w:rPr>
          <w:lang w:eastAsia="zh-CN"/>
        </w:rPr>
      </w:pPr>
      <w:r>
        <w:rPr>
          <w:lang w:eastAsia="zh-CN"/>
        </w:rPr>
        <w:t xml:space="preserve">      description: Contains the Message type data</w:t>
      </w:r>
    </w:p>
    <w:p w14:paraId="22AD52F1" w14:textId="77777777" w:rsidR="005B0788" w:rsidRDefault="00000000">
      <w:pPr>
        <w:pStyle w:val="PL"/>
        <w:rPr>
          <w:lang w:eastAsia="zh-CN"/>
        </w:rPr>
      </w:pPr>
      <w:r>
        <w:rPr>
          <w:lang w:eastAsia="zh-CN"/>
        </w:rPr>
        <w:t xml:space="preserve">      type: object</w:t>
      </w:r>
    </w:p>
    <w:p w14:paraId="6E53A883" w14:textId="77777777" w:rsidR="005B0788" w:rsidRDefault="00000000">
      <w:pPr>
        <w:pStyle w:val="PL"/>
        <w:rPr>
          <w:lang w:eastAsia="zh-CN"/>
        </w:rPr>
      </w:pPr>
      <w:r>
        <w:rPr>
          <w:lang w:eastAsia="zh-CN"/>
        </w:rPr>
        <w:t xml:space="preserve">      required:</w:t>
      </w:r>
    </w:p>
    <w:p w14:paraId="1A7495F0" w14:textId="77777777" w:rsidR="005B0788" w:rsidRDefault="00000000">
      <w:pPr>
        <w:pStyle w:val="PL"/>
        <w:rPr>
          <w:lang w:eastAsia="zh-CN"/>
        </w:rPr>
      </w:pPr>
      <w:r>
        <w:rPr>
          <w:lang w:eastAsia="zh-CN"/>
        </w:rPr>
        <w:t xml:space="preserve">        - </w:t>
      </w:r>
      <w:proofErr w:type="spellStart"/>
      <w:r>
        <w:rPr>
          <w:lang w:eastAsia="zh-CN"/>
        </w:rPr>
        <w:t>addrType</w:t>
      </w:r>
      <w:proofErr w:type="spellEnd"/>
    </w:p>
    <w:p w14:paraId="05A8E4D8" w14:textId="77777777" w:rsidR="005B0788" w:rsidRDefault="00000000">
      <w:pPr>
        <w:pStyle w:val="PL"/>
        <w:rPr>
          <w:lang w:eastAsia="zh-CN"/>
        </w:rPr>
      </w:pPr>
      <w:r>
        <w:rPr>
          <w:lang w:eastAsia="zh-CN"/>
        </w:rPr>
        <w:t xml:space="preserve">        - </w:t>
      </w:r>
      <w:proofErr w:type="spellStart"/>
      <w:r>
        <w:rPr>
          <w:lang w:eastAsia="zh-CN"/>
        </w:rPr>
        <w:t>addr</w:t>
      </w:r>
      <w:proofErr w:type="spellEnd"/>
    </w:p>
    <w:p w14:paraId="3B5FDEFA" w14:textId="77777777" w:rsidR="005B0788" w:rsidRDefault="00000000">
      <w:pPr>
        <w:pStyle w:val="PL"/>
        <w:rPr>
          <w:lang w:eastAsia="zh-CN"/>
        </w:rPr>
      </w:pPr>
      <w:r>
        <w:rPr>
          <w:lang w:eastAsia="zh-CN"/>
        </w:rPr>
        <w:t xml:space="preserve">      properties:</w:t>
      </w:r>
    </w:p>
    <w:p w14:paraId="67F9F29C" w14:textId="77777777" w:rsidR="005B0788" w:rsidRDefault="00000000">
      <w:pPr>
        <w:pStyle w:val="PL"/>
        <w:rPr>
          <w:lang w:eastAsia="zh-CN"/>
        </w:rPr>
      </w:pPr>
      <w:r>
        <w:rPr>
          <w:lang w:eastAsia="zh-CN"/>
        </w:rPr>
        <w:t xml:space="preserve">        </w:t>
      </w:r>
      <w:proofErr w:type="spellStart"/>
      <w:r>
        <w:rPr>
          <w:lang w:eastAsia="zh-CN"/>
        </w:rPr>
        <w:t>addrType</w:t>
      </w:r>
      <w:proofErr w:type="spellEnd"/>
      <w:r>
        <w:rPr>
          <w:lang w:eastAsia="zh-CN"/>
        </w:rPr>
        <w:t>:</w:t>
      </w:r>
    </w:p>
    <w:p w14:paraId="7ADD4A0C" w14:textId="77777777" w:rsidR="005B0788" w:rsidRDefault="00000000">
      <w:pPr>
        <w:pStyle w:val="PL"/>
        <w:rPr>
          <w:lang w:eastAsia="zh-CN"/>
        </w:rPr>
      </w:pPr>
      <w:r>
        <w:rPr>
          <w:lang w:eastAsia="zh-CN"/>
        </w:rPr>
        <w:t xml:space="preserve">          $ref: '#/components/schemas/</w:t>
      </w:r>
      <w:proofErr w:type="spellStart"/>
      <w:r>
        <w:rPr>
          <w:lang w:eastAsia="zh-CN"/>
        </w:rPr>
        <w:t>AddressType</w:t>
      </w:r>
      <w:proofErr w:type="spellEnd"/>
      <w:r>
        <w:rPr>
          <w:lang w:eastAsia="zh-CN"/>
        </w:rPr>
        <w:t>'</w:t>
      </w:r>
    </w:p>
    <w:p w14:paraId="166EA679" w14:textId="77777777" w:rsidR="005B0788" w:rsidRDefault="00000000">
      <w:pPr>
        <w:pStyle w:val="PL"/>
        <w:rPr>
          <w:lang w:eastAsia="zh-CN"/>
        </w:rPr>
      </w:pPr>
      <w:r>
        <w:rPr>
          <w:lang w:eastAsia="zh-CN"/>
        </w:rPr>
        <w:t xml:space="preserve">        </w:t>
      </w:r>
      <w:proofErr w:type="spellStart"/>
      <w:r>
        <w:rPr>
          <w:lang w:eastAsia="zh-CN"/>
        </w:rPr>
        <w:t>addr</w:t>
      </w:r>
      <w:proofErr w:type="spellEnd"/>
      <w:r>
        <w:rPr>
          <w:lang w:eastAsia="zh-CN"/>
        </w:rPr>
        <w:t>:</w:t>
      </w:r>
    </w:p>
    <w:p w14:paraId="2DF52A07" w14:textId="77777777" w:rsidR="005B0788" w:rsidRDefault="00000000">
      <w:pPr>
        <w:pStyle w:val="PL"/>
        <w:rPr>
          <w:lang w:eastAsia="zh-CN"/>
        </w:rPr>
      </w:pPr>
      <w:r>
        <w:rPr>
          <w:lang w:eastAsia="zh-CN"/>
        </w:rPr>
        <w:t xml:space="preserve">          type: string</w:t>
      </w:r>
    </w:p>
    <w:p w14:paraId="315A1F9E" w14:textId="77777777" w:rsidR="005B0788" w:rsidRDefault="005B0788">
      <w:pPr>
        <w:pStyle w:val="PL"/>
        <w:rPr>
          <w:lang w:eastAsia="zh-CN"/>
        </w:rPr>
      </w:pPr>
    </w:p>
    <w:p w14:paraId="697BB867" w14:textId="77777777" w:rsidR="005B0788" w:rsidRDefault="005B0788">
      <w:pPr>
        <w:pStyle w:val="PL"/>
        <w:rPr>
          <w:lang w:eastAsia="zh-CN"/>
        </w:rPr>
      </w:pPr>
    </w:p>
    <w:p w14:paraId="4A5E369C" w14:textId="77777777" w:rsidR="005B0788" w:rsidRDefault="00000000">
      <w:pPr>
        <w:pStyle w:val="PL"/>
        <w:rPr>
          <w:lang w:eastAsia="zh-CN"/>
        </w:rPr>
      </w:pPr>
      <w:r>
        <w:rPr>
          <w:lang w:eastAsia="zh-CN"/>
        </w:rPr>
        <w:t>#</w:t>
      </w:r>
    </w:p>
    <w:p w14:paraId="1B61EDCB" w14:textId="77777777" w:rsidR="005B0788" w:rsidRDefault="00000000">
      <w:pPr>
        <w:pStyle w:val="PL"/>
        <w:rPr>
          <w:lang w:eastAsia="zh-CN"/>
        </w:rPr>
      </w:pPr>
      <w:r>
        <w:rPr>
          <w:lang w:eastAsia="zh-CN"/>
        </w:rPr>
        <w:t># SIMPLE DATA TYPES</w:t>
      </w:r>
    </w:p>
    <w:p w14:paraId="16EC4689" w14:textId="77777777" w:rsidR="005B0788" w:rsidRDefault="00000000">
      <w:pPr>
        <w:pStyle w:val="PL"/>
        <w:rPr>
          <w:lang w:eastAsia="zh-CN"/>
        </w:rPr>
      </w:pPr>
      <w:r>
        <w:rPr>
          <w:lang w:eastAsia="zh-CN"/>
        </w:rPr>
        <w:t>#</w:t>
      </w:r>
    </w:p>
    <w:p w14:paraId="015ABBAF" w14:textId="77777777" w:rsidR="005B0788" w:rsidRDefault="005B0788">
      <w:pPr>
        <w:pStyle w:val="PL"/>
        <w:rPr>
          <w:lang w:eastAsia="zh-CN"/>
        </w:rPr>
      </w:pPr>
    </w:p>
    <w:p w14:paraId="10DEC7BF" w14:textId="77777777" w:rsidR="005B0788" w:rsidRDefault="00000000">
      <w:pPr>
        <w:pStyle w:val="PL"/>
        <w:rPr>
          <w:lang w:eastAsia="zh-CN"/>
        </w:rPr>
      </w:pPr>
      <w:r>
        <w:rPr>
          <w:lang w:eastAsia="zh-CN"/>
        </w:rPr>
        <w:t>#</w:t>
      </w:r>
    </w:p>
    <w:p w14:paraId="4DA1B371" w14:textId="77777777" w:rsidR="005B0788" w:rsidRDefault="00000000">
      <w:pPr>
        <w:pStyle w:val="PL"/>
        <w:rPr>
          <w:lang w:eastAsia="zh-CN"/>
        </w:rPr>
      </w:pPr>
      <w:r>
        <w:rPr>
          <w:lang w:eastAsia="zh-CN"/>
        </w:rPr>
        <w:t># ENUMERATIONS</w:t>
      </w:r>
    </w:p>
    <w:p w14:paraId="4F6DDF36" w14:textId="77777777" w:rsidR="005B0788" w:rsidRDefault="00000000">
      <w:pPr>
        <w:pStyle w:val="PL"/>
        <w:rPr>
          <w:lang w:eastAsia="zh-CN"/>
        </w:rPr>
      </w:pPr>
      <w:r>
        <w:rPr>
          <w:lang w:eastAsia="zh-CN"/>
        </w:rPr>
        <w:t>#</w:t>
      </w:r>
    </w:p>
    <w:p w14:paraId="45190504" w14:textId="77777777" w:rsidR="005B0788" w:rsidRDefault="005B0788">
      <w:pPr>
        <w:pStyle w:val="PL"/>
        <w:rPr>
          <w:lang w:eastAsia="zh-CN"/>
        </w:rPr>
      </w:pPr>
    </w:p>
    <w:p w14:paraId="6BE24198" w14:textId="77777777" w:rsidR="005B0788" w:rsidRDefault="00000000">
      <w:pPr>
        <w:pStyle w:val="PL"/>
        <w:rPr>
          <w:lang w:eastAsia="zh-CN"/>
        </w:rPr>
      </w:pPr>
      <w:r>
        <w:rPr>
          <w:lang w:eastAsia="zh-CN"/>
        </w:rPr>
        <w:t xml:space="preserve">    </w:t>
      </w:r>
      <w:proofErr w:type="spellStart"/>
      <w:r>
        <w:rPr>
          <w:lang w:eastAsia="zh-CN"/>
        </w:rPr>
        <w:t>AddressType</w:t>
      </w:r>
      <w:proofErr w:type="spellEnd"/>
      <w:r>
        <w:rPr>
          <w:lang w:eastAsia="zh-CN"/>
        </w:rPr>
        <w:t>:</w:t>
      </w:r>
    </w:p>
    <w:p w14:paraId="61FB4792" w14:textId="77777777" w:rsidR="005B0788"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7FF5A6D8" w14:textId="77777777" w:rsidR="005B0788" w:rsidRDefault="00000000">
      <w:pPr>
        <w:pStyle w:val="PL"/>
        <w:rPr>
          <w:lang w:eastAsia="zh-CN"/>
        </w:rPr>
      </w:pPr>
      <w:r>
        <w:rPr>
          <w:lang w:eastAsia="zh-CN"/>
        </w:rPr>
        <w:t xml:space="preserve">      - type: string</w:t>
      </w:r>
    </w:p>
    <w:p w14:paraId="0E0EA183" w14:textId="77777777" w:rsidR="005B0788"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6256C793" w14:textId="77777777" w:rsidR="005B0788" w:rsidRDefault="00000000">
      <w:pPr>
        <w:pStyle w:val="PL"/>
        <w:rPr>
          <w:lang w:eastAsia="zh-CN"/>
        </w:rPr>
      </w:pPr>
      <w:r>
        <w:rPr>
          <w:lang w:eastAsia="zh-CN"/>
        </w:rPr>
        <w:t xml:space="preserve">          - UE</w:t>
      </w:r>
    </w:p>
    <w:p w14:paraId="363339F4" w14:textId="77777777" w:rsidR="005B0788" w:rsidRDefault="00000000">
      <w:pPr>
        <w:pStyle w:val="PL"/>
        <w:rPr>
          <w:lang w:eastAsia="zh-CN"/>
        </w:rPr>
      </w:pPr>
      <w:r>
        <w:rPr>
          <w:lang w:eastAsia="zh-CN"/>
        </w:rPr>
        <w:t xml:space="preserve">          - AS</w:t>
      </w:r>
    </w:p>
    <w:p w14:paraId="66432087" w14:textId="77777777" w:rsidR="005B0788" w:rsidRDefault="00000000">
      <w:pPr>
        <w:pStyle w:val="PL"/>
        <w:rPr>
          <w:lang w:eastAsia="zh-CN"/>
        </w:rPr>
      </w:pPr>
      <w:r>
        <w:rPr>
          <w:lang w:eastAsia="zh-CN"/>
        </w:rPr>
        <w:t xml:space="preserve">          - GROUP</w:t>
      </w:r>
    </w:p>
    <w:p w14:paraId="3843C18C" w14:textId="77777777" w:rsidR="005B0788" w:rsidRDefault="00000000">
      <w:pPr>
        <w:pStyle w:val="PL"/>
        <w:rPr>
          <w:lang w:eastAsia="zh-CN"/>
        </w:rPr>
      </w:pPr>
      <w:r>
        <w:rPr>
          <w:lang w:eastAsia="zh-CN"/>
        </w:rPr>
        <w:t xml:space="preserve">          - BC</w:t>
      </w:r>
    </w:p>
    <w:p w14:paraId="1A64DDEC" w14:textId="77777777" w:rsidR="005B0788" w:rsidRDefault="00000000">
      <w:pPr>
        <w:pStyle w:val="PL"/>
        <w:rPr>
          <w:lang w:eastAsia="zh-CN"/>
        </w:rPr>
      </w:pPr>
      <w:r>
        <w:rPr>
          <w:lang w:eastAsia="zh-CN"/>
        </w:rPr>
        <w:t xml:space="preserve">          - TOPIC</w:t>
      </w:r>
    </w:p>
    <w:p w14:paraId="2AA253D8" w14:textId="77777777" w:rsidR="005B0788" w:rsidRDefault="00000000">
      <w:pPr>
        <w:pStyle w:val="PL"/>
        <w:rPr>
          <w:lang w:eastAsia="zh-CN"/>
        </w:rPr>
      </w:pPr>
      <w:r>
        <w:rPr>
          <w:lang w:eastAsia="zh-CN"/>
        </w:rPr>
        <w:t xml:space="preserve">      - type: string</w:t>
      </w:r>
    </w:p>
    <w:p w14:paraId="30774648" w14:textId="77777777" w:rsidR="005B0788" w:rsidRDefault="00000000">
      <w:pPr>
        <w:pStyle w:val="PL"/>
        <w:rPr>
          <w:lang w:eastAsia="zh-CN"/>
        </w:rPr>
      </w:pPr>
      <w:r>
        <w:rPr>
          <w:lang w:eastAsia="zh-CN"/>
        </w:rPr>
        <w:t xml:space="preserve">        description: &gt;</w:t>
      </w:r>
    </w:p>
    <w:p w14:paraId="6AD01690" w14:textId="77777777" w:rsidR="005B0788" w:rsidRDefault="00000000">
      <w:pPr>
        <w:pStyle w:val="PL"/>
        <w:rPr>
          <w:lang w:eastAsia="zh-CN"/>
        </w:rPr>
      </w:pPr>
      <w:r>
        <w:rPr>
          <w:lang w:eastAsia="zh-CN"/>
        </w:rPr>
        <w:t xml:space="preserve">          This string provides forward-compatibility with future</w:t>
      </w:r>
    </w:p>
    <w:p w14:paraId="4BFE8D6B" w14:textId="77777777" w:rsidR="005B0788" w:rsidRDefault="00000000">
      <w:pPr>
        <w:pStyle w:val="PL"/>
        <w:rPr>
          <w:lang w:eastAsia="zh-CN"/>
        </w:rPr>
      </w:pPr>
      <w:r>
        <w:rPr>
          <w:lang w:eastAsia="zh-CN"/>
        </w:rPr>
        <w:t xml:space="preserve">          extensions to the enumeration but is not used to encode</w:t>
      </w:r>
    </w:p>
    <w:p w14:paraId="7F842C7E" w14:textId="77777777" w:rsidR="005B0788" w:rsidRDefault="00000000">
      <w:pPr>
        <w:pStyle w:val="PL"/>
        <w:rPr>
          <w:lang w:eastAsia="zh-CN"/>
        </w:rPr>
      </w:pPr>
      <w:r>
        <w:rPr>
          <w:lang w:eastAsia="zh-CN"/>
        </w:rPr>
        <w:t xml:space="preserve">          content defined in the present version of this API.</w:t>
      </w:r>
    </w:p>
    <w:p w14:paraId="0CABC9D3" w14:textId="77777777" w:rsidR="005B0788" w:rsidRDefault="00000000">
      <w:pPr>
        <w:pStyle w:val="PL"/>
        <w:rPr>
          <w:lang w:eastAsia="zh-CN"/>
        </w:rPr>
      </w:pPr>
      <w:r>
        <w:rPr>
          <w:lang w:eastAsia="zh-CN"/>
        </w:rPr>
        <w:t xml:space="preserve">      description: |</w:t>
      </w:r>
    </w:p>
    <w:p w14:paraId="356A546E" w14:textId="77777777" w:rsidR="005B0788" w:rsidRDefault="00000000">
      <w:pPr>
        <w:pStyle w:val="PL"/>
        <w:rPr>
          <w:lang w:val="en-US" w:eastAsia="zh-CN"/>
        </w:rPr>
      </w:pPr>
      <w:r>
        <w:rPr>
          <w:rFonts w:hint="eastAsia"/>
          <w:lang w:val="en-US" w:eastAsia="zh-CN"/>
        </w:rPr>
        <w:t xml:space="preserve">        Represent the type of message request.</w:t>
      </w:r>
    </w:p>
    <w:p w14:paraId="4B35E351" w14:textId="77777777" w:rsidR="005B0788" w:rsidRDefault="00000000">
      <w:pPr>
        <w:pStyle w:val="PL"/>
        <w:rPr>
          <w:lang w:eastAsia="zh-CN"/>
        </w:rPr>
      </w:pPr>
      <w:r>
        <w:rPr>
          <w:lang w:eastAsia="zh-CN"/>
        </w:rPr>
        <w:t xml:space="preserve">        Possible values are:</w:t>
      </w:r>
    </w:p>
    <w:p w14:paraId="6D5E6EB8" w14:textId="77777777" w:rsidR="005B0788" w:rsidRDefault="00000000">
      <w:pPr>
        <w:pStyle w:val="PL"/>
        <w:rPr>
          <w:lang w:eastAsia="zh-CN"/>
        </w:rPr>
      </w:pPr>
      <w:r>
        <w:rPr>
          <w:lang w:eastAsia="zh-CN"/>
        </w:rPr>
        <w:t xml:space="preserve">        - UE: The address type is UE.</w:t>
      </w:r>
    </w:p>
    <w:p w14:paraId="5ACA6FF2" w14:textId="77777777" w:rsidR="005B0788" w:rsidRDefault="00000000">
      <w:pPr>
        <w:pStyle w:val="PL"/>
        <w:rPr>
          <w:lang w:eastAsia="zh-CN"/>
        </w:rPr>
      </w:pPr>
      <w:r>
        <w:rPr>
          <w:lang w:eastAsia="zh-CN"/>
        </w:rPr>
        <w:t xml:space="preserve">        - AS: The address type is AS.</w:t>
      </w:r>
    </w:p>
    <w:p w14:paraId="23356E5C" w14:textId="77777777" w:rsidR="005B0788" w:rsidRDefault="00000000">
      <w:pPr>
        <w:pStyle w:val="PL"/>
        <w:rPr>
          <w:lang w:eastAsia="zh-CN"/>
        </w:rPr>
      </w:pPr>
      <w:r>
        <w:rPr>
          <w:lang w:eastAsia="zh-CN"/>
        </w:rPr>
        <w:t xml:space="preserve">        - GROUP: The address type is GROUP.</w:t>
      </w:r>
    </w:p>
    <w:p w14:paraId="53D771EC" w14:textId="77777777" w:rsidR="005B0788" w:rsidRDefault="00000000">
      <w:pPr>
        <w:pStyle w:val="PL"/>
        <w:rPr>
          <w:lang w:eastAsia="zh-CN"/>
        </w:rPr>
      </w:pPr>
      <w:r>
        <w:rPr>
          <w:lang w:eastAsia="zh-CN"/>
        </w:rPr>
        <w:t xml:space="preserve">        - BC: The address type is BC.</w:t>
      </w:r>
    </w:p>
    <w:p w14:paraId="0B3A54E9" w14:textId="77777777" w:rsidR="005B0788" w:rsidRDefault="00000000">
      <w:pPr>
        <w:pStyle w:val="PL"/>
        <w:rPr>
          <w:lang w:eastAsia="zh-CN"/>
        </w:rPr>
      </w:pPr>
      <w:r>
        <w:rPr>
          <w:lang w:eastAsia="zh-CN"/>
        </w:rPr>
        <w:t xml:space="preserve">        - TOPIC: The address type is TOPIC.</w:t>
      </w:r>
    </w:p>
    <w:p w14:paraId="57D830E1" w14:textId="77777777" w:rsidR="005B0788" w:rsidRDefault="00000000">
      <w:pPr>
        <w:pStyle w:val="Heading1"/>
        <w:rPr>
          <w:lang w:eastAsia="zh-CN"/>
        </w:rPr>
      </w:pPr>
      <w:bookmarkStart w:id="1456" w:name="_Toc122117513"/>
      <w:bookmarkStart w:id="1457" w:name="_Toc97197238"/>
      <w:bookmarkStart w:id="1458" w:name="_Toc162005714"/>
      <w:bookmarkStart w:id="1459" w:name="_Toc96996832"/>
      <w:r>
        <w:rPr>
          <w:lang w:eastAsia="zh-CN"/>
        </w:rPr>
        <w:t>A.5</w:t>
      </w:r>
      <w:r>
        <w:rPr>
          <w:lang w:eastAsia="zh-CN"/>
        </w:rPr>
        <w:tab/>
        <w:t>MSGG_N3GDelivery API</w:t>
      </w:r>
      <w:bookmarkEnd w:id="1456"/>
      <w:bookmarkEnd w:id="1457"/>
      <w:bookmarkEnd w:id="1458"/>
      <w:bookmarkEnd w:id="1459"/>
    </w:p>
    <w:p w14:paraId="1BD81775" w14:textId="77777777" w:rsidR="005B0788" w:rsidRDefault="00000000">
      <w:pPr>
        <w:pStyle w:val="PL"/>
        <w:rPr>
          <w:lang w:eastAsia="zh-CN"/>
        </w:rPr>
      </w:pPr>
      <w:proofErr w:type="spellStart"/>
      <w:r>
        <w:rPr>
          <w:lang w:eastAsia="zh-CN"/>
        </w:rPr>
        <w:t>openapi</w:t>
      </w:r>
      <w:proofErr w:type="spellEnd"/>
      <w:r>
        <w:rPr>
          <w:lang w:eastAsia="zh-CN"/>
        </w:rPr>
        <w:t>: 3.0.0</w:t>
      </w:r>
    </w:p>
    <w:p w14:paraId="4C08B6AD" w14:textId="77777777" w:rsidR="005B0788" w:rsidRDefault="00000000">
      <w:pPr>
        <w:pStyle w:val="PL"/>
        <w:rPr>
          <w:lang w:eastAsia="zh-CN"/>
        </w:rPr>
      </w:pPr>
      <w:r>
        <w:rPr>
          <w:lang w:eastAsia="zh-CN"/>
        </w:rPr>
        <w:t>info:</w:t>
      </w:r>
    </w:p>
    <w:p w14:paraId="0554D628" w14:textId="77777777" w:rsidR="005B0788" w:rsidRDefault="00000000">
      <w:pPr>
        <w:pStyle w:val="PL"/>
        <w:rPr>
          <w:lang w:eastAsia="zh-CN"/>
        </w:rPr>
      </w:pPr>
      <w:r>
        <w:rPr>
          <w:lang w:eastAsia="zh-CN"/>
        </w:rPr>
        <w:t xml:space="preserve">  title: MSGG_N3GDelivery</w:t>
      </w:r>
    </w:p>
    <w:p w14:paraId="22A85EB3" w14:textId="77777777" w:rsidR="005B0788" w:rsidRDefault="00000000">
      <w:pPr>
        <w:pStyle w:val="PL"/>
        <w:rPr>
          <w:lang w:eastAsia="zh-CN"/>
        </w:rPr>
      </w:pPr>
      <w:r>
        <w:rPr>
          <w:lang w:eastAsia="zh-CN"/>
        </w:rPr>
        <w:t xml:space="preserve">  version: 1.</w:t>
      </w:r>
      <w:r>
        <w:rPr>
          <w:rFonts w:hint="eastAsia"/>
          <w:lang w:val="en-US" w:eastAsia="zh-CN"/>
        </w:rPr>
        <w:t>1</w:t>
      </w:r>
      <w:r>
        <w:rPr>
          <w:lang w:eastAsia="zh-CN"/>
        </w:rPr>
        <w:t>.0</w:t>
      </w:r>
    </w:p>
    <w:p w14:paraId="3045CC46" w14:textId="77777777" w:rsidR="005B0788" w:rsidRDefault="00000000">
      <w:pPr>
        <w:pStyle w:val="PL"/>
        <w:rPr>
          <w:lang w:eastAsia="zh-CN"/>
        </w:rPr>
      </w:pPr>
      <w:r>
        <w:rPr>
          <w:lang w:eastAsia="zh-CN"/>
        </w:rPr>
        <w:t xml:space="preserve">  description: |</w:t>
      </w:r>
    </w:p>
    <w:p w14:paraId="00BA6BB5" w14:textId="77777777" w:rsidR="005B0788" w:rsidRDefault="00000000">
      <w:pPr>
        <w:pStyle w:val="PL"/>
        <w:rPr>
          <w:lang w:eastAsia="zh-CN"/>
        </w:rPr>
      </w:pPr>
      <w:r>
        <w:rPr>
          <w:lang w:eastAsia="zh-CN"/>
        </w:rPr>
        <w:t xml:space="preserve">    API for MSGG N3G Message Delivery Service.  </w:t>
      </w:r>
    </w:p>
    <w:p w14:paraId="0AC29CCE" w14:textId="77777777" w:rsidR="005B0788"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67063817" w14:textId="77777777" w:rsidR="005B0788" w:rsidRDefault="00000000">
      <w:pPr>
        <w:pStyle w:val="PL"/>
        <w:rPr>
          <w:lang w:eastAsia="zh-CN"/>
        </w:rPr>
      </w:pPr>
      <w:r>
        <w:rPr>
          <w:lang w:eastAsia="zh-CN"/>
        </w:rPr>
        <w:t xml:space="preserve">    All rights reserved.</w:t>
      </w:r>
    </w:p>
    <w:p w14:paraId="74A2CAF8" w14:textId="77777777" w:rsidR="005B0788" w:rsidRDefault="005B0788">
      <w:pPr>
        <w:pStyle w:val="PL"/>
        <w:rPr>
          <w:lang w:eastAsia="zh-CN"/>
        </w:rPr>
      </w:pPr>
    </w:p>
    <w:p w14:paraId="245170F3" w14:textId="77777777" w:rsidR="005B0788" w:rsidRDefault="00000000">
      <w:pPr>
        <w:pStyle w:val="PL"/>
        <w:rPr>
          <w:lang w:eastAsia="zh-CN"/>
        </w:rPr>
      </w:pPr>
      <w:proofErr w:type="spellStart"/>
      <w:r>
        <w:rPr>
          <w:lang w:eastAsia="zh-CN"/>
        </w:rPr>
        <w:t>externalDocs</w:t>
      </w:r>
      <w:proofErr w:type="spellEnd"/>
      <w:r>
        <w:rPr>
          <w:lang w:eastAsia="zh-CN"/>
        </w:rPr>
        <w:t>:</w:t>
      </w:r>
    </w:p>
    <w:p w14:paraId="6366E0A2" w14:textId="77777777" w:rsidR="005B0788" w:rsidRDefault="00000000">
      <w:pPr>
        <w:pStyle w:val="PL"/>
        <w:rPr>
          <w:lang w:eastAsia="zh-CN"/>
        </w:rPr>
      </w:pPr>
      <w:r>
        <w:rPr>
          <w:lang w:eastAsia="zh-CN"/>
        </w:rPr>
        <w:t xml:space="preserve">  description: &gt;</w:t>
      </w:r>
    </w:p>
    <w:p w14:paraId="7CC49631" w14:textId="77777777" w:rsidR="005B07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CC2D2DC" w14:textId="77777777" w:rsidR="005B0788" w:rsidRDefault="00000000">
      <w:pPr>
        <w:pStyle w:val="PL"/>
        <w:rPr>
          <w:lang w:eastAsia="zh-CN"/>
        </w:rPr>
      </w:pPr>
      <w:r>
        <w:rPr>
          <w:lang w:eastAsia="zh-CN"/>
        </w:rPr>
        <w:t xml:space="preserve">    specification; Stage 3</w:t>
      </w:r>
    </w:p>
    <w:p w14:paraId="791FFB8A" w14:textId="77777777" w:rsidR="005B0788" w:rsidRDefault="00000000">
      <w:pPr>
        <w:pStyle w:val="PL"/>
        <w:rPr>
          <w:lang w:eastAsia="zh-CN"/>
        </w:rPr>
      </w:pPr>
      <w:r>
        <w:rPr>
          <w:lang w:eastAsia="zh-CN"/>
        </w:rPr>
        <w:t xml:space="preserve">  url: https://www.3gpp.org/ftp/Specs/archive/29_series/29.538/</w:t>
      </w:r>
    </w:p>
    <w:p w14:paraId="5B01D11F" w14:textId="77777777" w:rsidR="005B0788" w:rsidRDefault="005B0788">
      <w:pPr>
        <w:pStyle w:val="PL"/>
        <w:rPr>
          <w:lang w:eastAsia="zh-CN"/>
        </w:rPr>
      </w:pPr>
    </w:p>
    <w:p w14:paraId="6FC072FE" w14:textId="77777777" w:rsidR="005B0788" w:rsidRDefault="00000000">
      <w:pPr>
        <w:pStyle w:val="PL"/>
        <w:rPr>
          <w:lang w:eastAsia="zh-CN"/>
        </w:rPr>
      </w:pPr>
      <w:r>
        <w:rPr>
          <w:lang w:eastAsia="zh-CN"/>
        </w:rPr>
        <w:t>servers:</w:t>
      </w:r>
    </w:p>
    <w:p w14:paraId="45086738" w14:textId="77777777" w:rsidR="005B0788" w:rsidRDefault="00000000">
      <w:pPr>
        <w:pStyle w:val="PL"/>
        <w:rPr>
          <w:lang w:eastAsia="zh-CN"/>
        </w:rPr>
      </w:pPr>
      <w:r>
        <w:rPr>
          <w:lang w:eastAsia="zh-CN"/>
        </w:rPr>
        <w:t xml:space="preserve">  - url: '{</w:t>
      </w:r>
      <w:proofErr w:type="spellStart"/>
      <w:r>
        <w:rPr>
          <w:lang w:eastAsia="zh-CN"/>
        </w:rPr>
        <w:t>apiRoot</w:t>
      </w:r>
      <w:proofErr w:type="spellEnd"/>
      <w:r>
        <w:rPr>
          <w:lang w:eastAsia="zh-CN"/>
        </w:rPr>
        <w:t>}/msgg-n3gdelivery/v1'</w:t>
      </w:r>
    </w:p>
    <w:p w14:paraId="6E6CAD60" w14:textId="77777777" w:rsidR="005B0788" w:rsidRDefault="00000000">
      <w:pPr>
        <w:pStyle w:val="PL"/>
        <w:rPr>
          <w:lang w:eastAsia="zh-CN"/>
        </w:rPr>
      </w:pPr>
      <w:r>
        <w:rPr>
          <w:lang w:eastAsia="zh-CN"/>
        </w:rPr>
        <w:t xml:space="preserve">    variables:</w:t>
      </w:r>
    </w:p>
    <w:p w14:paraId="5A443A81" w14:textId="77777777" w:rsidR="005B0788" w:rsidRDefault="00000000">
      <w:pPr>
        <w:pStyle w:val="PL"/>
        <w:rPr>
          <w:lang w:eastAsia="zh-CN"/>
        </w:rPr>
      </w:pPr>
      <w:r>
        <w:rPr>
          <w:lang w:eastAsia="zh-CN"/>
        </w:rPr>
        <w:t xml:space="preserve">      </w:t>
      </w:r>
      <w:proofErr w:type="spellStart"/>
      <w:r>
        <w:rPr>
          <w:lang w:eastAsia="zh-CN"/>
        </w:rPr>
        <w:t>apiRoot</w:t>
      </w:r>
      <w:proofErr w:type="spellEnd"/>
      <w:r>
        <w:rPr>
          <w:lang w:eastAsia="zh-CN"/>
        </w:rPr>
        <w:t>:</w:t>
      </w:r>
    </w:p>
    <w:p w14:paraId="06853FCF" w14:textId="77777777" w:rsidR="005B0788" w:rsidRDefault="00000000">
      <w:pPr>
        <w:pStyle w:val="PL"/>
        <w:rPr>
          <w:lang w:eastAsia="zh-CN"/>
        </w:rPr>
      </w:pPr>
      <w:r>
        <w:rPr>
          <w:lang w:eastAsia="zh-CN"/>
        </w:rPr>
        <w:t xml:space="preserve">        default: https://example.com</w:t>
      </w:r>
    </w:p>
    <w:p w14:paraId="40ED8C9D" w14:textId="77777777" w:rsidR="005B0788" w:rsidRDefault="00000000">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w:t>
      </w:r>
      <w:r>
        <w:rPr>
          <w:rFonts w:hint="eastAsia"/>
          <w:lang w:val="en-US" w:eastAsia="zh-CN"/>
        </w:rPr>
        <w:t>5.2.</w:t>
      </w:r>
      <w:r>
        <w:rPr>
          <w:lang w:eastAsia="zh-CN"/>
        </w:rPr>
        <w:t>4 of 3GPP TS 29.</w:t>
      </w:r>
      <w:r>
        <w:rPr>
          <w:rFonts w:hint="eastAsia"/>
          <w:lang w:eastAsia="zh-CN"/>
        </w:rPr>
        <w:t>122</w:t>
      </w:r>
    </w:p>
    <w:p w14:paraId="74384783" w14:textId="77777777" w:rsidR="005B0788" w:rsidRDefault="005B0788">
      <w:pPr>
        <w:pStyle w:val="PL"/>
        <w:rPr>
          <w:lang w:eastAsia="zh-CN"/>
        </w:rPr>
      </w:pPr>
    </w:p>
    <w:p w14:paraId="2E1C5CAF" w14:textId="77777777" w:rsidR="005B0788" w:rsidRDefault="00000000">
      <w:pPr>
        <w:pStyle w:val="PL"/>
        <w:rPr>
          <w:lang w:eastAsia="zh-CN"/>
        </w:rPr>
      </w:pPr>
      <w:r>
        <w:rPr>
          <w:lang w:eastAsia="zh-CN"/>
        </w:rPr>
        <w:t>security:</w:t>
      </w:r>
    </w:p>
    <w:p w14:paraId="111C753A" w14:textId="77777777" w:rsidR="005B0788" w:rsidRDefault="00000000">
      <w:pPr>
        <w:pStyle w:val="PL"/>
        <w:rPr>
          <w:lang w:eastAsia="zh-CN"/>
        </w:rPr>
      </w:pPr>
      <w:r>
        <w:rPr>
          <w:lang w:eastAsia="zh-CN"/>
        </w:rPr>
        <w:t xml:space="preserve">  - {}</w:t>
      </w:r>
    </w:p>
    <w:p w14:paraId="0BC9E8C5"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5BF397F8" w14:textId="77777777" w:rsidR="005B0788" w:rsidRDefault="005B0788">
      <w:pPr>
        <w:pStyle w:val="PL"/>
        <w:rPr>
          <w:lang w:eastAsia="zh-CN"/>
        </w:rPr>
      </w:pPr>
    </w:p>
    <w:p w14:paraId="2B19ED19" w14:textId="77777777" w:rsidR="005B0788" w:rsidRDefault="00000000">
      <w:pPr>
        <w:pStyle w:val="PL"/>
        <w:rPr>
          <w:lang w:eastAsia="zh-CN"/>
        </w:rPr>
      </w:pPr>
      <w:r>
        <w:rPr>
          <w:lang w:eastAsia="zh-CN"/>
        </w:rPr>
        <w:t>paths:</w:t>
      </w:r>
    </w:p>
    <w:p w14:paraId="1CA9900E" w14:textId="77777777" w:rsidR="005B0788" w:rsidRDefault="00000000">
      <w:pPr>
        <w:pStyle w:val="PL"/>
        <w:rPr>
          <w:lang w:eastAsia="zh-CN"/>
        </w:rPr>
      </w:pPr>
      <w:r>
        <w:rPr>
          <w:lang w:eastAsia="zh-CN"/>
        </w:rPr>
        <w:t xml:space="preserve">  /deliver-message:</w:t>
      </w:r>
    </w:p>
    <w:p w14:paraId="300836DD" w14:textId="77777777" w:rsidR="005B0788" w:rsidRDefault="00000000">
      <w:pPr>
        <w:pStyle w:val="PL"/>
        <w:rPr>
          <w:lang w:eastAsia="zh-CN"/>
        </w:rPr>
      </w:pPr>
      <w:r>
        <w:rPr>
          <w:lang w:eastAsia="zh-CN"/>
        </w:rPr>
        <w:t xml:space="preserve">    post:</w:t>
      </w:r>
    </w:p>
    <w:p w14:paraId="462D8497" w14:textId="77777777" w:rsidR="005B0788" w:rsidRDefault="00000000">
      <w:pPr>
        <w:pStyle w:val="PL"/>
        <w:rPr>
          <w:lang w:eastAsia="zh-CN"/>
        </w:rPr>
      </w:pPr>
      <w:r>
        <w:rPr>
          <w:lang w:eastAsia="zh-CN"/>
        </w:rPr>
        <w:t xml:space="preserve">      summary: deliver message to NON-3GPP Message Gateway</w:t>
      </w:r>
    </w:p>
    <w:p w14:paraId="5B44798F" w14:textId="77777777" w:rsidR="005B0788" w:rsidRDefault="00000000">
      <w:pPr>
        <w:pStyle w:val="PL"/>
        <w:rPr>
          <w:lang w:eastAsia="zh-CN"/>
        </w:rPr>
      </w:pPr>
      <w:r>
        <w:rPr>
          <w:lang w:eastAsia="zh-CN"/>
        </w:rPr>
        <w:t xml:space="preserve">      tags:</w:t>
      </w:r>
    </w:p>
    <w:p w14:paraId="6CF84195" w14:textId="77777777" w:rsidR="005B0788" w:rsidRDefault="00000000">
      <w:pPr>
        <w:pStyle w:val="PL"/>
        <w:rPr>
          <w:lang w:eastAsia="zh-CN"/>
        </w:rPr>
      </w:pPr>
      <w:r>
        <w:rPr>
          <w:lang w:eastAsia="zh-CN"/>
        </w:rPr>
        <w:t xml:space="preserve">        - N3G Message delivery</w:t>
      </w:r>
    </w:p>
    <w:p w14:paraId="0AF8DAC8"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07EDE2A2" w14:textId="77777777" w:rsidR="005B0788" w:rsidRDefault="00000000">
      <w:pPr>
        <w:pStyle w:val="PL"/>
        <w:rPr>
          <w:lang w:eastAsia="zh-CN"/>
        </w:rPr>
      </w:pPr>
      <w:r>
        <w:rPr>
          <w:lang w:eastAsia="zh-CN"/>
        </w:rPr>
        <w:t xml:space="preserve">        required: true</w:t>
      </w:r>
    </w:p>
    <w:p w14:paraId="4C1C0843" w14:textId="77777777" w:rsidR="005B0788" w:rsidRDefault="00000000">
      <w:pPr>
        <w:pStyle w:val="PL"/>
        <w:rPr>
          <w:lang w:eastAsia="zh-CN"/>
        </w:rPr>
      </w:pPr>
      <w:r>
        <w:rPr>
          <w:lang w:eastAsia="zh-CN"/>
        </w:rPr>
        <w:t xml:space="preserve">        content:</w:t>
      </w:r>
    </w:p>
    <w:p w14:paraId="6A75E102"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4745EE6E" w14:textId="77777777" w:rsidR="005B0788" w:rsidRDefault="00000000">
      <w:pPr>
        <w:pStyle w:val="PL"/>
        <w:rPr>
          <w:lang w:eastAsia="zh-CN"/>
        </w:rPr>
      </w:pPr>
      <w:r>
        <w:rPr>
          <w:lang w:eastAsia="zh-CN"/>
        </w:rPr>
        <w:t xml:space="preserve">            schema:</w:t>
      </w:r>
    </w:p>
    <w:p w14:paraId="60D8D098" w14:textId="77777777" w:rsidR="005B0788" w:rsidRDefault="00000000">
      <w:pPr>
        <w:pStyle w:val="PL"/>
        <w:rPr>
          <w:lang w:eastAsia="zh-CN"/>
        </w:rPr>
      </w:pPr>
      <w:r>
        <w:rPr>
          <w:lang w:eastAsia="zh-CN"/>
        </w:rPr>
        <w:t xml:space="preserve">              $ref: '#/components/schemas/N3gMessageDelivery'</w:t>
      </w:r>
    </w:p>
    <w:p w14:paraId="78C740DD" w14:textId="77777777" w:rsidR="005B0788" w:rsidRDefault="00000000">
      <w:pPr>
        <w:pStyle w:val="PL"/>
        <w:rPr>
          <w:lang w:eastAsia="zh-CN"/>
        </w:rPr>
      </w:pPr>
      <w:r>
        <w:rPr>
          <w:lang w:eastAsia="zh-CN"/>
        </w:rPr>
        <w:t xml:space="preserve">      responses:</w:t>
      </w:r>
    </w:p>
    <w:p w14:paraId="0F1062D6" w14:textId="77777777" w:rsidR="005B0788" w:rsidRDefault="00000000">
      <w:pPr>
        <w:pStyle w:val="PL"/>
        <w:rPr>
          <w:lang w:eastAsia="zh-CN"/>
        </w:rPr>
      </w:pPr>
      <w:r>
        <w:rPr>
          <w:lang w:eastAsia="zh-CN"/>
        </w:rPr>
        <w:t xml:space="preserve">        '204':</w:t>
      </w:r>
    </w:p>
    <w:p w14:paraId="02AC6BA9" w14:textId="77777777" w:rsidR="005B0788" w:rsidRDefault="00000000">
      <w:pPr>
        <w:pStyle w:val="PL"/>
        <w:rPr>
          <w:lang w:eastAsia="zh-CN"/>
        </w:rPr>
      </w:pPr>
      <w:r>
        <w:rPr>
          <w:lang w:eastAsia="zh-CN"/>
        </w:rPr>
        <w:t xml:space="preserve">          description: No </w:t>
      </w:r>
      <w:proofErr w:type="spellStart"/>
      <w:r>
        <w:rPr>
          <w:lang w:eastAsia="zh-CN"/>
        </w:rPr>
        <w:t>Content,Message</w:t>
      </w:r>
      <w:proofErr w:type="spellEnd"/>
      <w:r>
        <w:rPr>
          <w:lang w:eastAsia="zh-CN"/>
        </w:rPr>
        <w:t xml:space="preserve"> delivery successful</w:t>
      </w:r>
    </w:p>
    <w:p w14:paraId="2BAAE38D" w14:textId="77777777" w:rsidR="005B0788" w:rsidRDefault="00000000">
      <w:pPr>
        <w:pStyle w:val="PL"/>
        <w:rPr>
          <w:lang w:eastAsia="zh-CN"/>
        </w:rPr>
      </w:pPr>
      <w:r>
        <w:rPr>
          <w:lang w:eastAsia="zh-CN"/>
        </w:rPr>
        <w:t xml:space="preserve">        '400':</w:t>
      </w:r>
    </w:p>
    <w:p w14:paraId="55E851B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C92F05B" w14:textId="77777777" w:rsidR="005B0788" w:rsidRDefault="00000000">
      <w:pPr>
        <w:pStyle w:val="PL"/>
        <w:rPr>
          <w:lang w:eastAsia="zh-CN"/>
        </w:rPr>
      </w:pPr>
      <w:r>
        <w:rPr>
          <w:lang w:eastAsia="zh-CN"/>
        </w:rPr>
        <w:t xml:space="preserve">        '401':</w:t>
      </w:r>
    </w:p>
    <w:p w14:paraId="3C1BB2F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DAD9AC1" w14:textId="77777777" w:rsidR="005B0788" w:rsidRDefault="00000000">
      <w:pPr>
        <w:pStyle w:val="PL"/>
        <w:rPr>
          <w:lang w:eastAsia="zh-CN"/>
        </w:rPr>
      </w:pPr>
      <w:r>
        <w:rPr>
          <w:lang w:eastAsia="zh-CN"/>
        </w:rPr>
        <w:t xml:space="preserve">        '403':</w:t>
      </w:r>
    </w:p>
    <w:p w14:paraId="58169C9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682AC83" w14:textId="77777777" w:rsidR="005B0788" w:rsidRDefault="00000000">
      <w:pPr>
        <w:pStyle w:val="PL"/>
        <w:rPr>
          <w:lang w:eastAsia="zh-CN"/>
        </w:rPr>
      </w:pPr>
      <w:r>
        <w:rPr>
          <w:lang w:eastAsia="zh-CN"/>
        </w:rPr>
        <w:t xml:space="preserve">        '404':</w:t>
      </w:r>
    </w:p>
    <w:p w14:paraId="0E21255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8A3195C" w14:textId="77777777" w:rsidR="005B0788" w:rsidRDefault="00000000">
      <w:pPr>
        <w:pStyle w:val="PL"/>
        <w:rPr>
          <w:lang w:eastAsia="zh-CN"/>
        </w:rPr>
      </w:pPr>
      <w:r>
        <w:rPr>
          <w:lang w:eastAsia="zh-CN"/>
        </w:rPr>
        <w:t xml:space="preserve">        '411':</w:t>
      </w:r>
    </w:p>
    <w:p w14:paraId="1410973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5B860D0B" w14:textId="77777777" w:rsidR="005B0788" w:rsidRDefault="00000000">
      <w:pPr>
        <w:pStyle w:val="PL"/>
        <w:rPr>
          <w:lang w:eastAsia="zh-CN"/>
        </w:rPr>
      </w:pPr>
      <w:r>
        <w:rPr>
          <w:lang w:eastAsia="zh-CN"/>
        </w:rPr>
        <w:t xml:space="preserve">        '413':</w:t>
      </w:r>
    </w:p>
    <w:p w14:paraId="40AF46B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F38037E" w14:textId="77777777" w:rsidR="005B0788" w:rsidRDefault="00000000">
      <w:pPr>
        <w:pStyle w:val="PL"/>
        <w:rPr>
          <w:lang w:eastAsia="zh-CN"/>
        </w:rPr>
      </w:pPr>
      <w:r>
        <w:rPr>
          <w:lang w:eastAsia="zh-CN"/>
        </w:rPr>
        <w:t xml:space="preserve">        '415':</w:t>
      </w:r>
    </w:p>
    <w:p w14:paraId="42EAB0A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0887D4B" w14:textId="77777777" w:rsidR="005B0788" w:rsidRDefault="00000000">
      <w:pPr>
        <w:pStyle w:val="PL"/>
        <w:rPr>
          <w:lang w:eastAsia="zh-CN"/>
        </w:rPr>
      </w:pPr>
      <w:r>
        <w:rPr>
          <w:lang w:eastAsia="zh-CN"/>
        </w:rPr>
        <w:t xml:space="preserve">        '429':</w:t>
      </w:r>
    </w:p>
    <w:p w14:paraId="4F3B72A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6AB14D0" w14:textId="77777777" w:rsidR="005B0788" w:rsidRDefault="00000000">
      <w:pPr>
        <w:pStyle w:val="PL"/>
        <w:rPr>
          <w:lang w:eastAsia="zh-CN"/>
        </w:rPr>
      </w:pPr>
      <w:r>
        <w:rPr>
          <w:lang w:eastAsia="zh-CN"/>
        </w:rPr>
        <w:t xml:space="preserve">        '500':</w:t>
      </w:r>
    </w:p>
    <w:p w14:paraId="5C4A51B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A2DD7BC" w14:textId="77777777" w:rsidR="005B0788" w:rsidRDefault="00000000">
      <w:pPr>
        <w:pStyle w:val="PL"/>
        <w:rPr>
          <w:lang w:eastAsia="zh-CN"/>
        </w:rPr>
      </w:pPr>
      <w:r>
        <w:rPr>
          <w:lang w:eastAsia="zh-CN"/>
        </w:rPr>
        <w:t xml:space="preserve">        '503':</w:t>
      </w:r>
    </w:p>
    <w:p w14:paraId="3BBA239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EF4E91E" w14:textId="77777777" w:rsidR="005B0788" w:rsidRDefault="00000000">
      <w:pPr>
        <w:pStyle w:val="PL"/>
        <w:rPr>
          <w:lang w:eastAsia="zh-CN"/>
        </w:rPr>
      </w:pPr>
      <w:r>
        <w:rPr>
          <w:lang w:eastAsia="zh-CN"/>
        </w:rPr>
        <w:t xml:space="preserve">        default:</w:t>
      </w:r>
    </w:p>
    <w:p w14:paraId="44A00EBF"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B629020" w14:textId="77777777" w:rsidR="005B0788" w:rsidRDefault="005B0788">
      <w:pPr>
        <w:pStyle w:val="PL"/>
        <w:rPr>
          <w:lang w:eastAsia="zh-CN"/>
        </w:rPr>
      </w:pPr>
    </w:p>
    <w:p w14:paraId="1F3FF431" w14:textId="77777777" w:rsidR="005B0788" w:rsidRDefault="00000000">
      <w:pPr>
        <w:pStyle w:val="PL"/>
        <w:rPr>
          <w:lang w:eastAsia="zh-CN"/>
        </w:rPr>
      </w:pPr>
      <w:r>
        <w:rPr>
          <w:lang w:eastAsia="zh-CN"/>
        </w:rPr>
        <w:t xml:space="preserve">  /deliver-report:</w:t>
      </w:r>
    </w:p>
    <w:p w14:paraId="7387CA19" w14:textId="77777777" w:rsidR="005B0788" w:rsidRDefault="00000000">
      <w:pPr>
        <w:pStyle w:val="PL"/>
        <w:rPr>
          <w:lang w:eastAsia="zh-CN"/>
        </w:rPr>
      </w:pPr>
      <w:r>
        <w:rPr>
          <w:lang w:eastAsia="zh-CN"/>
        </w:rPr>
        <w:t xml:space="preserve">    post:</w:t>
      </w:r>
    </w:p>
    <w:p w14:paraId="3B611A2B" w14:textId="77777777" w:rsidR="005B0788" w:rsidRDefault="00000000">
      <w:pPr>
        <w:pStyle w:val="PL"/>
        <w:rPr>
          <w:lang w:eastAsia="zh-CN"/>
        </w:rPr>
      </w:pPr>
      <w:r>
        <w:rPr>
          <w:lang w:eastAsia="zh-CN"/>
        </w:rPr>
        <w:t xml:space="preserve">      summary: deliver status report to NON-3GPP Message Gateway</w:t>
      </w:r>
    </w:p>
    <w:p w14:paraId="1735AB7B" w14:textId="77777777" w:rsidR="005B0788" w:rsidRDefault="00000000">
      <w:pPr>
        <w:pStyle w:val="PL"/>
        <w:rPr>
          <w:lang w:eastAsia="zh-CN"/>
        </w:rPr>
      </w:pPr>
      <w:r>
        <w:rPr>
          <w:lang w:eastAsia="zh-CN"/>
        </w:rPr>
        <w:t xml:space="preserve">      tags:</w:t>
      </w:r>
    </w:p>
    <w:p w14:paraId="01004895" w14:textId="77777777" w:rsidR="005B0788" w:rsidRDefault="00000000">
      <w:pPr>
        <w:pStyle w:val="PL"/>
        <w:rPr>
          <w:lang w:eastAsia="zh-CN"/>
        </w:rPr>
      </w:pPr>
      <w:r>
        <w:rPr>
          <w:lang w:eastAsia="zh-CN"/>
        </w:rPr>
        <w:t xml:space="preserve">        - N3G status report delivery</w:t>
      </w:r>
    </w:p>
    <w:p w14:paraId="02ED26C4" w14:textId="77777777" w:rsidR="005B0788"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5EF4EE3E" w14:textId="77777777" w:rsidR="005B0788" w:rsidRDefault="00000000">
      <w:pPr>
        <w:pStyle w:val="PL"/>
        <w:rPr>
          <w:lang w:eastAsia="zh-CN"/>
        </w:rPr>
      </w:pPr>
      <w:r>
        <w:rPr>
          <w:lang w:eastAsia="zh-CN"/>
        </w:rPr>
        <w:t xml:space="preserve">        required: true</w:t>
      </w:r>
    </w:p>
    <w:p w14:paraId="756498F9" w14:textId="77777777" w:rsidR="005B0788" w:rsidRDefault="00000000">
      <w:pPr>
        <w:pStyle w:val="PL"/>
        <w:rPr>
          <w:lang w:eastAsia="zh-CN"/>
        </w:rPr>
      </w:pPr>
      <w:r>
        <w:rPr>
          <w:lang w:eastAsia="zh-CN"/>
        </w:rPr>
        <w:t xml:space="preserve">        content:</w:t>
      </w:r>
    </w:p>
    <w:p w14:paraId="2F4D6EE3" w14:textId="77777777" w:rsidR="005B0788"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48A3B9A1" w14:textId="77777777" w:rsidR="005B0788" w:rsidRDefault="00000000">
      <w:pPr>
        <w:pStyle w:val="PL"/>
        <w:rPr>
          <w:lang w:eastAsia="zh-CN"/>
        </w:rPr>
      </w:pPr>
      <w:r>
        <w:rPr>
          <w:lang w:eastAsia="zh-CN"/>
        </w:rPr>
        <w:t xml:space="preserve">            schema:</w:t>
      </w:r>
    </w:p>
    <w:p w14:paraId="4C15340C" w14:textId="77777777" w:rsidR="005B0788" w:rsidRDefault="00000000">
      <w:pPr>
        <w:pStyle w:val="PL"/>
        <w:rPr>
          <w:lang w:eastAsia="zh-CN"/>
        </w:rPr>
      </w:pPr>
      <w:r>
        <w:rPr>
          <w:lang w:eastAsia="zh-CN"/>
        </w:rPr>
        <w:t xml:space="preserve">              $ref: 'TS29538_MSGS_MSGDelivery.yaml#/components/schemas/DeliveryStatusReport'</w:t>
      </w:r>
    </w:p>
    <w:p w14:paraId="647A930A" w14:textId="77777777" w:rsidR="005B0788" w:rsidRDefault="00000000">
      <w:pPr>
        <w:pStyle w:val="PL"/>
        <w:rPr>
          <w:lang w:eastAsia="zh-CN"/>
        </w:rPr>
      </w:pPr>
      <w:r>
        <w:rPr>
          <w:lang w:eastAsia="zh-CN"/>
        </w:rPr>
        <w:t xml:space="preserve">      responses:</w:t>
      </w:r>
    </w:p>
    <w:p w14:paraId="4D67C8F0" w14:textId="77777777" w:rsidR="005B0788" w:rsidRDefault="00000000">
      <w:pPr>
        <w:pStyle w:val="PL"/>
        <w:rPr>
          <w:lang w:eastAsia="zh-CN"/>
        </w:rPr>
      </w:pPr>
      <w:r>
        <w:rPr>
          <w:lang w:eastAsia="zh-CN"/>
        </w:rPr>
        <w:t xml:space="preserve">        '204':</w:t>
      </w:r>
    </w:p>
    <w:p w14:paraId="21948504" w14:textId="77777777" w:rsidR="005B0788" w:rsidRDefault="00000000">
      <w:pPr>
        <w:pStyle w:val="PL"/>
        <w:rPr>
          <w:lang w:eastAsia="zh-CN"/>
        </w:rPr>
      </w:pPr>
      <w:r>
        <w:rPr>
          <w:lang w:eastAsia="zh-CN"/>
        </w:rPr>
        <w:t xml:space="preserve">          description: No Content, status report delivery successfully</w:t>
      </w:r>
    </w:p>
    <w:p w14:paraId="59BFBE85" w14:textId="77777777" w:rsidR="005B0788" w:rsidRDefault="00000000">
      <w:pPr>
        <w:pStyle w:val="PL"/>
        <w:rPr>
          <w:lang w:eastAsia="zh-CN"/>
        </w:rPr>
      </w:pPr>
      <w:r>
        <w:rPr>
          <w:lang w:eastAsia="zh-CN"/>
        </w:rPr>
        <w:t xml:space="preserve">        '400':</w:t>
      </w:r>
    </w:p>
    <w:p w14:paraId="2BFCECE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118312F" w14:textId="77777777" w:rsidR="005B0788" w:rsidRDefault="00000000">
      <w:pPr>
        <w:pStyle w:val="PL"/>
        <w:rPr>
          <w:lang w:eastAsia="zh-CN"/>
        </w:rPr>
      </w:pPr>
      <w:r>
        <w:rPr>
          <w:lang w:eastAsia="zh-CN"/>
        </w:rPr>
        <w:t xml:space="preserve">        '401':</w:t>
      </w:r>
    </w:p>
    <w:p w14:paraId="3823897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465CF584" w14:textId="77777777" w:rsidR="005B0788" w:rsidRDefault="00000000">
      <w:pPr>
        <w:pStyle w:val="PL"/>
        <w:rPr>
          <w:lang w:eastAsia="zh-CN"/>
        </w:rPr>
      </w:pPr>
      <w:r>
        <w:rPr>
          <w:lang w:eastAsia="zh-CN"/>
        </w:rPr>
        <w:t xml:space="preserve">        '403':</w:t>
      </w:r>
    </w:p>
    <w:p w14:paraId="7743A2A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8C357AC" w14:textId="77777777" w:rsidR="005B0788" w:rsidRDefault="00000000">
      <w:pPr>
        <w:pStyle w:val="PL"/>
        <w:rPr>
          <w:lang w:eastAsia="zh-CN"/>
        </w:rPr>
      </w:pPr>
      <w:r>
        <w:rPr>
          <w:lang w:eastAsia="zh-CN"/>
        </w:rPr>
        <w:t xml:space="preserve">        '404':</w:t>
      </w:r>
    </w:p>
    <w:p w14:paraId="7907697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C66613C" w14:textId="77777777" w:rsidR="005B0788" w:rsidRDefault="00000000">
      <w:pPr>
        <w:pStyle w:val="PL"/>
        <w:rPr>
          <w:lang w:eastAsia="zh-CN"/>
        </w:rPr>
      </w:pPr>
      <w:r>
        <w:rPr>
          <w:lang w:eastAsia="zh-CN"/>
        </w:rPr>
        <w:t xml:space="preserve">        '411':</w:t>
      </w:r>
    </w:p>
    <w:p w14:paraId="6EAD14A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00FD82E4" w14:textId="77777777" w:rsidR="005B0788" w:rsidRDefault="00000000">
      <w:pPr>
        <w:pStyle w:val="PL"/>
        <w:rPr>
          <w:lang w:eastAsia="zh-CN"/>
        </w:rPr>
      </w:pPr>
      <w:r>
        <w:rPr>
          <w:lang w:eastAsia="zh-CN"/>
        </w:rPr>
        <w:t xml:space="preserve">        '413':</w:t>
      </w:r>
    </w:p>
    <w:p w14:paraId="1893180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E0CBA86" w14:textId="77777777" w:rsidR="005B0788" w:rsidRDefault="00000000">
      <w:pPr>
        <w:pStyle w:val="PL"/>
        <w:rPr>
          <w:lang w:eastAsia="zh-CN"/>
        </w:rPr>
      </w:pPr>
      <w:r>
        <w:rPr>
          <w:lang w:eastAsia="zh-CN"/>
        </w:rPr>
        <w:t xml:space="preserve">        '415':</w:t>
      </w:r>
    </w:p>
    <w:p w14:paraId="295C9C0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0DBA07F" w14:textId="77777777" w:rsidR="005B0788" w:rsidRDefault="00000000">
      <w:pPr>
        <w:pStyle w:val="PL"/>
        <w:rPr>
          <w:lang w:eastAsia="zh-CN"/>
        </w:rPr>
      </w:pPr>
      <w:r>
        <w:rPr>
          <w:lang w:eastAsia="zh-CN"/>
        </w:rPr>
        <w:t xml:space="preserve">        '429':</w:t>
      </w:r>
    </w:p>
    <w:p w14:paraId="64A9190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632FDA9" w14:textId="77777777" w:rsidR="005B0788" w:rsidRDefault="00000000">
      <w:pPr>
        <w:pStyle w:val="PL"/>
        <w:rPr>
          <w:lang w:eastAsia="zh-CN"/>
        </w:rPr>
      </w:pPr>
      <w:r>
        <w:rPr>
          <w:lang w:eastAsia="zh-CN"/>
        </w:rPr>
        <w:t xml:space="preserve">        '500':</w:t>
      </w:r>
    </w:p>
    <w:p w14:paraId="2D3A127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7E413F0" w14:textId="77777777" w:rsidR="005B0788" w:rsidRDefault="00000000">
      <w:pPr>
        <w:pStyle w:val="PL"/>
        <w:rPr>
          <w:lang w:eastAsia="zh-CN"/>
        </w:rPr>
      </w:pPr>
      <w:r>
        <w:rPr>
          <w:lang w:eastAsia="zh-CN"/>
        </w:rPr>
        <w:t xml:space="preserve">        '503':</w:t>
      </w:r>
    </w:p>
    <w:p w14:paraId="73DD9F7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83AE0A3" w14:textId="77777777" w:rsidR="005B0788" w:rsidRDefault="00000000">
      <w:pPr>
        <w:pStyle w:val="PL"/>
        <w:rPr>
          <w:lang w:eastAsia="zh-CN"/>
        </w:rPr>
      </w:pPr>
      <w:r>
        <w:rPr>
          <w:lang w:eastAsia="zh-CN"/>
        </w:rPr>
        <w:t xml:space="preserve">        default:</w:t>
      </w:r>
    </w:p>
    <w:p w14:paraId="25C8896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94B48F9" w14:textId="77777777" w:rsidR="005B0788" w:rsidRDefault="005B0788">
      <w:pPr>
        <w:pStyle w:val="PL"/>
        <w:rPr>
          <w:lang w:eastAsia="zh-CN"/>
        </w:rPr>
      </w:pPr>
    </w:p>
    <w:p w14:paraId="783B4029" w14:textId="77777777" w:rsidR="005B0788" w:rsidRDefault="005B0788">
      <w:pPr>
        <w:pStyle w:val="PL"/>
        <w:rPr>
          <w:lang w:eastAsia="zh-CN"/>
        </w:rPr>
      </w:pPr>
    </w:p>
    <w:p w14:paraId="14195E95" w14:textId="77777777" w:rsidR="005B0788" w:rsidRDefault="00000000">
      <w:pPr>
        <w:pStyle w:val="PL"/>
        <w:rPr>
          <w:lang w:eastAsia="zh-CN"/>
        </w:rPr>
      </w:pPr>
      <w:r>
        <w:rPr>
          <w:lang w:eastAsia="zh-CN"/>
        </w:rPr>
        <w:t>components:</w:t>
      </w:r>
    </w:p>
    <w:p w14:paraId="2C4E2D02" w14:textId="77777777" w:rsidR="005B0788"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4E216604" w14:textId="77777777" w:rsidR="005B0788" w:rsidRDefault="00000000">
      <w:pPr>
        <w:pStyle w:val="PL"/>
        <w:rPr>
          <w:lang w:eastAsia="zh-CN"/>
        </w:rPr>
      </w:pPr>
      <w:r>
        <w:rPr>
          <w:lang w:eastAsia="zh-CN"/>
        </w:rPr>
        <w:t xml:space="preserve">    oAuth2ClientCredentials:</w:t>
      </w:r>
    </w:p>
    <w:p w14:paraId="72537B72" w14:textId="77777777" w:rsidR="005B0788" w:rsidRDefault="00000000">
      <w:pPr>
        <w:pStyle w:val="PL"/>
        <w:rPr>
          <w:lang w:eastAsia="zh-CN"/>
        </w:rPr>
      </w:pPr>
      <w:r>
        <w:rPr>
          <w:lang w:eastAsia="zh-CN"/>
        </w:rPr>
        <w:t xml:space="preserve">      type: oauth2</w:t>
      </w:r>
    </w:p>
    <w:p w14:paraId="07B3B602" w14:textId="77777777" w:rsidR="005B0788" w:rsidRDefault="00000000">
      <w:pPr>
        <w:pStyle w:val="PL"/>
        <w:rPr>
          <w:lang w:eastAsia="zh-CN"/>
        </w:rPr>
      </w:pPr>
      <w:r>
        <w:rPr>
          <w:lang w:eastAsia="zh-CN"/>
        </w:rPr>
        <w:t xml:space="preserve">      flows:</w:t>
      </w:r>
    </w:p>
    <w:p w14:paraId="145A2C4B" w14:textId="77777777" w:rsidR="005B0788"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6261EA3F" w14:textId="77777777" w:rsidR="005B0788"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rFonts w:eastAsia="DengXian"/>
          <w:lang w:eastAsia="zh-CN"/>
        </w:rPr>
        <w:t>tokenUrl</w:t>
      </w:r>
      <w:proofErr w:type="spellEnd"/>
      <w:r>
        <w:rPr>
          <w:lang w:eastAsia="zh-CN"/>
        </w:rPr>
        <w:t>}'</w:t>
      </w:r>
    </w:p>
    <w:p w14:paraId="61646B25" w14:textId="77777777" w:rsidR="005B0788" w:rsidRDefault="00000000">
      <w:pPr>
        <w:pStyle w:val="PL"/>
        <w:rPr>
          <w:lang w:eastAsia="zh-CN"/>
        </w:rPr>
      </w:pPr>
      <w:r>
        <w:rPr>
          <w:lang w:eastAsia="zh-CN"/>
        </w:rPr>
        <w:t xml:space="preserve">          scopes:</w:t>
      </w:r>
      <w:r>
        <w:rPr>
          <w:rFonts w:eastAsia="DengXian"/>
          <w:lang w:eastAsia="zh-CN"/>
        </w:rPr>
        <w:t xml:space="preserve"> {}</w:t>
      </w:r>
    </w:p>
    <w:p w14:paraId="646F58BC" w14:textId="77777777" w:rsidR="005B0788" w:rsidRDefault="005B0788">
      <w:pPr>
        <w:pStyle w:val="PL"/>
        <w:rPr>
          <w:lang w:eastAsia="zh-CN"/>
        </w:rPr>
      </w:pPr>
    </w:p>
    <w:p w14:paraId="1EAC0C86" w14:textId="77777777" w:rsidR="005B0788" w:rsidRDefault="005B0788">
      <w:pPr>
        <w:pStyle w:val="PL"/>
        <w:rPr>
          <w:lang w:eastAsia="zh-CN"/>
        </w:rPr>
      </w:pPr>
    </w:p>
    <w:p w14:paraId="49693D8E" w14:textId="77777777" w:rsidR="005B0788" w:rsidRDefault="005B0788">
      <w:pPr>
        <w:pStyle w:val="PL"/>
        <w:rPr>
          <w:lang w:eastAsia="zh-CN"/>
        </w:rPr>
      </w:pPr>
    </w:p>
    <w:p w14:paraId="656B585C" w14:textId="77777777" w:rsidR="005B0788" w:rsidRDefault="00000000">
      <w:pPr>
        <w:pStyle w:val="PL"/>
        <w:rPr>
          <w:lang w:eastAsia="zh-CN"/>
        </w:rPr>
      </w:pPr>
      <w:r>
        <w:rPr>
          <w:lang w:eastAsia="zh-CN"/>
        </w:rPr>
        <w:t xml:space="preserve">  schemas:</w:t>
      </w:r>
    </w:p>
    <w:p w14:paraId="6229B137" w14:textId="77777777" w:rsidR="005B0788" w:rsidRDefault="00000000">
      <w:pPr>
        <w:pStyle w:val="PL"/>
        <w:rPr>
          <w:lang w:eastAsia="zh-CN"/>
        </w:rPr>
      </w:pPr>
      <w:r>
        <w:rPr>
          <w:lang w:eastAsia="zh-CN"/>
        </w:rPr>
        <w:t>#</w:t>
      </w:r>
    </w:p>
    <w:p w14:paraId="7480651E" w14:textId="77777777" w:rsidR="005B0788" w:rsidRDefault="00000000">
      <w:pPr>
        <w:pStyle w:val="PL"/>
        <w:rPr>
          <w:lang w:eastAsia="zh-CN"/>
        </w:rPr>
      </w:pPr>
      <w:r>
        <w:rPr>
          <w:lang w:eastAsia="zh-CN"/>
        </w:rPr>
        <w:t># STRUCTURED DATA TYPES</w:t>
      </w:r>
    </w:p>
    <w:p w14:paraId="7CB41D71" w14:textId="77777777" w:rsidR="005B0788" w:rsidRDefault="00000000">
      <w:pPr>
        <w:pStyle w:val="PL"/>
        <w:rPr>
          <w:lang w:eastAsia="zh-CN"/>
        </w:rPr>
      </w:pPr>
      <w:r>
        <w:rPr>
          <w:lang w:eastAsia="zh-CN"/>
        </w:rPr>
        <w:t>#</w:t>
      </w:r>
    </w:p>
    <w:p w14:paraId="24DA6779" w14:textId="77777777" w:rsidR="005B0788" w:rsidRDefault="00000000">
      <w:pPr>
        <w:pStyle w:val="PL"/>
        <w:rPr>
          <w:lang w:eastAsia="zh-CN"/>
        </w:rPr>
      </w:pPr>
      <w:r>
        <w:rPr>
          <w:lang w:eastAsia="zh-CN"/>
        </w:rPr>
        <w:t xml:space="preserve">    N3gMessageDelivery:</w:t>
      </w:r>
    </w:p>
    <w:p w14:paraId="69C04454" w14:textId="77777777" w:rsidR="005B0788" w:rsidRDefault="00000000">
      <w:pPr>
        <w:pStyle w:val="PL"/>
        <w:rPr>
          <w:lang w:eastAsia="zh-CN"/>
        </w:rPr>
      </w:pPr>
      <w:r>
        <w:rPr>
          <w:lang w:eastAsia="zh-CN"/>
        </w:rPr>
        <w:t xml:space="preserve">      description: N3G message delivery data</w:t>
      </w:r>
    </w:p>
    <w:p w14:paraId="100A2D46" w14:textId="77777777" w:rsidR="005B0788" w:rsidRDefault="00000000">
      <w:pPr>
        <w:pStyle w:val="PL"/>
        <w:rPr>
          <w:lang w:eastAsia="zh-CN"/>
        </w:rPr>
      </w:pPr>
      <w:r>
        <w:rPr>
          <w:lang w:eastAsia="zh-CN"/>
        </w:rPr>
        <w:t xml:space="preserve">      type: object</w:t>
      </w:r>
    </w:p>
    <w:p w14:paraId="71779957" w14:textId="77777777" w:rsidR="005B0788" w:rsidRDefault="00000000">
      <w:pPr>
        <w:pStyle w:val="PL"/>
        <w:rPr>
          <w:lang w:eastAsia="zh-CN"/>
        </w:rPr>
      </w:pPr>
      <w:r>
        <w:rPr>
          <w:lang w:eastAsia="zh-CN"/>
        </w:rPr>
        <w:t xml:space="preserve">      required:</w:t>
      </w:r>
    </w:p>
    <w:p w14:paraId="14428051" w14:textId="77777777" w:rsidR="005B0788" w:rsidRDefault="00000000">
      <w:pPr>
        <w:pStyle w:val="PL"/>
        <w:rPr>
          <w:lang w:eastAsia="zh-CN"/>
        </w:rPr>
      </w:pPr>
      <w:r>
        <w:rPr>
          <w:lang w:eastAsia="zh-CN"/>
        </w:rPr>
        <w:t xml:space="preserve">        - </w:t>
      </w:r>
      <w:proofErr w:type="spellStart"/>
      <w:r>
        <w:rPr>
          <w:lang w:eastAsia="zh-CN"/>
        </w:rPr>
        <w:t>oriAddr</w:t>
      </w:r>
      <w:proofErr w:type="spellEnd"/>
    </w:p>
    <w:p w14:paraId="56415181" w14:textId="77777777" w:rsidR="005B0788" w:rsidRDefault="00000000">
      <w:pPr>
        <w:pStyle w:val="PL"/>
        <w:rPr>
          <w:lang w:eastAsia="zh-CN"/>
        </w:rPr>
      </w:pPr>
      <w:r>
        <w:rPr>
          <w:lang w:eastAsia="zh-CN"/>
        </w:rPr>
        <w:t xml:space="preserve">        - </w:t>
      </w:r>
      <w:proofErr w:type="spellStart"/>
      <w:r>
        <w:rPr>
          <w:lang w:eastAsia="zh-CN"/>
        </w:rPr>
        <w:t>destAddr</w:t>
      </w:r>
      <w:proofErr w:type="spellEnd"/>
    </w:p>
    <w:p w14:paraId="22E0B6E7" w14:textId="77777777" w:rsidR="005B0788" w:rsidRDefault="00000000">
      <w:pPr>
        <w:pStyle w:val="PL"/>
        <w:rPr>
          <w:lang w:eastAsia="zh-CN"/>
        </w:rPr>
      </w:pPr>
      <w:r>
        <w:rPr>
          <w:lang w:eastAsia="zh-CN"/>
        </w:rPr>
        <w:t xml:space="preserve">        - </w:t>
      </w:r>
      <w:proofErr w:type="spellStart"/>
      <w:r>
        <w:rPr>
          <w:lang w:eastAsia="zh-CN"/>
        </w:rPr>
        <w:t>msgId</w:t>
      </w:r>
      <w:proofErr w:type="spellEnd"/>
    </w:p>
    <w:p w14:paraId="21D58B1F" w14:textId="77777777" w:rsidR="005B0788" w:rsidRDefault="00000000">
      <w:pPr>
        <w:pStyle w:val="PL"/>
        <w:rPr>
          <w:lang w:eastAsia="zh-CN"/>
        </w:rPr>
      </w:pPr>
      <w:r>
        <w:rPr>
          <w:lang w:eastAsia="zh-CN"/>
        </w:rPr>
        <w:t xml:space="preserve">      properties:</w:t>
      </w:r>
    </w:p>
    <w:p w14:paraId="1846D784" w14:textId="77777777" w:rsidR="005B0788"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70C69FB8" w14:textId="77777777" w:rsidR="005B0788" w:rsidRDefault="00000000">
      <w:pPr>
        <w:pStyle w:val="PL"/>
        <w:rPr>
          <w:lang w:eastAsia="zh-CN"/>
        </w:rPr>
      </w:pPr>
      <w:r>
        <w:rPr>
          <w:lang w:eastAsia="zh-CN"/>
        </w:rPr>
        <w:t xml:space="preserve">          $ref: 'TS29538_MSGG_L3GDelivery.yaml#/components/schemas/Address'</w:t>
      </w:r>
    </w:p>
    <w:p w14:paraId="0EEA3B9A" w14:textId="77777777" w:rsidR="005B0788"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4AFD29D5" w14:textId="77777777" w:rsidR="005B0788" w:rsidRDefault="00000000">
      <w:pPr>
        <w:pStyle w:val="PL"/>
        <w:rPr>
          <w:lang w:eastAsia="zh-CN"/>
        </w:rPr>
      </w:pPr>
      <w:r>
        <w:rPr>
          <w:lang w:eastAsia="zh-CN"/>
        </w:rPr>
        <w:t xml:space="preserve">          $ref: 'TS29538_MSGG_L3GDelivery.yaml#/components/schemas/Address'</w:t>
      </w:r>
    </w:p>
    <w:p w14:paraId="6D3AB4A1" w14:textId="77777777" w:rsidR="005B0788"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0030860B" w14:textId="77777777" w:rsidR="005B0788" w:rsidRDefault="00000000">
      <w:pPr>
        <w:pStyle w:val="PL"/>
        <w:rPr>
          <w:lang w:eastAsia="zh-CN"/>
        </w:rPr>
      </w:pPr>
      <w:r>
        <w:rPr>
          <w:lang w:eastAsia="zh-CN"/>
        </w:rPr>
        <w:t xml:space="preserve">          type: string</w:t>
      </w:r>
    </w:p>
    <w:p w14:paraId="609309B8" w14:textId="77777777" w:rsidR="005B0788"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03E8BAC1" w14:textId="77777777" w:rsidR="005B0788" w:rsidRDefault="00000000">
      <w:pPr>
        <w:pStyle w:val="PL"/>
        <w:rPr>
          <w:lang w:eastAsia="zh-CN"/>
        </w:rPr>
      </w:pPr>
      <w:r>
        <w:rPr>
          <w:lang w:eastAsia="zh-CN"/>
        </w:rPr>
        <w:t xml:space="preserve">          type: string</w:t>
      </w:r>
    </w:p>
    <w:p w14:paraId="125136FD" w14:textId="77777777" w:rsidR="005B0788"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50B73637"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1FA7BF90" w14:textId="77777777" w:rsidR="005B0788" w:rsidRDefault="00000000">
      <w:pPr>
        <w:pStyle w:val="PL"/>
        <w:rPr>
          <w:lang w:eastAsia="zh-CN"/>
        </w:rPr>
      </w:pPr>
      <w:r>
        <w:rPr>
          <w:lang w:eastAsia="zh-CN"/>
        </w:rPr>
        <w:t xml:space="preserve">        payload:</w:t>
      </w:r>
    </w:p>
    <w:p w14:paraId="016CBA27" w14:textId="77777777" w:rsidR="005B0788" w:rsidRDefault="00000000">
      <w:pPr>
        <w:pStyle w:val="PL"/>
        <w:rPr>
          <w:lang w:eastAsia="zh-CN"/>
        </w:rPr>
      </w:pPr>
      <w:r>
        <w:rPr>
          <w:lang w:eastAsia="zh-CN"/>
        </w:rPr>
        <w:t xml:space="preserve">          type: string</w:t>
      </w:r>
    </w:p>
    <w:p w14:paraId="432E1E8B" w14:textId="77777777" w:rsidR="005B0788"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5B569310" w14:textId="77777777" w:rsidR="005B0788" w:rsidRDefault="00000000">
      <w:pPr>
        <w:pStyle w:val="PL"/>
        <w:rPr>
          <w:lang w:eastAsia="zh-CN"/>
        </w:rPr>
      </w:pPr>
      <w:r>
        <w:rPr>
          <w:lang w:eastAsia="zh-CN"/>
        </w:rPr>
        <w:t xml:space="preserve">          type: </w:t>
      </w:r>
      <w:proofErr w:type="spellStart"/>
      <w:r>
        <w:rPr>
          <w:lang w:eastAsia="zh-CN"/>
        </w:rPr>
        <w:t>boolean</w:t>
      </w:r>
      <w:proofErr w:type="spellEnd"/>
    </w:p>
    <w:p w14:paraId="2354A694" w14:textId="77777777" w:rsidR="005B0788"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01874679" w14:textId="77777777" w:rsidR="005B0788" w:rsidRDefault="00000000">
      <w:pPr>
        <w:pStyle w:val="PL"/>
        <w:rPr>
          <w:lang w:eastAsia="zh-CN"/>
        </w:rPr>
      </w:pPr>
      <w:r>
        <w:rPr>
          <w:lang w:eastAsia="zh-CN"/>
        </w:rPr>
        <w:t xml:space="preserve">          $ref: 'TS29538_MSGS_MSGDelivery.yaml#/components/schemas/MessageSegmentParameters'</w:t>
      </w:r>
    </w:p>
    <w:p w14:paraId="3DA7471B" w14:textId="77777777" w:rsidR="005B0788" w:rsidRDefault="005B0788"/>
    <w:p w14:paraId="555FA4A9" w14:textId="77777777" w:rsidR="005B0788"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proofErr w:type="spellStart"/>
      <w:r>
        <w:rPr>
          <w:rFonts w:ascii="Arial" w:hAnsi="Arial"/>
          <w:sz w:val="36"/>
          <w:lang w:eastAsia="zh-CN"/>
        </w:rPr>
        <w:t>MSGG_BGDelivery</w:t>
      </w:r>
      <w:proofErr w:type="spellEnd"/>
      <w:r>
        <w:rPr>
          <w:rFonts w:ascii="Arial" w:hAnsi="Arial"/>
          <w:sz w:val="36"/>
          <w:lang w:eastAsia="zh-CN"/>
        </w:rPr>
        <w:t xml:space="preserve"> API</w:t>
      </w:r>
    </w:p>
    <w:p w14:paraId="513CC22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22F06AEB"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4287A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1F5BA4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MSGG_BGDelivery</w:t>
      </w:r>
      <w:proofErr w:type="spellEnd"/>
    </w:p>
    <w:p w14:paraId="19B74D1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28160C6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0E7A8F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249A6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5E81B0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3065E4A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002C3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1513BD2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14B5F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6</w:t>
      </w:r>
      <w:r>
        <w:rPr>
          <w:rFonts w:ascii="Courier New" w:hAnsi="Courier New" w:cs="Courier New"/>
          <w:sz w:val="16"/>
          <w:lang w:val="fr-FR" w:eastAsia="zh-CN"/>
        </w:rPr>
        <w:t xml:space="preserve">.0;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339A7F8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491BE87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4EB2D9F4"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E60379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0C4250F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msgg-bgdelivery</w:t>
      </w:r>
      <w:proofErr w:type="spellEnd"/>
      <w:r>
        <w:rPr>
          <w:rFonts w:ascii="Courier New" w:hAnsi="Courier New" w:cs="Courier New"/>
          <w:sz w:val="16"/>
          <w:lang w:val="fr-FR" w:eastAsia="zh-CN"/>
        </w:rPr>
        <w:t>/v1'</w:t>
      </w:r>
    </w:p>
    <w:p w14:paraId="6727C4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BBAABB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435A495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9BD9CD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7A371AC7"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0B3E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9983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3701E0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5E0323C0"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97F56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6515916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-message:</w:t>
      </w:r>
    </w:p>
    <w:p w14:paraId="07791F3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CAEB32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 xml:space="preserve"> message to Broadcast Message Gateway</w:t>
      </w:r>
    </w:p>
    <w:p w14:paraId="651ADD6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52AC2E7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w:t>
      </w:r>
      <w:proofErr w:type="spellStart"/>
      <w:r>
        <w:rPr>
          <w:rFonts w:ascii="Courier New" w:hAnsi="Courier New" w:cs="Courier New"/>
          <w:sz w:val="16"/>
          <w:lang w:val="fr-FR" w:eastAsia="zh-CN"/>
        </w:rPr>
        <w:t>delivery</w:t>
      </w:r>
      <w:proofErr w:type="spellEnd"/>
    </w:p>
    <w:p w14:paraId="327EEBE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4A2D265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412458C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A6FAD1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194FB4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21D522F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08AACD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1B90C53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1BEB05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successful</w:t>
      </w:r>
      <w:proofErr w:type="spellEnd"/>
    </w:p>
    <w:p w14:paraId="2244D1B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2EA24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2914C2E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C86FA5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013E48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D70242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6226C05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03AE5B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52F7E07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0A6AEED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4359EED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2BCF0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67B1DFC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DE219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56077EA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789232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1BA3235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C9020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203871D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0748EE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029A7A6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7B557B8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1970F544"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7DE8A1"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52217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23D97AF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694F0ED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8F8B53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184D66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6C654D4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05526CE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proofErr w:type="spellStart"/>
      <w:r>
        <w:rPr>
          <w:rFonts w:ascii="Courier New" w:eastAsia="DengXian" w:hAnsi="Courier New"/>
          <w:sz w:val="16"/>
          <w:lang w:eastAsia="zh-CN"/>
        </w:rPr>
        <w:t>tokenUrl</w:t>
      </w:r>
      <w:proofErr w:type="spellEnd"/>
      <w:r>
        <w:rPr>
          <w:rFonts w:ascii="Courier New" w:hAnsi="Courier New" w:cs="Courier New"/>
          <w:sz w:val="16"/>
          <w:lang w:val="fr-FR" w:eastAsia="zh-CN"/>
        </w:rPr>
        <w:t>}'</w:t>
      </w:r>
    </w:p>
    <w:p w14:paraId="462847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12486628"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83CC4B"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41493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60A19EA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350AC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8FBAAA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9CDAB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5249308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data</w:t>
      </w:r>
    </w:p>
    <w:p w14:paraId="5CD6D8C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3946EC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70F89D7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0CBDC24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msgId</w:t>
      </w:r>
      <w:proofErr w:type="spellEnd"/>
    </w:p>
    <w:p w14:paraId="66D24AB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2C887E0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0B56E96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20458D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275CF85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4AEF9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appId</w:t>
      </w:r>
      <w:proofErr w:type="spellEnd"/>
      <w:r>
        <w:rPr>
          <w:rFonts w:ascii="Courier New" w:hAnsi="Courier New" w:cs="Courier New"/>
          <w:sz w:val="16"/>
          <w:lang w:val="fr-FR" w:eastAsia="zh-CN"/>
        </w:rPr>
        <w:t>:</w:t>
      </w:r>
    </w:p>
    <w:p w14:paraId="37B672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D56792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msgId</w:t>
      </w:r>
      <w:proofErr w:type="spellEnd"/>
      <w:r>
        <w:rPr>
          <w:rFonts w:ascii="Courier New" w:hAnsi="Courier New" w:cs="Courier New"/>
          <w:sz w:val="16"/>
          <w:lang w:val="fr-FR" w:eastAsia="zh-CN"/>
        </w:rPr>
        <w:t>:</w:t>
      </w:r>
    </w:p>
    <w:p w14:paraId="29736BE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BFFF59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delivStReqInd</w:t>
      </w:r>
      <w:proofErr w:type="spellEnd"/>
      <w:r>
        <w:rPr>
          <w:rFonts w:ascii="Courier New" w:hAnsi="Courier New" w:cs="Courier New"/>
          <w:sz w:val="16"/>
          <w:lang w:val="fr-FR" w:eastAsia="zh-CN"/>
        </w:rPr>
        <w:t>:</w:t>
      </w:r>
    </w:p>
    <w:p w14:paraId="357E0FF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boolean</w:t>
      </w:r>
      <w:proofErr w:type="spellEnd"/>
    </w:p>
    <w:p w14:paraId="4037CD6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grpSrvId</w:t>
      </w:r>
      <w:proofErr w:type="spellEnd"/>
      <w:r>
        <w:rPr>
          <w:rFonts w:ascii="Courier New" w:hAnsi="Courier New" w:cs="Courier New"/>
          <w:sz w:val="16"/>
          <w:lang w:val="fr-FR" w:eastAsia="zh-CN"/>
        </w:rPr>
        <w:t>:</w:t>
      </w:r>
    </w:p>
    <w:p w14:paraId="37CFAB4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4E9B75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msgTopic</w:t>
      </w:r>
      <w:proofErr w:type="spellEnd"/>
      <w:r>
        <w:rPr>
          <w:rFonts w:ascii="Courier New" w:hAnsi="Courier New" w:cs="Courier New"/>
          <w:sz w:val="16"/>
          <w:lang w:val="fr-FR" w:eastAsia="zh-CN"/>
        </w:rPr>
        <w:t>:</w:t>
      </w:r>
    </w:p>
    <w:p w14:paraId="052BD04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CE168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payload</w:t>
      </w:r>
      <w:proofErr w:type="spellEnd"/>
      <w:r>
        <w:rPr>
          <w:rFonts w:ascii="Courier New" w:hAnsi="Courier New" w:cs="Courier New"/>
          <w:sz w:val="16"/>
          <w:lang w:val="fr-FR" w:eastAsia="zh-CN"/>
        </w:rPr>
        <w:t>:</w:t>
      </w:r>
    </w:p>
    <w:p w14:paraId="6E782E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39507D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segInd</w:t>
      </w:r>
      <w:proofErr w:type="spellEnd"/>
      <w:r>
        <w:rPr>
          <w:rFonts w:ascii="Courier New" w:hAnsi="Courier New" w:cs="Courier New"/>
          <w:sz w:val="16"/>
          <w:lang w:val="fr-FR" w:eastAsia="zh-CN"/>
        </w:rPr>
        <w:t>:</w:t>
      </w:r>
    </w:p>
    <w:p w14:paraId="575A315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boolean</w:t>
      </w:r>
      <w:proofErr w:type="spellEnd"/>
    </w:p>
    <w:p w14:paraId="3A23FB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segParams</w:t>
      </w:r>
      <w:proofErr w:type="spellEnd"/>
      <w:r>
        <w:rPr>
          <w:rFonts w:ascii="Courier New" w:hAnsi="Courier New" w:cs="Courier New"/>
          <w:sz w:val="16"/>
          <w:lang w:val="fr-FR" w:eastAsia="zh-CN"/>
        </w:rPr>
        <w:t>:</w:t>
      </w:r>
    </w:p>
    <w:p w14:paraId="116C75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w:t>
      </w:r>
      <w:r>
        <w:rPr>
          <w:rFonts w:ascii="Courier New" w:hAnsi="Courier New" w:cs="Courier New" w:hint="eastAsia"/>
          <w:sz w:val="16"/>
          <w:lang w:val="en-US" w:eastAsia="zh-CN"/>
        </w:rPr>
        <w:t>S</w:t>
      </w:r>
      <w:r>
        <w:rPr>
          <w:rFonts w:ascii="Courier New" w:hAnsi="Courier New" w:cs="Courier New"/>
          <w:sz w:val="16"/>
          <w:lang w:val="fr-FR" w:eastAsia="zh-CN"/>
        </w:rPr>
        <w:t>_</w:t>
      </w:r>
      <w:proofErr w:type="spellStart"/>
      <w:r>
        <w:rPr>
          <w:rFonts w:ascii="Courier New" w:hAnsi="Courier New" w:cs="Courier New"/>
          <w:sz w:val="16"/>
          <w:lang w:val="fr-FR" w:eastAsia="zh-CN"/>
        </w:rPr>
        <w:t>MSGDelivery.yaml</w:t>
      </w:r>
      <w:proofErr w:type="spellEnd"/>
      <w:r>
        <w:rPr>
          <w:rFonts w:ascii="Courier New" w:hAnsi="Courier New" w:cs="Courier New"/>
          <w:sz w:val="16"/>
          <w:lang w:val="fr-FR" w:eastAsia="zh-CN"/>
        </w:rPr>
        <w:t>#/components/schemas/MessageSegmentParameters'</w:t>
      </w:r>
    </w:p>
    <w:p w14:paraId="08F3792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priority</w:t>
      </w:r>
      <w:proofErr w:type="spellEnd"/>
      <w:r>
        <w:rPr>
          <w:rFonts w:ascii="Courier New" w:hAnsi="Courier New" w:cs="Courier New"/>
          <w:sz w:val="16"/>
          <w:lang w:val="fr-FR" w:eastAsia="zh-CN"/>
        </w:rPr>
        <w:t>:</w:t>
      </w:r>
    </w:p>
    <w:p w14:paraId="7F7BB86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w:t>
      </w:r>
      <w:r>
        <w:rPr>
          <w:rFonts w:ascii="Courier New" w:hAnsi="Courier New" w:cs="Courier New" w:hint="eastAsia"/>
          <w:sz w:val="16"/>
          <w:lang w:val="en-US" w:eastAsia="zh-CN"/>
        </w:rPr>
        <w:t>S</w:t>
      </w:r>
      <w:r>
        <w:rPr>
          <w:rFonts w:ascii="Courier New" w:hAnsi="Courier New" w:cs="Courier New"/>
          <w:sz w:val="16"/>
          <w:lang w:val="fr-FR" w:eastAsia="zh-CN"/>
        </w:rPr>
        <w:t>_</w:t>
      </w:r>
      <w:proofErr w:type="spellStart"/>
      <w:r>
        <w:rPr>
          <w:rFonts w:ascii="Courier New" w:hAnsi="Courier New" w:cs="Courier New"/>
          <w:sz w:val="16"/>
          <w:lang w:val="fr-FR" w:eastAsia="zh-CN"/>
        </w:rPr>
        <w:t>MSGDelivery.yaml</w:t>
      </w:r>
      <w:proofErr w:type="spellEnd"/>
      <w:r>
        <w:rPr>
          <w:rFonts w:ascii="Courier New" w:hAnsi="Courier New" w:cs="Courier New"/>
          <w:sz w:val="16"/>
          <w:lang w:val="fr-FR" w:eastAsia="zh-CN"/>
        </w:rPr>
        <w:t>#/components/schemas/Priority'</w:t>
      </w:r>
    </w:p>
    <w:p w14:paraId="485DAB65"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C851E3A" w14:textId="77777777" w:rsidR="005B0788" w:rsidRDefault="00000000">
      <w:pPr>
        <w:keepNext/>
        <w:keepLines/>
        <w:pBdr>
          <w:top w:val="single" w:sz="12" w:space="3" w:color="auto"/>
        </w:pBdr>
        <w:spacing w:before="240"/>
        <w:ind w:left="1134" w:hanging="1134"/>
        <w:outlineLvl w:val="0"/>
        <w:rPr>
          <w:rFonts w:ascii="Arial" w:hAnsi="Arial"/>
          <w:sz w:val="36"/>
          <w:lang w:eastAsia="zh-CN"/>
        </w:rPr>
      </w:pPr>
      <w:bookmarkStart w:id="1460" w:name="_Toc97045699"/>
      <w:bookmarkStart w:id="1461" w:name="_Toc97042555"/>
      <w:bookmarkStart w:id="1462" w:name="_Hlk130559617"/>
      <w:bookmarkStart w:id="1463" w:name="_Toc97155444"/>
      <w:bookmarkStart w:id="1464" w:name="_Toc101521584"/>
      <w:bookmarkStart w:id="1465" w:name="_Toc85734444"/>
      <w:bookmarkStart w:id="1466" w:name="_Toc89431743"/>
      <w:bookmarkStart w:id="1467" w:name="_Toc12916977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29E57D6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640976B8"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1C4C8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B1CA0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MSGS_TopiclistEvent</w:t>
      </w:r>
      <w:proofErr w:type="spellEnd"/>
    </w:p>
    <w:p w14:paraId="619FBA8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47C43E1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4E8EB8C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545425A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3B36473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2C5631D7"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C2D56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2A82AC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20DBA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6</w:t>
      </w:r>
      <w:r>
        <w:rPr>
          <w:rFonts w:ascii="Courier New" w:hAnsi="Courier New" w:cs="Courier New"/>
          <w:sz w:val="16"/>
          <w:lang w:val="fr-FR" w:eastAsia="zh-CN"/>
        </w:rPr>
        <w:t xml:space="preserve">.0;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13C2F39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390750B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8AFDE5B"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DF2488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2D4A24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r>
        <w:rPr>
          <w:rFonts w:ascii="Courier New" w:hAnsi="Courier New" w:cs="Courier New" w:hint="eastAsia"/>
          <w:sz w:val="16"/>
          <w:lang w:val="fr-FR" w:eastAsia="zh-CN"/>
        </w:rPr>
        <w:t>msgs-</w:t>
      </w:r>
      <w:proofErr w:type="spellStart"/>
      <w:r>
        <w:rPr>
          <w:rFonts w:ascii="Courier New" w:hAnsi="Courier New" w:cs="Courier New" w:hint="eastAsia"/>
          <w:sz w:val="16"/>
          <w:lang w:val="fr-FR" w:eastAsia="zh-CN"/>
        </w:rPr>
        <w:t>topiclistevent</w:t>
      </w:r>
      <w:proofErr w:type="spellEnd"/>
      <w:r>
        <w:rPr>
          <w:rFonts w:ascii="Courier New" w:hAnsi="Courier New" w:cs="Courier New"/>
          <w:sz w:val="16"/>
          <w:lang w:val="fr-FR" w:eastAsia="zh-CN"/>
        </w:rPr>
        <w:t>/v1'</w:t>
      </w:r>
    </w:p>
    <w:p w14:paraId="026366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A62DFE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7E33A9B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1F0275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3C74969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FC2F7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5AFFDB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BA57C1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69789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w:t>
      </w:r>
      <w:proofErr w:type="spellStart"/>
      <w:r>
        <w:rPr>
          <w:rFonts w:ascii="Courier New" w:hAnsi="Courier New" w:cs="Courier New" w:hint="eastAsia"/>
          <w:sz w:val="16"/>
          <w:lang w:val="fr-FR" w:eastAsia="zh-CN"/>
        </w:rPr>
        <w:t>topiclistevent</w:t>
      </w:r>
      <w:proofErr w:type="spellEnd"/>
    </w:p>
    <w:p w14:paraId="2E923830"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82583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357DFF9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topiclist-subscriptions</w:t>
      </w:r>
      <w:proofErr w:type="spellEnd"/>
      <w:r>
        <w:rPr>
          <w:rFonts w:ascii="Courier New" w:hAnsi="Courier New" w:cs="Courier New"/>
          <w:sz w:val="16"/>
          <w:lang w:val="fr-FR" w:eastAsia="zh-CN"/>
        </w:rPr>
        <w:t>:</w:t>
      </w:r>
    </w:p>
    <w:p w14:paraId="3DC3B2C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17AF45F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r>
        <w:rPr>
          <w:rFonts w:ascii="Courier New" w:hAnsi="Courier New" w:cs="Courier New" w:hint="eastAsia"/>
          <w:sz w:val="16"/>
          <w:lang w:val="en-US" w:eastAsia="zh-CN"/>
        </w:rPr>
        <w:t>subscribe to Messaging Topic list on a MSGin5G Server</w:t>
      </w:r>
    </w:p>
    <w:p w14:paraId="3A1C6A0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F1D53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31C53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00B542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44CC21D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63C29D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2D1F4E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251BA23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hint="eastAsia"/>
          <w:sz w:val="16"/>
          <w:lang w:val="fr-FR" w:eastAsia="zh-CN"/>
        </w:rPr>
        <w:t>TopicListSubscription</w:t>
      </w:r>
      <w:proofErr w:type="spellEnd"/>
      <w:r>
        <w:rPr>
          <w:rFonts w:ascii="Courier New" w:hAnsi="Courier New" w:cs="Courier New"/>
          <w:sz w:val="16"/>
          <w:lang w:val="fr-FR" w:eastAsia="zh-CN"/>
        </w:rPr>
        <w:t>'</w:t>
      </w:r>
    </w:p>
    <w:p w14:paraId="302BDD3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1DD3809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proofErr w:type="spellStart"/>
      <w:r>
        <w:rPr>
          <w:rFonts w:ascii="Courier New" w:hAnsi="Courier New" w:cs="Courier New" w:hint="eastAsia"/>
          <w:sz w:val="16"/>
          <w:lang w:val="fr-FR" w:eastAsia="zh-CN"/>
        </w:rPr>
        <w:t>TopicListNotification</w:t>
      </w:r>
      <w:proofErr w:type="spellEnd"/>
      <w:r>
        <w:rPr>
          <w:rFonts w:ascii="Courier New" w:hAnsi="Courier New" w:cs="Courier New" w:hint="eastAsia"/>
          <w:sz w:val="16"/>
          <w:lang w:val="fr-FR" w:eastAsia="zh-CN"/>
        </w:rPr>
        <w:t>:</w:t>
      </w:r>
    </w:p>
    <w:p w14:paraId="55FA193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sz w:val="16"/>
          <w:lang w:val="fr-FR" w:eastAsia="zh-CN"/>
        </w:rPr>
        <w:t>$</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#/notificationURI}':</w:t>
      </w:r>
    </w:p>
    <w:p w14:paraId="76A661C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68028A8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4489388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5F4A8A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9C097E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7C90C2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8818D5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TopicListNotification</w:t>
      </w:r>
      <w:proofErr w:type="spellEnd"/>
      <w:r>
        <w:rPr>
          <w:rFonts w:ascii="Courier New" w:hAnsi="Courier New" w:cs="Courier New" w:hint="eastAsia"/>
          <w:sz w:val="16"/>
          <w:lang w:val="fr-FR" w:eastAsia="zh-CN"/>
        </w:rPr>
        <w:t>'</w:t>
      </w:r>
    </w:p>
    <w:p w14:paraId="7D177C3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 xml:space="preserve">: </w:t>
      </w:r>
    </w:p>
    <w:p w14:paraId="0906679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55C0B22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w:t>
      </w:r>
      <w:proofErr w:type="spellStart"/>
      <w:r>
        <w:rPr>
          <w:rFonts w:ascii="Courier New" w:hAnsi="Courier New" w:cs="Courier New" w:hint="eastAsia"/>
          <w:sz w:val="16"/>
          <w:lang w:val="fr-FR" w:eastAsia="zh-CN"/>
        </w:rPr>
        <w:t>successful</w:t>
      </w:r>
      <w:proofErr w:type="spellEnd"/>
      <w:r>
        <w:rPr>
          <w:rFonts w:ascii="Courier New" w:hAnsi="Courier New" w:cs="Courier New" w:hint="eastAsia"/>
          <w:sz w:val="16"/>
          <w:lang w:val="fr-FR" w:eastAsia="zh-CN"/>
        </w:rPr>
        <w:t xml:space="preserve"> notification)</w:t>
      </w:r>
    </w:p>
    <w:p w14:paraId="5C7F085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106EBAD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/307'</w:t>
      </w:r>
    </w:p>
    <w:p w14:paraId="03033C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2E37A52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/308'</w:t>
      </w:r>
    </w:p>
    <w:p w14:paraId="27C7832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BFFC35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0DF6B03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BD2D0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71A4D3C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B5C88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07FCCE1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87A85A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5F66D7F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7793A8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50C77EF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05FE5B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49FB5DB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4B47FC7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23AD552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4BA846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119A29F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248798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116A8AC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3F5BD01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404BA2C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30AFA52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5D5E7C6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0CD6D1E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283F995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subscribed</w:t>
      </w:r>
    </w:p>
    <w:p w14:paraId="2AEB1D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8D2427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554BB1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3EE341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TopicListSubscriptionAck</w:t>
      </w:r>
      <w:proofErr w:type="spellEnd"/>
      <w:r>
        <w:rPr>
          <w:rFonts w:ascii="Courier New" w:hAnsi="Courier New" w:cs="Courier New" w:hint="eastAsia"/>
          <w:sz w:val="16"/>
          <w:lang w:val="fr-FR" w:eastAsia="zh-CN"/>
        </w:rPr>
        <w:t>'</w:t>
      </w:r>
    </w:p>
    <w:p w14:paraId="74522C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0F926B9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7F377F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roofErr w:type="spellStart"/>
      <w:r>
        <w:rPr>
          <w:rFonts w:ascii="Courier New" w:hAnsi="Courier New" w:cs="Courier New" w:hint="eastAsia"/>
          <w:sz w:val="16"/>
          <w:lang w:val="fr-FR" w:eastAsia="zh-CN"/>
        </w:rPr>
        <w:t>Contains</w:t>
      </w:r>
      <w:proofErr w:type="spellEnd"/>
      <w:r>
        <w:rPr>
          <w:rFonts w:ascii="Courier New" w:hAnsi="Courier New" w:cs="Courier New" w:hint="eastAsia"/>
          <w:sz w:val="16"/>
          <w:lang w:val="fr-FR" w:eastAsia="zh-CN"/>
        </w:rPr>
        <w:t xml:space="preserve"> the URI of the </w:t>
      </w:r>
      <w:proofErr w:type="spellStart"/>
      <w:r>
        <w:rPr>
          <w:rFonts w:ascii="Courier New" w:hAnsi="Courier New" w:cs="Courier New" w:hint="eastAsia"/>
          <w:sz w:val="16"/>
          <w:lang w:val="fr-FR" w:eastAsia="zh-CN"/>
        </w:rPr>
        <w:t>newly</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created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resource</w:t>
      </w:r>
      <w:proofErr w:type="spellEnd"/>
      <w:r>
        <w:rPr>
          <w:rFonts w:ascii="Courier New" w:hAnsi="Courier New" w:cs="Courier New" w:hint="eastAsia"/>
          <w:sz w:val="16"/>
          <w:lang w:val="fr-FR" w:eastAsia="zh-CN"/>
        </w:rPr>
        <w:t>'</w:t>
      </w:r>
    </w:p>
    <w:p w14:paraId="0F1FD86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53BCD72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0E97E6A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7478D14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5A00D87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6D7C76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AE7DF6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0C71A5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EDFF1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704B924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1E38453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6FC39C6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3E54045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38367C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1D58FB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79BD8EA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781630B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0659034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E07AD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01D44F3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8F08A3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4EF221A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A02598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0730DFD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790902F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69C49EB7"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09C79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topiclist-subscriptions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subscriptionId</w:t>
      </w:r>
      <w:proofErr w:type="spellEnd"/>
      <w:r>
        <w:rPr>
          <w:rFonts w:ascii="Courier New" w:hAnsi="Courier New" w:cs="Courier New" w:hint="eastAsia"/>
          <w:sz w:val="16"/>
          <w:lang w:val="fr-FR" w:eastAsia="zh-CN"/>
        </w:rPr>
        <w:t>}:</w:t>
      </w:r>
    </w:p>
    <w:p w14:paraId="0D3AE86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27F1F37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0815B3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38135F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fr-FR" w:eastAsia="zh-CN"/>
        </w:rPr>
        <w:t>n</w:t>
      </w:r>
    </w:p>
    <w:p w14:paraId="4EFFD6D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parameters</w:t>
      </w:r>
      <w:proofErr w:type="spellEnd"/>
      <w:r>
        <w:rPr>
          <w:rFonts w:ascii="Courier New" w:hAnsi="Courier New" w:cs="Courier New" w:hint="eastAsia"/>
          <w:sz w:val="16"/>
          <w:lang w:val="fr-FR" w:eastAsia="zh-CN"/>
        </w:rPr>
        <w:t>:</w:t>
      </w:r>
    </w:p>
    <w:p w14:paraId="47E2B47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proofErr w:type="spellStart"/>
      <w:r>
        <w:rPr>
          <w:rFonts w:ascii="Courier New" w:hAnsi="Courier New" w:cs="Courier New" w:hint="eastAsia"/>
          <w:sz w:val="16"/>
          <w:lang w:val="fr-FR" w:eastAsia="zh-CN"/>
        </w:rPr>
        <w:t>name</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subscriptionId</w:t>
      </w:r>
      <w:proofErr w:type="spellEnd"/>
    </w:p>
    <w:p w14:paraId="5F327E2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w:t>
      </w:r>
      <w:proofErr w:type="spellStart"/>
      <w:r>
        <w:rPr>
          <w:rFonts w:ascii="Courier New" w:hAnsi="Courier New" w:cs="Courier New" w:hint="eastAsia"/>
          <w:sz w:val="16"/>
          <w:lang w:val="fr-FR" w:eastAsia="zh-CN"/>
        </w:rPr>
        <w:t>path</w:t>
      </w:r>
      <w:proofErr w:type="spellEnd"/>
    </w:p>
    <w:p w14:paraId="2F1E126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2FB4E5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49DF5CB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18F450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6FC84DF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726421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066E8F2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5A766F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0CA66B7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6776134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proofErr w:type="spellEnd"/>
      <w:r>
        <w:rPr>
          <w:rFonts w:ascii="Courier New" w:hAnsi="Courier New" w:cs="Courier New"/>
          <w:sz w:val="16"/>
          <w:lang w:val="fr-FR" w:eastAsia="zh-CN"/>
        </w:rPr>
        <w:t>'</w:t>
      </w:r>
    </w:p>
    <w:p w14:paraId="37CEF44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197DD49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B521A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proofErr w:type="spellStart"/>
      <w:r>
        <w:rPr>
          <w:rFonts w:ascii="Courier New" w:hAnsi="Courier New" w:cs="Courier New" w:hint="eastAsia"/>
          <w:sz w:val="16"/>
          <w:lang w:val="fr-FR" w:eastAsia="zh-CN"/>
        </w:rPr>
        <w:t>individual</w:t>
      </w:r>
      <w:proofErr w:type="spellEnd"/>
      <w:r>
        <w:rPr>
          <w:rFonts w:ascii="Courier New" w:hAnsi="Courier New" w:cs="Courier New" w:hint="eastAsia"/>
          <w:sz w:val="16"/>
          <w:lang w:val="fr-FR" w:eastAsia="zh-CN"/>
        </w:rPr>
        <w:t xml:space="preserve"> Topic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67CE577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1FE635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47351AA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B4B643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TopicListUnsub</w:t>
      </w:r>
      <w:proofErr w:type="spellEnd"/>
      <w:r>
        <w:rPr>
          <w:rFonts w:ascii="Courier New" w:hAnsi="Courier New" w:cs="Courier New" w:hint="eastAsia"/>
          <w:sz w:val="16"/>
          <w:lang w:val="en-US" w:eastAsia="zh-CN"/>
        </w:rPr>
        <w:t>s</w:t>
      </w:r>
      <w:proofErr w:type="spellStart"/>
      <w:r>
        <w:rPr>
          <w:rFonts w:ascii="Courier New" w:hAnsi="Courier New" w:cs="Courier New" w:hint="eastAsia"/>
          <w:sz w:val="16"/>
          <w:lang w:val="fr-FR" w:eastAsia="zh-CN"/>
        </w:rPr>
        <w:t>criptionAck</w:t>
      </w:r>
      <w:proofErr w:type="spellEnd"/>
      <w:r>
        <w:rPr>
          <w:rFonts w:ascii="Courier New" w:hAnsi="Courier New" w:cs="Courier New" w:hint="eastAsia"/>
          <w:sz w:val="16"/>
          <w:lang w:val="fr-FR" w:eastAsia="zh-CN"/>
        </w:rPr>
        <w:t>'</w:t>
      </w:r>
    </w:p>
    <w:p w14:paraId="7651322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23FDF2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605223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w:t>
      </w:r>
      <w:proofErr w:type="spellStart"/>
      <w:r>
        <w:rPr>
          <w:rFonts w:ascii="Courier New" w:hAnsi="Courier New" w:cs="Courier New" w:hint="eastAsia"/>
          <w:sz w:val="16"/>
          <w:lang w:val="fr-FR" w:eastAsia="zh-CN"/>
        </w:rPr>
        <w:t>individual</w:t>
      </w:r>
      <w:proofErr w:type="spellEnd"/>
      <w:r>
        <w:rPr>
          <w:rFonts w:ascii="Courier New" w:hAnsi="Courier New" w:cs="Courier New" w:hint="eastAsia"/>
          <w:sz w:val="16"/>
          <w:lang w:val="fr-FR" w:eastAsia="zh-CN"/>
        </w:rPr>
        <w:t xml:space="preserve"> MSGin5G Server Messaging Topic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matching</w:t>
      </w:r>
      <w:proofErr w:type="spellEnd"/>
      <w:r>
        <w:rPr>
          <w:rFonts w:ascii="Courier New" w:hAnsi="Courier New" w:cs="Courier New" w:hint="eastAsia"/>
          <w:sz w:val="16"/>
          <w:lang w:val="fr-FR" w:eastAsia="zh-CN"/>
        </w:rPr>
        <w:t xml:space="preserve"> the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 xml:space="preserve">Id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deleted</w:t>
      </w:r>
      <w:proofErr w:type="spellEnd"/>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4A258F4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1DF71EC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2C641B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1791DF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524A15F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F3A967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05AC958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8F20F2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093CF9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345403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12BE650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2D36F4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3046D2E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2816238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745E386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DA5B38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38E46D26"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3C2C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w:t>
      </w:r>
      <w:proofErr w:type="spellEnd"/>
      <w:r>
        <w:rPr>
          <w:rFonts w:ascii="Courier New" w:hAnsi="Courier New" w:cs="Courier New" w:hint="eastAsia"/>
          <w:sz w:val="16"/>
          <w:lang w:val="fr-FR" w:eastAsia="zh-CN"/>
        </w:rPr>
        <w:t>-topic-</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w:t>
      </w:r>
    </w:p>
    <w:p w14:paraId="557EB24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88ABE2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subscribe</w:t>
      </w:r>
      <w:proofErr w:type="spellEnd"/>
      <w:r>
        <w:rPr>
          <w:rFonts w:ascii="Courier New" w:hAnsi="Courier New" w:cs="Courier New" w:hint="eastAsia"/>
          <w:sz w:val="16"/>
          <w:lang w:val="fr-FR" w:eastAsia="zh-CN"/>
        </w:rPr>
        <w:t xml:space="preserve"> to Messaging Topic on a MSGin5G Server</w:t>
      </w:r>
    </w:p>
    <w:p w14:paraId="7DAE1FB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C03437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4440D9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06D4460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188F671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073A4F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7F8B907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2832C4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TopicSubscription</w:t>
      </w:r>
      <w:proofErr w:type="spellEnd"/>
      <w:r>
        <w:rPr>
          <w:rFonts w:ascii="Courier New" w:hAnsi="Courier New" w:cs="Courier New" w:hint="eastAsia"/>
          <w:sz w:val="16"/>
          <w:lang w:val="fr-FR" w:eastAsia="zh-CN"/>
        </w:rPr>
        <w:t>'</w:t>
      </w:r>
    </w:p>
    <w:p w14:paraId="3E9DF31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4C8422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41C603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w:t>
      </w:r>
    </w:p>
    <w:p w14:paraId="4FA3D6A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B6D9E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175CED3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630458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TopicSubscriptionAck</w:t>
      </w:r>
      <w:proofErr w:type="spellEnd"/>
      <w:r>
        <w:rPr>
          <w:rFonts w:ascii="Courier New" w:hAnsi="Courier New" w:cs="Courier New" w:hint="eastAsia"/>
          <w:sz w:val="16"/>
          <w:lang w:val="fr-FR" w:eastAsia="zh-CN"/>
        </w:rPr>
        <w:t>'</w:t>
      </w:r>
    </w:p>
    <w:p w14:paraId="38D26EA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BECD2D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4762575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2BD12D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4A88E6C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10B036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1E8DE0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3F051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75827A6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299E5F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3BC9CB7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78F569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60FAC2B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0F0BCB3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5280627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24F16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4F2E45F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3D3E77A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208155F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CCB370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3B0AC2A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26DAB34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2F1D45A6"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105BF6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w:t>
      </w:r>
      <w:proofErr w:type="spellEnd"/>
      <w:r>
        <w:rPr>
          <w:rFonts w:ascii="Courier New" w:hAnsi="Courier New" w:cs="Courier New" w:hint="eastAsia"/>
          <w:sz w:val="16"/>
          <w:lang w:val="fr-FR" w:eastAsia="zh-CN"/>
        </w:rPr>
        <w:t>-topic-</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w:t>
      </w:r>
    </w:p>
    <w:p w14:paraId="248BD06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22C76D1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subscribe</w:t>
      </w:r>
      <w:proofErr w:type="spellEnd"/>
      <w:r>
        <w:rPr>
          <w:rFonts w:ascii="Courier New" w:hAnsi="Courier New" w:cs="Courier New" w:hint="eastAsia"/>
          <w:sz w:val="16"/>
          <w:lang w:val="fr-FR" w:eastAsia="zh-CN"/>
        </w:rPr>
        <w:t xml:space="preserve"> to Messaging Topic on a MSGin5G Server</w:t>
      </w:r>
    </w:p>
    <w:p w14:paraId="57B0EB7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946F5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725729F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14F1169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7FFD358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FFAD07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441B174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E57E5C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TopicUnsubscription</w:t>
      </w:r>
      <w:proofErr w:type="spellEnd"/>
      <w:r>
        <w:rPr>
          <w:rFonts w:ascii="Courier New" w:hAnsi="Courier New" w:cs="Courier New" w:hint="eastAsia"/>
          <w:sz w:val="16"/>
          <w:lang w:val="fr-FR" w:eastAsia="zh-CN"/>
        </w:rPr>
        <w:t>'</w:t>
      </w:r>
    </w:p>
    <w:p w14:paraId="6D1753A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32F1A66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7B8AA59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10FFBE0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w:t>
      </w:r>
    </w:p>
    <w:p w14:paraId="3E2A6F5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CFEDB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582C88B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3F850C0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6E2B29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8E706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21E11C1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3FF444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02EAE17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7D82FE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0BB288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5B1AA1C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27BDF17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3CE469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21A85C0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52DE729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3ADE2D9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8870E6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704099D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795B13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360B682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EA6F04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155D1E1A"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588F68"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08258F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39B701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6D2902D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95DF68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04C844F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20B2F2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521C6FB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tokenUrl</w:t>
      </w:r>
      <w:proofErr w:type="spellEnd"/>
      <w:r>
        <w:rPr>
          <w:rFonts w:ascii="Courier New" w:hAnsi="Courier New" w:cs="Courier New" w:hint="eastAsia"/>
          <w:sz w:val="16"/>
          <w:lang w:val="fr-FR" w:eastAsia="zh-CN"/>
        </w:rPr>
        <w:t>}</w:t>
      </w:r>
      <w:r>
        <w:rPr>
          <w:rFonts w:ascii="Courier New" w:hAnsi="Courier New" w:cs="Courier New"/>
          <w:sz w:val="16"/>
          <w:lang w:val="fr-FR" w:eastAsia="zh-CN"/>
        </w:rPr>
        <w:t>'</w:t>
      </w:r>
    </w:p>
    <w:p w14:paraId="27F7829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5D58FDD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101D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1757916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72645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07FB5A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6942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w:t>
      </w:r>
      <w:proofErr w:type="spellEnd"/>
      <w:r>
        <w:rPr>
          <w:rFonts w:ascii="Courier New" w:hAnsi="Courier New" w:cs="Courier New"/>
          <w:sz w:val="16"/>
          <w:lang w:val="fr-FR" w:eastAsia="zh-CN"/>
        </w:rPr>
        <w:t>:</w:t>
      </w:r>
    </w:p>
    <w:p w14:paraId="4718D4C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1EA6C1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7E5F55A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2A66579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333B070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7A88B8A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notificationURI</w:t>
      </w:r>
      <w:proofErr w:type="spellEnd"/>
    </w:p>
    <w:p w14:paraId="6A21ED0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329050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65699E9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1FF4F30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131BF89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31B557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notificationURI</w:t>
      </w:r>
      <w:proofErr w:type="spellEnd"/>
      <w:r>
        <w:rPr>
          <w:rFonts w:ascii="Courier New" w:hAnsi="Courier New" w:cs="Courier New"/>
          <w:sz w:val="16"/>
          <w:lang w:val="fr-FR" w:eastAsia="zh-CN"/>
        </w:rPr>
        <w:t>:</w:t>
      </w:r>
    </w:p>
    <w:p w14:paraId="3AA9EBE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/Uri'</w:t>
      </w:r>
    </w:p>
    <w:p w14:paraId="23CBCF9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5CE6AE9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8C3AF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2637E9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4A15ED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suppFeat</w:t>
      </w:r>
      <w:proofErr w:type="spellEnd"/>
      <w:r>
        <w:rPr>
          <w:rFonts w:ascii="Courier New" w:hAnsi="Courier New" w:cs="Courier New"/>
          <w:sz w:val="16"/>
          <w:lang w:val="fr-FR" w:eastAsia="zh-CN"/>
        </w:rPr>
        <w:t>:</w:t>
      </w:r>
    </w:p>
    <w:p w14:paraId="464B27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SupportedFeatures</w:t>
      </w:r>
      <w:proofErr w:type="spellEnd"/>
      <w:r>
        <w:rPr>
          <w:rFonts w:ascii="Courier New" w:hAnsi="Courier New" w:cs="Courier New" w:hint="eastAsia"/>
          <w:sz w:val="16"/>
          <w:lang w:val="fr-FR" w:eastAsia="zh-CN"/>
        </w:rPr>
        <w:t>'</w:t>
      </w:r>
    </w:p>
    <w:bookmarkEnd w:id="1460"/>
    <w:bookmarkEnd w:id="1461"/>
    <w:bookmarkEnd w:id="1462"/>
    <w:bookmarkEnd w:id="1463"/>
    <w:bookmarkEnd w:id="1464"/>
    <w:bookmarkEnd w:id="1465"/>
    <w:bookmarkEnd w:id="1466"/>
    <w:bookmarkEnd w:id="1467"/>
    <w:p w14:paraId="4C3A925D"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0DD0B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TopicListUnsubscription</w:t>
      </w:r>
      <w:proofErr w:type="spellEnd"/>
      <w:r>
        <w:rPr>
          <w:rFonts w:ascii="Courier New" w:hAnsi="Courier New" w:cs="Courier New"/>
          <w:sz w:val="16"/>
          <w:lang w:val="fr-FR" w:eastAsia="zh-CN"/>
        </w:rPr>
        <w:t>:</w:t>
      </w:r>
    </w:p>
    <w:p w14:paraId="730C57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3B92B3D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060A05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498BEE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1850E8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730294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4504ABC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5F3FDD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010D03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101064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5FF928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7496908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327D6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F02B3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TopicListSubscriptionAck</w:t>
      </w:r>
      <w:proofErr w:type="spellEnd"/>
      <w:r>
        <w:rPr>
          <w:rFonts w:ascii="Courier New" w:hAnsi="Courier New" w:cs="Courier New"/>
          <w:sz w:val="16"/>
          <w:lang w:val="fr-FR" w:eastAsia="zh-CN"/>
        </w:rPr>
        <w:t>:</w:t>
      </w:r>
    </w:p>
    <w:p w14:paraId="05A9A3C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57FDD57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3FF27EC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54F6AE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16A36B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164D22C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283C6AE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0DE4A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5ACCCE8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7E1B4AF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suppFeat</w:t>
      </w:r>
      <w:proofErr w:type="spellEnd"/>
      <w:r>
        <w:rPr>
          <w:rFonts w:ascii="Courier New" w:hAnsi="Courier New" w:cs="Courier New"/>
          <w:sz w:val="16"/>
          <w:lang w:val="fr-FR" w:eastAsia="zh-CN"/>
        </w:rPr>
        <w:t>:</w:t>
      </w:r>
    </w:p>
    <w:p w14:paraId="781885C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SupportedFeatures</w:t>
      </w:r>
      <w:proofErr w:type="spellEnd"/>
      <w:r>
        <w:rPr>
          <w:rFonts w:ascii="Courier New" w:hAnsi="Courier New" w:cs="Courier New" w:hint="eastAsia"/>
          <w:sz w:val="16"/>
          <w:lang w:val="fr-FR" w:eastAsia="zh-CN"/>
        </w:rPr>
        <w:t>'</w:t>
      </w:r>
    </w:p>
    <w:p w14:paraId="5FD01FA4"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5AD16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TopicListUnsubscriptionAck</w:t>
      </w:r>
      <w:proofErr w:type="spellEnd"/>
      <w:r>
        <w:rPr>
          <w:rFonts w:ascii="Courier New" w:hAnsi="Courier New" w:cs="Courier New"/>
          <w:sz w:val="16"/>
          <w:lang w:val="fr-FR" w:eastAsia="zh-CN"/>
        </w:rPr>
        <w:t>:</w:t>
      </w:r>
    </w:p>
    <w:p w14:paraId="0D1F91A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0F230F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4F211EE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44AB8D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045CDAE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794676A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1F42E15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3CBF6C3"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C6721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TopicSubscription</w:t>
      </w:r>
      <w:proofErr w:type="spellEnd"/>
      <w:r>
        <w:rPr>
          <w:rFonts w:ascii="Courier New" w:hAnsi="Courier New" w:cs="Courier New"/>
          <w:sz w:val="16"/>
          <w:lang w:val="fr-FR" w:eastAsia="zh-CN"/>
        </w:rPr>
        <w:t>:</w:t>
      </w:r>
    </w:p>
    <w:p w14:paraId="3214326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4BDF57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522952D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65C4A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6DAD054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21B1AC2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3826F33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494D80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D34D6A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2F1C47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6AE8EF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0539E69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950BD2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49742E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0938D35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6410DF5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654D68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2FB810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435DF5B6"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A820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TopicSubscriptionAck</w:t>
      </w:r>
      <w:proofErr w:type="spellEnd"/>
      <w:r>
        <w:rPr>
          <w:rFonts w:ascii="Courier New" w:hAnsi="Courier New" w:cs="Courier New"/>
          <w:sz w:val="16"/>
          <w:lang w:val="fr-FR" w:eastAsia="zh-CN"/>
        </w:rPr>
        <w:t>:</w:t>
      </w:r>
    </w:p>
    <w:p w14:paraId="7AF6C9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68963C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66A6B75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24D594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30BD154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60E68F6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08181B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FF2B98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3DC3E5E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1F58A14C"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309F2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TopicUnsubscription</w:t>
      </w:r>
      <w:proofErr w:type="spellEnd"/>
      <w:r>
        <w:rPr>
          <w:rFonts w:ascii="Courier New" w:hAnsi="Courier New" w:cs="Courier New"/>
          <w:sz w:val="16"/>
          <w:lang w:val="fr-FR" w:eastAsia="zh-CN"/>
        </w:rPr>
        <w:t>:</w:t>
      </w:r>
    </w:p>
    <w:p w14:paraId="32574E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5A6C47F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0711AE0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4C4E914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7D27E3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7E5075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6FAF15E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2AE8304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2891339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6575F8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9D410F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579B0D2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725440B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44C65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A79C14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0BF7F00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1BFD100"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C1B70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TopicListNotification</w:t>
      </w:r>
      <w:proofErr w:type="spellEnd"/>
      <w:r>
        <w:rPr>
          <w:rFonts w:ascii="Courier New" w:hAnsi="Courier New" w:cs="Courier New"/>
          <w:sz w:val="16"/>
          <w:lang w:val="fr-FR" w:eastAsia="zh-CN"/>
        </w:rPr>
        <w:t>:</w:t>
      </w:r>
    </w:p>
    <w:p w14:paraId="0097731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4D261FD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4A9FDAE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719D17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32A3E5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49CE35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21CB611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1257B3C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4999852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219626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1850B81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6BB3739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5E675AC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E115663"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2BD7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en-US" w:eastAsia="zh-CN"/>
        </w:rPr>
        <w:t>MessagingTopic</w:t>
      </w:r>
      <w:proofErr w:type="spellEnd"/>
      <w:r>
        <w:rPr>
          <w:rFonts w:ascii="Courier New" w:hAnsi="Courier New" w:cs="Courier New"/>
          <w:sz w:val="16"/>
          <w:lang w:val="fr-FR" w:eastAsia="zh-CN"/>
        </w:rPr>
        <w:t>:</w:t>
      </w:r>
    </w:p>
    <w:p w14:paraId="3EED906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3ACAD88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12E1839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70821BC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w:t>
      </w:r>
      <w:proofErr w:type="spellEnd"/>
    </w:p>
    <w:p w14:paraId="4A71B9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updateStat</w:t>
      </w:r>
      <w:proofErr w:type="spellEnd"/>
    </w:p>
    <w:p w14:paraId="07F4B2F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181CF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w:t>
      </w:r>
      <w:proofErr w:type="spellEnd"/>
      <w:r>
        <w:rPr>
          <w:rFonts w:ascii="Courier New" w:hAnsi="Courier New" w:cs="Courier New"/>
          <w:sz w:val="16"/>
          <w:lang w:val="fr-FR" w:eastAsia="zh-CN"/>
        </w:rPr>
        <w:t>:</w:t>
      </w:r>
    </w:p>
    <w:p w14:paraId="7BFB5B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74FAA7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updateStat</w:t>
      </w:r>
      <w:proofErr w:type="spellEnd"/>
      <w:r>
        <w:rPr>
          <w:rFonts w:ascii="Courier New" w:hAnsi="Courier New" w:cs="Courier New"/>
          <w:sz w:val="16"/>
          <w:lang w:val="fr-FR" w:eastAsia="zh-CN"/>
        </w:rPr>
        <w:t>:</w:t>
      </w:r>
    </w:p>
    <w:p w14:paraId="4EF38F0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xml:space="preserve">: </w:t>
      </w:r>
      <w:r>
        <w:rPr>
          <w:rFonts w:ascii="Courier New" w:hAnsi="Courier New" w:cs="Courier New" w:hint="eastAsia"/>
          <w:sz w:val="16"/>
          <w:lang w:val="fr-FR" w:eastAsia="zh-CN"/>
        </w:rPr>
        <w:t>'#/components/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UpdateStatus</w:t>
      </w:r>
      <w:proofErr w:type="spellEnd"/>
      <w:r>
        <w:rPr>
          <w:rFonts w:ascii="Courier New" w:hAnsi="Courier New" w:cs="Courier New" w:hint="eastAsia"/>
          <w:sz w:val="16"/>
          <w:lang w:val="fr-FR" w:eastAsia="zh-CN"/>
        </w:rPr>
        <w:t>'</w:t>
      </w:r>
    </w:p>
    <w:p w14:paraId="70C1C259"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449B7E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2B20342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0D7D172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12EE175A"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02858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UpdateStatus</w:t>
      </w:r>
      <w:proofErr w:type="spellEnd"/>
      <w:r>
        <w:rPr>
          <w:rFonts w:ascii="Courier New" w:hAnsi="Courier New" w:cs="Courier New" w:hint="eastAsia"/>
          <w:sz w:val="16"/>
          <w:lang w:val="fr-FR" w:eastAsia="zh-CN"/>
        </w:rPr>
        <w:t>:</w:t>
      </w:r>
    </w:p>
    <w:p w14:paraId="22CA525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anyOf</w:t>
      </w:r>
      <w:proofErr w:type="spellEnd"/>
      <w:r>
        <w:rPr>
          <w:rFonts w:ascii="Courier New" w:hAnsi="Courier New" w:cs="Courier New" w:hint="eastAsia"/>
          <w:sz w:val="16"/>
          <w:lang w:val="fr-FR" w:eastAsia="zh-CN"/>
        </w:rPr>
        <w:t>:</w:t>
      </w:r>
    </w:p>
    <w:p w14:paraId="46C6489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3FDCD44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enum</w:t>
      </w:r>
      <w:proofErr w:type="spellEnd"/>
      <w:r>
        <w:rPr>
          <w:rFonts w:ascii="Courier New" w:hAnsi="Courier New" w:cs="Courier New" w:hint="eastAsia"/>
          <w:sz w:val="16"/>
          <w:lang w:val="fr-FR" w:eastAsia="zh-CN"/>
        </w:rPr>
        <w:t>:</w:t>
      </w:r>
    </w:p>
    <w:p w14:paraId="15C788F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2DD82C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26EE13F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168082C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B26184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w:t>
      </w:r>
      <w:proofErr w:type="spellStart"/>
      <w:r>
        <w:rPr>
          <w:rFonts w:ascii="Courier New" w:hAnsi="Courier New" w:cs="Courier New" w:hint="eastAsia"/>
          <w:sz w:val="16"/>
          <w:lang w:val="fr-FR" w:eastAsia="zh-CN"/>
        </w:rPr>
        <w:t>provides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forward</w:t>
      </w:r>
      <w:proofErr w:type="spellEnd"/>
      <w:r>
        <w:rPr>
          <w:rFonts w:ascii="Courier New" w:hAnsi="Courier New" w:cs="Courier New" w:hint="eastAsia"/>
          <w:sz w:val="16"/>
          <w:lang w:val="fr-FR" w:eastAsia="zh-CN"/>
        </w:rPr>
        <w:t xml:space="preserve">-compatibility </w:t>
      </w:r>
      <w:proofErr w:type="spellStart"/>
      <w:r>
        <w:rPr>
          <w:rFonts w:ascii="Courier New" w:hAnsi="Courier New" w:cs="Courier New" w:hint="eastAsia"/>
          <w:sz w:val="16"/>
          <w:lang w:val="fr-FR" w:eastAsia="zh-CN"/>
        </w:rPr>
        <w:t>with</w:t>
      </w:r>
      <w:proofErr w:type="spellEnd"/>
      <w:r>
        <w:rPr>
          <w:rFonts w:ascii="Courier New" w:hAnsi="Courier New" w:cs="Courier New" w:hint="eastAsia"/>
          <w:sz w:val="16"/>
          <w:lang w:val="fr-FR" w:eastAsia="zh-CN"/>
        </w:rPr>
        <w:t xml:space="preserve"> future extensions to the </w:t>
      </w:r>
      <w:proofErr w:type="spellStart"/>
      <w:r>
        <w:rPr>
          <w:rFonts w:ascii="Courier New" w:hAnsi="Courier New" w:cs="Courier New" w:hint="eastAsia"/>
          <w:sz w:val="16"/>
          <w:lang w:val="fr-FR" w:eastAsia="zh-CN"/>
        </w:rPr>
        <w:t>enumeration</w:t>
      </w:r>
      <w:proofErr w:type="spellEnd"/>
    </w:p>
    <w:p w14:paraId="5F7D81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not </w:t>
      </w:r>
      <w:proofErr w:type="spellStart"/>
      <w:r>
        <w:rPr>
          <w:rFonts w:ascii="Courier New" w:hAnsi="Courier New" w:cs="Courier New" w:hint="eastAsia"/>
          <w:sz w:val="16"/>
          <w:lang w:val="fr-FR" w:eastAsia="zh-CN"/>
        </w:rPr>
        <w:t>used</w:t>
      </w:r>
      <w:proofErr w:type="spellEnd"/>
      <w:r>
        <w:rPr>
          <w:rFonts w:ascii="Courier New" w:hAnsi="Courier New" w:cs="Courier New" w:hint="eastAsia"/>
          <w:sz w:val="16"/>
          <w:lang w:val="fr-FR" w:eastAsia="zh-CN"/>
        </w:rPr>
        <w:t xml:space="preserve"> to encode content </w:t>
      </w:r>
      <w:proofErr w:type="spellStart"/>
      <w:r>
        <w:rPr>
          <w:rFonts w:ascii="Courier New" w:hAnsi="Courier New" w:cs="Courier New" w:hint="eastAsia"/>
          <w:sz w:val="16"/>
          <w:lang w:val="fr-FR" w:eastAsia="zh-CN"/>
        </w:rPr>
        <w:t>defined</w:t>
      </w:r>
      <w:proofErr w:type="spellEnd"/>
      <w:r>
        <w:rPr>
          <w:rFonts w:ascii="Courier New" w:hAnsi="Courier New" w:cs="Courier New" w:hint="eastAsia"/>
          <w:sz w:val="16"/>
          <w:lang w:val="fr-FR" w:eastAsia="zh-CN"/>
        </w:rPr>
        <w:t xml:space="preserve"> in the </w:t>
      </w:r>
      <w:proofErr w:type="spellStart"/>
      <w:r>
        <w:rPr>
          <w:rFonts w:ascii="Courier New" w:hAnsi="Courier New" w:cs="Courier New" w:hint="eastAsia"/>
          <w:sz w:val="16"/>
          <w:lang w:val="fr-FR" w:eastAsia="zh-CN"/>
        </w:rPr>
        <w:t>present</w:t>
      </w:r>
      <w:proofErr w:type="spellEnd"/>
      <w:r>
        <w:rPr>
          <w:rFonts w:ascii="Courier New" w:hAnsi="Courier New" w:cs="Courier New" w:hint="eastAsia"/>
          <w:sz w:val="16"/>
          <w:lang w:val="fr-FR" w:eastAsia="zh-CN"/>
        </w:rPr>
        <w:t xml:space="preserve"> version of </w:t>
      </w:r>
      <w:proofErr w:type="spellStart"/>
      <w:r>
        <w:rPr>
          <w:rFonts w:ascii="Courier New" w:hAnsi="Courier New" w:cs="Courier New" w:hint="eastAsia"/>
          <w:sz w:val="16"/>
          <w:lang w:val="fr-FR" w:eastAsia="zh-CN"/>
        </w:rPr>
        <w:t>this</w:t>
      </w:r>
      <w:proofErr w:type="spellEnd"/>
      <w:r>
        <w:rPr>
          <w:rFonts w:ascii="Courier New" w:hAnsi="Courier New" w:cs="Courier New" w:hint="eastAsia"/>
          <w:sz w:val="16"/>
          <w:lang w:val="fr-FR" w:eastAsia="zh-CN"/>
        </w:rPr>
        <w:t xml:space="preserve"> API.</w:t>
      </w:r>
    </w:p>
    <w:p w14:paraId="6CDE106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1E28E1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Represents</w:t>
      </w:r>
      <w:proofErr w:type="spellEnd"/>
      <w:r>
        <w:rPr>
          <w:rFonts w:ascii="Courier New" w:hAnsi="Courier New" w:cs="Courier New" w:hint="eastAsia"/>
          <w:sz w:val="16"/>
          <w:lang w:val="fr-FR" w:eastAsia="zh-CN"/>
        </w:rPr>
        <w:t xml:space="preserve">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status</w:t>
      </w:r>
      <w:proofErr w:type="spellEnd"/>
      <w:r>
        <w:rPr>
          <w:rFonts w:ascii="Courier New" w:hAnsi="Courier New" w:cs="Courier New" w:hint="eastAsia"/>
          <w:sz w:val="16"/>
          <w:lang w:val="fr-FR" w:eastAsia="zh-CN"/>
        </w:rPr>
        <w:t xml:space="preserve">.  </w:t>
      </w:r>
    </w:p>
    <w:p w14:paraId="216FB06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4CEB2C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w:t>
      </w:r>
      <w:proofErr w:type="spellStart"/>
      <w:r>
        <w:rPr>
          <w:rFonts w:ascii="Courier New" w:hAnsi="Courier New" w:cs="Courier New" w:hint="eastAsia"/>
          <w:sz w:val="16"/>
          <w:lang w:val="fr-FR" w:eastAsia="zh-CN"/>
        </w:rPr>
        <w:t>Indicates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18ACB2C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w:t>
      </w:r>
      <w:proofErr w:type="spellStart"/>
      <w:r>
        <w:rPr>
          <w:rFonts w:ascii="Courier New" w:hAnsi="Courier New" w:cs="Courier New" w:hint="eastAsia"/>
          <w:sz w:val="16"/>
          <w:lang w:val="fr-FR" w:eastAsia="zh-CN"/>
        </w:rPr>
        <w:t>Indicates</w:t>
      </w:r>
      <w:proofErr w:type="spellEnd"/>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3453C1F4" w14:textId="77777777" w:rsidR="005B0788" w:rsidRDefault="005B0788"/>
    <w:p w14:paraId="0C448DED" w14:textId="77777777" w:rsidR="005B0788" w:rsidRDefault="00000000">
      <w:pPr>
        <w:pStyle w:val="Heading8"/>
      </w:pPr>
      <w:r>
        <w:br w:type="page"/>
      </w:r>
      <w:bookmarkStart w:id="1468" w:name="_Toc122117514"/>
      <w:bookmarkStart w:id="1469" w:name="_Toc162005715"/>
      <w:r>
        <w:t>Annex B (informative):</w:t>
      </w:r>
      <w:r>
        <w:br/>
        <w:t>Change history</w:t>
      </w:r>
      <w:bookmarkEnd w:id="1468"/>
      <w:bookmarkEnd w:id="1469"/>
    </w:p>
    <w:p w14:paraId="3D05803C" w14:textId="77777777" w:rsidR="005B0788" w:rsidRDefault="005B0788">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5B0788" w14:paraId="275FEA71" w14:textId="77777777">
        <w:trPr>
          <w:cantSplit/>
        </w:trPr>
        <w:tc>
          <w:tcPr>
            <w:tcW w:w="9639" w:type="dxa"/>
            <w:gridSpan w:val="8"/>
            <w:tcBorders>
              <w:bottom w:val="nil"/>
            </w:tcBorders>
            <w:shd w:val="solid" w:color="FFFFFF" w:fill="auto"/>
          </w:tcPr>
          <w:p w14:paraId="17154E0C" w14:textId="77777777" w:rsidR="005B0788" w:rsidRDefault="00000000">
            <w:pPr>
              <w:pStyle w:val="TAL"/>
              <w:jc w:val="center"/>
              <w:rPr>
                <w:b/>
                <w:sz w:val="16"/>
              </w:rPr>
            </w:pPr>
            <w:r>
              <w:rPr>
                <w:b/>
              </w:rPr>
              <w:t>Change history</w:t>
            </w:r>
          </w:p>
        </w:tc>
      </w:tr>
      <w:tr w:rsidR="005B0788" w14:paraId="0AAF750F" w14:textId="77777777">
        <w:tc>
          <w:tcPr>
            <w:tcW w:w="800" w:type="dxa"/>
            <w:shd w:val="pct10" w:color="auto" w:fill="FFFFFF"/>
          </w:tcPr>
          <w:p w14:paraId="25B1C0DA" w14:textId="77777777" w:rsidR="005B0788" w:rsidRDefault="00000000">
            <w:pPr>
              <w:pStyle w:val="TAL"/>
              <w:rPr>
                <w:b/>
                <w:sz w:val="16"/>
              </w:rPr>
            </w:pPr>
            <w:r>
              <w:rPr>
                <w:b/>
                <w:sz w:val="16"/>
              </w:rPr>
              <w:t>Date</w:t>
            </w:r>
          </w:p>
        </w:tc>
        <w:tc>
          <w:tcPr>
            <w:tcW w:w="1279" w:type="dxa"/>
            <w:shd w:val="pct10" w:color="auto" w:fill="FFFFFF"/>
          </w:tcPr>
          <w:p w14:paraId="2F402FD5" w14:textId="77777777" w:rsidR="005B0788" w:rsidRDefault="00000000">
            <w:pPr>
              <w:pStyle w:val="TAL"/>
              <w:rPr>
                <w:b/>
                <w:sz w:val="16"/>
              </w:rPr>
            </w:pPr>
            <w:r>
              <w:rPr>
                <w:b/>
                <w:sz w:val="16"/>
              </w:rPr>
              <w:t>Meeting</w:t>
            </w:r>
          </w:p>
        </w:tc>
        <w:tc>
          <w:tcPr>
            <w:tcW w:w="992" w:type="dxa"/>
            <w:shd w:val="pct10" w:color="auto" w:fill="FFFFFF"/>
          </w:tcPr>
          <w:p w14:paraId="4C77C08A" w14:textId="77777777" w:rsidR="005B0788" w:rsidRDefault="00000000">
            <w:pPr>
              <w:pStyle w:val="TAL"/>
              <w:rPr>
                <w:b/>
                <w:sz w:val="16"/>
              </w:rPr>
            </w:pPr>
            <w:proofErr w:type="spellStart"/>
            <w:r>
              <w:rPr>
                <w:b/>
                <w:sz w:val="16"/>
              </w:rPr>
              <w:t>TDoc</w:t>
            </w:r>
            <w:proofErr w:type="spellEnd"/>
          </w:p>
        </w:tc>
        <w:tc>
          <w:tcPr>
            <w:tcW w:w="473" w:type="dxa"/>
            <w:shd w:val="pct10" w:color="auto" w:fill="FFFFFF"/>
          </w:tcPr>
          <w:p w14:paraId="292256E2" w14:textId="77777777" w:rsidR="005B0788" w:rsidRDefault="00000000">
            <w:pPr>
              <w:pStyle w:val="TAL"/>
              <w:rPr>
                <w:b/>
                <w:sz w:val="16"/>
              </w:rPr>
            </w:pPr>
            <w:r>
              <w:rPr>
                <w:b/>
                <w:sz w:val="16"/>
              </w:rPr>
              <w:t>CR</w:t>
            </w:r>
          </w:p>
        </w:tc>
        <w:tc>
          <w:tcPr>
            <w:tcW w:w="377" w:type="dxa"/>
            <w:shd w:val="pct10" w:color="auto" w:fill="FFFFFF"/>
          </w:tcPr>
          <w:p w14:paraId="256BF365" w14:textId="77777777" w:rsidR="005B0788" w:rsidRDefault="00000000">
            <w:pPr>
              <w:pStyle w:val="TAL"/>
              <w:rPr>
                <w:b/>
                <w:sz w:val="16"/>
              </w:rPr>
            </w:pPr>
            <w:r>
              <w:rPr>
                <w:b/>
                <w:sz w:val="16"/>
              </w:rPr>
              <w:t>Rev</w:t>
            </w:r>
          </w:p>
        </w:tc>
        <w:tc>
          <w:tcPr>
            <w:tcW w:w="426" w:type="dxa"/>
            <w:shd w:val="pct10" w:color="auto" w:fill="FFFFFF"/>
          </w:tcPr>
          <w:p w14:paraId="3965349F" w14:textId="77777777" w:rsidR="005B0788" w:rsidRDefault="00000000">
            <w:pPr>
              <w:pStyle w:val="TAL"/>
              <w:rPr>
                <w:b/>
                <w:sz w:val="16"/>
              </w:rPr>
            </w:pPr>
            <w:r>
              <w:rPr>
                <w:b/>
                <w:sz w:val="16"/>
              </w:rPr>
              <w:t>Cat</w:t>
            </w:r>
          </w:p>
        </w:tc>
        <w:tc>
          <w:tcPr>
            <w:tcW w:w="4584" w:type="dxa"/>
            <w:shd w:val="pct10" w:color="auto" w:fill="FFFFFF"/>
          </w:tcPr>
          <w:p w14:paraId="7AA083D0" w14:textId="77777777" w:rsidR="005B0788" w:rsidRDefault="00000000">
            <w:pPr>
              <w:pStyle w:val="TAL"/>
              <w:rPr>
                <w:b/>
                <w:sz w:val="16"/>
              </w:rPr>
            </w:pPr>
            <w:r>
              <w:rPr>
                <w:b/>
                <w:sz w:val="16"/>
              </w:rPr>
              <w:t>Subject/Comment</w:t>
            </w:r>
          </w:p>
        </w:tc>
        <w:tc>
          <w:tcPr>
            <w:tcW w:w="708" w:type="dxa"/>
            <w:shd w:val="pct10" w:color="auto" w:fill="FFFFFF"/>
          </w:tcPr>
          <w:p w14:paraId="7AEDAA69" w14:textId="77777777" w:rsidR="005B0788" w:rsidRDefault="00000000">
            <w:pPr>
              <w:pStyle w:val="TAL"/>
              <w:rPr>
                <w:b/>
                <w:sz w:val="16"/>
              </w:rPr>
            </w:pPr>
            <w:r>
              <w:rPr>
                <w:b/>
                <w:sz w:val="16"/>
              </w:rPr>
              <w:t>New version</w:t>
            </w:r>
          </w:p>
        </w:tc>
      </w:tr>
      <w:tr w:rsidR="005B0788" w14:paraId="544CB8FB" w14:textId="77777777">
        <w:tc>
          <w:tcPr>
            <w:tcW w:w="800" w:type="dxa"/>
            <w:shd w:val="solid" w:color="FFFFFF" w:fill="auto"/>
          </w:tcPr>
          <w:p w14:paraId="082A7E1E" w14:textId="77777777" w:rsidR="005B0788" w:rsidRDefault="00000000">
            <w:pPr>
              <w:pStyle w:val="TAC"/>
              <w:rPr>
                <w:sz w:val="16"/>
                <w:szCs w:val="16"/>
              </w:rPr>
            </w:pPr>
            <w:r>
              <w:rPr>
                <w:kern w:val="2"/>
                <w:sz w:val="16"/>
                <w:szCs w:val="16"/>
                <w:lang w:eastAsia="zh-CN"/>
              </w:rPr>
              <w:t>2021-10</w:t>
            </w:r>
          </w:p>
        </w:tc>
        <w:tc>
          <w:tcPr>
            <w:tcW w:w="1279" w:type="dxa"/>
            <w:shd w:val="solid" w:color="FFFFFF" w:fill="auto"/>
          </w:tcPr>
          <w:p w14:paraId="61350B2E" w14:textId="77777777" w:rsidR="005B0788"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AFACC16" w14:textId="77777777" w:rsidR="005B0788" w:rsidRDefault="00000000">
            <w:pPr>
              <w:pStyle w:val="TAC"/>
              <w:rPr>
                <w:sz w:val="16"/>
                <w:szCs w:val="16"/>
              </w:rPr>
            </w:pPr>
            <w:r>
              <w:rPr>
                <w:kern w:val="2"/>
                <w:sz w:val="16"/>
                <w:szCs w:val="16"/>
                <w:lang w:eastAsia="zh-CN"/>
              </w:rPr>
              <w:t>C3-215030</w:t>
            </w:r>
          </w:p>
        </w:tc>
        <w:tc>
          <w:tcPr>
            <w:tcW w:w="473" w:type="dxa"/>
            <w:shd w:val="solid" w:color="FFFFFF" w:fill="auto"/>
          </w:tcPr>
          <w:p w14:paraId="127442CF" w14:textId="77777777" w:rsidR="005B0788" w:rsidRDefault="005B0788">
            <w:pPr>
              <w:pStyle w:val="TAL"/>
              <w:rPr>
                <w:sz w:val="16"/>
                <w:szCs w:val="16"/>
              </w:rPr>
            </w:pPr>
          </w:p>
        </w:tc>
        <w:tc>
          <w:tcPr>
            <w:tcW w:w="377" w:type="dxa"/>
            <w:shd w:val="solid" w:color="FFFFFF" w:fill="auto"/>
          </w:tcPr>
          <w:p w14:paraId="1133B85F" w14:textId="77777777" w:rsidR="005B0788" w:rsidRDefault="005B0788">
            <w:pPr>
              <w:pStyle w:val="TAR"/>
              <w:rPr>
                <w:sz w:val="16"/>
                <w:szCs w:val="16"/>
              </w:rPr>
            </w:pPr>
          </w:p>
        </w:tc>
        <w:tc>
          <w:tcPr>
            <w:tcW w:w="426" w:type="dxa"/>
            <w:shd w:val="solid" w:color="FFFFFF" w:fill="auto"/>
          </w:tcPr>
          <w:p w14:paraId="0834DEB2" w14:textId="77777777" w:rsidR="005B0788" w:rsidRDefault="005B0788">
            <w:pPr>
              <w:pStyle w:val="TAC"/>
              <w:rPr>
                <w:sz w:val="16"/>
                <w:szCs w:val="16"/>
              </w:rPr>
            </w:pPr>
          </w:p>
        </w:tc>
        <w:tc>
          <w:tcPr>
            <w:tcW w:w="4584" w:type="dxa"/>
            <w:shd w:val="solid" w:color="FFFFFF" w:fill="auto"/>
          </w:tcPr>
          <w:p w14:paraId="6F4FFF65" w14:textId="77777777" w:rsidR="005B0788"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6B05B063" w14:textId="77777777" w:rsidR="005B0788" w:rsidRDefault="00000000">
            <w:pPr>
              <w:pStyle w:val="TAC"/>
              <w:rPr>
                <w:sz w:val="16"/>
                <w:szCs w:val="16"/>
              </w:rPr>
            </w:pPr>
            <w:r>
              <w:rPr>
                <w:kern w:val="2"/>
                <w:sz w:val="16"/>
                <w:szCs w:val="16"/>
                <w:lang w:eastAsia="zh-CN"/>
              </w:rPr>
              <w:t>0.0.0</w:t>
            </w:r>
          </w:p>
        </w:tc>
      </w:tr>
      <w:tr w:rsidR="005B0788" w14:paraId="4FAB69BB" w14:textId="77777777">
        <w:tc>
          <w:tcPr>
            <w:tcW w:w="800" w:type="dxa"/>
            <w:shd w:val="solid" w:color="FFFFFF" w:fill="auto"/>
          </w:tcPr>
          <w:p w14:paraId="1E614822" w14:textId="77777777" w:rsidR="005B0788"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1518F6C1" w14:textId="77777777" w:rsidR="005B078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9BEF8A4" w14:textId="77777777" w:rsidR="005B0788"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2E55A410" w14:textId="77777777" w:rsidR="005B0788" w:rsidRDefault="005B0788">
            <w:pPr>
              <w:pStyle w:val="TAL"/>
              <w:rPr>
                <w:sz w:val="16"/>
                <w:szCs w:val="16"/>
              </w:rPr>
            </w:pPr>
          </w:p>
        </w:tc>
        <w:tc>
          <w:tcPr>
            <w:tcW w:w="377" w:type="dxa"/>
            <w:shd w:val="solid" w:color="FFFFFF" w:fill="auto"/>
          </w:tcPr>
          <w:p w14:paraId="2683D6A7" w14:textId="77777777" w:rsidR="005B0788" w:rsidRDefault="005B0788">
            <w:pPr>
              <w:pStyle w:val="TAR"/>
              <w:rPr>
                <w:sz w:val="16"/>
                <w:szCs w:val="16"/>
              </w:rPr>
            </w:pPr>
          </w:p>
        </w:tc>
        <w:tc>
          <w:tcPr>
            <w:tcW w:w="426" w:type="dxa"/>
            <w:shd w:val="solid" w:color="FFFFFF" w:fill="auto"/>
          </w:tcPr>
          <w:p w14:paraId="2ACE7A2B" w14:textId="77777777" w:rsidR="005B0788" w:rsidRDefault="005B0788">
            <w:pPr>
              <w:pStyle w:val="TAC"/>
              <w:rPr>
                <w:sz w:val="16"/>
                <w:szCs w:val="16"/>
              </w:rPr>
            </w:pPr>
          </w:p>
        </w:tc>
        <w:tc>
          <w:tcPr>
            <w:tcW w:w="4584" w:type="dxa"/>
            <w:shd w:val="solid" w:color="FFFFFF" w:fill="auto"/>
          </w:tcPr>
          <w:p w14:paraId="4E31919F" w14:textId="77777777" w:rsidR="005B0788"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5EAC5DF9" w14:textId="77777777" w:rsidR="005B0788" w:rsidRDefault="00000000">
            <w:pPr>
              <w:pStyle w:val="TAL"/>
              <w:rPr>
                <w:kern w:val="2"/>
                <w:sz w:val="16"/>
                <w:szCs w:val="16"/>
                <w:lang w:eastAsia="zh-CN"/>
              </w:rPr>
            </w:pPr>
            <w:r>
              <w:rPr>
                <w:kern w:val="2"/>
                <w:sz w:val="16"/>
                <w:szCs w:val="16"/>
                <w:lang w:eastAsia="zh-CN"/>
              </w:rPr>
              <w:t>Editorial change from the rapporteur.</w:t>
            </w:r>
          </w:p>
          <w:p w14:paraId="159DF1CD" w14:textId="77777777" w:rsidR="005B0788"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6751FEDE" w14:textId="77777777" w:rsidR="005B0788" w:rsidRDefault="00000000">
            <w:pPr>
              <w:pStyle w:val="TAC"/>
              <w:rPr>
                <w:kern w:val="2"/>
                <w:sz w:val="16"/>
                <w:szCs w:val="16"/>
                <w:lang w:eastAsia="zh-CN"/>
              </w:rPr>
            </w:pPr>
            <w:r>
              <w:rPr>
                <w:kern w:val="2"/>
                <w:sz w:val="16"/>
                <w:szCs w:val="16"/>
                <w:lang w:eastAsia="zh-CN"/>
              </w:rPr>
              <w:t>0.1.0</w:t>
            </w:r>
          </w:p>
        </w:tc>
      </w:tr>
      <w:tr w:rsidR="005B0788" w14:paraId="4AFA9B5A" w14:textId="77777777">
        <w:tc>
          <w:tcPr>
            <w:tcW w:w="800" w:type="dxa"/>
            <w:shd w:val="solid" w:color="FFFFFF" w:fill="auto"/>
          </w:tcPr>
          <w:p w14:paraId="7E041807" w14:textId="77777777" w:rsidR="005B0788"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7E1AB05C" w14:textId="77777777" w:rsidR="005B078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60ECC84F" w14:textId="77777777" w:rsidR="005B0788"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76CD6785" w14:textId="77777777" w:rsidR="005B0788" w:rsidRDefault="005B0788">
            <w:pPr>
              <w:pStyle w:val="TAL"/>
              <w:rPr>
                <w:sz w:val="16"/>
                <w:szCs w:val="16"/>
              </w:rPr>
            </w:pPr>
          </w:p>
        </w:tc>
        <w:tc>
          <w:tcPr>
            <w:tcW w:w="377" w:type="dxa"/>
            <w:shd w:val="solid" w:color="FFFFFF" w:fill="auto"/>
          </w:tcPr>
          <w:p w14:paraId="41095DF1" w14:textId="77777777" w:rsidR="005B0788" w:rsidRDefault="005B0788">
            <w:pPr>
              <w:pStyle w:val="TAR"/>
              <w:rPr>
                <w:sz w:val="16"/>
                <w:szCs w:val="16"/>
              </w:rPr>
            </w:pPr>
          </w:p>
        </w:tc>
        <w:tc>
          <w:tcPr>
            <w:tcW w:w="426" w:type="dxa"/>
            <w:shd w:val="solid" w:color="FFFFFF" w:fill="auto"/>
          </w:tcPr>
          <w:p w14:paraId="1F65AD83" w14:textId="77777777" w:rsidR="005B0788" w:rsidRDefault="005B0788">
            <w:pPr>
              <w:pStyle w:val="TAC"/>
              <w:rPr>
                <w:sz w:val="16"/>
                <w:szCs w:val="16"/>
              </w:rPr>
            </w:pPr>
          </w:p>
        </w:tc>
        <w:tc>
          <w:tcPr>
            <w:tcW w:w="4584" w:type="dxa"/>
            <w:shd w:val="solid" w:color="FFFFFF" w:fill="auto"/>
          </w:tcPr>
          <w:p w14:paraId="1ABE2E98" w14:textId="77777777" w:rsidR="005B0788"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0D0E32F2" w14:textId="77777777" w:rsidR="005B07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4C52A74" w14:textId="77777777" w:rsidR="005B0788" w:rsidRDefault="00000000">
            <w:pPr>
              <w:pStyle w:val="TAC"/>
              <w:rPr>
                <w:kern w:val="2"/>
                <w:sz w:val="16"/>
                <w:szCs w:val="16"/>
                <w:lang w:eastAsia="zh-CN"/>
              </w:rPr>
            </w:pPr>
            <w:r>
              <w:rPr>
                <w:kern w:val="2"/>
                <w:sz w:val="16"/>
                <w:szCs w:val="16"/>
                <w:lang w:eastAsia="zh-CN"/>
              </w:rPr>
              <w:t>0.2.0</w:t>
            </w:r>
          </w:p>
        </w:tc>
      </w:tr>
      <w:tr w:rsidR="005B0788" w14:paraId="4E12EF13" w14:textId="77777777">
        <w:tc>
          <w:tcPr>
            <w:tcW w:w="800" w:type="dxa"/>
            <w:shd w:val="solid" w:color="FFFFFF" w:fill="auto"/>
          </w:tcPr>
          <w:p w14:paraId="0B26A53D" w14:textId="77777777" w:rsidR="005B0788"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649DCAF5" w14:textId="77777777" w:rsidR="005B0788"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148002E1" w14:textId="77777777" w:rsidR="005B0788"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0DFB3E78" w14:textId="77777777" w:rsidR="005B0788" w:rsidRDefault="005B0788">
            <w:pPr>
              <w:pStyle w:val="TAL"/>
              <w:rPr>
                <w:sz w:val="16"/>
                <w:szCs w:val="16"/>
              </w:rPr>
            </w:pPr>
          </w:p>
        </w:tc>
        <w:tc>
          <w:tcPr>
            <w:tcW w:w="377" w:type="dxa"/>
            <w:shd w:val="solid" w:color="FFFFFF" w:fill="auto"/>
          </w:tcPr>
          <w:p w14:paraId="7A983511" w14:textId="77777777" w:rsidR="005B0788" w:rsidRDefault="005B0788">
            <w:pPr>
              <w:pStyle w:val="TAR"/>
              <w:rPr>
                <w:sz w:val="16"/>
                <w:szCs w:val="16"/>
              </w:rPr>
            </w:pPr>
          </w:p>
        </w:tc>
        <w:tc>
          <w:tcPr>
            <w:tcW w:w="426" w:type="dxa"/>
            <w:shd w:val="solid" w:color="FFFFFF" w:fill="auto"/>
          </w:tcPr>
          <w:p w14:paraId="3C38C536" w14:textId="77777777" w:rsidR="005B0788" w:rsidRDefault="005B0788">
            <w:pPr>
              <w:pStyle w:val="TAC"/>
              <w:rPr>
                <w:sz w:val="16"/>
                <w:szCs w:val="16"/>
              </w:rPr>
            </w:pPr>
          </w:p>
        </w:tc>
        <w:tc>
          <w:tcPr>
            <w:tcW w:w="4584" w:type="dxa"/>
            <w:shd w:val="solid" w:color="FFFFFF" w:fill="auto"/>
          </w:tcPr>
          <w:p w14:paraId="68F28228" w14:textId="77777777" w:rsidR="005B0788"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A7814B2" w14:textId="77777777" w:rsidR="005B07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BBEB42D" w14:textId="77777777" w:rsidR="005B0788" w:rsidRDefault="00000000">
            <w:pPr>
              <w:pStyle w:val="TAC"/>
              <w:rPr>
                <w:kern w:val="2"/>
                <w:sz w:val="16"/>
                <w:szCs w:val="16"/>
                <w:lang w:eastAsia="zh-CN"/>
              </w:rPr>
            </w:pPr>
            <w:r>
              <w:rPr>
                <w:kern w:val="2"/>
                <w:sz w:val="16"/>
                <w:szCs w:val="16"/>
                <w:lang w:eastAsia="zh-CN"/>
              </w:rPr>
              <w:t>0.3.0</w:t>
            </w:r>
          </w:p>
        </w:tc>
      </w:tr>
      <w:tr w:rsidR="005B0788" w14:paraId="28347273" w14:textId="77777777">
        <w:tc>
          <w:tcPr>
            <w:tcW w:w="800" w:type="dxa"/>
            <w:shd w:val="solid" w:color="FFFFFF" w:fill="auto"/>
          </w:tcPr>
          <w:p w14:paraId="476A85BE" w14:textId="77777777" w:rsidR="005B0788"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5C999BB2" w14:textId="77777777" w:rsidR="005B0788"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0BF6D50F" w14:textId="77777777" w:rsidR="005B0788"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17584850" w14:textId="77777777" w:rsidR="005B0788" w:rsidRDefault="005B0788">
            <w:pPr>
              <w:pStyle w:val="TAL"/>
              <w:rPr>
                <w:sz w:val="16"/>
                <w:szCs w:val="16"/>
              </w:rPr>
            </w:pPr>
          </w:p>
        </w:tc>
        <w:tc>
          <w:tcPr>
            <w:tcW w:w="377" w:type="dxa"/>
            <w:shd w:val="solid" w:color="FFFFFF" w:fill="auto"/>
          </w:tcPr>
          <w:p w14:paraId="30DAF0D1" w14:textId="77777777" w:rsidR="005B0788" w:rsidRDefault="005B0788">
            <w:pPr>
              <w:pStyle w:val="TAR"/>
              <w:rPr>
                <w:sz w:val="16"/>
                <w:szCs w:val="16"/>
              </w:rPr>
            </w:pPr>
          </w:p>
        </w:tc>
        <w:tc>
          <w:tcPr>
            <w:tcW w:w="426" w:type="dxa"/>
            <w:shd w:val="solid" w:color="FFFFFF" w:fill="auto"/>
          </w:tcPr>
          <w:p w14:paraId="5A554DE7" w14:textId="77777777" w:rsidR="005B0788" w:rsidRDefault="005B0788">
            <w:pPr>
              <w:pStyle w:val="TAC"/>
              <w:rPr>
                <w:sz w:val="16"/>
                <w:szCs w:val="16"/>
              </w:rPr>
            </w:pPr>
          </w:p>
        </w:tc>
        <w:tc>
          <w:tcPr>
            <w:tcW w:w="4584" w:type="dxa"/>
            <w:shd w:val="solid" w:color="FFFFFF" w:fill="auto"/>
          </w:tcPr>
          <w:p w14:paraId="159A77CE" w14:textId="77777777" w:rsidR="005B0788"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61F2C7FD" w14:textId="77777777" w:rsidR="005B07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39EF30EB" w14:textId="77777777" w:rsidR="005B0788" w:rsidRDefault="00000000">
            <w:pPr>
              <w:pStyle w:val="TAC"/>
              <w:rPr>
                <w:kern w:val="2"/>
                <w:sz w:val="16"/>
                <w:szCs w:val="16"/>
                <w:lang w:eastAsia="zh-CN"/>
              </w:rPr>
            </w:pPr>
            <w:r>
              <w:rPr>
                <w:kern w:val="2"/>
                <w:sz w:val="16"/>
                <w:szCs w:val="16"/>
                <w:lang w:eastAsia="zh-CN"/>
              </w:rPr>
              <w:t>0.4.0</w:t>
            </w:r>
          </w:p>
        </w:tc>
      </w:tr>
      <w:tr w:rsidR="005B0788" w14:paraId="60272263" w14:textId="77777777">
        <w:tc>
          <w:tcPr>
            <w:tcW w:w="800" w:type="dxa"/>
            <w:shd w:val="solid" w:color="FFFFFF" w:fill="auto"/>
          </w:tcPr>
          <w:p w14:paraId="7F177FC3" w14:textId="77777777" w:rsidR="005B0788" w:rsidRDefault="00000000">
            <w:pPr>
              <w:pStyle w:val="TAC"/>
              <w:rPr>
                <w:kern w:val="2"/>
                <w:sz w:val="16"/>
                <w:szCs w:val="16"/>
                <w:lang w:eastAsia="zh-CN"/>
              </w:rPr>
            </w:pPr>
            <w:r>
              <w:rPr>
                <w:sz w:val="16"/>
                <w:szCs w:val="16"/>
              </w:rPr>
              <w:t>2022-03</w:t>
            </w:r>
          </w:p>
        </w:tc>
        <w:tc>
          <w:tcPr>
            <w:tcW w:w="1279" w:type="dxa"/>
            <w:shd w:val="solid" w:color="FFFFFF" w:fill="auto"/>
          </w:tcPr>
          <w:p w14:paraId="438D61D0" w14:textId="77777777" w:rsidR="005B0788" w:rsidRDefault="00000000">
            <w:pPr>
              <w:pStyle w:val="TAC"/>
              <w:rPr>
                <w:kern w:val="2"/>
                <w:sz w:val="16"/>
                <w:szCs w:val="16"/>
                <w:lang w:eastAsia="zh-CN"/>
              </w:rPr>
            </w:pPr>
            <w:r>
              <w:rPr>
                <w:sz w:val="16"/>
                <w:szCs w:val="16"/>
              </w:rPr>
              <w:t>CT#95e</w:t>
            </w:r>
          </w:p>
        </w:tc>
        <w:tc>
          <w:tcPr>
            <w:tcW w:w="992" w:type="dxa"/>
            <w:shd w:val="solid" w:color="FFFFFF" w:fill="auto"/>
          </w:tcPr>
          <w:p w14:paraId="21EE39B6" w14:textId="77777777" w:rsidR="005B0788" w:rsidRDefault="00000000">
            <w:pPr>
              <w:pStyle w:val="TAC"/>
              <w:rPr>
                <w:kern w:val="2"/>
                <w:sz w:val="16"/>
                <w:szCs w:val="16"/>
                <w:lang w:eastAsia="zh-CN"/>
              </w:rPr>
            </w:pPr>
            <w:r>
              <w:rPr>
                <w:sz w:val="16"/>
                <w:szCs w:val="16"/>
              </w:rPr>
              <w:t>CP-220163</w:t>
            </w:r>
          </w:p>
        </w:tc>
        <w:tc>
          <w:tcPr>
            <w:tcW w:w="473" w:type="dxa"/>
            <w:shd w:val="solid" w:color="FFFFFF" w:fill="auto"/>
          </w:tcPr>
          <w:p w14:paraId="4B28CA17" w14:textId="77777777" w:rsidR="005B0788" w:rsidRDefault="005B0788">
            <w:pPr>
              <w:pStyle w:val="TAL"/>
              <w:rPr>
                <w:sz w:val="16"/>
                <w:szCs w:val="16"/>
              </w:rPr>
            </w:pPr>
          </w:p>
        </w:tc>
        <w:tc>
          <w:tcPr>
            <w:tcW w:w="377" w:type="dxa"/>
            <w:shd w:val="solid" w:color="FFFFFF" w:fill="auto"/>
          </w:tcPr>
          <w:p w14:paraId="76DDBF6D" w14:textId="77777777" w:rsidR="005B0788" w:rsidRDefault="005B0788">
            <w:pPr>
              <w:pStyle w:val="TAR"/>
              <w:rPr>
                <w:sz w:val="16"/>
                <w:szCs w:val="16"/>
              </w:rPr>
            </w:pPr>
          </w:p>
        </w:tc>
        <w:tc>
          <w:tcPr>
            <w:tcW w:w="426" w:type="dxa"/>
            <w:shd w:val="solid" w:color="FFFFFF" w:fill="auto"/>
          </w:tcPr>
          <w:p w14:paraId="3405A818" w14:textId="77777777" w:rsidR="005B0788" w:rsidRDefault="005B0788">
            <w:pPr>
              <w:pStyle w:val="TAC"/>
              <w:rPr>
                <w:sz w:val="16"/>
                <w:szCs w:val="16"/>
              </w:rPr>
            </w:pPr>
          </w:p>
        </w:tc>
        <w:tc>
          <w:tcPr>
            <w:tcW w:w="4584" w:type="dxa"/>
            <w:shd w:val="solid" w:color="FFFFFF" w:fill="auto"/>
          </w:tcPr>
          <w:p w14:paraId="580E5EFC" w14:textId="77777777" w:rsidR="005B0788"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3A5EC137" w14:textId="77777777" w:rsidR="005B0788" w:rsidRDefault="00000000">
            <w:pPr>
              <w:pStyle w:val="TAC"/>
              <w:rPr>
                <w:kern w:val="2"/>
                <w:sz w:val="16"/>
                <w:szCs w:val="16"/>
                <w:lang w:eastAsia="zh-CN"/>
              </w:rPr>
            </w:pPr>
            <w:r>
              <w:rPr>
                <w:sz w:val="16"/>
                <w:szCs w:val="16"/>
              </w:rPr>
              <w:t>1.0.0</w:t>
            </w:r>
          </w:p>
        </w:tc>
      </w:tr>
      <w:tr w:rsidR="005B0788" w14:paraId="17F51202" w14:textId="77777777">
        <w:tc>
          <w:tcPr>
            <w:tcW w:w="800" w:type="dxa"/>
            <w:shd w:val="solid" w:color="FFFFFF" w:fill="auto"/>
          </w:tcPr>
          <w:p w14:paraId="585F0DC6" w14:textId="77777777" w:rsidR="005B0788" w:rsidRDefault="00000000">
            <w:pPr>
              <w:pStyle w:val="TAC"/>
              <w:rPr>
                <w:sz w:val="16"/>
                <w:szCs w:val="16"/>
              </w:rPr>
            </w:pPr>
            <w:r>
              <w:rPr>
                <w:sz w:val="16"/>
                <w:szCs w:val="16"/>
              </w:rPr>
              <w:t>2022-03</w:t>
            </w:r>
          </w:p>
        </w:tc>
        <w:tc>
          <w:tcPr>
            <w:tcW w:w="1279" w:type="dxa"/>
            <w:shd w:val="solid" w:color="FFFFFF" w:fill="auto"/>
          </w:tcPr>
          <w:p w14:paraId="51A04EA7" w14:textId="77777777" w:rsidR="005B0788" w:rsidRDefault="00000000">
            <w:pPr>
              <w:pStyle w:val="TAC"/>
              <w:rPr>
                <w:sz w:val="16"/>
                <w:szCs w:val="16"/>
              </w:rPr>
            </w:pPr>
            <w:r>
              <w:rPr>
                <w:sz w:val="16"/>
                <w:szCs w:val="16"/>
              </w:rPr>
              <w:t>CT#95e</w:t>
            </w:r>
          </w:p>
        </w:tc>
        <w:tc>
          <w:tcPr>
            <w:tcW w:w="992" w:type="dxa"/>
            <w:shd w:val="solid" w:color="FFFFFF" w:fill="auto"/>
          </w:tcPr>
          <w:p w14:paraId="0DF641D3" w14:textId="77777777" w:rsidR="005B0788" w:rsidRDefault="00000000">
            <w:pPr>
              <w:pStyle w:val="TAC"/>
              <w:rPr>
                <w:sz w:val="16"/>
                <w:szCs w:val="16"/>
              </w:rPr>
            </w:pPr>
            <w:r>
              <w:rPr>
                <w:sz w:val="16"/>
                <w:szCs w:val="16"/>
              </w:rPr>
              <w:t>CP-220163</w:t>
            </w:r>
          </w:p>
        </w:tc>
        <w:tc>
          <w:tcPr>
            <w:tcW w:w="473" w:type="dxa"/>
            <w:shd w:val="solid" w:color="FFFFFF" w:fill="auto"/>
          </w:tcPr>
          <w:p w14:paraId="3B47F75F" w14:textId="77777777" w:rsidR="005B0788" w:rsidRDefault="005B0788">
            <w:pPr>
              <w:pStyle w:val="TAL"/>
              <w:rPr>
                <w:sz w:val="16"/>
                <w:szCs w:val="16"/>
              </w:rPr>
            </w:pPr>
          </w:p>
        </w:tc>
        <w:tc>
          <w:tcPr>
            <w:tcW w:w="377" w:type="dxa"/>
            <w:shd w:val="solid" w:color="FFFFFF" w:fill="auto"/>
          </w:tcPr>
          <w:p w14:paraId="52E9C86F" w14:textId="77777777" w:rsidR="005B0788" w:rsidRDefault="005B0788">
            <w:pPr>
              <w:pStyle w:val="TAR"/>
              <w:rPr>
                <w:sz w:val="16"/>
                <w:szCs w:val="16"/>
              </w:rPr>
            </w:pPr>
          </w:p>
        </w:tc>
        <w:tc>
          <w:tcPr>
            <w:tcW w:w="426" w:type="dxa"/>
            <w:shd w:val="solid" w:color="FFFFFF" w:fill="auto"/>
          </w:tcPr>
          <w:p w14:paraId="6DBB2AC1" w14:textId="77777777" w:rsidR="005B0788" w:rsidRDefault="005B0788">
            <w:pPr>
              <w:pStyle w:val="TAC"/>
              <w:rPr>
                <w:sz w:val="16"/>
                <w:szCs w:val="16"/>
              </w:rPr>
            </w:pPr>
          </w:p>
        </w:tc>
        <w:tc>
          <w:tcPr>
            <w:tcW w:w="4584" w:type="dxa"/>
            <w:shd w:val="solid" w:color="FFFFFF" w:fill="auto"/>
          </w:tcPr>
          <w:p w14:paraId="4064258D" w14:textId="77777777" w:rsidR="005B0788" w:rsidRDefault="00000000">
            <w:pPr>
              <w:pStyle w:val="TAL"/>
              <w:rPr>
                <w:sz w:val="16"/>
                <w:szCs w:val="16"/>
              </w:rPr>
            </w:pPr>
            <w:r>
              <w:rPr>
                <w:sz w:val="16"/>
                <w:szCs w:val="16"/>
              </w:rPr>
              <w:t>Approved by TSG CT</w:t>
            </w:r>
          </w:p>
        </w:tc>
        <w:tc>
          <w:tcPr>
            <w:tcW w:w="708" w:type="dxa"/>
            <w:shd w:val="solid" w:color="FFFFFF" w:fill="auto"/>
          </w:tcPr>
          <w:p w14:paraId="5D015A61" w14:textId="77777777" w:rsidR="005B0788" w:rsidRDefault="00000000">
            <w:pPr>
              <w:pStyle w:val="TAC"/>
              <w:rPr>
                <w:sz w:val="16"/>
                <w:szCs w:val="16"/>
              </w:rPr>
            </w:pPr>
            <w:r>
              <w:rPr>
                <w:sz w:val="16"/>
                <w:szCs w:val="16"/>
              </w:rPr>
              <w:t>17.0.0</w:t>
            </w:r>
          </w:p>
        </w:tc>
      </w:tr>
      <w:tr w:rsidR="005B0788" w14:paraId="51F5BFF3" w14:textId="77777777">
        <w:tc>
          <w:tcPr>
            <w:tcW w:w="800" w:type="dxa"/>
            <w:shd w:val="solid" w:color="FFFFFF" w:fill="auto"/>
          </w:tcPr>
          <w:p w14:paraId="2FC0973E" w14:textId="77777777" w:rsidR="005B07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A76E810" w14:textId="77777777" w:rsidR="005B07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EB16CAE" w14:textId="77777777" w:rsidR="005B0788" w:rsidRDefault="00000000">
            <w:pPr>
              <w:pStyle w:val="TAC"/>
              <w:rPr>
                <w:sz w:val="16"/>
                <w:szCs w:val="16"/>
              </w:rPr>
            </w:pPr>
            <w:r>
              <w:rPr>
                <w:sz w:val="16"/>
                <w:szCs w:val="16"/>
                <w:lang w:eastAsia="zh-CN"/>
              </w:rPr>
              <w:t>CP-221118</w:t>
            </w:r>
          </w:p>
        </w:tc>
        <w:tc>
          <w:tcPr>
            <w:tcW w:w="473" w:type="dxa"/>
            <w:shd w:val="solid" w:color="FFFFFF" w:fill="auto"/>
          </w:tcPr>
          <w:p w14:paraId="47A311E6" w14:textId="77777777" w:rsidR="005B0788" w:rsidRDefault="00000000">
            <w:pPr>
              <w:pStyle w:val="TAL"/>
              <w:rPr>
                <w:sz w:val="16"/>
                <w:szCs w:val="16"/>
              </w:rPr>
            </w:pPr>
            <w:r>
              <w:rPr>
                <w:rFonts w:hint="eastAsia"/>
                <w:sz w:val="16"/>
                <w:szCs w:val="16"/>
                <w:lang w:eastAsia="zh-CN"/>
              </w:rPr>
              <w:t>0001</w:t>
            </w:r>
          </w:p>
        </w:tc>
        <w:tc>
          <w:tcPr>
            <w:tcW w:w="377" w:type="dxa"/>
            <w:shd w:val="solid" w:color="FFFFFF" w:fill="auto"/>
          </w:tcPr>
          <w:p w14:paraId="55F2715B" w14:textId="77777777" w:rsidR="005B0788" w:rsidRDefault="00000000">
            <w:pPr>
              <w:pStyle w:val="TAR"/>
              <w:rPr>
                <w:sz w:val="16"/>
                <w:szCs w:val="16"/>
              </w:rPr>
            </w:pPr>
            <w:r>
              <w:rPr>
                <w:rFonts w:hint="eastAsia"/>
                <w:sz w:val="16"/>
                <w:szCs w:val="16"/>
                <w:lang w:eastAsia="zh-CN"/>
              </w:rPr>
              <w:t>1</w:t>
            </w:r>
          </w:p>
        </w:tc>
        <w:tc>
          <w:tcPr>
            <w:tcW w:w="426" w:type="dxa"/>
            <w:shd w:val="solid" w:color="FFFFFF" w:fill="auto"/>
          </w:tcPr>
          <w:p w14:paraId="50F390DE" w14:textId="77777777" w:rsidR="005B0788" w:rsidRDefault="00000000">
            <w:pPr>
              <w:pStyle w:val="TAC"/>
              <w:rPr>
                <w:sz w:val="16"/>
                <w:szCs w:val="16"/>
              </w:rPr>
            </w:pPr>
            <w:r>
              <w:rPr>
                <w:rFonts w:hint="eastAsia"/>
                <w:sz w:val="16"/>
                <w:szCs w:val="16"/>
                <w:lang w:eastAsia="zh-CN"/>
              </w:rPr>
              <w:t>B</w:t>
            </w:r>
          </w:p>
        </w:tc>
        <w:tc>
          <w:tcPr>
            <w:tcW w:w="4584" w:type="dxa"/>
            <w:shd w:val="solid" w:color="FFFFFF" w:fill="auto"/>
          </w:tcPr>
          <w:p w14:paraId="2B096233" w14:textId="77777777" w:rsidR="005B0788" w:rsidRDefault="00000000">
            <w:pPr>
              <w:pStyle w:val="TAL"/>
              <w:rPr>
                <w:sz w:val="16"/>
                <w:szCs w:val="16"/>
              </w:rPr>
            </w:pPr>
            <w:r>
              <w:rPr>
                <w:sz w:val="16"/>
                <w:szCs w:val="16"/>
              </w:rPr>
              <w:t>Add Usage of Network Capabilities in MSGin5G Server</w:t>
            </w:r>
          </w:p>
        </w:tc>
        <w:tc>
          <w:tcPr>
            <w:tcW w:w="708" w:type="dxa"/>
            <w:shd w:val="solid" w:color="FFFFFF" w:fill="auto"/>
          </w:tcPr>
          <w:p w14:paraId="2209184B" w14:textId="77777777" w:rsidR="005B0788" w:rsidRDefault="00000000">
            <w:pPr>
              <w:pStyle w:val="TAC"/>
              <w:rPr>
                <w:sz w:val="16"/>
                <w:szCs w:val="16"/>
              </w:rPr>
            </w:pPr>
            <w:r>
              <w:rPr>
                <w:rFonts w:hint="eastAsia"/>
                <w:sz w:val="16"/>
                <w:szCs w:val="16"/>
                <w:lang w:eastAsia="zh-CN"/>
              </w:rPr>
              <w:t>17.1.0</w:t>
            </w:r>
          </w:p>
        </w:tc>
      </w:tr>
      <w:tr w:rsidR="005B0788" w14:paraId="65629446" w14:textId="77777777">
        <w:tc>
          <w:tcPr>
            <w:tcW w:w="800" w:type="dxa"/>
            <w:shd w:val="solid" w:color="FFFFFF" w:fill="auto"/>
          </w:tcPr>
          <w:p w14:paraId="5BD1AAC9" w14:textId="77777777" w:rsidR="005B07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591D53C" w14:textId="77777777" w:rsidR="005B07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6AE2E13" w14:textId="77777777" w:rsidR="005B0788" w:rsidRDefault="00000000">
            <w:pPr>
              <w:pStyle w:val="TAC"/>
              <w:rPr>
                <w:sz w:val="16"/>
                <w:szCs w:val="16"/>
                <w:lang w:eastAsia="zh-CN"/>
              </w:rPr>
            </w:pPr>
            <w:r>
              <w:rPr>
                <w:sz w:val="16"/>
                <w:szCs w:val="16"/>
                <w:lang w:eastAsia="zh-CN"/>
              </w:rPr>
              <w:t>CP-221118</w:t>
            </w:r>
          </w:p>
        </w:tc>
        <w:tc>
          <w:tcPr>
            <w:tcW w:w="473" w:type="dxa"/>
            <w:shd w:val="solid" w:color="FFFFFF" w:fill="auto"/>
          </w:tcPr>
          <w:p w14:paraId="332A491F" w14:textId="77777777" w:rsidR="005B0788"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78440945"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5248231"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4A381D2" w14:textId="77777777" w:rsidR="005B0788" w:rsidRDefault="00000000">
            <w:pPr>
              <w:pStyle w:val="TAL"/>
              <w:rPr>
                <w:sz w:val="16"/>
                <w:szCs w:val="16"/>
              </w:rPr>
            </w:pPr>
            <w:r>
              <w:rPr>
                <w:sz w:val="16"/>
                <w:szCs w:val="16"/>
              </w:rPr>
              <w:t>Update of abbreviations and terms</w:t>
            </w:r>
          </w:p>
        </w:tc>
        <w:tc>
          <w:tcPr>
            <w:tcW w:w="708" w:type="dxa"/>
            <w:shd w:val="solid" w:color="FFFFFF" w:fill="auto"/>
          </w:tcPr>
          <w:p w14:paraId="4FB81DF8" w14:textId="77777777" w:rsidR="005B0788" w:rsidRDefault="00000000">
            <w:pPr>
              <w:pStyle w:val="TAC"/>
              <w:rPr>
                <w:sz w:val="16"/>
                <w:szCs w:val="16"/>
              </w:rPr>
            </w:pPr>
            <w:r>
              <w:rPr>
                <w:rFonts w:hint="eastAsia"/>
                <w:sz w:val="16"/>
                <w:szCs w:val="16"/>
                <w:lang w:eastAsia="zh-CN"/>
              </w:rPr>
              <w:t>17.1.0</w:t>
            </w:r>
          </w:p>
        </w:tc>
      </w:tr>
      <w:tr w:rsidR="005B0788" w14:paraId="6C380B47" w14:textId="77777777">
        <w:tc>
          <w:tcPr>
            <w:tcW w:w="800" w:type="dxa"/>
            <w:shd w:val="solid" w:color="FFFFFF" w:fill="auto"/>
          </w:tcPr>
          <w:p w14:paraId="11DF31D3" w14:textId="77777777" w:rsidR="005B07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A8730D0" w14:textId="77777777" w:rsidR="005B07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F686823" w14:textId="77777777" w:rsidR="005B0788" w:rsidRDefault="00000000">
            <w:pPr>
              <w:pStyle w:val="TAC"/>
              <w:rPr>
                <w:sz w:val="16"/>
                <w:szCs w:val="16"/>
                <w:lang w:eastAsia="zh-CN"/>
              </w:rPr>
            </w:pPr>
            <w:r>
              <w:rPr>
                <w:sz w:val="16"/>
                <w:szCs w:val="16"/>
                <w:lang w:eastAsia="zh-CN"/>
              </w:rPr>
              <w:t>CP-221118</w:t>
            </w:r>
          </w:p>
        </w:tc>
        <w:tc>
          <w:tcPr>
            <w:tcW w:w="473" w:type="dxa"/>
            <w:shd w:val="solid" w:color="FFFFFF" w:fill="auto"/>
          </w:tcPr>
          <w:p w14:paraId="136FF8FC" w14:textId="77777777" w:rsidR="005B0788" w:rsidRDefault="00000000">
            <w:pPr>
              <w:pStyle w:val="TAL"/>
              <w:rPr>
                <w:sz w:val="16"/>
                <w:szCs w:val="16"/>
              </w:rPr>
            </w:pPr>
            <w:r>
              <w:rPr>
                <w:rFonts w:hint="eastAsia"/>
                <w:sz w:val="16"/>
                <w:szCs w:val="16"/>
                <w:lang w:eastAsia="zh-CN"/>
              </w:rPr>
              <w:t>0003</w:t>
            </w:r>
          </w:p>
        </w:tc>
        <w:tc>
          <w:tcPr>
            <w:tcW w:w="377" w:type="dxa"/>
            <w:shd w:val="solid" w:color="FFFFFF" w:fill="auto"/>
          </w:tcPr>
          <w:p w14:paraId="49AF8F2C"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F146A97"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D4A1A5D" w14:textId="77777777" w:rsidR="005B0788" w:rsidRDefault="00000000">
            <w:pPr>
              <w:pStyle w:val="TAL"/>
              <w:rPr>
                <w:sz w:val="16"/>
                <w:szCs w:val="16"/>
              </w:rPr>
            </w:pPr>
            <w:r>
              <w:rPr>
                <w:sz w:val="16"/>
                <w:szCs w:val="16"/>
              </w:rPr>
              <w:t xml:space="preserve">Update the Presence condition of </w:t>
            </w:r>
            <w:proofErr w:type="spellStart"/>
            <w:r>
              <w:rPr>
                <w:sz w:val="16"/>
                <w:szCs w:val="16"/>
              </w:rPr>
              <w:t>appId</w:t>
            </w:r>
            <w:proofErr w:type="spellEnd"/>
            <w:r>
              <w:rPr>
                <w:sz w:val="16"/>
                <w:szCs w:val="16"/>
              </w:rPr>
              <w:t xml:space="preserve"> in Table 8.1.5.2.2-1</w:t>
            </w:r>
          </w:p>
        </w:tc>
        <w:tc>
          <w:tcPr>
            <w:tcW w:w="708" w:type="dxa"/>
            <w:shd w:val="solid" w:color="FFFFFF" w:fill="auto"/>
          </w:tcPr>
          <w:p w14:paraId="1EE25733" w14:textId="77777777" w:rsidR="005B0788" w:rsidRDefault="00000000">
            <w:pPr>
              <w:pStyle w:val="TAC"/>
              <w:rPr>
                <w:sz w:val="16"/>
                <w:szCs w:val="16"/>
              </w:rPr>
            </w:pPr>
            <w:r>
              <w:rPr>
                <w:rFonts w:hint="eastAsia"/>
                <w:sz w:val="16"/>
                <w:szCs w:val="16"/>
                <w:lang w:eastAsia="zh-CN"/>
              </w:rPr>
              <w:t>17.1.0</w:t>
            </w:r>
          </w:p>
        </w:tc>
      </w:tr>
      <w:tr w:rsidR="005B0788" w14:paraId="572AD533" w14:textId="77777777">
        <w:tc>
          <w:tcPr>
            <w:tcW w:w="800" w:type="dxa"/>
            <w:shd w:val="solid" w:color="FFFFFF" w:fill="auto"/>
          </w:tcPr>
          <w:p w14:paraId="3D159522" w14:textId="77777777" w:rsidR="005B0788"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0071A63" w14:textId="77777777" w:rsidR="005B0788"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2B8C040F" w14:textId="77777777" w:rsidR="005B0788" w:rsidRDefault="00000000">
            <w:pPr>
              <w:pStyle w:val="TAC"/>
              <w:rPr>
                <w:sz w:val="16"/>
                <w:szCs w:val="16"/>
                <w:lang w:eastAsia="zh-CN"/>
              </w:rPr>
            </w:pPr>
            <w:r>
              <w:rPr>
                <w:sz w:val="16"/>
                <w:szCs w:val="16"/>
                <w:lang w:eastAsia="zh-CN"/>
              </w:rPr>
              <w:t>CP-221151</w:t>
            </w:r>
          </w:p>
        </w:tc>
        <w:tc>
          <w:tcPr>
            <w:tcW w:w="473" w:type="dxa"/>
            <w:shd w:val="solid" w:color="FFFFFF" w:fill="auto"/>
          </w:tcPr>
          <w:p w14:paraId="358480DA" w14:textId="77777777" w:rsidR="005B0788"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75004A9" w14:textId="77777777" w:rsidR="005B0788" w:rsidRDefault="005B0788">
            <w:pPr>
              <w:pStyle w:val="TAR"/>
              <w:rPr>
                <w:sz w:val="16"/>
                <w:szCs w:val="16"/>
                <w:lang w:eastAsia="zh-CN"/>
              </w:rPr>
            </w:pPr>
          </w:p>
        </w:tc>
        <w:tc>
          <w:tcPr>
            <w:tcW w:w="426" w:type="dxa"/>
            <w:shd w:val="solid" w:color="FFFFFF" w:fill="auto"/>
          </w:tcPr>
          <w:p w14:paraId="13CF9C97"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EB7147D" w14:textId="77777777" w:rsidR="005B0788" w:rsidRDefault="00000000">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99CBC2" w14:textId="77777777" w:rsidR="005B0788" w:rsidRDefault="00000000">
            <w:pPr>
              <w:pStyle w:val="TAC"/>
              <w:rPr>
                <w:sz w:val="16"/>
                <w:szCs w:val="16"/>
                <w:lang w:eastAsia="zh-CN"/>
              </w:rPr>
            </w:pPr>
            <w:r>
              <w:rPr>
                <w:rFonts w:hint="eastAsia"/>
                <w:sz w:val="16"/>
                <w:szCs w:val="16"/>
                <w:lang w:eastAsia="zh-CN"/>
              </w:rPr>
              <w:t>17.1.0</w:t>
            </w:r>
          </w:p>
        </w:tc>
      </w:tr>
      <w:tr w:rsidR="005B0788" w14:paraId="429B76DA" w14:textId="77777777">
        <w:tc>
          <w:tcPr>
            <w:tcW w:w="800" w:type="dxa"/>
            <w:shd w:val="solid" w:color="FFFFFF" w:fill="auto"/>
          </w:tcPr>
          <w:p w14:paraId="2141EBF5" w14:textId="77777777" w:rsidR="005B0788"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7905D517" w14:textId="77777777" w:rsidR="005B0788"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6FCCD14F" w14:textId="77777777" w:rsidR="005B0788"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1F86AA94" w14:textId="77777777" w:rsidR="005B0788"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0C4AB261" w14:textId="77777777" w:rsidR="005B0788"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28A9F913"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BC50C78" w14:textId="77777777" w:rsidR="005B0788" w:rsidRDefault="00000000">
            <w:pPr>
              <w:pStyle w:val="TAL"/>
              <w:rPr>
                <w:sz w:val="16"/>
                <w:szCs w:val="16"/>
              </w:rPr>
            </w:pPr>
            <w:r>
              <w:rPr>
                <w:sz w:val="16"/>
                <w:szCs w:val="16"/>
              </w:rPr>
              <w:t>Update the Presence condition of Store and forward flag</w:t>
            </w:r>
          </w:p>
        </w:tc>
        <w:tc>
          <w:tcPr>
            <w:tcW w:w="708" w:type="dxa"/>
            <w:shd w:val="solid" w:color="FFFFFF" w:fill="auto"/>
          </w:tcPr>
          <w:p w14:paraId="717C24C4" w14:textId="77777777" w:rsidR="005B0788" w:rsidRDefault="00000000">
            <w:pPr>
              <w:pStyle w:val="TAC"/>
              <w:rPr>
                <w:sz w:val="16"/>
                <w:szCs w:val="16"/>
                <w:lang w:eastAsia="zh-CN"/>
              </w:rPr>
            </w:pPr>
            <w:r>
              <w:rPr>
                <w:rFonts w:hint="eastAsia"/>
                <w:sz w:val="16"/>
                <w:szCs w:val="16"/>
                <w:lang w:eastAsia="zh-CN"/>
              </w:rPr>
              <w:t>17.2.0</w:t>
            </w:r>
          </w:p>
        </w:tc>
      </w:tr>
      <w:tr w:rsidR="005B0788" w14:paraId="35DF1220" w14:textId="77777777">
        <w:tc>
          <w:tcPr>
            <w:tcW w:w="800" w:type="dxa"/>
            <w:shd w:val="solid" w:color="FFFFFF" w:fill="auto"/>
          </w:tcPr>
          <w:p w14:paraId="612B6894"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957D85F"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A148FDA" w14:textId="77777777" w:rsidR="005B078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1DF61C8" w14:textId="77777777" w:rsidR="005B0788"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11B7095B"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5EE976A"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1D338F8F" w14:textId="77777777" w:rsidR="005B0788" w:rsidRDefault="00000000">
            <w:pPr>
              <w:pStyle w:val="TAL"/>
              <w:rPr>
                <w:sz w:val="16"/>
                <w:szCs w:val="16"/>
              </w:rPr>
            </w:pPr>
            <w:proofErr w:type="spellStart"/>
            <w:r>
              <w:rPr>
                <w:sz w:val="16"/>
                <w:szCs w:val="16"/>
              </w:rPr>
              <w:t>MSGS_ASRegistration_Deregister</w:t>
            </w:r>
            <w:proofErr w:type="spellEnd"/>
            <w:r>
              <w:rPr>
                <w:sz w:val="16"/>
                <w:szCs w:val="16"/>
              </w:rPr>
              <w:t xml:space="preserve"> operation related corrections in the description clause</w:t>
            </w:r>
          </w:p>
        </w:tc>
        <w:tc>
          <w:tcPr>
            <w:tcW w:w="708" w:type="dxa"/>
            <w:shd w:val="solid" w:color="FFFFFF" w:fill="auto"/>
          </w:tcPr>
          <w:p w14:paraId="5E171074" w14:textId="77777777" w:rsidR="005B0788" w:rsidRDefault="00000000">
            <w:pPr>
              <w:pStyle w:val="TAC"/>
              <w:rPr>
                <w:sz w:val="16"/>
                <w:szCs w:val="16"/>
                <w:lang w:eastAsia="zh-CN"/>
              </w:rPr>
            </w:pPr>
            <w:r>
              <w:rPr>
                <w:rFonts w:hint="eastAsia"/>
                <w:sz w:val="16"/>
                <w:szCs w:val="16"/>
                <w:lang w:eastAsia="zh-CN"/>
              </w:rPr>
              <w:t>18.0.0</w:t>
            </w:r>
          </w:p>
        </w:tc>
      </w:tr>
      <w:tr w:rsidR="005B0788" w14:paraId="61F9DB6F" w14:textId="77777777">
        <w:tc>
          <w:tcPr>
            <w:tcW w:w="800" w:type="dxa"/>
            <w:shd w:val="solid" w:color="FFFFFF" w:fill="auto"/>
          </w:tcPr>
          <w:p w14:paraId="49C72340"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7A02EFB"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7374021" w14:textId="77777777" w:rsidR="005B078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7DA41005" w14:textId="77777777" w:rsidR="005B0788"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1A078E73"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EF0845B"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5C1261D6" w14:textId="77777777" w:rsidR="005B0788" w:rsidRDefault="00000000">
            <w:pPr>
              <w:pStyle w:val="TAL"/>
              <w:rPr>
                <w:sz w:val="16"/>
                <w:szCs w:val="16"/>
              </w:rPr>
            </w:pPr>
            <w:proofErr w:type="spellStart"/>
            <w:r>
              <w:rPr>
                <w:sz w:val="16"/>
                <w:szCs w:val="16"/>
              </w:rPr>
              <w:t>MSGS_ASRegistration_Request</w:t>
            </w:r>
            <w:proofErr w:type="spellEnd"/>
            <w:r>
              <w:rPr>
                <w:sz w:val="16"/>
                <w:szCs w:val="16"/>
              </w:rPr>
              <w:t xml:space="preserve"> operation related corrections in the description clause</w:t>
            </w:r>
          </w:p>
        </w:tc>
        <w:tc>
          <w:tcPr>
            <w:tcW w:w="708" w:type="dxa"/>
            <w:shd w:val="solid" w:color="FFFFFF" w:fill="auto"/>
          </w:tcPr>
          <w:p w14:paraId="48403339" w14:textId="77777777" w:rsidR="005B0788" w:rsidRDefault="00000000">
            <w:pPr>
              <w:pStyle w:val="TAC"/>
              <w:rPr>
                <w:sz w:val="16"/>
                <w:szCs w:val="16"/>
                <w:lang w:eastAsia="zh-CN"/>
              </w:rPr>
            </w:pPr>
            <w:r>
              <w:rPr>
                <w:rFonts w:hint="eastAsia"/>
                <w:sz w:val="16"/>
                <w:szCs w:val="16"/>
                <w:lang w:eastAsia="zh-CN"/>
              </w:rPr>
              <w:t>18.0.0</w:t>
            </w:r>
          </w:p>
        </w:tc>
      </w:tr>
      <w:tr w:rsidR="005B0788" w14:paraId="30FF77EB" w14:textId="77777777">
        <w:tc>
          <w:tcPr>
            <w:tcW w:w="800" w:type="dxa"/>
            <w:shd w:val="solid" w:color="FFFFFF" w:fill="auto"/>
          </w:tcPr>
          <w:p w14:paraId="49642756"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245EB4E"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F60D9BD" w14:textId="77777777" w:rsidR="005B0788"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718E0FA8" w14:textId="77777777" w:rsidR="005B0788"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71FBA4BA" w14:textId="77777777" w:rsidR="005B0788" w:rsidRDefault="005B0788">
            <w:pPr>
              <w:pStyle w:val="TAR"/>
              <w:rPr>
                <w:sz w:val="16"/>
                <w:szCs w:val="16"/>
                <w:lang w:eastAsia="zh-CN"/>
              </w:rPr>
            </w:pPr>
          </w:p>
        </w:tc>
        <w:tc>
          <w:tcPr>
            <w:tcW w:w="426" w:type="dxa"/>
            <w:shd w:val="solid" w:color="FFFFFF" w:fill="auto"/>
          </w:tcPr>
          <w:p w14:paraId="5DEB67C8"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AF9595F" w14:textId="77777777" w:rsidR="005B0788"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3AE652B3" w14:textId="77777777" w:rsidR="005B0788" w:rsidRDefault="00000000">
            <w:pPr>
              <w:pStyle w:val="TAC"/>
              <w:rPr>
                <w:sz w:val="16"/>
                <w:szCs w:val="16"/>
                <w:lang w:eastAsia="zh-CN"/>
              </w:rPr>
            </w:pPr>
            <w:r>
              <w:rPr>
                <w:rFonts w:hint="eastAsia"/>
                <w:sz w:val="16"/>
                <w:szCs w:val="16"/>
                <w:lang w:eastAsia="zh-CN"/>
              </w:rPr>
              <w:t>18.0.0</w:t>
            </w:r>
          </w:p>
        </w:tc>
      </w:tr>
      <w:tr w:rsidR="005B0788" w14:paraId="63788EB1" w14:textId="77777777">
        <w:tc>
          <w:tcPr>
            <w:tcW w:w="800" w:type="dxa"/>
            <w:shd w:val="solid" w:color="FFFFFF" w:fill="auto"/>
          </w:tcPr>
          <w:p w14:paraId="53A83282"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6A691A5"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F2E60C6" w14:textId="77777777" w:rsidR="005B078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61437341" w14:textId="77777777" w:rsidR="005B0788"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73A97108"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66239BD"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414DEEFD" w14:textId="77777777" w:rsidR="005B0788" w:rsidRDefault="00000000">
            <w:pPr>
              <w:pStyle w:val="TAL"/>
              <w:rPr>
                <w:sz w:val="16"/>
                <w:szCs w:val="16"/>
              </w:rPr>
            </w:pPr>
            <w:r>
              <w:rPr>
                <w:sz w:val="16"/>
                <w:szCs w:val="16"/>
              </w:rPr>
              <w:t xml:space="preserve">Rewording some description of data structure in </w:t>
            </w:r>
            <w:proofErr w:type="spellStart"/>
            <w:r>
              <w:rPr>
                <w:sz w:val="16"/>
                <w:szCs w:val="16"/>
              </w:rPr>
              <w:t>clasue</w:t>
            </w:r>
            <w:proofErr w:type="spellEnd"/>
            <w:r>
              <w:rPr>
                <w:sz w:val="16"/>
                <w:szCs w:val="16"/>
              </w:rPr>
              <w:t xml:space="preserve"> 5.3.2</w:t>
            </w:r>
          </w:p>
        </w:tc>
        <w:tc>
          <w:tcPr>
            <w:tcW w:w="708" w:type="dxa"/>
            <w:shd w:val="solid" w:color="FFFFFF" w:fill="auto"/>
          </w:tcPr>
          <w:p w14:paraId="65D625E4" w14:textId="77777777" w:rsidR="005B0788" w:rsidRDefault="00000000">
            <w:pPr>
              <w:pStyle w:val="TAC"/>
              <w:rPr>
                <w:sz w:val="16"/>
                <w:szCs w:val="16"/>
                <w:lang w:eastAsia="zh-CN"/>
              </w:rPr>
            </w:pPr>
            <w:r>
              <w:rPr>
                <w:rFonts w:hint="eastAsia"/>
                <w:sz w:val="16"/>
                <w:szCs w:val="16"/>
                <w:lang w:eastAsia="zh-CN"/>
              </w:rPr>
              <w:t>18.0.0</w:t>
            </w:r>
          </w:p>
        </w:tc>
      </w:tr>
      <w:tr w:rsidR="005B0788" w14:paraId="702B17F5" w14:textId="77777777">
        <w:tc>
          <w:tcPr>
            <w:tcW w:w="800" w:type="dxa"/>
            <w:shd w:val="solid" w:color="FFFFFF" w:fill="auto"/>
          </w:tcPr>
          <w:p w14:paraId="2307079A"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FBB569E"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0F6C3AA" w14:textId="77777777" w:rsidR="005B078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05BD298D" w14:textId="77777777" w:rsidR="005B0788"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44EFC311"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D1B2989"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561535C0" w14:textId="77777777" w:rsidR="005B0788" w:rsidRDefault="00000000">
            <w:pPr>
              <w:pStyle w:val="TAL"/>
              <w:rPr>
                <w:sz w:val="16"/>
                <w:szCs w:val="16"/>
              </w:rPr>
            </w:pPr>
            <w:r>
              <w:rPr>
                <w:sz w:val="16"/>
                <w:szCs w:val="16"/>
              </w:rPr>
              <w:t xml:space="preserve">Change the underline to hyphen of the </w:t>
            </w:r>
            <w:proofErr w:type="spellStart"/>
            <w:r>
              <w:rPr>
                <w:sz w:val="16"/>
                <w:szCs w:val="16"/>
              </w:rPr>
              <w:t>apiname</w:t>
            </w:r>
            <w:proofErr w:type="spellEnd"/>
            <w:r>
              <w:rPr>
                <w:sz w:val="16"/>
                <w:szCs w:val="16"/>
              </w:rPr>
              <w:t xml:space="preserve"> in clause 5.1</w:t>
            </w:r>
          </w:p>
        </w:tc>
        <w:tc>
          <w:tcPr>
            <w:tcW w:w="708" w:type="dxa"/>
            <w:shd w:val="solid" w:color="FFFFFF" w:fill="auto"/>
          </w:tcPr>
          <w:p w14:paraId="06BBDD72" w14:textId="77777777" w:rsidR="005B0788" w:rsidRDefault="00000000">
            <w:pPr>
              <w:pStyle w:val="TAC"/>
              <w:rPr>
                <w:sz w:val="16"/>
                <w:szCs w:val="16"/>
                <w:lang w:eastAsia="zh-CN"/>
              </w:rPr>
            </w:pPr>
            <w:r>
              <w:rPr>
                <w:rFonts w:hint="eastAsia"/>
                <w:sz w:val="16"/>
                <w:szCs w:val="16"/>
                <w:lang w:eastAsia="zh-CN"/>
              </w:rPr>
              <w:t>18.0.0</w:t>
            </w:r>
          </w:p>
        </w:tc>
      </w:tr>
      <w:tr w:rsidR="005B0788" w14:paraId="1D2CD070" w14:textId="77777777">
        <w:tc>
          <w:tcPr>
            <w:tcW w:w="800" w:type="dxa"/>
            <w:shd w:val="solid" w:color="FFFFFF" w:fill="auto"/>
          </w:tcPr>
          <w:p w14:paraId="4042FF06"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53E6E1B"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712F55A" w14:textId="77777777" w:rsidR="005B0788"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1D5B349F" w14:textId="77777777" w:rsidR="005B0788"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4EFE70B5" w14:textId="77777777" w:rsidR="005B0788" w:rsidRDefault="005B0788">
            <w:pPr>
              <w:pStyle w:val="TAR"/>
              <w:rPr>
                <w:sz w:val="16"/>
                <w:szCs w:val="16"/>
                <w:lang w:eastAsia="zh-CN"/>
              </w:rPr>
            </w:pPr>
          </w:p>
        </w:tc>
        <w:tc>
          <w:tcPr>
            <w:tcW w:w="426" w:type="dxa"/>
            <w:shd w:val="solid" w:color="FFFFFF" w:fill="auto"/>
          </w:tcPr>
          <w:p w14:paraId="1236AB65"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659FAC9" w14:textId="77777777" w:rsidR="005B0788" w:rsidRDefault="00000000">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4F6DA98" w14:textId="77777777" w:rsidR="005B0788" w:rsidRDefault="00000000">
            <w:pPr>
              <w:pStyle w:val="TAC"/>
              <w:rPr>
                <w:sz w:val="16"/>
                <w:szCs w:val="16"/>
                <w:lang w:eastAsia="zh-CN"/>
              </w:rPr>
            </w:pPr>
            <w:r>
              <w:rPr>
                <w:rFonts w:hint="eastAsia"/>
                <w:sz w:val="16"/>
                <w:szCs w:val="16"/>
                <w:lang w:eastAsia="zh-CN"/>
              </w:rPr>
              <w:t>18.0.0</w:t>
            </w:r>
          </w:p>
        </w:tc>
      </w:tr>
      <w:tr w:rsidR="005B0788" w14:paraId="572A565C" w14:textId="77777777">
        <w:tc>
          <w:tcPr>
            <w:tcW w:w="800" w:type="dxa"/>
            <w:shd w:val="solid" w:color="FFFFFF" w:fill="auto"/>
          </w:tcPr>
          <w:p w14:paraId="5B451CA5" w14:textId="77777777" w:rsidR="005B0788"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0568DC7B" w14:textId="77777777" w:rsidR="005B0788"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22DF1BCC" w14:textId="77777777" w:rsidR="005B0788"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643A3507" w14:textId="77777777" w:rsidR="005B0788"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2811382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A48F4E"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F1A7A54" w14:textId="77777777" w:rsidR="005B0788"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75D3BDEE"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5B0788" w14:paraId="37D615CD" w14:textId="77777777">
        <w:tc>
          <w:tcPr>
            <w:tcW w:w="800" w:type="dxa"/>
            <w:shd w:val="solid" w:color="FFFFFF" w:fill="auto"/>
          </w:tcPr>
          <w:p w14:paraId="0E3FEDDA" w14:textId="77777777" w:rsidR="005B0788"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45948349" w14:textId="77777777" w:rsidR="005B0788"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6D7D5F1C" w14:textId="77777777" w:rsidR="005B0788"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7DB69BF8" w14:textId="77777777" w:rsidR="005B0788"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618A8163" w14:textId="77777777" w:rsidR="005B0788" w:rsidRDefault="005B0788">
            <w:pPr>
              <w:pStyle w:val="TAR"/>
              <w:rPr>
                <w:sz w:val="16"/>
                <w:szCs w:val="16"/>
                <w:lang w:val="en-US" w:eastAsia="zh-CN"/>
              </w:rPr>
            </w:pPr>
          </w:p>
        </w:tc>
        <w:tc>
          <w:tcPr>
            <w:tcW w:w="426" w:type="dxa"/>
            <w:shd w:val="solid" w:color="FFFFFF" w:fill="auto"/>
          </w:tcPr>
          <w:p w14:paraId="19929C64"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6719C" w14:textId="77777777" w:rsidR="005B0788" w:rsidRDefault="00000000">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48C139E0"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5B0788" w14:paraId="2F77F45B" w14:textId="77777777">
        <w:tc>
          <w:tcPr>
            <w:tcW w:w="800" w:type="dxa"/>
            <w:shd w:val="solid" w:color="FFFFFF" w:fill="auto"/>
          </w:tcPr>
          <w:p w14:paraId="2B0F21A1"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89F440"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D6C487E"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E25CC63" w14:textId="77777777" w:rsidR="005B0788"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5B1EB7CC"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47DF20A"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EBB36CF" w14:textId="77777777" w:rsidR="005B078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5F32807C"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44331038" w14:textId="77777777">
        <w:tc>
          <w:tcPr>
            <w:tcW w:w="800" w:type="dxa"/>
            <w:shd w:val="solid" w:color="FFFFFF" w:fill="auto"/>
          </w:tcPr>
          <w:p w14:paraId="27E622B3"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2CDE61F"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0021CD5"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C1914F6" w14:textId="77777777" w:rsidR="005B0788"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0945E555"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97B97B0" w14:textId="77777777" w:rsidR="005B078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5772269" w14:textId="77777777" w:rsidR="005B0788"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7670106D"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2F58DEF7" w14:textId="77777777">
        <w:tc>
          <w:tcPr>
            <w:tcW w:w="800" w:type="dxa"/>
            <w:shd w:val="solid" w:color="FFFFFF" w:fill="auto"/>
          </w:tcPr>
          <w:p w14:paraId="76022076"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AA45331"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D185040"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8CB6BBC" w14:textId="77777777" w:rsidR="005B0788"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3EF0E5E3"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B00018"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D006F44" w14:textId="77777777" w:rsidR="005B078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4B92F4F"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159563D3" w14:textId="77777777">
        <w:tc>
          <w:tcPr>
            <w:tcW w:w="800" w:type="dxa"/>
            <w:shd w:val="solid" w:color="FFFFFF" w:fill="auto"/>
          </w:tcPr>
          <w:p w14:paraId="7F6E6778"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9845A35"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858794"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EAF414A" w14:textId="77777777" w:rsidR="005B0788"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4468658F"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0D0932"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326B2BC" w14:textId="77777777" w:rsidR="005B0788" w:rsidRDefault="00000000">
            <w:pPr>
              <w:pStyle w:val="TAL"/>
              <w:rPr>
                <w:sz w:val="16"/>
                <w:szCs w:val="16"/>
              </w:rPr>
            </w:pPr>
            <w:proofErr w:type="spellStart"/>
            <w:r>
              <w:rPr>
                <w:sz w:val="16"/>
                <w:szCs w:val="16"/>
              </w:rPr>
              <w:t>MSGG_BGDelivery</w:t>
            </w:r>
            <w:proofErr w:type="spellEnd"/>
            <w:r>
              <w:rPr>
                <w:sz w:val="16"/>
                <w:szCs w:val="16"/>
              </w:rPr>
              <w:t xml:space="preserve"> Service introduction</w:t>
            </w:r>
          </w:p>
        </w:tc>
        <w:tc>
          <w:tcPr>
            <w:tcW w:w="708" w:type="dxa"/>
            <w:shd w:val="solid" w:color="FFFFFF" w:fill="auto"/>
          </w:tcPr>
          <w:p w14:paraId="6EA39B9A"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42CA7E82" w14:textId="77777777">
        <w:tc>
          <w:tcPr>
            <w:tcW w:w="800" w:type="dxa"/>
            <w:shd w:val="solid" w:color="FFFFFF" w:fill="auto"/>
          </w:tcPr>
          <w:p w14:paraId="1F235951"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A262CBA"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58EAD2C"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D961D0B" w14:textId="77777777" w:rsidR="005B0788"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22E50158"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6715859"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5571DD6" w14:textId="77777777" w:rsidR="005B0788" w:rsidRDefault="00000000">
            <w:pPr>
              <w:pStyle w:val="TAL"/>
              <w:rPr>
                <w:sz w:val="16"/>
                <w:szCs w:val="16"/>
              </w:rPr>
            </w:pPr>
            <w:proofErr w:type="spellStart"/>
            <w:r>
              <w:rPr>
                <w:sz w:val="16"/>
                <w:szCs w:val="16"/>
              </w:rPr>
              <w:t>MSGG_BGDelivery</w:t>
            </w:r>
            <w:proofErr w:type="spellEnd"/>
            <w:r>
              <w:rPr>
                <w:sz w:val="16"/>
                <w:szCs w:val="16"/>
              </w:rPr>
              <w:t xml:space="preserve"> service description and operations</w:t>
            </w:r>
          </w:p>
        </w:tc>
        <w:tc>
          <w:tcPr>
            <w:tcW w:w="708" w:type="dxa"/>
            <w:shd w:val="solid" w:color="FFFFFF" w:fill="auto"/>
          </w:tcPr>
          <w:p w14:paraId="7A204380"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403A3609" w14:textId="77777777">
        <w:tc>
          <w:tcPr>
            <w:tcW w:w="800" w:type="dxa"/>
            <w:shd w:val="solid" w:color="FFFFFF" w:fill="auto"/>
          </w:tcPr>
          <w:p w14:paraId="6D64288D"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6749592"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9ACEB1"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AF82F2D" w14:textId="77777777" w:rsidR="005B0788"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3E3680C7"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BF72B4F"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4454772" w14:textId="77777777" w:rsidR="005B0788" w:rsidRDefault="00000000">
            <w:pPr>
              <w:pStyle w:val="TAL"/>
              <w:rPr>
                <w:sz w:val="16"/>
                <w:szCs w:val="16"/>
              </w:rPr>
            </w:pPr>
            <w:proofErr w:type="spellStart"/>
            <w:r>
              <w:rPr>
                <w:sz w:val="16"/>
                <w:szCs w:val="16"/>
              </w:rPr>
              <w:t>MSGG_BGDelivery</w:t>
            </w:r>
            <w:proofErr w:type="spellEnd"/>
            <w:r>
              <w:rPr>
                <w:sz w:val="16"/>
                <w:szCs w:val="16"/>
              </w:rPr>
              <w:t xml:space="preserve"> API</w:t>
            </w:r>
          </w:p>
        </w:tc>
        <w:tc>
          <w:tcPr>
            <w:tcW w:w="708" w:type="dxa"/>
            <w:shd w:val="solid" w:color="FFFFFF" w:fill="auto"/>
          </w:tcPr>
          <w:p w14:paraId="50D2C0C5"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69E8A21B" w14:textId="77777777">
        <w:tc>
          <w:tcPr>
            <w:tcW w:w="800" w:type="dxa"/>
            <w:shd w:val="solid" w:color="FFFFFF" w:fill="auto"/>
          </w:tcPr>
          <w:p w14:paraId="1437C366"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A4FE883"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97B5DE" w14:textId="77777777" w:rsidR="005B0788"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2528DC0B" w14:textId="77777777" w:rsidR="005B0788"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2B8E5608"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E87480D"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6E3D7B6" w14:textId="77777777" w:rsidR="005B0788" w:rsidRDefault="00000000">
            <w:pPr>
              <w:pStyle w:val="TAL"/>
              <w:rPr>
                <w:sz w:val="16"/>
                <w:szCs w:val="16"/>
              </w:rPr>
            </w:pPr>
            <w:r>
              <w:rPr>
                <w:sz w:val="16"/>
                <w:szCs w:val="16"/>
              </w:rPr>
              <w:t xml:space="preserve">New </w:t>
            </w:r>
            <w:proofErr w:type="spellStart"/>
            <w:r>
              <w:rPr>
                <w:sz w:val="16"/>
                <w:szCs w:val="16"/>
              </w:rPr>
              <w:t>OpenAPI</w:t>
            </w:r>
            <w:proofErr w:type="spellEnd"/>
            <w:r>
              <w:rPr>
                <w:sz w:val="16"/>
                <w:szCs w:val="16"/>
              </w:rPr>
              <w:t xml:space="preserve"> file for </w:t>
            </w:r>
            <w:proofErr w:type="spellStart"/>
            <w:r>
              <w:rPr>
                <w:sz w:val="16"/>
                <w:szCs w:val="16"/>
              </w:rPr>
              <w:t>MSGG_BGDelivery</w:t>
            </w:r>
            <w:proofErr w:type="spellEnd"/>
            <w:r>
              <w:rPr>
                <w:sz w:val="16"/>
                <w:szCs w:val="16"/>
              </w:rPr>
              <w:t xml:space="preserve"> API</w:t>
            </w:r>
          </w:p>
        </w:tc>
        <w:tc>
          <w:tcPr>
            <w:tcW w:w="708" w:type="dxa"/>
            <w:shd w:val="solid" w:color="FFFFFF" w:fill="auto"/>
          </w:tcPr>
          <w:p w14:paraId="1DD75BC7"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410F1D91" w14:textId="77777777">
        <w:tc>
          <w:tcPr>
            <w:tcW w:w="800" w:type="dxa"/>
            <w:shd w:val="solid" w:color="FFFFFF" w:fill="auto"/>
          </w:tcPr>
          <w:p w14:paraId="1C9FC439"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8376D17"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160CF8A"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A06C636" w14:textId="77777777" w:rsidR="005B0788"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0EEE0B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7303AFA"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05368E0" w14:textId="77777777" w:rsidR="005B0788"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4AEB5455"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285EFDA6" w14:textId="77777777">
        <w:tc>
          <w:tcPr>
            <w:tcW w:w="800" w:type="dxa"/>
            <w:shd w:val="solid" w:color="FFFFFF" w:fill="auto"/>
          </w:tcPr>
          <w:p w14:paraId="7BEE1199"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726172F"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B5468FA"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04BFEE2" w14:textId="77777777" w:rsidR="005B0788"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3E7E098E"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441642E"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BACF926" w14:textId="77777777" w:rsidR="005B0788"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5DF08BD"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6158BA2D" w14:textId="77777777">
        <w:tc>
          <w:tcPr>
            <w:tcW w:w="800" w:type="dxa"/>
            <w:shd w:val="solid" w:color="FFFFFF" w:fill="auto"/>
          </w:tcPr>
          <w:p w14:paraId="5F358B9D"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439FCB9"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FA11441"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192F3A8" w14:textId="77777777" w:rsidR="005B0788"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3D9A390A"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8B19A2" w14:textId="77777777" w:rsidR="005B078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363565C" w14:textId="77777777" w:rsidR="005B0788"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4F4E097"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3AE02743" w14:textId="77777777">
        <w:tc>
          <w:tcPr>
            <w:tcW w:w="800" w:type="dxa"/>
            <w:shd w:val="solid" w:color="FFFFFF" w:fill="auto"/>
          </w:tcPr>
          <w:p w14:paraId="23EB2877"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F7C2816"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91A9914" w14:textId="77777777" w:rsidR="005B07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C6F59DF" w14:textId="77777777" w:rsidR="005B0788"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56D7B666"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C7D4098"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C23E361" w14:textId="77777777" w:rsidR="005B0788"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67D6EA1C"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73495C80" w14:textId="77777777">
        <w:tc>
          <w:tcPr>
            <w:tcW w:w="800" w:type="dxa"/>
            <w:shd w:val="solid" w:color="FFFFFF" w:fill="auto"/>
          </w:tcPr>
          <w:p w14:paraId="444F0F2E"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8062962"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F6E6DFF" w14:textId="77777777" w:rsidR="005B07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A7E7780" w14:textId="77777777" w:rsidR="005B0788"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00BB3542" w14:textId="77777777" w:rsidR="005B0788" w:rsidRDefault="005B0788">
            <w:pPr>
              <w:pStyle w:val="TAR"/>
              <w:rPr>
                <w:sz w:val="16"/>
                <w:szCs w:val="16"/>
                <w:lang w:val="en-US" w:eastAsia="zh-CN"/>
              </w:rPr>
            </w:pPr>
          </w:p>
        </w:tc>
        <w:tc>
          <w:tcPr>
            <w:tcW w:w="426" w:type="dxa"/>
            <w:shd w:val="solid" w:color="FFFFFF" w:fill="auto"/>
          </w:tcPr>
          <w:p w14:paraId="28F6CA98"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EC6E3BE" w14:textId="77777777" w:rsidR="005B0788" w:rsidRDefault="00000000">
            <w:pPr>
              <w:pStyle w:val="TAL"/>
              <w:rPr>
                <w:sz w:val="16"/>
                <w:szCs w:val="16"/>
                <w:lang w:val="en-US" w:eastAsia="zh-CN"/>
              </w:rPr>
            </w:pPr>
            <w:r>
              <w:rPr>
                <w:sz w:val="16"/>
                <w:szCs w:val="16"/>
                <w:lang w:val="en-US" w:eastAsia="zh-CN"/>
              </w:rPr>
              <w:t xml:space="preserve">Corrections on </w:t>
            </w:r>
            <w:proofErr w:type="spellStart"/>
            <w:r>
              <w:rPr>
                <w:sz w:val="16"/>
                <w:szCs w:val="16"/>
                <w:lang w:val="en-US" w:eastAsia="zh-CN"/>
              </w:rPr>
              <w:t>MSGS_BGDelivery</w:t>
            </w:r>
            <w:proofErr w:type="spellEnd"/>
            <w:r>
              <w:rPr>
                <w:sz w:val="16"/>
                <w:szCs w:val="16"/>
                <w:lang w:val="en-US" w:eastAsia="zh-CN"/>
              </w:rPr>
              <w:t xml:space="preserve"> API</w:t>
            </w:r>
          </w:p>
        </w:tc>
        <w:tc>
          <w:tcPr>
            <w:tcW w:w="708" w:type="dxa"/>
            <w:shd w:val="solid" w:color="FFFFFF" w:fill="auto"/>
          </w:tcPr>
          <w:p w14:paraId="4F1BA9AE"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3BACE649" w14:textId="77777777">
        <w:tc>
          <w:tcPr>
            <w:tcW w:w="800" w:type="dxa"/>
            <w:shd w:val="solid" w:color="FFFFFF" w:fill="auto"/>
          </w:tcPr>
          <w:p w14:paraId="606E8C64"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C0CB5C4"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EA5E715" w14:textId="77777777" w:rsidR="005B07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D9F0A64" w14:textId="77777777" w:rsidR="005B0788"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95E582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3697284"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F5B0665" w14:textId="77777777" w:rsidR="005B0788"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21145BC"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626862F3" w14:textId="77777777">
        <w:tc>
          <w:tcPr>
            <w:tcW w:w="800" w:type="dxa"/>
            <w:shd w:val="solid" w:color="FFFFFF" w:fill="auto"/>
          </w:tcPr>
          <w:p w14:paraId="730B3FB4"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197DDA5"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A1EC329" w14:textId="77777777" w:rsidR="005B0788"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5931A28E" w14:textId="77777777" w:rsidR="005B0788"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036174C" w14:textId="77777777" w:rsidR="005B0788" w:rsidRDefault="005B0788">
            <w:pPr>
              <w:pStyle w:val="TAR"/>
              <w:rPr>
                <w:sz w:val="16"/>
                <w:szCs w:val="16"/>
                <w:lang w:val="en-US" w:eastAsia="zh-CN"/>
              </w:rPr>
            </w:pPr>
          </w:p>
        </w:tc>
        <w:tc>
          <w:tcPr>
            <w:tcW w:w="426" w:type="dxa"/>
            <w:shd w:val="solid" w:color="FFFFFF" w:fill="auto"/>
          </w:tcPr>
          <w:p w14:paraId="1628A62A"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07B4DC9" w14:textId="77777777" w:rsidR="005B0788" w:rsidRDefault="00000000">
            <w:pPr>
              <w:pStyle w:val="TAL"/>
              <w:rPr>
                <w:sz w:val="16"/>
                <w:szCs w:val="16"/>
                <w:lang w:val="en-US" w:eastAsia="zh-CN"/>
              </w:rPr>
            </w:pPr>
            <w:r>
              <w:rPr>
                <w:sz w:val="16"/>
                <w:szCs w:val="16"/>
                <w:lang w:val="en-US" w:eastAsia="zh-CN"/>
              </w:rPr>
              <w:t xml:space="preserve">Update of info and </w:t>
            </w:r>
            <w:proofErr w:type="spellStart"/>
            <w:r>
              <w:rPr>
                <w:sz w:val="16"/>
                <w:szCs w:val="16"/>
                <w:lang w:val="en-US" w:eastAsia="zh-CN"/>
              </w:rPr>
              <w:t>externalDocs</w:t>
            </w:r>
            <w:proofErr w:type="spellEnd"/>
            <w:r>
              <w:rPr>
                <w:sz w:val="16"/>
                <w:szCs w:val="16"/>
                <w:lang w:val="en-US" w:eastAsia="zh-CN"/>
              </w:rPr>
              <w:t xml:space="preserve"> fields</w:t>
            </w:r>
          </w:p>
        </w:tc>
        <w:tc>
          <w:tcPr>
            <w:tcW w:w="708" w:type="dxa"/>
            <w:shd w:val="solid" w:color="FFFFFF" w:fill="auto"/>
          </w:tcPr>
          <w:p w14:paraId="0563D829"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3EE81B43" w14:textId="77777777">
        <w:tc>
          <w:tcPr>
            <w:tcW w:w="800" w:type="dxa"/>
            <w:shd w:val="solid" w:color="FFFFFF" w:fill="auto"/>
          </w:tcPr>
          <w:p w14:paraId="59A8FE1C"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3295F59"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53BB7BE"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F04C8C4" w14:textId="77777777" w:rsidR="005B0788"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7596F1C0"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C537FB"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015AF2" w14:textId="77777777" w:rsidR="005B0788" w:rsidRDefault="00000000">
            <w:pPr>
              <w:pStyle w:val="TAL"/>
              <w:rPr>
                <w:sz w:val="16"/>
                <w:szCs w:val="16"/>
                <w:lang w:val="en-US" w:eastAsia="zh-CN"/>
              </w:rPr>
            </w:pPr>
            <w:r>
              <w:rPr>
                <w:rFonts w:hint="eastAsia"/>
                <w:sz w:val="16"/>
                <w:szCs w:val="16"/>
                <w:lang w:val="en-US" w:eastAsia="zh-CN"/>
              </w:rPr>
              <w:t xml:space="preserve">Correction on the </w:t>
            </w:r>
            <w:proofErr w:type="spellStart"/>
            <w:r>
              <w:rPr>
                <w:rFonts w:hint="eastAsia"/>
                <w:sz w:val="16"/>
                <w:szCs w:val="16"/>
                <w:lang w:val="en-US" w:eastAsia="zh-CN"/>
              </w:rPr>
              <w:t>openAPI</w:t>
            </w:r>
            <w:proofErr w:type="spellEnd"/>
            <w:r>
              <w:rPr>
                <w:rFonts w:hint="eastAsia"/>
                <w:sz w:val="16"/>
                <w:szCs w:val="16"/>
                <w:lang w:val="en-US" w:eastAsia="zh-CN"/>
              </w:rPr>
              <w:t xml:space="preserve"> files</w:t>
            </w:r>
          </w:p>
        </w:tc>
        <w:tc>
          <w:tcPr>
            <w:tcW w:w="708" w:type="dxa"/>
            <w:shd w:val="solid" w:color="FFFFFF" w:fill="auto"/>
          </w:tcPr>
          <w:p w14:paraId="3E0AC9AF"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034061DF" w14:textId="77777777">
        <w:tc>
          <w:tcPr>
            <w:tcW w:w="800" w:type="dxa"/>
            <w:shd w:val="solid" w:color="FFFFFF" w:fill="auto"/>
          </w:tcPr>
          <w:p w14:paraId="696AA743"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B9FB1F2"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87A6D5F"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BC2DB43" w14:textId="77777777" w:rsidR="005B0788"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4D6255A8"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07CF056"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41CF911" w14:textId="77777777" w:rsidR="005B0788" w:rsidRDefault="00000000">
            <w:pPr>
              <w:pStyle w:val="TAL"/>
              <w:rPr>
                <w:sz w:val="16"/>
                <w:szCs w:val="16"/>
                <w:lang w:val="en-US" w:eastAsia="zh-CN"/>
              </w:rPr>
            </w:pPr>
            <w:r>
              <w:rPr>
                <w:rFonts w:hint="eastAsia"/>
                <w:sz w:val="16"/>
                <w:szCs w:val="16"/>
                <w:lang w:val="en-US" w:eastAsia="zh-CN"/>
              </w:rPr>
              <w:t xml:space="preserve">Corrections to </w:t>
            </w:r>
            <w:proofErr w:type="spellStart"/>
            <w:r>
              <w:rPr>
                <w:rFonts w:hint="eastAsia"/>
                <w:sz w:val="16"/>
                <w:szCs w:val="16"/>
                <w:lang w:val="en-US" w:eastAsia="zh-CN"/>
              </w:rPr>
              <w:t>BgMessageDelivery</w:t>
            </w:r>
            <w:proofErr w:type="spellEnd"/>
            <w:r>
              <w:rPr>
                <w:rFonts w:hint="eastAsia"/>
                <w:sz w:val="16"/>
                <w:szCs w:val="16"/>
                <w:lang w:val="en-US" w:eastAsia="zh-CN"/>
              </w:rPr>
              <w:t xml:space="preserve"> data type</w:t>
            </w:r>
          </w:p>
        </w:tc>
        <w:tc>
          <w:tcPr>
            <w:tcW w:w="708" w:type="dxa"/>
            <w:shd w:val="solid" w:color="FFFFFF" w:fill="auto"/>
          </w:tcPr>
          <w:p w14:paraId="468BFB9C"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296A7871" w14:textId="77777777">
        <w:tc>
          <w:tcPr>
            <w:tcW w:w="800" w:type="dxa"/>
            <w:shd w:val="solid" w:color="FFFFFF" w:fill="auto"/>
          </w:tcPr>
          <w:p w14:paraId="57F76574"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8FBEAE2"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36EC57C"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B9AD04E" w14:textId="77777777" w:rsidR="005B0788"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0D362B43"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2266488"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EBA247" w14:textId="77777777" w:rsidR="005B0788"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BBD54C8"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451792A4" w14:textId="77777777">
        <w:tc>
          <w:tcPr>
            <w:tcW w:w="800" w:type="dxa"/>
            <w:shd w:val="solid" w:color="FFFFFF" w:fill="auto"/>
          </w:tcPr>
          <w:p w14:paraId="749B3D39"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2889A10"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D8B1015"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AF4DF47" w14:textId="77777777" w:rsidR="005B0788"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4F269BF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73AC953"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4A2029" w14:textId="77777777" w:rsidR="005B0788"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47C0A8C6"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3E559F05" w14:textId="77777777">
        <w:tc>
          <w:tcPr>
            <w:tcW w:w="800" w:type="dxa"/>
            <w:shd w:val="solid" w:color="FFFFFF" w:fill="auto"/>
          </w:tcPr>
          <w:p w14:paraId="346167D5"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7D93072"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22445A2"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48FFE84" w14:textId="77777777" w:rsidR="005B0788"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323DD4D"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1EDD186"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B8BF9DD" w14:textId="77777777" w:rsidR="005B0788"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3FD7A9C"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1C915246" w14:textId="77777777">
        <w:tc>
          <w:tcPr>
            <w:tcW w:w="800" w:type="dxa"/>
            <w:shd w:val="solid" w:color="FFFFFF" w:fill="auto"/>
          </w:tcPr>
          <w:p w14:paraId="75C24F51"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A69C1B9"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639B43F"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EC486C9" w14:textId="77777777" w:rsidR="005B0788"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0473CC2D"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96C9743"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5F3D908" w14:textId="77777777" w:rsidR="005B0788"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76D9CCC3"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5041A10D" w14:textId="77777777">
        <w:tc>
          <w:tcPr>
            <w:tcW w:w="800" w:type="dxa"/>
            <w:shd w:val="solid" w:color="FFFFFF" w:fill="auto"/>
          </w:tcPr>
          <w:p w14:paraId="0E0DFD9B"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9C6E34C"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0AB917"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2C6BA96F" w14:textId="77777777" w:rsidR="005B0788"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394FC763" w14:textId="77777777" w:rsidR="005B07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44A1066B"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0800E76" w14:textId="77777777" w:rsidR="005B0788"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7BB7ABAA"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1EB316ED" w14:textId="77777777">
        <w:tc>
          <w:tcPr>
            <w:tcW w:w="800" w:type="dxa"/>
            <w:shd w:val="solid" w:color="FFFFFF" w:fill="auto"/>
          </w:tcPr>
          <w:p w14:paraId="00CC5927"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A84D016"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42FA833"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354610E" w14:textId="77777777" w:rsidR="005B0788"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571C1639" w14:textId="77777777" w:rsidR="005B07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6B8D7521"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CD35D76" w14:textId="77777777" w:rsidR="005B0788"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43B5560D"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06AAC76F" w14:textId="77777777">
        <w:tc>
          <w:tcPr>
            <w:tcW w:w="800" w:type="dxa"/>
            <w:shd w:val="solid" w:color="FFFFFF" w:fill="auto"/>
          </w:tcPr>
          <w:p w14:paraId="578352A5"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40667E5"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4CCA1DE"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96AAE26" w14:textId="77777777" w:rsidR="005B0788"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2CA79BE2"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513E9CB"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7FCEF87" w14:textId="77777777" w:rsidR="005B0788" w:rsidRDefault="00000000">
            <w:pPr>
              <w:pStyle w:val="TAL"/>
              <w:rPr>
                <w:sz w:val="16"/>
                <w:szCs w:val="16"/>
                <w:lang w:val="en-US" w:eastAsia="zh-CN"/>
              </w:rPr>
            </w:pPr>
            <w:r>
              <w:rPr>
                <w:sz w:val="16"/>
                <w:szCs w:val="16"/>
                <w:lang w:val="en-US" w:eastAsia="zh-CN"/>
              </w:rPr>
              <w:t xml:space="preserve">Corrections to </w:t>
            </w:r>
            <w:proofErr w:type="spellStart"/>
            <w:r>
              <w:rPr>
                <w:sz w:val="16"/>
                <w:szCs w:val="16"/>
                <w:lang w:val="en-US" w:eastAsia="zh-CN"/>
              </w:rPr>
              <w:t>BgMessageDelivery</w:t>
            </w:r>
            <w:proofErr w:type="spellEnd"/>
            <w:r>
              <w:rPr>
                <w:sz w:val="16"/>
                <w:szCs w:val="16"/>
                <w:lang w:val="en-US" w:eastAsia="zh-CN"/>
              </w:rPr>
              <w:t xml:space="preserve"> data typ</w:t>
            </w:r>
            <w:r>
              <w:rPr>
                <w:rFonts w:hint="eastAsia"/>
                <w:sz w:val="16"/>
                <w:szCs w:val="16"/>
                <w:lang w:val="en-US" w:eastAsia="zh-CN"/>
              </w:rPr>
              <w:t>e</w:t>
            </w:r>
          </w:p>
        </w:tc>
        <w:tc>
          <w:tcPr>
            <w:tcW w:w="708" w:type="dxa"/>
            <w:shd w:val="solid" w:color="FFFFFF" w:fill="auto"/>
          </w:tcPr>
          <w:p w14:paraId="1D7E05A2"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7F33F40B" w14:textId="77777777">
        <w:tc>
          <w:tcPr>
            <w:tcW w:w="800" w:type="dxa"/>
            <w:shd w:val="solid" w:color="FFFFFF" w:fill="auto"/>
          </w:tcPr>
          <w:p w14:paraId="60B1ADE9"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B69B384"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11889B2"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5675B16" w14:textId="77777777" w:rsidR="005B0788"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91E4AA3" w14:textId="77777777" w:rsidR="005B0788" w:rsidRDefault="005B0788">
            <w:pPr>
              <w:pStyle w:val="TAR"/>
              <w:rPr>
                <w:sz w:val="16"/>
                <w:szCs w:val="16"/>
                <w:lang w:val="en-US" w:eastAsia="zh-CN"/>
              </w:rPr>
            </w:pPr>
          </w:p>
        </w:tc>
        <w:tc>
          <w:tcPr>
            <w:tcW w:w="426" w:type="dxa"/>
            <w:shd w:val="solid" w:color="FFFFFF" w:fill="auto"/>
          </w:tcPr>
          <w:p w14:paraId="2A221B6B"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982A74B" w14:textId="77777777" w:rsidR="005B0788"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2458D6C4"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79ACE3F3" w14:textId="77777777">
        <w:tc>
          <w:tcPr>
            <w:tcW w:w="800" w:type="dxa"/>
            <w:shd w:val="solid" w:color="FFFFFF" w:fill="auto"/>
          </w:tcPr>
          <w:p w14:paraId="072637D8"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0391808"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95BDE73" w14:textId="77777777" w:rsidR="005B0788"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47198B4" w14:textId="77777777" w:rsidR="005B0788"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34FBEA56"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F59C0E1"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1495732" w14:textId="77777777" w:rsidR="005B0788"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25A302BD"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3FCD591D" w14:textId="77777777">
        <w:tc>
          <w:tcPr>
            <w:tcW w:w="800" w:type="dxa"/>
            <w:shd w:val="solid" w:color="FFFFFF" w:fill="auto"/>
          </w:tcPr>
          <w:p w14:paraId="78B1D291"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E7F717"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5FF1548" w14:textId="77777777" w:rsidR="005B0788"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5E04286" w14:textId="77777777" w:rsidR="005B0788"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7764E093" w14:textId="77777777" w:rsidR="005B0788" w:rsidRDefault="005B0788">
            <w:pPr>
              <w:pStyle w:val="TAR"/>
              <w:rPr>
                <w:sz w:val="16"/>
                <w:szCs w:val="16"/>
                <w:lang w:val="en-US" w:eastAsia="zh-CN"/>
              </w:rPr>
            </w:pPr>
          </w:p>
        </w:tc>
        <w:tc>
          <w:tcPr>
            <w:tcW w:w="426" w:type="dxa"/>
            <w:shd w:val="solid" w:color="FFFFFF" w:fill="auto"/>
          </w:tcPr>
          <w:p w14:paraId="740855B2"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ECC75E3" w14:textId="77777777" w:rsidR="005B0788" w:rsidRDefault="00000000">
            <w:pPr>
              <w:pStyle w:val="TAL"/>
              <w:rPr>
                <w:sz w:val="16"/>
                <w:szCs w:val="16"/>
                <w:lang w:val="en-US" w:eastAsia="zh-CN"/>
              </w:rPr>
            </w:pPr>
            <w:r>
              <w:rPr>
                <w:rFonts w:hint="eastAsia"/>
                <w:sz w:val="16"/>
                <w:szCs w:val="16"/>
                <w:lang w:val="en-US" w:eastAsia="zh-CN"/>
              </w:rPr>
              <w:t xml:space="preserve">Update of info and </w:t>
            </w:r>
            <w:proofErr w:type="spellStart"/>
            <w:r>
              <w:rPr>
                <w:rFonts w:hint="eastAsia"/>
                <w:sz w:val="16"/>
                <w:szCs w:val="16"/>
                <w:lang w:val="en-US" w:eastAsia="zh-CN"/>
              </w:rPr>
              <w:t>externalDocs</w:t>
            </w:r>
            <w:proofErr w:type="spellEnd"/>
            <w:r>
              <w:rPr>
                <w:rFonts w:hint="eastAsia"/>
                <w:sz w:val="16"/>
                <w:szCs w:val="16"/>
                <w:lang w:val="en-US" w:eastAsia="zh-CN"/>
              </w:rPr>
              <w:t xml:space="preserve"> fields</w:t>
            </w:r>
          </w:p>
        </w:tc>
        <w:tc>
          <w:tcPr>
            <w:tcW w:w="708" w:type="dxa"/>
            <w:shd w:val="solid" w:color="FFFFFF" w:fill="auto"/>
          </w:tcPr>
          <w:p w14:paraId="04D378C9"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072A6E65" w14:textId="77777777">
        <w:tc>
          <w:tcPr>
            <w:tcW w:w="800" w:type="dxa"/>
            <w:shd w:val="solid" w:color="FFFFFF" w:fill="auto"/>
          </w:tcPr>
          <w:p w14:paraId="43E079D0" w14:textId="77777777" w:rsidR="005B0788"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15ADF6F5" w14:textId="77777777" w:rsidR="005B078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DE7D90A" w14:textId="77777777" w:rsidR="005B07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527E2BC6" w14:textId="77777777" w:rsidR="005B0788"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4D622E49"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4A967AD0"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09F264AB" w14:textId="77777777" w:rsidR="005B0788" w:rsidRDefault="00000000">
            <w:pPr>
              <w:pStyle w:val="TAL"/>
              <w:rPr>
                <w:sz w:val="16"/>
                <w:szCs w:val="16"/>
                <w:lang w:val="en-US" w:eastAsia="zh-CN"/>
              </w:rPr>
            </w:pPr>
            <w:r>
              <w:rPr>
                <w:sz w:val="16"/>
                <w:szCs w:val="16"/>
                <w:lang w:eastAsia="zh-CN"/>
              </w:rPr>
              <w:t xml:space="preserve">Corrections in </w:t>
            </w:r>
            <w:proofErr w:type="spellStart"/>
            <w:r>
              <w:rPr>
                <w:sz w:val="16"/>
                <w:szCs w:val="16"/>
                <w:lang w:eastAsia="zh-CN"/>
              </w:rPr>
              <w:t>MSGG_BGDelivery</w:t>
            </w:r>
            <w:proofErr w:type="spellEnd"/>
            <w:r>
              <w:rPr>
                <w:sz w:val="16"/>
                <w:szCs w:val="16"/>
                <w:lang w:eastAsia="zh-CN"/>
              </w:rPr>
              <w:t xml:space="preserve"> API</w:t>
            </w:r>
          </w:p>
        </w:tc>
        <w:tc>
          <w:tcPr>
            <w:tcW w:w="708" w:type="dxa"/>
            <w:shd w:val="solid" w:color="FFFFFF" w:fill="auto"/>
          </w:tcPr>
          <w:p w14:paraId="330CA533" w14:textId="77777777" w:rsidR="005B0788" w:rsidRDefault="00000000">
            <w:pPr>
              <w:pStyle w:val="TAC"/>
              <w:rPr>
                <w:sz w:val="16"/>
                <w:szCs w:val="16"/>
                <w:lang w:val="en-US" w:eastAsia="zh-CN"/>
              </w:rPr>
            </w:pPr>
            <w:r>
              <w:rPr>
                <w:sz w:val="16"/>
                <w:szCs w:val="16"/>
                <w:lang w:val="en-US" w:eastAsia="zh-CN"/>
              </w:rPr>
              <w:t>18.5.0</w:t>
            </w:r>
          </w:p>
        </w:tc>
      </w:tr>
      <w:tr w:rsidR="005B0788" w14:paraId="1DF95FAC" w14:textId="77777777">
        <w:tc>
          <w:tcPr>
            <w:tcW w:w="800" w:type="dxa"/>
            <w:shd w:val="solid" w:color="FFFFFF" w:fill="auto"/>
          </w:tcPr>
          <w:p w14:paraId="01D9DC81" w14:textId="77777777" w:rsidR="005B0788"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1DED031A" w14:textId="77777777" w:rsidR="005B078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89CC5CE" w14:textId="77777777" w:rsidR="005B07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15D33A6" w14:textId="77777777" w:rsidR="005B0788"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0F93298B" w14:textId="77777777" w:rsidR="005B0788" w:rsidRDefault="005B0788">
            <w:pPr>
              <w:pStyle w:val="TAR"/>
              <w:rPr>
                <w:sz w:val="16"/>
                <w:szCs w:val="16"/>
                <w:lang w:val="en-US" w:eastAsia="zh-CN"/>
              </w:rPr>
            </w:pPr>
          </w:p>
        </w:tc>
        <w:tc>
          <w:tcPr>
            <w:tcW w:w="426" w:type="dxa"/>
            <w:shd w:val="solid" w:color="FFFFFF" w:fill="auto"/>
          </w:tcPr>
          <w:p w14:paraId="1BAD82DA"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A81B85D" w14:textId="77777777" w:rsidR="005B0788"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0D8AB974" w14:textId="77777777" w:rsidR="005B0788" w:rsidRDefault="00000000">
            <w:pPr>
              <w:pStyle w:val="TAC"/>
              <w:rPr>
                <w:sz w:val="16"/>
                <w:szCs w:val="16"/>
                <w:lang w:eastAsia="zh-CN"/>
              </w:rPr>
            </w:pPr>
            <w:r>
              <w:rPr>
                <w:sz w:val="16"/>
                <w:szCs w:val="16"/>
                <w:lang w:eastAsia="zh-CN"/>
              </w:rPr>
              <w:t>18.5.0</w:t>
            </w:r>
          </w:p>
        </w:tc>
      </w:tr>
      <w:tr w:rsidR="005B0788" w14:paraId="5F0E7DD7" w14:textId="77777777">
        <w:tc>
          <w:tcPr>
            <w:tcW w:w="800" w:type="dxa"/>
            <w:shd w:val="solid" w:color="FFFFFF" w:fill="auto"/>
          </w:tcPr>
          <w:p w14:paraId="02D81CBC" w14:textId="77777777" w:rsidR="005B0788"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37D30435" w14:textId="77777777" w:rsidR="005B078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55529AB" w14:textId="77777777" w:rsidR="005B07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F2C4962" w14:textId="77777777" w:rsidR="005B0788"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0107FA4A"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2A199983" w14:textId="77777777" w:rsidR="005B0788"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33230C03" w14:textId="77777777" w:rsidR="005B0788" w:rsidRDefault="00000000">
            <w:pPr>
              <w:pStyle w:val="TAL"/>
              <w:rPr>
                <w:sz w:val="16"/>
                <w:szCs w:val="16"/>
                <w:lang w:eastAsia="zh-CN"/>
              </w:rPr>
            </w:pPr>
            <w:proofErr w:type="spellStart"/>
            <w:r>
              <w:rPr>
                <w:rFonts w:hint="eastAsia"/>
                <w:sz w:val="16"/>
                <w:szCs w:val="16"/>
                <w:lang w:val="en-US" w:eastAsia="zh-CN"/>
              </w:rPr>
              <w:t>OpenAPI</w:t>
            </w:r>
            <w:proofErr w:type="spellEnd"/>
            <w:r>
              <w:rPr>
                <w:rFonts w:hint="eastAsia"/>
                <w:sz w:val="16"/>
                <w:szCs w:val="16"/>
                <w:lang w:val="en-US" w:eastAsia="zh-CN"/>
              </w:rPr>
              <w:t xml:space="preserve"> and Corrections for </w:t>
            </w:r>
            <w:proofErr w:type="spellStart"/>
            <w:r>
              <w:rPr>
                <w:rFonts w:hint="eastAsia"/>
                <w:sz w:val="16"/>
                <w:szCs w:val="16"/>
                <w:lang w:val="en-US" w:eastAsia="zh-CN"/>
              </w:rPr>
              <w:t>TopiclistEvent</w:t>
            </w:r>
            <w:proofErr w:type="spellEnd"/>
          </w:p>
        </w:tc>
        <w:tc>
          <w:tcPr>
            <w:tcW w:w="708" w:type="dxa"/>
            <w:shd w:val="solid" w:color="FFFFFF" w:fill="auto"/>
          </w:tcPr>
          <w:p w14:paraId="629090C3" w14:textId="77777777" w:rsidR="005B0788" w:rsidRDefault="00000000">
            <w:pPr>
              <w:pStyle w:val="TAC"/>
              <w:rPr>
                <w:sz w:val="16"/>
                <w:szCs w:val="16"/>
                <w:lang w:eastAsia="zh-CN"/>
              </w:rPr>
            </w:pPr>
            <w:r>
              <w:rPr>
                <w:sz w:val="16"/>
                <w:szCs w:val="16"/>
                <w:lang w:eastAsia="zh-CN"/>
              </w:rPr>
              <w:t>18.5.0</w:t>
            </w:r>
          </w:p>
        </w:tc>
      </w:tr>
      <w:tr w:rsidR="005B0788" w14:paraId="1B446B14" w14:textId="77777777">
        <w:tc>
          <w:tcPr>
            <w:tcW w:w="800" w:type="dxa"/>
            <w:shd w:val="solid" w:color="FFFFFF" w:fill="auto"/>
          </w:tcPr>
          <w:p w14:paraId="49FE7FF7" w14:textId="77777777" w:rsidR="005B0788"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437FFEEC" w14:textId="77777777" w:rsidR="005B078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063758F" w14:textId="77777777" w:rsidR="005B0788"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22A1AFEA" w14:textId="77777777" w:rsidR="005B0788"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2FE669FE" w14:textId="77777777" w:rsidR="005B0788" w:rsidRDefault="005B0788">
            <w:pPr>
              <w:pStyle w:val="TAR"/>
              <w:rPr>
                <w:sz w:val="16"/>
                <w:szCs w:val="16"/>
                <w:lang w:val="en-US" w:eastAsia="zh-CN"/>
              </w:rPr>
            </w:pPr>
          </w:p>
        </w:tc>
        <w:tc>
          <w:tcPr>
            <w:tcW w:w="426" w:type="dxa"/>
            <w:shd w:val="solid" w:color="FFFFFF" w:fill="auto"/>
          </w:tcPr>
          <w:p w14:paraId="357D01C7"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7B9F43B" w14:textId="77777777" w:rsidR="005B0788" w:rsidRDefault="00000000">
            <w:pPr>
              <w:pStyle w:val="TAL"/>
              <w:rPr>
                <w:sz w:val="16"/>
                <w:szCs w:val="16"/>
                <w:lang w:val="en-US" w:eastAsia="zh-CN"/>
              </w:rPr>
            </w:pPr>
            <w:r>
              <w:rPr>
                <w:rFonts w:hint="eastAsia"/>
                <w:sz w:val="16"/>
                <w:szCs w:val="16"/>
                <w:lang w:val="en-US" w:eastAsia="zh-CN"/>
              </w:rPr>
              <w:t xml:space="preserve">Update of info and </w:t>
            </w:r>
            <w:proofErr w:type="spellStart"/>
            <w:r>
              <w:rPr>
                <w:rFonts w:hint="eastAsia"/>
                <w:sz w:val="16"/>
                <w:szCs w:val="16"/>
                <w:lang w:val="en-US" w:eastAsia="zh-CN"/>
              </w:rPr>
              <w:t>externalDocs</w:t>
            </w:r>
            <w:proofErr w:type="spellEnd"/>
            <w:r>
              <w:rPr>
                <w:rFonts w:hint="eastAsia"/>
                <w:sz w:val="16"/>
                <w:szCs w:val="16"/>
                <w:lang w:val="en-US" w:eastAsia="zh-CN"/>
              </w:rPr>
              <w:t xml:space="preserve"> fields</w:t>
            </w:r>
          </w:p>
        </w:tc>
        <w:tc>
          <w:tcPr>
            <w:tcW w:w="708" w:type="dxa"/>
            <w:shd w:val="solid" w:color="FFFFFF" w:fill="auto"/>
          </w:tcPr>
          <w:p w14:paraId="53DB331B" w14:textId="77777777" w:rsidR="005B0788" w:rsidRDefault="00000000">
            <w:pPr>
              <w:pStyle w:val="TAC"/>
              <w:rPr>
                <w:sz w:val="16"/>
                <w:szCs w:val="16"/>
                <w:lang w:val="en-US" w:eastAsia="zh-CN"/>
              </w:rPr>
            </w:pPr>
            <w:r>
              <w:rPr>
                <w:rFonts w:hint="eastAsia"/>
                <w:sz w:val="16"/>
                <w:szCs w:val="16"/>
                <w:lang w:val="en-US" w:eastAsia="zh-CN"/>
              </w:rPr>
              <w:t>18.5.0</w:t>
            </w:r>
          </w:p>
        </w:tc>
      </w:tr>
      <w:tr w:rsidR="005B0788" w14:paraId="4BA42BE5" w14:textId="77777777">
        <w:tc>
          <w:tcPr>
            <w:tcW w:w="800" w:type="dxa"/>
            <w:shd w:val="solid" w:color="FFFFFF" w:fill="auto"/>
          </w:tcPr>
          <w:p w14:paraId="2ACC90B2" w14:textId="77777777" w:rsidR="005B0788"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04D7B983" w14:textId="77777777" w:rsidR="005B078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2F47695" w14:textId="77777777" w:rsidR="005B07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57762179" w14:textId="77777777" w:rsidR="005B0788"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69EEF5A6"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F52C137"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74CB21A3" w14:textId="77777777" w:rsidR="005B0788" w:rsidRDefault="00000000">
            <w:pPr>
              <w:pStyle w:val="TAL"/>
              <w:rPr>
                <w:sz w:val="16"/>
                <w:szCs w:val="16"/>
                <w:lang w:val="en-US" w:eastAsia="zh-CN"/>
              </w:rPr>
            </w:pPr>
            <w:r>
              <w:rPr>
                <w:sz w:val="16"/>
                <w:szCs w:val="16"/>
                <w:lang w:eastAsia="zh-CN"/>
              </w:rPr>
              <w:t xml:space="preserve">Callback correction to </w:t>
            </w:r>
            <w:proofErr w:type="spellStart"/>
            <w:r>
              <w:rPr>
                <w:sz w:val="16"/>
                <w:szCs w:val="16"/>
                <w:lang w:eastAsia="zh-CN"/>
              </w:rPr>
              <w:t>MSGS_TopicListEvent</w:t>
            </w:r>
            <w:proofErr w:type="spellEnd"/>
            <w:r>
              <w:rPr>
                <w:sz w:val="16"/>
                <w:szCs w:val="16"/>
                <w:lang w:eastAsia="zh-CN"/>
              </w:rPr>
              <w:t xml:space="preserve"> API</w:t>
            </w:r>
          </w:p>
        </w:tc>
        <w:tc>
          <w:tcPr>
            <w:tcW w:w="708" w:type="dxa"/>
            <w:shd w:val="solid" w:color="FFFFFF" w:fill="auto"/>
          </w:tcPr>
          <w:p w14:paraId="2FD64F12" w14:textId="77777777" w:rsidR="005B0788" w:rsidRDefault="00000000">
            <w:pPr>
              <w:pStyle w:val="TAC"/>
              <w:rPr>
                <w:sz w:val="16"/>
                <w:szCs w:val="16"/>
                <w:lang w:val="en-US" w:eastAsia="zh-CN"/>
              </w:rPr>
            </w:pPr>
            <w:r>
              <w:rPr>
                <w:sz w:val="16"/>
                <w:szCs w:val="16"/>
                <w:lang w:val="en-US" w:eastAsia="zh-CN"/>
              </w:rPr>
              <w:t>18.6.0</w:t>
            </w:r>
          </w:p>
        </w:tc>
      </w:tr>
      <w:tr w:rsidR="005B0788" w14:paraId="110343CB" w14:textId="77777777">
        <w:tc>
          <w:tcPr>
            <w:tcW w:w="800" w:type="dxa"/>
            <w:shd w:val="solid" w:color="FFFFFF" w:fill="auto"/>
          </w:tcPr>
          <w:p w14:paraId="7434DF88"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B706177" w14:textId="77777777" w:rsidR="005B078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57CBDA" w14:textId="77777777" w:rsidR="005B07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703437D2" w14:textId="77777777" w:rsidR="005B0788"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1E4E5406"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DFA30D6"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2306699" w14:textId="77777777" w:rsidR="005B0788"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55DCC1CA" w14:textId="77777777" w:rsidR="005B0788" w:rsidRDefault="00000000">
            <w:pPr>
              <w:pStyle w:val="TAC"/>
              <w:rPr>
                <w:sz w:val="16"/>
                <w:szCs w:val="16"/>
                <w:lang w:val="en-US" w:eastAsia="zh-CN"/>
              </w:rPr>
            </w:pPr>
            <w:r>
              <w:rPr>
                <w:sz w:val="16"/>
                <w:szCs w:val="16"/>
                <w:lang w:val="en-US" w:eastAsia="zh-CN"/>
              </w:rPr>
              <w:t>18.6.0</w:t>
            </w:r>
          </w:p>
        </w:tc>
      </w:tr>
      <w:tr w:rsidR="005B0788" w14:paraId="5CEC144E" w14:textId="77777777">
        <w:tc>
          <w:tcPr>
            <w:tcW w:w="800" w:type="dxa"/>
            <w:shd w:val="solid" w:color="FFFFFF" w:fill="auto"/>
          </w:tcPr>
          <w:p w14:paraId="454C7B51"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223B196" w14:textId="77777777" w:rsidR="005B07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4E609531" w14:textId="77777777" w:rsidR="005B07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6A486080" w14:textId="77777777" w:rsidR="005B0788"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75AAF752" w14:textId="77777777" w:rsidR="005B0788" w:rsidRDefault="005B0788">
            <w:pPr>
              <w:pStyle w:val="TAR"/>
              <w:rPr>
                <w:sz w:val="16"/>
                <w:szCs w:val="16"/>
                <w:lang w:val="en-US" w:eastAsia="zh-CN"/>
              </w:rPr>
            </w:pPr>
          </w:p>
        </w:tc>
        <w:tc>
          <w:tcPr>
            <w:tcW w:w="426" w:type="dxa"/>
            <w:shd w:val="solid" w:color="FFFFFF" w:fill="auto"/>
          </w:tcPr>
          <w:p w14:paraId="3ADF096A"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78EE78" w14:textId="77777777" w:rsidR="005B0788" w:rsidRDefault="00000000">
            <w:pPr>
              <w:pStyle w:val="TAL"/>
              <w:rPr>
                <w:sz w:val="16"/>
                <w:szCs w:val="16"/>
                <w:lang w:val="en-US" w:eastAsia="zh-CN"/>
              </w:rPr>
            </w:pPr>
            <w:r>
              <w:rPr>
                <w:rFonts w:hint="eastAsia"/>
                <w:sz w:val="16"/>
                <w:szCs w:val="16"/>
                <w:lang w:val="en-US" w:eastAsia="zh-CN"/>
              </w:rPr>
              <w:t xml:space="preserve">EN resolutions within </w:t>
            </w:r>
            <w:proofErr w:type="spellStart"/>
            <w:r>
              <w:rPr>
                <w:rFonts w:hint="eastAsia"/>
                <w:sz w:val="16"/>
                <w:szCs w:val="16"/>
                <w:lang w:val="en-US" w:eastAsia="zh-CN"/>
              </w:rPr>
              <w:t>MSGG_BGDelivery</w:t>
            </w:r>
            <w:proofErr w:type="spellEnd"/>
            <w:r>
              <w:rPr>
                <w:rFonts w:hint="eastAsia"/>
                <w:sz w:val="16"/>
                <w:szCs w:val="16"/>
                <w:lang w:val="en-US" w:eastAsia="zh-CN"/>
              </w:rPr>
              <w:t xml:space="preserve"> API</w:t>
            </w:r>
          </w:p>
        </w:tc>
        <w:tc>
          <w:tcPr>
            <w:tcW w:w="708" w:type="dxa"/>
            <w:shd w:val="solid" w:color="FFFFFF" w:fill="auto"/>
          </w:tcPr>
          <w:p w14:paraId="4F612598" w14:textId="77777777" w:rsidR="005B0788" w:rsidRDefault="00000000">
            <w:pPr>
              <w:pStyle w:val="TAC"/>
              <w:rPr>
                <w:sz w:val="16"/>
                <w:szCs w:val="16"/>
                <w:lang w:val="en-US" w:eastAsia="zh-CN"/>
              </w:rPr>
            </w:pPr>
            <w:r>
              <w:rPr>
                <w:rFonts w:hint="eastAsia"/>
                <w:sz w:val="16"/>
                <w:szCs w:val="16"/>
                <w:lang w:val="en-US" w:eastAsia="zh-CN"/>
              </w:rPr>
              <w:t>18.6.0</w:t>
            </w:r>
          </w:p>
        </w:tc>
      </w:tr>
      <w:tr w:rsidR="005B0788" w14:paraId="18875E2D" w14:textId="77777777">
        <w:tc>
          <w:tcPr>
            <w:tcW w:w="800" w:type="dxa"/>
            <w:shd w:val="solid" w:color="FFFFFF" w:fill="auto"/>
          </w:tcPr>
          <w:p w14:paraId="67D3D73D"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44F5365F" w14:textId="77777777" w:rsidR="005B07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0E33B3FB" w14:textId="77777777" w:rsidR="005B0788" w:rsidRDefault="00000000">
            <w:pPr>
              <w:pStyle w:val="TAC"/>
              <w:rPr>
                <w:sz w:val="16"/>
                <w:szCs w:val="16"/>
                <w:lang w:val="en-US" w:eastAsia="zh-CN"/>
              </w:rPr>
            </w:pPr>
            <w:r>
              <w:rPr>
                <w:rFonts w:hint="eastAsia"/>
                <w:sz w:val="16"/>
                <w:szCs w:val="16"/>
                <w:lang w:val="en-US" w:eastAsia="zh-CN"/>
              </w:rPr>
              <w:t>CP-241251</w:t>
            </w:r>
          </w:p>
          <w:p w14:paraId="708C5303" w14:textId="77777777" w:rsidR="005B0788" w:rsidRDefault="005B0788">
            <w:pPr>
              <w:pStyle w:val="TAC"/>
              <w:rPr>
                <w:sz w:val="16"/>
                <w:szCs w:val="16"/>
                <w:lang w:val="en-US" w:eastAsia="zh-CN"/>
              </w:rPr>
            </w:pPr>
          </w:p>
        </w:tc>
        <w:tc>
          <w:tcPr>
            <w:tcW w:w="473" w:type="dxa"/>
            <w:shd w:val="solid" w:color="FFFFFF" w:fill="auto"/>
          </w:tcPr>
          <w:p w14:paraId="52598815" w14:textId="77777777" w:rsidR="005B0788"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4FC68058" w14:textId="77777777" w:rsidR="005B07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0D368D55"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0D8B5CC" w14:textId="77777777" w:rsidR="005B0788"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14C30444" w14:textId="77777777" w:rsidR="005B0788" w:rsidRDefault="00000000">
            <w:pPr>
              <w:pStyle w:val="TAC"/>
              <w:rPr>
                <w:sz w:val="16"/>
                <w:szCs w:val="16"/>
                <w:lang w:val="en-US" w:eastAsia="zh-CN"/>
              </w:rPr>
            </w:pPr>
            <w:r>
              <w:rPr>
                <w:rFonts w:hint="eastAsia"/>
                <w:sz w:val="16"/>
                <w:szCs w:val="16"/>
                <w:lang w:val="en-US" w:eastAsia="zh-CN"/>
              </w:rPr>
              <w:t>18.6.0</w:t>
            </w:r>
          </w:p>
        </w:tc>
      </w:tr>
      <w:tr w:rsidR="005B0788" w14:paraId="3DC73B09" w14:textId="77777777">
        <w:tc>
          <w:tcPr>
            <w:tcW w:w="800" w:type="dxa"/>
            <w:shd w:val="solid" w:color="FFFFFF" w:fill="auto"/>
          </w:tcPr>
          <w:p w14:paraId="1C34AF8A"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3F1265" w14:textId="77777777" w:rsidR="005B07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0AB172F1" w14:textId="77777777" w:rsidR="005B0788"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549332E5" w14:textId="77777777" w:rsidR="005B0788"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2E146B40" w14:textId="77777777" w:rsidR="005B0788" w:rsidRDefault="005B0788">
            <w:pPr>
              <w:pStyle w:val="TAR"/>
              <w:rPr>
                <w:sz w:val="16"/>
                <w:szCs w:val="16"/>
                <w:lang w:val="en-US" w:eastAsia="zh-CN"/>
              </w:rPr>
            </w:pPr>
          </w:p>
        </w:tc>
        <w:tc>
          <w:tcPr>
            <w:tcW w:w="426" w:type="dxa"/>
            <w:shd w:val="solid" w:color="FFFFFF" w:fill="auto"/>
          </w:tcPr>
          <w:p w14:paraId="60632F32"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8166CCD" w14:textId="77777777" w:rsidR="005B0788" w:rsidRDefault="00000000">
            <w:pPr>
              <w:pStyle w:val="TAL"/>
              <w:rPr>
                <w:sz w:val="16"/>
                <w:szCs w:val="16"/>
                <w:lang w:val="en-US" w:eastAsia="zh-CN"/>
              </w:rPr>
            </w:pPr>
            <w:r>
              <w:rPr>
                <w:rFonts w:hint="eastAsia"/>
                <w:sz w:val="16"/>
                <w:szCs w:val="16"/>
                <w:lang w:val="en-US" w:eastAsia="zh-CN"/>
              </w:rPr>
              <w:t xml:space="preserve">Update of info and </w:t>
            </w:r>
            <w:proofErr w:type="spellStart"/>
            <w:r>
              <w:rPr>
                <w:rFonts w:hint="eastAsia"/>
                <w:sz w:val="16"/>
                <w:szCs w:val="16"/>
                <w:lang w:val="en-US" w:eastAsia="zh-CN"/>
              </w:rPr>
              <w:t>externalDocs</w:t>
            </w:r>
            <w:proofErr w:type="spellEnd"/>
            <w:r>
              <w:rPr>
                <w:rFonts w:hint="eastAsia"/>
                <w:sz w:val="16"/>
                <w:szCs w:val="16"/>
                <w:lang w:val="en-US" w:eastAsia="zh-CN"/>
              </w:rPr>
              <w:t xml:space="preserve"> fields</w:t>
            </w:r>
          </w:p>
        </w:tc>
        <w:tc>
          <w:tcPr>
            <w:tcW w:w="708" w:type="dxa"/>
            <w:shd w:val="solid" w:color="FFFFFF" w:fill="auto"/>
          </w:tcPr>
          <w:p w14:paraId="6F58D3EE" w14:textId="77777777" w:rsidR="005B0788" w:rsidRDefault="00000000">
            <w:pPr>
              <w:pStyle w:val="TAC"/>
              <w:rPr>
                <w:sz w:val="16"/>
                <w:szCs w:val="16"/>
                <w:lang w:val="en-US" w:eastAsia="zh-CN"/>
              </w:rPr>
            </w:pPr>
            <w:r>
              <w:rPr>
                <w:rFonts w:hint="eastAsia"/>
                <w:sz w:val="16"/>
                <w:szCs w:val="16"/>
                <w:lang w:val="en-US" w:eastAsia="zh-CN"/>
              </w:rPr>
              <w:t>18.6.0</w:t>
            </w:r>
          </w:p>
        </w:tc>
      </w:tr>
    </w:tbl>
    <w:p w14:paraId="1F309F90" w14:textId="77777777" w:rsidR="005B0788" w:rsidRDefault="005B0788"/>
    <w:sectPr w:rsidR="005B0788">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B340" w14:textId="77777777" w:rsidR="00BF7198" w:rsidRDefault="00BF7198">
      <w:pPr>
        <w:spacing w:after="0"/>
      </w:pPr>
      <w:r>
        <w:separator/>
      </w:r>
    </w:p>
  </w:endnote>
  <w:endnote w:type="continuationSeparator" w:id="0">
    <w:p w14:paraId="661F2AB6" w14:textId="77777777" w:rsidR="00BF7198" w:rsidRDefault="00BF7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맑은 고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2DDB" w14:textId="77777777" w:rsidR="005B078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B9732" w14:textId="77777777" w:rsidR="00BF7198" w:rsidRDefault="00BF7198">
      <w:pPr>
        <w:spacing w:after="0"/>
      </w:pPr>
      <w:r>
        <w:separator/>
      </w:r>
    </w:p>
  </w:footnote>
  <w:footnote w:type="continuationSeparator" w:id="0">
    <w:p w14:paraId="7974DD4B" w14:textId="77777777" w:rsidR="00BF7198" w:rsidRDefault="00BF71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DF81" w14:textId="7D8418F3" w:rsidR="005B078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0AA">
      <w:rPr>
        <w:rFonts w:ascii="Arial" w:hAnsi="Arial" w:cs="Arial"/>
        <w:b/>
        <w:noProof/>
        <w:sz w:val="18"/>
        <w:szCs w:val="18"/>
      </w:rPr>
      <w:t>3GPP TS 29.538 V18.6.0 (2024-06)</w:t>
    </w:r>
    <w:r>
      <w:rPr>
        <w:rFonts w:ascii="Arial" w:hAnsi="Arial" w:cs="Arial"/>
        <w:b/>
        <w:sz w:val="18"/>
        <w:szCs w:val="18"/>
      </w:rPr>
      <w:fldChar w:fldCharType="end"/>
    </w:r>
  </w:p>
  <w:p w14:paraId="12E454FF" w14:textId="77777777" w:rsidR="005B078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C9D7B4C" w14:textId="4DF286C6" w:rsidR="005B078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0AA">
      <w:rPr>
        <w:rFonts w:ascii="Arial" w:hAnsi="Arial" w:cs="Arial"/>
        <w:b/>
        <w:noProof/>
        <w:sz w:val="18"/>
        <w:szCs w:val="18"/>
      </w:rPr>
      <w:t>Release 18</w:t>
    </w:r>
    <w:r>
      <w:rPr>
        <w:rFonts w:ascii="Arial" w:hAnsi="Arial" w:cs="Arial"/>
        <w:b/>
        <w:sz w:val="18"/>
        <w:szCs w:val="18"/>
      </w:rPr>
      <w:fldChar w:fldCharType="end"/>
    </w:r>
  </w:p>
  <w:p w14:paraId="20900973" w14:textId="77777777" w:rsidR="005B0788" w:rsidRDefault="005B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5419589">
    <w:abstractNumId w:val="3"/>
  </w:num>
  <w:num w:numId="2" w16cid:durableId="2016154530">
    <w:abstractNumId w:val="5"/>
  </w:num>
  <w:num w:numId="3" w16cid:durableId="237324043">
    <w:abstractNumId w:val="8"/>
  </w:num>
  <w:num w:numId="4" w16cid:durableId="127674809">
    <w:abstractNumId w:val="6"/>
  </w:num>
  <w:num w:numId="5" w16cid:durableId="1231309232">
    <w:abstractNumId w:val="2"/>
  </w:num>
  <w:num w:numId="6" w16cid:durableId="159318460">
    <w:abstractNumId w:val="7"/>
  </w:num>
  <w:num w:numId="7" w16cid:durableId="2091803193">
    <w:abstractNumId w:val="4"/>
  </w:num>
  <w:num w:numId="8" w16cid:durableId="1870335539">
    <w:abstractNumId w:val="1"/>
  </w:num>
  <w:num w:numId="9" w16cid:durableId="1215852781">
    <w:abstractNumId w:val="0"/>
  </w:num>
  <w:num w:numId="10" w16cid:durableId="202519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C0B40"/>
  <w15:docId w15:val="{9DC859DC-1F49-4C43-A96F-92619610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BB10AA"/>
  </w:style>
  <w:style w:type="paragraph" w:styleId="TOCHeading">
    <w:name w:val="TOC Heading"/>
    <w:basedOn w:val="Heading1"/>
    <w:next w:val="Normal"/>
    <w:uiPriority w:val="39"/>
    <w:semiHidden/>
    <w:unhideWhenUsed/>
    <w:qFormat/>
    <w:rsid w:val="00BB10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41</Pages>
  <Words>27859</Words>
  <Characters>158802</Characters>
  <Application>Microsoft Office Word</Application>
  <DocSecurity>0</DocSecurity>
  <Lines>1323</Lines>
  <Paragraphs>372</Paragraphs>
  <ScaleCrop>false</ScaleCrop>
  <Company>ETSI</Company>
  <LinksUpToDate>false</LinksUpToDate>
  <CharactersWithSpaces>186289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41</cp:revision>
  <cp:lastPrinted>2019-02-25T14:05:00Z</cp:lastPrinted>
  <dcterms:created xsi:type="dcterms:W3CDTF">2022-09-15T10:20:00Z</dcterms:created>
  <dcterms:modified xsi:type="dcterms:W3CDTF">2024-06-24T20:57:00Z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