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3A3BF195"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12EB3">
        <w:rPr>
          <w:noProof w:val="0"/>
          <w:lang w:eastAsia="zh-CN"/>
        </w:rPr>
        <w:t>14</w:t>
      </w:r>
      <w:r w:rsidR="00122423" w:rsidRPr="00215D3C">
        <w:rPr>
          <w:noProof w:val="0"/>
        </w:rPr>
        <w:t>.</w:t>
      </w:r>
      <w:r w:rsidR="004C5889">
        <w:rPr>
          <w:noProof w:val="0"/>
        </w:rPr>
        <w:t>0</w:t>
      </w:r>
      <w:r w:rsidR="004C5889"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r w:rsidR="00B12EB3">
        <w:rPr>
          <w:noProof w:val="0"/>
          <w:sz w:val="32"/>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401C39AE" w14:textId="642BD22F" w:rsidR="00B45DF8"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45DF8">
        <w:rPr>
          <w:noProof/>
        </w:rPr>
        <w:t>Foreword</w:t>
      </w:r>
      <w:r w:rsidR="00B45DF8">
        <w:rPr>
          <w:noProof/>
        </w:rPr>
        <w:tab/>
      </w:r>
      <w:r w:rsidR="00B45DF8">
        <w:rPr>
          <w:noProof/>
        </w:rPr>
        <w:fldChar w:fldCharType="begin" w:fldLock="1"/>
      </w:r>
      <w:r w:rsidR="00B45DF8">
        <w:rPr>
          <w:noProof/>
        </w:rPr>
        <w:instrText xml:space="preserve"> PAGEREF _Toc130217667 \h </w:instrText>
      </w:r>
      <w:r w:rsidR="00B45DF8">
        <w:rPr>
          <w:noProof/>
        </w:rPr>
      </w:r>
      <w:r w:rsidR="00B45DF8">
        <w:rPr>
          <w:noProof/>
        </w:rPr>
        <w:fldChar w:fldCharType="separate"/>
      </w:r>
      <w:r w:rsidR="00B45DF8">
        <w:rPr>
          <w:noProof/>
        </w:rPr>
        <w:t>14</w:t>
      </w:r>
      <w:r w:rsidR="00B45DF8">
        <w:rPr>
          <w:noProof/>
        </w:rPr>
        <w:fldChar w:fldCharType="end"/>
      </w:r>
    </w:p>
    <w:p w14:paraId="15DD8C40" w14:textId="38AF4657" w:rsidR="00B45DF8" w:rsidRDefault="00B45DF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_Toc130217668 \h </w:instrText>
      </w:r>
      <w:r>
        <w:rPr>
          <w:noProof/>
        </w:rPr>
      </w:r>
      <w:r>
        <w:rPr>
          <w:noProof/>
        </w:rPr>
        <w:fldChar w:fldCharType="separate"/>
      </w:r>
      <w:r>
        <w:rPr>
          <w:noProof/>
        </w:rPr>
        <w:t>15</w:t>
      </w:r>
      <w:r>
        <w:rPr>
          <w:noProof/>
        </w:rPr>
        <w:fldChar w:fldCharType="end"/>
      </w:r>
    </w:p>
    <w:p w14:paraId="6F5A2407" w14:textId="29A8F57E" w:rsidR="00B45DF8" w:rsidRDefault="00B45DF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_Toc130217669 \h </w:instrText>
      </w:r>
      <w:r>
        <w:rPr>
          <w:noProof/>
        </w:rPr>
      </w:r>
      <w:r>
        <w:rPr>
          <w:noProof/>
        </w:rPr>
        <w:fldChar w:fldCharType="separate"/>
      </w:r>
      <w:r>
        <w:rPr>
          <w:noProof/>
        </w:rPr>
        <w:t>15</w:t>
      </w:r>
      <w:r>
        <w:rPr>
          <w:noProof/>
        </w:rPr>
        <w:fldChar w:fldCharType="end"/>
      </w:r>
    </w:p>
    <w:p w14:paraId="702503E5" w14:textId="108A8ADC" w:rsidR="00B45DF8" w:rsidRDefault="00B45DF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_Toc130217670 \h </w:instrText>
      </w:r>
      <w:r>
        <w:rPr>
          <w:noProof/>
        </w:rPr>
      </w:r>
      <w:r>
        <w:rPr>
          <w:noProof/>
        </w:rPr>
        <w:fldChar w:fldCharType="separate"/>
      </w:r>
      <w:r>
        <w:rPr>
          <w:noProof/>
        </w:rPr>
        <w:t>17</w:t>
      </w:r>
      <w:r>
        <w:rPr>
          <w:noProof/>
        </w:rPr>
        <w:fldChar w:fldCharType="end"/>
      </w:r>
    </w:p>
    <w:p w14:paraId="571362FF" w14:textId="7A138781" w:rsidR="00B45DF8" w:rsidRDefault="00B45DF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_Toc130217671 \h </w:instrText>
      </w:r>
      <w:r>
        <w:rPr>
          <w:noProof/>
        </w:rPr>
      </w:r>
      <w:r>
        <w:rPr>
          <w:noProof/>
        </w:rPr>
        <w:fldChar w:fldCharType="separate"/>
      </w:r>
      <w:r>
        <w:rPr>
          <w:noProof/>
        </w:rPr>
        <w:t>17</w:t>
      </w:r>
      <w:r>
        <w:rPr>
          <w:noProof/>
        </w:rPr>
        <w:fldChar w:fldCharType="end"/>
      </w:r>
    </w:p>
    <w:p w14:paraId="1DC9C5C1" w14:textId="05124FCA" w:rsidR="00B45DF8" w:rsidRDefault="00B45DF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_Toc130217672 \h </w:instrText>
      </w:r>
      <w:r>
        <w:rPr>
          <w:noProof/>
        </w:rPr>
      </w:r>
      <w:r>
        <w:rPr>
          <w:noProof/>
        </w:rPr>
        <w:fldChar w:fldCharType="separate"/>
      </w:r>
      <w:r>
        <w:rPr>
          <w:noProof/>
        </w:rPr>
        <w:t>17</w:t>
      </w:r>
      <w:r>
        <w:rPr>
          <w:noProof/>
        </w:rPr>
        <w:fldChar w:fldCharType="end"/>
      </w:r>
    </w:p>
    <w:p w14:paraId="60B42CEA" w14:textId="6676CF03" w:rsidR="00B45DF8" w:rsidRDefault="00B45DF8">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_Toc130217673 \h </w:instrText>
      </w:r>
      <w:r>
        <w:rPr>
          <w:noProof/>
        </w:rPr>
      </w:r>
      <w:r>
        <w:rPr>
          <w:noProof/>
        </w:rPr>
        <w:fldChar w:fldCharType="separate"/>
      </w:r>
      <w:r>
        <w:rPr>
          <w:noProof/>
        </w:rPr>
        <w:t>17</w:t>
      </w:r>
      <w:r>
        <w:rPr>
          <w:noProof/>
        </w:rPr>
        <w:fldChar w:fldCharType="end"/>
      </w:r>
    </w:p>
    <w:p w14:paraId="7B2C08DC" w14:textId="459DDFCF" w:rsidR="00B45DF8" w:rsidRDefault="00B45DF8">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_Toc130217674 \h </w:instrText>
      </w:r>
      <w:r>
        <w:rPr>
          <w:noProof/>
        </w:rPr>
      </w:r>
      <w:r>
        <w:rPr>
          <w:noProof/>
        </w:rPr>
        <w:fldChar w:fldCharType="separate"/>
      </w:r>
      <w:r>
        <w:rPr>
          <w:noProof/>
        </w:rPr>
        <w:t>17</w:t>
      </w:r>
      <w:r>
        <w:rPr>
          <w:noProof/>
        </w:rPr>
        <w:fldChar w:fldCharType="end"/>
      </w:r>
    </w:p>
    <w:p w14:paraId="635CE9CA" w14:textId="57B00A6F" w:rsidR="00B45DF8" w:rsidRDefault="00B45DF8">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_Toc130217675 \h </w:instrText>
      </w:r>
      <w:r>
        <w:rPr>
          <w:noProof/>
        </w:rPr>
      </w:r>
      <w:r>
        <w:rPr>
          <w:noProof/>
        </w:rPr>
        <w:fldChar w:fldCharType="separate"/>
      </w:r>
      <w:r>
        <w:rPr>
          <w:noProof/>
        </w:rPr>
        <w:t>17</w:t>
      </w:r>
      <w:r>
        <w:rPr>
          <w:noProof/>
        </w:rPr>
        <w:fldChar w:fldCharType="end"/>
      </w:r>
    </w:p>
    <w:p w14:paraId="7E81CC9C" w14:textId="6FB08152" w:rsidR="00B45DF8" w:rsidRDefault="00B45DF8">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_Toc130217676 \h </w:instrText>
      </w:r>
      <w:r>
        <w:rPr>
          <w:noProof/>
        </w:rPr>
      </w:r>
      <w:r>
        <w:rPr>
          <w:noProof/>
        </w:rPr>
        <w:fldChar w:fldCharType="separate"/>
      </w:r>
      <w:r>
        <w:rPr>
          <w:noProof/>
        </w:rPr>
        <w:t>17</w:t>
      </w:r>
      <w:r>
        <w:rPr>
          <w:noProof/>
        </w:rPr>
        <w:fldChar w:fldCharType="end"/>
      </w:r>
    </w:p>
    <w:p w14:paraId="549381E5" w14:textId="06E1DC56" w:rsidR="00B45DF8" w:rsidRDefault="00B45DF8">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_Toc130217677 \h </w:instrText>
      </w:r>
      <w:r>
        <w:rPr>
          <w:noProof/>
        </w:rPr>
      </w:r>
      <w:r>
        <w:rPr>
          <w:noProof/>
        </w:rPr>
        <w:fldChar w:fldCharType="separate"/>
      </w:r>
      <w:r>
        <w:rPr>
          <w:noProof/>
        </w:rPr>
        <w:t>17</w:t>
      </w:r>
      <w:r>
        <w:rPr>
          <w:noProof/>
        </w:rPr>
        <w:fldChar w:fldCharType="end"/>
      </w:r>
    </w:p>
    <w:p w14:paraId="39EB0688" w14:textId="37F4B397" w:rsidR="00B45DF8" w:rsidRDefault="00B45DF8">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_Toc130217678 \h </w:instrText>
      </w:r>
      <w:r>
        <w:rPr>
          <w:noProof/>
        </w:rPr>
      </w:r>
      <w:r>
        <w:rPr>
          <w:noProof/>
        </w:rPr>
        <w:fldChar w:fldCharType="separate"/>
      </w:r>
      <w:r>
        <w:rPr>
          <w:noProof/>
        </w:rPr>
        <w:t>17</w:t>
      </w:r>
      <w:r>
        <w:rPr>
          <w:noProof/>
        </w:rPr>
        <w:fldChar w:fldCharType="end"/>
      </w:r>
    </w:p>
    <w:p w14:paraId="08666F2B" w14:textId="35DCD3D4" w:rsidR="00B45DF8" w:rsidRDefault="00B45DF8">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_Toc130217679 \h </w:instrText>
      </w:r>
      <w:r>
        <w:rPr>
          <w:noProof/>
        </w:rPr>
      </w:r>
      <w:r>
        <w:rPr>
          <w:noProof/>
        </w:rPr>
        <w:fldChar w:fldCharType="separate"/>
      </w:r>
      <w:r>
        <w:rPr>
          <w:noProof/>
        </w:rPr>
        <w:t>18</w:t>
      </w:r>
      <w:r>
        <w:rPr>
          <w:noProof/>
        </w:rPr>
        <w:fldChar w:fldCharType="end"/>
      </w:r>
    </w:p>
    <w:p w14:paraId="5CC37D57" w14:textId="0089B0CA" w:rsidR="00B45DF8" w:rsidRDefault="00B45DF8">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_Toc130217680 \h </w:instrText>
      </w:r>
      <w:r>
        <w:rPr>
          <w:noProof/>
        </w:rPr>
      </w:r>
      <w:r>
        <w:rPr>
          <w:noProof/>
        </w:rPr>
        <w:fldChar w:fldCharType="separate"/>
      </w:r>
      <w:r>
        <w:rPr>
          <w:noProof/>
        </w:rPr>
        <w:t>18</w:t>
      </w:r>
      <w:r>
        <w:rPr>
          <w:noProof/>
        </w:rPr>
        <w:fldChar w:fldCharType="end"/>
      </w:r>
    </w:p>
    <w:p w14:paraId="52AC5FB3" w14:textId="60DC57DF" w:rsidR="00B45DF8" w:rsidRDefault="00B45DF8">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_Toc130217681 \h </w:instrText>
      </w:r>
      <w:r>
        <w:rPr>
          <w:noProof/>
        </w:rPr>
      </w:r>
      <w:r>
        <w:rPr>
          <w:noProof/>
        </w:rPr>
        <w:fldChar w:fldCharType="separate"/>
      </w:r>
      <w:r>
        <w:rPr>
          <w:noProof/>
        </w:rPr>
        <w:t>18</w:t>
      </w:r>
      <w:r>
        <w:rPr>
          <w:noProof/>
        </w:rPr>
        <w:fldChar w:fldCharType="end"/>
      </w:r>
    </w:p>
    <w:p w14:paraId="39E041DA" w14:textId="39025BB2" w:rsidR="00B45DF8" w:rsidRDefault="00B45DF8">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_Toc130217682 \h </w:instrText>
      </w:r>
      <w:r>
        <w:rPr>
          <w:noProof/>
        </w:rPr>
      </w:r>
      <w:r>
        <w:rPr>
          <w:noProof/>
        </w:rPr>
        <w:fldChar w:fldCharType="separate"/>
      </w:r>
      <w:r>
        <w:rPr>
          <w:noProof/>
        </w:rPr>
        <w:t>18</w:t>
      </w:r>
      <w:r>
        <w:rPr>
          <w:noProof/>
        </w:rPr>
        <w:fldChar w:fldCharType="end"/>
      </w:r>
    </w:p>
    <w:p w14:paraId="6B4B0A48" w14:textId="6ED20FAA" w:rsidR="00B45DF8" w:rsidRDefault="00B45DF8">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_Toc130217683 \h </w:instrText>
      </w:r>
      <w:r>
        <w:rPr>
          <w:noProof/>
        </w:rPr>
      </w:r>
      <w:r>
        <w:rPr>
          <w:noProof/>
        </w:rPr>
        <w:fldChar w:fldCharType="separate"/>
      </w:r>
      <w:r>
        <w:rPr>
          <w:noProof/>
        </w:rPr>
        <w:t>18</w:t>
      </w:r>
      <w:r>
        <w:rPr>
          <w:noProof/>
        </w:rPr>
        <w:fldChar w:fldCharType="end"/>
      </w:r>
    </w:p>
    <w:p w14:paraId="38D64DF0" w14:textId="4DEEE971" w:rsidR="00B45DF8" w:rsidRDefault="00B45DF8">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293D23">
        <w:rPr>
          <w:rFonts w:cs="Arial"/>
          <w:noProof/>
        </w:rPr>
        <w:t>createMOI</w:t>
      </w:r>
      <w:r>
        <w:rPr>
          <w:noProof/>
        </w:rPr>
        <w:t xml:space="preserve"> operation</w:t>
      </w:r>
      <w:r>
        <w:rPr>
          <w:noProof/>
        </w:rPr>
        <w:tab/>
      </w:r>
      <w:r>
        <w:rPr>
          <w:noProof/>
        </w:rPr>
        <w:fldChar w:fldCharType="begin" w:fldLock="1"/>
      </w:r>
      <w:r>
        <w:rPr>
          <w:noProof/>
        </w:rPr>
        <w:instrText xml:space="preserve"> PAGEREF _Toc130217684 \h </w:instrText>
      </w:r>
      <w:r>
        <w:rPr>
          <w:noProof/>
        </w:rPr>
      </w:r>
      <w:r>
        <w:rPr>
          <w:noProof/>
        </w:rPr>
        <w:fldChar w:fldCharType="separate"/>
      </w:r>
      <w:r>
        <w:rPr>
          <w:noProof/>
        </w:rPr>
        <w:t>18</w:t>
      </w:r>
      <w:r>
        <w:rPr>
          <w:noProof/>
        </w:rPr>
        <w:fldChar w:fldCharType="end"/>
      </w:r>
    </w:p>
    <w:p w14:paraId="1078CBAE" w14:textId="51D55773" w:rsidR="00B45DF8" w:rsidRDefault="00B45DF8">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_Toc130217685 \h </w:instrText>
      </w:r>
      <w:r>
        <w:rPr>
          <w:noProof/>
        </w:rPr>
      </w:r>
      <w:r>
        <w:rPr>
          <w:noProof/>
        </w:rPr>
        <w:fldChar w:fldCharType="separate"/>
      </w:r>
      <w:r>
        <w:rPr>
          <w:noProof/>
        </w:rPr>
        <w:t>18</w:t>
      </w:r>
      <w:r>
        <w:rPr>
          <w:noProof/>
        </w:rPr>
        <w:fldChar w:fldCharType="end"/>
      </w:r>
    </w:p>
    <w:p w14:paraId="052A7D60" w14:textId="151B72B3" w:rsidR="00B45DF8" w:rsidRDefault="00B45DF8">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_Toc130217686 \h </w:instrText>
      </w:r>
      <w:r>
        <w:rPr>
          <w:noProof/>
        </w:rPr>
      </w:r>
      <w:r>
        <w:rPr>
          <w:noProof/>
        </w:rPr>
        <w:fldChar w:fldCharType="separate"/>
      </w:r>
      <w:r>
        <w:rPr>
          <w:noProof/>
        </w:rPr>
        <w:t>18</w:t>
      </w:r>
      <w:r>
        <w:rPr>
          <w:noProof/>
        </w:rPr>
        <w:fldChar w:fldCharType="end"/>
      </w:r>
    </w:p>
    <w:p w14:paraId="4A1870F7" w14:textId="24FCE320"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_Toc130217687 \h </w:instrText>
      </w:r>
      <w:r>
        <w:rPr>
          <w:noProof/>
        </w:rPr>
      </w:r>
      <w:r>
        <w:rPr>
          <w:noProof/>
        </w:rPr>
        <w:fldChar w:fldCharType="separate"/>
      </w:r>
      <w:r>
        <w:rPr>
          <w:noProof/>
        </w:rPr>
        <w:t>19</w:t>
      </w:r>
      <w:r>
        <w:rPr>
          <w:noProof/>
        </w:rPr>
        <w:fldChar w:fldCharType="end"/>
      </w:r>
    </w:p>
    <w:p w14:paraId="26B28A33" w14:textId="364F484E"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_Toc130217688 \h </w:instrText>
      </w:r>
      <w:r>
        <w:rPr>
          <w:noProof/>
        </w:rPr>
      </w:r>
      <w:r>
        <w:rPr>
          <w:noProof/>
        </w:rPr>
        <w:fldChar w:fldCharType="separate"/>
      </w:r>
      <w:r>
        <w:rPr>
          <w:noProof/>
        </w:rPr>
        <w:t>19</w:t>
      </w:r>
      <w:r>
        <w:rPr>
          <w:noProof/>
        </w:rPr>
        <w:fldChar w:fldCharType="end"/>
      </w:r>
    </w:p>
    <w:p w14:paraId="2A6C9188" w14:textId="7AA8F928"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293D23">
        <w:rPr>
          <w:rFonts w:cs="Arial"/>
          <w:noProof/>
        </w:rPr>
        <w:t>getMOIAttributes</w:t>
      </w:r>
      <w:r>
        <w:rPr>
          <w:noProof/>
        </w:rPr>
        <w:t xml:space="preserve"> operation</w:t>
      </w:r>
      <w:r>
        <w:rPr>
          <w:noProof/>
        </w:rPr>
        <w:tab/>
      </w:r>
      <w:r>
        <w:rPr>
          <w:noProof/>
        </w:rPr>
        <w:fldChar w:fldCharType="begin" w:fldLock="1"/>
      </w:r>
      <w:r>
        <w:rPr>
          <w:noProof/>
        </w:rPr>
        <w:instrText xml:space="preserve"> PAGEREF _Toc130217689 \h </w:instrText>
      </w:r>
      <w:r>
        <w:rPr>
          <w:noProof/>
        </w:rPr>
      </w:r>
      <w:r>
        <w:rPr>
          <w:noProof/>
        </w:rPr>
        <w:fldChar w:fldCharType="separate"/>
      </w:r>
      <w:r>
        <w:rPr>
          <w:noProof/>
        </w:rPr>
        <w:t>20</w:t>
      </w:r>
      <w:r>
        <w:rPr>
          <w:noProof/>
        </w:rPr>
        <w:fldChar w:fldCharType="end"/>
      </w:r>
    </w:p>
    <w:p w14:paraId="2217E16E" w14:textId="43B853DB"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_Toc130217690 \h </w:instrText>
      </w:r>
      <w:r>
        <w:rPr>
          <w:noProof/>
        </w:rPr>
      </w:r>
      <w:r>
        <w:rPr>
          <w:noProof/>
        </w:rPr>
        <w:fldChar w:fldCharType="separate"/>
      </w:r>
      <w:r>
        <w:rPr>
          <w:noProof/>
        </w:rPr>
        <w:t>20</w:t>
      </w:r>
      <w:r>
        <w:rPr>
          <w:noProof/>
        </w:rPr>
        <w:fldChar w:fldCharType="end"/>
      </w:r>
    </w:p>
    <w:p w14:paraId="092FF655" w14:textId="76055E6C"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_Toc130217691 \h </w:instrText>
      </w:r>
      <w:r>
        <w:rPr>
          <w:noProof/>
        </w:rPr>
      </w:r>
      <w:r>
        <w:rPr>
          <w:noProof/>
        </w:rPr>
        <w:fldChar w:fldCharType="separate"/>
      </w:r>
      <w:r>
        <w:rPr>
          <w:noProof/>
        </w:rPr>
        <w:t>20</w:t>
      </w:r>
      <w:r>
        <w:rPr>
          <w:noProof/>
        </w:rPr>
        <w:fldChar w:fldCharType="end"/>
      </w:r>
    </w:p>
    <w:p w14:paraId="1009C54B" w14:textId="3F96DDE0"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_Toc130217692 \h </w:instrText>
      </w:r>
      <w:r>
        <w:rPr>
          <w:noProof/>
        </w:rPr>
      </w:r>
      <w:r>
        <w:rPr>
          <w:noProof/>
        </w:rPr>
        <w:fldChar w:fldCharType="separate"/>
      </w:r>
      <w:r>
        <w:rPr>
          <w:noProof/>
        </w:rPr>
        <w:t>22</w:t>
      </w:r>
      <w:r>
        <w:rPr>
          <w:noProof/>
        </w:rPr>
        <w:fldChar w:fldCharType="end"/>
      </w:r>
    </w:p>
    <w:p w14:paraId="61E27A61" w14:textId="5F025EF5"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_Toc130217693 \h </w:instrText>
      </w:r>
      <w:r>
        <w:rPr>
          <w:noProof/>
        </w:rPr>
      </w:r>
      <w:r>
        <w:rPr>
          <w:noProof/>
        </w:rPr>
        <w:fldChar w:fldCharType="separate"/>
      </w:r>
      <w:r>
        <w:rPr>
          <w:noProof/>
        </w:rPr>
        <w:t>22</w:t>
      </w:r>
      <w:r>
        <w:rPr>
          <w:noProof/>
        </w:rPr>
        <w:fldChar w:fldCharType="end"/>
      </w:r>
    </w:p>
    <w:p w14:paraId="487DB48D" w14:textId="160B9F07"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293D23">
        <w:rPr>
          <w:rFonts w:cs="Arial"/>
          <w:noProof/>
        </w:rPr>
        <w:t>modifyMOIAttributes</w:t>
      </w:r>
      <w:r>
        <w:rPr>
          <w:noProof/>
        </w:rPr>
        <w:t xml:space="preserve"> operation</w:t>
      </w:r>
      <w:r>
        <w:rPr>
          <w:noProof/>
        </w:rPr>
        <w:tab/>
      </w:r>
      <w:r>
        <w:rPr>
          <w:noProof/>
        </w:rPr>
        <w:fldChar w:fldCharType="begin" w:fldLock="1"/>
      </w:r>
      <w:r>
        <w:rPr>
          <w:noProof/>
        </w:rPr>
        <w:instrText xml:space="preserve"> PAGEREF _Toc130217694 \h </w:instrText>
      </w:r>
      <w:r>
        <w:rPr>
          <w:noProof/>
        </w:rPr>
      </w:r>
      <w:r>
        <w:rPr>
          <w:noProof/>
        </w:rPr>
        <w:fldChar w:fldCharType="separate"/>
      </w:r>
      <w:r>
        <w:rPr>
          <w:noProof/>
        </w:rPr>
        <w:t>22</w:t>
      </w:r>
      <w:r>
        <w:rPr>
          <w:noProof/>
        </w:rPr>
        <w:fldChar w:fldCharType="end"/>
      </w:r>
    </w:p>
    <w:p w14:paraId="198472D8" w14:textId="2FF47403"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_Toc130217695 \h </w:instrText>
      </w:r>
      <w:r>
        <w:rPr>
          <w:noProof/>
        </w:rPr>
      </w:r>
      <w:r>
        <w:rPr>
          <w:noProof/>
        </w:rPr>
        <w:fldChar w:fldCharType="separate"/>
      </w:r>
      <w:r>
        <w:rPr>
          <w:noProof/>
        </w:rPr>
        <w:t>22</w:t>
      </w:r>
      <w:r>
        <w:rPr>
          <w:noProof/>
        </w:rPr>
        <w:fldChar w:fldCharType="end"/>
      </w:r>
    </w:p>
    <w:p w14:paraId="09369859" w14:textId="496A30D3"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_Toc130217696 \h </w:instrText>
      </w:r>
      <w:r>
        <w:rPr>
          <w:noProof/>
        </w:rPr>
      </w:r>
      <w:r>
        <w:rPr>
          <w:noProof/>
        </w:rPr>
        <w:fldChar w:fldCharType="separate"/>
      </w:r>
      <w:r>
        <w:rPr>
          <w:noProof/>
        </w:rPr>
        <w:t>23</w:t>
      </w:r>
      <w:r>
        <w:rPr>
          <w:noProof/>
        </w:rPr>
        <w:fldChar w:fldCharType="end"/>
      </w:r>
    </w:p>
    <w:p w14:paraId="0E7F3393" w14:textId="30394A14"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_Toc130217697 \h </w:instrText>
      </w:r>
      <w:r>
        <w:rPr>
          <w:noProof/>
        </w:rPr>
      </w:r>
      <w:r>
        <w:rPr>
          <w:noProof/>
        </w:rPr>
        <w:fldChar w:fldCharType="separate"/>
      </w:r>
      <w:r>
        <w:rPr>
          <w:noProof/>
        </w:rPr>
        <w:t>25</w:t>
      </w:r>
      <w:r>
        <w:rPr>
          <w:noProof/>
        </w:rPr>
        <w:fldChar w:fldCharType="end"/>
      </w:r>
    </w:p>
    <w:p w14:paraId="40EA4C71" w14:textId="199F1E51"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_Toc130217698 \h </w:instrText>
      </w:r>
      <w:r>
        <w:rPr>
          <w:noProof/>
        </w:rPr>
      </w:r>
      <w:r>
        <w:rPr>
          <w:noProof/>
        </w:rPr>
        <w:fldChar w:fldCharType="separate"/>
      </w:r>
      <w:r>
        <w:rPr>
          <w:noProof/>
        </w:rPr>
        <w:t>25</w:t>
      </w:r>
      <w:r>
        <w:rPr>
          <w:noProof/>
        </w:rPr>
        <w:fldChar w:fldCharType="end"/>
      </w:r>
    </w:p>
    <w:p w14:paraId="7783742C" w14:textId="4DAB4774"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293D23">
        <w:rPr>
          <w:rFonts w:cs="Arial"/>
          <w:noProof/>
        </w:rPr>
        <w:t>deleteMOI</w:t>
      </w:r>
      <w:r>
        <w:rPr>
          <w:noProof/>
        </w:rPr>
        <w:t xml:space="preserve"> operation</w:t>
      </w:r>
      <w:r>
        <w:rPr>
          <w:noProof/>
        </w:rPr>
        <w:tab/>
      </w:r>
      <w:r>
        <w:rPr>
          <w:noProof/>
        </w:rPr>
        <w:fldChar w:fldCharType="begin" w:fldLock="1"/>
      </w:r>
      <w:r>
        <w:rPr>
          <w:noProof/>
        </w:rPr>
        <w:instrText xml:space="preserve"> PAGEREF _Toc130217699 \h </w:instrText>
      </w:r>
      <w:r>
        <w:rPr>
          <w:noProof/>
        </w:rPr>
      </w:r>
      <w:r>
        <w:rPr>
          <w:noProof/>
        </w:rPr>
        <w:fldChar w:fldCharType="separate"/>
      </w:r>
      <w:r>
        <w:rPr>
          <w:noProof/>
        </w:rPr>
        <w:t>25</w:t>
      </w:r>
      <w:r>
        <w:rPr>
          <w:noProof/>
        </w:rPr>
        <w:fldChar w:fldCharType="end"/>
      </w:r>
    </w:p>
    <w:p w14:paraId="090CB61F" w14:textId="7865C8EC"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_Toc130217700 \h </w:instrText>
      </w:r>
      <w:r>
        <w:rPr>
          <w:noProof/>
        </w:rPr>
      </w:r>
      <w:r>
        <w:rPr>
          <w:noProof/>
        </w:rPr>
        <w:fldChar w:fldCharType="separate"/>
      </w:r>
      <w:r>
        <w:rPr>
          <w:noProof/>
        </w:rPr>
        <w:t>25</w:t>
      </w:r>
      <w:r>
        <w:rPr>
          <w:noProof/>
        </w:rPr>
        <w:fldChar w:fldCharType="end"/>
      </w:r>
    </w:p>
    <w:p w14:paraId="47B379BC" w14:textId="1D81B2ED"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_Toc130217701 \h </w:instrText>
      </w:r>
      <w:r>
        <w:rPr>
          <w:noProof/>
        </w:rPr>
      </w:r>
      <w:r>
        <w:rPr>
          <w:noProof/>
        </w:rPr>
        <w:fldChar w:fldCharType="separate"/>
      </w:r>
      <w:r>
        <w:rPr>
          <w:noProof/>
        </w:rPr>
        <w:t>25</w:t>
      </w:r>
      <w:r>
        <w:rPr>
          <w:noProof/>
        </w:rPr>
        <w:fldChar w:fldCharType="end"/>
      </w:r>
    </w:p>
    <w:p w14:paraId="4B51FD29" w14:textId="60A2931A"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_Toc130217702 \h </w:instrText>
      </w:r>
      <w:r>
        <w:rPr>
          <w:noProof/>
        </w:rPr>
      </w:r>
      <w:r>
        <w:rPr>
          <w:noProof/>
        </w:rPr>
        <w:fldChar w:fldCharType="separate"/>
      </w:r>
      <w:r>
        <w:rPr>
          <w:noProof/>
        </w:rPr>
        <w:t>26</w:t>
      </w:r>
      <w:r>
        <w:rPr>
          <w:noProof/>
        </w:rPr>
        <w:fldChar w:fldCharType="end"/>
      </w:r>
    </w:p>
    <w:p w14:paraId="2369DBE6" w14:textId="7CCCFA23"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_Toc130217703 \h </w:instrText>
      </w:r>
      <w:r>
        <w:rPr>
          <w:noProof/>
        </w:rPr>
      </w:r>
      <w:r>
        <w:rPr>
          <w:noProof/>
        </w:rPr>
        <w:fldChar w:fldCharType="separate"/>
      </w:r>
      <w:r>
        <w:rPr>
          <w:noProof/>
        </w:rPr>
        <w:t>26</w:t>
      </w:r>
      <w:r>
        <w:rPr>
          <w:noProof/>
        </w:rPr>
        <w:fldChar w:fldCharType="end"/>
      </w:r>
    </w:p>
    <w:p w14:paraId="2F25BD67" w14:textId="002C9430" w:rsidR="00B45DF8" w:rsidRDefault="00B45DF8">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293D23">
        <w:rPr>
          <w:rFonts w:ascii="Courier New" w:hAnsi="Courier New" w:cs="Courier New"/>
          <w:noProof/>
        </w:rPr>
        <w:t>Void</w:t>
      </w:r>
      <w:r>
        <w:rPr>
          <w:noProof/>
        </w:rPr>
        <w:tab/>
      </w:r>
      <w:r>
        <w:rPr>
          <w:noProof/>
        </w:rPr>
        <w:fldChar w:fldCharType="begin" w:fldLock="1"/>
      </w:r>
      <w:r>
        <w:rPr>
          <w:noProof/>
        </w:rPr>
        <w:instrText xml:space="preserve"> PAGEREF _Toc130217704 \h </w:instrText>
      </w:r>
      <w:r>
        <w:rPr>
          <w:noProof/>
        </w:rPr>
      </w:r>
      <w:r>
        <w:rPr>
          <w:noProof/>
        </w:rPr>
        <w:fldChar w:fldCharType="separate"/>
      </w:r>
      <w:r>
        <w:rPr>
          <w:noProof/>
        </w:rPr>
        <w:t>26</w:t>
      </w:r>
      <w:r>
        <w:rPr>
          <w:noProof/>
        </w:rPr>
        <w:fldChar w:fldCharType="end"/>
      </w:r>
    </w:p>
    <w:p w14:paraId="55DFF0C2" w14:textId="11225EBD" w:rsidR="00B45DF8" w:rsidRDefault="00B45DF8">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293D23">
        <w:rPr>
          <w:rFonts w:ascii="Courier New" w:hAnsi="Courier New" w:cs="Courier New"/>
          <w:noProof/>
        </w:rPr>
        <w:t>Void</w:t>
      </w:r>
      <w:r>
        <w:rPr>
          <w:noProof/>
        </w:rPr>
        <w:tab/>
      </w:r>
      <w:r>
        <w:rPr>
          <w:noProof/>
        </w:rPr>
        <w:fldChar w:fldCharType="begin" w:fldLock="1"/>
      </w:r>
      <w:r>
        <w:rPr>
          <w:noProof/>
        </w:rPr>
        <w:instrText xml:space="preserve"> PAGEREF _Toc130217705 \h </w:instrText>
      </w:r>
      <w:r>
        <w:rPr>
          <w:noProof/>
        </w:rPr>
      </w:r>
      <w:r>
        <w:rPr>
          <w:noProof/>
        </w:rPr>
        <w:fldChar w:fldCharType="separate"/>
      </w:r>
      <w:r>
        <w:rPr>
          <w:noProof/>
        </w:rPr>
        <w:t>26</w:t>
      </w:r>
      <w:r>
        <w:rPr>
          <w:noProof/>
        </w:rPr>
        <w:fldChar w:fldCharType="end"/>
      </w:r>
    </w:p>
    <w:p w14:paraId="0B24223D" w14:textId="1F612625" w:rsidR="00B45DF8" w:rsidRDefault="00B45DF8">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notifyMOICreation</w:t>
      </w:r>
      <w:r>
        <w:rPr>
          <w:noProof/>
        </w:rPr>
        <w:tab/>
      </w:r>
      <w:r>
        <w:rPr>
          <w:noProof/>
        </w:rPr>
        <w:fldChar w:fldCharType="begin" w:fldLock="1"/>
      </w:r>
      <w:r>
        <w:rPr>
          <w:noProof/>
        </w:rPr>
        <w:instrText xml:space="preserve"> PAGEREF _Toc130217706 \h </w:instrText>
      </w:r>
      <w:r>
        <w:rPr>
          <w:noProof/>
        </w:rPr>
      </w:r>
      <w:r>
        <w:rPr>
          <w:noProof/>
        </w:rPr>
        <w:fldChar w:fldCharType="separate"/>
      </w:r>
      <w:r>
        <w:rPr>
          <w:noProof/>
        </w:rPr>
        <w:t>26</w:t>
      </w:r>
      <w:r>
        <w:rPr>
          <w:noProof/>
        </w:rPr>
        <w:fldChar w:fldCharType="end"/>
      </w:r>
    </w:p>
    <w:p w14:paraId="044236E3" w14:textId="60BF80C1" w:rsidR="00B45DF8" w:rsidRDefault="00B45DF8">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_Toc130217707 \h </w:instrText>
      </w:r>
      <w:r>
        <w:rPr>
          <w:noProof/>
        </w:rPr>
      </w:r>
      <w:r>
        <w:rPr>
          <w:noProof/>
        </w:rPr>
        <w:fldChar w:fldCharType="separate"/>
      </w:r>
      <w:r>
        <w:rPr>
          <w:noProof/>
        </w:rPr>
        <w:t>26</w:t>
      </w:r>
      <w:r>
        <w:rPr>
          <w:noProof/>
        </w:rPr>
        <w:fldChar w:fldCharType="end"/>
      </w:r>
    </w:p>
    <w:p w14:paraId="7B4042D5" w14:textId="127451BC" w:rsidR="00B45DF8" w:rsidRDefault="00B45DF8">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_Toc130217708 \h </w:instrText>
      </w:r>
      <w:r>
        <w:rPr>
          <w:noProof/>
        </w:rPr>
      </w:r>
      <w:r>
        <w:rPr>
          <w:noProof/>
        </w:rPr>
        <w:fldChar w:fldCharType="separate"/>
      </w:r>
      <w:r>
        <w:rPr>
          <w:noProof/>
        </w:rPr>
        <w:t>27</w:t>
      </w:r>
      <w:r>
        <w:rPr>
          <w:noProof/>
        </w:rPr>
        <w:fldChar w:fldCharType="end"/>
      </w:r>
    </w:p>
    <w:p w14:paraId="6B50D133" w14:textId="4CC3129E" w:rsidR="00B45DF8" w:rsidRDefault="00B45DF8">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_Toc130217709 \h </w:instrText>
      </w:r>
      <w:r>
        <w:rPr>
          <w:noProof/>
        </w:rPr>
      </w:r>
      <w:r>
        <w:rPr>
          <w:noProof/>
        </w:rPr>
        <w:fldChar w:fldCharType="separate"/>
      </w:r>
      <w:r>
        <w:rPr>
          <w:noProof/>
        </w:rPr>
        <w:t>28</w:t>
      </w:r>
      <w:r>
        <w:rPr>
          <w:noProof/>
        </w:rPr>
        <w:fldChar w:fldCharType="end"/>
      </w:r>
    </w:p>
    <w:p w14:paraId="16767A0E" w14:textId="66DD5334" w:rsidR="00B45DF8" w:rsidRDefault="00B45DF8">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_Toc130217710 \h </w:instrText>
      </w:r>
      <w:r>
        <w:rPr>
          <w:noProof/>
        </w:rPr>
      </w:r>
      <w:r>
        <w:rPr>
          <w:noProof/>
        </w:rPr>
        <w:fldChar w:fldCharType="separate"/>
      </w:r>
      <w:r>
        <w:rPr>
          <w:noProof/>
        </w:rPr>
        <w:t>28</w:t>
      </w:r>
      <w:r>
        <w:rPr>
          <w:noProof/>
        </w:rPr>
        <w:fldChar w:fldCharType="end"/>
      </w:r>
    </w:p>
    <w:p w14:paraId="5A352D8C" w14:textId="52EAF247" w:rsidR="00B45DF8" w:rsidRDefault="00B45DF8">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_Toc130217711 \h </w:instrText>
      </w:r>
      <w:r>
        <w:rPr>
          <w:noProof/>
        </w:rPr>
      </w:r>
      <w:r>
        <w:rPr>
          <w:noProof/>
        </w:rPr>
        <w:fldChar w:fldCharType="separate"/>
      </w:r>
      <w:r>
        <w:rPr>
          <w:noProof/>
        </w:rPr>
        <w:t>28</w:t>
      </w:r>
      <w:r>
        <w:rPr>
          <w:noProof/>
        </w:rPr>
        <w:fldChar w:fldCharType="end"/>
      </w:r>
    </w:p>
    <w:p w14:paraId="4521321F" w14:textId="35CA4AE9"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notifyMOIDeletion</w:t>
      </w:r>
      <w:r>
        <w:rPr>
          <w:noProof/>
        </w:rPr>
        <w:tab/>
      </w:r>
      <w:r>
        <w:rPr>
          <w:noProof/>
        </w:rPr>
        <w:fldChar w:fldCharType="begin" w:fldLock="1"/>
      </w:r>
      <w:r>
        <w:rPr>
          <w:noProof/>
        </w:rPr>
        <w:instrText xml:space="preserve"> PAGEREF _Toc130217712 \h </w:instrText>
      </w:r>
      <w:r>
        <w:rPr>
          <w:noProof/>
        </w:rPr>
      </w:r>
      <w:r>
        <w:rPr>
          <w:noProof/>
        </w:rPr>
        <w:fldChar w:fldCharType="separate"/>
      </w:r>
      <w:r>
        <w:rPr>
          <w:noProof/>
        </w:rPr>
        <w:t>28</w:t>
      </w:r>
      <w:r>
        <w:rPr>
          <w:noProof/>
        </w:rPr>
        <w:fldChar w:fldCharType="end"/>
      </w:r>
    </w:p>
    <w:p w14:paraId="258C9612" w14:textId="7C185866" w:rsidR="00B45DF8" w:rsidRDefault="00B45DF8">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_Toc130217713 \h </w:instrText>
      </w:r>
      <w:r>
        <w:rPr>
          <w:noProof/>
        </w:rPr>
      </w:r>
      <w:r>
        <w:rPr>
          <w:noProof/>
        </w:rPr>
        <w:fldChar w:fldCharType="separate"/>
      </w:r>
      <w:r>
        <w:rPr>
          <w:noProof/>
        </w:rPr>
        <w:t>28</w:t>
      </w:r>
      <w:r>
        <w:rPr>
          <w:noProof/>
        </w:rPr>
        <w:fldChar w:fldCharType="end"/>
      </w:r>
    </w:p>
    <w:p w14:paraId="1D65FCF8" w14:textId="66E5B75F" w:rsidR="00B45DF8" w:rsidRDefault="00B45DF8">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_Toc130217714 \h </w:instrText>
      </w:r>
      <w:r>
        <w:rPr>
          <w:noProof/>
        </w:rPr>
      </w:r>
      <w:r>
        <w:rPr>
          <w:noProof/>
        </w:rPr>
        <w:fldChar w:fldCharType="separate"/>
      </w:r>
      <w:r>
        <w:rPr>
          <w:noProof/>
        </w:rPr>
        <w:t>29</w:t>
      </w:r>
      <w:r>
        <w:rPr>
          <w:noProof/>
        </w:rPr>
        <w:fldChar w:fldCharType="end"/>
      </w:r>
    </w:p>
    <w:p w14:paraId="6CA6740F" w14:textId="62917494" w:rsidR="00B45DF8" w:rsidRDefault="00B45DF8">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_Toc130217715 \h </w:instrText>
      </w:r>
      <w:r>
        <w:rPr>
          <w:noProof/>
        </w:rPr>
      </w:r>
      <w:r>
        <w:rPr>
          <w:noProof/>
        </w:rPr>
        <w:fldChar w:fldCharType="separate"/>
      </w:r>
      <w:r>
        <w:rPr>
          <w:noProof/>
        </w:rPr>
        <w:t>30</w:t>
      </w:r>
      <w:r>
        <w:rPr>
          <w:noProof/>
        </w:rPr>
        <w:fldChar w:fldCharType="end"/>
      </w:r>
    </w:p>
    <w:p w14:paraId="48BF459B" w14:textId="269839B1" w:rsidR="00B45DF8" w:rsidRDefault="00B45DF8">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_Toc130217716 \h </w:instrText>
      </w:r>
      <w:r>
        <w:rPr>
          <w:noProof/>
        </w:rPr>
      </w:r>
      <w:r>
        <w:rPr>
          <w:noProof/>
        </w:rPr>
        <w:fldChar w:fldCharType="separate"/>
      </w:r>
      <w:r>
        <w:rPr>
          <w:noProof/>
        </w:rPr>
        <w:t>30</w:t>
      </w:r>
      <w:r>
        <w:rPr>
          <w:noProof/>
        </w:rPr>
        <w:fldChar w:fldCharType="end"/>
      </w:r>
    </w:p>
    <w:p w14:paraId="6CDE2359" w14:textId="29D5C5CB" w:rsidR="00B45DF8" w:rsidRDefault="00B45DF8">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_Toc130217717 \h </w:instrText>
      </w:r>
      <w:r>
        <w:rPr>
          <w:noProof/>
        </w:rPr>
      </w:r>
      <w:r>
        <w:rPr>
          <w:noProof/>
        </w:rPr>
        <w:fldChar w:fldCharType="separate"/>
      </w:r>
      <w:r>
        <w:rPr>
          <w:noProof/>
        </w:rPr>
        <w:t>30</w:t>
      </w:r>
      <w:r>
        <w:rPr>
          <w:noProof/>
        </w:rPr>
        <w:fldChar w:fldCharType="end"/>
      </w:r>
    </w:p>
    <w:p w14:paraId="20FEF795" w14:textId="2C19ABE2"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notifyMOIAttributeValueChanges</w:t>
      </w:r>
      <w:r>
        <w:rPr>
          <w:noProof/>
        </w:rPr>
        <w:tab/>
      </w:r>
      <w:r>
        <w:rPr>
          <w:noProof/>
        </w:rPr>
        <w:fldChar w:fldCharType="begin" w:fldLock="1"/>
      </w:r>
      <w:r>
        <w:rPr>
          <w:noProof/>
        </w:rPr>
        <w:instrText xml:space="preserve"> PAGEREF _Toc130217718 \h </w:instrText>
      </w:r>
      <w:r>
        <w:rPr>
          <w:noProof/>
        </w:rPr>
      </w:r>
      <w:r>
        <w:rPr>
          <w:noProof/>
        </w:rPr>
        <w:fldChar w:fldCharType="separate"/>
      </w:r>
      <w:r>
        <w:rPr>
          <w:noProof/>
        </w:rPr>
        <w:t>30</w:t>
      </w:r>
      <w:r>
        <w:rPr>
          <w:noProof/>
        </w:rPr>
        <w:fldChar w:fldCharType="end"/>
      </w:r>
    </w:p>
    <w:p w14:paraId="706CD87B" w14:textId="47359A5E" w:rsidR="00B45DF8" w:rsidRDefault="00B45DF8">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_Toc130217719 \h </w:instrText>
      </w:r>
      <w:r>
        <w:rPr>
          <w:noProof/>
        </w:rPr>
      </w:r>
      <w:r>
        <w:rPr>
          <w:noProof/>
        </w:rPr>
        <w:fldChar w:fldCharType="separate"/>
      </w:r>
      <w:r>
        <w:rPr>
          <w:noProof/>
        </w:rPr>
        <w:t>30</w:t>
      </w:r>
      <w:r>
        <w:rPr>
          <w:noProof/>
        </w:rPr>
        <w:fldChar w:fldCharType="end"/>
      </w:r>
    </w:p>
    <w:p w14:paraId="1AB9E038" w14:textId="249A31D4" w:rsidR="00B45DF8" w:rsidRDefault="00B45DF8">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_Toc130217720 \h </w:instrText>
      </w:r>
      <w:r>
        <w:rPr>
          <w:noProof/>
        </w:rPr>
      </w:r>
      <w:r>
        <w:rPr>
          <w:noProof/>
        </w:rPr>
        <w:fldChar w:fldCharType="separate"/>
      </w:r>
      <w:r>
        <w:rPr>
          <w:noProof/>
        </w:rPr>
        <w:t>31</w:t>
      </w:r>
      <w:r>
        <w:rPr>
          <w:noProof/>
        </w:rPr>
        <w:fldChar w:fldCharType="end"/>
      </w:r>
    </w:p>
    <w:p w14:paraId="67DB8FCB" w14:textId="006362C4" w:rsidR="00B45DF8" w:rsidRDefault="00B45DF8">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_Toc130217721 \h </w:instrText>
      </w:r>
      <w:r>
        <w:rPr>
          <w:noProof/>
        </w:rPr>
      </w:r>
      <w:r>
        <w:rPr>
          <w:noProof/>
        </w:rPr>
        <w:fldChar w:fldCharType="separate"/>
      </w:r>
      <w:r>
        <w:rPr>
          <w:noProof/>
        </w:rPr>
        <w:t>33</w:t>
      </w:r>
      <w:r>
        <w:rPr>
          <w:noProof/>
        </w:rPr>
        <w:fldChar w:fldCharType="end"/>
      </w:r>
    </w:p>
    <w:p w14:paraId="6D285B93" w14:textId="0B70009B" w:rsidR="00B45DF8" w:rsidRDefault="00B45DF8">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_Toc130217722 \h </w:instrText>
      </w:r>
      <w:r>
        <w:rPr>
          <w:noProof/>
        </w:rPr>
      </w:r>
      <w:r>
        <w:rPr>
          <w:noProof/>
        </w:rPr>
        <w:fldChar w:fldCharType="separate"/>
      </w:r>
      <w:r>
        <w:rPr>
          <w:noProof/>
        </w:rPr>
        <w:t>33</w:t>
      </w:r>
      <w:r>
        <w:rPr>
          <w:noProof/>
        </w:rPr>
        <w:fldChar w:fldCharType="end"/>
      </w:r>
    </w:p>
    <w:p w14:paraId="404E07C5" w14:textId="24F90C3E" w:rsidR="00B45DF8" w:rsidRDefault="00B45DF8">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_Toc130217723 \h </w:instrText>
      </w:r>
      <w:r>
        <w:rPr>
          <w:noProof/>
        </w:rPr>
      </w:r>
      <w:r>
        <w:rPr>
          <w:noProof/>
        </w:rPr>
        <w:fldChar w:fldCharType="separate"/>
      </w:r>
      <w:r>
        <w:rPr>
          <w:noProof/>
        </w:rPr>
        <w:t>33</w:t>
      </w:r>
      <w:r>
        <w:rPr>
          <w:noProof/>
        </w:rPr>
        <w:fldChar w:fldCharType="end"/>
      </w:r>
    </w:p>
    <w:p w14:paraId="0C8CE3AA" w14:textId="555E1F91" w:rsidR="00B45DF8" w:rsidRDefault="00B45DF8">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notifyEvent</w:t>
      </w:r>
      <w:r>
        <w:rPr>
          <w:noProof/>
        </w:rPr>
        <w:tab/>
      </w:r>
      <w:r>
        <w:rPr>
          <w:noProof/>
        </w:rPr>
        <w:fldChar w:fldCharType="begin" w:fldLock="1"/>
      </w:r>
      <w:r>
        <w:rPr>
          <w:noProof/>
        </w:rPr>
        <w:instrText xml:space="preserve"> PAGEREF _Toc130217724 \h </w:instrText>
      </w:r>
      <w:r>
        <w:rPr>
          <w:noProof/>
        </w:rPr>
      </w:r>
      <w:r>
        <w:rPr>
          <w:noProof/>
        </w:rPr>
        <w:fldChar w:fldCharType="separate"/>
      </w:r>
      <w:r>
        <w:rPr>
          <w:noProof/>
        </w:rPr>
        <w:t>33</w:t>
      </w:r>
      <w:r>
        <w:rPr>
          <w:noProof/>
        </w:rPr>
        <w:fldChar w:fldCharType="end"/>
      </w:r>
    </w:p>
    <w:p w14:paraId="1406B518" w14:textId="2475EC31" w:rsidR="00B45DF8" w:rsidRDefault="00B45DF8">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_Toc130217725 \h </w:instrText>
      </w:r>
      <w:r>
        <w:rPr>
          <w:noProof/>
        </w:rPr>
      </w:r>
      <w:r>
        <w:rPr>
          <w:noProof/>
        </w:rPr>
        <w:fldChar w:fldCharType="separate"/>
      </w:r>
      <w:r>
        <w:rPr>
          <w:noProof/>
        </w:rPr>
        <w:t>33</w:t>
      </w:r>
      <w:r>
        <w:rPr>
          <w:noProof/>
        </w:rPr>
        <w:fldChar w:fldCharType="end"/>
      </w:r>
    </w:p>
    <w:p w14:paraId="605E265E" w14:textId="7CB8BC92" w:rsidR="00B45DF8" w:rsidRDefault="00B45DF8">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_Toc130217726 \h </w:instrText>
      </w:r>
      <w:r>
        <w:rPr>
          <w:noProof/>
        </w:rPr>
      </w:r>
      <w:r>
        <w:rPr>
          <w:noProof/>
        </w:rPr>
        <w:fldChar w:fldCharType="separate"/>
      </w:r>
      <w:r>
        <w:rPr>
          <w:noProof/>
        </w:rPr>
        <w:t>34</w:t>
      </w:r>
      <w:r>
        <w:rPr>
          <w:noProof/>
        </w:rPr>
        <w:fldChar w:fldCharType="end"/>
      </w:r>
    </w:p>
    <w:p w14:paraId="16F2DD63" w14:textId="4A832125" w:rsidR="00B45DF8" w:rsidRDefault="00B45DF8">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notifyMOIChanges</w:t>
      </w:r>
      <w:r>
        <w:rPr>
          <w:noProof/>
        </w:rPr>
        <w:tab/>
      </w:r>
      <w:r>
        <w:rPr>
          <w:noProof/>
        </w:rPr>
        <w:fldChar w:fldCharType="begin" w:fldLock="1"/>
      </w:r>
      <w:r>
        <w:rPr>
          <w:noProof/>
        </w:rPr>
        <w:instrText xml:space="preserve"> PAGEREF _Toc130217727 \h </w:instrText>
      </w:r>
      <w:r>
        <w:rPr>
          <w:noProof/>
        </w:rPr>
      </w:r>
      <w:r>
        <w:rPr>
          <w:noProof/>
        </w:rPr>
        <w:fldChar w:fldCharType="separate"/>
      </w:r>
      <w:r>
        <w:rPr>
          <w:noProof/>
        </w:rPr>
        <w:t>34</w:t>
      </w:r>
      <w:r>
        <w:rPr>
          <w:noProof/>
        </w:rPr>
        <w:fldChar w:fldCharType="end"/>
      </w:r>
    </w:p>
    <w:p w14:paraId="7E23CE64" w14:textId="659B0DF7" w:rsidR="00B45DF8" w:rsidRDefault="00B45DF8">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_Toc130217728 \h </w:instrText>
      </w:r>
      <w:r>
        <w:rPr>
          <w:noProof/>
        </w:rPr>
      </w:r>
      <w:r>
        <w:rPr>
          <w:noProof/>
        </w:rPr>
        <w:fldChar w:fldCharType="separate"/>
      </w:r>
      <w:r>
        <w:rPr>
          <w:noProof/>
        </w:rPr>
        <w:t>34</w:t>
      </w:r>
      <w:r>
        <w:rPr>
          <w:noProof/>
        </w:rPr>
        <w:fldChar w:fldCharType="end"/>
      </w:r>
    </w:p>
    <w:p w14:paraId="3EB1D1B5" w14:textId="0D5B2347" w:rsidR="00B45DF8" w:rsidRDefault="00B45DF8">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_Toc130217729 \h </w:instrText>
      </w:r>
      <w:r>
        <w:rPr>
          <w:noProof/>
        </w:rPr>
      </w:r>
      <w:r>
        <w:rPr>
          <w:noProof/>
        </w:rPr>
        <w:fldChar w:fldCharType="separate"/>
      </w:r>
      <w:r>
        <w:rPr>
          <w:noProof/>
        </w:rPr>
        <w:t>35</w:t>
      </w:r>
      <w:r>
        <w:rPr>
          <w:noProof/>
        </w:rPr>
        <w:fldChar w:fldCharType="end"/>
      </w:r>
    </w:p>
    <w:p w14:paraId="46C6DE80" w14:textId="1AF277D7" w:rsidR="00B45DF8" w:rsidRDefault="00B45DF8">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_Toc130217730 \h </w:instrText>
      </w:r>
      <w:r>
        <w:rPr>
          <w:noProof/>
        </w:rPr>
      </w:r>
      <w:r>
        <w:rPr>
          <w:noProof/>
        </w:rPr>
        <w:fldChar w:fldCharType="separate"/>
      </w:r>
      <w:r>
        <w:rPr>
          <w:noProof/>
        </w:rPr>
        <w:t>35</w:t>
      </w:r>
      <w:r>
        <w:rPr>
          <w:noProof/>
        </w:rPr>
        <w:fldChar w:fldCharType="end"/>
      </w:r>
    </w:p>
    <w:p w14:paraId="5652B4DB" w14:textId="3938D0B9" w:rsidR="00B45DF8" w:rsidRDefault="00B45DF8">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293D23">
        <w:rPr>
          <w:rFonts w:cs="Arial"/>
          <w:noProof/>
        </w:rPr>
        <w:t xml:space="preserve">ManagedEntity </w:t>
      </w:r>
      <w:r w:rsidRPr="00293D23">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_Toc130217731 \h </w:instrText>
      </w:r>
      <w:r>
        <w:rPr>
          <w:noProof/>
        </w:rPr>
      </w:r>
      <w:r>
        <w:rPr>
          <w:noProof/>
        </w:rPr>
        <w:fldChar w:fldCharType="separate"/>
      </w:r>
      <w:r>
        <w:rPr>
          <w:noProof/>
        </w:rPr>
        <w:t>35</w:t>
      </w:r>
      <w:r>
        <w:rPr>
          <w:noProof/>
        </w:rPr>
        <w:fldChar w:fldCharType="end"/>
      </w:r>
    </w:p>
    <w:p w14:paraId="3DF12607" w14:textId="1DCCA78A" w:rsidR="00B45DF8" w:rsidRDefault="00B45DF8">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_Toc130217732 \h </w:instrText>
      </w:r>
      <w:r>
        <w:rPr>
          <w:noProof/>
        </w:rPr>
      </w:r>
      <w:r>
        <w:rPr>
          <w:noProof/>
        </w:rPr>
        <w:fldChar w:fldCharType="separate"/>
      </w:r>
      <w:r>
        <w:rPr>
          <w:noProof/>
        </w:rPr>
        <w:t>35</w:t>
      </w:r>
      <w:r>
        <w:rPr>
          <w:noProof/>
        </w:rPr>
        <w:fldChar w:fldCharType="end"/>
      </w:r>
    </w:p>
    <w:p w14:paraId="674CA6AB" w14:textId="3BBE7D92" w:rsidR="00B45DF8" w:rsidRDefault="00B45DF8">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_Toc130217733 \h </w:instrText>
      </w:r>
      <w:r>
        <w:rPr>
          <w:noProof/>
        </w:rPr>
      </w:r>
      <w:r>
        <w:rPr>
          <w:noProof/>
        </w:rPr>
        <w:fldChar w:fldCharType="separate"/>
      </w:r>
      <w:r>
        <w:rPr>
          <w:noProof/>
        </w:rPr>
        <w:t>36</w:t>
      </w:r>
      <w:r>
        <w:rPr>
          <w:noProof/>
        </w:rPr>
        <w:fldChar w:fldCharType="end"/>
      </w:r>
    </w:p>
    <w:p w14:paraId="02A2DCF2" w14:textId="1A65F7CB" w:rsidR="00B45DF8" w:rsidRDefault="00B45DF8">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_Toc130217734 \h </w:instrText>
      </w:r>
      <w:r>
        <w:rPr>
          <w:noProof/>
        </w:rPr>
      </w:r>
      <w:r>
        <w:rPr>
          <w:noProof/>
        </w:rPr>
        <w:fldChar w:fldCharType="separate"/>
      </w:r>
      <w:r>
        <w:rPr>
          <w:noProof/>
        </w:rPr>
        <w:t>36</w:t>
      </w:r>
      <w:r>
        <w:rPr>
          <w:noProof/>
        </w:rPr>
        <w:fldChar w:fldCharType="end"/>
      </w:r>
    </w:p>
    <w:p w14:paraId="3D02D5D4" w14:textId="25471239" w:rsidR="00B45DF8" w:rsidRDefault="00B45DF8">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_Toc130217735 \h </w:instrText>
      </w:r>
      <w:r>
        <w:rPr>
          <w:noProof/>
        </w:rPr>
      </w:r>
      <w:r>
        <w:rPr>
          <w:noProof/>
        </w:rPr>
        <w:fldChar w:fldCharType="separate"/>
      </w:r>
      <w:r>
        <w:rPr>
          <w:noProof/>
        </w:rPr>
        <w:t>36</w:t>
      </w:r>
      <w:r>
        <w:rPr>
          <w:noProof/>
        </w:rPr>
        <w:fldChar w:fldCharType="end"/>
      </w:r>
    </w:p>
    <w:p w14:paraId="30D1FC69" w14:textId="596297B7" w:rsidR="00B45DF8" w:rsidRDefault="00B45DF8">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293D23">
        <w:rPr>
          <w:rFonts w:cs="Arial"/>
          <w:noProof/>
        </w:rPr>
        <w:t>subscribe</w:t>
      </w:r>
      <w:r>
        <w:rPr>
          <w:noProof/>
        </w:rPr>
        <w:tab/>
      </w:r>
      <w:r>
        <w:rPr>
          <w:noProof/>
        </w:rPr>
        <w:fldChar w:fldCharType="begin" w:fldLock="1"/>
      </w:r>
      <w:r>
        <w:rPr>
          <w:noProof/>
        </w:rPr>
        <w:instrText xml:space="preserve"> PAGEREF _Toc130217736 \h </w:instrText>
      </w:r>
      <w:r>
        <w:rPr>
          <w:noProof/>
        </w:rPr>
      </w:r>
      <w:r>
        <w:rPr>
          <w:noProof/>
        </w:rPr>
        <w:fldChar w:fldCharType="separate"/>
      </w:r>
      <w:r>
        <w:rPr>
          <w:noProof/>
        </w:rPr>
        <w:t>36</w:t>
      </w:r>
      <w:r>
        <w:rPr>
          <w:noProof/>
        </w:rPr>
        <w:fldChar w:fldCharType="end"/>
      </w:r>
    </w:p>
    <w:p w14:paraId="02CD2330" w14:textId="0BBFD9D4" w:rsidR="00B45DF8" w:rsidRDefault="00B45DF8">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_Toc130217737 \h </w:instrText>
      </w:r>
      <w:r>
        <w:rPr>
          <w:noProof/>
        </w:rPr>
      </w:r>
      <w:r>
        <w:rPr>
          <w:noProof/>
        </w:rPr>
        <w:fldChar w:fldCharType="separate"/>
      </w:r>
      <w:r>
        <w:rPr>
          <w:noProof/>
        </w:rPr>
        <w:t>36</w:t>
      </w:r>
      <w:r>
        <w:rPr>
          <w:noProof/>
        </w:rPr>
        <w:fldChar w:fldCharType="end"/>
      </w:r>
    </w:p>
    <w:p w14:paraId="12CB9027" w14:textId="50108591" w:rsidR="00B45DF8" w:rsidRDefault="00B45DF8">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_Toc130217738 \h </w:instrText>
      </w:r>
      <w:r>
        <w:rPr>
          <w:noProof/>
        </w:rPr>
      </w:r>
      <w:r>
        <w:rPr>
          <w:noProof/>
        </w:rPr>
        <w:fldChar w:fldCharType="separate"/>
      </w:r>
      <w:r>
        <w:rPr>
          <w:noProof/>
        </w:rPr>
        <w:t>36</w:t>
      </w:r>
      <w:r>
        <w:rPr>
          <w:noProof/>
        </w:rPr>
        <w:fldChar w:fldCharType="end"/>
      </w:r>
    </w:p>
    <w:p w14:paraId="2665E5FD" w14:textId="59E8664F" w:rsidR="00B45DF8" w:rsidRDefault="00B45DF8">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_Toc130217739 \h </w:instrText>
      </w:r>
      <w:r>
        <w:rPr>
          <w:noProof/>
        </w:rPr>
      </w:r>
      <w:r>
        <w:rPr>
          <w:noProof/>
        </w:rPr>
        <w:fldChar w:fldCharType="separate"/>
      </w:r>
      <w:r>
        <w:rPr>
          <w:noProof/>
        </w:rPr>
        <w:t>36</w:t>
      </w:r>
      <w:r>
        <w:rPr>
          <w:noProof/>
        </w:rPr>
        <w:fldChar w:fldCharType="end"/>
      </w:r>
    </w:p>
    <w:p w14:paraId="2E34DFC5" w14:textId="3E758815" w:rsidR="00B45DF8" w:rsidRDefault="00B45DF8">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_Toc130217740 \h </w:instrText>
      </w:r>
      <w:r>
        <w:rPr>
          <w:noProof/>
        </w:rPr>
      </w:r>
      <w:r>
        <w:rPr>
          <w:noProof/>
        </w:rPr>
        <w:fldChar w:fldCharType="separate"/>
      </w:r>
      <w:r>
        <w:rPr>
          <w:noProof/>
        </w:rPr>
        <w:t>37</w:t>
      </w:r>
      <w:r>
        <w:rPr>
          <w:noProof/>
        </w:rPr>
        <w:fldChar w:fldCharType="end"/>
      </w:r>
    </w:p>
    <w:p w14:paraId="3D795FA2" w14:textId="4CDF8757" w:rsidR="00B45DF8" w:rsidRDefault="00B45DF8">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_Toc130217741 \h </w:instrText>
      </w:r>
      <w:r>
        <w:rPr>
          <w:noProof/>
        </w:rPr>
      </w:r>
      <w:r>
        <w:rPr>
          <w:noProof/>
        </w:rPr>
        <w:fldChar w:fldCharType="separate"/>
      </w:r>
      <w:r>
        <w:rPr>
          <w:noProof/>
        </w:rPr>
        <w:t>37</w:t>
      </w:r>
      <w:r>
        <w:rPr>
          <w:noProof/>
        </w:rPr>
        <w:fldChar w:fldCharType="end"/>
      </w:r>
    </w:p>
    <w:p w14:paraId="7456A63C" w14:textId="73255396" w:rsidR="00B45DF8" w:rsidRDefault="00B45DF8">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_Toc130217742 \h </w:instrText>
      </w:r>
      <w:r>
        <w:rPr>
          <w:noProof/>
        </w:rPr>
      </w:r>
      <w:r>
        <w:rPr>
          <w:noProof/>
        </w:rPr>
        <w:fldChar w:fldCharType="separate"/>
      </w:r>
      <w:r>
        <w:rPr>
          <w:noProof/>
        </w:rPr>
        <w:t>37</w:t>
      </w:r>
      <w:r>
        <w:rPr>
          <w:noProof/>
        </w:rPr>
        <w:fldChar w:fldCharType="end"/>
      </w:r>
    </w:p>
    <w:p w14:paraId="3B344A93" w14:textId="5A1AE08B" w:rsidR="00B45DF8" w:rsidRDefault="00B45DF8">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293D23">
        <w:rPr>
          <w:rFonts w:cs="Arial"/>
          <w:noProof/>
        </w:rPr>
        <w:t>unsubscribe</w:t>
      </w:r>
      <w:r>
        <w:rPr>
          <w:noProof/>
        </w:rPr>
        <w:tab/>
      </w:r>
      <w:r>
        <w:rPr>
          <w:noProof/>
        </w:rPr>
        <w:fldChar w:fldCharType="begin" w:fldLock="1"/>
      </w:r>
      <w:r>
        <w:rPr>
          <w:noProof/>
        </w:rPr>
        <w:instrText xml:space="preserve"> PAGEREF _Toc130217743 \h </w:instrText>
      </w:r>
      <w:r>
        <w:rPr>
          <w:noProof/>
        </w:rPr>
      </w:r>
      <w:r>
        <w:rPr>
          <w:noProof/>
        </w:rPr>
        <w:fldChar w:fldCharType="separate"/>
      </w:r>
      <w:r>
        <w:rPr>
          <w:noProof/>
        </w:rPr>
        <w:t>38</w:t>
      </w:r>
      <w:r>
        <w:rPr>
          <w:noProof/>
        </w:rPr>
        <w:fldChar w:fldCharType="end"/>
      </w:r>
    </w:p>
    <w:p w14:paraId="601DD021" w14:textId="2C8C180A" w:rsidR="00B45DF8" w:rsidRDefault="00B45DF8">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_Toc130217744 \h </w:instrText>
      </w:r>
      <w:r>
        <w:rPr>
          <w:noProof/>
        </w:rPr>
      </w:r>
      <w:r>
        <w:rPr>
          <w:noProof/>
        </w:rPr>
        <w:fldChar w:fldCharType="separate"/>
      </w:r>
      <w:r>
        <w:rPr>
          <w:noProof/>
        </w:rPr>
        <w:t>38</w:t>
      </w:r>
      <w:r>
        <w:rPr>
          <w:noProof/>
        </w:rPr>
        <w:fldChar w:fldCharType="end"/>
      </w:r>
    </w:p>
    <w:p w14:paraId="72C65CF3" w14:textId="50A77706" w:rsidR="00B45DF8" w:rsidRDefault="00B45DF8">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_Toc130217745 \h </w:instrText>
      </w:r>
      <w:r>
        <w:rPr>
          <w:noProof/>
        </w:rPr>
      </w:r>
      <w:r>
        <w:rPr>
          <w:noProof/>
        </w:rPr>
        <w:fldChar w:fldCharType="separate"/>
      </w:r>
      <w:r>
        <w:rPr>
          <w:noProof/>
        </w:rPr>
        <w:t>38</w:t>
      </w:r>
      <w:r>
        <w:rPr>
          <w:noProof/>
        </w:rPr>
        <w:fldChar w:fldCharType="end"/>
      </w:r>
    </w:p>
    <w:p w14:paraId="3EE8C3BF" w14:textId="15E5E18C" w:rsidR="00B45DF8" w:rsidRDefault="00B45DF8">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_Toc130217746 \h </w:instrText>
      </w:r>
      <w:r>
        <w:rPr>
          <w:noProof/>
        </w:rPr>
      </w:r>
      <w:r>
        <w:rPr>
          <w:noProof/>
        </w:rPr>
        <w:fldChar w:fldCharType="separate"/>
      </w:r>
      <w:r>
        <w:rPr>
          <w:noProof/>
        </w:rPr>
        <w:t>38</w:t>
      </w:r>
      <w:r>
        <w:rPr>
          <w:noProof/>
        </w:rPr>
        <w:fldChar w:fldCharType="end"/>
      </w:r>
    </w:p>
    <w:p w14:paraId="02AA5EC4" w14:textId="62D16405" w:rsidR="00B45DF8" w:rsidRDefault="00B45DF8">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_Toc130217747 \h </w:instrText>
      </w:r>
      <w:r>
        <w:rPr>
          <w:noProof/>
        </w:rPr>
      </w:r>
      <w:r>
        <w:rPr>
          <w:noProof/>
        </w:rPr>
        <w:fldChar w:fldCharType="separate"/>
      </w:r>
      <w:r>
        <w:rPr>
          <w:noProof/>
        </w:rPr>
        <w:t>38</w:t>
      </w:r>
      <w:r>
        <w:rPr>
          <w:noProof/>
        </w:rPr>
        <w:fldChar w:fldCharType="end"/>
      </w:r>
    </w:p>
    <w:p w14:paraId="5D0239A7" w14:textId="11B235DF" w:rsidR="00B45DF8" w:rsidRDefault="00B45DF8">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_Toc130217748 \h </w:instrText>
      </w:r>
      <w:r>
        <w:rPr>
          <w:noProof/>
        </w:rPr>
      </w:r>
      <w:r>
        <w:rPr>
          <w:noProof/>
        </w:rPr>
        <w:fldChar w:fldCharType="separate"/>
      </w:r>
      <w:r>
        <w:rPr>
          <w:noProof/>
        </w:rPr>
        <w:t>38</w:t>
      </w:r>
      <w:r>
        <w:rPr>
          <w:noProof/>
        </w:rPr>
        <w:fldChar w:fldCharType="end"/>
      </w:r>
    </w:p>
    <w:p w14:paraId="396A9B34" w14:textId="40594A5D" w:rsidR="00B45DF8" w:rsidRDefault="00B45DF8">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_Toc130217749 \h </w:instrText>
      </w:r>
      <w:r>
        <w:rPr>
          <w:noProof/>
        </w:rPr>
      </w:r>
      <w:r>
        <w:rPr>
          <w:noProof/>
        </w:rPr>
        <w:fldChar w:fldCharType="separate"/>
      </w:r>
      <w:r>
        <w:rPr>
          <w:noProof/>
        </w:rPr>
        <w:t>38</w:t>
      </w:r>
      <w:r>
        <w:rPr>
          <w:noProof/>
        </w:rPr>
        <w:fldChar w:fldCharType="end"/>
      </w:r>
    </w:p>
    <w:p w14:paraId="49D0FB13" w14:textId="1C44B92B" w:rsidR="00B45DF8" w:rsidRDefault="00B45DF8">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293D23">
        <w:rPr>
          <w:rFonts w:cs="Arial"/>
          <w:noProof/>
        </w:rPr>
        <w:t>getAlarmList</w:t>
      </w:r>
      <w:r>
        <w:rPr>
          <w:noProof/>
        </w:rPr>
        <w:tab/>
      </w:r>
      <w:r>
        <w:rPr>
          <w:noProof/>
        </w:rPr>
        <w:fldChar w:fldCharType="begin" w:fldLock="1"/>
      </w:r>
      <w:r>
        <w:rPr>
          <w:noProof/>
        </w:rPr>
        <w:instrText xml:space="preserve"> PAGEREF _Toc130217750 \h </w:instrText>
      </w:r>
      <w:r>
        <w:rPr>
          <w:noProof/>
        </w:rPr>
      </w:r>
      <w:r>
        <w:rPr>
          <w:noProof/>
        </w:rPr>
        <w:fldChar w:fldCharType="separate"/>
      </w:r>
      <w:r>
        <w:rPr>
          <w:noProof/>
        </w:rPr>
        <w:t>39</w:t>
      </w:r>
      <w:r>
        <w:rPr>
          <w:noProof/>
        </w:rPr>
        <w:fldChar w:fldCharType="end"/>
      </w:r>
    </w:p>
    <w:p w14:paraId="713CD1EE" w14:textId="38E3ACD3" w:rsidR="00B45DF8" w:rsidRDefault="00B45DF8">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_Toc130217751 \h </w:instrText>
      </w:r>
      <w:r>
        <w:rPr>
          <w:noProof/>
        </w:rPr>
      </w:r>
      <w:r>
        <w:rPr>
          <w:noProof/>
        </w:rPr>
        <w:fldChar w:fldCharType="separate"/>
      </w:r>
      <w:r>
        <w:rPr>
          <w:noProof/>
        </w:rPr>
        <w:t>39</w:t>
      </w:r>
      <w:r>
        <w:rPr>
          <w:noProof/>
        </w:rPr>
        <w:fldChar w:fldCharType="end"/>
      </w:r>
    </w:p>
    <w:p w14:paraId="454E82FC" w14:textId="44CF7F52" w:rsidR="00B45DF8" w:rsidRDefault="00B45DF8">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_Toc130217752 \h </w:instrText>
      </w:r>
      <w:r>
        <w:rPr>
          <w:noProof/>
        </w:rPr>
      </w:r>
      <w:r>
        <w:rPr>
          <w:noProof/>
        </w:rPr>
        <w:fldChar w:fldCharType="separate"/>
      </w:r>
      <w:r>
        <w:rPr>
          <w:noProof/>
        </w:rPr>
        <w:t>39</w:t>
      </w:r>
      <w:r>
        <w:rPr>
          <w:noProof/>
        </w:rPr>
        <w:fldChar w:fldCharType="end"/>
      </w:r>
    </w:p>
    <w:p w14:paraId="7003CA32" w14:textId="10048CD2" w:rsidR="00B45DF8" w:rsidRDefault="00B45DF8">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_Toc130217753 \h </w:instrText>
      </w:r>
      <w:r>
        <w:rPr>
          <w:noProof/>
        </w:rPr>
      </w:r>
      <w:r>
        <w:rPr>
          <w:noProof/>
        </w:rPr>
        <w:fldChar w:fldCharType="separate"/>
      </w:r>
      <w:r>
        <w:rPr>
          <w:noProof/>
        </w:rPr>
        <w:t>40</w:t>
      </w:r>
      <w:r>
        <w:rPr>
          <w:noProof/>
        </w:rPr>
        <w:fldChar w:fldCharType="end"/>
      </w:r>
    </w:p>
    <w:p w14:paraId="5C70D966" w14:textId="70A6A560" w:rsidR="00B45DF8" w:rsidRDefault="00B45DF8">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_Toc130217754 \h </w:instrText>
      </w:r>
      <w:r>
        <w:rPr>
          <w:noProof/>
        </w:rPr>
      </w:r>
      <w:r>
        <w:rPr>
          <w:noProof/>
        </w:rPr>
        <w:fldChar w:fldCharType="separate"/>
      </w:r>
      <w:r>
        <w:rPr>
          <w:noProof/>
        </w:rPr>
        <w:t>43</w:t>
      </w:r>
      <w:r>
        <w:rPr>
          <w:noProof/>
        </w:rPr>
        <w:fldChar w:fldCharType="end"/>
      </w:r>
    </w:p>
    <w:p w14:paraId="7050F3FF" w14:textId="54C3C970" w:rsidR="00B45DF8" w:rsidRDefault="00B45DF8">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293D23">
        <w:rPr>
          <w:rFonts w:cs="Arial"/>
          <w:noProof/>
        </w:rPr>
        <w:t>notifyNewAlarm</w:t>
      </w:r>
      <w:r>
        <w:rPr>
          <w:noProof/>
        </w:rPr>
        <w:tab/>
      </w:r>
      <w:r>
        <w:rPr>
          <w:noProof/>
        </w:rPr>
        <w:fldChar w:fldCharType="begin" w:fldLock="1"/>
      </w:r>
      <w:r>
        <w:rPr>
          <w:noProof/>
        </w:rPr>
        <w:instrText xml:space="preserve"> PAGEREF _Toc130217755 \h </w:instrText>
      </w:r>
      <w:r>
        <w:rPr>
          <w:noProof/>
        </w:rPr>
      </w:r>
      <w:r>
        <w:rPr>
          <w:noProof/>
        </w:rPr>
        <w:fldChar w:fldCharType="separate"/>
      </w:r>
      <w:r>
        <w:rPr>
          <w:noProof/>
        </w:rPr>
        <w:t>43</w:t>
      </w:r>
      <w:r>
        <w:rPr>
          <w:noProof/>
        </w:rPr>
        <w:fldChar w:fldCharType="end"/>
      </w:r>
    </w:p>
    <w:p w14:paraId="6CAD6496" w14:textId="575624DA" w:rsidR="00B45DF8" w:rsidRDefault="00B45DF8">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_Toc130217756 \h </w:instrText>
      </w:r>
      <w:r>
        <w:rPr>
          <w:noProof/>
        </w:rPr>
      </w:r>
      <w:r>
        <w:rPr>
          <w:noProof/>
        </w:rPr>
        <w:fldChar w:fldCharType="separate"/>
      </w:r>
      <w:r>
        <w:rPr>
          <w:noProof/>
        </w:rPr>
        <w:t>43</w:t>
      </w:r>
      <w:r>
        <w:rPr>
          <w:noProof/>
        </w:rPr>
        <w:fldChar w:fldCharType="end"/>
      </w:r>
    </w:p>
    <w:p w14:paraId="52F8BE82" w14:textId="31D142A2" w:rsidR="00B45DF8" w:rsidRDefault="00B45DF8">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_Toc130217757 \h </w:instrText>
      </w:r>
      <w:r>
        <w:rPr>
          <w:noProof/>
        </w:rPr>
      </w:r>
      <w:r>
        <w:rPr>
          <w:noProof/>
        </w:rPr>
        <w:fldChar w:fldCharType="separate"/>
      </w:r>
      <w:r>
        <w:rPr>
          <w:noProof/>
        </w:rPr>
        <w:t>43</w:t>
      </w:r>
      <w:r>
        <w:rPr>
          <w:noProof/>
        </w:rPr>
        <w:fldChar w:fldCharType="end"/>
      </w:r>
    </w:p>
    <w:p w14:paraId="2BB17059" w14:textId="79E6D53C" w:rsidR="00B45DF8" w:rsidRDefault="00B45DF8">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_Toc130217758 \h </w:instrText>
      </w:r>
      <w:r>
        <w:rPr>
          <w:noProof/>
        </w:rPr>
      </w:r>
      <w:r>
        <w:rPr>
          <w:noProof/>
        </w:rPr>
        <w:fldChar w:fldCharType="separate"/>
      </w:r>
      <w:r>
        <w:rPr>
          <w:noProof/>
        </w:rPr>
        <w:t>45</w:t>
      </w:r>
      <w:r>
        <w:rPr>
          <w:noProof/>
        </w:rPr>
        <w:fldChar w:fldCharType="end"/>
      </w:r>
    </w:p>
    <w:p w14:paraId="512FC81E" w14:textId="6E4C26A6" w:rsidR="00B45DF8" w:rsidRDefault="00B45DF8">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_Toc130217759 \h </w:instrText>
      </w:r>
      <w:r>
        <w:rPr>
          <w:noProof/>
        </w:rPr>
      </w:r>
      <w:r>
        <w:rPr>
          <w:noProof/>
        </w:rPr>
        <w:fldChar w:fldCharType="separate"/>
      </w:r>
      <w:r>
        <w:rPr>
          <w:noProof/>
        </w:rPr>
        <w:t>45</w:t>
      </w:r>
      <w:r>
        <w:rPr>
          <w:noProof/>
        </w:rPr>
        <w:fldChar w:fldCharType="end"/>
      </w:r>
    </w:p>
    <w:p w14:paraId="311D132C" w14:textId="337D3C62"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_Toc130217760 \h </w:instrText>
      </w:r>
      <w:r>
        <w:rPr>
          <w:noProof/>
        </w:rPr>
      </w:r>
      <w:r>
        <w:rPr>
          <w:noProof/>
        </w:rPr>
        <w:fldChar w:fldCharType="separate"/>
      </w:r>
      <w:r>
        <w:rPr>
          <w:noProof/>
        </w:rPr>
        <w:t>45</w:t>
      </w:r>
      <w:r>
        <w:rPr>
          <w:noProof/>
        </w:rPr>
        <w:fldChar w:fldCharType="end"/>
      </w:r>
    </w:p>
    <w:p w14:paraId="43754485" w14:textId="16FB51E6"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_Toc130217761 \h </w:instrText>
      </w:r>
      <w:r>
        <w:rPr>
          <w:noProof/>
        </w:rPr>
      </w:r>
      <w:r>
        <w:rPr>
          <w:noProof/>
        </w:rPr>
        <w:fldChar w:fldCharType="separate"/>
      </w:r>
      <w:r>
        <w:rPr>
          <w:noProof/>
        </w:rPr>
        <w:t>46</w:t>
      </w:r>
      <w:r>
        <w:rPr>
          <w:noProof/>
        </w:rPr>
        <w:fldChar w:fldCharType="end"/>
      </w:r>
    </w:p>
    <w:p w14:paraId="04D26B60" w14:textId="0150019C" w:rsidR="00B45DF8" w:rsidRDefault="00B45DF8">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293D23">
        <w:rPr>
          <w:rFonts w:cs="Arial"/>
          <w:noProof/>
        </w:rPr>
        <w:t>notifyChangedAlarm</w:t>
      </w:r>
      <w:r>
        <w:rPr>
          <w:noProof/>
        </w:rPr>
        <w:tab/>
      </w:r>
      <w:r>
        <w:rPr>
          <w:noProof/>
        </w:rPr>
        <w:fldChar w:fldCharType="begin" w:fldLock="1"/>
      </w:r>
      <w:r>
        <w:rPr>
          <w:noProof/>
        </w:rPr>
        <w:instrText xml:space="preserve"> PAGEREF _Toc130217762 \h </w:instrText>
      </w:r>
      <w:r>
        <w:rPr>
          <w:noProof/>
        </w:rPr>
      </w:r>
      <w:r>
        <w:rPr>
          <w:noProof/>
        </w:rPr>
        <w:fldChar w:fldCharType="separate"/>
      </w:r>
      <w:r>
        <w:rPr>
          <w:noProof/>
        </w:rPr>
        <w:t>46</w:t>
      </w:r>
      <w:r>
        <w:rPr>
          <w:noProof/>
        </w:rPr>
        <w:fldChar w:fldCharType="end"/>
      </w:r>
    </w:p>
    <w:p w14:paraId="176DF92D" w14:textId="7036F078" w:rsidR="00B45DF8" w:rsidRDefault="00B45DF8">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_Toc130217763 \h </w:instrText>
      </w:r>
      <w:r>
        <w:rPr>
          <w:noProof/>
        </w:rPr>
      </w:r>
      <w:r>
        <w:rPr>
          <w:noProof/>
        </w:rPr>
        <w:fldChar w:fldCharType="separate"/>
      </w:r>
      <w:r>
        <w:rPr>
          <w:noProof/>
        </w:rPr>
        <w:t>46</w:t>
      </w:r>
      <w:r>
        <w:rPr>
          <w:noProof/>
        </w:rPr>
        <w:fldChar w:fldCharType="end"/>
      </w:r>
    </w:p>
    <w:p w14:paraId="70FCE8C5" w14:textId="15B3CC10" w:rsidR="00B45DF8" w:rsidRDefault="00B45DF8">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_Toc130217764 \h </w:instrText>
      </w:r>
      <w:r>
        <w:rPr>
          <w:noProof/>
        </w:rPr>
      </w:r>
      <w:r>
        <w:rPr>
          <w:noProof/>
        </w:rPr>
        <w:fldChar w:fldCharType="separate"/>
      </w:r>
      <w:r>
        <w:rPr>
          <w:noProof/>
        </w:rPr>
        <w:t>46</w:t>
      </w:r>
      <w:r>
        <w:rPr>
          <w:noProof/>
        </w:rPr>
        <w:fldChar w:fldCharType="end"/>
      </w:r>
    </w:p>
    <w:p w14:paraId="317ABAF7" w14:textId="6501F102" w:rsidR="00B45DF8" w:rsidRDefault="00B45DF8">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_Toc130217765 \h </w:instrText>
      </w:r>
      <w:r>
        <w:rPr>
          <w:noProof/>
        </w:rPr>
      </w:r>
      <w:r>
        <w:rPr>
          <w:noProof/>
        </w:rPr>
        <w:fldChar w:fldCharType="separate"/>
      </w:r>
      <w:r>
        <w:rPr>
          <w:noProof/>
        </w:rPr>
        <w:t>46</w:t>
      </w:r>
      <w:r>
        <w:rPr>
          <w:noProof/>
        </w:rPr>
        <w:fldChar w:fldCharType="end"/>
      </w:r>
    </w:p>
    <w:p w14:paraId="4C6350B3" w14:textId="5C4510D7"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_Toc130217766 \h </w:instrText>
      </w:r>
      <w:r>
        <w:rPr>
          <w:noProof/>
        </w:rPr>
      </w:r>
      <w:r>
        <w:rPr>
          <w:noProof/>
        </w:rPr>
        <w:fldChar w:fldCharType="separate"/>
      </w:r>
      <w:r>
        <w:rPr>
          <w:noProof/>
        </w:rPr>
        <w:t>46</w:t>
      </w:r>
      <w:r>
        <w:rPr>
          <w:noProof/>
        </w:rPr>
        <w:fldChar w:fldCharType="end"/>
      </w:r>
    </w:p>
    <w:p w14:paraId="191BBAFF" w14:textId="5C465362"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_Toc130217767 \h </w:instrText>
      </w:r>
      <w:r>
        <w:rPr>
          <w:noProof/>
        </w:rPr>
      </w:r>
      <w:r>
        <w:rPr>
          <w:noProof/>
        </w:rPr>
        <w:fldChar w:fldCharType="separate"/>
      </w:r>
      <w:r>
        <w:rPr>
          <w:noProof/>
        </w:rPr>
        <w:t>47</w:t>
      </w:r>
      <w:r>
        <w:rPr>
          <w:noProof/>
        </w:rPr>
        <w:fldChar w:fldCharType="end"/>
      </w:r>
    </w:p>
    <w:p w14:paraId="57E1858D" w14:textId="59D6F110" w:rsidR="00B45DF8" w:rsidRDefault="00B45DF8">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293D23">
        <w:rPr>
          <w:rFonts w:cs="Arial"/>
          <w:noProof/>
        </w:rPr>
        <w:t>notifyAlarmListRebuilt</w:t>
      </w:r>
      <w:r>
        <w:rPr>
          <w:noProof/>
        </w:rPr>
        <w:tab/>
      </w:r>
      <w:r>
        <w:rPr>
          <w:noProof/>
        </w:rPr>
        <w:fldChar w:fldCharType="begin" w:fldLock="1"/>
      </w:r>
      <w:r>
        <w:rPr>
          <w:noProof/>
        </w:rPr>
        <w:instrText xml:space="preserve"> PAGEREF _Toc130217768 \h </w:instrText>
      </w:r>
      <w:r>
        <w:rPr>
          <w:noProof/>
        </w:rPr>
      </w:r>
      <w:r>
        <w:rPr>
          <w:noProof/>
        </w:rPr>
        <w:fldChar w:fldCharType="separate"/>
      </w:r>
      <w:r>
        <w:rPr>
          <w:noProof/>
        </w:rPr>
        <w:t>47</w:t>
      </w:r>
      <w:r>
        <w:rPr>
          <w:noProof/>
        </w:rPr>
        <w:fldChar w:fldCharType="end"/>
      </w:r>
    </w:p>
    <w:p w14:paraId="01CD65EB" w14:textId="79B83A35" w:rsidR="00B45DF8" w:rsidRDefault="00B45DF8">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_Toc130217769 \h </w:instrText>
      </w:r>
      <w:r>
        <w:rPr>
          <w:noProof/>
        </w:rPr>
      </w:r>
      <w:r>
        <w:rPr>
          <w:noProof/>
        </w:rPr>
        <w:fldChar w:fldCharType="separate"/>
      </w:r>
      <w:r>
        <w:rPr>
          <w:noProof/>
        </w:rPr>
        <w:t>47</w:t>
      </w:r>
      <w:r>
        <w:rPr>
          <w:noProof/>
        </w:rPr>
        <w:fldChar w:fldCharType="end"/>
      </w:r>
    </w:p>
    <w:p w14:paraId="3FCB86DE" w14:textId="3C308F87" w:rsidR="00B45DF8" w:rsidRDefault="00B45DF8">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_Toc130217770 \h </w:instrText>
      </w:r>
      <w:r>
        <w:rPr>
          <w:noProof/>
        </w:rPr>
      </w:r>
      <w:r>
        <w:rPr>
          <w:noProof/>
        </w:rPr>
        <w:fldChar w:fldCharType="separate"/>
      </w:r>
      <w:r>
        <w:rPr>
          <w:noProof/>
        </w:rPr>
        <w:t>47</w:t>
      </w:r>
      <w:r>
        <w:rPr>
          <w:noProof/>
        </w:rPr>
        <w:fldChar w:fldCharType="end"/>
      </w:r>
    </w:p>
    <w:p w14:paraId="7E01C9B7" w14:textId="07BFD189" w:rsidR="00B45DF8" w:rsidRDefault="00B45DF8">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_Toc130217771 \h </w:instrText>
      </w:r>
      <w:r>
        <w:rPr>
          <w:noProof/>
        </w:rPr>
      </w:r>
      <w:r>
        <w:rPr>
          <w:noProof/>
        </w:rPr>
        <w:fldChar w:fldCharType="separate"/>
      </w:r>
      <w:r>
        <w:rPr>
          <w:noProof/>
        </w:rPr>
        <w:t>48</w:t>
      </w:r>
      <w:r>
        <w:rPr>
          <w:noProof/>
        </w:rPr>
        <w:fldChar w:fldCharType="end"/>
      </w:r>
    </w:p>
    <w:p w14:paraId="25A464DF" w14:textId="35EE3F65"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_Toc130217772 \h </w:instrText>
      </w:r>
      <w:r>
        <w:rPr>
          <w:noProof/>
        </w:rPr>
      </w:r>
      <w:r>
        <w:rPr>
          <w:noProof/>
        </w:rPr>
        <w:fldChar w:fldCharType="separate"/>
      </w:r>
      <w:r>
        <w:rPr>
          <w:noProof/>
        </w:rPr>
        <w:t>48</w:t>
      </w:r>
      <w:r>
        <w:rPr>
          <w:noProof/>
        </w:rPr>
        <w:fldChar w:fldCharType="end"/>
      </w:r>
    </w:p>
    <w:p w14:paraId="2EBE8E5D" w14:textId="467AB7D7" w:rsidR="00B45DF8" w:rsidRDefault="00B45DF8">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_Toc130217773 \h </w:instrText>
      </w:r>
      <w:r>
        <w:rPr>
          <w:noProof/>
        </w:rPr>
      </w:r>
      <w:r>
        <w:rPr>
          <w:noProof/>
        </w:rPr>
        <w:fldChar w:fldCharType="separate"/>
      </w:r>
      <w:r>
        <w:rPr>
          <w:noProof/>
        </w:rPr>
        <w:t>48</w:t>
      </w:r>
      <w:r>
        <w:rPr>
          <w:noProof/>
        </w:rPr>
        <w:fldChar w:fldCharType="end"/>
      </w:r>
    </w:p>
    <w:p w14:paraId="5F6846F9" w14:textId="010ED1D9" w:rsidR="00B45DF8" w:rsidRDefault="00B45DF8">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293D23">
        <w:rPr>
          <w:rFonts w:cs="Arial"/>
          <w:noProof/>
        </w:rPr>
        <w:t>notifyCorrelatedNotificationChanged</w:t>
      </w:r>
      <w:r>
        <w:rPr>
          <w:noProof/>
        </w:rPr>
        <w:tab/>
      </w:r>
      <w:r>
        <w:rPr>
          <w:noProof/>
        </w:rPr>
        <w:fldChar w:fldCharType="begin" w:fldLock="1"/>
      </w:r>
      <w:r>
        <w:rPr>
          <w:noProof/>
        </w:rPr>
        <w:instrText xml:space="preserve"> PAGEREF _Toc130217774 \h </w:instrText>
      </w:r>
      <w:r>
        <w:rPr>
          <w:noProof/>
        </w:rPr>
      </w:r>
      <w:r>
        <w:rPr>
          <w:noProof/>
        </w:rPr>
        <w:fldChar w:fldCharType="separate"/>
      </w:r>
      <w:r>
        <w:rPr>
          <w:noProof/>
        </w:rPr>
        <w:t>48</w:t>
      </w:r>
      <w:r>
        <w:rPr>
          <w:noProof/>
        </w:rPr>
        <w:fldChar w:fldCharType="end"/>
      </w:r>
    </w:p>
    <w:p w14:paraId="3E779958" w14:textId="1F8D0DA5" w:rsidR="00B45DF8" w:rsidRDefault="00B45DF8">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_Toc130217775 \h </w:instrText>
      </w:r>
      <w:r>
        <w:rPr>
          <w:noProof/>
        </w:rPr>
      </w:r>
      <w:r>
        <w:rPr>
          <w:noProof/>
        </w:rPr>
        <w:fldChar w:fldCharType="separate"/>
      </w:r>
      <w:r>
        <w:rPr>
          <w:noProof/>
        </w:rPr>
        <w:t>48</w:t>
      </w:r>
      <w:r>
        <w:rPr>
          <w:noProof/>
        </w:rPr>
        <w:fldChar w:fldCharType="end"/>
      </w:r>
    </w:p>
    <w:p w14:paraId="0D42AB79" w14:textId="7A93ADB0" w:rsidR="00B45DF8" w:rsidRDefault="00B45DF8">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_Toc130217776 \h </w:instrText>
      </w:r>
      <w:r>
        <w:rPr>
          <w:noProof/>
        </w:rPr>
      </w:r>
      <w:r>
        <w:rPr>
          <w:noProof/>
        </w:rPr>
        <w:fldChar w:fldCharType="separate"/>
      </w:r>
      <w:r>
        <w:rPr>
          <w:noProof/>
        </w:rPr>
        <w:t>48</w:t>
      </w:r>
      <w:r>
        <w:rPr>
          <w:noProof/>
        </w:rPr>
        <w:fldChar w:fldCharType="end"/>
      </w:r>
    </w:p>
    <w:p w14:paraId="51B90704" w14:textId="7DC0F617" w:rsidR="00B45DF8" w:rsidRDefault="00B45DF8">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_Toc130217777 \h </w:instrText>
      </w:r>
      <w:r>
        <w:rPr>
          <w:noProof/>
        </w:rPr>
      </w:r>
      <w:r>
        <w:rPr>
          <w:noProof/>
        </w:rPr>
        <w:fldChar w:fldCharType="separate"/>
      </w:r>
      <w:r>
        <w:rPr>
          <w:noProof/>
        </w:rPr>
        <w:t>48</w:t>
      </w:r>
      <w:r>
        <w:rPr>
          <w:noProof/>
        </w:rPr>
        <w:fldChar w:fldCharType="end"/>
      </w:r>
    </w:p>
    <w:p w14:paraId="424EF7EC" w14:textId="4FA0AFD0" w:rsidR="00B45DF8" w:rsidRDefault="00B45DF8">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_Toc130217778 \h </w:instrText>
      </w:r>
      <w:r>
        <w:rPr>
          <w:noProof/>
        </w:rPr>
      </w:r>
      <w:r>
        <w:rPr>
          <w:noProof/>
        </w:rPr>
        <w:fldChar w:fldCharType="separate"/>
      </w:r>
      <w:r>
        <w:rPr>
          <w:noProof/>
        </w:rPr>
        <w:t>48</w:t>
      </w:r>
      <w:r>
        <w:rPr>
          <w:noProof/>
        </w:rPr>
        <w:fldChar w:fldCharType="end"/>
      </w:r>
    </w:p>
    <w:p w14:paraId="6A89FFE9" w14:textId="75F95224" w:rsidR="00B45DF8" w:rsidRDefault="00B45DF8">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_Toc130217779 \h </w:instrText>
      </w:r>
      <w:r>
        <w:rPr>
          <w:noProof/>
        </w:rPr>
      </w:r>
      <w:r>
        <w:rPr>
          <w:noProof/>
        </w:rPr>
        <w:fldChar w:fldCharType="separate"/>
      </w:r>
      <w:r>
        <w:rPr>
          <w:noProof/>
        </w:rPr>
        <w:t>49</w:t>
      </w:r>
      <w:r>
        <w:rPr>
          <w:noProof/>
        </w:rPr>
        <w:fldChar w:fldCharType="end"/>
      </w:r>
    </w:p>
    <w:p w14:paraId="4B2B6C0E" w14:textId="0DDB5E42" w:rsidR="00B45DF8" w:rsidRDefault="00B45DF8">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_Toc130217780 \h </w:instrText>
      </w:r>
      <w:r>
        <w:rPr>
          <w:noProof/>
        </w:rPr>
      </w:r>
      <w:r>
        <w:rPr>
          <w:noProof/>
        </w:rPr>
        <w:fldChar w:fldCharType="separate"/>
      </w:r>
      <w:r>
        <w:rPr>
          <w:noProof/>
        </w:rPr>
        <w:t>49</w:t>
      </w:r>
      <w:r>
        <w:rPr>
          <w:noProof/>
        </w:rPr>
        <w:fldChar w:fldCharType="end"/>
      </w:r>
    </w:p>
    <w:p w14:paraId="5BDD29D4" w14:textId="0508A54A" w:rsidR="00B45DF8" w:rsidRDefault="00B45DF8">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_Toc130217781 \h </w:instrText>
      </w:r>
      <w:r>
        <w:rPr>
          <w:noProof/>
        </w:rPr>
      </w:r>
      <w:r>
        <w:rPr>
          <w:noProof/>
        </w:rPr>
        <w:fldChar w:fldCharType="separate"/>
      </w:r>
      <w:r>
        <w:rPr>
          <w:noProof/>
        </w:rPr>
        <w:t>49</w:t>
      </w:r>
      <w:r>
        <w:rPr>
          <w:noProof/>
        </w:rPr>
        <w:fldChar w:fldCharType="end"/>
      </w:r>
    </w:p>
    <w:p w14:paraId="4E9A9490" w14:textId="341234B4" w:rsidR="00B45DF8" w:rsidRDefault="00B45DF8">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_Toc130217782 \h </w:instrText>
      </w:r>
      <w:r>
        <w:rPr>
          <w:noProof/>
        </w:rPr>
      </w:r>
      <w:r>
        <w:rPr>
          <w:noProof/>
        </w:rPr>
        <w:fldChar w:fldCharType="separate"/>
      </w:r>
      <w:r>
        <w:rPr>
          <w:noProof/>
        </w:rPr>
        <w:t>49</w:t>
      </w:r>
      <w:r>
        <w:rPr>
          <w:noProof/>
        </w:rPr>
        <w:fldChar w:fldCharType="end"/>
      </w:r>
    </w:p>
    <w:p w14:paraId="1B423D65" w14:textId="1BED6900" w:rsidR="00B45DF8" w:rsidRDefault="00B45DF8">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_Toc130217783 \h </w:instrText>
      </w:r>
      <w:r>
        <w:rPr>
          <w:noProof/>
        </w:rPr>
      </w:r>
      <w:r>
        <w:rPr>
          <w:noProof/>
        </w:rPr>
        <w:fldChar w:fldCharType="separate"/>
      </w:r>
      <w:r>
        <w:rPr>
          <w:noProof/>
        </w:rPr>
        <w:t>50</w:t>
      </w:r>
      <w:r>
        <w:rPr>
          <w:noProof/>
        </w:rPr>
        <w:fldChar w:fldCharType="end"/>
      </w:r>
    </w:p>
    <w:p w14:paraId="573A0071" w14:textId="2E5A3293" w:rsidR="00B45DF8" w:rsidRDefault="00B45DF8">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_Toc130217784 \h </w:instrText>
      </w:r>
      <w:r>
        <w:rPr>
          <w:noProof/>
        </w:rPr>
      </w:r>
      <w:r>
        <w:rPr>
          <w:noProof/>
        </w:rPr>
        <w:fldChar w:fldCharType="separate"/>
      </w:r>
      <w:r>
        <w:rPr>
          <w:noProof/>
        </w:rPr>
        <w:t>50</w:t>
      </w:r>
      <w:r>
        <w:rPr>
          <w:noProof/>
        </w:rPr>
        <w:fldChar w:fldCharType="end"/>
      </w:r>
    </w:p>
    <w:p w14:paraId="672FC418" w14:textId="4CE64D07" w:rsidR="00B45DF8" w:rsidRDefault="00B45DF8">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_Toc130217785 \h </w:instrText>
      </w:r>
      <w:r>
        <w:rPr>
          <w:noProof/>
        </w:rPr>
      </w:r>
      <w:r>
        <w:rPr>
          <w:noProof/>
        </w:rPr>
        <w:fldChar w:fldCharType="separate"/>
      </w:r>
      <w:r>
        <w:rPr>
          <w:noProof/>
        </w:rPr>
        <w:t>50</w:t>
      </w:r>
      <w:r>
        <w:rPr>
          <w:noProof/>
        </w:rPr>
        <w:fldChar w:fldCharType="end"/>
      </w:r>
    </w:p>
    <w:p w14:paraId="2E82ACC7" w14:textId="3AFF4631" w:rsidR="00B45DF8" w:rsidRDefault="00B45DF8">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_Toc130217786 \h </w:instrText>
      </w:r>
      <w:r>
        <w:rPr>
          <w:noProof/>
        </w:rPr>
      </w:r>
      <w:r>
        <w:rPr>
          <w:noProof/>
        </w:rPr>
        <w:fldChar w:fldCharType="separate"/>
      </w:r>
      <w:r>
        <w:rPr>
          <w:noProof/>
        </w:rPr>
        <w:t>50</w:t>
      </w:r>
      <w:r>
        <w:rPr>
          <w:noProof/>
        </w:rPr>
        <w:fldChar w:fldCharType="end"/>
      </w:r>
    </w:p>
    <w:p w14:paraId="662B22E3" w14:textId="4F888C89" w:rsidR="00B45DF8" w:rsidRDefault="00B45DF8">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293D23">
        <w:rPr>
          <w:rFonts w:cs="Arial"/>
          <w:noProof/>
        </w:rPr>
        <w:t>setComment</w:t>
      </w:r>
      <w:r>
        <w:rPr>
          <w:noProof/>
        </w:rPr>
        <w:tab/>
      </w:r>
      <w:r>
        <w:rPr>
          <w:noProof/>
        </w:rPr>
        <w:fldChar w:fldCharType="begin" w:fldLock="1"/>
      </w:r>
      <w:r>
        <w:rPr>
          <w:noProof/>
        </w:rPr>
        <w:instrText xml:space="preserve"> PAGEREF _Toc130217787 \h </w:instrText>
      </w:r>
      <w:r>
        <w:rPr>
          <w:noProof/>
        </w:rPr>
      </w:r>
      <w:r>
        <w:rPr>
          <w:noProof/>
        </w:rPr>
        <w:fldChar w:fldCharType="separate"/>
      </w:r>
      <w:r>
        <w:rPr>
          <w:noProof/>
        </w:rPr>
        <w:t>50</w:t>
      </w:r>
      <w:r>
        <w:rPr>
          <w:noProof/>
        </w:rPr>
        <w:fldChar w:fldCharType="end"/>
      </w:r>
    </w:p>
    <w:p w14:paraId="1FE63B14" w14:textId="073E502E" w:rsidR="00B45DF8" w:rsidRDefault="00B45DF8">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_Toc130217788 \h </w:instrText>
      </w:r>
      <w:r>
        <w:rPr>
          <w:noProof/>
        </w:rPr>
      </w:r>
      <w:r>
        <w:rPr>
          <w:noProof/>
        </w:rPr>
        <w:fldChar w:fldCharType="separate"/>
      </w:r>
      <w:r>
        <w:rPr>
          <w:noProof/>
        </w:rPr>
        <w:t>50</w:t>
      </w:r>
      <w:r>
        <w:rPr>
          <w:noProof/>
        </w:rPr>
        <w:fldChar w:fldCharType="end"/>
      </w:r>
    </w:p>
    <w:p w14:paraId="5E753539" w14:textId="402E3CA8" w:rsidR="00B45DF8" w:rsidRDefault="00B45DF8">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_Toc130217789 \h </w:instrText>
      </w:r>
      <w:r>
        <w:rPr>
          <w:noProof/>
        </w:rPr>
      </w:r>
      <w:r>
        <w:rPr>
          <w:noProof/>
        </w:rPr>
        <w:fldChar w:fldCharType="separate"/>
      </w:r>
      <w:r>
        <w:rPr>
          <w:noProof/>
        </w:rPr>
        <w:t>51</w:t>
      </w:r>
      <w:r>
        <w:rPr>
          <w:noProof/>
        </w:rPr>
        <w:fldChar w:fldCharType="end"/>
      </w:r>
    </w:p>
    <w:p w14:paraId="5187A612" w14:textId="016E4DD2" w:rsidR="00B45DF8" w:rsidRDefault="00B45DF8">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_Toc130217790 \h </w:instrText>
      </w:r>
      <w:r>
        <w:rPr>
          <w:noProof/>
        </w:rPr>
      </w:r>
      <w:r>
        <w:rPr>
          <w:noProof/>
        </w:rPr>
        <w:fldChar w:fldCharType="separate"/>
      </w:r>
      <w:r>
        <w:rPr>
          <w:noProof/>
        </w:rPr>
        <w:t>51</w:t>
      </w:r>
      <w:r>
        <w:rPr>
          <w:noProof/>
        </w:rPr>
        <w:fldChar w:fldCharType="end"/>
      </w:r>
    </w:p>
    <w:p w14:paraId="5BFADCA0" w14:textId="1CF55D8D" w:rsidR="00B45DF8" w:rsidRDefault="00B45DF8">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_Toc130217791 \h </w:instrText>
      </w:r>
      <w:r>
        <w:rPr>
          <w:noProof/>
        </w:rPr>
      </w:r>
      <w:r>
        <w:rPr>
          <w:noProof/>
        </w:rPr>
        <w:fldChar w:fldCharType="separate"/>
      </w:r>
      <w:r>
        <w:rPr>
          <w:noProof/>
        </w:rPr>
        <w:t>51</w:t>
      </w:r>
      <w:r>
        <w:rPr>
          <w:noProof/>
        </w:rPr>
        <w:fldChar w:fldCharType="end"/>
      </w:r>
    </w:p>
    <w:p w14:paraId="41EEC908" w14:textId="718C2E26" w:rsidR="00B45DF8" w:rsidRDefault="00B45DF8">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293D23">
        <w:rPr>
          <w:rFonts w:cs="Arial"/>
          <w:noProof/>
        </w:rPr>
        <w:t>acknowledgeAlarms</w:t>
      </w:r>
      <w:r>
        <w:rPr>
          <w:noProof/>
        </w:rPr>
        <w:tab/>
      </w:r>
      <w:r>
        <w:rPr>
          <w:noProof/>
        </w:rPr>
        <w:fldChar w:fldCharType="begin" w:fldLock="1"/>
      </w:r>
      <w:r>
        <w:rPr>
          <w:noProof/>
        </w:rPr>
        <w:instrText xml:space="preserve"> PAGEREF _Toc130217792 \h </w:instrText>
      </w:r>
      <w:r>
        <w:rPr>
          <w:noProof/>
        </w:rPr>
      </w:r>
      <w:r>
        <w:rPr>
          <w:noProof/>
        </w:rPr>
        <w:fldChar w:fldCharType="separate"/>
      </w:r>
      <w:r>
        <w:rPr>
          <w:noProof/>
        </w:rPr>
        <w:t>51</w:t>
      </w:r>
      <w:r>
        <w:rPr>
          <w:noProof/>
        </w:rPr>
        <w:fldChar w:fldCharType="end"/>
      </w:r>
    </w:p>
    <w:p w14:paraId="00A308C2" w14:textId="4717BEEE" w:rsidR="00B45DF8" w:rsidRDefault="00B45DF8">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_Toc130217793 \h </w:instrText>
      </w:r>
      <w:r>
        <w:rPr>
          <w:noProof/>
        </w:rPr>
      </w:r>
      <w:r>
        <w:rPr>
          <w:noProof/>
        </w:rPr>
        <w:fldChar w:fldCharType="separate"/>
      </w:r>
      <w:r>
        <w:rPr>
          <w:noProof/>
        </w:rPr>
        <w:t>51</w:t>
      </w:r>
      <w:r>
        <w:rPr>
          <w:noProof/>
        </w:rPr>
        <w:fldChar w:fldCharType="end"/>
      </w:r>
    </w:p>
    <w:p w14:paraId="0993AD95" w14:textId="6098606C" w:rsidR="00B45DF8" w:rsidRDefault="00B45DF8">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_Toc130217794 \h </w:instrText>
      </w:r>
      <w:r>
        <w:rPr>
          <w:noProof/>
        </w:rPr>
      </w:r>
      <w:r>
        <w:rPr>
          <w:noProof/>
        </w:rPr>
        <w:fldChar w:fldCharType="separate"/>
      </w:r>
      <w:r>
        <w:rPr>
          <w:noProof/>
        </w:rPr>
        <w:t>51</w:t>
      </w:r>
      <w:r>
        <w:rPr>
          <w:noProof/>
        </w:rPr>
        <w:fldChar w:fldCharType="end"/>
      </w:r>
    </w:p>
    <w:p w14:paraId="0176DBF7" w14:textId="27E73337" w:rsidR="00B45DF8" w:rsidRDefault="00B45DF8">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_Toc130217795 \h </w:instrText>
      </w:r>
      <w:r>
        <w:rPr>
          <w:noProof/>
        </w:rPr>
      </w:r>
      <w:r>
        <w:rPr>
          <w:noProof/>
        </w:rPr>
        <w:fldChar w:fldCharType="separate"/>
      </w:r>
      <w:r>
        <w:rPr>
          <w:noProof/>
        </w:rPr>
        <w:t>52</w:t>
      </w:r>
      <w:r>
        <w:rPr>
          <w:noProof/>
        </w:rPr>
        <w:fldChar w:fldCharType="end"/>
      </w:r>
    </w:p>
    <w:p w14:paraId="47E13F80" w14:textId="378149F6" w:rsidR="00B45DF8" w:rsidRDefault="00B45DF8">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_Toc130217796 \h </w:instrText>
      </w:r>
      <w:r>
        <w:rPr>
          <w:noProof/>
        </w:rPr>
      </w:r>
      <w:r>
        <w:rPr>
          <w:noProof/>
        </w:rPr>
        <w:fldChar w:fldCharType="separate"/>
      </w:r>
      <w:r>
        <w:rPr>
          <w:noProof/>
        </w:rPr>
        <w:t>52</w:t>
      </w:r>
      <w:r>
        <w:rPr>
          <w:noProof/>
        </w:rPr>
        <w:fldChar w:fldCharType="end"/>
      </w:r>
    </w:p>
    <w:p w14:paraId="274DEC81" w14:textId="7CD8567B" w:rsidR="00B45DF8" w:rsidRDefault="00B45DF8">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293D23">
        <w:rPr>
          <w:rFonts w:cs="Arial"/>
          <w:noProof/>
        </w:rPr>
        <w:t>unacknowledgeAlarms</w:t>
      </w:r>
      <w:r>
        <w:rPr>
          <w:noProof/>
        </w:rPr>
        <w:tab/>
      </w:r>
      <w:r>
        <w:rPr>
          <w:noProof/>
        </w:rPr>
        <w:fldChar w:fldCharType="begin" w:fldLock="1"/>
      </w:r>
      <w:r>
        <w:rPr>
          <w:noProof/>
        </w:rPr>
        <w:instrText xml:space="preserve"> PAGEREF _Toc130217797 \h </w:instrText>
      </w:r>
      <w:r>
        <w:rPr>
          <w:noProof/>
        </w:rPr>
      </w:r>
      <w:r>
        <w:rPr>
          <w:noProof/>
        </w:rPr>
        <w:fldChar w:fldCharType="separate"/>
      </w:r>
      <w:r>
        <w:rPr>
          <w:noProof/>
        </w:rPr>
        <w:t>52</w:t>
      </w:r>
      <w:r>
        <w:rPr>
          <w:noProof/>
        </w:rPr>
        <w:fldChar w:fldCharType="end"/>
      </w:r>
    </w:p>
    <w:p w14:paraId="7376D3C5" w14:textId="35362B7C" w:rsidR="00B45DF8" w:rsidRDefault="00B45DF8">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_Toc130217798 \h </w:instrText>
      </w:r>
      <w:r>
        <w:rPr>
          <w:noProof/>
        </w:rPr>
      </w:r>
      <w:r>
        <w:rPr>
          <w:noProof/>
        </w:rPr>
        <w:fldChar w:fldCharType="separate"/>
      </w:r>
      <w:r>
        <w:rPr>
          <w:noProof/>
        </w:rPr>
        <w:t>52</w:t>
      </w:r>
      <w:r>
        <w:rPr>
          <w:noProof/>
        </w:rPr>
        <w:fldChar w:fldCharType="end"/>
      </w:r>
    </w:p>
    <w:p w14:paraId="30A734A3" w14:textId="0A89B503" w:rsidR="00B45DF8" w:rsidRDefault="00B45DF8">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_Toc130217799 \h </w:instrText>
      </w:r>
      <w:r>
        <w:rPr>
          <w:noProof/>
        </w:rPr>
      </w:r>
      <w:r>
        <w:rPr>
          <w:noProof/>
        </w:rPr>
        <w:fldChar w:fldCharType="separate"/>
      </w:r>
      <w:r>
        <w:rPr>
          <w:noProof/>
        </w:rPr>
        <w:t>53</w:t>
      </w:r>
      <w:r>
        <w:rPr>
          <w:noProof/>
        </w:rPr>
        <w:fldChar w:fldCharType="end"/>
      </w:r>
    </w:p>
    <w:p w14:paraId="199B25A9" w14:textId="451CD11A" w:rsidR="00B45DF8" w:rsidRDefault="00B45DF8">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_Toc130217800 \h </w:instrText>
      </w:r>
      <w:r>
        <w:rPr>
          <w:noProof/>
        </w:rPr>
      </w:r>
      <w:r>
        <w:rPr>
          <w:noProof/>
        </w:rPr>
        <w:fldChar w:fldCharType="separate"/>
      </w:r>
      <w:r>
        <w:rPr>
          <w:noProof/>
        </w:rPr>
        <w:t>53</w:t>
      </w:r>
      <w:r>
        <w:rPr>
          <w:noProof/>
        </w:rPr>
        <w:fldChar w:fldCharType="end"/>
      </w:r>
    </w:p>
    <w:p w14:paraId="70009311" w14:textId="6F12D215" w:rsidR="00B45DF8" w:rsidRDefault="00B45DF8">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_Toc130217801 \h </w:instrText>
      </w:r>
      <w:r>
        <w:rPr>
          <w:noProof/>
        </w:rPr>
      </w:r>
      <w:r>
        <w:rPr>
          <w:noProof/>
        </w:rPr>
        <w:fldChar w:fldCharType="separate"/>
      </w:r>
      <w:r>
        <w:rPr>
          <w:noProof/>
        </w:rPr>
        <w:t>54</w:t>
      </w:r>
      <w:r>
        <w:rPr>
          <w:noProof/>
        </w:rPr>
        <w:fldChar w:fldCharType="end"/>
      </w:r>
    </w:p>
    <w:p w14:paraId="6116E8BD" w14:textId="5439CCC5" w:rsidR="00B45DF8" w:rsidRDefault="00B45DF8">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293D23">
        <w:rPr>
          <w:rFonts w:cs="Arial"/>
          <w:noProof/>
        </w:rPr>
        <w:t>clearAlarms</w:t>
      </w:r>
      <w:r>
        <w:rPr>
          <w:noProof/>
        </w:rPr>
        <w:tab/>
      </w:r>
      <w:r>
        <w:rPr>
          <w:noProof/>
        </w:rPr>
        <w:fldChar w:fldCharType="begin" w:fldLock="1"/>
      </w:r>
      <w:r>
        <w:rPr>
          <w:noProof/>
        </w:rPr>
        <w:instrText xml:space="preserve"> PAGEREF _Toc130217802 \h </w:instrText>
      </w:r>
      <w:r>
        <w:rPr>
          <w:noProof/>
        </w:rPr>
      </w:r>
      <w:r>
        <w:rPr>
          <w:noProof/>
        </w:rPr>
        <w:fldChar w:fldCharType="separate"/>
      </w:r>
      <w:r>
        <w:rPr>
          <w:noProof/>
        </w:rPr>
        <w:t>54</w:t>
      </w:r>
      <w:r>
        <w:rPr>
          <w:noProof/>
        </w:rPr>
        <w:fldChar w:fldCharType="end"/>
      </w:r>
    </w:p>
    <w:p w14:paraId="46EB7459" w14:textId="707A611E" w:rsidR="00B45DF8" w:rsidRDefault="00B45DF8">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_Toc130217803 \h </w:instrText>
      </w:r>
      <w:r>
        <w:rPr>
          <w:noProof/>
        </w:rPr>
      </w:r>
      <w:r>
        <w:rPr>
          <w:noProof/>
        </w:rPr>
        <w:fldChar w:fldCharType="separate"/>
      </w:r>
      <w:r>
        <w:rPr>
          <w:noProof/>
        </w:rPr>
        <w:t>54</w:t>
      </w:r>
      <w:r>
        <w:rPr>
          <w:noProof/>
        </w:rPr>
        <w:fldChar w:fldCharType="end"/>
      </w:r>
    </w:p>
    <w:p w14:paraId="51DB646E" w14:textId="13699FF3" w:rsidR="00B45DF8" w:rsidRDefault="00B45DF8">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_Toc130217804 \h </w:instrText>
      </w:r>
      <w:r>
        <w:rPr>
          <w:noProof/>
        </w:rPr>
      </w:r>
      <w:r>
        <w:rPr>
          <w:noProof/>
        </w:rPr>
        <w:fldChar w:fldCharType="separate"/>
      </w:r>
      <w:r>
        <w:rPr>
          <w:noProof/>
        </w:rPr>
        <w:t>54</w:t>
      </w:r>
      <w:r>
        <w:rPr>
          <w:noProof/>
        </w:rPr>
        <w:fldChar w:fldCharType="end"/>
      </w:r>
    </w:p>
    <w:p w14:paraId="68A8B197" w14:textId="337BA900" w:rsidR="00B45DF8" w:rsidRDefault="00B45DF8">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_Toc130217805 \h </w:instrText>
      </w:r>
      <w:r>
        <w:rPr>
          <w:noProof/>
        </w:rPr>
      </w:r>
      <w:r>
        <w:rPr>
          <w:noProof/>
        </w:rPr>
        <w:fldChar w:fldCharType="separate"/>
      </w:r>
      <w:r>
        <w:rPr>
          <w:noProof/>
        </w:rPr>
        <w:t>54</w:t>
      </w:r>
      <w:r>
        <w:rPr>
          <w:noProof/>
        </w:rPr>
        <w:fldChar w:fldCharType="end"/>
      </w:r>
    </w:p>
    <w:p w14:paraId="2AB1E1B2" w14:textId="2D050F99" w:rsidR="00B45DF8" w:rsidRDefault="00B45DF8">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_Toc130217806 \h </w:instrText>
      </w:r>
      <w:r>
        <w:rPr>
          <w:noProof/>
        </w:rPr>
      </w:r>
      <w:r>
        <w:rPr>
          <w:noProof/>
        </w:rPr>
        <w:fldChar w:fldCharType="separate"/>
      </w:r>
      <w:r>
        <w:rPr>
          <w:noProof/>
        </w:rPr>
        <w:t>54</w:t>
      </w:r>
      <w:r>
        <w:rPr>
          <w:noProof/>
        </w:rPr>
        <w:fldChar w:fldCharType="end"/>
      </w:r>
    </w:p>
    <w:p w14:paraId="052C3C77" w14:textId="5FA5CF3B" w:rsidR="00B45DF8" w:rsidRDefault="00B45DF8">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293D23">
        <w:rPr>
          <w:rFonts w:cs="Arial"/>
          <w:noProof/>
        </w:rPr>
        <w:t>notifyClearedAlarm</w:t>
      </w:r>
      <w:r>
        <w:rPr>
          <w:noProof/>
        </w:rPr>
        <w:tab/>
      </w:r>
      <w:r>
        <w:rPr>
          <w:noProof/>
        </w:rPr>
        <w:fldChar w:fldCharType="begin" w:fldLock="1"/>
      </w:r>
      <w:r>
        <w:rPr>
          <w:noProof/>
        </w:rPr>
        <w:instrText xml:space="preserve"> PAGEREF _Toc130217807 \h </w:instrText>
      </w:r>
      <w:r>
        <w:rPr>
          <w:noProof/>
        </w:rPr>
      </w:r>
      <w:r>
        <w:rPr>
          <w:noProof/>
        </w:rPr>
        <w:fldChar w:fldCharType="separate"/>
      </w:r>
      <w:r>
        <w:rPr>
          <w:noProof/>
        </w:rPr>
        <w:t>54</w:t>
      </w:r>
      <w:r>
        <w:rPr>
          <w:noProof/>
        </w:rPr>
        <w:fldChar w:fldCharType="end"/>
      </w:r>
    </w:p>
    <w:p w14:paraId="0D1849B2" w14:textId="299E66B1" w:rsidR="00B45DF8" w:rsidRDefault="00B45DF8">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_Toc130217808 \h </w:instrText>
      </w:r>
      <w:r>
        <w:rPr>
          <w:noProof/>
        </w:rPr>
      </w:r>
      <w:r>
        <w:rPr>
          <w:noProof/>
        </w:rPr>
        <w:fldChar w:fldCharType="separate"/>
      </w:r>
      <w:r>
        <w:rPr>
          <w:noProof/>
        </w:rPr>
        <w:t>54</w:t>
      </w:r>
      <w:r>
        <w:rPr>
          <w:noProof/>
        </w:rPr>
        <w:fldChar w:fldCharType="end"/>
      </w:r>
    </w:p>
    <w:p w14:paraId="77CFE86F" w14:textId="5E7A89BD" w:rsidR="00B45DF8" w:rsidRDefault="00B45DF8">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_Toc130217809 \h </w:instrText>
      </w:r>
      <w:r>
        <w:rPr>
          <w:noProof/>
        </w:rPr>
      </w:r>
      <w:r>
        <w:rPr>
          <w:noProof/>
        </w:rPr>
        <w:fldChar w:fldCharType="separate"/>
      </w:r>
      <w:r>
        <w:rPr>
          <w:noProof/>
        </w:rPr>
        <w:t>55</w:t>
      </w:r>
      <w:r>
        <w:rPr>
          <w:noProof/>
        </w:rPr>
        <w:fldChar w:fldCharType="end"/>
      </w:r>
    </w:p>
    <w:p w14:paraId="7E14E20E" w14:textId="07598E63" w:rsidR="00B45DF8" w:rsidRDefault="00B45DF8">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_Toc130217810 \h </w:instrText>
      </w:r>
      <w:r>
        <w:rPr>
          <w:noProof/>
        </w:rPr>
      </w:r>
      <w:r>
        <w:rPr>
          <w:noProof/>
        </w:rPr>
        <w:fldChar w:fldCharType="separate"/>
      </w:r>
      <w:r>
        <w:rPr>
          <w:noProof/>
        </w:rPr>
        <w:t>55</w:t>
      </w:r>
      <w:r>
        <w:rPr>
          <w:noProof/>
        </w:rPr>
        <w:fldChar w:fldCharType="end"/>
      </w:r>
    </w:p>
    <w:p w14:paraId="02313D7C" w14:textId="48F8DA72" w:rsidR="00B45DF8" w:rsidRDefault="00B45DF8">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_Toc130217811 \h </w:instrText>
      </w:r>
      <w:r>
        <w:rPr>
          <w:noProof/>
        </w:rPr>
      </w:r>
      <w:r>
        <w:rPr>
          <w:noProof/>
        </w:rPr>
        <w:fldChar w:fldCharType="separate"/>
      </w:r>
      <w:r>
        <w:rPr>
          <w:noProof/>
        </w:rPr>
        <w:t>55</w:t>
      </w:r>
      <w:r>
        <w:rPr>
          <w:noProof/>
        </w:rPr>
        <w:fldChar w:fldCharType="end"/>
      </w:r>
    </w:p>
    <w:p w14:paraId="36105E0B" w14:textId="6474B513" w:rsidR="00B45DF8" w:rsidRDefault="00B45DF8">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_Toc130217812 \h </w:instrText>
      </w:r>
      <w:r>
        <w:rPr>
          <w:noProof/>
        </w:rPr>
      </w:r>
      <w:r>
        <w:rPr>
          <w:noProof/>
        </w:rPr>
        <w:fldChar w:fldCharType="separate"/>
      </w:r>
      <w:r>
        <w:rPr>
          <w:noProof/>
        </w:rPr>
        <w:t>55</w:t>
      </w:r>
      <w:r>
        <w:rPr>
          <w:noProof/>
        </w:rPr>
        <w:fldChar w:fldCharType="end"/>
      </w:r>
    </w:p>
    <w:p w14:paraId="2CF494FB" w14:textId="3FAA7205" w:rsidR="00B45DF8" w:rsidRDefault="00B45DF8">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293D23">
        <w:rPr>
          <w:rFonts w:cs="Arial"/>
          <w:noProof/>
        </w:rPr>
        <w:t>notifyAckStateChanged</w:t>
      </w:r>
      <w:r>
        <w:rPr>
          <w:noProof/>
        </w:rPr>
        <w:tab/>
      </w:r>
      <w:r>
        <w:rPr>
          <w:noProof/>
        </w:rPr>
        <w:fldChar w:fldCharType="begin" w:fldLock="1"/>
      </w:r>
      <w:r>
        <w:rPr>
          <w:noProof/>
        </w:rPr>
        <w:instrText xml:space="preserve"> PAGEREF _Toc130217813 \h </w:instrText>
      </w:r>
      <w:r>
        <w:rPr>
          <w:noProof/>
        </w:rPr>
      </w:r>
      <w:r>
        <w:rPr>
          <w:noProof/>
        </w:rPr>
        <w:fldChar w:fldCharType="separate"/>
      </w:r>
      <w:r>
        <w:rPr>
          <w:noProof/>
        </w:rPr>
        <w:t>56</w:t>
      </w:r>
      <w:r>
        <w:rPr>
          <w:noProof/>
        </w:rPr>
        <w:fldChar w:fldCharType="end"/>
      </w:r>
    </w:p>
    <w:p w14:paraId="3E042884" w14:textId="20E83874" w:rsidR="00B45DF8" w:rsidRDefault="00B45DF8">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_Toc130217814 \h </w:instrText>
      </w:r>
      <w:r>
        <w:rPr>
          <w:noProof/>
        </w:rPr>
      </w:r>
      <w:r>
        <w:rPr>
          <w:noProof/>
        </w:rPr>
        <w:fldChar w:fldCharType="separate"/>
      </w:r>
      <w:r>
        <w:rPr>
          <w:noProof/>
        </w:rPr>
        <w:t>56</w:t>
      </w:r>
      <w:r>
        <w:rPr>
          <w:noProof/>
        </w:rPr>
        <w:fldChar w:fldCharType="end"/>
      </w:r>
    </w:p>
    <w:p w14:paraId="409326CC" w14:textId="2BE1C63F" w:rsidR="00B45DF8" w:rsidRDefault="00B45DF8">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_Toc130217815 \h </w:instrText>
      </w:r>
      <w:r>
        <w:rPr>
          <w:noProof/>
        </w:rPr>
      </w:r>
      <w:r>
        <w:rPr>
          <w:noProof/>
        </w:rPr>
        <w:fldChar w:fldCharType="separate"/>
      </w:r>
      <w:r>
        <w:rPr>
          <w:noProof/>
        </w:rPr>
        <w:t>56</w:t>
      </w:r>
      <w:r>
        <w:rPr>
          <w:noProof/>
        </w:rPr>
        <w:fldChar w:fldCharType="end"/>
      </w:r>
    </w:p>
    <w:p w14:paraId="68442797" w14:textId="7EB3794D" w:rsidR="00B45DF8" w:rsidRDefault="00B45DF8">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_Toc130217816 \h </w:instrText>
      </w:r>
      <w:r>
        <w:rPr>
          <w:noProof/>
        </w:rPr>
      </w:r>
      <w:r>
        <w:rPr>
          <w:noProof/>
        </w:rPr>
        <w:fldChar w:fldCharType="separate"/>
      </w:r>
      <w:r>
        <w:rPr>
          <w:noProof/>
        </w:rPr>
        <w:t>56</w:t>
      </w:r>
      <w:r>
        <w:rPr>
          <w:noProof/>
        </w:rPr>
        <w:fldChar w:fldCharType="end"/>
      </w:r>
    </w:p>
    <w:p w14:paraId="19AFB0A3" w14:textId="1A0FB4EE" w:rsidR="00B45DF8" w:rsidRDefault="00B45DF8">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_Toc130217817 \h </w:instrText>
      </w:r>
      <w:r>
        <w:rPr>
          <w:noProof/>
        </w:rPr>
      </w:r>
      <w:r>
        <w:rPr>
          <w:noProof/>
        </w:rPr>
        <w:fldChar w:fldCharType="separate"/>
      </w:r>
      <w:r>
        <w:rPr>
          <w:noProof/>
        </w:rPr>
        <w:t>56</w:t>
      </w:r>
      <w:r>
        <w:rPr>
          <w:noProof/>
        </w:rPr>
        <w:fldChar w:fldCharType="end"/>
      </w:r>
    </w:p>
    <w:p w14:paraId="04181C75" w14:textId="2D819E39" w:rsidR="00B45DF8" w:rsidRDefault="00B45DF8">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_Toc130217818 \h </w:instrText>
      </w:r>
      <w:r>
        <w:rPr>
          <w:noProof/>
        </w:rPr>
      </w:r>
      <w:r>
        <w:rPr>
          <w:noProof/>
        </w:rPr>
        <w:fldChar w:fldCharType="separate"/>
      </w:r>
      <w:r>
        <w:rPr>
          <w:noProof/>
        </w:rPr>
        <w:t>56</w:t>
      </w:r>
      <w:r>
        <w:rPr>
          <w:noProof/>
        </w:rPr>
        <w:fldChar w:fldCharType="end"/>
      </w:r>
    </w:p>
    <w:p w14:paraId="2C0873AC" w14:textId="16971746" w:rsidR="00B45DF8" w:rsidRDefault="00B45DF8">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293D23">
        <w:rPr>
          <w:rFonts w:cs="Arial"/>
          <w:noProof/>
        </w:rPr>
        <w:t>notifyComments</w:t>
      </w:r>
      <w:r>
        <w:rPr>
          <w:noProof/>
        </w:rPr>
        <w:tab/>
      </w:r>
      <w:r>
        <w:rPr>
          <w:noProof/>
        </w:rPr>
        <w:fldChar w:fldCharType="begin" w:fldLock="1"/>
      </w:r>
      <w:r>
        <w:rPr>
          <w:noProof/>
        </w:rPr>
        <w:instrText xml:space="preserve"> PAGEREF _Toc130217819 \h </w:instrText>
      </w:r>
      <w:r>
        <w:rPr>
          <w:noProof/>
        </w:rPr>
      </w:r>
      <w:r>
        <w:rPr>
          <w:noProof/>
        </w:rPr>
        <w:fldChar w:fldCharType="separate"/>
      </w:r>
      <w:r>
        <w:rPr>
          <w:noProof/>
        </w:rPr>
        <w:t>56</w:t>
      </w:r>
      <w:r>
        <w:rPr>
          <w:noProof/>
        </w:rPr>
        <w:fldChar w:fldCharType="end"/>
      </w:r>
    </w:p>
    <w:p w14:paraId="5B4A45AE" w14:textId="628DA966" w:rsidR="00B45DF8" w:rsidRDefault="00B45DF8">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_Toc130217820 \h </w:instrText>
      </w:r>
      <w:r>
        <w:rPr>
          <w:noProof/>
        </w:rPr>
      </w:r>
      <w:r>
        <w:rPr>
          <w:noProof/>
        </w:rPr>
        <w:fldChar w:fldCharType="separate"/>
      </w:r>
      <w:r>
        <w:rPr>
          <w:noProof/>
        </w:rPr>
        <w:t>56</w:t>
      </w:r>
      <w:r>
        <w:rPr>
          <w:noProof/>
        </w:rPr>
        <w:fldChar w:fldCharType="end"/>
      </w:r>
    </w:p>
    <w:p w14:paraId="4B6006E4" w14:textId="2054AC98" w:rsidR="00B45DF8" w:rsidRDefault="00B45DF8">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_Toc130217821 \h </w:instrText>
      </w:r>
      <w:r>
        <w:rPr>
          <w:noProof/>
        </w:rPr>
      </w:r>
      <w:r>
        <w:rPr>
          <w:noProof/>
        </w:rPr>
        <w:fldChar w:fldCharType="separate"/>
      </w:r>
      <w:r>
        <w:rPr>
          <w:noProof/>
        </w:rPr>
        <w:t>57</w:t>
      </w:r>
      <w:r>
        <w:rPr>
          <w:noProof/>
        </w:rPr>
        <w:fldChar w:fldCharType="end"/>
      </w:r>
    </w:p>
    <w:p w14:paraId="3DF53B22" w14:textId="398976A3" w:rsidR="00B45DF8" w:rsidRDefault="00B45DF8">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_Toc130217822 \h </w:instrText>
      </w:r>
      <w:r>
        <w:rPr>
          <w:noProof/>
        </w:rPr>
      </w:r>
      <w:r>
        <w:rPr>
          <w:noProof/>
        </w:rPr>
        <w:fldChar w:fldCharType="separate"/>
      </w:r>
      <w:r>
        <w:rPr>
          <w:noProof/>
        </w:rPr>
        <w:t>57</w:t>
      </w:r>
      <w:r>
        <w:rPr>
          <w:noProof/>
        </w:rPr>
        <w:fldChar w:fldCharType="end"/>
      </w:r>
    </w:p>
    <w:p w14:paraId="03EA6D2F" w14:textId="769B3522" w:rsidR="00B45DF8" w:rsidRDefault="00B45DF8">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_Toc130217823 \h </w:instrText>
      </w:r>
      <w:r>
        <w:rPr>
          <w:noProof/>
        </w:rPr>
      </w:r>
      <w:r>
        <w:rPr>
          <w:noProof/>
        </w:rPr>
        <w:fldChar w:fldCharType="separate"/>
      </w:r>
      <w:r>
        <w:rPr>
          <w:noProof/>
        </w:rPr>
        <w:t>57</w:t>
      </w:r>
      <w:r>
        <w:rPr>
          <w:noProof/>
        </w:rPr>
        <w:fldChar w:fldCharType="end"/>
      </w:r>
    </w:p>
    <w:p w14:paraId="536B51C8" w14:textId="5913D174" w:rsidR="00B45DF8" w:rsidRDefault="00B45DF8">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_Toc130217824 \h </w:instrText>
      </w:r>
      <w:r>
        <w:rPr>
          <w:noProof/>
        </w:rPr>
      </w:r>
      <w:r>
        <w:rPr>
          <w:noProof/>
        </w:rPr>
        <w:fldChar w:fldCharType="separate"/>
      </w:r>
      <w:r>
        <w:rPr>
          <w:noProof/>
        </w:rPr>
        <w:t>57</w:t>
      </w:r>
      <w:r>
        <w:rPr>
          <w:noProof/>
        </w:rPr>
        <w:fldChar w:fldCharType="end"/>
      </w:r>
    </w:p>
    <w:p w14:paraId="572D37DA" w14:textId="60BC63BA" w:rsidR="00B45DF8" w:rsidRDefault="00B45DF8">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293D23">
        <w:rPr>
          <w:rFonts w:cs="Arial"/>
          <w:noProof/>
        </w:rPr>
        <w:t>notifyPotentialFaultyAlarmList</w:t>
      </w:r>
      <w:r>
        <w:rPr>
          <w:noProof/>
        </w:rPr>
        <w:tab/>
      </w:r>
      <w:r>
        <w:rPr>
          <w:noProof/>
        </w:rPr>
        <w:fldChar w:fldCharType="begin" w:fldLock="1"/>
      </w:r>
      <w:r>
        <w:rPr>
          <w:noProof/>
        </w:rPr>
        <w:instrText xml:space="preserve"> PAGEREF _Toc130217825 \h </w:instrText>
      </w:r>
      <w:r>
        <w:rPr>
          <w:noProof/>
        </w:rPr>
      </w:r>
      <w:r>
        <w:rPr>
          <w:noProof/>
        </w:rPr>
        <w:fldChar w:fldCharType="separate"/>
      </w:r>
      <w:r>
        <w:rPr>
          <w:noProof/>
        </w:rPr>
        <w:t>57</w:t>
      </w:r>
      <w:r>
        <w:rPr>
          <w:noProof/>
        </w:rPr>
        <w:fldChar w:fldCharType="end"/>
      </w:r>
    </w:p>
    <w:p w14:paraId="7CC489FF" w14:textId="73416F10" w:rsidR="00B45DF8" w:rsidRDefault="00B45DF8">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_Toc130217826 \h </w:instrText>
      </w:r>
      <w:r>
        <w:rPr>
          <w:noProof/>
        </w:rPr>
      </w:r>
      <w:r>
        <w:rPr>
          <w:noProof/>
        </w:rPr>
        <w:fldChar w:fldCharType="separate"/>
      </w:r>
      <w:r>
        <w:rPr>
          <w:noProof/>
        </w:rPr>
        <w:t>57</w:t>
      </w:r>
      <w:r>
        <w:rPr>
          <w:noProof/>
        </w:rPr>
        <w:fldChar w:fldCharType="end"/>
      </w:r>
    </w:p>
    <w:p w14:paraId="1AEEF9BE" w14:textId="0BE2377C" w:rsidR="00B45DF8" w:rsidRDefault="00B45DF8">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_Toc130217827 \h </w:instrText>
      </w:r>
      <w:r>
        <w:rPr>
          <w:noProof/>
        </w:rPr>
      </w:r>
      <w:r>
        <w:rPr>
          <w:noProof/>
        </w:rPr>
        <w:fldChar w:fldCharType="separate"/>
      </w:r>
      <w:r>
        <w:rPr>
          <w:noProof/>
        </w:rPr>
        <w:t>58</w:t>
      </w:r>
      <w:r>
        <w:rPr>
          <w:noProof/>
        </w:rPr>
        <w:fldChar w:fldCharType="end"/>
      </w:r>
    </w:p>
    <w:p w14:paraId="5CEFBC79" w14:textId="03CF7F09" w:rsidR="00B45DF8" w:rsidRDefault="00B45DF8">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_Toc130217828 \h </w:instrText>
      </w:r>
      <w:r>
        <w:rPr>
          <w:noProof/>
        </w:rPr>
      </w:r>
      <w:r>
        <w:rPr>
          <w:noProof/>
        </w:rPr>
        <w:fldChar w:fldCharType="separate"/>
      </w:r>
      <w:r>
        <w:rPr>
          <w:noProof/>
        </w:rPr>
        <w:t>58</w:t>
      </w:r>
      <w:r>
        <w:rPr>
          <w:noProof/>
        </w:rPr>
        <w:fldChar w:fldCharType="end"/>
      </w:r>
    </w:p>
    <w:p w14:paraId="741E4E9D" w14:textId="48F37C87" w:rsidR="00B45DF8" w:rsidRDefault="00B45DF8">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_Toc130217829 \h </w:instrText>
      </w:r>
      <w:r>
        <w:rPr>
          <w:noProof/>
        </w:rPr>
      </w:r>
      <w:r>
        <w:rPr>
          <w:noProof/>
        </w:rPr>
        <w:fldChar w:fldCharType="separate"/>
      </w:r>
      <w:r>
        <w:rPr>
          <w:noProof/>
        </w:rPr>
        <w:t>58</w:t>
      </w:r>
      <w:r>
        <w:rPr>
          <w:noProof/>
        </w:rPr>
        <w:fldChar w:fldCharType="end"/>
      </w:r>
    </w:p>
    <w:p w14:paraId="49BAC303" w14:textId="41A1B39C" w:rsidR="00B45DF8" w:rsidRDefault="00B45DF8">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_Toc130217830 \h </w:instrText>
      </w:r>
      <w:r>
        <w:rPr>
          <w:noProof/>
        </w:rPr>
      </w:r>
      <w:r>
        <w:rPr>
          <w:noProof/>
        </w:rPr>
        <w:fldChar w:fldCharType="separate"/>
      </w:r>
      <w:r>
        <w:rPr>
          <w:noProof/>
        </w:rPr>
        <w:t>58</w:t>
      </w:r>
      <w:r>
        <w:rPr>
          <w:noProof/>
        </w:rPr>
        <w:fldChar w:fldCharType="end"/>
      </w:r>
    </w:p>
    <w:p w14:paraId="1CD82C2C" w14:textId="1302D921" w:rsidR="00B45DF8" w:rsidRDefault="00B45DF8">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293D23">
        <w:rPr>
          <w:rFonts w:cs="Arial"/>
          <w:noProof/>
        </w:rPr>
        <w:t>notifyChangedAlarmGeneral</w:t>
      </w:r>
      <w:r>
        <w:rPr>
          <w:noProof/>
        </w:rPr>
        <w:tab/>
      </w:r>
      <w:r>
        <w:rPr>
          <w:noProof/>
        </w:rPr>
        <w:fldChar w:fldCharType="begin" w:fldLock="1"/>
      </w:r>
      <w:r>
        <w:rPr>
          <w:noProof/>
        </w:rPr>
        <w:instrText xml:space="preserve"> PAGEREF _Toc130217831 \h </w:instrText>
      </w:r>
      <w:r>
        <w:rPr>
          <w:noProof/>
        </w:rPr>
      </w:r>
      <w:r>
        <w:rPr>
          <w:noProof/>
        </w:rPr>
        <w:fldChar w:fldCharType="separate"/>
      </w:r>
      <w:r>
        <w:rPr>
          <w:noProof/>
        </w:rPr>
        <w:t>59</w:t>
      </w:r>
      <w:r>
        <w:rPr>
          <w:noProof/>
        </w:rPr>
        <w:fldChar w:fldCharType="end"/>
      </w:r>
    </w:p>
    <w:p w14:paraId="2C2364E9" w14:textId="5D8EE440" w:rsidR="00B45DF8" w:rsidRDefault="00B45DF8">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_Toc130217832 \h </w:instrText>
      </w:r>
      <w:r>
        <w:rPr>
          <w:noProof/>
        </w:rPr>
      </w:r>
      <w:r>
        <w:rPr>
          <w:noProof/>
        </w:rPr>
        <w:fldChar w:fldCharType="separate"/>
      </w:r>
      <w:r>
        <w:rPr>
          <w:noProof/>
        </w:rPr>
        <w:t>59</w:t>
      </w:r>
      <w:r>
        <w:rPr>
          <w:noProof/>
        </w:rPr>
        <w:fldChar w:fldCharType="end"/>
      </w:r>
    </w:p>
    <w:p w14:paraId="64E2F8B6" w14:textId="2EBC063E" w:rsidR="00B45DF8" w:rsidRDefault="00B45DF8">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_Toc130217833 \h </w:instrText>
      </w:r>
      <w:r>
        <w:rPr>
          <w:noProof/>
        </w:rPr>
      </w:r>
      <w:r>
        <w:rPr>
          <w:noProof/>
        </w:rPr>
        <w:fldChar w:fldCharType="separate"/>
      </w:r>
      <w:r>
        <w:rPr>
          <w:noProof/>
        </w:rPr>
        <w:t>59</w:t>
      </w:r>
      <w:r>
        <w:rPr>
          <w:noProof/>
        </w:rPr>
        <w:fldChar w:fldCharType="end"/>
      </w:r>
    </w:p>
    <w:p w14:paraId="726C558D" w14:textId="1A84A5B2" w:rsidR="00B45DF8" w:rsidRDefault="00B45DF8">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_Toc130217834 \h </w:instrText>
      </w:r>
      <w:r>
        <w:rPr>
          <w:noProof/>
        </w:rPr>
      </w:r>
      <w:r>
        <w:rPr>
          <w:noProof/>
        </w:rPr>
        <w:fldChar w:fldCharType="separate"/>
      </w:r>
      <w:r>
        <w:rPr>
          <w:noProof/>
        </w:rPr>
        <w:t>59</w:t>
      </w:r>
      <w:r>
        <w:rPr>
          <w:noProof/>
        </w:rPr>
        <w:fldChar w:fldCharType="end"/>
      </w:r>
    </w:p>
    <w:p w14:paraId="411AF098" w14:textId="060F60AD" w:rsidR="00B45DF8" w:rsidRDefault="00B45DF8">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_Toc130217835 \h </w:instrText>
      </w:r>
      <w:r>
        <w:rPr>
          <w:noProof/>
        </w:rPr>
      </w:r>
      <w:r>
        <w:rPr>
          <w:noProof/>
        </w:rPr>
        <w:fldChar w:fldCharType="separate"/>
      </w:r>
      <w:r>
        <w:rPr>
          <w:noProof/>
        </w:rPr>
        <w:t>60</w:t>
      </w:r>
      <w:r>
        <w:rPr>
          <w:noProof/>
        </w:rPr>
        <w:fldChar w:fldCharType="end"/>
      </w:r>
    </w:p>
    <w:p w14:paraId="418CC020" w14:textId="04C2DC15" w:rsidR="00B45DF8" w:rsidRDefault="00B45DF8">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_Toc130217836 \h </w:instrText>
      </w:r>
      <w:r>
        <w:rPr>
          <w:noProof/>
        </w:rPr>
      </w:r>
      <w:r>
        <w:rPr>
          <w:noProof/>
        </w:rPr>
        <w:fldChar w:fldCharType="separate"/>
      </w:r>
      <w:r>
        <w:rPr>
          <w:noProof/>
        </w:rPr>
        <w:t>60</w:t>
      </w:r>
      <w:r>
        <w:rPr>
          <w:noProof/>
        </w:rPr>
        <w:fldChar w:fldCharType="end"/>
      </w:r>
    </w:p>
    <w:p w14:paraId="4FB35B59" w14:textId="1B4BDC46" w:rsidR="00B45DF8" w:rsidRDefault="00B45DF8">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_Toc130217837 \h </w:instrText>
      </w:r>
      <w:r>
        <w:rPr>
          <w:noProof/>
        </w:rPr>
      </w:r>
      <w:r>
        <w:rPr>
          <w:noProof/>
        </w:rPr>
        <w:fldChar w:fldCharType="separate"/>
      </w:r>
      <w:r>
        <w:rPr>
          <w:noProof/>
        </w:rPr>
        <w:t>61</w:t>
      </w:r>
      <w:r>
        <w:rPr>
          <w:noProof/>
        </w:rPr>
        <w:fldChar w:fldCharType="end"/>
      </w:r>
    </w:p>
    <w:p w14:paraId="2EC4495D" w14:textId="4DDEF0EC" w:rsidR="00B45DF8" w:rsidRDefault="00B45DF8">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_Toc130217838 \h </w:instrText>
      </w:r>
      <w:r>
        <w:rPr>
          <w:noProof/>
        </w:rPr>
      </w:r>
      <w:r>
        <w:rPr>
          <w:noProof/>
        </w:rPr>
        <w:fldChar w:fldCharType="separate"/>
      </w:r>
      <w:r>
        <w:rPr>
          <w:noProof/>
        </w:rPr>
        <w:t>61</w:t>
      </w:r>
      <w:r>
        <w:rPr>
          <w:noProof/>
        </w:rPr>
        <w:fldChar w:fldCharType="end"/>
      </w:r>
    </w:p>
    <w:p w14:paraId="3B3F3B12" w14:textId="5D8A2E9F" w:rsidR="00B45DF8" w:rsidRDefault="00B45DF8">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_Toc130217839 \h </w:instrText>
      </w:r>
      <w:r>
        <w:rPr>
          <w:noProof/>
        </w:rPr>
      </w:r>
      <w:r>
        <w:rPr>
          <w:noProof/>
        </w:rPr>
        <w:fldChar w:fldCharType="separate"/>
      </w:r>
      <w:r>
        <w:rPr>
          <w:noProof/>
        </w:rPr>
        <w:t>61</w:t>
      </w:r>
      <w:r>
        <w:rPr>
          <w:noProof/>
        </w:rPr>
        <w:fldChar w:fldCharType="end"/>
      </w:r>
    </w:p>
    <w:p w14:paraId="03C9E38E" w14:textId="123F283E" w:rsidR="00B45DF8" w:rsidRDefault="00B45DF8">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_Toc130217840 \h </w:instrText>
      </w:r>
      <w:r>
        <w:rPr>
          <w:noProof/>
        </w:rPr>
      </w:r>
      <w:r>
        <w:rPr>
          <w:noProof/>
        </w:rPr>
        <w:fldChar w:fldCharType="separate"/>
      </w:r>
      <w:r>
        <w:rPr>
          <w:noProof/>
        </w:rPr>
        <w:t>61</w:t>
      </w:r>
      <w:r>
        <w:rPr>
          <w:noProof/>
        </w:rPr>
        <w:fldChar w:fldCharType="end"/>
      </w:r>
    </w:p>
    <w:p w14:paraId="732B7308" w14:textId="3292D903" w:rsidR="00B45DF8" w:rsidRDefault="00B45DF8">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_Toc130217841 \h </w:instrText>
      </w:r>
      <w:r>
        <w:rPr>
          <w:noProof/>
        </w:rPr>
      </w:r>
      <w:r>
        <w:rPr>
          <w:noProof/>
        </w:rPr>
        <w:fldChar w:fldCharType="separate"/>
      </w:r>
      <w:r>
        <w:rPr>
          <w:noProof/>
        </w:rPr>
        <w:t>61</w:t>
      </w:r>
      <w:r>
        <w:rPr>
          <w:noProof/>
        </w:rPr>
        <w:fldChar w:fldCharType="end"/>
      </w:r>
    </w:p>
    <w:p w14:paraId="64E8FFCD" w14:textId="394D3C80" w:rsidR="00B45DF8" w:rsidRDefault="00B45DF8">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_Toc130217842 \h </w:instrText>
      </w:r>
      <w:r>
        <w:rPr>
          <w:noProof/>
        </w:rPr>
      </w:r>
      <w:r>
        <w:rPr>
          <w:noProof/>
        </w:rPr>
        <w:fldChar w:fldCharType="separate"/>
      </w:r>
      <w:r>
        <w:rPr>
          <w:noProof/>
        </w:rPr>
        <w:t>62</w:t>
      </w:r>
      <w:r>
        <w:rPr>
          <w:noProof/>
        </w:rPr>
        <w:fldChar w:fldCharType="end"/>
      </w:r>
    </w:p>
    <w:p w14:paraId="59AA4C17" w14:textId="77D635AF" w:rsidR="00B45DF8" w:rsidRDefault="00B45DF8">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_Toc130217843 \h </w:instrText>
      </w:r>
      <w:r>
        <w:rPr>
          <w:noProof/>
        </w:rPr>
      </w:r>
      <w:r>
        <w:rPr>
          <w:noProof/>
        </w:rPr>
        <w:fldChar w:fldCharType="separate"/>
      </w:r>
      <w:r>
        <w:rPr>
          <w:noProof/>
        </w:rPr>
        <w:t>62</w:t>
      </w:r>
      <w:r>
        <w:rPr>
          <w:noProof/>
        </w:rPr>
        <w:fldChar w:fldCharType="end"/>
      </w:r>
    </w:p>
    <w:p w14:paraId="7535E86B" w14:textId="5C32CE67" w:rsidR="00B45DF8" w:rsidRDefault="00B45DF8">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_Toc130217844 \h </w:instrText>
      </w:r>
      <w:r>
        <w:rPr>
          <w:noProof/>
        </w:rPr>
      </w:r>
      <w:r>
        <w:rPr>
          <w:noProof/>
        </w:rPr>
        <w:fldChar w:fldCharType="separate"/>
      </w:r>
      <w:r>
        <w:rPr>
          <w:noProof/>
        </w:rPr>
        <w:t>62</w:t>
      </w:r>
      <w:r>
        <w:rPr>
          <w:noProof/>
        </w:rPr>
        <w:fldChar w:fldCharType="end"/>
      </w:r>
    </w:p>
    <w:p w14:paraId="30223773" w14:textId="52F84E35" w:rsidR="00B45DF8" w:rsidRDefault="00B45DF8">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_Toc130217845 \h </w:instrText>
      </w:r>
      <w:r>
        <w:rPr>
          <w:noProof/>
        </w:rPr>
      </w:r>
      <w:r>
        <w:rPr>
          <w:noProof/>
        </w:rPr>
        <w:fldChar w:fldCharType="separate"/>
      </w:r>
      <w:r>
        <w:rPr>
          <w:noProof/>
        </w:rPr>
        <w:t>62</w:t>
      </w:r>
      <w:r>
        <w:rPr>
          <w:noProof/>
        </w:rPr>
        <w:fldChar w:fldCharType="end"/>
      </w:r>
    </w:p>
    <w:p w14:paraId="2BB603E1" w14:textId="165A5A43" w:rsidR="00B45DF8" w:rsidRDefault="00B45DF8">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_Toc130217846 \h </w:instrText>
      </w:r>
      <w:r>
        <w:rPr>
          <w:noProof/>
        </w:rPr>
      </w:r>
      <w:r>
        <w:rPr>
          <w:noProof/>
        </w:rPr>
        <w:fldChar w:fldCharType="separate"/>
      </w:r>
      <w:r>
        <w:rPr>
          <w:noProof/>
        </w:rPr>
        <w:t>63</w:t>
      </w:r>
      <w:r>
        <w:rPr>
          <w:noProof/>
        </w:rPr>
        <w:fldChar w:fldCharType="end"/>
      </w:r>
    </w:p>
    <w:p w14:paraId="00BFA50F" w14:textId="275C7795" w:rsidR="00B45DF8" w:rsidRDefault="00B45DF8">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_Toc130217847 \h </w:instrText>
      </w:r>
      <w:r>
        <w:rPr>
          <w:noProof/>
        </w:rPr>
      </w:r>
      <w:r>
        <w:rPr>
          <w:noProof/>
        </w:rPr>
        <w:fldChar w:fldCharType="separate"/>
      </w:r>
      <w:r>
        <w:rPr>
          <w:noProof/>
        </w:rPr>
        <w:t>63</w:t>
      </w:r>
      <w:r>
        <w:rPr>
          <w:noProof/>
        </w:rPr>
        <w:fldChar w:fldCharType="end"/>
      </w:r>
    </w:p>
    <w:p w14:paraId="532BED84" w14:textId="58320F97" w:rsidR="00B45DF8" w:rsidRDefault="00B45DF8">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293D23">
        <w:rPr>
          <w:rFonts w:cs="Arial"/>
          <w:noProof/>
        </w:rPr>
        <w:t>AlarmList</w:t>
      </w:r>
      <w:r>
        <w:rPr>
          <w:noProof/>
        </w:rPr>
        <w:tab/>
      </w:r>
      <w:r>
        <w:rPr>
          <w:noProof/>
        </w:rPr>
        <w:fldChar w:fldCharType="begin" w:fldLock="1"/>
      </w:r>
      <w:r>
        <w:rPr>
          <w:noProof/>
        </w:rPr>
        <w:instrText xml:space="preserve"> PAGEREF _Toc130217848 \h </w:instrText>
      </w:r>
      <w:r>
        <w:rPr>
          <w:noProof/>
        </w:rPr>
      </w:r>
      <w:r>
        <w:rPr>
          <w:noProof/>
        </w:rPr>
        <w:fldChar w:fldCharType="separate"/>
      </w:r>
      <w:r>
        <w:rPr>
          <w:noProof/>
        </w:rPr>
        <w:t>65</w:t>
      </w:r>
      <w:r>
        <w:rPr>
          <w:noProof/>
        </w:rPr>
        <w:fldChar w:fldCharType="end"/>
      </w:r>
    </w:p>
    <w:p w14:paraId="5743BC37" w14:textId="54F74299" w:rsidR="00B45DF8" w:rsidRDefault="00B45DF8">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_Toc130217849 \h </w:instrText>
      </w:r>
      <w:r>
        <w:rPr>
          <w:noProof/>
        </w:rPr>
      </w:r>
      <w:r>
        <w:rPr>
          <w:noProof/>
        </w:rPr>
        <w:fldChar w:fldCharType="separate"/>
      </w:r>
      <w:r>
        <w:rPr>
          <w:noProof/>
        </w:rPr>
        <w:t>65</w:t>
      </w:r>
      <w:r>
        <w:rPr>
          <w:noProof/>
        </w:rPr>
        <w:fldChar w:fldCharType="end"/>
      </w:r>
    </w:p>
    <w:p w14:paraId="5C98786C" w14:textId="2CFA0865" w:rsidR="00B45DF8" w:rsidRDefault="00B45DF8">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_Toc130217850 \h </w:instrText>
      </w:r>
      <w:r>
        <w:rPr>
          <w:noProof/>
        </w:rPr>
      </w:r>
      <w:r>
        <w:rPr>
          <w:noProof/>
        </w:rPr>
        <w:fldChar w:fldCharType="separate"/>
      </w:r>
      <w:r>
        <w:rPr>
          <w:noProof/>
        </w:rPr>
        <w:t>65</w:t>
      </w:r>
      <w:r>
        <w:rPr>
          <w:noProof/>
        </w:rPr>
        <w:fldChar w:fldCharType="end"/>
      </w:r>
    </w:p>
    <w:p w14:paraId="6050BD65" w14:textId="4CA8E732" w:rsidR="00B45DF8" w:rsidRDefault="00B45DF8">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293D23">
        <w:rPr>
          <w:rFonts w:cs="Arial"/>
          <w:noProof/>
          <w:lang w:eastAsia="zh-CN"/>
        </w:rPr>
        <w:t>FSMnSProducer</w:t>
      </w:r>
      <w:r>
        <w:rPr>
          <w:noProof/>
        </w:rPr>
        <w:tab/>
      </w:r>
      <w:r>
        <w:rPr>
          <w:noProof/>
        </w:rPr>
        <w:fldChar w:fldCharType="begin" w:fldLock="1"/>
      </w:r>
      <w:r>
        <w:rPr>
          <w:noProof/>
        </w:rPr>
        <w:instrText xml:space="preserve"> PAGEREF _Toc130217851 \h </w:instrText>
      </w:r>
      <w:r>
        <w:rPr>
          <w:noProof/>
        </w:rPr>
      </w:r>
      <w:r>
        <w:rPr>
          <w:noProof/>
        </w:rPr>
        <w:fldChar w:fldCharType="separate"/>
      </w:r>
      <w:r>
        <w:rPr>
          <w:noProof/>
        </w:rPr>
        <w:t>66</w:t>
      </w:r>
      <w:r>
        <w:rPr>
          <w:noProof/>
        </w:rPr>
        <w:fldChar w:fldCharType="end"/>
      </w:r>
    </w:p>
    <w:p w14:paraId="147EB6B1" w14:textId="2C61EA58" w:rsidR="00B45DF8" w:rsidRDefault="00B45DF8">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_Toc130217852 \h </w:instrText>
      </w:r>
      <w:r>
        <w:rPr>
          <w:noProof/>
        </w:rPr>
      </w:r>
      <w:r>
        <w:rPr>
          <w:noProof/>
        </w:rPr>
        <w:fldChar w:fldCharType="separate"/>
      </w:r>
      <w:r>
        <w:rPr>
          <w:noProof/>
        </w:rPr>
        <w:t>66</w:t>
      </w:r>
      <w:r>
        <w:rPr>
          <w:noProof/>
        </w:rPr>
        <w:fldChar w:fldCharType="end"/>
      </w:r>
    </w:p>
    <w:p w14:paraId="5C336676" w14:textId="5E5867C8" w:rsidR="00B45DF8" w:rsidRDefault="00B45DF8">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_Toc130217853 \h </w:instrText>
      </w:r>
      <w:r>
        <w:rPr>
          <w:noProof/>
        </w:rPr>
      </w:r>
      <w:r>
        <w:rPr>
          <w:noProof/>
        </w:rPr>
        <w:fldChar w:fldCharType="separate"/>
      </w:r>
      <w:r>
        <w:rPr>
          <w:noProof/>
        </w:rPr>
        <w:t>66</w:t>
      </w:r>
      <w:r>
        <w:rPr>
          <w:noProof/>
        </w:rPr>
        <w:fldChar w:fldCharType="end"/>
      </w:r>
    </w:p>
    <w:p w14:paraId="3AEEA59E" w14:textId="31F89F82" w:rsidR="00B45DF8" w:rsidRDefault="00B45DF8">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_Toc130217854 \h </w:instrText>
      </w:r>
      <w:r>
        <w:rPr>
          <w:noProof/>
        </w:rPr>
      </w:r>
      <w:r>
        <w:rPr>
          <w:noProof/>
        </w:rPr>
        <w:fldChar w:fldCharType="separate"/>
      </w:r>
      <w:r>
        <w:rPr>
          <w:noProof/>
        </w:rPr>
        <w:t>66</w:t>
      </w:r>
      <w:r>
        <w:rPr>
          <w:noProof/>
        </w:rPr>
        <w:fldChar w:fldCharType="end"/>
      </w:r>
    </w:p>
    <w:p w14:paraId="705475B0" w14:textId="2EB42AE9" w:rsidR="00B45DF8" w:rsidRDefault="00B45DF8">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293D23">
        <w:rPr>
          <w:rFonts w:ascii="Courier New" w:hAnsi="Courier New" w:cs="Courier New"/>
          <w:noProof/>
        </w:rPr>
        <w:t>Comment</w:t>
      </w:r>
      <w:r>
        <w:rPr>
          <w:noProof/>
        </w:rPr>
        <w:tab/>
      </w:r>
      <w:r>
        <w:rPr>
          <w:noProof/>
        </w:rPr>
        <w:fldChar w:fldCharType="begin" w:fldLock="1"/>
      </w:r>
      <w:r>
        <w:rPr>
          <w:noProof/>
        </w:rPr>
        <w:instrText xml:space="preserve"> PAGEREF _Toc130217855 \h </w:instrText>
      </w:r>
      <w:r>
        <w:rPr>
          <w:noProof/>
        </w:rPr>
      </w:r>
      <w:r>
        <w:rPr>
          <w:noProof/>
        </w:rPr>
        <w:fldChar w:fldCharType="separate"/>
      </w:r>
      <w:r>
        <w:rPr>
          <w:noProof/>
        </w:rPr>
        <w:t>66</w:t>
      </w:r>
      <w:r>
        <w:rPr>
          <w:noProof/>
        </w:rPr>
        <w:fldChar w:fldCharType="end"/>
      </w:r>
    </w:p>
    <w:p w14:paraId="7333D23A" w14:textId="29E57D9F" w:rsidR="00B45DF8" w:rsidRDefault="00B45DF8">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_Toc130217856 \h </w:instrText>
      </w:r>
      <w:r>
        <w:rPr>
          <w:noProof/>
        </w:rPr>
      </w:r>
      <w:r>
        <w:rPr>
          <w:noProof/>
        </w:rPr>
        <w:fldChar w:fldCharType="separate"/>
      </w:r>
      <w:r>
        <w:rPr>
          <w:noProof/>
        </w:rPr>
        <w:t>66</w:t>
      </w:r>
      <w:r>
        <w:rPr>
          <w:noProof/>
        </w:rPr>
        <w:fldChar w:fldCharType="end"/>
      </w:r>
    </w:p>
    <w:p w14:paraId="2614ED7D" w14:textId="7FEAD3F6" w:rsidR="00B45DF8" w:rsidRDefault="00B45DF8">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_Toc130217857 \h </w:instrText>
      </w:r>
      <w:r>
        <w:rPr>
          <w:noProof/>
        </w:rPr>
      </w:r>
      <w:r>
        <w:rPr>
          <w:noProof/>
        </w:rPr>
        <w:fldChar w:fldCharType="separate"/>
      </w:r>
      <w:r>
        <w:rPr>
          <w:noProof/>
        </w:rPr>
        <w:t>66</w:t>
      </w:r>
      <w:r>
        <w:rPr>
          <w:noProof/>
        </w:rPr>
        <w:fldChar w:fldCharType="end"/>
      </w:r>
    </w:p>
    <w:p w14:paraId="0BE795FA" w14:textId="647C213B" w:rsidR="00B45DF8" w:rsidRDefault="00B45DF8">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293D23">
        <w:rPr>
          <w:rFonts w:cs="Arial"/>
          <w:noProof/>
        </w:rPr>
        <w:t>CorrelatedNotification</w:t>
      </w:r>
      <w:r>
        <w:rPr>
          <w:noProof/>
        </w:rPr>
        <w:tab/>
      </w:r>
      <w:r>
        <w:rPr>
          <w:noProof/>
        </w:rPr>
        <w:fldChar w:fldCharType="begin" w:fldLock="1"/>
      </w:r>
      <w:r>
        <w:rPr>
          <w:noProof/>
        </w:rPr>
        <w:instrText xml:space="preserve"> PAGEREF _Toc130217858 \h </w:instrText>
      </w:r>
      <w:r>
        <w:rPr>
          <w:noProof/>
        </w:rPr>
      </w:r>
      <w:r>
        <w:rPr>
          <w:noProof/>
        </w:rPr>
        <w:fldChar w:fldCharType="separate"/>
      </w:r>
      <w:r>
        <w:rPr>
          <w:noProof/>
        </w:rPr>
        <w:t>66</w:t>
      </w:r>
      <w:r>
        <w:rPr>
          <w:noProof/>
        </w:rPr>
        <w:fldChar w:fldCharType="end"/>
      </w:r>
    </w:p>
    <w:p w14:paraId="4E7148D3" w14:textId="5791958D" w:rsidR="00B45DF8" w:rsidRDefault="00B45DF8">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_Toc130217859 \h </w:instrText>
      </w:r>
      <w:r>
        <w:rPr>
          <w:noProof/>
        </w:rPr>
      </w:r>
      <w:r>
        <w:rPr>
          <w:noProof/>
        </w:rPr>
        <w:fldChar w:fldCharType="separate"/>
      </w:r>
      <w:r>
        <w:rPr>
          <w:noProof/>
        </w:rPr>
        <w:t>66</w:t>
      </w:r>
      <w:r>
        <w:rPr>
          <w:noProof/>
        </w:rPr>
        <w:fldChar w:fldCharType="end"/>
      </w:r>
    </w:p>
    <w:p w14:paraId="6B03988C" w14:textId="7BEB8CEA" w:rsidR="00B45DF8" w:rsidRDefault="00B45DF8">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_Toc130217860 \h </w:instrText>
      </w:r>
      <w:r>
        <w:rPr>
          <w:noProof/>
        </w:rPr>
      </w:r>
      <w:r>
        <w:rPr>
          <w:noProof/>
        </w:rPr>
        <w:fldChar w:fldCharType="separate"/>
      </w:r>
      <w:r>
        <w:rPr>
          <w:noProof/>
        </w:rPr>
        <w:t>67</w:t>
      </w:r>
      <w:r>
        <w:rPr>
          <w:noProof/>
        </w:rPr>
        <w:fldChar w:fldCharType="end"/>
      </w:r>
    </w:p>
    <w:p w14:paraId="04002128" w14:textId="480D4454" w:rsidR="00B45DF8" w:rsidRDefault="00B45DF8">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293D23">
        <w:rPr>
          <w:rFonts w:cs="Arial"/>
          <w:noProof/>
        </w:rPr>
        <w:t>MonitoredEntity</w:t>
      </w:r>
      <w:r>
        <w:rPr>
          <w:noProof/>
        </w:rPr>
        <w:tab/>
      </w:r>
      <w:r>
        <w:rPr>
          <w:noProof/>
        </w:rPr>
        <w:fldChar w:fldCharType="begin" w:fldLock="1"/>
      </w:r>
      <w:r>
        <w:rPr>
          <w:noProof/>
        </w:rPr>
        <w:instrText xml:space="preserve"> PAGEREF _Toc130217861 \h </w:instrText>
      </w:r>
      <w:r>
        <w:rPr>
          <w:noProof/>
        </w:rPr>
      </w:r>
      <w:r>
        <w:rPr>
          <w:noProof/>
        </w:rPr>
        <w:fldChar w:fldCharType="separate"/>
      </w:r>
      <w:r>
        <w:rPr>
          <w:noProof/>
        </w:rPr>
        <w:t>67</w:t>
      </w:r>
      <w:r>
        <w:rPr>
          <w:noProof/>
        </w:rPr>
        <w:fldChar w:fldCharType="end"/>
      </w:r>
    </w:p>
    <w:p w14:paraId="1404BD65" w14:textId="5497D53C" w:rsidR="00B45DF8" w:rsidRDefault="00B45DF8">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_Toc130217862 \h </w:instrText>
      </w:r>
      <w:r>
        <w:rPr>
          <w:noProof/>
        </w:rPr>
      </w:r>
      <w:r>
        <w:rPr>
          <w:noProof/>
        </w:rPr>
        <w:fldChar w:fldCharType="separate"/>
      </w:r>
      <w:r>
        <w:rPr>
          <w:noProof/>
        </w:rPr>
        <w:t>67</w:t>
      </w:r>
      <w:r>
        <w:rPr>
          <w:noProof/>
        </w:rPr>
        <w:fldChar w:fldCharType="end"/>
      </w:r>
    </w:p>
    <w:p w14:paraId="14E29892" w14:textId="60823C5A" w:rsidR="00B45DF8" w:rsidRDefault="00B45DF8">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_Toc130217863 \h </w:instrText>
      </w:r>
      <w:r>
        <w:rPr>
          <w:noProof/>
        </w:rPr>
      </w:r>
      <w:r>
        <w:rPr>
          <w:noProof/>
        </w:rPr>
        <w:fldChar w:fldCharType="separate"/>
      </w:r>
      <w:r>
        <w:rPr>
          <w:noProof/>
        </w:rPr>
        <w:t>67</w:t>
      </w:r>
      <w:r>
        <w:rPr>
          <w:noProof/>
        </w:rPr>
        <w:fldChar w:fldCharType="end"/>
      </w:r>
    </w:p>
    <w:p w14:paraId="5403DA73" w14:textId="38A1BCF7" w:rsidR="00B45DF8" w:rsidRDefault="00B45DF8">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_Toc130217864 \h </w:instrText>
      </w:r>
      <w:r>
        <w:rPr>
          <w:noProof/>
        </w:rPr>
      </w:r>
      <w:r>
        <w:rPr>
          <w:noProof/>
        </w:rPr>
        <w:fldChar w:fldCharType="separate"/>
      </w:r>
      <w:r>
        <w:rPr>
          <w:noProof/>
        </w:rPr>
        <w:t>68</w:t>
      </w:r>
      <w:r>
        <w:rPr>
          <w:noProof/>
        </w:rPr>
        <w:fldChar w:fldCharType="end"/>
      </w:r>
    </w:p>
    <w:p w14:paraId="32E05D92" w14:textId="200F7000" w:rsidR="00B45DF8" w:rsidRDefault="00B45DF8">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_Toc130217865 \h </w:instrText>
      </w:r>
      <w:r>
        <w:rPr>
          <w:noProof/>
        </w:rPr>
      </w:r>
      <w:r>
        <w:rPr>
          <w:noProof/>
        </w:rPr>
        <w:fldChar w:fldCharType="separate"/>
      </w:r>
      <w:r>
        <w:rPr>
          <w:noProof/>
        </w:rPr>
        <w:t>68</w:t>
      </w:r>
      <w:r>
        <w:rPr>
          <w:noProof/>
        </w:rPr>
        <w:fldChar w:fldCharType="end"/>
      </w:r>
    </w:p>
    <w:p w14:paraId="6472842D" w14:textId="2556200B" w:rsidR="00B45DF8" w:rsidRDefault="00B45DF8">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_Toc130217866 \h </w:instrText>
      </w:r>
      <w:r>
        <w:rPr>
          <w:noProof/>
        </w:rPr>
      </w:r>
      <w:r>
        <w:rPr>
          <w:noProof/>
        </w:rPr>
        <w:fldChar w:fldCharType="separate"/>
      </w:r>
      <w:r>
        <w:rPr>
          <w:noProof/>
        </w:rPr>
        <w:t>68</w:t>
      </w:r>
      <w:r>
        <w:rPr>
          <w:noProof/>
        </w:rPr>
        <w:fldChar w:fldCharType="end"/>
      </w:r>
    </w:p>
    <w:p w14:paraId="18459FE5" w14:textId="60C70E9B" w:rsidR="00B45DF8" w:rsidRDefault="00B45DF8">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_Toc130217867 \h </w:instrText>
      </w:r>
      <w:r>
        <w:rPr>
          <w:noProof/>
        </w:rPr>
      </w:r>
      <w:r>
        <w:rPr>
          <w:noProof/>
        </w:rPr>
        <w:fldChar w:fldCharType="separate"/>
      </w:r>
      <w:r>
        <w:rPr>
          <w:noProof/>
        </w:rPr>
        <w:t>68</w:t>
      </w:r>
      <w:r>
        <w:rPr>
          <w:noProof/>
        </w:rPr>
        <w:fldChar w:fldCharType="end"/>
      </w:r>
    </w:p>
    <w:p w14:paraId="4213DD19" w14:textId="1E3F8545" w:rsidR="00B45DF8" w:rsidRDefault="00B45DF8">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_Toc130217868 \h </w:instrText>
      </w:r>
      <w:r>
        <w:rPr>
          <w:noProof/>
        </w:rPr>
      </w:r>
      <w:r>
        <w:rPr>
          <w:noProof/>
        </w:rPr>
        <w:fldChar w:fldCharType="separate"/>
      </w:r>
      <w:r>
        <w:rPr>
          <w:noProof/>
        </w:rPr>
        <w:t>68</w:t>
      </w:r>
      <w:r>
        <w:rPr>
          <w:noProof/>
        </w:rPr>
        <w:fldChar w:fldCharType="end"/>
      </w:r>
    </w:p>
    <w:p w14:paraId="0F15D7CF" w14:textId="45767BB3" w:rsidR="00B45DF8" w:rsidRDefault="00B45DF8">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_Toc130217869 \h </w:instrText>
      </w:r>
      <w:r>
        <w:rPr>
          <w:noProof/>
        </w:rPr>
      </w:r>
      <w:r>
        <w:rPr>
          <w:noProof/>
        </w:rPr>
        <w:fldChar w:fldCharType="separate"/>
      </w:r>
      <w:r>
        <w:rPr>
          <w:noProof/>
        </w:rPr>
        <w:t>68</w:t>
      </w:r>
      <w:r>
        <w:rPr>
          <w:noProof/>
        </w:rPr>
        <w:fldChar w:fldCharType="end"/>
      </w:r>
    </w:p>
    <w:p w14:paraId="5404DDDD" w14:textId="7A88A5A6" w:rsidR="00B45DF8" w:rsidRDefault="00B45DF8">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_Toc130217870 \h </w:instrText>
      </w:r>
      <w:r>
        <w:rPr>
          <w:noProof/>
        </w:rPr>
      </w:r>
      <w:r>
        <w:rPr>
          <w:noProof/>
        </w:rPr>
        <w:fldChar w:fldCharType="separate"/>
      </w:r>
      <w:r>
        <w:rPr>
          <w:noProof/>
        </w:rPr>
        <w:t>68</w:t>
      </w:r>
      <w:r>
        <w:rPr>
          <w:noProof/>
        </w:rPr>
        <w:fldChar w:fldCharType="end"/>
      </w:r>
    </w:p>
    <w:p w14:paraId="59C053EE" w14:textId="19A2E76D" w:rsidR="00B45DF8" w:rsidRDefault="00B45DF8">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_Toc130217871 \h </w:instrText>
      </w:r>
      <w:r>
        <w:rPr>
          <w:noProof/>
        </w:rPr>
      </w:r>
      <w:r>
        <w:rPr>
          <w:noProof/>
        </w:rPr>
        <w:fldChar w:fldCharType="separate"/>
      </w:r>
      <w:r>
        <w:rPr>
          <w:noProof/>
        </w:rPr>
        <w:t>68</w:t>
      </w:r>
      <w:r>
        <w:rPr>
          <w:noProof/>
        </w:rPr>
        <w:fldChar w:fldCharType="end"/>
      </w:r>
    </w:p>
    <w:p w14:paraId="4260B9D6" w14:textId="35E64272" w:rsidR="00B45DF8" w:rsidRDefault="00B45DF8">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_Toc130217872 \h </w:instrText>
      </w:r>
      <w:r>
        <w:rPr>
          <w:noProof/>
        </w:rPr>
      </w:r>
      <w:r>
        <w:rPr>
          <w:noProof/>
        </w:rPr>
        <w:fldChar w:fldCharType="separate"/>
      </w:r>
      <w:r>
        <w:rPr>
          <w:noProof/>
        </w:rPr>
        <w:t>68</w:t>
      </w:r>
      <w:r>
        <w:rPr>
          <w:noProof/>
        </w:rPr>
        <w:fldChar w:fldCharType="end"/>
      </w:r>
    </w:p>
    <w:p w14:paraId="13C6218F" w14:textId="5D2B5F5B" w:rsidR="00B45DF8" w:rsidRDefault="00B45DF8">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_Toc130217873 \h </w:instrText>
      </w:r>
      <w:r>
        <w:rPr>
          <w:noProof/>
        </w:rPr>
      </w:r>
      <w:r>
        <w:rPr>
          <w:noProof/>
        </w:rPr>
        <w:fldChar w:fldCharType="separate"/>
      </w:r>
      <w:r>
        <w:rPr>
          <w:noProof/>
        </w:rPr>
        <w:t>68</w:t>
      </w:r>
      <w:r>
        <w:rPr>
          <w:noProof/>
        </w:rPr>
        <w:fldChar w:fldCharType="end"/>
      </w:r>
    </w:p>
    <w:p w14:paraId="3302241F" w14:textId="154397E0" w:rsidR="00B45DF8" w:rsidRDefault="00B45DF8">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_Toc130217874 \h </w:instrText>
      </w:r>
      <w:r>
        <w:rPr>
          <w:noProof/>
        </w:rPr>
      </w:r>
      <w:r>
        <w:rPr>
          <w:noProof/>
        </w:rPr>
        <w:fldChar w:fldCharType="separate"/>
      </w:r>
      <w:r>
        <w:rPr>
          <w:noProof/>
        </w:rPr>
        <w:t>68</w:t>
      </w:r>
      <w:r>
        <w:rPr>
          <w:noProof/>
        </w:rPr>
        <w:fldChar w:fldCharType="end"/>
      </w:r>
    </w:p>
    <w:p w14:paraId="74308370" w14:textId="66899CEB" w:rsidR="00B45DF8" w:rsidRDefault="00B45DF8">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_Toc130217875 \h </w:instrText>
      </w:r>
      <w:r>
        <w:rPr>
          <w:noProof/>
        </w:rPr>
      </w:r>
      <w:r>
        <w:rPr>
          <w:noProof/>
        </w:rPr>
        <w:fldChar w:fldCharType="separate"/>
      </w:r>
      <w:r>
        <w:rPr>
          <w:noProof/>
        </w:rPr>
        <w:t>68</w:t>
      </w:r>
      <w:r>
        <w:rPr>
          <w:noProof/>
        </w:rPr>
        <w:fldChar w:fldCharType="end"/>
      </w:r>
    </w:p>
    <w:p w14:paraId="042F5926" w14:textId="22B7A09D" w:rsidR="00B45DF8" w:rsidRDefault="00B45DF8">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_Toc130217876 \h </w:instrText>
      </w:r>
      <w:r>
        <w:rPr>
          <w:noProof/>
        </w:rPr>
      </w:r>
      <w:r>
        <w:rPr>
          <w:noProof/>
        </w:rPr>
        <w:fldChar w:fldCharType="separate"/>
      </w:r>
      <w:r>
        <w:rPr>
          <w:noProof/>
        </w:rPr>
        <w:t>68</w:t>
      </w:r>
      <w:r>
        <w:rPr>
          <w:noProof/>
        </w:rPr>
        <w:fldChar w:fldCharType="end"/>
      </w:r>
    </w:p>
    <w:p w14:paraId="277BCB37" w14:textId="2973E754" w:rsidR="00B45DF8" w:rsidRDefault="00B45DF8">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_Toc130217877 \h </w:instrText>
      </w:r>
      <w:r>
        <w:rPr>
          <w:noProof/>
        </w:rPr>
      </w:r>
      <w:r>
        <w:rPr>
          <w:noProof/>
        </w:rPr>
        <w:fldChar w:fldCharType="separate"/>
      </w:r>
      <w:r>
        <w:rPr>
          <w:noProof/>
        </w:rPr>
        <w:t>68</w:t>
      </w:r>
      <w:r>
        <w:rPr>
          <w:noProof/>
        </w:rPr>
        <w:fldChar w:fldCharType="end"/>
      </w:r>
    </w:p>
    <w:p w14:paraId="532FD099" w14:textId="29316E3D" w:rsidR="00B45DF8" w:rsidRDefault="00B45DF8">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_Toc130217878 \h </w:instrText>
      </w:r>
      <w:r>
        <w:rPr>
          <w:noProof/>
        </w:rPr>
      </w:r>
      <w:r>
        <w:rPr>
          <w:noProof/>
        </w:rPr>
        <w:fldChar w:fldCharType="separate"/>
      </w:r>
      <w:r>
        <w:rPr>
          <w:noProof/>
        </w:rPr>
        <w:t>68</w:t>
      </w:r>
      <w:r>
        <w:rPr>
          <w:noProof/>
        </w:rPr>
        <w:fldChar w:fldCharType="end"/>
      </w:r>
    </w:p>
    <w:p w14:paraId="6C6272B1" w14:textId="4F9B6B6C" w:rsidR="00B45DF8" w:rsidRDefault="00B45DF8">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_Toc130217879 \h </w:instrText>
      </w:r>
      <w:r>
        <w:rPr>
          <w:noProof/>
        </w:rPr>
      </w:r>
      <w:r>
        <w:rPr>
          <w:noProof/>
        </w:rPr>
        <w:fldChar w:fldCharType="separate"/>
      </w:r>
      <w:r>
        <w:rPr>
          <w:noProof/>
        </w:rPr>
        <w:t>69</w:t>
      </w:r>
      <w:r>
        <w:rPr>
          <w:noProof/>
        </w:rPr>
        <w:fldChar w:fldCharType="end"/>
      </w:r>
    </w:p>
    <w:p w14:paraId="17D6ECD6" w14:textId="32394292" w:rsidR="00B45DF8" w:rsidRDefault="00B45DF8">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_Toc130217880 \h </w:instrText>
      </w:r>
      <w:r>
        <w:rPr>
          <w:noProof/>
        </w:rPr>
      </w:r>
      <w:r>
        <w:rPr>
          <w:noProof/>
        </w:rPr>
        <w:fldChar w:fldCharType="separate"/>
      </w:r>
      <w:r>
        <w:rPr>
          <w:noProof/>
        </w:rPr>
        <w:t>69</w:t>
      </w:r>
      <w:r>
        <w:rPr>
          <w:noProof/>
        </w:rPr>
        <w:fldChar w:fldCharType="end"/>
      </w:r>
    </w:p>
    <w:p w14:paraId="2B487D06" w14:textId="70F6904F" w:rsidR="00B45DF8" w:rsidRDefault="00B45DF8">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_Toc130217881 \h </w:instrText>
      </w:r>
      <w:r>
        <w:rPr>
          <w:noProof/>
        </w:rPr>
      </w:r>
      <w:r>
        <w:rPr>
          <w:noProof/>
        </w:rPr>
        <w:fldChar w:fldCharType="separate"/>
      </w:r>
      <w:r>
        <w:rPr>
          <w:noProof/>
        </w:rPr>
        <w:t>69</w:t>
      </w:r>
      <w:r>
        <w:rPr>
          <w:noProof/>
        </w:rPr>
        <w:fldChar w:fldCharType="end"/>
      </w:r>
    </w:p>
    <w:p w14:paraId="16F11A43" w14:textId="389676D6" w:rsidR="00B45DF8" w:rsidRDefault="00B45DF8">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_Toc130217882 \h </w:instrText>
      </w:r>
      <w:r>
        <w:rPr>
          <w:noProof/>
        </w:rPr>
      </w:r>
      <w:r>
        <w:rPr>
          <w:noProof/>
        </w:rPr>
        <w:fldChar w:fldCharType="separate"/>
      </w:r>
      <w:r>
        <w:rPr>
          <w:noProof/>
        </w:rPr>
        <w:t>69</w:t>
      </w:r>
      <w:r>
        <w:rPr>
          <w:noProof/>
        </w:rPr>
        <w:fldChar w:fldCharType="end"/>
      </w:r>
    </w:p>
    <w:p w14:paraId="3A892FF7" w14:textId="6E76F223" w:rsidR="00B45DF8" w:rsidRDefault="00B45DF8">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_Toc130217883 \h </w:instrText>
      </w:r>
      <w:r>
        <w:rPr>
          <w:noProof/>
        </w:rPr>
      </w:r>
      <w:r>
        <w:rPr>
          <w:noProof/>
        </w:rPr>
        <w:fldChar w:fldCharType="separate"/>
      </w:r>
      <w:r>
        <w:rPr>
          <w:noProof/>
        </w:rPr>
        <w:t>69</w:t>
      </w:r>
      <w:r>
        <w:rPr>
          <w:noProof/>
        </w:rPr>
        <w:fldChar w:fldCharType="end"/>
      </w:r>
    </w:p>
    <w:p w14:paraId="3C01F657" w14:textId="76442E7B" w:rsidR="00B45DF8" w:rsidRDefault="00B45DF8">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_Toc130217884 \h </w:instrText>
      </w:r>
      <w:r>
        <w:rPr>
          <w:noProof/>
        </w:rPr>
      </w:r>
      <w:r>
        <w:rPr>
          <w:noProof/>
        </w:rPr>
        <w:fldChar w:fldCharType="separate"/>
      </w:r>
      <w:r>
        <w:rPr>
          <w:noProof/>
        </w:rPr>
        <w:t>69</w:t>
      </w:r>
      <w:r>
        <w:rPr>
          <w:noProof/>
        </w:rPr>
        <w:fldChar w:fldCharType="end"/>
      </w:r>
    </w:p>
    <w:p w14:paraId="325438C1" w14:textId="028D70C0" w:rsidR="00B45DF8" w:rsidRDefault="00B45DF8">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_Toc130217885 \h </w:instrText>
      </w:r>
      <w:r>
        <w:rPr>
          <w:noProof/>
        </w:rPr>
      </w:r>
      <w:r>
        <w:rPr>
          <w:noProof/>
        </w:rPr>
        <w:fldChar w:fldCharType="separate"/>
      </w:r>
      <w:r>
        <w:rPr>
          <w:noProof/>
        </w:rPr>
        <w:t>69</w:t>
      </w:r>
      <w:r>
        <w:rPr>
          <w:noProof/>
        </w:rPr>
        <w:fldChar w:fldCharType="end"/>
      </w:r>
    </w:p>
    <w:p w14:paraId="64121316" w14:textId="7FD0A145" w:rsidR="00B45DF8" w:rsidRDefault="00B45DF8">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_Toc130217886 \h </w:instrText>
      </w:r>
      <w:r>
        <w:rPr>
          <w:noProof/>
        </w:rPr>
      </w:r>
      <w:r>
        <w:rPr>
          <w:noProof/>
        </w:rPr>
        <w:fldChar w:fldCharType="separate"/>
      </w:r>
      <w:r>
        <w:rPr>
          <w:noProof/>
        </w:rPr>
        <w:t>69</w:t>
      </w:r>
      <w:r>
        <w:rPr>
          <w:noProof/>
        </w:rPr>
        <w:fldChar w:fldCharType="end"/>
      </w:r>
    </w:p>
    <w:p w14:paraId="24731E11" w14:textId="7A7399CB" w:rsidR="00B45DF8" w:rsidRDefault="00B45DF8">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_Toc130217887 \h </w:instrText>
      </w:r>
      <w:r>
        <w:rPr>
          <w:noProof/>
        </w:rPr>
      </w:r>
      <w:r>
        <w:rPr>
          <w:noProof/>
        </w:rPr>
        <w:fldChar w:fldCharType="separate"/>
      </w:r>
      <w:r>
        <w:rPr>
          <w:noProof/>
        </w:rPr>
        <w:t>69</w:t>
      </w:r>
      <w:r>
        <w:rPr>
          <w:noProof/>
        </w:rPr>
        <w:fldChar w:fldCharType="end"/>
      </w:r>
    </w:p>
    <w:p w14:paraId="6F553B4E" w14:textId="4BA96EE5" w:rsidR="00B45DF8" w:rsidRDefault="00B45DF8">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_Toc130217888 \h </w:instrText>
      </w:r>
      <w:r>
        <w:rPr>
          <w:noProof/>
        </w:rPr>
      </w:r>
      <w:r>
        <w:rPr>
          <w:noProof/>
        </w:rPr>
        <w:fldChar w:fldCharType="separate"/>
      </w:r>
      <w:r>
        <w:rPr>
          <w:noProof/>
        </w:rPr>
        <w:t>69</w:t>
      </w:r>
      <w:r>
        <w:rPr>
          <w:noProof/>
        </w:rPr>
        <w:fldChar w:fldCharType="end"/>
      </w:r>
    </w:p>
    <w:p w14:paraId="33D103F7" w14:textId="009BB592" w:rsidR="00B45DF8" w:rsidRDefault="00B45DF8">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_Toc130217889 \h </w:instrText>
      </w:r>
      <w:r>
        <w:rPr>
          <w:noProof/>
        </w:rPr>
      </w:r>
      <w:r>
        <w:rPr>
          <w:noProof/>
        </w:rPr>
        <w:fldChar w:fldCharType="separate"/>
      </w:r>
      <w:r>
        <w:rPr>
          <w:noProof/>
        </w:rPr>
        <w:t>70</w:t>
      </w:r>
      <w:r>
        <w:rPr>
          <w:noProof/>
        </w:rPr>
        <w:fldChar w:fldCharType="end"/>
      </w:r>
    </w:p>
    <w:p w14:paraId="7491F278" w14:textId="39E4E31F" w:rsidR="00B45DF8" w:rsidRDefault="00B45DF8">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_Toc130217890 \h </w:instrText>
      </w:r>
      <w:r>
        <w:rPr>
          <w:noProof/>
        </w:rPr>
      </w:r>
      <w:r>
        <w:rPr>
          <w:noProof/>
        </w:rPr>
        <w:fldChar w:fldCharType="separate"/>
      </w:r>
      <w:r>
        <w:rPr>
          <w:noProof/>
        </w:rPr>
        <w:t>70</w:t>
      </w:r>
      <w:r>
        <w:rPr>
          <w:noProof/>
        </w:rPr>
        <w:fldChar w:fldCharType="end"/>
      </w:r>
    </w:p>
    <w:p w14:paraId="1E0FDA56" w14:textId="32BB7384" w:rsidR="00B45DF8" w:rsidRDefault="00B45DF8">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_Toc130217891 \h </w:instrText>
      </w:r>
      <w:r>
        <w:rPr>
          <w:noProof/>
        </w:rPr>
      </w:r>
      <w:r>
        <w:rPr>
          <w:noProof/>
        </w:rPr>
        <w:fldChar w:fldCharType="separate"/>
      </w:r>
      <w:r>
        <w:rPr>
          <w:noProof/>
        </w:rPr>
        <w:t>73</w:t>
      </w:r>
      <w:r>
        <w:rPr>
          <w:noProof/>
        </w:rPr>
        <w:fldChar w:fldCharType="end"/>
      </w:r>
    </w:p>
    <w:p w14:paraId="6137C8B7" w14:textId="00758963" w:rsidR="00B45DF8" w:rsidRDefault="00B45DF8">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_Toc130217892 \h </w:instrText>
      </w:r>
      <w:r>
        <w:rPr>
          <w:noProof/>
        </w:rPr>
      </w:r>
      <w:r>
        <w:rPr>
          <w:noProof/>
        </w:rPr>
        <w:fldChar w:fldCharType="separate"/>
      </w:r>
      <w:r>
        <w:rPr>
          <w:noProof/>
        </w:rPr>
        <w:t>74</w:t>
      </w:r>
      <w:r>
        <w:rPr>
          <w:noProof/>
        </w:rPr>
        <w:fldChar w:fldCharType="end"/>
      </w:r>
    </w:p>
    <w:p w14:paraId="341C0C84" w14:textId="1EBC75A5" w:rsidR="00B45DF8" w:rsidRDefault="00B45DF8">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_Toc130217893 \h </w:instrText>
      </w:r>
      <w:r>
        <w:rPr>
          <w:noProof/>
        </w:rPr>
      </w:r>
      <w:r>
        <w:rPr>
          <w:noProof/>
        </w:rPr>
        <w:fldChar w:fldCharType="separate"/>
      </w:r>
      <w:r>
        <w:rPr>
          <w:noProof/>
        </w:rPr>
        <w:t>74</w:t>
      </w:r>
      <w:r>
        <w:rPr>
          <w:noProof/>
        </w:rPr>
        <w:fldChar w:fldCharType="end"/>
      </w:r>
    </w:p>
    <w:p w14:paraId="3318FD58" w14:textId="41BF9E70" w:rsidR="00B45DF8" w:rsidRDefault="00B45DF8">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_Toc130217894 \h </w:instrText>
      </w:r>
      <w:r>
        <w:rPr>
          <w:noProof/>
        </w:rPr>
      </w:r>
      <w:r>
        <w:rPr>
          <w:noProof/>
        </w:rPr>
        <w:fldChar w:fldCharType="separate"/>
      </w:r>
      <w:r>
        <w:rPr>
          <w:noProof/>
        </w:rPr>
        <w:t>74</w:t>
      </w:r>
      <w:r>
        <w:rPr>
          <w:noProof/>
        </w:rPr>
        <w:fldChar w:fldCharType="end"/>
      </w:r>
    </w:p>
    <w:p w14:paraId="60BBE731" w14:textId="36B067B5" w:rsidR="00B45DF8" w:rsidRDefault="00B45DF8">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_Toc130217895 \h </w:instrText>
      </w:r>
      <w:r>
        <w:rPr>
          <w:noProof/>
        </w:rPr>
      </w:r>
      <w:r>
        <w:rPr>
          <w:noProof/>
        </w:rPr>
        <w:fldChar w:fldCharType="separate"/>
      </w:r>
      <w:r>
        <w:rPr>
          <w:noProof/>
        </w:rPr>
        <w:t>74</w:t>
      </w:r>
      <w:r>
        <w:rPr>
          <w:noProof/>
        </w:rPr>
        <w:fldChar w:fldCharType="end"/>
      </w:r>
    </w:p>
    <w:p w14:paraId="23A134EB" w14:textId="7DD20741" w:rsidR="00B45DF8" w:rsidRDefault="00B45DF8">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_Toc130217896 \h </w:instrText>
      </w:r>
      <w:r>
        <w:rPr>
          <w:noProof/>
        </w:rPr>
      </w:r>
      <w:r>
        <w:rPr>
          <w:noProof/>
        </w:rPr>
        <w:fldChar w:fldCharType="separate"/>
      </w:r>
      <w:r>
        <w:rPr>
          <w:noProof/>
        </w:rPr>
        <w:t>74</w:t>
      </w:r>
      <w:r>
        <w:rPr>
          <w:noProof/>
        </w:rPr>
        <w:fldChar w:fldCharType="end"/>
      </w:r>
    </w:p>
    <w:p w14:paraId="7A77E758" w14:textId="046CBC19" w:rsidR="00B45DF8" w:rsidRDefault="00B45DF8">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_Toc130217897 \h </w:instrText>
      </w:r>
      <w:r>
        <w:rPr>
          <w:noProof/>
        </w:rPr>
      </w:r>
      <w:r>
        <w:rPr>
          <w:noProof/>
        </w:rPr>
        <w:fldChar w:fldCharType="separate"/>
      </w:r>
      <w:r>
        <w:rPr>
          <w:noProof/>
        </w:rPr>
        <w:t>75</w:t>
      </w:r>
      <w:r>
        <w:rPr>
          <w:noProof/>
        </w:rPr>
        <w:fldChar w:fldCharType="end"/>
      </w:r>
    </w:p>
    <w:p w14:paraId="64F32236" w14:textId="47BCDFE3" w:rsidR="00B45DF8" w:rsidRDefault="00B45DF8">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293D23">
        <w:rPr>
          <w:rFonts w:ascii="Courier New" w:hAnsi="Courier New" w:cs="Courier New"/>
          <w:noProof/>
        </w:rPr>
        <w:t>NtfSubscriber</w:t>
      </w:r>
      <w:r>
        <w:rPr>
          <w:noProof/>
        </w:rPr>
        <w:tab/>
      </w:r>
      <w:r>
        <w:rPr>
          <w:noProof/>
        </w:rPr>
        <w:fldChar w:fldCharType="begin" w:fldLock="1"/>
      </w:r>
      <w:r>
        <w:rPr>
          <w:noProof/>
        </w:rPr>
        <w:instrText xml:space="preserve"> PAGEREF _Toc130217898 \h </w:instrText>
      </w:r>
      <w:r>
        <w:rPr>
          <w:noProof/>
        </w:rPr>
      </w:r>
      <w:r>
        <w:rPr>
          <w:noProof/>
        </w:rPr>
        <w:fldChar w:fldCharType="separate"/>
      </w:r>
      <w:r>
        <w:rPr>
          <w:noProof/>
        </w:rPr>
        <w:t>75</w:t>
      </w:r>
      <w:r>
        <w:rPr>
          <w:noProof/>
        </w:rPr>
        <w:fldChar w:fldCharType="end"/>
      </w:r>
    </w:p>
    <w:p w14:paraId="5E746C93" w14:textId="26DB94BF" w:rsidR="00B45DF8" w:rsidRDefault="00B45DF8">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_Toc130217899 \h </w:instrText>
      </w:r>
      <w:r>
        <w:rPr>
          <w:noProof/>
        </w:rPr>
      </w:r>
      <w:r>
        <w:rPr>
          <w:noProof/>
        </w:rPr>
        <w:fldChar w:fldCharType="separate"/>
      </w:r>
      <w:r>
        <w:rPr>
          <w:noProof/>
        </w:rPr>
        <w:t>75</w:t>
      </w:r>
      <w:r>
        <w:rPr>
          <w:noProof/>
        </w:rPr>
        <w:fldChar w:fldCharType="end"/>
      </w:r>
    </w:p>
    <w:p w14:paraId="33762004" w14:textId="7BA14678" w:rsidR="00B45DF8" w:rsidRDefault="00B45DF8">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_Toc130217900 \h </w:instrText>
      </w:r>
      <w:r>
        <w:rPr>
          <w:noProof/>
        </w:rPr>
      </w:r>
      <w:r>
        <w:rPr>
          <w:noProof/>
        </w:rPr>
        <w:fldChar w:fldCharType="separate"/>
      </w:r>
      <w:r>
        <w:rPr>
          <w:noProof/>
        </w:rPr>
        <w:t>75</w:t>
      </w:r>
      <w:r>
        <w:rPr>
          <w:noProof/>
        </w:rPr>
        <w:fldChar w:fldCharType="end"/>
      </w:r>
    </w:p>
    <w:p w14:paraId="55B70069" w14:textId="1C5C0E57" w:rsidR="00B45DF8" w:rsidRDefault="00B45DF8">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_Toc130217901 \h </w:instrText>
      </w:r>
      <w:r>
        <w:rPr>
          <w:noProof/>
        </w:rPr>
      </w:r>
      <w:r>
        <w:rPr>
          <w:noProof/>
        </w:rPr>
        <w:fldChar w:fldCharType="separate"/>
      </w:r>
      <w:r>
        <w:rPr>
          <w:noProof/>
        </w:rPr>
        <w:t>75</w:t>
      </w:r>
      <w:r>
        <w:rPr>
          <w:noProof/>
        </w:rPr>
        <w:fldChar w:fldCharType="end"/>
      </w:r>
    </w:p>
    <w:p w14:paraId="68979682" w14:textId="686693C6" w:rsidR="00B45DF8" w:rsidRDefault="00B45DF8">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_Toc130217902 \h </w:instrText>
      </w:r>
      <w:r>
        <w:rPr>
          <w:noProof/>
        </w:rPr>
      </w:r>
      <w:r>
        <w:rPr>
          <w:noProof/>
        </w:rPr>
        <w:fldChar w:fldCharType="separate"/>
      </w:r>
      <w:r>
        <w:rPr>
          <w:noProof/>
        </w:rPr>
        <w:t>75</w:t>
      </w:r>
      <w:r>
        <w:rPr>
          <w:noProof/>
        </w:rPr>
        <w:fldChar w:fldCharType="end"/>
      </w:r>
    </w:p>
    <w:p w14:paraId="1A75D551" w14:textId="266E5D72" w:rsidR="00B45DF8" w:rsidRDefault="00B45DF8">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_Toc130217903 \h </w:instrText>
      </w:r>
      <w:r>
        <w:rPr>
          <w:noProof/>
        </w:rPr>
      </w:r>
      <w:r>
        <w:rPr>
          <w:noProof/>
        </w:rPr>
        <w:fldChar w:fldCharType="separate"/>
      </w:r>
      <w:r>
        <w:rPr>
          <w:noProof/>
        </w:rPr>
        <w:t>75</w:t>
      </w:r>
      <w:r>
        <w:rPr>
          <w:noProof/>
        </w:rPr>
        <w:fldChar w:fldCharType="end"/>
      </w:r>
    </w:p>
    <w:p w14:paraId="358540F8" w14:textId="20A48C4F" w:rsidR="00B45DF8" w:rsidRDefault="00B45DF8">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_Toc130217904 \h </w:instrText>
      </w:r>
      <w:r>
        <w:rPr>
          <w:noProof/>
        </w:rPr>
      </w:r>
      <w:r>
        <w:rPr>
          <w:noProof/>
        </w:rPr>
        <w:fldChar w:fldCharType="separate"/>
      </w:r>
      <w:r>
        <w:rPr>
          <w:noProof/>
        </w:rPr>
        <w:t>75</w:t>
      </w:r>
      <w:r>
        <w:rPr>
          <w:noProof/>
        </w:rPr>
        <w:fldChar w:fldCharType="end"/>
      </w:r>
    </w:p>
    <w:p w14:paraId="541A3AF1" w14:textId="1BF90885" w:rsidR="00B45DF8" w:rsidRDefault="00B45DF8">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_Toc130217905 \h </w:instrText>
      </w:r>
      <w:r>
        <w:rPr>
          <w:noProof/>
        </w:rPr>
      </w:r>
      <w:r>
        <w:rPr>
          <w:noProof/>
        </w:rPr>
        <w:fldChar w:fldCharType="separate"/>
      </w:r>
      <w:r>
        <w:rPr>
          <w:noProof/>
        </w:rPr>
        <w:t>75</w:t>
      </w:r>
      <w:r>
        <w:rPr>
          <w:noProof/>
        </w:rPr>
        <w:fldChar w:fldCharType="end"/>
      </w:r>
    </w:p>
    <w:p w14:paraId="0D540905" w14:textId="092975CB" w:rsidR="00B45DF8" w:rsidRDefault="00B45DF8">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_Toc130217906 \h </w:instrText>
      </w:r>
      <w:r>
        <w:rPr>
          <w:noProof/>
        </w:rPr>
      </w:r>
      <w:r>
        <w:rPr>
          <w:noProof/>
        </w:rPr>
        <w:fldChar w:fldCharType="separate"/>
      </w:r>
      <w:r>
        <w:rPr>
          <w:noProof/>
        </w:rPr>
        <w:t>75</w:t>
      </w:r>
      <w:r>
        <w:rPr>
          <w:noProof/>
        </w:rPr>
        <w:fldChar w:fldCharType="end"/>
      </w:r>
    </w:p>
    <w:p w14:paraId="6BEAB3A5" w14:textId="2CD23927" w:rsidR="00B45DF8" w:rsidRDefault="00B45DF8">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_Toc130217907 \h </w:instrText>
      </w:r>
      <w:r>
        <w:rPr>
          <w:noProof/>
        </w:rPr>
      </w:r>
      <w:r>
        <w:rPr>
          <w:noProof/>
        </w:rPr>
        <w:fldChar w:fldCharType="separate"/>
      </w:r>
      <w:r>
        <w:rPr>
          <w:noProof/>
        </w:rPr>
        <w:t>76</w:t>
      </w:r>
      <w:r>
        <w:rPr>
          <w:noProof/>
        </w:rPr>
        <w:fldChar w:fldCharType="end"/>
      </w:r>
    </w:p>
    <w:p w14:paraId="25FAAEF0" w14:textId="6A0CB8F0" w:rsidR="00B45DF8" w:rsidRDefault="00B45DF8">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_Toc130217908 \h </w:instrText>
      </w:r>
      <w:r>
        <w:rPr>
          <w:noProof/>
        </w:rPr>
      </w:r>
      <w:r>
        <w:rPr>
          <w:noProof/>
        </w:rPr>
        <w:fldChar w:fldCharType="separate"/>
      </w:r>
      <w:r>
        <w:rPr>
          <w:noProof/>
        </w:rPr>
        <w:t>76</w:t>
      </w:r>
      <w:r>
        <w:rPr>
          <w:noProof/>
        </w:rPr>
        <w:fldChar w:fldCharType="end"/>
      </w:r>
    </w:p>
    <w:p w14:paraId="1D15F98B" w14:textId="33ADF8D4" w:rsidR="00B45DF8" w:rsidRDefault="00B45DF8">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_Toc130217909 \h </w:instrText>
      </w:r>
      <w:r>
        <w:rPr>
          <w:noProof/>
        </w:rPr>
      </w:r>
      <w:r>
        <w:rPr>
          <w:noProof/>
        </w:rPr>
        <w:fldChar w:fldCharType="separate"/>
      </w:r>
      <w:r>
        <w:rPr>
          <w:noProof/>
        </w:rPr>
        <w:t>76</w:t>
      </w:r>
      <w:r>
        <w:rPr>
          <w:noProof/>
        </w:rPr>
        <w:fldChar w:fldCharType="end"/>
      </w:r>
    </w:p>
    <w:p w14:paraId="6F13007E" w14:textId="091E9D08" w:rsidR="00B45DF8" w:rsidRDefault="00B45DF8">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_Toc130217910 \h </w:instrText>
      </w:r>
      <w:r>
        <w:rPr>
          <w:noProof/>
        </w:rPr>
      </w:r>
      <w:r>
        <w:rPr>
          <w:noProof/>
        </w:rPr>
        <w:fldChar w:fldCharType="separate"/>
      </w:r>
      <w:r>
        <w:rPr>
          <w:noProof/>
        </w:rPr>
        <w:t>76</w:t>
      </w:r>
      <w:r>
        <w:rPr>
          <w:noProof/>
        </w:rPr>
        <w:fldChar w:fldCharType="end"/>
      </w:r>
    </w:p>
    <w:p w14:paraId="4706C80D" w14:textId="0B0AE9F5" w:rsidR="00B45DF8" w:rsidRDefault="00B45DF8">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_Toc130217911 \h </w:instrText>
      </w:r>
      <w:r>
        <w:rPr>
          <w:noProof/>
        </w:rPr>
      </w:r>
      <w:r>
        <w:rPr>
          <w:noProof/>
        </w:rPr>
        <w:fldChar w:fldCharType="separate"/>
      </w:r>
      <w:r>
        <w:rPr>
          <w:noProof/>
        </w:rPr>
        <w:t>76</w:t>
      </w:r>
      <w:r>
        <w:rPr>
          <w:noProof/>
        </w:rPr>
        <w:fldChar w:fldCharType="end"/>
      </w:r>
    </w:p>
    <w:p w14:paraId="6A357250" w14:textId="77EBD174" w:rsidR="00B45DF8" w:rsidRDefault="00B45DF8">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_Toc130217912 \h </w:instrText>
      </w:r>
      <w:r>
        <w:rPr>
          <w:noProof/>
        </w:rPr>
      </w:r>
      <w:r>
        <w:rPr>
          <w:noProof/>
        </w:rPr>
        <w:fldChar w:fldCharType="separate"/>
      </w:r>
      <w:r>
        <w:rPr>
          <w:noProof/>
        </w:rPr>
        <w:t>76</w:t>
      </w:r>
      <w:r>
        <w:rPr>
          <w:noProof/>
        </w:rPr>
        <w:fldChar w:fldCharType="end"/>
      </w:r>
    </w:p>
    <w:p w14:paraId="1F6F4DDE" w14:textId="2C31A9DF" w:rsidR="00B45DF8" w:rsidRDefault="00B45DF8">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_Toc130217913 \h </w:instrText>
      </w:r>
      <w:r>
        <w:rPr>
          <w:noProof/>
        </w:rPr>
      </w:r>
      <w:r>
        <w:rPr>
          <w:noProof/>
        </w:rPr>
        <w:fldChar w:fldCharType="separate"/>
      </w:r>
      <w:r>
        <w:rPr>
          <w:noProof/>
        </w:rPr>
        <w:t>76</w:t>
      </w:r>
      <w:r>
        <w:rPr>
          <w:noProof/>
        </w:rPr>
        <w:fldChar w:fldCharType="end"/>
      </w:r>
    </w:p>
    <w:p w14:paraId="0C0AF938" w14:textId="619DDB25" w:rsidR="00B45DF8" w:rsidRDefault="00B45DF8">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_Toc130217914 \h </w:instrText>
      </w:r>
      <w:r>
        <w:rPr>
          <w:noProof/>
        </w:rPr>
      </w:r>
      <w:r>
        <w:rPr>
          <w:noProof/>
        </w:rPr>
        <w:fldChar w:fldCharType="separate"/>
      </w:r>
      <w:r>
        <w:rPr>
          <w:noProof/>
        </w:rPr>
        <w:t>76</w:t>
      </w:r>
      <w:r>
        <w:rPr>
          <w:noProof/>
        </w:rPr>
        <w:fldChar w:fldCharType="end"/>
      </w:r>
    </w:p>
    <w:p w14:paraId="1C079C55" w14:textId="2F544D11" w:rsidR="00B45DF8" w:rsidRDefault="00B45DF8">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_Toc130217915 \h </w:instrText>
      </w:r>
      <w:r>
        <w:rPr>
          <w:noProof/>
        </w:rPr>
      </w:r>
      <w:r>
        <w:rPr>
          <w:noProof/>
        </w:rPr>
        <w:fldChar w:fldCharType="separate"/>
      </w:r>
      <w:r>
        <w:rPr>
          <w:noProof/>
        </w:rPr>
        <w:t>76</w:t>
      </w:r>
      <w:r>
        <w:rPr>
          <w:noProof/>
        </w:rPr>
        <w:fldChar w:fldCharType="end"/>
      </w:r>
    </w:p>
    <w:p w14:paraId="6B052B30" w14:textId="1D3EDFB0" w:rsidR="00B45DF8" w:rsidRDefault="00B45DF8">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_Toc130217916 \h </w:instrText>
      </w:r>
      <w:r>
        <w:rPr>
          <w:noProof/>
        </w:rPr>
      </w:r>
      <w:r>
        <w:rPr>
          <w:noProof/>
        </w:rPr>
        <w:fldChar w:fldCharType="separate"/>
      </w:r>
      <w:r>
        <w:rPr>
          <w:noProof/>
        </w:rPr>
        <w:t>77</w:t>
      </w:r>
      <w:r>
        <w:rPr>
          <w:noProof/>
        </w:rPr>
        <w:fldChar w:fldCharType="end"/>
      </w:r>
    </w:p>
    <w:p w14:paraId="4056C720" w14:textId="72ADEA69" w:rsidR="00B45DF8" w:rsidRDefault="00B45DF8">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_Toc130217917 \h </w:instrText>
      </w:r>
      <w:r>
        <w:rPr>
          <w:noProof/>
        </w:rPr>
      </w:r>
      <w:r>
        <w:rPr>
          <w:noProof/>
        </w:rPr>
        <w:fldChar w:fldCharType="separate"/>
      </w:r>
      <w:r>
        <w:rPr>
          <w:noProof/>
        </w:rPr>
        <w:t>77</w:t>
      </w:r>
      <w:r>
        <w:rPr>
          <w:noProof/>
        </w:rPr>
        <w:fldChar w:fldCharType="end"/>
      </w:r>
    </w:p>
    <w:p w14:paraId="5C21E5AC" w14:textId="4EF02446" w:rsidR="00B45DF8" w:rsidRDefault="00B45DF8">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_Toc130217918 \h </w:instrText>
      </w:r>
      <w:r>
        <w:rPr>
          <w:noProof/>
        </w:rPr>
      </w:r>
      <w:r>
        <w:rPr>
          <w:noProof/>
        </w:rPr>
        <w:fldChar w:fldCharType="separate"/>
      </w:r>
      <w:r>
        <w:rPr>
          <w:noProof/>
        </w:rPr>
        <w:t>77</w:t>
      </w:r>
      <w:r>
        <w:rPr>
          <w:noProof/>
        </w:rPr>
        <w:fldChar w:fldCharType="end"/>
      </w:r>
    </w:p>
    <w:p w14:paraId="1B74E987" w14:textId="73D2FA93" w:rsidR="00B45DF8" w:rsidRDefault="00B45DF8">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_Toc130217919 \h </w:instrText>
      </w:r>
      <w:r>
        <w:rPr>
          <w:noProof/>
        </w:rPr>
      </w:r>
      <w:r>
        <w:rPr>
          <w:noProof/>
        </w:rPr>
        <w:fldChar w:fldCharType="separate"/>
      </w:r>
      <w:r>
        <w:rPr>
          <w:noProof/>
        </w:rPr>
        <w:t>77</w:t>
      </w:r>
      <w:r>
        <w:rPr>
          <w:noProof/>
        </w:rPr>
        <w:fldChar w:fldCharType="end"/>
      </w:r>
    </w:p>
    <w:p w14:paraId="6F2FA50D" w14:textId="49F492FC" w:rsidR="00B45DF8" w:rsidRDefault="00B45DF8">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_Toc130217920 \h </w:instrText>
      </w:r>
      <w:r>
        <w:rPr>
          <w:noProof/>
        </w:rPr>
      </w:r>
      <w:r>
        <w:rPr>
          <w:noProof/>
        </w:rPr>
        <w:fldChar w:fldCharType="separate"/>
      </w:r>
      <w:r>
        <w:rPr>
          <w:noProof/>
        </w:rPr>
        <w:t>77</w:t>
      </w:r>
      <w:r>
        <w:rPr>
          <w:noProof/>
        </w:rPr>
        <w:fldChar w:fldCharType="end"/>
      </w:r>
    </w:p>
    <w:p w14:paraId="11DBC8BB" w14:textId="14FFFA79" w:rsidR="00B45DF8" w:rsidRDefault="00B45DF8">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_Toc130217921 \h </w:instrText>
      </w:r>
      <w:r>
        <w:rPr>
          <w:noProof/>
        </w:rPr>
      </w:r>
      <w:r>
        <w:rPr>
          <w:noProof/>
        </w:rPr>
        <w:fldChar w:fldCharType="separate"/>
      </w:r>
      <w:r>
        <w:rPr>
          <w:noProof/>
        </w:rPr>
        <w:t>77</w:t>
      </w:r>
      <w:r>
        <w:rPr>
          <w:noProof/>
        </w:rPr>
        <w:fldChar w:fldCharType="end"/>
      </w:r>
    </w:p>
    <w:p w14:paraId="37B05BB7" w14:textId="00EFA247" w:rsidR="00B45DF8" w:rsidRDefault="00B45DF8">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_Toc130217922 \h </w:instrText>
      </w:r>
      <w:r>
        <w:rPr>
          <w:noProof/>
        </w:rPr>
      </w:r>
      <w:r>
        <w:rPr>
          <w:noProof/>
        </w:rPr>
        <w:fldChar w:fldCharType="separate"/>
      </w:r>
      <w:r>
        <w:rPr>
          <w:noProof/>
        </w:rPr>
        <w:t>77</w:t>
      </w:r>
      <w:r>
        <w:rPr>
          <w:noProof/>
        </w:rPr>
        <w:fldChar w:fldCharType="end"/>
      </w:r>
    </w:p>
    <w:p w14:paraId="03BB54A6" w14:textId="1B7940BF" w:rsidR="00B45DF8" w:rsidRDefault="00B45DF8">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_Toc130217923 \h </w:instrText>
      </w:r>
      <w:r>
        <w:rPr>
          <w:noProof/>
        </w:rPr>
      </w:r>
      <w:r>
        <w:rPr>
          <w:noProof/>
        </w:rPr>
        <w:fldChar w:fldCharType="separate"/>
      </w:r>
      <w:r>
        <w:rPr>
          <w:noProof/>
        </w:rPr>
        <w:t>77</w:t>
      </w:r>
      <w:r>
        <w:rPr>
          <w:noProof/>
        </w:rPr>
        <w:fldChar w:fldCharType="end"/>
      </w:r>
    </w:p>
    <w:p w14:paraId="44AB1DA0" w14:textId="6C678314" w:rsidR="00B45DF8" w:rsidRDefault="00B45DF8">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notifyThresholdCrossing</w:t>
      </w:r>
      <w:r>
        <w:rPr>
          <w:noProof/>
        </w:rPr>
        <w:tab/>
      </w:r>
      <w:r>
        <w:rPr>
          <w:noProof/>
        </w:rPr>
        <w:fldChar w:fldCharType="begin" w:fldLock="1"/>
      </w:r>
      <w:r>
        <w:rPr>
          <w:noProof/>
        </w:rPr>
        <w:instrText xml:space="preserve"> PAGEREF _Toc130217924 \h </w:instrText>
      </w:r>
      <w:r>
        <w:rPr>
          <w:noProof/>
        </w:rPr>
      </w:r>
      <w:r>
        <w:rPr>
          <w:noProof/>
        </w:rPr>
        <w:fldChar w:fldCharType="separate"/>
      </w:r>
      <w:r>
        <w:rPr>
          <w:noProof/>
        </w:rPr>
        <w:t>77</w:t>
      </w:r>
      <w:r>
        <w:rPr>
          <w:noProof/>
        </w:rPr>
        <w:fldChar w:fldCharType="end"/>
      </w:r>
    </w:p>
    <w:p w14:paraId="739C5B3D" w14:textId="7708EA3A" w:rsidR="00B45DF8" w:rsidRDefault="00B45DF8">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_Toc130217925 \h </w:instrText>
      </w:r>
      <w:r>
        <w:rPr>
          <w:noProof/>
        </w:rPr>
      </w:r>
      <w:r>
        <w:rPr>
          <w:noProof/>
        </w:rPr>
        <w:fldChar w:fldCharType="separate"/>
      </w:r>
      <w:r>
        <w:rPr>
          <w:noProof/>
        </w:rPr>
        <w:t>77</w:t>
      </w:r>
      <w:r>
        <w:rPr>
          <w:noProof/>
        </w:rPr>
        <w:fldChar w:fldCharType="end"/>
      </w:r>
    </w:p>
    <w:p w14:paraId="50652460" w14:textId="7726E612" w:rsidR="00B45DF8" w:rsidRDefault="00B45DF8">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_Toc130217926 \h </w:instrText>
      </w:r>
      <w:r>
        <w:rPr>
          <w:noProof/>
        </w:rPr>
      </w:r>
      <w:r>
        <w:rPr>
          <w:noProof/>
        </w:rPr>
        <w:fldChar w:fldCharType="separate"/>
      </w:r>
      <w:r>
        <w:rPr>
          <w:noProof/>
        </w:rPr>
        <w:t>78</w:t>
      </w:r>
      <w:r>
        <w:rPr>
          <w:noProof/>
        </w:rPr>
        <w:fldChar w:fldCharType="end"/>
      </w:r>
    </w:p>
    <w:p w14:paraId="53316265" w14:textId="7C2A69C0" w:rsidR="00B45DF8" w:rsidRDefault="00B45DF8">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_Toc130217927 \h </w:instrText>
      </w:r>
      <w:r>
        <w:rPr>
          <w:noProof/>
        </w:rPr>
      </w:r>
      <w:r>
        <w:rPr>
          <w:noProof/>
        </w:rPr>
        <w:fldChar w:fldCharType="separate"/>
      </w:r>
      <w:r>
        <w:rPr>
          <w:noProof/>
        </w:rPr>
        <w:t>78</w:t>
      </w:r>
      <w:r>
        <w:rPr>
          <w:noProof/>
        </w:rPr>
        <w:fldChar w:fldCharType="end"/>
      </w:r>
    </w:p>
    <w:p w14:paraId="2898AFA2" w14:textId="1565B685" w:rsidR="00B45DF8" w:rsidRDefault="00B45DF8">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_Toc130217928 \h </w:instrText>
      </w:r>
      <w:r>
        <w:rPr>
          <w:noProof/>
        </w:rPr>
      </w:r>
      <w:r>
        <w:rPr>
          <w:noProof/>
        </w:rPr>
        <w:fldChar w:fldCharType="separate"/>
      </w:r>
      <w:r>
        <w:rPr>
          <w:noProof/>
        </w:rPr>
        <w:t>78</w:t>
      </w:r>
      <w:r>
        <w:rPr>
          <w:noProof/>
        </w:rPr>
        <w:fldChar w:fldCharType="end"/>
      </w:r>
    </w:p>
    <w:p w14:paraId="0496A5C2" w14:textId="22E9B6AC" w:rsidR="00B45DF8" w:rsidRDefault="00B45DF8">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_Toc130217929 \h </w:instrText>
      </w:r>
      <w:r>
        <w:rPr>
          <w:noProof/>
        </w:rPr>
      </w:r>
      <w:r>
        <w:rPr>
          <w:noProof/>
        </w:rPr>
        <w:fldChar w:fldCharType="separate"/>
      </w:r>
      <w:r>
        <w:rPr>
          <w:noProof/>
        </w:rPr>
        <w:t>78</w:t>
      </w:r>
      <w:r>
        <w:rPr>
          <w:noProof/>
        </w:rPr>
        <w:fldChar w:fldCharType="end"/>
      </w:r>
    </w:p>
    <w:p w14:paraId="2261B708" w14:textId="08ACFD7E" w:rsidR="00B45DF8" w:rsidRDefault="00B45DF8">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_Toc130217930 \h </w:instrText>
      </w:r>
      <w:r>
        <w:rPr>
          <w:noProof/>
        </w:rPr>
      </w:r>
      <w:r>
        <w:rPr>
          <w:noProof/>
        </w:rPr>
        <w:fldChar w:fldCharType="separate"/>
      </w:r>
      <w:r>
        <w:rPr>
          <w:noProof/>
        </w:rPr>
        <w:t>78</w:t>
      </w:r>
      <w:r>
        <w:rPr>
          <w:noProof/>
        </w:rPr>
        <w:fldChar w:fldCharType="end"/>
      </w:r>
    </w:p>
    <w:p w14:paraId="19B76030" w14:textId="2116ED54" w:rsidR="00B45DF8" w:rsidRDefault="00B45DF8">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_Toc130217931 \h </w:instrText>
      </w:r>
      <w:r>
        <w:rPr>
          <w:noProof/>
        </w:rPr>
      </w:r>
      <w:r>
        <w:rPr>
          <w:noProof/>
        </w:rPr>
        <w:fldChar w:fldCharType="separate"/>
      </w:r>
      <w:r>
        <w:rPr>
          <w:noProof/>
        </w:rPr>
        <w:t>80</w:t>
      </w:r>
      <w:r>
        <w:rPr>
          <w:noProof/>
        </w:rPr>
        <w:fldChar w:fldCharType="end"/>
      </w:r>
    </w:p>
    <w:p w14:paraId="2AF1C058" w14:textId="71266122" w:rsidR="00B45DF8" w:rsidRDefault="00B45DF8">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_Toc130217932 \h </w:instrText>
      </w:r>
      <w:r>
        <w:rPr>
          <w:noProof/>
        </w:rPr>
      </w:r>
      <w:r>
        <w:rPr>
          <w:noProof/>
        </w:rPr>
        <w:fldChar w:fldCharType="separate"/>
      </w:r>
      <w:r>
        <w:rPr>
          <w:noProof/>
        </w:rPr>
        <w:t>80</w:t>
      </w:r>
      <w:r>
        <w:rPr>
          <w:noProof/>
        </w:rPr>
        <w:fldChar w:fldCharType="end"/>
      </w:r>
    </w:p>
    <w:p w14:paraId="176CBE92" w14:textId="14C8BC22" w:rsidR="00B45DF8" w:rsidRDefault="00B45DF8">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_Toc130217933 \h </w:instrText>
      </w:r>
      <w:r>
        <w:rPr>
          <w:noProof/>
        </w:rPr>
      </w:r>
      <w:r>
        <w:rPr>
          <w:noProof/>
        </w:rPr>
        <w:fldChar w:fldCharType="separate"/>
      </w:r>
      <w:r>
        <w:rPr>
          <w:noProof/>
        </w:rPr>
        <w:t>80</w:t>
      </w:r>
      <w:r>
        <w:rPr>
          <w:noProof/>
        </w:rPr>
        <w:fldChar w:fldCharType="end"/>
      </w:r>
    </w:p>
    <w:p w14:paraId="41D7AF45" w14:textId="577389F9" w:rsidR="00B45DF8" w:rsidRDefault="00B45DF8">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_Toc130217934 \h </w:instrText>
      </w:r>
      <w:r>
        <w:rPr>
          <w:noProof/>
        </w:rPr>
      </w:r>
      <w:r>
        <w:rPr>
          <w:noProof/>
        </w:rPr>
        <w:fldChar w:fldCharType="separate"/>
      </w:r>
      <w:r>
        <w:rPr>
          <w:noProof/>
        </w:rPr>
        <w:t>80</w:t>
      </w:r>
      <w:r>
        <w:rPr>
          <w:noProof/>
        </w:rPr>
        <w:fldChar w:fldCharType="end"/>
      </w:r>
    </w:p>
    <w:p w14:paraId="0A6BC7CE" w14:textId="22C7F7AC" w:rsidR="00B45DF8" w:rsidRDefault="00B45DF8">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_Toc130217935 \h </w:instrText>
      </w:r>
      <w:r>
        <w:rPr>
          <w:noProof/>
        </w:rPr>
      </w:r>
      <w:r>
        <w:rPr>
          <w:noProof/>
        </w:rPr>
        <w:fldChar w:fldCharType="separate"/>
      </w:r>
      <w:r>
        <w:rPr>
          <w:noProof/>
        </w:rPr>
        <w:t>81</w:t>
      </w:r>
      <w:r>
        <w:rPr>
          <w:noProof/>
        </w:rPr>
        <w:fldChar w:fldCharType="end"/>
      </w:r>
    </w:p>
    <w:p w14:paraId="63DCE63A" w14:textId="551B67AE" w:rsidR="00B45DF8" w:rsidRDefault="00B45DF8">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_Toc130217936 \h </w:instrText>
      </w:r>
      <w:r>
        <w:rPr>
          <w:noProof/>
        </w:rPr>
      </w:r>
      <w:r>
        <w:rPr>
          <w:noProof/>
        </w:rPr>
        <w:fldChar w:fldCharType="separate"/>
      </w:r>
      <w:r>
        <w:rPr>
          <w:noProof/>
        </w:rPr>
        <w:t>81</w:t>
      </w:r>
      <w:r>
        <w:rPr>
          <w:noProof/>
        </w:rPr>
        <w:fldChar w:fldCharType="end"/>
      </w:r>
    </w:p>
    <w:p w14:paraId="2C792859" w14:textId="2E09D032" w:rsidR="00B45DF8" w:rsidRDefault="00B45DF8">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_Toc130217937 \h </w:instrText>
      </w:r>
      <w:r>
        <w:rPr>
          <w:noProof/>
        </w:rPr>
      </w:r>
      <w:r>
        <w:rPr>
          <w:noProof/>
        </w:rPr>
        <w:fldChar w:fldCharType="separate"/>
      </w:r>
      <w:r>
        <w:rPr>
          <w:noProof/>
        </w:rPr>
        <w:t>81</w:t>
      </w:r>
      <w:r>
        <w:rPr>
          <w:noProof/>
        </w:rPr>
        <w:fldChar w:fldCharType="end"/>
      </w:r>
    </w:p>
    <w:p w14:paraId="3F0D99AD" w14:textId="03693629" w:rsidR="00B45DF8" w:rsidRDefault="00B45DF8">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notifyHeartbeat</w:t>
      </w:r>
      <w:r>
        <w:rPr>
          <w:noProof/>
        </w:rPr>
        <w:tab/>
      </w:r>
      <w:r>
        <w:rPr>
          <w:noProof/>
        </w:rPr>
        <w:fldChar w:fldCharType="begin" w:fldLock="1"/>
      </w:r>
      <w:r>
        <w:rPr>
          <w:noProof/>
        </w:rPr>
        <w:instrText xml:space="preserve"> PAGEREF _Toc130217938 \h </w:instrText>
      </w:r>
      <w:r>
        <w:rPr>
          <w:noProof/>
        </w:rPr>
      </w:r>
      <w:r>
        <w:rPr>
          <w:noProof/>
        </w:rPr>
        <w:fldChar w:fldCharType="separate"/>
      </w:r>
      <w:r>
        <w:rPr>
          <w:noProof/>
        </w:rPr>
        <w:t>81</w:t>
      </w:r>
      <w:r>
        <w:rPr>
          <w:noProof/>
        </w:rPr>
        <w:fldChar w:fldCharType="end"/>
      </w:r>
    </w:p>
    <w:p w14:paraId="07CD564C" w14:textId="6CAD1CFF" w:rsidR="00B45DF8" w:rsidRDefault="00B45DF8">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_Toc130217939 \h </w:instrText>
      </w:r>
      <w:r>
        <w:rPr>
          <w:noProof/>
        </w:rPr>
      </w:r>
      <w:r>
        <w:rPr>
          <w:noProof/>
        </w:rPr>
        <w:fldChar w:fldCharType="separate"/>
      </w:r>
      <w:r>
        <w:rPr>
          <w:noProof/>
        </w:rPr>
        <w:t>81</w:t>
      </w:r>
      <w:r>
        <w:rPr>
          <w:noProof/>
        </w:rPr>
        <w:fldChar w:fldCharType="end"/>
      </w:r>
    </w:p>
    <w:p w14:paraId="6B7449EB" w14:textId="0D6FDB78" w:rsidR="00B45DF8" w:rsidRDefault="00B45DF8">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_Toc130217940 \h </w:instrText>
      </w:r>
      <w:r>
        <w:rPr>
          <w:noProof/>
        </w:rPr>
      </w:r>
      <w:r>
        <w:rPr>
          <w:noProof/>
        </w:rPr>
        <w:fldChar w:fldCharType="separate"/>
      </w:r>
      <w:r>
        <w:rPr>
          <w:noProof/>
        </w:rPr>
        <w:t>82</w:t>
      </w:r>
      <w:r>
        <w:rPr>
          <w:noProof/>
        </w:rPr>
        <w:fldChar w:fldCharType="end"/>
      </w:r>
    </w:p>
    <w:p w14:paraId="6744B1EE" w14:textId="51BEA33C" w:rsidR="00B45DF8" w:rsidRDefault="00B45DF8">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_Toc130217941 \h </w:instrText>
      </w:r>
      <w:r>
        <w:rPr>
          <w:noProof/>
        </w:rPr>
      </w:r>
      <w:r>
        <w:rPr>
          <w:noProof/>
        </w:rPr>
        <w:fldChar w:fldCharType="separate"/>
      </w:r>
      <w:r>
        <w:rPr>
          <w:noProof/>
        </w:rPr>
        <w:t>82</w:t>
      </w:r>
      <w:r>
        <w:rPr>
          <w:noProof/>
        </w:rPr>
        <w:fldChar w:fldCharType="end"/>
      </w:r>
    </w:p>
    <w:p w14:paraId="516AF783" w14:textId="5FE405E7" w:rsidR="00B45DF8" w:rsidRDefault="00B45DF8">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_Toc130217942 \h </w:instrText>
      </w:r>
      <w:r>
        <w:rPr>
          <w:noProof/>
        </w:rPr>
      </w:r>
      <w:r>
        <w:rPr>
          <w:noProof/>
        </w:rPr>
        <w:fldChar w:fldCharType="separate"/>
      </w:r>
      <w:r>
        <w:rPr>
          <w:noProof/>
        </w:rPr>
        <w:t>82</w:t>
      </w:r>
      <w:r>
        <w:rPr>
          <w:noProof/>
        </w:rPr>
        <w:fldChar w:fldCharType="end"/>
      </w:r>
    </w:p>
    <w:p w14:paraId="0FA646B1" w14:textId="3A21FE65" w:rsidR="00B45DF8" w:rsidRDefault="00B45DF8">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_Toc130217943 \h </w:instrText>
      </w:r>
      <w:r>
        <w:rPr>
          <w:noProof/>
        </w:rPr>
      </w:r>
      <w:r>
        <w:rPr>
          <w:noProof/>
        </w:rPr>
        <w:fldChar w:fldCharType="separate"/>
      </w:r>
      <w:r>
        <w:rPr>
          <w:noProof/>
        </w:rPr>
        <w:t>82</w:t>
      </w:r>
      <w:r>
        <w:rPr>
          <w:noProof/>
        </w:rPr>
        <w:fldChar w:fldCharType="end"/>
      </w:r>
    </w:p>
    <w:p w14:paraId="78F2AF91" w14:textId="1E47308A" w:rsidR="00B45DF8" w:rsidRDefault="00B45DF8">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_Toc130217944 \h </w:instrText>
      </w:r>
      <w:r>
        <w:rPr>
          <w:noProof/>
        </w:rPr>
      </w:r>
      <w:r>
        <w:rPr>
          <w:noProof/>
        </w:rPr>
        <w:fldChar w:fldCharType="separate"/>
      </w:r>
      <w:r>
        <w:rPr>
          <w:noProof/>
        </w:rPr>
        <w:t>82</w:t>
      </w:r>
      <w:r>
        <w:rPr>
          <w:noProof/>
        </w:rPr>
        <w:fldChar w:fldCharType="end"/>
      </w:r>
    </w:p>
    <w:p w14:paraId="11464185" w14:textId="6D8E81C7" w:rsidR="00B45DF8" w:rsidRDefault="00B45DF8">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_Toc130217945 \h </w:instrText>
      </w:r>
      <w:r>
        <w:rPr>
          <w:noProof/>
        </w:rPr>
      </w:r>
      <w:r>
        <w:rPr>
          <w:noProof/>
        </w:rPr>
        <w:fldChar w:fldCharType="separate"/>
      </w:r>
      <w:r>
        <w:rPr>
          <w:noProof/>
        </w:rPr>
        <w:t>82</w:t>
      </w:r>
      <w:r>
        <w:rPr>
          <w:noProof/>
        </w:rPr>
        <w:fldChar w:fldCharType="end"/>
      </w:r>
    </w:p>
    <w:p w14:paraId="4F4C37E6" w14:textId="291EA850" w:rsidR="00B45DF8" w:rsidRDefault="00B45DF8">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_Toc130217946 \h </w:instrText>
      </w:r>
      <w:r>
        <w:rPr>
          <w:noProof/>
        </w:rPr>
      </w:r>
      <w:r>
        <w:rPr>
          <w:noProof/>
        </w:rPr>
        <w:fldChar w:fldCharType="separate"/>
      </w:r>
      <w:r>
        <w:rPr>
          <w:noProof/>
        </w:rPr>
        <w:t>82</w:t>
      </w:r>
      <w:r>
        <w:rPr>
          <w:noProof/>
        </w:rPr>
        <w:fldChar w:fldCharType="end"/>
      </w:r>
    </w:p>
    <w:p w14:paraId="3A094F51" w14:textId="30BB4C26" w:rsidR="00B45DF8" w:rsidRDefault="00B45DF8">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_Toc130217947 \h </w:instrText>
      </w:r>
      <w:r>
        <w:rPr>
          <w:noProof/>
        </w:rPr>
      </w:r>
      <w:r>
        <w:rPr>
          <w:noProof/>
        </w:rPr>
        <w:fldChar w:fldCharType="separate"/>
      </w:r>
      <w:r>
        <w:rPr>
          <w:noProof/>
        </w:rPr>
        <w:t>82</w:t>
      </w:r>
      <w:r>
        <w:rPr>
          <w:noProof/>
        </w:rPr>
        <w:fldChar w:fldCharType="end"/>
      </w:r>
    </w:p>
    <w:p w14:paraId="1234AB53" w14:textId="3E8A1DE7" w:rsidR="00B45DF8" w:rsidRDefault="00B45DF8">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_Toc130217948 \h </w:instrText>
      </w:r>
      <w:r>
        <w:rPr>
          <w:noProof/>
        </w:rPr>
      </w:r>
      <w:r>
        <w:rPr>
          <w:noProof/>
        </w:rPr>
        <w:fldChar w:fldCharType="separate"/>
      </w:r>
      <w:r>
        <w:rPr>
          <w:noProof/>
        </w:rPr>
        <w:t>83</w:t>
      </w:r>
      <w:r>
        <w:rPr>
          <w:noProof/>
        </w:rPr>
        <w:fldChar w:fldCharType="end"/>
      </w:r>
    </w:p>
    <w:p w14:paraId="099D3AEA" w14:textId="6231EF8E" w:rsidR="00B45DF8" w:rsidRDefault="00B45DF8">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_Toc130217949 \h </w:instrText>
      </w:r>
      <w:r>
        <w:rPr>
          <w:noProof/>
        </w:rPr>
      </w:r>
      <w:r>
        <w:rPr>
          <w:noProof/>
        </w:rPr>
        <w:fldChar w:fldCharType="separate"/>
      </w:r>
      <w:r>
        <w:rPr>
          <w:noProof/>
        </w:rPr>
        <w:t>83</w:t>
      </w:r>
      <w:r>
        <w:rPr>
          <w:noProof/>
        </w:rPr>
        <w:fldChar w:fldCharType="end"/>
      </w:r>
    </w:p>
    <w:p w14:paraId="6FE9D97A" w14:textId="39EBC44D" w:rsidR="00B45DF8" w:rsidRDefault="00B45DF8">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_Toc130217950 \h </w:instrText>
      </w:r>
      <w:r>
        <w:rPr>
          <w:noProof/>
        </w:rPr>
      </w:r>
      <w:r>
        <w:rPr>
          <w:noProof/>
        </w:rPr>
        <w:fldChar w:fldCharType="separate"/>
      </w:r>
      <w:r>
        <w:rPr>
          <w:noProof/>
        </w:rPr>
        <w:t>84</w:t>
      </w:r>
      <w:r>
        <w:rPr>
          <w:noProof/>
        </w:rPr>
        <w:fldChar w:fldCharType="end"/>
      </w:r>
    </w:p>
    <w:p w14:paraId="79491F8B" w14:textId="12A13A47" w:rsidR="00B45DF8" w:rsidRDefault="00B45DF8">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_Toc130217951 \h </w:instrText>
      </w:r>
      <w:r>
        <w:rPr>
          <w:noProof/>
        </w:rPr>
      </w:r>
      <w:r>
        <w:rPr>
          <w:noProof/>
        </w:rPr>
        <w:fldChar w:fldCharType="separate"/>
      </w:r>
      <w:r>
        <w:rPr>
          <w:noProof/>
        </w:rPr>
        <w:t>84</w:t>
      </w:r>
      <w:r>
        <w:rPr>
          <w:noProof/>
        </w:rPr>
        <w:fldChar w:fldCharType="end"/>
      </w:r>
    </w:p>
    <w:p w14:paraId="054C0C03" w14:textId="07C32F7B" w:rsidR="00B45DF8" w:rsidRDefault="00B45DF8">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_Toc130217952 \h </w:instrText>
      </w:r>
      <w:r>
        <w:rPr>
          <w:noProof/>
        </w:rPr>
      </w:r>
      <w:r>
        <w:rPr>
          <w:noProof/>
        </w:rPr>
        <w:fldChar w:fldCharType="separate"/>
      </w:r>
      <w:r>
        <w:rPr>
          <w:noProof/>
        </w:rPr>
        <w:t>84</w:t>
      </w:r>
      <w:r>
        <w:rPr>
          <w:noProof/>
        </w:rPr>
        <w:fldChar w:fldCharType="end"/>
      </w:r>
    </w:p>
    <w:p w14:paraId="517593F3" w14:textId="7E53DE22" w:rsidR="00B45DF8" w:rsidRDefault="00B45DF8">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_Toc130217953 \h </w:instrText>
      </w:r>
      <w:r>
        <w:rPr>
          <w:noProof/>
        </w:rPr>
      </w:r>
      <w:r>
        <w:rPr>
          <w:noProof/>
        </w:rPr>
        <w:fldChar w:fldCharType="separate"/>
      </w:r>
      <w:r>
        <w:rPr>
          <w:noProof/>
        </w:rPr>
        <w:t>84</w:t>
      </w:r>
      <w:r>
        <w:rPr>
          <w:noProof/>
        </w:rPr>
        <w:fldChar w:fldCharType="end"/>
      </w:r>
    </w:p>
    <w:p w14:paraId="26B9A859" w14:textId="3575DEB5" w:rsidR="00B45DF8" w:rsidRDefault="00B45DF8">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_Toc130217954 \h </w:instrText>
      </w:r>
      <w:r>
        <w:rPr>
          <w:noProof/>
        </w:rPr>
      </w:r>
      <w:r>
        <w:rPr>
          <w:noProof/>
        </w:rPr>
        <w:fldChar w:fldCharType="separate"/>
      </w:r>
      <w:r>
        <w:rPr>
          <w:noProof/>
        </w:rPr>
        <w:t>84</w:t>
      </w:r>
      <w:r>
        <w:rPr>
          <w:noProof/>
        </w:rPr>
        <w:fldChar w:fldCharType="end"/>
      </w:r>
    </w:p>
    <w:p w14:paraId="3B7C145B" w14:textId="41F1C551" w:rsidR="00B45DF8" w:rsidRDefault="00B45DF8">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_Toc130217955 \h </w:instrText>
      </w:r>
      <w:r>
        <w:rPr>
          <w:noProof/>
        </w:rPr>
      </w:r>
      <w:r>
        <w:rPr>
          <w:noProof/>
        </w:rPr>
        <w:fldChar w:fldCharType="separate"/>
      </w:r>
      <w:r>
        <w:rPr>
          <w:noProof/>
        </w:rPr>
        <w:t>84</w:t>
      </w:r>
      <w:r>
        <w:rPr>
          <w:noProof/>
        </w:rPr>
        <w:fldChar w:fldCharType="end"/>
      </w:r>
    </w:p>
    <w:p w14:paraId="2225BF7A" w14:textId="3E3329EB" w:rsidR="00B45DF8" w:rsidRDefault="00B45DF8">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_Toc130217956 \h </w:instrText>
      </w:r>
      <w:r>
        <w:rPr>
          <w:noProof/>
        </w:rPr>
      </w:r>
      <w:r>
        <w:rPr>
          <w:noProof/>
        </w:rPr>
        <w:fldChar w:fldCharType="separate"/>
      </w:r>
      <w:r>
        <w:rPr>
          <w:noProof/>
        </w:rPr>
        <w:t>84</w:t>
      </w:r>
      <w:r>
        <w:rPr>
          <w:noProof/>
        </w:rPr>
        <w:fldChar w:fldCharType="end"/>
      </w:r>
    </w:p>
    <w:p w14:paraId="1D2F6BB0" w14:textId="1C525162" w:rsidR="00B45DF8" w:rsidRDefault="00B45DF8">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_Toc130217957 \h </w:instrText>
      </w:r>
      <w:r>
        <w:rPr>
          <w:noProof/>
        </w:rPr>
      </w:r>
      <w:r>
        <w:rPr>
          <w:noProof/>
        </w:rPr>
        <w:fldChar w:fldCharType="separate"/>
      </w:r>
      <w:r>
        <w:rPr>
          <w:noProof/>
        </w:rPr>
        <w:t>84</w:t>
      </w:r>
      <w:r>
        <w:rPr>
          <w:noProof/>
        </w:rPr>
        <w:fldChar w:fldCharType="end"/>
      </w:r>
    </w:p>
    <w:p w14:paraId="3F42F38A" w14:textId="671C4A17" w:rsidR="00B45DF8" w:rsidRDefault="00B45DF8">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_Toc130217958 \h </w:instrText>
      </w:r>
      <w:r>
        <w:rPr>
          <w:noProof/>
        </w:rPr>
      </w:r>
      <w:r>
        <w:rPr>
          <w:noProof/>
        </w:rPr>
        <w:fldChar w:fldCharType="separate"/>
      </w:r>
      <w:r>
        <w:rPr>
          <w:noProof/>
        </w:rPr>
        <w:t>84</w:t>
      </w:r>
      <w:r>
        <w:rPr>
          <w:noProof/>
        </w:rPr>
        <w:fldChar w:fldCharType="end"/>
      </w:r>
    </w:p>
    <w:p w14:paraId="0685BC3E" w14:textId="33CDB07B" w:rsidR="00B45DF8" w:rsidRDefault="00B45DF8">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_Toc130217959 \h </w:instrText>
      </w:r>
      <w:r>
        <w:rPr>
          <w:noProof/>
        </w:rPr>
      </w:r>
      <w:r>
        <w:rPr>
          <w:noProof/>
        </w:rPr>
        <w:fldChar w:fldCharType="separate"/>
      </w:r>
      <w:r>
        <w:rPr>
          <w:noProof/>
        </w:rPr>
        <w:t>85</w:t>
      </w:r>
      <w:r>
        <w:rPr>
          <w:noProof/>
        </w:rPr>
        <w:fldChar w:fldCharType="end"/>
      </w:r>
    </w:p>
    <w:p w14:paraId="53935876" w14:textId="2B3CBCD2" w:rsidR="00B45DF8" w:rsidRDefault="00B45DF8">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_Toc130217960 \h </w:instrText>
      </w:r>
      <w:r>
        <w:rPr>
          <w:noProof/>
        </w:rPr>
      </w:r>
      <w:r>
        <w:rPr>
          <w:noProof/>
        </w:rPr>
        <w:fldChar w:fldCharType="separate"/>
      </w:r>
      <w:r>
        <w:rPr>
          <w:noProof/>
        </w:rPr>
        <w:t>85</w:t>
      </w:r>
      <w:r>
        <w:rPr>
          <w:noProof/>
        </w:rPr>
        <w:fldChar w:fldCharType="end"/>
      </w:r>
    </w:p>
    <w:p w14:paraId="56B57AB6" w14:textId="2CB091D0" w:rsidR="00B45DF8" w:rsidRDefault="00B45DF8">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_Toc130217961 \h </w:instrText>
      </w:r>
      <w:r>
        <w:rPr>
          <w:noProof/>
        </w:rPr>
      </w:r>
      <w:r>
        <w:rPr>
          <w:noProof/>
        </w:rPr>
        <w:fldChar w:fldCharType="separate"/>
      </w:r>
      <w:r>
        <w:rPr>
          <w:noProof/>
        </w:rPr>
        <w:t>85</w:t>
      </w:r>
      <w:r>
        <w:rPr>
          <w:noProof/>
        </w:rPr>
        <w:fldChar w:fldCharType="end"/>
      </w:r>
    </w:p>
    <w:p w14:paraId="0B317BC6" w14:textId="66DFD5D8" w:rsidR="00B45DF8" w:rsidRDefault="00B45DF8">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_Toc130217962 \h </w:instrText>
      </w:r>
      <w:r>
        <w:rPr>
          <w:noProof/>
        </w:rPr>
      </w:r>
      <w:r>
        <w:rPr>
          <w:noProof/>
        </w:rPr>
        <w:fldChar w:fldCharType="separate"/>
      </w:r>
      <w:r>
        <w:rPr>
          <w:noProof/>
        </w:rPr>
        <w:t>85</w:t>
      </w:r>
      <w:r>
        <w:rPr>
          <w:noProof/>
        </w:rPr>
        <w:fldChar w:fldCharType="end"/>
      </w:r>
    </w:p>
    <w:p w14:paraId="046624BD" w14:textId="3F0C516B" w:rsidR="00B45DF8" w:rsidRDefault="00B45DF8">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_Toc130217963 \h </w:instrText>
      </w:r>
      <w:r>
        <w:rPr>
          <w:noProof/>
        </w:rPr>
      </w:r>
      <w:r>
        <w:rPr>
          <w:noProof/>
        </w:rPr>
        <w:fldChar w:fldCharType="separate"/>
      </w:r>
      <w:r>
        <w:rPr>
          <w:noProof/>
        </w:rPr>
        <w:t>86</w:t>
      </w:r>
      <w:r>
        <w:rPr>
          <w:noProof/>
        </w:rPr>
        <w:fldChar w:fldCharType="end"/>
      </w:r>
    </w:p>
    <w:p w14:paraId="5D9C16EA" w14:textId="485DA038" w:rsidR="00B45DF8" w:rsidRDefault="00B45DF8">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_Toc130217964 \h </w:instrText>
      </w:r>
      <w:r>
        <w:rPr>
          <w:noProof/>
        </w:rPr>
      </w:r>
      <w:r>
        <w:rPr>
          <w:noProof/>
        </w:rPr>
        <w:fldChar w:fldCharType="separate"/>
      </w:r>
      <w:r>
        <w:rPr>
          <w:noProof/>
        </w:rPr>
        <w:t>87</w:t>
      </w:r>
      <w:r>
        <w:rPr>
          <w:noProof/>
        </w:rPr>
        <w:fldChar w:fldCharType="end"/>
      </w:r>
    </w:p>
    <w:p w14:paraId="4827E7F3" w14:textId="712D4300" w:rsidR="00B45DF8" w:rsidRDefault="00B45DF8">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_Toc130217965 \h </w:instrText>
      </w:r>
      <w:r>
        <w:rPr>
          <w:noProof/>
        </w:rPr>
      </w:r>
      <w:r>
        <w:rPr>
          <w:noProof/>
        </w:rPr>
        <w:fldChar w:fldCharType="separate"/>
      </w:r>
      <w:r>
        <w:rPr>
          <w:noProof/>
        </w:rPr>
        <w:t>87</w:t>
      </w:r>
      <w:r>
        <w:rPr>
          <w:noProof/>
        </w:rPr>
        <w:fldChar w:fldCharType="end"/>
      </w:r>
    </w:p>
    <w:p w14:paraId="3DFA200E" w14:textId="43875697" w:rsidR="00B45DF8" w:rsidRDefault="00B45DF8">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_Toc130217966 \h </w:instrText>
      </w:r>
      <w:r>
        <w:rPr>
          <w:noProof/>
        </w:rPr>
      </w:r>
      <w:r>
        <w:rPr>
          <w:noProof/>
        </w:rPr>
        <w:fldChar w:fldCharType="separate"/>
      </w:r>
      <w:r>
        <w:rPr>
          <w:noProof/>
        </w:rPr>
        <w:t>88</w:t>
      </w:r>
      <w:r>
        <w:rPr>
          <w:noProof/>
        </w:rPr>
        <w:fldChar w:fldCharType="end"/>
      </w:r>
    </w:p>
    <w:p w14:paraId="3FAC9D91" w14:textId="7D6C131B" w:rsidR="00B45DF8" w:rsidRDefault="00B45DF8">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_Toc130217967 \h </w:instrText>
      </w:r>
      <w:r>
        <w:rPr>
          <w:noProof/>
        </w:rPr>
      </w:r>
      <w:r>
        <w:rPr>
          <w:noProof/>
        </w:rPr>
        <w:fldChar w:fldCharType="separate"/>
      </w:r>
      <w:r>
        <w:rPr>
          <w:noProof/>
        </w:rPr>
        <w:t>88</w:t>
      </w:r>
      <w:r>
        <w:rPr>
          <w:noProof/>
        </w:rPr>
        <w:fldChar w:fldCharType="end"/>
      </w:r>
    </w:p>
    <w:p w14:paraId="5C258D67" w14:textId="12E35E7B" w:rsidR="00B45DF8" w:rsidRDefault="00B45DF8">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_Toc130217968 \h </w:instrText>
      </w:r>
      <w:r>
        <w:rPr>
          <w:noProof/>
        </w:rPr>
      </w:r>
      <w:r>
        <w:rPr>
          <w:noProof/>
        </w:rPr>
        <w:fldChar w:fldCharType="separate"/>
      </w:r>
      <w:r>
        <w:rPr>
          <w:noProof/>
        </w:rPr>
        <w:t>88</w:t>
      </w:r>
      <w:r>
        <w:rPr>
          <w:noProof/>
        </w:rPr>
        <w:fldChar w:fldCharType="end"/>
      </w:r>
    </w:p>
    <w:p w14:paraId="27AE9E6F" w14:textId="1C353FE8" w:rsidR="00B45DF8" w:rsidRDefault="00B45DF8">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_Toc130217969 \h </w:instrText>
      </w:r>
      <w:r>
        <w:rPr>
          <w:noProof/>
        </w:rPr>
      </w:r>
      <w:r>
        <w:rPr>
          <w:noProof/>
        </w:rPr>
        <w:fldChar w:fldCharType="separate"/>
      </w:r>
      <w:r>
        <w:rPr>
          <w:noProof/>
        </w:rPr>
        <w:t>88</w:t>
      </w:r>
      <w:r>
        <w:rPr>
          <w:noProof/>
        </w:rPr>
        <w:fldChar w:fldCharType="end"/>
      </w:r>
    </w:p>
    <w:p w14:paraId="7100BF05" w14:textId="6DC35961" w:rsidR="00B45DF8" w:rsidRDefault="00B45DF8">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_Toc130217970 \h </w:instrText>
      </w:r>
      <w:r>
        <w:rPr>
          <w:noProof/>
        </w:rPr>
      </w:r>
      <w:r>
        <w:rPr>
          <w:noProof/>
        </w:rPr>
        <w:fldChar w:fldCharType="separate"/>
      </w:r>
      <w:r>
        <w:rPr>
          <w:noProof/>
        </w:rPr>
        <w:t>88</w:t>
      </w:r>
      <w:r>
        <w:rPr>
          <w:noProof/>
        </w:rPr>
        <w:fldChar w:fldCharType="end"/>
      </w:r>
    </w:p>
    <w:p w14:paraId="44AD1395" w14:textId="4E516CC7" w:rsidR="00B45DF8" w:rsidRDefault="00B45DF8">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_Toc130217971 \h </w:instrText>
      </w:r>
      <w:r>
        <w:rPr>
          <w:noProof/>
        </w:rPr>
      </w:r>
      <w:r>
        <w:rPr>
          <w:noProof/>
        </w:rPr>
        <w:fldChar w:fldCharType="separate"/>
      </w:r>
      <w:r>
        <w:rPr>
          <w:noProof/>
        </w:rPr>
        <w:t>88</w:t>
      </w:r>
      <w:r>
        <w:rPr>
          <w:noProof/>
        </w:rPr>
        <w:fldChar w:fldCharType="end"/>
      </w:r>
    </w:p>
    <w:p w14:paraId="3ED52334" w14:textId="63053C34" w:rsidR="00B45DF8" w:rsidRDefault="00B45DF8">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_Toc130217972 \h </w:instrText>
      </w:r>
      <w:r>
        <w:rPr>
          <w:noProof/>
        </w:rPr>
      </w:r>
      <w:r>
        <w:rPr>
          <w:noProof/>
        </w:rPr>
        <w:fldChar w:fldCharType="separate"/>
      </w:r>
      <w:r>
        <w:rPr>
          <w:noProof/>
        </w:rPr>
        <w:t>88</w:t>
      </w:r>
      <w:r>
        <w:rPr>
          <w:noProof/>
        </w:rPr>
        <w:fldChar w:fldCharType="end"/>
      </w:r>
    </w:p>
    <w:p w14:paraId="11B46732" w14:textId="6A1402A7" w:rsidR="00B45DF8" w:rsidRDefault="00B45DF8">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_Toc130217973 \h </w:instrText>
      </w:r>
      <w:r>
        <w:rPr>
          <w:noProof/>
        </w:rPr>
      </w:r>
      <w:r>
        <w:rPr>
          <w:noProof/>
        </w:rPr>
        <w:fldChar w:fldCharType="separate"/>
      </w:r>
      <w:r>
        <w:rPr>
          <w:noProof/>
        </w:rPr>
        <w:t>88</w:t>
      </w:r>
      <w:r>
        <w:rPr>
          <w:noProof/>
        </w:rPr>
        <w:fldChar w:fldCharType="end"/>
      </w:r>
    </w:p>
    <w:p w14:paraId="50E7B2D1" w14:textId="40F30D97" w:rsidR="00B45DF8" w:rsidRDefault="00B45DF8">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_Toc130217974 \h </w:instrText>
      </w:r>
      <w:r>
        <w:rPr>
          <w:noProof/>
        </w:rPr>
      </w:r>
      <w:r>
        <w:rPr>
          <w:noProof/>
        </w:rPr>
        <w:fldChar w:fldCharType="separate"/>
      </w:r>
      <w:r>
        <w:rPr>
          <w:noProof/>
        </w:rPr>
        <w:t>89</w:t>
      </w:r>
      <w:r>
        <w:rPr>
          <w:noProof/>
        </w:rPr>
        <w:fldChar w:fldCharType="end"/>
      </w:r>
    </w:p>
    <w:p w14:paraId="63C3EAF8" w14:textId="20F0B9CC" w:rsidR="00B45DF8" w:rsidRDefault="00B45DF8">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_Toc130217975 \h </w:instrText>
      </w:r>
      <w:r>
        <w:rPr>
          <w:noProof/>
        </w:rPr>
      </w:r>
      <w:r>
        <w:rPr>
          <w:noProof/>
        </w:rPr>
        <w:fldChar w:fldCharType="separate"/>
      </w:r>
      <w:r>
        <w:rPr>
          <w:noProof/>
        </w:rPr>
        <w:t>89</w:t>
      </w:r>
      <w:r>
        <w:rPr>
          <w:noProof/>
        </w:rPr>
        <w:fldChar w:fldCharType="end"/>
      </w:r>
    </w:p>
    <w:p w14:paraId="6E1A0D46" w14:textId="5CAC8265" w:rsidR="00B45DF8" w:rsidRDefault="00B45DF8">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_Toc130217976 \h </w:instrText>
      </w:r>
      <w:r>
        <w:rPr>
          <w:noProof/>
        </w:rPr>
      </w:r>
      <w:r>
        <w:rPr>
          <w:noProof/>
        </w:rPr>
        <w:fldChar w:fldCharType="separate"/>
      </w:r>
      <w:r>
        <w:rPr>
          <w:noProof/>
        </w:rPr>
        <w:t>89</w:t>
      </w:r>
      <w:r>
        <w:rPr>
          <w:noProof/>
        </w:rPr>
        <w:fldChar w:fldCharType="end"/>
      </w:r>
    </w:p>
    <w:p w14:paraId="787C26D2" w14:textId="3944274C" w:rsidR="00B45DF8" w:rsidRDefault="00B45DF8">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_Toc130217977 \h </w:instrText>
      </w:r>
      <w:r>
        <w:rPr>
          <w:noProof/>
        </w:rPr>
      </w:r>
      <w:r>
        <w:rPr>
          <w:noProof/>
        </w:rPr>
        <w:fldChar w:fldCharType="separate"/>
      </w:r>
      <w:r>
        <w:rPr>
          <w:noProof/>
        </w:rPr>
        <w:t>89</w:t>
      </w:r>
      <w:r>
        <w:rPr>
          <w:noProof/>
        </w:rPr>
        <w:fldChar w:fldCharType="end"/>
      </w:r>
    </w:p>
    <w:p w14:paraId="4DEA31D0" w14:textId="5A00213E" w:rsidR="00B45DF8" w:rsidRDefault="00B45DF8">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_Toc130217978 \h </w:instrText>
      </w:r>
      <w:r>
        <w:rPr>
          <w:noProof/>
        </w:rPr>
      </w:r>
      <w:r>
        <w:rPr>
          <w:noProof/>
        </w:rPr>
        <w:fldChar w:fldCharType="separate"/>
      </w:r>
      <w:r>
        <w:rPr>
          <w:noProof/>
        </w:rPr>
        <w:t>89</w:t>
      </w:r>
      <w:r>
        <w:rPr>
          <w:noProof/>
        </w:rPr>
        <w:fldChar w:fldCharType="end"/>
      </w:r>
    </w:p>
    <w:p w14:paraId="2C85C537" w14:textId="54D43E04" w:rsidR="00B45DF8" w:rsidRDefault="00B45DF8">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_Toc130217979 \h </w:instrText>
      </w:r>
      <w:r>
        <w:rPr>
          <w:noProof/>
        </w:rPr>
      </w:r>
      <w:r>
        <w:rPr>
          <w:noProof/>
        </w:rPr>
        <w:fldChar w:fldCharType="separate"/>
      </w:r>
      <w:r>
        <w:rPr>
          <w:noProof/>
        </w:rPr>
        <w:t>90</w:t>
      </w:r>
      <w:r>
        <w:rPr>
          <w:noProof/>
        </w:rPr>
        <w:fldChar w:fldCharType="end"/>
      </w:r>
    </w:p>
    <w:p w14:paraId="22EBA1DA" w14:textId="3B3A816B" w:rsidR="00B45DF8" w:rsidRDefault="00B45DF8">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_Toc130217980 \h </w:instrText>
      </w:r>
      <w:r>
        <w:rPr>
          <w:noProof/>
        </w:rPr>
      </w:r>
      <w:r>
        <w:rPr>
          <w:noProof/>
        </w:rPr>
        <w:fldChar w:fldCharType="separate"/>
      </w:r>
      <w:r>
        <w:rPr>
          <w:noProof/>
        </w:rPr>
        <w:t>91</w:t>
      </w:r>
      <w:r>
        <w:rPr>
          <w:noProof/>
        </w:rPr>
        <w:fldChar w:fldCharType="end"/>
      </w:r>
    </w:p>
    <w:p w14:paraId="44ACFDFD" w14:textId="5AE3AD54" w:rsidR="00B45DF8" w:rsidRDefault="00B45DF8">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_Toc130217981 \h </w:instrText>
      </w:r>
      <w:r>
        <w:rPr>
          <w:noProof/>
        </w:rPr>
      </w:r>
      <w:r>
        <w:rPr>
          <w:noProof/>
        </w:rPr>
        <w:fldChar w:fldCharType="separate"/>
      </w:r>
      <w:r>
        <w:rPr>
          <w:noProof/>
        </w:rPr>
        <w:t>91</w:t>
      </w:r>
      <w:r>
        <w:rPr>
          <w:noProof/>
        </w:rPr>
        <w:fldChar w:fldCharType="end"/>
      </w:r>
    </w:p>
    <w:p w14:paraId="3B98ABED" w14:textId="26B8F62A" w:rsidR="00B45DF8" w:rsidRDefault="00B45DF8">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_Toc130217982 \h </w:instrText>
      </w:r>
      <w:r>
        <w:rPr>
          <w:noProof/>
        </w:rPr>
      </w:r>
      <w:r>
        <w:rPr>
          <w:noProof/>
        </w:rPr>
        <w:fldChar w:fldCharType="separate"/>
      </w:r>
      <w:r>
        <w:rPr>
          <w:noProof/>
        </w:rPr>
        <w:t>91</w:t>
      </w:r>
      <w:r>
        <w:rPr>
          <w:noProof/>
        </w:rPr>
        <w:fldChar w:fldCharType="end"/>
      </w:r>
    </w:p>
    <w:p w14:paraId="6B0874D8" w14:textId="48017419" w:rsidR="00B45DF8" w:rsidRDefault="00B45DF8">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notifyFileReady</w:t>
      </w:r>
      <w:r>
        <w:rPr>
          <w:noProof/>
        </w:rPr>
        <w:tab/>
      </w:r>
      <w:r>
        <w:rPr>
          <w:noProof/>
        </w:rPr>
        <w:fldChar w:fldCharType="begin" w:fldLock="1"/>
      </w:r>
      <w:r>
        <w:rPr>
          <w:noProof/>
        </w:rPr>
        <w:instrText xml:space="preserve"> PAGEREF _Toc130217983 \h </w:instrText>
      </w:r>
      <w:r>
        <w:rPr>
          <w:noProof/>
        </w:rPr>
      </w:r>
      <w:r>
        <w:rPr>
          <w:noProof/>
        </w:rPr>
        <w:fldChar w:fldCharType="separate"/>
      </w:r>
      <w:r>
        <w:rPr>
          <w:noProof/>
        </w:rPr>
        <w:t>91</w:t>
      </w:r>
      <w:r>
        <w:rPr>
          <w:noProof/>
        </w:rPr>
        <w:fldChar w:fldCharType="end"/>
      </w:r>
    </w:p>
    <w:p w14:paraId="3E7762D4" w14:textId="7CAEB34F" w:rsidR="00B45DF8" w:rsidRDefault="00B45DF8">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_Toc130217984 \h </w:instrText>
      </w:r>
      <w:r>
        <w:rPr>
          <w:noProof/>
        </w:rPr>
      </w:r>
      <w:r>
        <w:rPr>
          <w:noProof/>
        </w:rPr>
        <w:fldChar w:fldCharType="separate"/>
      </w:r>
      <w:r>
        <w:rPr>
          <w:noProof/>
        </w:rPr>
        <w:t>91</w:t>
      </w:r>
      <w:r>
        <w:rPr>
          <w:noProof/>
        </w:rPr>
        <w:fldChar w:fldCharType="end"/>
      </w:r>
    </w:p>
    <w:p w14:paraId="05172946" w14:textId="2CBF5D9A" w:rsidR="00B45DF8" w:rsidRDefault="00B45DF8">
      <w:pPr>
        <w:pStyle w:val="TOC5"/>
        <w:rPr>
          <w:rFonts w:asciiTheme="minorHAnsi" w:eastAsiaTheme="minorEastAsia" w:hAnsiTheme="minorHAnsi" w:cstheme="minorBidi"/>
          <w:noProof/>
          <w:sz w:val="22"/>
          <w:szCs w:val="22"/>
          <w:lang w:eastAsia="en-GB"/>
        </w:rPr>
      </w:pPr>
      <w:r w:rsidRPr="00293D23">
        <w:rPr>
          <w:noProof/>
          <w:lang w:val="fr-FR"/>
        </w:rPr>
        <w:t>11.6.1.1.2</w:t>
      </w:r>
      <w:r>
        <w:rPr>
          <w:rFonts w:asciiTheme="minorHAnsi" w:eastAsiaTheme="minorEastAsia" w:hAnsiTheme="minorHAnsi" w:cstheme="minorBidi"/>
          <w:noProof/>
          <w:sz w:val="22"/>
          <w:szCs w:val="22"/>
          <w:lang w:eastAsia="en-GB"/>
        </w:rPr>
        <w:tab/>
      </w:r>
      <w:r w:rsidRPr="00293D23">
        <w:rPr>
          <w:noProof/>
          <w:lang w:val="en-US"/>
        </w:rPr>
        <w:t>Input parameters</w:t>
      </w:r>
      <w:r>
        <w:rPr>
          <w:noProof/>
        </w:rPr>
        <w:tab/>
      </w:r>
      <w:r>
        <w:rPr>
          <w:noProof/>
        </w:rPr>
        <w:fldChar w:fldCharType="begin" w:fldLock="1"/>
      </w:r>
      <w:r>
        <w:rPr>
          <w:noProof/>
        </w:rPr>
        <w:instrText xml:space="preserve"> PAGEREF _Toc130217985 \h </w:instrText>
      </w:r>
      <w:r>
        <w:rPr>
          <w:noProof/>
        </w:rPr>
      </w:r>
      <w:r>
        <w:rPr>
          <w:noProof/>
        </w:rPr>
        <w:fldChar w:fldCharType="separate"/>
      </w:r>
      <w:r>
        <w:rPr>
          <w:noProof/>
        </w:rPr>
        <w:t>92</w:t>
      </w:r>
      <w:r>
        <w:rPr>
          <w:noProof/>
        </w:rPr>
        <w:fldChar w:fldCharType="end"/>
      </w:r>
    </w:p>
    <w:p w14:paraId="64971621" w14:textId="71E28AB5" w:rsidR="00B45DF8" w:rsidRDefault="00B45DF8">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notifyFilePreparationError</w:t>
      </w:r>
      <w:r>
        <w:rPr>
          <w:noProof/>
        </w:rPr>
        <w:tab/>
      </w:r>
      <w:r>
        <w:rPr>
          <w:noProof/>
        </w:rPr>
        <w:fldChar w:fldCharType="begin" w:fldLock="1"/>
      </w:r>
      <w:r>
        <w:rPr>
          <w:noProof/>
        </w:rPr>
        <w:instrText xml:space="preserve"> PAGEREF _Toc130217986 \h </w:instrText>
      </w:r>
      <w:r>
        <w:rPr>
          <w:noProof/>
        </w:rPr>
      </w:r>
      <w:r>
        <w:rPr>
          <w:noProof/>
        </w:rPr>
        <w:fldChar w:fldCharType="separate"/>
      </w:r>
      <w:r>
        <w:rPr>
          <w:noProof/>
        </w:rPr>
        <w:t>94</w:t>
      </w:r>
      <w:r>
        <w:rPr>
          <w:noProof/>
        </w:rPr>
        <w:fldChar w:fldCharType="end"/>
      </w:r>
    </w:p>
    <w:p w14:paraId="1338D691" w14:textId="4A7F9B15" w:rsidR="00B45DF8" w:rsidRDefault="00B45DF8">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_Toc130217987 \h </w:instrText>
      </w:r>
      <w:r>
        <w:rPr>
          <w:noProof/>
        </w:rPr>
      </w:r>
      <w:r>
        <w:rPr>
          <w:noProof/>
        </w:rPr>
        <w:fldChar w:fldCharType="separate"/>
      </w:r>
      <w:r>
        <w:rPr>
          <w:noProof/>
        </w:rPr>
        <w:t>94</w:t>
      </w:r>
      <w:r>
        <w:rPr>
          <w:noProof/>
        </w:rPr>
        <w:fldChar w:fldCharType="end"/>
      </w:r>
    </w:p>
    <w:p w14:paraId="068C45B5" w14:textId="5978E8A0" w:rsidR="00B45DF8" w:rsidRDefault="00B45DF8">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_Toc130217988 \h </w:instrText>
      </w:r>
      <w:r>
        <w:rPr>
          <w:noProof/>
        </w:rPr>
      </w:r>
      <w:r>
        <w:rPr>
          <w:noProof/>
        </w:rPr>
        <w:fldChar w:fldCharType="separate"/>
      </w:r>
      <w:r>
        <w:rPr>
          <w:noProof/>
        </w:rPr>
        <w:t>95</w:t>
      </w:r>
      <w:r>
        <w:rPr>
          <w:noProof/>
        </w:rPr>
        <w:fldChar w:fldCharType="end"/>
      </w:r>
    </w:p>
    <w:p w14:paraId="4E5AD9BD" w14:textId="7F47856E" w:rsidR="00B45DF8" w:rsidRDefault="00B45DF8">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subscribe</w:t>
      </w:r>
      <w:r>
        <w:rPr>
          <w:noProof/>
        </w:rPr>
        <w:tab/>
      </w:r>
      <w:r>
        <w:rPr>
          <w:noProof/>
        </w:rPr>
        <w:fldChar w:fldCharType="begin" w:fldLock="1"/>
      </w:r>
      <w:r>
        <w:rPr>
          <w:noProof/>
        </w:rPr>
        <w:instrText xml:space="preserve"> PAGEREF _Toc130217989 \h </w:instrText>
      </w:r>
      <w:r>
        <w:rPr>
          <w:noProof/>
        </w:rPr>
      </w:r>
      <w:r>
        <w:rPr>
          <w:noProof/>
        </w:rPr>
        <w:fldChar w:fldCharType="separate"/>
      </w:r>
      <w:r>
        <w:rPr>
          <w:noProof/>
        </w:rPr>
        <w:t>95</w:t>
      </w:r>
      <w:r>
        <w:rPr>
          <w:noProof/>
        </w:rPr>
        <w:fldChar w:fldCharType="end"/>
      </w:r>
    </w:p>
    <w:p w14:paraId="0E600F37" w14:textId="321792CB" w:rsidR="00B45DF8" w:rsidRDefault="00B45DF8">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_Toc130217990 \h </w:instrText>
      </w:r>
      <w:r>
        <w:rPr>
          <w:noProof/>
        </w:rPr>
      </w:r>
      <w:r>
        <w:rPr>
          <w:noProof/>
        </w:rPr>
        <w:fldChar w:fldCharType="separate"/>
      </w:r>
      <w:r>
        <w:rPr>
          <w:noProof/>
        </w:rPr>
        <w:t>95</w:t>
      </w:r>
      <w:r>
        <w:rPr>
          <w:noProof/>
        </w:rPr>
        <w:fldChar w:fldCharType="end"/>
      </w:r>
    </w:p>
    <w:p w14:paraId="16346582" w14:textId="273A7070" w:rsidR="00B45DF8" w:rsidRDefault="00B45DF8">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_Toc130217991 \h </w:instrText>
      </w:r>
      <w:r>
        <w:rPr>
          <w:noProof/>
        </w:rPr>
      </w:r>
      <w:r>
        <w:rPr>
          <w:noProof/>
        </w:rPr>
        <w:fldChar w:fldCharType="separate"/>
      </w:r>
      <w:r>
        <w:rPr>
          <w:noProof/>
        </w:rPr>
        <w:t>95</w:t>
      </w:r>
      <w:r>
        <w:rPr>
          <w:noProof/>
        </w:rPr>
        <w:fldChar w:fldCharType="end"/>
      </w:r>
    </w:p>
    <w:p w14:paraId="7326EC5D" w14:textId="4888C2CB" w:rsidR="00B45DF8" w:rsidRDefault="00B45DF8">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_Toc130217992 \h </w:instrText>
      </w:r>
      <w:r>
        <w:rPr>
          <w:noProof/>
        </w:rPr>
      </w:r>
      <w:r>
        <w:rPr>
          <w:noProof/>
        </w:rPr>
        <w:fldChar w:fldCharType="separate"/>
      </w:r>
      <w:r>
        <w:rPr>
          <w:noProof/>
        </w:rPr>
        <w:t>96</w:t>
      </w:r>
      <w:r>
        <w:rPr>
          <w:noProof/>
        </w:rPr>
        <w:fldChar w:fldCharType="end"/>
      </w:r>
    </w:p>
    <w:p w14:paraId="37469835" w14:textId="4B68754B" w:rsidR="00B45DF8" w:rsidRDefault="00B45DF8">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_Toc130217993 \h </w:instrText>
      </w:r>
      <w:r>
        <w:rPr>
          <w:noProof/>
        </w:rPr>
      </w:r>
      <w:r>
        <w:rPr>
          <w:noProof/>
        </w:rPr>
        <w:fldChar w:fldCharType="separate"/>
      </w:r>
      <w:r>
        <w:rPr>
          <w:noProof/>
        </w:rPr>
        <w:t>96</w:t>
      </w:r>
      <w:r>
        <w:rPr>
          <w:noProof/>
        </w:rPr>
        <w:fldChar w:fldCharType="end"/>
      </w:r>
    </w:p>
    <w:p w14:paraId="2A49FCCD" w14:textId="1F98034E" w:rsidR="00B45DF8" w:rsidRDefault="00B45DF8">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unsubscribe</w:t>
      </w:r>
      <w:r>
        <w:rPr>
          <w:noProof/>
        </w:rPr>
        <w:tab/>
      </w:r>
      <w:r>
        <w:rPr>
          <w:noProof/>
        </w:rPr>
        <w:fldChar w:fldCharType="begin" w:fldLock="1"/>
      </w:r>
      <w:r>
        <w:rPr>
          <w:noProof/>
        </w:rPr>
        <w:instrText xml:space="preserve"> PAGEREF _Toc130217994 \h </w:instrText>
      </w:r>
      <w:r>
        <w:rPr>
          <w:noProof/>
        </w:rPr>
      </w:r>
      <w:r>
        <w:rPr>
          <w:noProof/>
        </w:rPr>
        <w:fldChar w:fldCharType="separate"/>
      </w:r>
      <w:r>
        <w:rPr>
          <w:noProof/>
        </w:rPr>
        <w:t>96</w:t>
      </w:r>
      <w:r>
        <w:rPr>
          <w:noProof/>
        </w:rPr>
        <w:fldChar w:fldCharType="end"/>
      </w:r>
    </w:p>
    <w:p w14:paraId="73740C40" w14:textId="364EBF22" w:rsidR="00B45DF8" w:rsidRDefault="00B45DF8">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_Toc130217995 \h </w:instrText>
      </w:r>
      <w:r>
        <w:rPr>
          <w:noProof/>
        </w:rPr>
      </w:r>
      <w:r>
        <w:rPr>
          <w:noProof/>
        </w:rPr>
        <w:fldChar w:fldCharType="separate"/>
      </w:r>
      <w:r>
        <w:rPr>
          <w:noProof/>
        </w:rPr>
        <w:t>96</w:t>
      </w:r>
      <w:r>
        <w:rPr>
          <w:noProof/>
        </w:rPr>
        <w:fldChar w:fldCharType="end"/>
      </w:r>
    </w:p>
    <w:p w14:paraId="4606F3E7" w14:textId="17F55414" w:rsidR="00B45DF8" w:rsidRDefault="00B45DF8">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_Toc130217996 \h </w:instrText>
      </w:r>
      <w:r>
        <w:rPr>
          <w:noProof/>
        </w:rPr>
      </w:r>
      <w:r>
        <w:rPr>
          <w:noProof/>
        </w:rPr>
        <w:fldChar w:fldCharType="separate"/>
      </w:r>
      <w:r>
        <w:rPr>
          <w:noProof/>
        </w:rPr>
        <w:t>96</w:t>
      </w:r>
      <w:r>
        <w:rPr>
          <w:noProof/>
        </w:rPr>
        <w:fldChar w:fldCharType="end"/>
      </w:r>
    </w:p>
    <w:p w14:paraId="13C7BA1D" w14:textId="67E5D2AE" w:rsidR="00B45DF8" w:rsidRDefault="00B45DF8">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_Toc130217997 \h </w:instrText>
      </w:r>
      <w:r>
        <w:rPr>
          <w:noProof/>
        </w:rPr>
      </w:r>
      <w:r>
        <w:rPr>
          <w:noProof/>
        </w:rPr>
        <w:fldChar w:fldCharType="separate"/>
      </w:r>
      <w:r>
        <w:rPr>
          <w:noProof/>
        </w:rPr>
        <w:t>96</w:t>
      </w:r>
      <w:r>
        <w:rPr>
          <w:noProof/>
        </w:rPr>
        <w:fldChar w:fldCharType="end"/>
      </w:r>
    </w:p>
    <w:p w14:paraId="703BB22A" w14:textId="660C593F" w:rsidR="00B45DF8" w:rsidRDefault="00B45DF8">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_Toc130217998 \h </w:instrText>
      </w:r>
      <w:r>
        <w:rPr>
          <w:noProof/>
        </w:rPr>
      </w:r>
      <w:r>
        <w:rPr>
          <w:noProof/>
        </w:rPr>
        <w:fldChar w:fldCharType="separate"/>
      </w:r>
      <w:r>
        <w:rPr>
          <w:noProof/>
        </w:rPr>
        <w:t>96</w:t>
      </w:r>
      <w:r>
        <w:rPr>
          <w:noProof/>
        </w:rPr>
        <w:fldChar w:fldCharType="end"/>
      </w:r>
    </w:p>
    <w:p w14:paraId="3D2EE7F9" w14:textId="397C2D19" w:rsidR="00B45DF8" w:rsidRDefault="00B45DF8">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listAvailableFiles</w:t>
      </w:r>
      <w:r>
        <w:rPr>
          <w:noProof/>
        </w:rPr>
        <w:tab/>
      </w:r>
      <w:r>
        <w:rPr>
          <w:noProof/>
        </w:rPr>
        <w:fldChar w:fldCharType="begin" w:fldLock="1"/>
      </w:r>
      <w:r>
        <w:rPr>
          <w:noProof/>
        </w:rPr>
        <w:instrText xml:space="preserve"> PAGEREF _Toc130217999 \h </w:instrText>
      </w:r>
      <w:r>
        <w:rPr>
          <w:noProof/>
        </w:rPr>
      </w:r>
      <w:r>
        <w:rPr>
          <w:noProof/>
        </w:rPr>
        <w:fldChar w:fldCharType="separate"/>
      </w:r>
      <w:r>
        <w:rPr>
          <w:noProof/>
        </w:rPr>
        <w:t>97</w:t>
      </w:r>
      <w:r>
        <w:rPr>
          <w:noProof/>
        </w:rPr>
        <w:fldChar w:fldCharType="end"/>
      </w:r>
    </w:p>
    <w:p w14:paraId="4B8618E4" w14:textId="01EEBC7A" w:rsidR="00B45DF8" w:rsidRDefault="00B45DF8">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_Toc130218000 \h </w:instrText>
      </w:r>
      <w:r>
        <w:rPr>
          <w:noProof/>
        </w:rPr>
      </w:r>
      <w:r>
        <w:rPr>
          <w:noProof/>
        </w:rPr>
        <w:fldChar w:fldCharType="separate"/>
      </w:r>
      <w:r>
        <w:rPr>
          <w:noProof/>
        </w:rPr>
        <w:t>97</w:t>
      </w:r>
      <w:r>
        <w:rPr>
          <w:noProof/>
        </w:rPr>
        <w:fldChar w:fldCharType="end"/>
      </w:r>
    </w:p>
    <w:p w14:paraId="7275D012" w14:textId="72F48FFD" w:rsidR="00B45DF8" w:rsidRDefault="00B45DF8">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_Toc130218001 \h </w:instrText>
      </w:r>
      <w:r>
        <w:rPr>
          <w:noProof/>
        </w:rPr>
      </w:r>
      <w:r>
        <w:rPr>
          <w:noProof/>
        </w:rPr>
        <w:fldChar w:fldCharType="separate"/>
      </w:r>
      <w:r>
        <w:rPr>
          <w:noProof/>
        </w:rPr>
        <w:t>97</w:t>
      </w:r>
      <w:r>
        <w:rPr>
          <w:noProof/>
        </w:rPr>
        <w:fldChar w:fldCharType="end"/>
      </w:r>
    </w:p>
    <w:p w14:paraId="2CBC3C4D" w14:textId="6B257497" w:rsidR="00B45DF8" w:rsidRDefault="00B45DF8">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_Toc130218002 \h </w:instrText>
      </w:r>
      <w:r>
        <w:rPr>
          <w:noProof/>
        </w:rPr>
      </w:r>
      <w:r>
        <w:rPr>
          <w:noProof/>
        </w:rPr>
        <w:fldChar w:fldCharType="separate"/>
      </w:r>
      <w:r>
        <w:rPr>
          <w:noProof/>
        </w:rPr>
        <w:t>97</w:t>
      </w:r>
      <w:r>
        <w:rPr>
          <w:noProof/>
        </w:rPr>
        <w:fldChar w:fldCharType="end"/>
      </w:r>
    </w:p>
    <w:p w14:paraId="4C620FE4" w14:textId="4F4C5239" w:rsidR="00B45DF8" w:rsidRDefault="00B45DF8">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_Toc130218003 \h </w:instrText>
      </w:r>
      <w:r>
        <w:rPr>
          <w:noProof/>
        </w:rPr>
      </w:r>
      <w:r>
        <w:rPr>
          <w:noProof/>
        </w:rPr>
        <w:fldChar w:fldCharType="separate"/>
      </w:r>
      <w:r>
        <w:rPr>
          <w:noProof/>
        </w:rPr>
        <w:t>97</w:t>
      </w:r>
      <w:r>
        <w:rPr>
          <w:noProof/>
        </w:rPr>
        <w:fldChar w:fldCharType="end"/>
      </w:r>
    </w:p>
    <w:p w14:paraId="69088753" w14:textId="6761005E" w:rsidR="00B45DF8" w:rsidRDefault="00B45DF8">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_Toc130218004 \h </w:instrText>
      </w:r>
      <w:r>
        <w:rPr>
          <w:noProof/>
        </w:rPr>
      </w:r>
      <w:r>
        <w:rPr>
          <w:noProof/>
        </w:rPr>
        <w:fldChar w:fldCharType="separate"/>
      </w:r>
      <w:r>
        <w:rPr>
          <w:noProof/>
        </w:rPr>
        <w:t>97</w:t>
      </w:r>
      <w:r>
        <w:rPr>
          <w:noProof/>
        </w:rPr>
        <w:fldChar w:fldCharType="end"/>
      </w:r>
    </w:p>
    <w:p w14:paraId="073C71C5" w14:textId="5A5F3A2E" w:rsidR="00B45DF8" w:rsidRDefault="00B45DF8">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_Toc130218005 \h </w:instrText>
      </w:r>
      <w:r>
        <w:rPr>
          <w:noProof/>
        </w:rPr>
      </w:r>
      <w:r>
        <w:rPr>
          <w:noProof/>
        </w:rPr>
        <w:fldChar w:fldCharType="separate"/>
      </w:r>
      <w:r>
        <w:rPr>
          <w:noProof/>
        </w:rPr>
        <w:t>98</w:t>
      </w:r>
      <w:r>
        <w:rPr>
          <w:noProof/>
        </w:rPr>
        <w:fldChar w:fldCharType="end"/>
      </w:r>
    </w:p>
    <w:p w14:paraId="34E53449" w14:textId="01B4D0D1" w:rsidR="00B45DF8" w:rsidRDefault="00B45DF8">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_Toc130218006 \h </w:instrText>
      </w:r>
      <w:r>
        <w:rPr>
          <w:noProof/>
        </w:rPr>
      </w:r>
      <w:r>
        <w:rPr>
          <w:noProof/>
        </w:rPr>
        <w:fldChar w:fldCharType="separate"/>
      </w:r>
      <w:r>
        <w:rPr>
          <w:noProof/>
        </w:rPr>
        <w:t>98</w:t>
      </w:r>
      <w:r>
        <w:rPr>
          <w:noProof/>
        </w:rPr>
        <w:fldChar w:fldCharType="end"/>
      </w:r>
    </w:p>
    <w:p w14:paraId="5813A451" w14:textId="7510C4DF" w:rsidR="00B45DF8" w:rsidRDefault="00B45DF8">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_Toc130218007 \h </w:instrText>
      </w:r>
      <w:r>
        <w:rPr>
          <w:noProof/>
        </w:rPr>
      </w:r>
      <w:r>
        <w:rPr>
          <w:noProof/>
        </w:rPr>
        <w:fldChar w:fldCharType="separate"/>
      </w:r>
      <w:r>
        <w:rPr>
          <w:noProof/>
        </w:rPr>
        <w:t>98</w:t>
      </w:r>
      <w:r>
        <w:rPr>
          <w:noProof/>
        </w:rPr>
        <w:fldChar w:fldCharType="end"/>
      </w:r>
    </w:p>
    <w:p w14:paraId="0493A26D" w14:textId="2108C8BF" w:rsidR="00B45DF8" w:rsidRDefault="00B45DF8">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_Toc130218008 \h </w:instrText>
      </w:r>
      <w:r>
        <w:rPr>
          <w:noProof/>
        </w:rPr>
      </w:r>
      <w:r>
        <w:rPr>
          <w:noProof/>
        </w:rPr>
        <w:fldChar w:fldCharType="separate"/>
      </w:r>
      <w:r>
        <w:rPr>
          <w:noProof/>
        </w:rPr>
        <w:t>98</w:t>
      </w:r>
      <w:r>
        <w:rPr>
          <w:noProof/>
        </w:rPr>
        <w:fldChar w:fldCharType="end"/>
      </w:r>
    </w:p>
    <w:p w14:paraId="2ECAF1C3" w14:textId="1E858A6F" w:rsidR="00B45DF8" w:rsidRDefault="00B45DF8">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_Toc130218009 \h </w:instrText>
      </w:r>
      <w:r>
        <w:rPr>
          <w:noProof/>
        </w:rPr>
      </w:r>
      <w:r>
        <w:rPr>
          <w:noProof/>
        </w:rPr>
        <w:fldChar w:fldCharType="separate"/>
      </w:r>
      <w:r>
        <w:rPr>
          <w:noProof/>
        </w:rPr>
        <w:t>98</w:t>
      </w:r>
      <w:r>
        <w:rPr>
          <w:noProof/>
        </w:rPr>
        <w:fldChar w:fldCharType="end"/>
      </w:r>
    </w:p>
    <w:p w14:paraId="3AA9883A" w14:textId="72EC61F4" w:rsidR="00B45DF8" w:rsidRDefault="00B45DF8">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_Toc130218010 \h </w:instrText>
      </w:r>
      <w:r>
        <w:rPr>
          <w:noProof/>
        </w:rPr>
      </w:r>
      <w:r>
        <w:rPr>
          <w:noProof/>
        </w:rPr>
        <w:fldChar w:fldCharType="separate"/>
      </w:r>
      <w:r>
        <w:rPr>
          <w:noProof/>
        </w:rPr>
        <w:t>98</w:t>
      </w:r>
      <w:r>
        <w:rPr>
          <w:noProof/>
        </w:rPr>
        <w:fldChar w:fldCharType="end"/>
      </w:r>
    </w:p>
    <w:p w14:paraId="14DBF05D" w14:textId="5F0862E7" w:rsidR="00B45DF8" w:rsidRDefault="00B45DF8">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_Toc130218011 \h </w:instrText>
      </w:r>
      <w:r>
        <w:rPr>
          <w:noProof/>
        </w:rPr>
      </w:r>
      <w:r>
        <w:rPr>
          <w:noProof/>
        </w:rPr>
        <w:fldChar w:fldCharType="separate"/>
      </w:r>
      <w:r>
        <w:rPr>
          <w:noProof/>
        </w:rPr>
        <w:t>98</w:t>
      </w:r>
      <w:r>
        <w:rPr>
          <w:noProof/>
        </w:rPr>
        <w:fldChar w:fldCharType="end"/>
      </w:r>
    </w:p>
    <w:p w14:paraId="54A0EAB6" w14:textId="6D7B7261" w:rsidR="00B45DF8" w:rsidRDefault="00B45DF8">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_Toc130218012 \h </w:instrText>
      </w:r>
      <w:r>
        <w:rPr>
          <w:noProof/>
        </w:rPr>
      </w:r>
      <w:r>
        <w:rPr>
          <w:noProof/>
        </w:rPr>
        <w:fldChar w:fldCharType="separate"/>
      </w:r>
      <w:r>
        <w:rPr>
          <w:noProof/>
        </w:rPr>
        <w:t>99</w:t>
      </w:r>
      <w:r>
        <w:rPr>
          <w:noProof/>
        </w:rPr>
        <w:fldChar w:fldCharType="end"/>
      </w:r>
    </w:p>
    <w:p w14:paraId="3C593A89" w14:textId="53D9ED3D" w:rsidR="00B45DF8" w:rsidRDefault="00B45DF8">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_Toc130218013 \h </w:instrText>
      </w:r>
      <w:r>
        <w:rPr>
          <w:noProof/>
        </w:rPr>
      </w:r>
      <w:r>
        <w:rPr>
          <w:noProof/>
        </w:rPr>
        <w:fldChar w:fldCharType="separate"/>
      </w:r>
      <w:r>
        <w:rPr>
          <w:noProof/>
        </w:rPr>
        <w:t>99</w:t>
      </w:r>
      <w:r>
        <w:rPr>
          <w:noProof/>
        </w:rPr>
        <w:fldChar w:fldCharType="end"/>
      </w:r>
    </w:p>
    <w:p w14:paraId="46275B42" w14:textId="336FC5C1" w:rsidR="00B45DF8" w:rsidRDefault="00B45DF8">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_Toc130218014 \h </w:instrText>
      </w:r>
      <w:r>
        <w:rPr>
          <w:noProof/>
        </w:rPr>
      </w:r>
      <w:r>
        <w:rPr>
          <w:noProof/>
        </w:rPr>
        <w:fldChar w:fldCharType="separate"/>
      </w:r>
      <w:r>
        <w:rPr>
          <w:noProof/>
        </w:rPr>
        <w:t>100</w:t>
      </w:r>
      <w:r>
        <w:rPr>
          <w:noProof/>
        </w:rPr>
        <w:fldChar w:fldCharType="end"/>
      </w:r>
    </w:p>
    <w:p w14:paraId="6EE4C35F" w14:textId="7376E2C3" w:rsidR="00B45DF8" w:rsidRDefault="00B45DF8">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_Toc130218015 \h </w:instrText>
      </w:r>
      <w:r>
        <w:rPr>
          <w:noProof/>
        </w:rPr>
      </w:r>
      <w:r>
        <w:rPr>
          <w:noProof/>
        </w:rPr>
        <w:fldChar w:fldCharType="separate"/>
      </w:r>
      <w:r>
        <w:rPr>
          <w:noProof/>
        </w:rPr>
        <w:t>100</w:t>
      </w:r>
      <w:r>
        <w:rPr>
          <w:noProof/>
        </w:rPr>
        <w:fldChar w:fldCharType="end"/>
      </w:r>
    </w:p>
    <w:p w14:paraId="59280FE4" w14:textId="6CA55FF9" w:rsidR="00B45DF8" w:rsidRDefault="00B45DF8">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_Toc130218016 \h </w:instrText>
      </w:r>
      <w:r>
        <w:rPr>
          <w:noProof/>
        </w:rPr>
      </w:r>
      <w:r>
        <w:rPr>
          <w:noProof/>
        </w:rPr>
        <w:fldChar w:fldCharType="separate"/>
      </w:r>
      <w:r>
        <w:rPr>
          <w:noProof/>
        </w:rPr>
        <w:t>101</w:t>
      </w:r>
      <w:r>
        <w:rPr>
          <w:noProof/>
        </w:rPr>
        <w:fldChar w:fldCharType="end"/>
      </w:r>
    </w:p>
    <w:p w14:paraId="70F68BBF" w14:textId="03E9A75D" w:rsidR="00B45DF8" w:rsidRDefault="00B45DF8">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_Toc130218017 \h </w:instrText>
      </w:r>
      <w:r>
        <w:rPr>
          <w:noProof/>
        </w:rPr>
      </w:r>
      <w:r>
        <w:rPr>
          <w:noProof/>
        </w:rPr>
        <w:fldChar w:fldCharType="separate"/>
      </w:r>
      <w:r>
        <w:rPr>
          <w:noProof/>
        </w:rPr>
        <w:t>101</w:t>
      </w:r>
      <w:r>
        <w:rPr>
          <w:noProof/>
        </w:rPr>
        <w:fldChar w:fldCharType="end"/>
      </w:r>
    </w:p>
    <w:p w14:paraId="3D5C0A22" w14:textId="4D3C1720" w:rsidR="00B45DF8" w:rsidRDefault="00B45DF8">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_Toc130218018 \h </w:instrText>
      </w:r>
      <w:r>
        <w:rPr>
          <w:noProof/>
        </w:rPr>
      </w:r>
      <w:r>
        <w:rPr>
          <w:noProof/>
        </w:rPr>
        <w:fldChar w:fldCharType="separate"/>
      </w:r>
      <w:r>
        <w:rPr>
          <w:noProof/>
        </w:rPr>
        <w:t>101</w:t>
      </w:r>
      <w:r>
        <w:rPr>
          <w:noProof/>
        </w:rPr>
        <w:fldChar w:fldCharType="end"/>
      </w:r>
    </w:p>
    <w:p w14:paraId="0EFD9BFD" w14:textId="634D238B" w:rsidR="00B45DF8" w:rsidRDefault="00B45DF8">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_Toc130218019 \h </w:instrText>
      </w:r>
      <w:r>
        <w:rPr>
          <w:noProof/>
        </w:rPr>
      </w:r>
      <w:r>
        <w:rPr>
          <w:noProof/>
        </w:rPr>
        <w:fldChar w:fldCharType="separate"/>
      </w:r>
      <w:r>
        <w:rPr>
          <w:noProof/>
        </w:rPr>
        <w:t>101</w:t>
      </w:r>
      <w:r>
        <w:rPr>
          <w:noProof/>
        </w:rPr>
        <w:fldChar w:fldCharType="end"/>
      </w:r>
    </w:p>
    <w:p w14:paraId="3255E006" w14:textId="75025587" w:rsidR="00B45DF8" w:rsidRDefault="00B45DF8">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_Toc130218020 \h </w:instrText>
      </w:r>
      <w:r>
        <w:rPr>
          <w:noProof/>
        </w:rPr>
      </w:r>
      <w:r>
        <w:rPr>
          <w:noProof/>
        </w:rPr>
        <w:fldChar w:fldCharType="separate"/>
      </w:r>
      <w:r>
        <w:rPr>
          <w:noProof/>
        </w:rPr>
        <w:t>101</w:t>
      </w:r>
      <w:r>
        <w:rPr>
          <w:noProof/>
        </w:rPr>
        <w:fldChar w:fldCharType="end"/>
      </w:r>
    </w:p>
    <w:p w14:paraId="238018FA" w14:textId="182B7CC0" w:rsidR="00B45DF8" w:rsidRDefault="00B45DF8">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_Toc130218021 \h </w:instrText>
      </w:r>
      <w:r>
        <w:rPr>
          <w:noProof/>
        </w:rPr>
      </w:r>
      <w:r>
        <w:rPr>
          <w:noProof/>
        </w:rPr>
        <w:fldChar w:fldCharType="separate"/>
      </w:r>
      <w:r>
        <w:rPr>
          <w:noProof/>
        </w:rPr>
        <w:t>102</w:t>
      </w:r>
      <w:r>
        <w:rPr>
          <w:noProof/>
        </w:rPr>
        <w:fldChar w:fldCharType="end"/>
      </w:r>
    </w:p>
    <w:p w14:paraId="044AFDA6" w14:textId="5491018E" w:rsidR="00B45DF8" w:rsidRDefault="00B45DF8">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_Toc130218022 \h </w:instrText>
      </w:r>
      <w:r>
        <w:rPr>
          <w:noProof/>
        </w:rPr>
      </w:r>
      <w:r>
        <w:rPr>
          <w:noProof/>
        </w:rPr>
        <w:fldChar w:fldCharType="separate"/>
      </w:r>
      <w:r>
        <w:rPr>
          <w:noProof/>
        </w:rPr>
        <w:t>102</w:t>
      </w:r>
      <w:r>
        <w:rPr>
          <w:noProof/>
        </w:rPr>
        <w:fldChar w:fldCharType="end"/>
      </w:r>
    </w:p>
    <w:p w14:paraId="4BF18014" w14:textId="02FD551D" w:rsidR="00B45DF8" w:rsidRDefault="00B45DF8">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_Toc130218023 \h </w:instrText>
      </w:r>
      <w:r>
        <w:rPr>
          <w:noProof/>
        </w:rPr>
      </w:r>
      <w:r>
        <w:rPr>
          <w:noProof/>
        </w:rPr>
        <w:fldChar w:fldCharType="separate"/>
      </w:r>
      <w:r>
        <w:rPr>
          <w:noProof/>
        </w:rPr>
        <w:t>102</w:t>
      </w:r>
      <w:r>
        <w:rPr>
          <w:noProof/>
        </w:rPr>
        <w:fldChar w:fldCharType="end"/>
      </w:r>
    </w:p>
    <w:p w14:paraId="0ACB50A4" w14:textId="3D99D778" w:rsidR="00B45DF8" w:rsidRDefault="00B45DF8">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_Toc130218024 \h </w:instrText>
      </w:r>
      <w:r>
        <w:rPr>
          <w:noProof/>
        </w:rPr>
      </w:r>
      <w:r>
        <w:rPr>
          <w:noProof/>
        </w:rPr>
        <w:fldChar w:fldCharType="separate"/>
      </w:r>
      <w:r>
        <w:rPr>
          <w:noProof/>
        </w:rPr>
        <w:t>102</w:t>
      </w:r>
      <w:r>
        <w:rPr>
          <w:noProof/>
        </w:rPr>
        <w:fldChar w:fldCharType="end"/>
      </w:r>
    </w:p>
    <w:p w14:paraId="34E16118" w14:textId="161D9761" w:rsidR="00B45DF8" w:rsidRDefault="00B45DF8">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_Toc130218025 \h </w:instrText>
      </w:r>
      <w:r>
        <w:rPr>
          <w:noProof/>
        </w:rPr>
      </w:r>
      <w:r>
        <w:rPr>
          <w:noProof/>
        </w:rPr>
        <w:fldChar w:fldCharType="separate"/>
      </w:r>
      <w:r>
        <w:rPr>
          <w:noProof/>
        </w:rPr>
        <w:t>102</w:t>
      </w:r>
      <w:r>
        <w:rPr>
          <w:noProof/>
        </w:rPr>
        <w:fldChar w:fldCharType="end"/>
      </w:r>
    </w:p>
    <w:p w14:paraId="4556B46E" w14:textId="6B881350" w:rsidR="00B45DF8" w:rsidRDefault="00B45DF8">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_Toc130218026 \h </w:instrText>
      </w:r>
      <w:r>
        <w:rPr>
          <w:noProof/>
        </w:rPr>
      </w:r>
      <w:r>
        <w:rPr>
          <w:noProof/>
        </w:rPr>
        <w:fldChar w:fldCharType="separate"/>
      </w:r>
      <w:r>
        <w:rPr>
          <w:noProof/>
        </w:rPr>
        <w:t>103</w:t>
      </w:r>
      <w:r>
        <w:rPr>
          <w:noProof/>
        </w:rPr>
        <w:fldChar w:fldCharType="end"/>
      </w:r>
    </w:p>
    <w:p w14:paraId="2A54AA37" w14:textId="1E6D4CF5" w:rsidR="00B45DF8" w:rsidRDefault="00B45DF8">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_Toc130218027 \h </w:instrText>
      </w:r>
      <w:r>
        <w:rPr>
          <w:noProof/>
        </w:rPr>
      </w:r>
      <w:r>
        <w:rPr>
          <w:noProof/>
        </w:rPr>
        <w:fldChar w:fldCharType="separate"/>
      </w:r>
      <w:r>
        <w:rPr>
          <w:noProof/>
        </w:rPr>
        <w:t>103</w:t>
      </w:r>
      <w:r>
        <w:rPr>
          <w:noProof/>
        </w:rPr>
        <w:fldChar w:fldCharType="end"/>
      </w:r>
    </w:p>
    <w:p w14:paraId="0D12DA0C" w14:textId="14FE12EF" w:rsidR="00B45DF8" w:rsidRDefault="00B45DF8">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_Toc130218028 \h </w:instrText>
      </w:r>
      <w:r>
        <w:rPr>
          <w:noProof/>
        </w:rPr>
      </w:r>
      <w:r>
        <w:rPr>
          <w:noProof/>
        </w:rPr>
        <w:fldChar w:fldCharType="separate"/>
      </w:r>
      <w:r>
        <w:rPr>
          <w:noProof/>
        </w:rPr>
        <w:t>103</w:t>
      </w:r>
      <w:r>
        <w:rPr>
          <w:noProof/>
        </w:rPr>
        <w:fldChar w:fldCharType="end"/>
      </w:r>
    </w:p>
    <w:p w14:paraId="2743BE93" w14:textId="40504DB7" w:rsidR="00B45DF8" w:rsidRDefault="00B45DF8">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_Toc130218029 \h </w:instrText>
      </w:r>
      <w:r>
        <w:rPr>
          <w:noProof/>
        </w:rPr>
      </w:r>
      <w:r>
        <w:rPr>
          <w:noProof/>
        </w:rPr>
        <w:fldChar w:fldCharType="separate"/>
      </w:r>
      <w:r>
        <w:rPr>
          <w:noProof/>
        </w:rPr>
        <w:t>103</w:t>
      </w:r>
      <w:r>
        <w:rPr>
          <w:noProof/>
        </w:rPr>
        <w:fldChar w:fldCharType="end"/>
      </w:r>
    </w:p>
    <w:p w14:paraId="6CF2DA6D" w14:textId="0BF13386" w:rsidR="00B45DF8" w:rsidRDefault="00B45DF8">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_Toc130218030 \h </w:instrText>
      </w:r>
      <w:r>
        <w:rPr>
          <w:noProof/>
        </w:rPr>
      </w:r>
      <w:r>
        <w:rPr>
          <w:noProof/>
        </w:rPr>
        <w:fldChar w:fldCharType="separate"/>
      </w:r>
      <w:r>
        <w:rPr>
          <w:noProof/>
        </w:rPr>
        <w:t>103</w:t>
      </w:r>
      <w:r>
        <w:rPr>
          <w:noProof/>
        </w:rPr>
        <w:fldChar w:fldCharType="end"/>
      </w:r>
    </w:p>
    <w:p w14:paraId="3BB27D50" w14:textId="1947E08F" w:rsidR="00B45DF8" w:rsidRDefault="00B45DF8">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_Toc130218031 \h </w:instrText>
      </w:r>
      <w:r>
        <w:rPr>
          <w:noProof/>
        </w:rPr>
      </w:r>
      <w:r>
        <w:rPr>
          <w:noProof/>
        </w:rPr>
        <w:fldChar w:fldCharType="separate"/>
      </w:r>
      <w:r>
        <w:rPr>
          <w:noProof/>
        </w:rPr>
        <w:t>104</w:t>
      </w:r>
      <w:r>
        <w:rPr>
          <w:noProof/>
        </w:rPr>
        <w:fldChar w:fldCharType="end"/>
      </w:r>
    </w:p>
    <w:p w14:paraId="497E2753" w14:textId="34C351E5" w:rsidR="00B45DF8" w:rsidRDefault="00B45DF8">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_Toc130218032 \h </w:instrText>
      </w:r>
      <w:r>
        <w:rPr>
          <w:noProof/>
        </w:rPr>
      </w:r>
      <w:r>
        <w:rPr>
          <w:noProof/>
        </w:rPr>
        <w:fldChar w:fldCharType="separate"/>
      </w:r>
      <w:r>
        <w:rPr>
          <w:noProof/>
        </w:rPr>
        <w:t>106</w:t>
      </w:r>
      <w:r>
        <w:rPr>
          <w:noProof/>
        </w:rPr>
        <w:fldChar w:fldCharType="end"/>
      </w:r>
    </w:p>
    <w:p w14:paraId="07B77D03" w14:textId="0A76C8BB" w:rsidR="00B45DF8" w:rsidRDefault="00B45DF8">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_Toc130218033 \h </w:instrText>
      </w:r>
      <w:r>
        <w:rPr>
          <w:noProof/>
        </w:rPr>
      </w:r>
      <w:r>
        <w:rPr>
          <w:noProof/>
        </w:rPr>
        <w:fldChar w:fldCharType="separate"/>
      </w:r>
      <w:r>
        <w:rPr>
          <w:noProof/>
        </w:rPr>
        <w:t>106</w:t>
      </w:r>
      <w:r>
        <w:rPr>
          <w:noProof/>
        </w:rPr>
        <w:fldChar w:fldCharType="end"/>
      </w:r>
    </w:p>
    <w:p w14:paraId="2543981C" w14:textId="4172CC29" w:rsidR="00B45DF8" w:rsidRDefault="00B45DF8">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_Toc130218034 \h </w:instrText>
      </w:r>
      <w:r>
        <w:rPr>
          <w:noProof/>
        </w:rPr>
      </w:r>
      <w:r>
        <w:rPr>
          <w:noProof/>
        </w:rPr>
        <w:fldChar w:fldCharType="separate"/>
      </w:r>
      <w:r>
        <w:rPr>
          <w:noProof/>
        </w:rPr>
        <w:t>106</w:t>
      </w:r>
      <w:r>
        <w:rPr>
          <w:noProof/>
        </w:rPr>
        <w:fldChar w:fldCharType="end"/>
      </w:r>
    </w:p>
    <w:p w14:paraId="2D2F309B" w14:textId="2E4D73B8" w:rsidR="00B45DF8" w:rsidRDefault="00B45DF8">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_Toc130218035 \h </w:instrText>
      </w:r>
      <w:r>
        <w:rPr>
          <w:noProof/>
        </w:rPr>
      </w:r>
      <w:r>
        <w:rPr>
          <w:noProof/>
        </w:rPr>
        <w:fldChar w:fldCharType="separate"/>
      </w:r>
      <w:r>
        <w:rPr>
          <w:noProof/>
        </w:rPr>
        <w:t>106</w:t>
      </w:r>
      <w:r>
        <w:rPr>
          <w:noProof/>
        </w:rPr>
        <w:fldChar w:fldCharType="end"/>
      </w:r>
    </w:p>
    <w:p w14:paraId="06687A43" w14:textId="503598FE" w:rsidR="00B45DF8" w:rsidRDefault="00B45DF8">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_Toc130218036 \h </w:instrText>
      </w:r>
      <w:r>
        <w:rPr>
          <w:noProof/>
        </w:rPr>
      </w:r>
      <w:r>
        <w:rPr>
          <w:noProof/>
        </w:rPr>
        <w:fldChar w:fldCharType="separate"/>
      </w:r>
      <w:r>
        <w:rPr>
          <w:noProof/>
        </w:rPr>
        <w:t>106</w:t>
      </w:r>
      <w:r>
        <w:rPr>
          <w:noProof/>
        </w:rPr>
        <w:fldChar w:fldCharType="end"/>
      </w:r>
    </w:p>
    <w:p w14:paraId="7127088B" w14:textId="106A70A3" w:rsidR="00B45DF8" w:rsidRDefault="00B45DF8">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_Toc130218037 \h </w:instrText>
      </w:r>
      <w:r>
        <w:rPr>
          <w:noProof/>
        </w:rPr>
      </w:r>
      <w:r>
        <w:rPr>
          <w:noProof/>
        </w:rPr>
        <w:fldChar w:fldCharType="separate"/>
      </w:r>
      <w:r>
        <w:rPr>
          <w:noProof/>
        </w:rPr>
        <w:t>106</w:t>
      </w:r>
      <w:r>
        <w:rPr>
          <w:noProof/>
        </w:rPr>
        <w:fldChar w:fldCharType="end"/>
      </w:r>
    </w:p>
    <w:p w14:paraId="017FC325" w14:textId="07B0E5D9" w:rsidR="00B45DF8" w:rsidRDefault="00B45DF8">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_Toc130218038 \h </w:instrText>
      </w:r>
      <w:r>
        <w:rPr>
          <w:noProof/>
        </w:rPr>
      </w:r>
      <w:r>
        <w:rPr>
          <w:noProof/>
        </w:rPr>
        <w:fldChar w:fldCharType="separate"/>
      </w:r>
      <w:r>
        <w:rPr>
          <w:noProof/>
        </w:rPr>
        <w:t>107</w:t>
      </w:r>
      <w:r>
        <w:rPr>
          <w:noProof/>
        </w:rPr>
        <w:fldChar w:fldCharType="end"/>
      </w:r>
    </w:p>
    <w:p w14:paraId="1D6E25A8" w14:textId="0C4BF0B5" w:rsidR="00B45DF8" w:rsidRDefault="00B45DF8">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_Toc130218039 \h </w:instrText>
      </w:r>
      <w:r>
        <w:rPr>
          <w:noProof/>
        </w:rPr>
      </w:r>
      <w:r>
        <w:rPr>
          <w:noProof/>
        </w:rPr>
        <w:fldChar w:fldCharType="separate"/>
      </w:r>
      <w:r>
        <w:rPr>
          <w:noProof/>
        </w:rPr>
        <w:t>107</w:t>
      </w:r>
      <w:r>
        <w:rPr>
          <w:noProof/>
        </w:rPr>
        <w:fldChar w:fldCharType="end"/>
      </w:r>
    </w:p>
    <w:p w14:paraId="25A74EE3" w14:textId="4555C939" w:rsidR="00B45DF8" w:rsidRDefault="00B45DF8">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_Toc130218040 \h </w:instrText>
      </w:r>
      <w:r>
        <w:rPr>
          <w:noProof/>
        </w:rPr>
      </w:r>
      <w:r>
        <w:rPr>
          <w:noProof/>
        </w:rPr>
        <w:fldChar w:fldCharType="separate"/>
      </w:r>
      <w:r>
        <w:rPr>
          <w:noProof/>
        </w:rPr>
        <w:t>108</w:t>
      </w:r>
      <w:r>
        <w:rPr>
          <w:noProof/>
        </w:rPr>
        <w:fldChar w:fldCharType="end"/>
      </w:r>
    </w:p>
    <w:p w14:paraId="1E8A29EE" w14:textId="3C28CED2" w:rsidR="00B45DF8" w:rsidRDefault="00B45DF8">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_Toc130218041 \h </w:instrText>
      </w:r>
      <w:r>
        <w:rPr>
          <w:noProof/>
        </w:rPr>
      </w:r>
      <w:r>
        <w:rPr>
          <w:noProof/>
        </w:rPr>
        <w:fldChar w:fldCharType="separate"/>
      </w:r>
      <w:r>
        <w:rPr>
          <w:noProof/>
        </w:rPr>
        <w:t>108</w:t>
      </w:r>
      <w:r>
        <w:rPr>
          <w:noProof/>
        </w:rPr>
        <w:fldChar w:fldCharType="end"/>
      </w:r>
    </w:p>
    <w:p w14:paraId="357747EC" w14:textId="395801E5" w:rsidR="00B45DF8" w:rsidRDefault="00B45DF8">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_Toc130218042 \h </w:instrText>
      </w:r>
      <w:r>
        <w:rPr>
          <w:noProof/>
        </w:rPr>
      </w:r>
      <w:r>
        <w:rPr>
          <w:noProof/>
        </w:rPr>
        <w:fldChar w:fldCharType="separate"/>
      </w:r>
      <w:r>
        <w:rPr>
          <w:noProof/>
        </w:rPr>
        <w:t>108</w:t>
      </w:r>
      <w:r>
        <w:rPr>
          <w:noProof/>
        </w:rPr>
        <w:fldChar w:fldCharType="end"/>
      </w:r>
    </w:p>
    <w:p w14:paraId="3C0EEA42" w14:textId="0A1814A7" w:rsidR="00B45DF8" w:rsidRDefault="00B45DF8">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_Toc130218043 \h </w:instrText>
      </w:r>
      <w:r>
        <w:rPr>
          <w:noProof/>
        </w:rPr>
      </w:r>
      <w:r>
        <w:rPr>
          <w:noProof/>
        </w:rPr>
        <w:fldChar w:fldCharType="separate"/>
      </w:r>
      <w:r>
        <w:rPr>
          <w:noProof/>
        </w:rPr>
        <w:t>108</w:t>
      </w:r>
      <w:r>
        <w:rPr>
          <w:noProof/>
        </w:rPr>
        <w:fldChar w:fldCharType="end"/>
      </w:r>
    </w:p>
    <w:p w14:paraId="233DCD14" w14:textId="075E5E64" w:rsidR="00B45DF8" w:rsidRDefault="00B45DF8">
      <w:pPr>
        <w:pStyle w:val="TOC6"/>
        <w:rPr>
          <w:rFonts w:asciiTheme="minorHAnsi" w:eastAsiaTheme="minorEastAsia" w:hAnsiTheme="minorHAnsi" w:cstheme="minorBidi"/>
          <w:noProof/>
          <w:sz w:val="22"/>
          <w:szCs w:val="22"/>
          <w:lang w:eastAsia="en-GB"/>
        </w:rPr>
      </w:pPr>
      <w:r w:rsidRPr="00293D23">
        <w:rPr>
          <w:noProof/>
          <w:lang w:val="en-US" w:eastAsia="zh-CN"/>
        </w:rPr>
        <w:t>12.1.1.4.1a.4</w:t>
      </w:r>
      <w:r>
        <w:rPr>
          <w:rFonts w:asciiTheme="minorHAnsi" w:eastAsiaTheme="minorEastAsia" w:hAnsiTheme="minorHAnsi" w:cstheme="minorBidi"/>
          <w:noProof/>
          <w:sz w:val="22"/>
          <w:szCs w:val="22"/>
          <w:lang w:eastAsia="en-GB"/>
        </w:rPr>
        <w:tab/>
      </w:r>
      <w:r w:rsidRPr="00293D23">
        <w:rPr>
          <w:noProof/>
          <w:lang w:val="en-US"/>
        </w:rPr>
        <w:t>Type MoiChange</w:t>
      </w:r>
      <w:r>
        <w:rPr>
          <w:noProof/>
        </w:rPr>
        <w:tab/>
      </w:r>
      <w:r>
        <w:rPr>
          <w:noProof/>
        </w:rPr>
        <w:fldChar w:fldCharType="begin" w:fldLock="1"/>
      </w:r>
      <w:r>
        <w:rPr>
          <w:noProof/>
        </w:rPr>
        <w:instrText xml:space="preserve"> PAGEREF _Toc130218044 \h </w:instrText>
      </w:r>
      <w:r>
        <w:rPr>
          <w:noProof/>
        </w:rPr>
      </w:r>
      <w:r>
        <w:rPr>
          <w:noProof/>
        </w:rPr>
        <w:fldChar w:fldCharType="separate"/>
      </w:r>
      <w:r>
        <w:rPr>
          <w:noProof/>
        </w:rPr>
        <w:t>109</w:t>
      </w:r>
      <w:r>
        <w:rPr>
          <w:noProof/>
        </w:rPr>
        <w:fldChar w:fldCharType="end"/>
      </w:r>
    </w:p>
    <w:p w14:paraId="14F14FB6" w14:textId="5EFE9FD7" w:rsidR="00B45DF8" w:rsidRDefault="00B45DF8">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_Toc130218045 \h </w:instrText>
      </w:r>
      <w:r>
        <w:rPr>
          <w:noProof/>
        </w:rPr>
      </w:r>
      <w:r>
        <w:rPr>
          <w:noProof/>
        </w:rPr>
        <w:fldChar w:fldCharType="separate"/>
      </w:r>
      <w:r>
        <w:rPr>
          <w:noProof/>
        </w:rPr>
        <w:t>110</w:t>
      </w:r>
      <w:r>
        <w:rPr>
          <w:noProof/>
        </w:rPr>
        <w:fldChar w:fldCharType="end"/>
      </w:r>
    </w:p>
    <w:p w14:paraId="088BAB9F" w14:textId="74091AED" w:rsidR="00B45DF8" w:rsidRDefault="00B45DF8">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_Toc130218046 \h </w:instrText>
      </w:r>
      <w:r>
        <w:rPr>
          <w:noProof/>
        </w:rPr>
      </w:r>
      <w:r>
        <w:rPr>
          <w:noProof/>
        </w:rPr>
        <w:fldChar w:fldCharType="separate"/>
      </w:r>
      <w:r>
        <w:rPr>
          <w:noProof/>
        </w:rPr>
        <w:t>111</w:t>
      </w:r>
      <w:r>
        <w:rPr>
          <w:noProof/>
        </w:rPr>
        <w:fldChar w:fldCharType="end"/>
      </w:r>
    </w:p>
    <w:p w14:paraId="7143B692" w14:textId="10080561" w:rsidR="00B45DF8" w:rsidRDefault="00B45DF8">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_Toc130218047 \h </w:instrText>
      </w:r>
      <w:r>
        <w:rPr>
          <w:noProof/>
        </w:rPr>
      </w:r>
      <w:r>
        <w:rPr>
          <w:noProof/>
        </w:rPr>
        <w:fldChar w:fldCharType="separate"/>
      </w:r>
      <w:r>
        <w:rPr>
          <w:noProof/>
        </w:rPr>
        <w:t>112</w:t>
      </w:r>
      <w:r>
        <w:rPr>
          <w:noProof/>
        </w:rPr>
        <w:fldChar w:fldCharType="end"/>
      </w:r>
    </w:p>
    <w:p w14:paraId="4DBFE7A3" w14:textId="3E988178" w:rsidR="00B45DF8" w:rsidRDefault="00B45DF8">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293D23">
        <w:rPr>
          <w:rFonts w:eastAsia="SimSun"/>
          <w:noProof/>
          <w:lang w:val="en-US" w:eastAsia="zh-CN"/>
        </w:rPr>
        <w:t>NotifyMoiChanges</w:t>
      </w:r>
      <w:r>
        <w:rPr>
          <w:noProof/>
        </w:rPr>
        <w:tab/>
      </w:r>
      <w:r>
        <w:rPr>
          <w:noProof/>
        </w:rPr>
        <w:fldChar w:fldCharType="begin" w:fldLock="1"/>
      </w:r>
      <w:r>
        <w:rPr>
          <w:noProof/>
        </w:rPr>
        <w:instrText xml:space="preserve"> PAGEREF _Toc130218048 \h </w:instrText>
      </w:r>
      <w:r>
        <w:rPr>
          <w:noProof/>
        </w:rPr>
      </w:r>
      <w:r>
        <w:rPr>
          <w:noProof/>
        </w:rPr>
        <w:fldChar w:fldCharType="separate"/>
      </w:r>
      <w:r>
        <w:rPr>
          <w:noProof/>
        </w:rPr>
        <w:t>113</w:t>
      </w:r>
      <w:r>
        <w:rPr>
          <w:noProof/>
        </w:rPr>
        <w:fldChar w:fldCharType="end"/>
      </w:r>
    </w:p>
    <w:p w14:paraId="562647EF" w14:textId="66841C96" w:rsidR="00B45DF8" w:rsidRDefault="00B45DF8">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293D23">
        <w:rPr>
          <w:rFonts w:eastAsia="SimSun"/>
          <w:noProof/>
          <w:lang w:val="en-US" w:eastAsia="zh-CN"/>
        </w:rPr>
        <w:t>PatchItem</w:t>
      </w:r>
      <w:r>
        <w:rPr>
          <w:noProof/>
        </w:rPr>
        <w:tab/>
      </w:r>
      <w:r>
        <w:rPr>
          <w:noProof/>
        </w:rPr>
        <w:fldChar w:fldCharType="begin" w:fldLock="1"/>
      </w:r>
      <w:r>
        <w:rPr>
          <w:noProof/>
        </w:rPr>
        <w:instrText xml:space="preserve"> PAGEREF _Toc130218049 \h </w:instrText>
      </w:r>
      <w:r>
        <w:rPr>
          <w:noProof/>
        </w:rPr>
      </w:r>
      <w:r>
        <w:rPr>
          <w:noProof/>
        </w:rPr>
        <w:fldChar w:fldCharType="separate"/>
      </w:r>
      <w:r>
        <w:rPr>
          <w:noProof/>
        </w:rPr>
        <w:t>113</w:t>
      </w:r>
      <w:r>
        <w:rPr>
          <w:noProof/>
        </w:rPr>
        <w:fldChar w:fldCharType="end"/>
      </w:r>
    </w:p>
    <w:p w14:paraId="15A26EFF" w14:textId="6D47FCE4" w:rsidR="00B45DF8" w:rsidRDefault="00B45DF8">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_Toc130218050 \h </w:instrText>
      </w:r>
      <w:r>
        <w:rPr>
          <w:noProof/>
        </w:rPr>
      </w:r>
      <w:r>
        <w:rPr>
          <w:noProof/>
        </w:rPr>
        <w:fldChar w:fldCharType="separate"/>
      </w:r>
      <w:r>
        <w:rPr>
          <w:noProof/>
        </w:rPr>
        <w:t>113</w:t>
      </w:r>
      <w:r>
        <w:rPr>
          <w:noProof/>
        </w:rPr>
        <w:fldChar w:fldCharType="end"/>
      </w:r>
    </w:p>
    <w:p w14:paraId="1388F7F1" w14:textId="3BEA19C2" w:rsidR="00B45DF8" w:rsidRDefault="00B45DF8">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_Toc130218051 \h </w:instrText>
      </w:r>
      <w:r>
        <w:rPr>
          <w:noProof/>
        </w:rPr>
      </w:r>
      <w:r>
        <w:rPr>
          <w:noProof/>
        </w:rPr>
        <w:fldChar w:fldCharType="separate"/>
      </w:r>
      <w:r>
        <w:rPr>
          <w:noProof/>
        </w:rPr>
        <w:t>113</w:t>
      </w:r>
      <w:r>
        <w:rPr>
          <w:noProof/>
        </w:rPr>
        <w:fldChar w:fldCharType="end"/>
      </w:r>
    </w:p>
    <w:p w14:paraId="089CA116" w14:textId="233DEE27" w:rsidR="00B45DF8" w:rsidRDefault="00B45DF8">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_Toc130218052 \h </w:instrText>
      </w:r>
      <w:r>
        <w:rPr>
          <w:noProof/>
        </w:rPr>
      </w:r>
      <w:r>
        <w:rPr>
          <w:noProof/>
        </w:rPr>
        <w:fldChar w:fldCharType="separate"/>
      </w:r>
      <w:r>
        <w:rPr>
          <w:noProof/>
        </w:rPr>
        <w:t>113</w:t>
      </w:r>
      <w:r>
        <w:rPr>
          <w:noProof/>
        </w:rPr>
        <w:fldChar w:fldCharType="end"/>
      </w:r>
    </w:p>
    <w:p w14:paraId="7BDC75DF" w14:textId="200A9DD6" w:rsidR="00B45DF8" w:rsidRDefault="00B45DF8">
      <w:pPr>
        <w:pStyle w:val="TOC6"/>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_Toc130218053 \h </w:instrText>
      </w:r>
      <w:r>
        <w:rPr>
          <w:noProof/>
        </w:rPr>
      </w:r>
      <w:r>
        <w:rPr>
          <w:noProof/>
        </w:rPr>
        <w:fldChar w:fldCharType="separate"/>
      </w:r>
      <w:r>
        <w:rPr>
          <w:noProof/>
        </w:rPr>
        <w:t>114</w:t>
      </w:r>
      <w:r>
        <w:rPr>
          <w:noProof/>
        </w:rPr>
        <w:fldChar w:fldCharType="end"/>
      </w:r>
    </w:p>
    <w:p w14:paraId="53A2E4A5" w14:textId="4BCA5CC2" w:rsidR="00B45DF8" w:rsidRDefault="00B45DF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_Toc130218054 \h </w:instrText>
      </w:r>
      <w:r>
        <w:rPr>
          <w:noProof/>
        </w:rPr>
      </w:r>
      <w:r>
        <w:rPr>
          <w:noProof/>
        </w:rPr>
        <w:fldChar w:fldCharType="separate"/>
      </w:r>
      <w:r>
        <w:rPr>
          <w:noProof/>
        </w:rPr>
        <w:t>115</w:t>
      </w:r>
      <w:r>
        <w:rPr>
          <w:noProof/>
        </w:rPr>
        <w:fldChar w:fldCharType="end"/>
      </w:r>
    </w:p>
    <w:p w14:paraId="2B2A78DE" w14:textId="1CFDC9F4" w:rsidR="00B45DF8" w:rsidRDefault="00B45DF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_Toc130218055 \h </w:instrText>
      </w:r>
      <w:r>
        <w:rPr>
          <w:noProof/>
        </w:rPr>
      </w:r>
      <w:r>
        <w:rPr>
          <w:noProof/>
        </w:rPr>
        <w:fldChar w:fldCharType="separate"/>
      </w:r>
      <w:r>
        <w:rPr>
          <w:noProof/>
        </w:rPr>
        <w:t>115</w:t>
      </w:r>
      <w:r>
        <w:rPr>
          <w:noProof/>
        </w:rPr>
        <w:fldChar w:fldCharType="end"/>
      </w:r>
    </w:p>
    <w:p w14:paraId="176B97D8" w14:textId="4EC608CE" w:rsidR="00B45DF8" w:rsidRDefault="00B45DF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_Toc130218056 \h </w:instrText>
      </w:r>
      <w:r>
        <w:rPr>
          <w:noProof/>
        </w:rPr>
      </w:r>
      <w:r>
        <w:rPr>
          <w:noProof/>
        </w:rPr>
        <w:fldChar w:fldCharType="separate"/>
      </w:r>
      <w:r>
        <w:rPr>
          <w:noProof/>
        </w:rPr>
        <w:t>115</w:t>
      </w:r>
      <w:r>
        <w:rPr>
          <w:noProof/>
        </w:rPr>
        <w:fldChar w:fldCharType="end"/>
      </w:r>
    </w:p>
    <w:p w14:paraId="15ACFFFB" w14:textId="6110F388" w:rsidR="00B45DF8" w:rsidRDefault="00B45DF8">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_Toc130218057 \h </w:instrText>
      </w:r>
      <w:r>
        <w:rPr>
          <w:noProof/>
        </w:rPr>
      </w:r>
      <w:r>
        <w:rPr>
          <w:noProof/>
        </w:rPr>
        <w:fldChar w:fldCharType="separate"/>
      </w:r>
      <w:r>
        <w:rPr>
          <w:noProof/>
        </w:rPr>
        <w:t>115</w:t>
      </w:r>
      <w:r>
        <w:rPr>
          <w:noProof/>
        </w:rPr>
        <w:fldChar w:fldCharType="end"/>
      </w:r>
    </w:p>
    <w:p w14:paraId="28E4F0BD" w14:textId="49736F38" w:rsidR="00B45DF8" w:rsidRDefault="00B45DF8">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_Toc130218058 \h </w:instrText>
      </w:r>
      <w:r>
        <w:rPr>
          <w:noProof/>
        </w:rPr>
      </w:r>
      <w:r>
        <w:rPr>
          <w:noProof/>
        </w:rPr>
        <w:fldChar w:fldCharType="separate"/>
      </w:r>
      <w:r>
        <w:rPr>
          <w:noProof/>
        </w:rPr>
        <w:t>115</w:t>
      </w:r>
      <w:r>
        <w:rPr>
          <w:noProof/>
        </w:rPr>
        <w:fldChar w:fldCharType="end"/>
      </w:r>
    </w:p>
    <w:p w14:paraId="71F4511B" w14:textId="1D524E02" w:rsidR="00B45DF8" w:rsidRDefault="00B45DF8">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_Toc130218059 \h </w:instrText>
      </w:r>
      <w:r>
        <w:rPr>
          <w:noProof/>
        </w:rPr>
      </w:r>
      <w:r>
        <w:rPr>
          <w:noProof/>
        </w:rPr>
        <w:fldChar w:fldCharType="separate"/>
      </w:r>
      <w:r>
        <w:rPr>
          <w:noProof/>
        </w:rPr>
        <w:t>115</w:t>
      </w:r>
      <w:r>
        <w:rPr>
          <w:noProof/>
        </w:rPr>
        <w:fldChar w:fldCharType="end"/>
      </w:r>
    </w:p>
    <w:p w14:paraId="44D87FD4" w14:textId="338F43D4" w:rsidR="00B45DF8" w:rsidRDefault="00B45DF8">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_Toc130218060 \h </w:instrText>
      </w:r>
      <w:r>
        <w:rPr>
          <w:noProof/>
        </w:rPr>
      </w:r>
      <w:r>
        <w:rPr>
          <w:noProof/>
        </w:rPr>
        <w:fldChar w:fldCharType="separate"/>
      </w:r>
      <w:r>
        <w:rPr>
          <w:noProof/>
        </w:rPr>
        <w:t>115</w:t>
      </w:r>
      <w:r>
        <w:rPr>
          <w:noProof/>
        </w:rPr>
        <w:fldChar w:fldCharType="end"/>
      </w:r>
    </w:p>
    <w:p w14:paraId="40ACCE25" w14:textId="4DF30BD5" w:rsidR="00B45DF8" w:rsidRDefault="00B45DF8">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_Toc130218061 \h </w:instrText>
      </w:r>
      <w:r>
        <w:rPr>
          <w:noProof/>
        </w:rPr>
      </w:r>
      <w:r>
        <w:rPr>
          <w:noProof/>
        </w:rPr>
        <w:fldChar w:fldCharType="separate"/>
      </w:r>
      <w:r>
        <w:rPr>
          <w:noProof/>
        </w:rPr>
        <w:t>115</w:t>
      </w:r>
      <w:r>
        <w:rPr>
          <w:noProof/>
        </w:rPr>
        <w:fldChar w:fldCharType="end"/>
      </w:r>
    </w:p>
    <w:p w14:paraId="406D2B05" w14:textId="75124AE2" w:rsidR="00B45DF8" w:rsidRDefault="00B45DF8">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_Toc130218062 \h </w:instrText>
      </w:r>
      <w:r>
        <w:rPr>
          <w:noProof/>
        </w:rPr>
      </w:r>
      <w:r>
        <w:rPr>
          <w:noProof/>
        </w:rPr>
        <w:fldChar w:fldCharType="separate"/>
      </w:r>
      <w:r>
        <w:rPr>
          <w:noProof/>
        </w:rPr>
        <w:t>115</w:t>
      </w:r>
      <w:r>
        <w:rPr>
          <w:noProof/>
        </w:rPr>
        <w:fldChar w:fldCharType="end"/>
      </w:r>
    </w:p>
    <w:p w14:paraId="371846E5" w14:textId="492BEB13" w:rsidR="00B45DF8" w:rsidRDefault="00B45DF8">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_Toc130218063 \h </w:instrText>
      </w:r>
      <w:r>
        <w:rPr>
          <w:noProof/>
        </w:rPr>
      </w:r>
      <w:r>
        <w:rPr>
          <w:noProof/>
        </w:rPr>
        <w:fldChar w:fldCharType="separate"/>
      </w:r>
      <w:r>
        <w:rPr>
          <w:noProof/>
        </w:rPr>
        <w:t>115</w:t>
      </w:r>
      <w:r>
        <w:rPr>
          <w:noProof/>
        </w:rPr>
        <w:fldChar w:fldCharType="end"/>
      </w:r>
    </w:p>
    <w:p w14:paraId="39647E22" w14:textId="166F0B80" w:rsidR="00B45DF8" w:rsidRDefault="00B45DF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_Toc130218064 \h </w:instrText>
      </w:r>
      <w:r>
        <w:rPr>
          <w:noProof/>
        </w:rPr>
      </w:r>
      <w:r>
        <w:rPr>
          <w:noProof/>
        </w:rPr>
        <w:fldChar w:fldCharType="separate"/>
      </w:r>
      <w:r>
        <w:rPr>
          <w:noProof/>
        </w:rPr>
        <w:t>115</w:t>
      </w:r>
      <w:r>
        <w:rPr>
          <w:noProof/>
        </w:rPr>
        <w:fldChar w:fldCharType="end"/>
      </w:r>
    </w:p>
    <w:p w14:paraId="5F47A801" w14:textId="1854BC32" w:rsidR="00B45DF8" w:rsidRDefault="00B45DF8">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_Toc130218065 \h </w:instrText>
      </w:r>
      <w:r>
        <w:rPr>
          <w:noProof/>
        </w:rPr>
      </w:r>
      <w:r>
        <w:rPr>
          <w:noProof/>
        </w:rPr>
        <w:fldChar w:fldCharType="separate"/>
      </w:r>
      <w:r>
        <w:rPr>
          <w:noProof/>
        </w:rPr>
        <w:t>115</w:t>
      </w:r>
      <w:r>
        <w:rPr>
          <w:noProof/>
        </w:rPr>
        <w:fldChar w:fldCharType="end"/>
      </w:r>
    </w:p>
    <w:p w14:paraId="5B051D68" w14:textId="026E38A6" w:rsidR="00B45DF8" w:rsidRDefault="00B45DF8">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_Toc130218066 \h </w:instrText>
      </w:r>
      <w:r>
        <w:rPr>
          <w:noProof/>
        </w:rPr>
      </w:r>
      <w:r>
        <w:rPr>
          <w:noProof/>
        </w:rPr>
        <w:fldChar w:fldCharType="separate"/>
      </w:r>
      <w:r>
        <w:rPr>
          <w:noProof/>
        </w:rPr>
        <w:t>116</w:t>
      </w:r>
      <w:r>
        <w:rPr>
          <w:noProof/>
        </w:rPr>
        <w:fldChar w:fldCharType="end"/>
      </w:r>
    </w:p>
    <w:p w14:paraId="6E45FFF6" w14:textId="3D2240DC" w:rsidR="00B45DF8" w:rsidRDefault="00B45DF8">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_Toc130218067 \h </w:instrText>
      </w:r>
      <w:r>
        <w:rPr>
          <w:noProof/>
        </w:rPr>
      </w:r>
      <w:r>
        <w:rPr>
          <w:noProof/>
        </w:rPr>
        <w:fldChar w:fldCharType="separate"/>
      </w:r>
      <w:r>
        <w:rPr>
          <w:noProof/>
        </w:rPr>
        <w:t>116</w:t>
      </w:r>
      <w:r>
        <w:rPr>
          <w:noProof/>
        </w:rPr>
        <w:fldChar w:fldCharType="end"/>
      </w:r>
    </w:p>
    <w:p w14:paraId="0E7970C3" w14:textId="059B3CF1" w:rsidR="00B45DF8" w:rsidRDefault="00B45DF8">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_Toc130218068 \h </w:instrText>
      </w:r>
      <w:r>
        <w:rPr>
          <w:noProof/>
        </w:rPr>
      </w:r>
      <w:r>
        <w:rPr>
          <w:noProof/>
        </w:rPr>
        <w:fldChar w:fldCharType="separate"/>
      </w:r>
      <w:r>
        <w:rPr>
          <w:noProof/>
        </w:rPr>
        <w:t>116</w:t>
      </w:r>
      <w:r>
        <w:rPr>
          <w:noProof/>
        </w:rPr>
        <w:fldChar w:fldCharType="end"/>
      </w:r>
    </w:p>
    <w:p w14:paraId="63E7ADFF" w14:textId="5F0D0015" w:rsidR="00B45DF8" w:rsidRDefault="00B45DF8">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_Toc130218069 \h </w:instrText>
      </w:r>
      <w:r>
        <w:rPr>
          <w:noProof/>
        </w:rPr>
      </w:r>
      <w:r>
        <w:rPr>
          <w:noProof/>
        </w:rPr>
        <w:fldChar w:fldCharType="separate"/>
      </w:r>
      <w:r>
        <w:rPr>
          <w:noProof/>
        </w:rPr>
        <w:t>116</w:t>
      </w:r>
      <w:r>
        <w:rPr>
          <w:noProof/>
        </w:rPr>
        <w:fldChar w:fldCharType="end"/>
      </w:r>
    </w:p>
    <w:p w14:paraId="4A0B0294" w14:textId="33498B89" w:rsidR="00B45DF8" w:rsidRDefault="00B45DF8">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_Toc130218070 \h </w:instrText>
      </w:r>
      <w:r>
        <w:rPr>
          <w:noProof/>
        </w:rPr>
      </w:r>
      <w:r>
        <w:rPr>
          <w:noProof/>
        </w:rPr>
        <w:fldChar w:fldCharType="separate"/>
      </w:r>
      <w:r>
        <w:rPr>
          <w:noProof/>
        </w:rPr>
        <w:t>116</w:t>
      </w:r>
      <w:r>
        <w:rPr>
          <w:noProof/>
        </w:rPr>
        <w:fldChar w:fldCharType="end"/>
      </w:r>
    </w:p>
    <w:p w14:paraId="236EB3AC" w14:textId="1694457D" w:rsidR="00B45DF8" w:rsidRDefault="00B45DF8">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293D23">
        <w:rPr>
          <w:rFonts w:ascii="Courier New" w:hAnsi="Courier New" w:cs="Courier New"/>
          <w:noProof/>
        </w:rPr>
        <w:t>createMOI</w:t>
      </w:r>
      <w:r>
        <w:rPr>
          <w:noProof/>
        </w:rPr>
        <w:tab/>
      </w:r>
      <w:r>
        <w:rPr>
          <w:noProof/>
        </w:rPr>
        <w:fldChar w:fldCharType="begin" w:fldLock="1"/>
      </w:r>
      <w:r>
        <w:rPr>
          <w:noProof/>
        </w:rPr>
        <w:instrText xml:space="preserve"> PAGEREF _Toc130218071 \h </w:instrText>
      </w:r>
      <w:r>
        <w:rPr>
          <w:noProof/>
        </w:rPr>
      </w:r>
      <w:r>
        <w:rPr>
          <w:noProof/>
        </w:rPr>
        <w:fldChar w:fldCharType="separate"/>
      </w:r>
      <w:r>
        <w:rPr>
          <w:noProof/>
        </w:rPr>
        <w:t>116</w:t>
      </w:r>
      <w:r>
        <w:rPr>
          <w:noProof/>
        </w:rPr>
        <w:fldChar w:fldCharType="end"/>
      </w:r>
    </w:p>
    <w:p w14:paraId="68EF8108" w14:textId="227E8AC4" w:rsidR="00B45DF8" w:rsidRDefault="00B45DF8">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293D23">
        <w:rPr>
          <w:rFonts w:ascii="Courier New" w:hAnsi="Courier New" w:cs="Courier New"/>
          <w:noProof/>
        </w:rPr>
        <w:t>getMOIAttributes</w:t>
      </w:r>
      <w:r>
        <w:rPr>
          <w:noProof/>
        </w:rPr>
        <w:tab/>
      </w:r>
      <w:r>
        <w:rPr>
          <w:noProof/>
        </w:rPr>
        <w:fldChar w:fldCharType="begin" w:fldLock="1"/>
      </w:r>
      <w:r>
        <w:rPr>
          <w:noProof/>
        </w:rPr>
        <w:instrText xml:space="preserve"> PAGEREF _Toc130218072 \h </w:instrText>
      </w:r>
      <w:r>
        <w:rPr>
          <w:noProof/>
        </w:rPr>
      </w:r>
      <w:r>
        <w:rPr>
          <w:noProof/>
        </w:rPr>
        <w:fldChar w:fldCharType="separate"/>
      </w:r>
      <w:r>
        <w:rPr>
          <w:noProof/>
        </w:rPr>
        <w:t>117</w:t>
      </w:r>
      <w:r>
        <w:rPr>
          <w:noProof/>
        </w:rPr>
        <w:fldChar w:fldCharType="end"/>
      </w:r>
    </w:p>
    <w:p w14:paraId="47360EE9" w14:textId="7CE436CD" w:rsidR="00B45DF8" w:rsidRDefault="00B45DF8">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293D23">
        <w:rPr>
          <w:rFonts w:ascii="Courier New" w:hAnsi="Courier New" w:cs="Courier New"/>
          <w:noProof/>
        </w:rPr>
        <w:t>modifyMOIAttributes</w:t>
      </w:r>
      <w:r>
        <w:rPr>
          <w:noProof/>
        </w:rPr>
        <w:tab/>
      </w:r>
      <w:r>
        <w:rPr>
          <w:noProof/>
        </w:rPr>
        <w:fldChar w:fldCharType="begin" w:fldLock="1"/>
      </w:r>
      <w:r>
        <w:rPr>
          <w:noProof/>
        </w:rPr>
        <w:instrText xml:space="preserve"> PAGEREF _Toc130218073 \h </w:instrText>
      </w:r>
      <w:r>
        <w:rPr>
          <w:noProof/>
        </w:rPr>
      </w:r>
      <w:r>
        <w:rPr>
          <w:noProof/>
        </w:rPr>
        <w:fldChar w:fldCharType="separate"/>
      </w:r>
      <w:r>
        <w:rPr>
          <w:noProof/>
        </w:rPr>
        <w:t>120</w:t>
      </w:r>
      <w:r>
        <w:rPr>
          <w:noProof/>
        </w:rPr>
        <w:fldChar w:fldCharType="end"/>
      </w:r>
    </w:p>
    <w:p w14:paraId="7FE6D5E9" w14:textId="5B001AA9" w:rsidR="00B45DF8" w:rsidRDefault="00B45DF8">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293D23">
        <w:rPr>
          <w:rFonts w:ascii="Courier New" w:hAnsi="Courier New" w:cs="Courier New"/>
          <w:noProof/>
        </w:rPr>
        <w:t>deleteMOI</w:t>
      </w:r>
      <w:r>
        <w:rPr>
          <w:noProof/>
        </w:rPr>
        <w:tab/>
      </w:r>
      <w:r>
        <w:rPr>
          <w:noProof/>
        </w:rPr>
        <w:fldChar w:fldCharType="begin" w:fldLock="1"/>
      </w:r>
      <w:r>
        <w:rPr>
          <w:noProof/>
        </w:rPr>
        <w:instrText xml:space="preserve"> PAGEREF _Toc130218074 \h </w:instrText>
      </w:r>
      <w:r>
        <w:rPr>
          <w:noProof/>
        </w:rPr>
      </w:r>
      <w:r>
        <w:rPr>
          <w:noProof/>
        </w:rPr>
        <w:fldChar w:fldCharType="separate"/>
      </w:r>
      <w:r>
        <w:rPr>
          <w:noProof/>
        </w:rPr>
        <w:t>120</w:t>
      </w:r>
      <w:r>
        <w:rPr>
          <w:noProof/>
        </w:rPr>
        <w:fldChar w:fldCharType="end"/>
      </w:r>
    </w:p>
    <w:p w14:paraId="55A9409B" w14:textId="4F8CA4B7" w:rsidR="00B45DF8" w:rsidRDefault="00B45DF8">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_Toc130218075 \h </w:instrText>
      </w:r>
      <w:r>
        <w:rPr>
          <w:noProof/>
        </w:rPr>
      </w:r>
      <w:r>
        <w:rPr>
          <w:noProof/>
        </w:rPr>
        <w:fldChar w:fldCharType="separate"/>
      </w:r>
      <w:r>
        <w:rPr>
          <w:noProof/>
        </w:rPr>
        <w:t>121</w:t>
      </w:r>
      <w:r>
        <w:rPr>
          <w:noProof/>
        </w:rPr>
        <w:fldChar w:fldCharType="end"/>
      </w:r>
    </w:p>
    <w:p w14:paraId="592068FA" w14:textId="79A5E8CD" w:rsidR="00B45DF8" w:rsidRDefault="00B45DF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_Toc130218076 \h </w:instrText>
      </w:r>
      <w:r>
        <w:rPr>
          <w:noProof/>
        </w:rPr>
      </w:r>
      <w:r>
        <w:rPr>
          <w:noProof/>
        </w:rPr>
        <w:fldChar w:fldCharType="separate"/>
      </w:r>
      <w:r>
        <w:rPr>
          <w:noProof/>
        </w:rPr>
        <w:t>121</w:t>
      </w:r>
      <w:r>
        <w:rPr>
          <w:noProof/>
        </w:rPr>
        <w:fldChar w:fldCharType="end"/>
      </w:r>
    </w:p>
    <w:p w14:paraId="4B682386" w14:textId="20959659" w:rsidR="00B45DF8" w:rsidRDefault="00B45DF8">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_Toc130218077 \h </w:instrText>
      </w:r>
      <w:r>
        <w:rPr>
          <w:noProof/>
        </w:rPr>
      </w:r>
      <w:r>
        <w:rPr>
          <w:noProof/>
        </w:rPr>
        <w:fldChar w:fldCharType="separate"/>
      </w:r>
      <w:r>
        <w:rPr>
          <w:noProof/>
        </w:rPr>
        <w:t>121</w:t>
      </w:r>
      <w:r>
        <w:rPr>
          <w:noProof/>
        </w:rPr>
        <w:fldChar w:fldCharType="end"/>
      </w:r>
    </w:p>
    <w:p w14:paraId="7527AA50" w14:textId="6A985FA3" w:rsidR="00B45DF8" w:rsidRDefault="00B45DF8">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_Toc130218078 \h </w:instrText>
      </w:r>
      <w:r>
        <w:rPr>
          <w:noProof/>
        </w:rPr>
      </w:r>
      <w:r>
        <w:rPr>
          <w:noProof/>
        </w:rPr>
        <w:fldChar w:fldCharType="separate"/>
      </w:r>
      <w:r>
        <w:rPr>
          <w:noProof/>
        </w:rPr>
        <w:t>121</w:t>
      </w:r>
      <w:r>
        <w:rPr>
          <w:noProof/>
        </w:rPr>
        <w:fldChar w:fldCharType="end"/>
      </w:r>
    </w:p>
    <w:p w14:paraId="0DBDA8B7" w14:textId="08354227" w:rsidR="00B45DF8" w:rsidRDefault="00B45DF8">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getAlarmList</w:t>
      </w:r>
      <w:r>
        <w:rPr>
          <w:noProof/>
        </w:rPr>
        <w:tab/>
      </w:r>
      <w:r>
        <w:rPr>
          <w:noProof/>
        </w:rPr>
        <w:fldChar w:fldCharType="begin" w:fldLock="1"/>
      </w:r>
      <w:r>
        <w:rPr>
          <w:noProof/>
        </w:rPr>
        <w:instrText xml:space="preserve"> PAGEREF _Toc130218079 \h </w:instrText>
      </w:r>
      <w:r>
        <w:rPr>
          <w:noProof/>
        </w:rPr>
      </w:r>
      <w:r>
        <w:rPr>
          <w:noProof/>
        </w:rPr>
        <w:fldChar w:fldCharType="separate"/>
      </w:r>
      <w:r>
        <w:rPr>
          <w:noProof/>
        </w:rPr>
        <w:t>121</w:t>
      </w:r>
      <w:r>
        <w:rPr>
          <w:noProof/>
        </w:rPr>
        <w:fldChar w:fldCharType="end"/>
      </w:r>
    </w:p>
    <w:p w14:paraId="3FFE2C74" w14:textId="601F31BC" w:rsidR="00B45DF8" w:rsidRDefault="00B45DF8">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getAlarmCount</w:t>
      </w:r>
      <w:r>
        <w:rPr>
          <w:noProof/>
        </w:rPr>
        <w:tab/>
      </w:r>
      <w:r>
        <w:rPr>
          <w:noProof/>
        </w:rPr>
        <w:fldChar w:fldCharType="begin" w:fldLock="1"/>
      </w:r>
      <w:r>
        <w:rPr>
          <w:noProof/>
        </w:rPr>
        <w:instrText xml:space="preserve"> PAGEREF _Toc130218080 \h </w:instrText>
      </w:r>
      <w:r>
        <w:rPr>
          <w:noProof/>
        </w:rPr>
      </w:r>
      <w:r>
        <w:rPr>
          <w:noProof/>
        </w:rPr>
        <w:fldChar w:fldCharType="separate"/>
      </w:r>
      <w:r>
        <w:rPr>
          <w:noProof/>
        </w:rPr>
        <w:t>122</w:t>
      </w:r>
      <w:r>
        <w:rPr>
          <w:noProof/>
        </w:rPr>
        <w:fldChar w:fldCharType="end"/>
      </w:r>
    </w:p>
    <w:p w14:paraId="14FC2BEB" w14:textId="3625FF4F" w:rsidR="00B45DF8" w:rsidRDefault="00B45DF8">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setComment</w:t>
      </w:r>
      <w:r>
        <w:rPr>
          <w:noProof/>
        </w:rPr>
        <w:tab/>
      </w:r>
      <w:r>
        <w:rPr>
          <w:noProof/>
        </w:rPr>
        <w:fldChar w:fldCharType="begin" w:fldLock="1"/>
      </w:r>
      <w:r>
        <w:rPr>
          <w:noProof/>
        </w:rPr>
        <w:instrText xml:space="preserve"> PAGEREF _Toc130218081 \h </w:instrText>
      </w:r>
      <w:r>
        <w:rPr>
          <w:noProof/>
        </w:rPr>
      </w:r>
      <w:r>
        <w:rPr>
          <w:noProof/>
        </w:rPr>
        <w:fldChar w:fldCharType="separate"/>
      </w:r>
      <w:r>
        <w:rPr>
          <w:noProof/>
        </w:rPr>
        <w:t>123</w:t>
      </w:r>
      <w:r>
        <w:rPr>
          <w:noProof/>
        </w:rPr>
        <w:fldChar w:fldCharType="end"/>
      </w:r>
    </w:p>
    <w:p w14:paraId="292D9EAE" w14:textId="3EB511EF" w:rsidR="00B45DF8" w:rsidRDefault="00B45DF8">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acknowledgeAlarms</w:t>
      </w:r>
      <w:r>
        <w:rPr>
          <w:noProof/>
        </w:rPr>
        <w:tab/>
      </w:r>
      <w:r>
        <w:rPr>
          <w:noProof/>
        </w:rPr>
        <w:fldChar w:fldCharType="begin" w:fldLock="1"/>
      </w:r>
      <w:r>
        <w:rPr>
          <w:noProof/>
        </w:rPr>
        <w:instrText xml:space="preserve"> PAGEREF _Toc130218082 \h </w:instrText>
      </w:r>
      <w:r>
        <w:rPr>
          <w:noProof/>
        </w:rPr>
      </w:r>
      <w:r>
        <w:rPr>
          <w:noProof/>
        </w:rPr>
        <w:fldChar w:fldCharType="separate"/>
      </w:r>
      <w:r>
        <w:rPr>
          <w:noProof/>
        </w:rPr>
        <w:t>123</w:t>
      </w:r>
      <w:r>
        <w:rPr>
          <w:noProof/>
        </w:rPr>
        <w:fldChar w:fldCharType="end"/>
      </w:r>
    </w:p>
    <w:p w14:paraId="562D378D" w14:textId="2AFD42C9" w:rsidR="00B45DF8" w:rsidRDefault="00B45DF8">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_Toc130218083 \h </w:instrText>
      </w:r>
      <w:r>
        <w:rPr>
          <w:noProof/>
        </w:rPr>
      </w:r>
      <w:r>
        <w:rPr>
          <w:noProof/>
        </w:rPr>
        <w:fldChar w:fldCharType="separate"/>
      </w:r>
      <w:r>
        <w:rPr>
          <w:noProof/>
        </w:rPr>
        <w:t>125</w:t>
      </w:r>
      <w:r>
        <w:rPr>
          <w:noProof/>
        </w:rPr>
        <w:fldChar w:fldCharType="end"/>
      </w:r>
    </w:p>
    <w:p w14:paraId="1FB8FADC" w14:textId="479FAFC0" w:rsidR="00B45DF8" w:rsidRDefault="00B45DF8">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clearAlarms</w:t>
      </w:r>
      <w:r>
        <w:rPr>
          <w:noProof/>
        </w:rPr>
        <w:tab/>
      </w:r>
      <w:r>
        <w:rPr>
          <w:noProof/>
        </w:rPr>
        <w:fldChar w:fldCharType="begin" w:fldLock="1"/>
      </w:r>
      <w:r>
        <w:rPr>
          <w:noProof/>
        </w:rPr>
        <w:instrText xml:space="preserve"> PAGEREF _Toc130218084 \h </w:instrText>
      </w:r>
      <w:r>
        <w:rPr>
          <w:noProof/>
        </w:rPr>
      </w:r>
      <w:r>
        <w:rPr>
          <w:noProof/>
        </w:rPr>
        <w:fldChar w:fldCharType="separate"/>
      </w:r>
      <w:r>
        <w:rPr>
          <w:noProof/>
        </w:rPr>
        <w:t>126</w:t>
      </w:r>
      <w:r>
        <w:rPr>
          <w:noProof/>
        </w:rPr>
        <w:fldChar w:fldCharType="end"/>
      </w:r>
    </w:p>
    <w:p w14:paraId="167C8D36" w14:textId="2593CC17" w:rsidR="00B45DF8" w:rsidRDefault="00B45DF8">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293D23">
        <w:rPr>
          <w:rFonts w:cs="Arial"/>
          <w:noProof/>
          <w:lang w:eastAsia="zh-CN"/>
        </w:rPr>
        <w:t>subscribe</w:t>
      </w:r>
      <w:r>
        <w:rPr>
          <w:noProof/>
        </w:rPr>
        <w:tab/>
      </w:r>
      <w:r>
        <w:rPr>
          <w:noProof/>
        </w:rPr>
        <w:fldChar w:fldCharType="begin" w:fldLock="1"/>
      </w:r>
      <w:r>
        <w:rPr>
          <w:noProof/>
        </w:rPr>
        <w:instrText xml:space="preserve"> PAGEREF _Toc130218085 \h </w:instrText>
      </w:r>
      <w:r>
        <w:rPr>
          <w:noProof/>
        </w:rPr>
      </w:r>
      <w:r>
        <w:rPr>
          <w:noProof/>
        </w:rPr>
        <w:fldChar w:fldCharType="separate"/>
      </w:r>
      <w:r>
        <w:rPr>
          <w:noProof/>
        </w:rPr>
        <w:t>127</w:t>
      </w:r>
      <w:r>
        <w:rPr>
          <w:noProof/>
        </w:rPr>
        <w:fldChar w:fldCharType="end"/>
      </w:r>
    </w:p>
    <w:p w14:paraId="43420870" w14:textId="3F8B6359" w:rsidR="00B45DF8" w:rsidRDefault="00B45DF8">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293D23">
        <w:rPr>
          <w:rFonts w:cs="Arial"/>
          <w:noProof/>
          <w:lang w:eastAsia="zh-CN"/>
        </w:rPr>
        <w:t xml:space="preserve"> unsubscribe</w:t>
      </w:r>
      <w:r>
        <w:rPr>
          <w:noProof/>
        </w:rPr>
        <w:tab/>
      </w:r>
      <w:r>
        <w:rPr>
          <w:noProof/>
        </w:rPr>
        <w:fldChar w:fldCharType="begin" w:fldLock="1"/>
      </w:r>
      <w:r>
        <w:rPr>
          <w:noProof/>
        </w:rPr>
        <w:instrText xml:space="preserve"> PAGEREF _Toc130218086 \h </w:instrText>
      </w:r>
      <w:r>
        <w:rPr>
          <w:noProof/>
        </w:rPr>
      </w:r>
      <w:r>
        <w:rPr>
          <w:noProof/>
        </w:rPr>
        <w:fldChar w:fldCharType="separate"/>
      </w:r>
      <w:r>
        <w:rPr>
          <w:noProof/>
        </w:rPr>
        <w:t>128</w:t>
      </w:r>
      <w:r>
        <w:rPr>
          <w:noProof/>
        </w:rPr>
        <w:fldChar w:fldCharType="end"/>
      </w:r>
    </w:p>
    <w:p w14:paraId="574A96E3" w14:textId="4AD8278A" w:rsidR="00B45DF8" w:rsidRDefault="00B45DF8">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_Toc130218087 \h </w:instrText>
      </w:r>
      <w:r>
        <w:rPr>
          <w:noProof/>
        </w:rPr>
      </w:r>
      <w:r>
        <w:rPr>
          <w:noProof/>
        </w:rPr>
        <w:fldChar w:fldCharType="separate"/>
      </w:r>
      <w:r>
        <w:rPr>
          <w:noProof/>
        </w:rPr>
        <w:t>128</w:t>
      </w:r>
      <w:r>
        <w:rPr>
          <w:noProof/>
        </w:rPr>
        <w:fldChar w:fldCharType="end"/>
      </w:r>
    </w:p>
    <w:p w14:paraId="638B7960" w14:textId="7C4695DA" w:rsidR="00B45DF8" w:rsidRDefault="00B45DF8">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_Toc130218088 \h </w:instrText>
      </w:r>
      <w:r>
        <w:rPr>
          <w:noProof/>
        </w:rPr>
      </w:r>
      <w:r>
        <w:rPr>
          <w:noProof/>
        </w:rPr>
        <w:fldChar w:fldCharType="separate"/>
      </w:r>
      <w:r>
        <w:rPr>
          <w:noProof/>
        </w:rPr>
        <w:t>128</w:t>
      </w:r>
      <w:r>
        <w:rPr>
          <w:noProof/>
        </w:rPr>
        <w:fldChar w:fldCharType="end"/>
      </w:r>
    </w:p>
    <w:p w14:paraId="78BC3BD4" w14:textId="4D2BD201" w:rsidR="00B45DF8" w:rsidRDefault="00B45DF8">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notifyNewAlarm (non-security alarm)</w:t>
      </w:r>
      <w:r>
        <w:rPr>
          <w:noProof/>
        </w:rPr>
        <w:tab/>
      </w:r>
      <w:r>
        <w:rPr>
          <w:noProof/>
        </w:rPr>
        <w:fldChar w:fldCharType="begin" w:fldLock="1"/>
      </w:r>
      <w:r>
        <w:rPr>
          <w:noProof/>
        </w:rPr>
        <w:instrText xml:space="preserve"> PAGEREF _Toc130218089 \h </w:instrText>
      </w:r>
      <w:r>
        <w:rPr>
          <w:noProof/>
        </w:rPr>
      </w:r>
      <w:r>
        <w:rPr>
          <w:noProof/>
        </w:rPr>
        <w:fldChar w:fldCharType="separate"/>
      </w:r>
      <w:r>
        <w:rPr>
          <w:noProof/>
        </w:rPr>
        <w:t>129</w:t>
      </w:r>
      <w:r>
        <w:rPr>
          <w:noProof/>
        </w:rPr>
        <w:fldChar w:fldCharType="end"/>
      </w:r>
    </w:p>
    <w:p w14:paraId="685019B1" w14:textId="445B772C" w:rsidR="00B45DF8" w:rsidRDefault="00B45DF8">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notifyNewAlarm (security alarm)</w:t>
      </w:r>
      <w:r>
        <w:rPr>
          <w:noProof/>
        </w:rPr>
        <w:tab/>
      </w:r>
      <w:r>
        <w:rPr>
          <w:noProof/>
        </w:rPr>
        <w:fldChar w:fldCharType="begin" w:fldLock="1"/>
      </w:r>
      <w:r>
        <w:rPr>
          <w:noProof/>
        </w:rPr>
        <w:instrText xml:space="preserve"> PAGEREF _Toc130218090 \h </w:instrText>
      </w:r>
      <w:r>
        <w:rPr>
          <w:noProof/>
        </w:rPr>
      </w:r>
      <w:r>
        <w:rPr>
          <w:noProof/>
        </w:rPr>
        <w:fldChar w:fldCharType="separate"/>
      </w:r>
      <w:r>
        <w:rPr>
          <w:noProof/>
        </w:rPr>
        <w:t>129</w:t>
      </w:r>
      <w:r>
        <w:rPr>
          <w:noProof/>
        </w:rPr>
        <w:fldChar w:fldCharType="end"/>
      </w:r>
    </w:p>
    <w:p w14:paraId="63F687DF" w14:textId="0739A3BE" w:rsidR="00B45DF8" w:rsidRDefault="00B45DF8">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notifyAckStateChanged</w:t>
      </w:r>
      <w:r>
        <w:rPr>
          <w:noProof/>
        </w:rPr>
        <w:tab/>
      </w:r>
      <w:r>
        <w:rPr>
          <w:noProof/>
        </w:rPr>
        <w:fldChar w:fldCharType="begin" w:fldLock="1"/>
      </w:r>
      <w:r>
        <w:rPr>
          <w:noProof/>
        </w:rPr>
        <w:instrText xml:space="preserve"> PAGEREF _Toc130218091 \h </w:instrText>
      </w:r>
      <w:r>
        <w:rPr>
          <w:noProof/>
        </w:rPr>
      </w:r>
      <w:r>
        <w:rPr>
          <w:noProof/>
        </w:rPr>
        <w:fldChar w:fldCharType="separate"/>
      </w:r>
      <w:r>
        <w:rPr>
          <w:noProof/>
        </w:rPr>
        <w:t>130</w:t>
      </w:r>
      <w:r>
        <w:rPr>
          <w:noProof/>
        </w:rPr>
        <w:fldChar w:fldCharType="end"/>
      </w:r>
    </w:p>
    <w:p w14:paraId="03C7576C" w14:textId="35419644" w:rsidR="00B45DF8" w:rsidRDefault="00B45DF8">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notifyClearedAlarm</w:t>
      </w:r>
      <w:r>
        <w:rPr>
          <w:noProof/>
        </w:rPr>
        <w:tab/>
      </w:r>
      <w:r>
        <w:rPr>
          <w:noProof/>
        </w:rPr>
        <w:fldChar w:fldCharType="begin" w:fldLock="1"/>
      </w:r>
      <w:r>
        <w:rPr>
          <w:noProof/>
        </w:rPr>
        <w:instrText xml:space="preserve"> PAGEREF _Toc130218092 \h </w:instrText>
      </w:r>
      <w:r>
        <w:rPr>
          <w:noProof/>
        </w:rPr>
      </w:r>
      <w:r>
        <w:rPr>
          <w:noProof/>
        </w:rPr>
        <w:fldChar w:fldCharType="separate"/>
      </w:r>
      <w:r>
        <w:rPr>
          <w:noProof/>
        </w:rPr>
        <w:t>130</w:t>
      </w:r>
      <w:r>
        <w:rPr>
          <w:noProof/>
        </w:rPr>
        <w:fldChar w:fldCharType="end"/>
      </w:r>
    </w:p>
    <w:p w14:paraId="117182CF" w14:textId="5B2C2931" w:rsidR="00B45DF8" w:rsidRDefault="00B45DF8">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notifyAlarmListRebuilt</w:t>
      </w:r>
      <w:r>
        <w:rPr>
          <w:noProof/>
        </w:rPr>
        <w:tab/>
      </w:r>
      <w:r>
        <w:rPr>
          <w:noProof/>
        </w:rPr>
        <w:fldChar w:fldCharType="begin" w:fldLock="1"/>
      </w:r>
      <w:r>
        <w:rPr>
          <w:noProof/>
        </w:rPr>
        <w:instrText xml:space="preserve"> PAGEREF _Toc130218093 \h </w:instrText>
      </w:r>
      <w:r>
        <w:rPr>
          <w:noProof/>
        </w:rPr>
      </w:r>
      <w:r>
        <w:rPr>
          <w:noProof/>
        </w:rPr>
        <w:fldChar w:fldCharType="separate"/>
      </w:r>
      <w:r>
        <w:rPr>
          <w:noProof/>
        </w:rPr>
        <w:t>130</w:t>
      </w:r>
      <w:r>
        <w:rPr>
          <w:noProof/>
        </w:rPr>
        <w:fldChar w:fldCharType="end"/>
      </w:r>
    </w:p>
    <w:p w14:paraId="4AB3F7FF" w14:textId="66843BD4" w:rsidR="00B45DF8" w:rsidRDefault="00B45DF8">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notifyChangedAlarm</w:t>
      </w:r>
      <w:r>
        <w:rPr>
          <w:noProof/>
        </w:rPr>
        <w:tab/>
      </w:r>
      <w:r>
        <w:rPr>
          <w:noProof/>
        </w:rPr>
        <w:fldChar w:fldCharType="begin" w:fldLock="1"/>
      </w:r>
      <w:r>
        <w:rPr>
          <w:noProof/>
        </w:rPr>
        <w:instrText xml:space="preserve"> PAGEREF _Toc130218094 \h </w:instrText>
      </w:r>
      <w:r>
        <w:rPr>
          <w:noProof/>
        </w:rPr>
      </w:r>
      <w:r>
        <w:rPr>
          <w:noProof/>
        </w:rPr>
        <w:fldChar w:fldCharType="separate"/>
      </w:r>
      <w:r>
        <w:rPr>
          <w:noProof/>
        </w:rPr>
        <w:t>131</w:t>
      </w:r>
      <w:r>
        <w:rPr>
          <w:noProof/>
        </w:rPr>
        <w:fldChar w:fldCharType="end"/>
      </w:r>
    </w:p>
    <w:p w14:paraId="753DBF56" w14:textId="2904581F" w:rsidR="00B45DF8" w:rsidRDefault="00B45DF8">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notifyComments</w:t>
      </w:r>
      <w:r>
        <w:rPr>
          <w:noProof/>
        </w:rPr>
        <w:tab/>
      </w:r>
      <w:r>
        <w:rPr>
          <w:noProof/>
        </w:rPr>
        <w:fldChar w:fldCharType="begin" w:fldLock="1"/>
      </w:r>
      <w:r>
        <w:rPr>
          <w:noProof/>
        </w:rPr>
        <w:instrText xml:space="preserve"> PAGEREF _Toc130218095 \h </w:instrText>
      </w:r>
      <w:r>
        <w:rPr>
          <w:noProof/>
        </w:rPr>
      </w:r>
      <w:r>
        <w:rPr>
          <w:noProof/>
        </w:rPr>
        <w:fldChar w:fldCharType="separate"/>
      </w:r>
      <w:r>
        <w:rPr>
          <w:noProof/>
        </w:rPr>
        <w:t>131</w:t>
      </w:r>
      <w:r>
        <w:rPr>
          <w:noProof/>
        </w:rPr>
        <w:fldChar w:fldCharType="end"/>
      </w:r>
    </w:p>
    <w:p w14:paraId="5CE22DF1" w14:textId="2B74DD15" w:rsidR="00B45DF8" w:rsidRDefault="00B45DF8">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notifyPotentialFaultyAlarmList</w:t>
      </w:r>
      <w:r>
        <w:rPr>
          <w:noProof/>
        </w:rPr>
        <w:tab/>
      </w:r>
      <w:r>
        <w:rPr>
          <w:noProof/>
        </w:rPr>
        <w:fldChar w:fldCharType="begin" w:fldLock="1"/>
      </w:r>
      <w:r>
        <w:rPr>
          <w:noProof/>
        </w:rPr>
        <w:instrText xml:space="preserve"> PAGEREF _Toc130218096 \h </w:instrText>
      </w:r>
      <w:r>
        <w:rPr>
          <w:noProof/>
        </w:rPr>
      </w:r>
      <w:r>
        <w:rPr>
          <w:noProof/>
        </w:rPr>
        <w:fldChar w:fldCharType="separate"/>
      </w:r>
      <w:r>
        <w:rPr>
          <w:noProof/>
        </w:rPr>
        <w:t>131</w:t>
      </w:r>
      <w:r>
        <w:rPr>
          <w:noProof/>
        </w:rPr>
        <w:fldChar w:fldCharType="end"/>
      </w:r>
    </w:p>
    <w:p w14:paraId="6C095F60" w14:textId="6DC1BC05" w:rsidR="00B45DF8" w:rsidRDefault="00B45DF8">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notifyCorrelatedNotificationChanged</w:t>
      </w:r>
      <w:r>
        <w:rPr>
          <w:noProof/>
        </w:rPr>
        <w:tab/>
      </w:r>
      <w:r>
        <w:rPr>
          <w:noProof/>
        </w:rPr>
        <w:fldChar w:fldCharType="begin" w:fldLock="1"/>
      </w:r>
      <w:r>
        <w:rPr>
          <w:noProof/>
        </w:rPr>
        <w:instrText xml:space="preserve"> PAGEREF _Toc130218097 \h </w:instrText>
      </w:r>
      <w:r>
        <w:rPr>
          <w:noProof/>
        </w:rPr>
      </w:r>
      <w:r>
        <w:rPr>
          <w:noProof/>
        </w:rPr>
        <w:fldChar w:fldCharType="separate"/>
      </w:r>
      <w:r>
        <w:rPr>
          <w:noProof/>
        </w:rPr>
        <w:t>131</w:t>
      </w:r>
      <w:r>
        <w:rPr>
          <w:noProof/>
        </w:rPr>
        <w:fldChar w:fldCharType="end"/>
      </w:r>
    </w:p>
    <w:p w14:paraId="3E9CC423" w14:textId="4E3D956E" w:rsidR="00B45DF8" w:rsidRDefault="00B45DF8">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notifyChanged</w:t>
      </w:r>
      <w:r w:rsidRPr="00293D23">
        <w:rPr>
          <w:rFonts w:cs="Arial"/>
          <w:noProof/>
          <w:lang w:eastAsia="zh-CN"/>
        </w:rPr>
        <w:t>AlarmGeneral</w:t>
      </w:r>
      <w:r w:rsidRPr="00293D23">
        <w:rPr>
          <w:rFonts w:ascii="Courier New" w:hAnsi="Courier New" w:cs="Courier New"/>
          <w:noProof/>
          <w:lang w:eastAsia="zh-CN"/>
        </w:rPr>
        <w:t xml:space="preserve"> </w:t>
      </w:r>
      <w:r w:rsidRPr="00293D23">
        <w:rPr>
          <w:rFonts w:cs="Arial"/>
          <w:noProof/>
          <w:lang w:eastAsia="zh-CN"/>
        </w:rPr>
        <w:t>(non-security alarm)</w:t>
      </w:r>
      <w:r>
        <w:rPr>
          <w:noProof/>
        </w:rPr>
        <w:tab/>
      </w:r>
      <w:r>
        <w:rPr>
          <w:noProof/>
        </w:rPr>
        <w:fldChar w:fldCharType="begin" w:fldLock="1"/>
      </w:r>
      <w:r>
        <w:rPr>
          <w:noProof/>
        </w:rPr>
        <w:instrText xml:space="preserve"> PAGEREF _Toc130218098 \h </w:instrText>
      </w:r>
      <w:r>
        <w:rPr>
          <w:noProof/>
        </w:rPr>
      </w:r>
      <w:r>
        <w:rPr>
          <w:noProof/>
        </w:rPr>
        <w:fldChar w:fldCharType="separate"/>
      </w:r>
      <w:r>
        <w:rPr>
          <w:noProof/>
        </w:rPr>
        <w:t>132</w:t>
      </w:r>
      <w:r>
        <w:rPr>
          <w:noProof/>
        </w:rPr>
        <w:fldChar w:fldCharType="end"/>
      </w:r>
    </w:p>
    <w:p w14:paraId="1F1D39AD" w14:textId="4F77C1C5" w:rsidR="00B45DF8" w:rsidRDefault="00B45DF8">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notifyChanged</w:t>
      </w:r>
      <w:r w:rsidRPr="00293D23">
        <w:rPr>
          <w:rFonts w:cs="Arial"/>
          <w:noProof/>
          <w:lang w:eastAsia="zh-CN"/>
        </w:rPr>
        <w:t>AlarmGeneral (security alarm)</w:t>
      </w:r>
      <w:r>
        <w:rPr>
          <w:noProof/>
        </w:rPr>
        <w:tab/>
      </w:r>
      <w:r>
        <w:rPr>
          <w:noProof/>
        </w:rPr>
        <w:fldChar w:fldCharType="begin" w:fldLock="1"/>
      </w:r>
      <w:r>
        <w:rPr>
          <w:noProof/>
        </w:rPr>
        <w:instrText xml:space="preserve"> PAGEREF _Toc130218099 \h </w:instrText>
      </w:r>
      <w:r>
        <w:rPr>
          <w:noProof/>
        </w:rPr>
      </w:r>
      <w:r>
        <w:rPr>
          <w:noProof/>
        </w:rPr>
        <w:fldChar w:fldCharType="separate"/>
      </w:r>
      <w:r>
        <w:rPr>
          <w:noProof/>
        </w:rPr>
        <w:t>132</w:t>
      </w:r>
      <w:r>
        <w:rPr>
          <w:noProof/>
        </w:rPr>
        <w:fldChar w:fldCharType="end"/>
      </w:r>
    </w:p>
    <w:p w14:paraId="3F3A55D9" w14:textId="621FCE2B" w:rsidR="00B45DF8" w:rsidRDefault="00B45DF8">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_Toc130218100 \h </w:instrText>
      </w:r>
      <w:r>
        <w:rPr>
          <w:noProof/>
        </w:rPr>
      </w:r>
      <w:r>
        <w:rPr>
          <w:noProof/>
        </w:rPr>
        <w:fldChar w:fldCharType="separate"/>
      </w:r>
      <w:r>
        <w:rPr>
          <w:noProof/>
        </w:rPr>
        <w:t>133</w:t>
      </w:r>
      <w:r>
        <w:rPr>
          <w:noProof/>
        </w:rPr>
        <w:fldChar w:fldCharType="end"/>
      </w:r>
    </w:p>
    <w:p w14:paraId="3BFC41EB" w14:textId="78DA95B0" w:rsidR="00B45DF8" w:rsidRDefault="00B45DF8">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_Toc130218101 \h </w:instrText>
      </w:r>
      <w:r>
        <w:rPr>
          <w:noProof/>
        </w:rPr>
      </w:r>
      <w:r>
        <w:rPr>
          <w:noProof/>
        </w:rPr>
        <w:fldChar w:fldCharType="separate"/>
      </w:r>
      <w:r>
        <w:rPr>
          <w:noProof/>
        </w:rPr>
        <w:t>133</w:t>
      </w:r>
      <w:r>
        <w:rPr>
          <w:noProof/>
        </w:rPr>
        <w:fldChar w:fldCharType="end"/>
      </w:r>
    </w:p>
    <w:p w14:paraId="5779B746" w14:textId="0CFE0AAF" w:rsidR="00B45DF8" w:rsidRDefault="00B45DF8">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_Toc130218102 \h </w:instrText>
      </w:r>
      <w:r>
        <w:rPr>
          <w:noProof/>
        </w:rPr>
      </w:r>
      <w:r>
        <w:rPr>
          <w:noProof/>
        </w:rPr>
        <w:fldChar w:fldCharType="separate"/>
      </w:r>
      <w:r>
        <w:rPr>
          <w:noProof/>
        </w:rPr>
        <w:t>133</w:t>
      </w:r>
      <w:r>
        <w:rPr>
          <w:noProof/>
        </w:rPr>
        <w:fldChar w:fldCharType="end"/>
      </w:r>
    </w:p>
    <w:p w14:paraId="7378EFA3" w14:textId="4F998190" w:rsidR="00B45DF8" w:rsidRDefault="00B45DF8">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_Toc130218103 \h </w:instrText>
      </w:r>
      <w:r>
        <w:rPr>
          <w:noProof/>
        </w:rPr>
      </w:r>
      <w:r>
        <w:rPr>
          <w:noProof/>
        </w:rPr>
        <w:fldChar w:fldCharType="separate"/>
      </w:r>
      <w:r>
        <w:rPr>
          <w:noProof/>
        </w:rPr>
        <w:t>134</w:t>
      </w:r>
      <w:r>
        <w:rPr>
          <w:noProof/>
        </w:rPr>
        <w:fldChar w:fldCharType="end"/>
      </w:r>
    </w:p>
    <w:p w14:paraId="018E400C" w14:textId="48DF38E0" w:rsidR="00B45DF8" w:rsidRDefault="00B45DF8">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293D23">
        <w:rPr>
          <w:rFonts w:cs="Arial"/>
          <w:noProof/>
        </w:rPr>
        <w:t>…/alarms</w:t>
      </w:r>
      <w:r>
        <w:rPr>
          <w:noProof/>
        </w:rPr>
        <w:t>"</w:t>
      </w:r>
      <w:r>
        <w:rPr>
          <w:noProof/>
        </w:rPr>
        <w:tab/>
      </w:r>
      <w:r>
        <w:rPr>
          <w:noProof/>
        </w:rPr>
        <w:fldChar w:fldCharType="begin" w:fldLock="1"/>
      </w:r>
      <w:r>
        <w:rPr>
          <w:noProof/>
        </w:rPr>
        <w:instrText xml:space="preserve"> PAGEREF _Toc130218104 \h </w:instrText>
      </w:r>
      <w:r>
        <w:rPr>
          <w:noProof/>
        </w:rPr>
      </w:r>
      <w:r>
        <w:rPr>
          <w:noProof/>
        </w:rPr>
        <w:fldChar w:fldCharType="separate"/>
      </w:r>
      <w:r>
        <w:rPr>
          <w:noProof/>
        </w:rPr>
        <w:t>134</w:t>
      </w:r>
      <w:r>
        <w:rPr>
          <w:noProof/>
        </w:rPr>
        <w:fldChar w:fldCharType="end"/>
      </w:r>
    </w:p>
    <w:p w14:paraId="493BBB57" w14:textId="0B27E5E5" w:rsidR="00B45DF8" w:rsidRDefault="00B45DF8">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_Toc130218105 \h </w:instrText>
      </w:r>
      <w:r>
        <w:rPr>
          <w:noProof/>
        </w:rPr>
      </w:r>
      <w:r>
        <w:rPr>
          <w:noProof/>
        </w:rPr>
        <w:fldChar w:fldCharType="separate"/>
      </w:r>
      <w:r>
        <w:rPr>
          <w:noProof/>
        </w:rPr>
        <w:t>134</w:t>
      </w:r>
      <w:r>
        <w:rPr>
          <w:noProof/>
        </w:rPr>
        <w:fldChar w:fldCharType="end"/>
      </w:r>
    </w:p>
    <w:p w14:paraId="138ECE2E" w14:textId="54E66138" w:rsidR="00B45DF8" w:rsidRDefault="00B45DF8">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_Toc130218106 \h </w:instrText>
      </w:r>
      <w:r>
        <w:rPr>
          <w:noProof/>
        </w:rPr>
      </w:r>
      <w:r>
        <w:rPr>
          <w:noProof/>
        </w:rPr>
        <w:fldChar w:fldCharType="separate"/>
      </w:r>
      <w:r>
        <w:rPr>
          <w:noProof/>
        </w:rPr>
        <w:t>134</w:t>
      </w:r>
      <w:r>
        <w:rPr>
          <w:noProof/>
        </w:rPr>
        <w:fldChar w:fldCharType="end"/>
      </w:r>
    </w:p>
    <w:p w14:paraId="688863EB" w14:textId="7FCF6D35" w:rsidR="00B45DF8" w:rsidRDefault="00B45DF8">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_Toc130218107 \h </w:instrText>
      </w:r>
      <w:r>
        <w:rPr>
          <w:noProof/>
        </w:rPr>
      </w:r>
      <w:r>
        <w:rPr>
          <w:noProof/>
        </w:rPr>
        <w:fldChar w:fldCharType="separate"/>
      </w:r>
      <w:r>
        <w:rPr>
          <w:noProof/>
        </w:rPr>
        <w:t>134</w:t>
      </w:r>
      <w:r>
        <w:rPr>
          <w:noProof/>
        </w:rPr>
        <w:fldChar w:fldCharType="end"/>
      </w:r>
    </w:p>
    <w:p w14:paraId="536E2AD3" w14:textId="072859AE" w:rsidR="00B45DF8" w:rsidRDefault="00B45DF8">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293D23">
        <w:rPr>
          <w:rFonts w:cs="Arial"/>
          <w:noProof/>
        </w:rPr>
        <w:t>…/alarms /{alarmId}</w:t>
      </w:r>
      <w:r>
        <w:rPr>
          <w:noProof/>
        </w:rPr>
        <w:t>"</w:t>
      </w:r>
      <w:r>
        <w:rPr>
          <w:noProof/>
        </w:rPr>
        <w:tab/>
      </w:r>
      <w:r>
        <w:rPr>
          <w:noProof/>
        </w:rPr>
        <w:fldChar w:fldCharType="begin" w:fldLock="1"/>
      </w:r>
      <w:r>
        <w:rPr>
          <w:noProof/>
        </w:rPr>
        <w:instrText xml:space="preserve"> PAGEREF _Toc130218108 \h </w:instrText>
      </w:r>
      <w:r>
        <w:rPr>
          <w:noProof/>
        </w:rPr>
      </w:r>
      <w:r>
        <w:rPr>
          <w:noProof/>
        </w:rPr>
        <w:fldChar w:fldCharType="separate"/>
      </w:r>
      <w:r>
        <w:rPr>
          <w:noProof/>
        </w:rPr>
        <w:t>135</w:t>
      </w:r>
      <w:r>
        <w:rPr>
          <w:noProof/>
        </w:rPr>
        <w:fldChar w:fldCharType="end"/>
      </w:r>
    </w:p>
    <w:p w14:paraId="446DD58A" w14:textId="308CC359" w:rsidR="00B45DF8" w:rsidRDefault="00B45DF8">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_Toc130218109 \h </w:instrText>
      </w:r>
      <w:r>
        <w:rPr>
          <w:noProof/>
        </w:rPr>
      </w:r>
      <w:r>
        <w:rPr>
          <w:noProof/>
        </w:rPr>
        <w:fldChar w:fldCharType="separate"/>
      </w:r>
      <w:r>
        <w:rPr>
          <w:noProof/>
        </w:rPr>
        <w:t>135</w:t>
      </w:r>
      <w:r>
        <w:rPr>
          <w:noProof/>
        </w:rPr>
        <w:fldChar w:fldCharType="end"/>
      </w:r>
    </w:p>
    <w:p w14:paraId="44A5F6C2" w14:textId="253173C6" w:rsidR="00B45DF8" w:rsidRDefault="00B45DF8">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_Toc130218110 \h </w:instrText>
      </w:r>
      <w:r>
        <w:rPr>
          <w:noProof/>
        </w:rPr>
      </w:r>
      <w:r>
        <w:rPr>
          <w:noProof/>
        </w:rPr>
        <w:fldChar w:fldCharType="separate"/>
      </w:r>
      <w:r>
        <w:rPr>
          <w:noProof/>
        </w:rPr>
        <w:t>135</w:t>
      </w:r>
      <w:r>
        <w:rPr>
          <w:noProof/>
        </w:rPr>
        <w:fldChar w:fldCharType="end"/>
      </w:r>
    </w:p>
    <w:p w14:paraId="2DF85256" w14:textId="765DA672" w:rsidR="00B45DF8" w:rsidRDefault="00B45DF8">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_Toc130218111 \h </w:instrText>
      </w:r>
      <w:r>
        <w:rPr>
          <w:noProof/>
        </w:rPr>
      </w:r>
      <w:r>
        <w:rPr>
          <w:noProof/>
        </w:rPr>
        <w:fldChar w:fldCharType="separate"/>
      </w:r>
      <w:r>
        <w:rPr>
          <w:noProof/>
        </w:rPr>
        <w:t>135</w:t>
      </w:r>
      <w:r>
        <w:rPr>
          <w:noProof/>
        </w:rPr>
        <w:fldChar w:fldCharType="end"/>
      </w:r>
    </w:p>
    <w:p w14:paraId="2A7B6943" w14:textId="3D5AE508" w:rsidR="00B45DF8" w:rsidRDefault="00B45DF8">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293D23">
        <w:rPr>
          <w:rFonts w:cs="Arial"/>
          <w:noProof/>
        </w:rPr>
        <w:t>…/alarms/alarmCount</w:t>
      </w:r>
      <w:r>
        <w:rPr>
          <w:noProof/>
        </w:rPr>
        <w:t>"</w:t>
      </w:r>
      <w:r>
        <w:rPr>
          <w:noProof/>
        </w:rPr>
        <w:tab/>
      </w:r>
      <w:r>
        <w:rPr>
          <w:noProof/>
        </w:rPr>
        <w:fldChar w:fldCharType="begin" w:fldLock="1"/>
      </w:r>
      <w:r>
        <w:rPr>
          <w:noProof/>
        </w:rPr>
        <w:instrText xml:space="preserve"> PAGEREF _Toc130218112 \h </w:instrText>
      </w:r>
      <w:r>
        <w:rPr>
          <w:noProof/>
        </w:rPr>
      </w:r>
      <w:r>
        <w:rPr>
          <w:noProof/>
        </w:rPr>
        <w:fldChar w:fldCharType="separate"/>
      </w:r>
      <w:r>
        <w:rPr>
          <w:noProof/>
        </w:rPr>
        <w:t>136</w:t>
      </w:r>
      <w:r>
        <w:rPr>
          <w:noProof/>
        </w:rPr>
        <w:fldChar w:fldCharType="end"/>
      </w:r>
    </w:p>
    <w:p w14:paraId="5B81F5C5" w14:textId="339F1309" w:rsidR="00B45DF8" w:rsidRDefault="00B45DF8">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_Toc130218113 \h </w:instrText>
      </w:r>
      <w:r>
        <w:rPr>
          <w:noProof/>
        </w:rPr>
      </w:r>
      <w:r>
        <w:rPr>
          <w:noProof/>
        </w:rPr>
        <w:fldChar w:fldCharType="separate"/>
      </w:r>
      <w:r>
        <w:rPr>
          <w:noProof/>
        </w:rPr>
        <w:t>136</w:t>
      </w:r>
      <w:r>
        <w:rPr>
          <w:noProof/>
        </w:rPr>
        <w:fldChar w:fldCharType="end"/>
      </w:r>
    </w:p>
    <w:p w14:paraId="23BE7CE1" w14:textId="4B6554D2" w:rsidR="00B45DF8" w:rsidRDefault="00B45DF8">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_Toc130218114 \h </w:instrText>
      </w:r>
      <w:r>
        <w:rPr>
          <w:noProof/>
        </w:rPr>
      </w:r>
      <w:r>
        <w:rPr>
          <w:noProof/>
        </w:rPr>
        <w:fldChar w:fldCharType="separate"/>
      </w:r>
      <w:r>
        <w:rPr>
          <w:noProof/>
        </w:rPr>
        <w:t>136</w:t>
      </w:r>
      <w:r>
        <w:rPr>
          <w:noProof/>
        </w:rPr>
        <w:fldChar w:fldCharType="end"/>
      </w:r>
    </w:p>
    <w:p w14:paraId="5DC9964F" w14:textId="0EB88897" w:rsidR="00B45DF8" w:rsidRDefault="00B45DF8">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_Toc130218115 \h </w:instrText>
      </w:r>
      <w:r>
        <w:rPr>
          <w:noProof/>
        </w:rPr>
      </w:r>
      <w:r>
        <w:rPr>
          <w:noProof/>
        </w:rPr>
        <w:fldChar w:fldCharType="separate"/>
      </w:r>
      <w:r>
        <w:rPr>
          <w:noProof/>
        </w:rPr>
        <w:t>136</w:t>
      </w:r>
      <w:r>
        <w:rPr>
          <w:noProof/>
        </w:rPr>
        <w:fldChar w:fldCharType="end"/>
      </w:r>
    </w:p>
    <w:p w14:paraId="199834FC" w14:textId="69CDC18C" w:rsidR="00B45DF8" w:rsidRDefault="00B45DF8">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293D23">
        <w:rPr>
          <w:rFonts w:cs="Arial"/>
          <w:noProof/>
        </w:rPr>
        <w:t>…/alarms/{alarmId}/comments</w:t>
      </w:r>
      <w:r>
        <w:rPr>
          <w:noProof/>
        </w:rPr>
        <w:t>"</w:t>
      </w:r>
      <w:r>
        <w:rPr>
          <w:noProof/>
        </w:rPr>
        <w:tab/>
      </w:r>
      <w:r>
        <w:rPr>
          <w:noProof/>
        </w:rPr>
        <w:fldChar w:fldCharType="begin" w:fldLock="1"/>
      </w:r>
      <w:r>
        <w:rPr>
          <w:noProof/>
        </w:rPr>
        <w:instrText xml:space="preserve"> PAGEREF _Toc130218116 \h </w:instrText>
      </w:r>
      <w:r>
        <w:rPr>
          <w:noProof/>
        </w:rPr>
      </w:r>
      <w:r>
        <w:rPr>
          <w:noProof/>
        </w:rPr>
        <w:fldChar w:fldCharType="separate"/>
      </w:r>
      <w:r>
        <w:rPr>
          <w:noProof/>
        </w:rPr>
        <w:t>137</w:t>
      </w:r>
      <w:r>
        <w:rPr>
          <w:noProof/>
        </w:rPr>
        <w:fldChar w:fldCharType="end"/>
      </w:r>
    </w:p>
    <w:p w14:paraId="7F356AAE" w14:textId="35C076F8" w:rsidR="00B45DF8" w:rsidRDefault="00B45DF8">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_Toc130218117 \h </w:instrText>
      </w:r>
      <w:r>
        <w:rPr>
          <w:noProof/>
        </w:rPr>
      </w:r>
      <w:r>
        <w:rPr>
          <w:noProof/>
        </w:rPr>
        <w:fldChar w:fldCharType="separate"/>
      </w:r>
      <w:r>
        <w:rPr>
          <w:noProof/>
        </w:rPr>
        <w:t>137</w:t>
      </w:r>
      <w:r>
        <w:rPr>
          <w:noProof/>
        </w:rPr>
        <w:fldChar w:fldCharType="end"/>
      </w:r>
    </w:p>
    <w:p w14:paraId="3F4A8BD3" w14:textId="64A7BD04" w:rsidR="00B45DF8" w:rsidRDefault="00B45DF8">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_Toc130218118 \h </w:instrText>
      </w:r>
      <w:r>
        <w:rPr>
          <w:noProof/>
        </w:rPr>
      </w:r>
      <w:r>
        <w:rPr>
          <w:noProof/>
        </w:rPr>
        <w:fldChar w:fldCharType="separate"/>
      </w:r>
      <w:r>
        <w:rPr>
          <w:noProof/>
        </w:rPr>
        <w:t>137</w:t>
      </w:r>
      <w:r>
        <w:rPr>
          <w:noProof/>
        </w:rPr>
        <w:fldChar w:fldCharType="end"/>
      </w:r>
    </w:p>
    <w:p w14:paraId="29E2E5CF" w14:textId="3530183A" w:rsidR="00B45DF8" w:rsidRDefault="00B45DF8">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_Toc130218119 \h </w:instrText>
      </w:r>
      <w:r>
        <w:rPr>
          <w:noProof/>
        </w:rPr>
      </w:r>
      <w:r>
        <w:rPr>
          <w:noProof/>
        </w:rPr>
        <w:fldChar w:fldCharType="separate"/>
      </w:r>
      <w:r>
        <w:rPr>
          <w:noProof/>
        </w:rPr>
        <w:t>137</w:t>
      </w:r>
      <w:r>
        <w:rPr>
          <w:noProof/>
        </w:rPr>
        <w:fldChar w:fldCharType="end"/>
      </w:r>
    </w:p>
    <w:p w14:paraId="00970CF8" w14:textId="50A87105" w:rsidR="00B45DF8" w:rsidRDefault="00B45DF8">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293D23">
        <w:rPr>
          <w:rFonts w:cs="Arial"/>
          <w:noProof/>
        </w:rPr>
        <w:t>…/comments/{commentId}</w:t>
      </w:r>
      <w:r>
        <w:rPr>
          <w:noProof/>
        </w:rPr>
        <w:t>"</w:t>
      </w:r>
      <w:r>
        <w:rPr>
          <w:noProof/>
        </w:rPr>
        <w:tab/>
      </w:r>
      <w:r>
        <w:rPr>
          <w:noProof/>
        </w:rPr>
        <w:fldChar w:fldCharType="begin" w:fldLock="1"/>
      </w:r>
      <w:r>
        <w:rPr>
          <w:noProof/>
        </w:rPr>
        <w:instrText xml:space="preserve"> PAGEREF _Toc130218120 \h </w:instrText>
      </w:r>
      <w:r>
        <w:rPr>
          <w:noProof/>
        </w:rPr>
      </w:r>
      <w:r>
        <w:rPr>
          <w:noProof/>
        </w:rPr>
        <w:fldChar w:fldCharType="separate"/>
      </w:r>
      <w:r>
        <w:rPr>
          <w:noProof/>
        </w:rPr>
        <w:t>138</w:t>
      </w:r>
      <w:r>
        <w:rPr>
          <w:noProof/>
        </w:rPr>
        <w:fldChar w:fldCharType="end"/>
      </w:r>
    </w:p>
    <w:p w14:paraId="3DD9469C" w14:textId="68B020D3" w:rsidR="00B45DF8" w:rsidRDefault="00B45DF8">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_Toc130218121 \h </w:instrText>
      </w:r>
      <w:r>
        <w:rPr>
          <w:noProof/>
        </w:rPr>
      </w:r>
      <w:r>
        <w:rPr>
          <w:noProof/>
        </w:rPr>
        <w:fldChar w:fldCharType="separate"/>
      </w:r>
      <w:r>
        <w:rPr>
          <w:noProof/>
        </w:rPr>
        <w:t>138</w:t>
      </w:r>
      <w:r>
        <w:rPr>
          <w:noProof/>
        </w:rPr>
        <w:fldChar w:fldCharType="end"/>
      </w:r>
    </w:p>
    <w:p w14:paraId="53769135" w14:textId="7875F2FF" w:rsidR="00B45DF8" w:rsidRDefault="00B45DF8">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_Toc130218122 \h </w:instrText>
      </w:r>
      <w:r>
        <w:rPr>
          <w:noProof/>
        </w:rPr>
      </w:r>
      <w:r>
        <w:rPr>
          <w:noProof/>
        </w:rPr>
        <w:fldChar w:fldCharType="separate"/>
      </w:r>
      <w:r>
        <w:rPr>
          <w:noProof/>
        </w:rPr>
        <w:t>138</w:t>
      </w:r>
      <w:r>
        <w:rPr>
          <w:noProof/>
        </w:rPr>
        <w:fldChar w:fldCharType="end"/>
      </w:r>
    </w:p>
    <w:p w14:paraId="06AD8EF3" w14:textId="29901D90" w:rsidR="00B45DF8" w:rsidRDefault="00B45DF8">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_Toc130218123 \h </w:instrText>
      </w:r>
      <w:r>
        <w:rPr>
          <w:noProof/>
        </w:rPr>
      </w:r>
      <w:r>
        <w:rPr>
          <w:noProof/>
        </w:rPr>
        <w:fldChar w:fldCharType="separate"/>
      </w:r>
      <w:r>
        <w:rPr>
          <w:noProof/>
        </w:rPr>
        <w:t>138</w:t>
      </w:r>
      <w:r>
        <w:rPr>
          <w:noProof/>
        </w:rPr>
        <w:fldChar w:fldCharType="end"/>
      </w:r>
    </w:p>
    <w:p w14:paraId="4B51BAF2" w14:textId="1FE4E0E5" w:rsidR="00B45DF8" w:rsidRDefault="00B45DF8">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293D23">
        <w:rPr>
          <w:rFonts w:cs="Arial"/>
          <w:noProof/>
        </w:rPr>
        <w:t>…/subscriptions</w:t>
      </w:r>
      <w:r>
        <w:rPr>
          <w:noProof/>
        </w:rPr>
        <w:t>"</w:t>
      </w:r>
      <w:r>
        <w:rPr>
          <w:noProof/>
        </w:rPr>
        <w:tab/>
      </w:r>
      <w:r>
        <w:rPr>
          <w:noProof/>
        </w:rPr>
        <w:fldChar w:fldCharType="begin" w:fldLock="1"/>
      </w:r>
      <w:r>
        <w:rPr>
          <w:noProof/>
        </w:rPr>
        <w:instrText xml:space="preserve"> PAGEREF _Toc130218124 \h </w:instrText>
      </w:r>
      <w:r>
        <w:rPr>
          <w:noProof/>
        </w:rPr>
      </w:r>
      <w:r>
        <w:rPr>
          <w:noProof/>
        </w:rPr>
        <w:fldChar w:fldCharType="separate"/>
      </w:r>
      <w:r>
        <w:rPr>
          <w:noProof/>
        </w:rPr>
        <w:t>138</w:t>
      </w:r>
      <w:r>
        <w:rPr>
          <w:noProof/>
        </w:rPr>
        <w:fldChar w:fldCharType="end"/>
      </w:r>
    </w:p>
    <w:p w14:paraId="197DB85F" w14:textId="3CC97A22" w:rsidR="00B45DF8" w:rsidRDefault="00B45DF8">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_Toc130218125 \h </w:instrText>
      </w:r>
      <w:r>
        <w:rPr>
          <w:noProof/>
        </w:rPr>
      </w:r>
      <w:r>
        <w:rPr>
          <w:noProof/>
        </w:rPr>
        <w:fldChar w:fldCharType="separate"/>
      </w:r>
      <w:r>
        <w:rPr>
          <w:noProof/>
        </w:rPr>
        <w:t>138</w:t>
      </w:r>
      <w:r>
        <w:rPr>
          <w:noProof/>
        </w:rPr>
        <w:fldChar w:fldCharType="end"/>
      </w:r>
    </w:p>
    <w:p w14:paraId="0716E1EB" w14:textId="0E200338"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_Toc130218126 \h </w:instrText>
      </w:r>
      <w:r>
        <w:rPr>
          <w:noProof/>
        </w:rPr>
      </w:r>
      <w:r>
        <w:rPr>
          <w:noProof/>
        </w:rPr>
        <w:fldChar w:fldCharType="separate"/>
      </w:r>
      <w:r>
        <w:rPr>
          <w:noProof/>
        </w:rPr>
        <w:t>138</w:t>
      </w:r>
      <w:r>
        <w:rPr>
          <w:noProof/>
        </w:rPr>
        <w:fldChar w:fldCharType="end"/>
      </w:r>
    </w:p>
    <w:p w14:paraId="13E599D7" w14:textId="379C872B"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_Toc130218127 \h </w:instrText>
      </w:r>
      <w:r>
        <w:rPr>
          <w:noProof/>
        </w:rPr>
      </w:r>
      <w:r>
        <w:rPr>
          <w:noProof/>
        </w:rPr>
        <w:fldChar w:fldCharType="separate"/>
      </w:r>
      <w:r>
        <w:rPr>
          <w:noProof/>
        </w:rPr>
        <w:t>138</w:t>
      </w:r>
      <w:r>
        <w:rPr>
          <w:noProof/>
        </w:rPr>
        <w:fldChar w:fldCharType="end"/>
      </w:r>
    </w:p>
    <w:p w14:paraId="6A4B79B0" w14:textId="59793AF0" w:rsidR="00B45DF8" w:rsidRDefault="00B45DF8">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_Toc130218128 \h </w:instrText>
      </w:r>
      <w:r>
        <w:rPr>
          <w:noProof/>
        </w:rPr>
      </w:r>
      <w:r>
        <w:rPr>
          <w:noProof/>
        </w:rPr>
        <w:fldChar w:fldCharType="separate"/>
      </w:r>
      <w:r>
        <w:rPr>
          <w:noProof/>
        </w:rPr>
        <w:t>139</w:t>
      </w:r>
      <w:r>
        <w:rPr>
          <w:noProof/>
        </w:rPr>
        <w:fldChar w:fldCharType="end"/>
      </w:r>
    </w:p>
    <w:p w14:paraId="6C8831B2" w14:textId="387DCE71" w:rsidR="00B45DF8" w:rsidRDefault="00B45DF8">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_Toc130218129 \h </w:instrText>
      </w:r>
      <w:r>
        <w:rPr>
          <w:noProof/>
        </w:rPr>
      </w:r>
      <w:r>
        <w:rPr>
          <w:noProof/>
        </w:rPr>
        <w:fldChar w:fldCharType="separate"/>
      </w:r>
      <w:r>
        <w:rPr>
          <w:noProof/>
        </w:rPr>
        <w:t>139</w:t>
      </w:r>
      <w:r>
        <w:rPr>
          <w:noProof/>
        </w:rPr>
        <w:fldChar w:fldCharType="end"/>
      </w:r>
    </w:p>
    <w:p w14:paraId="3FE774EC" w14:textId="7C4A2323"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_Toc130218130 \h </w:instrText>
      </w:r>
      <w:r>
        <w:rPr>
          <w:noProof/>
        </w:rPr>
      </w:r>
      <w:r>
        <w:rPr>
          <w:noProof/>
        </w:rPr>
        <w:fldChar w:fldCharType="separate"/>
      </w:r>
      <w:r>
        <w:rPr>
          <w:noProof/>
        </w:rPr>
        <w:t>139</w:t>
      </w:r>
      <w:r>
        <w:rPr>
          <w:noProof/>
        </w:rPr>
        <w:fldChar w:fldCharType="end"/>
      </w:r>
    </w:p>
    <w:p w14:paraId="2D7D53EF" w14:textId="00B28A8C"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_Toc130218131 \h </w:instrText>
      </w:r>
      <w:r>
        <w:rPr>
          <w:noProof/>
        </w:rPr>
      </w:r>
      <w:r>
        <w:rPr>
          <w:noProof/>
        </w:rPr>
        <w:fldChar w:fldCharType="separate"/>
      </w:r>
      <w:r>
        <w:rPr>
          <w:noProof/>
        </w:rPr>
        <w:t>139</w:t>
      </w:r>
      <w:r>
        <w:rPr>
          <w:noProof/>
        </w:rPr>
        <w:fldChar w:fldCharType="end"/>
      </w:r>
    </w:p>
    <w:p w14:paraId="3C09B544" w14:textId="0EA2B33B" w:rsidR="00B45DF8" w:rsidRDefault="00B45DF8">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_Toc130218132 \h </w:instrText>
      </w:r>
      <w:r>
        <w:rPr>
          <w:noProof/>
        </w:rPr>
      </w:r>
      <w:r>
        <w:rPr>
          <w:noProof/>
        </w:rPr>
        <w:fldChar w:fldCharType="separate"/>
      </w:r>
      <w:r>
        <w:rPr>
          <w:noProof/>
        </w:rPr>
        <w:t>140</w:t>
      </w:r>
      <w:r>
        <w:rPr>
          <w:noProof/>
        </w:rPr>
        <w:fldChar w:fldCharType="end"/>
      </w:r>
    </w:p>
    <w:p w14:paraId="5B7BC971" w14:textId="3B84495A" w:rsidR="00B45DF8" w:rsidRDefault="00B45DF8">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_Toc130218133 \h </w:instrText>
      </w:r>
      <w:r>
        <w:rPr>
          <w:noProof/>
        </w:rPr>
      </w:r>
      <w:r>
        <w:rPr>
          <w:noProof/>
        </w:rPr>
        <w:fldChar w:fldCharType="separate"/>
      </w:r>
      <w:r>
        <w:rPr>
          <w:noProof/>
        </w:rPr>
        <w:t>140</w:t>
      </w:r>
      <w:r>
        <w:rPr>
          <w:noProof/>
        </w:rPr>
        <w:fldChar w:fldCharType="end"/>
      </w:r>
    </w:p>
    <w:p w14:paraId="36EBE8CA" w14:textId="318BF10C"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_Toc130218134 \h </w:instrText>
      </w:r>
      <w:r>
        <w:rPr>
          <w:noProof/>
        </w:rPr>
      </w:r>
      <w:r>
        <w:rPr>
          <w:noProof/>
        </w:rPr>
        <w:fldChar w:fldCharType="separate"/>
      </w:r>
      <w:r>
        <w:rPr>
          <w:noProof/>
        </w:rPr>
        <w:t>140</w:t>
      </w:r>
      <w:r>
        <w:rPr>
          <w:noProof/>
        </w:rPr>
        <w:fldChar w:fldCharType="end"/>
      </w:r>
    </w:p>
    <w:p w14:paraId="134E6713" w14:textId="2FE474EA" w:rsidR="00B45DF8" w:rsidRDefault="00B45DF8">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_Toc130218135 \h </w:instrText>
      </w:r>
      <w:r>
        <w:rPr>
          <w:noProof/>
        </w:rPr>
      </w:r>
      <w:r>
        <w:rPr>
          <w:noProof/>
        </w:rPr>
        <w:fldChar w:fldCharType="separate"/>
      </w:r>
      <w:r>
        <w:rPr>
          <w:noProof/>
        </w:rPr>
        <w:t>140</w:t>
      </w:r>
      <w:r>
        <w:rPr>
          <w:noProof/>
        </w:rPr>
        <w:fldChar w:fldCharType="end"/>
      </w:r>
    </w:p>
    <w:p w14:paraId="41D507A3" w14:textId="21FC5B32" w:rsidR="00B45DF8" w:rsidRDefault="00B45DF8">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_Toc130218136 \h </w:instrText>
      </w:r>
      <w:r>
        <w:rPr>
          <w:noProof/>
        </w:rPr>
      </w:r>
      <w:r>
        <w:rPr>
          <w:noProof/>
        </w:rPr>
        <w:fldChar w:fldCharType="separate"/>
      </w:r>
      <w:r>
        <w:rPr>
          <w:noProof/>
        </w:rPr>
        <w:t>140</w:t>
      </w:r>
      <w:r>
        <w:rPr>
          <w:noProof/>
        </w:rPr>
        <w:fldChar w:fldCharType="end"/>
      </w:r>
    </w:p>
    <w:p w14:paraId="2492D9D9" w14:textId="78311960" w:rsidR="00B45DF8" w:rsidRDefault="00B45DF8">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_Toc130218137 \h </w:instrText>
      </w:r>
      <w:r>
        <w:rPr>
          <w:noProof/>
        </w:rPr>
      </w:r>
      <w:r>
        <w:rPr>
          <w:noProof/>
        </w:rPr>
        <w:fldChar w:fldCharType="separate"/>
      </w:r>
      <w:r>
        <w:rPr>
          <w:noProof/>
        </w:rPr>
        <w:t>140</w:t>
      </w:r>
      <w:r>
        <w:rPr>
          <w:noProof/>
        </w:rPr>
        <w:fldChar w:fldCharType="end"/>
      </w:r>
    </w:p>
    <w:p w14:paraId="30BC274F" w14:textId="7685E9DA" w:rsidR="00B45DF8" w:rsidRDefault="00B45DF8">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_Toc130218138 \h </w:instrText>
      </w:r>
      <w:r>
        <w:rPr>
          <w:noProof/>
        </w:rPr>
      </w:r>
      <w:r>
        <w:rPr>
          <w:noProof/>
        </w:rPr>
        <w:fldChar w:fldCharType="separate"/>
      </w:r>
      <w:r>
        <w:rPr>
          <w:noProof/>
        </w:rPr>
        <w:t>142</w:t>
      </w:r>
      <w:r>
        <w:rPr>
          <w:noProof/>
        </w:rPr>
        <w:fldChar w:fldCharType="end"/>
      </w:r>
    </w:p>
    <w:p w14:paraId="3D3CD47F" w14:textId="3F9E6D89" w:rsidR="00B45DF8" w:rsidRDefault="00B45DF8">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_Toc130218139 \h </w:instrText>
      </w:r>
      <w:r>
        <w:rPr>
          <w:noProof/>
        </w:rPr>
      </w:r>
      <w:r>
        <w:rPr>
          <w:noProof/>
        </w:rPr>
        <w:fldChar w:fldCharType="separate"/>
      </w:r>
      <w:r>
        <w:rPr>
          <w:noProof/>
        </w:rPr>
        <w:t>142</w:t>
      </w:r>
      <w:r>
        <w:rPr>
          <w:noProof/>
        </w:rPr>
        <w:fldChar w:fldCharType="end"/>
      </w:r>
    </w:p>
    <w:p w14:paraId="61B0DAF6" w14:textId="4E2A6A23" w:rsidR="00B45DF8" w:rsidRDefault="00B45DF8">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_Toc130218140 \h </w:instrText>
      </w:r>
      <w:r>
        <w:rPr>
          <w:noProof/>
        </w:rPr>
      </w:r>
      <w:r>
        <w:rPr>
          <w:noProof/>
        </w:rPr>
        <w:fldChar w:fldCharType="separate"/>
      </w:r>
      <w:r>
        <w:rPr>
          <w:noProof/>
        </w:rPr>
        <w:t>142</w:t>
      </w:r>
      <w:r>
        <w:rPr>
          <w:noProof/>
        </w:rPr>
        <w:fldChar w:fldCharType="end"/>
      </w:r>
    </w:p>
    <w:p w14:paraId="58CCEC80" w14:textId="344D0486" w:rsidR="00B45DF8" w:rsidRDefault="00B45DF8">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_Toc130218141 \h </w:instrText>
      </w:r>
      <w:r>
        <w:rPr>
          <w:noProof/>
        </w:rPr>
      </w:r>
      <w:r>
        <w:rPr>
          <w:noProof/>
        </w:rPr>
        <w:fldChar w:fldCharType="separate"/>
      </w:r>
      <w:r>
        <w:rPr>
          <w:noProof/>
        </w:rPr>
        <w:t>143</w:t>
      </w:r>
      <w:r>
        <w:rPr>
          <w:noProof/>
        </w:rPr>
        <w:fldChar w:fldCharType="end"/>
      </w:r>
    </w:p>
    <w:p w14:paraId="4899E23C" w14:textId="60BF6405" w:rsidR="00B45DF8" w:rsidRDefault="00B45DF8">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_Toc130218142 \h </w:instrText>
      </w:r>
      <w:r>
        <w:rPr>
          <w:noProof/>
        </w:rPr>
      </w:r>
      <w:r>
        <w:rPr>
          <w:noProof/>
        </w:rPr>
        <w:fldChar w:fldCharType="separate"/>
      </w:r>
      <w:r>
        <w:rPr>
          <w:noProof/>
        </w:rPr>
        <w:t>143</w:t>
      </w:r>
      <w:r>
        <w:rPr>
          <w:noProof/>
        </w:rPr>
        <w:fldChar w:fldCharType="end"/>
      </w:r>
    </w:p>
    <w:p w14:paraId="5288FBAD" w14:textId="3E5DAB69" w:rsidR="00B45DF8" w:rsidRDefault="00B45DF8">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_Toc130218143 \h </w:instrText>
      </w:r>
      <w:r>
        <w:rPr>
          <w:noProof/>
        </w:rPr>
      </w:r>
      <w:r>
        <w:rPr>
          <w:noProof/>
        </w:rPr>
        <w:fldChar w:fldCharType="separate"/>
      </w:r>
      <w:r>
        <w:rPr>
          <w:noProof/>
        </w:rPr>
        <w:t>144</w:t>
      </w:r>
      <w:r>
        <w:rPr>
          <w:noProof/>
        </w:rPr>
        <w:fldChar w:fldCharType="end"/>
      </w:r>
    </w:p>
    <w:p w14:paraId="6C2BFA8E" w14:textId="690741D1" w:rsidR="00B45DF8" w:rsidRDefault="00B45DF8">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_Toc130218144 \h </w:instrText>
      </w:r>
      <w:r>
        <w:rPr>
          <w:noProof/>
        </w:rPr>
      </w:r>
      <w:r>
        <w:rPr>
          <w:noProof/>
        </w:rPr>
        <w:fldChar w:fldCharType="separate"/>
      </w:r>
      <w:r>
        <w:rPr>
          <w:noProof/>
        </w:rPr>
        <w:t>146</w:t>
      </w:r>
      <w:r>
        <w:rPr>
          <w:noProof/>
        </w:rPr>
        <w:fldChar w:fldCharType="end"/>
      </w:r>
    </w:p>
    <w:p w14:paraId="6E380A33" w14:textId="5870C91D" w:rsidR="00B45DF8" w:rsidRDefault="00B45DF8">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_Toc130218145 \h </w:instrText>
      </w:r>
      <w:r>
        <w:rPr>
          <w:noProof/>
        </w:rPr>
      </w:r>
      <w:r>
        <w:rPr>
          <w:noProof/>
        </w:rPr>
        <w:fldChar w:fldCharType="separate"/>
      </w:r>
      <w:r>
        <w:rPr>
          <w:noProof/>
        </w:rPr>
        <w:t>146</w:t>
      </w:r>
      <w:r>
        <w:rPr>
          <w:noProof/>
        </w:rPr>
        <w:fldChar w:fldCharType="end"/>
      </w:r>
    </w:p>
    <w:p w14:paraId="76EC4707" w14:textId="63398202" w:rsidR="00B45DF8" w:rsidRDefault="00B45DF8">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_Toc130218146 \h </w:instrText>
      </w:r>
      <w:r>
        <w:rPr>
          <w:noProof/>
        </w:rPr>
      </w:r>
      <w:r>
        <w:rPr>
          <w:noProof/>
        </w:rPr>
        <w:fldChar w:fldCharType="separate"/>
      </w:r>
      <w:r>
        <w:rPr>
          <w:noProof/>
        </w:rPr>
        <w:t>146</w:t>
      </w:r>
      <w:r>
        <w:rPr>
          <w:noProof/>
        </w:rPr>
        <w:fldChar w:fldCharType="end"/>
      </w:r>
    </w:p>
    <w:p w14:paraId="616DC529" w14:textId="3A2C73DD" w:rsidR="00B45DF8" w:rsidRDefault="00B45DF8">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_Toc130218147 \h </w:instrText>
      </w:r>
      <w:r>
        <w:rPr>
          <w:noProof/>
        </w:rPr>
      </w:r>
      <w:r>
        <w:rPr>
          <w:noProof/>
        </w:rPr>
        <w:fldChar w:fldCharType="separate"/>
      </w:r>
      <w:r>
        <w:rPr>
          <w:noProof/>
        </w:rPr>
        <w:t>146</w:t>
      </w:r>
      <w:r>
        <w:rPr>
          <w:noProof/>
        </w:rPr>
        <w:fldChar w:fldCharType="end"/>
      </w:r>
    </w:p>
    <w:p w14:paraId="4B31AC35" w14:textId="5B7148A7" w:rsidR="00B45DF8" w:rsidRDefault="00B45DF8">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_Toc130218148 \h </w:instrText>
      </w:r>
      <w:r>
        <w:rPr>
          <w:noProof/>
        </w:rPr>
      </w:r>
      <w:r>
        <w:rPr>
          <w:noProof/>
        </w:rPr>
        <w:fldChar w:fldCharType="separate"/>
      </w:r>
      <w:r>
        <w:rPr>
          <w:noProof/>
        </w:rPr>
        <w:t>146</w:t>
      </w:r>
      <w:r>
        <w:rPr>
          <w:noProof/>
        </w:rPr>
        <w:fldChar w:fldCharType="end"/>
      </w:r>
    </w:p>
    <w:p w14:paraId="4BA83FD3" w14:textId="4DB31A2E" w:rsidR="00B45DF8" w:rsidRDefault="00B45DF8">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_Toc130218149 \h </w:instrText>
      </w:r>
      <w:r>
        <w:rPr>
          <w:noProof/>
        </w:rPr>
      </w:r>
      <w:r>
        <w:rPr>
          <w:noProof/>
        </w:rPr>
        <w:fldChar w:fldCharType="separate"/>
      </w:r>
      <w:r>
        <w:rPr>
          <w:noProof/>
        </w:rPr>
        <w:t>147</w:t>
      </w:r>
      <w:r>
        <w:rPr>
          <w:noProof/>
        </w:rPr>
        <w:fldChar w:fldCharType="end"/>
      </w:r>
    </w:p>
    <w:p w14:paraId="10A561F0" w14:textId="460421DA" w:rsidR="00B45DF8" w:rsidRDefault="00B45DF8">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_Toc130218150 \h </w:instrText>
      </w:r>
      <w:r>
        <w:rPr>
          <w:noProof/>
        </w:rPr>
      </w:r>
      <w:r>
        <w:rPr>
          <w:noProof/>
        </w:rPr>
        <w:fldChar w:fldCharType="separate"/>
      </w:r>
      <w:r>
        <w:rPr>
          <w:noProof/>
        </w:rPr>
        <w:t>147</w:t>
      </w:r>
      <w:r>
        <w:rPr>
          <w:noProof/>
        </w:rPr>
        <w:fldChar w:fldCharType="end"/>
      </w:r>
    </w:p>
    <w:p w14:paraId="33AAF753" w14:textId="61F62110"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12.2.1.4.1a.13</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_Toc130218151 \h </w:instrText>
      </w:r>
      <w:r>
        <w:rPr>
          <w:noProof/>
        </w:rPr>
      </w:r>
      <w:r>
        <w:rPr>
          <w:noProof/>
        </w:rPr>
        <w:fldChar w:fldCharType="separate"/>
      </w:r>
      <w:r>
        <w:rPr>
          <w:noProof/>
        </w:rPr>
        <w:t>148</w:t>
      </w:r>
      <w:r>
        <w:rPr>
          <w:noProof/>
        </w:rPr>
        <w:fldChar w:fldCharType="end"/>
      </w:r>
    </w:p>
    <w:p w14:paraId="40DEFB67" w14:textId="29295094"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12.2.1.4.1a.14</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_Toc130218152 \h </w:instrText>
      </w:r>
      <w:r>
        <w:rPr>
          <w:noProof/>
        </w:rPr>
      </w:r>
      <w:r>
        <w:rPr>
          <w:noProof/>
        </w:rPr>
        <w:fldChar w:fldCharType="separate"/>
      </w:r>
      <w:r>
        <w:rPr>
          <w:noProof/>
        </w:rPr>
        <w:t>148</w:t>
      </w:r>
      <w:r>
        <w:rPr>
          <w:noProof/>
        </w:rPr>
        <w:fldChar w:fldCharType="end"/>
      </w:r>
    </w:p>
    <w:p w14:paraId="455F6680" w14:textId="1BE2B331"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12.2.1.4.1a.15</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_Toc130218153 \h </w:instrText>
      </w:r>
      <w:r>
        <w:rPr>
          <w:noProof/>
        </w:rPr>
      </w:r>
      <w:r>
        <w:rPr>
          <w:noProof/>
        </w:rPr>
        <w:fldChar w:fldCharType="separate"/>
      </w:r>
      <w:r>
        <w:rPr>
          <w:noProof/>
        </w:rPr>
        <w:t>149</w:t>
      </w:r>
      <w:r>
        <w:rPr>
          <w:noProof/>
        </w:rPr>
        <w:fldChar w:fldCharType="end"/>
      </w:r>
    </w:p>
    <w:p w14:paraId="77EC0C4C" w14:textId="32E975B3"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12.2.1.4.1a.16</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_Toc130218154 \h </w:instrText>
      </w:r>
      <w:r>
        <w:rPr>
          <w:noProof/>
        </w:rPr>
      </w:r>
      <w:r>
        <w:rPr>
          <w:noProof/>
        </w:rPr>
        <w:fldChar w:fldCharType="separate"/>
      </w:r>
      <w:r>
        <w:rPr>
          <w:noProof/>
        </w:rPr>
        <w:t>149</w:t>
      </w:r>
      <w:r>
        <w:rPr>
          <w:noProof/>
        </w:rPr>
        <w:fldChar w:fldCharType="end"/>
      </w:r>
    </w:p>
    <w:p w14:paraId="35A0AA9C" w14:textId="62710D83"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12.2.1.4.1a.17</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_Toc130218155 \h </w:instrText>
      </w:r>
      <w:r>
        <w:rPr>
          <w:noProof/>
        </w:rPr>
      </w:r>
      <w:r>
        <w:rPr>
          <w:noProof/>
        </w:rPr>
        <w:fldChar w:fldCharType="separate"/>
      </w:r>
      <w:r>
        <w:rPr>
          <w:noProof/>
        </w:rPr>
        <w:t>150</w:t>
      </w:r>
      <w:r>
        <w:rPr>
          <w:noProof/>
        </w:rPr>
        <w:fldChar w:fldCharType="end"/>
      </w:r>
    </w:p>
    <w:p w14:paraId="6FBDE4D5" w14:textId="2C3386CF"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12.2.1.4.1a.18</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_Toc130218156 \h </w:instrText>
      </w:r>
      <w:r>
        <w:rPr>
          <w:noProof/>
        </w:rPr>
      </w:r>
      <w:r>
        <w:rPr>
          <w:noProof/>
        </w:rPr>
        <w:fldChar w:fldCharType="separate"/>
      </w:r>
      <w:r>
        <w:rPr>
          <w:noProof/>
        </w:rPr>
        <w:t>150</w:t>
      </w:r>
      <w:r>
        <w:rPr>
          <w:noProof/>
        </w:rPr>
        <w:fldChar w:fldCharType="end"/>
      </w:r>
    </w:p>
    <w:p w14:paraId="6300A820" w14:textId="352BC67E" w:rsidR="00B45DF8" w:rsidRDefault="00B45DF8">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_Toc130218157 \h </w:instrText>
      </w:r>
      <w:r>
        <w:rPr>
          <w:noProof/>
        </w:rPr>
      </w:r>
      <w:r>
        <w:rPr>
          <w:noProof/>
        </w:rPr>
        <w:fldChar w:fldCharType="separate"/>
      </w:r>
      <w:r>
        <w:rPr>
          <w:noProof/>
        </w:rPr>
        <w:t>151</w:t>
      </w:r>
      <w:r>
        <w:rPr>
          <w:noProof/>
        </w:rPr>
        <w:fldChar w:fldCharType="end"/>
      </w:r>
    </w:p>
    <w:p w14:paraId="2B3ED16E" w14:textId="30AD0AEB"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12.2.1.4.1a.20</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_Toc130218158 \h </w:instrText>
      </w:r>
      <w:r>
        <w:rPr>
          <w:noProof/>
        </w:rPr>
      </w:r>
      <w:r>
        <w:rPr>
          <w:noProof/>
        </w:rPr>
        <w:fldChar w:fldCharType="separate"/>
      </w:r>
      <w:r>
        <w:rPr>
          <w:noProof/>
        </w:rPr>
        <w:t>151</w:t>
      </w:r>
      <w:r>
        <w:rPr>
          <w:noProof/>
        </w:rPr>
        <w:fldChar w:fldCharType="end"/>
      </w:r>
    </w:p>
    <w:p w14:paraId="23F541D4" w14:textId="7BC1092A"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12.2.1.4.1a.21</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_Toc130218159 \h </w:instrText>
      </w:r>
      <w:r>
        <w:rPr>
          <w:noProof/>
        </w:rPr>
      </w:r>
      <w:r>
        <w:rPr>
          <w:noProof/>
        </w:rPr>
        <w:fldChar w:fldCharType="separate"/>
      </w:r>
      <w:r>
        <w:rPr>
          <w:noProof/>
        </w:rPr>
        <w:t>151</w:t>
      </w:r>
      <w:r>
        <w:rPr>
          <w:noProof/>
        </w:rPr>
        <w:fldChar w:fldCharType="end"/>
      </w:r>
    </w:p>
    <w:p w14:paraId="12EB25D4" w14:textId="2FE2FDA1" w:rsidR="00B45DF8" w:rsidRDefault="00B45DF8">
      <w:pPr>
        <w:pStyle w:val="TOC6"/>
        <w:rPr>
          <w:rFonts w:asciiTheme="minorHAnsi" w:eastAsiaTheme="minorEastAsia" w:hAnsiTheme="minorHAnsi" w:cstheme="minorBidi"/>
          <w:noProof/>
          <w:sz w:val="22"/>
          <w:szCs w:val="22"/>
          <w:lang w:eastAsia="en-GB"/>
        </w:rPr>
      </w:pPr>
      <w:r w:rsidRPr="00293D23">
        <w:rPr>
          <w:rFonts w:cs="Arial"/>
          <w:noProof/>
          <w:lang w:eastAsia="zh-CN"/>
        </w:rPr>
        <w:t>12.2.1.4.1a.22</w:t>
      </w:r>
      <w:r>
        <w:rPr>
          <w:rFonts w:asciiTheme="minorHAnsi" w:eastAsiaTheme="minorEastAsia" w:hAnsiTheme="minorHAnsi" w:cstheme="minorBidi"/>
          <w:noProof/>
          <w:sz w:val="22"/>
          <w:szCs w:val="22"/>
          <w:lang w:eastAsia="en-GB"/>
        </w:rPr>
        <w:tab/>
      </w:r>
      <w:r w:rsidRPr="00293D2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_Toc130218160 \h </w:instrText>
      </w:r>
      <w:r>
        <w:rPr>
          <w:noProof/>
        </w:rPr>
      </w:r>
      <w:r>
        <w:rPr>
          <w:noProof/>
        </w:rPr>
        <w:fldChar w:fldCharType="separate"/>
      </w:r>
      <w:r>
        <w:rPr>
          <w:noProof/>
        </w:rPr>
        <w:t>152</w:t>
      </w:r>
      <w:r>
        <w:rPr>
          <w:noProof/>
        </w:rPr>
        <w:fldChar w:fldCharType="end"/>
      </w:r>
    </w:p>
    <w:p w14:paraId="6216F840" w14:textId="7262689A" w:rsidR="00B45DF8" w:rsidRDefault="00B45DF8">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_Toc130218161 \h </w:instrText>
      </w:r>
      <w:r>
        <w:rPr>
          <w:noProof/>
        </w:rPr>
      </w:r>
      <w:r>
        <w:rPr>
          <w:noProof/>
        </w:rPr>
        <w:fldChar w:fldCharType="separate"/>
      </w:r>
      <w:r>
        <w:rPr>
          <w:noProof/>
        </w:rPr>
        <w:t>152</w:t>
      </w:r>
      <w:r>
        <w:rPr>
          <w:noProof/>
        </w:rPr>
        <w:fldChar w:fldCharType="end"/>
      </w:r>
    </w:p>
    <w:p w14:paraId="263E9EF8" w14:textId="2281A550" w:rsidR="00B45DF8" w:rsidRDefault="00B45DF8">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_Toc130218162 \h </w:instrText>
      </w:r>
      <w:r>
        <w:rPr>
          <w:noProof/>
        </w:rPr>
      </w:r>
      <w:r>
        <w:rPr>
          <w:noProof/>
        </w:rPr>
        <w:fldChar w:fldCharType="separate"/>
      </w:r>
      <w:r>
        <w:rPr>
          <w:noProof/>
        </w:rPr>
        <w:t>152</w:t>
      </w:r>
      <w:r>
        <w:rPr>
          <w:noProof/>
        </w:rPr>
        <w:fldChar w:fldCharType="end"/>
      </w:r>
    </w:p>
    <w:p w14:paraId="4B656344" w14:textId="5486A386" w:rsidR="00B45DF8" w:rsidRDefault="00B45DF8">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_Toc130218163 \h </w:instrText>
      </w:r>
      <w:r>
        <w:rPr>
          <w:noProof/>
        </w:rPr>
      </w:r>
      <w:r>
        <w:rPr>
          <w:noProof/>
        </w:rPr>
        <w:fldChar w:fldCharType="separate"/>
      </w:r>
      <w:r>
        <w:rPr>
          <w:noProof/>
        </w:rPr>
        <w:t>152</w:t>
      </w:r>
      <w:r>
        <w:rPr>
          <w:noProof/>
        </w:rPr>
        <w:fldChar w:fldCharType="end"/>
      </w:r>
    </w:p>
    <w:p w14:paraId="0B9DF302" w14:textId="5AEBD2AA" w:rsidR="00B45DF8" w:rsidRDefault="00B45DF8">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_Toc130218164 \h </w:instrText>
      </w:r>
      <w:r>
        <w:rPr>
          <w:noProof/>
        </w:rPr>
      </w:r>
      <w:r>
        <w:rPr>
          <w:noProof/>
        </w:rPr>
        <w:fldChar w:fldCharType="separate"/>
      </w:r>
      <w:r>
        <w:rPr>
          <w:noProof/>
        </w:rPr>
        <w:t>152</w:t>
      </w:r>
      <w:r>
        <w:rPr>
          <w:noProof/>
        </w:rPr>
        <w:fldChar w:fldCharType="end"/>
      </w:r>
    </w:p>
    <w:p w14:paraId="45805C42" w14:textId="6CAE76C4" w:rsidR="00B45DF8" w:rsidRDefault="00B45DF8">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_Toc130218165 \h </w:instrText>
      </w:r>
      <w:r>
        <w:rPr>
          <w:noProof/>
        </w:rPr>
      </w:r>
      <w:r>
        <w:rPr>
          <w:noProof/>
        </w:rPr>
        <w:fldChar w:fldCharType="separate"/>
      </w:r>
      <w:r>
        <w:rPr>
          <w:noProof/>
        </w:rPr>
        <w:t>152</w:t>
      </w:r>
      <w:r>
        <w:rPr>
          <w:noProof/>
        </w:rPr>
        <w:fldChar w:fldCharType="end"/>
      </w:r>
    </w:p>
    <w:p w14:paraId="68602338" w14:textId="78E1654B" w:rsidR="00B45DF8" w:rsidRDefault="00B45DF8">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_Toc130218166 \h </w:instrText>
      </w:r>
      <w:r>
        <w:rPr>
          <w:noProof/>
        </w:rPr>
      </w:r>
      <w:r>
        <w:rPr>
          <w:noProof/>
        </w:rPr>
        <w:fldChar w:fldCharType="separate"/>
      </w:r>
      <w:r>
        <w:rPr>
          <w:noProof/>
        </w:rPr>
        <w:t>152</w:t>
      </w:r>
      <w:r>
        <w:rPr>
          <w:noProof/>
        </w:rPr>
        <w:fldChar w:fldCharType="end"/>
      </w:r>
    </w:p>
    <w:p w14:paraId="4B3413FA" w14:textId="55D4E949" w:rsidR="00B45DF8" w:rsidRDefault="00B45DF8">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_Toc130218167 \h </w:instrText>
      </w:r>
      <w:r>
        <w:rPr>
          <w:noProof/>
        </w:rPr>
      </w:r>
      <w:r>
        <w:rPr>
          <w:noProof/>
        </w:rPr>
        <w:fldChar w:fldCharType="separate"/>
      </w:r>
      <w:r>
        <w:rPr>
          <w:noProof/>
        </w:rPr>
        <w:t>153</w:t>
      </w:r>
      <w:r>
        <w:rPr>
          <w:noProof/>
        </w:rPr>
        <w:fldChar w:fldCharType="end"/>
      </w:r>
    </w:p>
    <w:p w14:paraId="27EF4898" w14:textId="024674DB" w:rsidR="00B45DF8" w:rsidRDefault="00B45DF8">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_Toc130218168 \h </w:instrText>
      </w:r>
      <w:r>
        <w:rPr>
          <w:noProof/>
        </w:rPr>
      </w:r>
      <w:r>
        <w:rPr>
          <w:noProof/>
        </w:rPr>
        <w:fldChar w:fldCharType="separate"/>
      </w:r>
      <w:r>
        <w:rPr>
          <w:noProof/>
        </w:rPr>
        <w:t>153</w:t>
      </w:r>
      <w:r>
        <w:rPr>
          <w:noProof/>
        </w:rPr>
        <w:fldChar w:fldCharType="end"/>
      </w:r>
    </w:p>
    <w:p w14:paraId="21C0C2D7" w14:textId="11E71392" w:rsidR="00B45DF8" w:rsidRDefault="00B45DF8">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_Toc130218169 \h </w:instrText>
      </w:r>
      <w:r>
        <w:rPr>
          <w:noProof/>
        </w:rPr>
      </w:r>
      <w:r>
        <w:rPr>
          <w:noProof/>
        </w:rPr>
        <w:fldChar w:fldCharType="separate"/>
      </w:r>
      <w:r>
        <w:rPr>
          <w:noProof/>
        </w:rPr>
        <w:t>153</w:t>
      </w:r>
      <w:r>
        <w:rPr>
          <w:noProof/>
        </w:rPr>
        <w:fldChar w:fldCharType="end"/>
      </w:r>
    </w:p>
    <w:p w14:paraId="7AFF80DA" w14:textId="0F5FF6D6" w:rsidR="00B45DF8" w:rsidRDefault="00B45DF8">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_Toc130218170 \h </w:instrText>
      </w:r>
      <w:r>
        <w:rPr>
          <w:noProof/>
        </w:rPr>
      </w:r>
      <w:r>
        <w:rPr>
          <w:noProof/>
        </w:rPr>
        <w:fldChar w:fldCharType="separate"/>
      </w:r>
      <w:r>
        <w:rPr>
          <w:noProof/>
        </w:rPr>
        <w:t>154</w:t>
      </w:r>
      <w:r>
        <w:rPr>
          <w:noProof/>
        </w:rPr>
        <w:fldChar w:fldCharType="end"/>
      </w:r>
    </w:p>
    <w:p w14:paraId="36FF27BA" w14:textId="71C5F93E" w:rsidR="00B45DF8" w:rsidRDefault="00B45DF8">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_Toc130218171 \h </w:instrText>
      </w:r>
      <w:r>
        <w:rPr>
          <w:noProof/>
        </w:rPr>
      </w:r>
      <w:r>
        <w:rPr>
          <w:noProof/>
        </w:rPr>
        <w:fldChar w:fldCharType="separate"/>
      </w:r>
      <w:r>
        <w:rPr>
          <w:noProof/>
        </w:rPr>
        <w:t>154</w:t>
      </w:r>
      <w:r>
        <w:rPr>
          <w:noProof/>
        </w:rPr>
        <w:fldChar w:fldCharType="end"/>
      </w:r>
    </w:p>
    <w:p w14:paraId="75A3E036" w14:textId="1E9DF5A3" w:rsidR="00B45DF8" w:rsidRDefault="00B45DF8">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_Toc130218172 \h </w:instrText>
      </w:r>
      <w:r>
        <w:rPr>
          <w:noProof/>
        </w:rPr>
      </w:r>
      <w:r>
        <w:rPr>
          <w:noProof/>
        </w:rPr>
        <w:fldChar w:fldCharType="separate"/>
      </w:r>
      <w:r>
        <w:rPr>
          <w:noProof/>
        </w:rPr>
        <w:t>154</w:t>
      </w:r>
      <w:r>
        <w:rPr>
          <w:noProof/>
        </w:rPr>
        <w:fldChar w:fldCharType="end"/>
      </w:r>
    </w:p>
    <w:p w14:paraId="2ADD690F" w14:textId="1009A6C5" w:rsidR="00B45DF8" w:rsidRDefault="00B45DF8">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_Toc130218173 \h </w:instrText>
      </w:r>
      <w:r>
        <w:rPr>
          <w:noProof/>
        </w:rPr>
      </w:r>
      <w:r>
        <w:rPr>
          <w:noProof/>
        </w:rPr>
        <w:fldChar w:fldCharType="separate"/>
      </w:r>
      <w:r>
        <w:rPr>
          <w:noProof/>
        </w:rPr>
        <w:t>154</w:t>
      </w:r>
      <w:r>
        <w:rPr>
          <w:noProof/>
        </w:rPr>
        <w:fldChar w:fldCharType="end"/>
      </w:r>
    </w:p>
    <w:p w14:paraId="0B143E97" w14:textId="653184E5" w:rsidR="00B45DF8" w:rsidRDefault="00B45DF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_Toc130218174 \h </w:instrText>
      </w:r>
      <w:r>
        <w:rPr>
          <w:noProof/>
        </w:rPr>
      </w:r>
      <w:r>
        <w:rPr>
          <w:noProof/>
        </w:rPr>
        <w:fldChar w:fldCharType="separate"/>
      </w:r>
      <w:r>
        <w:rPr>
          <w:noProof/>
        </w:rPr>
        <w:t>155</w:t>
      </w:r>
      <w:r>
        <w:rPr>
          <w:noProof/>
        </w:rPr>
        <w:fldChar w:fldCharType="end"/>
      </w:r>
    </w:p>
    <w:p w14:paraId="22B1EE0A" w14:textId="6B7B3BFD" w:rsidR="00B45DF8" w:rsidRDefault="00B45DF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_Toc130218175 \h </w:instrText>
      </w:r>
      <w:r>
        <w:rPr>
          <w:noProof/>
        </w:rPr>
      </w:r>
      <w:r>
        <w:rPr>
          <w:noProof/>
        </w:rPr>
        <w:fldChar w:fldCharType="separate"/>
      </w:r>
      <w:r>
        <w:rPr>
          <w:noProof/>
        </w:rPr>
        <w:t>155</w:t>
      </w:r>
      <w:r>
        <w:rPr>
          <w:noProof/>
        </w:rPr>
        <w:fldChar w:fldCharType="end"/>
      </w:r>
    </w:p>
    <w:p w14:paraId="1F05BE8A" w14:textId="00FE0577" w:rsidR="00B45DF8" w:rsidRDefault="00B45DF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_Toc130218176 \h </w:instrText>
      </w:r>
      <w:r>
        <w:rPr>
          <w:noProof/>
        </w:rPr>
      </w:r>
      <w:r>
        <w:rPr>
          <w:noProof/>
        </w:rPr>
        <w:fldChar w:fldCharType="separate"/>
      </w:r>
      <w:r>
        <w:rPr>
          <w:noProof/>
        </w:rPr>
        <w:t>155</w:t>
      </w:r>
      <w:r>
        <w:rPr>
          <w:noProof/>
        </w:rPr>
        <w:fldChar w:fldCharType="end"/>
      </w:r>
    </w:p>
    <w:p w14:paraId="3A6B83DB" w14:textId="4D8B8C8D" w:rsidR="00B45DF8" w:rsidRDefault="00B45DF8">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_Toc130218177 \h </w:instrText>
      </w:r>
      <w:r>
        <w:rPr>
          <w:noProof/>
        </w:rPr>
      </w:r>
      <w:r>
        <w:rPr>
          <w:noProof/>
        </w:rPr>
        <w:fldChar w:fldCharType="separate"/>
      </w:r>
      <w:r>
        <w:rPr>
          <w:noProof/>
        </w:rPr>
        <w:t>155</w:t>
      </w:r>
      <w:r>
        <w:rPr>
          <w:noProof/>
        </w:rPr>
        <w:fldChar w:fldCharType="end"/>
      </w:r>
    </w:p>
    <w:p w14:paraId="49AE4C96" w14:textId="438BFD64" w:rsidR="00B45DF8" w:rsidRDefault="00B45DF8">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_Toc130218178 \h </w:instrText>
      </w:r>
      <w:r>
        <w:rPr>
          <w:noProof/>
        </w:rPr>
      </w:r>
      <w:r>
        <w:rPr>
          <w:noProof/>
        </w:rPr>
        <w:fldChar w:fldCharType="separate"/>
      </w:r>
      <w:r>
        <w:rPr>
          <w:noProof/>
        </w:rPr>
        <w:t>155</w:t>
      </w:r>
      <w:r>
        <w:rPr>
          <w:noProof/>
        </w:rPr>
        <w:fldChar w:fldCharType="end"/>
      </w:r>
    </w:p>
    <w:p w14:paraId="3EBD0323" w14:textId="2E360414" w:rsidR="00B45DF8" w:rsidRDefault="00B45DF8">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_Toc130218179 \h </w:instrText>
      </w:r>
      <w:r>
        <w:rPr>
          <w:noProof/>
        </w:rPr>
      </w:r>
      <w:r>
        <w:rPr>
          <w:noProof/>
        </w:rPr>
        <w:fldChar w:fldCharType="separate"/>
      </w:r>
      <w:r>
        <w:rPr>
          <w:noProof/>
        </w:rPr>
        <w:t>155</w:t>
      </w:r>
      <w:r>
        <w:rPr>
          <w:noProof/>
        </w:rPr>
        <w:fldChar w:fldCharType="end"/>
      </w:r>
    </w:p>
    <w:p w14:paraId="742E3E16" w14:textId="38DAEDA6" w:rsidR="00B45DF8" w:rsidRDefault="00B45DF8">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_Toc130218180 \h </w:instrText>
      </w:r>
      <w:r>
        <w:rPr>
          <w:noProof/>
        </w:rPr>
      </w:r>
      <w:r>
        <w:rPr>
          <w:noProof/>
        </w:rPr>
        <w:fldChar w:fldCharType="separate"/>
      </w:r>
      <w:r>
        <w:rPr>
          <w:noProof/>
        </w:rPr>
        <w:t>155</w:t>
      </w:r>
      <w:r>
        <w:rPr>
          <w:noProof/>
        </w:rPr>
        <w:fldChar w:fldCharType="end"/>
      </w:r>
    </w:p>
    <w:p w14:paraId="2D10D32C" w14:textId="6485AA8D" w:rsidR="00B45DF8" w:rsidRDefault="00B45DF8">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_Toc130218181 \h </w:instrText>
      </w:r>
      <w:r>
        <w:rPr>
          <w:noProof/>
        </w:rPr>
      </w:r>
      <w:r>
        <w:rPr>
          <w:noProof/>
        </w:rPr>
        <w:fldChar w:fldCharType="separate"/>
      </w:r>
      <w:r>
        <w:rPr>
          <w:noProof/>
        </w:rPr>
        <w:t>155</w:t>
      </w:r>
      <w:r>
        <w:rPr>
          <w:noProof/>
        </w:rPr>
        <w:fldChar w:fldCharType="end"/>
      </w:r>
    </w:p>
    <w:p w14:paraId="7981F827" w14:textId="169EC89B" w:rsidR="00B45DF8" w:rsidRDefault="00B45DF8">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_Toc130218182 \h </w:instrText>
      </w:r>
      <w:r>
        <w:rPr>
          <w:noProof/>
        </w:rPr>
      </w:r>
      <w:r>
        <w:rPr>
          <w:noProof/>
        </w:rPr>
        <w:fldChar w:fldCharType="separate"/>
      </w:r>
      <w:r>
        <w:rPr>
          <w:noProof/>
        </w:rPr>
        <w:t>155</w:t>
      </w:r>
      <w:r>
        <w:rPr>
          <w:noProof/>
        </w:rPr>
        <w:fldChar w:fldCharType="end"/>
      </w:r>
    </w:p>
    <w:p w14:paraId="0A19E0B7" w14:textId="0D9EDBC4" w:rsidR="00B45DF8" w:rsidRDefault="00B45DF8">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_Toc130218183 \h </w:instrText>
      </w:r>
      <w:r>
        <w:rPr>
          <w:noProof/>
        </w:rPr>
      </w:r>
      <w:r>
        <w:rPr>
          <w:noProof/>
        </w:rPr>
        <w:fldChar w:fldCharType="separate"/>
      </w:r>
      <w:r>
        <w:rPr>
          <w:noProof/>
        </w:rPr>
        <w:t>155</w:t>
      </w:r>
      <w:r>
        <w:rPr>
          <w:noProof/>
        </w:rPr>
        <w:fldChar w:fldCharType="end"/>
      </w:r>
    </w:p>
    <w:p w14:paraId="1DCE795D" w14:textId="26644B0E" w:rsidR="00B45DF8" w:rsidRDefault="00B45DF8">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_Toc130218184 \h </w:instrText>
      </w:r>
      <w:r>
        <w:rPr>
          <w:noProof/>
        </w:rPr>
      </w:r>
      <w:r>
        <w:rPr>
          <w:noProof/>
        </w:rPr>
        <w:fldChar w:fldCharType="separate"/>
      </w:r>
      <w:r>
        <w:rPr>
          <w:noProof/>
        </w:rPr>
        <w:t>155</w:t>
      </w:r>
      <w:r>
        <w:rPr>
          <w:noProof/>
        </w:rPr>
        <w:fldChar w:fldCharType="end"/>
      </w:r>
    </w:p>
    <w:p w14:paraId="1512B70F" w14:textId="620C8018" w:rsidR="00B45DF8" w:rsidRDefault="00B45DF8">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_Toc130218185 \h </w:instrText>
      </w:r>
      <w:r>
        <w:rPr>
          <w:noProof/>
        </w:rPr>
      </w:r>
      <w:r>
        <w:rPr>
          <w:noProof/>
        </w:rPr>
        <w:fldChar w:fldCharType="separate"/>
      </w:r>
      <w:r>
        <w:rPr>
          <w:noProof/>
        </w:rPr>
        <w:t>155</w:t>
      </w:r>
      <w:r>
        <w:rPr>
          <w:noProof/>
        </w:rPr>
        <w:fldChar w:fldCharType="end"/>
      </w:r>
    </w:p>
    <w:p w14:paraId="0A057EDD" w14:textId="064BF057" w:rsidR="00B45DF8" w:rsidRDefault="00B45DF8">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_Toc130218186 \h </w:instrText>
      </w:r>
      <w:r>
        <w:rPr>
          <w:noProof/>
        </w:rPr>
      </w:r>
      <w:r>
        <w:rPr>
          <w:noProof/>
        </w:rPr>
        <w:fldChar w:fldCharType="separate"/>
      </w:r>
      <w:r>
        <w:rPr>
          <w:noProof/>
        </w:rPr>
        <w:t>155</w:t>
      </w:r>
      <w:r>
        <w:rPr>
          <w:noProof/>
        </w:rPr>
        <w:fldChar w:fldCharType="end"/>
      </w:r>
    </w:p>
    <w:p w14:paraId="0FE0918C" w14:textId="335F952B" w:rsidR="00B45DF8" w:rsidRDefault="00B45DF8">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_Toc130218187 \h </w:instrText>
      </w:r>
      <w:r>
        <w:rPr>
          <w:noProof/>
        </w:rPr>
      </w:r>
      <w:r>
        <w:rPr>
          <w:noProof/>
        </w:rPr>
        <w:fldChar w:fldCharType="separate"/>
      </w:r>
      <w:r>
        <w:rPr>
          <w:noProof/>
        </w:rPr>
        <w:t>156</w:t>
      </w:r>
      <w:r>
        <w:rPr>
          <w:noProof/>
        </w:rPr>
        <w:fldChar w:fldCharType="end"/>
      </w:r>
    </w:p>
    <w:p w14:paraId="353C503F" w14:textId="76762F99" w:rsidR="00B45DF8" w:rsidRDefault="00B45DF8">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_Toc130218188 \h </w:instrText>
      </w:r>
      <w:r>
        <w:rPr>
          <w:noProof/>
        </w:rPr>
      </w:r>
      <w:r>
        <w:rPr>
          <w:noProof/>
        </w:rPr>
        <w:fldChar w:fldCharType="separate"/>
      </w:r>
      <w:r>
        <w:rPr>
          <w:noProof/>
        </w:rPr>
        <w:t>156</w:t>
      </w:r>
      <w:r>
        <w:rPr>
          <w:noProof/>
        </w:rPr>
        <w:fldChar w:fldCharType="end"/>
      </w:r>
    </w:p>
    <w:p w14:paraId="65DF570D" w14:textId="7F53CE49" w:rsidR="00B45DF8" w:rsidRDefault="00B45DF8">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_Toc130218189 \h </w:instrText>
      </w:r>
      <w:r>
        <w:rPr>
          <w:noProof/>
        </w:rPr>
      </w:r>
      <w:r>
        <w:rPr>
          <w:noProof/>
        </w:rPr>
        <w:fldChar w:fldCharType="separate"/>
      </w:r>
      <w:r>
        <w:rPr>
          <w:noProof/>
        </w:rPr>
        <w:t>156</w:t>
      </w:r>
      <w:r>
        <w:rPr>
          <w:noProof/>
        </w:rPr>
        <w:fldChar w:fldCharType="end"/>
      </w:r>
    </w:p>
    <w:p w14:paraId="441B8994" w14:textId="2F80AE46" w:rsidR="00B45DF8" w:rsidRDefault="00B45DF8">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_Toc130218190 \h </w:instrText>
      </w:r>
      <w:r>
        <w:rPr>
          <w:noProof/>
        </w:rPr>
      </w:r>
      <w:r>
        <w:rPr>
          <w:noProof/>
        </w:rPr>
        <w:fldChar w:fldCharType="separate"/>
      </w:r>
      <w:r>
        <w:rPr>
          <w:noProof/>
        </w:rPr>
        <w:t>156</w:t>
      </w:r>
      <w:r>
        <w:rPr>
          <w:noProof/>
        </w:rPr>
        <w:fldChar w:fldCharType="end"/>
      </w:r>
    </w:p>
    <w:p w14:paraId="6F79D645" w14:textId="021E5694" w:rsidR="00B45DF8" w:rsidRDefault="00B45DF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_Toc130218191 \h </w:instrText>
      </w:r>
      <w:r>
        <w:rPr>
          <w:noProof/>
        </w:rPr>
      </w:r>
      <w:r>
        <w:rPr>
          <w:noProof/>
        </w:rPr>
        <w:fldChar w:fldCharType="separate"/>
      </w:r>
      <w:r>
        <w:rPr>
          <w:noProof/>
        </w:rPr>
        <w:t>156</w:t>
      </w:r>
      <w:r>
        <w:rPr>
          <w:noProof/>
        </w:rPr>
        <w:fldChar w:fldCharType="end"/>
      </w:r>
    </w:p>
    <w:p w14:paraId="301DF74C" w14:textId="5314670C" w:rsidR="00B45DF8" w:rsidRDefault="00B45DF8">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_Toc130218192 \h </w:instrText>
      </w:r>
      <w:r>
        <w:rPr>
          <w:noProof/>
        </w:rPr>
      </w:r>
      <w:r>
        <w:rPr>
          <w:noProof/>
        </w:rPr>
        <w:fldChar w:fldCharType="separate"/>
      </w:r>
      <w:r>
        <w:rPr>
          <w:noProof/>
        </w:rPr>
        <w:t>156</w:t>
      </w:r>
      <w:r>
        <w:rPr>
          <w:noProof/>
        </w:rPr>
        <w:fldChar w:fldCharType="end"/>
      </w:r>
    </w:p>
    <w:p w14:paraId="08A4FD8C" w14:textId="21E00E87" w:rsidR="00B45DF8" w:rsidRDefault="00B45DF8">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_Toc130218193 \h </w:instrText>
      </w:r>
      <w:r>
        <w:rPr>
          <w:noProof/>
        </w:rPr>
      </w:r>
      <w:r>
        <w:rPr>
          <w:noProof/>
        </w:rPr>
        <w:fldChar w:fldCharType="separate"/>
      </w:r>
      <w:r>
        <w:rPr>
          <w:noProof/>
        </w:rPr>
        <w:t>156</w:t>
      </w:r>
      <w:r>
        <w:rPr>
          <w:noProof/>
        </w:rPr>
        <w:fldChar w:fldCharType="end"/>
      </w:r>
    </w:p>
    <w:p w14:paraId="3C9F9CA8" w14:textId="7422B54E" w:rsidR="00B45DF8" w:rsidRDefault="00B45DF8">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_Toc130218194 \h </w:instrText>
      </w:r>
      <w:r>
        <w:rPr>
          <w:noProof/>
        </w:rPr>
      </w:r>
      <w:r>
        <w:rPr>
          <w:noProof/>
        </w:rPr>
        <w:fldChar w:fldCharType="separate"/>
      </w:r>
      <w:r>
        <w:rPr>
          <w:noProof/>
        </w:rPr>
        <w:t>156</w:t>
      </w:r>
      <w:r>
        <w:rPr>
          <w:noProof/>
        </w:rPr>
        <w:fldChar w:fldCharType="end"/>
      </w:r>
    </w:p>
    <w:p w14:paraId="5249A6BB" w14:textId="7A5BFE3E" w:rsidR="00B45DF8" w:rsidRDefault="00B45DF8">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_Toc130218195 \h </w:instrText>
      </w:r>
      <w:r>
        <w:rPr>
          <w:noProof/>
        </w:rPr>
      </w:r>
      <w:r>
        <w:rPr>
          <w:noProof/>
        </w:rPr>
        <w:fldChar w:fldCharType="separate"/>
      </w:r>
      <w:r>
        <w:rPr>
          <w:noProof/>
        </w:rPr>
        <w:t>157</w:t>
      </w:r>
      <w:r>
        <w:rPr>
          <w:noProof/>
        </w:rPr>
        <w:fldChar w:fldCharType="end"/>
      </w:r>
    </w:p>
    <w:p w14:paraId="6E8E3BA2" w14:textId="3236C738" w:rsidR="00B45DF8" w:rsidRDefault="00B45DF8">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_Toc130218196 \h </w:instrText>
      </w:r>
      <w:r>
        <w:rPr>
          <w:noProof/>
        </w:rPr>
      </w:r>
      <w:r>
        <w:rPr>
          <w:noProof/>
        </w:rPr>
        <w:fldChar w:fldCharType="separate"/>
      </w:r>
      <w:r>
        <w:rPr>
          <w:noProof/>
        </w:rPr>
        <w:t>157</w:t>
      </w:r>
      <w:r>
        <w:rPr>
          <w:noProof/>
        </w:rPr>
        <w:fldChar w:fldCharType="end"/>
      </w:r>
    </w:p>
    <w:p w14:paraId="61929EAD" w14:textId="2D8DE0EC" w:rsidR="00B45DF8" w:rsidRDefault="00B45DF8">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_Toc130218197 \h </w:instrText>
      </w:r>
      <w:r>
        <w:rPr>
          <w:noProof/>
        </w:rPr>
      </w:r>
      <w:r>
        <w:rPr>
          <w:noProof/>
        </w:rPr>
        <w:fldChar w:fldCharType="separate"/>
      </w:r>
      <w:r>
        <w:rPr>
          <w:noProof/>
        </w:rPr>
        <w:t>157</w:t>
      </w:r>
      <w:r>
        <w:rPr>
          <w:noProof/>
        </w:rPr>
        <w:fldChar w:fldCharType="end"/>
      </w:r>
    </w:p>
    <w:p w14:paraId="50DE312F" w14:textId="37F152E7" w:rsidR="00B45DF8" w:rsidRDefault="00B45DF8">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_Toc130218198 \h </w:instrText>
      </w:r>
      <w:r>
        <w:rPr>
          <w:noProof/>
        </w:rPr>
      </w:r>
      <w:r>
        <w:rPr>
          <w:noProof/>
        </w:rPr>
        <w:fldChar w:fldCharType="separate"/>
      </w:r>
      <w:r>
        <w:rPr>
          <w:noProof/>
        </w:rPr>
        <w:t>157</w:t>
      </w:r>
      <w:r>
        <w:rPr>
          <w:noProof/>
        </w:rPr>
        <w:fldChar w:fldCharType="end"/>
      </w:r>
    </w:p>
    <w:p w14:paraId="7711A5D9" w14:textId="40999A44" w:rsidR="00B45DF8" w:rsidRDefault="00B45DF8">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_Toc130218199 \h </w:instrText>
      </w:r>
      <w:r>
        <w:rPr>
          <w:noProof/>
        </w:rPr>
      </w:r>
      <w:r>
        <w:rPr>
          <w:noProof/>
        </w:rPr>
        <w:fldChar w:fldCharType="separate"/>
      </w:r>
      <w:r>
        <w:rPr>
          <w:noProof/>
        </w:rPr>
        <w:t>157</w:t>
      </w:r>
      <w:r>
        <w:rPr>
          <w:noProof/>
        </w:rPr>
        <w:fldChar w:fldCharType="end"/>
      </w:r>
    </w:p>
    <w:p w14:paraId="7B14647F" w14:textId="1C94E25D" w:rsidR="00B45DF8" w:rsidRDefault="00B45DF8">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_Toc130218200 \h </w:instrText>
      </w:r>
      <w:r>
        <w:rPr>
          <w:noProof/>
        </w:rPr>
      </w:r>
      <w:r>
        <w:rPr>
          <w:noProof/>
        </w:rPr>
        <w:fldChar w:fldCharType="separate"/>
      </w:r>
      <w:r>
        <w:rPr>
          <w:noProof/>
        </w:rPr>
        <w:t>157</w:t>
      </w:r>
      <w:r>
        <w:rPr>
          <w:noProof/>
        </w:rPr>
        <w:fldChar w:fldCharType="end"/>
      </w:r>
    </w:p>
    <w:p w14:paraId="58606747" w14:textId="568FDB26" w:rsidR="00B45DF8" w:rsidRDefault="00B45DF8">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_Toc130218201 \h </w:instrText>
      </w:r>
      <w:r>
        <w:rPr>
          <w:noProof/>
        </w:rPr>
      </w:r>
      <w:r>
        <w:rPr>
          <w:noProof/>
        </w:rPr>
        <w:fldChar w:fldCharType="separate"/>
      </w:r>
      <w:r>
        <w:rPr>
          <w:noProof/>
        </w:rPr>
        <w:t>157</w:t>
      </w:r>
      <w:r>
        <w:rPr>
          <w:noProof/>
        </w:rPr>
        <w:fldChar w:fldCharType="end"/>
      </w:r>
    </w:p>
    <w:p w14:paraId="0566F479" w14:textId="04D128C1" w:rsidR="00B45DF8" w:rsidRDefault="00B45DF8">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notifyThresholdCrossing</w:t>
      </w:r>
      <w:r>
        <w:rPr>
          <w:noProof/>
        </w:rPr>
        <w:tab/>
      </w:r>
      <w:r>
        <w:rPr>
          <w:noProof/>
        </w:rPr>
        <w:fldChar w:fldCharType="begin" w:fldLock="1"/>
      </w:r>
      <w:r>
        <w:rPr>
          <w:noProof/>
        </w:rPr>
        <w:instrText xml:space="preserve"> PAGEREF _Toc130218202 \h </w:instrText>
      </w:r>
      <w:r>
        <w:rPr>
          <w:noProof/>
        </w:rPr>
      </w:r>
      <w:r>
        <w:rPr>
          <w:noProof/>
        </w:rPr>
        <w:fldChar w:fldCharType="separate"/>
      </w:r>
      <w:r>
        <w:rPr>
          <w:noProof/>
        </w:rPr>
        <w:t>157</w:t>
      </w:r>
      <w:r>
        <w:rPr>
          <w:noProof/>
        </w:rPr>
        <w:fldChar w:fldCharType="end"/>
      </w:r>
    </w:p>
    <w:p w14:paraId="59BD8C17" w14:textId="2CD004F5" w:rsidR="00B45DF8" w:rsidRDefault="00B45DF8">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_Toc130218203 \h </w:instrText>
      </w:r>
      <w:r>
        <w:rPr>
          <w:noProof/>
        </w:rPr>
      </w:r>
      <w:r>
        <w:rPr>
          <w:noProof/>
        </w:rPr>
        <w:fldChar w:fldCharType="separate"/>
      </w:r>
      <w:r>
        <w:rPr>
          <w:noProof/>
        </w:rPr>
        <w:t>157</w:t>
      </w:r>
      <w:r>
        <w:rPr>
          <w:noProof/>
        </w:rPr>
        <w:fldChar w:fldCharType="end"/>
      </w:r>
    </w:p>
    <w:p w14:paraId="57B428CB" w14:textId="6028AAFC" w:rsidR="00B45DF8" w:rsidRDefault="00B45DF8">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_Toc130218204 \h </w:instrText>
      </w:r>
      <w:r>
        <w:rPr>
          <w:noProof/>
        </w:rPr>
      </w:r>
      <w:r>
        <w:rPr>
          <w:noProof/>
        </w:rPr>
        <w:fldChar w:fldCharType="separate"/>
      </w:r>
      <w:r>
        <w:rPr>
          <w:noProof/>
        </w:rPr>
        <w:t>157</w:t>
      </w:r>
      <w:r>
        <w:rPr>
          <w:noProof/>
        </w:rPr>
        <w:fldChar w:fldCharType="end"/>
      </w:r>
    </w:p>
    <w:p w14:paraId="358DD6CD" w14:textId="3D92C639" w:rsidR="00B45DF8" w:rsidRDefault="00B45DF8">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_Toc130218205 \h </w:instrText>
      </w:r>
      <w:r>
        <w:rPr>
          <w:noProof/>
        </w:rPr>
      </w:r>
      <w:r>
        <w:rPr>
          <w:noProof/>
        </w:rPr>
        <w:fldChar w:fldCharType="separate"/>
      </w:r>
      <w:r>
        <w:rPr>
          <w:noProof/>
        </w:rPr>
        <w:t>158</w:t>
      </w:r>
      <w:r>
        <w:rPr>
          <w:noProof/>
        </w:rPr>
        <w:fldChar w:fldCharType="end"/>
      </w:r>
    </w:p>
    <w:p w14:paraId="1D765542" w14:textId="24433FCC" w:rsidR="00B45DF8" w:rsidRDefault="00B45DF8">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_Toc130218206 \h </w:instrText>
      </w:r>
      <w:r>
        <w:rPr>
          <w:noProof/>
        </w:rPr>
      </w:r>
      <w:r>
        <w:rPr>
          <w:noProof/>
        </w:rPr>
        <w:fldChar w:fldCharType="separate"/>
      </w:r>
      <w:r>
        <w:rPr>
          <w:noProof/>
        </w:rPr>
        <w:t>158</w:t>
      </w:r>
      <w:r>
        <w:rPr>
          <w:noProof/>
        </w:rPr>
        <w:fldChar w:fldCharType="end"/>
      </w:r>
    </w:p>
    <w:p w14:paraId="5FB19632" w14:textId="11CD769B" w:rsidR="00B45DF8" w:rsidRDefault="00B45DF8">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_Toc130218207 \h </w:instrText>
      </w:r>
      <w:r>
        <w:rPr>
          <w:noProof/>
        </w:rPr>
      </w:r>
      <w:r>
        <w:rPr>
          <w:noProof/>
        </w:rPr>
        <w:fldChar w:fldCharType="separate"/>
      </w:r>
      <w:r>
        <w:rPr>
          <w:noProof/>
        </w:rPr>
        <w:t>158</w:t>
      </w:r>
      <w:r>
        <w:rPr>
          <w:noProof/>
        </w:rPr>
        <w:fldChar w:fldCharType="end"/>
      </w:r>
    </w:p>
    <w:p w14:paraId="3ADBF879" w14:textId="0D025B6A" w:rsidR="00B45DF8" w:rsidRDefault="00B45DF8">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_Toc130218208 \h </w:instrText>
      </w:r>
      <w:r>
        <w:rPr>
          <w:noProof/>
        </w:rPr>
      </w:r>
      <w:r>
        <w:rPr>
          <w:noProof/>
        </w:rPr>
        <w:fldChar w:fldCharType="separate"/>
      </w:r>
      <w:r>
        <w:rPr>
          <w:noProof/>
        </w:rPr>
        <w:t>158</w:t>
      </w:r>
      <w:r>
        <w:rPr>
          <w:noProof/>
        </w:rPr>
        <w:fldChar w:fldCharType="end"/>
      </w:r>
    </w:p>
    <w:p w14:paraId="23D7FA8C" w14:textId="00824D6F" w:rsidR="00B45DF8" w:rsidRDefault="00B45DF8">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_Toc130218209 \h </w:instrText>
      </w:r>
      <w:r>
        <w:rPr>
          <w:noProof/>
        </w:rPr>
      </w:r>
      <w:r>
        <w:rPr>
          <w:noProof/>
        </w:rPr>
        <w:fldChar w:fldCharType="separate"/>
      </w:r>
      <w:r>
        <w:rPr>
          <w:noProof/>
        </w:rPr>
        <w:t>159</w:t>
      </w:r>
      <w:r>
        <w:rPr>
          <w:noProof/>
        </w:rPr>
        <w:fldChar w:fldCharType="end"/>
      </w:r>
    </w:p>
    <w:p w14:paraId="2FB3965E" w14:textId="67DCA269" w:rsidR="00B45DF8" w:rsidRDefault="00B45DF8">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293D23">
        <w:rPr>
          <w:rFonts w:cs="Arial"/>
          <w:noProof/>
          <w:lang w:eastAsia="zh-CN"/>
        </w:rPr>
        <w:t>NotifyThresholdCrossing</w:t>
      </w:r>
      <w:r>
        <w:rPr>
          <w:noProof/>
        </w:rPr>
        <w:tab/>
      </w:r>
      <w:r>
        <w:rPr>
          <w:noProof/>
        </w:rPr>
        <w:fldChar w:fldCharType="begin" w:fldLock="1"/>
      </w:r>
      <w:r>
        <w:rPr>
          <w:noProof/>
        </w:rPr>
        <w:instrText xml:space="preserve"> PAGEREF _Toc130218210 \h </w:instrText>
      </w:r>
      <w:r>
        <w:rPr>
          <w:noProof/>
        </w:rPr>
      </w:r>
      <w:r>
        <w:rPr>
          <w:noProof/>
        </w:rPr>
        <w:fldChar w:fldCharType="separate"/>
      </w:r>
      <w:r>
        <w:rPr>
          <w:noProof/>
        </w:rPr>
        <w:t>159</w:t>
      </w:r>
      <w:r>
        <w:rPr>
          <w:noProof/>
        </w:rPr>
        <w:fldChar w:fldCharType="end"/>
      </w:r>
    </w:p>
    <w:p w14:paraId="179C4EE5" w14:textId="2DB3F0BE" w:rsidR="00B45DF8" w:rsidRDefault="00B45DF8">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_Toc130218211 \h </w:instrText>
      </w:r>
      <w:r>
        <w:rPr>
          <w:noProof/>
        </w:rPr>
      </w:r>
      <w:r>
        <w:rPr>
          <w:noProof/>
        </w:rPr>
        <w:fldChar w:fldCharType="separate"/>
      </w:r>
      <w:r>
        <w:rPr>
          <w:noProof/>
        </w:rPr>
        <w:t>159</w:t>
      </w:r>
      <w:r>
        <w:rPr>
          <w:noProof/>
        </w:rPr>
        <w:fldChar w:fldCharType="end"/>
      </w:r>
    </w:p>
    <w:p w14:paraId="628B6A40" w14:textId="449057C9" w:rsidR="00B45DF8" w:rsidRDefault="00B45DF8">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_Toc130218212 \h </w:instrText>
      </w:r>
      <w:r>
        <w:rPr>
          <w:noProof/>
        </w:rPr>
      </w:r>
      <w:r>
        <w:rPr>
          <w:noProof/>
        </w:rPr>
        <w:fldChar w:fldCharType="separate"/>
      </w:r>
      <w:r>
        <w:rPr>
          <w:noProof/>
        </w:rPr>
        <w:t>159</w:t>
      </w:r>
      <w:r>
        <w:rPr>
          <w:noProof/>
        </w:rPr>
        <w:fldChar w:fldCharType="end"/>
      </w:r>
    </w:p>
    <w:p w14:paraId="197808E5" w14:textId="2E4011DB" w:rsidR="00B45DF8" w:rsidRDefault="00B45DF8">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_Toc130218213 \h </w:instrText>
      </w:r>
      <w:r>
        <w:rPr>
          <w:noProof/>
        </w:rPr>
      </w:r>
      <w:r>
        <w:rPr>
          <w:noProof/>
        </w:rPr>
        <w:fldChar w:fldCharType="separate"/>
      </w:r>
      <w:r>
        <w:rPr>
          <w:noProof/>
        </w:rPr>
        <w:t>159</w:t>
      </w:r>
      <w:r>
        <w:rPr>
          <w:noProof/>
        </w:rPr>
        <w:fldChar w:fldCharType="end"/>
      </w:r>
    </w:p>
    <w:p w14:paraId="2CFA0565" w14:textId="0FED23AC" w:rsidR="00B45DF8" w:rsidRDefault="00B45DF8">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_Toc130218214 \h </w:instrText>
      </w:r>
      <w:r>
        <w:rPr>
          <w:noProof/>
        </w:rPr>
      </w:r>
      <w:r>
        <w:rPr>
          <w:noProof/>
        </w:rPr>
        <w:fldChar w:fldCharType="separate"/>
      </w:r>
      <w:r>
        <w:rPr>
          <w:noProof/>
        </w:rPr>
        <w:t>159</w:t>
      </w:r>
      <w:r>
        <w:rPr>
          <w:noProof/>
        </w:rPr>
        <w:fldChar w:fldCharType="end"/>
      </w:r>
    </w:p>
    <w:p w14:paraId="0EADC31E" w14:textId="55846A01" w:rsidR="00B45DF8" w:rsidRDefault="00B45DF8">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_Toc130218215 \h </w:instrText>
      </w:r>
      <w:r>
        <w:rPr>
          <w:noProof/>
        </w:rPr>
      </w:r>
      <w:r>
        <w:rPr>
          <w:noProof/>
        </w:rPr>
        <w:fldChar w:fldCharType="separate"/>
      </w:r>
      <w:r>
        <w:rPr>
          <w:noProof/>
        </w:rPr>
        <w:t>160</w:t>
      </w:r>
      <w:r>
        <w:rPr>
          <w:noProof/>
        </w:rPr>
        <w:fldChar w:fldCharType="end"/>
      </w:r>
    </w:p>
    <w:p w14:paraId="3B231E0E" w14:textId="612EDC93" w:rsidR="00B45DF8" w:rsidRDefault="00B45DF8">
      <w:pPr>
        <w:pStyle w:val="TOC7"/>
        <w:rPr>
          <w:rFonts w:asciiTheme="minorHAnsi" w:eastAsiaTheme="minorEastAsia" w:hAnsiTheme="minorHAnsi" w:cstheme="minorBidi"/>
          <w:noProof/>
          <w:sz w:val="22"/>
          <w:szCs w:val="22"/>
          <w:lang w:eastAsia="en-GB"/>
        </w:rPr>
      </w:pPr>
      <w:r>
        <w:rPr>
          <w:noProof/>
          <w:lang w:eastAsia="zh-CN"/>
        </w:rPr>
        <w:t>12.3.1.2.4.6</w:t>
      </w:r>
      <w:r w:rsidRPr="00293D23">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_Toc130218216 \h </w:instrText>
      </w:r>
      <w:r>
        <w:rPr>
          <w:noProof/>
        </w:rPr>
      </w:r>
      <w:r>
        <w:rPr>
          <w:noProof/>
        </w:rPr>
        <w:fldChar w:fldCharType="separate"/>
      </w:r>
      <w:r>
        <w:rPr>
          <w:noProof/>
        </w:rPr>
        <w:t>160</w:t>
      </w:r>
      <w:r>
        <w:rPr>
          <w:noProof/>
        </w:rPr>
        <w:fldChar w:fldCharType="end"/>
      </w:r>
    </w:p>
    <w:p w14:paraId="4D44D5DA" w14:textId="0ABF97E6" w:rsidR="00B45DF8" w:rsidRDefault="00B45DF8">
      <w:pPr>
        <w:pStyle w:val="TOC7"/>
        <w:rPr>
          <w:rFonts w:asciiTheme="minorHAnsi" w:eastAsiaTheme="minorEastAsia" w:hAnsiTheme="minorHAnsi" w:cstheme="minorBidi"/>
          <w:noProof/>
          <w:sz w:val="22"/>
          <w:szCs w:val="22"/>
          <w:lang w:eastAsia="en-GB"/>
        </w:rPr>
      </w:pPr>
      <w:r>
        <w:rPr>
          <w:noProof/>
          <w:lang w:eastAsia="zh-CN"/>
        </w:rPr>
        <w:t>12.3.1.2.4.6</w:t>
      </w:r>
      <w:r w:rsidRPr="00293D23">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_Toc130218217 \h </w:instrText>
      </w:r>
      <w:r>
        <w:rPr>
          <w:noProof/>
        </w:rPr>
      </w:r>
      <w:r>
        <w:rPr>
          <w:noProof/>
        </w:rPr>
        <w:fldChar w:fldCharType="separate"/>
      </w:r>
      <w:r>
        <w:rPr>
          <w:noProof/>
        </w:rPr>
        <w:t>160</w:t>
      </w:r>
      <w:r>
        <w:rPr>
          <w:noProof/>
        </w:rPr>
        <w:fldChar w:fldCharType="end"/>
      </w:r>
    </w:p>
    <w:p w14:paraId="64CCF312" w14:textId="732858BE" w:rsidR="00B45DF8" w:rsidRDefault="00B45DF8">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_Toc130218218 \h </w:instrText>
      </w:r>
      <w:r>
        <w:rPr>
          <w:noProof/>
        </w:rPr>
      </w:r>
      <w:r>
        <w:rPr>
          <w:noProof/>
        </w:rPr>
        <w:fldChar w:fldCharType="separate"/>
      </w:r>
      <w:r>
        <w:rPr>
          <w:noProof/>
        </w:rPr>
        <w:t>160</w:t>
      </w:r>
      <w:r>
        <w:rPr>
          <w:noProof/>
        </w:rPr>
        <w:fldChar w:fldCharType="end"/>
      </w:r>
    </w:p>
    <w:p w14:paraId="2595E271" w14:textId="23247626" w:rsidR="00B45DF8" w:rsidRDefault="00B45DF8">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_Toc130218219 \h </w:instrText>
      </w:r>
      <w:r>
        <w:rPr>
          <w:noProof/>
        </w:rPr>
      </w:r>
      <w:r>
        <w:rPr>
          <w:noProof/>
        </w:rPr>
        <w:fldChar w:fldCharType="separate"/>
      </w:r>
      <w:r>
        <w:rPr>
          <w:noProof/>
        </w:rPr>
        <w:t>160</w:t>
      </w:r>
      <w:r>
        <w:rPr>
          <w:noProof/>
        </w:rPr>
        <w:fldChar w:fldCharType="end"/>
      </w:r>
    </w:p>
    <w:p w14:paraId="021CC7EB" w14:textId="675D91B7" w:rsidR="00B45DF8" w:rsidRDefault="00B45DF8">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_Toc130218220 \h </w:instrText>
      </w:r>
      <w:r>
        <w:rPr>
          <w:noProof/>
        </w:rPr>
      </w:r>
      <w:r>
        <w:rPr>
          <w:noProof/>
        </w:rPr>
        <w:fldChar w:fldCharType="separate"/>
      </w:r>
      <w:r>
        <w:rPr>
          <w:noProof/>
        </w:rPr>
        <w:t>160</w:t>
      </w:r>
      <w:r>
        <w:rPr>
          <w:noProof/>
        </w:rPr>
        <w:fldChar w:fldCharType="end"/>
      </w:r>
    </w:p>
    <w:p w14:paraId="252E450F" w14:textId="0658FBCA" w:rsidR="00B45DF8" w:rsidRDefault="00B45DF8">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_Toc130218221 \h </w:instrText>
      </w:r>
      <w:r>
        <w:rPr>
          <w:noProof/>
        </w:rPr>
      </w:r>
      <w:r>
        <w:rPr>
          <w:noProof/>
        </w:rPr>
        <w:fldChar w:fldCharType="separate"/>
      </w:r>
      <w:r>
        <w:rPr>
          <w:noProof/>
        </w:rPr>
        <w:t>161</w:t>
      </w:r>
      <w:r>
        <w:rPr>
          <w:noProof/>
        </w:rPr>
        <w:fldChar w:fldCharType="end"/>
      </w:r>
    </w:p>
    <w:p w14:paraId="7B1C1D40" w14:textId="249C0F22" w:rsidR="00B45DF8" w:rsidRDefault="00B45DF8">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_Toc130218222 \h </w:instrText>
      </w:r>
      <w:r>
        <w:rPr>
          <w:noProof/>
        </w:rPr>
      </w:r>
      <w:r>
        <w:rPr>
          <w:noProof/>
        </w:rPr>
        <w:fldChar w:fldCharType="separate"/>
      </w:r>
      <w:r>
        <w:rPr>
          <w:noProof/>
        </w:rPr>
        <w:t>161</w:t>
      </w:r>
      <w:r>
        <w:rPr>
          <w:noProof/>
        </w:rPr>
        <w:fldChar w:fldCharType="end"/>
      </w:r>
    </w:p>
    <w:p w14:paraId="009B1811" w14:textId="23C494F4" w:rsidR="00B45DF8" w:rsidRDefault="00B45DF8">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_Toc130218223 \h </w:instrText>
      </w:r>
      <w:r>
        <w:rPr>
          <w:noProof/>
        </w:rPr>
      </w:r>
      <w:r>
        <w:rPr>
          <w:noProof/>
        </w:rPr>
        <w:fldChar w:fldCharType="separate"/>
      </w:r>
      <w:r>
        <w:rPr>
          <w:noProof/>
        </w:rPr>
        <w:t>161</w:t>
      </w:r>
      <w:r>
        <w:rPr>
          <w:noProof/>
        </w:rPr>
        <w:fldChar w:fldCharType="end"/>
      </w:r>
    </w:p>
    <w:p w14:paraId="58F6E25F" w14:textId="4B408B6E" w:rsidR="00B45DF8" w:rsidRDefault="00B45DF8">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_Toc130218224 \h </w:instrText>
      </w:r>
      <w:r>
        <w:rPr>
          <w:noProof/>
        </w:rPr>
      </w:r>
      <w:r>
        <w:rPr>
          <w:noProof/>
        </w:rPr>
        <w:fldChar w:fldCharType="separate"/>
      </w:r>
      <w:r>
        <w:rPr>
          <w:noProof/>
        </w:rPr>
        <w:t>161</w:t>
      </w:r>
      <w:r>
        <w:rPr>
          <w:noProof/>
        </w:rPr>
        <w:fldChar w:fldCharType="end"/>
      </w:r>
    </w:p>
    <w:p w14:paraId="12573813" w14:textId="44ABA4AE" w:rsidR="00B45DF8" w:rsidRDefault="00B45DF8">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_Toc130218225 \h </w:instrText>
      </w:r>
      <w:r>
        <w:rPr>
          <w:noProof/>
        </w:rPr>
      </w:r>
      <w:r>
        <w:rPr>
          <w:noProof/>
        </w:rPr>
        <w:fldChar w:fldCharType="separate"/>
      </w:r>
      <w:r>
        <w:rPr>
          <w:noProof/>
        </w:rPr>
        <w:t>164</w:t>
      </w:r>
      <w:r>
        <w:rPr>
          <w:noProof/>
        </w:rPr>
        <w:fldChar w:fldCharType="end"/>
      </w:r>
    </w:p>
    <w:p w14:paraId="370EDC83" w14:textId="5469E542" w:rsidR="00B45DF8" w:rsidRDefault="00B45DF8">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_Toc130218226 \h </w:instrText>
      </w:r>
      <w:r>
        <w:rPr>
          <w:noProof/>
        </w:rPr>
      </w:r>
      <w:r>
        <w:rPr>
          <w:noProof/>
        </w:rPr>
        <w:fldChar w:fldCharType="separate"/>
      </w:r>
      <w:r>
        <w:rPr>
          <w:noProof/>
        </w:rPr>
        <w:t>164</w:t>
      </w:r>
      <w:r>
        <w:rPr>
          <w:noProof/>
        </w:rPr>
        <w:fldChar w:fldCharType="end"/>
      </w:r>
    </w:p>
    <w:p w14:paraId="502E5C7D" w14:textId="797093F0" w:rsidR="00B45DF8" w:rsidRDefault="00B45DF8">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_Toc130218227 \h </w:instrText>
      </w:r>
      <w:r>
        <w:rPr>
          <w:noProof/>
        </w:rPr>
      </w:r>
      <w:r>
        <w:rPr>
          <w:noProof/>
        </w:rPr>
        <w:fldChar w:fldCharType="separate"/>
      </w:r>
      <w:r>
        <w:rPr>
          <w:noProof/>
        </w:rPr>
        <w:t>164</w:t>
      </w:r>
      <w:r>
        <w:rPr>
          <w:noProof/>
        </w:rPr>
        <w:fldChar w:fldCharType="end"/>
      </w:r>
    </w:p>
    <w:p w14:paraId="1D9F0B84" w14:textId="5D0196DE" w:rsidR="00B45DF8" w:rsidRDefault="00B45DF8">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_Toc130218228 \h </w:instrText>
      </w:r>
      <w:r>
        <w:rPr>
          <w:noProof/>
        </w:rPr>
      </w:r>
      <w:r>
        <w:rPr>
          <w:noProof/>
        </w:rPr>
        <w:fldChar w:fldCharType="separate"/>
      </w:r>
      <w:r>
        <w:rPr>
          <w:noProof/>
        </w:rPr>
        <w:t>164</w:t>
      </w:r>
      <w:r>
        <w:rPr>
          <w:noProof/>
        </w:rPr>
        <w:fldChar w:fldCharType="end"/>
      </w:r>
    </w:p>
    <w:p w14:paraId="79899433" w14:textId="3F42A732" w:rsidR="00B45DF8" w:rsidRDefault="00B45DF8">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_Toc130218229 \h </w:instrText>
      </w:r>
      <w:r>
        <w:rPr>
          <w:noProof/>
        </w:rPr>
      </w:r>
      <w:r>
        <w:rPr>
          <w:noProof/>
        </w:rPr>
        <w:fldChar w:fldCharType="separate"/>
      </w:r>
      <w:r>
        <w:rPr>
          <w:noProof/>
        </w:rPr>
        <w:t>164</w:t>
      </w:r>
      <w:r>
        <w:rPr>
          <w:noProof/>
        </w:rPr>
        <w:fldChar w:fldCharType="end"/>
      </w:r>
    </w:p>
    <w:p w14:paraId="2E077325" w14:textId="27FB809E" w:rsidR="00B45DF8" w:rsidRDefault="00B45DF8">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_Toc130218230 \h </w:instrText>
      </w:r>
      <w:r>
        <w:rPr>
          <w:noProof/>
        </w:rPr>
      </w:r>
      <w:r>
        <w:rPr>
          <w:noProof/>
        </w:rPr>
        <w:fldChar w:fldCharType="separate"/>
      </w:r>
      <w:r>
        <w:rPr>
          <w:noProof/>
        </w:rPr>
        <w:t>164</w:t>
      </w:r>
      <w:r>
        <w:rPr>
          <w:noProof/>
        </w:rPr>
        <w:fldChar w:fldCharType="end"/>
      </w:r>
    </w:p>
    <w:p w14:paraId="6ED92DC7" w14:textId="59DC8F78" w:rsidR="00B45DF8" w:rsidRDefault="00B45DF8">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_Toc130218231 \h </w:instrText>
      </w:r>
      <w:r>
        <w:rPr>
          <w:noProof/>
        </w:rPr>
      </w:r>
      <w:r>
        <w:rPr>
          <w:noProof/>
        </w:rPr>
        <w:fldChar w:fldCharType="separate"/>
      </w:r>
      <w:r>
        <w:rPr>
          <w:noProof/>
        </w:rPr>
        <w:t>164</w:t>
      </w:r>
      <w:r>
        <w:rPr>
          <w:noProof/>
        </w:rPr>
        <w:fldChar w:fldCharType="end"/>
      </w:r>
    </w:p>
    <w:p w14:paraId="1CBE153E" w14:textId="1027E87E" w:rsidR="00B45DF8" w:rsidRDefault="00B45DF8">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_Toc130218232 \h </w:instrText>
      </w:r>
      <w:r>
        <w:rPr>
          <w:noProof/>
        </w:rPr>
      </w:r>
      <w:r>
        <w:rPr>
          <w:noProof/>
        </w:rPr>
        <w:fldChar w:fldCharType="separate"/>
      </w:r>
      <w:r>
        <w:rPr>
          <w:noProof/>
        </w:rPr>
        <w:t>164</w:t>
      </w:r>
      <w:r>
        <w:rPr>
          <w:noProof/>
        </w:rPr>
        <w:fldChar w:fldCharType="end"/>
      </w:r>
    </w:p>
    <w:p w14:paraId="4341BF5E" w14:textId="459E854B" w:rsidR="00B45DF8" w:rsidRDefault="00B45DF8">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_Toc130218233 \h </w:instrText>
      </w:r>
      <w:r>
        <w:rPr>
          <w:noProof/>
        </w:rPr>
      </w:r>
      <w:r>
        <w:rPr>
          <w:noProof/>
        </w:rPr>
        <w:fldChar w:fldCharType="separate"/>
      </w:r>
      <w:r>
        <w:rPr>
          <w:noProof/>
        </w:rPr>
        <w:t>164</w:t>
      </w:r>
      <w:r>
        <w:rPr>
          <w:noProof/>
        </w:rPr>
        <w:fldChar w:fldCharType="end"/>
      </w:r>
    </w:p>
    <w:p w14:paraId="4C575CCD" w14:textId="3184351E" w:rsidR="00B45DF8" w:rsidRDefault="00B45DF8">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_Toc130218234 \h </w:instrText>
      </w:r>
      <w:r>
        <w:rPr>
          <w:noProof/>
        </w:rPr>
      </w:r>
      <w:r>
        <w:rPr>
          <w:noProof/>
        </w:rPr>
        <w:fldChar w:fldCharType="separate"/>
      </w:r>
      <w:r>
        <w:rPr>
          <w:noProof/>
        </w:rPr>
        <w:t>164</w:t>
      </w:r>
      <w:r>
        <w:rPr>
          <w:noProof/>
        </w:rPr>
        <w:fldChar w:fldCharType="end"/>
      </w:r>
    </w:p>
    <w:p w14:paraId="4E9014A4" w14:textId="05AAEBD6" w:rsidR="00B45DF8" w:rsidRDefault="00B45DF8">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_Toc130218235 \h </w:instrText>
      </w:r>
      <w:r>
        <w:rPr>
          <w:noProof/>
        </w:rPr>
      </w:r>
      <w:r>
        <w:rPr>
          <w:noProof/>
        </w:rPr>
        <w:fldChar w:fldCharType="separate"/>
      </w:r>
      <w:r>
        <w:rPr>
          <w:noProof/>
        </w:rPr>
        <w:t>165</w:t>
      </w:r>
      <w:r>
        <w:rPr>
          <w:noProof/>
        </w:rPr>
        <w:fldChar w:fldCharType="end"/>
      </w:r>
    </w:p>
    <w:p w14:paraId="0874AE33" w14:textId="7C2EDA9D" w:rsidR="00B45DF8" w:rsidRDefault="00B45DF8">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_Toc130218236 \h </w:instrText>
      </w:r>
      <w:r>
        <w:rPr>
          <w:noProof/>
        </w:rPr>
      </w:r>
      <w:r>
        <w:rPr>
          <w:noProof/>
        </w:rPr>
        <w:fldChar w:fldCharType="separate"/>
      </w:r>
      <w:r>
        <w:rPr>
          <w:noProof/>
        </w:rPr>
        <w:t>165</w:t>
      </w:r>
      <w:r>
        <w:rPr>
          <w:noProof/>
        </w:rPr>
        <w:fldChar w:fldCharType="end"/>
      </w:r>
    </w:p>
    <w:p w14:paraId="7F4B8D1A" w14:textId="003DD66A" w:rsidR="00B45DF8" w:rsidRDefault="00B45DF8">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_Toc130218237 \h </w:instrText>
      </w:r>
      <w:r>
        <w:rPr>
          <w:noProof/>
        </w:rPr>
      </w:r>
      <w:r>
        <w:rPr>
          <w:noProof/>
        </w:rPr>
        <w:fldChar w:fldCharType="separate"/>
      </w:r>
      <w:r>
        <w:rPr>
          <w:noProof/>
        </w:rPr>
        <w:t>165</w:t>
      </w:r>
      <w:r>
        <w:rPr>
          <w:noProof/>
        </w:rPr>
        <w:fldChar w:fldCharType="end"/>
      </w:r>
    </w:p>
    <w:p w14:paraId="10710F97" w14:textId="5ED1C1FF" w:rsidR="00B45DF8" w:rsidRDefault="00B45DF8">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_Toc130218238 \h </w:instrText>
      </w:r>
      <w:r>
        <w:rPr>
          <w:noProof/>
        </w:rPr>
      </w:r>
      <w:r>
        <w:rPr>
          <w:noProof/>
        </w:rPr>
        <w:fldChar w:fldCharType="separate"/>
      </w:r>
      <w:r>
        <w:rPr>
          <w:noProof/>
        </w:rPr>
        <w:t>165</w:t>
      </w:r>
      <w:r>
        <w:rPr>
          <w:noProof/>
        </w:rPr>
        <w:fldChar w:fldCharType="end"/>
      </w:r>
    </w:p>
    <w:p w14:paraId="5C6FD21F" w14:textId="23C48EFF" w:rsidR="00B45DF8" w:rsidRDefault="00B45DF8">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293D23">
        <w:rPr>
          <w:noProof/>
          <w:lang w:val="en" w:eastAsia="zh-CN"/>
        </w:rPr>
        <w:t>HeartbeatNotificationTypes</w:t>
      </w:r>
      <w:r>
        <w:rPr>
          <w:noProof/>
        </w:rPr>
        <w:tab/>
      </w:r>
      <w:r>
        <w:rPr>
          <w:noProof/>
        </w:rPr>
        <w:fldChar w:fldCharType="begin" w:fldLock="1"/>
      </w:r>
      <w:r>
        <w:rPr>
          <w:noProof/>
        </w:rPr>
        <w:instrText xml:space="preserve"> PAGEREF _Toc130218239 \h </w:instrText>
      </w:r>
      <w:r>
        <w:rPr>
          <w:noProof/>
        </w:rPr>
      </w:r>
      <w:r>
        <w:rPr>
          <w:noProof/>
        </w:rPr>
        <w:fldChar w:fldCharType="separate"/>
      </w:r>
      <w:r>
        <w:rPr>
          <w:noProof/>
        </w:rPr>
        <w:t>165</w:t>
      </w:r>
      <w:r>
        <w:rPr>
          <w:noProof/>
        </w:rPr>
        <w:fldChar w:fldCharType="end"/>
      </w:r>
    </w:p>
    <w:p w14:paraId="48DCC6ED" w14:textId="6D51983E" w:rsidR="00B45DF8" w:rsidRDefault="00B45DF8">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_Toc130218240 \h </w:instrText>
      </w:r>
      <w:r>
        <w:rPr>
          <w:noProof/>
        </w:rPr>
      </w:r>
      <w:r>
        <w:rPr>
          <w:noProof/>
        </w:rPr>
        <w:fldChar w:fldCharType="separate"/>
      </w:r>
      <w:r>
        <w:rPr>
          <w:noProof/>
        </w:rPr>
        <w:t>165</w:t>
      </w:r>
      <w:r>
        <w:rPr>
          <w:noProof/>
        </w:rPr>
        <w:fldChar w:fldCharType="end"/>
      </w:r>
    </w:p>
    <w:p w14:paraId="58C85FDE" w14:textId="4FA4CFA2" w:rsidR="00B45DF8" w:rsidRDefault="00B45DF8">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_Toc130218241 \h </w:instrText>
      </w:r>
      <w:r>
        <w:rPr>
          <w:noProof/>
        </w:rPr>
      </w:r>
      <w:r>
        <w:rPr>
          <w:noProof/>
        </w:rPr>
        <w:fldChar w:fldCharType="separate"/>
      </w:r>
      <w:r>
        <w:rPr>
          <w:noProof/>
        </w:rPr>
        <w:t>165</w:t>
      </w:r>
      <w:r>
        <w:rPr>
          <w:noProof/>
        </w:rPr>
        <w:fldChar w:fldCharType="end"/>
      </w:r>
    </w:p>
    <w:p w14:paraId="1A12A576" w14:textId="01F37348" w:rsidR="00B45DF8" w:rsidRDefault="00B45DF8">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_Toc130218242 \h </w:instrText>
      </w:r>
      <w:r>
        <w:rPr>
          <w:noProof/>
        </w:rPr>
      </w:r>
      <w:r>
        <w:rPr>
          <w:noProof/>
        </w:rPr>
        <w:fldChar w:fldCharType="separate"/>
      </w:r>
      <w:r>
        <w:rPr>
          <w:noProof/>
        </w:rPr>
        <w:t>165</w:t>
      </w:r>
      <w:r>
        <w:rPr>
          <w:noProof/>
        </w:rPr>
        <w:fldChar w:fldCharType="end"/>
      </w:r>
    </w:p>
    <w:p w14:paraId="5862633A" w14:textId="7E9D8376" w:rsidR="00B45DF8" w:rsidRDefault="00B45DF8">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_Toc130218243 \h </w:instrText>
      </w:r>
      <w:r>
        <w:rPr>
          <w:noProof/>
        </w:rPr>
      </w:r>
      <w:r>
        <w:rPr>
          <w:noProof/>
        </w:rPr>
        <w:fldChar w:fldCharType="separate"/>
      </w:r>
      <w:r>
        <w:rPr>
          <w:noProof/>
        </w:rPr>
        <w:t>165</w:t>
      </w:r>
      <w:r>
        <w:rPr>
          <w:noProof/>
        </w:rPr>
        <w:fldChar w:fldCharType="end"/>
      </w:r>
    </w:p>
    <w:p w14:paraId="51858D39" w14:textId="4A4EFC8C" w:rsidR="00B45DF8" w:rsidRDefault="00B45DF8">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_Toc130218244 \h </w:instrText>
      </w:r>
      <w:r>
        <w:rPr>
          <w:noProof/>
        </w:rPr>
      </w:r>
      <w:r>
        <w:rPr>
          <w:noProof/>
        </w:rPr>
        <w:fldChar w:fldCharType="separate"/>
      </w:r>
      <w:r>
        <w:rPr>
          <w:noProof/>
        </w:rPr>
        <w:t>165</w:t>
      </w:r>
      <w:r>
        <w:rPr>
          <w:noProof/>
        </w:rPr>
        <w:fldChar w:fldCharType="end"/>
      </w:r>
    </w:p>
    <w:p w14:paraId="0B87A5CB" w14:textId="0CA62065" w:rsidR="00B45DF8" w:rsidRDefault="00B45DF8">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_Toc130218245 \h </w:instrText>
      </w:r>
      <w:r>
        <w:rPr>
          <w:noProof/>
        </w:rPr>
      </w:r>
      <w:r>
        <w:rPr>
          <w:noProof/>
        </w:rPr>
        <w:fldChar w:fldCharType="separate"/>
      </w:r>
      <w:r>
        <w:rPr>
          <w:noProof/>
        </w:rPr>
        <w:t>166</w:t>
      </w:r>
      <w:r>
        <w:rPr>
          <w:noProof/>
        </w:rPr>
        <w:fldChar w:fldCharType="end"/>
      </w:r>
    </w:p>
    <w:p w14:paraId="6DF0074E" w14:textId="4EF2AE6D" w:rsidR="00B45DF8" w:rsidRDefault="00B45DF8">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_Toc130218246 \h </w:instrText>
      </w:r>
      <w:r>
        <w:rPr>
          <w:noProof/>
        </w:rPr>
      </w:r>
      <w:r>
        <w:rPr>
          <w:noProof/>
        </w:rPr>
        <w:fldChar w:fldCharType="separate"/>
      </w:r>
      <w:r>
        <w:rPr>
          <w:noProof/>
        </w:rPr>
        <w:t>166</w:t>
      </w:r>
      <w:r>
        <w:rPr>
          <w:noProof/>
        </w:rPr>
        <w:fldChar w:fldCharType="end"/>
      </w:r>
    </w:p>
    <w:p w14:paraId="2C551BC5" w14:textId="231F5AC3" w:rsidR="00B45DF8" w:rsidRDefault="00B45DF8">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_Toc130218247 \h </w:instrText>
      </w:r>
      <w:r>
        <w:rPr>
          <w:noProof/>
        </w:rPr>
      </w:r>
      <w:r>
        <w:rPr>
          <w:noProof/>
        </w:rPr>
        <w:fldChar w:fldCharType="separate"/>
      </w:r>
      <w:r>
        <w:rPr>
          <w:noProof/>
        </w:rPr>
        <w:t>166</w:t>
      </w:r>
      <w:r>
        <w:rPr>
          <w:noProof/>
        </w:rPr>
        <w:fldChar w:fldCharType="end"/>
      </w:r>
    </w:p>
    <w:p w14:paraId="581725B6" w14:textId="2EDC571F" w:rsidR="00B45DF8" w:rsidRDefault="00B45DF8">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_Toc130218248 \h </w:instrText>
      </w:r>
      <w:r>
        <w:rPr>
          <w:noProof/>
        </w:rPr>
      </w:r>
      <w:r>
        <w:rPr>
          <w:noProof/>
        </w:rPr>
        <w:fldChar w:fldCharType="separate"/>
      </w:r>
      <w:r>
        <w:rPr>
          <w:noProof/>
        </w:rPr>
        <w:t>166</w:t>
      </w:r>
      <w:r>
        <w:rPr>
          <w:noProof/>
        </w:rPr>
        <w:fldChar w:fldCharType="end"/>
      </w:r>
    </w:p>
    <w:p w14:paraId="0B0EAC75" w14:textId="4E39FE72" w:rsidR="00B45DF8" w:rsidRDefault="00B45DF8">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_Toc130218249 \h </w:instrText>
      </w:r>
      <w:r>
        <w:rPr>
          <w:noProof/>
        </w:rPr>
      </w:r>
      <w:r>
        <w:rPr>
          <w:noProof/>
        </w:rPr>
        <w:fldChar w:fldCharType="separate"/>
      </w:r>
      <w:r>
        <w:rPr>
          <w:noProof/>
        </w:rPr>
        <w:t>166</w:t>
      </w:r>
      <w:r>
        <w:rPr>
          <w:noProof/>
        </w:rPr>
        <w:fldChar w:fldCharType="end"/>
      </w:r>
    </w:p>
    <w:p w14:paraId="4CFAC936" w14:textId="6B2902A4" w:rsidR="00B45DF8" w:rsidRDefault="00B45DF8">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_Toc130218250 \h </w:instrText>
      </w:r>
      <w:r>
        <w:rPr>
          <w:noProof/>
        </w:rPr>
      </w:r>
      <w:r>
        <w:rPr>
          <w:noProof/>
        </w:rPr>
        <w:fldChar w:fldCharType="separate"/>
      </w:r>
      <w:r>
        <w:rPr>
          <w:noProof/>
        </w:rPr>
        <w:t>166</w:t>
      </w:r>
      <w:r>
        <w:rPr>
          <w:noProof/>
        </w:rPr>
        <w:fldChar w:fldCharType="end"/>
      </w:r>
    </w:p>
    <w:p w14:paraId="4C060C1C" w14:textId="39045564" w:rsidR="00B45DF8" w:rsidRDefault="00B45DF8">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_Toc130218251 \h </w:instrText>
      </w:r>
      <w:r>
        <w:rPr>
          <w:noProof/>
        </w:rPr>
      </w:r>
      <w:r>
        <w:rPr>
          <w:noProof/>
        </w:rPr>
        <w:fldChar w:fldCharType="separate"/>
      </w:r>
      <w:r>
        <w:rPr>
          <w:noProof/>
        </w:rPr>
        <w:t>166</w:t>
      </w:r>
      <w:r>
        <w:rPr>
          <w:noProof/>
        </w:rPr>
        <w:fldChar w:fldCharType="end"/>
      </w:r>
    </w:p>
    <w:p w14:paraId="1F0B72CE" w14:textId="579254A8" w:rsidR="00B45DF8" w:rsidRDefault="00B45DF8">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_Toc130218252 \h </w:instrText>
      </w:r>
      <w:r>
        <w:rPr>
          <w:noProof/>
        </w:rPr>
      </w:r>
      <w:r>
        <w:rPr>
          <w:noProof/>
        </w:rPr>
        <w:fldChar w:fldCharType="separate"/>
      </w:r>
      <w:r>
        <w:rPr>
          <w:noProof/>
        </w:rPr>
        <w:t>169</w:t>
      </w:r>
      <w:r>
        <w:rPr>
          <w:noProof/>
        </w:rPr>
        <w:fldChar w:fldCharType="end"/>
      </w:r>
    </w:p>
    <w:p w14:paraId="153FFA24" w14:textId="3B3B54D9" w:rsidR="00B45DF8" w:rsidRDefault="00B45DF8">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_Toc130218253 \h </w:instrText>
      </w:r>
      <w:r>
        <w:rPr>
          <w:noProof/>
        </w:rPr>
      </w:r>
      <w:r>
        <w:rPr>
          <w:noProof/>
        </w:rPr>
        <w:fldChar w:fldCharType="separate"/>
      </w:r>
      <w:r>
        <w:rPr>
          <w:noProof/>
        </w:rPr>
        <w:t>169</w:t>
      </w:r>
      <w:r>
        <w:rPr>
          <w:noProof/>
        </w:rPr>
        <w:fldChar w:fldCharType="end"/>
      </w:r>
    </w:p>
    <w:p w14:paraId="526BFE7C" w14:textId="56386050" w:rsidR="00B45DF8" w:rsidRDefault="00B45DF8">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_Toc130218254 \h </w:instrText>
      </w:r>
      <w:r>
        <w:rPr>
          <w:noProof/>
        </w:rPr>
      </w:r>
      <w:r>
        <w:rPr>
          <w:noProof/>
        </w:rPr>
        <w:fldChar w:fldCharType="separate"/>
      </w:r>
      <w:r>
        <w:rPr>
          <w:noProof/>
        </w:rPr>
        <w:t>170</w:t>
      </w:r>
      <w:r>
        <w:rPr>
          <w:noProof/>
        </w:rPr>
        <w:fldChar w:fldCharType="end"/>
      </w:r>
    </w:p>
    <w:p w14:paraId="140EB8DC" w14:textId="41ACBDAD" w:rsidR="00B45DF8" w:rsidRDefault="00B45DF8">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_Toc130218255 \h </w:instrText>
      </w:r>
      <w:r>
        <w:rPr>
          <w:noProof/>
        </w:rPr>
      </w:r>
      <w:r>
        <w:rPr>
          <w:noProof/>
        </w:rPr>
        <w:fldChar w:fldCharType="separate"/>
      </w:r>
      <w:r>
        <w:rPr>
          <w:noProof/>
        </w:rPr>
        <w:t>170</w:t>
      </w:r>
      <w:r>
        <w:rPr>
          <w:noProof/>
        </w:rPr>
        <w:fldChar w:fldCharType="end"/>
      </w:r>
    </w:p>
    <w:p w14:paraId="13D69349" w14:textId="2230B51D" w:rsidR="00B45DF8" w:rsidRDefault="00B45DF8">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_Toc130218256 \h </w:instrText>
      </w:r>
      <w:r>
        <w:rPr>
          <w:noProof/>
        </w:rPr>
      </w:r>
      <w:r>
        <w:rPr>
          <w:noProof/>
        </w:rPr>
        <w:fldChar w:fldCharType="separate"/>
      </w:r>
      <w:r>
        <w:rPr>
          <w:noProof/>
        </w:rPr>
        <w:t>171</w:t>
      </w:r>
      <w:r>
        <w:rPr>
          <w:noProof/>
        </w:rPr>
        <w:fldChar w:fldCharType="end"/>
      </w:r>
    </w:p>
    <w:p w14:paraId="29DD1650" w14:textId="58C76183" w:rsidR="00B45DF8" w:rsidRDefault="00B45DF8">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_Toc130218257 \h </w:instrText>
      </w:r>
      <w:r>
        <w:rPr>
          <w:noProof/>
        </w:rPr>
      </w:r>
      <w:r>
        <w:rPr>
          <w:noProof/>
        </w:rPr>
        <w:fldChar w:fldCharType="separate"/>
      </w:r>
      <w:r>
        <w:rPr>
          <w:noProof/>
        </w:rPr>
        <w:t>171</w:t>
      </w:r>
      <w:r>
        <w:rPr>
          <w:noProof/>
        </w:rPr>
        <w:fldChar w:fldCharType="end"/>
      </w:r>
    </w:p>
    <w:p w14:paraId="21ADB6C8" w14:textId="15C39388" w:rsidR="00B45DF8" w:rsidRDefault="00B45DF8">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_Toc130218258 \h </w:instrText>
      </w:r>
      <w:r>
        <w:rPr>
          <w:noProof/>
        </w:rPr>
      </w:r>
      <w:r>
        <w:rPr>
          <w:noProof/>
        </w:rPr>
        <w:fldChar w:fldCharType="separate"/>
      </w:r>
      <w:r>
        <w:rPr>
          <w:noProof/>
        </w:rPr>
        <w:t>172</w:t>
      </w:r>
      <w:r>
        <w:rPr>
          <w:noProof/>
        </w:rPr>
        <w:fldChar w:fldCharType="end"/>
      </w:r>
    </w:p>
    <w:p w14:paraId="2049E795" w14:textId="07D5D1B0" w:rsidR="00B45DF8" w:rsidRDefault="00B45DF8">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_Toc130218259 \h </w:instrText>
      </w:r>
      <w:r>
        <w:rPr>
          <w:noProof/>
        </w:rPr>
      </w:r>
      <w:r>
        <w:rPr>
          <w:noProof/>
        </w:rPr>
        <w:fldChar w:fldCharType="separate"/>
      </w:r>
      <w:r>
        <w:rPr>
          <w:noProof/>
        </w:rPr>
        <w:t>172</w:t>
      </w:r>
      <w:r>
        <w:rPr>
          <w:noProof/>
        </w:rPr>
        <w:fldChar w:fldCharType="end"/>
      </w:r>
    </w:p>
    <w:p w14:paraId="4E45F933" w14:textId="3196FCDA" w:rsidR="00B45DF8" w:rsidRDefault="00B45DF8">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_Toc130218260 \h </w:instrText>
      </w:r>
      <w:r>
        <w:rPr>
          <w:noProof/>
        </w:rPr>
      </w:r>
      <w:r>
        <w:rPr>
          <w:noProof/>
        </w:rPr>
        <w:fldChar w:fldCharType="separate"/>
      </w:r>
      <w:r>
        <w:rPr>
          <w:noProof/>
        </w:rPr>
        <w:t>172</w:t>
      </w:r>
      <w:r>
        <w:rPr>
          <w:noProof/>
        </w:rPr>
        <w:fldChar w:fldCharType="end"/>
      </w:r>
    </w:p>
    <w:p w14:paraId="6D75EA99" w14:textId="74B4BAA5" w:rsidR="00B45DF8" w:rsidRDefault="00B45DF8">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_Toc130218261 \h </w:instrText>
      </w:r>
      <w:r>
        <w:rPr>
          <w:noProof/>
        </w:rPr>
      </w:r>
      <w:r>
        <w:rPr>
          <w:noProof/>
        </w:rPr>
        <w:fldChar w:fldCharType="separate"/>
      </w:r>
      <w:r>
        <w:rPr>
          <w:noProof/>
        </w:rPr>
        <w:t>172</w:t>
      </w:r>
      <w:r>
        <w:rPr>
          <w:noProof/>
        </w:rPr>
        <w:fldChar w:fldCharType="end"/>
      </w:r>
    </w:p>
    <w:p w14:paraId="5FB5DDF3" w14:textId="23C66D42" w:rsidR="00B45DF8" w:rsidRDefault="00B45DF8">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_Toc130218262 \h </w:instrText>
      </w:r>
      <w:r>
        <w:rPr>
          <w:noProof/>
        </w:rPr>
      </w:r>
      <w:r>
        <w:rPr>
          <w:noProof/>
        </w:rPr>
        <w:fldChar w:fldCharType="separate"/>
      </w:r>
      <w:r>
        <w:rPr>
          <w:noProof/>
        </w:rPr>
        <w:t>179</w:t>
      </w:r>
      <w:r>
        <w:rPr>
          <w:noProof/>
        </w:rPr>
        <w:fldChar w:fldCharType="end"/>
      </w:r>
    </w:p>
    <w:p w14:paraId="5F10A28B" w14:textId="12DE3746" w:rsidR="00B45DF8" w:rsidRDefault="00B45DF8">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_Toc130218263 \h </w:instrText>
      </w:r>
      <w:r>
        <w:rPr>
          <w:noProof/>
        </w:rPr>
      </w:r>
      <w:r>
        <w:rPr>
          <w:noProof/>
        </w:rPr>
        <w:fldChar w:fldCharType="separate"/>
      </w:r>
      <w:r>
        <w:rPr>
          <w:noProof/>
        </w:rPr>
        <w:t>179</w:t>
      </w:r>
      <w:r>
        <w:rPr>
          <w:noProof/>
        </w:rPr>
        <w:fldChar w:fldCharType="end"/>
      </w:r>
    </w:p>
    <w:p w14:paraId="1C38A496" w14:textId="139E519F" w:rsidR="00B45DF8" w:rsidRDefault="00B45DF8">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_Toc130218264 \h </w:instrText>
      </w:r>
      <w:r>
        <w:rPr>
          <w:noProof/>
        </w:rPr>
      </w:r>
      <w:r>
        <w:rPr>
          <w:noProof/>
        </w:rPr>
        <w:fldChar w:fldCharType="separate"/>
      </w:r>
      <w:r>
        <w:rPr>
          <w:noProof/>
        </w:rPr>
        <w:t>180</w:t>
      </w:r>
      <w:r>
        <w:rPr>
          <w:noProof/>
        </w:rPr>
        <w:fldChar w:fldCharType="end"/>
      </w:r>
    </w:p>
    <w:p w14:paraId="440ECC29" w14:textId="7F5D8E20" w:rsidR="00B45DF8" w:rsidRDefault="00B45DF8">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_Toc130218265 \h </w:instrText>
      </w:r>
      <w:r>
        <w:rPr>
          <w:noProof/>
        </w:rPr>
      </w:r>
      <w:r>
        <w:rPr>
          <w:noProof/>
        </w:rPr>
        <w:fldChar w:fldCharType="separate"/>
      </w:r>
      <w:r>
        <w:rPr>
          <w:noProof/>
        </w:rPr>
        <w:t>181</w:t>
      </w:r>
      <w:r>
        <w:rPr>
          <w:noProof/>
        </w:rPr>
        <w:fldChar w:fldCharType="end"/>
      </w:r>
    </w:p>
    <w:p w14:paraId="06BB072E" w14:textId="193AA8F3" w:rsidR="00B45DF8" w:rsidRDefault="00B45DF8">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_Toc130218266 \h </w:instrText>
      </w:r>
      <w:r>
        <w:rPr>
          <w:noProof/>
        </w:rPr>
      </w:r>
      <w:r>
        <w:rPr>
          <w:noProof/>
        </w:rPr>
        <w:fldChar w:fldCharType="separate"/>
      </w:r>
      <w:r>
        <w:rPr>
          <w:noProof/>
        </w:rPr>
        <w:t>182</w:t>
      </w:r>
      <w:r>
        <w:rPr>
          <w:noProof/>
        </w:rPr>
        <w:fldChar w:fldCharType="end"/>
      </w:r>
    </w:p>
    <w:p w14:paraId="500F31B9" w14:textId="7CCC251F" w:rsidR="00B45DF8" w:rsidRDefault="00B45DF8">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_Toc130218267 \h </w:instrText>
      </w:r>
      <w:r>
        <w:rPr>
          <w:noProof/>
        </w:rPr>
      </w:r>
      <w:r>
        <w:rPr>
          <w:noProof/>
        </w:rPr>
        <w:fldChar w:fldCharType="separate"/>
      </w:r>
      <w:r>
        <w:rPr>
          <w:noProof/>
        </w:rPr>
        <w:t>182</w:t>
      </w:r>
      <w:r>
        <w:rPr>
          <w:noProof/>
        </w:rPr>
        <w:fldChar w:fldCharType="end"/>
      </w:r>
    </w:p>
    <w:p w14:paraId="71F36104" w14:textId="05F6C798" w:rsidR="00B45DF8" w:rsidRDefault="00B45DF8">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_Toc130218268 \h </w:instrText>
      </w:r>
      <w:r>
        <w:rPr>
          <w:noProof/>
        </w:rPr>
      </w:r>
      <w:r>
        <w:rPr>
          <w:noProof/>
        </w:rPr>
        <w:fldChar w:fldCharType="separate"/>
      </w:r>
      <w:r>
        <w:rPr>
          <w:noProof/>
        </w:rPr>
        <w:t>182</w:t>
      </w:r>
      <w:r>
        <w:rPr>
          <w:noProof/>
        </w:rPr>
        <w:fldChar w:fldCharType="end"/>
      </w:r>
    </w:p>
    <w:p w14:paraId="20DDDC5A" w14:textId="4738115B" w:rsidR="00B45DF8" w:rsidRDefault="00B45DF8">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_Toc130218269 \h </w:instrText>
      </w:r>
      <w:r>
        <w:rPr>
          <w:noProof/>
        </w:rPr>
      </w:r>
      <w:r>
        <w:rPr>
          <w:noProof/>
        </w:rPr>
        <w:fldChar w:fldCharType="separate"/>
      </w:r>
      <w:r>
        <w:rPr>
          <w:noProof/>
        </w:rPr>
        <w:t>182</w:t>
      </w:r>
      <w:r>
        <w:rPr>
          <w:noProof/>
        </w:rPr>
        <w:fldChar w:fldCharType="end"/>
      </w:r>
    </w:p>
    <w:p w14:paraId="7A5B32F2" w14:textId="31A14400" w:rsidR="00B45DF8" w:rsidRDefault="00B45DF8">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listAvailableFiles</w:t>
      </w:r>
      <w:r>
        <w:rPr>
          <w:noProof/>
        </w:rPr>
        <w:tab/>
      </w:r>
      <w:r>
        <w:rPr>
          <w:noProof/>
        </w:rPr>
        <w:fldChar w:fldCharType="begin" w:fldLock="1"/>
      </w:r>
      <w:r>
        <w:rPr>
          <w:noProof/>
        </w:rPr>
        <w:instrText xml:space="preserve"> PAGEREF _Toc130218270 \h </w:instrText>
      </w:r>
      <w:r>
        <w:rPr>
          <w:noProof/>
        </w:rPr>
      </w:r>
      <w:r>
        <w:rPr>
          <w:noProof/>
        </w:rPr>
        <w:fldChar w:fldCharType="separate"/>
      </w:r>
      <w:r>
        <w:rPr>
          <w:noProof/>
        </w:rPr>
        <w:t>182</w:t>
      </w:r>
      <w:r>
        <w:rPr>
          <w:noProof/>
        </w:rPr>
        <w:fldChar w:fldCharType="end"/>
      </w:r>
    </w:p>
    <w:p w14:paraId="17BE6E58" w14:textId="5386AA5D" w:rsidR="00B45DF8" w:rsidRDefault="00B45DF8">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subscribe</w:t>
      </w:r>
      <w:r>
        <w:rPr>
          <w:noProof/>
        </w:rPr>
        <w:tab/>
      </w:r>
      <w:r>
        <w:rPr>
          <w:noProof/>
        </w:rPr>
        <w:fldChar w:fldCharType="begin" w:fldLock="1"/>
      </w:r>
      <w:r>
        <w:rPr>
          <w:noProof/>
        </w:rPr>
        <w:instrText xml:space="preserve"> PAGEREF _Toc130218271 \h </w:instrText>
      </w:r>
      <w:r>
        <w:rPr>
          <w:noProof/>
        </w:rPr>
      </w:r>
      <w:r>
        <w:rPr>
          <w:noProof/>
        </w:rPr>
        <w:fldChar w:fldCharType="separate"/>
      </w:r>
      <w:r>
        <w:rPr>
          <w:noProof/>
        </w:rPr>
        <w:t>183</w:t>
      </w:r>
      <w:r>
        <w:rPr>
          <w:noProof/>
        </w:rPr>
        <w:fldChar w:fldCharType="end"/>
      </w:r>
    </w:p>
    <w:p w14:paraId="7F9BE654" w14:textId="6506D7F9" w:rsidR="00B45DF8" w:rsidRDefault="00B45DF8">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293D23">
        <w:rPr>
          <w:rFonts w:cs="Arial"/>
          <w:noProof/>
        </w:rPr>
        <w:t>unsubscribe</w:t>
      </w:r>
      <w:r>
        <w:rPr>
          <w:noProof/>
        </w:rPr>
        <w:tab/>
      </w:r>
      <w:r>
        <w:rPr>
          <w:noProof/>
        </w:rPr>
        <w:fldChar w:fldCharType="begin" w:fldLock="1"/>
      </w:r>
      <w:r>
        <w:rPr>
          <w:noProof/>
        </w:rPr>
        <w:instrText xml:space="preserve"> PAGEREF _Toc130218272 \h </w:instrText>
      </w:r>
      <w:r>
        <w:rPr>
          <w:noProof/>
        </w:rPr>
      </w:r>
      <w:r>
        <w:rPr>
          <w:noProof/>
        </w:rPr>
        <w:fldChar w:fldCharType="separate"/>
      </w:r>
      <w:r>
        <w:rPr>
          <w:noProof/>
        </w:rPr>
        <w:t>183</w:t>
      </w:r>
      <w:r>
        <w:rPr>
          <w:noProof/>
        </w:rPr>
        <w:fldChar w:fldCharType="end"/>
      </w:r>
    </w:p>
    <w:p w14:paraId="1AE025D8" w14:textId="6EFE904B" w:rsidR="00B45DF8" w:rsidRDefault="00B45DF8">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_Toc130218273 \h </w:instrText>
      </w:r>
      <w:r>
        <w:rPr>
          <w:noProof/>
        </w:rPr>
      </w:r>
      <w:r>
        <w:rPr>
          <w:noProof/>
        </w:rPr>
        <w:fldChar w:fldCharType="separate"/>
      </w:r>
      <w:r>
        <w:rPr>
          <w:noProof/>
        </w:rPr>
        <w:t>183</w:t>
      </w:r>
      <w:r>
        <w:rPr>
          <w:noProof/>
        </w:rPr>
        <w:fldChar w:fldCharType="end"/>
      </w:r>
    </w:p>
    <w:p w14:paraId="241896BA" w14:textId="144A9FA6" w:rsidR="00B45DF8" w:rsidRDefault="00B45DF8">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_Toc130218274 \h </w:instrText>
      </w:r>
      <w:r>
        <w:rPr>
          <w:noProof/>
        </w:rPr>
      </w:r>
      <w:r>
        <w:rPr>
          <w:noProof/>
        </w:rPr>
        <w:fldChar w:fldCharType="separate"/>
      </w:r>
      <w:r>
        <w:rPr>
          <w:noProof/>
        </w:rPr>
        <w:t>183</w:t>
      </w:r>
      <w:r>
        <w:rPr>
          <w:noProof/>
        </w:rPr>
        <w:fldChar w:fldCharType="end"/>
      </w:r>
    </w:p>
    <w:p w14:paraId="5E5B2D71" w14:textId="56999202" w:rsidR="00B45DF8" w:rsidRDefault="00B45DF8">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notifyFileReady</w:t>
      </w:r>
      <w:r>
        <w:rPr>
          <w:noProof/>
        </w:rPr>
        <w:tab/>
      </w:r>
      <w:r>
        <w:rPr>
          <w:noProof/>
        </w:rPr>
        <w:fldChar w:fldCharType="begin" w:fldLock="1"/>
      </w:r>
      <w:r>
        <w:rPr>
          <w:noProof/>
        </w:rPr>
        <w:instrText xml:space="preserve"> PAGEREF _Toc130218275 \h </w:instrText>
      </w:r>
      <w:r>
        <w:rPr>
          <w:noProof/>
        </w:rPr>
      </w:r>
      <w:r>
        <w:rPr>
          <w:noProof/>
        </w:rPr>
        <w:fldChar w:fldCharType="separate"/>
      </w:r>
      <w:r>
        <w:rPr>
          <w:noProof/>
        </w:rPr>
        <w:t>183</w:t>
      </w:r>
      <w:r>
        <w:rPr>
          <w:noProof/>
        </w:rPr>
        <w:fldChar w:fldCharType="end"/>
      </w:r>
    </w:p>
    <w:p w14:paraId="6AEB3A04" w14:textId="34EB3129" w:rsidR="00B45DF8" w:rsidRDefault="00B45DF8">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293D23">
        <w:rPr>
          <w:rFonts w:cs="Arial"/>
          <w:noProof/>
        </w:rPr>
        <w:t>notifyFilePreparationError</w:t>
      </w:r>
      <w:r>
        <w:rPr>
          <w:noProof/>
        </w:rPr>
        <w:tab/>
      </w:r>
      <w:r>
        <w:rPr>
          <w:noProof/>
        </w:rPr>
        <w:fldChar w:fldCharType="begin" w:fldLock="1"/>
      </w:r>
      <w:r>
        <w:rPr>
          <w:noProof/>
        </w:rPr>
        <w:instrText xml:space="preserve"> PAGEREF _Toc130218276 \h </w:instrText>
      </w:r>
      <w:r>
        <w:rPr>
          <w:noProof/>
        </w:rPr>
      </w:r>
      <w:r>
        <w:rPr>
          <w:noProof/>
        </w:rPr>
        <w:fldChar w:fldCharType="separate"/>
      </w:r>
      <w:r>
        <w:rPr>
          <w:noProof/>
        </w:rPr>
        <w:t>183</w:t>
      </w:r>
      <w:r>
        <w:rPr>
          <w:noProof/>
        </w:rPr>
        <w:fldChar w:fldCharType="end"/>
      </w:r>
    </w:p>
    <w:p w14:paraId="5D1D8FDB" w14:textId="1A3B5D89" w:rsidR="00B45DF8" w:rsidRDefault="00B45DF8">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_Toc130218277 \h </w:instrText>
      </w:r>
      <w:r>
        <w:rPr>
          <w:noProof/>
        </w:rPr>
      </w:r>
      <w:r>
        <w:rPr>
          <w:noProof/>
        </w:rPr>
        <w:fldChar w:fldCharType="separate"/>
      </w:r>
      <w:r>
        <w:rPr>
          <w:noProof/>
        </w:rPr>
        <w:t>184</w:t>
      </w:r>
      <w:r>
        <w:rPr>
          <w:noProof/>
        </w:rPr>
        <w:fldChar w:fldCharType="end"/>
      </w:r>
    </w:p>
    <w:p w14:paraId="5224ADAF" w14:textId="7BD7187F" w:rsidR="00B45DF8" w:rsidRDefault="00B45DF8">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_Toc130218278 \h </w:instrText>
      </w:r>
      <w:r>
        <w:rPr>
          <w:noProof/>
        </w:rPr>
      </w:r>
      <w:r>
        <w:rPr>
          <w:noProof/>
        </w:rPr>
        <w:fldChar w:fldCharType="separate"/>
      </w:r>
      <w:r>
        <w:rPr>
          <w:noProof/>
        </w:rPr>
        <w:t>184</w:t>
      </w:r>
      <w:r>
        <w:rPr>
          <w:noProof/>
        </w:rPr>
        <w:fldChar w:fldCharType="end"/>
      </w:r>
    </w:p>
    <w:p w14:paraId="6427E658" w14:textId="505A26A9" w:rsidR="00B45DF8" w:rsidRDefault="00B45DF8">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_Toc130218279 \h </w:instrText>
      </w:r>
      <w:r>
        <w:rPr>
          <w:noProof/>
        </w:rPr>
      </w:r>
      <w:r>
        <w:rPr>
          <w:noProof/>
        </w:rPr>
        <w:fldChar w:fldCharType="separate"/>
      </w:r>
      <w:r>
        <w:rPr>
          <w:noProof/>
        </w:rPr>
        <w:t>184</w:t>
      </w:r>
      <w:r>
        <w:rPr>
          <w:noProof/>
        </w:rPr>
        <w:fldChar w:fldCharType="end"/>
      </w:r>
    </w:p>
    <w:p w14:paraId="69BC9AA7" w14:textId="442D83A6" w:rsidR="00B45DF8" w:rsidRDefault="00B45DF8">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_Toc130218280 \h </w:instrText>
      </w:r>
      <w:r>
        <w:rPr>
          <w:noProof/>
        </w:rPr>
      </w:r>
      <w:r>
        <w:rPr>
          <w:noProof/>
        </w:rPr>
        <w:fldChar w:fldCharType="separate"/>
      </w:r>
      <w:r>
        <w:rPr>
          <w:noProof/>
        </w:rPr>
        <w:t>184</w:t>
      </w:r>
      <w:r>
        <w:rPr>
          <w:noProof/>
        </w:rPr>
        <w:fldChar w:fldCharType="end"/>
      </w:r>
    </w:p>
    <w:p w14:paraId="0385ECF6" w14:textId="0D3EF22A" w:rsidR="00B45DF8" w:rsidRDefault="00B45DF8">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_Toc130218281 \h </w:instrText>
      </w:r>
      <w:r>
        <w:rPr>
          <w:noProof/>
        </w:rPr>
      </w:r>
      <w:r>
        <w:rPr>
          <w:noProof/>
        </w:rPr>
        <w:fldChar w:fldCharType="separate"/>
      </w:r>
      <w:r>
        <w:rPr>
          <w:noProof/>
        </w:rPr>
        <w:t>184</w:t>
      </w:r>
      <w:r>
        <w:rPr>
          <w:noProof/>
        </w:rPr>
        <w:fldChar w:fldCharType="end"/>
      </w:r>
    </w:p>
    <w:p w14:paraId="43E0493F" w14:textId="6460CE9D" w:rsidR="00B45DF8" w:rsidRDefault="00B45DF8">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_Toc130218282 \h </w:instrText>
      </w:r>
      <w:r>
        <w:rPr>
          <w:noProof/>
        </w:rPr>
      </w:r>
      <w:r>
        <w:rPr>
          <w:noProof/>
        </w:rPr>
        <w:fldChar w:fldCharType="separate"/>
      </w:r>
      <w:r>
        <w:rPr>
          <w:noProof/>
        </w:rPr>
        <w:t>188</w:t>
      </w:r>
      <w:r>
        <w:rPr>
          <w:noProof/>
        </w:rPr>
        <w:fldChar w:fldCharType="end"/>
      </w:r>
    </w:p>
    <w:p w14:paraId="0E66D25A" w14:textId="7A75C069" w:rsidR="00B45DF8" w:rsidRDefault="00B45DF8">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_Toc130218283 \h </w:instrText>
      </w:r>
      <w:r>
        <w:rPr>
          <w:noProof/>
        </w:rPr>
      </w:r>
      <w:r>
        <w:rPr>
          <w:noProof/>
        </w:rPr>
        <w:fldChar w:fldCharType="separate"/>
      </w:r>
      <w:r>
        <w:rPr>
          <w:noProof/>
        </w:rPr>
        <w:t>188</w:t>
      </w:r>
      <w:r>
        <w:rPr>
          <w:noProof/>
        </w:rPr>
        <w:fldChar w:fldCharType="end"/>
      </w:r>
    </w:p>
    <w:p w14:paraId="19A07FB8" w14:textId="18995A2C" w:rsidR="00B45DF8" w:rsidRDefault="00B45DF8">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_Toc130218284 \h </w:instrText>
      </w:r>
      <w:r>
        <w:rPr>
          <w:noProof/>
        </w:rPr>
      </w:r>
      <w:r>
        <w:rPr>
          <w:noProof/>
        </w:rPr>
        <w:fldChar w:fldCharType="separate"/>
      </w:r>
      <w:r>
        <w:rPr>
          <w:noProof/>
        </w:rPr>
        <w:t>188</w:t>
      </w:r>
      <w:r>
        <w:rPr>
          <w:noProof/>
        </w:rPr>
        <w:fldChar w:fldCharType="end"/>
      </w:r>
    </w:p>
    <w:p w14:paraId="3D507216" w14:textId="104AA0DF" w:rsidR="00B45DF8" w:rsidRDefault="00B45DF8">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_Toc130218285 \h </w:instrText>
      </w:r>
      <w:r>
        <w:rPr>
          <w:noProof/>
        </w:rPr>
      </w:r>
      <w:r>
        <w:rPr>
          <w:noProof/>
        </w:rPr>
        <w:fldChar w:fldCharType="separate"/>
      </w:r>
      <w:r>
        <w:rPr>
          <w:noProof/>
        </w:rPr>
        <w:t>189</w:t>
      </w:r>
      <w:r>
        <w:rPr>
          <w:noProof/>
        </w:rPr>
        <w:fldChar w:fldCharType="end"/>
      </w:r>
    </w:p>
    <w:p w14:paraId="52359154" w14:textId="562DF896" w:rsidR="00B45DF8" w:rsidRDefault="00B45DF8">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_Toc130218286 \h </w:instrText>
      </w:r>
      <w:r>
        <w:rPr>
          <w:noProof/>
        </w:rPr>
      </w:r>
      <w:r>
        <w:rPr>
          <w:noProof/>
        </w:rPr>
        <w:fldChar w:fldCharType="separate"/>
      </w:r>
      <w:r>
        <w:rPr>
          <w:noProof/>
        </w:rPr>
        <w:t>189</w:t>
      </w:r>
      <w:r>
        <w:rPr>
          <w:noProof/>
        </w:rPr>
        <w:fldChar w:fldCharType="end"/>
      </w:r>
    </w:p>
    <w:p w14:paraId="6C152D76" w14:textId="22FCD464" w:rsidR="00B45DF8" w:rsidRDefault="00B45DF8">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_Toc130218287 \h </w:instrText>
      </w:r>
      <w:r>
        <w:rPr>
          <w:noProof/>
        </w:rPr>
      </w:r>
      <w:r>
        <w:rPr>
          <w:noProof/>
        </w:rPr>
        <w:fldChar w:fldCharType="separate"/>
      </w:r>
      <w:r>
        <w:rPr>
          <w:noProof/>
        </w:rPr>
        <w:t>189</w:t>
      </w:r>
      <w:r>
        <w:rPr>
          <w:noProof/>
        </w:rPr>
        <w:fldChar w:fldCharType="end"/>
      </w:r>
    </w:p>
    <w:p w14:paraId="037E01EE" w14:textId="76CA7969" w:rsidR="00B45DF8" w:rsidRDefault="00B45DF8">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_Toc130218288 \h </w:instrText>
      </w:r>
      <w:r>
        <w:rPr>
          <w:noProof/>
        </w:rPr>
      </w:r>
      <w:r>
        <w:rPr>
          <w:noProof/>
        </w:rPr>
        <w:fldChar w:fldCharType="separate"/>
      </w:r>
      <w:r>
        <w:rPr>
          <w:noProof/>
        </w:rPr>
        <w:t>189</w:t>
      </w:r>
      <w:r>
        <w:rPr>
          <w:noProof/>
        </w:rPr>
        <w:fldChar w:fldCharType="end"/>
      </w:r>
    </w:p>
    <w:p w14:paraId="141CB6E5" w14:textId="3C445458" w:rsidR="00B45DF8" w:rsidRDefault="00B45DF8">
      <w:pPr>
        <w:pStyle w:val="TOC8"/>
        <w:rPr>
          <w:rFonts w:asciiTheme="minorHAnsi" w:eastAsiaTheme="minorEastAsia" w:hAnsiTheme="minorHAnsi" w:cstheme="minorBidi"/>
          <w:b w:val="0"/>
          <w:noProof/>
          <w:szCs w:val="22"/>
          <w:lang w:eastAsia="en-GB"/>
        </w:rPr>
      </w:pPr>
      <w:r>
        <w:rPr>
          <w:noProof/>
        </w:rPr>
        <w:t xml:space="preserve">Annex A (normative): </w:t>
      </w:r>
      <w:r w:rsidRPr="00293D23">
        <w:rPr>
          <w:rFonts w:cs="Arial"/>
          <w:noProof/>
        </w:rPr>
        <w:t>OpenAPI specification</w:t>
      </w:r>
      <w:r>
        <w:rPr>
          <w:noProof/>
        </w:rPr>
        <w:tab/>
      </w:r>
      <w:r>
        <w:rPr>
          <w:noProof/>
        </w:rPr>
        <w:fldChar w:fldCharType="begin" w:fldLock="1"/>
      </w:r>
      <w:r>
        <w:rPr>
          <w:noProof/>
        </w:rPr>
        <w:instrText xml:space="preserve"> PAGEREF _Toc130218289 \h </w:instrText>
      </w:r>
      <w:r>
        <w:rPr>
          <w:noProof/>
        </w:rPr>
      </w:r>
      <w:r>
        <w:rPr>
          <w:noProof/>
        </w:rPr>
        <w:fldChar w:fldCharType="separate"/>
      </w:r>
      <w:r>
        <w:rPr>
          <w:noProof/>
        </w:rPr>
        <w:t>191</w:t>
      </w:r>
      <w:r>
        <w:rPr>
          <w:noProof/>
        </w:rPr>
        <w:fldChar w:fldCharType="end"/>
      </w:r>
    </w:p>
    <w:p w14:paraId="2CA121D8" w14:textId="000FD5AF" w:rsidR="00B45DF8" w:rsidRDefault="00B45DF8">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_Toc130218290 \h </w:instrText>
      </w:r>
      <w:r>
        <w:rPr>
          <w:noProof/>
        </w:rPr>
      </w:r>
      <w:r>
        <w:rPr>
          <w:noProof/>
        </w:rPr>
        <w:fldChar w:fldCharType="separate"/>
      </w:r>
      <w:r>
        <w:rPr>
          <w:noProof/>
        </w:rPr>
        <w:t>191</w:t>
      </w:r>
      <w:r>
        <w:rPr>
          <w:noProof/>
        </w:rPr>
        <w:fldChar w:fldCharType="end"/>
      </w:r>
    </w:p>
    <w:p w14:paraId="3C9C2D37" w14:textId="42BCBE26" w:rsidR="00B45DF8" w:rsidRDefault="00B45DF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_Toc130218291 \h </w:instrText>
      </w:r>
      <w:r>
        <w:rPr>
          <w:noProof/>
        </w:rPr>
      </w:r>
      <w:r>
        <w:rPr>
          <w:noProof/>
        </w:rPr>
        <w:fldChar w:fldCharType="separate"/>
      </w:r>
      <w:r>
        <w:rPr>
          <w:noProof/>
        </w:rPr>
        <w:t>191</w:t>
      </w:r>
      <w:r>
        <w:rPr>
          <w:noProof/>
        </w:rPr>
        <w:fldChar w:fldCharType="end"/>
      </w:r>
    </w:p>
    <w:p w14:paraId="4E7F7756" w14:textId="70568FB7" w:rsidR="00B45DF8" w:rsidRDefault="00B45DF8">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_Toc130218292 \h </w:instrText>
      </w:r>
      <w:r>
        <w:rPr>
          <w:noProof/>
        </w:rPr>
      </w:r>
      <w:r>
        <w:rPr>
          <w:noProof/>
        </w:rPr>
        <w:fldChar w:fldCharType="separate"/>
      </w:r>
      <w:r>
        <w:rPr>
          <w:noProof/>
        </w:rPr>
        <w:t>191</w:t>
      </w:r>
      <w:r>
        <w:rPr>
          <w:noProof/>
        </w:rPr>
        <w:fldChar w:fldCharType="end"/>
      </w:r>
    </w:p>
    <w:p w14:paraId="0B120EB7" w14:textId="66179F94" w:rsidR="00B45DF8" w:rsidRDefault="00B45DF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_Toc130218293 \h </w:instrText>
      </w:r>
      <w:r>
        <w:rPr>
          <w:noProof/>
        </w:rPr>
      </w:r>
      <w:r>
        <w:rPr>
          <w:noProof/>
        </w:rPr>
        <w:fldChar w:fldCharType="separate"/>
      </w:r>
      <w:r>
        <w:rPr>
          <w:noProof/>
        </w:rPr>
        <w:t>191</w:t>
      </w:r>
      <w:r>
        <w:rPr>
          <w:noProof/>
        </w:rPr>
        <w:fldChar w:fldCharType="end"/>
      </w:r>
    </w:p>
    <w:p w14:paraId="4ECB283E" w14:textId="62A61FBF" w:rsidR="00B45DF8" w:rsidRDefault="00B45DF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_Toc130218294 \h </w:instrText>
      </w:r>
      <w:r>
        <w:rPr>
          <w:noProof/>
        </w:rPr>
      </w:r>
      <w:r>
        <w:rPr>
          <w:noProof/>
        </w:rPr>
        <w:fldChar w:fldCharType="separate"/>
      </w:r>
      <w:r>
        <w:rPr>
          <w:noProof/>
        </w:rPr>
        <w:t>197</w:t>
      </w:r>
      <w:r>
        <w:rPr>
          <w:noProof/>
        </w:rPr>
        <w:fldChar w:fldCharType="end"/>
      </w:r>
    </w:p>
    <w:p w14:paraId="62D3C157" w14:textId="0E903C28" w:rsidR="00B45DF8" w:rsidRDefault="00B45DF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_Toc130218295 \h </w:instrText>
      </w:r>
      <w:r>
        <w:rPr>
          <w:noProof/>
        </w:rPr>
      </w:r>
      <w:r>
        <w:rPr>
          <w:noProof/>
        </w:rPr>
        <w:fldChar w:fldCharType="separate"/>
      </w:r>
      <w:r>
        <w:rPr>
          <w:noProof/>
        </w:rPr>
        <w:t>197</w:t>
      </w:r>
      <w:r>
        <w:rPr>
          <w:noProof/>
        </w:rPr>
        <w:fldChar w:fldCharType="end"/>
      </w:r>
    </w:p>
    <w:p w14:paraId="70AD193E" w14:textId="08527414" w:rsidR="00B45DF8" w:rsidRDefault="00B45DF8">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_Toc130218296 \h </w:instrText>
      </w:r>
      <w:r>
        <w:rPr>
          <w:noProof/>
        </w:rPr>
      </w:r>
      <w:r>
        <w:rPr>
          <w:noProof/>
        </w:rPr>
        <w:fldChar w:fldCharType="separate"/>
      </w:r>
      <w:r>
        <w:rPr>
          <w:noProof/>
        </w:rPr>
        <w:t>197</w:t>
      </w:r>
      <w:r>
        <w:rPr>
          <w:noProof/>
        </w:rPr>
        <w:fldChar w:fldCharType="end"/>
      </w:r>
    </w:p>
    <w:p w14:paraId="3BAE5C48" w14:textId="73B1FD23" w:rsidR="00B45DF8" w:rsidRDefault="00B45DF8">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_Toc130218297 \h </w:instrText>
      </w:r>
      <w:r>
        <w:rPr>
          <w:noProof/>
        </w:rPr>
      </w:r>
      <w:r>
        <w:rPr>
          <w:noProof/>
        </w:rPr>
        <w:fldChar w:fldCharType="separate"/>
      </w:r>
      <w:r>
        <w:rPr>
          <w:noProof/>
        </w:rPr>
        <w:t>198</w:t>
      </w:r>
      <w:r>
        <w:rPr>
          <w:noProof/>
        </w:rPr>
        <w:fldChar w:fldCharType="end"/>
      </w:r>
    </w:p>
    <w:p w14:paraId="2B16FA45" w14:textId="2CB76197" w:rsidR="00B45DF8" w:rsidRDefault="00B45DF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_Toc130218298 \h </w:instrText>
      </w:r>
      <w:r>
        <w:rPr>
          <w:noProof/>
        </w:rPr>
      </w:r>
      <w:r>
        <w:rPr>
          <w:noProof/>
        </w:rPr>
        <w:fldChar w:fldCharType="separate"/>
      </w:r>
      <w:r>
        <w:rPr>
          <w:noProof/>
        </w:rPr>
        <w:t>211</w:t>
      </w:r>
      <w:r>
        <w:rPr>
          <w:noProof/>
        </w:rPr>
        <w:fldChar w:fldCharType="end"/>
      </w:r>
    </w:p>
    <w:p w14:paraId="2B8BE0D1" w14:textId="5653444F" w:rsidR="00B45DF8" w:rsidRDefault="00B45DF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_Toc130218299 \h </w:instrText>
      </w:r>
      <w:r>
        <w:rPr>
          <w:noProof/>
        </w:rPr>
      </w:r>
      <w:r>
        <w:rPr>
          <w:noProof/>
        </w:rPr>
        <w:fldChar w:fldCharType="separate"/>
      </w:r>
      <w:r>
        <w:rPr>
          <w:noProof/>
        </w:rPr>
        <w:t>211</w:t>
      </w:r>
      <w:r>
        <w:rPr>
          <w:noProof/>
        </w:rPr>
        <w:fldChar w:fldCharType="end"/>
      </w:r>
    </w:p>
    <w:p w14:paraId="303C6ACC" w14:textId="628BF79F" w:rsidR="00B45DF8" w:rsidRDefault="00B45DF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_Toc130218300 \h </w:instrText>
      </w:r>
      <w:r>
        <w:rPr>
          <w:noProof/>
        </w:rPr>
      </w:r>
      <w:r>
        <w:rPr>
          <w:noProof/>
        </w:rPr>
        <w:fldChar w:fldCharType="separate"/>
      </w:r>
      <w:r>
        <w:rPr>
          <w:noProof/>
        </w:rPr>
        <w:t>212</w:t>
      </w:r>
      <w:r>
        <w:rPr>
          <w:noProof/>
        </w:rPr>
        <w:fldChar w:fldCharType="end"/>
      </w:r>
    </w:p>
    <w:p w14:paraId="18D9E8C8" w14:textId="0E5A74B4" w:rsidR="00B45DF8" w:rsidRDefault="00B45DF8">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_Toc130218301 \h </w:instrText>
      </w:r>
      <w:r>
        <w:rPr>
          <w:noProof/>
        </w:rPr>
      </w:r>
      <w:r>
        <w:rPr>
          <w:noProof/>
        </w:rPr>
        <w:fldChar w:fldCharType="separate"/>
      </w:r>
      <w:r>
        <w:rPr>
          <w:noProof/>
        </w:rPr>
        <w:t>212</w:t>
      </w:r>
      <w:r>
        <w:rPr>
          <w:noProof/>
        </w:rPr>
        <w:fldChar w:fldCharType="end"/>
      </w:r>
    </w:p>
    <w:p w14:paraId="7AC3FDDF" w14:textId="38F4F4AA" w:rsidR="00B45DF8" w:rsidRDefault="00B45DF8">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_Toc130218302 \h </w:instrText>
      </w:r>
      <w:r>
        <w:rPr>
          <w:noProof/>
        </w:rPr>
      </w:r>
      <w:r>
        <w:rPr>
          <w:noProof/>
        </w:rPr>
        <w:fldChar w:fldCharType="separate"/>
      </w:r>
      <w:r>
        <w:rPr>
          <w:noProof/>
        </w:rPr>
        <w:t>212</w:t>
      </w:r>
      <w:r>
        <w:rPr>
          <w:noProof/>
        </w:rPr>
        <w:fldChar w:fldCharType="end"/>
      </w:r>
    </w:p>
    <w:p w14:paraId="4BEF3D36" w14:textId="2B335D61" w:rsidR="00B45DF8" w:rsidRDefault="00B45DF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_Toc130218303 \h </w:instrText>
      </w:r>
      <w:r>
        <w:rPr>
          <w:noProof/>
        </w:rPr>
      </w:r>
      <w:r>
        <w:rPr>
          <w:noProof/>
        </w:rPr>
        <w:fldChar w:fldCharType="separate"/>
      </w:r>
      <w:r>
        <w:rPr>
          <w:noProof/>
        </w:rPr>
        <w:t>213</w:t>
      </w:r>
      <w:r>
        <w:rPr>
          <w:noProof/>
        </w:rPr>
        <w:fldChar w:fldCharType="end"/>
      </w:r>
    </w:p>
    <w:p w14:paraId="340C1B5B" w14:textId="5A6B1577" w:rsidR="00B45DF8" w:rsidRDefault="00B45DF8">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_Toc130218304 \h </w:instrText>
      </w:r>
      <w:r>
        <w:rPr>
          <w:noProof/>
        </w:rPr>
      </w:r>
      <w:r>
        <w:rPr>
          <w:noProof/>
        </w:rPr>
        <w:fldChar w:fldCharType="separate"/>
      </w:r>
      <w:r>
        <w:rPr>
          <w:noProof/>
        </w:rPr>
        <w:t>213</w:t>
      </w:r>
      <w:r>
        <w:rPr>
          <w:noProof/>
        </w:rPr>
        <w:fldChar w:fldCharType="end"/>
      </w:r>
    </w:p>
    <w:p w14:paraId="4F824AA0" w14:textId="6022FBEF" w:rsidR="00B45DF8" w:rsidRDefault="00B45DF8">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_Toc130218305 \h </w:instrText>
      </w:r>
      <w:r>
        <w:rPr>
          <w:noProof/>
        </w:rPr>
      </w:r>
      <w:r>
        <w:rPr>
          <w:noProof/>
        </w:rPr>
        <w:fldChar w:fldCharType="separate"/>
      </w:r>
      <w:r>
        <w:rPr>
          <w:noProof/>
        </w:rPr>
        <w:t>213</w:t>
      </w:r>
      <w:r>
        <w:rPr>
          <w:noProof/>
        </w:rPr>
        <w:fldChar w:fldCharType="end"/>
      </w:r>
    </w:p>
    <w:p w14:paraId="5475AA6D" w14:textId="7C5F72ED" w:rsidR="00B45DF8" w:rsidRDefault="00B45DF8">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_Toc130218306 \h </w:instrText>
      </w:r>
      <w:r>
        <w:rPr>
          <w:noProof/>
        </w:rPr>
      </w:r>
      <w:r>
        <w:rPr>
          <w:noProof/>
        </w:rPr>
        <w:fldChar w:fldCharType="separate"/>
      </w:r>
      <w:r>
        <w:rPr>
          <w:noProof/>
        </w:rPr>
        <w:t>213</w:t>
      </w:r>
      <w:r>
        <w:rPr>
          <w:noProof/>
        </w:rPr>
        <w:fldChar w:fldCharType="end"/>
      </w:r>
    </w:p>
    <w:p w14:paraId="4117EA52" w14:textId="61A2B729" w:rsidR="00B45DF8" w:rsidRDefault="00B45DF8">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_Toc130218307 \h </w:instrText>
      </w:r>
      <w:r>
        <w:rPr>
          <w:noProof/>
        </w:rPr>
      </w:r>
      <w:r>
        <w:rPr>
          <w:noProof/>
        </w:rPr>
        <w:fldChar w:fldCharType="separate"/>
      </w:r>
      <w:r>
        <w:rPr>
          <w:noProof/>
        </w:rPr>
        <w:t>213</w:t>
      </w:r>
      <w:r>
        <w:rPr>
          <w:noProof/>
        </w:rPr>
        <w:fldChar w:fldCharType="end"/>
      </w:r>
    </w:p>
    <w:p w14:paraId="4D8513A5" w14:textId="31F4B21A" w:rsidR="00B45DF8" w:rsidRDefault="00B45DF8">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_Toc130218308 \h </w:instrText>
      </w:r>
      <w:r>
        <w:rPr>
          <w:noProof/>
        </w:rPr>
      </w:r>
      <w:r>
        <w:rPr>
          <w:noProof/>
        </w:rPr>
        <w:fldChar w:fldCharType="separate"/>
      </w:r>
      <w:r>
        <w:rPr>
          <w:noProof/>
        </w:rPr>
        <w:t>214</w:t>
      </w:r>
      <w:r>
        <w:rPr>
          <w:noProof/>
        </w:rPr>
        <w:fldChar w:fldCharType="end"/>
      </w:r>
    </w:p>
    <w:p w14:paraId="054F8234" w14:textId="08E3462E" w:rsidR="00B45DF8" w:rsidRDefault="00B45DF8">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_Toc130218309 \h </w:instrText>
      </w:r>
      <w:r>
        <w:rPr>
          <w:noProof/>
        </w:rPr>
      </w:r>
      <w:r>
        <w:rPr>
          <w:noProof/>
        </w:rPr>
        <w:fldChar w:fldCharType="separate"/>
      </w:r>
      <w:r>
        <w:rPr>
          <w:noProof/>
        </w:rPr>
        <w:t>214</w:t>
      </w:r>
      <w:r>
        <w:rPr>
          <w:noProof/>
        </w:rPr>
        <w:fldChar w:fldCharType="end"/>
      </w:r>
    </w:p>
    <w:p w14:paraId="5642AF86" w14:textId="5715AD83" w:rsidR="00B45DF8" w:rsidRDefault="00B45DF8">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_Toc130218310 \h </w:instrText>
      </w:r>
      <w:r>
        <w:rPr>
          <w:noProof/>
        </w:rPr>
      </w:r>
      <w:r>
        <w:rPr>
          <w:noProof/>
        </w:rPr>
        <w:fldChar w:fldCharType="separate"/>
      </w:r>
      <w:r>
        <w:rPr>
          <w:noProof/>
        </w:rPr>
        <w:t>214</w:t>
      </w:r>
      <w:r>
        <w:rPr>
          <w:noProof/>
        </w:rPr>
        <w:fldChar w:fldCharType="end"/>
      </w:r>
    </w:p>
    <w:p w14:paraId="57548F14" w14:textId="352BE0F8" w:rsidR="00B45DF8" w:rsidRDefault="00B45DF8">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_Toc130218311 \h </w:instrText>
      </w:r>
      <w:r>
        <w:rPr>
          <w:noProof/>
        </w:rPr>
      </w:r>
      <w:r>
        <w:rPr>
          <w:noProof/>
        </w:rPr>
        <w:fldChar w:fldCharType="separate"/>
      </w:r>
      <w:r>
        <w:rPr>
          <w:noProof/>
        </w:rPr>
        <w:t>220</w:t>
      </w:r>
      <w:r>
        <w:rPr>
          <w:noProof/>
        </w:rPr>
        <w:fldChar w:fldCharType="end"/>
      </w:r>
    </w:p>
    <w:p w14:paraId="6201E594" w14:textId="6F32EC25" w:rsidR="00B45DF8" w:rsidRDefault="00B45DF8">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_Toc130218312 \h </w:instrText>
      </w:r>
      <w:r>
        <w:rPr>
          <w:noProof/>
        </w:rPr>
      </w:r>
      <w:r>
        <w:rPr>
          <w:noProof/>
        </w:rPr>
        <w:fldChar w:fldCharType="separate"/>
      </w:r>
      <w:r>
        <w:rPr>
          <w:noProof/>
        </w:rPr>
        <w:t>220</w:t>
      </w:r>
      <w:r>
        <w:rPr>
          <w:noProof/>
        </w:rPr>
        <w:fldChar w:fldCharType="end"/>
      </w:r>
    </w:p>
    <w:p w14:paraId="7DD14D82" w14:textId="580444EC" w:rsidR="00B45DF8" w:rsidRDefault="00B45DF8">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_Toc130218313 \h </w:instrText>
      </w:r>
      <w:r>
        <w:rPr>
          <w:noProof/>
        </w:rPr>
      </w:r>
      <w:r>
        <w:rPr>
          <w:noProof/>
        </w:rPr>
        <w:fldChar w:fldCharType="separate"/>
      </w:r>
      <w:r>
        <w:rPr>
          <w:noProof/>
        </w:rPr>
        <w:t>220</w:t>
      </w:r>
      <w:r>
        <w:rPr>
          <w:noProof/>
        </w:rPr>
        <w:fldChar w:fldCharType="end"/>
      </w:r>
    </w:p>
    <w:p w14:paraId="61975FE6" w14:textId="185F15D7" w:rsidR="00B45DF8" w:rsidRDefault="00B45DF8">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_Toc130218314 \h </w:instrText>
      </w:r>
      <w:r>
        <w:rPr>
          <w:noProof/>
        </w:rPr>
      </w:r>
      <w:r>
        <w:rPr>
          <w:noProof/>
        </w:rPr>
        <w:fldChar w:fldCharType="separate"/>
      </w:r>
      <w:r>
        <w:rPr>
          <w:noProof/>
        </w:rPr>
        <w:t>223</w:t>
      </w:r>
      <w:r>
        <w:rPr>
          <w:noProof/>
        </w:rPr>
        <w:fldChar w:fldCharType="end"/>
      </w:r>
    </w:p>
    <w:p w14:paraId="0746D526" w14:textId="1230B37B" w:rsidR="00B45DF8" w:rsidRDefault="00B45DF8">
      <w:pPr>
        <w:pStyle w:val="TOC8"/>
        <w:rPr>
          <w:rFonts w:asciiTheme="minorHAnsi" w:eastAsiaTheme="minorEastAsia" w:hAnsiTheme="minorHAnsi" w:cstheme="minorBidi"/>
          <w:b w:val="0"/>
          <w:noProof/>
          <w:szCs w:val="22"/>
          <w:lang w:eastAsia="en-GB"/>
        </w:rPr>
      </w:pPr>
      <w:r>
        <w:rPr>
          <w:noProof/>
        </w:rPr>
        <w:t xml:space="preserve">Annex B (Informative): </w:t>
      </w:r>
      <w:r w:rsidRPr="00293D23">
        <w:rPr>
          <w:rFonts w:cs="Arial"/>
          <w:noProof/>
        </w:rPr>
        <w:t>Guidelines for the integration of 3GPP MnS notifications with ONAP VES</w:t>
      </w:r>
      <w:r>
        <w:rPr>
          <w:noProof/>
        </w:rPr>
        <w:tab/>
      </w:r>
      <w:r>
        <w:rPr>
          <w:noProof/>
        </w:rPr>
        <w:fldChar w:fldCharType="begin" w:fldLock="1"/>
      </w:r>
      <w:r>
        <w:rPr>
          <w:noProof/>
        </w:rPr>
        <w:instrText xml:space="preserve"> PAGEREF _Toc130218315 \h </w:instrText>
      </w:r>
      <w:r>
        <w:rPr>
          <w:noProof/>
        </w:rPr>
      </w:r>
      <w:r>
        <w:rPr>
          <w:noProof/>
        </w:rPr>
        <w:fldChar w:fldCharType="separate"/>
      </w:r>
      <w:r>
        <w:rPr>
          <w:noProof/>
        </w:rPr>
        <w:t>224</w:t>
      </w:r>
      <w:r>
        <w:rPr>
          <w:noProof/>
        </w:rPr>
        <w:fldChar w:fldCharType="end"/>
      </w:r>
    </w:p>
    <w:p w14:paraId="436BB712" w14:textId="7A161537" w:rsidR="00B45DF8" w:rsidRDefault="00B45DF8">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_Toc130218316 \h </w:instrText>
      </w:r>
      <w:r>
        <w:rPr>
          <w:noProof/>
        </w:rPr>
      </w:r>
      <w:r>
        <w:rPr>
          <w:noProof/>
        </w:rPr>
        <w:fldChar w:fldCharType="separate"/>
      </w:r>
      <w:r>
        <w:rPr>
          <w:noProof/>
        </w:rPr>
        <w:t>225</w:t>
      </w:r>
      <w:r>
        <w:rPr>
          <w:noProof/>
        </w:rPr>
        <w:fldChar w:fldCharType="end"/>
      </w:r>
    </w:p>
    <w:p w14:paraId="6FD0F529" w14:textId="165B0416"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0217667"/>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0217668"/>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0217669"/>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0217670"/>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0217671"/>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0217672"/>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0217673"/>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0217674"/>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0217675"/>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0217676"/>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0217677"/>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0217678"/>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0217679"/>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0217680"/>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0217681"/>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30217682"/>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77777777"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30217683"/>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0217684"/>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0217685"/>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0217686"/>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0217687"/>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0217688"/>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0217689"/>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0217690"/>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0217691"/>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0217692"/>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0217693"/>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0217694"/>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0217695"/>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0217696"/>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0217697"/>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0217698"/>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0217699"/>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0217700"/>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0217701"/>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0217702"/>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0217703"/>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0217704"/>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0217705"/>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0217706"/>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0217707"/>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0217708"/>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0217709"/>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0217710"/>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0217711"/>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0217712"/>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0217713"/>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0217714"/>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0217715"/>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0217716"/>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0217717"/>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0217718"/>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0217719"/>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0217720"/>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0217721"/>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0217722"/>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0217723"/>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0217724"/>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0217725"/>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0217726"/>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0217727"/>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0217728"/>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0217729"/>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0217730"/>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0217731"/>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0217732"/>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0217733"/>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0217734"/>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0217735"/>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0217736"/>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0217737"/>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0217738"/>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0217739"/>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0217740"/>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0217741"/>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0217742"/>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0217743"/>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0217744"/>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0217745"/>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0217746"/>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0217747"/>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0217748"/>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0217749"/>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0217750"/>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0217751"/>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0217752"/>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0217753"/>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0217754"/>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0217755"/>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0217756"/>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0217757"/>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42A02B30" w:rsidR="00372330" w:rsidRPr="00215D3C" w:rsidRDefault="00372330" w:rsidP="00372330">
      <w:pPr>
        <w:pStyle w:val="Heading6"/>
      </w:pPr>
      <w:bookmarkStart w:id="718" w:name="_Toc130217758"/>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0217759"/>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021776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0217761"/>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0217762"/>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0217763"/>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0217764"/>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0217765"/>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021776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0217767"/>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0217768"/>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0217769"/>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0217770"/>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0217771"/>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021777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021777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0217774"/>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0217775"/>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0217776"/>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0217777"/>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0217778"/>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0217779"/>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0217780"/>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0217781"/>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0217782"/>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0217783"/>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0217784"/>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0217785"/>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0217786"/>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021778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0217788"/>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0217789"/>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0217790"/>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0217791"/>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0217792"/>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021779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021779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0217795"/>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0217796"/>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0217797"/>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021779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0217799"/>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0217800"/>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0217801"/>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0217802"/>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021780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0217804"/>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021780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021780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0217807"/>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021780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0217809"/>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021781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021781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021781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0217813"/>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021781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021781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021781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021781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021781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0217819"/>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0217820"/>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0217821"/>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0217822"/>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0217823"/>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30"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0217824"/>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0217825"/>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0217826"/>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0217827"/>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021782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021782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0217830"/>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0217831"/>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0217832"/>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021783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021783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021783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021783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0217837"/>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021783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021783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0217840"/>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021784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021784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390.05pt" o:ole="">
            <v:imagedata r:id="rId12" o:title=""/>
          </v:shape>
          <o:OLEObject Type="Embed" ProgID="VisioViewer.Viewer.1" ShapeID="_x0000_i1025" DrawAspect="Content" ObjectID="_1741692876" r:id="rId13"/>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021784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021784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021784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0217846"/>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021784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0217848"/>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021784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021785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0217851"/>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021785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021785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021785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021785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021785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021785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0217858"/>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021785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0217860"/>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0217861"/>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021786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021786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0217864"/>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021786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021786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0217867"/>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021786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021786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0217870"/>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0217871"/>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021787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021787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021787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0217875"/>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021787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0217877"/>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021787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0217879"/>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0217880"/>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021788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021788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0217883"/>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021788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021788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021788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0217887"/>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0217888"/>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0217889"/>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0217890"/>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0217891"/>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0217892"/>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021789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0217894"/>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0217895"/>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0217896"/>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0217897"/>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0217898"/>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0217899"/>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0217900"/>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0217901"/>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0217902"/>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0217903"/>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0217904"/>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0217905"/>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0217906"/>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0217907"/>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0217908"/>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0217909"/>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0217910"/>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0217911"/>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0217912"/>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0217913"/>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0217914"/>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0217915"/>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0217916"/>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0217917"/>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0217918"/>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0217919"/>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0217920"/>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0217921"/>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0217922"/>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0217923"/>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0217924"/>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0217925"/>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0217926"/>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0217927"/>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021792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021792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021793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0217931"/>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021793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0217933"/>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0217934"/>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0217935"/>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0217936"/>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0217937"/>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0217938"/>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0217939"/>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0217940"/>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0217941"/>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0217942"/>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0217943"/>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0217944"/>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0217945"/>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0217946"/>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0217947"/>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0217948"/>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0217949"/>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0217950"/>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0217951"/>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0217952"/>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0217953"/>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0217954"/>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0217955"/>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0217956"/>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0217957"/>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0217958"/>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0217959"/>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0217960"/>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0217961"/>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0217962"/>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0217963"/>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0217964"/>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0217965"/>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0217966"/>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0217967"/>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0217968"/>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0217969"/>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0217970"/>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0217971"/>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0217972"/>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0217973"/>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0217974"/>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0217975"/>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0217976"/>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0217977"/>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0217978"/>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0217979"/>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0217980"/>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0217981"/>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0217982"/>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0217983"/>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0217984"/>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0217985"/>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0217986"/>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0217987"/>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0217988"/>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0217989"/>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0217990"/>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0217991"/>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0217992"/>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0217993"/>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0217994"/>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0217995"/>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0217996"/>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0217997"/>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0217998"/>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0217999"/>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0218000"/>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0218001"/>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0218002"/>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0218003"/>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0218004"/>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0218005"/>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0218006"/>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0218007"/>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0218008"/>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0218009"/>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0218010"/>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0218011"/>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0218012"/>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0218013"/>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0218014"/>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22BE9E3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0CB5735F"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0218015"/>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0218016"/>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0218017"/>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0218018"/>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0218019"/>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0218020"/>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0218021"/>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0218022"/>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0218023"/>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0218024"/>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0218025"/>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0218026"/>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0218027"/>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021802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021802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021803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021803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021803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021803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021803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021803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021803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021803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0218038"/>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0218039"/>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0218040"/>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021804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02180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021804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0218044"/>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30218045"/>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8" w:name="_Toc13021804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79" w:name="_Toc13021804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0"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0"/>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B96499">
        <w:tc>
          <w:tcPr>
            <w:tcW w:w="977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4C3E7BDE" w14:textId="77777777" w:rsidR="000C0D94" w:rsidRDefault="000C0D94" w:rsidP="00B96499">
            <w:pPr>
              <w:pStyle w:val="PL"/>
            </w:pPr>
            <w:r>
              <w:t xml:space="preserve">    }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1" w:name="_Toc13021804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1"/>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2" w:name="_Toc13021804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2"/>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3" w:name="_Toc20494638"/>
      <w:bookmarkStart w:id="2684" w:name="_Toc26975693"/>
      <w:bookmarkStart w:id="2685" w:name="_Toc35856566"/>
      <w:bookmarkStart w:id="2686" w:name="_Toc44001449"/>
      <w:bookmarkStart w:id="2687" w:name="_Toc51581050"/>
      <w:bookmarkStart w:id="2688" w:name="_Toc52356313"/>
      <w:bookmarkStart w:id="2689" w:name="_Toc55227883"/>
      <w:bookmarkStart w:id="2690" w:name="_Toc130218050"/>
      <w:r>
        <w:t>12.1.1.4</w:t>
      </w:r>
      <w:r w:rsidRPr="00275641">
        <w:t>.2</w:t>
      </w:r>
      <w:r w:rsidRPr="00275641">
        <w:tab/>
      </w:r>
      <w:bookmarkEnd w:id="2683"/>
      <w:bookmarkEnd w:id="2684"/>
      <w:bookmarkEnd w:id="2685"/>
      <w:bookmarkEnd w:id="2686"/>
      <w:bookmarkEnd w:id="2687"/>
      <w:bookmarkEnd w:id="2688"/>
      <w:bookmarkEnd w:id="2689"/>
      <w:r w:rsidR="001329B9">
        <w:t>Void</w:t>
      </w:r>
      <w:bookmarkEnd w:id="2690"/>
    </w:p>
    <w:p w14:paraId="38F615F0" w14:textId="526C7FB7" w:rsidR="006A5594" w:rsidRDefault="006A5594" w:rsidP="006A5594">
      <w:pPr>
        <w:pStyle w:val="Heading5"/>
      </w:pPr>
      <w:bookmarkStart w:id="2691" w:name="_Toc20494656"/>
      <w:bookmarkStart w:id="2692" w:name="_Toc26975714"/>
      <w:bookmarkStart w:id="2693" w:name="_Toc35856588"/>
      <w:bookmarkStart w:id="2694" w:name="_Toc44001472"/>
      <w:bookmarkStart w:id="2695" w:name="_Toc51581073"/>
      <w:bookmarkStart w:id="2696" w:name="_Toc52356336"/>
      <w:bookmarkStart w:id="2697" w:name="_Toc55227906"/>
      <w:bookmarkStart w:id="2698" w:name="_Toc130218051"/>
      <w:r>
        <w:t>12.1.1.4</w:t>
      </w:r>
      <w:r w:rsidRPr="00275641">
        <w:t>.3</w:t>
      </w:r>
      <w:r w:rsidRPr="00275641">
        <w:tab/>
      </w:r>
      <w:bookmarkEnd w:id="2691"/>
      <w:bookmarkEnd w:id="2692"/>
      <w:bookmarkEnd w:id="2693"/>
      <w:bookmarkEnd w:id="2694"/>
      <w:bookmarkEnd w:id="2695"/>
      <w:bookmarkEnd w:id="2696"/>
      <w:bookmarkEnd w:id="2697"/>
      <w:r w:rsidR="001329B9">
        <w:t>Void</w:t>
      </w:r>
      <w:bookmarkEnd w:id="2698"/>
    </w:p>
    <w:p w14:paraId="1FEF97CE" w14:textId="77777777" w:rsidR="006A5594" w:rsidRPr="00275641" w:rsidRDefault="006A5594" w:rsidP="00075335">
      <w:pPr>
        <w:pStyle w:val="Heading5"/>
      </w:pPr>
      <w:bookmarkStart w:id="2699" w:name="_Toc20494659"/>
      <w:bookmarkStart w:id="2700" w:name="_Toc26975717"/>
      <w:bookmarkStart w:id="2701" w:name="_Toc35856591"/>
      <w:bookmarkStart w:id="2702" w:name="_Toc44001476"/>
      <w:bookmarkStart w:id="2703" w:name="_Toc51581077"/>
      <w:bookmarkStart w:id="2704" w:name="_Toc52356340"/>
      <w:bookmarkStart w:id="2705" w:name="_Toc55227910"/>
      <w:bookmarkStart w:id="2706" w:name="_Toc130218052"/>
      <w:r>
        <w:t>12.1.1.4</w:t>
      </w:r>
      <w:r w:rsidRPr="00275641">
        <w:t>.4</w:t>
      </w:r>
      <w:r w:rsidRPr="00275641">
        <w:tab/>
        <w:t>Simple data types and enumerations</w:t>
      </w:r>
      <w:bookmarkEnd w:id="2699"/>
      <w:bookmarkEnd w:id="2700"/>
      <w:bookmarkEnd w:id="2701"/>
      <w:bookmarkEnd w:id="2702"/>
      <w:bookmarkEnd w:id="2703"/>
      <w:bookmarkEnd w:id="2704"/>
      <w:bookmarkEnd w:id="2705"/>
      <w:bookmarkEnd w:id="2706"/>
    </w:p>
    <w:p w14:paraId="459F848A" w14:textId="77777777" w:rsidR="006A5594" w:rsidRPr="00275641" w:rsidRDefault="006A5594" w:rsidP="00075335">
      <w:pPr>
        <w:pStyle w:val="H6"/>
        <w:rPr>
          <w:lang w:eastAsia="zh-CN"/>
        </w:rPr>
      </w:pPr>
      <w:bookmarkStart w:id="270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7"/>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8"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8"/>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9"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9"/>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0" w:name="_Toc20494663"/>
      <w:r>
        <w:rPr>
          <w:lang w:eastAsia="zh-CN"/>
        </w:rPr>
        <w:t>12.1.1.4.4.4</w:t>
      </w:r>
      <w:r>
        <w:rPr>
          <w:lang w:eastAsia="zh-CN"/>
        </w:rPr>
        <w:tab/>
        <w:t xml:space="preserve">Enumeration </w:t>
      </w:r>
      <w:r w:rsidR="00D77F32">
        <w:rPr>
          <w:lang w:eastAsia="zh-CN"/>
        </w:rPr>
        <w:t>SourceIndicator</w:t>
      </w:r>
      <w:bookmarkEnd w:id="2710"/>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1"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1"/>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2" w:name="_Toc44001477"/>
      <w:bookmarkStart w:id="2713" w:name="_Toc51581078"/>
      <w:bookmarkStart w:id="2714" w:name="_Toc52356341"/>
      <w:bookmarkStart w:id="2715" w:name="_Toc55227911"/>
      <w:bookmarkStart w:id="2716" w:name="_Toc130218053"/>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2"/>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7" w:name="_Toc26975719"/>
      <w:bookmarkStart w:id="2718" w:name="_Toc35856592"/>
      <w:bookmarkStart w:id="2719" w:name="_Toc44001478"/>
      <w:bookmarkStart w:id="2720" w:name="_Toc51581079"/>
      <w:bookmarkStart w:id="2721" w:name="_Toc52356342"/>
      <w:bookmarkStart w:id="2722" w:name="_Toc55227912"/>
      <w:bookmarkStart w:id="2723" w:name="_Toc130218054"/>
      <w:r w:rsidRPr="00EF5A96">
        <w:t>12.1.</w:t>
      </w:r>
      <w:r>
        <w:t>2</w:t>
      </w:r>
      <w:r w:rsidRPr="00EF5A96">
        <w:tab/>
        <w:t>RESTful HTTP-based solution set for integration with ONAP VES API</w:t>
      </w:r>
      <w:bookmarkEnd w:id="2717"/>
      <w:bookmarkEnd w:id="2718"/>
      <w:bookmarkEnd w:id="2719"/>
      <w:bookmarkEnd w:id="2720"/>
      <w:bookmarkEnd w:id="2721"/>
      <w:bookmarkEnd w:id="2722"/>
      <w:bookmarkEnd w:id="2723"/>
    </w:p>
    <w:p w14:paraId="49271CD9" w14:textId="77777777" w:rsidR="00EF5A96" w:rsidRPr="00EF5A96" w:rsidRDefault="00EF5A96" w:rsidP="00EF5A96">
      <w:pPr>
        <w:pStyle w:val="Heading4"/>
      </w:pPr>
      <w:bookmarkStart w:id="2724" w:name="_Toc26975720"/>
      <w:bookmarkStart w:id="2725" w:name="_Toc35856593"/>
      <w:bookmarkStart w:id="2726" w:name="_Toc44001479"/>
      <w:bookmarkStart w:id="2727" w:name="_Toc51581080"/>
      <w:bookmarkStart w:id="2728" w:name="_Toc52356343"/>
      <w:bookmarkStart w:id="2729" w:name="_Toc55227913"/>
      <w:bookmarkStart w:id="2730" w:name="_Toc130218055"/>
      <w:r w:rsidRPr="00EF5A96">
        <w:t>12.1.</w:t>
      </w:r>
      <w:r>
        <w:t>2</w:t>
      </w:r>
      <w:r w:rsidRPr="00EF5A96">
        <w:t>.1</w:t>
      </w:r>
      <w:r w:rsidRPr="00EF5A96">
        <w:tab/>
        <w:t>Mapping of operations</w:t>
      </w:r>
      <w:bookmarkEnd w:id="2724"/>
      <w:bookmarkEnd w:id="2725"/>
      <w:bookmarkEnd w:id="2726"/>
      <w:bookmarkEnd w:id="2727"/>
      <w:bookmarkEnd w:id="2728"/>
      <w:bookmarkEnd w:id="2729"/>
      <w:bookmarkEnd w:id="2730"/>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1" w:name="_Toc26975721"/>
      <w:bookmarkStart w:id="2732" w:name="_Toc35856594"/>
      <w:bookmarkStart w:id="2733" w:name="_Toc44001480"/>
      <w:bookmarkStart w:id="2734" w:name="_Toc51581081"/>
      <w:bookmarkStart w:id="2735" w:name="_Toc52356344"/>
      <w:bookmarkStart w:id="2736" w:name="_Toc55227914"/>
      <w:bookmarkStart w:id="2737" w:name="_Toc130218056"/>
      <w:r w:rsidRPr="00EF5A96">
        <w:t>12.1.</w:t>
      </w:r>
      <w:r>
        <w:t>2</w:t>
      </w:r>
      <w:r w:rsidRPr="00EF5A96">
        <w:t>.2</w:t>
      </w:r>
      <w:r w:rsidRPr="00EF5A96">
        <w:tab/>
        <w:t>Mapping of notifications</w:t>
      </w:r>
      <w:bookmarkEnd w:id="2731"/>
      <w:bookmarkEnd w:id="2732"/>
      <w:bookmarkEnd w:id="2733"/>
      <w:bookmarkEnd w:id="2734"/>
      <w:bookmarkEnd w:id="2735"/>
      <w:bookmarkEnd w:id="2736"/>
      <w:bookmarkEnd w:id="2737"/>
    </w:p>
    <w:p w14:paraId="120F7594" w14:textId="77777777" w:rsidR="00EF5A96" w:rsidRPr="00EF5A96" w:rsidRDefault="00EF5A96" w:rsidP="00EF5A96">
      <w:pPr>
        <w:pStyle w:val="Heading5"/>
      </w:pPr>
      <w:bookmarkStart w:id="2738" w:name="_Toc26975722"/>
      <w:bookmarkStart w:id="2739" w:name="_Toc35856595"/>
      <w:bookmarkStart w:id="2740" w:name="_Toc44001481"/>
      <w:bookmarkStart w:id="2741" w:name="_Toc51581082"/>
      <w:bookmarkStart w:id="2742" w:name="_Toc52356345"/>
      <w:bookmarkStart w:id="2743" w:name="_Toc55227915"/>
      <w:bookmarkStart w:id="2744" w:name="_Toc130218057"/>
      <w:r w:rsidRPr="00EF5A96">
        <w:t>12.1.</w:t>
      </w:r>
      <w:r>
        <w:t>2</w:t>
      </w:r>
      <w:r w:rsidRPr="00EF5A96">
        <w:t>.2.1</w:t>
      </w:r>
      <w:r w:rsidRPr="00EF5A96">
        <w:tab/>
        <w:t>Introduction</w:t>
      </w:r>
      <w:bookmarkEnd w:id="2738"/>
      <w:bookmarkEnd w:id="2739"/>
      <w:bookmarkEnd w:id="2740"/>
      <w:bookmarkEnd w:id="2741"/>
      <w:bookmarkEnd w:id="2742"/>
      <w:bookmarkEnd w:id="2743"/>
      <w:bookmarkEnd w:id="2744"/>
    </w:p>
    <w:p w14:paraId="761E62C3" w14:textId="77777777" w:rsidR="00EF5A96" w:rsidRPr="00EF5A96" w:rsidRDefault="00EF5A96" w:rsidP="00EF5A96">
      <w:pPr>
        <w:pStyle w:val="Heading6"/>
      </w:pPr>
      <w:bookmarkStart w:id="2745" w:name="_Toc26975723"/>
      <w:bookmarkStart w:id="2746" w:name="_Toc35856596"/>
      <w:bookmarkStart w:id="2747" w:name="_Toc44001482"/>
      <w:bookmarkStart w:id="2748" w:name="_Toc51581083"/>
      <w:bookmarkStart w:id="2749" w:name="_Toc52356346"/>
      <w:bookmarkStart w:id="2750" w:name="_Toc55227916"/>
      <w:bookmarkStart w:id="2751" w:name="_Toc130218058"/>
      <w:r w:rsidRPr="00EF5A96">
        <w:t>12.1.</w:t>
      </w:r>
      <w:r>
        <w:t>2</w:t>
      </w:r>
      <w:r w:rsidRPr="00EF5A96">
        <w:t>.2.1.1</w:t>
      </w:r>
      <w:r w:rsidRPr="00EF5A96">
        <w:tab/>
        <w:t>General</w:t>
      </w:r>
      <w:bookmarkEnd w:id="2745"/>
      <w:bookmarkEnd w:id="2746"/>
      <w:bookmarkEnd w:id="2747"/>
      <w:bookmarkEnd w:id="2748"/>
      <w:bookmarkEnd w:id="2749"/>
      <w:bookmarkEnd w:id="2750"/>
      <w:bookmarkEnd w:id="2751"/>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2" w:name="_Toc26975724"/>
      <w:bookmarkStart w:id="2753" w:name="_Toc35856597"/>
      <w:bookmarkStart w:id="2754" w:name="_Toc44001483"/>
      <w:bookmarkStart w:id="2755" w:name="_Toc51581084"/>
      <w:bookmarkStart w:id="2756" w:name="_Toc52356347"/>
      <w:bookmarkStart w:id="2757" w:name="_Toc55227917"/>
      <w:bookmarkStart w:id="2758" w:name="_Toc130218059"/>
      <w:r w:rsidRPr="00EF5A96">
        <w:t>12.1.</w:t>
      </w:r>
      <w:r>
        <w:t>2</w:t>
      </w:r>
      <w:r w:rsidRPr="00EF5A96">
        <w:t>.2.1.2</w:t>
      </w:r>
      <w:r w:rsidRPr="00EF5A96">
        <w:tab/>
      </w:r>
      <w:bookmarkEnd w:id="2752"/>
      <w:bookmarkEnd w:id="2753"/>
      <w:r w:rsidR="00BE0707">
        <w:t>Void</w:t>
      </w:r>
      <w:bookmarkEnd w:id="2754"/>
      <w:bookmarkEnd w:id="2755"/>
      <w:bookmarkEnd w:id="2756"/>
      <w:bookmarkEnd w:id="2757"/>
      <w:bookmarkEnd w:id="2758"/>
    </w:p>
    <w:p w14:paraId="040104CF" w14:textId="77777777" w:rsidR="00EF5A96" w:rsidRPr="00EF5A96" w:rsidRDefault="00EF5A96" w:rsidP="00EF5A96">
      <w:pPr>
        <w:pStyle w:val="Heading5"/>
      </w:pPr>
      <w:bookmarkStart w:id="2759" w:name="_Toc26975725"/>
      <w:bookmarkStart w:id="2760" w:name="_Toc35856598"/>
      <w:bookmarkStart w:id="2761" w:name="_Toc44001484"/>
      <w:bookmarkStart w:id="2762" w:name="_Toc51581085"/>
      <w:bookmarkStart w:id="2763" w:name="_Toc52356348"/>
      <w:bookmarkStart w:id="2764" w:name="_Toc55227918"/>
      <w:bookmarkStart w:id="2765" w:name="_Toc130218060"/>
      <w:r w:rsidRPr="00EF5A96">
        <w:t>12.1.</w:t>
      </w:r>
      <w:r>
        <w:t>2</w:t>
      </w:r>
      <w:r w:rsidRPr="00EF5A96">
        <w:t>.2.2</w:t>
      </w:r>
      <w:r w:rsidRPr="00EF5A96">
        <w:tab/>
        <w:t>Notification notifyMOICreation</w:t>
      </w:r>
      <w:bookmarkEnd w:id="2759"/>
      <w:bookmarkEnd w:id="2760"/>
      <w:bookmarkEnd w:id="2761"/>
      <w:bookmarkEnd w:id="2762"/>
      <w:bookmarkEnd w:id="2763"/>
      <w:bookmarkEnd w:id="2764"/>
      <w:bookmarkEnd w:id="2765"/>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6" w:name="_Toc26975726"/>
      <w:bookmarkStart w:id="2767" w:name="_Toc35856599"/>
      <w:bookmarkStart w:id="2768" w:name="_Toc44001485"/>
      <w:bookmarkStart w:id="2769" w:name="_Toc51581086"/>
      <w:bookmarkStart w:id="2770" w:name="_Toc52356349"/>
      <w:bookmarkStart w:id="2771" w:name="_Toc55227919"/>
      <w:bookmarkStart w:id="2772" w:name="_Toc130218061"/>
      <w:r w:rsidRPr="00EF5A96">
        <w:t>12.1.</w:t>
      </w:r>
      <w:r>
        <w:t>2</w:t>
      </w:r>
      <w:r w:rsidRPr="00EF5A96">
        <w:t>.2.3</w:t>
      </w:r>
      <w:r w:rsidRPr="00EF5A96">
        <w:tab/>
        <w:t>Notification notifyMOIDeletion</w:t>
      </w:r>
      <w:bookmarkEnd w:id="2766"/>
      <w:bookmarkEnd w:id="2767"/>
      <w:bookmarkEnd w:id="2768"/>
      <w:bookmarkEnd w:id="2769"/>
      <w:bookmarkEnd w:id="2770"/>
      <w:bookmarkEnd w:id="2771"/>
      <w:bookmarkEnd w:id="277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3" w:name="_Toc26975727"/>
      <w:bookmarkStart w:id="2774" w:name="_Toc35856600"/>
      <w:bookmarkStart w:id="2775" w:name="_Toc44001486"/>
      <w:bookmarkStart w:id="2776" w:name="_Toc51581087"/>
      <w:bookmarkStart w:id="2777" w:name="_Toc52356350"/>
      <w:bookmarkStart w:id="2778" w:name="_Toc55227920"/>
      <w:bookmarkStart w:id="2779" w:name="_Toc130218062"/>
      <w:r w:rsidRPr="00EF5A96">
        <w:t>12.1.</w:t>
      </w:r>
      <w:r>
        <w:t>2</w:t>
      </w:r>
      <w:r w:rsidRPr="00EF5A96">
        <w:t>.2.4</w:t>
      </w:r>
      <w:r w:rsidRPr="00EF5A96">
        <w:tab/>
        <w:t>Notification notifyMOIAttributeValueChange</w:t>
      </w:r>
      <w:bookmarkEnd w:id="2773"/>
      <w:bookmarkEnd w:id="2774"/>
      <w:bookmarkEnd w:id="2775"/>
      <w:bookmarkEnd w:id="2776"/>
      <w:bookmarkEnd w:id="2777"/>
      <w:bookmarkEnd w:id="2778"/>
      <w:bookmarkEnd w:id="2779"/>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0" w:name="_Toc130218063"/>
      <w:r w:rsidRPr="00EF5A96">
        <w:t>12.1.</w:t>
      </w:r>
      <w:r>
        <w:t>2</w:t>
      </w:r>
      <w:r w:rsidRPr="00EF5A96">
        <w:t>.2.</w:t>
      </w:r>
      <w:r>
        <w:t>5</w:t>
      </w:r>
      <w:r w:rsidRPr="00EF5A96">
        <w:tab/>
        <w:t>Notification notifyMOIChange</w:t>
      </w:r>
      <w:r>
        <w:t>s</w:t>
      </w:r>
      <w:bookmarkEnd w:id="2780"/>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1" w:name="_Toc26975728"/>
      <w:bookmarkStart w:id="2782" w:name="_Toc35856601"/>
      <w:bookmarkStart w:id="2783" w:name="_Toc44001487"/>
      <w:bookmarkStart w:id="2784" w:name="_Toc51581088"/>
      <w:bookmarkStart w:id="2785" w:name="_Toc52356351"/>
      <w:bookmarkStart w:id="2786" w:name="_Toc55227921"/>
      <w:bookmarkStart w:id="2787" w:name="_Toc130218064"/>
      <w:r w:rsidRPr="00EF5A96">
        <w:t>12.1.</w:t>
      </w:r>
      <w:r>
        <w:t>2</w:t>
      </w:r>
      <w:r w:rsidRPr="00EF5A96">
        <w:t>.3</w:t>
      </w:r>
      <w:r w:rsidRPr="00EF5A96">
        <w:tab/>
        <w:t>Resources</w:t>
      </w:r>
      <w:bookmarkEnd w:id="2781"/>
      <w:bookmarkEnd w:id="2782"/>
      <w:bookmarkEnd w:id="2783"/>
      <w:bookmarkEnd w:id="2784"/>
      <w:bookmarkEnd w:id="2785"/>
      <w:bookmarkEnd w:id="2786"/>
      <w:bookmarkEnd w:id="2787"/>
    </w:p>
    <w:p w14:paraId="05EFE33A" w14:textId="77777777" w:rsidR="00EF5A96" w:rsidRPr="00EF5A96" w:rsidRDefault="00EF5A96" w:rsidP="00EF5A96">
      <w:pPr>
        <w:pStyle w:val="Heading5"/>
      </w:pPr>
      <w:bookmarkStart w:id="2788" w:name="_Toc26975729"/>
      <w:bookmarkStart w:id="2789" w:name="_Toc35856602"/>
      <w:bookmarkStart w:id="2790" w:name="_Toc44001488"/>
      <w:bookmarkStart w:id="2791" w:name="_Toc51581089"/>
      <w:bookmarkStart w:id="2792" w:name="_Toc52356352"/>
      <w:bookmarkStart w:id="2793" w:name="_Toc55227922"/>
      <w:bookmarkStart w:id="2794" w:name="_Toc130218065"/>
      <w:r w:rsidRPr="00EF5A96">
        <w:t>12.1.</w:t>
      </w:r>
      <w:r>
        <w:t>2</w:t>
      </w:r>
      <w:r w:rsidRPr="00EF5A96">
        <w:t>.3.1</w:t>
      </w:r>
      <w:r w:rsidRPr="00EF5A96">
        <w:tab/>
        <w:t>Resource structure</w:t>
      </w:r>
      <w:bookmarkEnd w:id="2788"/>
      <w:bookmarkEnd w:id="2789"/>
      <w:bookmarkEnd w:id="2790"/>
      <w:bookmarkEnd w:id="2791"/>
      <w:bookmarkEnd w:id="2792"/>
      <w:bookmarkEnd w:id="2793"/>
      <w:bookmarkEnd w:id="2794"/>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5" w:name="_Toc26975730"/>
      <w:bookmarkStart w:id="2796" w:name="_Toc35856603"/>
      <w:bookmarkStart w:id="2797" w:name="_Toc44001489"/>
      <w:bookmarkStart w:id="2798" w:name="_Toc51581090"/>
      <w:bookmarkStart w:id="2799" w:name="_Toc52356353"/>
      <w:bookmarkStart w:id="2800" w:name="_Toc55227923"/>
      <w:bookmarkStart w:id="2801" w:name="_Toc130218066"/>
      <w:r w:rsidRPr="00EF5A96">
        <w:t>12.1.</w:t>
      </w:r>
      <w:r>
        <w:t>2</w:t>
      </w:r>
      <w:r w:rsidRPr="00EF5A96">
        <w:t>.3.2</w:t>
      </w:r>
      <w:r w:rsidRPr="00EF5A96">
        <w:tab/>
        <w:t>Resource definitions</w:t>
      </w:r>
      <w:bookmarkEnd w:id="2795"/>
      <w:bookmarkEnd w:id="2796"/>
      <w:bookmarkEnd w:id="2797"/>
      <w:bookmarkEnd w:id="2798"/>
      <w:bookmarkEnd w:id="2799"/>
      <w:bookmarkEnd w:id="2800"/>
      <w:bookmarkEnd w:id="2801"/>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2" w:name="_Toc26975731"/>
      <w:bookmarkStart w:id="2803" w:name="_Toc35856604"/>
      <w:bookmarkStart w:id="2804" w:name="_Toc44001490"/>
      <w:bookmarkStart w:id="2805" w:name="_Toc51581091"/>
      <w:bookmarkStart w:id="2806" w:name="_Toc52356354"/>
      <w:bookmarkStart w:id="2807" w:name="_Toc55227924"/>
      <w:bookmarkStart w:id="2808" w:name="_Toc130218067"/>
      <w:r w:rsidRPr="00EF5A96">
        <w:t>12.1.</w:t>
      </w:r>
      <w:r>
        <w:t>2</w:t>
      </w:r>
      <w:r w:rsidRPr="00EF5A96">
        <w:t>.4</w:t>
      </w:r>
      <w:r w:rsidRPr="00EF5A96">
        <w:tab/>
        <w:t>Data type definitions</w:t>
      </w:r>
      <w:bookmarkEnd w:id="2802"/>
      <w:bookmarkEnd w:id="2803"/>
      <w:bookmarkEnd w:id="2804"/>
      <w:bookmarkEnd w:id="2805"/>
      <w:bookmarkEnd w:id="2806"/>
      <w:bookmarkEnd w:id="2807"/>
      <w:bookmarkEnd w:id="2808"/>
    </w:p>
    <w:p w14:paraId="7BBDADCA" w14:textId="77777777" w:rsidR="00EF5A96" w:rsidRDefault="00EF5A96" w:rsidP="006A5594">
      <w:r>
        <w:t>See clause 12.1.1.4.</w:t>
      </w:r>
    </w:p>
    <w:p w14:paraId="36C10C9A" w14:textId="77777777" w:rsidR="001D2BFF" w:rsidRDefault="001D2BFF" w:rsidP="001D2BFF">
      <w:pPr>
        <w:pStyle w:val="Heading3"/>
      </w:pPr>
      <w:bookmarkStart w:id="2809" w:name="_Toc11244599"/>
      <w:bookmarkStart w:id="2810" w:name="_Toc35856605"/>
      <w:bookmarkStart w:id="2811" w:name="_Toc44001491"/>
      <w:bookmarkStart w:id="2812" w:name="_Toc51581092"/>
      <w:bookmarkStart w:id="2813" w:name="_Toc52356355"/>
      <w:bookmarkStart w:id="2814" w:name="_Toc55227925"/>
      <w:bookmarkStart w:id="2815" w:name="_Toc130218068"/>
      <w:bookmarkStart w:id="2816" w:name="_Toc11244600"/>
      <w:bookmarkStart w:id="2817" w:name="_Hlk23433710"/>
      <w:r w:rsidRPr="00CA32DA">
        <w:t>12.1.</w:t>
      </w:r>
      <w:r>
        <w:t>3</w:t>
      </w:r>
      <w:r w:rsidRPr="00CA32DA">
        <w:tab/>
        <w:t>YANG/Netconf-based solution set</w:t>
      </w:r>
      <w:bookmarkEnd w:id="2809"/>
      <w:bookmarkEnd w:id="2810"/>
      <w:bookmarkEnd w:id="2811"/>
      <w:bookmarkEnd w:id="2812"/>
      <w:bookmarkEnd w:id="2813"/>
      <w:bookmarkEnd w:id="2814"/>
      <w:bookmarkEnd w:id="2815"/>
    </w:p>
    <w:p w14:paraId="270D5147" w14:textId="77777777" w:rsidR="001D2BFF" w:rsidRPr="00CA32DA" w:rsidRDefault="001D2BFF" w:rsidP="001D2BFF">
      <w:pPr>
        <w:pStyle w:val="Heading4"/>
      </w:pPr>
      <w:bookmarkStart w:id="2818" w:name="_Toc35856606"/>
      <w:bookmarkStart w:id="2819" w:name="_Toc44001492"/>
      <w:bookmarkStart w:id="2820" w:name="_Toc51581093"/>
      <w:bookmarkStart w:id="2821" w:name="_Toc52356356"/>
      <w:bookmarkStart w:id="2822" w:name="_Toc55227926"/>
      <w:bookmarkStart w:id="2823" w:name="_Toc130218069"/>
      <w:r w:rsidRPr="00CA32DA">
        <w:t>12.1.</w:t>
      </w:r>
      <w:r>
        <w:t>3</w:t>
      </w:r>
      <w:r w:rsidRPr="00CA32DA">
        <w:t>.1</w:t>
      </w:r>
      <w:r w:rsidRPr="00CA32DA">
        <w:tab/>
        <w:t>Mapping of operations</w:t>
      </w:r>
      <w:bookmarkEnd w:id="2816"/>
      <w:bookmarkEnd w:id="2818"/>
      <w:bookmarkEnd w:id="2819"/>
      <w:bookmarkEnd w:id="2820"/>
      <w:bookmarkEnd w:id="2821"/>
      <w:bookmarkEnd w:id="2822"/>
      <w:bookmarkEnd w:id="2823"/>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4" w:name="_Toc35856607"/>
      <w:bookmarkStart w:id="2825" w:name="_Toc44001493"/>
      <w:bookmarkStart w:id="2826" w:name="_Toc51581094"/>
      <w:bookmarkStart w:id="2827" w:name="_Toc52356357"/>
      <w:bookmarkStart w:id="2828" w:name="_Toc55227927"/>
      <w:bookmarkStart w:id="2829" w:name="_Toc130218070"/>
      <w:r>
        <w:t>12.</w:t>
      </w:r>
      <w:r w:rsidRPr="000D52DF">
        <w:t>1.</w:t>
      </w:r>
      <w:r>
        <w:t>3</w:t>
      </w:r>
      <w:r w:rsidRPr="000D52DF">
        <w:t>.1</w:t>
      </w:r>
      <w:r w:rsidRPr="000D52DF">
        <w:rPr>
          <w:rFonts w:hint="eastAsia"/>
        </w:rPr>
        <w:t>.1</w:t>
      </w:r>
      <w:r w:rsidRPr="000D52DF">
        <w:tab/>
        <w:t>Introduction</w:t>
      </w:r>
      <w:bookmarkEnd w:id="2824"/>
      <w:bookmarkEnd w:id="2825"/>
      <w:bookmarkEnd w:id="2826"/>
      <w:bookmarkEnd w:id="2827"/>
      <w:bookmarkEnd w:id="2828"/>
      <w:bookmarkEnd w:id="2829"/>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0" w:name="_Hlk20828920"/>
      <w:bookmarkStart w:id="2831" w:name="_Toc35856608"/>
      <w:bookmarkStart w:id="2832" w:name="_Toc44001494"/>
      <w:bookmarkStart w:id="2833" w:name="_Toc51581095"/>
      <w:bookmarkStart w:id="2834" w:name="_Toc52356358"/>
      <w:bookmarkStart w:id="2835" w:name="_Toc55227928"/>
      <w:bookmarkStart w:id="2836" w:name="_Toc130218071"/>
      <w:r w:rsidRPr="00E40818">
        <w:t>12.1.</w:t>
      </w:r>
      <w:r>
        <w:t>3</w:t>
      </w:r>
      <w:r w:rsidRPr="00E40818">
        <w:t>.1.2</w:t>
      </w:r>
      <w:bookmarkEnd w:id="2830"/>
      <w:r w:rsidRPr="00E40818">
        <w:tab/>
        <w:t xml:space="preserve">Operation </w:t>
      </w:r>
      <w:r w:rsidRPr="00506269">
        <w:rPr>
          <w:rFonts w:ascii="Courier New" w:hAnsi="Courier New" w:cs="Courier New"/>
        </w:rPr>
        <w:t>createMOI</w:t>
      </w:r>
      <w:bookmarkEnd w:id="2831"/>
      <w:bookmarkEnd w:id="2832"/>
      <w:bookmarkEnd w:id="2833"/>
      <w:bookmarkEnd w:id="2834"/>
      <w:bookmarkEnd w:id="2835"/>
      <w:bookmarkEnd w:id="283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8" w:name="_Hlk21682885"/>
      <w:r>
        <w:rPr>
          <w:lang w:eastAsia="zh-CN"/>
        </w:rPr>
        <w:t>12.1.3.1.2-2</w:t>
      </w:r>
      <w:bookmarkEnd w:id="283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9" w:name="OLE_LINK11"/>
            <w:bookmarkStart w:id="28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9"/>
            <w:bookmarkEnd w:id="284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1" w:name="_Hlk16869974"/>
      <w:r w:rsidRPr="00506269">
        <w:rPr>
          <w:rFonts w:ascii="Courier New" w:eastAsia="SimSun" w:hAnsi="Courier New" w:cs="Courier New"/>
        </w:rPr>
        <w:t>ManagedElement</w:t>
      </w:r>
      <w:bookmarkEnd w:id="28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2" w:name="_Toc35856609"/>
      <w:bookmarkStart w:id="2843" w:name="_Toc44001495"/>
      <w:bookmarkStart w:id="2844" w:name="_Toc51581096"/>
      <w:bookmarkStart w:id="2845" w:name="_Toc52356359"/>
      <w:bookmarkStart w:id="2846" w:name="_Toc55227929"/>
      <w:bookmarkStart w:id="2847" w:name="_Toc130218072"/>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2"/>
      <w:bookmarkEnd w:id="2843"/>
      <w:bookmarkEnd w:id="2844"/>
      <w:bookmarkEnd w:id="2845"/>
      <w:bookmarkEnd w:id="2846"/>
      <w:bookmarkEnd w:id="2847"/>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8"/>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9"/>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0" w:name="_Hlk17128137"/>
      <w:r w:rsidRPr="00AA0BEE">
        <w:rPr>
          <w:rFonts w:ascii="Courier New" w:hAnsi="Courier New" w:cs="Courier New"/>
        </w:rPr>
        <w:t>pMAdministrativeState</w:t>
      </w:r>
      <w:bookmarkEnd w:id="2850"/>
      <w:r w:rsidRPr="00AA0BEE">
        <w:rPr>
          <w:rFonts w:ascii="Courier New" w:hAnsi="Courier New" w:cs="Courier New"/>
        </w:rPr>
        <w:t>=</w:t>
      </w:r>
      <w:bookmarkStart w:id="2851" w:name="_Hlk17128240"/>
      <w:r w:rsidRPr="00AA0BEE">
        <w:rPr>
          <w:rFonts w:ascii="Courier New" w:hAnsi="Courier New" w:cs="Courier New"/>
        </w:rPr>
        <w:t>UNLOCKED</w:t>
      </w:r>
      <w:bookmarkEnd w:id="2851"/>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2" w:name="_Toc35856610"/>
      <w:bookmarkStart w:id="2853" w:name="_Toc44001496"/>
      <w:bookmarkStart w:id="2854" w:name="_Toc51581097"/>
      <w:bookmarkStart w:id="2855" w:name="_Toc52356360"/>
      <w:bookmarkStart w:id="2856" w:name="_Toc55227930"/>
      <w:bookmarkStart w:id="2857" w:name="_Toc130218073"/>
      <w:r w:rsidRPr="00DA2CEE">
        <w:t>12.1.</w:t>
      </w:r>
      <w:r>
        <w:t>3</w:t>
      </w:r>
      <w:r w:rsidRPr="00DA2CEE">
        <w:t>.1.4</w:t>
      </w:r>
      <w:r w:rsidRPr="00DA2CEE">
        <w:tab/>
        <w:t xml:space="preserve">Operation </w:t>
      </w:r>
      <w:r w:rsidRPr="00AA0BEE">
        <w:rPr>
          <w:rFonts w:ascii="Courier New" w:hAnsi="Courier New" w:cs="Courier New"/>
        </w:rPr>
        <w:t>modifyMOIAttributes</w:t>
      </w:r>
      <w:bookmarkEnd w:id="2852"/>
      <w:bookmarkEnd w:id="2853"/>
      <w:bookmarkEnd w:id="2854"/>
      <w:bookmarkEnd w:id="2855"/>
      <w:bookmarkEnd w:id="2856"/>
      <w:bookmarkEnd w:id="2857"/>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8" w:name="_Hlk21681673"/>
      <w:r>
        <w:rPr>
          <w:rFonts w:eastAsia="SimSun"/>
        </w:rPr>
        <w:t>12.1.3.1.4-2</w:t>
      </w:r>
      <w:bookmarkEnd w:id="2858"/>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9" w:name="_Toc35856611"/>
      <w:bookmarkStart w:id="2860" w:name="_Toc44001497"/>
      <w:bookmarkStart w:id="2861" w:name="_Toc51581098"/>
      <w:bookmarkStart w:id="2862" w:name="_Toc52356361"/>
      <w:bookmarkStart w:id="2863" w:name="_Toc55227931"/>
      <w:bookmarkStart w:id="2864" w:name="_Toc130218074"/>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9"/>
      <w:bookmarkEnd w:id="2860"/>
      <w:bookmarkEnd w:id="2861"/>
      <w:bookmarkEnd w:id="2862"/>
      <w:bookmarkEnd w:id="2863"/>
      <w:bookmarkEnd w:id="2864"/>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5" w:name="_Hlk21682386"/>
      <w:r>
        <w:rPr>
          <w:rFonts w:eastAsia="SimSun"/>
        </w:rPr>
        <w:t>12.1.</w:t>
      </w:r>
      <w:r w:rsidR="00062579">
        <w:rPr>
          <w:rFonts w:eastAsia="SimSun"/>
        </w:rPr>
        <w:t>3</w:t>
      </w:r>
      <w:r>
        <w:rPr>
          <w:rFonts w:eastAsia="SimSun"/>
        </w:rPr>
        <w:t>.1.5-2</w:t>
      </w:r>
      <w:bookmarkEnd w:id="2865"/>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6" w:name="_Hlk31808864"/>
            <w:r w:rsidRPr="00AF18E4">
              <w:rPr>
                <w:rFonts w:ascii="Arial" w:eastAsia="SimSun" w:hAnsi="Arial" w:cs="Arial"/>
                <w:sz w:val="18"/>
                <w:szCs w:val="18"/>
                <w:lang w:eastAsia="zh-CN"/>
              </w:rPr>
              <w:t>deletionList</w:t>
            </w:r>
            <w:bookmarkEnd w:id="2866"/>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7"/>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7" w:name="_Toc20494664"/>
      <w:bookmarkStart w:id="2868" w:name="_Toc26975732"/>
      <w:bookmarkStart w:id="2869" w:name="_Toc35856612"/>
      <w:bookmarkStart w:id="2870" w:name="_Toc44001498"/>
      <w:bookmarkStart w:id="2871" w:name="_Toc51581099"/>
      <w:bookmarkStart w:id="2872" w:name="_Toc52356362"/>
      <w:bookmarkStart w:id="2873" w:name="_Toc55227932"/>
      <w:bookmarkStart w:id="2874" w:name="_Toc130218075"/>
      <w:r>
        <w:rPr>
          <w:lang w:eastAsia="zh-CN"/>
        </w:rPr>
        <w:t>12.2</w:t>
      </w:r>
      <w:r w:rsidRPr="00215D3C">
        <w:rPr>
          <w:lang w:eastAsia="zh-CN"/>
        </w:rPr>
        <w:tab/>
      </w:r>
      <w:r>
        <w:rPr>
          <w:lang w:eastAsia="zh-CN"/>
        </w:rPr>
        <w:t>Generic fault supervision management service</w:t>
      </w:r>
      <w:bookmarkEnd w:id="2867"/>
      <w:bookmarkEnd w:id="2868"/>
      <w:bookmarkEnd w:id="2869"/>
      <w:bookmarkEnd w:id="2870"/>
      <w:bookmarkEnd w:id="2871"/>
      <w:bookmarkEnd w:id="2872"/>
      <w:bookmarkEnd w:id="2873"/>
      <w:bookmarkEnd w:id="2874"/>
    </w:p>
    <w:p w14:paraId="3DFB60DF" w14:textId="77777777" w:rsidR="006A5594" w:rsidRDefault="006A5594" w:rsidP="006A5594">
      <w:pPr>
        <w:pStyle w:val="Heading3"/>
      </w:pPr>
      <w:bookmarkStart w:id="2875" w:name="_Toc20494665"/>
      <w:bookmarkStart w:id="2876" w:name="_Toc26975733"/>
      <w:bookmarkStart w:id="2877" w:name="_Toc35856613"/>
      <w:bookmarkStart w:id="2878" w:name="_Toc44001499"/>
      <w:bookmarkStart w:id="2879" w:name="_Toc51581100"/>
      <w:bookmarkStart w:id="2880" w:name="_Toc52356363"/>
      <w:bookmarkStart w:id="2881" w:name="_Toc55227933"/>
      <w:bookmarkStart w:id="2882" w:name="_Toc130218076"/>
      <w:r>
        <w:t>12.2</w:t>
      </w:r>
      <w:r w:rsidRPr="00215D3C">
        <w:t>.1</w:t>
      </w:r>
      <w:r w:rsidRPr="00215D3C">
        <w:tab/>
      </w:r>
      <w:r>
        <w:t>RESTful HTTP-based solution set</w:t>
      </w:r>
      <w:bookmarkEnd w:id="2875"/>
      <w:bookmarkEnd w:id="2876"/>
      <w:bookmarkEnd w:id="2877"/>
      <w:bookmarkEnd w:id="2878"/>
      <w:bookmarkEnd w:id="2879"/>
      <w:bookmarkEnd w:id="2880"/>
      <w:bookmarkEnd w:id="2881"/>
      <w:bookmarkEnd w:id="2882"/>
    </w:p>
    <w:p w14:paraId="6FC022E6" w14:textId="77777777" w:rsidR="006A5594" w:rsidRPr="00215D3C" w:rsidRDefault="006A5594" w:rsidP="006A5594">
      <w:pPr>
        <w:pStyle w:val="Heading4"/>
      </w:pPr>
      <w:bookmarkStart w:id="2883" w:name="_Toc20494666"/>
      <w:bookmarkStart w:id="2884" w:name="_Toc26975734"/>
      <w:bookmarkStart w:id="2885" w:name="_Toc35856614"/>
      <w:bookmarkStart w:id="2886" w:name="_Toc44001500"/>
      <w:bookmarkStart w:id="2887" w:name="_Toc51581101"/>
      <w:bookmarkStart w:id="2888" w:name="_Toc52356364"/>
      <w:bookmarkStart w:id="2889" w:name="_Toc55227934"/>
      <w:bookmarkStart w:id="2890" w:name="_Toc130218077"/>
      <w:r>
        <w:t>12.</w:t>
      </w:r>
      <w:r w:rsidRPr="00E4679E">
        <w:t>2.1</w:t>
      </w:r>
      <w:r>
        <w:t>.</w:t>
      </w:r>
      <w:r w:rsidRPr="00215D3C">
        <w:t>1</w:t>
      </w:r>
      <w:r w:rsidRPr="00215D3C">
        <w:tab/>
        <w:t>Mapping of operations</w:t>
      </w:r>
      <w:bookmarkEnd w:id="2883"/>
      <w:bookmarkEnd w:id="2884"/>
      <w:bookmarkEnd w:id="2885"/>
      <w:bookmarkEnd w:id="2886"/>
      <w:bookmarkEnd w:id="2887"/>
      <w:bookmarkEnd w:id="2888"/>
      <w:bookmarkEnd w:id="2889"/>
      <w:bookmarkEnd w:id="2890"/>
    </w:p>
    <w:p w14:paraId="3907D43B" w14:textId="77777777" w:rsidR="006A5594" w:rsidRPr="00215D3C" w:rsidRDefault="006A5594" w:rsidP="006A5594">
      <w:pPr>
        <w:pStyle w:val="Heading5"/>
      </w:pPr>
      <w:bookmarkStart w:id="2891" w:name="_Toc20494667"/>
      <w:bookmarkStart w:id="2892" w:name="_Toc26975735"/>
      <w:bookmarkStart w:id="2893" w:name="_Toc35856615"/>
      <w:bookmarkStart w:id="2894" w:name="_Toc44001501"/>
      <w:bookmarkStart w:id="2895" w:name="_Toc51581102"/>
      <w:bookmarkStart w:id="2896" w:name="_Toc52356365"/>
      <w:bookmarkStart w:id="2897" w:name="_Toc55227935"/>
      <w:bookmarkStart w:id="2898" w:name="_Toc130218078"/>
      <w:r>
        <w:rPr>
          <w:lang w:eastAsia="zh-CN"/>
        </w:rPr>
        <w:t>12.</w:t>
      </w:r>
      <w:r w:rsidRPr="00E4679E">
        <w:rPr>
          <w:lang w:eastAsia="zh-CN"/>
        </w:rPr>
        <w:t>2.1</w:t>
      </w:r>
      <w:r w:rsidRPr="00215D3C">
        <w:t>.1.1</w:t>
      </w:r>
      <w:r w:rsidRPr="00215D3C">
        <w:tab/>
        <w:t>Introduction</w:t>
      </w:r>
      <w:bookmarkEnd w:id="2891"/>
      <w:bookmarkEnd w:id="2892"/>
      <w:bookmarkEnd w:id="2893"/>
      <w:bookmarkEnd w:id="2894"/>
      <w:bookmarkEnd w:id="2895"/>
      <w:bookmarkEnd w:id="2896"/>
      <w:bookmarkEnd w:id="2897"/>
      <w:bookmarkEnd w:id="2898"/>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9" w:name="_Toc20494668"/>
      <w:bookmarkStart w:id="2900" w:name="_Toc26975736"/>
      <w:bookmarkStart w:id="2901" w:name="_Toc35856616"/>
      <w:bookmarkStart w:id="2902" w:name="_Toc44001502"/>
      <w:bookmarkStart w:id="2903" w:name="_Toc51581103"/>
      <w:bookmarkStart w:id="2904" w:name="_Toc52356366"/>
      <w:bookmarkStart w:id="2905" w:name="_Toc55227936"/>
      <w:bookmarkStart w:id="2906" w:name="_Toc130218079"/>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9"/>
      <w:bookmarkEnd w:id="2900"/>
      <w:bookmarkEnd w:id="2901"/>
      <w:bookmarkEnd w:id="2902"/>
      <w:bookmarkEnd w:id="2903"/>
      <w:bookmarkEnd w:id="2904"/>
      <w:bookmarkEnd w:id="2905"/>
      <w:bookmarkEnd w:id="2906"/>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7" w:name="_Toc20494669"/>
      <w:bookmarkStart w:id="2908" w:name="_Toc26975737"/>
      <w:bookmarkStart w:id="2909" w:name="_Toc35856617"/>
      <w:bookmarkStart w:id="2910" w:name="_Toc44001503"/>
      <w:bookmarkStart w:id="2911" w:name="_Toc51581104"/>
      <w:bookmarkStart w:id="2912" w:name="_Toc52356367"/>
      <w:bookmarkStart w:id="2913" w:name="_Toc55227937"/>
      <w:bookmarkStart w:id="2914" w:name="_Toc130218080"/>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7"/>
      <w:bookmarkEnd w:id="2908"/>
      <w:bookmarkEnd w:id="2909"/>
      <w:bookmarkEnd w:id="2910"/>
      <w:bookmarkEnd w:id="2911"/>
      <w:bookmarkEnd w:id="2912"/>
      <w:bookmarkEnd w:id="2913"/>
      <w:bookmarkEnd w:id="2914"/>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5" w:name="_Toc20494670"/>
      <w:bookmarkStart w:id="2916" w:name="_Toc26975738"/>
      <w:bookmarkStart w:id="2917" w:name="_Toc35856618"/>
      <w:bookmarkStart w:id="2918" w:name="_Toc44001504"/>
      <w:bookmarkStart w:id="2919" w:name="_Toc51581105"/>
      <w:bookmarkStart w:id="2920" w:name="_Toc52356368"/>
      <w:bookmarkStart w:id="2921" w:name="_Toc55227938"/>
      <w:bookmarkStart w:id="2922" w:name="_Toc130218081"/>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5"/>
      <w:bookmarkEnd w:id="2916"/>
      <w:bookmarkEnd w:id="2917"/>
      <w:bookmarkEnd w:id="2918"/>
      <w:bookmarkEnd w:id="2919"/>
      <w:bookmarkEnd w:id="2920"/>
      <w:bookmarkEnd w:id="2921"/>
      <w:bookmarkEnd w:id="2922"/>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3" w:name="_Toc20494671"/>
      <w:bookmarkStart w:id="2924" w:name="_Toc26975739"/>
      <w:bookmarkStart w:id="2925" w:name="_Toc35856619"/>
      <w:bookmarkStart w:id="2926" w:name="_Toc44001505"/>
      <w:bookmarkStart w:id="2927" w:name="_Toc51581106"/>
      <w:bookmarkStart w:id="2928" w:name="_Toc52356369"/>
      <w:bookmarkStart w:id="2929" w:name="_Toc55227939"/>
      <w:bookmarkStart w:id="2930" w:name="_Toc130218082"/>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3"/>
      <w:bookmarkEnd w:id="2924"/>
      <w:bookmarkEnd w:id="2925"/>
      <w:bookmarkEnd w:id="2926"/>
      <w:bookmarkEnd w:id="2927"/>
      <w:bookmarkEnd w:id="2928"/>
      <w:bookmarkEnd w:id="2929"/>
      <w:bookmarkEnd w:id="2930"/>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1" w:name="_Toc20494672"/>
      <w:bookmarkStart w:id="2932" w:name="_Toc26975740"/>
      <w:bookmarkStart w:id="2933" w:name="_Toc35856620"/>
      <w:bookmarkStart w:id="2934" w:name="_Toc44001506"/>
      <w:bookmarkStart w:id="2935" w:name="_Toc51581107"/>
      <w:bookmarkStart w:id="2936" w:name="_Toc52356370"/>
      <w:bookmarkStart w:id="2937" w:name="_Toc55227940"/>
      <w:bookmarkStart w:id="2938" w:name="_Toc130218083"/>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1"/>
      <w:bookmarkEnd w:id="2932"/>
      <w:bookmarkEnd w:id="2933"/>
      <w:bookmarkEnd w:id="2934"/>
      <w:bookmarkEnd w:id="2935"/>
      <w:bookmarkEnd w:id="2936"/>
      <w:bookmarkEnd w:id="2937"/>
      <w:bookmarkEnd w:id="2938"/>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9" w:name="_Toc20494673"/>
      <w:bookmarkStart w:id="2940" w:name="_Toc26975741"/>
      <w:bookmarkStart w:id="2941" w:name="_Toc35856621"/>
      <w:bookmarkStart w:id="2942" w:name="_Toc44001507"/>
      <w:bookmarkStart w:id="2943" w:name="_Toc51581108"/>
      <w:bookmarkStart w:id="2944" w:name="_Toc52356371"/>
      <w:bookmarkStart w:id="2945" w:name="_Toc55227941"/>
      <w:bookmarkStart w:id="2946" w:name="_Toc130218084"/>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9"/>
      <w:bookmarkEnd w:id="2940"/>
      <w:bookmarkEnd w:id="2941"/>
      <w:bookmarkEnd w:id="2942"/>
      <w:bookmarkEnd w:id="2943"/>
      <w:bookmarkEnd w:id="2944"/>
      <w:bookmarkEnd w:id="2945"/>
      <w:bookmarkEnd w:id="2946"/>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7" w:name="_Toc20494674"/>
      <w:bookmarkStart w:id="2948" w:name="_Toc26975742"/>
      <w:bookmarkStart w:id="2949" w:name="_Toc35856622"/>
      <w:bookmarkStart w:id="2950" w:name="_Toc44001508"/>
      <w:bookmarkStart w:id="2951" w:name="_Toc51581109"/>
      <w:bookmarkStart w:id="2952" w:name="_Toc52356372"/>
      <w:bookmarkStart w:id="2953" w:name="_Toc55227942"/>
      <w:bookmarkStart w:id="2954" w:name="_Toc13021808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7"/>
      <w:bookmarkEnd w:id="2948"/>
      <w:bookmarkEnd w:id="2949"/>
      <w:bookmarkEnd w:id="2950"/>
      <w:bookmarkEnd w:id="2951"/>
      <w:bookmarkEnd w:id="2952"/>
      <w:bookmarkEnd w:id="2953"/>
      <w:bookmarkEnd w:id="2954"/>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5" w:name="_Toc20494675"/>
      <w:bookmarkStart w:id="2956" w:name="_Toc26975743"/>
      <w:bookmarkStart w:id="2957" w:name="_Toc35856623"/>
      <w:bookmarkStart w:id="2958" w:name="_Toc44001509"/>
      <w:bookmarkStart w:id="2959" w:name="_Toc51581110"/>
      <w:bookmarkStart w:id="2960" w:name="_Toc52356373"/>
      <w:bookmarkStart w:id="2961" w:name="_Toc55227943"/>
      <w:bookmarkStart w:id="2962" w:name="_Toc130218086"/>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5"/>
      <w:bookmarkEnd w:id="2956"/>
      <w:bookmarkEnd w:id="2957"/>
      <w:bookmarkEnd w:id="2958"/>
      <w:bookmarkEnd w:id="2959"/>
      <w:bookmarkEnd w:id="2960"/>
      <w:bookmarkEnd w:id="2961"/>
      <w:bookmarkEnd w:id="2962"/>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3" w:name="_Toc20494676"/>
      <w:bookmarkStart w:id="2964" w:name="_Toc26975744"/>
      <w:bookmarkStart w:id="2965" w:name="_Toc35856624"/>
      <w:bookmarkStart w:id="2966" w:name="_Toc44001510"/>
      <w:bookmarkStart w:id="2967" w:name="_Toc51581111"/>
      <w:bookmarkStart w:id="2968" w:name="_Toc52356374"/>
      <w:bookmarkStart w:id="2969" w:name="_Toc55227944"/>
      <w:bookmarkStart w:id="2970" w:name="_Toc130218087"/>
      <w:r>
        <w:t>12.</w:t>
      </w:r>
      <w:r w:rsidRPr="00493578">
        <w:t>2.1</w:t>
      </w:r>
      <w:r w:rsidRPr="00215D3C">
        <w:t>.2</w:t>
      </w:r>
      <w:r w:rsidRPr="00215D3C">
        <w:tab/>
        <w:t>Mapping of notifications</w:t>
      </w:r>
      <w:bookmarkEnd w:id="2963"/>
      <w:bookmarkEnd w:id="2964"/>
      <w:bookmarkEnd w:id="2965"/>
      <w:bookmarkEnd w:id="2966"/>
      <w:bookmarkEnd w:id="2967"/>
      <w:bookmarkEnd w:id="2968"/>
      <w:bookmarkEnd w:id="2969"/>
      <w:bookmarkEnd w:id="2970"/>
    </w:p>
    <w:p w14:paraId="4FE4C6CC" w14:textId="77777777" w:rsidR="006A5594" w:rsidRPr="00215D3C" w:rsidRDefault="006A5594" w:rsidP="006A5594">
      <w:pPr>
        <w:pStyle w:val="Heading5"/>
      </w:pPr>
      <w:bookmarkStart w:id="2971" w:name="_Toc20494677"/>
      <w:bookmarkStart w:id="2972" w:name="_Toc26975745"/>
      <w:bookmarkStart w:id="2973" w:name="_Toc35856625"/>
      <w:bookmarkStart w:id="2974" w:name="_Toc44001511"/>
      <w:bookmarkStart w:id="2975" w:name="_Toc51581112"/>
      <w:bookmarkStart w:id="2976" w:name="_Toc52356375"/>
      <w:bookmarkStart w:id="2977" w:name="_Toc55227945"/>
      <w:bookmarkStart w:id="2978" w:name="_Toc130218088"/>
      <w:r>
        <w:t>12.</w:t>
      </w:r>
      <w:r w:rsidRPr="00493578">
        <w:t>2.1</w:t>
      </w:r>
      <w:r w:rsidRPr="00215D3C">
        <w:t>.2.1</w:t>
      </w:r>
      <w:r w:rsidRPr="00215D3C">
        <w:tab/>
        <w:t>Introduction</w:t>
      </w:r>
      <w:bookmarkEnd w:id="2971"/>
      <w:bookmarkEnd w:id="2972"/>
      <w:bookmarkEnd w:id="2973"/>
      <w:bookmarkEnd w:id="2974"/>
      <w:bookmarkEnd w:id="2975"/>
      <w:bookmarkEnd w:id="2976"/>
      <w:bookmarkEnd w:id="2977"/>
      <w:bookmarkEnd w:id="2978"/>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9" w:name="_Toc20494678"/>
      <w:bookmarkStart w:id="2980" w:name="_Toc26975746"/>
      <w:bookmarkStart w:id="2981" w:name="_Toc35856626"/>
      <w:bookmarkStart w:id="2982" w:name="_Toc44001512"/>
      <w:bookmarkStart w:id="2983" w:name="_Toc51581113"/>
      <w:bookmarkStart w:id="2984" w:name="_Toc52356376"/>
      <w:bookmarkStart w:id="2985" w:name="_Toc55227946"/>
      <w:bookmarkStart w:id="2986" w:name="_Toc130218089"/>
      <w:r>
        <w:t>12.</w:t>
      </w:r>
      <w:r w:rsidRPr="00493578">
        <w:t>2.1</w:t>
      </w:r>
      <w:r w:rsidRPr="00215D3C">
        <w:t>.2.2</w:t>
      </w:r>
      <w:r w:rsidRPr="00215D3C">
        <w:tab/>
        <w:t xml:space="preserve">Notification </w:t>
      </w:r>
      <w:r w:rsidR="00A1162F" w:rsidRPr="00971FE6">
        <w:rPr>
          <w:rFonts w:cs="Arial"/>
        </w:rPr>
        <w:t>notifyNewAlarm</w:t>
      </w:r>
      <w:bookmarkEnd w:id="2979"/>
      <w:bookmarkEnd w:id="2980"/>
      <w:bookmarkEnd w:id="2981"/>
      <w:r w:rsidR="00A549A6" w:rsidRPr="00027185">
        <w:rPr>
          <w:rFonts w:cs="Arial"/>
        </w:rPr>
        <w:t xml:space="preserve"> (</w:t>
      </w:r>
      <w:r w:rsidR="00A549A6">
        <w:rPr>
          <w:rFonts w:cs="Arial"/>
        </w:rPr>
        <w:t>non-security alarm</w:t>
      </w:r>
      <w:r w:rsidR="00A549A6" w:rsidRPr="00027185">
        <w:rPr>
          <w:rFonts w:cs="Arial"/>
        </w:rPr>
        <w:t>)</w:t>
      </w:r>
      <w:bookmarkEnd w:id="2982"/>
      <w:bookmarkEnd w:id="2983"/>
      <w:bookmarkEnd w:id="2984"/>
      <w:bookmarkEnd w:id="2985"/>
      <w:bookmarkEnd w:id="2986"/>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7" w:name="_Toc20494679"/>
      <w:bookmarkStart w:id="2988" w:name="_Toc26975747"/>
      <w:bookmarkStart w:id="2989" w:name="_Toc35856627"/>
      <w:bookmarkStart w:id="2990" w:name="_Toc44001513"/>
      <w:bookmarkStart w:id="2991" w:name="_Toc51581114"/>
      <w:bookmarkStart w:id="2992" w:name="_Toc52356377"/>
      <w:bookmarkStart w:id="2993" w:name="_Toc55227947"/>
      <w:bookmarkStart w:id="2994" w:name="_Toc130218090"/>
      <w:r>
        <w:t>12.</w:t>
      </w:r>
      <w:r w:rsidRPr="009F6FEC">
        <w:t>2.1</w:t>
      </w:r>
      <w:r w:rsidRPr="00215D3C">
        <w:t>.2.3</w:t>
      </w:r>
      <w:r w:rsidRPr="00215D3C">
        <w:tab/>
        <w:t xml:space="preserve">Notification </w:t>
      </w:r>
      <w:r w:rsidR="00A1162F" w:rsidRPr="00971FE6">
        <w:rPr>
          <w:rFonts w:cs="Arial"/>
        </w:rPr>
        <w:t>notifyNewAlarm</w:t>
      </w:r>
      <w:bookmarkEnd w:id="2987"/>
      <w:bookmarkEnd w:id="2988"/>
      <w:bookmarkEnd w:id="2989"/>
      <w:r w:rsidR="00B078CF" w:rsidRPr="00027185">
        <w:rPr>
          <w:rFonts w:cs="Arial"/>
        </w:rPr>
        <w:t xml:space="preserve"> (</w:t>
      </w:r>
      <w:r w:rsidR="00B078CF">
        <w:rPr>
          <w:rFonts w:cs="Arial"/>
        </w:rPr>
        <w:t>security alarm</w:t>
      </w:r>
      <w:r w:rsidR="00B078CF" w:rsidRPr="00027185">
        <w:rPr>
          <w:rFonts w:cs="Arial"/>
        </w:rPr>
        <w:t>)</w:t>
      </w:r>
      <w:bookmarkEnd w:id="2990"/>
      <w:bookmarkEnd w:id="2991"/>
      <w:bookmarkEnd w:id="2992"/>
      <w:bookmarkEnd w:id="2993"/>
      <w:bookmarkEnd w:id="2994"/>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5" w:name="_Toc20494680"/>
      <w:bookmarkStart w:id="2996" w:name="_Toc26975748"/>
      <w:bookmarkStart w:id="2997" w:name="_Toc35856628"/>
      <w:bookmarkStart w:id="2998" w:name="_Toc44001514"/>
      <w:bookmarkStart w:id="2999" w:name="_Toc51581115"/>
      <w:bookmarkStart w:id="3000" w:name="_Toc52356378"/>
      <w:bookmarkStart w:id="3001" w:name="_Toc55227948"/>
      <w:bookmarkStart w:id="3002" w:name="_Toc130218091"/>
      <w:r>
        <w:t>12.</w:t>
      </w:r>
      <w:r w:rsidRPr="009F6FEC">
        <w:t>2.1</w:t>
      </w:r>
      <w:r w:rsidRPr="00215D3C">
        <w:t>.2.4</w:t>
      </w:r>
      <w:r w:rsidRPr="00215D3C">
        <w:tab/>
        <w:t xml:space="preserve">Notification </w:t>
      </w:r>
      <w:r w:rsidR="00A1162F" w:rsidRPr="00971FE6">
        <w:rPr>
          <w:rFonts w:cs="Arial"/>
        </w:rPr>
        <w:t>notifyAckStateChanged</w:t>
      </w:r>
      <w:bookmarkEnd w:id="2995"/>
      <w:bookmarkEnd w:id="2996"/>
      <w:bookmarkEnd w:id="2997"/>
      <w:bookmarkEnd w:id="2998"/>
      <w:bookmarkEnd w:id="2999"/>
      <w:bookmarkEnd w:id="3000"/>
      <w:bookmarkEnd w:id="3001"/>
      <w:bookmarkEnd w:id="3002"/>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3" w:name="_Toc20494681"/>
      <w:bookmarkStart w:id="3004" w:name="_Toc26975749"/>
      <w:bookmarkStart w:id="3005" w:name="_Toc35856629"/>
      <w:bookmarkStart w:id="3006" w:name="_Toc44001515"/>
      <w:bookmarkStart w:id="3007" w:name="_Toc51581116"/>
      <w:bookmarkStart w:id="3008" w:name="_Toc52356379"/>
      <w:bookmarkStart w:id="3009" w:name="_Toc55227949"/>
      <w:bookmarkStart w:id="3010" w:name="_Toc130218092"/>
      <w:r>
        <w:t>12.</w:t>
      </w:r>
      <w:r w:rsidRPr="009F6FEC">
        <w:t>2.1</w:t>
      </w:r>
      <w:r w:rsidRPr="00215D3C">
        <w:t>.2.5</w:t>
      </w:r>
      <w:r w:rsidRPr="00215D3C">
        <w:tab/>
        <w:t xml:space="preserve">Notification </w:t>
      </w:r>
      <w:r w:rsidR="00A1162F" w:rsidRPr="00971FE6">
        <w:rPr>
          <w:rFonts w:cs="Arial"/>
        </w:rPr>
        <w:t>notifyClearedAlarm</w:t>
      </w:r>
      <w:bookmarkEnd w:id="3003"/>
      <w:bookmarkEnd w:id="3004"/>
      <w:bookmarkEnd w:id="3005"/>
      <w:bookmarkEnd w:id="3006"/>
      <w:bookmarkEnd w:id="3007"/>
      <w:bookmarkEnd w:id="3008"/>
      <w:bookmarkEnd w:id="3009"/>
      <w:bookmarkEnd w:id="3010"/>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1" w:name="_Toc20494682"/>
      <w:bookmarkStart w:id="3012" w:name="_Toc26975750"/>
      <w:bookmarkStart w:id="3013" w:name="_Toc35856630"/>
      <w:bookmarkStart w:id="3014" w:name="_Toc44001516"/>
      <w:bookmarkStart w:id="3015" w:name="_Toc51581117"/>
      <w:bookmarkStart w:id="3016" w:name="_Toc52356380"/>
      <w:bookmarkStart w:id="3017" w:name="_Toc55227950"/>
      <w:bookmarkStart w:id="3018" w:name="_Toc130218093"/>
      <w:r>
        <w:t>12.</w:t>
      </w:r>
      <w:r w:rsidRPr="00F9767E">
        <w:t>2.1</w:t>
      </w:r>
      <w:r w:rsidRPr="00215D3C">
        <w:t>.2.6</w:t>
      </w:r>
      <w:r w:rsidRPr="00215D3C">
        <w:tab/>
        <w:t xml:space="preserve">Notification </w:t>
      </w:r>
      <w:r w:rsidR="00A1162F" w:rsidRPr="00971FE6">
        <w:rPr>
          <w:rFonts w:cs="Arial"/>
        </w:rPr>
        <w:t>notifyAlarmListRebuilt</w:t>
      </w:r>
      <w:bookmarkEnd w:id="3011"/>
      <w:bookmarkEnd w:id="3012"/>
      <w:bookmarkEnd w:id="3013"/>
      <w:bookmarkEnd w:id="3014"/>
      <w:bookmarkEnd w:id="3015"/>
      <w:bookmarkEnd w:id="3016"/>
      <w:bookmarkEnd w:id="3017"/>
      <w:bookmarkEnd w:id="3018"/>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9" w:name="_Toc20494683"/>
      <w:bookmarkStart w:id="3020" w:name="_Toc26975751"/>
      <w:bookmarkStart w:id="3021" w:name="_Toc35856631"/>
      <w:bookmarkStart w:id="3022" w:name="_Toc44001517"/>
      <w:bookmarkStart w:id="3023" w:name="_Toc51581118"/>
      <w:bookmarkStart w:id="3024" w:name="_Toc52356381"/>
      <w:bookmarkStart w:id="3025" w:name="_Toc55227951"/>
      <w:bookmarkStart w:id="3026" w:name="_Toc130218094"/>
      <w:r>
        <w:t>12.</w:t>
      </w:r>
      <w:r w:rsidRPr="00F9767E">
        <w:t>2.1</w:t>
      </w:r>
      <w:r w:rsidRPr="00215D3C">
        <w:t>.2.7</w:t>
      </w:r>
      <w:r w:rsidRPr="00215D3C">
        <w:tab/>
        <w:t xml:space="preserve">Notification </w:t>
      </w:r>
      <w:r w:rsidR="00A1162F" w:rsidRPr="00971FE6">
        <w:rPr>
          <w:rFonts w:cs="Arial"/>
        </w:rPr>
        <w:t>notifyChangedAlarm</w:t>
      </w:r>
      <w:bookmarkEnd w:id="3019"/>
      <w:bookmarkEnd w:id="3020"/>
      <w:bookmarkEnd w:id="3021"/>
      <w:bookmarkEnd w:id="3022"/>
      <w:bookmarkEnd w:id="3023"/>
      <w:bookmarkEnd w:id="3024"/>
      <w:bookmarkEnd w:id="3025"/>
      <w:bookmarkEnd w:id="3026"/>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7" w:name="_Toc20494684"/>
      <w:bookmarkStart w:id="3028" w:name="_Toc26975752"/>
      <w:bookmarkStart w:id="3029" w:name="_Toc35856632"/>
      <w:bookmarkStart w:id="3030" w:name="_Toc44001518"/>
      <w:bookmarkStart w:id="3031" w:name="_Toc51581119"/>
      <w:bookmarkStart w:id="3032" w:name="_Toc52356382"/>
      <w:bookmarkStart w:id="3033" w:name="_Toc55227952"/>
      <w:bookmarkStart w:id="3034" w:name="_Toc130218095"/>
      <w:r>
        <w:t>12.</w:t>
      </w:r>
      <w:r w:rsidRPr="00F9767E">
        <w:t>2.1</w:t>
      </w:r>
      <w:r w:rsidRPr="00215D3C">
        <w:t>.2.8</w:t>
      </w:r>
      <w:r w:rsidRPr="00215D3C">
        <w:tab/>
        <w:t xml:space="preserve">Notification </w:t>
      </w:r>
      <w:r w:rsidR="00A1162F" w:rsidRPr="00971FE6">
        <w:rPr>
          <w:rFonts w:cs="Arial"/>
        </w:rPr>
        <w:t>notifyComments</w:t>
      </w:r>
      <w:bookmarkEnd w:id="3027"/>
      <w:bookmarkEnd w:id="3028"/>
      <w:bookmarkEnd w:id="3029"/>
      <w:bookmarkEnd w:id="3030"/>
      <w:bookmarkEnd w:id="3031"/>
      <w:bookmarkEnd w:id="3032"/>
      <w:bookmarkEnd w:id="3033"/>
      <w:bookmarkEnd w:id="3034"/>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5" w:name="_Toc20494685"/>
      <w:bookmarkStart w:id="3036" w:name="_Toc26975753"/>
      <w:bookmarkStart w:id="3037" w:name="_Toc35856633"/>
      <w:bookmarkStart w:id="3038" w:name="_Toc44001519"/>
      <w:bookmarkStart w:id="3039" w:name="_Toc51581120"/>
      <w:bookmarkStart w:id="3040" w:name="_Toc52356383"/>
      <w:bookmarkStart w:id="3041" w:name="_Toc55227953"/>
      <w:bookmarkStart w:id="3042" w:name="_Toc130218096"/>
      <w:r>
        <w:t>12.</w:t>
      </w:r>
      <w:r w:rsidRPr="00067505">
        <w:t>2.1</w:t>
      </w:r>
      <w:r w:rsidRPr="00215D3C">
        <w:t>.2.9</w:t>
      </w:r>
      <w:r w:rsidRPr="00215D3C">
        <w:tab/>
        <w:t xml:space="preserve">Notification </w:t>
      </w:r>
      <w:r w:rsidR="00A1162F" w:rsidRPr="00971FE6">
        <w:rPr>
          <w:rFonts w:cs="Arial"/>
        </w:rPr>
        <w:t>notifyPotentialFaultyAlarmList</w:t>
      </w:r>
      <w:bookmarkEnd w:id="3035"/>
      <w:bookmarkEnd w:id="3036"/>
      <w:bookmarkEnd w:id="3037"/>
      <w:bookmarkEnd w:id="3038"/>
      <w:bookmarkEnd w:id="3039"/>
      <w:bookmarkEnd w:id="3040"/>
      <w:bookmarkEnd w:id="3041"/>
      <w:bookmarkEnd w:id="3042"/>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3" w:name="_Toc20494686"/>
      <w:bookmarkStart w:id="3044" w:name="_Toc26975754"/>
      <w:bookmarkStart w:id="3045" w:name="_Toc35856634"/>
      <w:bookmarkStart w:id="3046" w:name="_Toc44001520"/>
      <w:bookmarkStart w:id="3047" w:name="_Toc51581121"/>
      <w:bookmarkStart w:id="3048" w:name="_Toc52356384"/>
      <w:bookmarkStart w:id="3049" w:name="_Toc55227954"/>
      <w:bookmarkStart w:id="3050" w:name="_Toc130218097"/>
      <w:r>
        <w:t>12.</w:t>
      </w:r>
      <w:r w:rsidRPr="00067505">
        <w:t>2.1</w:t>
      </w:r>
      <w:r w:rsidRPr="00215D3C">
        <w:t>.2.10</w:t>
      </w:r>
      <w:r w:rsidRPr="00215D3C">
        <w:tab/>
        <w:t xml:space="preserve">Notification </w:t>
      </w:r>
      <w:r w:rsidR="00A1162F" w:rsidRPr="00971FE6">
        <w:rPr>
          <w:rFonts w:cs="Arial"/>
        </w:rPr>
        <w:t>notifyCorrelatedNotificationChanged</w:t>
      </w:r>
      <w:bookmarkEnd w:id="3043"/>
      <w:bookmarkEnd w:id="3044"/>
      <w:bookmarkEnd w:id="3045"/>
      <w:bookmarkEnd w:id="3046"/>
      <w:bookmarkEnd w:id="3047"/>
      <w:bookmarkEnd w:id="3048"/>
      <w:bookmarkEnd w:id="3049"/>
      <w:bookmarkEnd w:id="3050"/>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1" w:name="_Toc20494687"/>
      <w:bookmarkStart w:id="3052" w:name="_Toc26975755"/>
      <w:bookmarkStart w:id="3053" w:name="_Toc35856635"/>
      <w:bookmarkStart w:id="3054" w:name="_Toc44001521"/>
      <w:bookmarkStart w:id="3055" w:name="_Toc51581122"/>
      <w:bookmarkStart w:id="3056" w:name="_Toc52356385"/>
      <w:bookmarkStart w:id="3057" w:name="_Toc55227955"/>
      <w:bookmarkStart w:id="3058" w:name="_Toc130218098"/>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1"/>
      <w:bookmarkEnd w:id="3052"/>
      <w:bookmarkEnd w:id="3053"/>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4"/>
      <w:bookmarkEnd w:id="3055"/>
      <w:bookmarkEnd w:id="3056"/>
      <w:bookmarkEnd w:id="3057"/>
      <w:bookmarkEnd w:id="3058"/>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9" w:name="_Toc44001522"/>
      <w:bookmarkStart w:id="3060" w:name="_Toc51581123"/>
      <w:bookmarkStart w:id="3061" w:name="_Toc52356386"/>
      <w:bookmarkStart w:id="3062" w:name="_Toc55227956"/>
      <w:bookmarkStart w:id="3063" w:name="_Toc130218099"/>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9"/>
      <w:bookmarkEnd w:id="3060"/>
      <w:bookmarkEnd w:id="3061"/>
      <w:bookmarkEnd w:id="3062"/>
      <w:bookmarkEnd w:id="3063"/>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4" w:name="_Toc20494688"/>
      <w:bookmarkStart w:id="3065" w:name="_Toc26975756"/>
      <w:bookmarkStart w:id="3066" w:name="_Toc35856636"/>
      <w:bookmarkStart w:id="3067" w:name="_Toc44001523"/>
      <w:bookmarkStart w:id="3068" w:name="_Toc51581124"/>
      <w:bookmarkStart w:id="3069" w:name="_Toc52356387"/>
      <w:bookmarkStart w:id="3070" w:name="_Toc55227957"/>
      <w:bookmarkStart w:id="3071" w:name="_Toc130218100"/>
      <w:r>
        <w:t>12.</w:t>
      </w:r>
      <w:r w:rsidRPr="00543D98">
        <w:t>2.1</w:t>
      </w:r>
      <w:r>
        <w:t>.</w:t>
      </w:r>
      <w:r w:rsidRPr="00215D3C">
        <w:t>3</w:t>
      </w:r>
      <w:r w:rsidRPr="00215D3C">
        <w:tab/>
        <w:t>Resources</w:t>
      </w:r>
      <w:bookmarkEnd w:id="3064"/>
      <w:bookmarkEnd w:id="3065"/>
      <w:bookmarkEnd w:id="3066"/>
      <w:bookmarkEnd w:id="3067"/>
      <w:bookmarkEnd w:id="3068"/>
      <w:bookmarkEnd w:id="3069"/>
      <w:bookmarkEnd w:id="3070"/>
      <w:bookmarkEnd w:id="3071"/>
    </w:p>
    <w:p w14:paraId="00D405BE" w14:textId="2EF2BA78" w:rsidR="006A5594" w:rsidRDefault="006A5594" w:rsidP="006A5594">
      <w:pPr>
        <w:pStyle w:val="Heading5"/>
      </w:pPr>
      <w:bookmarkStart w:id="3072" w:name="_Toc20494689"/>
      <w:bookmarkStart w:id="3073" w:name="_Toc26975757"/>
      <w:bookmarkStart w:id="3074" w:name="_Toc35856637"/>
      <w:bookmarkStart w:id="3075" w:name="_Toc44001524"/>
      <w:bookmarkStart w:id="3076" w:name="_Toc51581125"/>
      <w:bookmarkStart w:id="3077" w:name="_Toc52356388"/>
      <w:bookmarkStart w:id="3078" w:name="_Toc55227958"/>
      <w:bookmarkStart w:id="3079" w:name="_Toc130218101"/>
      <w:r>
        <w:t>12.</w:t>
      </w:r>
      <w:r w:rsidRPr="00543D98">
        <w:t>2.1</w:t>
      </w:r>
      <w:r w:rsidRPr="00215D3C">
        <w:t>.3.1</w:t>
      </w:r>
      <w:r w:rsidRPr="00215D3C">
        <w:tab/>
        <w:t>Resource structure</w:t>
      </w:r>
      <w:bookmarkEnd w:id="3072"/>
      <w:bookmarkEnd w:id="3073"/>
      <w:bookmarkEnd w:id="3074"/>
      <w:bookmarkEnd w:id="3075"/>
      <w:bookmarkEnd w:id="3076"/>
      <w:bookmarkEnd w:id="3077"/>
      <w:bookmarkEnd w:id="3078"/>
      <w:bookmarkEnd w:id="3079"/>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0" w:name="_Toc130218102"/>
      <w:r>
        <w:t>12.</w:t>
      </w:r>
      <w:r w:rsidRPr="00543D98">
        <w:t>2.1</w:t>
      </w:r>
      <w:r w:rsidRPr="00215D3C">
        <w:t>.3.1</w:t>
      </w:r>
      <w:r>
        <w:t>.2</w:t>
      </w:r>
      <w:r>
        <w:tab/>
        <w:t>Resource structure on the MnS consumer</w:t>
      </w:r>
      <w:bookmarkEnd w:id="3080"/>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1" w:name="_Toc20494690"/>
      <w:bookmarkStart w:id="3082" w:name="_Toc26975758"/>
      <w:bookmarkStart w:id="3083" w:name="_Toc35856638"/>
      <w:bookmarkStart w:id="3084" w:name="_Toc44001525"/>
      <w:bookmarkStart w:id="3085" w:name="_Toc51581126"/>
      <w:bookmarkStart w:id="3086" w:name="_Toc52356389"/>
      <w:bookmarkStart w:id="3087" w:name="_Toc55227959"/>
      <w:bookmarkStart w:id="3088" w:name="_Toc130218103"/>
      <w:r>
        <w:t>12.</w:t>
      </w:r>
      <w:r w:rsidRPr="00375D3F">
        <w:t>2.1</w:t>
      </w:r>
      <w:r w:rsidRPr="00215D3C">
        <w:t>.3.2</w:t>
      </w:r>
      <w:r w:rsidRPr="00215D3C">
        <w:tab/>
        <w:t>Resource definitions</w:t>
      </w:r>
      <w:bookmarkEnd w:id="3081"/>
      <w:bookmarkEnd w:id="3082"/>
      <w:bookmarkEnd w:id="3083"/>
      <w:bookmarkEnd w:id="3084"/>
      <w:bookmarkEnd w:id="3085"/>
      <w:bookmarkEnd w:id="3086"/>
      <w:bookmarkEnd w:id="3087"/>
      <w:bookmarkEnd w:id="3088"/>
    </w:p>
    <w:p w14:paraId="2E60CA00" w14:textId="4B701F39" w:rsidR="006A5594" w:rsidRPr="00215D3C" w:rsidRDefault="006A5594" w:rsidP="006A5594">
      <w:pPr>
        <w:pStyle w:val="Heading6"/>
      </w:pPr>
      <w:bookmarkStart w:id="3089" w:name="_Toc20494691"/>
      <w:bookmarkStart w:id="3090" w:name="_Toc26975759"/>
      <w:bookmarkStart w:id="3091" w:name="_Toc35856639"/>
      <w:bookmarkStart w:id="3092" w:name="_Toc44001526"/>
      <w:bookmarkStart w:id="3093" w:name="_Toc51581127"/>
      <w:bookmarkStart w:id="3094" w:name="_Toc52356390"/>
      <w:bookmarkStart w:id="3095" w:name="_Toc55227960"/>
      <w:bookmarkStart w:id="3096" w:name="_Toc130218104"/>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9"/>
      <w:bookmarkEnd w:id="3090"/>
      <w:bookmarkEnd w:id="3091"/>
      <w:bookmarkEnd w:id="3092"/>
      <w:bookmarkEnd w:id="3093"/>
      <w:bookmarkEnd w:id="3094"/>
      <w:bookmarkEnd w:id="3095"/>
      <w:bookmarkEnd w:id="3096"/>
    </w:p>
    <w:p w14:paraId="52322403" w14:textId="77777777" w:rsidR="006A5594" w:rsidRPr="00215D3C" w:rsidRDefault="006A5594" w:rsidP="006A5594">
      <w:pPr>
        <w:pStyle w:val="Heading7"/>
      </w:pPr>
      <w:bookmarkStart w:id="3097" w:name="_Toc20494692"/>
      <w:bookmarkStart w:id="3098" w:name="_Toc26975760"/>
      <w:bookmarkStart w:id="3099" w:name="_Toc35856640"/>
      <w:bookmarkStart w:id="3100" w:name="_Toc44001527"/>
      <w:bookmarkStart w:id="3101" w:name="_Toc51581128"/>
      <w:bookmarkStart w:id="3102" w:name="_Toc52356391"/>
      <w:bookmarkStart w:id="3103" w:name="_Toc55227961"/>
      <w:bookmarkStart w:id="3104" w:name="_Toc130218105"/>
      <w:r>
        <w:t>12.</w:t>
      </w:r>
      <w:r w:rsidRPr="00375D3F">
        <w:t>2.1</w:t>
      </w:r>
      <w:r w:rsidRPr="00215D3C">
        <w:t>.3.2.1.1</w:t>
      </w:r>
      <w:r w:rsidRPr="00215D3C">
        <w:tab/>
        <w:t>Description</w:t>
      </w:r>
      <w:bookmarkEnd w:id="3097"/>
      <w:bookmarkEnd w:id="3098"/>
      <w:bookmarkEnd w:id="3099"/>
      <w:bookmarkEnd w:id="3100"/>
      <w:bookmarkEnd w:id="3101"/>
      <w:bookmarkEnd w:id="3102"/>
      <w:bookmarkEnd w:id="3103"/>
      <w:bookmarkEnd w:id="3104"/>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5" w:name="_Toc20494693"/>
      <w:bookmarkStart w:id="3106" w:name="_Toc26975761"/>
      <w:bookmarkStart w:id="3107" w:name="_Toc35856641"/>
      <w:bookmarkStart w:id="3108" w:name="_Toc44001528"/>
      <w:bookmarkStart w:id="3109" w:name="_Toc51581129"/>
      <w:bookmarkStart w:id="3110" w:name="_Toc52356392"/>
      <w:bookmarkStart w:id="3111" w:name="_Toc55227962"/>
      <w:bookmarkStart w:id="3112" w:name="_Toc130218106"/>
      <w:r>
        <w:t>12.</w:t>
      </w:r>
      <w:r w:rsidRPr="00375D3F">
        <w:t>2.1</w:t>
      </w:r>
      <w:r w:rsidRPr="00215D3C">
        <w:t>.3.2.1.2</w:t>
      </w:r>
      <w:r w:rsidRPr="00215D3C">
        <w:tab/>
        <w:t>URI</w:t>
      </w:r>
      <w:bookmarkEnd w:id="3105"/>
      <w:bookmarkEnd w:id="3106"/>
      <w:bookmarkEnd w:id="3107"/>
      <w:bookmarkEnd w:id="3108"/>
      <w:bookmarkEnd w:id="3109"/>
      <w:bookmarkEnd w:id="3110"/>
      <w:bookmarkEnd w:id="3111"/>
      <w:bookmarkEnd w:id="3112"/>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3" w:name="_Toc20494694"/>
      <w:bookmarkStart w:id="3114" w:name="_Toc26975762"/>
      <w:bookmarkStart w:id="3115" w:name="_Toc35856642"/>
      <w:bookmarkStart w:id="3116" w:name="_Toc44001529"/>
      <w:bookmarkStart w:id="3117" w:name="_Toc51581130"/>
      <w:bookmarkStart w:id="3118" w:name="_Toc52356393"/>
      <w:bookmarkStart w:id="3119" w:name="_Toc55227963"/>
      <w:bookmarkStart w:id="3120" w:name="_Toc130218107"/>
      <w:r>
        <w:t>12.</w:t>
      </w:r>
      <w:r w:rsidRPr="00375D3F">
        <w:t>2.1</w:t>
      </w:r>
      <w:r w:rsidRPr="00215D3C">
        <w:t>.3.2.1.3</w:t>
      </w:r>
      <w:r w:rsidRPr="00215D3C">
        <w:tab/>
        <w:t>HTTP methods</w:t>
      </w:r>
      <w:bookmarkEnd w:id="3113"/>
      <w:bookmarkEnd w:id="3114"/>
      <w:bookmarkEnd w:id="3115"/>
      <w:bookmarkEnd w:id="3116"/>
      <w:bookmarkEnd w:id="3117"/>
      <w:bookmarkEnd w:id="3118"/>
      <w:bookmarkEnd w:id="3119"/>
      <w:bookmarkEnd w:id="3120"/>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1" w:name="_Toc20494695"/>
      <w:bookmarkStart w:id="3122" w:name="_Toc26975763"/>
      <w:bookmarkStart w:id="3123" w:name="_Toc35856643"/>
      <w:bookmarkStart w:id="3124" w:name="_Toc44001530"/>
      <w:bookmarkStart w:id="3125" w:name="_Toc51581131"/>
      <w:bookmarkStart w:id="3126" w:name="_Toc52356394"/>
      <w:bookmarkStart w:id="3127" w:name="_Toc55227964"/>
      <w:bookmarkStart w:id="3128" w:name="_Toc130218108"/>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1"/>
      <w:bookmarkEnd w:id="3122"/>
      <w:bookmarkEnd w:id="3123"/>
      <w:bookmarkEnd w:id="3124"/>
      <w:bookmarkEnd w:id="3125"/>
      <w:bookmarkEnd w:id="3126"/>
      <w:bookmarkEnd w:id="3127"/>
      <w:bookmarkEnd w:id="3128"/>
    </w:p>
    <w:p w14:paraId="69EB1A18" w14:textId="77777777" w:rsidR="006A5594" w:rsidRPr="00215D3C" w:rsidRDefault="006A5594" w:rsidP="006A5594">
      <w:pPr>
        <w:pStyle w:val="Heading7"/>
      </w:pPr>
      <w:bookmarkStart w:id="3129" w:name="_Toc20494696"/>
      <w:bookmarkStart w:id="3130" w:name="_Toc26975764"/>
      <w:bookmarkStart w:id="3131" w:name="_Toc35856644"/>
      <w:bookmarkStart w:id="3132" w:name="_Toc44001531"/>
      <w:bookmarkStart w:id="3133" w:name="_Toc51581132"/>
      <w:bookmarkStart w:id="3134" w:name="_Toc52356395"/>
      <w:bookmarkStart w:id="3135" w:name="_Toc55227965"/>
      <w:bookmarkStart w:id="3136" w:name="_Toc130218109"/>
      <w:r>
        <w:t>12.</w:t>
      </w:r>
      <w:r w:rsidRPr="00C75C4A">
        <w:t>2.1</w:t>
      </w:r>
      <w:r w:rsidRPr="00215D3C">
        <w:t>.3.2.2.1</w:t>
      </w:r>
      <w:r w:rsidRPr="00215D3C">
        <w:tab/>
        <w:t>Description</w:t>
      </w:r>
      <w:bookmarkEnd w:id="3129"/>
      <w:bookmarkEnd w:id="3130"/>
      <w:bookmarkEnd w:id="3131"/>
      <w:bookmarkEnd w:id="3132"/>
      <w:bookmarkEnd w:id="3133"/>
      <w:bookmarkEnd w:id="3134"/>
      <w:bookmarkEnd w:id="3135"/>
      <w:bookmarkEnd w:id="3136"/>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7" w:name="_Toc20494697"/>
      <w:bookmarkStart w:id="3138" w:name="_Toc26975765"/>
      <w:bookmarkStart w:id="3139" w:name="_Toc35856645"/>
      <w:bookmarkStart w:id="3140" w:name="_Toc44001532"/>
      <w:bookmarkStart w:id="3141" w:name="_Toc51581133"/>
      <w:bookmarkStart w:id="3142" w:name="_Toc52356396"/>
      <w:bookmarkStart w:id="3143" w:name="_Toc55227966"/>
      <w:bookmarkStart w:id="3144" w:name="_Toc130218110"/>
      <w:r>
        <w:t>12.</w:t>
      </w:r>
      <w:r w:rsidRPr="00C75C4A">
        <w:t>2.1</w:t>
      </w:r>
      <w:r w:rsidRPr="00215D3C">
        <w:t>.3.2.2.2</w:t>
      </w:r>
      <w:r w:rsidRPr="00215D3C">
        <w:tab/>
        <w:t>URI</w:t>
      </w:r>
      <w:bookmarkEnd w:id="3137"/>
      <w:bookmarkEnd w:id="3138"/>
      <w:bookmarkEnd w:id="3139"/>
      <w:bookmarkEnd w:id="3140"/>
      <w:bookmarkEnd w:id="3141"/>
      <w:bookmarkEnd w:id="3142"/>
      <w:bookmarkEnd w:id="3143"/>
      <w:bookmarkEnd w:id="3144"/>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5" w:name="_Toc20494698"/>
      <w:bookmarkStart w:id="3146" w:name="_Toc26975766"/>
      <w:bookmarkStart w:id="3147" w:name="_Toc35856646"/>
      <w:bookmarkStart w:id="3148" w:name="_Toc44001533"/>
      <w:bookmarkStart w:id="3149" w:name="_Toc51581134"/>
      <w:bookmarkStart w:id="3150" w:name="_Toc52356397"/>
      <w:bookmarkStart w:id="3151" w:name="_Toc55227967"/>
      <w:bookmarkStart w:id="3152" w:name="_Toc130218111"/>
      <w:r>
        <w:t>12.</w:t>
      </w:r>
      <w:r w:rsidRPr="00C75C4A">
        <w:t>2.1</w:t>
      </w:r>
      <w:r w:rsidRPr="00215D3C">
        <w:t>.3.2.2.3</w:t>
      </w:r>
      <w:r w:rsidRPr="00215D3C">
        <w:tab/>
        <w:t>HTTP methods</w:t>
      </w:r>
      <w:bookmarkEnd w:id="3145"/>
      <w:bookmarkEnd w:id="3146"/>
      <w:bookmarkEnd w:id="3147"/>
      <w:bookmarkEnd w:id="3148"/>
      <w:bookmarkEnd w:id="3149"/>
      <w:bookmarkEnd w:id="3150"/>
      <w:bookmarkEnd w:id="3151"/>
      <w:bookmarkEnd w:id="3152"/>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3" w:name="_Toc20494699"/>
      <w:bookmarkStart w:id="3154" w:name="_Toc26975767"/>
      <w:bookmarkStart w:id="3155" w:name="_Toc35856647"/>
      <w:bookmarkStart w:id="3156" w:name="_Toc44001534"/>
      <w:bookmarkStart w:id="3157" w:name="_Toc51581135"/>
      <w:bookmarkStart w:id="3158" w:name="_Toc52356398"/>
      <w:bookmarkStart w:id="3159" w:name="_Toc55227968"/>
      <w:bookmarkStart w:id="3160" w:name="_Toc130218112"/>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3"/>
      <w:bookmarkEnd w:id="3154"/>
      <w:bookmarkEnd w:id="3155"/>
      <w:bookmarkEnd w:id="3156"/>
      <w:bookmarkEnd w:id="3157"/>
      <w:bookmarkEnd w:id="3158"/>
      <w:bookmarkEnd w:id="3159"/>
      <w:bookmarkEnd w:id="3160"/>
    </w:p>
    <w:p w14:paraId="6589DCF5" w14:textId="77777777" w:rsidR="006A5594" w:rsidRPr="00215D3C" w:rsidRDefault="006A5594" w:rsidP="006A5594">
      <w:pPr>
        <w:pStyle w:val="Heading7"/>
      </w:pPr>
      <w:bookmarkStart w:id="3161" w:name="_Toc20494700"/>
      <w:bookmarkStart w:id="3162" w:name="_Toc26975768"/>
      <w:bookmarkStart w:id="3163" w:name="_Toc35856648"/>
      <w:bookmarkStart w:id="3164" w:name="_Toc44001535"/>
      <w:bookmarkStart w:id="3165" w:name="_Toc51581136"/>
      <w:bookmarkStart w:id="3166" w:name="_Toc52356399"/>
      <w:bookmarkStart w:id="3167" w:name="_Toc55227969"/>
      <w:bookmarkStart w:id="3168" w:name="_Toc130218113"/>
      <w:r>
        <w:t>12.</w:t>
      </w:r>
      <w:r w:rsidRPr="00B464F4">
        <w:t>2.1</w:t>
      </w:r>
      <w:r w:rsidRPr="00215D3C">
        <w:t>.3.2.3.1</w:t>
      </w:r>
      <w:r w:rsidRPr="00215D3C">
        <w:tab/>
        <w:t>Definition</w:t>
      </w:r>
      <w:bookmarkEnd w:id="3161"/>
      <w:bookmarkEnd w:id="3162"/>
      <w:bookmarkEnd w:id="3163"/>
      <w:bookmarkEnd w:id="3164"/>
      <w:bookmarkEnd w:id="3165"/>
      <w:bookmarkEnd w:id="3166"/>
      <w:bookmarkEnd w:id="3167"/>
      <w:bookmarkEnd w:id="3168"/>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9" w:name="_Toc20494701"/>
      <w:bookmarkStart w:id="3170" w:name="_Toc26975769"/>
      <w:bookmarkStart w:id="3171" w:name="_Toc35856649"/>
      <w:bookmarkStart w:id="3172" w:name="_Toc44001536"/>
      <w:bookmarkStart w:id="3173" w:name="_Toc51581137"/>
      <w:bookmarkStart w:id="3174" w:name="_Toc52356400"/>
      <w:bookmarkStart w:id="3175" w:name="_Toc55227970"/>
      <w:bookmarkStart w:id="3176" w:name="_Toc130218114"/>
      <w:r>
        <w:t>12.</w:t>
      </w:r>
      <w:r w:rsidRPr="00B464F4">
        <w:t>2.1</w:t>
      </w:r>
      <w:r w:rsidRPr="00215D3C">
        <w:t>.3.2.3.2</w:t>
      </w:r>
      <w:r w:rsidRPr="00215D3C">
        <w:tab/>
        <w:t>URI</w:t>
      </w:r>
      <w:bookmarkEnd w:id="3169"/>
      <w:bookmarkEnd w:id="3170"/>
      <w:bookmarkEnd w:id="3171"/>
      <w:bookmarkEnd w:id="3172"/>
      <w:bookmarkEnd w:id="3173"/>
      <w:bookmarkEnd w:id="3174"/>
      <w:bookmarkEnd w:id="3175"/>
      <w:bookmarkEnd w:id="3176"/>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7" w:name="_Toc20494702"/>
      <w:bookmarkStart w:id="3178" w:name="_Toc26975770"/>
      <w:bookmarkStart w:id="3179" w:name="_Toc35856650"/>
      <w:bookmarkStart w:id="3180" w:name="_Toc44001537"/>
      <w:bookmarkStart w:id="3181" w:name="_Toc51581138"/>
      <w:bookmarkStart w:id="3182" w:name="_Toc52356401"/>
      <w:bookmarkStart w:id="3183" w:name="_Toc55227971"/>
      <w:bookmarkStart w:id="3184" w:name="_Toc130218115"/>
      <w:r>
        <w:t>12.</w:t>
      </w:r>
      <w:r w:rsidRPr="00B464F4">
        <w:t>2.1</w:t>
      </w:r>
      <w:r w:rsidRPr="00215D3C">
        <w:t>.3.2.3.3</w:t>
      </w:r>
      <w:r w:rsidRPr="00215D3C">
        <w:tab/>
        <w:t>HTTP methods</w:t>
      </w:r>
      <w:bookmarkEnd w:id="3177"/>
      <w:bookmarkEnd w:id="3178"/>
      <w:bookmarkEnd w:id="3179"/>
      <w:bookmarkEnd w:id="3180"/>
      <w:bookmarkEnd w:id="3181"/>
      <w:bookmarkEnd w:id="3182"/>
      <w:bookmarkEnd w:id="3183"/>
      <w:bookmarkEnd w:id="3184"/>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5" w:name="_Toc20494703"/>
      <w:bookmarkStart w:id="3186" w:name="_Toc26975771"/>
      <w:bookmarkStart w:id="3187" w:name="_Toc35856651"/>
      <w:bookmarkStart w:id="3188" w:name="_Toc44001538"/>
      <w:bookmarkStart w:id="3189" w:name="_Toc51581139"/>
      <w:bookmarkStart w:id="3190" w:name="_Toc52356402"/>
      <w:bookmarkStart w:id="3191" w:name="_Toc55227972"/>
      <w:bookmarkStart w:id="3192" w:name="_Toc130218116"/>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5"/>
      <w:bookmarkEnd w:id="3186"/>
      <w:bookmarkEnd w:id="3187"/>
      <w:bookmarkEnd w:id="3188"/>
      <w:bookmarkEnd w:id="3189"/>
      <w:bookmarkEnd w:id="3190"/>
      <w:bookmarkEnd w:id="3191"/>
      <w:bookmarkEnd w:id="3192"/>
    </w:p>
    <w:p w14:paraId="7A5CB5D2" w14:textId="77777777" w:rsidR="006A5594" w:rsidRPr="00215D3C" w:rsidRDefault="006A5594" w:rsidP="006A5594">
      <w:pPr>
        <w:pStyle w:val="Heading7"/>
      </w:pPr>
      <w:bookmarkStart w:id="3193" w:name="_Toc20494704"/>
      <w:bookmarkStart w:id="3194" w:name="_Toc26975772"/>
      <w:bookmarkStart w:id="3195" w:name="_Toc35856652"/>
      <w:bookmarkStart w:id="3196" w:name="_Toc44001539"/>
      <w:bookmarkStart w:id="3197" w:name="_Toc51581140"/>
      <w:bookmarkStart w:id="3198" w:name="_Toc52356403"/>
      <w:bookmarkStart w:id="3199" w:name="_Toc55227973"/>
      <w:bookmarkStart w:id="3200" w:name="_Toc130218117"/>
      <w:r>
        <w:t>12.</w:t>
      </w:r>
      <w:r w:rsidRPr="00B464F4">
        <w:t>2.1</w:t>
      </w:r>
      <w:r w:rsidRPr="00215D3C">
        <w:t>.3.2.</w:t>
      </w:r>
      <w:r w:rsidRPr="00215D3C">
        <w:rPr>
          <w:rFonts w:hint="eastAsia"/>
          <w:lang w:eastAsia="zh-CN"/>
        </w:rPr>
        <w:t>4</w:t>
      </w:r>
      <w:r w:rsidRPr="00215D3C">
        <w:t>.1</w:t>
      </w:r>
      <w:r w:rsidRPr="00215D3C">
        <w:tab/>
        <w:t>Definition</w:t>
      </w:r>
      <w:bookmarkEnd w:id="3193"/>
      <w:bookmarkEnd w:id="3194"/>
      <w:bookmarkEnd w:id="3195"/>
      <w:bookmarkEnd w:id="3196"/>
      <w:bookmarkEnd w:id="3197"/>
      <w:bookmarkEnd w:id="3198"/>
      <w:bookmarkEnd w:id="3199"/>
      <w:bookmarkEnd w:id="3200"/>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1" w:name="_Toc20494705"/>
      <w:bookmarkStart w:id="3202" w:name="_Toc26975773"/>
      <w:bookmarkStart w:id="3203" w:name="_Toc35856653"/>
      <w:bookmarkStart w:id="3204" w:name="_Toc44001540"/>
      <w:bookmarkStart w:id="3205" w:name="_Toc51581141"/>
      <w:bookmarkStart w:id="3206" w:name="_Toc52356404"/>
      <w:bookmarkStart w:id="3207" w:name="_Toc55227974"/>
      <w:bookmarkStart w:id="3208" w:name="_Toc130218118"/>
      <w:r>
        <w:t>12.</w:t>
      </w:r>
      <w:r w:rsidRPr="00B464F4">
        <w:t>2.1</w:t>
      </w:r>
      <w:r w:rsidRPr="00215D3C">
        <w:t>.3.2.</w:t>
      </w:r>
      <w:r w:rsidRPr="00215D3C">
        <w:rPr>
          <w:rFonts w:hint="eastAsia"/>
          <w:lang w:eastAsia="zh-CN"/>
        </w:rPr>
        <w:t>4</w:t>
      </w:r>
      <w:r w:rsidRPr="00215D3C">
        <w:t>.2</w:t>
      </w:r>
      <w:r w:rsidRPr="00215D3C">
        <w:tab/>
        <w:t>URI</w:t>
      </w:r>
      <w:bookmarkEnd w:id="3201"/>
      <w:bookmarkEnd w:id="3202"/>
      <w:bookmarkEnd w:id="3203"/>
      <w:bookmarkEnd w:id="3204"/>
      <w:bookmarkEnd w:id="3205"/>
      <w:bookmarkEnd w:id="3206"/>
      <w:bookmarkEnd w:id="3207"/>
      <w:bookmarkEnd w:id="3208"/>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9" w:name="_Toc20494706"/>
      <w:bookmarkStart w:id="3210" w:name="_Toc26975774"/>
      <w:bookmarkStart w:id="3211" w:name="_Toc35856654"/>
      <w:bookmarkStart w:id="3212" w:name="_Toc44001541"/>
      <w:bookmarkStart w:id="3213" w:name="_Toc51581142"/>
      <w:bookmarkStart w:id="3214" w:name="_Toc52356405"/>
      <w:bookmarkStart w:id="3215" w:name="_Toc55227975"/>
      <w:bookmarkStart w:id="3216" w:name="_Toc130218119"/>
      <w:r>
        <w:t>12.</w:t>
      </w:r>
      <w:r w:rsidRPr="00B464F4">
        <w:t>2.1</w:t>
      </w:r>
      <w:r w:rsidRPr="00215D3C">
        <w:t>.3.2.</w:t>
      </w:r>
      <w:r w:rsidRPr="00215D3C">
        <w:rPr>
          <w:rFonts w:hint="eastAsia"/>
          <w:lang w:eastAsia="zh-CN"/>
        </w:rPr>
        <w:t>4</w:t>
      </w:r>
      <w:r w:rsidRPr="00215D3C">
        <w:t>.3</w:t>
      </w:r>
      <w:r w:rsidRPr="00215D3C">
        <w:tab/>
        <w:t>HTTP methods</w:t>
      </w:r>
      <w:bookmarkEnd w:id="3209"/>
      <w:bookmarkEnd w:id="3210"/>
      <w:bookmarkEnd w:id="3211"/>
      <w:bookmarkEnd w:id="3212"/>
      <w:bookmarkEnd w:id="3213"/>
      <w:bookmarkEnd w:id="3214"/>
      <w:bookmarkEnd w:id="3215"/>
      <w:bookmarkEnd w:id="3216"/>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7" w:name="_Toc20494707"/>
      <w:bookmarkStart w:id="3218" w:name="_Toc26975775"/>
      <w:bookmarkStart w:id="3219" w:name="_Toc35856655"/>
      <w:bookmarkStart w:id="3220" w:name="_Toc44001542"/>
      <w:bookmarkStart w:id="3221" w:name="_Toc51581143"/>
      <w:bookmarkStart w:id="3222" w:name="_Toc52356406"/>
      <w:bookmarkStart w:id="3223" w:name="_Toc55227976"/>
      <w:bookmarkStart w:id="3224" w:name="_Toc130218120"/>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7"/>
      <w:bookmarkEnd w:id="3218"/>
      <w:bookmarkEnd w:id="3219"/>
      <w:bookmarkEnd w:id="3220"/>
      <w:bookmarkEnd w:id="3221"/>
      <w:bookmarkEnd w:id="3222"/>
      <w:bookmarkEnd w:id="3223"/>
      <w:bookmarkEnd w:id="3224"/>
    </w:p>
    <w:p w14:paraId="2BE983D5" w14:textId="77777777" w:rsidR="006A5594" w:rsidRPr="00215D3C" w:rsidRDefault="006A5594" w:rsidP="006A5594">
      <w:pPr>
        <w:pStyle w:val="Heading7"/>
      </w:pPr>
      <w:bookmarkStart w:id="3225" w:name="_Toc20494708"/>
      <w:bookmarkStart w:id="3226" w:name="_Toc26975776"/>
      <w:bookmarkStart w:id="3227" w:name="_Toc35856656"/>
      <w:bookmarkStart w:id="3228" w:name="_Toc44001543"/>
      <w:bookmarkStart w:id="3229" w:name="_Toc51581144"/>
      <w:bookmarkStart w:id="3230" w:name="_Toc52356407"/>
      <w:bookmarkStart w:id="3231" w:name="_Toc55227977"/>
      <w:bookmarkStart w:id="3232" w:name="_Toc130218121"/>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5"/>
      <w:bookmarkEnd w:id="3226"/>
      <w:bookmarkEnd w:id="3227"/>
      <w:bookmarkEnd w:id="3228"/>
      <w:bookmarkEnd w:id="3229"/>
      <w:bookmarkEnd w:id="3230"/>
      <w:bookmarkEnd w:id="3231"/>
      <w:bookmarkEnd w:id="3232"/>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3" w:name="_Toc20494709"/>
      <w:bookmarkStart w:id="3234" w:name="_Toc26975777"/>
      <w:bookmarkStart w:id="3235" w:name="_Toc35856657"/>
      <w:bookmarkStart w:id="3236" w:name="_Toc44001544"/>
      <w:bookmarkStart w:id="3237" w:name="_Toc51581145"/>
      <w:bookmarkStart w:id="3238" w:name="_Toc52356408"/>
      <w:bookmarkStart w:id="3239" w:name="_Toc55227978"/>
      <w:bookmarkStart w:id="3240" w:name="_Toc130218122"/>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3"/>
      <w:bookmarkEnd w:id="3234"/>
      <w:bookmarkEnd w:id="3235"/>
      <w:bookmarkEnd w:id="3236"/>
      <w:bookmarkEnd w:id="3237"/>
      <w:bookmarkEnd w:id="3238"/>
      <w:bookmarkEnd w:id="3239"/>
      <w:bookmarkEnd w:id="3240"/>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1" w:name="_Toc20494710"/>
      <w:bookmarkStart w:id="3242" w:name="_Toc26975778"/>
      <w:bookmarkStart w:id="3243" w:name="_Toc35856658"/>
      <w:bookmarkStart w:id="3244" w:name="_Toc44001545"/>
      <w:bookmarkStart w:id="3245" w:name="_Toc51581146"/>
      <w:bookmarkStart w:id="3246" w:name="_Toc52356409"/>
      <w:bookmarkStart w:id="3247" w:name="_Toc55227979"/>
      <w:bookmarkStart w:id="3248" w:name="_Toc130218123"/>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1"/>
      <w:bookmarkEnd w:id="3242"/>
      <w:bookmarkEnd w:id="3243"/>
      <w:bookmarkEnd w:id="3244"/>
      <w:bookmarkEnd w:id="3245"/>
      <w:bookmarkEnd w:id="3246"/>
      <w:bookmarkEnd w:id="3247"/>
      <w:bookmarkEnd w:id="3248"/>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9" w:name="_Toc20494711"/>
      <w:bookmarkStart w:id="3250" w:name="_Toc26975779"/>
      <w:bookmarkStart w:id="3251" w:name="_Toc35856659"/>
      <w:bookmarkStart w:id="3252" w:name="_Toc44001546"/>
      <w:bookmarkStart w:id="3253" w:name="_Toc51581147"/>
      <w:bookmarkStart w:id="3254" w:name="_Toc52356410"/>
      <w:bookmarkStart w:id="3255" w:name="_Toc55227980"/>
      <w:bookmarkStart w:id="3256" w:name="_Toc130218124"/>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9"/>
      <w:bookmarkEnd w:id="3250"/>
      <w:bookmarkEnd w:id="3251"/>
      <w:bookmarkEnd w:id="3252"/>
      <w:bookmarkEnd w:id="3253"/>
      <w:bookmarkEnd w:id="3254"/>
      <w:bookmarkEnd w:id="3255"/>
      <w:bookmarkEnd w:id="3256"/>
    </w:p>
    <w:p w14:paraId="3594556E" w14:textId="77777777" w:rsidR="006A5594" w:rsidRPr="00215D3C" w:rsidRDefault="006A5594" w:rsidP="006A5594">
      <w:pPr>
        <w:pStyle w:val="Heading7"/>
        <w:rPr>
          <w:lang w:eastAsia="zh-CN"/>
        </w:rPr>
      </w:pPr>
      <w:bookmarkStart w:id="3257" w:name="_Toc20494712"/>
      <w:bookmarkStart w:id="3258" w:name="_Toc26975780"/>
      <w:bookmarkStart w:id="3259" w:name="_Toc35856660"/>
      <w:bookmarkStart w:id="3260" w:name="_Toc44001547"/>
      <w:bookmarkStart w:id="3261" w:name="_Toc51581148"/>
      <w:bookmarkStart w:id="3262" w:name="_Toc52356411"/>
      <w:bookmarkStart w:id="3263" w:name="_Toc55227981"/>
      <w:bookmarkStart w:id="3264" w:name="_Toc130218125"/>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7"/>
      <w:bookmarkEnd w:id="3258"/>
      <w:bookmarkEnd w:id="3259"/>
      <w:bookmarkEnd w:id="3260"/>
      <w:bookmarkEnd w:id="3261"/>
      <w:bookmarkEnd w:id="3262"/>
      <w:bookmarkEnd w:id="3263"/>
      <w:bookmarkEnd w:id="3264"/>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5" w:name="_Toc20494713"/>
      <w:bookmarkStart w:id="3266" w:name="_Toc26975781"/>
      <w:bookmarkStart w:id="3267" w:name="_Toc35856661"/>
      <w:bookmarkStart w:id="3268" w:name="_Toc44001548"/>
      <w:bookmarkStart w:id="3269" w:name="_Toc51581149"/>
      <w:bookmarkStart w:id="3270" w:name="_Toc52356412"/>
      <w:bookmarkStart w:id="3271" w:name="_Toc55227982"/>
      <w:bookmarkStart w:id="3272" w:name="_Toc130218126"/>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5"/>
      <w:bookmarkEnd w:id="3266"/>
      <w:bookmarkEnd w:id="3267"/>
      <w:bookmarkEnd w:id="3268"/>
      <w:bookmarkEnd w:id="3269"/>
      <w:bookmarkEnd w:id="3270"/>
      <w:bookmarkEnd w:id="3271"/>
      <w:bookmarkEnd w:id="3272"/>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3" w:name="_Toc20494714"/>
      <w:bookmarkStart w:id="3274" w:name="_Toc26975782"/>
      <w:bookmarkStart w:id="3275" w:name="_Toc35856662"/>
      <w:bookmarkStart w:id="3276" w:name="_Toc44001549"/>
      <w:bookmarkStart w:id="3277" w:name="_Toc51581150"/>
      <w:bookmarkStart w:id="3278" w:name="_Toc52356413"/>
      <w:bookmarkStart w:id="3279" w:name="_Toc55227983"/>
      <w:bookmarkStart w:id="3280" w:name="_Toc130218127"/>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3"/>
      <w:bookmarkEnd w:id="3274"/>
      <w:bookmarkEnd w:id="3275"/>
      <w:bookmarkEnd w:id="3276"/>
      <w:bookmarkEnd w:id="3277"/>
      <w:bookmarkEnd w:id="3278"/>
      <w:bookmarkEnd w:id="3279"/>
      <w:bookmarkEnd w:id="3280"/>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1" w:name="_Toc20494715"/>
      <w:bookmarkStart w:id="3282" w:name="_Toc26975783"/>
      <w:bookmarkStart w:id="3283" w:name="_Toc35856663"/>
      <w:bookmarkStart w:id="3284" w:name="_Toc44001550"/>
      <w:bookmarkStart w:id="3285" w:name="_Toc51581151"/>
      <w:bookmarkStart w:id="3286" w:name="_Toc52356414"/>
      <w:bookmarkStart w:id="3287" w:name="_Toc55227984"/>
      <w:bookmarkStart w:id="3288" w:name="_Toc13021812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1"/>
      <w:bookmarkEnd w:id="3282"/>
      <w:bookmarkEnd w:id="3283"/>
      <w:bookmarkEnd w:id="3284"/>
      <w:bookmarkEnd w:id="3285"/>
      <w:bookmarkEnd w:id="3286"/>
      <w:bookmarkEnd w:id="3287"/>
      <w:bookmarkEnd w:id="3288"/>
    </w:p>
    <w:p w14:paraId="4E16BA9C" w14:textId="77777777" w:rsidR="006A5594" w:rsidRPr="00215D3C" w:rsidRDefault="006A5594" w:rsidP="006A5594">
      <w:pPr>
        <w:pStyle w:val="Heading7"/>
        <w:rPr>
          <w:lang w:eastAsia="zh-CN"/>
        </w:rPr>
      </w:pPr>
      <w:bookmarkStart w:id="3289" w:name="_Toc20494716"/>
      <w:bookmarkStart w:id="3290" w:name="_Toc26975784"/>
      <w:bookmarkStart w:id="3291" w:name="_Toc35856664"/>
      <w:bookmarkStart w:id="3292" w:name="_Toc44001551"/>
      <w:bookmarkStart w:id="3293" w:name="_Toc51581152"/>
      <w:bookmarkStart w:id="3294" w:name="_Toc52356415"/>
      <w:bookmarkStart w:id="3295" w:name="_Toc55227985"/>
      <w:bookmarkStart w:id="3296" w:name="_Toc130218129"/>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9"/>
      <w:bookmarkEnd w:id="3290"/>
      <w:bookmarkEnd w:id="3291"/>
      <w:bookmarkEnd w:id="3292"/>
      <w:bookmarkEnd w:id="3293"/>
      <w:bookmarkEnd w:id="3294"/>
      <w:bookmarkEnd w:id="3295"/>
      <w:bookmarkEnd w:id="3296"/>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7" w:name="_Toc20494717"/>
      <w:bookmarkStart w:id="3298" w:name="_Toc26975785"/>
      <w:bookmarkStart w:id="3299" w:name="_Toc35856665"/>
      <w:bookmarkStart w:id="3300" w:name="_Toc44001552"/>
      <w:bookmarkStart w:id="3301" w:name="_Toc51581153"/>
      <w:bookmarkStart w:id="3302" w:name="_Toc52356416"/>
      <w:bookmarkStart w:id="3303" w:name="_Toc55227986"/>
      <w:bookmarkStart w:id="3304" w:name="_Toc130218130"/>
      <w:r>
        <w:rPr>
          <w:lang w:eastAsia="zh-CN"/>
        </w:rPr>
        <w:t>12.</w:t>
      </w:r>
      <w:r w:rsidRPr="005F12B1">
        <w:rPr>
          <w:lang w:eastAsia="zh-CN"/>
        </w:rPr>
        <w:t>2.1</w:t>
      </w:r>
      <w:r w:rsidRPr="00215D3C">
        <w:rPr>
          <w:rFonts w:hint="eastAsia"/>
          <w:lang w:eastAsia="zh-CN"/>
        </w:rPr>
        <w:t>.3</w:t>
      </w:r>
      <w:r w:rsidRPr="00215D3C">
        <w:t>.2.7.2</w:t>
      </w:r>
      <w:r w:rsidRPr="00215D3C">
        <w:tab/>
        <w:t>URI</w:t>
      </w:r>
      <w:bookmarkEnd w:id="3297"/>
      <w:bookmarkEnd w:id="3298"/>
      <w:bookmarkEnd w:id="3299"/>
      <w:bookmarkEnd w:id="3300"/>
      <w:bookmarkEnd w:id="3301"/>
      <w:bookmarkEnd w:id="3302"/>
      <w:bookmarkEnd w:id="3303"/>
      <w:bookmarkEnd w:id="3304"/>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5" w:name="_Toc20494718"/>
      <w:bookmarkStart w:id="3306" w:name="_Toc26975786"/>
      <w:bookmarkStart w:id="3307" w:name="_Toc35856666"/>
      <w:bookmarkStart w:id="3308" w:name="_Toc44001553"/>
      <w:bookmarkStart w:id="3309" w:name="_Toc51581154"/>
      <w:bookmarkStart w:id="3310" w:name="_Toc52356417"/>
      <w:bookmarkStart w:id="3311" w:name="_Toc55227987"/>
      <w:bookmarkStart w:id="3312" w:name="_Toc130218131"/>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5"/>
      <w:bookmarkEnd w:id="3306"/>
      <w:bookmarkEnd w:id="3307"/>
      <w:bookmarkEnd w:id="3308"/>
      <w:bookmarkEnd w:id="3309"/>
      <w:bookmarkEnd w:id="3310"/>
      <w:bookmarkEnd w:id="3311"/>
      <w:bookmarkEnd w:id="3312"/>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3" w:name="_Toc20494719"/>
      <w:bookmarkStart w:id="3314" w:name="_Toc26975787"/>
      <w:bookmarkStart w:id="3315" w:name="_Toc35856667"/>
      <w:bookmarkStart w:id="3316" w:name="_Toc44001554"/>
      <w:bookmarkStart w:id="3317" w:name="_Toc51581155"/>
      <w:bookmarkStart w:id="3318" w:name="_Toc52356418"/>
      <w:bookmarkStart w:id="3319" w:name="_Toc55227988"/>
      <w:bookmarkStart w:id="3320" w:name="_Toc13021813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3"/>
      <w:bookmarkEnd w:id="3314"/>
      <w:bookmarkEnd w:id="3315"/>
      <w:bookmarkEnd w:id="3316"/>
      <w:bookmarkEnd w:id="3317"/>
      <w:bookmarkEnd w:id="3318"/>
      <w:bookmarkEnd w:id="3319"/>
      <w:bookmarkEnd w:id="3320"/>
    </w:p>
    <w:p w14:paraId="0646FE8D" w14:textId="77777777" w:rsidR="006A5594" w:rsidRPr="00215D3C" w:rsidRDefault="006A5594" w:rsidP="006A5594">
      <w:pPr>
        <w:pStyle w:val="Heading7"/>
        <w:rPr>
          <w:lang w:eastAsia="zh-CN"/>
        </w:rPr>
      </w:pPr>
      <w:bookmarkStart w:id="3321" w:name="_Toc20494720"/>
      <w:bookmarkStart w:id="3322" w:name="_Toc26975788"/>
      <w:bookmarkStart w:id="3323" w:name="_Toc35856668"/>
      <w:bookmarkStart w:id="3324" w:name="_Toc44001555"/>
      <w:bookmarkStart w:id="3325" w:name="_Toc51581156"/>
      <w:bookmarkStart w:id="3326" w:name="_Toc52356419"/>
      <w:bookmarkStart w:id="3327" w:name="_Toc55227989"/>
      <w:bookmarkStart w:id="3328" w:name="_Toc130218133"/>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1"/>
      <w:bookmarkEnd w:id="3322"/>
      <w:bookmarkEnd w:id="3323"/>
      <w:bookmarkEnd w:id="3324"/>
      <w:bookmarkEnd w:id="3325"/>
      <w:bookmarkEnd w:id="3326"/>
      <w:bookmarkEnd w:id="3327"/>
      <w:bookmarkEnd w:id="3328"/>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9" w:name="_Toc20494721"/>
      <w:bookmarkStart w:id="3330" w:name="_Toc26975789"/>
      <w:bookmarkStart w:id="3331" w:name="_Toc35856669"/>
      <w:bookmarkStart w:id="3332" w:name="_Toc44001556"/>
      <w:bookmarkStart w:id="3333" w:name="_Toc51581157"/>
      <w:bookmarkStart w:id="3334" w:name="_Toc52356420"/>
      <w:bookmarkStart w:id="3335" w:name="_Toc55227990"/>
      <w:bookmarkStart w:id="3336" w:name="_Toc130218134"/>
      <w:r>
        <w:rPr>
          <w:lang w:eastAsia="zh-CN"/>
        </w:rPr>
        <w:t>12.</w:t>
      </w:r>
      <w:r w:rsidRPr="0012050D">
        <w:rPr>
          <w:lang w:eastAsia="zh-CN"/>
        </w:rPr>
        <w:t>2.1</w:t>
      </w:r>
      <w:r w:rsidRPr="00215D3C">
        <w:rPr>
          <w:rFonts w:hint="eastAsia"/>
          <w:lang w:eastAsia="zh-CN"/>
        </w:rPr>
        <w:t>.3</w:t>
      </w:r>
      <w:r w:rsidRPr="00215D3C">
        <w:t>.2.8.2</w:t>
      </w:r>
      <w:r w:rsidRPr="00215D3C">
        <w:tab/>
        <w:t>URI</w:t>
      </w:r>
      <w:bookmarkEnd w:id="3329"/>
      <w:bookmarkEnd w:id="3330"/>
      <w:bookmarkEnd w:id="3331"/>
      <w:bookmarkEnd w:id="3332"/>
      <w:bookmarkEnd w:id="3333"/>
      <w:bookmarkEnd w:id="3334"/>
      <w:bookmarkEnd w:id="3335"/>
      <w:bookmarkEnd w:id="3336"/>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7" w:name="_Toc20494722"/>
      <w:bookmarkStart w:id="3338" w:name="_Toc26975790"/>
      <w:bookmarkStart w:id="3339" w:name="_Toc35856670"/>
      <w:bookmarkStart w:id="3340" w:name="_Toc44001557"/>
      <w:bookmarkStart w:id="3341" w:name="_Toc51581158"/>
      <w:bookmarkStart w:id="3342" w:name="_Toc52356421"/>
      <w:bookmarkStart w:id="3343" w:name="_Toc55227991"/>
      <w:bookmarkStart w:id="3344" w:name="_Toc130218135"/>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7"/>
      <w:bookmarkEnd w:id="3338"/>
      <w:bookmarkEnd w:id="3339"/>
      <w:bookmarkEnd w:id="3340"/>
      <w:bookmarkEnd w:id="3341"/>
      <w:bookmarkEnd w:id="3342"/>
      <w:bookmarkEnd w:id="3343"/>
      <w:bookmarkEnd w:id="3344"/>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5" w:name="_Toc20494723"/>
      <w:bookmarkStart w:id="3346" w:name="_Toc26975791"/>
      <w:bookmarkStart w:id="3347" w:name="_Toc35856671"/>
      <w:bookmarkStart w:id="3348" w:name="_Toc44001558"/>
      <w:bookmarkStart w:id="3349" w:name="_Toc51581159"/>
      <w:bookmarkStart w:id="3350" w:name="_Toc52356422"/>
      <w:bookmarkStart w:id="3351" w:name="_Toc55227992"/>
      <w:bookmarkStart w:id="3352" w:name="_Toc130218136"/>
      <w:r>
        <w:t>12.</w:t>
      </w:r>
      <w:r w:rsidRPr="0012050D">
        <w:t>2.1</w:t>
      </w:r>
      <w:r w:rsidRPr="00215D3C">
        <w:t>.4</w:t>
      </w:r>
      <w:r w:rsidRPr="00215D3C">
        <w:tab/>
        <w:t>Data type definitions</w:t>
      </w:r>
      <w:bookmarkEnd w:id="3345"/>
      <w:bookmarkEnd w:id="3346"/>
      <w:bookmarkEnd w:id="3347"/>
      <w:bookmarkEnd w:id="3348"/>
      <w:bookmarkEnd w:id="3349"/>
      <w:bookmarkEnd w:id="3350"/>
      <w:bookmarkEnd w:id="3351"/>
      <w:bookmarkEnd w:id="3352"/>
    </w:p>
    <w:p w14:paraId="74275F1C" w14:textId="6620BCE8" w:rsidR="006A5594" w:rsidRDefault="006A5594" w:rsidP="006A5594">
      <w:pPr>
        <w:pStyle w:val="Heading5"/>
      </w:pPr>
      <w:bookmarkStart w:id="3353" w:name="_Toc20494724"/>
      <w:bookmarkStart w:id="3354" w:name="_Toc26975792"/>
      <w:bookmarkStart w:id="3355" w:name="_Toc35856672"/>
      <w:bookmarkStart w:id="3356" w:name="_Toc44001559"/>
      <w:bookmarkStart w:id="3357" w:name="_Toc51581160"/>
      <w:bookmarkStart w:id="3358" w:name="_Toc52356423"/>
      <w:bookmarkStart w:id="3359" w:name="_Toc55227993"/>
      <w:bookmarkStart w:id="3360" w:name="_Toc130218137"/>
      <w:r>
        <w:t>12.</w:t>
      </w:r>
      <w:r w:rsidRPr="0012050D">
        <w:t>2.1</w:t>
      </w:r>
      <w:r w:rsidRPr="00215D3C">
        <w:t>.4.1</w:t>
      </w:r>
      <w:r w:rsidRPr="00215D3C">
        <w:tab/>
        <w:t>General</w:t>
      </w:r>
      <w:bookmarkEnd w:id="3353"/>
      <w:bookmarkEnd w:id="3354"/>
      <w:bookmarkEnd w:id="3355"/>
      <w:bookmarkEnd w:id="3356"/>
      <w:bookmarkEnd w:id="3357"/>
      <w:bookmarkEnd w:id="3358"/>
      <w:bookmarkEnd w:id="3359"/>
      <w:bookmarkEnd w:id="3360"/>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1" w:name="_Toc44001560"/>
      <w:bookmarkStart w:id="3362" w:name="_Toc51581161"/>
      <w:bookmarkStart w:id="3363" w:name="_Toc52356424"/>
      <w:bookmarkStart w:id="3364" w:name="_Toc55227994"/>
      <w:bookmarkStart w:id="3365" w:name="_Toc130218138"/>
      <w:r>
        <w:t>12.</w:t>
      </w:r>
      <w:r w:rsidRPr="00AF5085">
        <w:t>2.1</w:t>
      </w:r>
      <w:r w:rsidRPr="00215D3C">
        <w:t>.4.</w:t>
      </w:r>
      <w:r>
        <w:t>1a</w:t>
      </w:r>
      <w:r w:rsidRPr="00215D3C">
        <w:tab/>
      </w:r>
      <w:r>
        <w:t>Structured</w:t>
      </w:r>
      <w:r w:rsidRPr="00215D3C">
        <w:t xml:space="preserve"> data types</w:t>
      </w:r>
      <w:bookmarkEnd w:id="3361"/>
      <w:bookmarkEnd w:id="3362"/>
      <w:bookmarkEnd w:id="3363"/>
      <w:bookmarkEnd w:id="3364"/>
      <w:bookmarkEnd w:id="3365"/>
    </w:p>
    <w:p w14:paraId="1958C157" w14:textId="77777777" w:rsidR="00DB6ABC" w:rsidRPr="00215D3C" w:rsidRDefault="00DB6ABC" w:rsidP="00DB6ABC">
      <w:pPr>
        <w:pStyle w:val="Heading6"/>
        <w:rPr>
          <w:lang w:eastAsia="zh-CN"/>
        </w:rPr>
      </w:pPr>
      <w:bookmarkStart w:id="3366" w:name="_Toc44001561"/>
      <w:bookmarkStart w:id="3367" w:name="_Toc51581162"/>
      <w:bookmarkStart w:id="3368" w:name="_Toc52356425"/>
      <w:bookmarkStart w:id="3369" w:name="_Toc55227995"/>
      <w:bookmarkStart w:id="3370" w:name="_Toc130218139"/>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6"/>
      <w:bookmarkEnd w:id="3367"/>
      <w:bookmarkEnd w:id="3368"/>
      <w:bookmarkEnd w:id="3369"/>
      <w:bookmarkEnd w:id="3370"/>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1" w:name="_Toc44001562"/>
      <w:bookmarkStart w:id="3372" w:name="_Toc51581163"/>
      <w:bookmarkStart w:id="3373" w:name="_Toc52356426"/>
      <w:bookmarkStart w:id="3374" w:name="_Toc55227996"/>
      <w:bookmarkStart w:id="3375" w:name="_Toc13021814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1"/>
      <w:bookmarkEnd w:id="3372"/>
      <w:bookmarkEnd w:id="3373"/>
      <w:bookmarkEnd w:id="3374"/>
      <w:bookmarkEnd w:id="3375"/>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6" w:name="_Toc44001563"/>
      <w:bookmarkStart w:id="3377" w:name="_Toc51581164"/>
      <w:bookmarkStart w:id="3378" w:name="_Toc52356427"/>
      <w:bookmarkStart w:id="3379" w:name="_Toc55227997"/>
      <w:bookmarkStart w:id="3380" w:name="_Toc130218141"/>
      <w:r>
        <w:t>12.</w:t>
      </w:r>
      <w:r w:rsidRPr="00AD75DD">
        <w:t>2.1</w:t>
      </w:r>
      <w:r w:rsidRPr="00215D3C">
        <w:t>.4.</w:t>
      </w:r>
      <w:r>
        <w:t>1a</w:t>
      </w:r>
      <w:r w:rsidRPr="00215D3C">
        <w:t>.</w:t>
      </w:r>
      <w:r>
        <w:t>3</w:t>
      </w:r>
      <w:r w:rsidRPr="00215D3C">
        <w:tab/>
        <w:t xml:space="preserve">Type </w:t>
      </w:r>
      <w:r>
        <w:t>T</w:t>
      </w:r>
      <w:r w:rsidRPr="00215D3C">
        <w:t>hresholdInfo</w:t>
      </w:r>
      <w:bookmarkEnd w:id="3376"/>
      <w:bookmarkEnd w:id="3377"/>
      <w:bookmarkEnd w:id="3378"/>
      <w:bookmarkEnd w:id="3379"/>
      <w:bookmarkEnd w:id="3380"/>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1" w:name="_Toc44001564"/>
      <w:bookmarkStart w:id="3382" w:name="_Toc51581165"/>
      <w:bookmarkStart w:id="3383" w:name="_Toc52356428"/>
      <w:bookmarkStart w:id="3384" w:name="_Toc55227998"/>
      <w:bookmarkStart w:id="3385" w:name="_Toc130218142"/>
      <w:r>
        <w:t>12.</w:t>
      </w:r>
      <w:r w:rsidRPr="00F0359A">
        <w:t>2.1</w:t>
      </w:r>
      <w:r w:rsidRPr="00215D3C">
        <w:t>.4.</w:t>
      </w:r>
      <w:r>
        <w:t>1a</w:t>
      </w:r>
      <w:r w:rsidRPr="00215D3C">
        <w:t>.</w:t>
      </w:r>
      <w:r>
        <w:t>4</w:t>
      </w:r>
      <w:r w:rsidRPr="00215D3C">
        <w:tab/>
        <w:t xml:space="preserve">Type </w:t>
      </w:r>
      <w:r>
        <w:t>C</w:t>
      </w:r>
      <w:r w:rsidRPr="00215D3C">
        <w:t>orrelatedNotification</w:t>
      </w:r>
      <w:bookmarkEnd w:id="3381"/>
      <w:bookmarkEnd w:id="3382"/>
      <w:bookmarkEnd w:id="3383"/>
      <w:bookmarkEnd w:id="3384"/>
      <w:bookmarkEnd w:id="3385"/>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6" w:name="_Toc44001565"/>
      <w:bookmarkStart w:id="3387" w:name="_Toc51581166"/>
      <w:bookmarkStart w:id="3388" w:name="_Toc52356429"/>
      <w:bookmarkStart w:id="3389" w:name="_Toc55227999"/>
      <w:bookmarkStart w:id="3390" w:name="_Toc13021814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6"/>
      <w:bookmarkEnd w:id="3387"/>
      <w:bookmarkEnd w:id="3388"/>
      <w:bookmarkEnd w:id="3389"/>
      <w:bookmarkEnd w:id="3390"/>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1" w:name="_Toc44001566"/>
      <w:bookmarkStart w:id="3392" w:name="_Toc51581167"/>
      <w:bookmarkStart w:id="3393" w:name="_Toc52356430"/>
      <w:bookmarkStart w:id="3394" w:name="_Toc55228000"/>
      <w:bookmarkStart w:id="3395" w:name="_Toc130218144"/>
      <w:r>
        <w:t>12.</w:t>
      </w:r>
      <w:r w:rsidRPr="00F0359A">
        <w:t>2.1</w:t>
      </w:r>
      <w:r w:rsidRPr="00215D3C">
        <w:t>.4.</w:t>
      </w:r>
      <w:r>
        <w:t>1a</w:t>
      </w:r>
      <w:r w:rsidRPr="00215D3C">
        <w:t>.</w:t>
      </w:r>
      <w:r>
        <w:t>6</w:t>
      </w:r>
      <w:r w:rsidRPr="00215D3C">
        <w:tab/>
        <w:t xml:space="preserve">Type </w:t>
      </w:r>
      <w:r>
        <w:t>A</w:t>
      </w:r>
      <w:r w:rsidRPr="00215D3C">
        <w:t>larmCount</w:t>
      </w:r>
      <w:bookmarkEnd w:id="3391"/>
      <w:bookmarkEnd w:id="3392"/>
      <w:bookmarkEnd w:id="3393"/>
      <w:bookmarkEnd w:id="3394"/>
      <w:bookmarkEnd w:id="3395"/>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6" w:name="_Toc44001567"/>
      <w:bookmarkStart w:id="3397" w:name="_Toc51581168"/>
      <w:bookmarkStart w:id="3398" w:name="_Toc52356431"/>
      <w:bookmarkStart w:id="3399" w:name="_Toc55228001"/>
      <w:bookmarkStart w:id="3400" w:name="_Toc130218145"/>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6"/>
      <w:bookmarkEnd w:id="3397"/>
      <w:bookmarkEnd w:id="3398"/>
      <w:bookmarkEnd w:id="3399"/>
      <w:bookmarkEnd w:id="3400"/>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1" w:name="_Toc44001568"/>
      <w:bookmarkStart w:id="3402" w:name="_Toc51581169"/>
      <w:bookmarkStart w:id="3403" w:name="_Toc52356432"/>
      <w:bookmarkStart w:id="3404" w:name="_Toc55228002"/>
      <w:bookmarkStart w:id="3405" w:name="_Toc13021814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1"/>
      <w:bookmarkEnd w:id="3402"/>
      <w:bookmarkEnd w:id="3403"/>
      <w:bookmarkEnd w:id="3404"/>
      <w:bookmarkEnd w:id="3405"/>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6" w:name="_Toc44001569"/>
      <w:bookmarkStart w:id="3407" w:name="_Toc51581170"/>
      <w:bookmarkStart w:id="3408" w:name="_Toc52356433"/>
      <w:bookmarkStart w:id="3409" w:name="_Toc55228003"/>
      <w:bookmarkStart w:id="3410" w:name="_Toc13021814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6"/>
      <w:bookmarkEnd w:id="3407"/>
      <w:bookmarkEnd w:id="3408"/>
      <w:bookmarkEnd w:id="3409"/>
      <w:bookmarkEnd w:id="3410"/>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1" w:name="_Toc44001570"/>
      <w:bookmarkStart w:id="3412" w:name="_Toc51581171"/>
      <w:bookmarkStart w:id="3413" w:name="_Toc52356434"/>
      <w:bookmarkStart w:id="3414" w:name="_Toc55228004"/>
      <w:bookmarkStart w:id="3415" w:name="_Toc13021814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1"/>
      <w:bookmarkEnd w:id="3412"/>
      <w:bookmarkEnd w:id="3413"/>
      <w:bookmarkEnd w:id="3414"/>
      <w:bookmarkEnd w:id="3415"/>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6" w:name="_Toc44001571"/>
      <w:bookmarkStart w:id="3417" w:name="_Toc51581172"/>
      <w:bookmarkStart w:id="3418" w:name="_Toc52356435"/>
      <w:bookmarkStart w:id="3419" w:name="_Toc55228005"/>
      <w:bookmarkStart w:id="3420" w:name="_Toc13021814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6"/>
      <w:bookmarkEnd w:id="3417"/>
      <w:bookmarkEnd w:id="3418"/>
      <w:bookmarkEnd w:id="3419"/>
      <w:bookmarkEnd w:id="3420"/>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1" w:name="_Toc44001572"/>
      <w:bookmarkStart w:id="3422" w:name="_Toc51581173"/>
      <w:bookmarkStart w:id="3423" w:name="_Toc52356436"/>
      <w:bookmarkStart w:id="3424" w:name="_Toc55228006"/>
      <w:bookmarkStart w:id="3425" w:name="_Toc13021815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1"/>
      <w:bookmarkEnd w:id="3422"/>
      <w:bookmarkEnd w:id="3423"/>
      <w:bookmarkEnd w:id="3424"/>
      <w:bookmarkEnd w:id="3425"/>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6" w:name="_Toc44001573"/>
      <w:bookmarkStart w:id="3427" w:name="_Toc51581174"/>
      <w:bookmarkStart w:id="3428" w:name="_Toc52356437"/>
      <w:bookmarkStart w:id="3429" w:name="_Toc55228007"/>
      <w:bookmarkStart w:id="3430" w:name="_Toc130218151"/>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6"/>
      <w:bookmarkEnd w:id="3427"/>
      <w:bookmarkEnd w:id="3428"/>
      <w:bookmarkEnd w:id="3429"/>
      <w:bookmarkEnd w:id="3430"/>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1" w:name="_Toc44001574"/>
      <w:bookmarkStart w:id="3432" w:name="_Toc51581175"/>
      <w:bookmarkStart w:id="3433" w:name="_Toc52356438"/>
      <w:bookmarkStart w:id="3434" w:name="_Toc55228008"/>
      <w:bookmarkStart w:id="3435" w:name="_Toc13021815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1"/>
      <w:bookmarkEnd w:id="3432"/>
      <w:bookmarkEnd w:id="3433"/>
      <w:bookmarkEnd w:id="3434"/>
      <w:bookmarkEnd w:id="3435"/>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6" w:name="_Toc44001575"/>
      <w:bookmarkStart w:id="3437" w:name="_Toc51581176"/>
      <w:bookmarkStart w:id="3438" w:name="_Toc52356439"/>
      <w:bookmarkStart w:id="3439" w:name="_Toc55228009"/>
      <w:bookmarkStart w:id="3440" w:name="_Toc13021815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6"/>
      <w:bookmarkEnd w:id="3437"/>
      <w:bookmarkEnd w:id="3438"/>
      <w:bookmarkEnd w:id="3439"/>
      <w:bookmarkEnd w:id="3440"/>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1" w:name="_Toc44001576"/>
      <w:bookmarkStart w:id="3442" w:name="_Toc51581177"/>
      <w:bookmarkStart w:id="3443" w:name="_Toc52356440"/>
      <w:bookmarkStart w:id="3444" w:name="_Toc55228010"/>
      <w:bookmarkStart w:id="3445" w:name="_Toc13021815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1"/>
      <w:bookmarkEnd w:id="3442"/>
      <w:bookmarkEnd w:id="3443"/>
      <w:bookmarkEnd w:id="3444"/>
      <w:bookmarkEnd w:id="3445"/>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6" w:name="_Toc44001577"/>
      <w:bookmarkStart w:id="3447" w:name="_Toc51581178"/>
      <w:bookmarkStart w:id="3448" w:name="_Toc52356441"/>
      <w:bookmarkStart w:id="3449" w:name="_Toc55228011"/>
      <w:bookmarkStart w:id="3450" w:name="_Toc130218155"/>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6"/>
      <w:bookmarkEnd w:id="3447"/>
      <w:bookmarkEnd w:id="3448"/>
      <w:bookmarkEnd w:id="3449"/>
      <w:bookmarkEnd w:id="3450"/>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1" w:name="_Toc44001578"/>
      <w:bookmarkStart w:id="3452" w:name="_Toc51581179"/>
      <w:bookmarkStart w:id="3453" w:name="_Toc52356442"/>
      <w:bookmarkStart w:id="3454" w:name="_Toc55228012"/>
      <w:bookmarkStart w:id="3455" w:name="_Toc13021815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1"/>
      <w:bookmarkEnd w:id="3452"/>
      <w:bookmarkEnd w:id="3453"/>
      <w:bookmarkEnd w:id="3454"/>
      <w:bookmarkEnd w:id="3455"/>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6" w:name="_Toc44001579"/>
      <w:bookmarkStart w:id="3457" w:name="_Toc51581180"/>
      <w:bookmarkStart w:id="3458" w:name="_Toc52356443"/>
      <w:bookmarkStart w:id="3459" w:name="_Toc55228013"/>
      <w:bookmarkStart w:id="3460" w:name="_Toc130218157"/>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6"/>
      <w:bookmarkEnd w:id="3457"/>
      <w:bookmarkEnd w:id="3458"/>
      <w:bookmarkEnd w:id="3459"/>
      <w:bookmarkEnd w:id="3460"/>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1"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2"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2"/>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3" w:name="_Toc44001580"/>
      <w:bookmarkStart w:id="3464" w:name="_Toc51581181"/>
      <w:bookmarkStart w:id="3465" w:name="_Toc52356444"/>
      <w:bookmarkStart w:id="3466" w:name="_Toc55228014"/>
      <w:bookmarkStart w:id="3467" w:name="_Toc13021815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3"/>
      <w:bookmarkEnd w:id="3464"/>
      <w:bookmarkEnd w:id="3465"/>
      <w:bookmarkEnd w:id="3466"/>
      <w:bookmarkEnd w:id="3467"/>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8" w:name="_Toc44001581"/>
      <w:bookmarkStart w:id="3469" w:name="_Toc51581182"/>
      <w:bookmarkStart w:id="3470" w:name="_Toc52356445"/>
      <w:bookmarkStart w:id="3471" w:name="_Toc55228015"/>
      <w:bookmarkStart w:id="3472" w:name="_Toc13021815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8"/>
      <w:bookmarkEnd w:id="3469"/>
      <w:bookmarkEnd w:id="3470"/>
      <w:bookmarkEnd w:id="3471"/>
      <w:bookmarkEnd w:id="3472"/>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3" w:name="_Toc44001582"/>
      <w:bookmarkStart w:id="3474" w:name="_Toc51581183"/>
      <w:bookmarkStart w:id="3475" w:name="_Toc52356446"/>
      <w:bookmarkStart w:id="3476" w:name="_Toc55228016"/>
      <w:bookmarkStart w:id="3477" w:name="_Toc130218160"/>
      <w:bookmarkEnd w:id="346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3"/>
      <w:bookmarkEnd w:id="3474"/>
      <w:bookmarkEnd w:id="3475"/>
      <w:bookmarkEnd w:id="3476"/>
      <w:bookmarkEnd w:id="3477"/>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8" w:name="_Toc20494725"/>
      <w:bookmarkStart w:id="3479" w:name="_Toc26975793"/>
      <w:bookmarkStart w:id="3480" w:name="_Toc35856673"/>
      <w:bookmarkStart w:id="3481" w:name="_Toc44001583"/>
      <w:bookmarkStart w:id="3482" w:name="_Toc51581184"/>
      <w:bookmarkStart w:id="3483" w:name="_Toc52356447"/>
      <w:bookmarkStart w:id="3484" w:name="_Toc55228017"/>
      <w:bookmarkStart w:id="3485" w:name="_Toc130218161"/>
      <w:r>
        <w:t>12.</w:t>
      </w:r>
      <w:r w:rsidRPr="00AF5085">
        <w:t>2.1</w:t>
      </w:r>
      <w:r w:rsidRPr="00215D3C">
        <w:t>.4.2</w:t>
      </w:r>
      <w:r w:rsidRPr="00215D3C">
        <w:tab/>
      </w:r>
      <w:bookmarkEnd w:id="3478"/>
      <w:bookmarkEnd w:id="3479"/>
      <w:bookmarkEnd w:id="3480"/>
      <w:r w:rsidR="007250B8">
        <w:t>Void</w:t>
      </w:r>
      <w:bookmarkEnd w:id="3481"/>
      <w:bookmarkEnd w:id="3482"/>
      <w:bookmarkEnd w:id="3483"/>
      <w:bookmarkEnd w:id="3484"/>
      <w:bookmarkEnd w:id="3485"/>
    </w:p>
    <w:p w14:paraId="2C7E7633" w14:textId="77777777" w:rsidR="006A5594" w:rsidRPr="00215D3C" w:rsidRDefault="006A5594" w:rsidP="006A5594"/>
    <w:p w14:paraId="0A89504E" w14:textId="77777777" w:rsidR="006A5594" w:rsidRPr="00215D3C" w:rsidRDefault="006A5594" w:rsidP="006A5594">
      <w:pPr>
        <w:pStyle w:val="Heading5"/>
      </w:pPr>
      <w:bookmarkStart w:id="3486" w:name="_Toc20494753"/>
      <w:bookmarkStart w:id="3487" w:name="_Toc26975821"/>
      <w:bookmarkStart w:id="3488" w:name="_Toc35856701"/>
      <w:bookmarkStart w:id="3489" w:name="_Toc44001584"/>
      <w:bookmarkStart w:id="3490" w:name="_Toc51581185"/>
      <w:bookmarkStart w:id="3491" w:name="_Toc52356448"/>
      <w:bookmarkStart w:id="3492" w:name="_Toc55228018"/>
      <w:bookmarkStart w:id="3493" w:name="_Toc130218162"/>
      <w:r>
        <w:t>12.</w:t>
      </w:r>
      <w:r w:rsidRPr="00F0359A">
        <w:t>2.1</w:t>
      </w:r>
      <w:r w:rsidRPr="00215D3C">
        <w:t>.4.3</w:t>
      </w:r>
      <w:r w:rsidRPr="00215D3C">
        <w:tab/>
      </w:r>
      <w:bookmarkEnd w:id="3486"/>
      <w:bookmarkEnd w:id="3487"/>
      <w:bookmarkEnd w:id="3488"/>
      <w:r w:rsidR="007250B8">
        <w:t>Void</w:t>
      </w:r>
      <w:bookmarkEnd w:id="3489"/>
      <w:bookmarkEnd w:id="3490"/>
      <w:bookmarkEnd w:id="3491"/>
      <w:bookmarkEnd w:id="3492"/>
      <w:bookmarkEnd w:id="3493"/>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4" w:name="_Toc20494762"/>
      <w:bookmarkStart w:id="3495" w:name="_Toc26975830"/>
      <w:bookmarkStart w:id="3496" w:name="_Toc35856710"/>
      <w:bookmarkStart w:id="3497" w:name="_Toc44001585"/>
      <w:bookmarkStart w:id="3498" w:name="_Toc51581186"/>
      <w:bookmarkStart w:id="3499" w:name="_Toc52356449"/>
      <w:bookmarkStart w:id="3500" w:name="_Toc55228019"/>
      <w:bookmarkStart w:id="3501" w:name="_Toc130218163"/>
      <w:r>
        <w:t>12.</w:t>
      </w:r>
      <w:r w:rsidRPr="00AD75DD">
        <w:t>2.1</w:t>
      </w:r>
      <w:r w:rsidRPr="00215D3C">
        <w:t>.4.</w:t>
      </w:r>
      <w:r w:rsidRPr="00215D3C">
        <w:rPr>
          <w:rFonts w:hint="eastAsia"/>
        </w:rPr>
        <w:t>4</w:t>
      </w:r>
      <w:r w:rsidRPr="00215D3C">
        <w:tab/>
        <w:t>Simple data types and enumerations</w:t>
      </w:r>
      <w:bookmarkEnd w:id="3494"/>
      <w:bookmarkEnd w:id="3495"/>
      <w:bookmarkEnd w:id="3496"/>
      <w:bookmarkEnd w:id="3497"/>
      <w:bookmarkEnd w:id="3498"/>
      <w:bookmarkEnd w:id="3499"/>
      <w:bookmarkEnd w:id="3500"/>
      <w:bookmarkEnd w:id="3501"/>
    </w:p>
    <w:p w14:paraId="518108CA" w14:textId="77777777" w:rsidR="006A5594" w:rsidRPr="00215D3C" w:rsidRDefault="006A5594" w:rsidP="006A5594">
      <w:pPr>
        <w:pStyle w:val="Heading6"/>
        <w:rPr>
          <w:lang w:eastAsia="zh-CN"/>
        </w:rPr>
      </w:pPr>
      <w:bookmarkStart w:id="3502" w:name="_Toc20494763"/>
      <w:bookmarkStart w:id="3503" w:name="_Toc26975831"/>
      <w:bookmarkStart w:id="3504" w:name="_Toc35856711"/>
      <w:bookmarkStart w:id="3505" w:name="_Toc44001586"/>
      <w:bookmarkStart w:id="3506" w:name="_Toc51581187"/>
      <w:bookmarkStart w:id="3507" w:name="_Toc52356450"/>
      <w:bookmarkStart w:id="3508" w:name="_Toc55228020"/>
      <w:bookmarkStart w:id="3509" w:name="_Toc13021816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2"/>
      <w:bookmarkEnd w:id="3503"/>
      <w:bookmarkEnd w:id="3504"/>
      <w:bookmarkEnd w:id="3505"/>
      <w:bookmarkEnd w:id="3506"/>
      <w:bookmarkEnd w:id="3507"/>
      <w:bookmarkEnd w:id="3508"/>
      <w:bookmarkEnd w:id="3509"/>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0" w:name="_Toc20494764"/>
      <w:bookmarkStart w:id="3511" w:name="_Toc26975832"/>
      <w:bookmarkStart w:id="3512" w:name="_Toc35856712"/>
      <w:bookmarkStart w:id="3513" w:name="_Toc44001587"/>
      <w:bookmarkStart w:id="3514" w:name="_Toc51581188"/>
      <w:bookmarkStart w:id="3515" w:name="_Toc52356451"/>
      <w:bookmarkStart w:id="3516" w:name="_Toc55228021"/>
      <w:bookmarkStart w:id="3517" w:name="_Toc130218165"/>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0"/>
      <w:bookmarkEnd w:id="3511"/>
      <w:bookmarkEnd w:id="3512"/>
      <w:bookmarkEnd w:id="3513"/>
      <w:bookmarkEnd w:id="3514"/>
      <w:bookmarkEnd w:id="3515"/>
      <w:bookmarkEnd w:id="3516"/>
      <w:bookmarkEnd w:id="3517"/>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8" w:name="_Toc20494765"/>
      <w:bookmarkStart w:id="3519" w:name="_Toc26975833"/>
      <w:bookmarkStart w:id="3520" w:name="_Toc35856713"/>
      <w:bookmarkStart w:id="3521" w:name="_Toc44001588"/>
      <w:bookmarkStart w:id="3522" w:name="_Toc51581189"/>
      <w:bookmarkStart w:id="3523" w:name="_Toc52356452"/>
      <w:bookmarkStart w:id="3524" w:name="_Toc55228022"/>
      <w:bookmarkStart w:id="3525" w:name="_Toc130218166"/>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8"/>
      <w:bookmarkEnd w:id="3519"/>
      <w:bookmarkEnd w:id="3520"/>
      <w:bookmarkEnd w:id="3521"/>
      <w:bookmarkEnd w:id="3522"/>
      <w:bookmarkEnd w:id="3523"/>
      <w:bookmarkEnd w:id="3524"/>
      <w:bookmarkEnd w:id="3525"/>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6" w:name="_Toc20494766"/>
      <w:bookmarkStart w:id="3527" w:name="_Toc26975834"/>
      <w:bookmarkStart w:id="3528" w:name="_Toc35856714"/>
      <w:bookmarkStart w:id="3529" w:name="_Toc44001589"/>
      <w:bookmarkStart w:id="3530" w:name="_Toc51581190"/>
      <w:bookmarkStart w:id="3531" w:name="_Toc52356453"/>
      <w:bookmarkStart w:id="3532" w:name="_Toc55228023"/>
      <w:bookmarkStart w:id="3533" w:name="_Toc130218167"/>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6"/>
      <w:bookmarkEnd w:id="3527"/>
      <w:bookmarkEnd w:id="3528"/>
      <w:bookmarkEnd w:id="3529"/>
      <w:bookmarkEnd w:id="3530"/>
      <w:bookmarkEnd w:id="3531"/>
      <w:bookmarkEnd w:id="3532"/>
      <w:bookmarkEnd w:id="3533"/>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4" w:name="_Toc20494767"/>
      <w:bookmarkStart w:id="3535" w:name="_Toc26975835"/>
      <w:bookmarkStart w:id="3536" w:name="_Toc35856715"/>
      <w:bookmarkStart w:id="3537" w:name="_Toc44001590"/>
      <w:bookmarkStart w:id="3538" w:name="_Toc51581191"/>
      <w:bookmarkStart w:id="3539" w:name="_Toc52356454"/>
      <w:bookmarkStart w:id="3540" w:name="_Toc55228024"/>
      <w:bookmarkStart w:id="3541" w:name="_Toc130218168"/>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4"/>
      <w:bookmarkEnd w:id="3535"/>
      <w:bookmarkEnd w:id="3536"/>
      <w:bookmarkEnd w:id="3537"/>
      <w:bookmarkEnd w:id="3538"/>
      <w:bookmarkEnd w:id="3539"/>
      <w:bookmarkEnd w:id="3540"/>
      <w:bookmarkEnd w:id="3541"/>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2" w:name="_Toc20494768"/>
      <w:bookmarkStart w:id="3543" w:name="_Toc26975836"/>
      <w:bookmarkStart w:id="3544" w:name="_Toc35856716"/>
      <w:bookmarkStart w:id="3545" w:name="_Toc44001591"/>
      <w:bookmarkStart w:id="3546" w:name="_Toc51581192"/>
      <w:bookmarkStart w:id="3547" w:name="_Toc52356455"/>
      <w:bookmarkStart w:id="3548" w:name="_Toc55228025"/>
      <w:bookmarkStart w:id="3549" w:name="_Toc130218169"/>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2"/>
      <w:bookmarkEnd w:id="3543"/>
      <w:bookmarkEnd w:id="3544"/>
      <w:bookmarkEnd w:id="3545"/>
      <w:bookmarkEnd w:id="3546"/>
      <w:bookmarkEnd w:id="3547"/>
      <w:bookmarkEnd w:id="3548"/>
      <w:bookmarkEnd w:id="3549"/>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0" w:name="_Toc20494769"/>
      <w:bookmarkStart w:id="3551" w:name="_Toc26975837"/>
      <w:bookmarkStart w:id="3552" w:name="_Toc35856717"/>
      <w:bookmarkStart w:id="3553" w:name="_Toc44001592"/>
      <w:bookmarkStart w:id="3554" w:name="_Toc51581193"/>
      <w:bookmarkStart w:id="3555" w:name="_Toc52356456"/>
      <w:bookmarkStart w:id="3556" w:name="_Toc55228026"/>
      <w:bookmarkStart w:id="3557" w:name="_Toc130218170"/>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0"/>
      <w:bookmarkEnd w:id="3551"/>
      <w:bookmarkEnd w:id="3552"/>
      <w:bookmarkEnd w:id="3553"/>
      <w:bookmarkEnd w:id="3554"/>
      <w:bookmarkEnd w:id="3555"/>
      <w:bookmarkEnd w:id="3556"/>
      <w:bookmarkEnd w:id="3557"/>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8" w:name="_Toc20494770"/>
      <w:bookmarkStart w:id="3559" w:name="_Toc26975838"/>
      <w:bookmarkStart w:id="3560" w:name="_Toc35856718"/>
      <w:bookmarkStart w:id="3561" w:name="_Toc44001593"/>
      <w:bookmarkStart w:id="3562" w:name="_Toc51581194"/>
      <w:bookmarkStart w:id="3563" w:name="_Toc52356457"/>
      <w:bookmarkStart w:id="3564" w:name="_Toc55228027"/>
      <w:bookmarkStart w:id="3565" w:name="_Toc130218171"/>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8"/>
      <w:bookmarkEnd w:id="3559"/>
      <w:bookmarkEnd w:id="3560"/>
      <w:bookmarkEnd w:id="3561"/>
      <w:bookmarkEnd w:id="3562"/>
      <w:bookmarkEnd w:id="3563"/>
      <w:bookmarkEnd w:id="3564"/>
      <w:r w:rsidR="0015206E">
        <w:rPr>
          <w:lang w:eastAsia="zh-CN"/>
        </w:rPr>
        <w:t>s</w:t>
      </w:r>
      <w:bookmarkEnd w:id="3565"/>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6" w:name="_Toc20494771"/>
      <w:bookmarkStart w:id="3567" w:name="_Toc26975839"/>
      <w:bookmarkStart w:id="3568" w:name="_Toc35856719"/>
      <w:bookmarkStart w:id="3569" w:name="_Toc44001594"/>
      <w:bookmarkStart w:id="3570" w:name="_Toc51581195"/>
      <w:bookmarkStart w:id="3571" w:name="_Toc52356458"/>
      <w:bookmarkStart w:id="3572" w:name="_Toc55228028"/>
      <w:bookmarkStart w:id="3573" w:name="_Toc130218172"/>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6"/>
      <w:bookmarkEnd w:id="3567"/>
      <w:bookmarkEnd w:id="3568"/>
      <w:bookmarkEnd w:id="3569"/>
      <w:bookmarkEnd w:id="3570"/>
      <w:bookmarkEnd w:id="3571"/>
      <w:bookmarkEnd w:id="3572"/>
      <w:bookmarkEnd w:id="3573"/>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4" w:name="_Toc20494772"/>
      <w:bookmarkStart w:id="3575" w:name="_Toc26975840"/>
      <w:bookmarkStart w:id="3576" w:name="_Toc35856720"/>
      <w:bookmarkStart w:id="3577" w:name="_Toc44001595"/>
      <w:bookmarkStart w:id="3578" w:name="_Toc51581196"/>
      <w:bookmarkStart w:id="3579" w:name="_Toc52356459"/>
      <w:bookmarkStart w:id="3580" w:name="_Toc55228029"/>
      <w:bookmarkStart w:id="3581" w:name="_Toc130218173"/>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4"/>
      <w:bookmarkEnd w:id="3575"/>
      <w:bookmarkEnd w:id="3576"/>
      <w:bookmarkEnd w:id="3577"/>
      <w:bookmarkEnd w:id="3578"/>
      <w:bookmarkEnd w:id="3579"/>
      <w:bookmarkEnd w:id="3580"/>
      <w:bookmarkEnd w:id="3581"/>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2" w:name="_Toc20494773"/>
      <w:bookmarkStart w:id="3583" w:name="_Toc26975841"/>
      <w:bookmarkStart w:id="3584" w:name="_Toc35856721"/>
      <w:bookmarkStart w:id="3585" w:name="_Toc44001596"/>
      <w:bookmarkStart w:id="3586" w:name="_Toc51581197"/>
      <w:bookmarkStart w:id="3587" w:name="_Toc52356460"/>
      <w:bookmarkStart w:id="3588" w:name="_Toc55228030"/>
      <w:bookmarkStart w:id="3589" w:name="_Toc130218174"/>
      <w:r>
        <w:t>12.2</w:t>
      </w:r>
      <w:r w:rsidRPr="00215D3C">
        <w:t>.</w:t>
      </w:r>
      <w:r>
        <w:t>2</w:t>
      </w:r>
      <w:r w:rsidRPr="00215D3C">
        <w:tab/>
      </w:r>
      <w:r>
        <w:t>RESTful HTTP-based solution set for integration with ONAP VES API</w:t>
      </w:r>
      <w:bookmarkEnd w:id="3582"/>
      <w:bookmarkEnd w:id="3583"/>
      <w:bookmarkEnd w:id="3584"/>
      <w:bookmarkEnd w:id="3585"/>
      <w:bookmarkEnd w:id="3586"/>
      <w:bookmarkEnd w:id="3587"/>
      <w:bookmarkEnd w:id="3588"/>
      <w:bookmarkEnd w:id="3589"/>
    </w:p>
    <w:p w14:paraId="00E8E3A6" w14:textId="77777777" w:rsidR="006A5594" w:rsidRDefault="006A5594" w:rsidP="006A5594">
      <w:pPr>
        <w:pStyle w:val="Heading4"/>
      </w:pPr>
      <w:bookmarkStart w:id="3590" w:name="_Toc20494774"/>
      <w:bookmarkStart w:id="3591" w:name="_Toc26975842"/>
      <w:bookmarkStart w:id="3592" w:name="_Toc35856722"/>
      <w:bookmarkStart w:id="3593" w:name="_Toc44001597"/>
      <w:bookmarkStart w:id="3594" w:name="_Toc51581198"/>
      <w:bookmarkStart w:id="3595" w:name="_Toc52356461"/>
      <w:bookmarkStart w:id="3596" w:name="_Toc55228031"/>
      <w:bookmarkStart w:id="3597" w:name="_Toc130218175"/>
      <w:r>
        <w:t>12.2.2</w:t>
      </w:r>
      <w:r w:rsidRPr="00215D3C">
        <w:t>.</w:t>
      </w:r>
      <w:r>
        <w:t>1</w:t>
      </w:r>
      <w:r w:rsidRPr="00215D3C">
        <w:tab/>
      </w:r>
      <w:r>
        <w:t>Mapping of operations</w:t>
      </w:r>
      <w:bookmarkEnd w:id="3590"/>
      <w:bookmarkEnd w:id="3591"/>
      <w:bookmarkEnd w:id="3592"/>
      <w:bookmarkEnd w:id="3593"/>
      <w:bookmarkEnd w:id="3594"/>
      <w:bookmarkEnd w:id="3595"/>
      <w:bookmarkEnd w:id="3596"/>
      <w:bookmarkEnd w:id="3597"/>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8" w:name="_Toc20494775"/>
      <w:bookmarkStart w:id="3599" w:name="_Toc26975843"/>
      <w:bookmarkStart w:id="3600" w:name="_Toc35856723"/>
      <w:bookmarkStart w:id="3601" w:name="_Toc44001598"/>
      <w:bookmarkStart w:id="3602" w:name="_Toc51581199"/>
      <w:bookmarkStart w:id="3603" w:name="_Toc52356462"/>
      <w:bookmarkStart w:id="3604" w:name="_Toc55228032"/>
      <w:bookmarkStart w:id="3605" w:name="_Toc130218176"/>
      <w:r>
        <w:t>12.2.2</w:t>
      </w:r>
      <w:r w:rsidRPr="00215D3C">
        <w:t>.</w:t>
      </w:r>
      <w:r>
        <w:t>2</w:t>
      </w:r>
      <w:r w:rsidRPr="00215D3C">
        <w:tab/>
        <w:t>Mapping of notifications</w:t>
      </w:r>
      <w:bookmarkEnd w:id="3598"/>
      <w:bookmarkEnd w:id="3599"/>
      <w:bookmarkEnd w:id="3600"/>
      <w:bookmarkEnd w:id="3601"/>
      <w:bookmarkEnd w:id="3602"/>
      <w:bookmarkEnd w:id="3603"/>
      <w:bookmarkEnd w:id="3604"/>
      <w:bookmarkEnd w:id="3605"/>
    </w:p>
    <w:p w14:paraId="0B75C9FA" w14:textId="77777777" w:rsidR="006A5594" w:rsidRDefault="006A5594" w:rsidP="006A5594">
      <w:pPr>
        <w:pStyle w:val="Heading5"/>
      </w:pPr>
      <w:bookmarkStart w:id="3606" w:name="_Toc20494776"/>
      <w:bookmarkStart w:id="3607" w:name="_Toc26975844"/>
      <w:bookmarkStart w:id="3608" w:name="_Toc35856724"/>
      <w:bookmarkStart w:id="3609" w:name="_Toc44001599"/>
      <w:bookmarkStart w:id="3610" w:name="_Toc51581200"/>
      <w:bookmarkStart w:id="3611" w:name="_Toc52356463"/>
      <w:bookmarkStart w:id="3612" w:name="_Toc55228033"/>
      <w:bookmarkStart w:id="3613" w:name="_Toc130218177"/>
      <w:r>
        <w:t>12.2.2</w:t>
      </w:r>
      <w:r w:rsidRPr="00215D3C">
        <w:t>.</w:t>
      </w:r>
      <w:r>
        <w:t>2</w:t>
      </w:r>
      <w:r w:rsidRPr="00215D3C">
        <w:t>.1</w:t>
      </w:r>
      <w:r w:rsidRPr="00215D3C">
        <w:tab/>
        <w:t>Introduction</w:t>
      </w:r>
      <w:bookmarkEnd w:id="3606"/>
      <w:bookmarkEnd w:id="3607"/>
      <w:bookmarkEnd w:id="3608"/>
      <w:bookmarkEnd w:id="3609"/>
      <w:bookmarkEnd w:id="3610"/>
      <w:bookmarkEnd w:id="3611"/>
      <w:bookmarkEnd w:id="3612"/>
      <w:bookmarkEnd w:id="3613"/>
    </w:p>
    <w:p w14:paraId="40D23E65" w14:textId="77777777" w:rsidR="006A5594" w:rsidRPr="000E2A8D" w:rsidRDefault="006A5594" w:rsidP="006A5594">
      <w:pPr>
        <w:pStyle w:val="Heading6"/>
      </w:pPr>
      <w:bookmarkStart w:id="3614" w:name="_Toc20494777"/>
      <w:bookmarkStart w:id="3615" w:name="_Toc26975845"/>
      <w:bookmarkStart w:id="3616" w:name="_Toc35856725"/>
      <w:bookmarkStart w:id="3617" w:name="_Toc44001600"/>
      <w:bookmarkStart w:id="3618" w:name="_Toc51581201"/>
      <w:bookmarkStart w:id="3619" w:name="_Toc52356464"/>
      <w:bookmarkStart w:id="3620" w:name="_Toc55228034"/>
      <w:bookmarkStart w:id="3621" w:name="_Toc130218178"/>
      <w:r>
        <w:t>12.</w:t>
      </w:r>
      <w:r w:rsidRPr="000E2A8D">
        <w:t>2.2.2.1.1</w:t>
      </w:r>
      <w:r w:rsidRPr="000E2A8D">
        <w:tab/>
        <w:t>General</w:t>
      </w:r>
      <w:bookmarkEnd w:id="3614"/>
      <w:bookmarkEnd w:id="3615"/>
      <w:bookmarkEnd w:id="3616"/>
      <w:bookmarkEnd w:id="3617"/>
      <w:bookmarkEnd w:id="3618"/>
      <w:bookmarkEnd w:id="3619"/>
      <w:bookmarkEnd w:id="3620"/>
      <w:bookmarkEnd w:id="3621"/>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2" w:name="_Toc20494778"/>
      <w:bookmarkStart w:id="3623" w:name="_Toc26975846"/>
      <w:bookmarkStart w:id="3624" w:name="_Toc35856726"/>
      <w:bookmarkStart w:id="3625" w:name="_Toc44001601"/>
      <w:bookmarkStart w:id="3626" w:name="_Toc51581202"/>
      <w:bookmarkStart w:id="3627" w:name="_Toc52356465"/>
      <w:bookmarkStart w:id="3628" w:name="_Toc55228035"/>
      <w:bookmarkStart w:id="3629" w:name="_Toc130218179"/>
      <w:r>
        <w:t>12.2.2.2.1.2</w:t>
      </w:r>
      <w:r>
        <w:tab/>
      </w:r>
      <w:bookmarkEnd w:id="3622"/>
      <w:bookmarkEnd w:id="3623"/>
      <w:bookmarkEnd w:id="3624"/>
      <w:r w:rsidR="005D4349">
        <w:t>Void</w:t>
      </w:r>
      <w:bookmarkEnd w:id="3625"/>
      <w:bookmarkEnd w:id="3626"/>
      <w:bookmarkEnd w:id="3627"/>
      <w:bookmarkEnd w:id="3628"/>
      <w:bookmarkEnd w:id="3629"/>
    </w:p>
    <w:p w14:paraId="255D39F2" w14:textId="0963212D" w:rsidR="006A5594" w:rsidRPr="00215D3C" w:rsidRDefault="006A5594" w:rsidP="007B5E64">
      <w:pPr>
        <w:pStyle w:val="Heading5"/>
      </w:pPr>
      <w:bookmarkStart w:id="3630" w:name="_Toc20494779"/>
      <w:bookmarkStart w:id="3631" w:name="_Toc26975847"/>
      <w:bookmarkStart w:id="3632" w:name="_Toc35856727"/>
      <w:bookmarkStart w:id="3633" w:name="_Toc130218180"/>
      <w:r>
        <w:t>12.2</w:t>
      </w:r>
      <w:r w:rsidRPr="00215D3C">
        <w:t>.2</w:t>
      </w:r>
      <w:r>
        <w:t>.2.2</w:t>
      </w:r>
      <w:r w:rsidRPr="00215D3C">
        <w:tab/>
        <w:t>Notification notifyNewAlarm</w:t>
      </w:r>
      <w:bookmarkEnd w:id="3630"/>
      <w:bookmarkEnd w:id="3631"/>
      <w:bookmarkEnd w:id="3632"/>
      <w:r w:rsidR="00294CD6">
        <w:t xml:space="preserve"> (non-security alarm)</w:t>
      </w:r>
      <w:bookmarkEnd w:id="3633"/>
    </w:p>
    <w:p w14:paraId="0484C4D2" w14:textId="77777777" w:rsidR="005D4349" w:rsidRDefault="005F6197" w:rsidP="00027185">
      <w:r>
        <w:t>See clause 12.2.1.2.2.</w:t>
      </w:r>
      <w:bookmarkStart w:id="3634" w:name="_Toc20494780"/>
      <w:bookmarkStart w:id="3635" w:name="_Toc26975848"/>
      <w:bookmarkStart w:id="3636" w:name="_Toc35856728"/>
    </w:p>
    <w:p w14:paraId="747F5FD6" w14:textId="76EF13E7" w:rsidR="006A5594" w:rsidRDefault="006A5594" w:rsidP="006A5594">
      <w:pPr>
        <w:pStyle w:val="Heading5"/>
      </w:pPr>
      <w:bookmarkStart w:id="3637" w:name="_Toc44001602"/>
      <w:bookmarkStart w:id="3638" w:name="_Toc51581203"/>
      <w:bookmarkStart w:id="3639" w:name="_Toc52356466"/>
      <w:bookmarkStart w:id="3640" w:name="_Toc55228036"/>
      <w:bookmarkStart w:id="3641" w:name="_Toc130218181"/>
      <w:r>
        <w:t>12.2</w:t>
      </w:r>
      <w:r w:rsidRPr="00215D3C">
        <w:t>.2.</w:t>
      </w:r>
      <w:r>
        <w:t>2.3</w:t>
      </w:r>
      <w:r w:rsidRPr="00215D3C">
        <w:tab/>
        <w:t xml:space="preserve">Notification </w:t>
      </w:r>
      <w:r w:rsidR="00294CD6" w:rsidRPr="00215D3C">
        <w:t>notifyNewAlarm</w:t>
      </w:r>
      <w:r w:rsidR="00294CD6">
        <w:t xml:space="preserve"> (security alarm)</w:t>
      </w:r>
      <w:bookmarkEnd w:id="3634"/>
      <w:bookmarkEnd w:id="3635"/>
      <w:bookmarkEnd w:id="3636"/>
      <w:bookmarkEnd w:id="3637"/>
      <w:bookmarkEnd w:id="3638"/>
      <w:bookmarkEnd w:id="3639"/>
      <w:bookmarkEnd w:id="3640"/>
      <w:bookmarkEnd w:id="3641"/>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2" w:name="_Toc20494781"/>
      <w:bookmarkStart w:id="3643" w:name="_Toc26975849"/>
      <w:bookmarkStart w:id="3644" w:name="_Toc35856729"/>
      <w:bookmarkStart w:id="3645" w:name="_Toc44001603"/>
      <w:bookmarkStart w:id="3646" w:name="_Toc51581204"/>
      <w:bookmarkStart w:id="3647" w:name="_Toc52356467"/>
      <w:bookmarkStart w:id="3648" w:name="_Toc55228037"/>
      <w:bookmarkStart w:id="3649" w:name="_Toc130218182"/>
      <w:r>
        <w:t>12.2</w:t>
      </w:r>
      <w:r w:rsidRPr="00215D3C">
        <w:t>.2.</w:t>
      </w:r>
      <w:r>
        <w:t>2.4</w:t>
      </w:r>
      <w:r w:rsidRPr="00215D3C">
        <w:tab/>
        <w:t>Notification notifyAckStateChanged</w:t>
      </w:r>
      <w:bookmarkEnd w:id="3642"/>
      <w:bookmarkEnd w:id="3643"/>
      <w:bookmarkEnd w:id="3644"/>
      <w:bookmarkEnd w:id="3645"/>
      <w:bookmarkEnd w:id="3646"/>
      <w:bookmarkEnd w:id="3647"/>
      <w:bookmarkEnd w:id="3648"/>
      <w:bookmarkEnd w:id="3649"/>
    </w:p>
    <w:p w14:paraId="41566A80" w14:textId="77777777" w:rsidR="006A5594" w:rsidRDefault="005F6197" w:rsidP="006A5594">
      <w:r>
        <w:t>See clause 12.2.1.2.4.</w:t>
      </w:r>
    </w:p>
    <w:p w14:paraId="2B409AFA" w14:textId="77777777" w:rsidR="006A5594" w:rsidRDefault="006A5594" w:rsidP="006A5594">
      <w:pPr>
        <w:pStyle w:val="Heading5"/>
      </w:pPr>
      <w:bookmarkStart w:id="3650" w:name="_Toc20494782"/>
      <w:bookmarkStart w:id="3651" w:name="_Toc26975850"/>
      <w:bookmarkStart w:id="3652" w:name="_Toc35856730"/>
      <w:bookmarkStart w:id="3653" w:name="_Toc44001604"/>
      <w:bookmarkStart w:id="3654" w:name="_Toc51581205"/>
      <w:bookmarkStart w:id="3655" w:name="_Toc52356468"/>
      <w:bookmarkStart w:id="3656" w:name="_Toc55228038"/>
      <w:bookmarkStart w:id="3657" w:name="_Toc130218183"/>
      <w:r>
        <w:t>12.2</w:t>
      </w:r>
      <w:r w:rsidRPr="00215D3C">
        <w:t>.2.</w:t>
      </w:r>
      <w:r>
        <w:t>2.5</w:t>
      </w:r>
      <w:r w:rsidRPr="00215D3C">
        <w:tab/>
        <w:t>Notification notifyClearedAlarm</w:t>
      </w:r>
      <w:bookmarkEnd w:id="3650"/>
      <w:bookmarkEnd w:id="3651"/>
      <w:bookmarkEnd w:id="3652"/>
      <w:bookmarkEnd w:id="3653"/>
      <w:bookmarkEnd w:id="3654"/>
      <w:bookmarkEnd w:id="3655"/>
      <w:bookmarkEnd w:id="3656"/>
      <w:bookmarkEnd w:id="3657"/>
    </w:p>
    <w:p w14:paraId="68862091" w14:textId="77777777" w:rsidR="006A5594" w:rsidRDefault="005F6197" w:rsidP="006A5594">
      <w:r>
        <w:t>See clause 12.2.1.2.5.</w:t>
      </w:r>
    </w:p>
    <w:p w14:paraId="7C9C39E8" w14:textId="77777777" w:rsidR="006A5594" w:rsidRDefault="006A5594" w:rsidP="006A5594">
      <w:pPr>
        <w:pStyle w:val="Heading5"/>
      </w:pPr>
      <w:bookmarkStart w:id="3658" w:name="_Toc20494783"/>
      <w:bookmarkStart w:id="3659" w:name="_Toc26975851"/>
      <w:bookmarkStart w:id="3660" w:name="_Toc35856731"/>
      <w:bookmarkStart w:id="3661" w:name="_Toc44001605"/>
      <w:bookmarkStart w:id="3662" w:name="_Toc51581206"/>
      <w:bookmarkStart w:id="3663" w:name="_Toc52356469"/>
      <w:bookmarkStart w:id="3664" w:name="_Toc55228039"/>
      <w:bookmarkStart w:id="3665" w:name="_Toc130218184"/>
      <w:r>
        <w:t>12.2</w:t>
      </w:r>
      <w:r w:rsidRPr="00215D3C">
        <w:t>.2.</w:t>
      </w:r>
      <w:r>
        <w:t>2.6</w:t>
      </w:r>
      <w:r w:rsidRPr="00215D3C">
        <w:tab/>
        <w:t>Notification notifyAlarmListRebuilt</w:t>
      </w:r>
      <w:bookmarkEnd w:id="3658"/>
      <w:bookmarkEnd w:id="3659"/>
      <w:bookmarkEnd w:id="3660"/>
      <w:bookmarkEnd w:id="3661"/>
      <w:bookmarkEnd w:id="3662"/>
      <w:bookmarkEnd w:id="3663"/>
      <w:bookmarkEnd w:id="3664"/>
      <w:bookmarkEnd w:id="3665"/>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6" w:name="_Toc20494784"/>
      <w:bookmarkStart w:id="3667" w:name="_Toc26975852"/>
      <w:bookmarkStart w:id="3668" w:name="_Toc35856732"/>
      <w:bookmarkStart w:id="3669" w:name="_Toc44001606"/>
      <w:bookmarkStart w:id="3670" w:name="_Toc51581207"/>
      <w:bookmarkStart w:id="3671" w:name="_Toc52356470"/>
      <w:bookmarkStart w:id="3672" w:name="_Toc55228040"/>
      <w:bookmarkStart w:id="3673" w:name="_Toc130218185"/>
      <w:r>
        <w:t>12.2</w:t>
      </w:r>
      <w:r w:rsidRPr="00215D3C">
        <w:t>.2.</w:t>
      </w:r>
      <w:r>
        <w:t>2.7</w:t>
      </w:r>
      <w:r w:rsidRPr="00215D3C">
        <w:tab/>
        <w:t>Notification notifyChangedAlarm</w:t>
      </w:r>
      <w:bookmarkEnd w:id="3666"/>
      <w:bookmarkEnd w:id="3667"/>
      <w:bookmarkEnd w:id="3668"/>
      <w:bookmarkEnd w:id="3669"/>
      <w:bookmarkEnd w:id="3670"/>
      <w:bookmarkEnd w:id="3671"/>
      <w:bookmarkEnd w:id="3672"/>
      <w:bookmarkEnd w:id="3673"/>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4" w:name="_Toc20494785"/>
      <w:bookmarkStart w:id="3675" w:name="_Toc26975853"/>
      <w:bookmarkStart w:id="3676" w:name="_Toc35856733"/>
      <w:bookmarkStart w:id="3677" w:name="_Toc44001607"/>
      <w:bookmarkStart w:id="3678" w:name="_Toc51581208"/>
      <w:bookmarkStart w:id="3679" w:name="_Toc52356471"/>
      <w:bookmarkStart w:id="3680" w:name="_Toc55228041"/>
      <w:bookmarkStart w:id="3681" w:name="_Toc130218186"/>
      <w:r>
        <w:t>12.2.2</w:t>
      </w:r>
      <w:r w:rsidRPr="00215D3C">
        <w:t>.2.8</w:t>
      </w:r>
      <w:r w:rsidRPr="00215D3C">
        <w:tab/>
        <w:t>Notification notifyComments</w:t>
      </w:r>
      <w:bookmarkEnd w:id="3674"/>
      <w:bookmarkEnd w:id="3675"/>
      <w:bookmarkEnd w:id="3676"/>
      <w:bookmarkEnd w:id="3677"/>
      <w:bookmarkEnd w:id="3678"/>
      <w:bookmarkEnd w:id="3679"/>
      <w:bookmarkEnd w:id="3680"/>
      <w:bookmarkEnd w:id="3681"/>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2" w:name="_Toc20494786"/>
      <w:bookmarkStart w:id="3683" w:name="_Toc26975854"/>
      <w:bookmarkStart w:id="3684" w:name="_Toc35856734"/>
      <w:bookmarkStart w:id="3685" w:name="_Toc44001608"/>
      <w:bookmarkStart w:id="3686" w:name="_Toc51581209"/>
      <w:bookmarkStart w:id="3687" w:name="_Toc52356472"/>
      <w:bookmarkStart w:id="3688" w:name="_Toc55228042"/>
      <w:bookmarkStart w:id="3689" w:name="_Toc130218187"/>
      <w:r>
        <w:t>12.2.2</w:t>
      </w:r>
      <w:r w:rsidRPr="00215D3C">
        <w:t>.2.9</w:t>
      </w:r>
      <w:r w:rsidRPr="00215D3C">
        <w:tab/>
        <w:t>Notification notifyPotentialFaultyAlarmList</w:t>
      </w:r>
      <w:bookmarkEnd w:id="3682"/>
      <w:bookmarkEnd w:id="3683"/>
      <w:bookmarkEnd w:id="3684"/>
      <w:bookmarkEnd w:id="3685"/>
      <w:bookmarkEnd w:id="3686"/>
      <w:bookmarkEnd w:id="3687"/>
      <w:bookmarkEnd w:id="3688"/>
      <w:bookmarkEnd w:id="3689"/>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0" w:name="_Toc20494787"/>
      <w:bookmarkStart w:id="3691" w:name="_Toc26975855"/>
      <w:bookmarkStart w:id="3692" w:name="_Toc35856735"/>
      <w:bookmarkStart w:id="3693" w:name="_Toc44001609"/>
      <w:bookmarkStart w:id="3694" w:name="_Toc51581210"/>
      <w:bookmarkStart w:id="3695" w:name="_Toc52356473"/>
      <w:bookmarkStart w:id="3696" w:name="_Toc55228043"/>
      <w:bookmarkStart w:id="3697" w:name="_Toc130218188"/>
      <w:r>
        <w:t>12.2.2</w:t>
      </w:r>
      <w:r w:rsidRPr="00215D3C">
        <w:t>.2.10</w:t>
      </w:r>
      <w:r w:rsidRPr="00215D3C">
        <w:tab/>
        <w:t>Notification notifyCorrelatedNotificationChanged</w:t>
      </w:r>
      <w:bookmarkEnd w:id="3690"/>
      <w:bookmarkEnd w:id="3691"/>
      <w:bookmarkEnd w:id="3692"/>
      <w:bookmarkEnd w:id="3693"/>
      <w:bookmarkEnd w:id="3694"/>
      <w:bookmarkEnd w:id="3695"/>
      <w:bookmarkEnd w:id="3696"/>
      <w:bookmarkEnd w:id="3697"/>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8" w:name="_Toc20494788"/>
      <w:bookmarkStart w:id="3699" w:name="_Toc26975856"/>
      <w:bookmarkStart w:id="3700" w:name="_Toc35856736"/>
      <w:bookmarkStart w:id="3701" w:name="_Toc44001610"/>
      <w:bookmarkStart w:id="3702" w:name="_Toc51581211"/>
      <w:bookmarkStart w:id="3703" w:name="_Toc52356474"/>
      <w:bookmarkStart w:id="3704" w:name="_Toc55228044"/>
      <w:bookmarkStart w:id="3705" w:name="_Toc130218189"/>
      <w:r>
        <w:t>12.2.2</w:t>
      </w:r>
      <w:r w:rsidRPr="00215D3C">
        <w:t>.2.11</w:t>
      </w:r>
      <w:r w:rsidRPr="00215D3C">
        <w:tab/>
        <w:t>Notification notifyChanged</w:t>
      </w:r>
      <w:r w:rsidRPr="00215D3C">
        <w:rPr>
          <w:rFonts w:hint="eastAsia"/>
          <w:lang w:eastAsia="zh-CN"/>
        </w:rPr>
        <w:t>AlarmGeneral</w:t>
      </w:r>
      <w:bookmarkEnd w:id="3698"/>
      <w:bookmarkEnd w:id="3699"/>
      <w:bookmarkEnd w:id="3700"/>
      <w:bookmarkEnd w:id="3701"/>
      <w:bookmarkEnd w:id="3702"/>
      <w:bookmarkEnd w:id="3703"/>
      <w:bookmarkEnd w:id="3704"/>
      <w:r w:rsidR="00294CD6">
        <w:rPr>
          <w:lang w:eastAsia="zh-CN"/>
        </w:rPr>
        <w:t xml:space="preserve"> (non-security alarm)</w:t>
      </w:r>
      <w:bookmarkEnd w:id="3705"/>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6" w:name="_Toc130218190"/>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6"/>
    </w:p>
    <w:p w14:paraId="1AFF3D49" w14:textId="4353C271" w:rsidR="00294CD6" w:rsidRDefault="00294CD6" w:rsidP="00294CD6">
      <w:r>
        <w:t>See clause 12.2.1.2.12.</w:t>
      </w:r>
    </w:p>
    <w:p w14:paraId="38A03D44" w14:textId="77777777" w:rsidR="006A5594" w:rsidRDefault="006A5594" w:rsidP="006A5594">
      <w:pPr>
        <w:pStyle w:val="Heading4"/>
      </w:pPr>
      <w:bookmarkStart w:id="3707" w:name="_Toc20494789"/>
      <w:bookmarkStart w:id="3708" w:name="_Toc26975857"/>
      <w:bookmarkStart w:id="3709" w:name="_Toc35856737"/>
      <w:bookmarkStart w:id="3710" w:name="_Toc44001611"/>
      <w:bookmarkStart w:id="3711" w:name="_Toc51581212"/>
      <w:bookmarkStart w:id="3712" w:name="_Toc52356475"/>
      <w:bookmarkStart w:id="3713" w:name="_Toc55228045"/>
      <w:bookmarkStart w:id="3714" w:name="_Toc130218191"/>
      <w:r>
        <w:t>12.2.2.3</w:t>
      </w:r>
      <w:r w:rsidRPr="00215D3C">
        <w:tab/>
        <w:t>Resources</w:t>
      </w:r>
      <w:bookmarkEnd w:id="3707"/>
      <w:bookmarkEnd w:id="3708"/>
      <w:bookmarkEnd w:id="3709"/>
      <w:bookmarkEnd w:id="3710"/>
      <w:bookmarkEnd w:id="3711"/>
      <w:bookmarkEnd w:id="3712"/>
      <w:bookmarkEnd w:id="3713"/>
      <w:bookmarkEnd w:id="3714"/>
    </w:p>
    <w:p w14:paraId="765B3124" w14:textId="77777777" w:rsidR="006A5594" w:rsidRDefault="006A5594" w:rsidP="006A5594">
      <w:pPr>
        <w:pStyle w:val="Heading5"/>
      </w:pPr>
      <w:bookmarkStart w:id="3715" w:name="_Toc20494790"/>
      <w:bookmarkStart w:id="3716" w:name="_Toc26975858"/>
      <w:bookmarkStart w:id="3717" w:name="_Toc35856738"/>
      <w:bookmarkStart w:id="3718" w:name="_Toc44001612"/>
      <w:bookmarkStart w:id="3719" w:name="_Toc51581213"/>
      <w:bookmarkStart w:id="3720" w:name="_Toc52356476"/>
      <w:bookmarkStart w:id="3721" w:name="_Toc55228046"/>
      <w:bookmarkStart w:id="3722" w:name="_Toc130218192"/>
      <w:r>
        <w:t>12.2.2.3.1</w:t>
      </w:r>
      <w:r>
        <w:tab/>
        <w:t>Resource structure</w:t>
      </w:r>
      <w:bookmarkEnd w:id="3715"/>
      <w:bookmarkEnd w:id="3716"/>
      <w:bookmarkEnd w:id="3717"/>
      <w:bookmarkEnd w:id="3718"/>
      <w:bookmarkEnd w:id="3719"/>
      <w:bookmarkEnd w:id="3720"/>
      <w:bookmarkEnd w:id="3721"/>
      <w:bookmarkEnd w:id="3722"/>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3" w:name="_Toc20494791"/>
      <w:bookmarkStart w:id="3724" w:name="_Toc26975859"/>
      <w:bookmarkStart w:id="3725" w:name="_Toc35856739"/>
      <w:bookmarkStart w:id="3726" w:name="_Toc44001613"/>
      <w:bookmarkStart w:id="3727" w:name="_Toc51581214"/>
      <w:bookmarkStart w:id="3728" w:name="_Toc52356477"/>
      <w:bookmarkStart w:id="3729" w:name="_Toc55228047"/>
      <w:bookmarkStart w:id="3730" w:name="_Toc130218193"/>
      <w:r>
        <w:t>12.2.2.3.2</w:t>
      </w:r>
      <w:r>
        <w:tab/>
        <w:t>Resource definitions</w:t>
      </w:r>
      <w:bookmarkEnd w:id="3723"/>
      <w:bookmarkEnd w:id="3724"/>
      <w:bookmarkEnd w:id="3725"/>
      <w:bookmarkEnd w:id="3726"/>
      <w:bookmarkEnd w:id="3727"/>
      <w:bookmarkEnd w:id="3728"/>
      <w:bookmarkEnd w:id="3729"/>
      <w:bookmarkEnd w:id="3730"/>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1" w:name="_Toc20494792"/>
      <w:bookmarkStart w:id="3732" w:name="_Toc26975860"/>
      <w:bookmarkStart w:id="3733" w:name="_Toc35856740"/>
      <w:bookmarkStart w:id="3734" w:name="_Toc44001614"/>
      <w:bookmarkStart w:id="3735" w:name="_Toc51581215"/>
      <w:bookmarkStart w:id="3736" w:name="_Toc52356478"/>
      <w:bookmarkStart w:id="3737" w:name="_Toc55228048"/>
      <w:bookmarkStart w:id="3738" w:name="_Toc130218194"/>
      <w:r>
        <w:t>12.2.2</w:t>
      </w:r>
      <w:r w:rsidRPr="00215D3C">
        <w:t>.4</w:t>
      </w:r>
      <w:r w:rsidRPr="00215D3C">
        <w:tab/>
        <w:t>Data type definitions</w:t>
      </w:r>
      <w:bookmarkEnd w:id="3731"/>
      <w:bookmarkEnd w:id="3732"/>
      <w:bookmarkEnd w:id="3733"/>
      <w:bookmarkEnd w:id="3734"/>
      <w:bookmarkEnd w:id="3735"/>
      <w:bookmarkEnd w:id="3736"/>
      <w:bookmarkEnd w:id="3737"/>
      <w:bookmarkEnd w:id="3738"/>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9" w:name="_Toc20494793"/>
      <w:bookmarkStart w:id="3740" w:name="_Toc26975861"/>
      <w:bookmarkStart w:id="3741" w:name="_Toc35856741"/>
      <w:bookmarkStart w:id="3742" w:name="_Toc44001615"/>
      <w:bookmarkStart w:id="3743" w:name="_Toc51581216"/>
      <w:bookmarkStart w:id="3744" w:name="_Toc52356479"/>
      <w:bookmarkStart w:id="3745" w:name="_Toc55228049"/>
      <w:bookmarkStart w:id="3746" w:name="_Toc130218195"/>
      <w:r>
        <w:rPr>
          <w:lang w:eastAsia="zh-CN"/>
        </w:rPr>
        <w:t>12.3</w:t>
      </w:r>
      <w:r w:rsidRPr="00215D3C">
        <w:rPr>
          <w:lang w:eastAsia="zh-CN"/>
        </w:rPr>
        <w:tab/>
      </w:r>
      <w:r>
        <w:rPr>
          <w:lang w:eastAsia="zh-CN"/>
        </w:rPr>
        <w:t>Generic performance assurance management service</w:t>
      </w:r>
      <w:bookmarkEnd w:id="3739"/>
      <w:bookmarkEnd w:id="3740"/>
      <w:bookmarkEnd w:id="3741"/>
      <w:bookmarkEnd w:id="3742"/>
      <w:bookmarkEnd w:id="3743"/>
      <w:bookmarkEnd w:id="3744"/>
      <w:bookmarkEnd w:id="3745"/>
      <w:bookmarkEnd w:id="3746"/>
    </w:p>
    <w:p w14:paraId="1EB03FF8" w14:textId="77777777" w:rsidR="006A5594" w:rsidRPr="00215D3C" w:rsidRDefault="006A5594" w:rsidP="006A5594">
      <w:pPr>
        <w:pStyle w:val="Heading3"/>
      </w:pPr>
      <w:bookmarkStart w:id="3747" w:name="_Toc20494794"/>
      <w:bookmarkStart w:id="3748" w:name="_Toc26975862"/>
      <w:bookmarkStart w:id="3749" w:name="_Toc35856742"/>
      <w:bookmarkStart w:id="3750" w:name="_Toc44001616"/>
      <w:bookmarkStart w:id="3751" w:name="_Toc51581217"/>
      <w:bookmarkStart w:id="3752" w:name="_Toc52356480"/>
      <w:bookmarkStart w:id="3753" w:name="_Toc55228050"/>
      <w:bookmarkStart w:id="3754" w:name="_Toc130218196"/>
      <w:r>
        <w:t>12.3</w:t>
      </w:r>
      <w:r w:rsidRPr="00215D3C">
        <w:t>.1</w:t>
      </w:r>
      <w:r w:rsidRPr="00215D3C">
        <w:tab/>
      </w:r>
      <w:r>
        <w:t>RESTful HTTP-based solution set</w:t>
      </w:r>
      <w:bookmarkEnd w:id="3747"/>
      <w:bookmarkEnd w:id="3748"/>
      <w:bookmarkEnd w:id="3749"/>
      <w:bookmarkEnd w:id="3750"/>
      <w:bookmarkEnd w:id="3751"/>
      <w:bookmarkEnd w:id="3752"/>
      <w:bookmarkEnd w:id="3753"/>
      <w:bookmarkEnd w:id="3754"/>
    </w:p>
    <w:p w14:paraId="6A92DEB0" w14:textId="77777777" w:rsidR="006A5594" w:rsidRPr="00151328" w:rsidRDefault="006A5594" w:rsidP="006A5594">
      <w:pPr>
        <w:pStyle w:val="Heading4"/>
        <w:rPr>
          <w:lang w:eastAsia="zh-CN"/>
        </w:rPr>
      </w:pPr>
      <w:bookmarkStart w:id="3755" w:name="_Toc20494795"/>
      <w:bookmarkStart w:id="3756" w:name="_Toc26975863"/>
      <w:bookmarkStart w:id="3757" w:name="_Toc35856743"/>
      <w:bookmarkStart w:id="3758" w:name="_Toc44001617"/>
      <w:bookmarkStart w:id="3759" w:name="_Toc51581218"/>
      <w:bookmarkStart w:id="3760" w:name="_Toc52356481"/>
      <w:bookmarkStart w:id="3761" w:name="_Toc55228051"/>
      <w:bookmarkStart w:id="3762" w:name="_Toc130218197"/>
      <w:r>
        <w:rPr>
          <w:lang w:eastAsia="zh-CN"/>
        </w:rPr>
        <w:t>12.3.1.1</w:t>
      </w:r>
      <w:r w:rsidRPr="00151328">
        <w:tab/>
      </w:r>
      <w:bookmarkEnd w:id="3755"/>
      <w:bookmarkEnd w:id="3756"/>
      <w:bookmarkEnd w:id="3757"/>
      <w:bookmarkEnd w:id="3758"/>
      <w:r w:rsidR="000B2C16">
        <w:t>Void</w:t>
      </w:r>
      <w:bookmarkEnd w:id="3759"/>
      <w:bookmarkEnd w:id="3760"/>
      <w:bookmarkEnd w:id="3761"/>
      <w:bookmarkEnd w:id="3762"/>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3" w:name="_Toc20494830"/>
      <w:bookmarkStart w:id="3764" w:name="_Toc26975898"/>
      <w:bookmarkStart w:id="3765" w:name="_Toc35856778"/>
      <w:bookmarkStart w:id="3766" w:name="_Toc44001652"/>
      <w:bookmarkStart w:id="3767" w:name="_Toc51581219"/>
      <w:bookmarkStart w:id="3768" w:name="_Toc52356482"/>
      <w:bookmarkStart w:id="3769" w:name="_Toc55228052"/>
      <w:bookmarkStart w:id="3770" w:name="_Toc130218198"/>
      <w:r>
        <w:rPr>
          <w:lang w:eastAsia="zh-CN"/>
        </w:rPr>
        <w:t>12.3.1.2</w:t>
      </w:r>
      <w:r w:rsidRPr="00151328">
        <w:tab/>
      </w:r>
      <w:r>
        <w:t>Performance threshold monitoring service</w:t>
      </w:r>
      <w:bookmarkEnd w:id="3763"/>
      <w:bookmarkEnd w:id="3764"/>
      <w:bookmarkEnd w:id="3765"/>
      <w:bookmarkEnd w:id="3766"/>
      <w:bookmarkEnd w:id="3767"/>
      <w:bookmarkEnd w:id="3768"/>
      <w:bookmarkEnd w:id="3769"/>
      <w:bookmarkEnd w:id="3770"/>
    </w:p>
    <w:p w14:paraId="4FA8FFF7" w14:textId="77777777" w:rsidR="006A5594" w:rsidRDefault="006A5594" w:rsidP="006A5594">
      <w:pPr>
        <w:pStyle w:val="Heading5"/>
      </w:pPr>
      <w:bookmarkStart w:id="3771" w:name="_Toc20494831"/>
      <w:bookmarkStart w:id="3772" w:name="_Toc26975899"/>
      <w:bookmarkStart w:id="3773" w:name="_Toc35856779"/>
      <w:bookmarkStart w:id="3774" w:name="_Toc44001653"/>
      <w:bookmarkStart w:id="3775" w:name="_Toc51581220"/>
      <w:bookmarkStart w:id="3776" w:name="_Toc52356483"/>
      <w:bookmarkStart w:id="3777" w:name="_Toc55228053"/>
      <w:bookmarkStart w:id="3778" w:name="_Toc130218199"/>
      <w:r>
        <w:rPr>
          <w:lang w:eastAsia="zh-CN"/>
        </w:rPr>
        <w:t>12.3.1.2.1</w:t>
      </w:r>
      <w:r w:rsidRPr="00151328">
        <w:tab/>
        <w:t>Mapping of operations</w:t>
      </w:r>
      <w:bookmarkEnd w:id="3771"/>
      <w:bookmarkEnd w:id="3772"/>
      <w:bookmarkEnd w:id="3773"/>
      <w:bookmarkEnd w:id="3774"/>
      <w:bookmarkEnd w:id="3775"/>
      <w:bookmarkEnd w:id="3776"/>
      <w:bookmarkEnd w:id="3777"/>
      <w:bookmarkEnd w:id="3778"/>
    </w:p>
    <w:p w14:paraId="2170763B" w14:textId="77777777" w:rsidR="006A5594" w:rsidRPr="00E027A9" w:rsidRDefault="006A5594" w:rsidP="006A5594">
      <w:r>
        <w:t>None.</w:t>
      </w:r>
    </w:p>
    <w:p w14:paraId="7274848E" w14:textId="77777777" w:rsidR="006A5594" w:rsidRDefault="006A5594" w:rsidP="006A5594">
      <w:pPr>
        <w:pStyle w:val="Heading5"/>
      </w:pPr>
      <w:bookmarkStart w:id="3779" w:name="_Toc20494832"/>
      <w:bookmarkStart w:id="3780" w:name="_Toc26975900"/>
      <w:bookmarkStart w:id="3781" w:name="_Toc35856780"/>
      <w:bookmarkStart w:id="3782" w:name="_Toc44001654"/>
      <w:bookmarkStart w:id="3783" w:name="_Toc51581221"/>
      <w:bookmarkStart w:id="3784" w:name="_Toc52356484"/>
      <w:bookmarkStart w:id="3785" w:name="_Toc55228054"/>
      <w:bookmarkStart w:id="3786" w:name="_Toc130218200"/>
      <w:r>
        <w:rPr>
          <w:lang w:eastAsia="zh-CN"/>
        </w:rPr>
        <w:t>12.3.1.2.2</w:t>
      </w:r>
      <w:r w:rsidRPr="00151328">
        <w:tab/>
      </w:r>
      <w:r w:rsidRPr="00092693">
        <w:t>Mapping</w:t>
      </w:r>
      <w:r>
        <w:t xml:space="preserve"> of notifications</w:t>
      </w:r>
      <w:bookmarkEnd w:id="3779"/>
      <w:bookmarkEnd w:id="3780"/>
      <w:bookmarkEnd w:id="3781"/>
      <w:bookmarkEnd w:id="3782"/>
      <w:bookmarkEnd w:id="3783"/>
      <w:bookmarkEnd w:id="3784"/>
      <w:bookmarkEnd w:id="3785"/>
      <w:bookmarkEnd w:id="3786"/>
    </w:p>
    <w:p w14:paraId="7B0E3498" w14:textId="381DDD1A" w:rsidR="006A5594" w:rsidRPr="00603DA9" w:rsidRDefault="006A5594" w:rsidP="006A5594">
      <w:pPr>
        <w:pStyle w:val="Heading6"/>
      </w:pPr>
      <w:bookmarkStart w:id="3787" w:name="_Toc20494833"/>
      <w:bookmarkStart w:id="3788" w:name="_Toc26975901"/>
      <w:bookmarkStart w:id="3789" w:name="_Toc35856781"/>
      <w:bookmarkStart w:id="3790" w:name="_Toc44001655"/>
      <w:bookmarkStart w:id="3791" w:name="_Toc51581222"/>
      <w:bookmarkStart w:id="3792" w:name="_Toc52356485"/>
      <w:bookmarkStart w:id="3793" w:name="_Toc55228055"/>
      <w:bookmarkStart w:id="3794" w:name="_Toc130218201"/>
      <w:r>
        <w:t>12.3.1.2.2.1</w:t>
      </w:r>
      <w:r w:rsidRPr="00151328">
        <w:tab/>
      </w:r>
      <w:r>
        <w:t>Introduction</w:t>
      </w:r>
      <w:bookmarkEnd w:id="3787"/>
      <w:bookmarkEnd w:id="3788"/>
      <w:bookmarkEnd w:id="3789"/>
      <w:bookmarkEnd w:id="3790"/>
      <w:bookmarkEnd w:id="3791"/>
      <w:bookmarkEnd w:id="3792"/>
      <w:bookmarkEnd w:id="3793"/>
      <w:bookmarkEnd w:id="3794"/>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5" w:name="_Toc20494834"/>
      <w:bookmarkStart w:id="3796" w:name="_Toc26975902"/>
      <w:bookmarkStart w:id="3797" w:name="_Toc35856782"/>
      <w:bookmarkStart w:id="3798" w:name="_Toc44001656"/>
      <w:bookmarkStart w:id="3799" w:name="_Toc51581223"/>
      <w:bookmarkStart w:id="3800" w:name="_Toc52356486"/>
      <w:bookmarkStart w:id="3801" w:name="_Toc55228056"/>
      <w:bookmarkStart w:id="3802" w:name="_Toc130218202"/>
      <w:r>
        <w:t>12.3.1.2.2.2</w:t>
      </w:r>
      <w:r w:rsidRPr="00151328">
        <w:tab/>
      </w:r>
      <w:r>
        <w:t>Notification</w:t>
      </w:r>
      <w:r w:rsidRPr="00215D3C">
        <w:t xml:space="preserve"> </w:t>
      </w:r>
      <w:r w:rsidRPr="00311DB3">
        <w:rPr>
          <w:rFonts w:cs="Arial"/>
        </w:rPr>
        <w:t>notifyThresholdCrossing</w:t>
      </w:r>
      <w:bookmarkEnd w:id="3795"/>
      <w:bookmarkEnd w:id="3796"/>
      <w:bookmarkEnd w:id="3797"/>
      <w:bookmarkEnd w:id="3798"/>
      <w:bookmarkEnd w:id="3799"/>
      <w:bookmarkEnd w:id="3800"/>
      <w:bookmarkEnd w:id="3801"/>
      <w:bookmarkEnd w:id="3802"/>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3" w:name="_Toc20494835"/>
      <w:bookmarkStart w:id="3804" w:name="_Toc26975903"/>
      <w:bookmarkStart w:id="3805" w:name="_Toc35856783"/>
      <w:bookmarkStart w:id="3806" w:name="_Toc44001657"/>
      <w:bookmarkStart w:id="3807" w:name="_Toc51581224"/>
      <w:bookmarkStart w:id="3808" w:name="_Toc52356487"/>
      <w:bookmarkStart w:id="3809" w:name="_Toc55228057"/>
      <w:bookmarkStart w:id="3810" w:name="_Toc130218203"/>
      <w:r>
        <w:rPr>
          <w:lang w:eastAsia="zh-CN"/>
        </w:rPr>
        <w:t>12.3.1.2.3</w:t>
      </w:r>
      <w:r w:rsidRPr="00151328">
        <w:tab/>
        <w:t>Resources</w:t>
      </w:r>
      <w:bookmarkEnd w:id="3803"/>
      <w:bookmarkEnd w:id="3804"/>
      <w:bookmarkEnd w:id="3805"/>
      <w:bookmarkEnd w:id="3806"/>
      <w:bookmarkEnd w:id="3807"/>
      <w:bookmarkEnd w:id="3808"/>
      <w:bookmarkEnd w:id="3809"/>
      <w:bookmarkEnd w:id="3810"/>
    </w:p>
    <w:p w14:paraId="68C25456" w14:textId="77777777" w:rsidR="006A5594" w:rsidRDefault="006A5594" w:rsidP="006A5594">
      <w:pPr>
        <w:pStyle w:val="Heading6"/>
      </w:pPr>
      <w:bookmarkStart w:id="3811" w:name="_Toc20494836"/>
      <w:bookmarkStart w:id="3812" w:name="_Toc26975904"/>
      <w:bookmarkStart w:id="3813" w:name="_Toc35856784"/>
      <w:bookmarkStart w:id="3814" w:name="_Toc44001658"/>
      <w:bookmarkStart w:id="3815" w:name="_Toc51581225"/>
      <w:bookmarkStart w:id="3816" w:name="_Toc52356488"/>
      <w:bookmarkStart w:id="3817" w:name="_Toc55228058"/>
      <w:bookmarkStart w:id="3818" w:name="_Toc130218204"/>
      <w:r>
        <w:rPr>
          <w:lang w:eastAsia="zh-CN"/>
        </w:rPr>
        <w:t>12.3.1.2.3.</w:t>
      </w:r>
      <w:r>
        <w:t>1</w:t>
      </w:r>
      <w:r>
        <w:tab/>
        <w:t>Resource structure</w:t>
      </w:r>
      <w:bookmarkEnd w:id="3811"/>
      <w:bookmarkEnd w:id="3812"/>
      <w:bookmarkEnd w:id="3813"/>
      <w:bookmarkEnd w:id="3814"/>
      <w:bookmarkEnd w:id="3815"/>
      <w:bookmarkEnd w:id="3816"/>
      <w:bookmarkEnd w:id="3817"/>
      <w:bookmarkEnd w:id="3818"/>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9" w:name="_Toc20494837"/>
      <w:bookmarkStart w:id="3820" w:name="_Toc26975905"/>
      <w:bookmarkStart w:id="3821" w:name="_Toc35856785"/>
      <w:bookmarkStart w:id="3822" w:name="_Toc44001659"/>
      <w:bookmarkStart w:id="3823" w:name="_Toc51581226"/>
      <w:bookmarkStart w:id="3824" w:name="_Toc52356489"/>
      <w:bookmarkStart w:id="3825" w:name="_Toc55228059"/>
      <w:bookmarkStart w:id="3826" w:name="_Toc130218205"/>
      <w:r>
        <w:rPr>
          <w:lang w:eastAsia="zh-CN"/>
        </w:rPr>
        <w:t>12.3.1.2.3.</w:t>
      </w:r>
      <w:r>
        <w:t>2</w:t>
      </w:r>
      <w:r w:rsidRPr="00151328">
        <w:tab/>
        <w:t>Resource definitions</w:t>
      </w:r>
      <w:bookmarkEnd w:id="3819"/>
      <w:bookmarkEnd w:id="3820"/>
      <w:bookmarkEnd w:id="3821"/>
      <w:bookmarkEnd w:id="3822"/>
      <w:bookmarkEnd w:id="3823"/>
      <w:bookmarkEnd w:id="3824"/>
      <w:bookmarkEnd w:id="3825"/>
      <w:bookmarkEnd w:id="3826"/>
    </w:p>
    <w:p w14:paraId="719F3B20" w14:textId="77777777" w:rsidR="006A5594" w:rsidRPr="00215D3C" w:rsidRDefault="006A5594" w:rsidP="006A5594">
      <w:pPr>
        <w:pStyle w:val="Heading7"/>
      </w:pPr>
      <w:bookmarkStart w:id="3827" w:name="_Toc20494838"/>
      <w:bookmarkStart w:id="3828" w:name="_Toc26975906"/>
      <w:bookmarkStart w:id="3829" w:name="_Toc35856786"/>
      <w:bookmarkStart w:id="3830" w:name="_Toc44001660"/>
      <w:bookmarkStart w:id="3831" w:name="_Toc51581227"/>
      <w:bookmarkStart w:id="3832" w:name="_Toc52356490"/>
      <w:bookmarkStart w:id="3833" w:name="_Toc55228060"/>
      <w:bookmarkStart w:id="3834" w:name="_Toc130218206"/>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7"/>
      <w:bookmarkEnd w:id="3828"/>
      <w:bookmarkEnd w:id="3829"/>
      <w:bookmarkEnd w:id="3830"/>
      <w:bookmarkEnd w:id="3831"/>
      <w:bookmarkEnd w:id="3832"/>
      <w:bookmarkEnd w:id="3833"/>
      <w:bookmarkEnd w:id="3834"/>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5" w:name="_Toc20494839"/>
      <w:bookmarkStart w:id="3836" w:name="_Toc26975907"/>
      <w:bookmarkStart w:id="3837" w:name="_Toc35856787"/>
      <w:bookmarkStart w:id="3838" w:name="_Toc44001661"/>
      <w:bookmarkStart w:id="3839" w:name="_Toc51581228"/>
      <w:bookmarkStart w:id="3840" w:name="_Toc52356491"/>
      <w:bookmarkStart w:id="3841" w:name="_Toc55228061"/>
      <w:bookmarkStart w:id="3842" w:name="_Toc130218207"/>
      <w:r>
        <w:rPr>
          <w:lang w:eastAsia="zh-CN"/>
        </w:rPr>
        <w:t>12.3.1.2.4</w:t>
      </w:r>
      <w:r w:rsidRPr="00151328">
        <w:tab/>
        <w:t>Data type definitions</w:t>
      </w:r>
      <w:bookmarkEnd w:id="3835"/>
      <w:bookmarkEnd w:id="3836"/>
      <w:bookmarkEnd w:id="3837"/>
      <w:bookmarkEnd w:id="3838"/>
      <w:bookmarkEnd w:id="3839"/>
      <w:bookmarkEnd w:id="3840"/>
      <w:bookmarkEnd w:id="3841"/>
      <w:bookmarkEnd w:id="3842"/>
    </w:p>
    <w:p w14:paraId="38D328A1" w14:textId="77777777" w:rsidR="006A5594" w:rsidRPr="00151328" w:rsidRDefault="006A5594" w:rsidP="006A5594">
      <w:pPr>
        <w:pStyle w:val="Heading6"/>
        <w:rPr>
          <w:lang w:eastAsia="zh-CN"/>
        </w:rPr>
      </w:pPr>
      <w:bookmarkStart w:id="3843" w:name="_Toc20494840"/>
      <w:bookmarkStart w:id="3844" w:name="_Toc26975908"/>
      <w:bookmarkStart w:id="3845" w:name="_Toc35856788"/>
      <w:bookmarkStart w:id="3846" w:name="_Toc44001662"/>
      <w:bookmarkStart w:id="3847" w:name="_Toc51581229"/>
      <w:bookmarkStart w:id="3848" w:name="_Toc52356492"/>
      <w:bookmarkStart w:id="3849" w:name="_Toc55228062"/>
      <w:bookmarkStart w:id="3850" w:name="_Toc130218208"/>
      <w:r>
        <w:rPr>
          <w:lang w:eastAsia="zh-CN"/>
        </w:rPr>
        <w:t>12.3.1.2.4</w:t>
      </w:r>
      <w:r w:rsidRPr="00151328">
        <w:rPr>
          <w:lang w:eastAsia="zh-CN"/>
        </w:rPr>
        <w:t>.1</w:t>
      </w:r>
      <w:r w:rsidRPr="00151328">
        <w:rPr>
          <w:lang w:eastAsia="zh-CN"/>
        </w:rPr>
        <w:tab/>
      </w:r>
      <w:r w:rsidRPr="00151328">
        <w:t>General</w:t>
      </w:r>
      <w:bookmarkEnd w:id="3843"/>
      <w:bookmarkEnd w:id="3844"/>
      <w:bookmarkEnd w:id="3845"/>
      <w:bookmarkEnd w:id="3846"/>
      <w:bookmarkEnd w:id="3847"/>
      <w:bookmarkEnd w:id="3848"/>
      <w:bookmarkEnd w:id="3849"/>
      <w:bookmarkEnd w:id="3850"/>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1" w:name="_Toc20494841"/>
      <w:bookmarkStart w:id="3852" w:name="_Toc26975909"/>
      <w:bookmarkStart w:id="3853" w:name="_Toc35856789"/>
      <w:bookmarkStart w:id="3854" w:name="_Toc44001663"/>
      <w:bookmarkStart w:id="3855" w:name="_Toc51581230"/>
      <w:bookmarkStart w:id="3856" w:name="_Toc52356493"/>
      <w:bookmarkStart w:id="3857" w:name="_Toc55228063"/>
      <w:bookmarkStart w:id="3858" w:name="_Toc130218209"/>
      <w:r>
        <w:rPr>
          <w:lang w:eastAsia="zh-CN"/>
        </w:rPr>
        <w:t>12.3.1.2.4.2</w:t>
      </w:r>
      <w:r>
        <w:rPr>
          <w:lang w:eastAsia="zh-CN"/>
        </w:rPr>
        <w:tab/>
      </w:r>
      <w:r>
        <w:t>Structured</w:t>
      </w:r>
      <w:r>
        <w:rPr>
          <w:lang w:eastAsia="zh-CN"/>
        </w:rPr>
        <w:t xml:space="preserve"> </w:t>
      </w:r>
      <w:r>
        <w:t>data types</w:t>
      </w:r>
      <w:bookmarkEnd w:id="3851"/>
      <w:bookmarkEnd w:id="3852"/>
      <w:bookmarkEnd w:id="3853"/>
      <w:bookmarkEnd w:id="3854"/>
      <w:bookmarkEnd w:id="3855"/>
      <w:bookmarkEnd w:id="3856"/>
      <w:bookmarkEnd w:id="3857"/>
      <w:bookmarkEnd w:id="3858"/>
    </w:p>
    <w:p w14:paraId="32F58054" w14:textId="77777777" w:rsidR="00F85852" w:rsidRDefault="00F85852" w:rsidP="00F85852">
      <w:pPr>
        <w:pStyle w:val="Heading7"/>
      </w:pPr>
      <w:bookmarkStart w:id="3859" w:name="_Toc130218210"/>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9"/>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0" w:name="_Toc20494842"/>
      <w:bookmarkStart w:id="3861" w:name="_Toc26975910"/>
      <w:bookmarkStart w:id="3862" w:name="_Toc35856790"/>
      <w:bookmarkStart w:id="3863" w:name="_Toc44001664"/>
      <w:bookmarkStart w:id="3864" w:name="_Toc51581231"/>
      <w:bookmarkStart w:id="3865" w:name="_Toc52356494"/>
      <w:bookmarkStart w:id="3866" w:name="_Toc55228064"/>
      <w:r>
        <w:rPr>
          <w:lang w:eastAsia="zh-CN"/>
        </w:rPr>
        <w:t>12.3.1.2.4.3</w:t>
      </w:r>
      <w:r>
        <w:rPr>
          <w:lang w:eastAsia="zh-CN"/>
        </w:rPr>
        <w:tab/>
      </w:r>
      <w:bookmarkEnd w:id="3860"/>
      <w:bookmarkEnd w:id="3861"/>
      <w:bookmarkEnd w:id="3862"/>
      <w:bookmarkEnd w:id="3863"/>
      <w:bookmarkEnd w:id="3864"/>
      <w:bookmarkEnd w:id="3865"/>
      <w:bookmarkEnd w:id="3866"/>
      <w:r w:rsidR="007D4B6A">
        <w:t>Void</w:t>
      </w:r>
    </w:p>
    <w:p w14:paraId="2BD70290" w14:textId="7117AF19" w:rsidR="006A5594" w:rsidRDefault="006A5594" w:rsidP="006A5594"/>
    <w:p w14:paraId="728A28D3" w14:textId="34A5489F" w:rsidR="006A5594" w:rsidRDefault="006A5594" w:rsidP="006A5594">
      <w:pPr>
        <w:pStyle w:val="Heading6"/>
      </w:pPr>
      <w:bookmarkStart w:id="3867" w:name="_Toc20494843"/>
      <w:bookmarkStart w:id="3868" w:name="_Toc26975911"/>
      <w:bookmarkStart w:id="3869" w:name="_Toc35856791"/>
      <w:bookmarkStart w:id="3870" w:name="_Toc44001665"/>
      <w:bookmarkStart w:id="3871" w:name="_Toc51581232"/>
      <w:bookmarkStart w:id="3872" w:name="_Toc52356495"/>
      <w:bookmarkStart w:id="3873" w:name="_Toc55228065"/>
      <w:bookmarkStart w:id="3874" w:name="_Toc130218211"/>
      <w:r>
        <w:rPr>
          <w:lang w:eastAsia="zh-CN"/>
        </w:rPr>
        <w:t>12.3.1.2.4.4</w:t>
      </w:r>
      <w:r>
        <w:rPr>
          <w:lang w:eastAsia="zh-CN"/>
        </w:rPr>
        <w:tab/>
      </w:r>
      <w:bookmarkEnd w:id="3867"/>
      <w:bookmarkEnd w:id="3868"/>
      <w:bookmarkEnd w:id="3869"/>
      <w:bookmarkEnd w:id="3870"/>
      <w:bookmarkEnd w:id="3871"/>
      <w:bookmarkEnd w:id="3872"/>
      <w:bookmarkEnd w:id="3873"/>
      <w:r w:rsidR="007D4B6A">
        <w:t>Void</w:t>
      </w:r>
      <w:bookmarkEnd w:id="3874"/>
    </w:p>
    <w:p w14:paraId="07667EA7" w14:textId="77777777" w:rsidR="006A5594" w:rsidRDefault="006A5594" w:rsidP="006A5594"/>
    <w:p w14:paraId="021571B0" w14:textId="6EBA470C" w:rsidR="006A5594" w:rsidRDefault="006A5594" w:rsidP="006A5594">
      <w:pPr>
        <w:pStyle w:val="Heading6"/>
      </w:pPr>
      <w:bookmarkStart w:id="3875" w:name="_Toc20494845"/>
      <w:bookmarkStart w:id="3876" w:name="_Toc26975913"/>
      <w:bookmarkStart w:id="3877" w:name="_Toc35856793"/>
      <w:bookmarkStart w:id="3878" w:name="_Toc44001667"/>
      <w:bookmarkStart w:id="3879" w:name="_Toc51581234"/>
      <w:bookmarkStart w:id="3880" w:name="_Toc52356497"/>
      <w:bookmarkStart w:id="3881" w:name="_Toc55228067"/>
      <w:bookmarkStart w:id="3882" w:name="_Toc130218212"/>
      <w:r>
        <w:rPr>
          <w:lang w:eastAsia="zh-CN"/>
        </w:rPr>
        <w:t>12.3.1.2.4.5</w:t>
      </w:r>
      <w:r>
        <w:rPr>
          <w:lang w:eastAsia="zh-CN"/>
        </w:rPr>
        <w:tab/>
      </w:r>
      <w:bookmarkEnd w:id="3875"/>
      <w:bookmarkEnd w:id="3876"/>
      <w:bookmarkEnd w:id="3877"/>
      <w:bookmarkEnd w:id="3878"/>
      <w:bookmarkEnd w:id="3879"/>
      <w:bookmarkEnd w:id="3880"/>
      <w:bookmarkEnd w:id="3881"/>
      <w:r w:rsidR="007D4B6A">
        <w:t>Void</w:t>
      </w:r>
      <w:bookmarkEnd w:id="3882"/>
    </w:p>
    <w:p w14:paraId="1E9DED8B" w14:textId="77777777" w:rsidR="006A5594" w:rsidRDefault="006A5594" w:rsidP="006A5594"/>
    <w:p w14:paraId="2BAEA565" w14:textId="77777777" w:rsidR="006A5594" w:rsidRDefault="006A5594" w:rsidP="006A5594">
      <w:pPr>
        <w:pStyle w:val="Heading6"/>
      </w:pPr>
      <w:bookmarkStart w:id="3883" w:name="_Toc20494847"/>
      <w:bookmarkStart w:id="3884" w:name="_Toc26975915"/>
      <w:bookmarkStart w:id="3885" w:name="_Toc35856795"/>
      <w:bookmarkStart w:id="3886" w:name="_Toc44001669"/>
      <w:bookmarkStart w:id="3887" w:name="_Toc51581236"/>
      <w:bookmarkStart w:id="3888" w:name="_Toc52356499"/>
      <w:bookmarkStart w:id="3889" w:name="_Toc55228069"/>
      <w:bookmarkStart w:id="3890" w:name="_Toc130218213"/>
      <w:r>
        <w:rPr>
          <w:lang w:eastAsia="zh-CN"/>
        </w:rPr>
        <w:t>12.3.1.2.4.6</w:t>
      </w:r>
      <w:r>
        <w:rPr>
          <w:lang w:eastAsia="zh-CN"/>
        </w:rPr>
        <w:tab/>
      </w:r>
      <w:r>
        <w:t>Simple data types and enumerations</w:t>
      </w:r>
      <w:bookmarkEnd w:id="3883"/>
      <w:bookmarkEnd w:id="3884"/>
      <w:bookmarkEnd w:id="3885"/>
      <w:bookmarkEnd w:id="3886"/>
      <w:bookmarkEnd w:id="3887"/>
      <w:bookmarkEnd w:id="3888"/>
      <w:bookmarkEnd w:id="3889"/>
      <w:bookmarkEnd w:id="3890"/>
    </w:p>
    <w:p w14:paraId="660BDA7F" w14:textId="77777777" w:rsidR="006A5594" w:rsidRDefault="006A5594" w:rsidP="006A5594">
      <w:pPr>
        <w:pStyle w:val="Heading7"/>
        <w:rPr>
          <w:lang w:eastAsia="zh-CN"/>
        </w:rPr>
      </w:pPr>
      <w:bookmarkStart w:id="3891" w:name="_Toc20494848"/>
      <w:bookmarkStart w:id="3892" w:name="_Toc26975916"/>
      <w:bookmarkStart w:id="3893" w:name="_Toc35856796"/>
      <w:bookmarkStart w:id="3894" w:name="_Toc44001670"/>
      <w:bookmarkStart w:id="3895" w:name="_Toc51581237"/>
      <w:bookmarkStart w:id="3896" w:name="_Toc52356500"/>
      <w:bookmarkStart w:id="3897" w:name="_Toc55228070"/>
      <w:bookmarkStart w:id="3898" w:name="_Toc130218214"/>
      <w:r>
        <w:rPr>
          <w:lang w:eastAsia="zh-CN"/>
        </w:rPr>
        <w:t>12.3.1.2.4.6.1</w:t>
      </w:r>
      <w:r>
        <w:rPr>
          <w:lang w:eastAsia="zh-CN"/>
        </w:rPr>
        <w:tab/>
      </w:r>
      <w:r>
        <w:t>General</w:t>
      </w:r>
      <w:bookmarkEnd w:id="3891"/>
      <w:bookmarkEnd w:id="3892"/>
      <w:bookmarkEnd w:id="3893"/>
      <w:bookmarkEnd w:id="3894"/>
      <w:bookmarkEnd w:id="3895"/>
      <w:bookmarkEnd w:id="3896"/>
      <w:bookmarkEnd w:id="3897"/>
      <w:bookmarkEnd w:id="3898"/>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9" w:name="_Toc20494849"/>
      <w:bookmarkStart w:id="3900" w:name="_Toc26975917"/>
      <w:bookmarkStart w:id="3901" w:name="_Toc35856797"/>
      <w:bookmarkStart w:id="3902" w:name="_Toc44001671"/>
      <w:bookmarkStart w:id="3903" w:name="_Toc51581238"/>
      <w:bookmarkStart w:id="3904" w:name="_Toc52356501"/>
      <w:bookmarkStart w:id="3905" w:name="_Toc55228071"/>
      <w:bookmarkStart w:id="3906" w:name="_Toc130218215"/>
      <w:r>
        <w:rPr>
          <w:lang w:eastAsia="zh-CN"/>
        </w:rPr>
        <w:t>12.3.1.2.4.6.2</w:t>
      </w:r>
      <w:r>
        <w:rPr>
          <w:lang w:eastAsia="zh-CN"/>
        </w:rPr>
        <w:tab/>
        <w:t>Simple data types</w:t>
      </w:r>
      <w:bookmarkEnd w:id="3899"/>
      <w:bookmarkEnd w:id="3900"/>
      <w:bookmarkEnd w:id="3901"/>
      <w:bookmarkEnd w:id="3902"/>
      <w:bookmarkEnd w:id="3903"/>
      <w:bookmarkEnd w:id="3904"/>
      <w:bookmarkEnd w:id="3905"/>
      <w:bookmarkEnd w:id="3906"/>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7" w:name="_Toc20494850"/>
      <w:bookmarkStart w:id="3908" w:name="_Toc26975918"/>
      <w:bookmarkStart w:id="3909" w:name="_Toc35856798"/>
      <w:bookmarkStart w:id="3910" w:name="_Toc44001672"/>
      <w:bookmarkStart w:id="3911" w:name="_Toc51581239"/>
      <w:bookmarkStart w:id="3912" w:name="_Toc52356502"/>
      <w:bookmarkStart w:id="3913" w:name="_Toc55228072"/>
      <w:bookmarkStart w:id="3914" w:name="_Toc130218216"/>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7"/>
      <w:bookmarkEnd w:id="3908"/>
      <w:bookmarkEnd w:id="3909"/>
      <w:bookmarkEnd w:id="3910"/>
      <w:bookmarkEnd w:id="3911"/>
      <w:bookmarkEnd w:id="3912"/>
      <w:bookmarkEnd w:id="3913"/>
      <w:bookmarkEnd w:id="3914"/>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5" w:name="_Toc130218217"/>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5"/>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6" w:name="_Toc44001673"/>
      <w:bookmarkStart w:id="3917" w:name="_Toc51581240"/>
      <w:bookmarkStart w:id="3918" w:name="_Toc52356503"/>
      <w:bookmarkStart w:id="3919" w:name="_Toc55228073"/>
      <w:bookmarkStart w:id="3920" w:name="_Toc130218218"/>
      <w:r w:rsidRPr="00971FE6">
        <w:t>12.3.2</w:t>
      </w:r>
      <w:r w:rsidRPr="00971FE6">
        <w:tab/>
      </w:r>
      <w:r w:rsidR="00DA6951">
        <w:t xml:space="preserve">Performance data </w:t>
      </w:r>
      <w:r w:rsidRPr="00971FE6">
        <w:t>XML file format definition</w:t>
      </w:r>
      <w:bookmarkEnd w:id="3916"/>
      <w:bookmarkEnd w:id="3917"/>
      <w:bookmarkEnd w:id="3918"/>
      <w:bookmarkEnd w:id="3919"/>
      <w:bookmarkEnd w:id="3920"/>
    </w:p>
    <w:p w14:paraId="4C8E9B39" w14:textId="77777777" w:rsidR="007F5DFC" w:rsidRPr="00971FE6" w:rsidRDefault="007F5DFC" w:rsidP="007F5DFC">
      <w:pPr>
        <w:pStyle w:val="Heading4"/>
      </w:pPr>
      <w:bookmarkStart w:id="3921" w:name="_Toc44001674"/>
      <w:bookmarkStart w:id="3922" w:name="_Toc51581241"/>
      <w:bookmarkStart w:id="3923" w:name="_Toc52356504"/>
      <w:bookmarkStart w:id="3924" w:name="_Toc55228074"/>
      <w:bookmarkStart w:id="3925" w:name="_Toc130218219"/>
      <w:r w:rsidRPr="00971FE6">
        <w:t>12.3.2.1</w:t>
      </w:r>
      <w:r w:rsidRPr="00971FE6">
        <w:tab/>
        <w:t>Introduction</w:t>
      </w:r>
      <w:bookmarkEnd w:id="3921"/>
      <w:bookmarkEnd w:id="3922"/>
      <w:bookmarkEnd w:id="3923"/>
      <w:bookmarkEnd w:id="3924"/>
      <w:bookmarkEnd w:id="3925"/>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6" w:name="_Toc44001675"/>
      <w:bookmarkStart w:id="3927" w:name="_Toc51581242"/>
      <w:bookmarkStart w:id="3928" w:name="_Toc52356505"/>
      <w:bookmarkStart w:id="3929" w:name="_Toc55228075"/>
      <w:bookmarkStart w:id="3930" w:name="_Toc130218220"/>
      <w:r>
        <w:t>12.3.2.2</w:t>
      </w:r>
      <w:r>
        <w:tab/>
        <w:t>Mapping table</w:t>
      </w:r>
      <w:bookmarkEnd w:id="3926"/>
      <w:bookmarkEnd w:id="3927"/>
      <w:bookmarkEnd w:id="3928"/>
      <w:bookmarkEnd w:id="3929"/>
      <w:bookmarkEnd w:id="3930"/>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1" w:name="_Toc44001676"/>
      <w:bookmarkStart w:id="3932" w:name="_Toc51581243"/>
      <w:bookmarkStart w:id="3933" w:name="_Toc52356506"/>
      <w:bookmarkStart w:id="3934" w:name="_Toc55228076"/>
      <w:bookmarkStart w:id="3935" w:name="_Toc130218221"/>
      <w:r>
        <w:t>1</w:t>
      </w:r>
      <w:r w:rsidR="00024453">
        <w:t>2</w:t>
      </w:r>
      <w:r>
        <w:t>.3.</w:t>
      </w:r>
      <w:r w:rsidR="00024453">
        <w:t>2</w:t>
      </w:r>
      <w:r>
        <w:t>.3</w:t>
      </w:r>
      <w:r>
        <w:tab/>
      </w:r>
      <w:bookmarkEnd w:id="3931"/>
      <w:bookmarkEnd w:id="3932"/>
      <w:bookmarkEnd w:id="3933"/>
      <w:bookmarkEnd w:id="3934"/>
      <w:r w:rsidR="003C4F14">
        <w:t>Void</w:t>
      </w:r>
      <w:bookmarkEnd w:id="3935"/>
    </w:p>
    <w:p w14:paraId="4893B86F" w14:textId="77777777" w:rsidR="00DA6951" w:rsidRPr="00DA6951" w:rsidRDefault="00DA6951" w:rsidP="00311DB3"/>
    <w:p w14:paraId="4EF40A17" w14:textId="423BE90D" w:rsidR="007F5DFC" w:rsidRDefault="001F398E" w:rsidP="007F5DFC">
      <w:pPr>
        <w:pStyle w:val="Heading5"/>
      </w:pPr>
      <w:bookmarkStart w:id="3936" w:name="_Toc44001677"/>
      <w:bookmarkStart w:id="3937" w:name="_Toc51581244"/>
      <w:bookmarkStart w:id="3938" w:name="_Toc52356507"/>
      <w:bookmarkStart w:id="3939" w:name="_Toc55228077"/>
      <w:bookmarkStart w:id="3940" w:name="_Toc130218222"/>
      <w:r>
        <w:t>12</w:t>
      </w:r>
      <w:r w:rsidR="007F5DFC">
        <w:t>.3.</w:t>
      </w:r>
      <w:r w:rsidR="00024453">
        <w:t>2</w:t>
      </w:r>
      <w:r w:rsidR="007F5DFC">
        <w:t>.3.1</w:t>
      </w:r>
      <w:r w:rsidR="007F5DFC">
        <w:tab/>
      </w:r>
      <w:bookmarkEnd w:id="3936"/>
      <w:bookmarkEnd w:id="3937"/>
      <w:bookmarkEnd w:id="3938"/>
      <w:bookmarkEnd w:id="3939"/>
      <w:r w:rsidR="00DA6951">
        <w:t>Void</w:t>
      </w:r>
      <w:bookmarkEnd w:id="3940"/>
    </w:p>
    <w:p w14:paraId="0DCF4395" w14:textId="77777777" w:rsidR="007F5DFC" w:rsidRDefault="007F5DFC" w:rsidP="007F5DFC">
      <w:pPr>
        <w:pStyle w:val="PL"/>
      </w:pPr>
    </w:p>
    <w:p w14:paraId="63605BD5" w14:textId="34325163" w:rsidR="007F5DFC" w:rsidRDefault="007F5DFC" w:rsidP="007F5DFC">
      <w:pPr>
        <w:pStyle w:val="Heading5"/>
      </w:pPr>
      <w:bookmarkStart w:id="3941" w:name="_Toc44001678"/>
      <w:bookmarkStart w:id="3942" w:name="_Toc51581245"/>
      <w:bookmarkStart w:id="3943" w:name="_Toc52356508"/>
      <w:bookmarkStart w:id="3944" w:name="_Toc55228078"/>
      <w:bookmarkStart w:id="3945" w:name="_Toc130218223"/>
      <w:r>
        <w:t>1</w:t>
      </w:r>
      <w:r w:rsidR="00024453">
        <w:t>2</w:t>
      </w:r>
      <w:r>
        <w:t>.3.</w:t>
      </w:r>
      <w:r w:rsidR="00024453">
        <w:t>2</w:t>
      </w:r>
      <w:r>
        <w:t>.3.2</w:t>
      </w:r>
      <w:r>
        <w:tab/>
      </w:r>
      <w:bookmarkEnd w:id="3941"/>
      <w:bookmarkEnd w:id="3942"/>
      <w:bookmarkEnd w:id="3943"/>
      <w:bookmarkEnd w:id="3944"/>
      <w:r w:rsidR="00DA6951">
        <w:t>Void</w:t>
      </w:r>
      <w:bookmarkEnd w:id="3945"/>
    </w:p>
    <w:p w14:paraId="35A66B92" w14:textId="77777777" w:rsidR="003C4F14" w:rsidRDefault="003C4F14" w:rsidP="003C4F14">
      <w:pPr>
        <w:pStyle w:val="Heading4"/>
      </w:pPr>
      <w:bookmarkStart w:id="3946" w:name="_Toc130218224"/>
      <w:r>
        <w:t>12.3.2.4</w:t>
      </w:r>
      <w:r>
        <w:tab/>
        <w:t>XML schema</w:t>
      </w:r>
      <w:bookmarkEnd w:id="3946"/>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7" w:name="_Toc26975919"/>
      <w:bookmarkStart w:id="3948" w:name="_Toc35856799"/>
      <w:bookmarkStart w:id="3949" w:name="_Toc44001679"/>
      <w:bookmarkStart w:id="3950" w:name="_Toc51581246"/>
      <w:bookmarkStart w:id="3951" w:name="_Toc52356509"/>
      <w:bookmarkStart w:id="3952" w:name="_Toc55228079"/>
      <w:bookmarkStart w:id="3953" w:name="_Toc130218225"/>
      <w:r>
        <w:rPr>
          <w:lang w:eastAsia="zh-CN"/>
        </w:rPr>
        <w:t>12.4</w:t>
      </w:r>
      <w:r w:rsidRPr="00215D3C">
        <w:rPr>
          <w:lang w:eastAsia="zh-CN"/>
        </w:rPr>
        <w:tab/>
      </w:r>
      <w:r>
        <w:rPr>
          <w:lang w:eastAsia="zh-CN"/>
        </w:rPr>
        <w:t>Heartbeat</w:t>
      </w:r>
      <w:bookmarkEnd w:id="3947"/>
      <w:bookmarkEnd w:id="3948"/>
      <w:bookmarkEnd w:id="3949"/>
      <w:bookmarkEnd w:id="3950"/>
      <w:bookmarkEnd w:id="3951"/>
      <w:bookmarkEnd w:id="3952"/>
      <w:bookmarkEnd w:id="3953"/>
    </w:p>
    <w:p w14:paraId="58122B42" w14:textId="77777777" w:rsidR="002C5325" w:rsidRDefault="002C5325" w:rsidP="002C5325">
      <w:pPr>
        <w:pStyle w:val="Heading3"/>
      </w:pPr>
      <w:bookmarkStart w:id="3954" w:name="_Toc532541830"/>
      <w:bookmarkStart w:id="3955" w:name="_Toc26975920"/>
      <w:bookmarkStart w:id="3956" w:name="_Toc35856800"/>
      <w:bookmarkStart w:id="3957" w:name="_Toc44001680"/>
      <w:bookmarkStart w:id="3958" w:name="_Toc51581247"/>
      <w:bookmarkStart w:id="3959" w:name="_Toc52356510"/>
      <w:bookmarkStart w:id="3960" w:name="_Toc55228080"/>
      <w:bookmarkStart w:id="3961" w:name="_Toc130218226"/>
      <w:r>
        <w:t>12.4</w:t>
      </w:r>
      <w:r w:rsidRPr="00215D3C">
        <w:t>.1</w:t>
      </w:r>
      <w:r w:rsidRPr="00215D3C">
        <w:tab/>
      </w:r>
      <w:bookmarkEnd w:id="3954"/>
      <w:r>
        <w:t>RESTful HTTP-based solution set</w:t>
      </w:r>
      <w:bookmarkEnd w:id="3955"/>
      <w:bookmarkEnd w:id="3956"/>
      <w:bookmarkEnd w:id="3957"/>
      <w:bookmarkEnd w:id="3958"/>
      <w:bookmarkEnd w:id="3959"/>
      <w:bookmarkEnd w:id="3960"/>
      <w:bookmarkEnd w:id="3961"/>
    </w:p>
    <w:p w14:paraId="4C126C1A" w14:textId="77777777" w:rsidR="002C5325" w:rsidRPr="00215D3C" w:rsidRDefault="002C5325" w:rsidP="002C5325">
      <w:pPr>
        <w:pStyle w:val="Heading4"/>
      </w:pPr>
      <w:bookmarkStart w:id="3962" w:name="_Toc532542013"/>
      <w:bookmarkStart w:id="3963" w:name="_Toc26975921"/>
      <w:bookmarkStart w:id="3964" w:name="_Toc35856801"/>
      <w:bookmarkStart w:id="3965" w:name="_Toc44001681"/>
      <w:bookmarkStart w:id="3966" w:name="_Toc51581248"/>
      <w:bookmarkStart w:id="3967" w:name="_Toc52356511"/>
      <w:bookmarkStart w:id="3968" w:name="_Toc55228081"/>
      <w:bookmarkStart w:id="3969" w:name="_Toc130218227"/>
      <w:r>
        <w:t>12.4.1</w:t>
      </w:r>
      <w:r w:rsidRPr="00215D3C">
        <w:t>.</w:t>
      </w:r>
      <w:r w:rsidRPr="00215D3C">
        <w:rPr>
          <w:rFonts w:hint="eastAsia"/>
        </w:rPr>
        <w:t>1</w:t>
      </w:r>
      <w:r w:rsidRPr="00215D3C">
        <w:tab/>
        <w:t>Mapping of operations</w:t>
      </w:r>
      <w:bookmarkEnd w:id="3962"/>
      <w:bookmarkEnd w:id="3963"/>
      <w:bookmarkEnd w:id="3964"/>
      <w:bookmarkEnd w:id="3965"/>
      <w:bookmarkEnd w:id="3966"/>
      <w:bookmarkEnd w:id="3967"/>
      <w:bookmarkEnd w:id="3968"/>
      <w:bookmarkEnd w:id="3969"/>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0" w:name="_Toc532542022"/>
      <w:bookmarkStart w:id="3971" w:name="_Toc26975922"/>
      <w:bookmarkStart w:id="3972" w:name="_Toc35856802"/>
      <w:bookmarkStart w:id="3973" w:name="_Toc44001682"/>
      <w:bookmarkStart w:id="3974" w:name="_Toc51581249"/>
      <w:bookmarkStart w:id="3975" w:name="_Toc52356512"/>
      <w:bookmarkStart w:id="3976" w:name="_Toc55228082"/>
      <w:bookmarkStart w:id="3977" w:name="_Toc130218228"/>
      <w:r>
        <w:t>12.4.1.2</w:t>
      </w:r>
      <w:r>
        <w:tab/>
        <w:t>Mapping of notifications</w:t>
      </w:r>
      <w:bookmarkEnd w:id="3970"/>
      <w:bookmarkEnd w:id="3971"/>
      <w:bookmarkEnd w:id="3972"/>
      <w:bookmarkEnd w:id="3973"/>
      <w:bookmarkEnd w:id="3974"/>
      <w:bookmarkEnd w:id="3975"/>
      <w:bookmarkEnd w:id="3976"/>
      <w:bookmarkEnd w:id="3977"/>
    </w:p>
    <w:p w14:paraId="181F3D20" w14:textId="77777777" w:rsidR="002C5325" w:rsidRPr="00603DA9" w:rsidRDefault="002C5325" w:rsidP="002C5325">
      <w:pPr>
        <w:pStyle w:val="Heading5"/>
      </w:pPr>
      <w:bookmarkStart w:id="3978" w:name="_Toc532542023"/>
      <w:bookmarkStart w:id="3979" w:name="_Toc26975923"/>
      <w:bookmarkStart w:id="3980" w:name="_Toc35856803"/>
      <w:bookmarkStart w:id="3981" w:name="_Toc44001683"/>
      <w:bookmarkStart w:id="3982" w:name="_Toc51581250"/>
      <w:bookmarkStart w:id="3983" w:name="_Toc52356513"/>
      <w:bookmarkStart w:id="3984" w:name="_Toc55228083"/>
      <w:bookmarkStart w:id="3985" w:name="_Toc130218229"/>
      <w:r>
        <w:t>12.4</w:t>
      </w:r>
      <w:r w:rsidRPr="00A420B8">
        <w:t>.1</w:t>
      </w:r>
      <w:r>
        <w:t>.2.1</w:t>
      </w:r>
      <w:r>
        <w:tab/>
        <w:t>Introduction</w:t>
      </w:r>
      <w:bookmarkEnd w:id="3978"/>
      <w:bookmarkEnd w:id="3979"/>
      <w:bookmarkEnd w:id="3980"/>
      <w:bookmarkEnd w:id="3981"/>
      <w:bookmarkEnd w:id="3982"/>
      <w:bookmarkEnd w:id="3983"/>
      <w:bookmarkEnd w:id="3984"/>
      <w:bookmarkEnd w:id="3985"/>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6" w:name="_Toc532542024"/>
      <w:bookmarkStart w:id="3987" w:name="_Toc26975924"/>
      <w:bookmarkStart w:id="3988" w:name="_Toc35856804"/>
      <w:bookmarkStart w:id="3989" w:name="_Toc44001684"/>
      <w:bookmarkStart w:id="3990" w:name="_Toc51581251"/>
      <w:bookmarkStart w:id="3991" w:name="_Toc52356514"/>
      <w:bookmarkStart w:id="3992" w:name="_Toc55228084"/>
      <w:bookmarkStart w:id="3993" w:name="_Toc130218230"/>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6"/>
      <w:bookmarkEnd w:id="3987"/>
      <w:bookmarkEnd w:id="3988"/>
      <w:bookmarkEnd w:id="3989"/>
      <w:bookmarkEnd w:id="3990"/>
      <w:bookmarkEnd w:id="3991"/>
      <w:bookmarkEnd w:id="3992"/>
      <w:bookmarkEnd w:id="3993"/>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4" w:name="_Toc130218231"/>
      <w:r>
        <w:t>12.4.1.3</w:t>
      </w:r>
      <w:r>
        <w:tab/>
        <w:t>Usage of HTTP</w:t>
      </w:r>
      <w:bookmarkEnd w:id="3994"/>
    </w:p>
    <w:p w14:paraId="2FFEA32E" w14:textId="77777777" w:rsidR="00873E62" w:rsidRPr="00C824F1" w:rsidRDefault="00873E62" w:rsidP="007B5E64">
      <w:r>
        <w:t>N/A.</w:t>
      </w:r>
    </w:p>
    <w:p w14:paraId="56C6F8EC" w14:textId="77777777" w:rsidR="00873E62" w:rsidRDefault="00873E62" w:rsidP="00873E62">
      <w:pPr>
        <w:pStyle w:val="Heading4"/>
      </w:pPr>
      <w:bookmarkStart w:id="3995" w:name="_Toc130218232"/>
      <w:r>
        <w:t>12.4.1.4</w:t>
      </w:r>
      <w:r>
        <w:tab/>
        <w:t>Resources</w:t>
      </w:r>
      <w:bookmarkEnd w:id="3995"/>
    </w:p>
    <w:p w14:paraId="2A484E14" w14:textId="77777777" w:rsidR="00873E62" w:rsidRPr="00C824F1" w:rsidRDefault="00873E62" w:rsidP="00873E62">
      <w:r>
        <w:t>N/A.</w:t>
      </w:r>
    </w:p>
    <w:p w14:paraId="32E80EA9" w14:textId="77777777" w:rsidR="00873E62" w:rsidRDefault="00873E62" w:rsidP="00873E62">
      <w:pPr>
        <w:pStyle w:val="Heading4"/>
      </w:pPr>
      <w:bookmarkStart w:id="3996" w:name="_Toc130218233"/>
      <w:r>
        <w:t>12.4.1.5</w:t>
      </w:r>
      <w:r>
        <w:tab/>
        <w:t>Data type definitions</w:t>
      </w:r>
      <w:bookmarkEnd w:id="3996"/>
    </w:p>
    <w:p w14:paraId="0B87487B" w14:textId="77777777" w:rsidR="00873E62" w:rsidRDefault="00873E62" w:rsidP="00873E62">
      <w:pPr>
        <w:pStyle w:val="Heading5"/>
      </w:pPr>
      <w:bookmarkStart w:id="3997" w:name="_Toc130218234"/>
      <w:r>
        <w:t>12.4.1.5.1</w:t>
      </w:r>
      <w:r>
        <w:tab/>
        <w:t>General</w:t>
      </w:r>
      <w:bookmarkEnd w:id="3997"/>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8" w:name="_Toc130218235"/>
      <w:r>
        <w:t>12.4.1.5.2</w:t>
      </w:r>
      <w:r>
        <w:tab/>
        <w:t>Structured data types</w:t>
      </w:r>
      <w:bookmarkEnd w:id="3998"/>
    </w:p>
    <w:p w14:paraId="732BFB32" w14:textId="77777777" w:rsidR="00873E62" w:rsidRPr="00632AF1" w:rsidRDefault="00873E62" w:rsidP="00873E62">
      <w:r>
        <w:t>None.</w:t>
      </w:r>
    </w:p>
    <w:p w14:paraId="7950940A" w14:textId="77777777" w:rsidR="00873E62" w:rsidRDefault="00873E62" w:rsidP="00873E62">
      <w:pPr>
        <w:pStyle w:val="Heading5"/>
      </w:pPr>
      <w:bookmarkStart w:id="3999" w:name="_Toc130218236"/>
      <w:r>
        <w:t>12.4.1.5.3</w:t>
      </w:r>
      <w:r>
        <w:tab/>
        <w:t>Simple data types and enumerations</w:t>
      </w:r>
      <w:bookmarkEnd w:id="3999"/>
    </w:p>
    <w:p w14:paraId="234C2C9C" w14:textId="77777777" w:rsidR="00873E62" w:rsidRPr="00592A06" w:rsidRDefault="00873E62" w:rsidP="007B5E64">
      <w:pPr>
        <w:pStyle w:val="Heading6"/>
      </w:pPr>
      <w:bookmarkStart w:id="4000" w:name="_Toc130218237"/>
      <w:r>
        <w:t>12.4.1.5.3.1</w:t>
      </w:r>
      <w:r>
        <w:tab/>
        <w:t>General</w:t>
      </w:r>
      <w:bookmarkEnd w:id="4000"/>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1" w:name="_Toc130218238"/>
      <w:r>
        <w:t>12.4.1.5.3.2</w:t>
      </w:r>
      <w:r>
        <w:tab/>
        <w:t>Simple data types</w:t>
      </w:r>
      <w:bookmarkEnd w:id="4001"/>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2" w:name="_Toc130218239"/>
      <w:r>
        <w:t>12.4.1.5.3.3</w:t>
      </w:r>
      <w:r>
        <w:tab/>
        <w:t xml:space="preserve">Enumeration </w:t>
      </w:r>
      <w:r>
        <w:rPr>
          <w:lang w:val="en" w:eastAsia="zh-CN"/>
        </w:rPr>
        <w:t>HeartbeatNotificationTypes</w:t>
      </w:r>
      <w:bookmarkEnd w:id="4002"/>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3" w:name="_Toc26975925"/>
      <w:bookmarkStart w:id="4004" w:name="_Toc35856805"/>
      <w:bookmarkStart w:id="4005" w:name="_Toc44001685"/>
      <w:bookmarkStart w:id="4006" w:name="_Toc51581252"/>
      <w:bookmarkStart w:id="4007" w:name="_Toc52356515"/>
      <w:bookmarkStart w:id="4008" w:name="_Toc55228085"/>
      <w:bookmarkStart w:id="4009" w:name="_Toc130218240"/>
      <w:r>
        <w:t>12.4</w:t>
      </w:r>
      <w:r w:rsidRPr="00215D3C">
        <w:t>.</w:t>
      </w:r>
      <w:r>
        <w:t>2</w:t>
      </w:r>
      <w:r w:rsidRPr="00215D3C">
        <w:tab/>
      </w:r>
      <w:r>
        <w:t>RESTful HTTP-based solution set for integration with ONAP VES API</w:t>
      </w:r>
      <w:bookmarkEnd w:id="4003"/>
      <w:bookmarkEnd w:id="4004"/>
      <w:bookmarkEnd w:id="4005"/>
      <w:bookmarkEnd w:id="4006"/>
      <w:bookmarkEnd w:id="4007"/>
      <w:bookmarkEnd w:id="4008"/>
      <w:bookmarkEnd w:id="4009"/>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0" w:name="_Toc35856806"/>
      <w:bookmarkStart w:id="4011" w:name="_Toc44001686"/>
      <w:bookmarkStart w:id="4012" w:name="_Toc51581253"/>
      <w:bookmarkStart w:id="4013" w:name="_Toc52356516"/>
      <w:bookmarkStart w:id="4014" w:name="_Toc55228086"/>
      <w:bookmarkStart w:id="4015" w:name="_Toc130218241"/>
      <w:r>
        <w:t>12.4.2</w:t>
      </w:r>
      <w:r w:rsidRPr="00215D3C">
        <w:t>.</w:t>
      </w:r>
      <w:r>
        <w:t>1</w:t>
      </w:r>
      <w:r w:rsidRPr="00215D3C">
        <w:tab/>
      </w:r>
      <w:r>
        <w:t>Mapping of operations</w:t>
      </w:r>
      <w:bookmarkEnd w:id="4010"/>
      <w:bookmarkEnd w:id="4011"/>
      <w:bookmarkEnd w:id="4012"/>
      <w:bookmarkEnd w:id="4013"/>
      <w:bookmarkEnd w:id="4014"/>
      <w:bookmarkEnd w:id="4015"/>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6" w:name="_Toc35856807"/>
      <w:bookmarkStart w:id="4017" w:name="_Toc44001687"/>
      <w:bookmarkStart w:id="4018" w:name="_Toc51581254"/>
      <w:bookmarkStart w:id="4019" w:name="_Toc52356517"/>
      <w:bookmarkStart w:id="4020" w:name="_Toc55228087"/>
      <w:bookmarkStart w:id="4021" w:name="_Toc130218242"/>
      <w:r>
        <w:t>12.4.2</w:t>
      </w:r>
      <w:r w:rsidRPr="00215D3C">
        <w:t>.</w:t>
      </w:r>
      <w:r>
        <w:t>2</w:t>
      </w:r>
      <w:r w:rsidRPr="00215D3C">
        <w:tab/>
        <w:t>Mapping of notifications</w:t>
      </w:r>
      <w:bookmarkEnd w:id="4016"/>
      <w:bookmarkEnd w:id="4017"/>
      <w:bookmarkEnd w:id="4018"/>
      <w:bookmarkEnd w:id="4019"/>
      <w:bookmarkEnd w:id="4020"/>
      <w:bookmarkEnd w:id="4021"/>
    </w:p>
    <w:p w14:paraId="0C06D376" w14:textId="77777777" w:rsidR="00B35EF8" w:rsidRDefault="00B35EF8" w:rsidP="00B35EF8">
      <w:pPr>
        <w:pStyle w:val="Heading5"/>
      </w:pPr>
      <w:bookmarkStart w:id="4022" w:name="_Toc35856808"/>
      <w:bookmarkStart w:id="4023" w:name="_Toc44001688"/>
      <w:bookmarkStart w:id="4024" w:name="_Toc51581255"/>
      <w:bookmarkStart w:id="4025" w:name="_Toc52356518"/>
      <w:bookmarkStart w:id="4026" w:name="_Toc55228088"/>
      <w:bookmarkStart w:id="4027" w:name="_Toc130218243"/>
      <w:r>
        <w:t>12.4.2</w:t>
      </w:r>
      <w:r w:rsidRPr="00215D3C">
        <w:t>.</w:t>
      </w:r>
      <w:r>
        <w:t>2</w:t>
      </w:r>
      <w:r w:rsidRPr="00215D3C">
        <w:t>.1</w:t>
      </w:r>
      <w:r w:rsidRPr="00215D3C">
        <w:tab/>
        <w:t>Introduction</w:t>
      </w:r>
      <w:bookmarkEnd w:id="4022"/>
      <w:bookmarkEnd w:id="4023"/>
      <w:bookmarkEnd w:id="4024"/>
      <w:bookmarkEnd w:id="4025"/>
      <w:bookmarkEnd w:id="4026"/>
      <w:bookmarkEnd w:id="4027"/>
    </w:p>
    <w:p w14:paraId="7CEB1E78" w14:textId="77777777" w:rsidR="00B35EF8" w:rsidRPr="000E2A8D" w:rsidRDefault="00B35EF8" w:rsidP="00B35EF8">
      <w:pPr>
        <w:pStyle w:val="Heading6"/>
      </w:pPr>
      <w:bookmarkStart w:id="4028" w:name="_Toc35856809"/>
      <w:bookmarkStart w:id="4029" w:name="_Toc44001689"/>
      <w:bookmarkStart w:id="4030" w:name="_Toc51581256"/>
      <w:bookmarkStart w:id="4031" w:name="_Toc52356519"/>
      <w:bookmarkStart w:id="4032" w:name="_Toc55228089"/>
      <w:bookmarkStart w:id="4033" w:name="_Toc130218244"/>
      <w:r>
        <w:t>12.4.</w:t>
      </w:r>
      <w:r w:rsidRPr="000E2A8D">
        <w:t>2.2.1.1</w:t>
      </w:r>
      <w:r w:rsidRPr="000E2A8D">
        <w:tab/>
        <w:t>General</w:t>
      </w:r>
      <w:bookmarkEnd w:id="4028"/>
      <w:bookmarkEnd w:id="4029"/>
      <w:bookmarkEnd w:id="4030"/>
      <w:bookmarkEnd w:id="4031"/>
      <w:bookmarkEnd w:id="4032"/>
      <w:bookmarkEnd w:id="4033"/>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4" w:name="_Toc35856810"/>
      <w:bookmarkStart w:id="4035" w:name="_Toc44001690"/>
      <w:bookmarkStart w:id="4036" w:name="_Toc51581257"/>
      <w:bookmarkStart w:id="4037" w:name="_Toc52356520"/>
      <w:bookmarkStart w:id="4038" w:name="_Toc55228090"/>
      <w:bookmarkStart w:id="4039" w:name="_Toc130218245"/>
      <w:r>
        <w:t>12.4.2.2.1.2</w:t>
      </w:r>
      <w:r>
        <w:tab/>
        <w:t>Notification parameter mapping principles</w:t>
      </w:r>
      <w:bookmarkEnd w:id="4034"/>
      <w:bookmarkEnd w:id="4035"/>
      <w:bookmarkEnd w:id="4036"/>
      <w:bookmarkEnd w:id="4037"/>
      <w:bookmarkEnd w:id="4038"/>
      <w:bookmarkEnd w:id="4039"/>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0" w:name="_Toc35856811"/>
      <w:bookmarkStart w:id="4041" w:name="_Toc44001691"/>
      <w:bookmarkStart w:id="4042" w:name="_Toc51581258"/>
      <w:bookmarkStart w:id="4043" w:name="_Toc52356521"/>
      <w:bookmarkStart w:id="4044" w:name="_Toc55228091"/>
      <w:bookmarkStart w:id="4045" w:name="_Toc130218246"/>
      <w:r>
        <w:t>12.4.2.2.2</w:t>
      </w:r>
      <w:r w:rsidRPr="00215D3C">
        <w:tab/>
        <w:t>Notification notify</w:t>
      </w:r>
      <w:r>
        <w:t>Heartbeat</w:t>
      </w:r>
      <w:bookmarkEnd w:id="4040"/>
      <w:bookmarkEnd w:id="4041"/>
      <w:bookmarkEnd w:id="4042"/>
      <w:bookmarkEnd w:id="4043"/>
      <w:bookmarkEnd w:id="4044"/>
      <w:bookmarkEnd w:id="4045"/>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6" w:name="_Toc44001692"/>
      <w:bookmarkStart w:id="4047" w:name="_Toc51581259"/>
      <w:bookmarkStart w:id="4048" w:name="_Toc52356522"/>
      <w:bookmarkStart w:id="4049" w:name="_Toc55228092"/>
      <w:bookmarkStart w:id="4050" w:name="_Toc130218247"/>
      <w:r>
        <w:rPr>
          <w:lang w:eastAsia="de-DE"/>
        </w:rPr>
        <w:t>12.5</w:t>
      </w:r>
      <w:r>
        <w:rPr>
          <w:lang w:eastAsia="de-DE"/>
        </w:rPr>
        <w:tab/>
        <w:t>Streaming data reporting service</w:t>
      </w:r>
      <w:bookmarkEnd w:id="4046"/>
      <w:bookmarkEnd w:id="4047"/>
      <w:bookmarkEnd w:id="4048"/>
      <w:bookmarkEnd w:id="4049"/>
      <w:bookmarkEnd w:id="4050"/>
    </w:p>
    <w:p w14:paraId="7FCFA8F0" w14:textId="77777777" w:rsidR="002A7060" w:rsidRDefault="002A7060" w:rsidP="002A7060">
      <w:pPr>
        <w:pStyle w:val="Heading3"/>
        <w:rPr>
          <w:lang w:eastAsia="de-DE"/>
        </w:rPr>
      </w:pPr>
      <w:bookmarkStart w:id="4051" w:name="_Toc44001693"/>
      <w:bookmarkStart w:id="4052" w:name="_Toc51581260"/>
      <w:bookmarkStart w:id="4053" w:name="_Toc52356523"/>
      <w:bookmarkStart w:id="4054" w:name="_Toc55228093"/>
      <w:bookmarkStart w:id="4055" w:name="_Toc130218248"/>
      <w:r>
        <w:rPr>
          <w:lang w:eastAsia="de-DE"/>
        </w:rPr>
        <w:t>12.5.1</w:t>
      </w:r>
      <w:r>
        <w:rPr>
          <w:lang w:eastAsia="de-DE"/>
        </w:rPr>
        <w:tab/>
        <w:t>RESTful HTTP-based solution set</w:t>
      </w:r>
      <w:bookmarkEnd w:id="4051"/>
      <w:bookmarkEnd w:id="4052"/>
      <w:bookmarkEnd w:id="4053"/>
      <w:bookmarkEnd w:id="4054"/>
      <w:bookmarkEnd w:id="4055"/>
    </w:p>
    <w:p w14:paraId="5C910515" w14:textId="77777777" w:rsidR="002A7060" w:rsidRDefault="002A7060" w:rsidP="002A7060">
      <w:pPr>
        <w:pStyle w:val="Heading4"/>
        <w:rPr>
          <w:lang w:eastAsia="de-DE"/>
        </w:rPr>
      </w:pPr>
      <w:bookmarkStart w:id="4056" w:name="_Toc44001694"/>
      <w:bookmarkStart w:id="4057" w:name="_Toc51581261"/>
      <w:bookmarkStart w:id="4058" w:name="_Toc52356524"/>
      <w:bookmarkStart w:id="4059" w:name="_Toc55228094"/>
      <w:bookmarkStart w:id="4060" w:name="_Toc130218249"/>
      <w:r>
        <w:rPr>
          <w:lang w:eastAsia="de-DE"/>
        </w:rPr>
        <w:t>12.5.1.1</w:t>
      </w:r>
      <w:r>
        <w:rPr>
          <w:lang w:eastAsia="de-DE"/>
        </w:rPr>
        <w:tab/>
        <w:t>Mapping of operations</w:t>
      </w:r>
      <w:bookmarkEnd w:id="4056"/>
      <w:bookmarkEnd w:id="4057"/>
      <w:bookmarkEnd w:id="4058"/>
      <w:bookmarkEnd w:id="4059"/>
      <w:bookmarkEnd w:id="4060"/>
    </w:p>
    <w:p w14:paraId="427CE73F" w14:textId="77777777" w:rsidR="002A7060" w:rsidRDefault="002A7060" w:rsidP="002A7060">
      <w:pPr>
        <w:pStyle w:val="Heading5"/>
        <w:rPr>
          <w:lang w:eastAsia="de-DE"/>
        </w:rPr>
      </w:pPr>
      <w:bookmarkStart w:id="4061" w:name="_Toc44001695"/>
      <w:bookmarkStart w:id="4062" w:name="_Toc51581262"/>
      <w:bookmarkStart w:id="4063" w:name="_Toc52356525"/>
      <w:bookmarkStart w:id="4064" w:name="_Toc55228095"/>
      <w:bookmarkStart w:id="4065" w:name="_Toc130218250"/>
      <w:r>
        <w:rPr>
          <w:lang w:eastAsia="de-DE"/>
        </w:rPr>
        <w:t>12.5.1.1.1</w:t>
      </w:r>
      <w:r>
        <w:rPr>
          <w:lang w:eastAsia="de-DE"/>
        </w:rPr>
        <w:tab/>
        <w:t>Introduction</w:t>
      </w:r>
      <w:bookmarkEnd w:id="4061"/>
      <w:bookmarkEnd w:id="4062"/>
      <w:bookmarkEnd w:id="4063"/>
      <w:bookmarkEnd w:id="4064"/>
      <w:bookmarkEnd w:id="4065"/>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6" w:name="_Toc44001696"/>
      <w:bookmarkStart w:id="4067" w:name="_Toc51581263"/>
      <w:bookmarkStart w:id="4068" w:name="_Toc52356526"/>
      <w:bookmarkStart w:id="4069" w:name="_Toc55228096"/>
      <w:bookmarkStart w:id="4070" w:name="_Toc130218251"/>
      <w:r>
        <w:rPr>
          <w:lang w:eastAsia="de-DE"/>
        </w:rPr>
        <w:t>12.5.1.1.2</w:t>
      </w:r>
      <w:r>
        <w:rPr>
          <w:lang w:eastAsia="de-DE"/>
        </w:rPr>
        <w:tab/>
        <w:t>Operation "establishStreamingConnection"</w:t>
      </w:r>
      <w:bookmarkEnd w:id="4066"/>
      <w:bookmarkEnd w:id="4067"/>
      <w:bookmarkEnd w:id="4068"/>
      <w:bookmarkEnd w:id="4069"/>
      <w:bookmarkEnd w:id="4070"/>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1" w:name="_Toc44001697"/>
      <w:bookmarkStart w:id="4072" w:name="_Toc51581264"/>
      <w:bookmarkStart w:id="4073" w:name="_Toc52356527"/>
      <w:bookmarkStart w:id="4074" w:name="_Toc55228097"/>
      <w:bookmarkStart w:id="4075" w:name="_Toc130218252"/>
      <w:r>
        <w:rPr>
          <w:lang w:eastAsia="de-DE"/>
        </w:rPr>
        <w:t>12.5.1.1.3</w:t>
      </w:r>
      <w:r>
        <w:rPr>
          <w:lang w:eastAsia="de-DE"/>
        </w:rPr>
        <w:tab/>
        <w:t>Operation "terminateStreamingConnection"</w:t>
      </w:r>
      <w:bookmarkEnd w:id="4071"/>
      <w:bookmarkEnd w:id="4072"/>
      <w:bookmarkEnd w:id="4073"/>
      <w:bookmarkEnd w:id="4074"/>
      <w:bookmarkEnd w:id="4075"/>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6" w:name="_Toc44001698"/>
      <w:bookmarkStart w:id="4077" w:name="_Toc51581265"/>
      <w:bookmarkStart w:id="4078" w:name="_Toc52356528"/>
      <w:bookmarkStart w:id="4079" w:name="_Toc55228098"/>
      <w:bookmarkStart w:id="4080" w:name="_Toc130218253"/>
      <w:r>
        <w:rPr>
          <w:lang w:eastAsia="de-DE"/>
        </w:rPr>
        <w:t>12.5.1.1.4</w:t>
      </w:r>
      <w:r>
        <w:rPr>
          <w:lang w:eastAsia="de-DE"/>
        </w:rPr>
        <w:tab/>
        <w:t>Operation "reportStreamData"</w:t>
      </w:r>
      <w:bookmarkEnd w:id="4076"/>
      <w:bookmarkEnd w:id="4077"/>
      <w:bookmarkEnd w:id="4078"/>
      <w:bookmarkEnd w:id="4079"/>
      <w:bookmarkEnd w:id="4080"/>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1" w:name="_Toc44001699"/>
      <w:bookmarkStart w:id="4082" w:name="_Toc51581266"/>
      <w:bookmarkStart w:id="4083" w:name="_Toc52356529"/>
      <w:bookmarkStart w:id="4084" w:name="_Toc55228099"/>
      <w:bookmarkStart w:id="4085" w:name="_Toc130218254"/>
      <w:r>
        <w:rPr>
          <w:lang w:eastAsia="de-DE"/>
        </w:rPr>
        <w:t>12.5.1.1.5</w:t>
      </w:r>
      <w:r>
        <w:rPr>
          <w:lang w:eastAsia="de-DE"/>
        </w:rPr>
        <w:tab/>
        <w:t>Operation "addStream"</w:t>
      </w:r>
      <w:bookmarkEnd w:id="4081"/>
      <w:bookmarkEnd w:id="4082"/>
      <w:bookmarkEnd w:id="4083"/>
      <w:bookmarkEnd w:id="4084"/>
      <w:bookmarkEnd w:id="4085"/>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6" w:name="_Toc44001700"/>
      <w:bookmarkStart w:id="4087" w:name="_Toc51581267"/>
      <w:bookmarkStart w:id="4088" w:name="_Toc52356530"/>
      <w:bookmarkStart w:id="4089" w:name="_Toc55228100"/>
      <w:bookmarkStart w:id="4090" w:name="_Toc130218255"/>
      <w:r>
        <w:rPr>
          <w:lang w:eastAsia="de-DE"/>
        </w:rPr>
        <w:t>12.5.1.1.6</w:t>
      </w:r>
      <w:r>
        <w:rPr>
          <w:lang w:eastAsia="de-DE"/>
        </w:rPr>
        <w:tab/>
        <w:t>Operation "deleteStream"</w:t>
      </w:r>
      <w:bookmarkEnd w:id="4086"/>
      <w:bookmarkEnd w:id="4087"/>
      <w:bookmarkEnd w:id="4088"/>
      <w:bookmarkEnd w:id="4089"/>
      <w:bookmarkEnd w:id="4090"/>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1" w:name="_Toc44001701"/>
      <w:bookmarkStart w:id="4092" w:name="_Toc51581268"/>
      <w:bookmarkStart w:id="4093" w:name="_Toc52356531"/>
      <w:bookmarkStart w:id="4094" w:name="_Toc55228101"/>
      <w:bookmarkStart w:id="4095" w:name="_Toc130218256"/>
      <w:r>
        <w:rPr>
          <w:lang w:eastAsia="de-DE"/>
        </w:rPr>
        <w:t>12.5.1.1.7</w:t>
      </w:r>
      <w:r>
        <w:rPr>
          <w:lang w:eastAsia="de-DE"/>
        </w:rPr>
        <w:tab/>
        <w:t>Operation "getConnectionInfo"</w:t>
      </w:r>
      <w:bookmarkEnd w:id="4091"/>
      <w:bookmarkEnd w:id="4092"/>
      <w:bookmarkEnd w:id="4093"/>
      <w:bookmarkEnd w:id="4094"/>
      <w:bookmarkEnd w:id="4095"/>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6" w:name="_Toc44001702"/>
      <w:bookmarkStart w:id="4097" w:name="_Toc51581269"/>
      <w:bookmarkStart w:id="4098" w:name="_Toc52356532"/>
      <w:bookmarkStart w:id="4099" w:name="_Toc55228102"/>
      <w:bookmarkStart w:id="4100" w:name="_Toc130218257"/>
      <w:r>
        <w:rPr>
          <w:lang w:eastAsia="de-DE"/>
        </w:rPr>
        <w:t>12.5.1.1.8</w:t>
      </w:r>
      <w:r>
        <w:rPr>
          <w:lang w:eastAsia="de-DE"/>
        </w:rPr>
        <w:tab/>
        <w:t>Operation "getStreamInfo"</w:t>
      </w:r>
      <w:bookmarkEnd w:id="4096"/>
      <w:bookmarkEnd w:id="4097"/>
      <w:bookmarkEnd w:id="4098"/>
      <w:bookmarkEnd w:id="4099"/>
      <w:bookmarkEnd w:id="4100"/>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1" w:name="_Toc44001703"/>
      <w:bookmarkStart w:id="4102" w:name="_Toc51581270"/>
      <w:bookmarkStart w:id="4103" w:name="_Toc52356533"/>
      <w:bookmarkStart w:id="4104" w:name="_Toc55228103"/>
      <w:bookmarkStart w:id="4105" w:name="_Toc130218258"/>
      <w:r>
        <w:rPr>
          <w:lang w:eastAsia="de-DE"/>
        </w:rPr>
        <w:t>12.5.1.2</w:t>
      </w:r>
      <w:r>
        <w:rPr>
          <w:lang w:eastAsia="de-DE"/>
        </w:rPr>
        <w:tab/>
        <w:t>Mapping of notifications</w:t>
      </w:r>
      <w:bookmarkEnd w:id="4101"/>
      <w:bookmarkEnd w:id="4102"/>
      <w:bookmarkEnd w:id="4103"/>
      <w:bookmarkEnd w:id="4104"/>
      <w:bookmarkEnd w:id="4105"/>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6" w:name="_Toc44001704"/>
      <w:bookmarkStart w:id="4107" w:name="_Toc51581271"/>
      <w:bookmarkStart w:id="4108" w:name="_Toc52356534"/>
      <w:bookmarkStart w:id="4109" w:name="_Toc55228104"/>
      <w:bookmarkStart w:id="4110" w:name="_Toc130218259"/>
      <w:r>
        <w:rPr>
          <w:lang w:eastAsia="de-DE"/>
        </w:rPr>
        <w:t>12.5.1.3</w:t>
      </w:r>
      <w:r>
        <w:rPr>
          <w:lang w:eastAsia="de-DE"/>
        </w:rPr>
        <w:tab/>
        <w:t>Resources</w:t>
      </w:r>
      <w:bookmarkEnd w:id="4106"/>
      <w:bookmarkEnd w:id="4107"/>
      <w:bookmarkEnd w:id="4108"/>
      <w:bookmarkEnd w:id="4109"/>
      <w:bookmarkEnd w:id="4110"/>
    </w:p>
    <w:p w14:paraId="6620C630" w14:textId="77777777" w:rsidR="000306C5" w:rsidRDefault="000306C5" w:rsidP="000306C5">
      <w:pPr>
        <w:pStyle w:val="Heading5"/>
        <w:rPr>
          <w:lang w:eastAsia="de-DE"/>
        </w:rPr>
      </w:pPr>
      <w:bookmarkStart w:id="4111" w:name="_Toc44001705"/>
      <w:bookmarkStart w:id="4112" w:name="_Toc51581272"/>
      <w:bookmarkStart w:id="4113" w:name="_Toc52356535"/>
      <w:bookmarkStart w:id="4114" w:name="_Toc55228105"/>
      <w:bookmarkStart w:id="4115" w:name="_Toc130218260"/>
      <w:r>
        <w:rPr>
          <w:lang w:eastAsia="de-DE"/>
        </w:rPr>
        <w:t>12.5.1.3.1</w:t>
      </w:r>
      <w:r>
        <w:rPr>
          <w:lang w:eastAsia="de-DE"/>
        </w:rPr>
        <w:tab/>
        <w:t>Resources structure</w:t>
      </w:r>
      <w:bookmarkEnd w:id="4111"/>
      <w:bookmarkEnd w:id="4112"/>
      <w:bookmarkEnd w:id="4113"/>
      <w:bookmarkEnd w:id="4114"/>
      <w:bookmarkEnd w:id="4115"/>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6" w:name="_MON_1700634637"/>
    <w:bookmarkEnd w:id="4116"/>
    <w:p w14:paraId="084F5A6F" w14:textId="1930477E" w:rsidR="000306C5" w:rsidRDefault="00115D00" w:rsidP="00E07E21">
      <w:pPr>
        <w:pStyle w:val="TH"/>
        <w:jc w:val="both"/>
      </w:pPr>
      <w:r>
        <w:object w:dxaOrig="9026" w:dyaOrig="3361" w14:anchorId="0E06C3AC">
          <v:shape id="_x0000_i1026" type="#_x0000_t75" style="width:451pt;height:167.85pt" o:ole="">
            <v:imagedata r:id="rId27" o:title=""/>
          </v:shape>
          <o:OLEObject Type="Embed" ProgID="Word.Document.12" ShapeID="_x0000_i1026" DrawAspect="Content" ObjectID="_1741692877"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7" w:name="_Toc44001706"/>
      <w:bookmarkStart w:id="4118" w:name="_Toc51581273"/>
      <w:bookmarkStart w:id="4119" w:name="_Toc52356536"/>
      <w:bookmarkStart w:id="4120" w:name="_Toc55228106"/>
      <w:bookmarkStart w:id="4121" w:name="_Toc130218261"/>
      <w:r>
        <w:rPr>
          <w:lang w:eastAsia="de-DE"/>
        </w:rPr>
        <w:t>12.5.1.3.2</w:t>
      </w:r>
      <w:r>
        <w:rPr>
          <w:lang w:eastAsia="de-DE"/>
        </w:rPr>
        <w:tab/>
        <w:t>Resources definitions</w:t>
      </w:r>
      <w:bookmarkEnd w:id="4117"/>
      <w:bookmarkEnd w:id="4118"/>
      <w:bookmarkEnd w:id="4119"/>
      <w:bookmarkEnd w:id="4120"/>
      <w:bookmarkEnd w:id="4121"/>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2" w:name="_Toc44001707"/>
      <w:bookmarkStart w:id="4123" w:name="_Toc51581274"/>
      <w:bookmarkStart w:id="4124" w:name="_Toc52356537"/>
      <w:bookmarkStart w:id="4125" w:name="_Toc55228107"/>
      <w:bookmarkStart w:id="4126" w:name="_Toc130218262"/>
      <w:r>
        <w:rPr>
          <w:lang w:eastAsia="de-DE"/>
        </w:rPr>
        <w:t>12.</w:t>
      </w:r>
      <w:r w:rsidR="006B4C0A">
        <w:rPr>
          <w:lang w:eastAsia="de-DE"/>
        </w:rPr>
        <w:t>5</w:t>
      </w:r>
      <w:r>
        <w:rPr>
          <w:lang w:eastAsia="de-DE"/>
        </w:rPr>
        <w:t>.1.4</w:t>
      </w:r>
      <w:r>
        <w:rPr>
          <w:lang w:eastAsia="de-DE"/>
        </w:rPr>
        <w:tab/>
        <w:t>Data type definitions</w:t>
      </w:r>
      <w:bookmarkEnd w:id="4122"/>
      <w:bookmarkEnd w:id="4123"/>
      <w:bookmarkEnd w:id="4124"/>
      <w:bookmarkEnd w:id="4125"/>
      <w:bookmarkEnd w:id="4126"/>
    </w:p>
    <w:p w14:paraId="4CEA3C35" w14:textId="77777777" w:rsidR="006C2448" w:rsidRDefault="006C2448" w:rsidP="006C2448">
      <w:pPr>
        <w:pStyle w:val="Heading5"/>
        <w:rPr>
          <w:lang w:eastAsia="de-DE"/>
        </w:rPr>
      </w:pPr>
      <w:bookmarkStart w:id="4127" w:name="_Toc44001708"/>
      <w:bookmarkStart w:id="4128" w:name="_Toc51581275"/>
      <w:bookmarkStart w:id="4129" w:name="_Toc52356538"/>
      <w:bookmarkStart w:id="4130" w:name="_Toc55228108"/>
      <w:bookmarkStart w:id="4131" w:name="_Toc130218263"/>
      <w:r>
        <w:rPr>
          <w:lang w:eastAsia="de-DE"/>
        </w:rPr>
        <w:t>12.</w:t>
      </w:r>
      <w:r w:rsidR="006B4C0A">
        <w:rPr>
          <w:lang w:eastAsia="de-DE"/>
        </w:rPr>
        <w:t>5</w:t>
      </w:r>
      <w:r>
        <w:rPr>
          <w:lang w:eastAsia="de-DE"/>
        </w:rPr>
        <w:t>.1.4.1</w:t>
      </w:r>
      <w:r>
        <w:rPr>
          <w:lang w:eastAsia="de-DE"/>
        </w:rPr>
        <w:tab/>
        <w:t>General</w:t>
      </w:r>
      <w:bookmarkEnd w:id="4127"/>
      <w:bookmarkEnd w:id="4128"/>
      <w:bookmarkEnd w:id="4129"/>
      <w:bookmarkEnd w:id="4130"/>
      <w:bookmarkEnd w:id="4131"/>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2" w:name="_Toc44001709"/>
      <w:bookmarkStart w:id="4133" w:name="_Toc51581276"/>
      <w:bookmarkStart w:id="4134" w:name="_Toc52356539"/>
      <w:bookmarkStart w:id="4135" w:name="_Toc55228109"/>
      <w:bookmarkStart w:id="4136" w:name="_Toc130218264"/>
      <w:r>
        <w:rPr>
          <w:lang w:eastAsia="de-DE"/>
        </w:rPr>
        <w:t>12.</w:t>
      </w:r>
      <w:r w:rsidR="006B4C0A">
        <w:rPr>
          <w:lang w:eastAsia="de-DE"/>
        </w:rPr>
        <w:t>5</w:t>
      </w:r>
      <w:r>
        <w:rPr>
          <w:lang w:eastAsia="de-DE"/>
        </w:rPr>
        <w:t>.1.4.2</w:t>
      </w:r>
      <w:r>
        <w:rPr>
          <w:lang w:eastAsia="de-DE"/>
        </w:rPr>
        <w:tab/>
        <w:t>Query, message body and resource data types</w:t>
      </w:r>
      <w:bookmarkEnd w:id="4132"/>
      <w:bookmarkEnd w:id="4133"/>
      <w:bookmarkEnd w:id="4134"/>
      <w:bookmarkEnd w:id="4135"/>
      <w:bookmarkEnd w:id="4136"/>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7" w:name="_Toc44001710"/>
      <w:bookmarkStart w:id="4138" w:name="_Toc51581277"/>
      <w:bookmarkStart w:id="4139" w:name="_Toc52356540"/>
      <w:bookmarkStart w:id="4140" w:name="_Toc55228110"/>
      <w:bookmarkStart w:id="4141" w:name="_Toc130218265"/>
      <w:r>
        <w:rPr>
          <w:lang w:eastAsia="de-DE"/>
        </w:rPr>
        <w:t>12.</w:t>
      </w:r>
      <w:r w:rsidR="006B4C0A">
        <w:rPr>
          <w:lang w:eastAsia="de-DE"/>
        </w:rPr>
        <w:t>5</w:t>
      </w:r>
      <w:r>
        <w:rPr>
          <w:lang w:eastAsia="de-DE"/>
        </w:rPr>
        <w:t>.1.4.3</w:t>
      </w:r>
      <w:r>
        <w:rPr>
          <w:lang w:eastAsia="de-DE"/>
        </w:rPr>
        <w:tab/>
        <w:t>Simple data types and enumerations</w:t>
      </w:r>
      <w:bookmarkEnd w:id="4137"/>
      <w:bookmarkEnd w:id="4138"/>
      <w:bookmarkEnd w:id="4139"/>
      <w:bookmarkEnd w:id="4140"/>
      <w:bookmarkEnd w:id="4141"/>
    </w:p>
    <w:p w14:paraId="24DA36D5" w14:textId="77777777" w:rsidR="006C2448" w:rsidRDefault="006C2448" w:rsidP="006C2448">
      <w:pPr>
        <w:pStyle w:val="H6"/>
        <w:rPr>
          <w:lang w:eastAsia="zh-CN"/>
        </w:rPr>
      </w:pPr>
      <w:bookmarkStart w:id="4142" w:name="_Toc19894185"/>
      <w:bookmarkStart w:id="4143" w:name="_Toc27411402"/>
      <w:bookmarkStart w:id="4144" w:name="_Toc35938384"/>
      <w:r>
        <w:rPr>
          <w:lang w:eastAsia="de-DE"/>
        </w:rPr>
        <w:t>12.</w:t>
      </w:r>
      <w:r w:rsidR="006B4C0A">
        <w:rPr>
          <w:lang w:eastAsia="de-DE"/>
        </w:rPr>
        <w:t>5</w:t>
      </w:r>
      <w:r>
        <w:rPr>
          <w:lang w:eastAsia="de-DE"/>
        </w:rPr>
        <w:t>.1.4.3</w:t>
      </w:r>
      <w:r>
        <w:rPr>
          <w:lang w:eastAsia="zh-CN"/>
        </w:rPr>
        <w:t>.1</w:t>
      </w:r>
      <w:r>
        <w:rPr>
          <w:lang w:eastAsia="zh-CN"/>
        </w:rPr>
        <w:tab/>
        <w:t>General</w:t>
      </w:r>
      <w:bookmarkEnd w:id="4142"/>
      <w:bookmarkEnd w:id="4143"/>
      <w:bookmarkEnd w:id="4144"/>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5" w:name="_Toc19894186"/>
      <w:bookmarkStart w:id="4146" w:name="_Toc27411403"/>
      <w:bookmarkStart w:id="4147"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5"/>
      <w:bookmarkEnd w:id="4146"/>
      <w:bookmarkEnd w:id="4147"/>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8" w:name="_Toc51581278"/>
      <w:bookmarkStart w:id="4149" w:name="_Toc52356541"/>
      <w:bookmarkStart w:id="4150" w:name="_Toc55228111"/>
      <w:bookmarkStart w:id="4151" w:name="_Toc130218266"/>
      <w:r>
        <w:rPr>
          <w:lang w:eastAsia="zh-CN"/>
        </w:rPr>
        <w:t>12.6</w:t>
      </w:r>
      <w:r w:rsidR="00B71622">
        <w:tab/>
        <w:t>File data reporting service</w:t>
      </w:r>
      <w:bookmarkEnd w:id="4148"/>
      <w:bookmarkEnd w:id="4149"/>
      <w:bookmarkEnd w:id="4150"/>
      <w:bookmarkEnd w:id="4151"/>
    </w:p>
    <w:p w14:paraId="1DDD2914" w14:textId="77777777" w:rsidR="00B71622" w:rsidRDefault="006B4C0A" w:rsidP="00B71622">
      <w:pPr>
        <w:pStyle w:val="Heading3"/>
        <w:rPr>
          <w:lang w:eastAsia="de-DE"/>
        </w:rPr>
      </w:pPr>
      <w:bookmarkStart w:id="4152" w:name="_Toc51581279"/>
      <w:bookmarkStart w:id="4153" w:name="_Toc52356542"/>
      <w:bookmarkStart w:id="4154" w:name="_Toc55228112"/>
      <w:bookmarkStart w:id="4155" w:name="_Toc130218267"/>
      <w:r>
        <w:rPr>
          <w:lang w:eastAsia="zh-CN"/>
        </w:rPr>
        <w:t>12.6</w:t>
      </w:r>
      <w:r w:rsidR="00B71622">
        <w:rPr>
          <w:lang w:eastAsia="zh-CN"/>
        </w:rPr>
        <w:t>.1</w:t>
      </w:r>
      <w:r w:rsidR="00B71622">
        <w:tab/>
      </w:r>
      <w:r w:rsidR="00B71622">
        <w:rPr>
          <w:lang w:eastAsia="de-DE"/>
        </w:rPr>
        <w:t>RESTful HTTP-based solution set</w:t>
      </w:r>
      <w:bookmarkEnd w:id="4152"/>
      <w:bookmarkEnd w:id="4153"/>
      <w:bookmarkEnd w:id="4154"/>
      <w:bookmarkEnd w:id="4155"/>
    </w:p>
    <w:p w14:paraId="487D981E" w14:textId="77777777" w:rsidR="00B71622" w:rsidRPr="00FE5F5D" w:rsidRDefault="006B4C0A" w:rsidP="00B71622">
      <w:pPr>
        <w:pStyle w:val="Heading4"/>
        <w:rPr>
          <w:lang w:eastAsia="de-DE"/>
        </w:rPr>
      </w:pPr>
      <w:bookmarkStart w:id="4156" w:name="_Toc51581280"/>
      <w:bookmarkStart w:id="4157" w:name="_Toc52356543"/>
      <w:bookmarkStart w:id="4158" w:name="_Toc55228113"/>
      <w:bookmarkStart w:id="4159" w:name="_Toc130218268"/>
      <w:r>
        <w:rPr>
          <w:lang w:eastAsia="de-DE"/>
        </w:rPr>
        <w:t>12.6</w:t>
      </w:r>
      <w:r w:rsidR="00B71622">
        <w:rPr>
          <w:lang w:eastAsia="de-DE"/>
        </w:rPr>
        <w:t>.1.1</w:t>
      </w:r>
      <w:r w:rsidR="00B71622">
        <w:rPr>
          <w:lang w:eastAsia="de-DE"/>
        </w:rPr>
        <w:tab/>
        <w:t>Mapping of operations</w:t>
      </w:r>
      <w:bookmarkEnd w:id="4156"/>
      <w:bookmarkEnd w:id="4157"/>
      <w:bookmarkEnd w:id="4158"/>
      <w:bookmarkEnd w:id="4159"/>
    </w:p>
    <w:p w14:paraId="1541850D" w14:textId="77777777" w:rsidR="00B71622" w:rsidRDefault="006B4C0A" w:rsidP="00B71622">
      <w:pPr>
        <w:pStyle w:val="Heading5"/>
      </w:pPr>
      <w:bookmarkStart w:id="4160" w:name="_Toc51581281"/>
      <w:bookmarkStart w:id="4161" w:name="_Toc52356544"/>
      <w:bookmarkStart w:id="4162" w:name="_Toc55228114"/>
      <w:bookmarkStart w:id="4163" w:name="_Toc130218269"/>
      <w:r>
        <w:rPr>
          <w:lang w:eastAsia="zh-CN"/>
        </w:rPr>
        <w:t>12.6</w:t>
      </w:r>
      <w:r w:rsidR="00B71622">
        <w:rPr>
          <w:lang w:eastAsia="zh-CN"/>
        </w:rPr>
        <w:t>.1.1.1</w:t>
      </w:r>
      <w:r w:rsidR="00B71622">
        <w:tab/>
        <w:t>Introduction</w:t>
      </w:r>
      <w:bookmarkEnd w:id="4160"/>
      <w:bookmarkEnd w:id="4161"/>
      <w:bookmarkEnd w:id="4162"/>
      <w:bookmarkEnd w:id="4163"/>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4" w:name="_Toc51581282"/>
      <w:bookmarkStart w:id="4165" w:name="_Toc52356545"/>
      <w:bookmarkStart w:id="4166" w:name="_Toc55228115"/>
      <w:bookmarkStart w:id="4167" w:name="_Toc130218270"/>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4"/>
      <w:bookmarkEnd w:id="4165"/>
      <w:bookmarkEnd w:id="4166"/>
      <w:bookmarkEnd w:id="4167"/>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8" w:name="OLE_LINK5"/>
      <w:bookmarkStart w:id="4169" w:name="OLE_LINK6"/>
      <w:r>
        <w:rPr>
          <w:lang w:eastAsia="zh-CN"/>
        </w:rPr>
        <w:t xml:space="preserve">Table </w:t>
      </w:r>
      <w:r w:rsidR="006B4C0A">
        <w:t>12.6</w:t>
      </w:r>
      <w:r>
        <w:t>.1.1.2</w:t>
      </w:r>
      <w:r>
        <w:rPr>
          <w:lang w:eastAsia="zh-CN"/>
        </w:rPr>
        <w:t>-1</w:t>
      </w:r>
      <w:bookmarkEnd w:id="4168"/>
      <w:bookmarkEnd w:id="416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0" w:name="_Toc51581283"/>
      <w:bookmarkStart w:id="4171" w:name="_Toc52356546"/>
      <w:bookmarkStart w:id="4172" w:name="_Toc55228116"/>
      <w:bookmarkStart w:id="4173" w:name="_Toc130218271"/>
      <w:r>
        <w:t>12.6</w:t>
      </w:r>
      <w:r w:rsidR="00B71622">
        <w:t>.1.1.3</w:t>
      </w:r>
      <w:r w:rsidR="00B71622">
        <w:tab/>
        <w:t xml:space="preserve">Operation </w:t>
      </w:r>
      <w:r w:rsidR="00B71622" w:rsidRPr="00971FE6">
        <w:rPr>
          <w:rFonts w:cs="Arial"/>
        </w:rPr>
        <w:t>subscribe</w:t>
      </w:r>
      <w:bookmarkEnd w:id="4170"/>
      <w:bookmarkEnd w:id="4171"/>
      <w:bookmarkEnd w:id="4172"/>
      <w:bookmarkEnd w:id="4173"/>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4" w:name="_Toc51581284"/>
      <w:bookmarkStart w:id="4175" w:name="_Toc52356547"/>
      <w:bookmarkStart w:id="4176" w:name="_Toc55228117"/>
      <w:bookmarkStart w:id="4177" w:name="_Toc130218272"/>
      <w:r>
        <w:t>12.6</w:t>
      </w:r>
      <w:r w:rsidR="00B71622">
        <w:t>.1.1.4</w:t>
      </w:r>
      <w:r w:rsidR="00B71622">
        <w:tab/>
        <w:t xml:space="preserve">Operation </w:t>
      </w:r>
      <w:r w:rsidR="00B71622" w:rsidRPr="00971FE6">
        <w:rPr>
          <w:rFonts w:cs="Arial"/>
        </w:rPr>
        <w:t>unsubscribe</w:t>
      </w:r>
      <w:bookmarkEnd w:id="4174"/>
      <w:bookmarkEnd w:id="4175"/>
      <w:bookmarkEnd w:id="4176"/>
      <w:bookmarkEnd w:id="4177"/>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8" w:name="_Toc51581285"/>
      <w:bookmarkStart w:id="4179" w:name="_Toc52356548"/>
      <w:bookmarkStart w:id="4180" w:name="_Toc55228118"/>
      <w:bookmarkStart w:id="4181" w:name="_Toc130218273"/>
      <w:r>
        <w:rPr>
          <w:lang w:eastAsia="zh-CN"/>
        </w:rPr>
        <w:t>12.6</w:t>
      </w:r>
      <w:r w:rsidR="00B71622">
        <w:rPr>
          <w:lang w:eastAsia="zh-CN"/>
        </w:rPr>
        <w:t>.1.2</w:t>
      </w:r>
      <w:r w:rsidR="00B71622">
        <w:tab/>
        <w:t>Mapping of notifications</w:t>
      </w:r>
      <w:bookmarkEnd w:id="4178"/>
      <w:bookmarkEnd w:id="4179"/>
      <w:bookmarkEnd w:id="4180"/>
      <w:bookmarkEnd w:id="4181"/>
    </w:p>
    <w:p w14:paraId="2F45EBD1" w14:textId="3F7D0775" w:rsidR="00B71622" w:rsidRDefault="006B4C0A" w:rsidP="00B71622">
      <w:pPr>
        <w:pStyle w:val="Heading5"/>
      </w:pPr>
      <w:bookmarkStart w:id="4182" w:name="_Toc51581286"/>
      <w:bookmarkStart w:id="4183" w:name="_Toc52356549"/>
      <w:bookmarkStart w:id="4184" w:name="_Toc55228119"/>
      <w:bookmarkStart w:id="4185" w:name="_Toc130218274"/>
      <w:r>
        <w:t>12.6</w:t>
      </w:r>
      <w:r w:rsidR="00B71622">
        <w:t>.1.2.1</w:t>
      </w:r>
      <w:r w:rsidR="00B71622">
        <w:tab/>
        <w:t>Introduction</w:t>
      </w:r>
      <w:bookmarkEnd w:id="4182"/>
      <w:bookmarkEnd w:id="4183"/>
      <w:bookmarkEnd w:id="4184"/>
      <w:bookmarkEnd w:id="4185"/>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6" w:name="_Toc51581287"/>
      <w:bookmarkStart w:id="4187" w:name="_Toc52356550"/>
      <w:bookmarkStart w:id="4188" w:name="_Toc55228120"/>
      <w:bookmarkStart w:id="4189" w:name="_Toc130218275"/>
      <w:r>
        <w:t>12.6</w:t>
      </w:r>
      <w:r w:rsidR="00B71622">
        <w:t>.1.2.</w:t>
      </w:r>
      <w:r w:rsidR="00F97C5B">
        <w:t>2</w:t>
      </w:r>
      <w:r w:rsidR="00B71622">
        <w:tab/>
        <w:t xml:space="preserve">Notification </w:t>
      </w:r>
      <w:r w:rsidR="00B71622" w:rsidRPr="00971FE6">
        <w:rPr>
          <w:rFonts w:cs="Arial"/>
        </w:rPr>
        <w:t>notifyFileReady</w:t>
      </w:r>
      <w:bookmarkEnd w:id="4186"/>
      <w:bookmarkEnd w:id="4187"/>
      <w:bookmarkEnd w:id="4188"/>
      <w:bookmarkEnd w:id="4189"/>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0" w:name="_Toc51581288"/>
      <w:bookmarkStart w:id="4191" w:name="_Toc52356551"/>
      <w:bookmarkStart w:id="4192" w:name="_Toc55228121"/>
      <w:bookmarkStart w:id="4193" w:name="_Toc130218276"/>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0"/>
      <w:bookmarkEnd w:id="4191"/>
      <w:bookmarkEnd w:id="4192"/>
      <w:bookmarkEnd w:id="4193"/>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4" w:name="_Toc51581289"/>
      <w:bookmarkStart w:id="4195" w:name="_Toc52356552"/>
      <w:bookmarkStart w:id="4196" w:name="_Toc55228122"/>
      <w:bookmarkStart w:id="4197" w:name="_Toc130218277"/>
      <w:r>
        <w:rPr>
          <w:lang w:eastAsia="zh-CN"/>
        </w:rPr>
        <w:t>12.6</w:t>
      </w:r>
      <w:r w:rsidR="00B71622">
        <w:rPr>
          <w:lang w:eastAsia="zh-CN"/>
        </w:rPr>
        <w:t>.1.3</w:t>
      </w:r>
      <w:r w:rsidR="00B71622">
        <w:tab/>
        <w:t>Resources</w:t>
      </w:r>
      <w:bookmarkEnd w:id="4194"/>
      <w:bookmarkEnd w:id="4195"/>
      <w:bookmarkEnd w:id="4196"/>
      <w:bookmarkEnd w:id="4197"/>
    </w:p>
    <w:p w14:paraId="0E993214" w14:textId="77777777" w:rsidR="00B71622" w:rsidRDefault="006B4C0A" w:rsidP="00B71622">
      <w:pPr>
        <w:pStyle w:val="Heading5"/>
      </w:pPr>
      <w:bookmarkStart w:id="4198" w:name="_Toc51581290"/>
      <w:bookmarkStart w:id="4199" w:name="_Toc52356553"/>
      <w:bookmarkStart w:id="4200" w:name="_Toc55228123"/>
      <w:bookmarkStart w:id="4201" w:name="_Toc130218278"/>
      <w:r>
        <w:rPr>
          <w:lang w:eastAsia="zh-CN"/>
        </w:rPr>
        <w:t>12.6</w:t>
      </w:r>
      <w:r w:rsidR="00B71622">
        <w:rPr>
          <w:lang w:eastAsia="zh-CN"/>
        </w:rPr>
        <w:t>.1.3.</w:t>
      </w:r>
      <w:r w:rsidR="00B71622">
        <w:t>1</w:t>
      </w:r>
      <w:r w:rsidR="00B71622">
        <w:tab/>
        <w:t>Resource structure</w:t>
      </w:r>
      <w:bookmarkEnd w:id="4198"/>
      <w:bookmarkEnd w:id="4199"/>
      <w:bookmarkEnd w:id="4200"/>
      <w:bookmarkEnd w:id="4201"/>
    </w:p>
    <w:p w14:paraId="5ED00134" w14:textId="77777777" w:rsidR="00F10401" w:rsidRPr="00851E6D" w:rsidRDefault="00F10401" w:rsidP="00F10401">
      <w:pPr>
        <w:pStyle w:val="Heading6"/>
      </w:pPr>
      <w:bookmarkStart w:id="4202" w:name="_Toc130218279"/>
      <w:r>
        <w:t>12.6.1.3.1.1</w:t>
      </w:r>
      <w:r>
        <w:tab/>
        <w:t>Resource structure on the MnS producer</w:t>
      </w:r>
      <w:bookmarkEnd w:id="4202"/>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3" w:name="_Toc130218280"/>
      <w:r>
        <w:rPr>
          <w:lang w:eastAsia="zh-CN"/>
        </w:rPr>
        <w:t>12.6.1.3.</w:t>
      </w:r>
      <w:r>
        <w:t>1.2</w:t>
      </w:r>
      <w:r>
        <w:tab/>
        <w:t>Resource structure on the MnS consumer</w:t>
      </w:r>
      <w:bookmarkEnd w:id="4203"/>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4" w:name="_Toc51581291"/>
      <w:bookmarkStart w:id="4205" w:name="_Toc52356554"/>
      <w:bookmarkStart w:id="4206" w:name="_Toc55228124"/>
      <w:bookmarkStart w:id="4207" w:name="_Toc130218281"/>
      <w:r w:rsidRPr="006F72D1">
        <w:rPr>
          <w:lang w:eastAsia="zh-CN"/>
        </w:rPr>
        <w:t>12.6</w:t>
      </w:r>
      <w:r w:rsidR="00B71622" w:rsidRPr="00820A1B">
        <w:rPr>
          <w:lang w:eastAsia="zh-CN"/>
        </w:rPr>
        <w:t>.1.3.</w:t>
      </w:r>
      <w:r w:rsidR="00B71622" w:rsidRPr="00820A1B">
        <w:t>2</w:t>
      </w:r>
      <w:r w:rsidR="00B71622" w:rsidRPr="00820A1B">
        <w:tab/>
        <w:t>Resource definitions</w:t>
      </w:r>
      <w:bookmarkEnd w:id="4204"/>
      <w:bookmarkEnd w:id="4205"/>
      <w:bookmarkEnd w:id="4206"/>
      <w:bookmarkEnd w:id="4207"/>
    </w:p>
    <w:p w14:paraId="03126CD3" w14:textId="2374EFF1" w:rsidR="00B71622" w:rsidRPr="00820A1B" w:rsidRDefault="006B4C0A" w:rsidP="007B5E64">
      <w:pPr>
        <w:pStyle w:val="H6"/>
      </w:pPr>
      <w:bookmarkStart w:id="4208" w:name="_Toc51581292"/>
      <w:bookmarkStart w:id="4209" w:name="_Toc52356555"/>
      <w:bookmarkStart w:id="4210"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8"/>
      <w:bookmarkEnd w:id="4209"/>
      <w:bookmarkEnd w:id="4210"/>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1" w:name="_Toc51581293"/>
      <w:bookmarkStart w:id="4212" w:name="_Toc52356556"/>
      <w:bookmarkStart w:id="4213"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1"/>
      <w:bookmarkEnd w:id="4212"/>
      <w:bookmarkEnd w:id="4213"/>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4" w:name="_Toc51581294"/>
      <w:bookmarkStart w:id="4215" w:name="_Toc52356557"/>
      <w:bookmarkStart w:id="4216"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4"/>
      <w:bookmarkEnd w:id="4215"/>
      <w:bookmarkEnd w:id="4216"/>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7" w:name="OLE_LINK7"/>
      <w:r>
        <w:rPr>
          <w:lang w:eastAsia="zh-CN"/>
        </w:rPr>
        <w:t>12.6</w:t>
      </w:r>
      <w:r w:rsidR="00B71622">
        <w:rPr>
          <w:lang w:eastAsia="zh-CN"/>
        </w:rPr>
        <w:t>.1.3</w:t>
      </w:r>
      <w:r w:rsidR="00B71622">
        <w:t>.2.3</w:t>
      </w:r>
      <w:r w:rsidR="00B71622">
        <w:rPr>
          <w:lang w:eastAsia="zh-CN"/>
        </w:rPr>
        <w:t>.2</w:t>
      </w:r>
      <w:bookmarkEnd w:id="4217"/>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8" w:name="_Toc51581295"/>
      <w:bookmarkStart w:id="4219" w:name="_Toc52356558"/>
      <w:bookmarkStart w:id="4220"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8"/>
      <w:bookmarkEnd w:id="4219"/>
      <w:bookmarkEnd w:id="4220"/>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1" w:name="_Toc51581296"/>
      <w:bookmarkStart w:id="4222" w:name="_Toc52356559"/>
      <w:bookmarkStart w:id="4223" w:name="_Toc55228129"/>
      <w:bookmarkStart w:id="4224" w:name="_Toc130218282"/>
      <w:r>
        <w:rPr>
          <w:lang w:eastAsia="zh-CN"/>
        </w:rPr>
        <w:t>12.6</w:t>
      </w:r>
      <w:r w:rsidR="00B71622">
        <w:rPr>
          <w:lang w:eastAsia="zh-CN"/>
        </w:rPr>
        <w:t>.1.4</w:t>
      </w:r>
      <w:r w:rsidR="00B71622">
        <w:tab/>
        <w:t>Data type definitions</w:t>
      </w:r>
      <w:bookmarkEnd w:id="4221"/>
      <w:bookmarkEnd w:id="4222"/>
      <w:bookmarkEnd w:id="4223"/>
      <w:bookmarkEnd w:id="4224"/>
    </w:p>
    <w:p w14:paraId="61D59412" w14:textId="77777777" w:rsidR="00B71622" w:rsidRDefault="006B4C0A" w:rsidP="007B5E64">
      <w:pPr>
        <w:pStyle w:val="Heading5"/>
        <w:rPr>
          <w:lang w:eastAsia="zh-CN"/>
        </w:rPr>
      </w:pPr>
      <w:bookmarkStart w:id="4225" w:name="_Toc51581297"/>
      <w:bookmarkStart w:id="4226" w:name="_Toc52356560"/>
      <w:bookmarkStart w:id="4227" w:name="_Toc55228130"/>
      <w:bookmarkStart w:id="4228" w:name="_Toc130218283"/>
      <w:r>
        <w:rPr>
          <w:lang w:eastAsia="zh-CN"/>
        </w:rPr>
        <w:t>12.6</w:t>
      </w:r>
      <w:r w:rsidR="00B71622">
        <w:rPr>
          <w:lang w:eastAsia="zh-CN"/>
        </w:rPr>
        <w:t>.1.4.1</w:t>
      </w:r>
      <w:r w:rsidR="00B71622">
        <w:rPr>
          <w:lang w:eastAsia="zh-CN"/>
        </w:rPr>
        <w:tab/>
      </w:r>
      <w:r w:rsidR="00B71622">
        <w:t>General</w:t>
      </w:r>
      <w:bookmarkEnd w:id="4225"/>
      <w:bookmarkEnd w:id="4226"/>
      <w:bookmarkEnd w:id="4227"/>
      <w:bookmarkEnd w:id="4228"/>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9" w:name="_Toc51581298"/>
      <w:bookmarkStart w:id="4230" w:name="_Toc52356561"/>
      <w:bookmarkStart w:id="4231" w:name="_Toc55228131"/>
      <w:bookmarkStart w:id="4232" w:name="_Toc130218284"/>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9"/>
      <w:bookmarkEnd w:id="4230"/>
      <w:bookmarkEnd w:id="4231"/>
      <w:bookmarkEnd w:id="4232"/>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3" w:name="_Toc51581299"/>
      <w:bookmarkStart w:id="4234" w:name="_Toc52356562"/>
      <w:bookmarkStart w:id="4235" w:name="_Toc55228132"/>
      <w:bookmarkStart w:id="4236" w:name="_Toc130218285"/>
      <w:r>
        <w:rPr>
          <w:lang w:eastAsia="zh-CN"/>
        </w:rPr>
        <w:t>12.6</w:t>
      </w:r>
      <w:r w:rsidR="00B71622">
        <w:rPr>
          <w:lang w:eastAsia="zh-CN"/>
        </w:rPr>
        <w:t>.1.4.3</w:t>
      </w:r>
      <w:r w:rsidR="00B71622">
        <w:rPr>
          <w:lang w:eastAsia="zh-CN"/>
        </w:rPr>
        <w:tab/>
      </w:r>
      <w:bookmarkEnd w:id="4233"/>
      <w:bookmarkEnd w:id="4234"/>
      <w:bookmarkEnd w:id="4235"/>
      <w:r w:rsidR="009D587C">
        <w:t>Void</w:t>
      </w:r>
      <w:bookmarkEnd w:id="4236"/>
    </w:p>
    <w:p w14:paraId="59C5EB4E" w14:textId="62C00F97" w:rsidR="00B71622" w:rsidRDefault="00B71622" w:rsidP="00B71622"/>
    <w:p w14:paraId="18E0E3EF" w14:textId="7D22F735" w:rsidR="00B71622" w:rsidRDefault="006B4C0A" w:rsidP="007B5E64">
      <w:pPr>
        <w:pStyle w:val="Heading5"/>
      </w:pPr>
      <w:bookmarkStart w:id="4237" w:name="_Toc51581300"/>
      <w:bookmarkStart w:id="4238" w:name="_Toc52356563"/>
      <w:bookmarkStart w:id="4239" w:name="_Toc55228133"/>
      <w:bookmarkStart w:id="4240" w:name="_Toc130218286"/>
      <w:r>
        <w:rPr>
          <w:lang w:eastAsia="zh-CN"/>
        </w:rPr>
        <w:t>12.6</w:t>
      </w:r>
      <w:r w:rsidR="00B71622">
        <w:rPr>
          <w:lang w:eastAsia="zh-CN"/>
        </w:rPr>
        <w:t>.1.4.4</w:t>
      </w:r>
      <w:r w:rsidR="00B71622">
        <w:rPr>
          <w:lang w:eastAsia="zh-CN"/>
        </w:rPr>
        <w:tab/>
      </w:r>
      <w:bookmarkEnd w:id="4237"/>
      <w:bookmarkEnd w:id="4238"/>
      <w:bookmarkEnd w:id="4239"/>
      <w:r w:rsidR="009D587C">
        <w:t>Void</w:t>
      </w:r>
      <w:bookmarkEnd w:id="4240"/>
    </w:p>
    <w:p w14:paraId="40291DFD" w14:textId="77777777" w:rsidR="00B71622" w:rsidRDefault="00B71622" w:rsidP="00B71622"/>
    <w:p w14:paraId="04705692" w14:textId="2A926FC5" w:rsidR="00B71622" w:rsidRDefault="006B4C0A" w:rsidP="007B5E64">
      <w:pPr>
        <w:pStyle w:val="Heading5"/>
      </w:pPr>
      <w:bookmarkStart w:id="4241" w:name="_Toc51581307"/>
      <w:bookmarkStart w:id="4242" w:name="_Toc52356570"/>
      <w:bookmarkStart w:id="4243" w:name="_Toc55228140"/>
      <w:bookmarkStart w:id="4244" w:name="_Toc130218287"/>
      <w:r>
        <w:rPr>
          <w:lang w:eastAsia="zh-CN"/>
        </w:rPr>
        <w:t>12.6</w:t>
      </w:r>
      <w:r w:rsidR="00B71622">
        <w:rPr>
          <w:lang w:eastAsia="zh-CN"/>
        </w:rPr>
        <w:t>.1.4.5</w:t>
      </w:r>
      <w:r w:rsidR="00B71622">
        <w:rPr>
          <w:lang w:eastAsia="zh-CN"/>
        </w:rPr>
        <w:tab/>
      </w:r>
      <w:bookmarkEnd w:id="4241"/>
      <w:bookmarkEnd w:id="4242"/>
      <w:bookmarkEnd w:id="4243"/>
      <w:r w:rsidR="009D587C">
        <w:t>Void</w:t>
      </w:r>
      <w:bookmarkEnd w:id="4244"/>
    </w:p>
    <w:p w14:paraId="2A895B05" w14:textId="77777777" w:rsidR="00B71622" w:rsidRDefault="00B71622" w:rsidP="00B71622"/>
    <w:p w14:paraId="72759971" w14:textId="77777777" w:rsidR="00B71622" w:rsidRDefault="006B4C0A" w:rsidP="007B5E64">
      <w:pPr>
        <w:pStyle w:val="Heading5"/>
      </w:pPr>
      <w:bookmarkStart w:id="4245" w:name="_Toc51581309"/>
      <w:bookmarkStart w:id="4246" w:name="_Toc52356572"/>
      <w:bookmarkStart w:id="4247" w:name="_Toc55228142"/>
      <w:bookmarkStart w:id="4248" w:name="_Toc130218288"/>
      <w:r>
        <w:rPr>
          <w:lang w:eastAsia="zh-CN"/>
        </w:rPr>
        <w:t>12.6</w:t>
      </w:r>
      <w:r w:rsidR="00B71622">
        <w:rPr>
          <w:lang w:eastAsia="zh-CN"/>
        </w:rPr>
        <w:t>.1.4.6</w:t>
      </w:r>
      <w:r w:rsidR="00B71622">
        <w:rPr>
          <w:lang w:eastAsia="zh-CN"/>
        </w:rPr>
        <w:tab/>
      </w:r>
      <w:r w:rsidR="00B71622">
        <w:t>Simple data types and enumerations</w:t>
      </w:r>
      <w:bookmarkEnd w:id="4245"/>
      <w:bookmarkEnd w:id="4246"/>
      <w:bookmarkEnd w:id="4247"/>
      <w:bookmarkEnd w:id="4248"/>
    </w:p>
    <w:p w14:paraId="248C80F5" w14:textId="77777777" w:rsidR="00B71622" w:rsidRDefault="006B4C0A" w:rsidP="007B5E64">
      <w:pPr>
        <w:pStyle w:val="H6"/>
        <w:rPr>
          <w:lang w:eastAsia="zh-CN"/>
        </w:rPr>
      </w:pPr>
      <w:bookmarkStart w:id="4249" w:name="_Toc51581310"/>
      <w:bookmarkStart w:id="4250" w:name="_Toc52356573"/>
      <w:bookmarkStart w:id="4251" w:name="_Toc55228143"/>
      <w:r>
        <w:rPr>
          <w:lang w:eastAsia="zh-CN"/>
        </w:rPr>
        <w:t>12.6</w:t>
      </w:r>
      <w:r w:rsidR="00B71622">
        <w:rPr>
          <w:lang w:eastAsia="zh-CN"/>
        </w:rPr>
        <w:t>.1.4.6.1</w:t>
      </w:r>
      <w:r w:rsidR="00B71622">
        <w:rPr>
          <w:lang w:eastAsia="zh-CN"/>
        </w:rPr>
        <w:tab/>
      </w:r>
      <w:r w:rsidR="00B71622">
        <w:t>General</w:t>
      </w:r>
      <w:bookmarkEnd w:id="4249"/>
      <w:bookmarkEnd w:id="4250"/>
      <w:bookmarkEnd w:id="4251"/>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2" w:name="_Toc51581311"/>
      <w:bookmarkStart w:id="4253" w:name="_Toc52356574"/>
      <w:bookmarkStart w:id="4254" w:name="_Toc55228144"/>
      <w:r>
        <w:rPr>
          <w:lang w:eastAsia="zh-CN"/>
        </w:rPr>
        <w:t>12.6</w:t>
      </w:r>
      <w:r w:rsidR="00B71622">
        <w:rPr>
          <w:lang w:eastAsia="zh-CN"/>
        </w:rPr>
        <w:t>.1.4.6.2</w:t>
      </w:r>
      <w:r w:rsidR="00B71622">
        <w:rPr>
          <w:lang w:eastAsia="zh-CN"/>
        </w:rPr>
        <w:tab/>
        <w:t>Simple data types</w:t>
      </w:r>
      <w:bookmarkEnd w:id="4252"/>
      <w:bookmarkEnd w:id="4253"/>
      <w:bookmarkEnd w:id="4254"/>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5" w:name="_Toc51581312"/>
      <w:bookmarkStart w:id="4256" w:name="_Toc52356575"/>
      <w:bookmarkStart w:id="4257"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5"/>
      <w:bookmarkEnd w:id="4256"/>
      <w:bookmarkEnd w:id="4257"/>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8" w:name="_Toc51581313"/>
      <w:bookmarkStart w:id="4259" w:name="_Toc52356576"/>
      <w:bookmarkStart w:id="4260"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8"/>
      <w:bookmarkEnd w:id="4259"/>
      <w:bookmarkEnd w:id="4260"/>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1" w:name="_Toc20494851"/>
      <w:bookmarkStart w:id="4262" w:name="_Toc26975926"/>
      <w:bookmarkStart w:id="4263" w:name="_Toc35856812"/>
      <w:bookmarkStart w:id="4264" w:name="_Toc44001711"/>
      <w:bookmarkStart w:id="4265" w:name="_Toc51581314"/>
      <w:bookmarkStart w:id="4266" w:name="_Toc52356577"/>
      <w:bookmarkStart w:id="4267" w:name="_Toc55228147"/>
      <w:bookmarkStart w:id="4268" w:name="_Toc130218289"/>
      <w:r w:rsidR="001014D4" w:rsidRPr="00215D3C">
        <w:t>Annex A (normative)</w:t>
      </w:r>
      <w:r w:rsidRPr="00215D3C">
        <w:t>:</w:t>
      </w:r>
      <w:r w:rsidRPr="00215D3C">
        <w:br/>
      </w:r>
      <w:r w:rsidR="001014D4" w:rsidRPr="00215D3C">
        <w:rPr>
          <w:rFonts w:cs="Arial"/>
          <w:szCs w:val="36"/>
        </w:rPr>
        <w:t>OpenAPI specification</w:t>
      </w:r>
      <w:bookmarkEnd w:id="4261"/>
      <w:bookmarkEnd w:id="4262"/>
      <w:bookmarkEnd w:id="4263"/>
      <w:bookmarkEnd w:id="4264"/>
      <w:bookmarkEnd w:id="4265"/>
      <w:bookmarkEnd w:id="4266"/>
      <w:bookmarkEnd w:id="4267"/>
      <w:bookmarkEnd w:id="4268"/>
    </w:p>
    <w:p w14:paraId="2736CFB0" w14:textId="77777777" w:rsidR="00131C35" w:rsidRPr="00131C35" w:rsidRDefault="00131C35" w:rsidP="00075335">
      <w:pPr>
        <w:pStyle w:val="Heading1"/>
      </w:pPr>
      <w:bookmarkStart w:id="4269" w:name="_Toc20494852"/>
      <w:bookmarkStart w:id="4270" w:name="_Toc26975927"/>
      <w:bookmarkStart w:id="4271" w:name="_Toc35856813"/>
      <w:bookmarkStart w:id="4272" w:name="_Toc44001712"/>
      <w:bookmarkStart w:id="4273" w:name="_Toc51581315"/>
      <w:bookmarkStart w:id="4274" w:name="_Toc52356578"/>
      <w:bookmarkStart w:id="4275" w:name="_Toc55228148"/>
      <w:bookmarkStart w:id="4276" w:name="_Toc130218290"/>
      <w:r>
        <w:rPr>
          <w:lang w:eastAsia="de-DE"/>
        </w:rPr>
        <w:t>A.0</w:t>
      </w:r>
      <w:r>
        <w:rPr>
          <w:lang w:eastAsia="de-DE"/>
        </w:rPr>
        <w:tab/>
        <w:t>Introduction</w:t>
      </w:r>
      <w:bookmarkEnd w:id="4269"/>
      <w:bookmarkEnd w:id="4270"/>
      <w:bookmarkEnd w:id="4271"/>
      <w:bookmarkEnd w:id="4272"/>
      <w:bookmarkEnd w:id="4273"/>
      <w:bookmarkEnd w:id="4274"/>
      <w:bookmarkEnd w:id="4275"/>
      <w:bookmarkEnd w:id="4276"/>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7" w:name="_Toc20494853"/>
      <w:bookmarkStart w:id="4278" w:name="_Toc26975928"/>
      <w:bookmarkStart w:id="4279" w:name="_Toc35856814"/>
      <w:bookmarkStart w:id="4280" w:name="_Toc44001713"/>
      <w:bookmarkStart w:id="4281" w:name="_Toc51581316"/>
      <w:bookmarkStart w:id="4282" w:name="_Toc52356579"/>
      <w:bookmarkStart w:id="4283" w:name="_Toc55228149"/>
      <w:bookmarkStart w:id="4284" w:name="_Toc130218291"/>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7"/>
      <w:bookmarkEnd w:id="4278"/>
      <w:bookmarkEnd w:id="4279"/>
      <w:bookmarkEnd w:id="4280"/>
      <w:bookmarkEnd w:id="4281"/>
      <w:bookmarkEnd w:id="4282"/>
      <w:bookmarkEnd w:id="4283"/>
      <w:bookmarkEnd w:id="4284"/>
    </w:p>
    <w:p w14:paraId="7A554B62" w14:textId="77777777" w:rsidR="00D5687E" w:rsidRDefault="00D5687E" w:rsidP="002E4B6A">
      <w:pPr>
        <w:pStyle w:val="Heading2"/>
        <w:rPr>
          <w:lang w:eastAsia="de-DE"/>
        </w:rPr>
      </w:pPr>
      <w:bookmarkStart w:id="4285" w:name="_Toc35856815"/>
      <w:bookmarkStart w:id="4286" w:name="_Toc44001714"/>
      <w:bookmarkStart w:id="4287" w:name="_Toc51581317"/>
      <w:bookmarkStart w:id="4288" w:name="_Toc52356580"/>
      <w:bookmarkStart w:id="4289" w:name="_Toc55228150"/>
      <w:bookmarkStart w:id="4290" w:name="_Toc130218292"/>
      <w:r>
        <w:rPr>
          <w:lang w:eastAsia="de-DE"/>
        </w:rPr>
        <w:t>A.1.0</w:t>
      </w:r>
      <w:r>
        <w:rPr>
          <w:lang w:eastAsia="de-DE"/>
        </w:rPr>
        <w:tab/>
        <w:t>Introduction</w:t>
      </w:r>
      <w:bookmarkEnd w:id="4285"/>
      <w:bookmarkEnd w:id="4286"/>
      <w:bookmarkEnd w:id="4287"/>
      <w:bookmarkEnd w:id="4288"/>
      <w:bookmarkEnd w:id="4289"/>
      <w:bookmarkEnd w:id="4290"/>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1" w:name="_Toc26975929"/>
      <w:bookmarkStart w:id="4292" w:name="_Toc35856816"/>
      <w:bookmarkStart w:id="4293" w:name="_Toc44001715"/>
      <w:bookmarkStart w:id="4294" w:name="_Toc51581318"/>
      <w:bookmarkStart w:id="4295" w:name="_Toc52356581"/>
      <w:bookmarkStart w:id="4296" w:name="_Toc55228151"/>
      <w:bookmarkStart w:id="4297" w:name="_Toc130218293"/>
      <w:r>
        <w:t>A.1.1</w:t>
      </w:r>
      <w:r>
        <w:tab/>
      </w:r>
      <w:r w:rsidR="00D77F32">
        <w:rPr>
          <w:lang w:eastAsia="de-DE"/>
        </w:rPr>
        <w:t>OpenAPI document "</w:t>
      </w:r>
      <w:r w:rsidR="00874286" w:rsidRPr="00874286">
        <w:rPr>
          <w:lang w:eastAsia="de-DE"/>
        </w:rPr>
        <w:t>TS28532_P</w:t>
      </w:r>
      <w:r w:rsidR="00D77F32">
        <w:rPr>
          <w:lang w:eastAsia="de-DE"/>
        </w:rPr>
        <w:t>rovMnS.yaml"</w:t>
      </w:r>
      <w:bookmarkEnd w:id="4291"/>
      <w:bookmarkEnd w:id="4292"/>
      <w:bookmarkEnd w:id="4293"/>
      <w:bookmarkEnd w:id="4294"/>
      <w:bookmarkEnd w:id="4295"/>
      <w:bookmarkEnd w:id="4296"/>
      <w:bookmarkEnd w:id="4297"/>
    </w:p>
    <w:p w14:paraId="36319470" w14:textId="77777777" w:rsidR="00ED1345" w:rsidRDefault="00ED1345" w:rsidP="00ED1345">
      <w:pPr>
        <w:pStyle w:val="PL"/>
      </w:pPr>
      <w:r>
        <w:t>openapi: 3.0.1</w:t>
      </w:r>
    </w:p>
    <w:p w14:paraId="27186C00" w14:textId="77777777" w:rsidR="00ED1345" w:rsidRDefault="00ED1345" w:rsidP="00ED1345">
      <w:pPr>
        <w:pStyle w:val="PL"/>
      </w:pPr>
      <w:r>
        <w:t>info:</w:t>
      </w:r>
    </w:p>
    <w:p w14:paraId="6EF3F145" w14:textId="77777777" w:rsidR="00ED1345" w:rsidRDefault="00ED1345" w:rsidP="00ED1345">
      <w:pPr>
        <w:pStyle w:val="PL"/>
      </w:pPr>
      <w:r>
        <w:t xml:space="preserve">  title: Provisioning MnS</w:t>
      </w:r>
    </w:p>
    <w:p w14:paraId="1F7BE9E4" w14:textId="77777777" w:rsidR="00ED1345" w:rsidRDefault="00ED1345" w:rsidP="00ED1345">
      <w:pPr>
        <w:pStyle w:val="PL"/>
      </w:pPr>
      <w:r>
        <w:t xml:space="preserve">  version: 16.12.0</w:t>
      </w:r>
    </w:p>
    <w:p w14:paraId="6FC89330" w14:textId="77777777" w:rsidR="00ED1345" w:rsidRDefault="00ED1345" w:rsidP="00ED1345">
      <w:pPr>
        <w:pStyle w:val="PL"/>
      </w:pPr>
      <w:r>
        <w:t xml:space="preserve">  description: &gt;-</w:t>
      </w:r>
    </w:p>
    <w:p w14:paraId="7CC37D96" w14:textId="77777777" w:rsidR="00ED1345" w:rsidRDefault="00ED1345" w:rsidP="00ED1345">
      <w:pPr>
        <w:pStyle w:val="PL"/>
      </w:pPr>
      <w:r>
        <w:t xml:space="preserve">    OAS 3.0.1 definition of the Provisioning MnS</w:t>
      </w:r>
    </w:p>
    <w:p w14:paraId="72B5EC15" w14:textId="77777777" w:rsidR="00ED1345" w:rsidRDefault="00ED1345" w:rsidP="00ED1345">
      <w:pPr>
        <w:pStyle w:val="PL"/>
      </w:pPr>
      <w:r>
        <w:t xml:space="preserve">    © 2022, 3GPP Organizational Partners (ARIB, ATIS, CCSA, ETSI, TSDSI, TTA, TTC).</w:t>
      </w:r>
    </w:p>
    <w:p w14:paraId="482EE6ED" w14:textId="77777777" w:rsidR="00ED1345" w:rsidRDefault="00ED1345" w:rsidP="00ED1345">
      <w:pPr>
        <w:pStyle w:val="PL"/>
      </w:pPr>
      <w:r>
        <w:t xml:space="preserve">    All rights reserved.</w:t>
      </w:r>
    </w:p>
    <w:p w14:paraId="4A5DF155" w14:textId="77777777" w:rsidR="00ED1345" w:rsidRDefault="00ED1345" w:rsidP="00ED1345">
      <w:pPr>
        <w:pStyle w:val="PL"/>
      </w:pPr>
      <w:r>
        <w:t>externalDocs:</w:t>
      </w:r>
    </w:p>
    <w:p w14:paraId="11001E8D" w14:textId="77777777" w:rsidR="00ED1345" w:rsidRDefault="00ED1345" w:rsidP="00ED1345">
      <w:pPr>
        <w:pStyle w:val="PL"/>
      </w:pPr>
      <w:r>
        <w:t xml:space="preserve">  description: 3GPP TS 28.532; Generic management services</w:t>
      </w:r>
    </w:p>
    <w:p w14:paraId="4CA0C470" w14:textId="77777777" w:rsidR="00ED1345" w:rsidRDefault="00ED1345" w:rsidP="00ED1345">
      <w:pPr>
        <w:pStyle w:val="PL"/>
      </w:pPr>
      <w:r>
        <w:t xml:space="preserve">  url: http://www.3gpp.org/ftp/Specs/archive/28_series/28.532/</w:t>
      </w:r>
    </w:p>
    <w:p w14:paraId="4E9CE5E3" w14:textId="77777777" w:rsidR="00ED1345" w:rsidRDefault="00ED1345" w:rsidP="00ED1345">
      <w:pPr>
        <w:pStyle w:val="PL"/>
      </w:pPr>
      <w:r>
        <w:t>servers:</w:t>
      </w:r>
    </w:p>
    <w:p w14:paraId="742C1033" w14:textId="77777777" w:rsidR="00ED1345" w:rsidRDefault="00ED1345" w:rsidP="00ED1345">
      <w:pPr>
        <w:pStyle w:val="PL"/>
      </w:pPr>
      <w:r>
        <w:t xml:space="preserve">  - url: '{MnSRoot}/ProvMnS/{MnSVersion}/{URI-LDN-first-part}'</w:t>
      </w:r>
    </w:p>
    <w:p w14:paraId="59767374" w14:textId="77777777" w:rsidR="00ED1345" w:rsidRDefault="00ED1345" w:rsidP="00ED1345">
      <w:pPr>
        <w:pStyle w:val="PL"/>
      </w:pPr>
      <w:r>
        <w:t xml:space="preserve">    variables:</w:t>
      </w:r>
    </w:p>
    <w:p w14:paraId="30381DF5" w14:textId="77777777" w:rsidR="00ED1345" w:rsidRDefault="00ED1345" w:rsidP="00ED1345">
      <w:pPr>
        <w:pStyle w:val="PL"/>
      </w:pPr>
      <w:r>
        <w:t xml:space="preserve">      MnSRoot:</w:t>
      </w:r>
    </w:p>
    <w:p w14:paraId="73E1FA4C" w14:textId="77777777" w:rsidR="00ED1345" w:rsidRDefault="00ED1345" w:rsidP="00ED1345">
      <w:pPr>
        <w:pStyle w:val="PL"/>
      </w:pPr>
      <w:r>
        <w:t xml:space="preserve">        description: See clause 4.4.2 of TS 32.158</w:t>
      </w:r>
    </w:p>
    <w:p w14:paraId="3F4C1B96" w14:textId="77777777" w:rsidR="00ED1345" w:rsidRDefault="00ED1345" w:rsidP="00ED1345">
      <w:pPr>
        <w:pStyle w:val="PL"/>
      </w:pPr>
      <w:r>
        <w:t xml:space="preserve">        default: http://example.com/3GPPManagement</w:t>
      </w:r>
    </w:p>
    <w:p w14:paraId="65CB2B92" w14:textId="77777777" w:rsidR="00ED1345" w:rsidRDefault="00ED1345" w:rsidP="00ED1345">
      <w:pPr>
        <w:pStyle w:val="PL"/>
      </w:pPr>
      <w:r>
        <w:t xml:space="preserve">      MnSVersion:</w:t>
      </w:r>
    </w:p>
    <w:p w14:paraId="3E537753" w14:textId="77777777" w:rsidR="00ED1345" w:rsidRDefault="00ED1345" w:rsidP="00ED1345">
      <w:pPr>
        <w:pStyle w:val="PL"/>
      </w:pPr>
      <w:r>
        <w:t xml:space="preserve">        description: Version number of the OpenAPI definition</w:t>
      </w:r>
    </w:p>
    <w:p w14:paraId="23158B96" w14:textId="77777777" w:rsidR="00ED1345" w:rsidRDefault="00ED1345" w:rsidP="00ED1345">
      <w:pPr>
        <w:pStyle w:val="PL"/>
      </w:pPr>
      <w:r>
        <w:t xml:space="preserve">        default: XXX</w:t>
      </w:r>
    </w:p>
    <w:p w14:paraId="0C98CA91" w14:textId="77777777" w:rsidR="00ED1345" w:rsidRDefault="00ED1345" w:rsidP="00ED1345">
      <w:pPr>
        <w:pStyle w:val="PL"/>
      </w:pPr>
      <w:r>
        <w:t xml:space="preserve">      URI-LDN-first-part:</w:t>
      </w:r>
    </w:p>
    <w:p w14:paraId="5C9FE4AE" w14:textId="77777777" w:rsidR="00ED1345" w:rsidRDefault="00ED1345" w:rsidP="00ED1345">
      <w:pPr>
        <w:pStyle w:val="PL"/>
      </w:pPr>
      <w:r>
        <w:t xml:space="preserve">        description: See clause 4.4.2 of TS 32.158</w:t>
      </w:r>
    </w:p>
    <w:p w14:paraId="7D14D667" w14:textId="77777777" w:rsidR="00ED1345" w:rsidRDefault="00ED1345" w:rsidP="00ED1345">
      <w:pPr>
        <w:pStyle w:val="PL"/>
      </w:pPr>
      <w:r>
        <w:t xml:space="preserve">        default: ''</w:t>
      </w:r>
    </w:p>
    <w:p w14:paraId="23721C8A" w14:textId="77777777" w:rsidR="00ED1345" w:rsidRDefault="00ED1345" w:rsidP="00ED1345">
      <w:pPr>
        <w:pStyle w:val="PL"/>
      </w:pPr>
      <w:r>
        <w:t>paths:</w:t>
      </w:r>
    </w:p>
    <w:p w14:paraId="6BBD9BFE" w14:textId="77777777" w:rsidR="00ED1345" w:rsidRDefault="00ED1345" w:rsidP="00ED1345">
      <w:pPr>
        <w:pStyle w:val="PL"/>
      </w:pPr>
      <w:r>
        <w:t xml:space="preserve">  '/{className}={id}':</w:t>
      </w:r>
    </w:p>
    <w:p w14:paraId="64165283" w14:textId="77777777" w:rsidR="00ED1345" w:rsidRDefault="00ED1345" w:rsidP="00ED1345">
      <w:pPr>
        <w:pStyle w:val="PL"/>
      </w:pPr>
      <w:r>
        <w:t xml:space="preserve">    parameters:</w:t>
      </w:r>
    </w:p>
    <w:p w14:paraId="47685384" w14:textId="77777777" w:rsidR="00ED1345" w:rsidRDefault="00ED1345" w:rsidP="00ED1345">
      <w:pPr>
        <w:pStyle w:val="PL"/>
      </w:pPr>
      <w:r>
        <w:t xml:space="preserve">      - name: className</w:t>
      </w:r>
    </w:p>
    <w:p w14:paraId="0858C653" w14:textId="77777777" w:rsidR="00ED1345" w:rsidRDefault="00ED1345" w:rsidP="00ED1345">
      <w:pPr>
        <w:pStyle w:val="PL"/>
      </w:pPr>
      <w:r>
        <w:t xml:space="preserve">        in: path</w:t>
      </w:r>
    </w:p>
    <w:p w14:paraId="50BD09AF" w14:textId="77777777" w:rsidR="00ED1345" w:rsidRDefault="00ED1345" w:rsidP="00ED1345">
      <w:pPr>
        <w:pStyle w:val="PL"/>
      </w:pPr>
      <w:r>
        <w:t xml:space="preserve">        required: true</w:t>
      </w:r>
    </w:p>
    <w:p w14:paraId="7F296CDD" w14:textId="77777777" w:rsidR="00ED1345" w:rsidRDefault="00ED1345" w:rsidP="00ED1345">
      <w:pPr>
        <w:pStyle w:val="PL"/>
      </w:pPr>
      <w:r>
        <w:t xml:space="preserve">        schema:</w:t>
      </w:r>
    </w:p>
    <w:p w14:paraId="734268DF" w14:textId="77777777" w:rsidR="00ED1345" w:rsidRDefault="00ED1345" w:rsidP="00ED1345">
      <w:pPr>
        <w:pStyle w:val="PL"/>
      </w:pPr>
      <w:r>
        <w:t xml:space="preserve">          type: string</w:t>
      </w:r>
    </w:p>
    <w:p w14:paraId="55BE2653" w14:textId="77777777" w:rsidR="00ED1345" w:rsidRDefault="00ED1345" w:rsidP="00ED1345">
      <w:pPr>
        <w:pStyle w:val="PL"/>
      </w:pPr>
      <w:r>
        <w:t xml:space="preserve">      - name: id</w:t>
      </w:r>
    </w:p>
    <w:p w14:paraId="7AD12CF8" w14:textId="77777777" w:rsidR="00ED1345" w:rsidRDefault="00ED1345" w:rsidP="00ED1345">
      <w:pPr>
        <w:pStyle w:val="PL"/>
      </w:pPr>
      <w:r>
        <w:t xml:space="preserve">        in: path</w:t>
      </w:r>
    </w:p>
    <w:p w14:paraId="45B718BC" w14:textId="77777777" w:rsidR="00ED1345" w:rsidRDefault="00ED1345" w:rsidP="00ED1345">
      <w:pPr>
        <w:pStyle w:val="PL"/>
      </w:pPr>
      <w:r>
        <w:t xml:space="preserve">        required: true</w:t>
      </w:r>
    </w:p>
    <w:p w14:paraId="1C3CBAD7" w14:textId="77777777" w:rsidR="00ED1345" w:rsidRDefault="00ED1345" w:rsidP="00ED1345">
      <w:pPr>
        <w:pStyle w:val="PL"/>
      </w:pPr>
      <w:r>
        <w:t xml:space="preserve">        schema:</w:t>
      </w:r>
    </w:p>
    <w:p w14:paraId="60D89C13" w14:textId="77777777" w:rsidR="00ED1345" w:rsidRDefault="00ED1345" w:rsidP="00ED1345">
      <w:pPr>
        <w:pStyle w:val="PL"/>
      </w:pPr>
      <w:r>
        <w:t xml:space="preserve">          type: string</w:t>
      </w:r>
    </w:p>
    <w:p w14:paraId="70E87A2A" w14:textId="77777777" w:rsidR="00ED1345" w:rsidRDefault="00ED1345" w:rsidP="00ED1345">
      <w:pPr>
        <w:pStyle w:val="PL"/>
      </w:pPr>
      <w:r>
        <w:t xml:space="preserve">    put:</w:t>
      </w:r>
    </w:p>
    <w:p w14:paraId="21A3815D" w14:textId="77777777" w:rsidR="00ED1345" w:rsidRDefault="00ED1345" w:rsidP="00ED1345">
      <w:pPr>
        <w:pStyle w:val="PL"/>
      </w:pPr>
      <w:r>
        <w:t xml:space="preserve">      summary: Replaces a complete single resource or creates it if it does not exist</w:t>
      </w:r>
    </w:p>
    <w:p w14:paraId="18A69A0A" w14:textId="77777777" w:rsidR="00ED1345" w:rsidRDefault="00ED1345" w:rsidP="00ED1345">
      <w:pPr>
        <w:pStyle w:val="PL"/>
      </w:pPr>
      <w:r>
        <w:t xml:space="preserve">      description: &gt;-</w:t>
      </w:r>
    </w:p>
    <w:p w14:paraId="4A702F86" w14:textId="77777777" w:rsidR="00ED1345" w:rsidRDefault="00ED1345" w:rsidP="00ED1345">
      <w:pPr>
        <w:pStyle w:val="PL"/>
      </w:pPr>
      <w:r>
        <w:t xml:space="preserve">        With HTTP PUT a complete resource is replaced or created if it does not</w:t>
      </w:r>
    </w:p>
    <w:p w14:paraId="4CDC02DE" w14:textId="77777777" w:rsidR="00ED1345" w:rsidRDefault="00ED1345" w:rsidP="00ED1345">
      <w:pPr>
        <w:pStyle w:val="PL"/>
      </w:pPr>
      <w:r>
        <w:t xml:space="preserve">        exist. The target resource is identified by the target URI.</w:t>
      </w:r>
    </w:p>
    <w:p w14:paraId="2F66DAA9" w14:textId="77777777" w:rsidR="00ED1345" w:rsidRDefault="00ED1345" w:rsidP="00ED1345">
      <w:pPr>
        <w:pStyle w:val="PL"/>
      </w:pPr>
      <w:r>
        <w:t xml:space="preserve">      requestBody:</w:t>
      </w:r>
    </w:p>
    <w:p w14:paraId="17DF6156" w14:textId="77777777" w:rsidR="00ED1345" w:rsidRDefault="00ED1345" w:rsidP="00ED1345">
      <w:pPr>
        <w:pStyle w:val="PL"/>
      </w:pPr>
      <w:r>
        <w:t xml:space="preserve">        required: true</w:t>
      </w:r>
    </w:p>
    <w:p w14:paraId="6FA5CED8" w14:textId="77777777" w:rsidR="00ED1345" w:rsidRDefault="00ED1345" w:rsidP="00ED1345">
      <w:pPr>
        <w:pStyle w:val="PL"/>
      </w:pPr>
      <w:r>
        <w:t xml:space="preserve">        content:</w:t>
      </w:r>
    </w:p>
    <w:p w14:paraId="46FD33EC" w14:textId="77777777" w:rsidR="00ED1345" w:rsidRDefault="00ED1345" w:rsidP="00ED1345">
      <w:pPr>
        <w:pStyle w:val="PL"/>
      </w:pPr>
      <w:r>
        <w:t xml:space="preserve">          application/json:</w:t>
      </w:r>
    </w:p>
    <w:p w14:paraId="7ABDBD85" w14:textId="77777777" w:rsidR="00ED1345" w:rsidRDefault="00ED1345" w:rsidP="00ED1345">
      <w:pPr>
        <w:pStyle w:val="PL"/>
      </w:pPr>
      <w:r>
        <w:t xml:space="preserve">            schema:</w:t>
      </w:r>
    </w:p>
    <w:p w14:paraId="5C1CA0E2" w14:textId="77777777" w:rsidR="00ED1345" w:rsidRDefault="00ED1345" w:rsidP="00ED1345">
      <w:pPr>
        <w:pStyle w:val="PL"/>
      </w:pPr>
      <w:r>
        <w:t xml:space="preserve">              $ref: '#/components/schemas/Resource'</w:t>
      </w:r>
    </w:p>
    <w:p w14:paraId="5154EAD2" w14:textId="77777777" w:rsidR="00ED1345" w:rsidRDefault="00ED1345" w:rsidP="00ED1345">
      <w:pPr>
        <w:pStyle w:val="PL"/>
      </w:pPr>
      <w:r>
        <w:t xml:space="preserve">      responses:</w:t>
      </w:r>
    </w:p>
    <w:p w14:paraId="41C169A2" w14:textId="77777777" w:rsidR="00ED1345" w:rsidRDefault="00ED1345" w:rsidP="00ED1345">
      <w:pPr>
        <w:pStyle w:val="PL"/>
      </w:pPr>
      <w:r>
        <w:t xml:space="preserve">        '200':</w:t>
      </w:r>
    </w:p>
    <w:p w14:paraId="33FE428B" w14:textId="77777777" w:rsidR="00ED1345" w:rsidRDefault="00ED1345" w:rsidP="00ED1345">
      <w:pPr>
        <w:pStyle w:val="PL"/>
      </w:pPr>
      <w:r>
        <w:t xml:space="preserve">          description: &gt;-</w:t>
      </w:r>
    </w:p>
    <w:p w14:paraId="3C4BAE68" w14:textId="77777777" w:rsidR="00ED1345" w:rsidRDefault="00ED1345" w:rsidP="00ED1345">
      <w:pPr>
        <w:pStyle w:val="PL"/>
      </w:pPr>
      <w:r>
        <w:t xml:space="preserve">            Success case ("200 OK").</w:t>
      </w:r>
    </w:p>
    <w:p w14:paraId="3E6E9270" w14:textId="77777777" w:rsidR="00ED1345" w:rsidRDefault="00ED1345" w:rsidP="00ED1345">
      <w:pPr>
        <w:pStyle w:val="PL"/>
      </w:pPr>
      <w:r>
        <w:t xml:space="preserve">            This status code shall be returned when the resource is replaced, and</w:t>
      </w:r>
    </w:p>
    <w:p w14:paraId="32F4B78B" w14:textId="77777777" w:rsidR="00ED1345" w:rsidRDefault="00ED1345" w:rsidP="00ED1345">
      <w:pPr>
        <w:pStyle w:val="PL"/>
      </w:pPr>
      <w:r>
        <w:t xml:space="preserve">            when the replaced resource representation is not identical to the resource</w:t>
      </w:r>
    </w:p>
    <w:p w14:paraId="713215B4" w14:textId="77777777" w:rsidR="00ED1345" w:rsidRDefault="00ED1345" w:rsidP="00ED1345">
      <w:pPr>
        <w:pStyle w:val="PL"/>
      </w:pPr>
      <w:r>
        <w:t xml:space="preserve">            representation in the request.</w:t>
      </w:r>
    </w:p>
    <w:p w14:paraId="29777BCD" w14:textId="77777777" w:rsidR="00ED1345" w:rsidRDefault="00ED1345" w:rsidP="00ED1345">
      <w:pPr>
        <w:pStyle w:val="PL"/>
      </w:pPr>
      <w:r>
        <w:t xml:space="preserve">            This status code may be retourned when the resource is updated and when the</w:t>
      </w:r>
    </w:p>
    <w:p w14:paraId="67D5200B" w14:textId="77777777" w:rsidR="00ED1345" w:rsidRDefault="00ED1345" w:rsidP="00ED1345">
      <w:pPr>
        <w:pStyle w:val="PL"/>
      </w:pPr>
      <w:r>
        <w:t xml:space="preserve">            updated resource representation is identical to the resource representation</w:t>
      </w:r>
    </w:p>
    <w:p w14:paraId="763B2527" w14:textId="77777777" w:rsidR="00ED1345" w:rsidRDefault="00ED1345" w:rsidP="00ED1345">
      <w:pPr>
        <w:pStyle w:val="PL"/>
      </w:pPr>
      <w:r>
        <w:t xml:space="preserve">            in the request.</w:t>
      </w:r>
    </w:p>
    <w:p w14:paraId="560D3D3B" w14:textId="77777777" w:rsidR="00ED1345" w:rsidRDefault="00ED1345" w:rsidP="00ED1345">
      <w:pPr>
        <w:pStyle w:val="PL"/>
      </w:pPr>
      <w:r>
        <w:t xml:space="preserve">            The representation of the updated resource is returned in the response</w:t>
      </w:r>
    </w:p>
    <w:p w14:paraId="54F2E835" w14:textId="77777777" w:rsidR="00ED1345" w:rsidRDefault="00ED1345" w:rsidP="00ED1345">
      <w:pPr>
        <w:pStyle w:val="PL"/>
      </w:pPr>
      <w:r>
        <w:t xml:space="preserve">            message body.</w:t>
      </w:r>
    </w:p>
    <w:p w14:paraId="05C3290D" w14:textId="77777777" w:rsidR="00ED1345" w:rsidRDefault="00ED1345" w:rsidP="00ED1345">
      <w:pPr>
        <w:pStyle w:val="PL"/>
      </w:pPr>
      <w:r>
        <w:t xml:space="preserve">          content:</w:t>
      </w:r>
    </w:p>
    <w:p w14:paraId="2B0A8B80" w14:textId="77777777" w:rsidR="00ED1345" w:rsidRDefault="00ED1345" w:rsidP="00ED1345">
      <w:pPr>
        <w:pStyle w:val="PL"/>
      </w:pPr>
      <w:r>
        <w:t xml:space="preserve">            application/json:</w:t>
      </w:r>
    </w:p>
    <w:p w14:paraId="4E9674AE" w14:textId="77777777" w:rsidR="00ED1345" w:rsidRDefault="00ED1345" w:rsidP="00ED1345">
      <w:pPr>
        <w:pStyle w:val="PL"/>
      </w:pPr>
      <w:r>
        <w:t xml:space="preserve">              schema:</w:t>
      </w:r>
    </w:p>
    <w:p w14:paraId="7D07267A" w14:textId="77777777" w:rsidR="00ED1345" w:rsidRDefault="00ED1345" w:rsidP="00ED1345">
      <w:pPr>
        <w:pStyle w:val="PL"/>
      </w:pPr>
      <w:r>
        <w:t xml:space="preserve">                $ref: '#/components/schemas/Resource'</w:t>
      </w:r>
    </w:p>
    <w:p w14:paraId="165C0C69" w14:textId="77777777" w:rsidR="00ED1345" w:rsidRDefault="00ED1345" w:rsidP="00ED1345">
      <w:pPr>
        <w:pStyle w:val="PL"/>
      </w:pPr>
      <w:r>
        <w:t xml:space="preserve">        '201':</w:t>
      </w:r>
    </w:p>
    <w:p w14:paraId="6454D5CF" w14:textId="77777777" w:rsidR="00ED1345" w:rsidRDefault="00ED1345" w:rsidP="00ED1345">
      <w:pPr>
        <w:pStyle w:val="PL"/>
      </w:pPr>
      <w:r>
        <w:t xml:space="preserve">          description: &gt;-</w:t>
      </w:r>
    </w:p>
    <w:p w14:paraId="259B52D9" w14:textId="77777777" w:rsidR="00ED1345" w:rsidRDefault="00ED1345" w:rsidP="00ED1345">
      <w:pPr>
        <w:pStyle w:val="PL"/>
      </w:pPr>
      <w:r>
        <w:t xml:space="preserve">            Success case ("201 Created").</w:t>
      </w:r>
    </w:p>
    <w:p w14:paraId="52C610D8" w14:textId="77777777" w:rsidR="00ED1345" w:rsidRDefault="00ED1345" w:rsidP="00ED1345">
      <w:pPr>
        <w:pStyle w:val="PL"/>
      </w:pPr>
      <w:r>
        <w:t xml:space="preserve">            This status code shall be returned when the resource is created.</w:t>
      </w:r>
    </w:p>
    <w:p w14:paraId="13810949" w14:textId="77777777" w:rsidR="00ED1345" w:rsidRDefault="00ED1345" w:rsidP="00ED1345">
      <w:pPr>
        <w:pStyle w:val="PL"/>
      </w:pPr>
      <w:r>
        <w:t xml:space="preserve">            The representation of the created resource is returned in the response</w:t>
      </w:r>
    </w:p>
    <w:p w14:paraId="584DEEB0" w14:textId="77777777" w:rsidR="00ED1345" w:rsidRDefault="00ED1345" w:rsidP="00ED1345">
      <w:pPr>
        <w:pStyle w:val="PL"/>
      </w:pPr>
      <w:r>
        <w:t xml:space="preserve">            message body.</w:t>
      </w:r>
    </w:p>
    <w:p w14:paraId="40CAC67B" w14:textId="77777777" w:rsidR="00ED1345" w:rsidRDefault="00ED1345" w:rsidP="00ED1345">
      <w:pPr>
        <w:pStyle w:val="PL"/>
      </w:pPr>
      <w:r>
        <w:t xml:space="preserve">          content:</w:t>
      </w:r>
    </w:p>
    <w:p w14:paraId="3E2D2FC8" w14:textId="77777777" w:rsidR="00ED1345" w:rsidRDefault="00ED1345" w:rsidP="00ED1345">
      <w:pPr>
        <w:pStyle w:val="PL"/>
      </w:pPr>
      <w:r>
        <w:t xml:space="preserve">            application/json:</w:t>
      </w:r>
    </w:p>
    <w:p w14:paraId="668ECFFD" w14:textId="77777777" w:rsidR="00ED1345" w:rsidRDefault="00ED1345" w:rsidP="00ED1345">
      <w:pPr>
        <w:pStyle w:val="PL"/>
      </w:pPr>
      <w:r>
        <w:t xml:space="preserve">              schema:</w:t>
      </w:r>
    </w:p>
    <w:p w14:paraId="0FCE0FEE" w14:textId="77777777" w:rsidR="00ED1345" w:rsidRDefault="00ED1345" w:rsidP="00ED1345">
      <w:pPr>
        <w:pStyle w:val="PL"/>
      </w:pPr>
      <w:r>
        <w:t xml:space="preserve">                $ref: '#/components/schemas/Resource'</w:t>
      </w:r>
    </w:p>
    <w:p w14:paraId="6F45C9F7" w14:textId="77777777" w:rsidR="00ED1345" w:rsidRDefault="00ED1345" w:rsidP="00ED1345">
      <w:pPr>
        <w:pStyle w:val="PL"/>
      </w:pPr>
      <w:r>
        <w:t xml:space="preserve">        '204':</w:t>
      </w:r>
    </w:p>
    <w:p w14:paraId="636204E3" w14:textId="77777777" w:rsidR="00ED1345" w:rsidRDefault="00ED1345" w:rsidP="00ED1345">
      <w:pPr>
        <w:pStyle w:val="PL"/>
      </w:pPr>
      <w:r>
        <w:t xml:space="preserve">          description: &gt;-</w:t>
      </w:r>
    </w:p>
    <w:p w14:paraId="4262518E" w14:textId="77777777" w:rsidR="00ED1345" w:rsidRDefault="00ED1345" w:rsidP="00ED1345">
      <w:pPr>
        <w:pStyle w:val="PL"/>
      </w:pPr>
      <w:r>
        <w:t xml:space="preserve">            Success case ("204 No Content").</w:t>
      </w:r>
    </w:p>
    <w:p w14:paraId="50DF8D4D" w14:textId="77777777" w:rsidR="00ED1345" w:rsidRDefault="00ED1345" w:rsidP="00ED1345">
      <w:pPr>
        <w:pStyle w:val="PL"/>
      </w:pPr>
      <w:r>
        <w:t xml:space="preserve">            This status code may be returned only when the replaced resource</w:t>
      </w:r>
    </w:p>
    <w:p w14:paraId="2B3C9F36" w14:textId="77777777" w:rsidR="00ED1345" w:rsidRDefault="00ED1345" w:rsidP="00ED1345">
      <w:pPr>
        <w:pStyle w:val="PL"/>
      </w:pPr>
      <w:r>
        <w:t xml:space="preserve">            representation is identical to the representation in the request.</w:t>
      </w:r>
    </w:p>
    <w:p w14:paraId="4FB4A518" w14:textId="77777777" w:rsidR="00ED1345" w:rsidRDefault="00ED1345" w:rsidP="00ED1345">
      <w:pPr>
        <w:pStyle w:val="PL"/>
      </w:pPr>
      <w:r>
        <w:t xml:space="preserve">            The response has no message body.</w:t>
      </w:r>
    </w:p>
    <w:p w14:paraId="602E78B0" w14:textId="77777777" w:rsidR="00ED1345" w:rsidRDefault="00ED1345" w:rsidP="00ED1345">
      <w:pPr>
        <w:pStyle w:val="PL"/>
      </w:pPr>
      <w:r>
        <w:t xml:space="preserve">        default:</w:t>
      </w:r>
    </w:p>
    <w:p w14:paraId="71D8D226" w14:textId="77777777" w:rsidR="00ED1345" w:rsidRDefault="00ED1345" w:rsidP="00ED1345">
      <w:pPr>
        <w:pStyle w:val="PL"/>
      </w:pPr>
      <w:r>
        <w:t xml:space="preserve">          description: Error case.</w:t>
      </w:r>
    </w:p>
    <w:p w14:paraId="2602F052" w14:textId="77777777" w:rsidR="00ED1345" w:rsidRDefault="00ED1345" w:rsidP="00ED1345">
      <w:pPr>
        <w:pStyle w:val="PL"/>
      </w:pPr>
      <w:r>
        <w:t xml:space="preserve">          content:</w:t>
      </w:r>
    </w:p>
    <w:p w14:paraId="59CA3EA6" w14:textId="77777777" w:rsidR="00ED1345" w:rsidRDefault="00ED1345" w:rsidP="00ED1345">
      <w:pPr>
        <w:pStyle w:val="PL"/>
      </w:pPr>
      <w:r>
        <w:t xml:space="preserve">            application/json:</w:t>
      </w:r>
    </w:p>
    <w:p w14:paraId="3ED23D5F" w14:textId="77777777" w:rsidR="00ED1345" w:rsidRDefault="00ED1345" w:rsidP="00ED1345">
      <w:pPr>
        <w:pStyle w:val="PL"/>
      </w:pPr>
      <w:r>
        <w:t xml:space="preserve">              schema:</w:t>
      </w:r>
    </w:p>
    <w:p w14:paraId="228941E7" w14:textId="77777777" w:rsidR="00ED1345" w:rsidRDefault="00ED1345" w:rsidP="00ED1345">
      <w:pPr>
        <w:pStyle w:val="PL"/>
      </w:pPr>
      <w:r>
        <w:t xml:space="preserve">                $ref: 'TS28623_ComDefs.yaml#/components/schemas/ErrorResponse'</w:t>
      </w:r>
    </w:p>
    <w:p w14:paraId="06B1ECF9" w14:textId="77777777" w:rsidR="00ED1345" w:rsidRDefault="00ED1345" w:rsidP="00ED1345">
      <w:pPr>
        <w:pStyle w:val="PL"/>
      </w:pPr>
      <w:r>
        <w:t xml:space="preserve">      callbacks:</w:t>
      </w:r>
    </w:p>
    <w:p w14:paraId="72DCCCD1" w14:textId="77777777" w:rsidR="00ED1345" w:rsidRDefault="00ED1345" w:rsidP="00ED1345">
      <w:pPr>
        <w:pStyle w:val="PL"/>
      </w:pPr>
      <w:r>
        <w:t xml:space="preserve">        notifyMOICreation:</w:t>
      </w:r>
    </w:p>
    <w:p w14:paraId="1BAA6F41" w14:textId="77777777" w:rsidR="00ED1345" w:rsidRDefault="00ED1345" w:rsidP="00ED1345">
      <w:pPr>
        <w:pStyle w:val="PL"/>
      </w:pPr>
      <w:r>
        <w:t xml:space="preserve">          '{request.body#/notificationRecipientAddress}':</w:t>
      </w:r>
    </w:p>
    <w:p w14:paraId="747AD7DE" w14:textId="77777777" w:rsidR="00ED1345" w:rsidRDefault="00ED1345" w:rsidP="00ED1345">
      <w:pPr>
        <w:pStyle w:val="PL"/>
      </w:pPr>
      <w:r>
        <w:t xml:space="preserve">            post:</w:t>
      </w:r>
    </w:p>
    <w:p w14:paraId="27B855E3" w14:textId="77777777" w:rsidR="00ED1345" w:rsidRDefault="00ED1345" w:rsidP="00ED1345">
      <w:pPr>
        <w:pStyle w:val="PL"/>
      </w:pPr>
      <w:r>
        <w:t xml:space="preserve">              requestBody:</w:t>
      </w:r>
    </w:p>
    <w:p w14:paraId="65C3B137" w14:textId="77777777" w:rsidR="00ED1345" w:rsidRDefault="00ED1345" w:rsidP="00ED1345">
      <w:pPr>
        <w:pStyle w:val="PL"/>
      </w:pPr>
      <w:r>
        <w:t xml:space="preserve">                required: true</w:t>
      </w:r>
    </w:p>
    <w:p w14:paraId="1F727D53" w14:textId="77777777" w:rsidR="00ED1345" w:rsidRDefault="00ED1345" w:rsidP="00ED1345">
      <w:pPr>
        <w:pStyle w:val="PL"/>
      </w:pPr>
      <w:r>
        <w:t xml:space="preserve">                content:</w:t>
      </w:r>
    </w:p>
    <w:p w14:paraId="063E93AD" w14:textId="77777777" w:rsidR="00ED1345" w:rsidRDefault="00ED1345" w:rsidP="00ED1345">
      <w:pPr>
        <w:pStyle w:val="PL"/>
      </w:pPr>
      <w:r>
        <w:t xml:space="preserve">                  application/json:</w:t>
      </w:r>
    </w:p>
    <w:p w14:paraId="29B40201" w14:textId="77777777" w:rsidR="00ED1345" w:rsidRDefault="00ED1345" w:rsidP="00ED1345">
      <w:pPr>
        <w:pStyle w:val="PL"/>
      </w:pPr>
      <w:r>
        <w:t xml:space="preserve">                    schema:</w:t>
      </w:r>
    </w:p>
    <w:p w14:paraId="79BDB601" w14:textId="77777777" w:rsidR="00ED1345" w:rsidRDefault="00ED1345" w:rsidP="00ED1345">
      <w:pPr>
        <w:pStyle w:val="PL"/>
      </w:pPr>
      <w:r>
        <w:t xml:space="preserve">                      $ref: '#/components/schemas/NotifyMoiCreation'</w:t>
      </w:r>
    </w:p>
    <w:p w14:paraId="7DFC35CD" w14:textId="77777777" w:rsidR="00ED1345" w:rsidRDefault="00ED1345" w:rsidP="00ED1345">
      <w:pPr>
        <w:pStyle w:val="PL"/>
      </w:pPr>
      <w:r>
        <w:t xml:space="preserve">              responses:</w:t>
      </w:r>
    </w:p>
    <w:p w14:paraId="4FA8F9F9" w14:textId="77777777" w:rsidR="00ED1345" w:rsidRDefault="00ED1345" w:rsidP="00ED1345">
      <w:pPr>
        <w:pStyle w:val="PL"/>
      </w:pPr>
      <w:r>
        <w:t xml:space="preserve">                '204':</w:t>
      </w:r>
    </w:p>
    <w:p w14:paraId="208AB314" w14:textId="77777777" w:rsidR="00ED1345" w:rsidRDefault="00ED1345" w:rsidP="00ED1345">
      <w:pPr>
        <w:pStyle w:val="PL"/>
      </w:pPr>
      <w:r>
        <w:t xml:space="preserve">                  description: &gt;-</w:t>
      </w:r>
    </w:p>
    <w:p w14:paraId="0404D625" w14:textId="77777777" w:rsidR="00ED1345" w:rsidRDefault="00ED1345" w:rsidP="00ED1345">
      <w:pPr>
        <w:pStyle w:val="PL"/>
      </w:pPr>
      <w:r>
        <w:t xml:space="preserve">                    Success case ("204 No Content").</w:t>
      </w:r>
    </w:p>
    <w:p w14:paraId="4897EEAE" w14:textId="77777777" w:rsidR="00ED1345" w:rsidRDefault="00ED1345" w:rsidP="00ED1345">
      <w:pPr>
        <w:pStyle w:val="PL"/>
      </w:pPr>
      <w:r>
        <w:t xml:space="preserve">                    The notification is successfully delivered. The response</w:t>
      </w:r>
    </w:p>
    <w:p w14:paraId="07AC6D9E" w14:textId="77777777" w:rsidR="00ED1345" w:rsidRDefault="00ED1345" w:rsidP="00ED1345">
      <w:pPr>
        <w:pStyle w:val="PL"/>
      </w:pPr>
      <w:r>
        <w:t xml:space="preserve">                    has no message body.</w:t>
      </w:r>
    </w:p>
    <w:p w14:paraId="7CF60928" w14:textId="77777777" w:rsidR="00ED1345" w:rsidRDefault="00ED1345" w:rsidP="00ED1345">
      <w:pPr>
        <w:pStyle w:val="PL"/>
      </w:pPr>
      <w:r>
        <w:t xml:space="preserve">                default:</w:t>
      </w:r>
    </w:p>
    <w:p w14:paraId="05CA3DAB" w14:textId="77777777" w:rsidR="00ED1345" w:rsidRDefault="00ED1345" w:rsidP="00ED1345">
      <w:pPr>
        <w:pStyle w:val="PL"/>
      </w:pPr>
      <w:r>
        <w:t xml:space="preserve">                  description: Error case.</w:t>
      </w:r>
    </w:p>
    <w:p w14:paraId="3AAC7F98" w14:textId="77777777" w:rsidR="00ED1345" w:rsidRDefault="00ED1345" w:rsidP="00ED1345">
      <w:pPr>
        <w:pStyle w:val="PL"/>
      </w:pPr>
      <w:r>
        <w:t xml:space="preserve">                  content:</w:t>
      </w:r>
    </w:p>
    <w:p w14:paraId="06A7C616" w14:textId="77777777" w:rsidR="00ED1345" w:rsidRDefault="00ED1345" w:rsidP="00ED1345">
      <w:pPr>
        <w:pStyle w:val="PL"/>
      </w:pPr>
      <w:r>
        <w:t xml:space="preserve">                    application/json:</w:t>
      </w:r>
    </w:p>
    <w:p w14:paraId="6D66E1A0" w14:textId="77777777" w:rsidR="00ED1345" w:rsidRDefault="00ED1345" w:rsidP="00ED1345">
      <w:pPr>
        <w:pStyle w:val="PL"/>
      </w:pPr>
      <w:r>
        <w:t xml:space="preserve">                      schema:</w:t>
      </w:r>
    </w:p>
    <w:p w14:paraId="1EEABAB4" w14:textId="77777777" w:rsidR="00ED1345" w:rsidRDefault="00ED1345" w:rsidP="00ED1345">
      <w:pPr>
        <w:pStyle w:val="PL"/>
      </w:pPr>
      <w:r>
        <w:t xml:space="preserve">                        $ref: 'TS28623_ComDefs.yaml#/components/schemas/ErrorResponse'</w:t>
      </w:r>
    </w:p>
    <w:p w14:paraId="2E093D5F" w14:textId="77777777" w:rsidR="00ED1345" w:rsidRDefault="00ED1345" w:rsidP="00ED1345">
      <w:pPr>
        <w:pStyle w:val="PL"/>
      </w:pPr>
      <w:r>
        <w:t xml:space="preserve">        notifyMOIDeletion:</w:t>
      </w:r>
    </w:p>
    <w:p w14:paraId="33841EE8" w14:textId="77777777" w:rsidR="00ED1345" w:rsidRDefault="00ED1345" w:rsidP="00ED1345">
      <w:pPr>
        <w:pStyle w:val="PL"/>
      </w:pPr>
      <w:r>
        <w:t xml:space="preserve">          '{request.body#/notificationRecipientAddress}':</w:t>
      </w:r>
    </w:p>
    <w:p w14:paraId="6EA2895D" w14:textId="77777777" w:rsidR="00ED1345" w:rsidRDefault="00ED1345" w:rsidP="00ED1345">
      <w:pPr>
        <w:pStyle w:val="PL"/>
      </w:pPr>
      <w:r>
        <w:t xml:space="preserve">            post:</w:t>
      </w:r>
    </w:p>
    <w:p w14:paraId="6C7CA1E1" w14:textId="77777777" w:rsidR="00ED1345" w:rsidRDefault="00ED1345" w:rsidP="00ED1345">
      <w:pPr>
        <w:pStyle w:val="PL"/>
      </w:pPr>
      <w:r>
        <w:t xml:space="preserve">              requestBody:</w:t>
      </w:r>
    </w:p>
    <w:p w14:paraId="045B2090" w14:textId="77777777" w:rsidR="00ED1345" w:rsidRDefault="00ED1345" w:rsidP="00ED1345">
      <w:pPr>
        <w:pStyle w:val="PL"/>
      </w:pPr>
      <w:r>
        <w:t xml:space="preserve">                required: true</w:t>
      </w:r>
    </w:p>
    <w:p w14:paraId="36FCF67A" w14:textId="77777777" w:rsidR="00ED1345" w:rsidRDefault="00ED1345" w:rsidP="00ED1345">
      <w:pPr>
        <w:pStyle w:val="PL"/>
      </w:pPr>
      <w:r>
        <w:t xml:space="preserve">                content:</w:t>
      </w:r>
    </w:p>
    <w:p w14:paraId="218868B5" w14:textId="77777777" w:rsidR="00ED1345" w:rsidRDefault="00ED1345" w:rsidP="00ED1345">
      <w:pPr>
        <w:pStyle w:val="PL"/>
      </w:pPr>
      <w:r>
        <w:t xml:space="preserve">                  application/json:</w:t>
      </w:r>
    </w:p>
    <w:p w14:paraId="0925BF0D" w14:textId="77777777" w:rsidR="00ED1345" w:rsidRDefault="00ED1345" w:rsidP="00ED1345">
      <w:pPr>
        <w:pStyle w:val="PL"/>
      </w:pPr>
      <w:r>
        <w:t xml:space="preserve">                    schema:</w:t>
      </w:r>
    </w:p>
    <w:p w14:paraId="081EFA4B" w14:textId="77777777" w:rsidR="00ED1345" w:rsidRDefault="00ED1345" w:rsidP="00ED1345">
      <w:pPr>
        <w:pStyle w:val="PL"/>
      </w:pPr>
      <w:r>
        <w:t xml:space="preserve">                      $ref: '#/components/schemas/NotifyMoiDeletion'</w:t>
      </w:r>
    </w:p>
    <w:p w14:paraId="2774B4F0" w14:textId="77777777" w:rsidR="00ED1345" w:rsidRDefault="00ED1345" w:rsidP="00ED1345">
      <w:pPr>
        <w:pStyle w:val="PL"/>
      </w:pPr>
      <w:r>
        <w:t xml:space="preserve">              responses:</w:t>
      </w:r>
    </w:p>
    <w:p w14:paraId="434E1CAD" w14:textId="77777777" w:rsidR="00ED1345" w:rsidRDefault="00ED1345" w:rsidP="00ED1345">
      <w:pPr>
        <w:pStyle w:val="PL"/>
      </w:pPr>
      <w:r>
        <w:t xml:space="preserve">                '204':</w:t>
      </w:r>
    </w:p>
    <w:p w14:paraId="26AEE93F" w14:textId="77777777" w:rsidR="00ED1345" w:rsidRDefault="00ED1345" w:rsidP="00ED1345">
      <w:pPr>
        <w:pStyle w:val="PL"/>
      </w:pPr>
      <w:r>
        <w:t xml:space="preserve">                  description: &gt;-</w:t>
      </w:r>
    </w:p>
    <w:p w14:paraId="1F36EBE8" w14:textId="77777777" w:rsidR="00ED1345" w:rsidRDefault="00ED1345" w:rsidP="00ED1345">
      <w:pPr>
        <w:pStyle w:val="PL"/>
      </w:pPr>
      <w:r>
        <w:t xml:space="preserve">                    Success case ("204 No Content").</w:t>
      </w:r>
    </w:p>
    <w:p w14:paraId="1904EAD7" w14:textId="77777777" w:rsidR="00ED1345" w:rsidRDefault="00ED1345" w:rsidP="00ED1345">
      <w:pPr>
        <w:pStyle w:val="PL"/>
      </w:pPr>
      <w:r>
        <w:t xml:space="preserve">                    The notification is successfully delivered. The response</w:t>
      </w:r>
    </w:p>
    <w:p w14:paraId="6CB1FF7D" w14:textId="77777777" w:rsidR="00ED1345" w:rsidRDefault="00ED1345" w:rsidP="00ED1345">
      <w:pPr>
        <w:pStyle w:val="PL"/>
      </w:pPr>
      <w:r>
        <w:t xml:space="preserve">                    has no message body.</w:t>
      </w:r>
    </w:p>
    <w:p w14:paraId="03A33FE5" w14:textId="77777777" w:rsidR="00ED1345" w:rsidRDefault="00ED1345" w:rsidP="00ED1345">
      <w:pPr>
        <w:pStyle w:val="PL"/>
      </w:pPr>
      <w:r>
        <w:t xml:space="preserve">                default:</w:t>
      </w:r>
    </w:p>
    <w:p w14:paraId="28D6F3CF" w14:textId="77777777" w:rsidR="00ED1345" w:rsidRDefault="00ED1345" w:rsidP="00ED1345">
      <w:pPr>
        <w:pStyle w:val="PL"/>
      </w:pPr>
      <w:r>
        <w:t xml:space="preserve">                  description: Error case.</w:t>
      </w:r>
    </w:p>
    <w:p w14:paraId="595407D7" w14:textId="77777777" w:rsidR="00ED1345" w:rsidRDefault="00ED1345" w:rsidP="00ED1345">
      <w:pPr>
        <w:pStyle w:val="PL"/>
      </w:pPr>
      <w:r>
        <w:t xml:space="preserve">                  content:</w:t>
      </w:r>
    </w:p>
    <w:p w14:paraId="07BDB36D" w14:textId="77777777" w:rsidR="00ED1345" w:rsidRDefault="00ED1345" w:rsidP="00ED1345">
      <w:pPr>
        <w:pStyle w:val="PL"/>
      </w:pPr>
      <w:r>
        <w:t xml:space="preserve">                    application/json:</w:t>
      </w:r>
    </w:p>
    <w:p w14:paraId="13991ACB" w14:textId="77777777" w:rsidR="00ED1345" w:rsidRDefault="00ED1345" w:rsidP="00ED1345">
      <w:pPr>
        <w:pStyle w:val="PL"/>
      </w:pPr>
      <w:r>
        <w:t xml:space="preserve">                      schema:</w:t>
      </w:r>
    </w:p>
    <w:p w14:paraId="73A58814" w14:textId="77777777" w:rsidR="00ED1345" w:rsidRDefault="00ED1345" w:rsidP="00ED1345">
      <w:pPr>
        <w:pStyle w:val="PL"/>
      </w:pPr>
      <w:r>
        <w:t xml:space="preserve">                        $ref: 'TS28623_ComDefs.yaml#/components/schemas/ErrorResponse'</w:t>
      </w:r>
    </w:p>
    <w:p w14:paraId="30625928" w14:textId="77777777" w:rsidR="00ED1345" w:rsidRDefault="00ED1345" w:rsidP="00ED1345">
      <w:pPr>
        <w:pStyle w:val="PL"/>
      </w:pPr>
      <w:r>
        <w:t xml:space="preserve">        notifyMOIAttributeValueChanges:</w:t>
      </w:r>
    </w:p>
    <w:p w14:paraId="480330F7" w14:textId="77777777" w:rsidR="00ED1345" w:rsidRDefault="00ED1345" w:rsidP="00ED1345">
      <w:pPr>
        <w:pStyle w:val="PL"/>
      </w:pPr>
      <w:r>
        <w:t xml:space="preserve">          '{request.body#/notificationRecipientAddress}':</w:t>
      </w:r>
    </w:p>
    <w:p w14:paraId="3D7A60FA" w14:textId="77777777" w:rsidR="00ED1345" w:rsidRDefault="00ED1345" w:rsidP="00ED1345">
      <w:pPr>
        <w:pStyle w:val="PL"/>
      </w:pPr>
      <w:r>
        <w:t xml:space="preserve">            post:</w:t>
      </w:r>
    </w:p>
    <w:p w14:paraId="1AE72A38" w14:textId="77777777" w:rsidR="00ED1345" w:rsidRDefault="00ED1345" w:rsidP="00ED1345">
      <w:pPr>
        <w:pStyle w:val="PL"/>
      </w:pPr>
      <w:r>
        <w:t xml:space="preserve">              requestBody:</w:t>
      </w:r>
    </w:p>
    <w:p w14:paraId="314B6031" w14:textId="77777777" w:rsidR="00ED1345" w:rsidRDefault="00ED1345" w:rsidP="00ED1345">
      <w:pPr>
        <w:pStyle w:val="PL"/>
      </w:pPr>
      <w:r>
        <w:t xml:space="preserve">                required: true</w:t>
      </w:r>
    </w:p>
    <w:p w14:paraId="33B5F3F8" w14:textId="77777777" w:rsidR="00ED1345" w:rsidRDefault="00ED1345" w:rsidP="00ED1345">
      <w:pPr>
        <w:pStyle w:val="PL"/>
      </w:pPr>
      <w:r>
        <w:t xml:space="preserve">                content:</w:t>
      </w:r>
    </w:p>
    <w:p w14:paraId="665D4576" w14:textId="77777777" w:rsidR="00ED1345" w:rsidRDefault="00ED1345" w:rsidP="00ED1345">
      <w:pPr>
        <w:pStyle w:val="PL"/>
      </w:pPr>
      <w:r>
        <w:t xml:space="preserve">                  application/json:</w:t>
      </w:r>
    </w:p>
    <w:p w14:paraId="233EADF0" w14:textId="77777777" w:rsidR="00ED1345" w:rsidRDefault="00ED1345" w:rsidP="00ED1345">
      <w:pPr>
        <w:pStyle w:val="PL"/>
      </w:pPr>
      <w:r>
        <w:t xml:space="preserve">                    schema:</w:t>
      </w:r>
    </w:p>
    <w:p w14:paraId="36A3A382" w14:textId="77777777" w:rsidR="00ED1345" w:rsidRDefault="00ED1345" w:rsidP="00ED1345">
      <w:pPr>
        <w:pStyle w:val="PL"/>
      </w:pPr>
      <w:r>
        <w:t xml:space="preserve">                      $ref: '#/components/schemas/NotifyMoiAttributeValueChanges'</w:t>
      </w:r>
    </w:p>
    <w:p w14:paraId="3EC48B77" w14:textId="77777777" w:rsidR="00ED1345" w:rsidRDefault="00ED1345" w:rsidP="00ED1345">
      <w:pPr>
        <w:pStyle w:val="PL"/>
      </w:pPr>
      <w:r>
        <w:t xml:space="preserve">              responses:</w:t>
      </w:r>
    </w:p>
    <w:p w14:paraId="15273AE3" w14:textId="77777777" w:rsidR="00ED1345" w:rsidRDefault="00ED1345" w:rsidP="00ED1345">
      <w:pPr>
        <w:pStyle w:val="PL"/>
      </w:pPr>
      <w:r>
        <w:t xml:space="preserve">                '204':</w:t>
      </w:r>
    </w:p>
    <w:p w14:paraId="1D0AC419" w14:textId="77777777" w:rsidR="00ED1345" w:rsidRDefault="00ED1345" w:rsidP="00ED1345">
      <w:pPr>
        <w:pStyle w:val="PL"/>
      </w:pPr>
      <w:r>
        <w:t xml:space="preserve">                  description: &gt;-</w:t>
      </w:r>
    </w:p>
    <w:p w14:paraId="4111BE4F" w14:textId="77777777" w:rsidR="00ED1345" w:rsidRDefault="00ED1345" w:rsidP="00ED1345">
      <w:pPr>
        <w:pStyle w:val="PL"/>
      </w:pPr>
      <w:r>
        <w:t xml:space="preserve">                    Success case ("204 No Content").</w:t>
      </w:r>
    </w:p>
    <w:p w14:paraId="60BEC4A0" w14:textId="77777777" w:rsidR="00ED1345" w:rsidRDefault="00ED1345" w:rsidP="00ED1345">
      <w:pPr>
        <w:pStyle w:val="PL"/>
      </w:pPr>
      <w:r>
        <w:t xml:space="preserve">                    The notification is successfully delivered. The response</w:t>
      </w:r>
    </w:p>
    <w:p w14:paraId="118A057F" w14:textId="77777777" w:rsidR="00ED1345" w:rsidRDefault="00ED1345" w:rsidP="00ED1345">
      <w:pPr>
        <w:pStyle w:val="PL"/>
      </w:pPr>
      <w:r>
        <w:t xml:space="preserve">                    has no message body.</w:t>
      </w:r>
    </w:p>
    <w:p w14:paraId="770184AB" w14:textId="77777777" w:rsidR="00ED1345" w:rsidRDefault="00ED1345" w:rsidP="00ED1345">
      <w:pPr>
        <w:pStyle w:val="PL"/>
      </w:pPr>
      <w:r>
        <w:t xml:space="preserve">                default:</w:t>
      </w:r>
    </w:p>
    <w:p w14:paraId="104B826B" w14:textId="77777777" w:rsidR="00ED1345" w:rsidRDefault="00ED1345" w:rsidP="00ED1345">
      <w:pPr>
        <w:pStyle w:val="PL"/>
      </w:pPr>
      <w:r>
        <w:t xml:space="preserve">                  description: Error case.</w:t>
      </w:r>
    </w:p>
    <w:p w14:paraId="3BD704BC" w14:textId="77777777" w:rsidR="00ED1345" w:rsidRDefault="00ED1345" w:rsidP="00ED1345">
      <w:pPr>
        <w:pStyle w:val="PL"/>
      </w:pPr>
      <w:r>
        <w:t xml:space="preserve">                  content:</w:t>
      </w:r>
    </w:p>
    <w:p w14:paraId="42DD6D2C" w14:textId="77777777" w:rsidR="00ED1345" w:rsidRDefault="00ED1345" w:rsidP="00ED1345">
      <w:pPr>
        <w:pStyle w:val="PL"/>
      </w:pPr>
      <w:r>
        <w:t xml:space="preserve">                    application/json:</w:t>
      </w:r>
    </w:p>
    <w:p w14:paraId="43B218C3" w14:textId="77777777" w:rsidR="00ED1345" w:rsidRDefault="00ED1345" w:rsidP="00ED1345">
      <w:pPr>
        <w:pStyle w:val="PL"/>
      </w:pPr>
      <w:r>
        <w:t xml:space="preserve">                      schema:</w:t>
      </w:r>
    </w:p>
    <w:p w14:paraId="226CBA46" w14:textId="77777777" w:rsidR="00ED1345" w:rsidRDefault="00ED1345" w:rsidP="00ED1345">
      <w:pPr>
        <w:pStyle w:val="PL"/>
      </w:pPr>
      <w:r>
        <w:t xml:space="preserve">                        $ref: 'TS28623_ComDefs.yaml#/components/schemas/ErrorResponse'</w:t>
      </w:r>
    </w:p>
    <w:p w14:paraId="4032C335" w14:textId="77777777" w:rsidR="00ED1345" w:rsidRDefault="00ED1345" w:rsidP="00ED1345">
      <w:pPr>
        <w:pStyle w:val="PL"/>
      </w:pPr>
      <w:r>
        <w:t xml:space="preserve">        notifyMOIChanges:</w:t>
      </w:r>
    </w:p>
    <w:p w14:paraId="76778F6F" w14:textId="77777777" w:rsidR="00ED1345" w:rsidRDefault="00ED1345" w:rsidP="00ED1345">
      <w:pPr>
        <w:pStyle w:val="PL"/>
      </w:pPr>
      <w:r>
        <w:t xml:space="preserve">          '{request.body#/notificationRecipientAddress}':</w:t>
      </w:r>
    </w:p>
    <w:p w14:paraId="63C68497" w14:textId="77777777" w:rsidR="00ED1345" w:rsidRDefault="00ED1345" w:rsidP="00ED1345">
      <w:pPr>
        <w:pStyle w:val="PL"/>
      </w:pPr>
      <w:r>
        <w:t xml:space="preserve">            post:</w:t>
      </w:r>
    </w:p>
    <w:p w14:paraId="51D98B04" w14:textId="77777777" w:rsidR="00ED1345" w:rsidRDefault="00ED1345" w:rsidP="00ED1345">
      <w:pPr>
        <w:pStyle w:val="PL"/>
      </w:pPr>
      <w:r>
        <w:t xml:space="preserve">              requestBody:</w:t>
      </w:r>
    </w:p>
    <w:p w14:paraId="21B70374" w14:textId="77777777" w:rsidR="00ED1345" w:rsidRDefault="00ED1345" w:rsidP="00ED1345">
      <w:pPr>
        <w:pStyle w:val="PL"/>
      </w:pPr>
      <w:r>
        <w:t xml:space="preserve">                required: true</w:t>
      </w:r>
    </w:p>
    <w:p w14:paraId="050C3B4E" w14:textId="77777777" w:rsidR="00ED1345" w:rsidRDefault="00ED1345" w:rsidP="00ED1345">
      <w:pPr>
        <w:pStyle w:val="PL"/>
      </w:pPr>
      <w:r>
        <w:t xml:space="preserve">                content:</w:t>
      </w:r>
    </w:p>
    <w:p w14:paraId="414BE1B9" w14:textId="77777777" w:rsidR="00ED1345" w:rsidRDefault="00ED1345" w:rsidP="00ED1345">
      <w:pPr>
        <w:pStyle w:val="PL"/>
      </w:pPr>
      <w:r>
        <w:t xml:space="preserve">                  application/json:</w:t>
      </w:r>
    </w:p>
    <w:p w14:paraId="171F4D80" w14:textId="77777777" w:rsidR="00ED1345" w:rsidRDefault="00ED1345" w:rsidP="00ED1345">
      <w:pPr>
        <w:pStyle w:val="PL"/>
      </w:pPr>
      <w:r>
        <w:t xml:space="preserve">                    schema:</w:t>
      </w:r>
    </w:p>
    <w:p w14:paraId="26ECF26E" w14:textId="77777777" w:rsidR="00ED1345" w:rsidRDefault="00ED1345" w:rsidP="00ED1345">
      <w:pPr>
        <w:pStyle w:val="PL"/>
      </w:pPr>
      <w:r>
        <w:t xml:space="preserve">                      $ref: '#/components/schemas/NotifyMoiChanges'</w:t>
      </w:r>
    </w:p>
    <w:p w14:paraId="6B1D3203" w14:textId="77777777" w:rsidR="00ED1345" w:rsidRDefault="00ED1345" w:rsidP="00ED1345">
      <w:pPr>
        <w:pStyle w:val="PL"/>
      </w:pPr>
      <w:r>
        <w:t xml:space="preserve">              responses:</w:t>
      </w:r>
    </w:p>
    <w:p w14:paraId="5A1484F0" w14:textId="77777777" w:rsidR="00ED1345" w:rsidRDefault="00ED1345" w:rsidP="00ED1345">
      <w:pPr>
        <w:pStyle w:val="PL"/>
      </w:pPr>
      <w:r>
        <w:t xml:space="preserve">                '204':</w:t>
      </w:r>
    </w:p>
    <w:p w14:paraId="603CE219" w14:textId="77777777" w:rsidR="00ED1345" w:rsidRDefault="00ED1345" w:rsidP="00ED1345">
      <w:pPr>
        <w:pStyle w:val="PL"/>
      </w:pPr>
      <w:r>
        <w:t xml:space="preserve">                  description: &gt;-</w:t>
      </w:r>
    </w:p>
    <w:p w14:paraId="1ABABD0A" w14:textId="77777777" w:rsidR="00ED1345" w:rsidRDefault="00ED1345" w:rsidP="00ED1345">
      <w:pPr>
        <w:pStyle w:val="PL"/>
      </w:pPr>
      <w:r>
        <w:t xml:space="preserve">                    Success case ("204 No Content").</w:t>
      </w:r>
    </w:p>
    <w:p w14:paraId="08F2E7F3" w14:textId="77777777" w:rsidR="00ED1345" w:rsidRDefault="00ED1345" w:rsidP="00ED1345">
      <w:pPr>
        <w:pStyle w:val="PL"/>
      </w:pPr>
      <w:r>
        <w:t xml:space="preserve">                    The notification is successfully delivered. The response</w:t>
      </w:r>
    </w:p>
    <w:p w14:paraId="69B91B68" w14:textId="77777777" w:rsidR="00ED1345" w:rsidRDefault="00ED1345" w:rsidP="00ED1345">
      <w:pPr>
        <w:pStyle w:val="PL"/>
      </w:pPr>
      <w:r>
        <w:t xml:space="preserve">                    has no message body.</w:t>
      </w:r>
    </w:p>
    <w:p w14:paraId="7D5D6594" w14:textId="77777777" w:rsidR="00ED1345" w:rsidRDefault="00ED1345" w:rsidP="00ED1345">
      <w:pPr>
        <w:pStyle w:val="PL"/>
      </w:pPr>
      <w:r>
        <w:t xml:space="preserve">                default:</w:t>
      </w:r>
    </w:p>
    <w:p w14:paraId="030EE830" w14:textId="77777777" w:rsidR="00ED1345" w:rsidRDefault="00ED1345" w:rsidP="00ED1345">
      <w:pPr>
        <w:pStyle w:val="PL"/>
      </w:pPr>
      <w:r>
        <w:t xml:space="preserve">                  description: Error case.</w:t>
      </w:r>
    </w:p>
    <w:p w14:paraId="6DEE3202" w14:textId="77777777" w:rsidR="00ED1345" w:rsidRDefault="00ED1345" w:rsidP="00ED1345">
      <w:pPr>
        <w:pStyle w:val="PL"/>
      </w:pPr>
      <w:r>
        <w:t xml:space="preserve">                  content:</w:t>
      </w:r>
    </w:p>
    <w:p w14:paraId="660155E3" w14:textId="77777777" w:rsidR="00ED1345" w:rsidRDefault="00ED1345" w:rsidP="00ED1345">
      <w:pPr>
        <w:pStyle w:val="PL"/>
      </w:pPr>
      <w:r>
        <w:t xml:space="preserve">                    application/json:</w:t>
      </w:r>
    </w:p>
    <w:p w14:paraId="5C48CA3E" w14:textId="77777777" w:rsidR="00ED1345" w:rsidRDefault="00ED1345" w:rsidP="00ED1345">
      <w:pPr>
        <w:pStyle w:val="PL"/>
      </w:pPr>
      <w:r>
        <w:t xml:space="preserve">                      schema:</w:t>
      </w:r>
    </w:p>
    <w:p w14:paraId="6F839220" w14:textId="77777777" w:rsidR="00ED1345" w:rsidRDefault="00ED1345" w:rsidP="00ED1345">
      <w:pPr>
        <w:pStyle w:val="PL"/>
      </w:pPr>
      <w:r>
        <w:t xml:space="preserve">                        $ref: 'TS28623_ComDefs.yaml#/components/schemas/ErrorResponse'</w:t>
      </w:r>
    </w:p>
    <w:p w14:paraId="2589BB28" w14:textId="77777777" w:rsidR="00ED1345" w:rsidRDefault="00ED1345" w:rsidP="00ED1345">
      <w:pPr>
        <w:pStyle w:val="PL"/>
      </w:pPr>
      <w:r>
        <w:t xml:space="preserve">    get:</w:t>
      </w:r>
    </w:p>
    <w:p w14:paraId="2FDDA5CE" w14:textId="77777777" w:rsidR="00ED1345" w:rsidRDefault="00ED1345" w:rsidP="00ED1345">
      <w:pPr>
        <w:pStyle w:val="PL"/>
      </w:pPr>
      <w:r>
        <w:t xml:space="preserve">      summary: Reads one or multiple resources</w:t>
      </w:r>
    </w:p>
    <w:p w14:paraId="652E931F" w14:textId="77777777" w:rsidR="00ED1345" w:rsidRDefault="00ED1345" w:rsidP="00ED1345">
      <w:pPr>
        <w:pStyle w:val="PL"/>
      </w:pPr>
      <w:r>
        <w:t xml:space="preserve">      description: &gt;-</w:t>
      </w:r>
    </w:p>
    <w:p w14:paraId="46CEEA72" w14:textId="77777777" w:rsidR="00ED1345" w:rsidRDefault="00ED1345" w:rsidP="00ED1345">
      <w:pPr>
        <w:pStyle w:val="PL"/>
      </w:pPr>
      <w:r>
        <w:t xml:space="preserve">        With HTTP GET resources are read. The resources to be retrieved are</w:t>
      </w:r>
    </w:p>
    <w:p w14:paraId="0B04FD9F" w14:textId="77777777" w:rsidR="00ED1345" w:rsidRDefault="00ED1345" w:rsidP="00ED1345">
      <w:pPr>
        <w:pStyle w:val="PL"/>
      </w:pPr>
      <w:r>
        <w:t xml:space="preserve">        identified with the target URI. The attributes and fields parameter</w:t>
      </w:r>
    </w:p>
    <w:p w14:paraId="598266F2" w14:textId="77777777" w:rsidR="00ED1345" w:rsidRDefault="00ED1345" w:rsidP="00ED1345">
      <w:pPr>
        <w:pStyle w:val="PL"/>
      </w:pPr>
      <w:r>
        <w:t xml:space="preserve">        of the query components allow to select the resource properties to be returned.</w:t>
      </w:r>
    </w:p>
    <w:p w14:paraId="7AB435DD" w14:textId="77777777" w:rsidR="00ED1345" w:rsidRDefault="00ED1345" w:rsidP="00ED1345">
      <w:pPr>
        <w:pStyle w:val="PL"/>
      </w:pPr>
      <w:r>
        <w:t xml:space="preserve">      parameters:</w:t>
      </w:r>
    </w:p>
    <w:p w14:paraId="6E836B53" w14:textId="77777777" w:rsidR="00ED1345" w:rsidRDefault="00ED1345" w:rsidP="00ED1345">
      <w:pPr>
        <w:pStyle w:val="PL"/>
      </w:pPr>
      <w:r>
        <w:t xml:space="preserve">        - name: scope</w:t>
      </w:r>
    </w:p>
    <w:p w14:paraId="42B93BB9" w14:textId="77777777" w:rsidR="00ED1345" w:rsidRDefault="00ED1345" w:rsidP="00ED1345">
      <w:pPr>
        <w:pStyle w:val="PL"/>
      </w:pPr>
      <w:r>
        <w:t xml:space="preserve">          in: query</w:t>
      </w:r>
    </w:p>
    <w:p w14:paraId="573509B0" w14:textId="77777777" w:rsidR="00ED1345" w:rsidRDefault="00ED1345" w:rsidP="00ED1345">
      <w:pPr>
        <w:pStyle w:val="PL"/>
      </w:pPr>
      <w:r>
        <w:t xml:space="preserve">          description: &gt;-</w:t>
      </w:r>
    </w:p>
    <w:p w14:paraId="28C18AD7" w14:textId="77777777" w:rsidR="00ED1345" w:rsidRDefault="00ED1345" w:rsidP="00ED1345">
      <w:pPr>
        <w:pStyle w:val="PL"/>
      </w:pPr>
      <w:r>
        <w:t xml:space="preserve">            This parameter extends the set of targeted resources beyond the base</w:t>
      </w:r>
    </w:p>
    <w:p w14:paraId="23F83525" w14:textId="77777777" w:rsidR="00ED1345" w:rsidRDefault="00ED1345" w:rsidP="00ED1345">
      <w:pPr>
        <w:pStyle w:val="PL"/>
      </w:pPr>
      <w:r>
        <w:t xml:space="preserve">            resource identified with the path component of the URI. No scoping</w:t>
      </w:r>
    </w:p>
    <w:p w14:paraId="041B9A85" w14:textId="77777777" w:rsidR="00ED1345" w:rsidRDefault="00ED1345" w:rsidP="00ED1345">
      <w:pPr>
        <w:pStyle w:val="PL"/>
      </w:pPr>
      <w:r>
        <w:t xml:space="preserve">            mechanism is specified in the present document.</w:t>
      </w:r>
    </w:p>
    <w:p w14:paraId="32039E22" w14:textId="77777777" w:rsidR="00ED1345" w:rsidRDefault="00ED1345" w:rsidP="00ED1345">
      <w:pPr>
        <w:pStyle w:val="PL"/>
      </w:pPr>
      <w:r>
        <w:t xml:space="preserve">          required: false</w:t>
      </w:r>
    </w:p>
    <w:p w14:paraId="4FD65292" w14:textId="77777777" w:rsidR="00ED1345" w:rsidRDefault="00ED1345" w:rsidP="00ED1345">
      <w:pPr>
        <w:pStyle w:val="PL"/>
      </w:pPr>
      <w:r>
        <w:t xml:space="preserve">          schema:</w:t>
      </w:r>
    </w:p>
    <w:p w14:paraId="6C2A8B2B" w14:textId="77777777" w:rsidR="00ED1345" w:rsidRDefault="00ED1345" w:rsidP="00ED1345">
      <w:pPr>
        <w:pStyle w:val="PL"/>
      </w:pPr>
      <w:r>
        <w:t xml:space="preserve">            $ref: '#/components/schemas/Scope'</w:t>
      </w:r>
    </w:p>
    <w:p w14:paraId="3729F28C" w14:textId="77777777" w:rsidR="00ED1345" w:rsidRDefault="00ED1345" w:rsidP="00ED1345">
      <w:pPr>
        <w:pStyle w:val="PL"/>
      </w:pPr>
      <w:r>
        <w:t xml:space="preserve">          style: form</w:t>
      </w:r>
    </w:p>
    <w:p w14:paraId="5F4ABD7F" w14:textId="77777777" w:rsidR="00ED1345" w:rsidRDefault="00ED1345" w:rsidP="00ED1345">
      <w:pPr>
        <w:pStyle w:val="PL"/>
      </w:pPr>
      <w:r>
        <w:t xml:space="preserve">          explode: true</w:t>
      </w:r>
    </w:p>
    <w:p w14:paraId="5154ACC5" w14:textId="77777777" w:rsidR="00ED1345" w:rsidRDefault="00ED1345" w:rsidP="00ED1345">
      <w:pPr>
        <w:pStyle w:val="PL"/>
      </w:pPr>
      <w:r>
        <w:t xml:space="preserve">        - name: filter</w:t>
      </w:r>
    </w:p>
    <w:p w14:paraId="3874D02B" w14:textId="77777777" w:rsidR="00ED1345" w:rsidRDefault="00ED1345" w:rsidP="00ED1345">
      <w:pPr>
        <w:pStyle w:val="PL"/>
      </w:pPr>
      <w:r>
        <w:t xml:space="preserve">          in: query</w:t>
      </w:r>
    </w:p>
    <w:p w14:paraId="7462C9D9" w14:textId="77777777" w:rsidR="00ED1345" w:rsidRDefault="00ED1345" w:rsidP="00ED1345">
      <w:pPr>
        <w:pStyle w:val="PL"/>
      </w:pPr>
      <w:r>
        <w:t xml:space="preserve">          description: &gt;-</w:t>
      </w:r>
    </w:p>
    <w:p w14:paraId="0CE68DEF" w14:textId="77777777" w:rsidR="00ED1345" w:rsidRDefault="00ED1345" w:rsidP="00ED1345">
      <w:pPr>
        <w:pStyle w:val="PL"/>
      </w:pPr>
      <w:r>
        <w:t xml:space="preserve">            This parameter reduces the targeted set of resources by applying a</w:t>
      </w:r>
    </w:p>
    <w:p w14:paraId="03DFC64C" w14:textId="77777777" w:rsidR="00ED1345" w:rsidRDefault="00ED1345" w:rsidP="00ED1345">
      <w:pPr>
        <w:pStyle w:val="PL"/>
      </w:pPr>
      <w:r>
        <w:t xml:space="preserve">            filter to the scoped set of resource representations. Only resource</w:t>
      </w:r>
    </w:p>
    <w:p w14:paraId="3AC6F520" w14:textId="77777777" w:rsidR="00ED1345" w:rsidRDefault="00ED1345" w:rsidP="00ED1345">
      <w:pPr>
        <w:pStyle w:val="PL"/>
      </w:pPr>
      <w:r>
        <w:t xml:space="preserve">            representations for which the filter construct evaluates to "true"</w:t>
      </w:r>
    </w:p>
    <w:p w14:paraId="7DB6AA35" w14:textId="77777777" w:rsidR="00ED1345" w:rsidRDefault="00ED1345" w:rsidP="00ED1345">
      <w:pPr>
        <w:pStyle w:val="PL"/>
      </w:pPr>
      <w:r>
        <w:t xml:space="preserve">            are targeted. No filter language is specified in the present</w:t>
      </w:r>
    </w:p>
    <w:p w14:paraId="63ACAE6F" w14:textId="77777777" w:rsidR="00ED1345" w:rsidRDefault="00ED1345" w:rsidP="00ED1345">
      <w:pPr>
        <w:pStyle w:val="PL"/>
      </w:pPr>
      <w:r>
        <w:t xml:space="preserve">            document.</w:t>
      </w:r>
    </w:p>
    <w:p w14:paraId="72ACC9D6" w14:textId="77777777" w:rsidR="00ED1345" w:rsidRDefault="00ED1345" w:rsidP="00ED1345">
      <w:pPr>
        <w:pStyle w:val="PL"/>
      </w:pPr>
      <w:r>
        <w:t xml:space="preserve">          required: false</w:t>
      </w:r>
    </w:p>
    <w:p w14:paraId="69C81E0F" w14:textId="77777777" w:rsidR="00ED1345" w:rsidRDefault="00ED1345" w:rsidP="00ED1345">
      <w:pPr>
        <w:pStyle w:val="PL"/>
      </w:pPr>
      <w:r>
        <w:t xml:space="preserve">          schema:</w:t>
      </w:r>
    </w:p>
    <w:p w14:paraId="3D362773" w14:textId="77777777" w:rsidR="00ED1345" w:rsidRDefault="00ED1345" w:rsidP="00ED1345">
      <w:pPr>
        <w:pStyle w:val="PL"/>
      </w:pPr>
      <w:r>
        <w:t xml:space="preserve">            $ref: 'TS28623_ComDefs.yaml#/components/schemas/Filter'</w:t>
      </w:r>
    </w:p>
    <w:p w14:paraId="6194463C" w14:textId="77777777" w:rsidR="00ED1345" w:rsidRDefault="00ED1345" w:rsidP="00ED1345">
      <w:pPr>
        <w:pStyle w:val="PL"/>
      </w:pPr>
      <w:r>
        <w:t xml:space="preserve">        - name: attributes</w:t>
      </w:r>
    </w:p>
    <w:p w14:paraId="10575560" w14:textId="77777777" w:rsidR="00ED1345" w:rsidRDefault="00ED1345" w:rsidP="00ED1345">
      <w:pPr>
        <w:pStyle w:val="PL"/>
      </w:pPr>
      <w:r>
        <w:t xml:space="preserve">          in: query</w:t>
      </w:r>
    </w:p>
    <w:p w14:paraId="0172F4BB" w14:textId="77777777" w:rsidR="00ED1345" w:rsidRDefault="00ED1345" w:rsidP="00ED1345">
      <w:pPr>
        <w:pStyle w:val="PL"/>
      </w:pPr>
      <w:r>
        <w:t xml:space="preserve">          description: &gt;-</w:t>
      </w:r>
    </w:p>
    <w:p w14:paraId="32236DE5" w14:textId="77777777" w:rsidR="00ED1345" w:rsidRDefault="00ED1345" w:rsidP="00ED1345">
      <w:pPr>
        <w:pStyle w:val="PL"/>
      </w:pPr>
      <w:r>
        <w:t xml:space="preserve">            This parameter specifies the attributes of the scoped resources that</w:t>
      </w:r>
    </w:p>
    <w:p w14:paraId="143BBA5E" w14:textId="77777777" w:rsidR="00ED1345" w:rsidRDefault="00ED1345" w:rsidP="00ED1345">
      <w:pPr>
        <w:pStyle w:val="PL"/>
      </w:pPr>
      <w:r>
        <w:t xml:space="preserve">            are returned.</w:t>
      </w:r>
    </w:p>
    <w:p w14:paraId="526974C3" w14:textId="77777777" w:rsidR="00ED1345" w:rsidRDefault="00ED1345" w:rsidP="00ED1345">
      <w:pPr>
        <w:pStyle w:val="PL"/>
      </w:pPr>
      <w:r>
        <w:t xml:space="preserve">          required: true</w:t>
      </w:r>
    </w:p>
    <w:p w14:paraId="32B13F69" w14:textId="77777777" w:rsidR="00ED1345" w:rsidRDefault="00ED1345" w:rsidP="00ED1345">
      <w:pPr>
        <w:pStyle w:val="PL"/>
      </w:pPr>
      <w:r>
        <w:t xml:space="preserve">          schema:</w:t>
      </w:r>
    </w:p>
    <w:p w14:paraId="54DA63C7" w14:textId="77777777" w:rsidR="00ED1345" w:rsidRDefault="00ED1345" w:rsidP="00ED1345">
      <w:pPr>
        <w:pStyle w:val="PL"/>
      </w:pPr>
      <w:r>
        <w:t xml:space="preserve">            type: array</w:t>
      </w:r>
    </w:p>
    <w:p w14:paraId="5932B1D1" w14:textId="77777777" w:rsidR="00ED1345" w:rsidRDefault="00ED1345" w:rsidP="00ED1345">
      <w:pPr>
        <w:pStyle w:val="PL"/>
      </w:pPr>
      <w:r>
        <w:t xml:space="preserve">            items:</w:t>
      </w:r>
    </w:p>
    <w:p w14:paraId="08DC87AE" w14:textId="77777777" w:rsidR="00ED1345" w:rsidRDefault="00ED1345" w:rsidP="00ED1345">
      <w:pPr>
        <w:pStyle w:val="PL"/>
      </w:pPr>
      <w:r>
        <w:t xml:space="preserve">              type: string</w:t>
      </w:r>
    </w:p>
    <w:p w14:paraId="0F4DCF24" w14:textId="77777777" w:rsidR="00ED1345" w:rsidRDefault="00ED1345" w:rsidP="00ED1345">
      <w:pPr>
        <w:pStyle w:val="PL"/>
      </w:pPr>
      <w:r>
        <w:t xml:space="preserve">          style: form</w:t>
      </w:r>
    </w:p>
    <w:p w14:paraId="37106302" w14:textId="77777777" w:rsidR="00ED1345" w:rsidRDefault="00ED1345" w:rsidP="00ED1345">
      <w:pPr>
        <w:pStyle w:val="PL"/>
      </w:pPr>
      <w:r>
        <w:t xml:space="preserve">          explode: false</w:t>
      </w:r>
    </w:p>
    <w:p w14:paraId="0AB30FC8" w14:textId="77777777" w:rsidR="00ED1345" w:rsidRDefault="00ED1345" w:rsidP="00ED1345">
      <w:pPr>
        <w:pStyle w:val="PL"/>
      </w:pPr>
      <w:r>
        <w:t xml:space="preserve">        - name: fields</w:t>
      </w:r>
    </w:p>
    <w:p w14:paraId="12712D26" w14:textId="77777777" w:rsidR="00ED1345" w:rsidRDefault="00ED1345" w:rsidP="00ED1345">
      <w:pPr>
        <w:pStyle w:val="PL"/>
      </w:pPr>
      <w:r>
        <w:t xml:space="preserve">          in: query</w:t>
      </w:r>
    </w:p>
    <w:p w14:paraId="1ADDB4D8" w14:textId="77777777" w:rsidR="00ED1345" w:rsidRDefault="00ED1345" w:rsidP="00ED1345">
      <w:pPr>
        <w:pStyle w:val="PL"/>
      </w:pPr>
      <w:r>
        <w:t xml:space="preserve">          description: &gt;-</w:t>
      </w:r>
    </w:p>
    <w:p w14:paraId="466F7220" w14:textId="77777777" w:rsidR="00ED1345" w:rsidRDefault="00ED1345" w:rsidP="00ED1345">
      <w:pPr>
        <w:pStyle w:val="PL"/>
      </w:pPr>
      <w:r>
        <w:t xml:space="preserve">            This parameter specifies the attribute field of the scoped resources</w:t>
      </w:r>
    </w:p>
    <w:p w14:paraId="3C79FD2F" w14:textId="77777777" w:rsidR="00ED1345" w:rsidRDefault="00ED1345" w:rsidP="00ED1345">
      <w:pPr>
        <w:pStyle w:val="PL"/>
      </w:pPr>
      <w:r>
        <w:t xml:space="preserve">            that are returned.</w:t>
      </w:r>
    </w:p>
    <w:p w14:paraId="2EF2B976" w14:textId="77777777" w:rsidR="00ED1345" w:rsidRDefault="00ED1345" w:rsidP="00ED1345">
      <w:pPr>
        <w:pStyle w:val="PL"/>
      </w:pPr>
      <w:r>
        <w:t xml:space="preserve">          required: false</w:t>
      </w:r>
    </w:p>
    <w:p w14:paraId="30C19EFD" w14:textId="77777777" w:rsidR="00ED1345" w:rsidRDefault="00ED1345" w:rsidP="00ED1345">
      <w:pPr>
        <w:pStyle w:val="PL"/>
      </w:pPr>
      <w:r>
        <w:t xml:space="preserve">          schema:</w:t>
      </w:r>
    </w:p>
    <w:p w14:paraId="0EFD0F74" w14:textId="77777777" w:rsidR="00ED1345" w:rsidRDefault="00ED1345" w:rsidP="00ED1345">
      <w:pPr>
        <w:pStyle w:val="PL"/>
      </w:pPr>
      <w:r>
        <w:t xml:space="preserve">            type: array</w:t>
      </w:r>
    </w:p>
    <w:p w14:paraId="1D4689D1" w14:textId="77777777" w:rsidR="00ED1345" w:rsidRDefault="00ED1345" w:rsidP="00ED1345">
      <w:pPr>
        <w:pStyle w:val="PL"/>
      </w:pPr>
      <w:r>
        <w:t xml:space="preserve">            items:</w:t>
      </w:r>
    </w:p>
    <w:p w14:paraId="3621E501" w14:textId="77777777" w:rsidR="00ED1345" w:rsidRDefault="00ED1345" w:rsidP="00ED1345">
      <w:pPr>
        <w:pStyle w:val="PL"/>
      </w:pPr>
      <w:r>
        <w:t xml:space="preserve">              type: string</w:t>
      </w:r>
    </w:p>
    <w:p w14:paraId="4D5B152E" w14:textId="77777777" w:rsidR="00ED1345" w:rsidRDefault="00ED1345" w:rsidP="00ED1345">
      <w:pPr>
        <w:pStyle w:val="PL"/>
      </w:pPr>
      <w:r>
        <w:t xml:space="preserve">          style: form</w:t>
      </w:r>
    </w:p>
    <w:p w14:paraId="3A4859EE" w14:textId="77777777" w:rsidR="00ED1345" w:rsidRPr="00FF6DA8" w:rsidRDefault="00ED1345" w:rsidP="00ED1345">
      <w:pPr>
        <w:pStyle w:val="PL"/>
        <w:rPr>
          <w:lang w:val="fr-FR"/>
        </w:rPr>
      </w:pPr>
      <w:r>
        <w:t xml:space="preserve">          </w:t>
      </w:r>
      <w:r w:rsidRPr="00FF6DA8">
        <w:rPr>
          <w:lang w:val="fr-FR"/>
        </w:rPr>
        <w:t>explode: false</w:t>
      </w:r>
    </w:p>
    <w:p w14:paraId="04AEDF99" w14:textId="77777777" w:rsidR="00ED1345" w:rsidRPr="00FF6DA8" w:rsidRDefault="00ED1345" w:rsidP="00ED1345">
      <w:pPr>
        <w:pStyle w:val="PL"/>
        <w:rPr>
          <w:lang w:val="fr-FR"/>
        </w:rPr>
      </w:pPr>
      <w:r w:rsidRPr="00FF6DA8">
        <w:rPr>
          <w:lang w:val="fr-FR"/>
        </w:rPr>
        <w:t xml:space="preserve">      responses:</w:t>
      </w:r>
    </w:p>
    <w:p w14:paraId="43C4A5C8" w14:textId="77777777" w:rsidR="00ED1345" w:rsidRPr="00FF6DA8" w:rsidRDefault="00ED1345" w:rsidP="00ED1345">
      <w:pPr>
        <w:pStyle w:val="PL"/>
        <w:rPr>
          <w:lang w:val="fr-FR"/>
        </w:rPr>
      </w:pPr>
      <w:r w:rsidRPr="00FF6DA8">
        <w:rPr>
          <w:lang w:val="fr-FR"/>
        </w:rPr>
        <w:t xml:space="preserve">        '200':</w:t>
      </w:r>
    </w:p>
    <w:p w14:paraId="6A18C225" w14:textId="77777777" w:rsidR="00ED1345" w:rsidRPr="00FF6DA8" w:rsidRDefault="00ED1345" w:rsidP="00ED1345">
      <w:pPr>
        <w:pStyle w:val="PL"/>
        <w:rPr>
          <w:lang w:val="fr-FR"/>
        </w:rPr>
      </w:pPr>
      <w:r w:rsidRPr="00FF6DA8">
        <w:rPr>
          <w:lang w:val="fr-FR"/>
        </w:rPr>
        <w:t xml:space="preserve">          description: &gt;-</w:t>
      </w:r>
    </w:p>
    <w:p w14:paraId="52DCF323" w14:textId="77777777" w:rsidR="00ED1345" w:rsidRDefault="00ED1345" w:rsidP="00ED1345">
      <w:pPr>
        <w:pStyle w:val="PL"/>
      </w:pPr>
      <w:r w:rsidRPr="00FF6DA8">
        <w:rPr>
          <w:lang w:val="fr-FR"/>
        </w:rPr>
        <w:t xml:space="preserve">            </w:t>
      </w:r>
      <w:r>
        <w:t>Success case ("200 OK").</w:t>
      </w:r>
    </w:p>
    <w:p w14:paraId="01685C90" w14:textId="77777777" w:rsidR="00ED1345" w:rsidRDefault="00ED1345" w:rsidP="00ED1345">
      <w:pPr>
        <w:pStyle w:val="PL"/>
      </w:pPr>
      <w:r>
        <w:t xml:space="preserve">            The resources identified in the request for retrieval are returned</w:t>
      </w:r>
    </w:p>
    <w:p w14:paraId="1BB3A16F" w14:textId="77777777" w:rsidR="00ED1345" w:rsidRDefault="00ED1345" w:rsidP="00ED1345">
      <w:pPr>
        <w:pStyle w:val="PL"/>
      </w:pPr>
      <w:r>
        <w:t xml:space="preserve">            in the response message body. In case the attributes or fields query</w:t>
      </w:r>
    </w:p>
    <w:p w14:paraId="5544DDBD" w14:textId="77777777" w:rsidR="00ED1345" w:rsidRDefault="00ED1345" w:rsidP="00ED1345">
      <w:pPr>
        <w:pStyle w:val="PL"/>
      </w:pPr>
      <w:r>
        <w:t xml:space="preserve">            parameters are used, only the selected attributes or sub-attributes are</w:t>
      </w:r>
    </w:p>
    <w:p w14:paraId="4DFB8CC4" w14:textId="77777777" w:rsidR="00ED1345" w:rsidRDefault="00ED1345" w:rsidP="00ED1345">
      <w:pPr>
        <w:pStyle w:val="PL"/>
      </w:pPr>
      <w:r>
        <w:t xml:space="preserve">            returned. The response message body is constructed according to the</w:t>
      </w:r>
    </w:p>
    <w:p w14:paraId="465408FB" w14:textId="77777777" w:rsidR="00ED1345" w:rsidRDefault="00ED1345" w:rsidP="00ED1345">
      <w:pPr>
        <w:pStyle w:val="PL"/>
      </w:pPr>
      <w:r>
        <w:t xml:space="preserve">            hierarchical response construction method (TS 32.158 [15]).</w:t>
      </w:r>
    </w:p>
    <w:p w14:paraId="20E94D7E" w14:textId="77777777" w:rsidR="00ED1345" w:rsidRDefault="00ED1345" w:rsidP="00ED1345">
      <w:pPr>
        <w:pStyle w:val="PL"/>
      </w:pPr>
      <w:r>
        <w:t xml:space="preserve">          content:</w:t>
      </w:r>
    </w:p>
    <w:p w14:paraId="314E991D" w14:textId="77777777" w:rsidR="00ED1345" w:rsidRDefault="00ED1345" w:rsidP="00ED1345">
      <w:pPr>
        <w:pStyle w:val="PL"/>
      </w:pPr>
      <w:r>
        <w:t xml:space="preserve">            application/json:</w:t>
      </w:r>
    </w:p>
    <w:p w14:paraId="2F54CC2C" w14:textId="77777777" w:rsidR="00ED1345" w:rsidRDefault="00ED1345" w:rsidP="00ED1345">
      <w:pPr>
        <w:pStyle w:val="PL"/>
      </w:pPr>
      <w:r>
        <w:t xml:space="preserve">              schema:</w:t>
      </w:r>
    </w:p>
    <w:p w14:paraId="63297745" w14:textId="77777777" w:rsidR="00ED1345" w:rsidRDefault="00ED1345" w:rsidP="00ED1345">
      <w:pPr>
        <w:pStyle w:val="PL"/>
      </w:pPr>
      <w:r>
        <w:t xml:space="preserve">                $ref: '#/components/schemas/Resource'</w:t>
      </w:r>
    </w:p>
    <w:p w14:paraId="48D17040" w14:textId="77777777" w:rsidR="00ED1345" w:rsidRDefault="00ED1345" w:rsidP="00ED1345">
      <w:pPr>
        <w:pStyle w:val="PL"/>
      </w:pPr>
      <w:r>
        <w:t xml:space="preserve">            application/vnd.3gpp.object-tree-hierarchical+json:</w:t>
      </w:r>
    </w:p>
    <w:p w14:paraId="25CC2D74" w14:textId="77777777" w:rsidR="00ED1345" w:rsidRDefault="00ED1345" w:rsidP="00ED1345">
      <w:pPr>
        <w:pStyle w:val="PL"/>
      </w:pPr>
      <w:r>
        <w:t xml:space="preserve">              schema:</w:t>
      </w:r>
    </w:p>
    <w:p w14:paraId="24F88BB1" w14:textId="77777777" w:rsidR="00ED1345" w:rsidRDefault="00ED1345" w:rsidP="00ED1345">
      <w:pPr>
        <w:pStyle w:val="PL"/>
      </w:pPr>
      <w:r>
        <w:t xml:space="preserve">                $ref: '#/components/schemas/Resource'</w:t>
      </w:r>
    </w:p>
    <w:p w14:paraId="6E13C2E4" w14:textId="77777777" w:rsidR="00ED1345" w:rsidRDefault="00ED1345" w:rsidP="00ED1345">
      <w:pPr>
        <w:pStyle w:val="PL"/>
      </w:pPr>
      <w:r>
        <w:t xml:space="preserve">            application/vnd.3gpp.object-tree-flat+json:</w:t>
      </w:r>
    </w:p>
    <w:p w14:paraId="07288A82" w14:textId="77777777" w:rsidR="00ED1345" w:rsidRDefault="00ED1345" w:rsidP="00ED1345">
      <w:pPr>
        <w:pStyle w:val="PL"/>
      </w:pPr>
      <w:r>
        <w:t xml:space="preserve">              schema:</w:t>
      </w:r>
    </w:p>
    <w:p w14:paraId="3956636F" w14:textId="77777777" w:rsidR="00ED1345" w:rsidRDefault="00ED1345" w:rsidP="00ED1345">
      <w:pPr>
        <w:pStyle w:val="PL"/>
      </w:pPr>
      <w:r>
        <w:t xml:space="preserve">                type: array</w:t>
      </w:r>
    </w:p>
    <w:p w14:paraId="42317ABB" w14:textId="77777777" w:rsidR="00ED1345" w:rsidRDefault="00ED1345" w:rsidP="00ED1345">
      <w:pPr>
        <w:pStyle w:val="PL"/>
      </w:pPr>
      <w:r>
        <w:t xml:space="preserve">                items:</w:t>
      </w:r>
    </w:p>
    <w:p w14:paraId="7F3E36DD" w14:textId="77777777" w:rsidR="00ED1345" w:rsidRDefault="00ED1345" w:rsidP="00ED1345">
      <w:pPr>
        <w:pStyle w:val="PL"/>
      </w:pPr>
      <w:r>
        <w:t xml:space="preserve">                  $ref: '#/components/schemas/Resource'</w:t>
      </w:r>
    </w:p>
    <w:p w14:paraId="10CBC1D0" w14:textId="77777777" w:rsidR="00ED1345" w:rsidRDefault="00ED1345" w:rsidP="00ED1345">
      <w:pPr>
        <w:pStyle w:val="PL"/>
      </w:pPr>
      <w:r>
        <w:t xml:space="preserve">        default:</w:t>
      </w:r>
    </w:p>
    <w:p w14:paraId="73D6F00C" w14:textId="77777777" w:rsidR="00ED1345" w:rsidRDefault="00ED1345" w:rsidP="00ED1345">
      <w:pPr>
        <w:pStyle w:val="PL"/>
      </w:pPr>
      <w:r>
        <w:t xml:space="preserve">          description: Error case.</w:t>
      </w:r>
    </w:p>
    <w:p w14:paraId="17C3F200" w14:textId="77777777" w:rsidR="00ED1345" w:rsidRDefault="00ED1345" w:rsidP="00ED1345">
      <w:pPr>
        <w:pStyle w:val="PL"/>
      </w:pPr>
      <w:r>
        <w:t xml:space="preserve">          content:</w:t>
      </w:r>
    </w:p>
    <w:p w14:paraId="5327A45E" w14:textId="77777777" w:rsidR="00ED1345" w:rsidRDefault="00ED1345" w:rsidP="00ED1345">
      <w:pPr>
        <w:pStyle w:val="PL"/>
      </w:pPr>
      <w:r>
        <w:t xml:space="preserve">            application/json:</w:t>
      </w:r>
    </w:p>
    <w:p w14:paraId="32D99718" w14:textId="77777777" w:rsidR="00ED1345" w:rsidRDefault="00ED1345" w:rsidP="00ED1345">
      <w:pPr>
        <w:pStyle w:val="PL"/>
      </w:pPr>
      <w:r>
        <w:t xml:space="preserve">              schema:</w:t>
      </w:r>
    </w:p>
    <w:p w14:paraId="6086519A" w14:textId="77777777" w:rsidR="00ED1345" w:rsidRDefault="00ED1345" w:rsidP="00ED1345">
      <w:pPr>
        <w:pStyle w:val="PL"/>
      </w:pPr>
      <w:r>
        <w:t xml:space="preserve">                $ref: 'TS28623_ComDefs.yaml#/components/schemas/ErrorResponse'</w:t>
      </w:r>
    </w:p>
    <w:p w14:paraId="1BF571A4" w14:textId="77777777" w:rsidR="00ED1345" w:rsidRDefault="00ED1345" w:rsidP="00ED1345">
      <w:pPr>
        <w:pStyle w:val="PL"/>
      </w:pPr>
      <w:r>
        <w:t xml:space="preserve">    patch:</w:t>
      </w:r>
    </w:p>
    <w:p w14:paraId="32155B40" w14:textId="77777777" w:rsidR="00ED1345" w:rsidRDefault="00ED1345" w:rsidP="00ED1345">
      <w:pPr>
        <w:pStyle w:val="PL"/>
      </w:pPr>
      <w:r>
        <w:t xml:space="preserve">      summary: Patches one or multiple resources</w:t>
      </w:r>
    </w:p>
    <w:p w14:paraId="785A6257" w14:textId="77777777" w:rsidR="00ED1345" w:rsidRDefault="00ED1345" w:rsidP="00ED1345">
      <w:pPr>
        <w:pStyle w:val="PL"/>
      </w:pPr>
      <w:r>
        <w:t xml:space="preserve">      description: &gt;-</w:t>
      </w:r>
    </w:p>
    <w:p w14:paraId="3E7B975F" w14:textId="77777777" w:rsidR="00ED1345" w:rsidRDefault="00ED1345" w:rsidP="00ED1345">
      <w:pPr>
        <w:pStyle w:val="PL"/>
      </w:pPr>
      <w:r>
        <w:t xml:space="preserve">        With HTTP PATCH resources are created, updated or deleted. The resources</w:t>
      </w:r>
    </w:p>
    <w:p w14:paraId="266AE36A" w14:textId="77777777" w:rsidR="00ED1345" w:rsidRDefault="00ED1345" w:rsidP="00ED1345">
      <w:pPr>
        <w:pStyle w:val="PL"/>
      </w:pPr>
      <w:r>
        <w:t xml:space="preserve">        to be modified are identified with the target URI (base resource) and</w:t>
      </w:r>
    </w:p>
    <w:p w14:paraId="6DA3336B" w14:textId="77777777" w:rsidR="00ED1345" w:rsidRDefault="00ED1345" w:rsidP="00ED1345">
      <w:pPr>
        <w:pStyle w:val="PL"/>
      </w:pPr>
      <w:r>
        <w:t xml:space="preserve">        the patch document included in the request message body.</w:t>
      </w:r>
    </w:p>
    <w:p w14:paraId="28F88EE0" w14:textId="77777777" w:rsidR="00ED1345" w:rsidRDefault="00ED1345" w:rsidP="00ED1345">
      <w:pPr>
        <w:pStyle w:val="PL"/>
      </w:pPr>
      <w:r>
        <w:t xml:space="preserve">      requestBody:</w:t>
      </w:r>
    </w:p>
    <w:p w14:paraId="628DFCB7" w14:textId="77777777" w:rsidR="00ED1345" w:rsidRDefault="00ED1345" w:rsidP="00ED1345">
      <w:pPr>
        <w:pStyle w:val="PL"/>
      </w:pPr>
      <w:r>
        <w:t xml:space="preserve">        description: &gt;-</w:t>
      </w:r>
    </w:p>
    <w:p w14:paraId="7C24F469" w14:textId="77777777" w:rsidR="00ED1345" w:rsidRDefault="00ED1345" w:rsidP="00ED1345">
      <w:pPr>
        <w:pStyle w:val="PL"/>
      </w:pPr>
      <w:r>
        <w:t xml:space="preserve">          The request body describes changes to be made to the target resources.</w:t>
      </w:r>
    </w:p>
    <w:p w14:paraId="30C14A9E" w14:textId="77777777" w:rsidR="00ED1345" w:rsidRDefault="00ED1345" w:rsidP="00ED1345">
      <w:pPr>
        <w:pStyle w:val="PL"/>
      </w:pPr>
      <w:r>
        <w:t xml:space="preserve">          The following patch media types are available</w:t>
      </w:r>
    </w:p>
    <w:p w14:paraId="02586D96" w14:textId="77777777" w:rsidR="00ED1345" w:rsidRDefault="00ED1345" w:rsidP="00ED1345">
      <w:pPr>
        <w:pStyle w:val="PL"/>
      </w:pPr>
      <w:r>
        <w:t xml:space="preserve">            - "application/merge-patch+json" (RFC 7396)</w:t>
      </w:r>
    </w:p>
    <w:p w14:paraId="1570D356" w14:textId="77777777" w:rsidR="00ED1345" w:rsidRDefault="00ED1345" w:rsidP="00ED1345">
      <w:pPr>
        <w:pStyle w:val="PL"/>
      </w:pPr>
      <w:r>
        <w:t xml:space="preserve">            - "application/3gpp-merge-patch+json" (TS 32.158)</w:t>
      </w:r>
    </w:p>
    <w:p w14:paraId="2468346E" w14:textId="77777777" w:rsidR="00ED1345" w:rsidRDefault="00ED1345" w:rsidP="00ED1345">
      <w:pPr>
        <w:pStyle w:val="PL"/>
      </w:pPr>
      <w:r>
        <w:t xml:space="preserve">            - "application/json-patch+json" (RFC 6902)</w:t>
      </w:r>
    </w:p>
    <w:p w14:paraId="4CB0348E" w14:textId="77777777" w:rsidR="00ED1345" w:rsidRDefault="00ED1345" w:rsidP="00ED1345">
      <w:pPr>
        <w:pStyle w:val="PL"/>
      </w:pPr>
      <w:r>
        <w:t xml:space="preserve">            - "application/3gpp-json-patch+json" (TS 32.158)</w:t>
      </w:r>
    </w:p>
    <w:p w14:paraId="1EDD0833" w14:textId="77777777" w:rsidR="00ED1345" w:rsidRDefault="00ED1345" w:rsidP="00ED1345">
      <w:pPr>
        <w:pStyle w:val="PL"/>
      </w:pPr>
      <w:r>
        <w:t xml:space="preserve">        required: true</w:t>
      </w:r>
    </w:p>
    <w:p w14:paraId="2090537D" w14:textId="77777777" w:rsidR="00ED1345" w:rsidRDefault="00ED1345" w:rsidP="00ED1345">
      <w:pPr>
        <w:pStyle w:val="PL"/>
      </w:pPr>
      <w:r>
        <w:t xml:space="preserve">        content:</w:t>
      </w:r>
    </w:p>
    <w:p w14:paraId="5BDF9669" w14:textId="77777777" w:rsidR="00ED1345" w:rsidRDefault="00ED1345" w:rsidP="00ED1345">
      <w:pPr>
        <w:pStyle w:val="PL"/>
      </w:pPr>
      <w:r>
        <w:t xml:space="preserve">          application/merge-patch+json:</w:t>
      </w:r>
    </w:p>
    <w:p w14:paraId="2B9A163C" w14:textId="77777777" w:rsidR="00ED1345" w:rsidRDefault="00ED1345" w:rsidP="00ED1345">
      <w:pPr>
        <w:pStyle w:val="PL"/>
      </w:pPr>
      <w:r>
        <w:t xml:space="preserve">            schema:</w:t>
      </w:r>
    </w:p>
    <w:p w14:paraId="5153B857" w14:textId="77777777" w:rsidR="00ED1345" w:rsidRDefault="00ED1345" w:rsidP="00ED1345">
      <w:pPr>
        <w:pStyle w:val="PL"/>
      </w:pPr>
      <w:r>
        <w:t xml:space="preserve">              $ref: '#/components/schemas/Resource'</w:t>
      </w:r>
    </w:p>
    <w:p w14:paraId="13D3B275" w14:textId="77777777" w:rsidR="00ED1345" w:rsidRDefault="00ED1345" w:rsidP="00ED1345">
      <w:pPr>
        <w:pStyle w:val="PL"/>
      </w:pPr>
      <w:r>
        <w:t xml:space="preserve">          application/3gpp-merge-patch+json:</w:t>
      </w:r>
    </w:p>
    <w:p w14:paraId="3B71E59B" w14:textId="77777777" w:rsidR="00ED1345" w:rsidRDefault="00ED1345" w:rsidP="00ED1345">
      <w:pPr>
        <w:pStyle w:val="PL"/>
      </w:pPr>
      <w:r>
        <w:t xml:space="preserve">            schema:</w:t>
      </w:r>
    </w:p>
    <w:p w14:paraId="1B824081" w14:textId="77777777" w:rsidR="00ED1345" w:rsidRDefault="00ED1345" w:rsidP="00ED1345">
      <w:pPr>
        <w:pStyle w:val="PL"/>
      </w:pPr>
      <w:r>
        <w:t xml:space="preserve">              $ref: '#/components/schemas/Resource'</w:t>
      </w:r>
    </w:p>
    <w:p w14:paraId="6EF15C7E" w14:textId="77777777" w:rsidR="00ED1345" w:rsidRDefault="00ED1345" w:rsidP="00ED1345">
      <w:pPr>
        <w:pStyle w:val="PL"/>
      </w:pPr>
      <w:r>
        <w:t xml:space="preserve">          application/json-patch+json:</w:t>
      </w:r>
    </w:p>
    <w:p w14:paraId="3C76407D" w14:textId="77777777" w:rsidR="00ED1345" w:rsidRDefault="00ED1345" w:rsidP="00ED1345">
      <w:pPr>
        <w:pStyle w:val="PL"/>
      </w:pPr>
      <w:r>
        <w:t xml:space="preserve">            schema:</w:t>
      </w:r>
    </w:p>
    <w:p w14:paraId="1F94D8D9" w14:textId="77777777" w:rsidR="00ED1345" w:rsidRDefault="00ED1345" w:rsidP="00ED1345">
      <w:pPr>
        <w:pStyle w:val="PL"/>
      </w:pPr>
      <w:r>
        <w:t xml:space="preserve">              type: array</w:t>
      </w:r>
    </w:p>
    <w:p w14:paraId="2C4FC3B7" w14:textId="77777777" w:rsidR="00ED1345" w:rsidRDefault="00ED1345" w:rsidP="00ED1345">
      <w:pPr>
        <w:pStyle w:val="PL"/>
      </w:pPr>
      <w:r>
        <w:t xml:space="preserve">              items:</w:t>
      </w:r>
    </w:p>
    <w:p w14:paraId="0B1416E1" w14:textId="77777777" w:rsidR="00ED1345" w:rsidRDefault="00ED1345" w:rsidP="00ED1345">
      <w:pPr>
        <w:pStyle w:val="PL"/>
      </w:pPr>
      <w:r>
        <w:t xml:space="preserve">                $ref: '#/components/schemas/PatchItem'</w:t>
      </w:r>
    </w:p>
    <w:p w14:paraId="1CBE6F96" w14:textId="77777777" w:rsidR="00ED1345" w:rsidRDefault="00ED1345" w:rsidP="00ED1345">
      <w:pPr>
        <w:pStyle w:val="PL"/>
      </w:pPr>
      <w:r>
        <w:t xml:space="preserve">          application/3gpp-json-patch+json:</w:t>
      </w:r>
    </w:p>
    <w:p w14:paraId="50CB89A9" w14:textId="77777777" w:rsidR="00ED1345" w:rsidRDefault="00ED1345" w:rsidP="00ED1345">
      <w:pPr>
        <w:pStyle w:val="PL"/>
      </w:pPr>
      <w:r>
        <w:t xml:space="preserve">            schema:</w:t>
      </w:r>
    </w:p>
    <w:p w14:paraId="2B6CECC4" w14:textId="77777777" w:rsidR="00ED1345" w:rsidRDefault="00ED1345" w:rsidP="00ED1345">
      <w:pPr>
        <w:pStyle w:val="PL"/>
      </w:pPr>
      <w:r>
        <w:t xml:space="preserve">              type: array</w:t>
      </w:r>
    </w:p>
    <w:p w14:paraId="0CC3E2EA" w14:textId="77777777" w:rsidR="00ED1345" w:rsidRDefault="00ED1345" w:rsidP="00ED1345">
      <w:pPr>
        <w:pStyle w:val="PL"/>
      </w:pPr>
      <w:r>
        <w:t xml:space="preserve">              items:</w:t>
      </w:r>
    </w:p>
    <w:p w14:paraId="51E4D7F7" w14:textId="77777777" w:rsidR="00ED1345" w:rsidRDefault="00ED1345" w:rsidP="00ED1345">
      <w:pPr>
        <w:pStyle w:val="PL"/>
      </w:pPr>
      <w:r>
        <w:t xml:space="preserve">                $ref: '#/components/schemas/PatchItem'</w:t>
      </w:r>
    </w:p>
    <w:p w14:paraId="533DF7F8" w14:textId="77777777" w:rsidR="00ED1345" w:rsidRDefault="00ED1345" w:rsidP="00ED1345">
      <w:pPr>
        <w:pStyle w:val="PL"/>
      </w:pPr>
      <w:r>
        <w:t xml:space="preserve">      responses:</w:t>
      </w:r>
    </w:p>
    <w:p w14:paraId="0B5ECBC0" w14:textId="77777777" w:rsidR="00ED1345" w:rsidRDefault="00ED1345" w:rsidP="00ED1345">
      <w:pPr>
        <w:pStyle w:val="PL"/>
      </w:pPr>
      <w:r>
        <w:t xml:space="preserve">        '200':</w:t>
      </w:r>
    </w:p>
    <w:p w14:paraId="4EBB3261" w14:textId="77777777" w:rsidR="00ED1345" w:rsidRDefault="00ED1345" w:rsidP="00ED1345">
      <w:pPr>
        <w:pStyle w:val="PL"/>
      </w:pPr>
      <w:r>
        <w:t xml:space="preserve">          description: &gt;-</w:t>
      </w:r>
    </w:p>
    <w:p w14:paraId="7E88A4D3" w14:textId="77777777" w:rsidR="00ED1345" w:rsidRDefault="00ED1345" w:rsidP="00ED1345">
      <w:pPr>
        <w:pStyle w:val="PL"/>
      </w:pPr>
      <w:r>
        <w:t xml:space="preserve">            Success case ("200 OK").</w:t>
      </w:r>
    </w:p>
    <w:p w14:paraId="5B2840F1" w14:textId="77777777" w:rsidR="00ED1345" w:rsidRDefault="00ED1345" w:rsidP="00ED1345">
      <w:pPr>
        <w:pStyle w:val="PL"/>
      </w:pPr>
      <w:r>
        <w:t xml:space="preserve">            This status code is returned when the updated the resource representations</w:t>
      </w:r>
    </w:p>
    <w:p w14:paraId="325034FE" w14:textId="77777777" w:rsidR="00ED1345" w:rsidRDefault="00ED1345" w:rsidP="00ED1345">
      <w:pPr>
        <w:pStyle w:val="PL"/>
      </w:pPr>
      <w:r>
        <w:t xml:space="preserve">            shall be returned for some reason.</w:t>
      </w:r>
    </w:p>
    <w:p w14:paraId="4A0DCD23" w14:textId="77777777" w:rsidR="00ED1345" w:rsidRDefault="00ED1345" w:rsidP="00ED1345">
      <w:pPr>
        <w:pStyle w:val="PL"/>
      </w:pPr>
      <w:r>
        <w:t xml:space="preserve">            The resource representations are returned in the response message body. The</w:t>
      </w:r>
    </w:p>
    <w:p w14:paraId="0E83A1E4" w14:textId="77777777" w:rsidR="00ED1345" w:rsidRDefault="00ED1345" w:rsidP="00ED1345">
      <w:pPr>
        <w:pStyle w:val="PL"/>
      </w:pPr>
      <w:r>
        <w:t xml:space="preserve">            response message body is constructed according to the hierarchical response</w:t>
      </w:r>
    </w:p>
    <w:p w14:paraId="6AE66A10" w14:textId="77777777" w:rsidR="00ED1345" w:rsidRDefault="00ED1345" w:rsidP="00ED1345">
      <w:pPr>
        <w:pStyle w:val="PL"/>
      </w:pPr>
      <w:r>
        <w:t xml:space="preserve">            construction method (TS 32.158 [15])</w:t>
      </w:r>
    </w:p>
    <w:p w14:paraId="247FD788" w14:textId="77777777" w:rsidR="00ED1345" w:rsidRDefault="00ED1345" w:rsidP="00ED1345">
      <w:pPr>
        <w:pStyle w:val="PL"/>
      </w:pPr>
      <w:r>
        <w:t xml:space="preserve">          content:</w:t>
      </w:r>
    </w:p>
    <w:p w14:paraId="577C4FA7" w14:textId="77777777" w:rsidR="00ED1345" w:rsidRDefault="00ED1345" w:rsidP="00ED1345">
      <w:pPr>
        <w:pStyle w:val="PL"/>
      </w:pPr>
      <w:r>
        <w:t xml:space="preserve">            application/json:</w:t>
      </w:r>
    </w:p>
    <w:p w14:paraId="57088BF0" w14:textId="77777777" w:rsidR="00ED1345" w:rsidRDefault="00ED1345" w:rsidP="00ED1345">
      <w:pPr>
        <w:pStyle w:val="PL"/>
      </w:pPr>
      <w:r>
        <w:t xml:space="preserve">              schema:</w:t>
      </w:r>
    </w:p>
    <w:p w14:paraId="7DED60F5" w14:textId="77777777" w:rsidR="00ED1345" w:rsidRDefault="00ED1345" w:rsidP="00ED1345">
      <w:pPr>
        <w:pStyle w:val="PL"/>
      </w:pPr>
      <w:r>
        <w:t xml:space="preserve">                $ref: '#/components/schemas/Resource'</w:t>
      </w:r>
    </w:p>
    <w:p w14:paraId="16AD90FD" w14:textId="77777777" w:rsidR="00ED1345" w:rsidRDefault="00ED1345" w:rsidP="00ED1345">
      <w:pPr>
        <w:pStyle w:val="PL"/>
      </w:pPr>
      <w:r>
        <w:t xml:space="preserve">        '204':</w:t>
      </w:r>
    </w:p>
    <w:p w14:paraId="1BA008AA" w14:textId="77777777" w:rsidR="00ED1345" w:rsidRDefault="00ED1345" w:rsidP="00ED1345">
      <w:pPr>
        <w:pStyle w:val="PL"/>
      </w:pPr>
      <w:r>
        <w:t xml:space="preserve">          description: &gt;-</w:t>
      </w:r>
    </w:p>
    <w:p w14:paraId="6579118F" w14:textId="77777777" w:rsidR="00ED1345" w:rsidRDefault="00ED1345" w:rsidP="00ED1345">
      <w:pPr>
        <w:pStyle w:val="PL"/>
      </w:pPr>
      <w:r>
        <w:t xml:space="preserve">            Success case ("204 No Content").</w:t>
      </w:r>
    </w:p>
    <w:p w14:paraId="70A396CE" w14:textId="77777777" w:rsidR="00ED1345" w:rsidRDefault="00ED1345" w:rsidP="00ED1345">
      <w:pPr>
        <w:pStyle w:val="PL"/>
      </w:pPr>
      <w:r>
        <w:t xml:space="preserve">            This status code is returned when there is no need to return the updated</w:t>
      </w:r>
    </w:p>
    <w:p w14:paraId="4EDD4057" w14:textId="77777777" w:rsidR="00ED1345" w:rsidRDefault="00ED1345" w:rsidP="00ED1345">
      <w:pPr>
        <w:pStyle w:val="PL"/>
      </w:pPr>
      <w:r>
        <w:t xml:space="preserve">            resource representations.</w:t>
      </w:r>
    </w:p>
    <w:p w14:paraId="18FA2BD7" w14:textId="77777777" w:rsidR="00ED1345" w:rsidRDefault="00ED1345" w:rsidP="00ED1345">
      <w:pPr>
        <w:pStyle w:val="PL"/>
      </w:pPr>
      <w:r>
        <w:t xml:space="preserve">            The response message body is empty.</w:t>
      </w:r>
    </w:p>
    <w:p w14:paraId="50708F9A" w14:textId="77777777" w:rsidR="00ED1345" w:rsidRDefault="00ED1345" w:rsidP="00ED1345">
      <w:pPr>
        <w:pStyle w:val="PL"/>
      </w:pPr>
      <w:r>
        <w:t xml:space="preserve">        default:</w:t>
      </w:r>
    </w:p>
    <w:p w14:paraId="0941DF24" w14:textId="77777777" w:rsidR="00ED1345" w:rsidRDefault="00ED1345" w:rsidP="00ED1345">
      <w:pPr>
        <w:pStyle w:val="PL"/>
      </w:pPr>
      <w:r>
        <w:t xml:space="preserve">          description: Error case.</w:t>
      </w:r>
    </w:p>
    <w:p w14:paraId="3F1A1389" w14:textId="77777777" w:rsidR="00ED1345" w:rsidRDefault="00ED1345" w:rsidP="00ED1345">
      <w:pPr>
        <w:pStyle w:val="PL"/>
      </w:pPr>
      <w:r>
        <w:t xml:space="preserve">          content:</w:t>
      </w:r>
    </w:p>
    <w:p w14:paraId="666C5618" w14:textId="77777777" w:rsidR="00ED1345" w:rsidRDefault="00ED1345" w:rsidP="00ED1345">
      <w:pPr>
        <w:pStyle w:val="PL"/>
      </w:pPr>
      <w:r>
        <w:t xml:space="preserve">            application/json:</w:t>
      </w:r>
    </w:p>
    <w:p w14:paraId="652FC310" w14:textId="77777777" w:rsidR="00ED1345" w:rsidRDefault="00ED1345" w:rsidP="00ED1345">
      <w:pPr>
        <w:pStyle w:val="PL"/>
      </w:pPr>
      <w:r>
        <w:t xml:space="preserve">              schema:</w:t>
      </w:r>
    </w:p>
    <w:p w14:paraId="745B2FAD" w14:textId="77777777" w:rsidR="00ED1345" w:rsidRDefault="00ED1345" w:rsidP="00ED1345">
      <w:pPr>
        <w:pStyle w:val="PL"/>
      </w:pPr>
      <w:r>
        <w:t xml:space="preserve">                $ref: 'TS28623_ComDefs.yaml#/components/schemas/ErrorResponse'</w:t>
      </w:r>
    </w:p>
    <w:p w14:paraId="6940EB25" w14:textId="77777777" w:rsidR="00ED1345" w:rsidRDefault="00ED1345" w:rsidP="00ED1345">
      <w:pPr>
        <w:pStyle w:val="PL"/>
      </w:pPr>
      <w:r>
        <w:t xml:space="preserve">    delete:</w:t>
      </w:r>
    </w:p>
    <w:p w14:paraId="7A89C879" w14:textId="77777777" w:rsidR="00ED1345" w:rsidRDefault="00ED1345" w:rsidP="00ED1345">
      <w:pPr>
        <w:pStyle w:val="PL"/>
      </w:pPr>
      <w:r>
        <w:t xml:space="preserve">      summary: Deletes one resource</w:t>
      </w:r>
    </w:p>
    <w:p w14:paraId="12DCC897" w14:textId="77777777" w:rsidR="00ED1345" w:rsidRDefault="00ED1345" w:rsidP="00ED1345">
      <w:pPr>
        <w:pStyle w:val="PL"/>
      </w:pPr>
      <w:r>
        <w:t xml:space="preserve">      description: &gt;-</w:t>
      </w:r>
    </w:p>
    <w:p w14:paraId="3B07FB6F" w14:textId="77777777" w:rsidR="00ED1345" w:rsidRDefault="00ED1345" w:rsidP="00ED1345">
      <w:pPr>
        <w:pStyle w:val="PL"/>
      </w:pPr>
      <w:r>
        <w:t xml:space="preserve">        With HTTP DELETE one resource is deleted. The resources to be deleted is</w:t>
      </w:r>
    </w:p>
    <w:p w14:paraId="3C459C1A" w14:textId="77777777" w:rsidR="00ED1345" w:rsidRDefault="00ED1345" w:rsidP="00ED1345">
      <w:pPr>
        <w:pStyle w:val="PL"/>
      </w:pPr>
      <w:r>
        <w:t xml:space="preserve">        identified with the target URI.</w:t>
      </w:r>
    </w:p>
    <w:p w14:paraId="558275EC" w14:textId="77777777" w:rsidR="00ED1345" w:rsidRDefault="00ED1345" w:rsidP="00ED1345">
      <w:pPr>
        <w:pStyle w:val="PL"/>
      </w:pPr>
      <w:r>
        <w:t xml:space="preserve">      responses:</w:t>
      </w:r>
    </w:p>
    <w:p w14:paraId="08F2CED5" w14:textId="77777777" w:rsidR="00ED1345" w:rsidRDefault="00ED1345" w:rsidP="00ED1345">
      <w:pPr>
        <w:pStyle w:val="PL"/>
      </w:pPr>
      <w:r>
        <w:t xml:space="preserve">        '200':</w:t>
      </w:r>
    </w:p>
    <w:p w14:paraId="65F56AAA" w14:textId="77777777" w:rsidR="00ED1345" w:rsidRDefault="00ED1345" w:rsidP="00ED1345">
      <w:pPr>
        <w:pStyle w:val="PL"/>
      </w:pPr>
      <w:r>
        <w:t xml:space="preserve">          description: &gt;-</w:t>
      </w:r>
    </w:p>
    <w:p w14:paraId="1309D8D2" w14:textId="77777777" w:rsidR="00ED1345" w:rsidRDefault="00ED1345" w:rsidP="00ED1345">
      <w:pPr>
        <w:pStyle w:val="PL"/>
      </w:pPr>
      <w:r>
        <w:t xml:space="preserve">            Success case ("200 OK").</w:t>
      </w:r>
    </w:p>
    <w:p w14:paraId="7BCFBAB1" w14:textId="77777777" w:rsidR="00ED1345" w:rsidRDefault="00ED1345" w:rsidP="00ED1345">
      <w:pPr>
        <w:pStyle w:val="PL"/>
      </w:pPr>
      <w:r>
        <w:t xml:space="preserve">            This status code is returned, when the resource has been successfully deleted.</w:t>
      </w:r>
    </w:p>
    <w:p w14:paraId="6B3A004D" w14:textId="77777777" w:rsidR="00ED1345" w:rsidRDefault="00ED1345" w:rsidP="00ED1345">
      <w:pPr>
        <w:pStyle w:val="PL"/>
      </w:pPr>
      <w:r>
        <w:t xml:space="preserve">            The response body is empty.</w:t>
      </w:r>
    </w:p>
    <w:p w14:paraId="2B2A684F" w14:textId="77777777" w:rsidR="00ED1345" w:rsidRDefault="00ED1345" w:rsidP="00ED1345">
      <w:pPr>
        <w:pStyle w:val="PL"/>
      </w:pPr>
      <w:r>
        <w:t xml:space="preserve">        default:</w:t>
      </w:r>
    </w:p>
    <w:p w14:paraId="14F06C8D" w14:textId="77777777" w:rsidR="00ED1345" w:rsidRDefault="00ED1345" w:rsidP="00ED1345">
      <w:pPr>
        <w:pStyle w:val="PL"/>
      </w:pPr>
      <w:r>
        <w:t xml:space="preserve">          description: Error case.</w:t>
      </w:r>
    </w:p>
    <w:p w14:paraId="66812C7F" w14:textId="77777777" w:rsidR="00ED1345" w:rsidRDefault="00ED1345" w:rsidP="00ED1345">
      <w:pPr>
        <w:pStyle w:val="PL"/>
      </w:pPr>
      <w:r>
        <w:t xml:space="preserve">          content:</w:t>
      </w:r>
    </w:p>
    <w:p w14:paraId="0494E4B9" w14:textId="77777777" w:rsidR="00ED1345" w:rsidRDefault="00ED1345" w:rsidP="00ED1345">
      <w:pPr>
        <w:pStyle w:val="PL"/>
      </w:pPr>
      <w:r>
        <w:t xml:space="preserve">            application/json:</w:t>
      </w:r>
    </w:p>
    <w:p w14:paraId="5F1745DA" w14:textId="77777777" w:rsidR="00ED1345" w:rsidRDefault="00ED1345" w:rsidP="00ED1345">
      <w:pPr>
        <w:pStyle w:val="PL"/>
      </w:pPr>
      <w:r>
        <w:t xml:space="preserve">              schema:</w:t>
      </w:r>
    </w:p>
    <w:p w14:paraId="1ADFA253" w14:textId="77777777" w:rsidR="00ED1345" w:rsidRDefault="00ED1345" w:rsidP="00ED1345">
      <w:pPr>
        <w:pStyle w:val="PL"/>
      </w:pPr>
      <w:r>
        <w:t xml:space="preserve">                $ref: 'TS28623_ComDefs.yaml#/components/schemas/ErrorResponse'</w:t>
      </w:r>
    </w:p>
    <w:p w14:paraId="106313BC" w14:textId="77777777" w:rsidR="00ED1345" w:rsidRDefault="00ED1345" w:rsidP="00ED1345">
      <w:pPr>
        <w:pStyle w:val="PL"/>
      </w:pPr>
      <w:r>
        <w:t>components:</w:t>
      </w:r>
    </w:p>
    <w:p w14:paraId="43F8D502" w14:textId="77777777" w:rsidR="00ED1345" w:rsidRDefault="00ED1345" w:rsidP="00ED1345">
      <w:pPr>
        <w:pStyle w:val="PL"/>
      </w:pPr>
      <w:r>
        <w:t xml:space="preserve">  schemas:</w:t>
      </w:r>
    </w:p>
    <w:p w14:paraId="3C109308" w14:textId="77777777" w:rsidR="00ED1345" w:rsidRDefault="00ED1345" w:rsidP="00ED1345">
      <w:pPr>
        <w:pStyle w:val="PL"/>
      </w:pPr>
      <w:r>
        <w:t xml:space="preserve">    CmNotificationTypes:</w:t>
      </w:r>
    </w:p>
    <w:p w14:paraId="62E5638F" w14:textId="77777777" w:rsidR="00ED1345" w:rsidRDefault="00ED1345" w:rsidP="00ED1345">
      <w:pPr>
        <w:pStyle w:val="PL"/>
      </w:pPr>
      <w:r>
        <w:t xml:space="preserve">      type: string</w:t>
      </w:r>
    </w:p>
    <w:p w14:paraId="152953FF" w14:textId="77777777" w:rsidR="00ED1345" w:rsidRDefault="00ED1345" w:rsidP="00ED1345">
      <w:pPr>
        <w:pStyle w:val="PL"/>
      </w:pPr>
      <w:r>
        <w:t xml:space="preserve">      enum:</w:t>
      </w:r>
    </w:p>
    <w:p w14:paraId="6D881874" w14:textId="77777777" w:rsidR="00ED1345" w:rsidRDefault="00ED1345" w:rsidP="00ED1345">
      <w:pPr>
        <w:pStyle w:val="PL"/>
      </w:pPr>
      <w:r>
        <w:t xml:space="preserve">        - notifyMOICreation</w:t>
      </w:r>
    </w:p>
    <w:p w14:paraId="191F0A89" w14:textId="77777777" w:rsidR="00ED1345" w:rsidRDefault="00ED1345" w:rsidP="00ED1345">
      <w:pPr>
        <w:pStyle w:val="PL"/>
      </w:pPr>
      <w:r>
        <w:t xml:space="preserve">        - notifyMOIDeletion</w:t>
      </w:r>
    </w:p>
    <w:p w14:paraId="56E3EEED" w14:textId="77777777" w:rsidR="00ED1345" w:rsidRDefault="00ED1345" w:rsidP="00ED1345">
      <w:pPr>
        <w:pStyle w:val="PL"/>
      </w:pPr>
      <w:r>
        <w:t xml:space="preserve">        - notifyMOIAttributeValueChanges</w:t>
      </w:r>
    </w:p>
    <w:p w14:paraId="0151ED0B" w14:textId="77777777" w:rsidR="00ED1345" w:rsidRDefault="00ED1345" w:rsidP="00ED1345">
      <w:pPr>
        <w:pStyle w:val="PL"/>
      </w:pPr>
      <w:r>
        <w:t xml:space="preserve">        - notifyMOIChanges</w:t>
      </w:r>
    </w:p>
    <w:p w14:paraId="3EFF6489" w14:textId="77777777" w:rsidR="00ED1345" w:rsidRDefault="00ED1345" w:rsidP="00ED1345">
      <w:pPr>
        <w:pStyle w:val="PL"/>
      </w:pPr>
      <w:r>
        <w:t xml:space="preserve">    SourceIndicator:</w:t>
      </w:r>
    </w:p>
    <w:p w14:paraId="66C0B5AF" w14:textId="77777777" w:rsidR="00ED1345" w:rsidRDefault="00ED1345" w:rsidP="00ED1345">
      <w:pPr>
        <w:pStyle w:val="PL"/>
      </w:pPr>
      <w:r>
        <w:t xml:space="preserve">      type: string</w:t>
      </w:r>
    </w:p>
    <w:p w14:paraId="0A06DEAF" w14:textId="77777777" w:rsidR="00ED1345" w:rsidRDefault="00ED1345" w:rsidP="00ED1345">
      <w:pPr>
        <w:pStyle w:val="PL"/>
      </w:pPr>
      <w:r>
        <w:t xml:space="preserve">      enum:</w:t>
      </w:r>
    </w:p>
    <w:p w14:paraId="44998676" w14:textId="77777777" w:rsidR="00ED1345" w:rsidRDefault="00ED1345" w:rsidP="00ED1345">
      <w:pPr>
        <w:pStyle w:val="PL"/>
      </w:pPr>
      <w:r>
        <w:t xml:space="preserve">        - RESOURCE_OPERATION</w:t>
      </w:r>
    </w:p>
    <w:p w14:paraId="50C8411F" w14:textId="77777777" w:rsidR="00ED1345" w:rsidRDefault="00ED1345" w:rsidP="00ED1345">
      <w:pPr>
        <w:pStyle w:val="PL"/>
      </w:pPr>
      <w:r>
        <w:t xml:space="preserve">        - MANAGEMENT_OPERATION</w:t>
      </w:r>
    </w:p>
    <w:p w14:paraId="2D771D73" w14:textId="77777777" w:rsidR="00ED1345" w:rsidRDefault="00ED1345" w:rsidP="00ED1345">
      <w:pPr>
        <w:pStyle w:val="PL"/>
      </w:pPr>
      <w:r>
        <w:t xml:space="preserve">        - SON_OPERATION</w:t>
      </w:r>
    </w:p>
    <w:p w14:paraId="4DB1A0CA" w14:textId="77777777" w:rsidR="00ED1345" w:rsidRDefault="00ED1345" w:rsidP="00ED1345">
      <w:pPr>
        <w:pStyle w:val="PL"/>
      </w:pPr>
      <w:r>
        <w:t xml:space="preserve">        - UNKNOWN</w:t>
      </w:r>
    </w:p>
    <w:p w14:paraId="32724152" w14:textId="77777777" w:rsidR="00ED1345" w:rsidRDefault="00ED1345" w:rsidP="00ED1345">
      <w:pPr>
        <w:pStyle w:val="PL"/>
      </w:pPr>
      <w:r>
        <w:t xml:space="preserve">    ScopeType:</w:t>
      </w:r>
    </w:p>
    <w:p w14:paraId="6440BBC1" w14:textId="77777777" w:rsidR="00ED1345" w:rsidRDefault="00ED1345" w:rsidP="00ED1345">
      <w:pPr>
        <w:pStyle w:val="PL"/>
      </w:pPr>
      <w:r>
        <w:t xml:space="preserve">      type: string</w:t>
      </w:r>
    </w:p>
    <w:p w14:paraId="226FDA92" w14:textId="77777777" w:rsidR="00ED1345" w:rsidRDefault="00ED1345" w:rsidP="00ED1345">
      <w:pPr>
        <w:pStyle w:val="PL"/>
      </w:pPr>
      <w:r>
        <w:t xml:space="preserve">      enum:</w:t>
      </w:r>
    </w:p>
    <w:p w14:paraId="3820C564" w14:textId="77777777" w:rsidR="00ED1345" w:rsidRDefault="00ED1345" w:rsidP="00ED1345">
      <w:pPr>
        <w:pStyle w:val="PL"/>
      </w:pPr>
      <w:r>
        <w:t xml:space="preserve">        - BASE_ONLY</w:t>
      </w:r>
    </w:p>
    <w:p w14:paraId="5C416990" w14:textId="77777777" w:rsidR="00ED1345" w:rsidRDefault="00ED1345" w:rsidP="00ED1345">
      <w:pPr>
        <w:pStyle w:val="PL"/>
      </w:pPr>
      <w:r>
        <w:t xml:space="preserve">        - BASE_NTH_LEVEL</w:t>
      </w:r>
    </w:p>
    <w:p w14:paraId="547BAA27" w14:textId="77777777" w:rsidR="00ED1345" w:rsidRDefault="00ED1345" w:rsidP="00ED1345">
      <w:pPr>
        <w:pStyle w:val="PL"/>
      </w:pPr>
      <w:r>
        <w:t xml:space="preserve">        - BASE_SUBTREE</w:t>
      </w:r>
    </w:p>
    <w:p w14:paraId="273B8923" w14:textId="77777777" w:rsidR="00ED1345" w:rsidRDefault="00ED1345" w:rsidP="00ED1345">
      <w:pPr>
        <w:pStyle w:val="PL"/>
      </w:pPr>
      <w:r>
        <w:t xml:space="preserve">        - BASE_ALL</w:t>
      </w:r>
    </w:p>
    <w:p w14:paraId="3208DDEE" w14:textId="77777777" w:rsidR="00ED1345" w:rsidRDefault="00ED1345" w:rsidP="00ED1345">
      <w:pPr>
        <w:pStyle w:val="PL"/>
      </w:pPr>
      <w:r>
        <w:t xml:space="preserve">    Operation:</w:t>
      </w:r>
    </w:p>
    <w:p w14:paraId="1936C19D" w14:textId="77777777" w:rsidR="00ED1345" w:rsidRDefault="00ED1345" w:rsidP="00ED1345">
      <w:pPr>
        <w:pStyle w:val="PL"/>
      </w:pPr>
      <w:r>
        <w:t xml:space="preserve">      type: string</w:t>
      </w:r>
    </w:p>
    <w:p w14:paraId="64AE68D1" w14:textId="77777777" w:rsidR="00ED1345" w:rsidRDefault="00ED1345" w:rsidP="00ED1345">
      <w:pPr>
        <w:pStyle w:val="PL"/>
      </w:pPr>
      <w:r>
        <w:t xml:space="preserve">      enum:</w:t>
      </w:r>
    </w:p>
    <w:p w14:paraId="11F81064" w14:textId="77777777" w:rsidR="00ED1345" w:rsidRDefault="00ED1345" w:rsidP="00ED1345">
      <w:pPr>
        <w:pStyle w:val="PL"/>
      </w:pPr>
      <w:r>
        <w:t xml:space="preserve">        - CREATE</w:t>
      </w:r>
    </w:p>
    <w:p w14:paraId="74998678" w14:textId="77777777" w:rsidR="00ED1345" w:rsidRDefault="00ED1345" w:rsidP="00ED1345">
      <w:pPr>
        <w:pStyle w:val="PL"/>
      </w:pPr>
      <w:r>
        <w:t xml:space="preserve">        - DELETE</w:t>
      </w:r>
    </w:p>
    <w:p w14:paraId="40C8A800" w14:textId="77777777" w:rsidR="00ED1345" w:rsidRDefault="00ED1345" w:rsidP="00ED1345">
      <w:pPr>
        <w:pStyle w:val="PL"/>
      </w:pPr>
      <w:r>
        <w:t xml:space="preserve">        - REPLACE</w:t>
      </w:r>
    </w:p>
    <w:p w14:paraId="6CE1CBF5" w14:textId="77777777" w:rsidR="00ED1345" w:rsidRDefault="00ED1345" w:rsidP="00ED1345">
      <w:pPr>
        <w:pStyle w:val="PL"/>
      </w:pPr>
      <w:r>
        <w:t xml:space="preserve">    PatchOperation:</w:t>
      </w:r>
    </w:p>
    <w:p w14:paraId="2D5A6C8B" w14:textId="77777777" w:rsidR="00ED1345" w:rsidRDefault="00ED1345" w:rsidP="00ED1345">
      <w:pPr>
        <w:pStyle w:val="PL"/>
      </w:pPr>
      <w:r>
        <w:t xml:space="preserve">      type: string</w:t>
      </w:r>
    </w:p>
    <w:p w14:paraId="0102D1C3" w14:textId="77777777" w:rsidR="00ED1345" w:rsidRDefault="00ED1345" w:rsidP="00ED1345">
      <w:pPr>
        <w:pStyle w:val="PL"/>
      </w:pPr>
      <w:r>
        <w:t xml:space="preserve">      enum:</w:t>
      </w:r>
    </w:p>
    <w:p w14:paraId="6435E155" w14:textId="77777777" w:rsidR="00ED1345" w:rsidRDefault="00ED1345" w:rsidP="00ED1345">
      <w:pPr>
        <w:pStyle w:val="PL"/>
      </w:pPr>
      <w:r>
        <w:t xml:space="preserve">        - add</w:t>
      </w:r>
    </w:p>
    <w:p w14:paraId="02125C44" w14:textId="77777777" w:rsidR="00ED1345" w:rsidRDefault="00ED1345" w:rsidP="00ED1345">
      <w:pPr>
        <w:pStyle w:val="PL"/>
      </w:pPr>
      <w:r>
        <w:t xml:space="preserve">        - replace</w:t>
      </w:r>
    </w:p>
    <w:p w14:paraId="156A483D" w14:textId="77777777" w:rsidR="00ED1345" w:rsidRDefault="00ED1345" w:rsidP="00ED1345">
      <w:pPr>
        <w:pStyle w:val="PL"/>
      </w:pPr>
      <w:r>
        <w:t xml:space="preserve">        - remove</w:t>
      </w:r>
    </w:p>
    <w:p w14:paraId="29621418" w14:textId="77777777" w:rsidR="00ED1345" w:rsidRDefault="00ED1345" w:rsidP="00ED1345">
      <w:pPr>
        <w:pStyle w:val="PL"/>
      </w:pPr>
      <w:r>
        <w:t xml:space="preserve">        - copy</w:t>
      </w:r>
    </w:p>
    <w:p w14:paraId="32A9B596" w14:textId="77777777" w:rsidR="00ED1345" w:rsidRDefault="00ED1345" w:rsidP="00ED1345">
      <w:pPr>
        <w:pStyle w:val="PL"/>
      </w:pPr>
      <w:r>
        <w:t xml:space="preserve">        - move</w:t>
      </w:r>
    </w:p>
    <w:p w14:paraId="33A7FF4E" w14:textId="77777777" w:rsidR="00ED1345" w:rsidRDefault="00ED1345" w:rsidP="00ED1345">
      <w:pPr>
        <w:pStyle w:val="PL"/>
      </w:pPr>
      <w:r>
        <w:t xml:space="preserve">        - test</w:t>
      </w:r>
    </w:p>
    <w:p w14:paraId="4EFA1592" w14:textId="77777777" w:rsidR="00ED1345" w:rsidRDefault="00ED1345" w:rsidP="00ED1345">
      <w:pPr>
        <w:pStyle w:val="PL"/>
      </w:pPr>
    </w:p>
    <w:p w14:paraId="6B1A71C1" w14:textId="77777777" w:rsidR="00ED1345" w:rsidRDefault="00ED1345" w:rsidP="00ED1345">
      <w:pPr>
        <w:pStyle w:val="PL"/>
      </w:pPr>
      <w:r>
        <w:t xml:space="preserve">    Resource:</w:t>
      </w:r>
    </w:p>
    <w:p w14:paraId="708AF2A5" w14:textId="77777777" w:rsidR="00ED1345" w:rsidRDefault="00ED1345" w:rsidP="00ED1345">
      <w:pPr>
        <w:pStyle w:val="PL"/>
      </w:pPr>
      <w:r>
        <w:t xml:space="preserve">      oneOf:</w:t>
      </w:r>
    </w:p>
    <w:p w14:paraId="1D8B95C3" w14:textId="77777777" w:rsidR="00ED1345" w:rsidRDefault="00ED1345" w:rsidP="00ED1345">
      <w:pPr>
        <w:pStyle w:val="PL"/>
      </w:pPr>
      <w:r>
        <w:t xml:space="preserve">        - type: object</w:t>
      </w:r>
    </w:p>
    <w:p w14:paraId="0EFD0A06" w14:textId="77777777" w:rsidR="00ED1345" w:rsidRDefault="00ED1345" w:rsidP="00ED1345">
      <w:pPr>
        <w:pStyle w:val="PL"/>
      </w:pPr>
      <w:r>
        <w:t xml:space="preserve">          properties:</w:t>
      </w:r>
    </w:p>
    <w:p w14:paraId="1C7633CA" w14:textId="77777777" w:rsidR="00ED1345" w:rsidRDefault="00ED1345" w:rsidP="00ED1345">
      <w:pPr>
        <w:pStyle w:val="PL"/>
      </w:pPr>
      <w:r>
        <w:t xml:space="preserve">            id:</w:t>
      </w:r>
    </w:p>
    <w:p w14:paraId="7DAD9B47" w14:textId="77777777" w:rsidR="00ED1345" w:rsidRDefault="00ED1345" w:rsidP="00ED1345">
      <w:pPr>
        <w:pStyle w:val="PL"/>
      </w:pPr>
      <w:r>
        <w:t xml:space="preserve">              type: string</w:t>
      </w:r>
    </w:p>
    <w:p w14:paraId="082AFD44" w14:textId="77777777" w:rsidR="00ED1345" w:rsidRDefault="00ED1345" w:rsidP="00ED1345">
      <w:pPr>
        <w:pStyle w:val="PL"/>
      </w:pPr>
      <w:r>
        <w:t xml:space="preserve">            objectClass:</w:t>
      </w:r>
    </w:p>
    <w:p w14:paraId="7442C097" w14:textId="77777777" w:rsidR="00ED1345" w:rsidRDefault="00ED1345" w:rsidP="00ED1345">
      <w:pPr>
        <w:pStyle w:val="PL"/>
      </w:pPr>
      <w:r>
        <w:t xml:space="preserve">              type: string</w:t>
      </w:r>
    </w:p>
    <w:p w14:paraId="3FE3451C" w14:textId="77777777" w:rsidR="00ED1345" w:rsidRDefault="00ED1345" w:rsidP="00ED1345">
      <w:pPr>
        <w:pStyle w:val="PL"/>
      </w:pPr>
      <w:r>
        <w:t xml:space="preserve">            objectInstance:</w:t>
      </w:r>
    </w:p>
    <w:p w14:paraId="0CDF1E83" w14:textId="77777777" w:rsidR="00ED1345" w:rsidRDefault="00ED1345" w:rsidP="00ED1345">
      <w:pPr>
        <w:pStyle w:val="PL"/>
      </w:pPr>
      <w:r>
        <w:t xml:space="preserve">              $ref: 'TS28623_ComDefs.yaml#/components/schemas/Dn'</w:t>
      </w:r>
    </w:p>
    <w:p w14:paraId="66A24B2C" w14:textId="77777777" w:rsidR="00ED1345" w:rsidRDefault="00ED1345" w:rsidP="00ED1345">
      <w:pPr>
        <w:pStyle w:val="PL"/>
      </w:pPr>
      <w:r>
        <w:t xml:space="preserve">            attributes:</w:t>
      </w:r>
    </w:p>
    <w:p w14:paraId="7B2AD10A" w14:textId="77777777" w:rsidR="00ED1345" w:rsidRDefault="00ED1345" w:rsidP="00ED1345">
      <w:pPr>
        <w:pStyle w:val="PL"/>
      </w:pPr>
      <w:r>
        <w:t xml:space="preserve">              type: object</w:t>
      </w:r>
    </w:p>
    <w:p w14:paraId="34A268B7" w14:textId="77777777" w:rsidR="00ED1345" w:rsidRDefault="00ED1345" w:rsidP="00ED1345">
      <w:pPr>
        <w:pStyle w:val="PL"/>
      </w:pPr>
      <w:r>
        <w:t xml:space="preserve">          additionalProperties:</w:t>
      </w:r>
    </w:p>
    <w:p w14:paraId="55980687" w14:textId="77777777" w:rsidR="00ED1345" w:rsidRDefault="00ED1345" w:rsidP="00ED1345">
      <w:pPr>
        <w:pStyle w:val="PL"/>
      </w:pPr>
      <w:r>
        <w:t xml:space="preserve">            type: array</w:t>
      </w:r>
    </w:p>
    <w:p w14:paraId="443F3EE9" w14:textId="77777777" w:rsidR="00ED1345" w:rsidRDefault="00ED1345" w:rsidP="00ED1345">
      <w:pPr>
        <w:pStyle w:val="PL"/>
      </w:pPr>
      <w:r>
        <w:t xml:space="preserve">            items:</w:t>
      </w:r>
    </w:p>
    <w:p w14:paraId="495D50A1" w14:textId="77777777" w:rsidR="00ED1345" w:rsidRDefault="00ED1345" w:rsidP="00ED1345">
      <w:pPr>
        <w:pStyle w:val="PL"/>
      </w:pPr>
      <w:r>
        <w:t xml:space="preserve">              type: object</w:t>
      </w:r>
    </w:p>
    <w:p w14:paraId="1BEAFE1E" w14:textId="77777777" w:rsidR="00ED1345" w:rsidRDefault="00ED1345" w:rsidP="00ED1345">
      <w:pPr>
        <w:pStyle w:val="PL"/>
      </w:pPr>
      <w:r>
        <w:t xml:space="preserve">          required:</w:t>
      </w:r>
    </w:p>
    <w:p w14:paraId="21237F45" w14:textId="77777777" w:rsidR="00ED1345" w:rsidRDefault="00ED1345" w:rsidP="00ED1345">
      <w:pPr>
        <w:pStyle w:val="PL"/>
      </w:pPr>
      <w:r>
        <w:t xml:space="preserve">            - id</w:t>
      </w:r>
    </w:p>
    <w:p w14:paraId="69D640A6" w14:textId="77777777" w:rsidR="00ED1345" w:rsidRDefault="00ED1345" w:rsidP="00ED1345">
      <w:pPr>
        <w:pStyle w:val="PL"/>
      </w:pPr>
      <w:r>
        <w:t xml:space="preserve">        - anyOf:</w:t>
      </w:r>
    </w:p>
    <w:p w14:paraId="5B7AFE30" w14:textId="77777777" w:rsidR="00ED1345" w:rsidRDefault="00ED1345" w:rsidP="00ED1345">
      <w:pPr>
        <w:pStyle w:val="PL"/>
      </w:pPr>
      <w:r>
        <w:t xml:space="preserve">            - $ref: 'TS28623_GenericNrm.yaml#/components/schemas/resources-genericNrm'</w:t>
      </w:r>
    </w:p>
    <w:p w14:paraId="18766822" w14:textId="77777777" w:rsidR="00ED1345" w:rsidRDefault="00ED1345" w:rsidP="00ED1345">
      <w:pPr>
        <w:pStyle w:val="PL"/>
      </w:pPr>
      <w:r>
        <w:t xml:space="preserve">            - $ref: 'TS28541_NrNrm.yaml#/components/schemas/resources-nrNrm'</w:t>
      </w:r>
    </w:p>
    <w:p w14:paraId="11859B06" w14:textId="77777777" w:rsidR="00ED1345" w:rsidRDefault="00ED1345" w:rsidP="00ED1345">
      <w:pPr>
        <w:pStyle w:val="PL"/>
      </w:pPr>
      <w:r>
        <w:t xml:space="preserve">            - $ref: 'TS28541_5GcNrm.yaml#/components/schemas/resources-5gcNrm'</w:t>
      </w:r>
    </w:p>
    <w:p w14:paraId="4D98F146" w14:textId="77777777" w:rsidR="00ED1345" w:rsidRDefault="00ED1345" w:rsidP="00ED1345">
      <w:pPr>
        <w:pStyle w:val="PL"/>
      </w:pPr>
      <w:r>
        <w:t xml:space="preserve">            - $ref: 'TS28541_SliceNrm.yaml#/components/schemas/resources-sliceNrm'</w:t>
      </w:r>
    </w:p>
    <w:p w14:paraId="7F6CD7D4" w14:textId="77777777" w:rsidR="00ED1345" w:rsidRDefault="00ED1345" w:rsidP="00ED1345">
      <w:pPr>
        <w:pStyle w:val="PL"/>
      </w:pPr>
      <w:r>
        <w:t xml:space="preserve">            - $ref: 'TS28536_CoslaNrm.yaml#/components/schemas/resources-coslaNrm'            </w:t>
      </w:r>
    </w:p>
    <w:p w14:paraId="0DA0D236" w14:textId="77777777" w:rsidR="00ED1345" w:rsidRDefault="00ED1345" w:rsidP="00ED1345">
      <w:pPr>
        <w:pStyle w:val="PL"/>
      </w:pPr>
      <w:r>
        <w:t xml:space="preserve">    Scope:</w:t>
      </w:r>
    </w:p>
    <w:p w14:paraId="6DAD0E32" w14:textId="77777777" w:rsidR="00ED1345" w:rsidRDefault="00ED1345" w:rsidP="00ED1345">
      <w:pPr>
        <w:pStyle w:val="PL"/>
      </w:pPr>
      <w:r>
        <w:t xml:space="preserve">      type: object</w:t>
      </w:r>
    </w:p>
    <w:p w14:paraId="2306974A" w14:textId="77777777" w:rsidR="00ED1345" w:rsidRDefault="00ED1345" w:rsidP="00ED1345">
      <w:pPr>
        <w:pStyle w:val="PL"/>
      </w:pPr>
      <w:r>
        <w:t xml:space="preserve">      properties:</w:t>
      </w:r>
    </w:p>
    <w:p w14:paraId="4EE6C6ED" w14:textId="77777777" w:rsidR="00ED1345" w:rsidRDefault="00ED1345" w:rsidP="00ED1345">
      <w:pPr>
        <w:pStyle w:val="PL"/>
      </w:pPr>
      <w:r>
        <w:t xml:space="preserve">        scopeType:</w:t>
      </w:r>
    </w:p>
    <w:p w14:paraId="066A5229" w14:textId="77777777" w:rsidR="00ED1345" w:rsidRDefault="00ED1345" w:rsidP="00ED1345">
      <w:pPr>
        <w:pStyle w:val="PL"/>
      </w:pPr>
      <w:r>
        <w:t xml:space="preserve">          $ref: '#/components/schemas/ScopeType'</w:t>
      </w:r>
    </w:p>
    <w:p w14:paraId="37DE9D20" w14:textId="77777777" w:rsidR="00ED1345" w:rsidRDefault="00ED1345" w:rsidP="00ED1345">
      <w:pPr>
        <w:pStyle w:val="PL"/>
      </w:pPr>
      <w:r>
        <w:t xml:space="preserve">        scopeLevel:</w:t>
      </w:r>
    </w:p>
    <w:p w14:paraId="723EB13C" w14:textId="77777777" w:rsidR="00ED1345" w:rsidRDefault="00ED1345" w:rsidP="00ED1345">
      <w:pPr>
        <w:pStyle w:val="PL"/>
      </w:pPr>
      <w:r>
        <w:t xml:space="preserve">          type: integer</w:t>
      </w:r>
    </w:p>
    <w:p w14:paraId="6A22381D" w14:textId="77777777" w:rsidR="00ED1345" w:rsidRDefault="00ED1345" w:rsidP="00ED1345">
      <w:pPr>
        <w:pStyle w:val="PL"/>
      </w:pPr>
      <w:r>
        <w:t xml:space="preserve">    CorrelatedNotification:</w:t>
      </w:r>
    </w:p>
    <w:p w14:paraId="3DCFB156" w14:textId="77777777" w:rsidR="00ED1345" w:rsidRDefault="00ED1345" w:rsidP="00ED1345">
      <w:pPr>
        <w:pStyle w:val="PL"/>
      </w:pPr>
      <w:r>
        <w:t xml:space="preserve">      type: object</w:t>
      </w:r>
    </w:p>
    <w:p w14:paraId="63D3134C" w14:textId="77777777" w:rsidR="00ED1345" w:rsidRDefault="00ED1345" w:rsidP="00ED1345">
      <w:pPr>
        <w:pStyle w:val="PL"/>
      </w:pPr>
      <w:r>
        <w:t xml:space="preserve">      properties:</w:t>
      </w:r>
    </w:p>
    <w:p w14:paraId="33982965" w14:textId="77777777" w:rsidR="00ED1345" w:rsidRDefault="00ED1345" w:rsidP="00ED1345">
      <w:pPr>
        <w:pStyle w:val="PL"/>
      </w:pPr>
      <w:r>
        <w:t xml:space="preserve">        source:</w:t>
      </w:r>
    </w:p>
    <w:p w14:paraId="6F78D8E9" w14:textId="77777777" w:rsidR="00ED1345" w:rsidRDefault="00ED1345" w:rsidP="00ED1345">
      <w:pPr>
        <w:pStyle w:val="PL"/>
      </w:pPr>
      <w:r>
        <w:t xml:space="preserve">          $ref: 'TS28623_ComDefs.yaml#/components/schemas/Dn'</w:t>
      </w:r>
    </w:p>
    <w:p w14:paraId="0A265EF4" w14:textId="77777777" w:rsidR="00ED1345" w:rsidRDefault="00ED1345" w:rsidP="00ED1345">
      <w:pPr>
        <w:pStyle w:val="PL"/>
      </w:pPr>
      <w:r>
        <w:t xml:space="preserve">        notificationIds:</w:t>
      </w:r>
    </w:p>
    <w:p w14:paraId="7D15774D" w14:textId="77777777" w:rsidR="00ED1345" w:rsidRDefault="00ED1345" w:rsidP="00ED1345">
      <w:pPr>
        <w:pStyle w:val="PL"/>
      </w:pPr>
      <w:r>
        <w:t xml:space="preserve">          type: array</w:t>
      </w:r>
    </w:p>
    <w:p w14:paraId="3B8EBBCF" w14:textId="77777777" w:rsidR="00ED1345" w:rsidRDefault="00ED1345" w:rsidP="00ED1345">
      <w:pPr>
        <w:pStyle w:val="PL"/>
      </w:pPr>
      <w:r>
        <w:t xml:space="preserve">          items:</w:t>
      </w:r>
    </w:p>
    <w:p w14:paraId="6DC7D155" w14:textId="77777777" w:rsidR="00ED1345" w:rsidRDefault="00ED1345" w:rsidP="00ED1345">
      <w:pPr>
        <w:pStyle w:val="PL"/>
      </w:pPr>
      <w:r>
        <w:t xml:space="preserve">            $ref: 'TS28623_ComDefs.yaml#/components/schemas/NotificationId'</w:t>
      </w:r>
    </w:p>
    <w:p w14:paraId="25B6A19E" w14:textId="77777777" w:rsidR="00ED1345" w:rsidRDefault="00ED1345" w:rsidP="00ED1345">
      <w:pPr>
        <w:pStyle w:val="PL"/>
      </w:pPr>
      <w:r>
        <w:t xml:space="preserve">      required:</w:t>
      </w:r>
    </w:p>
    <w:p w14:paraId="6A62E810" w14:textId="77777777" w:rsidR="00ED1345" w:rsidRDefault="00ED1345" w:rsidP="00ED1345">
      <w:pPr>
        <w:pStyle w:val="PL"/>
      </w:pPr>
      <w:r>
        <w:t xml:space="preserve">        - source</w:t>
      </w:r>
    </w:p>
    <w:p w14:paraId="6F6D9A75" w14:textId="77777777" w:rsidR="00ED1345" w:rsidRDefault="00ED1345" w:rsidP="00ED1345">
      <w:pPr>
        <w:pStyle w:val="PL"/>
      </w:pPr>
      <w:r>
        <w:t xml:space="preserve">        - notificationIds</w:t>
      </w:r>
    </w:p>
    <w:p w14:paraId="5ACB62E1" w14:textId="77777777" w:rsidR="00ED1345" w:rsidRDefault="00ED1345" w:rsidP="00ED1345">
      <w:pPr>
        <w:pStyle w:val="PL"/>
      </w:pPr>
    </w:p>
    <w:p w14:paraId="479D2CA0" w14:textId="77777777" w:rsidR="00ED1345" w:rsidRDefault="00ED1345" w:rsidP="00ED1345">
      <w:pPr>
        <w:pStyle w:val="PL"/>
      </w:pPr>
      <w:r>
        <w:t xml:space="preserve">    MoiChange:</w:t>
      </w:r>
    </w:p>
    <w:p w14:paraId="73C5DCA0" w14:textId="77777777" w:rsidR="00ED1345" w:rsidRDefault="00ED1345" w:rsidP="00ED1345">
      <w:pPr>
        <w:pStyle w:val="PL"/>
      </w:pPr>
      <w:r>
        <w:t xml:space="preserve">      type: object</w:t>
      </w:r>
    </w:p>
    <w:p w14:paraId="08ADD28D" w14:textId="77777777" w:rsidR="00ED1345" w:rsidRDefault="00ED1345" w:rsidP="00ED1345">
      <w:pPr>
        <w:pStyle w:val="PL"/>
      </w:pPr>
      <w:r>
        <w:t xml:space="preserve">      properties:</w:t>
      </w:r>
    </w:p>
    <w:p w14:paraId="0F731868" w14:textId="77777777" w:rsidR="00ED1345" w:rsidRDefault="00ED1345" w:rsidP="00ED1345">
      <w:pPr>
        <w:pStyle w:val="PL"/>
      </w:pPr>
      <w:r>
        <w:t xml:space="preserve">        notificationId:</w:t>
      </w:r>
    </w:p>
    <w:p w14:paraId="4D7C1590" w14:textId="77777777" w:rsidR="00ED1345" w:rsidRDefault="00ED1345" w:rsidP="00ED1345">
      <w:pPr>
        <w:pStyle w:val="PL"/>
      </w:pPr>
      <w:r>
        <w:t xml:space="preserve">          $ref: 'TS28623_ComDefs.yaml#/components/schemas/NotificationId'</w:t>
      </w:r>
    </w:p>
    <w:p w14:paraId="2C540F9A" w14:textId="77777777" w:rsidR="00ED1345" w:rsidRDefault="00ED1345" w:rsidP="00ED1345">
      <w:pPr>
        <w:pStyle w:val="PL"/>
      </w:pPr>
      <w:r>
        <w:t xml:space="preserve">        correlatedNotifications:</w:t>
      </w:r>
    </w:p>
    <w:p w14:paraId="2FE75C11" w14:textId="77777777" w:rsidR="00ED1345" w:rsidRDefault="00ED1345" w:rsidP="00ED1345">
      <w:pPr>
        <w:pStyle w:val="PL"/>
      </w:pPr>
      <w:r>
        <w:t xml:space="preserve">          type: array</w:t>
      </w:r>
    </w:p>
    <w:p w14:paraId="59C3B8D6" w14:textId="77777777" w:rsidR="00ED1345" w:rsidRDefault="00ED1345" w:rsidP="00ED1345">
      <w:pPr>
        <w:pStyle w:val="PL"/>
      </w:pPr>
      <w:r>
        <w:t xml:space="preserve">          items:</w:t>
      </w:r>
    </w:p>
    <w:p w14:paraId="4496E094" w14:textId="77777777" w:rsidR="00ED1345" w:rsidRDefault="00ED1345" w:rsidP="00ED1345">
      <w:pPr>
        <w:pStyle w:val="PL"/>
      </w:pPr>
      <w:r>
        <w:t xml:space="preserve">            $ref: '#/components/schemas/CorrelatedNotification'</w:t>
      </w:r>
    </w:p>
    <w:p w14:paraId="6B326AC0" w14:textId="77777777" w:rsidR="00ED1345" w:rsidRDefault="00ED1345" w:rsidP="00ED1345">
      <w:pPr>
        <w:pStyle w:val="PL"/>
      </w:pPr>
      <w:r>
        <w:t xml:space="preserve">        additionalText:</w:t>
      </w:r>
    </w:p>
    <w:p w14:paraId="0836318D" w14:textId="77777777" w:rsidR="00ED1345" w:rsidRDefault="00ED1345" w:rsidP="00ED1345">
      <w:pPr>
        <w:pStyle w:val="PL"/>
      </w:pPr>
      <w:r>
        <w:t xml:space="preserve">          type: string</w:t>
      </w:r>
    </w:p>
    <w:p w14:paraId="2217B3FC" w14:textId="77777777" w:rsidR="00ED1345" w:rsidRDefault="00ED1345" w:rsidP="00ED1345">
      <w:pPr>
        <w:pStyle w:val="PL"/>
      </w:pPr>
      <w:r>
        <w:t xml:space="preserve">        sourceIndicator:</w:t>
      </w:r>
    </w:p>
    <w:p w14:paraId="02608226" w14:textId="77777777" w:rsidR="00ED1345" w:rsidRDefault="00ED1345" w:rsidP="00ED1345">
      <w:pPr>
        <w:pStyle w:val="PL"/>
      </w:pPr>
      <w:r>
        <w:t xml:space="preserve">          $ref: '#/components/schemas/SourceIndicator'</w:t>
      </w:r>
    </w:p>
    <w:p w14:paraId="4B6D96BD" w14:textId="77777777" w:rsidR="00ED1345" w:rsidRDefault="00ED1345" w:rsidP="00ED1345">
      <w:pPr>
        <w:pStyle w:val="PL"/>
      </w:pPr>
      <w:r>
        <w:t xml:space="preserve">        path:</w:t>
      </w:r>
    </w:p>
    <w:p w14:paraId="463CAD93" w14:textId="77777777" w:rsidR="00ED1345" w:rsidRDefault="00ED1345" w:rsidP="00ED1345">
      <w:pPr>
        <w:pStyle w:val="PL"/>
      </w:pPr>
      <w:r>
        <w:t xml:space="preserve">          $ref: 'TS28623_ComDefs.yaml#/components/schemas/Uri'</w:t>
      </w:r>
    </w:p>
    <w:p w14:paraId="20DBB3E0" w14:textId="77777777" w:rsidR="00ED1345" w:rsidRDefault="00ED1345" w:rsidP="00ED1345">
      <w:pPr>
        <w:pStyle w:val="PL"/>
      </w:pPr>
      <w:r>
        <w:t xml:space="preserve">        operation:</w:t>
      </w:r>
    </w:p>
    <w:p w14:paraId="27905931" w14:textId="77777777" w:rsidR="00ED1345" w:rsidRDefault="00ED1345" w:rsidP="00ED1345">
      <w:pPr>
        <w:pStyle w:val="PL"/>
      </w:pPr>
      <w:r>
        <w:t xml:space="preserve">          $ref: '#/components/schemas/Operation'</w:t>
      </w:r>
    </w:p>
    <w:p w14:paraId="67BA64D8" w14:textId="77777777" w:rsidR="00ED1345" w:rsidRDefault="00ED1345" w:rsidP="00ED1345">
      <w:pPr>
        <w:pStyle w:val="PL"/>
      </w:pPr>
      <w:r>
        <w:t xml:space="preserve">        value:</w:t>
      </w:r>
    </w:p>
    <w:p w14:paraId="74BBAD93" w14:textId="77777777" w:rsidR="00ED1345" w:rsidRDefault="00ED1345" w:rsidP="00ED1345">
      <w:pPr>
        <w:pStyle w:val="PL"/>
      </w:pPr>
      <w:r>
        <w:t xml:space="preserve">          oneOf:</w:t>
      </w:r>
    </w:p>
    <w:p w14:paraId="5EFECAF3" w14:textId="77777777" w:rsidR="00ED1345" w:rsidRDefault="00ED1345" w:rsidP="00ED1345">
      <w:pPr>
        <w:pStyle w:val="PL"/>
      </w:pPr>
      <w:r>
        <w:t xml:space="preserve">            - $ref: 'TS28623_ComDefs.yaml#/components/schemas/AttributeNameValuePairSet'</w:t>
      </w:r>
    </w:p>
    <w:p w14:paraId="6FBCB181" w14:textId="77777777" w:rsidR="00ED1345" w:rsidRDefault="00ED1345" w:rsidP="00ED1345">
      <w:pPr>
        <w:pStyle w:val="PL"/>
      </w:pPr>
      <w:r>
        <w:t xml:space="preserve">            - $ref: 'TS28623_ComDefs.yaml#/components/schemas/AttributeValueChangeSet'</w:t>
      </w:r>
    </w:p>
    <w:p w14:paraId="34F28AEA" w14:textId="77777777" w:rsidR="00ED1345" w:rsidRDefault="00ED1345" w:rsidP="00ED1345">
      <w:pPr>
        <w:pStyle w:val="PL"/>
      </w:pPr>
      <w:r>
        <w:t xml:space="preserve">    NotifyMoiCreation:</w:t>
      </w:r>
    </w:p>
    <w:p w14:paraId="57C7FFF5" w14:textId="77777777" w:rsidR="00ED1345" w:rsidRDefault="00ED1345" w:rsidP="00ED1345">
      <w:pPr>
        <w:pStyle w:val="PL"/>
      </w:pPr>
      <w:r>
        <w:t xml:space="preserve">      allOf:</w:t>
      </w:r>
    </w:p>
    <w:p w14:paraId="2EB348C0" w14:textId="77777777" w:rsidR="00ED1345" w:rsidRDefault="00ED1345" w:rsidP="00ED1345">
      <w:pPr>
        <w:pStyle w:val="PL"/>
      </w:pPr>
      <w:r>
        <w:t xml:space="preserve">        - $ref: 'TS28623_ComDefs.yaml#/components/schemas/NotificationHeader'</w:t>
      </w:r>
    </w:p>
    <w:p w14:paraId="2EFAB30F" w14:textId="77777777" w:rsidR="00ED1345" w:rsidRDefault="00ED1345" w:rsidP="00ED1345">
      <w:pPr>
        <w:pStyle w:val="PL"/>
      </w:pPr>
      <w:r>
        <w:t xml:space="preserve">        - type: object</w:t>
      </w:r>
    </w:p>
    <w:p w14:paraId="62B420F6" w14:textId="77777777" w:rsidR="00ED1345" w:rsidRDefault="00ED1345" w:rsidP="00ED1345">
      <w:pPr>
        <w:pStyle w:val="PL"/>
      </w:pPr>
      <w:r>
        <w:t xml:space="preserve">          properties:</w:t>
      </w:r>
    </w:p>
    <w:p w14:paraId="33616764" w14:textId="77777777" w:rsidR="00ED1345" w:rsidRDefault="00ED1345" w:rsidP="00ED1345">
      <w:pPr>
        <w:pStyle w:val="PL"/>
      </w:pPr>
      <w:r>
        <w:t xml:space="preserve">            correlatedNotifications:</w:t>
      </w:r>
    </w:p>
    <w:p w14:paraId="3AC841FE" w14:textId="77777777" w:rsidR="00ED1345" w:rsidRDefault="00ED1345" w:rsidP="00ED1345">
      <w:pPr>
        <w:pStyle w:val="PL"/>
      </w:pPr>
      <w:r>
        <w:t xml:space="preserve">              type: array</w:t>
      </w:r>
    </w:p>
    <w:p w14:paraId="2F987EDF" w14:textId="77777777" w:rsidR="00ED1345" w:rsidRDefault="00ED1345" w:rsidP="00ED1345">
      <w:pPr>
        <w:pStyle w:val="PL"/>
      </w:pPr>
      <w:r>
        <w:t xml:space="preserve">              items:</w:t>
      </w:r>
    </w:p>
    <w:p w14:paraId="08480370" w14:textId="77777777" w:rsidR="00ED1345" w:rsidRDefault="00ED1345" w:rsidP="00ED1345">
      <w:pPr>
        <w:pStyle w:val="PL"/>
      </w:pPr>
      <w:r>
        <w:t xml:space="preserve">                $ref: '#/components/schemas/CorrelatedNotification'</w:t>
      </w:r>
    </w:p>
    <w:p w14:paraId="4DB88BAB" w14:textId="77777777" w:rsidR="00ED1345" w:rsidRDefault="00ED1345" w:rsidP="00ED1345">
      <w:pPr>
        <w:pStyle w:val="PL"/>
      </w:pPr>
      <w:r>
        <w:t xml:space="preserve">            additionalText:</w:t>
      </w:r>
    </w:p>
    <w:p w14:paraId="3BD310DD" w14:textId="77777777" w:rsidR="00ED1345" w:rsidRDefault="00ED1345" w:rsidP="00ED1345">
      <w:pPr>
        <w:pStyle w:val="PL"/>
      </w:pPr>
      <w:r>
        <w:t xml:space="preserve">              type: string</w:t>
      </w:r>
    </w:p>
    <w:p w14:paraId="2B3ABDC9" w14:textId="77777777" w:rsidR="00ED1345" w:rsidRDefault="00ED1345" w:rsidP="00ED1345">
      <w:pPr>
        <w:pStyle w:val="PL"/>
      </w:pPr>
      <w:r>
        <w:t xml:space="preserve">            sourceIndicator:</w:t>
      </w:r>
    </w:p>
    <w:p w14:paraId="078F9726" w14:textId="77777777" w:rsidR="00ED1345" w:rsidRDefault="00ED1345" w:rsidP="00ED1345">
      <w:pPr>
        <w:pStyle w:val="PL"/>
      </w:pPr>
      <w:r>
        <w:t xml:space="preserve">              $ref: '#/components/schemas/SourceIndicator'</w:t>
      </w:r>
    </w:p>
    <w:p w14:paraId="2AA63917" w14:textId="77777777" w:rsidR="00ED1345" w:rsidRDefault="00ED1345" w:rsidP="00ED1345">
      <w:pPr>
        <w:pStyle w:val="PL"/>
      </w:pPr>
      <w:r>
        <w:t xml:space="preserve">            attributeList:</w:t>
      </w:r>
    </w:p>
    <w:p w14:paraId="45E8E83E" w14:textId="77777777" w:rsidR="00ED1345" w:rsidRDefault="00ED1345" w:rsidP="00ED1345">
      <w:pPr>
        <w:pStyle w:val="PL"/>
      </w:pPr>
      <w:r>
        <w:t xml:space="preserve">              $ref: 'TS28623_ComDefs.yaml#/components/schemas/AttributeNameValuePairSet'</w:t>
      </w:r>
    </w:p>
    <w:p w14:paraId="132277E8" w14:textId="77777777" w:rsidR="00ED1345" w:rsidRDefault="00ED1345" w:rsidP="00ED1345">
      <w:pPr>
        <w:pStyle w:val="PL"/>
      </w:pPr>
      <w:r>
        <w:t xml:space="preserve">    NotifyMoiDeletion:</w:t>
      </w:r>
    </w:p>
    <w:p w14:paraId="2C5EA98B" w14:textId="77777777" w:rsidR="00ED1345" w:rsidRDefault="00ED1345" w:rsidP="00ED1345">
      <w:pPr>
        <w:pStyle w:val="PL"/>
      </w:pPr>
      <w:r>
        <w:t xml:space="preserve">      allOf:</w:t>
      </w:r>
    </w:p>
    <w:p w14:paraId="469AFE0E" w14:textId="77777777" w:rsidR="00ED1345" w:rsidRDefault="00ED1345" w:rsidP="00ED1345">
      <w:pPr>
        <w:pStyle w:val="PL"/>
      </w:pPr>
      <w:r>
        <w:t xml:space="preserve">        - $ref: 'TS28623_ComDefs.yaml#/components/schemas/NotificationHeader'</w:t>
      </w:r>
    </w:p>
    <w:p w14:paraId="431140A5" w14:textId="77777777" w:rsidR="00ED1345" w:rsidRDefault="00ED1345" w:rsidP="00ED1345">
      <w:pPr>
        <w:pStyle w:val="PL"/>
      </w:pPr>
      <w:r>
        <w:t xml:space="preserve">        - type: object</w:t>
      </w:r>
    </w:p>
    <w:p w14:paraId="07E9C074" w14:textId="77777777" w:rsidR="00ED1345" w:rsidRDefault="00ED1345" w:rsidP="00ED1345">
      <w:pPr>
        <w:pStyle w:val="PL"/>
      </w:pPr>
      <w:r>
        <w:t xml:space="preserve">          properties:</w:t>
      </w:r>
    </w:p>
    <w:p w14:paraId="2D88D2B2" w14:textId="77777777" w:rsidR="00ED1345" w:rsidRDefault="00ED1345" w:rsidP="00ED1345">
      <w:pPr>
        <w:pStyle w:val="PL"/>
      </w:pPr>
      <w:r>
        <w:t xml:space="preserve">            correlatedNotifications:</w:t>
      </w:r>
    </w:p>
    <w:p w14:paraId="7507C51C" w14:textId="77777777" w:rsidR="00ED1345" w:rsidRDefault="00ED1345" w:rsidP="00ED1345">
      <w:pPr>
        <w:pStyle w:val="PL"/>
      </w:pPr>
      <w:r>
        <w:t xml:space="preserve">              type: array</w:t>
      </w:r>
    </w:p>
    <w:p w14:paraId="4621CA31" w14:textId="77777777" w:rsidR="00ED1345" w:rsidRDefault="00ED1345" w:rsidP="00ED1345">
      <w:pPr>
        <w:pStyle w:val="PL"/>
      </w:pPr>
      <w:r>
        <w:t xml:space="preserve">              items:</w:t>
      </w:r>
    </w:p>
    <w:p w14:paraId="19569FEE" w14:textId="77777777" w:rsidR="00ED1345" w:rsidRDefault="00ED1345" w:rsidP="00ED1345">
      <w:pPr>
        <w:pStyle w:val="PL"/>
      </w:pPr>
      <w:r>
        <w:t xml:space="preserve">                $ref: '#/components/schemas/CorrelatedNotification'</w:t>
      </w:r>
    </w:p>
    <w:p w14:paraId="2B42370B" w14:textId="77777777" w:rsidR="00ED1345" w:rsidRDefault="00ED1345" w:rsidP="00ED1345">
      <w:pPr>
        <w:pStyle w:val="PL"/>
      </w:pPr>
      <w:r>
        <w:t xml:space="preserve">            additionalText:</w:t>
      </w:r>
    </w:p>
    <w:p w14:paraId="264662B6" w14:textId="77777777" w:rsidR="00ED1345" w:rsidRDefault="00ED1345" w:rsidP="00ED1345">
      <w:pPr>
        <w:pStyle w:val="PL"/>
      </w:pPr>
      <w:r>
        <w:t xml:space="preserve">              type: string</w:t>
      </w:r>
    </w:p>
    <w:p w14:paraId="75459F0E" w14:textId="77777777" w:rsidR="00ED1345" w:rsidRDefault="00ED1345" w:rsidP="00ED1345">
      <w:pPr>
        <w:pStyle w:val="PL"/>
      </w:pPr>
      <w:r>
        <w:t xml:space="preserve">            sourceIndicator:</w:t>
      </w:r>
    </w:p>
    <w:p w14:paraId="0AF3CC1B" w14:textId="77777777" w:rsidR="00ED1345" w:rsidRDefault="00ED1345" w:rsidP="00ED1345">
      <w:pPr>
        <w:pStyle w:val="PL"/>
      </w:pPr>
      <w:r>
        <w:t xml:space="preserve">              $ref: '#/components/schemas/SourceIndicator'</w:t>
      </w:r>
    </w:p>
    <w:p w14:paraId="45E9F090" w14:textId="77777777" w:rsidR="00ED1345" w:rsidRDefault="00ED1345" w:rsidP="00ED1345">
      <w:pPr>
        <w:pStyle w:val="PL"/>
      </w:pPr>
      <w:r>
        <w:t xml:space="preserve">            attributeList:</w:t>
      </w:r>
    </w:p>
    <w:p w14:paraId="3ABEAC77" w14:textId="77777777" w:rsidR="00ED1345" w:rsidRDefault="00ED1345" w:rsidP="00ED1345">
      <w:pPr>
        <w:pStyle w:val="PL"/>
      </w:pPr>
      <w:r>
        <w:t xml:space="preserve">              $ref: 'TS28623_ComDefs.yaml#/components/schemas/AttributeNameValuePairSet'</w:t>
      </w:r>
    </w:p>
    <w:p w14:paraId="3FEB1724" w14:textId="77777777" w:rsidR="00ED1345" w:rsidRDefault="00ED1345" w:rsidP="00ED1345">
      <w:pPr>
        <w:pStyle w:val="PL"/>
      </w:pPr>
      <w:r>
        <w:t xml:space="preserve">    NotifyMoiAttributeValueChanges:</w:t>
      </w:r>
    </w:p>
    <w:p w14:paraId="38E3859D" w14:textId="77777777" w:rsidR="00ED1345" w:rsidRDefault="00ED1345" w:rsidP="00ED1345">
      <w:pPr>
        <w:pStyle w:val="PL"/>
      </w:pPr>
      <w:r>
        <w:t xml:space="preserve">      allOf:</w:t>
      </w:r>
    </w:p>
    <w:p w14:paraId="0B89A118" w14:textId="77777777" w:rsidR="00ED1345" w:rsidRDefault="00ED1345" w:rsidP="00ED1345">
      <w:pPr>
        <w:pStyle w:val="PL"/>
      </w:pPr>
      <w:r>
        <w:t xml:space="preserve">        - $ref: 'TS28623_ComDefs.yaml#/components/schemas/NotificationHeader'</w:t>
      </w:r>
    </w:p>
    <w:p w14:paraId="39F5CD04" w14:textId="77777777" w:rsidR="00ED1345" w:rsidRDefault="00ED1345" w:rsidP="00ED1345">
      <w:pPr>
        <w:pStyle w:val="PL"/>
      </w:pPr>
      <w:r>
        <w:t xml:space="preserve">        - type: object</w:t>
      </w:r>
    </w:p>
    <w:p w14:paraId="25C6EE3E" w14:textId="77777777" w:rsidR="00ED1345" w:rsidRDefault="00ED1345" w:rsidP="00ED1345">
      <w:pPr>
        <w:pStyle w:val="PL"/>
      </w:pPr>
      <w:r>
        <w:t xml:space="preserve">          properties:</w:t>
      </w:r>
    </w:p>
    <w:p w14:paraId="5BAE878E" w14:textId="77777777" w:rsidR="00ED1345" w:rsidRDefault="00ED1345" w:rsidP="00ED1345">
      <w:pPr>
        <w:pStyle w:val="PL"/>
      </w:pPr>
      <w:r>
        <w:t xml:space="preserve">            correlatedNotifications:</w:t>
      </w:r>
    </w:p>
    <w:p w14:paraId="519333EB" w14:textId="77777777" w:rsidR="00ED1345" w:rsidRDefault="00ED1345" w:rsidP="00ED1345">
      <w:pPr>
        <w:pStyle w:val="PL"/>
      </w:pPr>
      <w:r>
        <w:t xml:space="preserve">              type: array</w:t>
      </w:r>
    </w:p>
    <w:p w14:paraId="173B9657" w14:textId="77777777" w:rsidR="00ED1345" w:rsidRDefault="00ED1345" w:rsidP="00ED1345">
      <w:pPr>
        <w:pStyle w:val="PL"/>
      </w:pPr>
      <w:r>
        <w:t xml:space="preserve">              items:</w:t>
      </w:r>
    </w:p>
    <w:p w14:paraId="64034485" w14:textId="77777777" w:rsidR="00ED1345" w:rsidRDefault="00ED1345" w:rsidP="00ED1345">
      <w:pPr>
        <w:pStyle w:val="PL"/>
      </w:pPr>
      <w:r>
        <w:t xml:space="preserve">                $ref: '#/components/schemas/CorrelatedNotification'</w:t>
      </w:r>
    </w:p>
    <w:p w14:paraId="6C689601" w14:textId="77777777" w:rsidR="00ED1345" w:rsidRDefault="00ED1345" w:rsidP="00ED1345">
      <w:pPr>
        <w:pStyle w:val="PL"/>
      </w:pPr>
      <w:r>
        <w:t xml:space="preserve">            additionalText:</w:t>
      </w:r>
    </w:p>
    <w:p w14:paraId="034F8F97" w14:textId="77777777" w:rsidR="00ED1345" w:rsidRDefault="00ED1345" w:rsidP="00ED1345">
      <w:pPr>
        <w:pStyle w:val="PL"/>
      </w:pPr>
      <w:r>
        <w:t xml:space="preserve">              type: string</w:t>
      </w:r>
    </w:p>
    <w:p w14:paraId="1E4444A3" w14:textId="77777777" w:rsidR="00ED1345" w:rsidRDefault="00ED1345" w:rsidP="00ED1345">
      <w:pPr>
        <w:pStyle w:val="PL"/>
      </w:pPr>
      <w:r>
        <w:t xml:space="preserve">            sourceIndicator:</w:t>
      </w:r>
    </w:p>
    <w:p w14:paraId="3C09DE36" w14:textId="77777777" w:rsidR="00ED1345" w:rsidRDefault="00ED1345" w:rsidP="00ED1345">
      <w:pPr>
        <w:pStyle w:val="PL"/>
      </w:pPr>
      <w:r>
        <w:t xml:space="preserve">              $ref: '#/components/schemas/SourceIndicator'</w:t>
      </w:r>
    </w:p>
    <w:p w14:paraId="619E828D" w14:textId="77777777" w:rsidR="00ED1345" w:rsidRDefault="00ED1345" w:rsidP="00ED1345">
      <w:pPr>
        <w:pStyle w:val="PL"/>
      </w:pPr>
      <w:r>
        <w:t xml:space="preserve">            attributeListValueChanges:</w:t>
      </w:r>
    </w:p>
    <w:p w14:paraId="19033943" w14:textId="77777777" w:rsidR="00ED1345" w:rsidRDefault="00ED1345" w:rsidP="00ED1345">
      <w:pPr>
        <w:pStyle w:val="PL"/>
      </w:pPr>
      <w:r>
        <w:t xml:space="preserve">              $ref: 'TS28623_ComDefs.yaml#/components/schemas/AttributeValueChangeSet'</w:t>
      </w:r>
    </w:p>
    <w:p w14:paraId="2BB8713E" w14:textId="77777777" w:rsidR="00ED1345" w:rsidRDefault="00ED1345" w:rsidP="00ED1345">
      <w:pPr>
        <w:pStyle w:val="PL"/>
      </w:pPr>
      <w:r>
        <w:t xml:space="preserve">          required:</w:t>
      </w:r>
    </w:p>
    <w:p w14:paraId="5DDD3050" w14:textId="77777777" w:rsidR="00ED1345" w:rsidRDefault="00ED1345" w:rsidP="00ED1345">
      <w:pPr>
        <w:pStyle w:val="PL"/>
      </w:pPr>
      <w:r>
        <w:t xml:space="preserve">            - attributeListValueChanges</w:t>
      </w:r>
    </w:p>
    <w:p w14:paraId="09935045" w14:textId="77777777" w:rsidR="00ED1345" w:rsidRDefault="00ED1345" w:rsidP="00ED1345">
      <w:pPr>
        <w:pStyle w:val="PL"/>
      </w:pPr>
      <w:r>
        <w:t xml:space="preserve">    NotifyMoiChanges:</w:t>
      </w:r>
    </w:p>
    <w:p w14:paraId="737B2D6C" w14:textId="77777777" w:rsidR="00ED1345" w:rsidRDefault="00ED1345" w:rsidP="00ED1345">
      <w:pPr>
        <w:pStyle w:val="PL"/>
      </w:pPr>
      <w:r>
        <w:t xml:space="preserve">      allOf:</w:t>
      </w:r>
    </w:p>
    <w:p w14:paraId="578A7794" w14:textId="77777777" w:rsidR="00ED1345" w:rsidRDefault="00ED1345" w:rsidP="00ED1345">
      <w:pPr>
        <w:pStyle w:val="PL"/>
      </w:pPr>
      <w:r>
        <w:t xml:space="preserve">        - $ref: 'TS28623_ComDefs.yaml#/components/schemas/NotificationHeader'</w:t>
      </w:r>
    </w:p>
    <w:p w14:paraId="761A3F9B" w14:textId="77777777" w:rsidR="00ED1345" w:rsidRDefault="00ED1345" w:rsidP="00ED1345">
      <w:pPr>
        <w:pStyle w:val="PL"/>
      </w:pPr>
      <w:r>
        <w:t xml:space="preserve">        - type: object</w:t>
      </w:r>
    </w:p>
    <w:p w14:paraId="68070B27" w14:textId="77777777" w:rsidR="00ED1345" w:rsidRDefault="00ED1345" w:rsidP="00ED1345">
      <w:pPr>
        <w:pStyle w:val="PL"/>
      </w:pPr>
      <w:r>
        <w:t xml:space="preserve">          properties:</w:t>
      </w:r>
    </w:p>
    <w:p w14:paraId="7143BC18" w14:textId="77777777" w:rsidR="00ED1345" w:rsidRDefault="00ED1345" w:rsidP="00ED1345">
      <w:pPr>
        <w:pStyle w:val="PL"/>
      </w:pPr>
      <w:r>
        <w:t xml:space="preserve">            moiChanges:</w:t>
      </w:r>
    </w:p>
    <w:p w14:paraId="4E93D842" w14:textId="77777777" w:rsidR="00ED1345" w:rsidRDefault="00ED1345" w:rsidP="00ED1345">
      <w:pPr>
        <w:pStyle w:val="PL"/>
      </w:pPr>
      <w:r>
        <w:t xml:space="preserve">              type: array</w:t>
      </w:r>
    </w:p>
    <w:p w14:paraId="18DC396A" w14:textId="77777777" w:rsidR="00ED1345" w:rsidRDefault="00ED1345" w:rsidP="00ED1345">
      <w:pPr>
        <w:pStyle w:val="PL"/>
      </w:pPr>
      <w:r>
        <w:t xml:space="preserve">              items:</w:t>
      </w:r>
    </w:p>
    <w:p w14:paraId="53935E64" w14:textId="77777777" w:rsidR="00ED1345" w:rsidRDefault="00ED1345" w:rsidP="00ED1345">
      <w:pPr>
        <w:pStyle w:val="PL"/>
      </w:pPr>
      <w:r>
        <w:t xml:space="preserve">                $ref: '#/components/schemas/MoiChange'</w:t>
      </w:r>
    </w:p>
    <w:p w14:paraId="5798F5B9" w14:textId="77777777" w:rsidR="00ED1345" w:rsidRDefault="00ED1345" w:rsidP="00ED1345">
      <w:pPr>
        <w:pStyle w:val="PL"/>
      </w:pPr>
      <w:r>
        <w:t xml:space="preserve">          required:</w:t>
      </w:r>
    </w:p>
    <w:p w14:paraId="22179A6B" w14:textId="77777777" w:rsidR="00ED1345" w:rsidRDefault="00ED1345" w:rsidP="00ED1345">
      <w:pPr>
        <w:pStyle w:val="PL"/>
      </w:pPr>
      <w:r>
        <w:t xml:space="preserve">            - moiChanges</w:t>
      </w:r>
    </w:p>
    <w:p w14:paraId="4F36B0EB" w14:textId="77777777" w:rsidR="00905854" w:rsidRDefault="00905854" w:rsidP="00923B6C">
      <w:pPr>
        <w:pStyle w:val="PL"/>
        <w:rPr>
          <w:lang w:eastAsia="de-DE"/>
        </w:rPr>
      </w:pPr>
    </w:p>
    <w:p w14:paraId="0FD2B9C6" w14:textId="77777777" w:rsidR="000826DD" w:rsidRPr="000826DD" w:rsidRDefault="000826DD" w:rsidP="00922DBE">
      <w:pPr>
        <w:pStyle w:val="Heading2"/>
        <w:rPr>
          <w:lang w:eastAsia="de-DE"/>
        </w:rPr>
      </w:pPr>
      <w:bookmarkStart w:id="4298" w:name="_Toc26975930"/>
      <w:bookmarkStart w:id="4299" w:name="_Toc35856817"/>
      <w:bookmarkStart w:id="4300" w:name="_Toc44001716"/>
      <w:bookmarkStart w:id="4301" w:name="_Toc51581319"/>
      <w:bookmarkStart w:id="4302" w:name="_Toc52356582"/>
      <w:bookmarkStart w:id="4303" w:name="_Toc55228152"/>
      <w:bookmarkStart w:id="4304" w:name="_Toc130218294"/>
      <w:r w:rsidRPr="000826DD">
        <w:t>A.1.</w:t>
      </w:r>
      <w:r>
        <w:t>2</w:t>
      </w:r>
      <w:r w:rsidRPr="000826DD">
        <w:tab/>
      </w:r>
      <w:r w:rsidR="00A55355">
        <w:rPr>
          <w:lang w:eastAsia="de-DE"/>
        </w:rPr>
        <w:t>I</w:t>
      </w:r>
      <w:r w:rsidRPr="000826DD">
        <w:rPr>
          <w:lang w:eastAsia="de-DE"/>
        </w:rPr>
        <w:t>ntegration with ONAP VES</w:t>
      </w:r>
      <w:bookmarkEnd w:id="4298"/>
      <w:bookmarkEnd w:id="4299"/>
      <w:bookmarkEnd w:id="4300"/>
      <w:bookmarkEnd w:id="4301"/>
      <w:bookmarkEnd w:id="4302"/>
      <w:bookmarkEnd w:id="4303"/>
      <w:bookmarkEnd w:id="4304"/>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5" w:name="_Toc20494854"/>
      <w:bookmarkStart w:id="4306" w:name="_Toc26975931"/>
      <w:bookmarkStart w:id="4307" w:name="_Toc35856818"/>
      <w:bookmarkStart w:id="4308" w:name="_Toc44001717"/>
      <w:bookmarkStart w:id="4309" w:name="_Toc51581320"/>
      <w:bookmarkStart w:id="4310" w:name="_Toc52356583"/>
      <w:bookmarkStart w:id="4311" w:name="_Toc55228153"/>
      <w:bookmarkStart w:id="4312" w:name="_Toc130218295"/>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5"/>
      <w:bookmarkEnd w:id="4306"/>
      <w:bookmarkEnd w:id="4307"/>
      <w:bookmarkEnd w:id="4308"/>
      <w:bookmarkEnd w:id="4309"/>
      <w:bookmarkEnd w:id="4310"/>
      <w:bookmarkEnd w:id="4311"/>
      <w:bookmarkEnd w:id="4312"/>
    </w:p>
    <w:p w14:paraId="4B5C4398" w14:textId="77777777" w:rsidR="006D4E4F" w:rsidRDefault="006D4E4F" w:rsidP="006D4E4F">
      <w:pPr>
        <w:pStyle w:val="Heading3"/>
        <w:rPr>
          <w:lang w:eastAsia="de-DE"/>
        </w:rPr>
      </w:pPr>
      <w:bookmarkStart w:id="4313" w:name="_Toc35856819"/>
      <w:bookmarkStart w:id="4314" w:name="_Toc44001718"/>
      <w:bookmarkStart w:id="4315" w:name="_Toc51581321"/>
      <w:bookmarkStart w:id="4316" w:name="_Toc52356584"/>
      <w:bookmarkStart w:id="4317" w:name="_Toc55228154"/>
      <w:bookmarkStart w:id="4318" w:name="_Toc130218296"/>
      <w:r>
        <w:rPr>
          <w:lang w:eastAsia="de-DE"/>
        </w:rPr>
        <w:t>A.2.0</w:t>
      </w:r>
      <w:r>
        <w:rPr>
          <w:lang w:eastAsia="de-DE"/>
        </w:rPr>
        <w:tab/>
        <w:t>Introduction</w:t>
      </w:r>
      <w:bookmarkEnd w:id="4313"/>
      <w:bookmarkEnd w:id="4314"/>
      <w:bookmarkEnd w:id="4315"/>
      <w:bookmarkEnd w:id="4316"/>
      <w:bookmarkEnd w:id="4317"/>
      <w:bookmarkEnd w:id="4318"/>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9" w:name="_Hlk55463499"/>
      <w:r w:rsidR="00A55355" w:rsidRPr="006758D5">
        <w:rPr>
          <w:lang w:eastAsia="de-DE"/>
        </w:rPr>
        <w:t>provides indications regarding</w:t>
      </w:r>
      <w:bookmarkEnd w:id="4319"/>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0" w:name="_Toc20494855"/>
      <w:bookmarkStart w:id="4321" w:name="_Toc26975932"/>
      <w:bookmarkStart w:id="4322" w:name="_Toc35856820"/>
      <w:bookmarkStart w:id="4323" w:name="_Toc44001719"/>
      <w:bookmarkStart w:id="4324" w:name="_Toc51581322"/>
      <w:bookmarkStart w:id="4325" w:name="_Toc52356585"/>
      <w:bookmarkStart w:id="4326" w:name="_Toc55228155"/>
      <w:bookmarkStart w:id="4327" w:name="_Toc130218297"/>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0"/>
      <w:bookmarkEnd w:id="4321"/>
      <w:bookmarkEnd w:id="4322"/>
      <w:bookmarkEnd w:id="4323"/>
      <w:bookmarkEnd w:id="4324"/>
      <w:bookmarkEnd w:id="4325"/>
      <w:bookmarkEnd w:id="4326"/>
      <w:bookmarkEnd w:id="4327"/>
    </w:p>
    <w:p w14:paraId="43CEE137" w14:textId="77777777" w:rsidR="006255FC" w:rsidRDefault="006255FC" w:rsidP="006255FC">
      <w:pPr>
        <w:pStyle w:val="PL"/>
        <w:rPr>
          <w:lang w:eastAsia="de-DE"/>
        </w:rPr>
      </w:pPr>
    </w:p>
    <w:p w14:paraId="07B5A628" w14:textId="77777777" w:rsidR="00ED1345" w:rsidRDefault="00ED1345" w:rsidP="00ED1345">
      <w:pPr>
        <w:pStyle w:val="PL"/>
      </w:pPr>
      <w:r>
        <w:t>openapi: 3.0.1</w:t>
      </w:r>
    </w:p>
    <w:p w14:paraId="5EB3F883" w14:textId="77777777" w:rsidR="00ED1345" w:rsidRDefault="00ED1345" w:rsidP="00ED1345">
      <w:pPr>
        <w:pStyle w:val="PL"/>
      </w:pPr>
      <w:r>
        <w:t>info:</w:t>
      </w:r>
    </w:p>
    <w:p w14:paraId="3951AB55" w14:textId="77777777" w:rsidR="00ED1345" w:rsidRDefault="00ED1345" w:rsidP="00ED1345">
      <w:pPr>
        <w:pStyle w:val="PL"/>
      </w:pPr>
      <w:r>
        <w:t xml:space="preserve">  title: Fault Supervision MnS</w:t>
      </w:r>
    </w:p>
    <w:p w14:paraId="0D26AB62" w14:textId="77777777" w:rsidR="00ED1345" w:rsidRDefault="00ED1345" w:rsidP="00ED1345">
      <w:pPr>
        <w:pStyle w:val="PL"/>
      </w:pPr>
      <w:r>
        <w:t xml:space="preserve">  version: 16.12.0</w:t>
      </w:r>
    </w:p>
    <w:p w14:paraId="1F89775D" w14:textId="77777777" w:rsidR="00ED1345" w:rsidRDefault="00ED1345" w:rsidP="00ED1345">
      <w:pPr>
        <w:pStyle w:val="PL"/>
      </w:pPr>
      <w:r>
        <w:t xml:space="preserve">  description: &gt;-</w:t>
      </w:r>
    </w:p>
    <w:p w14:paraId="77B4FD6E" w14:textId="77777777" w:rsidR="00ED1345" w:rsidRDefault="00ED1345" w:rsidP="00ED1345">
      <w:pPr>
        <w:pStyle w:val="PL"/>
      </w:pPr>
      <w:r>
        <w:t xml:space="preserve">    OAS 3.0.1 definition of the Fault Supervision MnS</w:t>
      </w:r>
    </w:p>
    <w:p w14:paraId="756B4C36" w14:textId="77777777" w:rsidR="00ED1345" w:rsidRDefault="00ED1345" w:rsidP="00ED1345">
      <w:pPr>
        <w:pStyle w:val="PL"/>
      </w:pPr>
      <w:r>
        <w:t xml:space="preserve">    © 2022, 3GPP Organizational Partners (ARIB, ATIS, CCSA, ETSI, TSDSI, TTA, TTC).</w:t>
      </w:r>
    </w:p>
    <w:p w14:paraId="30579925" w14:textId="77777777" w:rsidR="00ED1345" w:rsidRDefault="00ED1345" w:rsidP="00ED1345">
      <w:pPr>
        <w:pStyle w:val="PL"/>
      </w:pPr>
      <w:r>
        <w:t xml:space="preserve">    All rights reserved.</w:t>
      </w:r>
    </w:p>
    <w:p w14:paraId="2B9AFF14" w14:textId="77777777" w:rsidR="00ED1345" w:rsidRDefault="00ED1345" w:rsidP="00ED1345">
      <w:pPr>
        <w:pStyle w:val="PL"/>
      </w:pPr>
      <w:r>
        <w:t>externalDocs:</w:t>
      </w:r>
    </w:p>
    <w:p w14:paraId="7438658C" w14:textId="77777777" w:rsidR="00ED1345" w:rsidRDefault="00ED1345" w:rsidP="00ED1345">
      <w:pPr>
        <w:pStyle w:val="PL"/>
      </w:pPr>
      <w:r>
        <w:t xml:space="preserve">  description: 3GPP TS 28.532; Generic management services</w:t>
      </w:r>
    </w:p>
    <w:p w14:paraId="329CB069" w14:textId="77777777" w:rsidR="00ED1345" w:rsidRDefault="00ED1345" w:rsidP="00ED1345">
      <w:pPr>
        <w:pStyle w:val="PL"/>
      </w:pPr>
      <w:r>
        <w:t xml:space="preserve">  url: http://www.3gpp.org/ftp/Specs/archive/28_series/28.532/</w:t>
      </w:r>
    </w:p>
    <w:p w14:paraId="40286C0F" w14:textId="77777777" w:rsidR="00ED1345" w:rsidRDefault="00ED1345" w:rsidP="00ED1345">
      <w:pPr>
        <w:pStyle w:val="PL"/>
      </w:pPr>
      <w:r>
        <w:t>servers:</w:t>
      </w:r>
    </w:p>
    <w:p w14:paraId="69C652F7" w14:textId="77777777" w:rsidR="00ED1345" w:rsidRDefault="00ED1345" w:rsidP="00ED1345">
      <w:pPr>
        <w:pStyle w:val="PL"/>
      </w:pPr>
      <w:r>
        <w:t xml:space="preserve">  - url: '{MnSRoot}/FaultSupervisionMnS/{MnSversion}'</w:t>
      </w:r>
    </w:p>
    <w:p w14:paraId="7869AD90" w14:textId="77777777" w:rsidR="00ED1345" w:rsidRDefault="00ED1345" w:rsidP="00ED1345">
      <w:pPr>
        <w:pStyle w:val="PL"/>
      </w:pPr>
      <w:r>
        <w:t xml:space="preserve">    variables:</w:t>
      </w:r>
    </w:p>
    <w:p w14:paraId="0934535E" w14:textId="77777777" w:rsidR="00ED1345" w:rsidRDefault="00ED1345" w:rsidP="00ED1345">
      <w:pPr>
        <w:pStyle w:val="PL"/>
      </w:pPr>
      <w:r>
        <w:t xml:space="preserve">      MnSRoot:</w:t>
      </w:r>
    </w:p>
    <w:p w14:paraId="376EFFE9" w14:textId="77777777" w:rsidR="00ED1345" w:rsidRDefault="00ED1345" w:rsidP="00ED1345">
      <w:pPr>
        <w:pStyle w:val="PL"/>
      </w:pPr>
      <w:r>
        <w:t xml:space="preserve">        description: See subclause 4.4.3 of TS 32.158</w:t>
      </w:r>
    </w:p>
    <w:p w14:paraId="385C616A" w14:textId="77777777" w:rsidR="00ED1345" w:rsidRDefault="00ED1345" w:rsidP="00ED1345">
      <w:pPr>
        <w:pStyle w:val="PL"/>
      </w:pPr>
      <w:r>
        <w:t xml:space="preserve">        default: http://example.com/3GPPManagement</w:t>
      </w:r>
    </w:p>
    <w:p w14:paraId="4B11FC32" w14:textId="77777777" w:rsidR="00ED1345" w:rsidRDefault="00ED1345" w:rsidP="00ED1345">
      <w:pPr>
        <w:pStyle w:val="PL"/>
      </w:pPr>
      <w:r>
        <w:t xml:space="preserve">      MnSversion:</w:t>
      </w:r>
    </w:p>
    <w:p w14:paraId="0C04D818" w14:textId="77777777" w:rsidR="00ED1345" w:rsidRDefault="00ED1345" w:rsidP="00ED1345">
      <w:pPr>
        <w:pStyle w:val="PL"/>
      </w:pPr>
      <w:r>
        <w:t xml:space="preserve">        description: Version number of the OpenAPI definition</w:t>
      </w:r>
    </w:p>
    <w:p w14:paraId="30E2C099" w14:textId="77777777" w:rsidR="00ED1345" w:rsidRDefault="00ED1345" w:rsidP="00ED1345">
      <w:pPr>
        <w:pStyle w:val="PL"/>
      </w:pPr>
      <w:r>
        <w:t xml:space="preserve">        default: XXX</w:t>
      </w:r>
    </w:p>
    <w:p w14:paraId="06038A0C" w14:textId="77777777" w:rsidR="00ED1345" w:rsidRDefault="00ED1345" w:rsidP="00ED1345">
      <w:pPr>
        <w:pStyle w:val="PL"/>
      </w:pPr>
      <w:r>
        <w:t>paths:</w:t>
      </w:r>
    </w:p>
    <w:p w14:paraId="50D3A761" w14:textId="77777777" w:rsidR="00ED1345" w:rsidRDefault="00ED1345" w:rsidP="00ED1345">
      <w:pPr>
        <w:pStyle w:val="PL"/>
      </w:pPr>
      <w:r>
        <w:t xml:space="preserve">  /alarms:</w:t>
      </w:r>
    </w:p>
    <w:p w14:paraId="62C916D8" w14:textId="77777777" w:rsidR="00ED1345" w:rsidRDefault="00ED1345" w:rsidP="00ED1345">
      <w:pPr>
        <w:pStyle w:val="PL"/>
      </w:pPr>
      <w:r>
        <w:t xml:space="preserve">    get:</w:t>
      </w:r>
    </w:p>
    <w:p w14:paraId="577E37CE" w14:textId="77777777" w:rsidR="00ED1345" w:rsidRDefault="00ED1345" w:rsidP="00ED1345">
      <w:pPr>
        <w:pStyle w:val="PL"/>
      </w:pPr>
      <w:r>
        <w:t xml:space="preserve">      summary: Retrieve multiple alarms</w:t>
      </w:r>
    </w:p>
    <w:p w14:paraId="202FC3C9" w14:textId="77777777" w:rsidR="00ED1345" w:rsidRDefault="00ED1345" w:rsidP="00ED1345">
      <w:pPr>
        <w:pStyle w:val="PL"/>
      </w:pPr>
      <w:r>
        <w:t xml:space="preserve">      description: &gt;-</w:t>
      </w:r>
    </w:p>
    <w:p w14:paraId="6376C9B6" w14:textId="77777777" w:rsidR="00ED1345" w:rsidRDefault="00ED1345" w:rsidP="00ED1345">
      <w:pPr>
        <w:pStyle w:val="PL"/>
      </w:pPr>
      <w:r>
        <w:t xml:space="preserve">        Retrieves the alarms identified by alarmAckState, baseObjectInstance</w:t>
      </w:r>
    </w:p>
    <w:p w14:paraId="5F254732" w14:textId="77777777" w:rsidR="00ED1345" w:rsidRDefault="00ED1345" w:rsidP="00ED1345">
      <w:pPr>
        <w:pStyle w:val="PL"/>
      </w:pPr>
      <w:r>
        <w:t xml:space="preserve">        and filter.</w:t>
      </w:r>
    </w:p>
    <w:p w14:paraId="34294193" w14:textId="77777777" w:rsidR="00ED1345" w:rsidRDefault="00ED1345" w:rsidP="00ED1345">
      <w:pPr>
        <w:pStyle w:val="PL"/>
      </w:pPr>
      <w:r>
        <w:t xml:space="preserve">      parameters:</w:t>
      </w:r>
    </w:p>
    <w:p w14:paraId="2DC57A46" w14:textId="77777777" w:rsidR="00ED1345" w:rsidRDefault="00ED1345" w:rsidP="00ED1345">
      <w:pPr>
        <w:pStyle w:val="PL"/>
      </w:pPr>
      <w:r>
        <w:t xml:space="preserve">        - name: alarmAckState</w:t>
      </w:r>
    </w:p>
    <w:p w14:paraId="0BF0890E" w14:textId="77777777" w:rsidR="00ED1345" w:rsidRDefault="00ED1345" w:rsidP="00ED1345">
      <w:pPr>
        <w:pStyle w:val="PL"/>
      </w:pPr>
      <w:r>
        <w:t xml:space="preserve">          in: query</w:t>
      </w:r>
    </w:p>
    <w:p w14:paraId="25C6855A" w14:textId="77777777" w:rsidR="00ED1345" w:rsidRDefault="00ED1345" w:rsidP="00ED1345">
      <w:pPr>
        <w:pStyle w:val="PL"/>
      </w:pPr>
      <w:r>
        <w:t xml:space="preserve">          required: false</w:t>
      </w:r>
    </w:p>
    <w:p w14:paraId="4BF68810" w14:textId="77777777" w:rsidR="00ED1345" w:rsidRDefault="00ED1345" w:rsidP="00ED1345">
      <w:pPr>
        <w:pStyle w:val="PL"/>
      </w:pPr>
      <w:r>
        <w:t xml:space="preserve">          schema:</w:t>
      </w:r>
    </w:p>
    <w:p w14:paraId="4BCEBAC2" w14:textId="77777777" w:rsidR="00ED1345" w:rsidRDefault="00ED1345" w:rsidP="00ED1345">
      <w:pPr>
        <w:pStyle w:val="PL"/>
      </w:pPr>
      <w:r>
        <w:t xml:space="preserve">            $ref: '#/components/schemas/AlarmAckState'</w:t>
      </w:r>
    </w:p>
    <w:p w14:paraId="54DF825C" w14:textId="77777777" w:rsidR="00ED1345" w:rsidRDefault="00ED1345" w:rsidP="00ED1345">
      <w:pPr>
        <w:pStyle w:val="PL"/>
      </w:pPr>
      <w:r>
        <w:t xml:space="preserve">        - name: baseObjectInstance</w:t>
      </w:r>
    </w:p>
    <w:p w14:paraId="1D98F41E" w14:textId="77777777" w:rsidR="00ED1345" w:rsidRDefault="00ED1345" w:rsidP="00ED1345">
      <w:pPr>
        <w:pStyle w:val="PL"/>
      </w:pPr>
      <w:r>
        <w:t xml:space="preserve">          in: query</w:t>
      </w:r>
    </w:p>
    <w:p w14:paraId="0FD9DD92" w14:textId="77777777" w:rsidR="00ED1345" w:rsidRDefault="00ED1345" w:rsidP="00ED1345">
      <w:pPr>
        <w:pStyle w:val="PL"/>
      </w:pPr>
      <w:r>
        <w:t xml:space="preserve">          required: false</w:t>
      </w:r>
    </w:p>
    <w:p w14:paraId="3415E622" w14:textId="77777777" w:rsidR="00ED1345" w:rsidRDefault="00ED1345" w:rsidP="00ED1345">
      <w:pPr>
        <w:pStyle w:val="PL"/>
      </w:pPr>
      <w:r>
        <w:t xml:space="preserve">          schema:</w:t>
      </w:r>
    </w:p>
    <w:p w14:paraId="472A73C1" w14:textId="77777777" w:rsidR="00ED1345" w:rsidRDefault="00ED1345" w:rsidP="00ED1345">
      <w:pPr>
        <w:pStyle w:val="PL"/>
      </w:pPr>
      <w:r>
        <w:t xml:space="preserve">            $ref: 'TS28623_ComDefs.yaml#/components/schemas/Dn'</w:t>
      </w:r>
    </w:p>
    <w:p w14:paraId="42A77EF1" w14:textId="77777777" w:rsidR="00ED1345" w:rsidRDefault="00ED1345" w:rsidP="00ED1345">
      <w:pPr>
        <w:pStyle w:val="PL"/>
      </w:pPr>
      <w:r>
        <w:t xml:space="preserve">        - name: filter</w:t>
      </w:r>
    </w:p>
    <w:p w14:paraId="2EBDB67F" w14:textId="77777777" w:rsidR="00ED1345" w:rsidRDefault="00ED1345" w:rsidP="00ED1345">
      <w:pPr>
        <w:pStyle w:val="PL"/>
      </w:pPr>
      <w:r>
        <w:t xml:space="preserve">          in: query</w:t>
      </w:r>
    </w:p>
    <w:p w14:paraId="3F0F02E6" w14:textId="77777777" w:rsidR="00ED1345" w:rsidRDefault="00ED1345" w:rsidP="00ED1345">
      <w:pPr>
        <w:pStyle w:val="PL"/>
      </w:pPr>
      <w:r>
        <w:t xml:space="preserve">          required: false</w:t>
      </w:r>
    </w:p>
    <w:p w14:paraId="3DEF0673" w14:textId="77777777" w:rsidR="00ED1345" w:rsidRDefault="00ED1345" w:rsidP="00ED1345">
      <w:pPr>
        <w:pStyle w:val="PL"/>
      </w:pPr>
      <w:r>
        <w:t xml:space="preserve">          schema:</w:t>
      </w:r>
    </w:p>
    <w:p w14:paraId="15D73BE7" w14:textId="77777777" w:rsidR="00ED1345" w:rsidRDefault="00ED1345" w:rsidP="00ED1345">
      <w:pPr>
        <w:pStyle w:val="PL"/>
      </w:pPr>
      <w:r>
        <w:t xml:space="preserve">            $ref: 'TS28623_ComDefs.yaml#/components/schemas/Filter'</w:t>
      </w:r>
    </w:p>
    <w:p w14:paraId="7D21C363" w14:textId="77777777" w:rsidR="00ED1345" w:rsidRDefault="00ED1345" w:rsidP="00ED1345">
      <w:pPr>
        <w:pStyle w:val="PL"/>
      </w:pPr>
      <w:r>
        <w:t xml:space="preserve">      responses:</w:t>
      </w:r>
    </w:p>
    <w:p w14:paraId="1351AF31" w14:textId="77777777" w:rsidR="00ED1345" w:rsidRDefault="00ED1345" w:rsidP="00ED1345">
      <w:pPr>
        <w:pStyle w:val="PL"/>
      </w:pPr>
      <w:r>
        <w:t xml:space="preserve">        '200':</w:t>
      </w:r>
    </w:p>
    <w:p w14:paraId="3FBAB8F4" w14:textId="77777777" w:rsidR="00ED1345" w:rsidRDefault="00ED1345" w:rsidP="00ED1345">
      <w:pPr>
        <w:pStyle w:val="PL"/>
      </w:pPr>
      <w:r>
        <w:t xml:space="preserve">          description: &gt;-</w:t>
      </w:r>
    </w:p>
    <w:p w14:paraId="79562D6C" w14:textId="77777777" w:rsidR="00ED1345" w:rsidRDefault="00ED1345" w:rsidP="00ED1345">
      <w:pPr>
        <w:pStyle w:val="PL"/>
      </w:pPr>
      <w:r>
        <w:t xml:space="preserve">            Success case ("200 OK").</w:t>
      </w:r>
    </w:p>
    <w:p w14:paraId="7A197EB1" w14:textId="77777777" w:rsidR="00ED1345" w:rsidRDefault="00ED1345" w:rsidP="00ED1345">
      <w:pPr>
        <w:pStyle w:val="PL"/>
      </w:pPr>
      <w:r>
        <w:t xml:space="preserve">            Returns the alarms identified in the request. The alarmId is the key</w:t>
      </w:r>
    </w:p>
    <w:p w14:paraId="3F1E533F" w14:textId="77777777" w:rsidR="00ED1345" w:rsidRDefault="00ED1345" w:rsidP="00ED1345">
      <w:pPr>
        <w:pStyle w:val="PL"/>
      </w:pPr>
      <w:r>
        <w:t xml:space="preserve">            of the map.</w:t>
      </w:r>
    </w:p>
    <w:p w14:paraId="096C76F9" w14:textId="77777777" w:rsidR="00ED1345" w:rsidRDefault="00ED1345" w:rsidP="00ED1345">
      <w:pPr>
        <w:pStyle w:val="PL"/>
      </w:pPr>
      <w:r>
        <w:t xml:space="preserve">          content:</w:t>
      </w:r>
    </w:p>
    <w:p w14:paraId="211CF531" w14:textId="77777777" w:rsidR="00ED1345" w:rsidRDefault="00ED1345" w:rsidP="00ED1345">
      <w:pPr>
        <w:pStyle w:val="PL"/>
      </w:pPr>
      <w:r>
        <w:t xml:space="preserve">            application/json:</w:t>
      </w:r>
    </w:p>
    <w:p w14:paraId="6EF71E42" w14:textId="77777777" w:rsidR="00ED1345" w:rsidRDefault="00ED1345" w:rsidP="00ED1345">
      <w:pPr>
        <w:pStyle w:val="PL"/>
      </w:pPr>
      <w:r>
        <w:t xml:space="preserve">              schema:</w:t>
      </w:r>
    </w:p>
    <w:p w14:paraId="1950B26E" w14:textId="77777777" w:rsidR="00ED1345" w:rsidRDefault="00ED1345" w:rsidP="00ED1345">
      <w:pPr>
        <w:pStyle w:val="PL"/>
      </w:pPr>
      <w:r>
        <w:t xml:space="preserve">                type: object</w:t>
      </w:r>
    </w:p>
    <w:p w14:paraId="47D9E187" w14:textId="77777777" w:rsidR="00ED1345" w:rsidRDefault="00ED1345" w:rsidP="00ED1345">
      <w:pPr>
        <w:pStyle w:val="PL"/>
      </w:pPr>
      <w:r>
        <w:t xml:space="preserve">                additionalProperties:</w:t>
      </w:r>
    </w:p>
    <w:p w14:paraId="0CADE165" w14:textId="77777777" w:rsidR="00ED1345" w:rsidRDefault="00ED1345" w:rsidP="00ED1345">
      <w:pPr>
        <w:pStyle w:val="PL"/>
      </w:pPr>
      <w:r>
        <w:t xml:space="preserve">                  type: object</w:t>
      </w:r>
    </w:p>
    <w:p w14:paraId="05ACA202" w14:textId="77777777" w:rsidR="00ED1345" w:rsidRDefault="00ED1345" w:rsidP="00ED1345">
      <w:pPr>
        <w:pStyle w:val="PL"/>
      </w:pPr>
      <w:r>
        <w:t xml:space="preserve">                  allOf:</w:t>
      </w:r>
    </w:p>
    <w:p w14:paraId="4ACFD0B0" w14:textId="77777777" w:rsidR="00ED1345" w:rsidRDefault="00ED1345" w:rsidP="00ED1345">
      <w:pPr>
        <w:pStyle w:val="PL"/>
      </w:pPr>
      <w:r>
        <w:t xml:space="preserve">                      - type: object</w:t>
      </w:r>
    </w:p>
    <w:p w14:paraId="2185BEFD" w14:textId="77777777" w:rsidR="00ED1345" w:rsidRDefault="00ED1345" w:rsidP="00ED1345">
      <w:pPr>
        <w:pStyle w:val="PL"/>
      </w:pPr>
      <w:r>
        <w:t xml:space="preserve">                        properties:</w:t>
      </w:r>
    </w:p>
    <w:p w14:paraId="22FCBB97" w14:textId="77777777" w:rsidR="00ED1345" w:rsidRDefault="00ED1345" w:rsidP="00ED1345">
      <w:pPr>
        <w:pStyle w:val="PL"/>
      </w:pPr>
      <w:r>
        <w:t xml:space="preserve">                          lastNotificationHeader:</w:t>
      </w:r>
    </w:p>
    <w:p w14:paraId="54B554DD" w14:textId="77777777" w:rsidR="00ED1345" w:rsidRDefault="00ED1345" w:rsidP="00ED1345">
      <w:pPr>
        <w:pStyle w:val="PL"/>
      </w:pPr>
      <w:r>
        <w:t xml:space="preserve">                            $ref: 'TS28623_ComDefs.yaml#/components/schemas/NotificationHeader'</w:t>
      </w:r>
    </w:p>
    <w:p w14:paraId="4B85874A" w14:textId="77777777" w:rsidR="00ED1345" w:rsidRDefault="00ED1345" w:rsidP="00ED1345">
      <w:pPr>
        <w:pStyle w:val="PL"/>
      </w:pPr>
      <w:r>
        <w:t xml:space="preserve">                      - $ref: '#/components/schemas/AlarmRecord'</w:t>
      </w:r>
    </w:p>
    <w:p w14:paraId="5CA3F607" w14:textId="77777777" w:rsidR="00ED1345" w:rsidRDefault="00ED1345" w:rsidP="00ED1345">
      <w:pPr>
        <w:pStyle w:val="PL"/>
      </w:pPr>
      <w:r>
        <w:t xml:space="preserve">                      - type: object</w:t>
      </w:r>
    </w:p>
    <w:p w14:paraId="192243B6" w14:textId="77777777" w:rsidR="00ED1345" w:rsidRDefault="00ED1345" w:rsidP="00ED1345">
      <w:pPr>
        <w:pStyle w:val="PL"/>
      </w:pPr>
      <w:r>
        <w:t xml:space="preserve">                        properties:</w:t>
      </w:r>
    </w:p>
    <w:p w14:paraId="528C5670" w14:textId="77777777" w:rsidR="00ED1345" w:rsidRDefault="00ED1345" w:rsidP="00ED1345">
      <w:pPr>
        <w:pStyle w:val="PL"/>
      </w:pPr>
      <w:r>
        <w:t xml:space="preserve">                          comments:</w:t>
      </w:r>
    </w:p>
    <w:p w14:paraId="6CDCDECD" w14:textId="77777777" w:rsidR="00ED1345" w:rsidRDefault="00ED1345" w:rsidP="00ED1345">
      <w:pPr>
        <w:pStyle w:val="PL"/>
      </w:pPr>
      <w:r>
        <w:t xml:space="preserve">                            $ref: '#/components/schemas/Comments'</w:t>
      </w:r>
    </w:p>
    <w:p w14:paraId="705C4FB0" w14:textId="77777777" w:rsidR="00ED1345" w:rsidRDefault="00ED1345" w:rsidP="00ED1345">
      <w:pPr>
        <w:pStyle w:val="PL"/>
      </w:pPr>
      <w:r>
        <w:t xml:space="preserve">        default:</w:t>
      </w:r>
    </w:p>
    <w:p w14:paraId="2069FE76" w14:textId="77777777" w:rsidR="00ED1345" w:rsidRDefault="00ED1345" w:rsidP="00ED1345">
      <w:pPr>
        <w:pStyle w:val="PL"/>
      </w:pPr>
      <w:r>
        <w:t xml:space="preserve">          description: Response in case of error.</w:t>
      </w:r>
    </w:p>
    <w:p w14:paraId="1D53C185" w14:textId="77777777" w:rsidR="00ED1345" w:rsidRDefault="00ED1345" w:rsidP="00ED1345">
      <w:pPr>
        <w:pStyle w:val="PL"/>
      </w:pPr>
      <w:r>
        <w:t xml:space="preserve">          content:</w:t>
      </w:r>
    </w:p>
    <w:p w14:paraId="3133DE30" w14:textId="77777777" w:rsidR="00ED1345" w:rsidRDefault="00ED1345" w:rsidP="00ED1345">
      <w:pPr>
        <w:pStyle w:val="PL"/>
      </w:pPr>
      <w:r>
        <w:t xml:space="preserve">            application/json:</w:t>
      </w:r>
    </w:p>
    <w:p w14:paraId="2DDFAD3B" w14:textId="77777777" w:rsidR="00ED1345" w:rsidRDefault="00ED1345" w:rsidP="00ED1345">
      <w:pPr>
        <w:pStyle w:val="PL"/>
      </w:pPr>
      <w:r>
        <w:t xml:space="preserve">              schema:</w:t>
      </w:r>
    </w:p>
    <w:p w14:paraId="79058972" w14:textId="77777777" w:rsidR="00ED1345" w:rsidRDefault="00ED1345" w:rsidP="00ED1345">
      <w:pPr>
        <w:pStyle w:val="PL"/>
      </w:pPr>
      <w:r>
        <w:t xml:space="preserve">                $ref: 'TS28623_ComDefs.yaml#/components/schemas/ErrorResponse'</w:t>
      </w:r>
    </w:p>
    <w:p w14:paraId="6476D286" w14:textId="77777777" w:rsidR="00ED1345" w:rsidRDefault="00ED1345" w:rsidP="00ED1345">
      <w:pPr>
        <w:pStyle w:val="PL"/>
      </w:pPr>
      <w:r>
        <w:t xml:space="preserve">    patch:</w:t>
      </w:r>
    </w:p>
    <w:p w14:paraId="3D773F1D" w14:textId="77777777" w:rsidR="00ED1345" w:rsidRDefault="00ED1345" w:rsidP="00ED1345">
      <w:pPr>
        <w:pStyle w:val="PL"/>
      </w:pPr>
      <w:r>
        <w:t xml:space="preserve">      summary: 'Clear, acknowledge or unacknowledge multiple alarms'</w:t>
      </w:r>
    </w:p>
    <w:p w14:paraId="22BD0C9C" w14:textId="77777777" w:rsidR="00ED1345" w:rsidRDefault="00ED1345" w:rsidP="00ED1345">
      <w:pPr>
        <w:pStyle w:val="PL"/>
      </w:pPr>
      <w:r>
        <w:t xml:space="preserve">      description: &gt;-</w:t>
      </w:r>
    </w:p>
    <w:p w14:paraId="499984AD" w14:textId="77777777" w:rsidR="00ED1345" w:rsidRDefault="00ED1345" w:rsidP="00ED1345">
      <w:pPr>
        <w:pStyle w:val="PL"/>
      </w:pPr>
      <w:r>
        <w:t xml:space="preserve">        Clears, acknowledges or unacknowledges multiple alarms using patch. Depending</w:t>
      </w:r>
    </w:p>
    <w:p w14:paraId="2183D00B" w14:textId="77777777" w:rsidR="00ED1345" w:rsidRDefault="00ED1345" w:rsidP="00ED1345">
      <w:pPr>
        <w:pStyle w:val="PL"/>
      </w:pPr>
      <w:r>
        <w:t xml:space="preserve">        on which action is to be performed, different merge patch documents need</w:t>
      </w:r>
    </w:p>
    <w:p w14:paraId="58D0FEC0" w14:textId="77777777" w:rsidR="00ED1345" w:rsidRDefault="00ED1345" w:rsidP="00ED1345">
      <w:pPr>
        <w:pStyle w:val="PL"/>
      </w:pPr>
      <w:r>
        <w:t xml:space="preserve">        to be used.</w:t>
      </w:r>
    </w:p>
    <w:p w14:paraId="64C9F3E6" w14:textId="77777777" w:rsidR="00ED1345" w:rsidRDefault="00ED1345" w:rsidP="00ED1345">
      <w:pPr>
        <w:pStyle w:val="PL"/>
      </w:pPr>
      <w:r>
        <w:t xml:space="preserve">      requestBody:</w:t>
      </w:r>
    </w:p>
    <w:p w14:paraId="329EAAD4" w14:textId="77777777" w:rsidR="00ED1345" w:rsidRDefault="00ED1345" w:rsidP="00ED1345">
      <w:pPr>
        <w:pStyle w:val="PL"/>
      </w:pPr>
      <w:r>
        <w:t xml:space="preserve">        description: &gt;-</w:t>
      </w:r>
    </w:p>
    <w:p w14:paraId="0C0C4C8D" w14:textId="77777777" w:rsidR="00ED1345" w:rsidRDefault="00ED1345" w:rsidP="00ED1345">
      <w:pPr>
        <w:pStyle w:val="PL"/>
      </w:pPr>
      <w:r>
        <w:t xml:space="preserve">          Patch documents for acknowledging and unacknowledging, or clearing multiple</w:t>
      </w:r>
    </w:p>
    <w:p w14:paraId="4EE18647" w14:textId="77777777" w:rsidR="00ED1345" w:rsidRDefault="00ED1345" w:rsidP="00ED1345">
      <w:pPr>
        <w:pStyle w:val="PL"/>
      </w:pPr>
      <w:r>
        <w:t xml:space="preserve">          alarms. The keys in the map are the alarmIds to be patched.</w:t>
      </w:r>
    </w:p>
    <w:p w14:paraId="3CE92F74" w14:textId="77777777" w:rsidR="00ED1345" w:rsidRDefault="00ED1345" w:rsidP="00ED1345">
      <w:pPr>
        <w:pStyle w:val="PL"/>
      </w:pPr>
      <w:r>
        <w:t xml:space="preserve">        content:</w:t>
      </w:r>
    </w:p>
    <w:p w14:paraId="58CE50ED" w14:textId="77777777" w:rsidR="00ED1345" w:rsidRDefault="00ED1345" w:rsidP="00ED1345">
      <w:pPr>
        <w:pStyle w:val="PL"/>
      </w:pPr>
      <w:r>
        <w:t xml:space="preserve">          application/merge-patch+json:</w:t>
      </w:r>
    </w:p>
    <w:p w14:paraId="7E03817D" w14:textId="77777777" w:rsidR="00ED1345" w:rsidRDefault="00ED1345" w:rsidP="00ED1345">
      <w:pPr>
        <w:pStyle w:val="PL"/>
      </w:pPr>
      <w:r>
        <w:t xml:space="preserve">            schema:</w:t>
      </w:r>
    </w:p>
    <w:p w14:paraId="678BA01A" w14:textId="77777777" w:rsidR="00ED1345" w:rsidRDefault="00ED1345" w:rsidP="00ED1345">
      <w:pPr>
        <w:pStyle w:val="PL"/>
      </w:pPr>
      <w:r>
        <w:t xml:space="preserve">              oneOf:</w:t>
      </w:r>
    </w:p>
    <w:p w14:paraId="728A03D9" w14:textId="77777777" w:rsidR="00ED1345" w:rsidRDefault="00ED1345" w:rsidP="00ED1345">
      <w:pPr>
        <w:pStyle w:val="PL"/>
      </w:pPr>
      <w:r>
        <w:t xml:space="preserve">                - type: object</w:t>
      </w:r>
    </w:p>
    <w:p w14:paraId="33C28615" w14:textId="77777777" w:rsidR="00ED1345" w:rsidRDefault="00ED1345" w:rsidP="00ED1345">
      <w:pPr>
        <w:pStyle w:val="PL"/>
      </w:pPr>
      <w:r>
        <w:t xml:space="preserve">                  additionalProperties:</w:t>
      </w:r>
    </w:p>
    <w:p w14:paraId="489E9CFC" w14:textId="77777777" w:rsidR="00ED1345" w:rsidRDefault="00ED1345" w:rsidP="00ED1345">
      <w:pPr>
        <w:pStyle w:val="PL"/>
      </w:pPr>
      <w:r>
        <w:t xml:space="preserve">                    $ref: '#/components/schemas/MergePatchAcknowledgeAlarm'</w:t>
      </w:r>
    </w:p>
    <w:p w14:paraId="07F942B9" w14:textId="77777777" w:rsidR="00ED1345" w:rsidRDefault="00ED1345" w:rsidP="00ED1345">
      <w:pPr>
        <w:pStyle w:val="PL"/>
      </w:pPr>
      <w:r>
        <w:t xml:space="preserve">                - type: object</w:t>
      </w:r>
    </w:p>
    <w:p w14:paraId="00815827" w14:textId="77777777" w:rsidR="00ED1345" w:rsidRDefault="00ED1345" w:rsidP="00ED1345">
      <w:pPr>
        <w:pStyle w:val="PL"/>
      </w:pPr>
      <w:r>
        <w:t xml:space="preserve">                  additionalProperties:</w:t>
      </w:r>
    </w:p>
    <w:p w14:paraId="7D1F7255" w14:textId="77777777" w:rsidR="00ED1345" w:rsidRDefault="00ED1345" w:rsidP="00ED1345">
      <w:pPr>
        <w:pStyle w:val="PL"/>
      </w:pPr>
      <w:r>
        <w:t xml:space="preserve">                    $ref: '#/components/schemas/MergePatchClearAlarm'</w:t>
      </w:r>
    </w:p>
    <w:p w14:paraId="3A72207D" w14:textId="77777777" w:rsidR="00ED1345" w:rsidRDefault="00ED1345" w:rsidP="00ED1345">
      <w:pPr>
        <w:pStyle w:val="PL"/>
      </w:pPr>
      <w:r>
        <w:t xml:space="preserve">      responses:</w:t>
      </w:r>
    </w:p>
    <w:p w14:paraId="4755394C" w14:textId="77777777" w:rsidR="00ED1345" w:rsidRDefault="00ED1345" w:rsidP="00ED1345">
      <w:pPr>
        <w:pStyle w:val="PL"/>
      </w:pPr>
      <w:r>
        <w:t xml:space="preserve">        '204':</w:t>
      </w:r>
    </w:p>
    <w:p w14:paraId="2B83E2F1" w14:textId="77777777" w:rsidR="00ED1345" w:rsidRDefault="00ED1345" w:rsidP="00ED1345">
      <w:pPr>
        <w:pStyle w:val="PL"/>
      </w:pPr>
      <w:r>
        <w:t xml:space="preserve">          description: &gt;-</w:t>
      </w:r>
    </w:p>
    <w:p w14:paraId="7DA5F237" w14:textId="77777777" w:rsidR="00ED1345" w:rsidRDefault="00ED1345" w:rsidP="00ED1345">
      <w:pPr>
        <w:pStyle w:val="PL"/>
      </w:pPr>
      <w:r>
        <w:t xml:space="preserve">            Success case ("204 No content").</w:t>
      </w:r>
    </w:p>
    <w:p w14:paraId="624A30CC" w14:textId="77777777" w:rsidR="00ED1345" w:rsidRDefault="00ED1345" w:rsidP="00ED1345">
      <w:pPr>
        <w:pStyle w:val="PL"/>
      </w:pPr>
      <w:r>
        <w:t xml:space="preserve">            The response message body is empty.</w:t>
      </w:r>
    </w:p>
    <w:p w14:paraId="533EF606" w14:textId="77777777" w:rsidR="00ED1345" w:rsidRDefault="00ED1345" w:rsidP="00ED1345">
      <w:pPr>
        <w:pStyle w:val="PL"/>
      </w:pPr>
      <w:r>
        <w:t xml:space="preserve">        default:</w:t>
      </w:r>
    </w:p>
    <w:p w14:paraId="31711DF2" w14:textId="77777777" w:rsidR="00ED1345" w:rsidRDefault="00ED1345" w:rsidP="00ED1345">
      <w:pPr>
        <w:pStyle w:val="PL"/>
      </w:pPr>
      <w:r>
        <w:t xml:space="preserve">          description: Response in case of error.</w:t>
      </w:r>
    </w:p>
    <w:p w14:paraId="5B96979E" w14:textId="77777777" w:rsidR="00ED1345" w:rsidRDefault="00ED1345" w:rsidP="00ED1345">
      <w:pPr>
        <w:pStyle w:val="PL"/>
      </w:pPr>
      <w:r>
        <w:t xml:space="preserve">          content:</w:t>
      </w:r>
    </w:p>
    <w:p w14:paraId="3B4365E9" w14:textId="77777777" w:rsidR="00ED1345" w:rsidRDefault="00ED1345" w:rsidP="00ED1345">
      <w:pPr>
        <w:pStyle w:val="PL"/>
      </w:pPr>
      <w:r>
        <w:t xml:space="preserve">            application/json:</w:t>
      </w:r>
    </w:p>
    <w:p w14:paraId="23A9697F" w14:textId="77777777" w:rsidR="00ED1345" w:rsidRDefault="00ED1345" w:rsidP="00ED1345">
      <w:pPr>
        <w:pStyle w:val="PL"/>
      </w:pPr>
      <w:r>
        <w:t xml:space="preserve">              schema:</w:t>
      </w:r>
    </w:p>
    <w:p w14:paraId="3540FC69" w14:textId="77777777" w:rsidR="00ED1345" w:rsidRDefault="00ED1345" w:rsidP="00ED1345">
      <w:pPr>
        <w:pStyle w:val="PL"/>
      </w:pPr>
      <w:r>
        <w:t xml:space="preserve">                type: array</w:t>
      </w:r>
    </w:p>
    <w:p w14:paraId="192028BB" w14:textId="77777777" w:rsidR="00ED1345" w:rsidRDefault="00ED1345" w:rsidP="00ED1345">
      <w:pPr>
        <w:pStyle w:val="PL"/>
      </w:pPr>
      <w:r>
        <w:t xml:space="preserve">                items:</w:t>
      </w:r>
    </w:p>
    <w:p w14:paraId="01C74695" w14:textId="77777777" w:rsidR="00ED1345" w:rsidRDefault="00ED1345" w:rsidP="00ED1345">
      <w:pPr>
        <w:pStyle w:val="PL"/>
      </w:pPr>
      <w:r>
        <w:t xml:space="preserve">                  $ref: '#/components/schemas/FailedAlarm'</w:t>
      </w:r>
    </w:p>
    <w:p w14:paraId="54EB81E4" w14:textId="77777777" w:rsidR="00ED1345" w:rsidRDefault="00ED1345" w:rsidP="00ED1345">
      <w:pPr>
        <w:pStyle w:val="PL"/>
      </w:pPr>
      <w:r>
        <w:t xml:space="preserve">  /alarms/alarmCount:</w:t>
      </w:r>
    </w:p>
    <w:p w14:paraId="69E2F7C5" w14:textId="77777777" w:rsidR="00ED1345" w:rsidRDefault="00ED1345" w:rsidP="00ED1345">
      <w:pPr>
        <w:pStyle w:val="PL"/>
      </w:pPr>
      <w:r>
        <w:t xml:space="preserve">    get:</w:t>
      </w:r>
    </w:p>
    <w:p w14:paraId="43483FA5" w14:textId="77777777" w:rsidR="00ED1345" w:rsidRDefault="00ED1345" w:rsidP="00ED1345">
      <w:pPr>
        <w:pStyle w:val="PL"/>
      </w:pPr>
      <w:r>
        <w:t xml:space="preserve">      summary: Get the alarm count per perceived severity</w:t>
      </w:r>
    </w:p>
    <w:p w14:paraId="45BE792E" w14:textId="77777777" w:rsidR="00ED1345" w:rsidRDefault="00ED1345" w:rsidP="00ED1345">
      <w:pPr>
        <w:pStyle w:val="PL"/>
      </w:pPr>
      <w:r>
        <w:t xml:space="preserve">      parameters:</w:t>
      </w:r>
    </w:p>
    <w:p w14:paraId="373BA431" w14:textId="77777777" w:rsidR="00ED1345" w:rsidRDefault="00ED1345" w:rsidP="00ED1345">
      <w:pPr>
        <w:pStyle w:val="PL"/>
      </w:pPr>
      <w:r>
        <w:t xml:space="preserve">        - name: alarmAckState</w:t>
      </w:r>
    </w:p>
    <w:p w14:paraId="0616B469" w14:textId="77777777" w:rsidR="00ED1345" w:rsidRDefault="00ED1345" w:rsidP="00ED1345">
      <w:pPr>
        <w:pStyle w:val="PL"/>
      </w:pPr>
      <w:r>
        <w:t xml:space="preserve">          in: query</w:t>
      </w:r>
    </w:p>
    <w:p w14:paraId="3013D3FF" w14:textId="77777777" w:rsidR="00ED1345" w:rsidRDefault="00ED1345" w:rsidP="00ED1345">
      <w:pPr>
        <w:pStyle w:val="PL"/>
      </w:pPr>
      <w:r>
        <w:t xml:space="preserve">          required: false</w:t>
      </w:r>
    </w:p>
    <w:p w14:paraId="03B8ABCA" w14:textId="77777777" w:rsidR="00ED1345" w:rsidRDefault="00ED1345" w:rsidP="00ED1345">
      <w:pPr>
        <w:pStyle w:val="PL"/>
      </w:pPr>
      <w:r>
        <w:t xml:space="preserve">          schema:</w:t>
      </w:r>
    </w:p>
    <w:p w14:paraId="5EA3292A" w14:textId="77777777" w:rsidR="00ED1345" w:rsidRDefault="00ED1345" w:rsidP="00ED1345">
      <w:pPr>
        <w:pStyle w:val="PL"/>
      </w:pPr>
      <w:r>
        <w:t xml:space="preserve">            $ref: '#/components/schemas/AlarmAckState'</w:t>
      </w:r>
    </w:p>
    <w:p w14:paraId="346F26B8" w14:textId="77777777" w:rsidR="00ED1345" w:rsidRDefault="00ED1345" w:rsidP="00ED1345">
      <w:pPr>
        <w:pStyle w:val="PL"/>
      </w:pPr>
      <w:r>
        <w:t xml:space="preserve">        - name: filter</w:t>
      </w:r>
    </w:p>
    <w:p w14:paraId="272D415A" w14:textId="77777777" w:rsidR="00ED1345" w:rsidRDefault="00ED1345" w:rsidP="00ED1345">
      <w:pPr>
        <w:pStyle w:val="PL"/>
      </w:pPr>
      <w:r>
        <w:t xml:space="preserve">          in: query</w:t>
      </w:r>
    </w:p>
    <w:p w14:paraId="0E30F1BD" w14:textId="77777777" w:rsidR="00ED1345" w:rsidRDefault="00ED1345" w:rsidP="00ED1345">
      <w:pPr>
        <w:pStyle w:val="PL"/>
      </w:pPr>
      <w:r>
        <w:t xml:space="preserve">          required: false</w:t>
      </w:r>
    </w:p>
    <w:p w14:paraId="06B6A38D" w14:textId="77777777" w:rsidR="00ED1345" w:rsidRDefault="00ED1345" w:rsidP="00ED1345">
      <w:pPr>
        <w:pStyle w:val="PL"/>
      </w:pPr>
      <w:r>
        <w:t xml:space="preserve">          schema:</w:t>
      </w:r>
    </w:p>
    <w:p w14:paraId="27ACFB11" w14:textId="77777777" w:rsidR="00ED1345" w:rsidRDefault="00ED1345" w:rsidP="00ED1345">
      <w:pPr>
        <w:pStyle w:val="PL"/>
      </w:pPr>
      <w:r>
        <w:t xml:space="preserve">            type: string</w:t>
      </w:r>
    </w:p>
    <w:p w14:paraId="32288069" w14:textId="77777777" w:rsidR="00ED1345" w:rsidRDefault="00ED1345" w:rsidP="00ED1345">
      <w:pPr>
        <w:pStyle w:val="PL"/>
      </w:pPr>
      <w:r>
        <w:t xml:space="preserve">      responses:</w:t>
      </w:r>
    </w:p>
    <w:p w14:paraId="56D30FB0" w14:textId="77777777" w:rsidR="00ED1345" w:rsidRDefault="00ED1345" w:rsidP="00ED1345">
      <w:pPr>
        <w:pStyle w:val="PL"/>
      </w:pPr>
      <w:r>
        <w:t xml:space="preserve">        '200':</w:t>
      </w:r>
    </w:p>
    <w:p w14:paraId="7A0DC114" w14:textId="77777777" w:rsidR="00ED1345" w:rsidRDefault="00ED1345" w:rsidP="00ED1345">
      <w:pPr>
        <w:pStyle w:val="PL"/>
      </w:pPr>
      <w:r>
        <w:t xml:space="preserve">          description: &gt;-</w:t>
      </w:r>
    </w:p>
    <w:p w14:paraId="7CB51CEA" w14:textId="77777777" w:rsidR="00ED1345" w:rsidRDefault="00ED1345" w:rsidP="00ED1345">
      <w:pPr>
        <w:pStyle w:val="PL"/>
      </w:pPr>
      <w:r>
        <w:t xml:space="preserve">            Success case ("200 OK").</w:t>
      </w:r>
    </w:p>
    <w:p w14:paraId="4B233890" w14:textId="77777777" w:rsidR="00ED1345" w:rsidRDefault="00ED1345" w:rsidP="00ED1345">
      <w:pPr>
        <w:pStyle w:val="PL"/>
      </w:pPr>
      <w:r>
        <w:t xml:space="preserve">            The alarm count per perceived severity is returned.</w:t>
      </w:r>
    </w:p>
    <w:p w14:paraId="213DDA62" w14:textId="77777777" w:rsidR="00ED1345" w:rsidRDefault="00ED1345" w:rsidP="00ED1345">
      <w:pPr>
        <w:pStyle w:val="PL"/>
      </w:pPr>
      <w:r>
        <w:t xml:space="preserve">          content:</w:t>
      </w:r>
    </w:p>
    <w:p w14:paraId="5CEFB4EC" w14:textId="77777777" w:rsidR="00ED1345" w:rsidRDefault="00ED1345" w:rsidP="00ED1345">
      <w:pPr>
        <w:pStyle w:val="PL"/>
      </w:pPr>
      <w:r>
        <w:t xml:space="preserve">            application/json:</w:t>
      </w:r>
    </w:p>
    <w:p w14:paraId="72FC9AF9" w14:textId="77777777" w:rsidR="00ED1345" w:rsidRDefault="00ED1345" w:rsidP="00ED1345">
      <w:pPr>
        <w:pStyle w:val="PL"/>
      </w:pPr>
      <w:r>
        <w:t xml:space="preserve">              schema:</w:t>
      </w:r>
    </w:p>
    <w:p w14:paraId="5FD2291B" w14:textId="77777777" w:rsidR="00ED1345" w:rsidRDefault="00ED1345" w:rsidP="00ED1345">
      <w:pPr>
        <w:pStyle w:val="PL"/>
      </w:pPr>
      <w:r>
        <w:t xml:space="preserve">                $ref: '#/components/schemas/AlarmCount'</w:t>
      </w:r>
    </w:p>
    <w:p w14:paraId="1C7FEB52" w14:textId="77777777" w:rsidR="00ED1345" w:rsidRDefault="00ED1345" w:rsidP="00ED1345">
      <w:pPr>
        <w:pStyle w:val="PL"/>
      </w:pPr>
      <w:r>
        <w:t xml:space="preserve">        default:</w:t>
      </w:r>
    </w:p>
    <w:p w14:paraId="72735B96" w14:textId="77777777" w:rsidR="00ED1345" w:rsidRDefault="00ED1345" w:rsidP="00ED1345">
      <w:pPr>
        <w:pStyle w:val="PL"/>
      </w:pPr>
      <w:r>
        <w:t xml:space="preserve">          description: Response in case of error. The error case needs rework.</w:t>
      </w:r>
    </w:p>
    <w:p w14:paraId="4E8D8F8A" w14:textId="77777777" w:rsidR="00ED1345" w:rsidRDefault="00ED1345" w:rsidP="00ED1345">
      <w:pPr>
        <w:pStyle w:val="PL"/>
      </w:pPr>
      <w:r>
        <w:t xml:space="preserve">          content:</w:t>
      </w:r>
    </w:p>
    <w:p w14:paraId="27C87953" w14:textId="77777777" w:rsidR="00ED1345" w:rsidRDefault="00ED1345" w:rsidP="00ED1345">
      <w:pPr>
        <w:pStyle w:val="PL"/>
      </w:pPr>
      <w:r>
        <w:t xml:space="preserve">            application/json:</w:t>
      </w:r>
    </w:p>
    <w:p w14:paraId="50E336F9" w14:textId="77777777" w:rsidR="00ED1345" w:rsidRDefault="00ED1345" w:rsidP="00ED1345">
      <w:pPr>
        <w:pStyle w:val="PL"/>
      </w:pPr>
      <w:r>
        <w:t xml:space="preserve">              schema:</w:t>
      </w:r>
    </w:p>
    <w:p w14:paraId="37C0D5C9" w14:textId="77777777" w:rsidR="00ED1345" w:rsidRDefault="00ED1345" w:rsidP="00ED1345">
      <w:pPr>
        <w:pStyle w:val="PL"/>
      </w:pPr>
      <w:r>
        <w:t xml:space="preserve">                $ref: 'TS28623_ComDefs.yaml#/components/schemas/ErrorResponse'</w:t>
      </w:r>
    </w:p>
    <w:p w14:paraId="7BD64600" w14:textId="77777777" w:rsidR="00ED1345" w:rsidRDefault="00ED1345" w:rsidP="00ED1345">
      <w:pPr>
        <w:pStyle w:val="PL"/>
      </w:pPr>
      <w:r>
        <w:t xml:space="preserve">  /alarms/{alarmId}:</w:t>
      </w:r>
    </w:p>
    <w:p w14:paraId="664860DD" w14:textId="77777777" w:rsidR="00ED1345" w:rsidRDefault="00ED1345" w:rsidP="00ED1345">
      <w:pPr>
        <w:pStyle w:val="PL"/>
      </w:pPr>
      <w:r>
        <w:t xml:space="preserve">    patch:</w:t>
      </w:r>
    </w:p>
    <w:p w14:paraId="01B8E9A9" w14:textId="77777777" w:rsidR="00ED1345" w:rsidRDefault="00ED1345" w:rsidP="00ED1345">
      <w:pPr>
        <w:pStyle w:val="PL"/>
      </w:pPr>
      <w:r>
        <w:t xml:space="preserve">      summary: 'Clear, acknowledge or unacknowledge a single alarm'</w:t>
      </w:r>
    </w:p>
    <w:p w14:paraId="2DE8B709" w14:textId="77777777" w:rsidR="00ED1345" w:rsidRDefault="00ED1345" w:rsidP="00ED1345">
      <w:pPr>
        <w:pStyle w:val="PL"/>
      </w:pPr>
      <w:r>
        <w:t xml:space="preserve">      description: &gt;-</w:t>
      </w:r>
    </w:p>
    <w:p w14:paraId="53C2A86A" w14:textId="77777777" w:rsidR="00ED1345" w:rsidRDefault="00ED1345" w:rsidP="00ED1345">
      <w:pPr>
        <w:pStyle w:val="PL"/>
      </w:pPr>
      <w:r>
        <w:t xml:space="preserve">        Clears, acknowledges or uncknowldeges a single alarm by patching the alarm</w:t>
      </w:r>
    </w:p>
    <w:p w14:paraId="6DC3DAAC" w14:textId="77777777" w:rsidR="00ED1345" w:rsidRDefault="00ED1345" w:rsidP="00ED1345">
      <w:pPr>
        <w:pStyle w:val="PL"/>
      </w:pPr>
      <w:r>
        <w:t xml:space="preserve">        information. A conditional acknowledge request based on the perceived</w:t>
      </w:r>
    </w:p>
    <w:p w14:paraId="0DA8F578" w14:textId="77777777" w:rsidR="00ED1345" w:rsidRDefault="00ED1345" w:rsidP="00ED1345">
      <w:pPr>
        <w:pStyle w:val="PL"/>
      </w:pPr>
      <w:r>
        <w:t xml:space="preserve">        severity is not supported.</w:t>
      </w:r>
    </w:p>
    <w:p w14:paraId="25DDAF2C" w14:textId="77777777" w:rsidR="00ED1345" w:rsidRDefault="00ED1345" w:rsidP="00ED1345">
      <w:pPr>
        <w:pStyle w:val="PL"/>
      </w:pPr>
      <w:r>
        <w:t xml:space="preserve">      parameters:</w:t>
      </w:r>
    </w:p>
    <w:p w14:paraId="4495F5C3" w14:textId="77777777" w:rsidR="00ED1345" w:rsidRDefault="00ED1345" w:rsidP="00ED1345">
      <w:pPr>
        <w:pStyle w:val="PL"/>
      </w:pPr>
      <w:r>
        <w:t xml:space="preserve">        - name: alarmId</w:t>
      </w:r>
    </w:p>
    <w:p w14:paraId="48021E52" w14:textId="77777777" w:rsidR="00ED1345" w:rsidRDefault="00ED1345" w:rsidP="00ED1345">
      <w:pPr>
        <w:pStyle w:val="PL"/>
      </w:pPr>
      <w:r>
        <w:t xml:space="preserve">          in: path</w:t>
      </w:r>
    </w:p>
    <w:p w14:paraId="1451F986" w14:textId="77777777" w:rsidR="00ED1345" w:rsidRDefault="00ED1345" w:rsidP="00ED1345">
      <w:pPr>
        <w:pStyle w:val="PL"/>
      </w:pPr>
      <w:r>
        <w:t xml:space="preserve">          description: Identifies the alarm to be patched.</w:t>
      </w:r>
    </w:p>
    <w:p w14:paraId="27DE32F8" w14:textId="77777777" w:rsidR="00ED1345" w:rsidRDefault="00ED1345" w:rsidP="00ED1345">
      <w:pPr>
        <w:pStyle w:val="PL"/>
      </w:pPr>
      <w:r>
        <w:t xml:space="preserve">          required: true</w:t>
      </w:r>
    </w:p>
    <w:p w14:paraId="12560ACB" w14:textId="77777777" w:rsidR="00ED1345" w:rsidRDefault="00ED1345" w:rsidP="00ED1345">
      <w:pPr>
        <w:pStyle w:val="PL"/>
      </w:pPr>
      <w:r>
        <w:t xml:space="preserve">          schema:</w:t>
      </w:r>
    </w:p>
    <w:p w14:paraId="09E8D827" w14:textId="77777777" w:rsidR="00ED1345" w:rsidRDefault="00ED1345" w:rsidP="00ED1345">
      <w:pPr>
        <w:pStyle w:val="PL"/>
      </w:pPr>
      <w:r>
        <w:t xml:space="preserve">            type: string</w:t>
      </w:r>
    </w:p>
    <w:p w14:paraId="44B911CE" w14:textId="77777777" w:rsidR="00ED1345" w:rsidRDefault="00ED1345" w:rsidP="00ED1345">
      <w:pPr>
        <w:pStyle w:val="PL"/>
      </w:pPr>
      <w:r>
        <w:t xml:space="preserve">      requestBody:</w:t>
      </w:r>
    </w:p>
    <w:p w14:paraId="0AECEA2D" w14:textId="77777777" w:rsidR="00ED1345" w:rsidRDefault="00ED1345" w:rsidP="00ED1345">
      <w:pPr>
        <w:pStyle w:val="PL"/>
      </w:pPr>
      <w:r>
        <w:t xml:space="preserve">        required: true</w:t>
      </w:r>
    </w:p>
    <w:p w14:paraId="3DE067C3" w14:textId="77777777" w:rsidR="00ED1345" w:rsidRDefault="00ED1345" w:rsidP="00ED1345">
      <w:pPr>
        <w:pStyle w:val="PL"/>
      </w:pPr>
      <w:r>
        <w:t xml:space="preserve">        content:</w:t>
      </w:r>
    </w:p>
    <w:p w14:paraId="64F96C25" w14:textId="77777777" w:rsidR="00ED1345" w:rsidRDefault="00ED1345" w:rsidP="00ED1345">
      <w:pPr>
        <w:pStyle w:val="PL"/>
      </w:pPr>
      <w:r>
        <w:t xml:space="preserve">          application/merge-patch+json:</w:t>
      </w:r>
    </w:p>
    <w:p w14:paraId="4FB6AC25" w14:textId="77777777" w:rsidR="00ED1345" w:rsidRDefault="00ED1345" w:rsidP="00ED1345">
      <w:pPr>
        <w:pStyle w:val="PL"/>
      </w:pPr>
      <w:r>
        <w:t xml:space="preserve">            schema:</w:t>
      </w:r>
    </w:p>
    <w:p w14:paraId="2DF6E614" w14:textId="77777777" w:rsidR="00ED1345" w:rsidRDefault="00ED1345" w:rsidP="00ED1345">
      <w:pPr>
        <w:pStyle w:val="PL"/>
      </w:pPr>
      <w:r>
        <w:t xml:space="preserve">              oneOf:</w:t>
      </w:r>
    </w:p>
    <w:p w14:paraId="73E5508C" w14:textId="77777777" w:rsidR="00ED1345" w:rsidRDefault="00ED1345" w:rsidP="00ED1345">
      <w:pPr>
        <w:pStyle w:val="PL"/>
      </w:pPr>
      <w:r>
        <w:t xml:space="preserve">                - $ref: '#/components/schemas/MergePatchAcknowledgeAlarm'</w:t>
      </w:r>
    </w:p>
    <w:p w14:paraId="3F500F68" w14:textId="77777777" w:rsidR="00ED1345" w:rsidRDefault="00ED1345" w:rsidP="00ED1345">
      <w:pPr>
        <w:pStyle w:val="PL"/>
      </w:pPr>
      <w:r>
        <w:t xml:space="preserve">                - $ref: '#/components/schemas/MergePatchClearAlarm'</w:t>
      </w:r>
    </w:p>
    <w:p w14:paraId="7D6BEF0E" w14:textId="77777777" w:rsidR="00ED1345" w:rsidRDefault="00ED1345" w:rsidP="00ED1345">
      <w:pPr>
        <w:pStyle w:val="PL"/>
      </w:pPr>
      <w:r>
        <w:t xml:space="preserve">      responses:</w:t>
      </w:r>
    </w:p>
    <w:p w14:paraId="30BEE9F7" w14:textId="77777777" w:rsidR="00ED1345" w:rsidRDefault="00ED1345" w:rsidP="00ED1345">
      <w:pPr>
        <w:pStyle w:val="PL"/>
      </w:pPr>
      <w:r>
        <w:t xml:space="preserve">        '204':</w:t>
      </w:r>
    </w:p>
    <w:p w14:paraId="27228891" w14:textId="77777777" w:rsidR="00ED1345" w:rsidRDefault="00ED1345" w:rsidP="00ED1345">
      <w:pPr>
        <w:pStyle w:val="PL"/>
      </w:pPr>
      <w:r>
        <w:t xml:space="preserve">          description: &gt;-</w:t>
      </w:r>
    </w:p>
    <w:p w14:paraId="72DDE25D" w14:textId="77777777" w:rsidR="00ED1345" w:rsidRDefault="00ED1345" w:rsidP="00ED1345">
      <w:pPr>
        <w:pStyle w:val="PL"/>
      </w:pPr>
      <w:r>
        <w:t xml:space="preserve">            Success case (204 No content).</w:t>
      </w:r>
    </w:p>
    <w:p w14:paraId="4541F2C2" w14:textId="77777777" w:rsidR="00ED1345" w:rsidRDefault="00ED1345" w:rsidP="00ED1345">
      <w:pPr>
        <w:pStyle w:val="PL"/>
      </w:pPr>
      <w:r>
        <w:t xml:space="preserve">            The response message body is absent.</w:t>
      </w:r>
    </w:p>
    <w:p w14:paraId="0E0AE8C0" w14:textId="77777777" w:rsidR="00ED1345" w:rsidRDefault="00ED1345" w:rsidP="00ED1345">
      <w:pPr>
        <w:pStyle w:val="PL"/>
      </w:pPr>
      <w:r>
        <w:t xml:space="preserve">        default:</w:t>
      </w:r>
    </w:p>
    <w:p w14:paraId="538FD348" w14:textId="77777777" w:rsidR="00ED1345" w:rsidRDefault="00ED1345" w:rsidP="00ED1345">
      <w:pPr>
        <w:pStyle w:val="PL"/>
      </w:pPr>
      <w:r>
        <w:t xml:space="preserve">          description: Response in case of error.</w:t>
      </w:r>
    </w:p>
    <w:p w14:paraId="4FA96093" w14:textId="77777777" w:rsidR="00ED1345" w:rsidRDefault="00ED1345" w:rsidP="00ED1345">
      <w:pPr>
        <w:pStyle w:val="PL"/>
      </w:pPr>
      <w:r>
        <w:t xml:space="preserve">          content:</w:t>
      </w:r>
    </w:p>
    <w:p w14:paraId="2FEAC510" w14:textId="77777777" w:rsidR="00ED1345" w:rsidRDefault="00ED1345" w:rsidP="00ED1345">
      <w:pPr>
        <w:pStyle w:val="PL"/>
      </w:pPr>
      <w:r>
        <w:t xml:space="preserve">            application/json:</w:t>
      </w:r>
    </w:p>
    <w:p w14:paraId="5C96D299" w14:textId="77777777" w:rsidR="00ED1345" w:rsidRDefault="00ED1345" w:rsidP="00ED1345">
      <w:pPr>
        <w:pStyle w:val="PL"/>
      </w:pPr>
      <w:r>
        <w:t xml:space="preserve">              schema:</w:t>
      </w:r>
    </w:p>
    <w:p w14:paraId="211A24FB" w14:textId="77777777" w:rsidR="00ED1345" w:rsidRDefault="00ED1345" w:rsidP="00ED1345">
      <w:pPr>
        <w:pStyle w:val="PL"/>
      </w:pPr>
      <w:r>
        <w:t xml:space="preserve">                $ref: 'TS28623_ComDefs.yaml#/components/schemas/ErrorResponse'</w:t>
      </w:r>
    </w:p>
    <w:p w14:paraId="03096C28" w14:textId="77777777" w:rsidR="00ED1345" w:rsidRDefault="00ED1345" w:rsidP="00ED1345">
      <w:pPr>
        <w:pStyle w:val="PL"/>
      </w:pPr>
      <w:r>
        <w:t xml:space="preserve">  /alarms/{alarmId}/comments:</w:t>
      </w:r>
    </w:p>
    <w:p w14:paraId="1B86EC23" w14:textId="77777777" w:rsidR="00ED1345" w:rsidRDefault="00ED1345" w:rsidP="00ED1345">
      <w:pPr>
        <w:pStyle w:val="PL"/>
      </w:pPr>
      <w:r>
        <w:t xml:space="preserve">    post:</w:t>
      </w:r>
    </w:p>
    <w:p w14:paraId="221DB7A3" w14:textId="77777777" w:rsidR="00ED1345" w:rsidRDefault="00ED1345" w:rsidP="00ED1345">
      <w:pPr>
        <w:pStyle w:val="PL"/>
      </w:pPr>
      <w:r>
        <w:t xml:space="preserve">      summary: Add a comment to a single alarm</w:t>
      </w:r>
    </w:p>
    <w:p w14:paraId="691AA62E" w14:textId="77777777" w:rsidR="00ED1345" w:rsidRDefault="00ED1345" w:rsidP="00ED1345">
      <w:pPr>
        <w:pStyle w:val="PL"/>
      </w:pPr>
      <w:r>
        <w:t xml:space="preserve">      description: &gt;-</w:t>
      </w:r>
    </w:p>
    <w:p w14:paraId="3E6614DE" w14:textId="77777777" w:rsidR="00ED1345" w:rsidRDefault="00ED1345" w:rsidP="00ED1345">
      <w:pPr>
        <w:pStyle w:val="PL"/>
      </w:pPr>
      <w:r>
        <w:t xml:space="preserve">        Adds a comment to an alarm identified by alarmId. The id of the new comment</w:t>
      </w:r>
    </w:p>
    <w:p w14:paraId="6D3B6089" w14:textId="77777777" w:rsidR="00ED1345" w:rsidRDefault="00ED1345" w:rsidP="00ED1345">
      <w:pPr>
        <w:pStyle w:val="PL"/>
      </w:pPr>
      <w:r>
        <w:t xml:space="preserve">        is allocated by the producer.</w:t>
      </w:r>
    </w:p>
    <w:p w14:paraId="19F36A72" w14:textId="77777777" w:rsidR="00ED1345" w:rsidRDefault="00ED1345" w:rsidP="00ED1345">
      <w:pPr>
        <w:pStyle w:val="PL"/>
      </w:pPr>
      <w:r>
        <w:t xml:space="preserve">      parameters:</w:t>
      </w:r>
    </w:p>
    <w:p w14:paraId="2A4768DD" w14:textId="77777777" w:rsidR="00ED1345" w:rsidRDefault="00ED1345" w:rsidP="00ED1345">
      <w:pPr>
        <w:pStyle w:val="PL"/>
      </w:pPr>
      <w:r>
        <w:t xml:space="preserve">        - name: alarmId</w:t>
      </w:r>
    </w:p>
    <w:p w14:paraId="108EAAC6" w14:textId="77777777" w:rsidR="00ED1345" w:rsidRDefault="00ED1345" w:rsidP="00ED1345">
      <w:pPr>
        <w:pStyle w:val="PL"/>
      </w:pPr>
      <w:r>
        <w:t xml:space="preserve">          in: path</w:t>
      </w:r>
    </w:p>
    <w:p w14:paraId="4C3A2227" w14:textId="77777777" w:rsidR="00ED1345" w:rsidRDefault="00ED1345" w:rsidP="00ED1345">
      <w:pPr>
        <w:pStyle w:val="PL"/>
      </w:pPr>
      <w:r>
        <w:t xml:space="preserve">          description: Identifies the alarm to which the comment shall be added.</w:t>
      </w:r>
    </w:p>
    <w:p w14:paraId="6D3D2328" w14:textId="77777777" w:rsidR="00ED1345" w:rsidRDefault="00ED1345" w:rsidP="00ED1345">
      <w:pPr>
        <w:pStyle w:val="PL"/>
      </w:pPr>
      <w:r>
        <w:t xml:space="preserve">          required: true</w:t>
      </w:r>
    </w:p>
    <w:p w14:paraId="5D7AB26F" w14:textId="77777777" w:rsidR="00ED1345" w:rsidRDefault="00ED1345" w:rsidP="00ED1345">
      <w:pPr>
        <w:pStyle w:val="PL"/>
      </w:pPr>
      <w:r>
        <w:t xml:space="preserve">          schema:</w:t>
      </w:r>
    </w:p>
    <w:p w14:paraId="471C44BC" w14:textId="77777777" w:rsidR="00ED1345" w:rsidRDefault="00ED1345" w:rsidP="00ED1345">
      <w:pPr>
        <w:pStyle w:val="PL"/>
      </w:pPr>
      <w:r>
        <w:t xml:space="preserve">            type: string</w:t>
      </w:r>
    </w:p>
    <w:p w14:paraId="2285B62B" w14:textId="77777777" w:rsidR="00ED1345" w:rsidRDefault="00ED1345" w:rsidP="00ED1345">
      <w:pPr>
        <w:pStyle w:val="PL"/>
      </w:pPr>
      <w:r>
        <w:t xml:space="preserve">      requestBody:</w:t>
      </w:r>
    </w:p>
    <w:p w14:paraId="7EAA493D" w14:textId="77777777" w:rsidR="00ED1345" w:rsidRDefault="00ED1345" w:rsidP="00ED1345">
      <w:pPr>
        <w:pStyle w:val="PL"/>
      </w:pPr>
      <w:r>
        <w:t xml:space="preserve">        required: true</w:t>
      </w:r>
    </w:p>
    <w:p w14:paraId="65C89D26" w14:textId="77777777" w:rsidR="00ED1345" w:rsidRDefault="00ED1345" w:rsidP="00ED1345">
      <w:pPr>
        <w:pStyle w:val="PL"/>
      </w:pPr>
      <w:r>
        <w:t xml:space="preserve">        content:</w:t>
      </w:r>
    </w:p>
    <w:p w14:paraId="5C419B89" w14:textId="77777777" w:rsidR="00ED1345" w:rsidRDefault="00ED1345" w:rsidP="00ED1345">
      <w:pPr>
        <w:pStyle w:val="PL"/>
      </w:pPr>
      <w:r>
        <w:t xml:space="preserve">          application/json:</w:t>
      </w:r>
    </w:p>
    <w:p w14:paraId="5BF8C3B7" w14:textId="77777777" w:rsidR="00ED1345" w:rsidRDefault="00ED1345" w:rsidP="00ED1345">
      <w:pPr>
        <w:pStyle w:val="PL"/>
      </w:pPr>
      <w:r>
        <w:t xml:space="preserve">            schema:</w:t>
      </w:r>
    </w:p>
    <w:p w14:paraId="7179215D" w14:textId="77777777" w:rsidR="00ED1345" w:rsidRDefault="00ED1345" w:rsidP="00ED1345">
      <w:pPr>
        <w:pStyle w:val="PL"/>
      </w:pPr>
      <w:r>
        <w:t xml:space="preserve">              $ref: '#/components/schemas/Comment'</w:t>
      </w:r>
    </w:p>
    <w:p w14:paraId="4F01DD7A" w14:textId="77777777" w:rsidR="00ED1345" w:rsidRDefault="00ED1345" w:rsidP="00ED1345">
      <w:pPr>
        <w:pStyle w:val="PL"/>
      </w:pPr>
      <w:r>
        <w:t xml:space="preserve">      responses:</w:t>
      </w:r>
    </w:p>
    <w:p w14:paraId="159A725B" w14:textId="77777777" w:rsidR="00ED1345" w:rsidRDefault="00ED1345" w:rsidP="00ED1345">
      <w:pPr>
        <w:pStyle w:val="PL"/>
      </w:pPr>
      <w:r>
        <w:t xml:space="preserve">        '201':</w:t>
      </w:r>
    </w:p>
    <w:p w14:paraId="6121C926" w14:textId="77777777" w:rsidR="00ED1345" w:rsidRDefault="00ED1345" w:rsidP="00ED1345">
      <w:pPr>
        <w:pStyle w:val="PL"/>
      </w:pPr>
      <w:r>
        <w:t xml:space="preserve">          description: &gt;-</w:t>
      </w:r>
    </w:p>
    <w:p w14:paraId="682EAA91" w14:textId="77777777" w:rsidR="00ED1345" w:rsidRDefault="00ED1345" w:rsidP="00ED1345">
      <w:pPr>
        <w:pStyle w:val="PL"/>
      </w:pPr>
      <w:r>
        <w:t xml:space="preserve">            Success case (201 Created).</w:t>
      </w:r>
    </w:p>
    <w:p w14:paraId="61526EDD" w14:textId="77777777" w:rsidR="00ED1345" w:rsidRDefault="00ED1345" w:rsidP="00ED1345">
      <w:pPr>
        <w:pStyle w:val="PL"/>
      </w:pPr>
      <w:r>
        <w:t xml:space="preserve">            The representation of the newly created comment resource shall be returned.</w:t>
      </w:r>
    </w:p>
    <w:p w14:paraId="32740D98" w14:textId="77777777" w:rsidR="00ED1345" w:rsidRDefault="00ED1345" w:rsidP="00ED1345">
      <w:pPr>
        <w:pStyle w:val="PL"/>
      </w:pPr>
      <w:r>
        <w:t xml:space="preserve">          content:</w:t>
      </w:r>
    </w:p>
    <w:p w14:paraId="293A5CFB" w14:textId="77777777" w:rsidR="00ED1345" w:rsidRDefault="00ED1345" w:rsidP="00ED1345">
      <w:pPr>
        <w:pStyle w:val="PL"/>
      </w:pPr>
      <w:r>
        <w:t xml:space="preserve">            application/json:</w:t>
      </w:r>
    </w:p>
    <w:p w14:paraId="3F0DDE14" w14:textId="77777777" w:rsidR="00ED1345" w:rsidRDefault="00ED1345" w:rsidP="00ED1345">
      <w:pPr>
        <w:pStyle w:val="PL"/>
      </w:pPr>
      <w:r>
        <w:t xml:space="preserve">              schema:</w:t>
      </w:r>
    </w:p>
    <w:p w14:paraId="120D7764" w14:textId="77777777" w:rsidR="00ED1345" w:rsidRDefault="00ED1345" w:rsidP="00ED1345">
      <w:pPr>
        <w:pStyle w:val="PL"/>
      </w:pPr>
      <w:r>
        <w:t xml:space="preserve">                $ref: '#/components/schemas/Comment'</w:t>
      </w:r>
    </w:p>
    <w:p w14:paraId="29A9EDCD" w14:textId="77777777" w:rsidR="00ED1345" w:rsidRDefault="00ED1345" w:rsidP="00ED1345">
      <w:pPr>
        <w:pStyle w:val="PL"/>
      </w:pPr>
      <w:r>
        <w:t xml:space="preserve">          headers:</w:t>
      </w:r>
    </w:p>
    <w:p w14:paraId="7714AD55" w14:textId="77777777" w:rsidR="00ED1345" w:rsidRDefault="00ED1345" w:rsidP="00ED1345">
      <w:pPr>
        <w:pStyle w:val="PL"/>
      </w:pPr>
      <w:r>
        <w:t xml:space="preserve">            Location:</w:t>
      </w:r>
    </w:p>
    <w:p w14:paraId="6F4A8A3D" w14:textId="77777777" w:rsidR="00ED1345" w:rsidRDefault="00ED1345" w:rsidP="00ED1345">
      <w:pPr>
        <w:pStyle w:val="PL"/>
      </w:pPr>
      <w:r>
        <w:t xml:space="preserve">              description: URI of the newly created comment resource.</w:t>
      </w:r>
    </w:p>
    <w:p w14:paraId="19A649D0" w14:textId="77777777" w:rsidR="00ED1345" w:rsidRDefault="00ED1345" w:rsidP="00ED1345">
      <w:pPr>
        <w:pStyle w:val="PL"/>
      </w:pPr>
      <w:r>
        <w:t xml:space="preserve">              required: true</w:t>
      </w:r>
    </w:p>
    <w:p w14:paraId="1B6A6996" w14:textId="77777777" w:rsidR="00ED1345" w:rsidRDefault="00ED1345" w:rsidP="00ED1345">
      <w:pPr>
        <w:pStyle w:val="PL"/>
      </w:pPr>
      <w:r>
        <w:t xml:space="preserve">              schema:</w:t>
      </w:r>
    </w:p>
    <w:p w14:paraId="5C615BBC" w14:textId="77777777" w:rsidR="00ED1345" w:rsidRDefault="00ED1345" w:rsidP="00ED1345">
      <w:pPr>
        <w:pStyle w:val="PL"/>
      </w:pPr>
      <w:r>
        <w:t xml:space="preserve">                type: string</w:t>
      </w:r>
    </w:p>
    <w:p w14:paraId="1E0916A3" w14:textId="77777777" w:rsidR="00ED1345" w:rsidRDefault="00ED1345" w:rsidP="00ED1345">
      <w:pPr>
        <w:pStyle w:val="PL"/>
      </w:pPr>
      <w:r>
        <w:t xml:space="preserve">        default:</w:t>
      </w:r>
    </w:p>
    <w:p w14:paraId="5DB62ECC" w14:textId="77777777" w:rsidR="00ED1345" w:rsidRDefault="00ED1345" w:rsidP="00ED1345">
      <w:pPr>
        <w:pStyle w:val="PL"/>
      </w:pPr>
      <w:r>
        <w:t xml:space="preserve">          description: Error case.</w:t>
      </w:r>
    </w:p>
    <w:p w14:paraId="312E422B" w14:textId="77777777" w:rsidR="00ED1345" w:rsidRDefault="00ED1345" w:rsidP="00ED1345">
      <w:pPr>
        <w:pStyle w:val="PL"/>
      </w:pPr>
      <w:r>
        <w:t xml:space="preserve">          content:</w:t>
      </w:r>
    </w:p>
    <w:p w14:paraId="56AD4157" w14:textId="77777777" w:rsidR="00ED1345" w:rsidRDefault="00ED1345" w:rsidP="00ED1345">
      <w:pPr>
        <w:pStyle w:val="PL"/>
      </w:pPr>
      <w:r>
        <w:t xml:space="preserve">            application/json:</w:t>
      </w:r>
    </w:p>
    <w:p w14:paraId="4FB078A7" w14:textId="77777777" w:rsidR="00ED1345" w:rsidRDefault="00ED1345" w:rsidP="00ED1345">
      <w:pPr>
        <w:pStyle w:val="PL"/>
      </w:pPr>
      <w:r>
        <w:t xml:space="preserve">              schema:</w:t>
      </w:r>
    </w:p>
    <w:p w14:paraId="40117489" w14:textId="77777777" w:rsidR="00ED1345" w:rsidRDefault="00ED1345" w:rsidP="00ED1345">
      <w:pPr>
        <w:pStyle w:val="PL"/>
      </w:pPr>
      <w:r>
        <w:t xml:space="preserve">                $ref: 'TS28623_ComDefs.yaml#/components/schemas/ErrorResponse'</w:t>
      </w:r>
    </w:p>
    <w:p w14:paraId="78B08BC0" w14:textId="77777777" w:rsidR="00ED1345" w:rsidRDefault="00ED1345" w:rsidP="00ED1345">
      <w:pPr>
        <w:pStyle w:val="PL"/>
      </w:pPr>
    </w:p>
    <w:p w14:paraId="27EE38BE" w14:textId="77777777" w:rsidR="00ED1345" w:rsidRDefault="00ED1345" w:rsidP="00ED1345">
      <w:pPr>
        <w:pStyle w:val="PL"/>
      </w:pPr>
      <w:r>
        <w:t xml:space="preserve">  /subscriptions:</w:t>
      </w:r>
    </w:p>
    <w:p w14:paraId="79038B64" w14:textId="77777777" w:rsidR="00ED1345" w:rsidRDefault="00ED1345" w:rsidP="00ED1345">
      <w:pPr>
        <w:pStyle w:val="PL"/>
      </w:pPr>
      <w:r>
        <w:t xml:space="preserve">    post:</w:t>
      </w:r>
    </w:p>
    <w:p w14:paraId="18076847" w14:textId="77777777" w:rsidR="00ED1345" w:rsidRDefault="00ED1345" w:rsidP="00ED1345">
      <w:pPr>
        <w:pStyle w:val="PL"/>
      </w:pPr>
      <w:r>
        <w:t xml:space="preserve">      summary: Create a subscription</w:t>
      </w:r>
    </w:p>
    <w:p w14:paraId="6F382376" w14:textId="77777777" w:rsidR="00ED1345" w:rsidRDefault="00ED1345" w:rsidP="00ED1345">
      <w:pPr>
        <w:pStyle w:val="PL"/>
      </w:pPr>
      <w:r>
        <w:t xml:space="preserve">      description: &gt;-</w:t>
      </w:r>
    </w:p>
    <w:p w14:paraId="57B5647F" w14:textId="77777777" w:rsidR="00ED1345" w:rsidRDefault="00ED1345" w:rsidP="00ED1345">
      <w:pPr>
        <w:pStyle w:val="PL"/>
      </w:pPr>
      <w:r>
        <w:t xml:space="preserve">        To create a subscription the representation of the subscription is</w:t>
      </w:r>
    </w:p>
    <w:p w14:paraId="64DD3513" w14:textId="77777777" w:rsidR="00ED1345" w:rsidRDefault="00ED1345" w:rsidP="00ED1345">
      <w:pPr>
        <w:pStyle w:val="PL"/>
      </w:pPr>
      <w:r>
        <w:t xml:space="preserve">        POSTed on the /subscriptions collection resource.</w:t>
      </w:r>
    </w:p>
    <w:p w14:paraId="154A0B0C" w14:textId="77777777" w:rsidR="00ED1345" w:rsidRDefault="00ED1345" w:rsidP="00ED1345">
      <w:pPr>
        <w:pStyle w:val="PL"/>
      </w:pPr>
      <w:r>
        <w:t xml:space="preserve">      requestBody:</w:t>
      </w:r>
    </w:p>
    <w:p w14:paraId="54968979" w14:textId="77777777" w:rsidR="00ED1345" w:rsidRDefault="00ED1345" w:rsidP="00ED1345">
      <w:pPr>
        <w:pStyle w:val="PL"/>
      </w:pPr>
      <w:r>
        <w:t xml:space="preserve">        required: true</w:t>
      </w:r>
    </w:p>
    <w:p w14:paraId="2E24D70D" w14:textId="77777777" w:rsidR="00ED1345" w:rsidRDefault="00ED1345" w:rsidP="00ED1345">
      <w:pPr>
        <w:pStyle w:val="PL"/>
      </w:pPr>
      <w:r>
        <w:t xml:space="preserve">        content:</w:t>
      </w:r>
    </w:p>
    <w:p w14:paraId="565ADD5F" w14:textId="77777777" w:rsidR="00ED1345" w:rsidRDefault="00ED1345" w:rsidP="00ED1345">
      <w:pPr>
        <w:pStyle w:val="PL"/>
      </w:pPr>
      <w:r>
        <w:t xml:space="preserve">          application/json:</w:t>
      </w:r>
    </w:p>
    <w:p w14:paraId="76EB6292" w14:textId="77777777" w:rsidR="00ED1345" w:rsidRDefault="00ED1345" w:rsidP="00ED1345">
      <w:pPr>
        <w:pStyle w:val="PL"/>
      </w:pPr>
      <w:r>
        <w:t xml:space="preserve">            schema:</w:t>
      </w:r>
    </w:p>
    <w:p w14:paraId="3F316BCE" w14:textId="77777777" w:rsidR="00ED1345" w:rsidRDefault="00ED1345" w:rsidP="00ED1345">
      <w:pPr>
        <w:pStyle w:val="PL"/>
      </w:pPr>
      <w:r>
        <w:t xml:space="preserve">              $ref: '#/components/schemas/Subscription'</w:t>
      </w:r>
    </w:p>
    <w:p w14:paraId="6601A5E9" w14:textId="77777777" w:rsidR="00ED1345" w:rsidRDefault="00ED1345" w:rsidP="00ED1345">
      <w:pPr>
        <w:pStyle w:val="PL"/>
      </w:pPr>
      <w:r>
        <w:t xml:space="preserve">      responses:</w:t>
      </w:r>
    </w:p>
    <w:p w14:paraId="6846C0F2" w14:textId="77777777" w:rsidR="00ED1345" w:rsidRDefault="00ED1345" w:rsidP="00ED1345">
      <w:pPr>
        <w:pStyle w:val="PL"/>
      </w:pPr>
      <w:r>
        <w:t xml:space="preserve">        '201':</w:t>
      </w:r>
    </w:p>
    <w:p w14:paraId="7D64F3EE" w14:textId="77777777" w:rsidR="00ED1345" w:rsidRDefault="00ED1345" w:rsidP="00ED1345">
      <w:pPr>
        <w:pStyle w:val="PL"/>
      </w:pPr>
      <w:r>
        <w:t xml:space="preserve">          description: &gt;-</w:t>
      </w:r>
    </w:p>
    <w:p w14:paraId="24EEE082" w14:textId="77777777" w:rsidR="00ED1345" w:rsidRDefault="00ED1345" w:rsidP="00ED1345">
      <w:pPr>
        <w:pStyle w:val="PL"/>
      </w:pPr>
      <w:r>
        <w:t xml:space="preserve">            Success case ("201 Created").</w:t>
      </w:r>
    </w:p>
    <w:p w14:paraId="7B279631" w14:textId="77777777" w:rsidR="00ED1345" w:rsidRDefault="00ED1345" w:rsidP="00ED1345">
      <w:pPr>
        <w:pStyle w:val="PL"/>
      </w:pPr>
      <w:r>
        <w:t xml:space="preserve">            The representation of the newly created subscription resource shall</w:t>
      </w:r>
    </w:p>
    <w:p w14:paraId="38B9D421" w14:textId="77777777" w:rsidR="00ED1345" w:rsidRDefault="00ED1345" w:rsidP="00ED1345">
      <w:pPr>
        <w:pStyle w:val="PL"/>
      </w:pPr>
      <w:r>
        <w:t xml:space="preserve">            be returned.</w:t>
      </w:r>
    </w:p>
    <w:p w14:paraId="4C0BD96B" w14:textId="77777777" w:rsidR="00ED1345" w:rsidRDefault="00ED1345" w:rsidP="00ED1345">
      <w:pPr>
        <w:pStyle w:val="PL"/>
      </w:pPr>
      <w:r>
        <w:t xml:space="preserve">          content:</w:t>
      </w:r>
    </w:p>
    <w:p w14:paraId="7DA0B921" w14:textId="77777777" w:rsidR="00ED1345" w:rsidRDefault="00ED1345" w:rsidP="00ED1345">
      <w:pPr>
        <w:pStyle w:val="PL"/>
      </w:pPr>
      <w:r>
        <w:t xml:space="preserve">            application/json:</w:t>
      </w:r>
    </w:p>
    <w:p w14:paraId="19EB3056" w14:textId="77777777" w:rsidR="00ED1345" w:rsidRDefault="00ED1345" w:rsidP="00ED1345">
      <w:pPr>
        <w:pStyle w:val="PL"/>
      </w:pPr>
      <w:r>
        <w:t xml:space="preserve">              schema:</w:t>
      </w:r>
    </w:p>
    <w:p w14:paraId="6EAA04C4" w14:textId="77777777" w:rsidR="00ED1345" w:rsidRDefault="00ED1345" w:rsidP="00ED1345">
      <w:pPr>
        <w:pStyle w:val="PL"/>
      </w:pPr>
      <w:r>
        <w:t xml:space="preserve">                $ref: '#/components/schemas/Subscription'</w:t>
      </w:r>
    </w:p>
    <w:p w14:paraId="0B85D5E2" w14:textId="77777777" w:rsidR="00ED1345" w:rsidRDefault="00ED1345" w:rsidP="00ED1345">
      <w:pPr>
        <w:pStyle w:val="PL"/>
      </w:pPr>
      <w:r>
        <w:t xml:space="preserve">          headers:</w:t>
      </w:r>
    </w:p>
    <w:p w14:paraId="286AEA30" w14:textId="77777777" w:rsidR="00ED1345" w:rsidRDefault="00ED1345" w:rsidP="00ED1345">
      <w:pPr>
        <w:pStyle w:val="PL"/>
      </w:pPr>
      <w:r>
        <w:t xml:space="preserve">            Location:</w:t>
      </w:r>
    </w:p>
    <w:p w14:paraId="28A6F7EC" w14:textId="77777777" w:rsidR="00ED1345" w:rsidRDefault="00ED1345" w:rsidP="00ED1345">
      <w:pPr>
        <w:pStyle w:val="PL"/>
      </w:pPr>
      <w:r>
        <w:t xml:space="preserve">              description: URI of the newly created subscription resource</w:t>
      </w:r>
    </w:p>
    <w:p w14:paraId="2881F353" w14:textId="77777777" w:rsidR="00ED1345" w:rsidRDefault="00ED1345" w:rsidP="00ED1345">
      <w:pPr>
        <w:pStyle w:val="PL"/>
      </w:pPr>
      <w:r>
        <w:t xml:space="preserve">              required: true</w:t>
      </w:r>
    </w:p>
    <w:p w14:paraId="1C6081C9" w14:textId="77777777" w:rsidR="00ED1345" w:rsidRDefault="00ED1345" w:rsidP="00ED1345">
      <w:pPr>
        <w:pStyle w:val="PL"/>
      </w:pPr>
      <w:r>
        <w:t xml:space="preserve">              schema:</w:t>
      </w:r>
    </w:p>
    <w:p w14:paraId="3D5FAC33" w14:textId="77777777" w:rsidR="00ED1345" w:rsidRDefault="00ED1345" w:rsidP="00ED1345">
      <w:pPr>
        <w:pStyle w:val="PL"/>
      </w:pPr>
      <w:r>
        <w:t xml:space="preserve">                type: string</w:t>
      </w:r>
    </w:p>
    <w:p w14:paraId="1A5DF280" w14:textId="77777777" w:rsidR="00ED1345" w:rsidRDefault="00ED1345" w:rsidP="00ED1345">
      <w:pPr>
        <w:pStyle w:val="PL"/>
      </w:pPr>
      <w:r>
        <w:t xml:space="preserve">        default:</w:t>
      </w:r>
    </w:p>
    <w:p w14:paraId="212CE767" w14:textId="77777777" w:rsidR="00ED1345" w:rsidRDefault="00ED1345" w:rsidP="00ED1345">
      <w:pPr>
        <w:pStyle w:val="PL"/>
      </w:pPr>
      <w:r>
        <w:t xml:space="preserve">          description: Error case.</w:t>
      </w:r>
    </w:p>
    <w:p w14:paraId="52B61828" w14:textId="77777777" w:rsidR="00ED1345" w:rsidRDefault="00ED1345" w:rsidP="00ED1345">
      <w:pPr>
        <w:pStyle w:val="PL"/>
      </w:pPr>
      <w:r>
        <w:t xml:space="preserve">          content:</w:t>
      </w:r>
    </w:p>
    <w:p w14:paraId="2EC9AA26" w14:textId="77777777" w:rsidR="00ED1345" w:rsidRDefault="00ED1345" w:rsidP="00ED1345">
      <w:pPr>
        <w:pStyle w:val="PL"/>
      </w:pPr>
      <w:r>
        <w:t xml:space="preserve">            application/json:</w:t>
      </w:r>
    </w:p>
    <w:p w14:paraId="099131B3" w14:textId="77777777" w:rsidR="00ED1345" w:rsidRDefault="00ED1345" w:rsidP="00ED1345">
      <w:pPr>
        <w:pStyle w:val="PL"/>
      </w:pPr>
      <w:r>
        <w:t xml:space="preserve">              schema:</w:t>
      </w:r>
    </w:p>
    <w:p w14:paraId="222C54DB" w14:textId="77777777" w:rsidR="00ED1345" w:rsidRDefault="00ED1345" w:rsidP="00ED1345">
      <w:pPr>
        <w:pStyle w:val="PL"/>
      </w:pPr>
      <w:r>
        <w:t xml:space="preserve">                $ref: 'TS28623_ComDefs.yaml#/components/schemas/ErrorResponse'</w:t>
      </w:r>
    </w:p>
    <w:p w14:paraId="19C00B36" w14:textId="77777777" w:rsidR="00ED1345" w:rsidRDefault="00ED1345" w:rsidP="00ED1345">
      <w:pPr>
        <w:pStyle w:val="PL"/>
      </w:pPr>
      <w:r>
        <w:t xml:space="preserve">      callbacks:</w:t>
      </w:r>
    </w:p>
    <w:p w14:paraId="777ACC30" w14:textId="77777777" w:rsidR="00ED1345" w:rsidRDefault="00ED1345" w:rsidP="00ED1345">
      <w:pPr>
        <w:pStyle w:val="PL"/>
      </w:pPr>
      <w:r>
        <w:t xml:space="preserve">        notifyNewAlarm:</w:t>
      </w:r>
    </w:p>
    <w:p w14:paraId="3CF848C5" w14:textId="77777777" w:rsidR="00ED1345" w:rsidRDefault="00ED1345" w:rsidP="00ED1345">
      <w:pPr>
        <w:pStyle w:val="PL"/>
      </w:pPr>
      <w:r>
        <w:t xml:space="preserve">          '{request.body#/consumerReference}':</w:t>
      </w:r>
    </w:p>
    <w:p w14:paraId="1C0C86CF" w14:textId="77777777" w:rsidR="00ED1345" w:rsidRDefault="00ED1345" w:rsidP="00ED1345">
      <w:pPr>
        <w:pStyle w:val="PL"/>
      </w:pPr>
      <w:r>
        <w:t xml:space="preserve">            post:</w:t>
      </w:r>
    </w:p>
    <w:p w14:paraId="279C737D" w14:textId="77777777" w:rsidR="00ED1345" w:rsidRDefault="00ED1345" w:rsidP="00ED1345">
      <w:pPr>
        <w:pStyle w:val="PL"/>
      </w:pPr>
      <w:r>
        <w:t xml:space="preserve">              requestBody:</w:t>
      </w:r>
    </w:p>
    <w:p w14:paraId="38075668" w14:textId="77777777" w:rsidR="00ED1345" w:rsidRDefault="00ED1345" w:rsidP="00ED1345">
      <w:pPr>
        <w:pStyle w:val="PL"/>
      </w:pPr>
      <w:r>
        <w:t xml:space="preserve">                required: true</w:t>
      </w:r>
    </w:p>
    <w:p w14:paraId="0C8A9F03" w14:textId="77777777" w:rsidR="00ED1345" w:rsidRDefault="00ED1345" w:rsidP="00ED1345">
      <w:pPr>
        <w:pStyle w:val="PL"/>
      </w:pPr>
      <w:r>
        <w:t xml:space="preserve">                content:</w:t>
      </w:r>
    </w:p>
    <w:p w14:paraId="3D02F7A7" w14:textId="77777777" w:rsidR="00ED1345" w:rsidRDefault="00ED1345" w:rsidP="00ED1345">
      <w:pPr>
        <w:pStyle w:val="PL"/>
      </w:pPr>
      <w:r>
        <w:t xml:space="preserve">                  application/json:</w:t>
      </w:r>
    </w:p>
    <w:p w14:paraId="35E39909" w14:textId="77777777" w:rsidR="00ED1345" w:rsidRDefault="00ED1345" w:rsidP="00ED1345">
      <w:pPr>
        <w:pStyle w:val="PL"/>
      </w:pPr>
      <w:r>
        <w:t xml:space="preserve">                    schema:</w:t>
      </w:r>
    </w:p>
    <w:p w14:paraId="7772C02A" w14:textId="77777777" w:rsidR="00ED1345" w:rsidRDefault="00ED1345" w:rsidP="00ED1345">
      <w:pPr>
        <w:pStyle w:val="PL"/>
      </w:pPr>
      <w:r>
        <w:t xml:space="preserve">                      oneOf:</w:t>
      </w:r>
    </w:p>
    <w:p w14:paraId="0842F98E" w14:textId="77777777" w:rsidR="00ED1345" w:rsidRDefault="00ED1345" w:rsidP="00ED1345">
      <w:pPr>
        <w:pStyle w:val="PL"/>
      </w:pPr>
      <w:r>
        <w:t xml:space="preserve">                        - $ref: '#/components/schemas/NotifyNewAlarm'</w:t>
      </w:r>
    </w:p>
    <w:p w14:paraId="0C6C7E74" w14:textId="77777777" w:rsidR="00ED1345" w:rsidRDefault="00ED1345" w:rsidP="00ED1345">
      <w:pPr>
        <w:pStyle w:val="PL"/>
      </w:pPr>
      <w:r>
        <w:t xml:space="preserve">                        - $ref: '#/components/schemas/NotifyNewSecAlarm'</w:t>
      </w:r>
    </w:p>
    <w:p w14:paraId="393BCEA8" w14:textId="77777777" w:rsidR="00ED1345" w:rsidRDefault="00ED1345" w:rsidP="00ED1345">
      <w:pPr>
        <w:pStyle w:val="PL"/>
      </w:pPr>
      <w:r>
        <w:t xml:space="preserve">              responses:</w:t>
      </w:r>
    </w:p>
    <w:p w14:paraId="4673C472" w14:textId="77777777" w:rsidR="00ED1345" w:rsidRDefault="00ED1345" w:rsidP="00ED1345">
      <w:pPr>
        <w:pStyle w:val="PL"/>
      </w:pPr>
      <w:r>
        <w:t xml:space="preserve">                '204':</w:t>
      </w:r>
    </w:p>
    <w:p w14:paraId="624412D8" w14:textId="77777777" w:rsidR="00ED1345" w:rsidRDefault="00ED1345" w:rsidP="00ED1345">
      <w:pPr>
        <w:pStyle w:val="PL"/>
      </w:pPr>
      <w:r>
        <w:t xml:space="preserve">                  description: &gt;-</w:t>
      </w:r>
    </w:p>
    <w:p w14:paraId="6893C29B" w14:textId="77777777" w:rsidR="00ED1345" w:rsidRDefault="00ED1345" w:rsidP="00ED1345">
      <w:pPr>
        <w:pStyle w:val="PL"/>
      </w:pPr>
      <w:r>
        <w:t xml:space="preserve">                    Success case ("204 No Content").</w:t>
      </w:r>
    </w:p>
    <w:p w14:paraId="079DA1DC" w14:textId="77777777" w:rsidR="00ED1345" w:rsidRDefault="00ED1345" w:rsidP="00ED1345">
      <w:pPr>
        <w:pStyle w:val="PL"/>
      </w:pPr>
      <w:r>
        <w:t xml:space="preserve">                    The notification is successfully delivered. The response message</w:t>
      </w:r>
    </w:p>
    <w:p w14:paraId="45571777" w14:textId="77777777" w:rsidR="00ED1345" w:rsidRDefault="00ED1345" w:rsidP="00ED1345">
      <w:pPr>
        <w:pStyle w:val="PL"/>
      </w:pPr>
      <w:r>
        <w:t xml:space="preserve">                    body is absent.</w:t>
      </w:r>
    </w:p>
    <w:p w14:paraId="392BFFF4" w14:textId="77777777" w:rsidR="00ED1345" w:rsidRDefault="00ED1345" w:rsidP="00ED1345">
      <w:pPr>
        <w:pStyle w:val="PL"/>
      </w:pPr>
      <w:r>
        <w:t xml:space="preserve">                default:</w:t>
      </w:r>
    </w:p>
    <w:p w14:paraId="680717AB" w14:textId="77777777" w:rsidR="00ED1345" w:rsidRDefault="00ED1345" w:rsidP="00ED1345">
      <w:pPr>
        <w:pStyle w:val="PL"/>
      </w:pPr>
      <w:r>
        <w:t xml:space="preserve">                  description: Error case.</w:t>
      </w:r>
    </w:p>
    <w:p w14:paraId="7323E7C4" w14:textId="77777777" w:rsidR="00ED1345" w:rsidRDefault="00ED1345" w:rsidP="00ED1345">
      <w:pPr>
        <w:pStyle w:val="PL"/>
      </w:pPr>
      <w:r>
        <w:t xml:space="preserve">                  content:</w:t>
      </w:r>
    </w:p>
    <w:p w14:paraId="437F3294" w14:textId="77777777" w:rsidR="00ED1345" w:rsidRDefault="00ED1345" w:rsidP="00ED1345">
      <w:pPr>
        <w:pStyle w:val="PL"/>
      </w:pPr>
      <w:r>
        <w:t xml:space="preserve">                    application/json:</w:t>
      </w:r>
    </w:p>
    <w:p w14:paraId="01C432A8" w14:textId="77777777" w:rsidR="00ED1345" w:rsidRDefault="00ED1345" w:rsidP="00ED1345">
      <w:pPr>
        <w:pStyle w:val="PL"/>
      </w:pPr>
      <w:r>
        <w:t xml:space="preserve">                      schema:</w:t>
      </w:r>
    </w:p>
    <w:p w14:paraId="5ED8172B" w14:textId="77777777" w:rsidR="00ED1345" w:rsidRDefault="00ED1345" w:rsidP="00ED1345">
      <w:pPr>
        <w:pStyle w:val="PL"/>
      </w:pPr>
      <w:r>
        <w:t xml:space="preserve">                        $ref: 'TS28623_ComDefs.yaml#/components/schemas/ErrorResponse'</w:t>
      </w:r>
    </w:p>
    <w:p w14:paraId="22FDB90C" w14:textId="77777777" w:rsidR="00ED1345" w:rsidRDefault="00ED1345" w:rsidP="00ED1345">
      <w:pPr>
        <w:pStyle w:val="PL"/>
      </w:pPr>
      <w:r>
        <w:t xml:space="preserve">        notifyClearedAlarm:</w:t>
      </w:r>
    </w:p>
    <w:p w14:paraId="7AB0C577" w14:textId="77777777" w:rsidR="00ED1345" w:rsidRDefault="00ED1345" w:rsidP="00ED1345">
      <w:pPr>
        <w:pStyle w:val="PL"/>
      </w:pPr>
      <w:r>
        <w:t xml:space="preserve">          '{request.body#/consumerReference}':</w:t>
      </w:r>
    </w:p>
    <w:p w14:paraId="6A946AB4" w14:textId="77777777" w:rsidR="00ED1345" w:rsidRDefault="00ED1345" w:rsidP="00ED1345">
      <w:pPr>
        <w:pStyle w:val="PL"/>
      </w:pPr>
      <w:r>
        <w:t xml:space="preserve">            post:</w:t>
      </w:r>
    </w:p>
    <w:p w14:paraId="5ACE5AA0" w14:textId="77777777" w:rsidR="00ED1345" w:rsidRDefault="00ED1345" w:rsidP="00ED1345">
      <w:pPr>
        <w:pStyle w:val="PL"/>
      </w:pPr>
      <w:r>
        <w:t xml:space="preserve">              requestBody:</w:t>
      </w:r>
    </w:p>
    <w:p w14:paraId="397780CB" w14:textId="77777777" w:rsidR="00ED1345" w:rsidRDefault="00ED1345" w:rsidP="00ED1345">
      <w:pPr>
        <w:pStyle w:val="PL"/>
      </w:pPr>
      <w:r>
        <w:t xml:space="preserve">                required: true</w:t>
      </w:r>
    </w:p>
    <w:p w14:paraId="3894CF54" w14:textId="77777777" w:rsidR="00ED1345" w:rsidRDefault="00ED1345" w:rsidP="00ED1345">
      <w:pPr>
        <w:pStyle w:val="PL"/>
      </w:pPr>
      <w:r>
        <w:t xml:space="preserve">                content:</w:t>
      </w:r>
    </w:p>
    <w:p w14:paraId="3FE28C5A" w14:textId="77777777" w:rsidR="00ED1345" w:rsidRDefault="00ED1345" w:rsidP="00ED1345">
      <w:pPr>
        <w:pStyle w:val="PL"/>
      </w:pPr>
      <w:r>
        <w:t xml:space="preserve">                  application/json:</w:t>
      </w:r>
    </w:p>
    <w:p w14:paraId="712F336E" w14:textId="77777777" w:rsidR="00ED1345" w:rsidRDefault="00ED1345" w:rsidP="00ED1345">
      <w:pPr>
        <w:pStyle w:val="PL"/>
      </w:pPr>
      <w:r>
        <w:t xml:space="preserve">                    schema:</w:t>
      </w:r>
    </w:p>
    <w:p w14:paraId="3AD501E4" w14:textId="77777777" w:rsidR="00ED1345" w:rsidRDefault="00ED1345" w:rsidP="00ED1345">
      <w:pPr>
        <w:pStyle w:val="PL"/>
      </w:pPr>
      <w:r>
        <w:t xml:space="preserve">                      $ref: '#/components/schemas/NotifyClearedAlarm'</w:t>
      </w:r>
    </w:p>
    <w:p w14:paraId="18B65648" w14:textId="77777777" w:rsidR="00ED1345" w:rsidRDefault="00ED1345" w:rsidP="00ED1345">
      <w:pPr>
        <w:pStyle w:val="PL"/>
      </w:pPr>
      <w:r>
        <w:t xml:space="preserve">              responses:</w:t>
      </w:r>
    </w:p>
    <w:p w14:paraId="2618C274" w14:textId="77777777" w:rsidR="00ED1345" w:rsidRDefault="00ED1345" w:rsidP="00ED1345">
      <w:pPr>
        <w:pStyle w:val="PL"/>
      </w:pPr>
      <w:r>
        <w:t xml:space="preserve">                '204':</w:t>
      </w:r>
    </w:p>
    <w:p w14:paraId="1EE89BC2" w14:textId="77777777" w:rsidR="00ED1345" w:rsidRDefault="00ED1345" w:rsidP="00ED1345">
      <w:pPr>
        <w:pStyle w:val="PL"/>
      </w:pPr>
      <w:r>
        <w:t xml:space="preserve">                  description: &gt;-</w:t>
      </w:r>
    </w:p>
    <w:p w14:paraId="5CAC1D1E" w14:textId="77777777" w:rsidR="00ED1345" w:rsidRDefault="00ED1345" w:rsidP="00ED1345">
      <w:pPr>
        <w:pStyle w:val="PL"/>
      </w:pPr>
      <w:r>
        <w:t xml:space="preserve">                    Success case ("204 No Content").</w:t>
      </w:r>
    </w:p>
    <w:p w14:paraId="51E5F837" w14:textId="77777777" w:rsidR="00ED1345" w:rsidRDefault="00ED1345" w:rsidP="00ED1345">
      <w:pPr>
        <w:pStyle w:val="PL"/>
      </w:pPr>
      <w:r>
        <w:t xml:space="preserve">                    The notification is successfully delivered. The response message</w:t>
      </w:r>
    </w:p>
    <w:p w14:paraId="7E703A88" w14:textId="77777777" w:rsidR="00ED1345" w:rsidRDefault="00ED1345" w:rsidP="00ED1345">
      <w:pPr>
        <w:pStyle w:val="PL"/>
      </w:pPr>
      <w:r>
        <w:t xml:space="preserve">                    body is absent.</w:t>
      </w:r>
    </w:p>
    <w:p w14:paraId="32826A78" w14:textId="77777777" w:rsidR="00ED1345" w:rsidRDefault="00ED1345" w:rsidP="00ED1345">
      <w:pPr>
        <w:pStyle w:val="PL"/>
      </w:pPr>
      <w:r>
        <w:t xml:space="preserve">                default:</w:t>
      </w:r>
    </w:p>
    <w:p w14:paraId="503B4932" w14:textId="77777777" w:rsidR="00ED1345" w:rsidRDefault="00ED1345" w:rsidP="00ED1345">
      <w:pPr>
        <w:pStyle w:val="PL"/>
      </w:pPr>
      <w:r>
        <w:t xml:space="preserve">                  description: Error case.</w:t>
      </w:r>
    </w:p>
    <w:p w14:paraId="0D73E792" w14:textId="77777777" w:rsidR="00ED1345" w:rsidRDefault="00ED1345" w:rsidP="00ED1345">
      <w:pPr>
        <w:pStyle w:val="PL"/>
      </w:pPr>
      <w:r>
        <w:t xml:space="preserve">                  content:</w:t>
      </w:r>
    </w:p>
    <w:p w14:paraId="32878ECD" w14:textId="77777777" w:rsidR="00ED1345" w:rsidRDefault="00ED1345" w:rsidP="00ED1345">
      <w:pPr>
        <w:pStyle w:val="PL"/>
      </w:pPr>
      <w:r>
        <w:t xml:space="preserve">                    application/json:</w:t>
      </w:r>
    </w:p>
    <w:p w14:paraId="157E223F" w14:textId="77777777" w:rsidR="00ED1345" w:rsidRDefault="00ED1345" w:rsidP="00ED1345">
      <w:pPr>
        <w:pStyle w:val="PL"/>
      </w:pPr>
      <w:r>
        <w:t xml:space="preserve">                      schema:</w:t>
      </w:r>
    </w:p>
    <w:p w14:paraId="22F48136" w14:textId="77777777" w:rsidR="00ED1345" w:rsidRDefault="00ED1345" w:rsidP="00ED1345">
      <w:pPr>
        <w:pStyle w:val="PL"/>
      </w:pPr>
      <w:r>
        <w:t xml:space="preserve">                        $ref: 'TS28623_ComDefs.yaml#/components/schemas/ErrorResponse'</w:t>
      </w:r>
    </w:p>
    <w:p w14:paraId="190DC28C" w14:textId="77777777" w:rsidR="00ED1345" w:rsidRDefault="00ED1345" w:rsidP="00ED1345">
      <w:pPr>
        <w:pStyle w:val="PL"/>
      </w:pPr>
      <w:r>
        <w:t xml:space="preserve">        notifyChangedAlarm:</w:t>
      </w:r>
    </w:p>
    <w:p w14:paraId="3FED24BD" w14:textId="77777777" w:rsidR="00ED1345" w:rsidRDefault="00ED1345" w:rsidP="00ED1345">
      <w:pPr>
        <w:pStyle w:val="PL"/>
      </w:pPr>
      <w:r>
        <w:t xml:space="preserve">          '{request.body#/consumerReference}':</w:t>
      </w:r>
    </w:p>
    <w:p w14:paraId="07A74320" w14:textId="77777777" w:rsidR="00ED1345" w:rsidRDefault="00ED1345" w:rsidP="00ED1345">
      <w:pPr>
        <w:pStyle w:val="PL"/>
      </w:pPr>
      <w:r>
        <w:t xml:space="preserve">            post:</w:t>
      </w:r>
    </w:p>
    <w:p w14:paraId="36C6DBA5" w14:textId="77777777" w:rsidR="00ED1345" w:rsidRDefault="00ED1345" w:rsidP="00ED1345">
      <w:pPr>
        <w:pStyle w:val="PL"/>
      </w:pPr>
      <w:r>
        <w:t xml:space="preserve">              requestBody:</w:t>
      </w:r>
    </w:p>
    <w:p w14:paraId="05E52B8D" w14:textId="77777777" w:rsidR="00ED1345" w:rsidRDefault="00ED1345" w:rsidP="00ED1345">
      <w:pPr>
        <w:pStyle w:val="PL"/>
      </w:pPr>
      <w:r>
        <w:t xml:space="preserve">                required: true</w:t>
      </w:r>
    </w:p>
    <w:p w14:paraId="43C47532" w14:textId="77777777" w:rsidR="00ED1345" w:rsidRDefault="00ED1345" w:rsidP="00ED1345">
      <w:pPr>
        <w:pStyle w:val="PL"/>
      </w:pPr>
      <w:r>
        <w:t xml:space="preserve">                content:</w:t>
      </w:r>
    </w:p>
    <w:p w14:paraId="62D0E91C" w14:textId="77777777" w:rsidR="00ED1345" w:rsidRDefault="00ED1345" w:rsidP="00ED1345">
      <w:pPr>
        <w:pStyle w:val="PL"/>
      </w:pPr>
      <w:r>
        <w:t xml:space="preserve">                  application/json:</w:t>
      </w:r>
    </w:p>
    <w:p w14:paraId="038BD13C" w14:textId="77777777" w:rsidR="00ED1345" w:rsidRDefault="00ED1345" w:rsidP="00ED1345">
      <w:pPr>
        <w:pStyle w:val="PL"/>
      </w:pPr>
      <w:r>
        <w:t xml:space="preserve">                    schema:</w:t>
      </w:r>
    </w:p>
    <w:p w14:paraId="25E69A27" w14:textId="77777777" w:rsidR="00ED1345" w:rsidRDefault="00ED1345" w:rsidP="00ED1345">
      <w:pPr>
        <w:pStyle w:val="PL"/>
      </w:pPr>
      <w:r>
        <w:t xml:space="preserve">                      $ref: '#/components/schemas/NotifyChangedAlarm'</w:t>
      </w:r>
    </w:p>
    <w:p w14:paraId="1AB49C38" w14:textId="77777777" w:rsidR="00ED1345" w:rsidRDefault="00ED1345" w:rsidP="00ED1345">
      <w:pPr>
        <w:pStyle w:val="PL"/>
      </w:pPr>
      <w:r>
        <w:t xml:space="preserve">              responses:</w:t>
      </w:r>
    </w:p>
    <w:p w14:paraId="1DD9BFDA" w14:textId="77777777" w:rsidR="00ED1345" w:rsidRDefault="00ED1345" w:rsidP="00ED1345">
      <w:pPr>
        <w:pStyle w:val="PL"/>
      </w:pPr>
      <w:r>
        <w:t xml:space="preserve">                '204':</w:t>
      </w:r>
    </w:p>
    <w:p w14:paraId="45A1C7D1" w14:textId="77777777" w:rsidR="00ED1345" w:rsidRDefault="00ED1345" w:rsidP="00ED1345">
      <w:pPr>
        <w:pStyle w:val="PL"/>
      </w:pPr>
      <w:r>
        <w:t xml:space="preserve">                  description: &gt;-</w:t>
      </w:r>
    </w:p>
    <w:p w14:paraId="6A7B6A8D" w14:textId="77777777" w:rsidR="00ED1345" w:rsidRDefault="00ED1345" w:rsidP="00ED1345">
      <w:pPr>
        <w:pStyle w:val="PL"/>
      </w:pPr>
      <w:r>
        <w:t xml:space="preserve">                    Success case ("204 No Content").</w:t>
      </w:r>
    </w:p>
    <w:p w14:paraId="1BB383F5" w14:textId="77777777" w:rsidR="00ED1345" w:rsidRDefault="00ED1345" w:rsidP="00ED1345">
      <w:pPr>
        <w:pStyle w:val="PL"/>
      </w:pPr>
      <w:r>
        <w:t xml:space="preserve">                    The notification is successfully delivered. The response message</w:t>
      </w:r>
    </w:p>
    <w:p w14:paraId="50DA1496" w14:textId="77777777" w:rsidR="00ED1345" w:rsidRDefault="00ED1345" w:rsidP="00ED1345">
      <w:pPr>
        <w:pStyle w:val="PL"/>
      </w:pPr>
      <w:r>
        <w:t xml:space="preserve">                    body is absent.</w:t>
      </w:r>
    </w:p>
    <w:p w14:paraId="59549C60" w14:textId="77777777" w:rsidR="00ED1345" w:rsidRDefault="00ED1345" w:rsidP="00ED1345">
      <w:pPr>
        <w:pStyle w:val="PL"/>
      </w:pPr>
      <w:r>
        <w:t xml:space="preserve">                default:</w:t>
      </w:r>
    </w:p>
    <w:p w14:paraId="1DFFFF92" w14:textId="77777777" w:rsidR="00ED1345" w:rsidRDefault="00ED1345" w:rsidP="00ED1345">
      <w:pPr>
        <w:pStyle w:val="PL"/>
      </w:pPr>
      <w:r>
        <w:t xml:space="preserve">                  description: Error case.</w:t>
      </w:r>
    </w:p>
    <w:p w14:paraId="00FC3EB6" w14:textId="77777777" w:rsidR="00ED1345" w:rsidRDefault="00ED1345" w:rsidP="00ED1345">
      <w:pPr>
        <w:pStyle w:val="PL"/>
      </w:pPr>
      <w:r>
        <w:t xml:space="preserve">                  content:</w:t>
      </w:r>
    </w:p>
    <w:p w14:paraId="67FE8835" w14:textId="77777777" w:rsidR="00ED1345" w:rsidRDefault="00ED1345" w:rsidP="00ED1345">
      <w:pPr>
        <w:pStyle w:val="PL"/>
      </w:pPr>
      <w:r>
        <w:t xml:space="preserve">                    application/json:</w:t>
      </w:r>
    </w:p>
    <w:p w14:paraId="2ABC4D05" w14:textId="77777777" w:rsidR="00ED1345" w:rsidRDefault="00ED1345" w:rsidP="00ED1345">
      <w:pPr>
        <w:pStyle w:val="PL"/>
      </w:pPr>
      <w:r>
        <w:t xml:space="preserve">                      schema:</w:t>
      </w:r>
    </w:p>
    <w:p w14:paraId="14E3901C" w14:textId="77777777" w:rsidR="00ED1345" w:rsidRDefault="00ED1345" w:rsidP="00ED1345">
      <w:pPr>
        <w:pStyle w:val="PL"/>
      </w:pPr>
      <w:r>
        <w:t xml:space="preserve">                        $ref: 'TS28623_ComDefs.yaml#/components/schemas/ErrorResponse'</w:t>
      </w:r>
    </w:p>
    <w:p w14:paraId="791C4D19" w14:textId="77777777" w:rsidR="00ED1345" w:rsidRDefault="00ED1345" w:rsidP="00ED1345">
      <w:pPr>
        <w:pStyle w:val="PL"/>
      </w:pPr>
      <w:r>
        <w:t xml:space="preserve">        notifyChangedAlarmGeneral:</w:t>
      </w:r>
    </w:p>
    <w:p w14:paraId="4DC6AA7F" w14:textId="77777777" w:rsidR="00ED1345" w:rsidRDefault="00ED1345" w:rsidP="00ED1345">
      <w:pPr>
        <w:pStyle w:val="PL"/>
      </w:pPr>
      <w:r>
        <w:t xml:space="preserve">          '{request.body#/consumerReference}':</w:t>
      </w:r>
    </w:p>
    <w:p w14:paraId="5987B210" w14:textId="77777777" w:rsidR="00ED1345" w:rsidRDefault="00ED1345" w:rsidP="00ED1345">
      <w:pPr>
        <w:pStyle w:val="PL"/>
      </w:pPr>
      <w:r>
        <w:t xml:space="preserve">            post:</w:t>
      </w:r>
    </w:p>
    <w:p w14:paraId="45C6E72E" w14:textId="77777777" w:rsidR="00ED1345" w:rsidRDefault="00ED1345" w:rsidP="00ED1345">
      <w:pPr>
        <w:pStyle w:val="PL"/>
      </w:pPr>
      <w:r>
        <w:t xml:space="preserve">              requestBody:</w:t>
      </w:r>
    </w:p>
    <w:p w14:paraId="7A9FA19B" w14:textId="77777777" w:rsidR="00ED1345" w:rsidRDefault="00ED1345" w:rsidP="00ED1345">
      <w:pPr>
        <w:pStyle w:val="PL"/>
      </w:pPr>
      <w:r>
        <w:t xml:space="preserve">                required: true</w:t>
      </w:r>
    </w:p>
    <w:p w14:paraId="5907A59A" w14:textId="77777777" w:rsidR="00ED1345" w:rsidRDefault="00ED1345" w:rsidP="00ED1345">
      <w:pPr>
        <w:pStyle w:val="PL"/>
      </w:pPr>
      <w:r>
        <w:t xml:space="preserve">                content:</w:t>
      </w:r>
    </w:p>
    <w:p w14:paraId="1568ED2C" w14:textId="77777777" w:rsidR="00ED1345" w:rsidRDefault="00ED1345" w:rsidP="00ED1345">
      <w:pPr>
        <w:pStyle w:val="PL"/>
      </w:pPr>
      <w:r>
        <w:t xml:space="preserve">                  application/json:</w:t>
      </w:r>
    </w:p>
    <w:p w14:paraId="755F7DDC" w14:textId="77777777" w:rsidR="00ED1345" w:rsidRDefault="00ED1345" w:rsidP="00ED1345">
      <w:pPr>
        <w:pStyle w:val="PL"/>
      </w:pPr>
      <w:r>
        <w:t xml:space="preserve">                    schema:</w:t>
      </w:r>
    </w:p>
    <w:p w14:paraId="6B6C48B2" w14:textId="77777777" w:rsidR="00ED1345" w:rsidRDefault="00ED1345" w:rsidP="00ED1345">
      <w:pPr>
        <w:pStyle w:val="PL"/>
      </w:pPr>
      <w:r>
        <w:t xml:space="preserve">                      oneOf:</w:t>
      </w:r>
    </w:p>
    <w:p w14:paraId="342DC488" w14:textId="77777777" w:rsidR="00ED1345" w:rsidRDefault="00ED1345" w:rsidP="00ED1345">
      <w:pPr>
        <w:pStyle w:val="PL"/>
      </w:pPr>
      <w:r>
        <w:t xml:space="preserve">                        - $ref: '#/components/schemas/NotifyChangedAlarmGeneral'</w:t>
      </w:r>
    </w:p>
    <w:p w14:paraId="5AD97696" w14:textId="77777777" w:rsidR="00ED1345" w:rsidRDefault="00ED1345" w:rsidP="00ED1345">
      <w:pPr>
        <w:pStyle w:val="PL"/>
      </w:pPr>
      <w:r>
        <w:t xml:space="preserve">                        - $ref: '#/components/schemas/NotifyChangedSecAlarmGeneral'</w:t>
      </w:r>
    </w:p>
    <w:p w14:paraId="63A748E2" w14:textId="77777777" w:rsidR="00ED1345" w:rsidRDefault="00ED1345" w:rsidP="00ED1345">
      <w:pPr>
        <w:pStyle w:val="PL"/>
      </w:pPr>
      <w:r>
        <w:t xml:space="preserve">              responses:</w:t>
      </w:r>
    </w:p>
    <w:p w14:paraId="23A3F1A0" w14:textId="77777777" w:rsidR="00ED1345" w:rsidRDefault="00ED1345" w:rsidP="00ED1345">
      <w:pPr>
        <w:pStyle w:val="PL"/>
      </w:pPr>
      <w:r>
        <w:t xml:space="preserve">                '204':</w:t>
      </w:r>
    </w:p>
    <w:p w14:paraId="637953B3" w14:textId="77777777" w:rsidR="00ED1345" w:rsidRDefault="00ED1345" w:rsidP="00ED1345">
      <w:pPr>
        <w:pStyle w:val="PL"/>
      </w:pPr>
      <w:r>
        <w:t xml:space="preserve">                  description: &gt;-</w:t>
      </w:r>
    </w:p>
    <w:p w14:paraId="408CEC4B" w14:textId="77777777" w:rsidR="00ED1345" w:rsidRDefault="00ED1345" w:rsidP="00ED1345">
      <w:pPr>
        <w:pStyle w:val="PL"/>
      </w:pPr>
      <w:r>
        <w:t xml:space="preserve">                    Success case ("204 No Content").</w:t>
      </w:r>
    </w:p>
    <w:p w14:paraId="7951D328" w14:textId="77777777" w:rsidR="00ED1345" w:rsidRDefault="00ED1345" w:rsidP="00ED1345">
      <w:pPr>
        <w:pStyle w:val="PL"/>
      </w:pPr>
      <w:r>
        <w:t xml:space="preserve">                    The notification is successfully delivered. The response message</w:t>
      </w:r>
    </w:p>
    <w:p w14:paraId="531EA489" w14:textId="77777777" w:rsidR="00ED1345" w:rsidRDefault="00ED1345" w:rsidP="00ED1345">
      <w:pPr>
        <w:pStyle w:val="PL"/>
      </w:pPr>
      <w:r>
        <w:t xml:space="preserve">                    body is absent.</w:t>
      </w:r>
    </w:p>
    <w:p w14:paraId="599AF11D" w14:textId="77777777" w:rsidR="00ED1345" w:rsidRDefault="00ED1345" w:rsidP="00ED1345">
      <w:pPr>
        <w:pStyle w:val="PL"/>
      </w:pPr>
      <w:r>
        <w:t xml:space="preserve">                default:</w:t>
      </w:r>
    </w:p>
    <w:p w14:paraId="2820BB1B" w14:textId="77777777" w:rsidR="00ED1345" w:rsidRDefault="00ED1345" w:rsidP="00ED1345">
      <w:pPr>
        <w:pStyle w:val="PL"/>
      </w:pPr>
      <w:r>
        <w:t xml:space="preserve">                  description: Error case.</w:t>
      </w:r>
    </w:p>
    <w:p w14:paraId="0AB6BEEC" w14:textId="77777777" w:rsidR="00ED1345" w:rsidRDefault="00ED1345" w:rsidP="00ED1345">
      <w:pPr>
        <w:pStyle w:val="PL"/>
      </w:pPr>
      <w:r>
        <w:t xml:space="preserve">                  content:</w:t>
      </w:r>
    </w:p>
    <w:p w14:paraId="1FC71B7C" w14:textId="77777777" w:rsidR="00ED1345" w:rsidRDefault="00ED1345" w:rsidP="00ED1345">
      <w:pPr>
        <w:pStyle w:val="PL"/>
      </w:pPr>
      <w:r>
        <w:t xml:space="preserve">                    application/json:</w:t>
      </w:r>
    </w:p>
    <w:p w14:paraId="34761CEB" w14:textId="77777777" w:rsidR="00ED1345" w:rsidRDefault="00ED1345" w:rsidP="00ED1345">
      <w:pPr>
        <w:pStyle w:val="PL"/>
      </w:pPr>
      <w:r>
        <w:t xml:space="preserve">                      schema:</w:t>
      </w:r>
    </w:p>
    <w:p w14:paraId="3240380B" w14:textId="77777777" w:rsidR="00ED1345" w:rsidRDefault="00ED1345" w:rsidP="00ED1345">
      <w:pPr>
        <w:pStyle w:val="PL"/>
      </w:pPr>
      <w:r>
        <w:t xml:space="preserve">                        $ref: 'TS28623_ComDefs.yaml#/components/schemas/ErrorResponse'</w:t>
      </w:r>
    </w:p>
    <w:p w14:paraId="64B2BB36" w14:textId="77777777" w:rsidR="00ED1345" w:rsidRDefault="00ED1345" w:rsidP="00ED1345">
      <w:pPr>
        <w:pStyle w:val="PL"/>
      </w:pPr>
      <w:r>
        <w:t xml:space="preserve">        notifyCorrelatedNotificationChanged:</w:t>
      </w:r>
    </w:p>
    <w:p w14:paraId="37C4EFD1" w14:textId="77777777" w:rsidR="00ED1345" w:rsidRDefault="00ED1345" w:rsidP="00ED1345">
      <w:pPr>
        <w:pStyle w:val="PL"/>
      </w:pPr>
      <w:r>
        <w:t xml:space="preserve">          '{request.body#/consumerReference}':</w:t>
      </w:r>
    </w:p>
    <w:p w14:paraId="1930FFAB" w14:textId="77777777" w:rsidR="00ED1345" w:rsidRDefault="00ED1345" w:rsidP="00ED1345">
      <w:pPr>
        <w:pStyle w:val="PL"/>
      </w:pPr>
      <w:r>
        <w:t xml:space="preserve">            post:</w:t>
      </w:r>
    </w:p>
    <w:p w14:paraId="07CCF554" w14:textId="77777777" w:rsidR="00ED1345" w:rsidRDefault="00ED1345" w:rsidP="00ED1345">
      <w:pPr>
        <w:pStyle w:val="PL"/>
      </w:pPr>
      <w:r>
        <w:t xml:space="preserve">              requestBody:</w:t>
      </w:r>
    </w:p>
    <w:p w14:paraId="5CEC3F73" w14:textId="77777777" w:rsidR="00ED1345" w:rsidRDefault="00ED1345" w:rsidP="00ED1345">
      <w:pPr>
        <w:pStyle w:val="PL"/>
      </w:pPr>
      <w:r>
        <w:t xml:space="preserve">                required: true</w:t>
      </w:r>
    </w:p>
    <w:p w14:paraId="6E4B17DC" w14:textId="77777777" w:rsidR="00ED1345" w:rsidRDefault="00ED1345" w:rsidP="00ED1345">
      <w:pPr>
        <w:pStyle w:val="PL"/>
      </w:pPr>
      <w:r>
        <w:t xml:space="preserve">                content:</w:t>
      </w:r>
    </w:p>
    <w:p w14:paraId="51DF4124" w14:textId="77777777" w:rsidR="00ED1345" w:rsidRDefault="00ED1345" w:rsidP="00ED1345">
      <w:pPr>
        <w:pStyle w:val="PL"/>
      </w:pPr>
      <w:r>
        <w:t xml:space="preserve">                  application/json:</w:t>
      </w:r>
    </w:p>
    <w:p w14:paraId="7CD2E368" w14:textId="77777777" w:rsidR="00ED1345" w:rsidRDefault="00ED1345" w:rsidP="00ED1345">
      <w:pPr>
        <w:pStyle w:val="PL"/>
      </w:pPr>
      <w:r>
        <w:t xml:space="preserve">                    schema:</w:t>
      </w:r>
    </w:p>
    <w:p w14:paraId="416B0B1C" w14:textId="77777777" w:rsidR="00ED1345" w:rsidRDefault="00ED1345" w:rsidP="00ED1345">
      <w:pPr>
        <w:pStyle w:val="PL"/>
      </w:pPr>
      <w:r>
        <w:t xml:space="preserve">                      $ref: '#/components/schemas/NotifyCorrelatedNotificationChanged'</w:t>
      </w:r>
    </w:p>
    <w:p w14:paraId="4296149A" w14:textId="77777777" w:rsidR="00ED1345" w:rsidRDefault="00ED1345" w:rsidP="00ED1345">
      <w:pPr>
        <w:pStyle w:val="PL"/>
      </w:pPr>
      <w:r>
        <w:t xml:space="preserve">              responses:</w:t>
      </w:r>
    </w:p>
    <w:p w14:paraId="12A13336" w14:textId="77777777" w:rsidR="00ED1345" w:rsidRDefault="00ED1345" w:rsidP="00ED1345">
      <w:pPr>
        <w:pStyle w:val="PL"/>
      </w:pPr>
      <w:r>
        <w:t xml:space="preserve">                '204':</w:t>
      </w:r>
    </w:p>
    <w:p w14:paraId="4D365B3C" w14:textId="77777777" w:rsidR="00ED1345" w:rsidRDefault="00ED1345" w:rsidP="00ED1345">
      <w:pPr>
        <w:pStyle w:val="PL"/>
      </w:pPr>
      <w:r>
        <w:t xml:space="preserve">                  description: &gt;-</w:t>
      </w:r>
    </w:p>
    <w:p w14:paraId="3956E49D" w14:textId="77777777" w:rsidR="00ED1345" w:rsidRDefault="00ED1345" w:rsidP="00ED1345">
      <w:pPr>
        <w:pStyle w:val="PL"/>
      </w:pPr>
      <w:r>
        <w:t xml:space="preserve">                    Success case ("204 No Content").</w:t>
      </w:r>
    </w:p>
    <w:p w14:paraId="558D3061" w14:textId="77777777" w:rsidR="00ED1345" w:rsidRDefault="00ED1345" w:rsidP="00ED1345">
      <w:pPr>
        <w:pStyle w:val="PL"/>
      </w:pPr>
      <w:r>
        <w:t xml:space="preserve">                    The notification is successfully delivered. The response message</w:t>
      </w:r>
    </w:p>
    <w:p w14:paraId="2485CECF" w14:textId="77777777" w:rsidR="00ED1345" w:rsidRDefault="00ED1345" w:rsidP="00ED1345">
      <w:pPr>
        <w:pStyle w:val="PL"/>
      </w:pPr>
      <w:r>
        <w:t xml:space="preserve">                    body is absent.</w:t>
      </w:r>
    </w:p>
    <w:p w14:paraId="3C5B9F4F" w14:textId="77777777" w:rsidR="00ED1345" w:rsidRDefault="00ED1345" w:rsidP="00ED1345">
      <w:pPr>
        <w:pStyle w:val="PL"/>
      </w:pPr>
      <w:r>
        <w:t xml:space="preserve">                default:</w:t>
      </w:r>
    </w:p>
    <w:p w14:paraId="21FB77D0" w14:textId="77777777" w:rsidR="00ED1345" w:rsidRDefault="00ED1345" w:rsidP="00ED1345">
      <w:pPr>
        <w:pStyle w:val="PL"/>
      </w:pPr>
      <w:r>
        <w:t xml:space="preserve">                  description: Error case.</w:t>
      </w:r>
    </w:p>
    <w:p w14:paraId="47301F6F" w14:textId="77777777" w:rsidR="00ED1345" w:rsidRDefault="00ED1345" w:rsidP="00ED1345">
      <w:pPr>
        <w:pStyle w:val="PL"/>
      </w:pPr>
      <w:r>
        <w:t xml:space="preserve">                  content:</w:t>
      </w:r>
    </w:p>
    <w:p w14:paraId="1C32B9FF" w14:textId="77777777" w:rsidR="00ED1345" w:rsidRDefault="00ED1345" w:rsidP="00ED1345">
      <w:pPr>
        <w:pStyle w:val="PL"/>
      </w:pPr>
      <w:r>
        <w:t xml:space="preserve">                    application/json:</w:t>
      </w:r>
    </w:p>
    <w:p w14:paraId="611628DA" w14:textId="77777777" w:rsidR="00ED1345" w:rsidRDefault="00ED1345" w:rsidP="00ED1345">
      <w:pPr>
        <w:pStyle w:val="PL"/>
      </w:pPr>
      <w:r>
        <w:t xml:space="preserve">                      schema:</w:t>
      </w:r>
    </w:p>
    <w:p w14:paraId="2A2A1C65" w14:textId="77777777" w:rsidR="00ED1345" w:rsidRDefault="00ED1345" w:rsidP="00ED1345">
      <w:pPr>
        <w:pStyle w:val="PL"/>
      </w:pPr>
      <w:r>
        <w:t xml:space="preserve">                        $ref: 'TS28623_ComDefs.yaml#/components/schemas/ErrorResponse'</w:t>
      </w:r>
    </w:p>
    <w:p w14:paraId="2C90296E" w14:textId="77777777" w:rsidR="00ED1345" w:rsidRDefault="00ED1345" w:rsidP="00ED1345">
      <w:pPr>
        <w:pStyle w:val="PL"/>
      </w:pPr>
      <w:r>
        <w:t xml:space="preserve">        notifyAckStateChanged:</w:t>
      </w:r>
    </w:p>
    <w:p w14:paraId="31923987" w14:textId="77777777" w:rsidR="00ED1345" w:rsidRDefault="00ED1345" w:rsidP="00ED1345">
      <w:pPr>
        <w:pStyle w:val="PL"/>
      </w:pPr>
      <w:r>
        <w:t xml:space="preserve">          '{request.body#/consumerReference}':</w:t>
      </w:r>
    </w:p>
    <w:p w14:paraId="51B5BE58" w14:textId="77777777" w:rsidR="00ED1345" w:rsidRDefault="00ED1345" w:rsidP="00ED1345">
      <w:pPr>
        <w:pStyle w:val="PL"/>
      </w:pPr>
      <w:r>
        <w:t xml:space="preserve">            post:</w:t>
      </w:r>
    </w:p>
    <w:p w14:paraId="445408B1" w14:textId="77777777" w:rsidR="00ED1345" w:rsidRDefault="00ED1345" w:rsidP="00ED1345">
      <w:pPr>
        <w:pStyle w:val="PL"/>
      </w:pPr>
      <w:r>
        <w:t xml:space="preserve">              requestBody:</w:t>
      </w:r>
    </w:p>
    <w:p w14:paraId="66DE3628" w14:textId="77777777" w:rsidR="00ED1345" w:rsidRDefault="00ED1345" w:rsidP="00ED1345">
      <w:pPr>
        <w:pStyle w:val="PL"/>
      </w:pPr>
      <w:r>
        <w:t xml:space="preserve">                required: true</w:t>
      </w:r>
    </w:p>
    <w:p w14:paraId="75D07DC9" w14:textId="77777777" w:rsidR="00ED1345" w:rsidRDefault="00ED1345" w:rsidP="00ED1345">
      <w:pPr>
        <w:pStyle w:val="PL"/>
      </w:pPr>
      <w:r>
        <w:t xml:space="preserve">                content:</w:t>
      </w:r>
    </w:p>
    <w:p w14:paraId="5A767F61" w14:textId="77777777" w:rsidR="00ED1345" w:rsidRDefault="00ED1345" w:rsidP="00ED1345">
      <w:pPr>
        <w:pStyle w:val="PL"/>
      </w:pPr>
      <w:r>
        <w:t xml:space="preserve">                  application/json:</w:t>
      </w:r>
    </w:p>
    <w:p w14:paraId="0F0193B8" w14:textId="77777777" w:rsidR="00ED1345" w:rsidRDefault="00ED1345" w:rsidP="00ED1345">
      <w:pPr>
        <w:pStyle w:val="PL"/>
      </w:pPr>
      <w:r>
        <w:t xml:space="preserve">                    schema:</w:t>
      </w:r>
    </w:p>
    <w:p w14:paraId="4A8CA766" w14:textId="77777777" w:rsidR="00ED1345" w:rsidRDefault="00ED1345" w:rsidP="00ED1345">
      <w:pPr>
        <w:pStyle w:val="PL"/>
      </w:pPr>
      <w:r>
        <w:t xml:space="preserve">                      $ref: '#/components/schemas/NotifyAckStateChanged'</w:t>
      </w:r>
    </w:p>
    <w:p w14:paraId="10FEDEAE" w14:textId="77777777" w:rsidR="00ED1345" w:rsidRDefault="00ED1345" w:rsidP="00ED1345">
      <w:pPr>
        <w:pStyle w:val="PL"/>
      </w:pPr>
      <w:r>
        <w:t xml:space="preserve">              responses:</w:t>
      </w:r>
    </w:p>
    <w:p w14:paraId="1CB17EE6" w14:textId="77777777" w:rsidR="00ED1345" w:rsidRDefault="00ED1345" w:rsidP="00ED1345">
      <w:pPr>
        <w:pStyle w:val="PL"/>
      </w:pPr>
      <w:r>
        <w:t xml:space="preserve">                '204':</w:t>
      </w:r>
    </w:p>
    <w:p w14:paraId="605DEE2E" w14:textId="77777777" w:rsidR="00ED1345" w:rsidRDefault="00ED1345" w:rsidP="00ED1345">
      <w:pPr>
        <w:pStyle w:val="PL"/>
      </w:pPr>
      <w:r>
        <w:t xml:space="preserve">                  description: &gt;-</w:t>
      </w:r>
    </w:p>
    <w:p w14:paraId="0E87567F" w14:textId="77777777" w:rsidR="00ED1345" w:rsidRDefault="00ED1345" w:rsidP="00ED1345">
      <w:pPr>
        <w:pStyle w:val="PL"/>
      </w:pPr>
      <w:r>
        <w:t xml:space="preserve">                    Success case ("204 No Content").</w:t>
      </w:r>
    </w:p>
    <w:p w14:paraId="790DFC4F" w14:textId="77777777" w:rsidR="00ED1345" w:rsidRDefault="00ED1345" w:rsidP="00ED1345">
      <w:pPr>
        <w:pStyle w:val="PL"/>
      </w:pPr>
      <w:r>
        <w:t xml:space="preserve">                    The notification is successfully delivered. The response message</w:t>
      </w:r>
    </w:p>
    <w:p w14:paraId="2895490E" w14:textId="77777777" w:rsidR="00ED1345" w:rsidRDefault="00ED1345" w:rsidP="00ED1345">
      <w:pPr>
        <w:pStyle w:val="PL"/>
      </w:pPr>
      <w:r>
        <w:t xml:space="preserve">                    body is absent.</w:t>
      </w:r>
    </w:p>
    <w:p w14:paraId="0220565C" w14:textId="77777777" w:rsidR="00ED1345" w:rsidRDefault="00ED1345" w:rsidP="00ED1345">
      <w:pPr>
        <w:pStyle w:val="PL"/>
      </w:pPr>
      <w:r>
        <w:t xml:space="preserve">                default:</w:t>
      </w:r>
    </w:p>
    <w:p w14:paraId="2D9DCAB5" w14:textId="77777777" w:rsidR="00ED1345" w:rsidRDefault="00ED1345" w:rsidP="00ED1345">
      <w:pPr>
        <w:pStyle w:val="PL"/>
      </w:pPr>
      <w:r>
        <w:t xml:space="preserve">                  description: Error case.</w:t>
      </w:r>
    </w:p>
    <w:p w14:paraId="19765FF2" w14:textId="77777777" w:rsidR="00ED1345" w:rsidRDefault="00ED1345" w:rsidP="00ED1345">
      <w:pPr>
        <w:pStyle w:val="PL"/>
      </w:pPr>
      <w:r>
        <w:t xml:space="preserve">                  content:</w:t>
      </w:r>
    </w:p>
    <w:p w14:paraId="6D4B7764" w14:textId="77777777" w:rsidR="00ED1345" w:rsidRDefault="00ED1345" w:rsidP="00ED1345">
      <w:pPr>
        <w:pStyle w:val="PL"/>
      </w:pPr>
      <w:r>
        <w:t xml:space="preserve">                    application/json:</w:t>
      </w:r>
    </w:p>
    <w:p w14:paraId="0330252D" w14:textId="77777777" w:rsidR="00ED1345" w:rsidRDefault="00ED1345" w:rsidP="00ED1345">
      <w:pPr>
        <w:pStyle w:val="PL"/>
      </w:pPr>
      <w:r>
        <w:t xml:space="preserve">                      schema:</w:t>
      </w:r>
    </w:p>
    <w:p w14:paraId="690EEDE9" w14:textId="77777777" w:rsidR="00ED1345" w:rsidRDefault="00ED1345" w:rsidP="00ED1345">
      <w:pPr>
        <w:pStyle w:val="PL"/>
      </w:pPr>
      <w:r>
        <w:t xml:space="preserve">                        $ref: 'TS28623_ComDefs.yaml#/components/schemas/ErrorResponse'</w:t>
      </w:r>
    </w:p>
    <w:p w14:paraId="7CC9F72F" w14:textId="77777777" w:rsidR="00ED1345" w:rsidRDefault="00ED1345" w:rsidP="00ED1345">
      <w:pPr>
        <w:pStyle w:val="PL"/>
      </w:pPr>
      <w:r>
        <w:t xml:space="preserve">        notifyComments:</w:t>
      </w:r>
    </w:p>
    <w:p w14:paraId="6B1CBA5C" w14:textId="77777777" w:rsidR="00ED1345" w:rsidRDefault="00ED1345" w:rsidP="00ED1345">
      <w:pPr>
        <w:pStyle w:val="PL"/>
      </w:pPr>
      <w:r>
        <w:t xml:space="preserve">          '{request.body#/consumerReference}':</w:t>
      </w:r>
    </w:p>
    <w:p w14:paraId="48265807" w14:textId="77777777" w:rsidR="00ED1345" w:rsidRDefault="00ED1345" w:rsidP="00ED1345">
      <w:pPr>
        <w:pStyle w:val="PL"/>
      </w:pPr>
      <w:r>
        <w:t xml:space="preserve">            post:</w:t>
      </w:r>
    </w:p>
    <w:p w14:paraId="020BE115" w14:textId="77777777" w:rsidR="00ED1345" w:rsidRDefault="00ED1345" w:rsidP="00ED1345">
      <w:pPr>
        <w:pStyle w:val="PL"/>
      </w:pPr>
      <w:r>
        <w:t xml:space="preserve">              requestBody:</w:t>
      </w:r>
    </w:p>
    <w:p w14:paraId="1CC6A29F" w14:textId="77777777" w:rsidR="00ED1345" w:rsidRDefault="00ED1345" w:rsidP="00ED1345">
      <w:pPr>
        <w:pStyle w:val="PL"/>
      </w:pPr>
      <w:r>
        <w:t xml:space="preserve">                required: true</w:t>
      </w:r>
    </w:p>
    <w:p w14:paraId="0B5965E4" w14:textId="77777777" w:rsidR="00ED1345" w:rsidRDefault="00ED1345" w:rsidP="00ED1345">
      <w:pPr>
        <w:pStyle w:val="PL"/>
      </w:pPr>
      <w:r>
        <w:t xml:space="preserve">                content:</w:t>
      </w:r>
    </w:p>
    <w:p w14:paraId="7FA681D0" w14:textId="77777777" w:rsidR="00ED1345" w:rsidRDefault="00ED1345" w:rsidP="00ED1345">
      <w:pPr>
        <w:pStyle w:val="PL"/>
      </w:pPr>
      <w:r>
        <w:t xml:space="preserve">                  application/json:</w:t>
      </w:r>
    </w:p>
    <w:p w14:paraId="31CF0C4A" w14:textId="77777777" w:rsidR="00ED1345" w:rsidRDefault="00ED1345" w:rsidP="00ED1345">
      <w:pPr>
        <w:pStyle w:val="PL"/>
      </w:pPr>
      <w:r>
        <w:t xml:space="preserve">                    schema:</w:t>
      </w:r>
    </w:p>
    <w:p w14:paraId="6F1732F2" w14:textId="77777777" w:rsidR="00ED1345" w:rsidRDefault="00ED1345" w:rsidP="00ED1345">
      <w:pPr>
        <w:pStyle w:val="PL"/>
      </w:pPr>
      <w:r>
        <w:t xml:space="preserve">                      $ref: '#/components/schemas/NotifyComments'</w:t>
      </w:r>
    </w:p>
    <w:p w14:paraId="680A535D" w14:textId="77777777" w:rsidR="00ED1345" w:rsidRDefault="00ED1345" w:rsidP="00ED1345">
      <w:pPr>
        <w:pStyle w:val="PL"/>
      </w:pPr>
      <w:r>
        <w:t xml:space="preserve">              responses:</w:t>
      </w:r>
    </w:p>
    <w:p w14:paraId="6F2D14E3" w14:textId="77777777" w:rsidR="00ED1345" w:rsidRDefault="00ED1345" w:rsidP="00ED1345">
      <w:pPr>
        <w:pStyle w:val="PL"/>
      </w:pPr>
      <w:r>
        <w:t xml:space="preserve">                '204':</w:t>
      </w:r>
    </w:p>
    <w:p w14:paraId="2F873D34" w14:textId="77777777" w:rsidR="00ED1345" w:rsidRDefault="00ED1345" w:rsidP="00ED1345">
      <w:pPr>
        <w:pStyle w:val="PL"/>
      </w:pPr>
      <w:r>
        <w:t xml:space="preserve">                  description: &gt;-</w:t>
      </w:r>
    </w:p>
    <w:p w14:paraId="7243CDBA" w14:textId="77777777" w:rsidR="00ED1345" w:rsidRDefault="00ED1345" w:rsidP="00ED1345">
      <w:pPr>
        <w:pStyle w:val="PL"/>
      </w:pPr>
      <w:r>
        <w:t xml:space="preserve">                    Success case ("204 No Content").</w:t>
      </w:r>
    </w:p>
    <w:p w14:paraId="2E38509B" w14:textId="77777777" w:rsidR="00ED1345" w:rsidRDefault="00ED1345" w:rsidP="00ED1345">
      <w:pPr>
        <w:pStyle w:val="PL"/>
      </w:pPr>
      <w:r>
        <w:t xml:space="preserve">                    The notification is successfully delivered. The response message</w:t>
      </w:r>
    </w:p>
    <w:p w14:paraId="417923D9" w14:textId="77777777" w:rsidR="00ED1345" w:rsidRDefault="00ED1345" w:rsidP="00ED1345">
      <w:pPr>
        <w:pStyle w:val="PL"/>
      </w:pPr>
      <w:r>
        <w:t xml:space="preserve">                    body is absent.</w:t>
      </w:r>
    </w:p>
    <w:p w14:paraId="5F6117FE" w14:textId="77777777" w:rsidR="00ED1345" w:rsidRDefault="00ED1345" w:rsidP="00ED1345">
      <w:pPr>
        <w:pStyle w:val="PL"/>
      </w:pPr>
      <w:r>
        <w:t xml:space="preserve">                default:</w:t>
      </w:r>
    </w:p>
    <w:p w14:paraId="2AE25526" w14:textId="77777777" w:rsidR="00ED1345" w:rsidRDefault="00ED1345" w:rsidP="00ED1345">
      <w:pPr>
        <w:pStyle w:val="PL"/>
      </w:pPr>
      <w:r>
        <w:t xml:space="preserve">                  description: Error case.</w:t>
      </w:r>
    </w:p>
    <w:p w14:paraId="47E95F88" w14:textId="77777777" w:rsidR="00ED1345" w:rsidRDefault="00ED1345" w:rsidP="00ED1345">
      <w:pPr>
        <w:pStyle w:val="PL"/>
      </w:pPr>
      <w:r>
        <w:t xml:space="preserve">                  content:</w:t>
      </w:r>
    </w:p>
    <w:p w14:paraId="5F02BE3E" w14:textId="77777777" w:rsidR="00ED1345" w:rsidRDefault="00ED1345" w:rsidP="00ED1345">
      <w:pPr>
        <w:pStyle w:val="PL"/>
      </w:pPr>
      <w:r>
        <w:t xml:space="preserve">                    application/json:</w:t>
      </w:r>
    </w:p>
    <w:p w14:paraId="07494890" w14:textId="77777777" w:rsidR="00ED1345" w:rsidRDefault="00ED1345" w:rsidP="00ED1345">
      <w:pPr>
        <w:pStyle w:val="PL"/>
      </w:pPr>
      <w:r>
        <w:t xml:space="preserve">                      schema:</w:t>
      </w:r>
    </w:p>
    <w:p w14:paraId="21716F57" w14:textId="77777777" w:rsidR="00ED1345" w:rsidRDefault="00ED1345" w:rsidP="00ED1345">
      <w:pPr>
        <w:pStyle w:val="PL"/>
      </w:pPr>
      <w:r>
        <w:t xml:space="preserve">                        $ref: 'TS28623_ComDefs.yaml#/components/schemas/ErrorResponse'</w:t>
      </w:r>
    </w:p>
    <w:p w14:paraId="17C92AD5" w14:textId="77777777" w:rsidR="00ED1345" w:rsidRDefault="00ED1345" w:rsidP="00ED1345">
      <w:pPr>
        <w:pStyle w:val="PL"/>
      </w:pPr>
      <w:r>
        <w:t xml:space="preserve">        notifyPotentialFaultyAlarmList:</w:t>
      </w:r>
    </w:p>
    <w:p w14:paraId="1B7CF922" w14:textId="77777777" w:rsidR="00ED1345" w:rsidRDefault="00ED1345" w:rsidP="00ED1345">
      <w:pPr>
        <w:pStyle w:val="PL"/>
      </w:pPr>
      <w:r>
        <w:t xml:space="preserve">          '{request.body#/consumerReference}':</w:t>
      </w:r>
    </w:p>
    <w:p w14:paraId="246E5955" w14:textId="77777777" w:rsidR="00ED1345" w:rsidRDefault="00ED1345" w:rsidP="00ED1345">
      <w:pPr>
        <w:pStyle w:val="PL"/>
      </w:pPr>
      <w:r>
        <w:t xml:space="preserve">            post:</w:t>
      </w:r>
    </w:p>
    <w:p w14:paraId="3865CC66" w14:textId="77777777" w:rsidR="00ED1345" w:rsidRDefault="00ED1345" w:rsidP="00ED1345">
      <w:pPr>
        <w:pStyle w:val="PL"/>
      </w:pPr>
      <w:r>
        <w:t xml:space="preserve">              requestBody:</w:t>
      </w:r>
    </w:p>
    <w:p w14:paraId="345F3993" w14:textId="77777777" w:rsidR="00ED1345" w:rsidRDefault="00ED1345" w:rsidP="00ED1345">
      <w:pPr>
        <w:pStyle w:val="PL"/>
      </w:pPr>
      <w:r>
        <w:t xml:space="preserve">                required: true</w:t>
      </w:r>
    </w:p>
    <w:p w14:paraId="4430920C" w14:textId="77777777" w:rsidR="00ED1345" w:rsidRDefault="00ED1345" w:rsidP="00ED1345">
      <w:pPr>
        <w:pStyle w:val="PL"/>
      </w:pPr>
      <w:r>
        <w:t xml:space="preserve">                content:</w:t>
      </w:r>
    </w:p>
    <w:p w14:paraId="165FA171" w14:textId="77777777" w:rsidR="00ED1345" w:rsidRDefault="00ED1345" w:rsidP="00ED1345">
      <w:pPr>
        <w:pStyle w:val="PL"/>
      </w:pPr>
      <w:r>
        <w:t xml:space="preserve">                  application/json:</w:t>
      </w:r>
    </w:p>
    <w:p w14:paraId="6DC11FAD" w14:textId="77777777" w:rsidR="00ED1345" w:rsidRDefault="00ED1345" w:rsidP="00ED1345">
      <w:pPr>
        <w:pStyle w:val="PL"/>
      </w:pPr>
      <w:r>
        <w:t xml:space="preserve">                    schema:</w:t>
      </w:r>
    </w:p>
    <w:p w14:paraId="24E90F75" w14:textId="77777777" w:rsidR="00ED1345" w:rsidRDefault="00ED1345" w:rsidP="00ED1345">
      <w:pPr>
        <w:pStyle w:val="PL"/>
      </w:pPr>
      <w:r>
        <w:t xml:space="preserve">                      $ref: '#/components/schemas/NotifyPotentialFaultyAlarmList'</w:t>
      </w:r>
    </w:p>
    <w:p w14:paraId="1C02CCA7" w14:textId="77777777" w:rsidR="00ED1345" w:rsidRDefault="00ED1345" w:rsidP="00ED1345">
      <w:pPr>
        <w:pStyle w:val="PL"/>
      </w:pPr>
      <w:r>
        <w:t xml:space="preserve">              responses:</w:t>
      </w:r>
    </w:p>
    <w:p w14:paraId="3271F1A5" w14:textId="77777777" w:rsidR="00ED1345" w:rsidRDefault="00ED1345" w:rsidP="00ED1345">
      <w:pPr>
        <w:pStyle w:val="PL"/>
      </w:pPr>
      <w:r>
        <w:t xml:space="preserve">                '204':</w:t>
      </w:r>
    </w:p>
    <w:p w14:paraId="58500BA6" w14:textId="77777777" w:rsidR="00ED1345" w:rsidRDefault="00ED1345" w:rsidP="00ED1345">
      <w:pPr>
        <w:pStyle w:val="PL"/>
      </w:pPr>
      <w:r>
        <w:t xml:space="preserve">                  description: &gt;-</w:t>
      </w:r>
    </w:p>
    <w:p w14:paraId="11DBCECD" w14:textId="77777777" w:rsidR="00ED1345" w:rsidRDefault="00ED1345" w:rsidP="00ED1345">
      <w:pPr>
        <w:pStyle w:val="PL"/>
      </w:pPr>
      <w:r>
        <w:t xml:space="preserve">                    Success case ("204 No Content").</w:t>
      </w:r>
    </w:p>
    <w:p w14:paraId="38994CBD" w14:textId="77777777" w:rsidR="00ED1345" w:rsidRDefault="00ED1345" w:rsidP="00ED1345">
      <w:pPr>
        <w:pStyle w:val="PL"/>
      </w:pPr>
      <w:r>
        <w:t xml:space="preserve">                    The notification is successfully delivered. The response message</w:t>
      </w:r>
    </w:p>
    <w:p w14:paraId="6C21C653" w14:textId="77777777" w:rsidR="00ED1345" w:rsidRDefault="00ED1345" w:rsidP="00ED1345">
      <w:pPr>
        <w:pStyle w:val="PL"/>
      </w:pPr>
      <w:r>
        <w:t xml:space="preserve">                    body is absent.</w:t>
      </w:r>
    </w:p>
    <w:p w14:paraId="66C24BEC" w14:textId="77777777" w:rsidR="00ED1345" w:rsidRDefault="00ED1345" w:rsidP="00ED1345">
      <w:pPr>
        <w:pStyle w:val="PL"/>
      </w:pPr>
      <w:r>
        <w:t xml:space="preserve">                default:</w:t>
      </w:r>
    </w:p>
    <w:p w14:paraId="46E77A9F" w14:textId="77777777" w:rsidR="00ED1345" w:rsidRDefault="00ED1345" w:rsidP="00ED1345">
      <w:pPr>
        <w:pStyle w:val="PL"/>
      </w:pPr>
      <w:r>
        <w:t xml:space="preserve">                  description: Error case.</w:t>
      </w:r>
    </w:p>
    <w:p w14:paraId="3957F017" w14:textId="77777777" w:rsidR="00ED1345" w:rsidRDefault="00ED1345" w:rsidP="00ED1345">
      <w:pPr>
        <w:pStyle w:val="PL"/>
      </w:pPr>
      <w:r>
        <w:t xml:space="preserve">                  content:</w:t>
      </w:r>
    </w:p>
    <w:p w14:paraId="7DA28362" w14:textId="77777777" w:rsidR="00ED1345" w:rsidRDefault="00ED1345" w:rsidP="00ED1345">
      <w:pPr>
        <w:pStyle w:val="PL"/>
      </w:pPr>
      <w:r>
        <w:t xml:space="preserve">                    application/json:</w:t>
      </w:r>
    </w:p>
    <w:p w14:paraId="5E974F6B" w14:textId="77777777" w:rsidR="00ED1345" w:rsidRDefault="00ED1345" w:rsidP="00ED1345">
      <w:pPr>
        <w:pStyle w:val="PL"/>
      </w:pPr>
      <w:r>
        <w:t xml:space="preserve">                      schema:</w:t>
      </w:r>
    </w:p>
    <w:p w14:paraId="6DCEAFC8" w14:textId="77777777" w:rsidR="00ED1345" w:rsidRDefault="00ED1345" w:rsidP="00ED1345">
      <w:pPr>
        <w:pStyle w:val="PL"/>
      </w:pPr>
      <w:r>
        <w:t xml:space="preserve">                        $ref: 'TS28623_ComDefs.yaml#/components/schemas/ErrorResponse'</w:t>
      </w:r>
    </w:p>
    <w:p w14:paraId="2D3A8BC9" w14:textId="77777777" w:rsidR="00ED1345" w:rsidRDefault="00ED1345" w:rsidP="00ED1345">
      <w:pPr>
        <w:pStyle w:val="PL"/>
      </w:pPr>
      <w:r>
        <w:t xml:space="preserve">        notifyAlarmListRebuilt:</w:t>
      </w:r>
    </w:p>
    <w:p w14:paraId="3A1168E0" w14:textId="77777777" w:rsidR="00ED1345" w:rsidRDefault="00ED1345" w:rsidP="00ED1345">
      <w:pPr>
        <w:pStyle w:val="PL"/>
      </w:pPr>
      <w:r>
        <w:t xml:space="preserve">          '{request.body#/consumerReference}':</w:t>
      </w:r>
    </w:p>
    <w:p w14:paraId="48F11E75" w14:textId="77777777" w:rsidR="00ED1345" w:rsidRDefault="00ED1345" w:rsidP="00ED1345">
      <w:pPr>
        <w:pStyle w:val="PL"/>
      </w:pPr>
      <w:r>
        <w:t xml:space="preserve">            post:</w:t>
      </w:r>
    </w:p>
    <w:p w14:paraId="652A5A79" w14:textId="77777777" w:rsidR="00ED1345" w:rsidRDefault="00ED1345" w:rsidP="00ED1345">
      <w:pPr>
        <w:pStyle w:val="PL"/>
      </w:pPr>
      <w:r>
        <w:t xml:space="preserve">              requestBody:</w:t>
      </w:r>
    </w:p>
    <w:p w14:paraId="24DDCA59" w14:textId="77777777" w:rsidR="00ED1345" w:rsidRDefault="00ED1345" w:rsidP="00ED1345">
      <w:pPr>
        <w:pStyle w:val="PL"/>
      </w:pPr>
      <w:r>
        <w:t xml:space="preserve">                required: true</w:t>
      </w:r>
    </w:p>
    <w:p w14:paraId="6BA86B81" w14:textId="77777777" w:rsidR="00ED1345" w:rsidRDefault="00ED1345" w:rsidP="00ED1345">
      <w:pPr>
        <w:pStyle w:val="PL"/>
      </w:pPr>
      <w:r>
        <w:t xml:space="preserve">                content:</w:t>
      </w:r>
    </w:p>
    <w:p w14:paraId="37313664" w14:textId="77777777" w:rsidR="00ED1345" w:rsidRDefault="00ED1345" w:rsidP="00ED1345">
      <w:pPr>
        <w:pStyle w:val="PL"/>
      </w:pPr>
      <w:r>
        <w:t xml:space="preserve">                  application/json:</w:t>
      </w:r>
    </w:p>
    <w:p w14:paraId="76005DFC" w14:textId="77777777" w:rsidR="00ED1345" w:rsidRDefault="00ED1345" w:rsidP="00ED1345">
      <w:pPr>
        <w:pStyle w:val="PL"/>
      </w:pPr>
      <w:r>
        <w:t xml:space="preserve">                    schema:</w:t>
      </w:r>
    </w:p>
    <w:p w14:paraId="07228D94" w14:textId="77777777" w:rsidR="00ED1345" w:rsidRDefault="00ED1345" w:rsidP="00ED1345">
      <w:pPr>
        <w:pStyle w:val="PL"/>
      </w:pPr>
      <w:r>
        <w:t xml:space="preserve">                      $ref: '#/components/schemas/NotifyAlarmListRebuilt'</w:t>
      </w:r>
    </w:p>
    <w:p w14:paraId="539E1226" w14:textId="77777777" w:rsidR="00ED1345" w:rsidRDefault="00ED1345" w:rsidP="00ED1345">
      <w:pPr>
        <w:pStyle w:val="PL"/>
      </w:pPr>
      <w:r>
        <w:t xml:space="preserve">              responses:</w:t>
      </w:r>
    </w:p>
    <w:p w14:paraId="722B1C29" w14:textId="77777777" w:rsidR="00ED1345" w:rsidRDefault="00ED1345" w:rsidP="00ED1345">
      <w:pPr>
        <w:pStyle w:val="PL"/>
      </w:pPr>
      <w:r>
        <w:t xml:space="preserve">                '204':</w:t>
      </w:r>
    </w:p>
    <w:p w14:paraId="7AE4415C" w14:textId="77777777" w:rsidR="00ED1345" w:rsidRDefault="00ED1345" w:rsidP="00ED1345">
      <w:pPr>
        <w:pStyle w:val="PL"/>
      </w:pPr>
      <w:r>
        <w:t xml:space="preserve">                  description: &gt;-</w:t>
      </w:r>
    </w:p>
    <w:p w14:paraId="21AC58FD" w14:textId="77777777" w:rsidR="00ED1345" w:rsidRDefault="00ED1345" w:rsidP="00ED1345">
      <w:pPr>
        <w:pStyle w:val="PL"/>
      </w:pPr>
      <w:r>
        <w:t xml:space="preserve">                    Success case ("204 No Content").</w:t>
      </w:r>
    </w:p>
    <w:p w14:paraId="6BDEB168" w14:textId="77777777" w:rsidR="00ED1345" w:rsidRDefault="00ED1345" w:rsidP="00ED1345">
      <w:pPr>
        <w:pStyle w:val="PL"/>
      </w:pPr>
      <w:r>
        <w:t xml:space="preserve">                    The notification is successfully delivered. The response message</w:t>
      </w:r>
    </w:p>
    <w:p w14:paraId="5948D845" w14:textId="77777777" w:rsidR="00ED1345" w:rsidRDefault="00ED1345" w:rsidP="00ED1345">
      <w:pPr>
        <w:pStyle w:val="PL"/>
      </w:pPr>
      <w:r>
        <w:t xml:space="preserve">                    body is absent.</w:t>
      </w:r>
    </w:p>
    <w:p w14:paraId="5A9DA1B6" w14:textId="77777777" w:rsidR="00ED1345" w:rsidRDefault="00ED1345" w:rsidP="00ED1345">
      <w:pPr>
        <w:pStyle w:val="PL"/>
      </w:pPr>
      <w:r>
        <w:t xml:space="preserve">                default:</w:t>
      </w:r>
    </w:p>
    <w:p w14:paraId="6C51AA5E" w14:textId="77777777" w:rsidR="00ED1345" w:rsidRDefault="00ED1345" w:rsidP="00ED1345">
      <w:pPr>
        <w:pStyle w:val="PL"/>
      </w:pPr>
      <w:r>
        <w:t xml:space="preserve">                  description: Error case.</w:t>
      </w:r>
    </w:p>
    <w:p w14:paraId="1401BD88" w14:textId="77777777" w:rsidR="00ED1345" w:rsidRDefault="00ED1345" w:rsidP="00ED1345">
      <w:pPr>
        <w:pStyle w:val="PL"/>
      </w:pPr>
      <w:r>
        <w:t xml:space="preserve">                  content:</w:t>
      </w:r>
    </w:p>
    <w:p w14:paraId="21D0B4BE" w14:textId="77777777" w:rsidR="00ED1345" w:rsidRDefault="00ED1345" w:rsidP="00ED1345">
      <w:pPr>
        <w:pStyle w:val="PL"/>
      </w:pPr>
      <w:r>
        <w:t xml:space="preserve">                    application/json:</w:t>
      </w:r>
    </w:p>
    <w:p w14:paraId="5EB2A88D" w14:textId="77777777" w:rsidR="00ED1345" w:rsidRDefault="00ED1345" w:rsidP="00ED1345">
      <w:pPr>
        <w:pStyle w:val="PL"/>
      </w:pPr>
      <w:r>
        <w:t xml:space="preserve">                      schema:</w:t>
      </w:r>
    </w:p>
    <w:p w14:paraId="06F906A9" w14:textId="77777777" w:rsidR="00ED1345" w:rsidRDefault="00ED1345" w:rsidP="00ED1345">
      <w:pPr>
        <w:pStyle w:val="PL"/>
      </w:pPr>
      <w:r>
        <w:t xml:space="preserve">                        $ref: 'TS28623_ComDefs.yaml#/components/schemas/ErrorResponse'</w:t>
      </w:r>
    </w:p>
    <w:p w14:paraId="1A814848" w14:textId="77777777" w:rsidR="00ED1345" w:rsidRDefault="00ED1345" w:rsidP="00ED1345">
      <w:pPr>
        <w:pStyle w:val="PL"/>
      </w:pPr>
      <w:r>
        <w:t xml:space="preserve">  /subscriptions/{subscriptionId}:</w:t>
      </w:r>
    </w:p>
    <w:p w14:paraId="6CBE9F30" w14:textId="77777777" w:rsidR="00ED1345" w:rsidRDefault="00ED1345" w:rsidP="00ED1345">
      <w:pPr>
        <w:pStyle w:val="PL"/>
      </w:pPr>
      <w:r>
        <w:t xml:space="preserve">    delete:</w:t>
      </w:r>
    </w:p>
    <w:p w14:paraId="67EDD4A5" w14:textId="77777777" w:rsidR="00ED1345" w:rsidRDefault="00ED1345" w:rsidP="00ED1345">
      <w:pPr>
        <w:pStyle w:val="PL"/>
      </w:pPr>
      <w:r>
        <w:t xml:space="preserve">      summary: Delete a subscription</w:t>
      </w:r>
    </w:p>
    <w:p w14:paraId="2A03A079" w14:textId="77777777" w:rsidR="00ED1345" w:rsidRDefault="00ED1345" w:rsidP="00ED1345">
      <w:pPr>
        <w:pStyle w:val="PL"/>
      </w:pPr>
      <w:r>
        <w:t xml:space="preserve">      description: &gt;-</w:t>
      </w:r>
    </w:p>
    <w:p w14:paraId="68301653" w14:textId="77777777" w:rsidR="00ED1345" w:rsidRDefault="00ED1345" w:rsidP="00ED1345">
      <w:pPr>
        <w:pStyle w:val="PL"/>
      </w:pPr>
      <w:r>
        <w:t xml:space="preserve">        The subscription is deleted by deleting the corresponding subscription</w:t>
      </w:r>
    </w:p>
    <w:p w14:paraId="17D55C3A" w14:textId="77777777" w:rsidR="00ED1345" w:rsidRDefault="00ED1345" w:rsidP="00ED1345">
      <w:pPr>
        <w:pStyle w:val="PL"/>
      </w:pPr>
      <w:r>
        <w:t xml:space="preserve">        resource. The resource to be deleted is identified with the path</w:t>
      </w:r>
    </w:p>
    <w:p w14:paraId="6F3FCA06" w14:textId="77777777" w:rsidR="00ED1345" w:rsidRDefault="00ED1345" w:rsidP="00ED1345">
      <w:pPr>
        <w:pStyle w:val="PL"/>
      </w:pPr>
      <w:r>
        <w:t xml:space="preserve">        component of the URI.</w:t>
      </w:r>
    </w:p>
    <w:p w14:paraId="7D3647C7" w14:textId="77777777" w:rsidR="00ED1345" w:rsidRDefault="00ED1345" w:rsidP="00ED1345">
      <w:pPr>
        <w:pStyle w:val="PL"/>
      </w:pPr>
      <w:r>
        <w:t xml:space="preserve">      parameters:</w:t>
      </w:r>
    </w:p>
    <w:p w14:paraId="266CAA63" w14:textId="77777777" w:rsidR="00ED1345" w:rsidRDefault="00ED1345" w:rsidP="00ED1345">
      <w:pPr>
        <w:pStyle w:val="PL"/>
      </w:pPr>
      <w:r>
        <w:t xml:space="preserve">        - name: subscriptionId</w:t>
      </w:r>
    </w:p>
    <w:p w14:paraId="31D14CA4" w14:textId="77777777" w:rsidR="00ED1345" w:rsidRDefault="00ED1345" w:rsidP="00ED1345">
      <w:pPr>
        <w:pStyle w:val="PL"/>
      </w:pPr>
      <w:r>
        <w:t xml:space="preserve">          in: path</w:t>
      </w:r>
    </w:p>
    <w:p w14:paraId="4575FDA7" w14:textId="77777777" w:rsidR="00ED1345" w:rsidRDefault="00ED1345" w:rsidP="00ED1345">
      <w:pPr>
        <w:pStyle w:val="PL"/>
      </w:pPr>
      <w:r>
        <w:t xml:space="preserve">          description: Identifies the subscription to be deleted.</w:t>
      </w:r>
    </w:p>
    <w:p w14:paraId="5A90D3D9" w14:textId="77777777" w:rsidR="00ED1345" w:rsidRDefault="00ED1345" w:rsidP="00ED1345">
      <w:pPr>
        <w:pStyle w:val="PL"/>
      </w:pPr>
      <w:r>
        <w:t xml:space="preserve">          required: true</w:t>
      </w:r>
    </w:p>
    <w:p w14:paraId="011C000E" w14:textId="77777777" w:rsidR="00ED1345" w:rsidRDefault="00ED1345" w:rsidP="00ED1345">
      <w:pPr>
        <w:pStyle w:val="PL"/>
      </w:pPr>
      <w:r>
        <w:t xml:space="preserve">          schema:</w:t>
      </w:r>
    </w:p>
    <w:p w14:paraId="2A3AD2DB" w14:textId="77777777" w:rsidR="00ED1345" w:rsidRDefault="00ED1345" w:rsidP="00ED1345">
      <w:pPr>
        <w:pStyle w:val="PL"/>
      </w:pPr>
      <w:r>
        <w:t xml:space="preserve">            type: string</w:t>
      </w:r>
    </w:p>
    <w:p w14:paraId="2DB7F720" w14:textId="77777777" w:rsidR="00ED1345" w:rsidRDefault="00ED1345" w:rsidP="00ED1345">
      <w:pPr>
        <w:pStyle w:val="PL"/>
      </w:pPr>
      <w:r>
        <w:t xml:space="preserve">      responses:</w:t>
      </w:r>
    </w:p>
    <w:p w14:paraId="05904442" w14:textId="77777777" w:rsidR="00ED1345" w:rsidRDefault="00ED1345" w:rsidP="00ED1345">
      <w:pPr>
        <w:pStyle w:val="PL"/>
      </w:pPr>
      <w:r>
        <w:t xml:space="preserve">        '204':</w:t>
      </w:r>
    </w:p>
    <w:p w14:paraId="0A974799" w14:textId="77777777" w:rsidR="00ED1345" w:rsidRDefault="00ED1345" w:rsidP="00ED1345">
      <w:pPr>
        <w:pStyle w:val="PL"/>
      </w:pPr>
      <w:r>
        <w:t xml:space="preserve">          description: &gt;-</w:t>
      </w:r>
    </w:p>
    <w:p w14:paraId="68A26978" w14:textId="77777777" w:rsidR="00ED1345" w:rsidRDefault="00ED1345" w:rsidP="00ED1345">
      <w:pPr>
        <w:pStyle w:val="PL"/>
      </w:pPr>
      <w:r>
        <w:t xml:space="preserve">            Success case ("204 No Content").</w:t>
      </w:r>
    </w:p>
    <w:p w14:paraId="39B52195" w14:textId="77777777" w:rsidR="00ED1345" w:rsidRDefault="00ED1345" w:rsidP="00ED1345">
      <w:pPr>
        <w:pStyle w:val="PL"/>
      </w:pPr>
      <w:r>
        <w:t xml:space="preserve">            The subscription resource has been deleted. The response message body</w:t>
      </w:r>
    </w:p>
    <w:p w14:paraId="74D63262" w14:textId="77777777" w:rsidR="00ED1345" w:rsidRDefault="00ED1345" w:rsidP="00ED1345">
      <w:pPr>
        <w:pStyle w:val="PL"/>
      </w:pPr>
      <w:r>
        <w:t xml:space="preserve">            is absent.</w:t>
      </w:r>
    </w:p>
    <w:p w14:paraId="5857D0F6" w14:textId="77777777" w:rsidR="00ED1345" w:rsidRDefault="00ED1345" w:rsidP="00ED1345">
      <w:pPr>
        <w:pStyle w:val="PL"/>
      </w:pPr>
      <w:r>
        <w:t xml:space="preserve">        default:</w:t>
      </w:r>
    </w:p>
    <w:p w14:paraId="3BF854D8" w14:textId="77777777" w:rsidR="00ED1345" w:rsidRDefault="00ED1345" w:rsidP="00ED1345">
      <w:pPr>
        <w:pStyle w:val="PL"/>
      </w:pPr>
      <w:r>
        <w:t xml:space="preserve">          description: Error case.</w:t>
      </w:r>
    </w:p>
    <w:p w14:paraId="40DBB664" w14:textId="77777777" w:rsidR="00ED1345" w:rsidRDefault="00ED1345" w:rsidP="00ED1345">
      <w:pPr>
        <w:pStyle w:val="PL"/>
      </w:pPr>
      <w:r>
        <w:t xml:space="preserve">          content:</w:t>
      </w:r>
    </w:p>
    <w:p w14:paraId="47F0DE96" w14:textId="77777777" w:rsidR="00ED1345" w:rsidRDefault="00ED1345" w:rsidP="00ED1345">
      <w:pPr>
        <w:pStyle w:val="PL"/>
      </w:pPr>
      <w:r>
        <w:t xml:space="preserve">            application/json:</w:t>
      </w:r>
    </w:p>
    <w:p w14:paraId="7E980C89" w14:textId="77777777" w:rsidR="00ED1345" w:rsidRDefault="00ED1345" w:rsidP="00ED1345">
      <w:pPr>
        <w:pStyle w:val="PL"/>
      </w:pPr>
      <w:r>
        <w:t xml:space="preserve">              schema:</w:t>
      </w:r>
    </w:p>
    <w:p w14:paraId="2A25E120" w14:textId="77777777" w:rsidR="00ED1345" w:rsidRDefault="00ED1345" w:rsidP="00ED1345">
      <w:pPr>
        <w:pStyle w:val="PL"/>
      </w:pPr>
      <w:r>
        <w:t xml:space="preserve">                $ref: 'TS28623_ComDefs.yaml#/components/schemas/ErrorResponse'</w:t>
      </w:r>
    </w:p>
    <w:p w14:paraId="0A3A5E1F" w14:textId="77777777" w:rsidR="00ED1345" w:rsidRDefault="00ED1345" w:rsidP="00ED1345">
      <w:pPr>
        <w:pStyle w:val="PL"/>
      </w:pPr>
    </w:p>
    <w:p w14:paraId="7C398866" w14:textId="77777777" w:rsidR="00ED1345" w:rsidRDefault="00ED1345" w:rsidP="00ED1345">
      <w:pPr>
        <w:pStyle w:val="PL"/>
      </w:pPr>
      <w:r>
        <w:t>components:</w:t>
      </w:r>
    </w:p>
    <w:p w14:paraId="4632B9A6" w14:textId="77777777" w:rsidR="00ED1345" w:rsidRDefault="00ED1345" w:rsidP="00ED1345">
      <w:pPr>
        <w:pStyle w:val="PL"/>
      </w:pPr>
      <w:r>
        <w:t xml:space="preserve">  schemas:</w:t>
      </w:r>
    </w:p>
    <w:p w14:paraId="2308F43E" w14:textId="77777777" w:rsidR="00ED1345" w:rsidRDefault="00ED1345" w:rsidP="00ED1345">
      <w:pPr>
        <w:pStyle w:val="PL"/>
      </w:pPr>
    </w:p>
    <w:p w14:paraId="298EA752" w14:textId="77777777" w:rsidR="00ED1345" w:rsidRDefault="00ED1345" w:rsidP="00ED1345">
      <w:pPr>
        <w:pStyle w:val="PL"/>
      </w:pPr>
      <w:r>
        <w:t xml:space="preserve">  #---- Definition of AlarmRecord ----------------------------------------------------#</w:t>
      </w:r>
    </w:p>
    <w:p w14:paraId="60B5C27D" w14:textId="77777777" w:rsidR="00ED1345" w:rsidRDefault="00ED1345" w:rsidP="00ED1345">
      <w:pPr>
        <w:pStyle w:val="PL"/>
      </w:pPr>
      <w:r>
        <w:t xml:space="preserve"> </w:t>
      </w:r>
    </w:p>
    <w:p w14:paraId="37F31D1D" w14:textId="77777777" w:rsidR="00ED1345" w:rsidRDefault="00ED1345" w:rsidP="00ED1345">
      <w:pPr>
        <w:pStyle w:val="PL"/>
      </w:pPr>
      <w:r>
        <w:t xml:space="preserve">    AlarmId:</w:t>
      </w:r>
    </w:p>
    <w:p w14:paraId="04B0A400" w14:textId="77777777" w:rsidR="00ED1345" w:rsidRDefault="00ED1345" w:rsidP="00ED1345">
      <w:pPr>
        <w:pStyle w:val="PL"/>
      </w:pPr>
      <w:r>
        <w:t xml:space="preserve">      type: string</w:t>
      </w:r>
    </w:p>
    <w:p w14:paraId="07904BE6" w14:textId="77777777" w:rsidR="00ED1345" w:rsidRDefault="00ED1345" w:rsidP="00ED1345">
      <w:pPr>
        <w:pStyle w:val="PL"/>
      </w:pPr>
      <w:r>
        <w:t xml:space="preserve">    AlarmType:</w:t>
      </w:r>
    </w:p>
    <w:p w14:paraId="45BC7D5D" w14:textId="77777777" w:rsidR="00ED1345" w:rsidRDefault="00ED1345" w:rsidP="00ED1345">
      <w:pPr>
        <w:pStyle w:val="PL"/>
      </w:pPr>
      <w:r>
        <w:t xml:space="preserve">      type: string</w:t>
      </w:r>
    </w:p>
    <w:p w14:paraId="6B222536" w14:textId="77777777" w:rsidR="00ED1345" w:rsidRDefault="00ED1345" w:rsidP="00ED1345">
      <w:pPr>
        <w:pStyle w:val="PL"/>
      </w:pPr>
      <w:r>
        <w:t xml:space="preserve">      enum:</w:t>
      </w:r>
    </w:p>
    <w:p w14:paraId="17FA6CF3" w14:textId="77777777" w:rsidR="00ED1345" w:rsidRDefault="00ED1345" w:rsidP="00ED1345">
      <w:pPr>
        <w:pStyle w:val="PL"/>
      </w:pPr>
      <w:r>
        <w:t xml:space="preserve">        - COMMUNICATIONS_ALARM</w:t>
      </w:r>
    </w:p>
    <w:p w14:paraId="7D326224" w14:textId="77777777" w:rsidR="00ED1345" w:rsidRDefault="00ED1345" w:rsidP="00ED1345">
      <w:pPr>
        <w:pStyle w:val="PL"/>
      </w:pPr>
      <w:r>
        <w:t xml:space="preserve">        - QUALITY_OF_SERVICE_ALARM</w:t>
      </w:r>
    </w:p>
    <w:p w14:paraId="10EC044E" w14:textId="77777777" w:rsidR="00ED1345" w:rsidRDefault="00ED1345" w:rsidP="00ED1345">
      <w:pPr>
        <w:pStyle w:val="PL"/>
      </w:pPr>
      <w:r>
        <w:t xml:space="preserve">        - PROCESSING_ERROR_ALARM</w:t>
      </w:r>
    </w:p>
    <w:p w14:paraId="496DD650" w14:textId="77777777" w:rsidR="00ED1345" w:rsidRDefault="00ED1345" w:rsidP="00ED1345">
      <w:pPr>
        <w:pStyle w:val="PL"/>
      </w:pPr>
      <w:r>
        <w:t xml:space="preserve">        - EQUIPMENT_ALARM</w:t>
      </w:r>
    </w:p>
    <w:p w14:paraId="15C39AD3" w14:textId="77777777" w:rsidR="00ED1345" w:rsidRDefault="00ED1345" w:rsidP="00ED1345">
      <w:pPr>
        <w:pStyle w:val="PL"/>
      </w:pPr>
      <w:r>
        <w:t xml:space="preserve">        - ENVIRONMENTAL_ALARM</w:t>
      </w:r>
    </w:p>
    <w:p w14:paraId="0C174960" w14:textId="77777777" w:rsidR="00ED1345" w:rsidRDefault="00ED1345" w:rsidP="00ED1345">
      <w:pPr>
        <w:pStyle w:val="PL"/>
      </w:pPr>
      <w:r>
        <w:t xml:space="preserve">        - INTEGRITY_VIOLATION</w:t>
      </w:r>
    </w:p>
    <w:p w14:paraId="7466AE9B" w14:textId="77777777" w:rsidR="00ED1345" w:rsidRDefault="00ED1345" w:rsidP="00ED1345">
      <w:pPr>
        <w:pStyle w:val="PL"/>
      </w:pPr>
      <w:r>
        <w:t xml:space="preserve">        - OPERATIONAL_VIOLATION</w:t>
      </w:r>
    </w:p>
    <w:p w14:paraId="22455C22" w14:textId="77777777" w:rsidR="00ED1345" w:rsidRDefault="00ED1345" w:rsidP="00ED1345">
      <w:pPr>
        <w:pStyle w:val="PL"/>
      </w:pPr>
      <w:r>
        <w:t xml:space="preserve">        - PHYSICAL_VIOLATION</w:t>
      </w:r>
    </w:p>
    <w:p w14:paraId="59EC4683" w14:textId="77777777" w:rsidR="00ED1345" w:rsidRDefault="00ED1345" w:rsidP="00ED1345">
      <w:pPr>
        <w:pStyle w:val="PL"/>
      </w:pPr>
      <w:r>
        <w:t xml:space="preserve">        - SECURITY_SERVICE_OR_MECHANISM_VIOLATION</w:t>
      </w:r>
    </w:p>
    <w:p w14:paraId="5859F857" w14:textId="77777777" w:rsidR="00ED1345" w:rsidRDefault="00ED1345" w:rsidP="00ED1345">
      <w:pPr>
        <w:pStyle w:val="PL"/>
      </w:pPr>
      <w:r>
        <w:t xml:space="preserve">        - TIME_DOMAIN_VIOLATION</w:t>
      </w:r>
    </w:p>
    <w:p w14:paraId="0E98F8E6" w14:textId="77777777" w:rsidR="00ED1345" w:rsidRDefault="00ED1345" w:rsidP="00ED1345">
      <w:pPr>
        <w:pStyle w:val="PL"/>
      </w:pPr>
      <w:r>
        <w:t xml:space="preserve">    ProbableCause:</w:t>
      </w:r>
    </w:p>
    <w:p w14:paraId="1D915A7C" w14:textId="77777777" w:rsidR="00ED1345" w:rsidRDefault="00ED1345" w:rsidP="00ED1345">
      <w:pPr>
        <w:pStyle w:val="PL"/>
      </w:pPr>
      <w:r>
        <w:t xml:space="preserve">      description: &gt;-</w:t>
      </w:r>
    </w:p>
    <w:p w14:paraId="6C491319" w14:textId="77777777" w:rsidR="00ED1345" w:rsidRDefault="00ED1345" w:rsidP="00ED1345">
      <w:pPr>
        <w:pStyle w:val="PL"/>
      </w:pPr>
      <w:r>
        <w:t xml:space="preserve">        The value of the probable cause may be a specific standardized string, or any</w:t>
      </w:r>
    </w:p>
    <w:p w14:paraId="4A6E8DEF" w14:textId="77777777" w:rsidR="00ED1345" w:rsidRDefault="00ED1345" w:rsidP="00ED1345">
      <w:pPr>
        <w:pStyle w:val="PL"/>
      </w:pPr>
      <w:r>
        <w:t xml:space="preserve">        vendor provided string. Probable cause strings are not standardized in the</w:t>
      </w:r>
    </w:p>
    <w:p w14:paraId="0E47DA60" w14:textId="77777777" w:rsidR="00ED1345" w:rsidRDefault="00ED1345" w:rsidP="00ED1345">
      <w:pPr>
        <w:pStyle w:val="PL"/>
      </w:pPr>
      <w:r>
        <w:t xml:space="preserve">        present document. They may be added in a future version. Up to then the</w:t>
      </w:r>
    </w:p>
    <w:p w14:paraId="75915277" w14:textId="77777777" w:rsidR="00ED1345" w:rsidRDefault="00ED1345" w:rsidP="00ED1345">
      <w:pPr>
        <w:pStyle w:val="PL"/>
      </w:pPr>
      <w:r>
        <w:t xml:space="preserve">        mapping of the generic probable cause strings "PROBABLE_CAUSE_001" to</w:t>
      </w:r>
    </w:p>
    <w:p w14:paraId="631584E8" w14:textId="77777777" w:rsidR="00ED1345" w:rsidRDefault="00ED1345" w:rsidP="00ED1345">
      <w:pPr>
        <w:pStyle w:val="PL"/>
      </w:pPr>
      <w:r>
        <w:t xml:space="preserve">        "PROBABLE_CAUSE_005" is vendor specific.</w:t>
      </w:r>
    </w:p>
    <w:p w14:paraId="4B98A4DA" w14:textId="77777777" w:rsidR="00ED1345" w:rsidRDefault="00ED1345" w:rsidP="00ED1345">
      <w:pPr>
        <w:pStyle w:val="PL"/>
      </w:pPr>
      <w:r>
        <w:t xml:space="preserve">        The value of the probable cause may also be an integer. The mapping of integer</w:t>
      </w:r>
    </w:p>
    <w:p w14:paraId="39F9209A" w14:textId="77777777" w:rsidR="00ED1345" w:rsidRDefault="00ED1345" w:rsidP="00ED1345">
      <w:pPr>
        <w:pStyle w:val="PL"/>
      </w:pPr>
      <w:r>
        <w:t xml:space="preserve">        values to probable causes is vendor specific.</w:t>
      </w:r>
    </w:p>
    <w:p w14:paraId="256492E2" w14:textId="77777777" w:rsidR="00ED1345" w:rsidRDefault="00ED1345" w:rsidP="00ED1345">
      <w:pPr>
        <w:pStyle w:val="PL"/>
      </w:pPr>
      <w:r>
        <w:t xml:space="preserve">      oneOf:</w:t>
      </w:r>
    </w:p>
    <w:p w14:paraId="1E63A0E6" w14:textId="77777777" w:rsidR="00ED1345" w:rsidRDefault="00ED1345" w:rsidP="00ED1345">
      <w:pPr>
        <w:pStyle w:val="PL"/>
      </w:pPr>
      <w:r>
        <w:t xml:space="preserve">        - anyOf:</w:t>
      </w:r>
    </w:p>
    <w:p w14:paraId="6F206541" w14:textId="77777777" w:rsidR="00ED1345" w:rsidRDefault="00ED1345" w:rsidP="00ED1345">
      <w:pPr>
        <w:pStyle w:val="PL"/>
      </w:pPr>
      <w:r>
        <w:t xml:space="preserve">            - type: string</w:t>
      </w:r>
    </w:p>
    <w:p w14:paraId="48D95650" w14:textId="77777777" w:rsidR="00ED1345" w:rsidRDefault="00ED1345" w:rsidP="00ED1345">
      <w:pPr>
        <w:pStyle w:val="PL"/>
      </w:pPr>
      <w:r>
        <w:t xml:space="preserve">              enum:</w:t>
      </w:r>
    </w:p>
    <w:p w14:paraId="54D123E3" w14:textId="77777777" w:rsidR="00ED1345" w:rsidRPr="000C0D94" w:rsidRDefault="00ED1345" w:rsidP="00ED1345">
      <w:pPr>
        <w:pStyle w:val="PL"/>
        <w:rPr>
          <w:lang w:val="fr-FR"/>
        </w:rPr>
      </w:pPr>
      <w:r>
        <w:t xml:space="preserve">                </w:t>
      </w:r>
      <w:r w:rsidRPr="000C0D94">
        <w:rPr>
          <w:lang w:val="fr-FR"/>
        </w:rPr>
        <w:t>- PROBABLE_CAUSE_001</w:t>
      </w:r>
    </w:p>
    <w:p w14:paraId="765A99B9" w14:textId="77777777" w:rsidR="00ED1345" w:rsidRPr="000C0D94" w:rsidRDefault="00ED1345" w:rsidP="00ED1345">
      <w:pPr>
        <w:pStyle w:val="PL"/>
        <w:rPr>
          <w:lang w:val="fr-FR"/>
        </w:rPr>
      </w:pPr>
      <w:r w:rsidRPr="000C0D94">
        <w:rPr>
          <w:lang w:val="fr-FR"/>
        </w:rPr>
        <w:t xml:space="preserve">                - PROBABLE_CAUSE_002</w:t>
      </w:r>
    </w:p>
    <w:p w14:paraId="0CC83B62" w14:textId="77777777" w:rsidR="00ED1345" w:rsidRPr="000C0D94" w:rsidRDefault="00ED1345" w:rsidP="00ED1345">
      <w:pPr>
        <w:pStyle w:val="PL"/>
        <w:rPr>
          <w:lang w:val="fr-FR"/>
        </w:rPr>
      </w:pPr>
      <w:r w:rsidRPr="000C0D94">
        <w:rPr>
          <w:lang w:val="fr-FR"/>
        </w:rPr>
        <w:t xml:space="preserve">                - PROBABLE_CAUSE_003</w:t>
      </w:r>
    </w:p>
    <w:p w14:paraId="789AC4BD" w14:textId="77777777" w:rsidR="00ED1345" w:rsidRPr="000C0D94" w:rsidRDefault="00ED1345" w:rsidP="00ED1345">
      <w:pPr>
        <w:pStyle w:val="PL"/>
        <w:rPr>
          <w:lang w:val="fr-FR"/>
        </w:rPr>
      </w:pPr>
      <w:r w:rsidRPr="000C0D94">
        <w:rPr>
          <w:lang w:val="fr-FR"/>
        </w:rPr>
        <w:t xml:space="preserve">                - PROBABLE_CAUSE_004</w:t>
      </w:r>
    </w:p>
    <w:p w14:paraId="647A71F5" w14:textId="77777777" w:rsidR="00ED1345" w:rsidRPr="000C0D94" w:rsidRDefault="00ED1345" w:rsidP="00ED1345">
      <w:pPr>
        <w:pStyle w:val="PL"/>
        <w:rPr>
          <w:lang w:val="fr-FR"/>
        </w:rPr>
      </w:pPr>
      <w:r w:rsidRPr="000C0D94">
        <w:rPr>
          <w:lang w:val="fr-FR"/>
        </w:rPr>
        <w:t xml:space="preserve">                - PROBABLE_CAUSE_005</w:t>
      </w:r>
    </w:p>
    <w:p w14:paraId="4872A20A" w14:textId="77777777" w:rsidR="00ED1345" w:rsidRPr="000C0D94" w:rsidRDefault="00ED1345" w:rsidP="00ED1345">
      <w:pPr>
        <w:pStyle w:val="PL"/>
        <w:rPr>
          <w:lang w:val="fr-FR"/>
        </w:rPr>
      </w:pPr>
      <w:r w:rsidRPr="000C0D94">
        <w:rPr>
          <w:lang w:val="fr-FR"/>
        </w:rPr>
        <w:t xml:space="preserve">            - type: string</w:t>
      </w:r>
    </w:p>
    <w:p w14:paraId="70BF31E5" w14:textId="77777777" w:rsidR="00ED1345" w:rsidRDefault="00ED1345" w:rsidP="00ED1345">
      <w:pPr>
        <w:pStyle w:val="PL"/>
      </w:pPr>
      <w:r w:rsidRPr="000C0D94">
        <w:rPr>
          <w:lang w:val="fr-FR"/>
        </w:rPr>
        <w:t xml:space="preserve">        </w:t>
      </w:r>
      <w:r>
        <w:t>- type: integer</w:t>
      </w:r>
    </w:p>
    <w:p w14:paraId="71EA1D58" w14:textId="77777777" w:rsidR="00ED1345" w:rsidRDefault="00ED1345" w:rsidP="00ED1345">
      <w:pPr>
        <w:pStyle w:val="PL"/>
      </w:pPr>
      <w:r>
        <w:t xml:space="preserve">    SpecificProblem:</w:t>
      </w:r>
    </w:p>
    <w:p w14:paraId="3D749C40" w14:textId="77777777" w:rsidR="00ED1345" w:rsidRDefault="00ED1345" w:rsidP="00ED1345">
      <w:pPr>
        <w:pStyle w:val="PL"/>
      </w:pPr>
      <w:r>
        <w:t xml:space="preserve">      oneOf:</w:t>
      </w:r>
    </w:p>
    <w:p w14:paraId="3D9B10A7" w14:textId="77777777" w:rsidR="00ED1345" w:rsidRDefault="00ED1345" w:rsidP="00ED1345">
      <w:pPr>
        <w:pStyle w:val="PL"/>
      </w:pPr>
      <w:r>
        <w:t xml:space="preserve">        - type: string</w:t>
      </w:r>
    </w:p>
    <w:p w14:paraId="00DAA280" w14:textId="77777777" w:rsidR="00ED1345" w:rsidRDefault="00ED1345" w:rsidP="00ED1345">
      <w:pPr>
        <w:pStyle w:val="PL"/>
      </w:pPr>
      <w:r>
        <w:t xml:space="preserve">        - type: integer</w:t>
      </w:r>
    </w:p>
    <w:p w14:paraId="5E98B515" w14:textId="77777777" w:rsidR="00ED1345" w:rsidRDefault="00ED1345" w:rsidP="00ED1345">
      <w:pPr>
        <w:pStyle w:val="PL"/>
      </w:pPr>
      <w:r>
        <w:t xml:space="preserve">    PerceivedSeverity:</w:t>
      </w:r>
    </w:p>
    <w:p w14:paraId="2367C365" w14:textId="77777777" w:rsidR="00ED1345" w:rsidRDefault="00ED1345" w:rsidP="00ED1345">
      <w:pPr>
        <w:pStyle w:val="PL"/>
      </w:pPr>
      <w:r>
        <w:t xml:space="preserve">      type: string</w:t>
      </w:r>
    </w:p>
    <w:p w14:paraId="5EBFB3AF" w14:textId="77777777" w:rsidR="00ED1345" w:rsidRDefault="00ED1345" w:rsidP="00ED1345">
      <w:pPr>
        <w:pStyle w:val="PL"/>
      </w:pPr>
      <w:r>
        <w:t xml:space="preserve">      enum:</w:t>
      </w:r>
    </w:p>
    <w:p w14:paraId="7B5D310A" w14:textId="77777777" w:rsidR="00ED1345" w:rsidRDefault="00ED1345" w:rsidP="00ED1345">
      <w:pPr>
        <w:pStyle w:val="PL"/>
      </w:pPr>
      <w:r>
        <w:t xml:space="preserve">        - INDETERMINATE</w:t>
      </w:r>
    </w:p>
    <w:p w14:paraId="412F3F20" w14:textId="77777777" w:rsidR="00ED1345" w:rsidRDefault="00ED1345" w:rsidP="00ED1345">
      <w:pPr>
        <w:pStyle w:val="PL"/>
      </w:pPr>
      <w:r>
        <w:t xml:space="preserve">        - CRITICAL</w:t>
      </w:r>
    </w:p>
    <w:p w14:paraId="4C957715" w14:textId="77777777" w:rsidR="00ED1345" w:rsidRDefault="00ED1345" w:rsidP="00ED1345">
      <w:pPr>
        <w:pStyle w:val="PL"/>
      </w:pPr>
      <w:r>
        <w:t xml:space="preserve">        - MAJOR</w:t>
      </w:r>
    </w:p>
    <w:p w14:paraId="1D062CE9" w14:textId="77777777" w:rsidR="00ED1345" w:rsidRDefault="00ED1345" w:rsidP="00ED1345">
      <w:pPr>
        <w:pStyle w:val="PL"/>
      </w:pPr>
      <w:r>
        <w:t xml:space="preserve">        - MINOR</w:t>
      </w:r>
    </w:p>
    <w:p w14:paraId="10F596AD" w14:textId="77777777" w:rsidR="00ED1345" w:rsidRDefault="00ED1345" w:rsidP="00ED1345">
      <w:pPr>
        <w:pStyle w:val="PL"/>
      </w:pPr>
      <w:r>
        <w:t xml:space="preserve">        - WARNING</w:t>
      </w:r>
    </w:p>
    <w:p w14:paraId="38A22EE2" w14:textId="77777777" w:rsidR="00ED1345" w:rsidRDefault="00ED1345" w:rsidP="00ED1345">
      <w:pPr>
        <w:pStyle w:val="PL"/>
      </w:pPr>
      <w:r>
        <w:t xml:space="preserve">        - CLEARED</w:t>
      </w:r>
    </w:p>
    <w:p w14:paraId="40ED6B3E" w14:textId="77777777" w:rsidR="00ED1345" w:rsidRDefault="00ED1345" w:rsidP="00ED1345">
      <w:pPr>
        <w:pStyle w:val="PL"/>
      </w:pPr>
      <w:r>
        <w:t xml:space="preserve">    TrendIndication:</w:t>
      </w:r>
    </w:p>
    <w:p w14:paraId="6F380CE0" w14:textId="77777777" w:rsidR="00ED1345" w:rsidRDefault="00ED1345" w:rsidP="00ED1345">
      <w:pPr>
        <w:pStyle w:val="PL"/>
      </w:pPr>
      <w:r>
        <w:t xml:space="preserve">      type: string</w:t>
      </w:r>
    </w:p>
    <w:p w14:paraId="5452E808" w14:textId="77777777" w:rsidR="00ED1345" w:rsidRDefault="00ED1345" w:rsidP="00ED1345">
      <w:pPr>
        <w:pStyle w:val="PL"/>
      </w:pPr>
      <w:r>
        <w:t xml:space="preserve">      enum:</w:t>
      </w:r>
    </w:p>
    <w:p w14:paraId="0B9C6216" w14:textId="77777777" w:rsidR="00ED1345" w:rsidRDefault="00ED1345" w:rsidP="00ED1345">
      <w:pPr>
        <w:pStyle w:val="PL"/>
      </w:pPr>
      <w:r>
        <w:t xml:space="preserve">        - MORE_SEVERE</w:t>
      </w:r>
    </w:p>
    <w:p w14:paraId="096B9E0B" w14:textId="77777777" w:rsidR="00ED1345" w:rsidRDefault="00ED1345" w:rsidP="00ED1345">
      <w:pPr>
        <w:pStyle w:val="PL"/>
      </w:pPr>
      <w:r>
        <w:t xml:space="preserve">        - NO_CHANGE</w:t>
      </w:r>
    </w:p>
    <w:p w14:paraId="009ABA62" w14:textId="77777777" w:rsidR="00ED1345" w:rsidRDefault="00ED1345" w:rsidP="00ED1345">
      <w:pPr>
        <w:pStyle w:val="PL"/>
      </w:pPr>
      <w:r>
        <w:t xml:space="preserve">        - LESS_SEVERE</w:t>
      </w:r>
    </w:p>
    <w:p w14:paraId="4AECDF6C" w14:textId="77777777" w:rsidR="00ED1345" w:rsidRDefault="00ED1345" w:rsidP="00ED1345">
      <w:pPr>
        <w:pStyle w:val="PL"/>
      </w:pPr>
      <w:r>
        <w:t xml:space="preserve">    ThresholdHysteresis:</w:t>
      </w:r>
    </w:p>
    <w:p w14:paraId="7C44174F" w14:textId="77777777" w:rsidR="00ED1345" w:rsidRDefault="00ED1345" w:rsidP="00ED1345">
      <w:pPr>
        <w:pStyle w:val="PL"/>
      </w:pPr>
      <w:r>
        <w:t xml:space="preserve">      type: object</w:t>
      </w:r>
    </w:p>
    <w:p w14:paraId="5B3F3EA3" w14:textId="77777777" w:rsidR="00ED1345" w:rsidRDefault="00ED1345" w:rsidP="00ED1345">
      <w:pPr>
        <w:pStyle w:val="PL"/>
      </w:pPr>
      <w:r>
        <w:t xml:space="preserve">      required:</w:t>
      </w:r>
    </w:p>
    <w:p w14:paraId="2452E6AE" w14:textId="77777777" w:rsidR="00ED1345" w:rsidRDefault="00ED1345" w:rsidP="00ED1345">
      <w:pPr>
        <w:pStyle w:val="PL"/>
      </w:pPr>
      <w:r>
        <w:t xml:space="preserve">        - high</w:t>
      </w:r>
    </w:p>
    <w:p w14:paraId="1B687788" w14:textId="77777777" w:rsidR="00ED1345" w:rsidRDefault="00ED1345" w:rsidP="00ED1345">
      <w:pPr>
        <w:pStyle w:val="PL"/>
      </w:pPr>
      <w:r>
        <w:t xml:space="preserve">      properties:</w:t>
      </w:r>
    </w:p>
    <w:p w14:paraId="11BE597A" w14:textId="77777777" w:rsidR="00ED1345" w:rsidRDefault="00ED1345" w:rsidP="00ED1345">
      <w:pPr>
        <w:pStyle w:val="PL"/>
      </w:pPr>
      <w:r>
        <w:t xml:space="preserve">        high:</w:t>
      </w:r>
    </w:p>
    <w:p w14:paraId="4E7B5238" w14:textId="77777777" w:rsidR="00ED1345" w:rsidRDefault="00ED1345" w:rsidP="00ED1345">
      <w:pPr>
        <w:pStyle w:val="PL"/>
      </w:pPr>
      <w:r>
        <w:t xml:space="preserve">          oneOf:</w:t>
      </w:r>
    </w:p>
    <w:p w14:paraId="6C0E1152" w14:textId="77777777" w:rsidR="00ED1345" w:rsidRDefault="00ED1345" w:rsidP="00ED1345">
      <w:pPr>
        <w:pStyle w:val="PL"/>
      </w:pPr>
      <w:r>
        <w:t xml:space="preserve">            - type: integer</w:t>
      </w:r>
    </w:p>
    <w:p w14:paraId="72BB74F7" w14:textId="77777777" w:rsidR="00ED1345" w:rsidRDefault="00ED1345" w:rsidP="00ED1345">
      <w:pPr>
        <w:pStyle w:val="PL"/>
      </w:pPr>
      <w:r>
        <w:t xml:space="preserve">            - $ref: 'TS28623_ComDefs.yaml#/components/schemas/Float'</w:t>
      </w:r>
    </w:p>
    <w:p w14:paraId="1C832371" w14:textId="77777777" w:rsidR="00ED1345" w:rsidRDefault="00ED1345" w:rsidP="00ED1345">
      <w:pPr>
        <w:pStyle w:val="PL"/>
      </w:pPr>
      <w:r>
        <w:t xml:space="preserve">        low:</w:t>
      </w:r>
    </w:p>
    <w:p w14:paraId="6DF35554" w14:textId="77777777" w:rsidR="00ED1345" w:rsidRDefault="00ED1345" w:rsidP="00ED1345">
      <w:pPr>
        <w:pStyle w:val="PL"/>
      </w:pPr>
      <w:r>
        <w:t xml:space="preserve">          $ref: 'TS28623_ComDefs.yaml#/components/schemas/Float'</w:t>
      </w:r>
    </w:p>
    <w:p w14:paraId="2B1D68F5" w14:textId="77777777" w:rsidR="00ED1345" w:rsidRDefault="00ED1345" w:rsidP="00ED1345">
      <w:pPr>
        <w:pStyle w:val="PL"/>
      </w:pPr>
      <w:r>
        <w:t xml:space="preserve">    ThresholdLevelInd:</w:t>
      </w:r>
    </w:p>
    <w:p w14:paraId="22505925" w14:textId="77777777" w:rsidR="00ED1345" w:rsidRDefault="00ED1345" w:rsidP="00ED1345">
      <w:pPr>
        <w:pStyle w:val="PL"/>
      </w:pPr>
      <w:r>
        <w:t xml:space="preserve">      oneOf:</w:t>
      </w:r>
    </w:p>
    <w:p w14:paraId="7F78A79F" w14:textId="77777777" w:rsidR="00ED1345" w:rsidRDefault="00ED1345" w:rsidP="00ED1345">
      <w:pPr>
        <w:pStyle w:val="PL"/>
      </w:pPr>
      <w:r>
        <w:t xml:space="preserve">        - type: object</w:t>
      </w:r>
    </w:p>
    <w:p w14:paraId="52C36E08" w14:textId="77777777" w:rsidR="00ED1345" w:rsidRDefault="00ED1345" w:rsidP="00ED1345">
      <w:pPr>
        <w:pStyle w:val="PL"/>
      </w:pPr>
      <w:r>
        <w:t xml:space="preserve">          properties:</w:t>
      </w:r>
    </w:p>
    <w:p w14:paraId="2E60F8B5" w14:textId="77777777" w:rsidR="00ED1345" w:rsidRDefault="00ED1345" w:rsidP="00ED1345">
      <w:pPr>
        <w:pStyle w:val="PL"/>
      </w:pPr>
      <w:r>
        <w:t xml:space="preserve">            up:</w:t>
      </w:r>
    </w:p>
    <w:p w14:paraId="5931FC63" w14:textId="77777777" w:rsidR="00ED1345" w:rsidRDefault="00ED1345" w:rsidP="00ED1345">
      <w:pPr>
        <w:pStyle w:val="PL"/>
      </w:pPr>
      <w:r>
        <w:t xml:space="preserve">              $ref: '#/components/schemas/ThresholdHysteresis'</w:t>
      </w:r>
    </w:p>
    <w:p w14:paraId="6DAC4A7D" w14:textId="77777777" w:rsidR="00ED1345" w:rsidRDefault="00ED1345" w:rsidP="00ED1345">
      <w:pPr>
        <w:pStyle w:val="PL"/>
      </w:pPr>
      <w:r>
        <w:t xml:space="preserve">        - type: object</w:t>
      </w:r>
    </w:p>
    <w:p w14:paraId="05B2862A" w14:textId="77777777" w:rsidR="00ED1345" w:rsidRDefault="00ED1345" w:rsidP="00ED1345">
      <w:pPr>
        <w:pStyle w:val="PL"/>
      </w:pPr>
      <w:r>
        <w:t xml:space="preserve">          properties:</w:t>
      </w:r>
    </w:p>
    <w:p w14:paraId="2CD1AA56" w14:textId="77777777" w:rsidR="00ED1345" w:rsidRDefault="00ED1345" w:rsidP="00ED1345">
      <w:pPr>
        <w:pStyle w:val="PL"/>
      </w:pPr>
      <w:r>
        <w:t xml:space="preserve">            down:</w:t>
      </w:r>
    </w:p>
    <w:p w14:paraId="02807E1C" w14:textId="77777777" w:rsidR="00ED1345" w:rsidRDefault="00ED1345" w:rsidP="00ED1345">
      <w:pPr>
        <w:pStyle w:val="PL"/>
      </w:pPr>
      <w:r>
        <w:t xml:space="preserve">              $ref: '#/components/schemas/ThresholdHysteresis'</w:t>
      </w:r>
    </w:p>
    <w:p w14:paraId="1672BBFC" w14:textId="77777777" w:rsidR="00ED1345" w:rsidRDefault="00ED1345" w:rsidP="00ED1345">
      <w:pPr>
        <w:pStyle w:val="PL"/>
      </w:pPr>
      <w:r>
        <w:t xml:space="preserve">    ThresholdInfo:</w:t>
      </w:r>
    </w:p>
    <w:p w14:paraId="4AA274C9" w14:textId="77777777" w:rsidR="00ED1345" w:rsidRDefault="00ED1345" w:rsidP="00ED1345">
      <w:pPr>
        <w:pStyle w:val="PL"/>
      </w:pPr>
      <w:r>
        <w:t xml:space="preserve">      type: object</w:t>
      </w:r>
    </w:p>
    <w:p w14:paraId="55672360" w14:textId="77777777" w:rsidR="00ED1345" w:rsidRDefault="00ED1345" w:rsidP="00ED1345">
      <w:pPr>
        <w:pStyle w:val="PL"/>
      </w:pPr>
      <w:r>
        <w:t xml:space="preserve">      properties:</w:t>
      </w:r>
    </w:p>
    <w:p w14:paraId="70C50A57" w14:textId="77777777" w:rsidR="00ED1345" w:rsidRDefault="00ED1345" w:rsidP="00ED1345">
      <w:pPr>
        <w:pStyle w:val="PL"/>
      </w:pPr>
      <w:r>
        <w:t xml:space="preserve">        observedMeasurement:</w:t>
      </w:r>
    </w:p>
    <w:p w14:paraId="522A9E18" w14:textId="77777777" w:rsidR="00ED1345" w:rsidRDefault="00ED1345" w:rsidP="00ED1345">
      <w:pPr>
        <w:pStyle w:val="PL"/>
      </w:pPr>
      <w:r>
        <w:t xml:space="preserve">          type: string</w:t>
      </w:r>
    </w:p>
    <w:p w14:paraId="47FFED8A" w14:textId="77777777" w:rsidR="00ED1345" w:rsidRDefault="00ED1345" w:rsidP="00ED1345">
      <w:pPr>
        <w:pStyle w:val="PL"/>
      </w:pPr>
      <w:r>
        <w:t xml:space="preserve">        observedValue:</w:t>
      </w:r>
    </w:p>
    <w:p w14:paraId="40489369" w14:textId="77777777" w:rsidR="00ED1345" w:rsidRDefault="00ED1345" w:rsidP="00ED1345">
      <w:pPr>
        <w:pStyle w:val="PL"/>
      </w:pPr>
      <w:r>
        <w:t xml:space="preserve">          type: number</w:t>
      </w:r>
    </w:p>
    <w:p w14:paraId="3B4BF98A" w14:textId="77777777" w:rsidR="00ED1345" w:rsidRDefault="00ED1345" w:rsidP="00ED1345">
      <w:pPr>
        <w:pStyle w:val="PL"/>
      </w:pPr>
      <w:r>
        <w:t xml:space="preserve">        thresholdLevel:</w:t>
      </w:r>
    </w:p>
    <w:p w14:paraId="6CB0E72A" w14:textId="77777777" w:rsidR="00ED1345" w:rsidRDefault="00ED1345" w:rsidP="00ED1345">
      <w:pPr>
        <w:pStyle w:val="PL"/>
      </w:pPr>
      <w:r>
        <w:t xml:space="preserve">          $ref: '#/components/schemas/ThresholdLevelInd'</w:t>
      </w:r>
    </w:p>
    <w:p w14:paraId="59A133C3" w14:textId="77777777" w:rsidR="00ED1345" w:rsidRDefault="00ED1345" w:rsidP="00ED1345">
      <w:pPr>
        <w:pStyle w:val="PL"/>
      </w:pPr>
      <w:r>
        <w:t xml:space="preserve">        armTime:</w:t>
      </w:r>
    </w:p>
    <w:p w14:paraId="184BA346" w14:textId="77777777" w:rsidR="00ED1345" w:rsidRDefault="00ED1345" w:rsidP="00ED1345">
      <w:pPr>
        <w:pStyle w:val="PL"/>
      </w:pPr>
      <w:r>
        <w:t xml:space="preserve">          $ref: 'TS28623_ComDefs.yaml#/components/schemas/DateTime'</w:t>
      </w:r>
    </w:p>
    <w:p w14:paraId="28C36955" w14:textId="77777777" w:rsidR="00ED1345" w:rsidRDefault="00ED1345" w:rsidP="00ED1345">
      <w:pPr>
        <w:pStyle w:val="PL"/>
      </w:pPr>
      <w:r>
        <w:t xml:space="preserve">      required:</w:t>
      </w:r>
    </w:p>
    <w:p w14:paraId="6BAC9E7E" w14:textId="77777777" w:rsidR="00ED1345" w:rsidRDefault="00ED1345" w:rsidP="00ED1345">
      <w:pPr>
        <w:pStyle w:val="PL"/>
      </w:pPr>
      <w:r>
        <w:t xml:space="preserve">        - observedMeasurement</w:t>
      </w:r>
    </w:p>
    <w:p w14:paraId="584945F4" w14:textId="77777777" w:rsidR="00ED1345" w:rsidRDefault="00ED1345" w:rsidP="00ED1345">
      <w:pPr>
        <w:pStyle w:val="PL"/>
      </w:pPr>
      <w:r>
        <w:t xml:space="preserve">        - observedValue</w:t>
      </w:r>
    </w:p>
    <w:p w14:paraId="0E0D76FD" w14:textId="77777777" w:rsidR="00ED1345" w:rsidRDefault="00ED1345" w:rsidP="00ED1345">
      <w:pPr>
        <w:pStyle w:val="PL"/>
      </w:pPr>
      <w:r>
        <w:t xml:space="preserve">    CorrelatedNotification:</w:t>
      </w:r>
    </w:p>
    <w:p w14:paraId="359A771E" w14:textId="77777777" w:rsidR="00ED1345" w:rsidRDefault="00ED1345" w:rsidP="00ED1345">
      <w:pPr>
        <w:pStyle w:val="PL"/>
      </w:pPr>
      <w:r>
        <w:t xml:space="preserve">      type: object</w:t>
      </w:r>
    </w:p>
    <w:p w14:paraId="01D87E03" w14:textId="77777777" w:rsidR="00ED1345" w:rsidRDefault="00ED1345" w:rsidP="00ED1345">
      <w:pPr>
        <w:pStyle w:val="PL"/>
      </w:pPr>
      <w:r>
        <w:t xml:space="preserve">      properties:</w:t>
      </w:r>
    </w:p>
    <w:p w14:paraId="6966F0D6" w14:textId="77777777" w:rsidR="00ED1345" w:rsidRDefault="00ED1345" w:rsidP="00ED1345">
      <w:pPr>
        <w:pStyle w:val="PL"/>
      </w:pPr>
      <w:r>
        <w:t xml:space="preserve">        sourceObjectInstance:</w:t>
      </w:r>
    </w:p>
    <w:p w14:paraId="2D3220FB" w14:textId="77777777" w:rsidR="00ED1345" w:rsidRDefault="00ED1345" w:rsidP="00ED1345">
      <w:pPr>
        <w:pStyle w:val="PL"/>
      </w:pPr>
      <w:r>
        <w:t xml:space="preserve">          $ref: 'TS28623_ComDefs.yaml#/components/schemas/Dn'</w:t>
      </w:r>
    </w:p>
    <w:p w14:paraId="7728027D" w14:textId="77777777" w:rsidR="00ED1345" w:rsidRDefault="00ED1345" w:rsidP="00ED1345">
      <w:pPr>
        <w:pStyle w:val="PL"/>
      </w:pPr>
      <w:r>
        <w:t xml:space="preserve">        notificationIds:</w:t>
      </w:r>
    </w:p>
    <w:p w14:paraId="54F47649" w14:textId="77777777" w:rsidR="00ED1345" w:rsidRDefault="00ED1345" w:rsidP="00ED1345">
      <w:pPr>
        <w:pStyle w:val="PL"/>
      </w:pPr>
      <w:r>
        <w:t xml:space="preserve">          type: array</w:t>
      </w:r>
    </w:p>
    <w:p w14:paraId="416AB88B" w14:textId="77777777" w:rsidR="00ED1345" w:rsidRDefault="00ED1345" w:rsidP="00ED1345">
      <w:pPr>
        <w:pStyle w:val="PL"/>
      </w:pPr>
      <w:r>
        <w:t xml:space="preserve">          items:</w:t>
      </w:r>
    </w:p>
    <w:p w14:paraId="36368729" w14:textId="77777777" w:rsidR="00ED1345" w:rsidRDefault="00ED1345" w:rsidP="00ED1345">
      <w:pPr>
        <w:pStyle w:val="PL"/>
      </w:pPr>
      <w:r>
        <w:t xml:space="preserve">            $ref: 'TS28623_ComDefs.yaml#/components/schemas/NotificationId'</w:t>
      </w:r>
    </w:p>
    <w:p w14:paraId="64EC017D" w14:textId="77777777" w:rsidR="00ED1345" w:rsidRDefault="00ED1345" w:rsidP="00ED1345">
      <w:pPr>
        <w:pStyle w:val="PL"/>
      </w:pPr>
      <w:r>
        <w:t xml:space="preserve">      required:</w:t>
      </w:r>
    </w:p>
    <w:p w14:paraId="4D021132" w14:textId="77777777" w:rsidR="00ED1345" w:rsidRDefault="00ED1345" w:rsidP="00ED1345">
      <w:pPr>
        <w:pStyle w:val="PL"/>
      </w:pPr>
      <w:r>
        <w:t xml:space="preserve">        - sourceObjectInstance</w:t>
      </w:r>
    </w:p>
    <w:p w14:paraId="635A7D82" w14:textId="77777777" w:rsidR="00ED1345" w:rsidRDefault="00ED1345" w:rsidP="00ED1345">
      <w:pPr>
        <w:pStyle w:val="PL"/>
      </w:pPr>
      <w:r>
        <w:t xml:space="preserve">        - notificationIds</w:t>
      </w:r>
    </w:p>
    <w:p w14:paraId="218DD5F8" w14:textId="77777777" w:rsidR="00ED1345" w:rsidRDefault="00ED1345" w:rsidP="00ED1345">
      <w:pPr>
        <w:pStyle w:val="PL"/>
      </w:pPr>
      <w:r>
        <w:t xml:space="preserve">    CorrelatedNotifications:</w:t>
      </w:r>
    </w:p>
    <w:p w14:paraId="59565A97" w14:textId="77777777" w:rsidR="00ED1345" w:rsidRDefault="00ED1345" w:rsidP="00ED1345">
      <w:pPr>
        <w:pStyle w:val="PL"/>
      </w:pPr>
      <w:r>
        <w:t xml:space="preserve">      type: array</w:t>
      </w:r>
    </w:p>
    <w:p w14:paraId="60DE4857" w14:textId="77777777" w:rsidR="00ED1345" w:rsidRDefault="00ED1345" w:rsidP="00ED1345">
      <w:pPr>
        <w:pStyle w:val="PL"/>
      </w:pPr>
      <w:r>
        <w:t xml:space="preserve">      items:</w:t>
      </w:r>
    </w:p>
    <w:p w14:paraId="4A8A2A9D" w14:textId="77777777" w:rsidR="00ED1345" w:rsidRDefault="00ED1345" w:rsidP="00ED1345">
      <w:pPr>
        <w:pStyle w:val="PL"/>
      </w:pPr>
      <w:r>
        <w:t xml:space="preserve">        $ref: '#/components/schemas/CorrelatedNotification'</w:t>
      </w:r>
    </w:p>
    <w:p w14:paraId="3191B04A" w14:textId="77777777" w:rsidR="00ED1345" w:rsidRDefault="00ED1345" w:rsidP="00ED1345">
      <w:pPr>
        <w:pStyle w:val="PL"/>
      </w:pPr>
      <w:r>
        <w:t xml:space="preserve">    AckState:</w:t>
      </w:r>
    </w:p>
    <w:p w14:paraId="3D24C5E6" w14:textId="77777777" w:rsidR="00ED1345" w:rsidRDefault="00ED1345" w:rsidP="00ED1345">
      <w:pPr>
        <w:pStyle w:val="PL"/>
      </w:pPr>
      <w:r>
        <w:t xml:space="preserve">      type: string</w:t>
      </w:r>
    </w:p>
    <w:p w14:paraId="46C8D92D" w14:textId="77777777" w:rsidR="00ED1345" w:rsidRDefault="00ED1345" w:rsidP="00ED1345">
      <w:pPr>
        <w:pStyle w:val="PL"/>
      </w:pPr>
      <w:r>
        <w:t xml:space="preserve">      enum:</w:t>
      </w:r>
    </w:p>
    <w:p w14:paraId="22407E46" w14:textId="77777777" w:rsidR="00ED1345" w:rsidRDefault="00ED1345" w:rsidP="00ED1345">
      <w:pPr>
        <w:pStyle w:val="PL"/>
      </w:pPr>
      <w:r>
        <w:t xml:space="preserve">        - ACKNOWLEDGED</w:t>
      </w:r>
    </w:p>
    <w:p w14:paraId="1F38FEA0" w14:textId="77777777" w:rsidR="00ED1345" w:rsidRDefault="00ED1345" w:rsidP="00ED1345">
      <w:pPr>
        <w:pStyle w:val="PL"/>
      </w:pPr>
      <w:r>
        <w:t xml:space="preserve">        - UNACKNOWLEDGED</w:t>
      </w:r>
    </w:p>
    <w:p w14:paraId="688D06A1" w14:textId="77777777" w:rsidR="00ED1345" w:rsidRDefault="00ED1345" w:rsidP="00ED1345">
      <w:pPr>
        <w:pStyle w:val="PL"/>
      </w:pPr>
    </w:p>
    <w:p w14:paraId="05444BC6" w14:textId="77777777" w:rsidR="00ED1345" w:rsidRDefault="00ED1345" w:rsidP="00ED1345">
      <w:pPr>
        <w:pStyle w:val="PL"/>
      </w:pPr>
      <w:r>
        <w:t xml:space="preserve">    AlarmRecord:</w:t>
      </w:r>
    </w:p>
    <w:p w14:paraId="281B9305" w14:textId="77777777" w:rsidR="00ED1345" w:rsidRDefault="00ED1345" w:rsidP="00ED1345">
      <w:pPr>
        <w:pStyle w:val="PL"/>
      </w:pPr>
      <w:r>
        <w:t xml:space="preserve">      description: &gt;-</w:t>
      </w:r>
    </w:p>
    <w:p w14:paraId="44E3E11C" w14:textId="77777777" w:rsidR="00ED1345" w:rsidRDefault="00ED1345" w:rsidP="00ED1345">
      <w:pPr>
        <w:pStyle w:val="PL"/>
      </w:pPr>
      <w:r>
        <w:t xml:space="preserve">        The alarmId is not a property of an alarm record. It is used as key</w:t>
      </w:r>
    </w:p>
    <w:p w14:paraId="753FD525" w14:textId="77777777" w:rsidR="00ED1345" w:rsidRDefault="00ED1345" w:rsidP="00ED1345">
      <w:pPr>
        <w:pStyle w:val="PL"/>
      </w:pPr>
      <w:r>
        <w:t xml:space="preserve">        in the map of alarm records instead.</w:t>
      </w:r>
    </w:p>
    <w:p w14:paraId="2CE0F4D0" w14:textId="77777777" w:rsidR="00ED1345" w:rsidRDefault="00ED1345" w:rsidP="00ED1345">
      <w:pPr>
        <w:pStyle w:val="PL"/>
      </w:pPr>
      <w:r>
        <w:t xml:space="preserve">      type: object</w:t>
      </w:r>
    </w:p>
    <w:p w14:paraId="4D1C9984" w14:textId="77777777" w:rsidR="00ED1345" w:rsidRDefault="00ED1345" w:rsidP="00ED1345">
      <w:pPr>
        <w:pStyle w:val="PL"/>
      </w:pPr>
      <w:r>
        <w:t xml:space="preserve">      properties:</w:t>
      </w:r>
    </w:p>
    <w:p w14:paraId="5D3A4181" w14:textId="77777777" w:rsidR="00ED1345" w:rsidRDefault="00ED1345" w:rsidP="00ED1345">
      <w:pPr>
        <w:pStyle w:val="PL"/>
      </w:pPr>
      <w:r>
        <w:t xml:space="preserve">        # alarmId:</w:t>
      </w:r>
    </w:p>
    <w:p w14:paraId="1EEFE8ED" w14:textId="77777777" w:rsidR="00ED1345" w:rsidRDefault="00ED1345" w:rsidP="00ED1345">
      <w:pPr>
        <w:pStyle w:val="PL"/>
      </w:pPr>
      <w:r>
        <w:t xml:space="preserve">        #  $ref: '#/components/schemas/AlarmId'</w:t>
      </w:r>
    </w:p>
    <w:p w14:paraId="74C7979F" w14:textId="77777777" w:rsidR="00ED1345" w:rsidRDefault="00ED1345" w:rsidP="00ED1345">
      <w:pPr>
        <w:pStyle w:val="PL"/>
      </w:pPr>
      <w:r>
        <w:t xml:space="preserve">        objectInstance:</w:t>
      </w:r>
    </w:p>
    <w:p w14:paraId="2810B290" w14:textId="77777777" w:rsidR="00ED1345" w:rsidRDefault="00ED1345" w:rsidP="00ED1345">
      <w:pPr>
        <w:pStyle w:val="PL"/>
      </w:pPr>
      <w:r>
        <w:t xml:space="preserve">          $ref: 'TS28623_ComDefs.yaml#/components/schemas/Dn'</w:t>
      </w:r>
    </w:p>
    <w:p w14:paraId="239F0546" w14:textId="77777777" w:rsidR="00ED1345" w:rsidRDefault="00ED1345" w:rsidP="00ED1345">
      <w:pPr>
        <w:pStyle w:val="PL"/>
      </w:pPr>
      <w:r>
        <w:t xml:space="preserve">        notificationId:</w:t>
      </w:r>
    </w:p>
    <w:p w14:paraId="269A026F" w14:textId="77777777" w:rsidR="00ED1345" w:rsidRDefault="00ED1345" w:rsidP="00ED1345">
      <w:pPr>
        <w:pStyle w:val="PL"/>
      </w:pPr>
      <w:r>
        <w:t xml:space="preserve">          $ref: 'TS28623_ComDefs.yaml#/components/schemas/NotificationId'</w:t>
      </w:r>
    </w:p>
    <w:p w14:paraId="7D5C120B" w14:textId="77777777" w:rsidR="00ED1345" w:rsidRDefault="00ED1345" w:rsidP="00ED1345">
      <w:pPr>
        <w:pStyle w:val="PL"/>
      </w:pPr>
      <w:r>
        <w:t xml:space="preserve">        alarmRaisedTime:</w:t>
      </w:r>
    </w:p>
    <w:p w14:paraId="502D3944" w14:textId="77777777" w:rsidR="00ED1345" w:rsidRDefault="00ED1345" w:rsidP="00ED1345">
      <w:pPr>
        <w:pStyle w:val="PL"/>
      </w:pPr>
      <w:r>
        <w:t xml:space="preserve">          $ref: 'TS28623_ComDefs.yaml#/components/schemas/DateTime'</w:t>
      </w:r>
    </w:p>
    <w:p w14:paraId="71FAB68C" w14:textId="77777777" w:rsidR="00ED1345" w:rsidRDefault="00ED1345" w:rsidP="00ED1345">
      <w:pPr>
        <w:pStyle w:val="PL"/>
      </w:pPr>
      <w:r>
        <w:t xml:space="preserve">        alarmChangedTime:</w:t>
      </w:r>
    </w:p>
    <w:p w14:paraId="3A3A18B0" w14:textId="77777777" w:rsidR="00ED1345" w:rsidRDefault="00ED1345" w:rsidP="00ED1345">
      <w:pPr>
        <w:pStyle w:val="PL"/>
      </w:pPr>
      <w:r>
        <w:t xml:space="preserve">          $ref: 'TS28623_ComDefs.yaml#/components/schemas/DateTime'</w:t>
      </w:r>
    </w:p>
    <w:p w14:paraId="61D1ED47" w14:textId="77777777" w:rsidR="00ED1345" w:rsidRDefault="00ED1345" w:rsidP="00ED1345">
      <w:pPr>
        <w:pStyle w:val="PL"/>
      </w:pPr>
      <w:r>
        <w:t xml:space="preserve">        alarmClearedTime:</w:t>
      </w:r>
    </w:p>
    <w:p w14:paraId="4D88B8B9" w14:textId="77777777" w:rsidR="00ED1345" w:rsidRDefault="00ED1345" w:rsidP="00ED1345">
      <w:pPr>
        <w:pStyle w:val="PL"/>
      </w:pPr>
      <w:r>
        <w:t xml:space="preserve">          $ref: 'TS28623_ComDefs.yaml#/components/schemas/DateTime'</w:t>
      </w:r>
    </w:p>
    <w:p w14:paraId="11237BAF" w14:textId="77777777" w:rsidR="00ED1345" w:rsidRDefault="00ED1345" w:rsidP="00ED1345">
      <w:pPr>
        <w:pStyle w:val="PL"/>
      </w:pPr>
      <w:r>
        <w:t xml:space="preserve">        alarmType:</w:t>
      </w:r>
    </w:p>
    <w:p w14:paraId="194CA053" w14:textId="77777777" w:rsidR="00ED1345" w:rsidRDefault="00ED1345" w:rsidP="00ED1345">
      <w:pPr>
        <w:pStyle w:val="PL"/>
      </w:pPr>
      <w:r>
        <w:t xml:space="preserve">          $ref: '#/components/schemas/AlarmType'</w:t>
      </w:r>
    </w:p>
    <w:p w14:paraId="2BAF4906" w14:textId="77777777" w:rsidR="00ED1345" w:rsidRDefault="00ED1345" w:rsidP="00ED1345">
      <w:pPr>
        <w:pStyle w:val="PL"/>
      </w:pPr>
      <w:r>
        <w:t xml:space="preserve">        probableCause:</w:t>
      </w:r>
    </w:p>
    <w:p w14:paraId="7E913FD8" w14:textId="77777777" w:rsidR="00ED1345" w:rsidRDefault="00ED1345" w:rsidP="00ED1345">
      <w:pPr>
        <w:pStyle w:val="PL"/>
      </w:pPr>
      <w:r>
        <w:t xml:space="preserve">          $ref: '#/components/schemas/ProbableCause'</w:t>
      </w:r>
    </w:p>
    <w:p w14:paraId="254B4B6A" w14:textId="77777777" w:rsidR="00ED1345" w:rsidRDefault="00ED1345" w:rsidP="00ED1345">
      <w:pPr>
        <w:pStyle w:val="PL"/>
      </w:pPr>
      <w:r>
        <w:t xml:space="preserve">        specificProblem:</w:t>
      </w:r>
    </w:p>
    <w:p w14:paraId="5498E46B" w14:textId="77777777" w:rsidR="00ED1345" w:rsidRDefault="00ED1345" w:rsidP="00ED1345">
      <w:pPr>
        <w:pStyle w:val="PL"/>
      </w:pPr>
      <w:r>
        <w:t xml:space="preserve">          $ref: '#/components/schemas/SpecificProblem'</w:t>
      </w:r>
    </w:p>
    <w:p w14:paraId="087FBE95" w14:textId="77777777" w:rsidR="00ED1345" w:rsidRDefault="00ED1345" w:rsidP="00ED1345">
      <w:pPr>
        <w:pStyle w:val="PL"/>
      </w:pPr>
      <w:r>
        <w:t xml:space="preserve">        perceivedSeverity:</w:t>
      </w:r>
    </w:p>
    <w:p w14:paraId="27BF0836" w14:textId="77777777" w:rsidR="00ED1345" w:rsidRDefault="00ED1345" w:rsidP="00ED1345">
      <w:pPr>
        <w:pStyle w:val="PL"/>
      </w:pPr>
      <w:r>
        <w:t xml:space="preserve">          $ref: '#/components/schemas/PerceivedSeverity'</w:t>
      </w:r>
    </w:p>
    <w:p w14:paraId="66AACE4A" w14:textId="77777777" w:rsidR="00ED1345" w:rsidRDefault="00ED1345" w:rsidP="00ED1345">
      <w:pPr>
        <w:pStyle w:val="PL"/>
      </w:pPr>
      <w:r>
        <w:t xml:space="preserve">        backedUpStatus:</w:t>
      </w:r>
    </w:p>
    <w:p w14:paraId="41B8E272" w14:textId="77777777" w:rsidR="00ED1345" w:rsidRDefault="00ED1345" w:rsidP="00ED1345">
      <w:pPr>
        <w:pStyle w:val="PL"/>
      </w:pPr>
      <w:r>
        <w:t xml:space="preserve">          type: boolean</w:t>
      </w:r>
    </w:p>
    <w:p w14:paraId="6CD40907" w14:textId="77777777" w:rsidR="00ED1345" w:rsidRDefault="00ED1345" w:rsidP="00ED1345">
      <w:pPr>
        <w:pStyle w:val="PL"/>
      </w:pPr>
      <w:r>
        <w:t xml:space="preserve">        backUpObject:</w:t>
      </w:r>
    </w:p>
    <w:p w14:paraId="1D6B34AD" w14:textId="77777777" w:rsidR="00ED1345" w:rsidRDefault="00ED1345" w:rsidP="00ED1345">
      <w:pPr>
        <w:pStyle w:val="PL"/>
      </w:pPr>
      <w:r>
        <w:t xml:space="preserve">          $ref: 'TS28623_ComDefs.yaml#/components/schemas/Dn'</w:t>
      </w:r>
    </w:p>
    <w:p w14:paraId="34D09050" w14:textId="77777777" w:rsidR="00ED1345" w:rsidRDefault="00ED1345" w:rsidP="00ED1345">
      <w:pPr>
        <w:pStyle w:val="PL"/>
      </w:pPr>
      <w:r>
        <w:t xml:space="preserve">        trendIndication:</w:t>
      </w:r>
    </w:p>
    <w:p w14:paraId="403D2122" w14:textId="77777777" w:rsidR="00ED1345" w:rsidRDefault="00ED1345" w:rsidP="00ED1345">
      <w:pPr>
        <w:pStyle w:val="PL"/>
      </w:pPr>
      <w:r>
        <w:t xml:space="preserve">          $ref: '#/components/schemas/TrendIndication'</w:t>
      </w:r>
    </w:p>
    <w:p w14:paraId="042CE78D" w14:textId="77777777" w:rsidR="00ED1345" w:rsidRDefault="00ED1345" w:rsidP="00ED1345">
      <w:pPr>
        <w:pStyle w:val="PL"/>
      </w:pPr>
      <w:r>
        <w:t xml:space="preserve">        thresholdinfo:</w:t>
      </w:r>
    </w:p>
    <w:p w14:paraId="49BBC9AA" w14:textId="77777777" w:rsidR="00ED1345" w:rsidRDefault="00ED1345" w:rsidP="00ED1345">
      <w:pPr>
        <w:pStyle w:val="PL"/>
      </w:pPr>
      <w:r>
        <w:t xml:space="preserve">          $ref: '#/components/schemas/ThresholdInfo'</w:t>
      </w:r>
    </w:p>
    <w:p w14:paraId="44345680" w14:textId="77777777" w:rsidR="00ED1345" w:rsidRDefault="00ED1345" w:rsidP="00ED1345">
      <w:pPr>
        <w:pStyle w:val="PL"/>
      </w:pPr>
      <w:r>
        <w:t xml:space="preserve">        correlatedNotifications:</w:t>
      </w:r>
    </w:p>
    <w:p w14:paraId="26E73AE0" w14:textId="77777777" w:rsidR="00ED1345" w:rsidRDefault="00ED1345" w:rsidP="00ED1345">
      <w:pPr>
        <w:pStyle w:val="PL"/>
      </w:pPr>
      <w:r>
        <w:t xml:space="preserve">          $ref: '#/components/schemas/CorrelatedNotifications'</w:t>
      </w:r>
    </w:p>
    <w:p w14:paraId="0FCA7D11" w14:textId="77777777" w:rsidR="00ED1345" w:rsidRDefault="00ED1345" w:rsidP="00ED1345">
      <w:pPr>
        <w:pStyle w:val="PL"/>
      </w:pPr>
      <w:r>
        <w:t xml:space="preserve">        stateChangeDefinition:</w:t>
      </w:r>
    </w:p>
    <w:p w14:paraId="662CB8E9" w14:textId="77777777" w:rsidR="00ED1345" w:rsidRDefault="00ED1345" w:rsidP="00ED1345">
      <w:pPr>
        <w:pStyle w:val="PL"/>
      </w:pPr>
      <w:r>
        <w:t xml:space="preserve">          $ref: 'TS28623_ComDefs.yaml#/components/schemas/AttributeValueChangeSet'</w:t>
      </w:r>
    </w:p>
    <w:p w14:paraId="5CBEA446" w14:textId="77777777" w:rsidR="00ED1345" w:rsidRDefault="00ED1345" w:rsidP="00ED1345">
      <w:pPr>
        <w:pStyle w:val="PL"/>
      </w:pPr>
      <w:r>
        <w:t xml:space="preserve">        monitoredAttributes:</w:t>
      </w:r>
    </w:p>
    <w:p w14:paraId="18B10546" w14:textId="77777777" w:rsidR="00ED1345" w:rsidRDefault="00ED1345" w:rsidP="00ED1345">
      <w:pPr>
        <w:pStyle w:val="PL"/>
      </w:pPr>
      <w:r>
        <w:t xml:space="preserve">          $ref: 'TS28623_ComDefs.yaml#/components/schemas/AttributeNameValuePairSet'</w:t>
      </w:r>
    </w:p>
    <w:p w14:paraId="5A23FADC" w14:textId="77777777" w:rsidR="00ED1345" w:rsidRDefault="00ED1345" w:rsidP="00ED1345">
      <w:pPr>
        <w:pStyle w:val="PL"/>
      </w:pPr>
      <w:r>
        <w:t xml:space="preserve">        proposedRepairActions:</w:t>
      </w:r>
    </w:p>
    <w:p w14:paraId="315BBF1C" w14:textId="77777777" w:rsidR="00ED1345" w:rsidRDefault="00ED1345" w:rsidP="00ED1345">
      <w:pPr>
        <w:pStyle w:val="PL"/>
      </w:pPr>
      <w:r>
        <w:t xml:space="preserve">          type: string</w:t>
      </w:r>
    </w:p>
    <w:p w14:paraId="27BF724F" w14:textId="77777777" w:rsidR="00ED1345" w:rsidRDefault="00ED1345" w:rsidP="00ED1345">
      <w:pPr>
        <w:pStyle w:val="PL"/>
      </w:pPr>
      <w:r>
        <w:t xml:space="preserve">        additionalText:</w:t>
      </w:r>
    </w:p>
    <w:p w14:paraId="76911211" w14:textId="77777777" w:rsidR="00ED1345" w:rsidRDefault="00ED1345" w:rsidP="00ED1345">
      <w:pPr>
        <w:pStyle w:val="PL"/>
      </w:pPr>
      <w:r>
        <w:t xml:space="preserve">          type: string</w:t>
      </w:r>
    </w:p>
    <w:p w14:paraId="366F206B" w14:textId="77777777" w:rsidR="00ED1345" w:rsidRDefault="00ED1345" w:rsidP="00ED1345">
      <w:pPr>
        <w:pStyle w:val="PL"/>
      </w:pPr>
      <w:r>
        <w:t xml:space="preserve">        additionalInformation:</w:t>
      </w:r>
    </w:p>
    <w:p w14:paraId="603B87A7" w14:textId="77777777" w:rsidR="00ED1345" w:rsidRDefault="00ED1345" w:rsidP="00ED1345">
      <w:pPr>
        <w:pStyle w:val="PL"/>
      </w:pPr>
      <w:r>
        <w:t xml:space="preserve">          $ref: 'TS28623_ComDefs.yaml#/components/schemas/AttributeNameValuePairSet'</w:t>
      </w:r>
    </w:p>
    <w:p w14:paraId="66D00940" w14:textId="77777777" w:rsidR="00ED1345" w:rsidRDefault="00ED1345" w:rsidP="00ED1345">
      <w:pPr>
        <w:pStyle w:val="PL"/>
      </w:pPr>
    </w:p>
    <w:p w14:paraId="55FFD88E" w14:textId="77777777" w:rsidR="00ED1345" w:rsidRDefault="00ED1345" w:rsidP="00ED1345">
      <w:pPr>
        <w:pStyle w:val="PL"/>
      </w:pPr>
      <w:r>
        <w:t xml:space="preserve">        rootCauseIndicator:</w:t>
      </w:r>
    </w:p>
    <w:p w14:paraId="5323A689" w14:textId="77777777" w:rsidR="00ED1345" w:rsidRDefault="00ED1345" w:rsidP="00ED1345">
      <w:pPr>
        <w:pStyle w:val="PL"/>
      </w:pPr>
      <w:r>
        <w:t xml:space="preserve">          type: boolean</w:t>
      </w:r>
    </w:p>
    <w:p w14:paraId="19B8C5A4" w14:textId="77777777" w:rsidR="00ED1345" w:rsidRDefault="00ED1345" w:rsidP="00ED1345">
      <w:pPr>
        <w:pStyle w:val="PL"/>
      </w:pPr>
    </w:p>
    <w:p w14:paraId="6082DF52" w14:textId="77777777" w:rsidR="00ED1345" w:rsidRDefault="00ED1345" w:rsidP="00ED1345">
      <w:pPr>
        <w:pStyle w:val="PL"/>
      </w:pPr>
      <w:r>
        <w:t xml:space="preserve">        ackTime:</w:t>
      </w:r>
    </w:p>
    <w:p w14:paraId="17BE3637" w14:textId="77777777" w:rsidR="00ED1345" w:rsidRDefault="00ED1345" w:rsidP="00ED1345">
      <w:pPr>
        <w:pStyle w:val="PL"/>
      </w:pPr>
      <w:r>
        <w:t xml:space="preserve">          $ref: 'TS28623_ComDefs.yaml#/components/schemas/DateTime'</w:t>
      </w:r>
    </w:p>
    <w:p w14:paraId="7732A542" w14:textId="77777777" w:rsidR="00ED1345" w:rsidRDefault="00ED1345" w:rsidP="00ED1345">
      <w:pPr>
        <w:pStyle w:val="PL"/>
      </w:pPr>
      <w:r>
        <w:t xml:space="preserve">        ackUserId:</w:t>
      </w:r>
    </w:p>
    <w:p w14:paraId="6CFAC78A" w14:textId="77777777" w:rsidR="00ED1345" w:rsidRDefault="00ED1345" w:rsidP="00ED1345">
      <w:pPr>
        <w:pStyle w:val="PL"/>
      </w:pPr>
      <w:r>
        <w:t xml:space="preserve">          type: string</w:t>
      </w:r>
    </w:p>
    <w:p w14:paraId="6BC5EEFE" w14:textId="77777777" w:rsidR="00ED1345" w:rsidRDefault="00ED1345" w:rsidP="00ED1345">
      <w:pPr>
        <w:pStyle w:val="PL"/>
      </w:pPr>
      <w:r>
        <w:t xml:space="preserve">        ackSystemId:</w:t>
      </w:r>
    </w:p>
    <w:p w14:paraId="236E7BD7" w14:textId="77777777" w:rsidR="00ED1345" w:rsidRDefault="00ED1345" w:rsidP="00ED1345">
      <w:pPr>
        <w:pStyle w:val="PL"/>
      </w:pPr>
      <w:r>
        <w:t xml:space="preserve">          type: string</w:t>
      </w:r>
    </w:p>
    <w:p w14:paraId="60919A6E" w14:textId="77777777" w:rsidR="00ED1345" w:rsidRDefault="00ED1345" w:rsidP="00ED1345">
      <w:pPr>
        <w:pStyle w:val="PL"/>
      </w:pPr>
      <w:r>
        <w:t xml:space="preserve">        ackState:</w:t>
      </w:r>
    </w:p>
    <w:p w14:paraId="4CDE580F" w14:textId="77777777" w:rsidR="00ED1345" w:rsidRDefault="00ED1345" w:rsidP="00ED1345">
      <w:pPr>
        <w:pStyle w:val="PL"/>
      </w:pPr>
      <w:r>
        <w:t xml:space="preserve">          $ref: '#/components/schemas/AckState'</w:t>
      </w:r>
    </w:p>
    <w:p w14:paraId="08E51916" w14:textId="77777777" w:rsidR="00ED1345" w:rsidRDefault="00ED1345" w:rsidP="00ED1345">
      <w:pPr>
        <w:pStyle w:val="PL"/>
      </w:pPr>
    </w:p>
    <w:p w14:paraId="5800081B" w14:textId="77777777" w:rsidR="00ED1345" w:rsidRDefault="00ED1345" w:rsidP="00ED1345">
      <w:pPr>
        <w:pStyle w:val="PL"/>
      </w:pPr>
      <w:r>
        <w:t xml:space="preserve">        clearUserId:</w:t>
      </w:r>
    </w:p>
    <w:p w14:paraId="1443C69B" w14:textId="77777777" w:rsidR="00ED1345" w:rsidRDefault="00ED1345" w:rsidP="00ED1345">
      <w:pPr>
        <w:pStyle w:val="PL"/>
      </w:pPr>
      <w:r>
        <w:t xml:space="preserve">          type: string</w:t>
      </w:r>
    </w:p>
    <w:p w14:paraId="0726F723" w14:textId="77777777" w:rsidR="00ED1345" w:rsidRDefault="00ED1345" w:rsidP="00ED1345">
      <w:pPr>
        <w:pStyle w:val="PL"/>
      </w:pPr>
      <w:r>
        <w:t xml:space="preserve">        clearSystemId:</w:t>
      </w:r>
    </w:p>
    <w:p w14:paraId="7CE3B07C" w14:textId="77777777" w:rsidR="00ED1345" w:rsidRDefault="00ED1345" w:rsidP="00ED1345">
      <w:pPr>
        <w:pStyle w:val="PL"/>
      </w:pPr>
      <w:r>
        <w:t xml:space="preserve">          type: string</w:t>
      </w:r>
    </w:p>
    <w:p w14:paraId="45F67CC8" w14:textId="77777777" w:rsidR="00ED1345" w:rsidRDefault="00ED1345" w:rsidP="00ED1345">
      <w:pPr>
        <w:pStyle w:val="PL"/>
      </w:pPr>
      <w:r>
        <w:t xml:space="preserve">        serviceUser:</w:t>
      </w:r>
    </w:p>
    <w:p w14:paraId="1C1DE8B0" w14:textId="77777777" w:rsidR="00ED1345" w:rsidRDefault="00ED1345" w:rsidP="00ED1345">
      <w:pPr>
        <w:pStyle w:val="PL"/>
      </w:pPr>
      <w:r>
        <w:t xml:space="preserve">          type: string</w:t>
      </w:r>
    </w:p>
    <w:p w14:paraId="42746E38" w14:textId="77777777" w:rsidR="00ED1345" w:rsidRDefault="00ED1345" w:rsidP="00ED1345">
      <w:pPr>
        <w:pStyle w:val="PL"/>
      </w:pPr>
      <w:r>
        <w:t xml:space="preserve">        serviceProvider:</w:t>
      </w:r>
    </w:p>
    <w:p w14:paraId="07B542B9" w14:textId="77777777" w:rsidR="00ED1345" w:rsidRDefault="00ED1345" w:rsidP="00ED1345">
      <w:pPr>
        <w:pStyle w:val="PL"/>
      </w:pPr>
      <w:r>
        <w:t xml:space="preserve">          type: string</w:t>
      </w:r>
    </w:p>
    <w:p w14:paraId="4FCD67A8" w14:textId="77777777" w:rsidR="00ED1345" w:rsidRDefault="00ED1345" w:rsidP="00ED1345">
      <w:pPr>
        <w:pStyle w:val="PL"/>
      </w:pPr>
      <w:r>
        <w:t xml:space="preserve">        securityAlarmDetector:</w:t>
      </w:r>
    </w:p>
    <w:p w14:paraId="160E7791" w14:textId="77777777" w:rsidR="00ED1345" w:rsidRDefault="00ED1345" w:rsidP="00ED1345">
      <w:pPr>
        <w:pStyle w:val="PL"/>
      </w:pPr>
      <w:r>
        <w:t xml:space="preserve">          type: string</w:t>
      </w:r>
    </w:p>
    <w:p w14:paraId="440DBFDB" w14:textId="77777777" w:rsidR="00ED1345" w:rsidRDefault="00ED1345" w:rsidP="00ED1345">
      <w:pPr>
        <w:pStyle w:val="PL"/>
      </w:pPr>
    </w:p>
    <w:p w14:paraId="5E8607A7" w14:textId="77777777" w:rsidR="00ED1345" w:rsidRDefault="00ED1345" w:rsidP="00ED1345">
      <w:pPr>
        <w:pStyle w:val="PL"/>
      </w:pPr>
      <w:r>
        <w:t xml:space="preserve">  #---- Definition of alarm notifications --------------------------------------------#</w:t>
      </w:r>
    </w:p>
    <w:p w14:paraId="56E07C5D" w14:textId="77777777" w:rsidR="00ED1345" w:rsidRDefault="00ED1345" w:rsidP="00ED1345">
      <w:pPr>
        <w:pStyle w:val="PL"/>
      </w:pPr>
      <w:r>
        <w:t xml:space="preserve">  </w:t>
      </w:r>
    </w:p>
    <w:p w14:paraId="7D0FEECC" w14:textId="77777777" w:rsidR="00ED1345" w:rsidRDefault="00ED1345" w:rsidP="00ED1345">
      <w:pPr>
        <w:pStyle w:val="PL"/>
      </w:pPr>
      <w:r>
        <w:t xml:space="preserve">    AlarmNotificationTypes:</w:t>
      </w:r>
    </w:p>
    <w:p w14:paraId="67490157" w14:textId="77777777" w:rsidR="00ED1345" w:rsidRDefault="00ED1345" w:rsidP="00ED1345">
      <w:pPr>
        <w:pStyle w:val="PL"/>
      </w:pPr>
      <w:r>
        <w:t xml:space="preserve">      type: string</w:t>
      </w:r>
    </w:p>
    <w:p w14:paraId="76C562E9" w14:textId="77777777" w:rsidR="00ED1345" w:rsidRDefault="00ED1345" w:rsidP="00ED1345">
      <w:pPr>
        <w:pStyle w:val="PL"/>
      </w:pPr>
      <w:r>
        <w:t xml:space="preserve">      enum:</w:t>
      </w:r>
    </w:p>
    <w:p w14:paraId="0D706B99" w14:textId="77777777" w:rsidR="00ED1345" w:rsidRDefault="00ED1345" w:rsidP="00ED1345">
      <w:pPr>
        <w:pStyle w:val="PL"/>
      </w:pPr>
      <w:r>
        <w:t xml:space="preserve">        - notifyNewAlarm</w:t>
      </w:r>
    </w:p>
    <w:p w14:paraId="2CDC963D" w14:textId="77777777" w:rsidR="00ED1345" w:rsidRDefault="00ED1345" w:rsidP="00ED1345">
      <w:pPr>
        <w:pStyle w:val="PL"/>
      </w:pPr>
      <w:r>
        <w:t xml:space="preserve">        - notifyChangedAlarm</w:t>
      </w:r>
    </w:p>
    <w:p w14:paraId="257C6AD8" w14:textId="77777777" w:rsidR="00ED1345" w:rsidRDefault="00ED1345" w:rsidP="00ED1345">
      <w:pPr>
        <w:pStyle w:val="PL"/>
      </w:pPr>
      <w:r>
        <w:t xml:space="preserve">        - notifyChangedAlarmGeneral</w:t>
      </w:r>
    </w:p>
    <w:p w14:paraId="311B9B4A" w14:textId="77777777" w:rsidR="00ED1345" w:rsidRDefault="00ED1345" w:rsidP="00ED1345">
      <w:pPr>
        <w:pStyle w:val="PL"/>
      </w:pPr>
      <w:r>
        <w:t xml:space="preserve">        - notifyAckStateChanged</w:t>
      </w:r>
    </w:p>
    <w:p w14:paraId="0B212FEA" w14:textId="77777777" w:rsidR="00ED1345" w:rsidRDefault="00ED1345" w:rsidP="00ED1345">
      <w:pPr>
        <w:pStyle w:val="PL"/>
      </w:pPr>
      <w:r>
        <w:t xml:space="preserve">        - notifyCorrelatedNotificationChanged</w:t>
      </w:r>
    </w:p>
    <w:p w14:paraId="1337E92B" w14:textId="77777777" w:rsidR="00ED1345" w:rsidRDefault="00ED1345" w:rsidP="00ED1345">
      <w:pPr>
        <w:pStyle w:val="PL"/>
      </w:pPr>
      <w:r>
        <w:t xml:space="preserve">        - notifyComments</w:t>
      </w:r>
    </w:p>
    <w:p w14:paraId="62F8E332" w14:textId="77777777" w:rsidR="00ED1345" w:rsidRDefault="00ED1345" w:rsidP="00ED1345">
      <w:pPr>
        <w:pStyle w:val="PL"/>
      </w:pPr>
      <w:r>
        <w:t xml:space="preserve">        - notifyClearedAlarm</w:t>
      </w:r>
    </w:p>
    <w:p w14:paraId="0130E76F" w14:textId="77777777" w:rsidR="00ED1345" w:rsidRDefault="00ED1345" w:rsidP="00ED1345">
      <w:pPr>
        <w:pStyle w:val="PL"/>
      </w:pPr>
      <w:r>
        <w:t xml:space="preserve">        - notifyAlarmListRebuilt</w:t>
      </w:r>
    </w:p>
    <w:p w14:paraId="4C2B40E0" w14:textId="77777777" w:rsidR="00ED1345" w:rsidRDefault="00ED1345" w:rsidP="00ED1345">
      <w:pPr>
        <w:pStyle w:val="PL"/>
      </w:pPr>
      <w:r>
        <w:t xml:space="preserve">        - notifyPotentialFaultyAlarmList</w:t>
      </w:r>
    </w:p>
    <w:p w14:paraId="3264AA04" w14:textId="77777777" w:rsidR="00ED1345" w:rsidRDefault="00ED1345" w:rsidP="00ED1345">
      <w:pPr>
        <w:pStyle w:val="PL"/>
      </w:pPr>
      <w:r>
        <w:t xml:space="preserve">    AlarmListAlignmentRequirement:</w:t>
      </w:r>
    </w:p>
    <w:p w14:paraId="5ADB3C2F" w14:textId="77777777" w:rsidR="00ED1345" w:rsidRDefault="00ED1345" w:rsidP="00ED1345">
      <w:pPr>
        <w:pStyle w:val="PL"/>
      </w:pPr>
      <w:r>
        <w:t xml:space="preserve">      type: string</w:t>
      </w:r>
    </w:p>
    <w:p w14:paraId="27A0C406" w14:textId="77777777" w:rsidR="00ED1345" w:rsidRDefault="00ED1345" w:rsidP="00ED1345">
      <w:pPr>
        <w:pStyle w:val="PL"/>
      </w:pPr>
      <w:r>
        <w:t xml:space="preserve">      enum:</w:t>
      </w:r>
    </w:p>
    <w:p w14:paraId="5D8CD1B3" w14:textId="77777777" w:rsidR="00ED1345" w:rsidRDefault="00ED1345" w:rsidP="00ED1345">
      <w:pPr>
        <w:pStyle w:val="PL"/>
      </w:pPr>
      <w:r>
        <w:t xml:space="preserve">        - ALIGNMENT_REQUIRED</w:t>
      </w:r>
    </w:p>
    <w:p w14:paraId="7E55B0B7" w14:textId="77777777" w:rsidR="00ED1345" w:rsidRDefault="00ED1345" w:rsidP="00ED1345">
      <w:pPr>
        <w:pStyle w:val="PL"/>
      </w:pPr>
      <w:r>
        <w:t xml:space="preserve">        - ALIGNMENT_NOT_REQUIRED</w:t>
      </w:r>
    </w:p>
    <w:p w14:paraId="386963E0" w14:textId="77777777" w:rsidR="00ED1345" w:rsidRDefault="00ED1345" w:rsidP="00ED1345">
      <w:pPr>
        <w:pStyle w:val="PL"/>
      </w:pPr>
    </w:p>
    <w:p w14:paraId="3E296AE8" w14:textId="77777777" w:rsidR="00ED1345" w:rsidRDefault="00ED1345" w:rsidP="00ED1345">
      <w:pPr>
        <w:pStyle w:val="PL"/>
      </w:pPr>
      <w:r>
        <w:t xml:space="preserve">    NotifyNewAlarm:</w:t>
      </w:r>
    </w:p>
    <w:p w14:paraId="55F71AA6" w14:textId="77777777" w:rsidR="00ED1345" w:rsidRDefault="00ED1345" w:rsidP="00ED1345">
      <w:pPr>
        <w:pStyle w:val="PL"/>
      </w:pPr>
      <w:r>
        <w:t xml:space="preserve">      allOf:</w:t>
      </w:r>
    </w:p>
    <w:p w14:paraId="03C64061" w14:textId="77777777" w:rsidR="00ED1345" w:rsidRDefault="00ED1345" w:rsidP="00ED1345">
      <w:pPr>
        <w:pStyle w:val="PL"/>
      </w:pPr>
      <w:r>
        <w:t xml:space="preserve">        - $ref: 'TS28623_ComDefs.yaml#/components/schemas/NotificationHeader'</w:t>
      </w:r>
    </w:p>
    <w:p w14:paraId="67A07631" w14:textId="77777777" w:rsidR="00ED1345" w:rsidRDefault="00ED1345" w:rsidP="00ED1345">
      <w:pPr>
        <w:pStyle w:val="PL"/>
      </w:pPr>
      <w:r>
        <w:t xml:space="preserve">        - type: object</w:t>
      </w:r>
    </w:p>
    <w:p w14:paraId="11E33568" w14:textId="77777777" w:rsidR="00ED1345" w:rsidRDefault="00ED1345" w:rsidP="00ED1345">
      <w:pPr>
        <w:pStyle w:val="PL"/>
      </w:pPr>
      <w:r>
        <w:t xml:space="preserve">          required:</w:t>
      </w:r>
    </w:p>
    <w:p w14:paraId="54849712" w14:textId="77777777" w:rsidR="00ED1345" w:rsidRDefault="00ED1345" w:rsidP="00ED1345">
      <w:pPr>
        <w:pStyle w:val="PL"/>
      </w:pPr>
      <w:r>
        <w:t xml:space="preserve">            - alarmId</w:t>
      </w:r>
    </w:p>
    <w:p w14:paraId="7DA46188" w14:textId="77777777" w:rsidR="00ED1345" w:rsidRDefault="00ED1345" w:rsidP="00ED1345">
      <w:pPr>
        <w:pStyle w:val="PL"/>
      </w:pPr>
      <w:r>
        <w:t xml:space="preserve">            - alarmType</w:t>
      </w:r>
    </w:p>
    <w:p w14:paraId="263E9000" w14:textId="77777777" w:rsidR="00ED1345" w:rsidRDefault="00ED1345" w:rsidP="00ED1345">
      <w:pPr>
        <w:pStyle w:val="PL"/>
      </w:pPr>
      <w:r>
        <w:t xml:space="preserve">            - probableCause</w:t>
      </w:r>
    </w:p>
    <w:p w14:paraId="49271190" w14:textId="77777777" w:rsidR="00ED1345" w:rsidRDefault="00ED1345" w:rsidP="00ED1345">
      <w:pPr>
        <w:pStyle w:val="PL"/>
      </w:pPr>
      <w:r>
        <w:t xml:space="preserve">            - perceivedSeverity</w:t>
      </w:r>
    </w:p>
    <w:p w14:paraId="7AD998AD" w14:textId="77777777" w:rsidR="00ED1345" w:rsidRDefault="00ED1345" w:rsidP="00ED1345">
      <w:pPr>
        <w:pStyle w:val="PL"/>
      </w:pPr>
      <w:r>
        <w:t xml:space="preserve">          properties:</w:t>
      </w:r>
    </w:p>
    <w:p w14:paraId="08C31D1C" w14:textId="77777777" w:rsidR="00ED1345" w:rsidRDefault="00ED1345" w:rsidP="00ED1345">
      <w:pPr>
        <w:pStyle w:val="PL"/>
      </w:pPr>
      <w:r>
        <w:t xml:space="preserve">            alarmId:</w:t>
      </w:r>
    </w:p>
    <w:p w14:paraId="4040832E" w14:textId="77777777" w:rsidR="00ED1345" w:rsidRDefault="00ED1345" w:rsidP="00ED1345">
      <w:pPr>
        <w:pStyle w:val="PL"/>
      </w:pPr>
      <w:r>
        <w:t xml:space="preserve">              $ref: '#/components/schemas/AlarmId'</w:t>
      </w:r>
    </w:p>
    <w:p w14:paraId="05F5448C" w14:textId="77777777" w:rsidR="00ED1345" w:rsidRDefault="00ED1345" w:rsidP="00ED1345">
      <w:pPr>
        <w:pStyle w:val="PL"/>
      </w:pPr>
      <w:r>
        <w:t xml:space="preserve">            alarmType:</w:t>
      </w:r>
    </w:p>
    <w:p w14:paraId="2D535141" w14:textId="77777777" w:rsidR="00ED1345" w:rsidRDefault="00ED1345" w:rsidP="00ED1345">
      <w:pPr>
        <w:pStyle w:val="PL"/>
      </w:pPr>
      <w:r>
        <w:t xml:space="preserve">              $ref: '#/components/schemas/AlarmType'</w:t>
      </w:r>
    </w:p>
    <w:p w14:paraId="7060EC66" w14:textId="77777777" w:rsidR="00ED1345" w:rsidRDefault="00ED1345" w:rsidP="00ED1345">
      <w:pPr>
        <w:pStyle w:val="PL"/>
      </w:pPr>
      <w:r>
        <w:t xml:space="preserve">            probableCause:</w:t>
      </w:r>
    </w:p>
    <w:p w14:paraId="5159F153" w14:textId="77777777" w:rsidR="00ED1345" w:rsidRDefault="00ED1345" w:rsidP="00ED1345">
      <w:pPr>
        <w:pStyle w:val="PL"/>
      </w:pPr>
      <w:r>
        <w:t xml:space="preserve">              $ref: '#/components/schemas/ProbableCause'</w:t>
      </w:r>
    </w:p>
    <w:p w14:paraId="028BE921" w14:textId="77777777" w:rsidR="00ED1345" w:rsidRDefault="00ED1345" w:rsidP="00ED1345">
      <w:pPr>
        <w:pStyle w:val="PL"/>
      </w:pPr>
      <w:r>
        <w:t xml:space="preserve">            specificProblem:</w:t>
      </w:r>
    </w:p>
    <w:p w14:paraId="4C7B40A6" w14:textId="77777777" w:rsidR="00ED1345" w:rsidRDefault="00ED1345" w:rsidP="00ED1345">
      <w:pPr>
        <w:pStyle w:val="PL"/>
      </w:pPr>
      <w:r>
        <w:t xml:space="preserve">              $ref: '#/components/schemas/SpecificProblem'</w:t>
      </w:r>
    </w:p>
    <w:p w14:paraId="2F6BF9D9" w14:textId="77777777" w:rsidR="00ED1345" w:rsidRDefault="00ED1345" w:rsidP="00ED1345">
      <w:pPr>
        <w:pStyle w:val="PL"/>
      </w:pPr>
      <w:r>
        <w:t xml:space="preserve">            perceivedSeverity:</w:t>
      </w:r>
    </w:p>
    <w:p w14:paraId="5C5CC6A2" w14:textId="77777777" w:rsidR="00ED1345" w:rsidRDefault="00ED1345" w:rsidP="00ED1345">
      <w:pPr>
        <w:pStyle w:val="PL"/>
      </w:pPr>
      <w:r>
        <w:t xml:space="preserve">              $ref: '#/components/schemas/PerceivedSeverity'</w:t>
      </w:r>
    </w:p>
    <w:p w14:paraId="6E3D15A8" w14:textId="77777777" w:rsidR="00ED1345" w:rsidRDefault="00ED1345" w:rsidP="00ED1345">
      <w:pPr>
        <w:pStyle w:val="PL"/>
      </w:pPr>
      <w:r>
        <w:t xml:space="preserve">            backedUpStatus:</w:t>
      </w:r>
    </w:p>
    <w:p w14:paraId="3874C1F2" w14:textId="77777777" w:rsidR="00ED1345" w:rsidRDefault="00ED1345" w:rsidP="00ED1345">
      <w:pPr>
        <w:pStyle w:val="PL"/>
      </w:pPr>
      <w:r>
        <w:t xml:space="preserve">              type: boolean</w:t>
      </w:r>
    </w:p>
    <w:p w14:paraId="72413AC0" w14:textId="77777777" w:rsidR="00ED1345" w:rsidRDefault="00ED1345" w:rsidP="00ED1345">
      <w:pPr>
        <w:pStyle w:val="PL"/>
      </w:pPr>
      <w:r>
        <w:t xml:space="preserve">            backUpObject:</w:t>
      </w:r>
    </w:p>
    <w:p w14:paraId="4B77CFC9" w14:textId="77777777" w:rsidR="00ED1345" w:rsidRDefault="00ED1345" w:rsidP="00ED1345">
      <w:pPr>
        <w:pStyle w:val="PL"/>
      </w:pPr>
      <w:r>
        <w:t xml:space="preserve">              $ref: 'TS28623_ComDefs.yaml#/components/schemas/Dn'</w:t>
      </w:r>
    </w:p>
    <w:p w14:paraId="4E6B2B8F" w14:textId="77777777" w:rsidR="00ED1345" w:rsidRDefault="00ED1345" w:rsidP="00ED1345">
      <w:pPr>
        <w:pStyle w:val="PL"/>
      </w:pPr>
      <w:r>
        <w:t xml:space="preserve">            trendIndication:</w:t>
      </w:r>
    </w:p>
    <w:p w14:paraId="0072E91D" w14:textId="77777777" w:rsidR="00ED1345" w:rsidRDefault="00ED1345" w:rsidP="00ED1345">
      <w:pPr>
        <w:pStyle w:val="PL"/>
      </w:pPr>
      <w:r>
        <w:t xml:space="preserve">              $ref: '#/components/schemas/TrendIndication'</w:t>
      </w:r>
    </w:p>
    <w:p w14:paraId="5365C10B" w14:textId="77777777" w:rsidR="00ED1345" w:rsidRDefault="00ED1345" w:rsidP="00ED1345">
      <w:pPr>
        <w:pStyle w:val="PL"/>
      </w:pPr>
      <w:r>
        <w:t xml:space="preserve">            thresholdInfo:</w:t>
      </w:r>
    </w:p>
    <w:p w14:paraId="01ABB617" w14:textId="77777777" w:rsidR="00ED1345" w:rsidRDefault="00ED1345" w:rsidP="00ED1345">
      <w:pPr>
        <w:pStyle w:val="PL"/>
      </w:pPr>
      <w:r>
        <w:t xml:space="preserve">              $ref: '#/components/schemas/ThresholdInfo'</w:t>
      </w:r>
    </w:p>
    <w:p w14:paraId="33754F4C" w14:textId="77777777" w:rsidR="00ED1345" w:rsidRDefault="00ED1345" w:rsidP="00ED1345">
      <w:pPr>
        <w:pStyle w:val="PL"/>
      </w:pPr>
      <w:r>
        <w:t xml:space="preserve">            correlatedNotifications:</w:t>
      </w:r>
    </w:p>
    <w:p w14:paraId="366FE044" w14:textId="77777777" w:rsidR="00ED1345" w:rsidRDefault="00ED1345" w:rsidP="00ED1345">
      <w:pPr>
        <w:pStyle w:val="PL"/>
      </w:pPr>
      <w:r>
        <w:t xml:space="preserve">              $ref: '#/components/schemas/CorrelatedNotifications'</w:t>
      </w:r>
    </w:p>
    <w:p w14:paraId="7CFB7062" w14:textId="77777777" w:rsidR="00ED1345" w:rsidRDefault="00ED1345" w:rsidP="00ED1345">
      <w:pPr>
        <w:pStyle w:val="PL"/>
      </w:pPr>
      <w:r>
        <w:t xml:space="preserve">            stateChangeDefinition:</w:t>
      </w:r>
    </w:p>
    <w:p w14:paraId="55135E14" w14:textId="77777777" w:rsidR="00ED1345" w:rsidRDefault="00ED1345" w:rsidP="00ED1345">
      <w:pPr>
        <w:pStyle w:val="PL"/>
      </w:pPr>
      <w:r>
        <w:t xml:space="preserve">              $ref: 'TS28623_ComDefs.yaml#/components/schemas/AttributeValueChangeSet'</w:t>
      </w:r>
    </w:p>
    <w:p w14:paraId="630D167B" w14:textId="77777777" w:rsidR="00ED1345" w:rsidRDefault="00ED1345" w:rsidP="00ED1345">
      <w:pPr>
        <w:pStyle w:val="PL"/>
      </w:pPr>
      <w:r>
        <w:t xml:space="preserve">            monitoredAttributes:</w:t>
      </w:r>
    </w:p>
    <w:p w14:paraId="08245822" w14:textId="77777777" w:rsidR="00ED1345" w:rsidRDefault="00ED1345" w:rsidP="00ED1345">
      <w:pPr>
        <w:pStyle w:val="PL"/>
      </w:pPr>
      <w:r>
        <w:t xml:space="preserve">              $ref: 'TS28623_ComDefs.yaml#/components/schemas/AttributeNameValuePairSet'</w:t>
      </w:r>
    </w:p>
    <w:p w14:paraId="7555D5F5" w14:textId="77777777" w:rsidR="00ED1345" w:rsidRDefault="00ED1345" w:rsidP="00ED1345">
      <w:pPr>
        <w:pStyle w:val="PL"/>
      </w:pPr>
      <w:r>
        <w:t xml:space="preserve">            proposedRepairActions:</w:t>
      </w:r>
    </w:p>
    <w:p w14:paraId="78FE0E63" w14:textId="77777777" w:rsidR="00ED1345" w:rsidRDefault="00ED1345" w:rsidP="00ED1345">
      <w:pPr>
        <w:pStyle w:val="PL"/>
      </w:pPr>
      <w:r>
        <w:t xml:space="preserve">              type: string</w:t>
      </w:r>
    </w:p>
    <w:p w14:paraId="457AEBDE" w14:textId="77777777" w:rsidR="00ED1345" w:rsidRDefault="00ED1345" w:rsidP="00ED1345">
      <w:pPr>
        <w:pStyle w:val="PL"/>
      </w:pPr>
      <w:r>
        <w:t xml:space="preserve">            additionalText:</w:t>
      </w:r>
    </w:p>
    <w:p w14:paraId="17B77FE3" w14:textId="77777777" w:rsidR="00ED1345" w:rsidRDefault="00ED1345" w:rsidP="00ED1345">
      <w:pPr>
        <w:pStyle w:val="PL"/>
      </w:pPr>
      <w:r>
        <w:t xml:space="preserve">              type: string</w:t>
      </w:r>
    </w:p>
    <w:p w14:paraId="75B1F1F1" w14:textId="77777777" w:rsidR="00ED1345" w:rsidRDefault="00ED1345" w:rsidP="00ED1345">
      <w:pPr>
        <w:pStyle w:val="PL"/>
      </w:pPr>
      <w:r>
        <w:t xml:space="preserve">            additionalInformation:</w:t>
      </w:r>
    </w:p>
    <w:p w14:paraId="469B9985" w14:textId="77777777" w:rsidR="00ED1345" w:rsidRDefault="00ED1345" w:rsidP="00ED1345">
      <w:pPr>
        <w:pStyle w:val="PL"/>
      </w:pPr>
      <w:r>
        <w:t xml:space="preserve">              $ref: 'TS28623_ComDefs.yaml#/components/schemas/AttributeNameValuePairSet'</w:t>
      </w:r>
    </w:p>
    <w:p w14:paraId="5A5D5D9B" w14:textId="77777777" w:rsidR="00ED1345" w:rsidRDefault="00ED1345" w:rsidP="00ED1345">
      <w:pPr>
        <w:pStyle w:val="PL"/>
      </w:pPr>
      <w:r>
        <w:t xml:space="preserve">            rootCauseIndicator:</w:t>
      </w:r>
    </w:p>
    <w:p w14:paraId="4ADCD86D" w14:textId="77777777" w:rsidR="00ED1345" w:rsidRDefault="00ED1345" w:rsidP="00ED1345">
      <w:pPr>
        <w:pStyle w:val="PL"/>
      </w:pPr>
      <w:r>
        <w:t xml:space="preserve">              type: boolean</w:t>
      </w:r>
    </w:p>
    <w:p w14:paraId="1567B4A1" w14:textId="77777777" w:rsidR="00ED1345" w:rsidRDefault="00ED1345" w:rsidP="00ED1345">
      <w:pPr>
        <w:pStyle w:val="PL"/>
      </w:pPr>
      <w:r>
        <w:t xml:space="preserve">    NotifyNewSecAlarm:</w:t>
      </w:r>
    </w:p>
    <w:p w14:paraId="46892E99" w14:textId="77777777" w:rsidR="00ED1345" w:rsidRDefault="00ED1345" w:rsidP="00ED1345">
      <w:pPr>
        <w:pStyle w:val="PL"/>
      </w:pPr>
      <w:r>
        <w:t xml:space="preserve">      allOf:</w:t>
      </w:r>
    </w:p>
    <w:p w14:paraId="17CD8092" w14:textId="77777777" w:rsidR="00ED1345" w:rsidRDefault="00ED1345" w:rsidP="00ED1345">
      <w:pPr>
        <w:pStyle w:val="PL"/>
      </w:pPr>
      <w:r>
        <w:t xml:space="preserve">        - $ref: 'TS28623_ComDefs.yaml#/components/schemas/NotificationHeader'</w:t>
      </w:r>
    </w:p>
    <w:p w14:paraId="41CA247A" w14:textId="77777777" w:rsidR="00ED1345" w:rsidRDefault="00ED1345" w:rsidP="00ED1345">
      <w:pPr>
        <w:pStyle w:val="PL"/>
      </w:pPr>
      <w:r>
        <w:t xml:space="preserve">        - type: object</w:t>
      </w:r>
    </w:p>
    <w:p w14:paraId="02E62215" w14:textId="77777777" w:rsidR="00ED1345" w:rsidRDefault="00ED1345" w:rsidP="00ED1345">
      <w:pPr>
        <w:pStyle w:val="PL"/>
      </w:pPr>
      <w:r>
        <w:t xml:space="preserve">          required:</w:t>
      </w:r>
    </w:p>
    <w:p w14:paraId="51B6373A" w14:textId="77777777" w:rsidR="00ED1345" w:rsidRDefault="00ED1345" w:rsidP="00ED1345">
      <w:pPr>
        <w:pStyle w:val="PL"/>
      </w:pPr>
      <w:r>
        <w:t xml:space="preserve">            - alarmId</w:t>
      </w:r>
    </w:p>
    <w:p w14:paraId="56717D5E" w14:textId="77777777" w:rsidR="00ED1345" w:rsidRDefault="00ED1345" w:rsidP="00ED1345">
      <w:pPr>
        <w:pStyle w:val="PL"/>
      </w:pPr>
      <w:r>
        <w:t xml:space="preserve">            - alarmType</w:t>
      </w:r>
    </w:p>
    <w:p w14:paraId="5AE37310" w14:textId="77777777" w:rsidR="00ED1345" w:rsidRDefault="00ED1345" w:rsidP="00ED1345">
      <w:pPr>
        <w:pStyle w:val="PL"/>
      </w:pPr>
      <w:r>
        <w:t xml:space="preserve">            - probableCause</w:t>
      </w:r>
    </w:p>
    <w:p w14:paraId="62C20693" w14:textId="77777777" w:rsidR="00ED1345" w:rsidRDefault="00ED1345" w:rsidP="00ED1345">
      <w:pPr>
        <w:pStyle w:val="PL"/>
      </w:pPr>
      <w:r>
        <w:t xml:space="preserve">            - perceivedSeverity</w:t>
      </w:r>
    </w:p>
    <w:p w14:paraId="48832678" w14:textId="77777777" w:rsidR="00ED1345" w:rsidRDefault="00ED1345" w:rsidP="00ED1345">
      <w:pPr>
        <w:pStyle w:val="PL"/>
      </w:pPr>
      <w:r>
        <w:t xml:space="preserve">            - serviceUser</w:t>
      </w:r>
    </w:p>
    <w:p w14:paraId="6A67A71A" w14:textId="77777777" w:rsidR="00ED1345" w:rsidRDefault="00ED1345" w:rsidP="00ED1345">
      <w:pPr>
        <w:pStyle w:val="PL"/>
      </w:pPr>
      <w:r>
        <w:t xml:space="preserve">            - serviceProvider</w:t>
      </w:r>
    </w:p>
    <w:p w14:paraId="258284A9" w14:textId="77777777" w:rsidR="00ED1345" w:rsidRDefault="00ED1345" w:rsidP="00ED1345">
      <w:pPr>
        <w:pStyle w:val="PL"/>
      </w:pPr>
      <w:r>
        <w:t xml:space="preserve">            - securityAlarmDetector </w:t>
      </w:r>
    </w:p>
    <w:p w14:paraId="1B2816AC" w14:textId="77777777" w:rsidR="00ED1345" w:rsidRDefault="00ED1345" w:rsidP="00ED1345">
      <w:pPr>
        <w:pStyle w:val="PL"/>
      </w:pPr>
      <w:r>
        <w:t xml:space="preserve">          properties:</w:t>
      </w:r>
    </w:p>
    <w:p w14:paraId="6BFA7EB4" w14:textId="77777777" w:rsidR="00ED1345" w:rsidRDefault="00ED1345" w:rsidP="00ED1345">
      <w:pPr>
        <w:pStyle w:val="PL"/>
      </w:pPr>
      <w:r>
        <w:t xml:space="preserve">            alarmId:</w:t>
      </w:r>
    </w:p>
    <w:p w14:paraId="03DB9E67" w14:textId="77777777" w:rsidR="00ED1345" w:rsidRDefault="00ED1345" w:rsidP="00ED1345">
      <w:pPr>
        <w:pStyle w:val="PL"/>
      </w:pPr>
      <w:r>
        <w:t xml:space="preserve">              $ref: '#/components/schemas/AlarmId'</w:t>
      </w:r>
    </w:p>
    <w:p w14:paraId="1B58952F" w14:textId="77777777" w:rsidR="00ED1345" w:rsidRDefault="00ED1345" w:rsidP="00ED1345">
      <w:pPr>
        <w:pStyle w:val="PL"/>
      </w:pPr>
      <w:r>
        <w:t xml:space="preserve">            alarmType:</w:t>
      </w:r>
    </w:p>
    <w:p w14:paraId="305FF5A8" w14:textId="77777777" w:rsidR="00ED1345" w:rsidRDefault="00ED1345" w:rsidP="00ED1345">
      <w:pPr>
        <w:pStyle w:val="PL"/>
      </w:pPr>
      <w:r>
        <w:t xml:space="preserve">              $ref: '#/components/schemas/AlarmType'</w:t>
      </w:r>
    </w:p>
    <w:p w14:paraId="6C5FEFBE" w14:textId="77777777" w:rsidR="00ED1345" w:rsidRDefault="00ED1345" w:rsidP="00ED1345">
      <w:pPr>
        <w:pStyle w:val="PL"/>
      </w:pPr>
      <w:r>
        <w:t xml:space="preserve">            probableCause:</w:t>
      </w:r>
    </w:p>
    <w:p w14:paraId="377D3154" w14:textId="77777777" w:rsidR="00ED1345" w:rsidRDefault="00ED1345" w:rsidP="00ED1345">
      <w:pPr>
        <w:pStyle w:val="PL"/>
      </w:pPr>
      <w:r>
        <w:t xml:space="preserve">              $ref: '#/components/schemas/ProbableCause'</w:t>
      </w:r>
    </w:p>
    <w:p w14:paraId="58DA2D2B" w14:textId="77777777" w:rsidR="00ED1345" w:rsidRDefault="00ED1345" w:rsidP="00ED1345">
      <w:pPr>
        <w:pStyle w:val="PL"/>
      </w:pPr>
      <w:r>
        <w:t xml:space="preserve">            perceivedSeverity:</w:t>
      </w:r>
    </w:p>
    <w:p w14:paraId="4503B9AA" w14:textId="77777777" w:rsidR="00ED1345" w:rsidRDefault="00ED1345" w:rsidP="00ED1345">
      <w:pPr>
        <w:pStyle w:val="PL"/>
      </w:pPr>
      <w:r>
        <w:t xml:space="preserve">              $ref: '#/components/schemas/PerceivedSeverity'</w:t>
      </w:r>
    </w:p>
    <w:p w14:paraId="3AF68FF1" w14:textId="77777777" w:rsidR="00ED1345" w:rsidRDefault="00ED1345" w:rsidP="00ED1345">
      <w:pPr>
        <w:pStyle w:val="PL"/>
      </w:pPr>
      <w:r>
        <w:t xml:space="preserve">            correlatedNotifications:</w:t>
      </w:r>
    </w:p>
    <w:p w14:paraId="1FFCDA95" w14:textId="77777777" w:rsidR="00ED1345" w:rsidRDefault="00ED1345" w:rsidP="00ED1345">
      <w:pPr>
        <w:pStyle w:val="PL"/>
      </w:pPr>
      <w:r>
        <w:t xml:space="preserve">              $ref: '#/components/schemas/CorrelatedNotifications'</w:t>
      </w:r>
    </w:p>
    <w:p w14:paraId="425A4B4A" w14:textId="77777777" w:rsidR="00ED1345" w:rsidRDefault="00ED1345" w:rsidP="00ED1345">
      <w:pPr>
        <w:pStyle w:val="PL"/>
      </w:pPr>
      <w:r>
        <w:t xml:space="preserve">            additionalText:</w:t>
      </w:r>
    </w:p>
    <w:p w14:paraId="1D072276" w14:textId="77777777" w:rsidR="00ED1345" w:rsidRDefault="00ED1345" w:rsidP="00ED1345">
      <w:pPr>
        <w:pStyle w:val="PL"/>
      </w:pPr>
      <w:r>
        <w:t xml:space="preserve">              type: string</w:t>
      </w:r>
    </w:p>
    <w:p w14:paraId="35C1D4C5" w14:textId="77777777" w:rsidR="00ED1345" w:rsidRDefault="00ED1345" w:rsidP="00ED1345">
      <w:pPr>
        <w:pStyle w:val="PL"/>
      </w:pPr>
      <w:r>
        <w:t xml:space="preserve">            additionalInformation:</w:t>
      </w:r>
    </w:p>
    <w:p w14:paraId="680C637A" w14:textId="77777777" w:rsidR="00ED1345" w:rsidRDefault="00ED1345" w:rsidP="00ED1345">
      <w:pPr>
        <w:pStyle w:val="PL"/>
      </w:pPr>
      <w:r>
        <w:t xml:space="preserve">              $ref: 'TS28623_ComDefs.yaml#/components/schemas/AttributeNameValuePairSet'</w:t>
      </w:r>
    </w:p>
    <w:p w14:paraId="3E513E53" w14:textId="77777777" w:rsidR="00ED1345" w:rsidRDefault="00ED1345" w:rsidP="00ED1345">
      <w:pPr>
        <w:pStyle w:val="PL"/>
      </w:pPr>
      <w:r>
        <w:t xml:space="preserve">            rootCauseIndicator:</w:t>
      </w:r>
    </w:p>
    <w:p w14:paraId="4DD0CB6C" w14:textId="77777777" w:rsidR="00ED1345" w:rsidRDefault="00ED1345" w:rsidP="00ED1345">
      <w:pPr>
        <w:pStyle w:val="PL"/>
      </w:pPr>
      <w:r>
        <w:t xml:space="preserve">              type: boolean</w:t>
      </w:r>
    </w:p>
    <w:p w14:paraId="5E18BCD5" w14:textId="77777777" w:rsidR="00ED1345" w:rsidRDefault="00ED1345" w:rsidP="00ED1345">
      <w:pPr>
        <w:pStyle w:val="PL"/>
      </w:pPr>
      <w:r>
        <w:t xml:space="preserve">            serviceUser:</w:t>
      </w:r>
    </w:p>
    <w:p w14:paraId="761125F8" w14:textId="77777777" w:rsidR="00ED1345" w:rsidRDefault="00ED1345" w:rsidP="00ED1345">
      <w:pPr>
        <w:pStyle w:val="PL"/>
      </w:pPr>
      <w:r>
        <w:t xml:space="preserve">              type: string</w:t>
      </w:r>
    </w:p>
    <w:p w14:paraId="0AEA9F32" w14:textId="77777777" w:rsidR="00ED1345" w:rsidRDefault="00ED1345" w:rsidP="00ED1345">
      <w:pPr>
        <w:pStyle w:val="PL"/>
      </w:pPr>
      <w:r>
        <w:t xml:space="preserve">            serviceProvider:</w:t>
      </w:r>
    </w:p>
    <w:p w14:paraId="65E9FDA1" w14:textId="77777777" w:rsidR="00ED1345" w:rsidRDefault="00ED1345" w:rsidP="00ED1345">
      <w:pPr>
        <w:pStyle w:val="PL"/>
      </w:pPr>
      <w:r>
        <w:t xml:space="preserve">              type: string</w:t>
      </w:r>
    </w:p>
    <w:p w14:paraId="5CB3F9BB" w14:textId="77777777" w:rsidR="00ED1345" w:rsidRDefault="00ED1345" w:rsidP="00ED1345">
      <w:pPr>
        <w:pStyle w:val="PL"/>
      </w:pPr>
      <w:r>
        <w:t xml:space="preserve">            securityAlarmDetector:</w:t>
      </w:r>
    </w:p>
    <w:p w14:paraId="7F805884" w14:textId="77777777" w:rsidR="00ED1345" w:rsidRDefault="00ED1345" w:rsidP="00ED1345">
      <w:pPr>
        <w:pStyle w:val="PL"/>
      </w:pPr>
      <w:r>
        <w:t xml:space="preserve">              type: string</w:t>
      </w:r>
    </w:p>
    <w:p w14:paraId="79D0BB22" w14:textId="77777777" w:rsidR="00ED1345" w:rsidRDefault="00ED1345" w:rsidP="00ED1345">
      <w:pPr>
        <w:pStyle w:val="PL"/>
      </w:pPr>
      <w:r>
        <w:t xml:space="preserve">    NotifyClearedAlarm:</w:t>
      </w:r>
    </w:p>
    <w:p w14:paraId="57A7F8DE" w14:textId="77777777" w:rsidR="00ED1345" w:rsidRDefault="00ED1345" w:rsidP="00ED1345">
      <w:pPr>
        <w:pStyle w:val="PL"/>
      </w:pPr>
      <w:r>
        <w:t xml:space="preserve">      allOf:</w:t>
      </w:r>
    </w:p>
    <w:p w14:paraId="62033DAE" w14:textId="77777777" w:rsidR="00ED1345" w:rsidRDefault="00ED1345" w:rsidP="00ED1345">
      <w:pPr>
        <w:pStyle w:val="PL"/>
      </w:pPr>
      <w:r>
        <w:t xml:space="preserve">        - $ref: 'TS28623_ComDefs.yaml#/components/schemas/NotificationHeader'</w:t>
      </w:r>
    </w:p>
    <w:p w14:paraId="31621EAB" w14:textId="77777777" w:rsidR="00ED1345" w:rsidRDefault="00ED1345" w:rsidP="00ED1345">
      <w:pPr>
        <w:pStyle w:val="PL"/>
      </w:pPr>
      <w:r>
        <w:t xml:space="preserve">        - type: object</w:t>
      </w:r>
    </w:p>
    <w:p w14:paraId="1C3F5386" w14:textId="77777777" w:rsidR="00ED1345" w:rsidRDefault="00ED1345" w:rsidP="00ED1345">
      <w:pPr>
        <w:pStyle w:val="PL"/>
      </w:pPr>
      <w:r>
        <w:t xml:space="preserve">          required:</w:t>
      </w:r>
    </w:p>
    <w:p w14:paraId="44740782" w14:textId="77777777" w:rsidR="00ED1345" w:rsidRDefault="00ED1345" w:rsidP="00ED1345">
      <w:pPr>
        <w:pStyle w:val="PL"/>
      </w:pPr>
      <w:r>
        <w:t xml:space="preserve">            - alarmId</w:t>
      </w:r>
    </w:p>
    <w:p w14:paraId="3250D92C" w14:textId="77777777" w:rsidR="00ED1345" w:rsidRDefault="00ED1345" w:rsidP="00ED1345">
      <w:pPr>
        <w:pStyle w:val="PL"/>
      </w:pPr>
      <w:r>
        <w:t xml:space="preserve">            - alarmType</w:t>
      </w:r>
    </w:p>
    <w:p w14:paraId="62A849BE" w14:textId="77777777" w:rsidR="00ED1345" w:rsidRDefault="00ED1345" w:rsidP="00ED1345">
      <w:pPr>
        <w:pStyle w:val="PL"/>
      </w:pPr>
      <w:r>
        <w:t xml:space="preserve">            - probableCause</w:t>
      </w:r>
    </w:p>
    <w:p w14:paraId="6D21F947" w14:textId="77777777" w:rsidR="00ED1345" w:rsidRDefault="00ED1345" w:rsidP="00ED1345">
      <w:pPr>
        <w:pStyle w:val="PL"/>
      </w:pPr>
      <w:r>
        <w:t xml:space="preserve">            - perceivedSeverity</w:t>
      </w:r>
    </w:p>
    <w:p w14:paraId="4B651147" w14:textId="77777777" w:rsidR="00ED1345" w:rsidRDefault="00ED1345" w:rsidP="00ED1345">
      <w:pPr>
        <w:pStyle w:val="PL"/>
      </w:pPr>
      <w:r>
        <w:t xml:space="preserve">          properties:</w:t>
      </w:r>
    </w:p>
    <w:p w14:paraId="7F54ADA0" w14:textId="77777777" w:rsidR="00ED1345" w:rsidRDefault="00ED1345" w:rsidP="00ED1345">
      <w:pPr>
        <w:pStyle w:val="PL"/>
      </w:pPr>
      <w:r>
        <w:t xml:space="preserve">            alarmId:</w:t>
      </w:r>
    </w:p>
    <w:p w14:paraId="6E95D559" w14:textId="77777777" w:rsidR="00ED1345" w:rsidRDefault="00ED1345" w:rsidP="00ED1345">
      <w:pPr>
        <w:pStyle w:val="PL"/>
      </w:pPr>
      <w:r>
        <w:t xml:space="preserve">              $ref: '#/components/schemas/AlarmId'</w:t>
      </w:r>
    </w:p>
    <w:p w14:paraId="0526ABD9" w14:textId="77777777" w:rsidR="00ED1345" w:rsidRDefault="00ED1345" w:rsidP="00ED1345">
      <w:pPr>
        <w:pStyle w:val="PL"/>
      </w:pPr>
      <w:r>
        <w:t xml:space="preserve">            alarmType:</w:t>
      </w:r>
    </w:p>
    <w:p w14:paraId="379B68B1" w14:textId="77777777" w:rsidR="00ED1345" w:rsidRDefault="00ED1345" w:rsidP="00ED1345">
      <w:pPr>
        <w:pStyle w:val="PL"/>
      </w:pPr>
      <w:r>
        <w:t xml:space="preserve">              $ref: '#/components/schemas/AlarmType'</w:t>
      </w:r>
    </w:p>
    <w:p w14:paraId="600C255E" w14:textId="77777777" w:rsidR="00ED1345" w:rsidRDefault="00ED1345" w:rsidP="00ED1345">
      <w:pPr>
        <w:pStyle w:val="PL"/>
      </w:pPr>
      <w:r>
        <w:t xml:space="preserve">            probableCause:</w:t>
      </w:r>
    </w:p>
    <w:p w14:paraId="4D026389" w14:textId="77777777" w:rsidR="00ED1345" w:rsidRDefault="00ED1345" w:rsidP="00ED1345">
      <w:pPr>
        <w:pStyle w:val="PL"/>
      </w:pPr>
      <w:r>
        <w:t xml:space="preserve">              $ref: '#/components/schemas/ProbableCause'</w:t>
      </w:r>
    </w:p>
    <w:p w14:paraId="6FB1572F" w14:textId="77777777" w:rsidR="00ED1345" w:rsidRDefault="00ED1345" w:rsidP="00ED1345">
      <w:pPr>
        <w:pStyle w:val="PL"/>
      </w:pPr>
      <w:r>
        <w:t xml:space="preserve">            perceivedSeverity:</w:t>
      </w:r>
    </w:p>
    <w:p w14:paraId="016A8CCE" w14:textId="77777777" w:rsidR="00ED1345" w:rsidRDefault="00ED1345" w:rsidP="00ED1345">
      <w:pPr>
        <w:pStyle w:val="PL"/>
      </w:pPr>
      <w:r>
        <w:t xml:space="preserve">              $ref: '#/components/schemas/PerceivedSeverity'</w:t>
      </w:r>
    </w:p>
    <w:p w14:paraId="6FA86F82" w14:textId="77777777" w:rsidR="00ED1345" w:rsidRDefault="00ED1345" w:rsidP="00ED1345">
      <w:pPr>
        <w:pStyle w:val="PL"/>
      </w:pPr>
      <w:r>
        <w:t xml:space="preserve">            correlatedNotifications:</w:t>
      </w:r>
    </w:p>
    <w:p w14:paraId="2BCAC2AB" w14:textId="77777777" w:rsidR="00ED1345" w:rsidRDefault="00ED1345" w:rsidP="00ED1345">
      <w:pPr>
        <w:pStyle w:val="PL"/>
      </w:pPr>
      <w:r>
        <w:t xml:space="preserve">              $ref: '#/components/schemas/CorrelatedNotifications'</w:t>
      </w:r>
    </w:p>
    <w:p w14:paraId="1C9AE37A" w14:textId="77777777" w:rsidR="00ED1345" w:rsidRDefault="00ED1345" w:rsidP="00ED1345">
      <w:pPr>
        <w:pStyle w:val="PL"/>
      </w:pPr>
      <w:r>
        <w:t xml:space="preserve">            clearUserId:</w:t>
      </w:r>
    </w:p>
    <w:p w14:paraId="7D15927D" w14:textId="77777777" w:rsidR="00ED1345" w:rsidRDefault="00ED1345" w:rsidP="00ED1345">
      <w:pPr>
        <w:pStyle w:val="PL"/>
      </w:pPr>
      <w:r>
        <w:t xml:space="preserve">              type: string</w:t>
      </w:r>
    </w:p>
    <w:p w14:paraId="3FA1B714" w14:textId="77777777" w:rsidR="00ED1345" w:rsidRDefault="00ED1345" w:rsidP="00ED1345">
      <w:pPr>
        <w:pStyle w:val="PL"/>
      </w:pPr>
      <w:r>
        <w:t xml:space="preserve">            clearSystemId:</w:t>
      </w:r>
    </w:p>
    <w:p w14:paraId="39F942DF" w14:textId="77777777" w:rsidR="00ED1345" w:rsidRDefault="00ED1345" w:rsidP="00ED1345">
      <w:pPr>
        <w:pStyle w:val="PL"/>
      </w:pPr>
      <w:r>
        <w:t xml:space="preserve">              type: string</w:t>
      </w:r>
    </w:p>
    <w:p w14:paraId="2A873F3A" w14:textId="77777777" w:rsidR="00ED1345" w:rsidRDefault="00ED1345" w:rsidP="00ED1345">
      <w:pPr>
        <w:pStyle w:val="PL"/>
      </w:pPr>
      <w:r>
        <w:t xml:space="preserve">    NotifyChangedAlarm:</w:t>
      </w:r>
    </w:p>
    <w:p w14:paraId="21916239" w14:textId="77777777" w:rsidR="00ED1345" w:rsidRDefault="00ED1345" w:rsidP="00ED1345">
      <w:pPr>
        <w:pStyle w:val="PL"/>
      </w:pPr>
      <w:r>
        <w:t xml:space="preserve">      allOf:</w:t>
      </w:r>
    </w:p>
    <w:p w14:paraId="6171E97D" w14:textId="77777777" w:rsidR="00ED1345" w:rsidRDefault="00ED1345" w:rsidP="00ED1345">
      <w:pPr>
        <w:pStyle w:val="PL"/>
      </w:pPr>
      <w:r>
        <w:t xml:space="preserve">        - $ref: 'TS28623_ComDefs.yaml#/components/schemas/NotificationHeader'</w:t>
      </w:r>
    </w:p>
    <w:p w14:paraId="6A1756DF" w14:textId="77777777" w:rsidR="00ED1345" w:rsidRDefault="00ED1345" w:rsidP="00ED1345">
      <w:pPr>
        <w:pStyle w:val="PL"/>
      </w:pPr>
      <w:r>
        <w:t xml:space="preserve">        - type: object</w:t>
      </w:r>
    </w:p>
    <w:p w14:paraId="1C6C8986" w14:textId="77777777" w:rsidR="00ED1345" w:rsidRDefault="00ED1345" w:rsidP="00ED1345">
      <w:pPr>
        <w:pStyle w:val="PL"/>
      </w:pPr>
      <w:r>
        <w:t xml:space="preserve">          required:</w:t>
      </w:r>
    </w:p>
    <w:p w14:paraId="0AE48B5C" w14:textId="77777777" w:rsidR="00ED1345" w:rsidRDefault="00ED1345" w:rsidP="00ED1345">
      <w:pPr>
        <w:pStyle w:val="PL"/>
      </w:pPr>
      <w:r>
        <w:t xml:space="preserve">            - alarmId</w:t>
      </w:r>
    </w:p>
    <w:p w14:paraId="7CC30C4E" w14:textId="77777777" w:rsidR="00ED1345" w:rsidRDefault="00ED1345" w:rsidP="00ED1345">
      <w:pPr>
        <w:pStyle w:val="PL"/>
      </w:pPr>
      <w:r>
        <w:t xml:space="preserve">            - alarmType</w:t>
      </w:r>
    </w:p>
    <w:p w14:paraId="61BBFBE7" w14:textId="77777777" w:rsidR="00ED1345" w:rsidRDefault="00ED1345" w:rsidP="00ED1345">
      <w:pPr>
        <w:pStyle w:val="PL"/>
      </w:pPr>
      <w:r>
        <w:t xml:space="preserve">            - probableCause</w:t>
      </w:r>
    </w:p>
    <w:p w14:paraId="03BBB898" w14:textId="77777777" w:rsidR="00ED1345" w:rsidRDefault="00ED1345" w:rsidP="00ED1345">
      <w:pPr>
        <w:pStyle w:val="PL"/>
      </w:pPr>
      <w:r>
        <w:t xml:space="preserve">            - perceivedSeverity</w:t>
      </w:r>
    </w:p>
    <w:p w14:paraId="53A5535E" w14:textId="77777777" w:rsidR="00ED1345" w:rsidRDefault="00ED1345" w:rsidP="00ED1345">
      <w:pPr>
        <w:pStyle w:val="PL"/>
      </w:pPr>
      <w:r>
        <w:t xml:space="preserve">          properties:</w:t>
      </w:r>
    </w:p>
    <w:p w14:paraId="087C272D" w14:textId="77777777" w:rsidR="00ED1345" w:rsidRDefault="00ED1345" w:rsidP="00ED1345">
      <w:pPr>
        <w:pStyle w:val="PL"/>
      </w:pPr>
      <w:r>
        <w:t xml:space="preserve">            alarmId:</w:t>
      </w:r>
    </w:p>
    <w:p w14:paraId="1DF79DA6" w14:textId="77777777" w:rsidR="00ED1345" w:rsidRDefault="00ED1345" w:rsidP="00ED1345">
      <w:pPr>
        <w:pStyle w:val="PL"/>
      </w:pPr>
      <w:r>
        <w:t xml:space="preserve">              $ref: '#/components/schemas/AlarmId'</w:t>
      </w:r>
    </w:p>
    <w:p w14:paraId="3F67BAE7" w14:textId="77777777" w:rsidR="00ED1345" w:rsidRDefault="00ED1345" w:rsidP="00ED1345">
      <w:pPr>
        <w:pStyle w:val="PL"/>
      </w:pPr>
      <w:r>
        <w:t xml:space="preserve">            alarmType:</w:t>
      </w:r>
    </w:p>
    <w:p w14:paraId="097A0258" w14:textId="77777777" w:rsidR="00ED1345" w:rsidRDefault="00ED1345" w:rsidP="00ED1345">
      <w:pPr>
        <w:pStyle w:val="PL"/>
      </w:pPr>
      <w:r>
        <w:t xml:space="preserve">              $ref: '#/components/schemas/AlarmType'</w:t>
      </w:r>
    </w:p>
    <w:p w14:paraId="28B895F4" w14:textId="77777777" w:rsidR="00ED1345" w:rsidRDefault="00ED1345" w:rsidP="00ED1345">
      <w:pPr>
        <w:pStyle w:val="PL"/>
      </w:pPr>
      <w:r>
        <w:t xml:space="preserve">            probableCause:</w:t>
      </w:r>
    </w:p>
    <w:p w14:paraId="4C5D7D05" w14:textId="77777777" w:rsidR="00ED1345" w:rsidRDefault="00ED1345" w:rsidP="00ED1345">
      <w:pPr>
        <w:pStyle w:val="PL"/>
      </w:pPr>
      <w:r>
        <w:t xml:space="preserve">              $ref: '#/components/schemas/ProbableCause'</w:t>
      </w:r>
    </w:p>
    <w:p w14:paraId="3991F851" w14:textId="77777777" w:rsidR="00ED1345" w:rsidRDefault="00ED1345" w:rsidP="00ED1345">
      <w:pPr>
        <w:pStyle w:val="PL"/>
      </w:pPr>
      <w:r>
        <w:t xml:space="preserve">            perceivedSeverity:</w:t>
      </w:r>
    </w:p>
    <w:p w14:paraId="2FF00A8D" w14:textId="77777777" w:rsidR="00ED1345" w:rsidRDefault="00ED1345" w:rsidP="00ED1345">
      <w:pPr>
        <w:pStyle w:val="PL"/>
      </w:pPr>
      <w:r>
        <w:t xml:space="preserve">              $ref: '#/components/schemas/PerceivedSeverity'</w:t>
      </w:r>
    </w:p>
    <w:p w14:paraId="26D195DF" w14:textId="77777777" w:rsidR="00ED1345" w:rsidRDefault="00ED1345" w:rsidP="00ED1345">
      <w:pPr>
        <w:pStyle w:val="PL"/>
      </w:pPr>
      <w:r>
        <w:t xml:space="preserve">    NotifyChangedAlarmGeneral:</w:t>
      </w:r>
    </w:p>
    <w:p w14:paraId="516F4CE6" w14:textId="77777777" w:rsidR="00ED1345" w:rsidRDefault="00ED1345" w:rsidP="00ED1345">
      <w:pPr>
        <w:pStyle w:val="PL"/>
      </w:pPr>
      <w:r>
        <w:t xml:space="preserve">      allOf:</w:t>
      </w:r>
    </w:p>
    <w:p w14:paraId="35E5F8EF" w14:textId="77777777" w:rsidR="00ED1345" w:rsidRDefault="00ED1345" w:rsidP="00ED1345">
      <w:pPr>
        <w:pStyle w:val="PL"/>
      </w:pPr>
      <w:r>
        <w:t xml:space="preserve">        - $ref: 'TS28623_ComDefs.yaml#/components/schemas/NotificationHeader'</w:t>
      </w:r>
    </w:p>
    <w:p w14:paraId="528BB972" w14:textId="77777777" w:rsidR="00ED1345" w:rsidRDefault="00ED1345" w:rsidP="00ED1345">
      <w:pPr>
        <w:pStyle w:val="PL"/>
      </w:pPr>
      <w:r>
        <w:t xml:space="preserve">        - type: object</w:t>
      </w:r>
    </w:p>
    <w:p w14:paraId="55563556" w14:textId="77777777" w:rsidR="00ED1345" w:rsidRDefault="00ED1345" w:rsidP="00ED1345">
      <w:pPr>
        <w:pStyle w:val="PL"/>
      </w:pPr>
      <w:r>
        <w:t xml:space="preserve">          required:</w:t>
      </w:r>
    </w:p>
    <w:p w14:paraId="674905CC" w14:textId="77777777" w:rsidR="00ED1345" w:rsidRDefault="00ED1345" w:rsidP="00ED1345">
      <w:pPr>
        <w:pStyle w:val="PL"/>
      </w:pPr>
      <w:r>
        <w:t xml:space="preserve">            - alarmId</w:t>
      </w:r>
    </w:p>
    <w:p w14:paraId="77704FFA" w14:textId="77777777" w:rsidR="00ED1345" w:rsidRDefault="00ED1345" w:rsidP="00ED1345">
      <w:pPr>
        <w:pStyle w:val="PL"/>
      </w:pPr>
      <w:r>
        <w:t xml:space="preserve">            - alarmType</w:t>
      </w:r>
    </w:p>
    <w:p w14:paraId="2AB9271A" w14:textId="77777777" w:rsidR="00ED1345" w:rsidRDefault="00ED1345" w:rsidP="00ED1345">
      <w:pPr>
        <w:pStyle w:val="PL"/>
      </w:pPr>
      <w:r>
        <w:t xml:space="preserve">          properties:</w:t>
      </w:r>
    </w:p>
    <w:p w14:paraId="1C1DDEE6" w14:textId="77777777" w:rsidR="00ED1345" w:rsidRPr="000C0D94" w:rsidRDefault="00ED1345" w:rsidP="00ED1345">
      <w:pPr>
        <w:pStyle w:val="PL"/>
        <w:rPr>
          <w:lang w:val="fr-FR"/>
        </w:rPr>
      </w:pPr>
      <w:r>
        <w:t xml:space="preserve">            </w:t>
      </w:r>
      <w:r w:rsidRPr="000C0D94">
        <w:rPr>
          <w:lang w:val="fr-FR"/>
        </w:rPr>
        <w:t>alarmId:</w:t>
      </w:r>
    </w:p>
    <w:p w14:paraId="40FCD7D9" w14:textId="77777777" w:rsidR="00ED1345" w:rsidRPr="000C0D94" w:rsidRDefault="00ED1345" w:rsidP="00ED1345">
      <w:pPr>
        <w:pStyle w:val="PL"/>
        <w:rPr>
          <w:lang w:val="fr-FR"/>
        </w:rPr>
      </w:pPr>
      <w:r w:rsidRPr="000C0D94">
        <w:rPr>
          <w:lang w:val="fr-FR"/>
        </w:rPr>
        <w:t xml:space="preserve">              $ref: '#/components/schemas/AlarmId'</w:t>
      </w:r>
    </w:p>
    <w:p w14:paraId="3EF185CF" w14:textId="77777777" w:rsidR="00ED1345" w:rsidRDefault="00ED1345" w:rsidP="00ED1345">
      <w:pPr>
        <w:pStyle w:val="PL"/>
      </w:pPr>
      <w:r w:rsidRPr="000C0D94">
        <w:rPr>
          <w:lang w:val="fr-FR"/>
        </w:rPr>
        <w:t xml:space="preserve">            </w:t>
      </w:r>
      <w:r>
        <w:t>alarmType:</w:t>
      </w:r>
    </w:p>
    <w:p w14:paraId="52A73834" w14:textId="77777777" w:rsidR="00ED1345" w:rsidRDefault="00ED1345" w:rsidP="00ED1345">
      <w:pPr>
        <w:pStyle w:val="PL"/>
      </w:pPr>
      <w:r>
        <w:t xml:space="preserve">              $ref: '#/components/schemas/AlarmType'</w:t>
      </w:r>
    </w:p>
    <w:p w14:paraId="74241335" w14:textId="77777777" w:rsidR="00ED1345" w:rsidRDefault="00ED1345" w:rsidP="00ED1345">
      <w:pPr>
        <w:pStyle w:val="PL"/>
      </w:pPr>
      <w:r>
        <w:t xml:space="preserve">            probableCause:</w:t>
      </w:r>
    </w:p>
    <w:p w14:paraId="2701BCCF" w14:textId="77777777" w:rsidR="00ED1345" w:rsidRDefault="00ED1345" w:rsidP="00ED1345">
      <w:pPr>
        <w:pStyle w:val="PL"/>
      </w:pPr>
      <w:r>
        <w:t xml:space="preserve">              $ref: '#/components/schemas/ProbableCause'</w:t>
      </w:r>
    </w:p>
    <w:p w14:paraId="08B5220D" w14:textId="77777777" w:rsidR="00ED1345" w:rsidRDefault="00ED1345" w:rsidP="00ED1345">
      <w:pPr>
        <w:pStyle w:val="PL"/>
      </w:pPr>
      <w:r>
        <w:t xml:space="preserve">            specificProblem:</w:t>
      </w:r>
    </w:p>
    <w:p w14:paraId="27E7FFD3" w14:textId="77777777" w:rsidR="00ED1345" w:rsidRDefault="00ED1345" w:rsidP="00ED1345">
      <w:pPr>
        <w:pStyle w:val="PL"/>
      </w:pPr>
      <w:r>
        <w:t xml:space="preserve">              $ref: '#/components/schemas/SpecificProblem'</w:t>
      </w:r>
    </w:p>
    <w:p w14:paraId="0A4E16D9" w14:textId="77777777" w:rsidR="00ED1345" w:rsidRDefault="00ED1345" w:rsidP="00ED1345">
      <w:pPr>
        <w:pStyle w:val="PL"/>
      </w:pPr>
      <w:r>
        <w:t xml:space="preserve">            perceivedSeverity:</w:t>
      </w:r>
    </w:p>
    <w:p w14:paraId="70CF4A76" w14:textId="77777777" w:rsidR="00ED1345" w:rsidRDefault="00ED1345" w:rsidP="00ED1345">
      <w:pPr>
        <w:pStyle w:val="PL"/>
      </w:pPr>
      <w:r>
        <w:t xml:space="preserve">              $ref: '#/components/schemas/PerceivedSeverity'</w:t>
      </w:r>
    </w:p>
    <w:p w14:paraId="5B688395" w14:textId="77777777" w:rsidR="00ED1345" w:rsidRDefault="00ED1345" w:rsidP="00ED1345">
      <w:pPr>
        <w:pStyle w:val="PL"/>
      </w:pPr>
      <w:r>
        <w:t xml:space="preserve">            correlatedNotifications:</w:t>
      </w:r>
    </w:p>
    <w:p w14:paraId="538CC890" w14:textId="77777777" w:rsidR="00ED1345" w:rsidRDefault="00ED1345" w:rsidP="00ED1345">
      <w:pPr>
        <w:pStyle w:val="PL"/>
      </w:pPr>
      <w:r>
        <w:t xml:space="preserve">              $ref: '#/components/schemas/CorrelatedNotifications'</w:t>
      </w:r>
    </w:p>
    <w:p w14:paraId="5AF7298E" w14:textId="77777777" w:rsidR="00ED1345" w:rsidRDefault="00ED1345" w:rsidP="00ED1345">
      <w:pPr>
        <w:pStyle w:val="PL"/>
      </w:pPr>
      <w:r>
        <w:t xml:space="preserve">            backedUpStatus:</w:t>
      </w:r>
    </w:p>
    <w:p w14:paraId="57022658" w14:textId="77777777" w:rsidR="00ED1345" w:rsidRDefault="00ED1345" w:rsidP="00ED1345">
      <w:pPr>
        <w:pStyle w:val="PL"/>
      </w:pPr>
      <w:r>
        <w:t xml:space="preserve">              type: boolean</w:t>
      </w:r>
    </w:p>
    <w:p w14:paraId="0885DE2E" w14:textId="77777777" w:rsidR="00ED1345" w:rsidRDefault="00ED1345" w:rsidP="00ED1345">
      <w:pPr>
        <w:pStyle w:val="PL"/>
      </w:pPr>
      <w:r>
        <w:t xml:space="preserve">            backUpObject:</w:t>
      </w:r>
    </w:p>
    <w:p w14:paraId="12A946E2" w14:textId="77777777" w:rsidR="00ED1345" w:rsidRDefault="00ED1345" w:rsidP="00ED1345">
      <w:pPr>
        <w:pStyle w:val="PL"/>
      </w:pPr>
      <w:r>
        <w:t xml:space="preserve">              $ref: 'TS28623_ComDefs.yaml#/components/schemas/Dn'</w:t>
      </w:r>
    </w:p>
    <w:p w14:paraId="0310FA1D" w14:textId="77777777" w:rsidR="00ED1345" w:rsidRDefault="00ED1345" w:rsidP="00ED1345">
      <w:pPr>
        <w:pStyle w:val="PL"/>
      </w:pPr>
      <w:r>
        <w:t xml:space="preserve">            trendIndication:</w:t>
      </w:r>
    </w:p>
    <w:p w14:paraId="3D57CBE1" w14:textId="77777777" w:rsidR="00ED1345" w:rsidRDefault="00ED1345" w:rsidP="00ED1345">
      <w:pPr>
        <w:pStyle w:val="PL"/>
      </w:pPr>
      <w:r>
        <w:t xml:space="preserve">              $ref: '#/components/schemas/TrendIndication'</w:t>
      </w:r>
    </w:p>
    <w:p w14:paraId="6C354A0F" w14:textId="77777777" w:rsidR="00ED1345" w:rsidRDefault="00ED1345" w:rsidP="00ED1345">
      <w:pPr>
        <w:pStyle w:val="PL"/>
      </w:pPr>
      <w:r>
        <w:t xml:space="preserve">            thresholdInfo:</w:t>
      </w:r>
    </w:p>
    <w:p w14:paraId="536711B1" w14:textId="77777777" w:rsidR="00ED1345" w:rsidRDefault="00ED1345" w:rsidP="00ED1345">
      <w:pPr>
        <w:pStyle w:val="PL"/>
      </w:pPr>
      <w:r>
        <w:t xml:space="preserve">              $ref: '#/components/schemas/ThresholdInfo'</w:t>
      </w:r>
    </w:p>
    <w:p w14:paraId="341E910A" w14:textId="77777777" w:rsidR="00ED1345" w:rsidRDefault="00ED1345" w:rsidP="00ED1345">
      <w:pPr>
        <w:pStyle w:val="PL"/>
      </w:pPr>
      <w:r>
        <w:t xml:space="preserve">            stateChangeDefinition:</w:t>
      </w:r>
    </w:p>
    <w:p w14:paraId="13AEE907" w14:textId="77777777" w:rsidR="00ED1345" w:rsidRDefault="00ED1345" w:rsidP="00ED1345">
      <w:pPr>
        <w:pStyle w:val="PL"/>
      </w:pPr>
      <w:r>
        <w:t xml:space="preserve">              $ref: 'TS28623_ComDefs.yaml#/components/schemas/AttributeValueChangeSet'</w:t>
      </w:r>
    </w:p>
    <w:p w14:paraId="382E7474" w14:textId="77777777" w:rsidR="00ED1345" w:rsidRDefault="00ED1345" w:rsidP="00ED1345">
      <w:pPr>
        <w:pStyle w:val="PL"/>
      </w:pPr>
      <w:r>
        <w:t xml:space="preserve">            monitoredAttributes:</w:t>
      </w:r>
    </w:p>
    <w:p w14:paraId="693667D8" w14:textId="77777777" w:rsidR="00ED1345" w:rsidRDefault="00ED1345" w:rsidP="00ED1345">
      <w:pPr>
        <w:pStyle w:val="PL"/>
      </w:pPr>
      <w:r>
        <w:t xml:space="preserve">              $ref: 'TS28623_ComDefs.yaml#/components/schemas/AttributeNameValuePairSet'</w:t>
      </w:r>
    </w:p>
    <w:p w14:paraId="673AC446" w14:textId="77777777" w:rsidR="00ED1345" w:rsidRDefault="00ED1345" w:rsidP="00ED1345">
      <w:pPr>
        <w:pStyle w:val="PL"/>
      </w:pPr>
      <w:r>
        <w:t xml:space="preserve">            proposedRepairActions:</w:t>
      </w:r>
    </w:p>
    <w:p w14:paraId="5488A677" w14:textId="77777777" w:rsidR="00ED1345" w:rsidRDefault="00ED1345" w:rsidP="00ED1345">
      <w:pPr>
        <w:pStyle w:val="PL"/>
      </w:pPr>
      <w:r>
        <w:t xml:space="preserve">              type: string</w:t>
      </w:r>
    </w:p>
    <w:p w14:paraId="196718CC" w14:textId="77777777" w:rsidR="00ED1345" w:rsidRDefault="00ED1345" w:rsidP="00ED1345">
      <w:pPr>
        <w:pStyle w:val="PL"/>
      </w:pPr>
      <w:r>
        <w:t xml:space="preserve">            additionalText:</w:t>
      </w:r>
    </w:p>
    <w:p w14:paraId="232EFD5D" w14:textId="77777777" w:rsidR="00ED1345" w:rsidRDefault="00ED1345" w:rsidP="00ED1345">
      <w:pPr>
        <w:pStyle w:val="PL"/>
      </w:pPr>
      <w:r>
        <w:t xml:space="preserve">              type: string</w:t>
      </w:r>
    </w:p>
    <w:p w14:paraId="5CBA958D" w14:textId="77777777" w:rsidR="00ED1345" w:rsidRDefault="00ED1345" w:rsidP="00ED1345">
      <w:pPr>
        <w:pStyle w:val="PL"/>
      </w:pPr>
      <w:r>
        <w:t xml:space="preserve">            additionalInformation:</w:t>
      </w:r>
    </w:p>
    <w:p w14:paraId="7D0827F9" w14:textId="77777777" w:rsidR="00ED1345" w:rsidRDefault="00ED1345" w:rsidP="00ED1345">
      <w:pPr>
        <w:pStyle w:val="PL"/>
      </w:pPr>
      <w:r>
        <w:t xml:space="preserve">              $ref: 'TS28623_ComDefs.yaml#/components/schemas/AttributeNameValuePairSet'</w:t>
      </w:r>
    </w:p>
    <w:p w14:paraId="3CF26EEC" w14:textId="77777777" w:rsidR="00ED1345" w:rsidRDefault="00ED1345" w:rsidP="00ED1345">
      <w:pPr>
        <w:pStyle w:val="PL"/>
      </w:pPr>
      <w:r>
        <w:t xml:space="preserve">            rootCauseIndicator:</w:t>
      </w:r>
    </w:p>
    <w:p w14:paraId="3B962A21" w14:textId="77777777" w:rsidR="00ED1345" w:rsidRDefault="00ED1345" w:rsidP="00ED1345">
      <w:pPr>
        <w:pStyle w:val="PL"/>
      </w:pPr>
      <w:r>
        <w:t xml:space="preserve">              type: boolean</w:t>
      </w:r>
    </w:p>
    <w:p w14:paraId="0ADAF807" w14:textId="77777777" w:rsidR="00ED1345" w:rsidRDefault="00ED1345" w:rsidP="00ED1345">
      <w:pPr>
        <w:pStyle w:val="PL"/>
      </w:pPr>
      <w:r>
        <w:t xml:space="preserve">            changedAlarmAttributes:</w:t>
      </w:r>
    </w:p>
    <w:p w14:paraId="0D69D553" w14:textId="77777777" w:rsidR="00ED1345" w:rsidRDefault="00ED1345" w:rsidP="00ED1345">
      <w:pPr>
        <w:pStyle w:val="PL"/>
      </w:pPr>
      <w:r>
        <w:t xml:space="preserve">              $ref: 'TS28623_ComDefs.yaml#/components/schemas/AttributeNameValuePairSet'</w:t>
      </w:r>
    </w:p>
    <w:p w14:paraId="30298E25" w14:textId="77777777" w:rsidR="00ED1345" w:rsidRDefault="00ED1345" w:rsidP="00ED1345">
      <w:pPr>
        <w:pStyle w:val="PL"/>
      </w:pPr>
      <w:r>
        <w:t xml:space="preserve">    NotifyChangedSecAlarmGeneral:</w:t>
      </w:r>
    </w:p>
    <w:p w14:paraId="453EF5BC" w14:textId="77777777" w:rsidR="00ED1345" w:rsidRDefault="00ED1345" w:rsidP="00ED1345">
      <w:pPr>
        <w:pStyle w:val="PL"/>
      </w:pPr>
      <w:r>
        <w:t xml:space="preserve">      allOf:</w:t>
      </w:r>
    </w:p>
    <w:p w14:paraId="1B661467" w14:textId="77777777" w:rsidR="00ED1345" w:rsidRDefault="00ED1345" w:rsidP="00ED1345">
      <w:pPr>
        <w:pStyle w:val="PL"/>
      </w:pPr>
      <w:r>
        <w:t xml:space="preserve">        - $ref: 'TS28623_ComDefs.yaml#/components/schemas/NotificationHeader'</w:t>
      </w:r>
    </w:p>
    <w:p w14:paraId="3629647F" w14:textId="77777777" w:rsidR="00ED1345" w:rsidRDefault="00ED1345" w:rsidP="00ED1345">
      <w:pPr>
        <w:pStyle w:val="PL"/>
      </w:pPr>
      <w:r>
        <w:t xml:space="preserve">        - type: object</w:t>
      </w:r>
    </w:p>
    <w:p w14:paraId="6D013500" w14:textId="77777777" w:rsidR="00ED1345" w:rsidRDefault="00ED1345" w:rsidP="00ED1345">
      <w:pPr>
        <w:pStyle w:val="PL"/>
      </w:pPr>
      <w:r>
        <w:t xml:space="preserve">          required:</w:t>
      </w:r>
    </w:p>
    <w:p w14:paraId="625B2B2C" w14:textId="77777777" w:rsidR="00ED1345" w:rsidRDefault="00ED1345" w:rsidP="00ED1345">
      <w:pPr>
        <w:pStyle w:val="PL"/>
      </w:pPr>
      <w:r>
        <w:t xml:space="preserve">            - alarmId</w:t>
      </w:r>
    </w:p>
    <w:p w14:paraId="5E941FA8" w14:textId="77777777" w:rsidR="00ED1345" w:rsidRDefault="00ED1345" w:rsidP="00ED1345">
      <w:pPr>
        <w:pStyle w:val="PL"/>
      </w:pPr>
      <w:r>
        <w:t xml:space="preserve">            - alarmType</w:t>
      </w:r>
    </w:p>
    <w:p w14:paraId="738F66B7" w14:textId="77777777" w:rsidR="00ED1345" w:rsidRDefault="00ED1345" w:rsidP="00ED1345">
      <w:pPr>
        <w:pStyle w:val="PL"/>
      </w:pPr>
      <w:r>
        <w:t xml:space="preserve">            - serviceUser</w:t>
      </w:r>
    </w:p>
    <w:p w14:paraId="5F646FE4" w14:textId="77777777" w:rsidR="00ED1345" w:rsidRDefault="00ED1345" w:rsidP="00ED1345">
      <w:pPr>
        <w:pStyle w:val="PL"/>
      </w:pPr>
      <w:r>
        <w:t xml:space="preserve">            - serviceProvider</w:t>
      </w:r>
    </w:p>
    <w:p w14:paraId="2B256FF2" w14:textId="77777777" w:rsidR="00ED1345" w:rsidRDefault="00ED1345" w:rsidP="00ED1345">
      <w:pPr>
        <w:pStyle w:val="PL"/>
      </w:pPr>
      <w:r>
        <w:t xml:space="preserve">            - securityAlarmDetector</w:t>
      </w:r>
    </w:p>
    <w:p w14:paraId="564462E4" w14:textId="77777777" w:rsidR="00ED1345" w:rsidRDefault="00ED1345" w:rsidP="00ED1345">
      <w:pPr>
        <w:pStyle w:val="PL"/>
      </w:pPr>
      <w:r>
        <w:t xml:space="preserve">          properties:</w:t>
      </w:r>
    </w:p>
    <w:p w14:paraId="1892A5B7" w14:textId="77777777" w:rsidR="00ED1345" w:rsidRDefault="00ED1345" w:rsidP="00ED1345">
      <w:pPr>
        <w:pStyle w:val="PL"/>
      </w:pPr>
      <w:r>
        <w:t xml:space="preserve">            alarmId:</w:t>
      </w:r>
    </w:p>
    <w:p w14:paraId="4CEC0BA3" w14:textId="77777777" w:rsidR="00ED1345" w:rsidRDefault="00ED1345" w:rsidP="00ED1345">
      <w:pPr>
        <w:pStyle w:val="PL"/>
      </w:pPr>
      <w:r>
        <w:t xml:space="preserve">              $ref: '#/components/schemas/AlarmId'</w:t>
      </w:r>
    </w:p>
    <w:p w14:paraId="168741DC" w14:textId="77777777" w:rsidR="00ED1345" w:rsidRDefault="00ED1345" w:rsidP="00ED1345">
      <w:pPr>
        <w:pStyle w:val="PL"/>
      </w:pPr>
      <w:r>
        <w:t xml:space="preserve">            alarmType:</w:t>
      </w:r>
    </w:p>
    <w:p w14:paraId="5DF66000" w14:textId="77777777" w:rsidR="00ED1345" w:rsidRDefault="00ED1345" w:rsidP="00ED1345">
      <w:pPr>
        <w:pStyle w:val="PL"/>
      </w:pPr>
      <w:r>
        <w:t xml:space="preserve">              $ref: '#/components/schemas/AlarmType'</w:t>
      </w:r>
    </w:p>
    <w:p w14:paraId="4FCDB9FD" w14:textId="77777777" w:rsidR="00ED1345" w:rsidRDefault="00ED1345" w:rsidP="00ED1345">
      <w:pPr>
        <w:pStyle w:val="PL"/>
      </w:pPr>
      <w:r>
        <w:t xml:space="preserve">            probableCause:</w:t>
      </w:r>
    </w:p>
    <w:p w14:paraId="2264FE85" w14:textId="77777777" w:rsidR="00ED1345" w:rsidRDefault="00ED1345" w:rsidP="00ED1345">
      <w:pPr>
        <w:pStyle w:val="PL"/>
      </w:pPr>
      <w:r>
        <w:t xml:space="preserve">              $ref: '#/components/schemas/ProbableCause'</w:t>
      </w:r>
    </w:p>
    <w:p w14:paraId="17850577" w14:textId="77777777" w:rsidR="00ED1345" w:rsidRDefault="00ED1345" w:rsidP="00ED1345">
      <w:pPr>
        <w:pStyle w:val="PL"/>
      </w:pPr>
      <w:r>
        <w:t xml:space="preserve">            perceivedSeverity:</w:t>
      </w:r>
    </w:p>
    <w:p w14:paraId="652F7534" w14:textId="77777777" w:rsidR="00ED1345" w:rsidRDefault="00ED1345" w:rsidP="00ED1345">
      <w:pPr>
        <w:pStyle w:val="PL"/>
      </w:pPr>
      <w:r>
        <w:t xml:space="preserve">              $ref: '#/components/schemas/PerceivedSeverity'</w:t>
      </w:r>
    </w:p>
    <w:p w14:paraId="68B036F6" w14:textId="77777777" w:rsidR="00ED1345" w:rsidRDefault="00ED1345" w:rsidP="00ED1345">
      <w:pPr>
        <w:pStyle w:val="PL"/>
      </w:pPr>
      <w:r>
        <w:t xml:space="preserve">            correlatedNotifications:</w:t>
      </w:r>
    </w:p>
    <w:p w14:paraId="4B396ADC" w14:textId="77777777" w:rsidR="00ED1345" w:rsidRDefault="00ED1345" w:rsidP="00ED1345">
      <w:pPr>
        <w:pStyle w:val="PL"/>
      </w:pPr>
      <w:r>
        <w:t xml:space="preserve">              $ref: '#/components/schemas/CorrelatedNotifications'</w:t>
      </w:r>
    </w:p>
    <w:p w14:paraId="74C55E8C" w14:textId="77777777" w:rsidR="00ED1345" w:rsidRDefault="00ED1345" w:rsidP="00ED1345">
      <w:pPr>
        <w:pStyle w:val="PL"/>
      </w:pPr>
      <w:r>
        <w:t xml:space="preserve">            additionalText:</w:t>
      </w:r>
    </w:p>
    <w:p w14:paraId="52C91EE3" w14:textId="77777777" w:rsidR="00ED1345" w:rsidRDefault="00ED1345" w:rsidP="00ED1345">
      <w:pPr>
        <w:pStyle w:val="PL"/>
      </w:pPr>
      <w:r>
        <w:t xml:space="preserve">              type: string</w:t>
      </w:r>
    </w:p>
    <w:p w14:paraId="08B2D863" w14:textId="77777777" w:rsidR="00ED1345" w:rsidRDefault="00ED1345" w:rsidP="00ED1345">
      <w:pPr>
        <w:pStyle w:val="PL"/>
      </w:pPr>
      <w:r>
        <w:t xml:space="preserve">            additionalInformation:</w:t>
      </w:r>
    </w:p>
    <w:p w14:paraId="50241359" w14:textId="77777777" w:rsidR="00ED1345" w:rsidRDefault="00ED1345" w:rsidP="00ED1345">
      <w:pPr>
        <w:pStyle w:val="PL"/>
      </w:pPr>
      <w:r>
        <w:t xml:space="preserve">              $ref: 'TS28623_ComDefs.yaml#/components/schemas/AttributeNameValuePairSet'</w:t>
      </w:r>
    </w:p>
    <w:p w14:paraId="13071ED1" w14:textId="77777777" w:rsidR="00ED1345" w:rsidRDefault="00ED1345" w:rsidP="00ED1345">
      <w:pPr>
        <w:pStyle w:val="PL"/>
      </w:pPr>
      <w:r>
        <w:t xml:space="preserve">            rootCauseIndicator:</w:t>
      </w:r>
    </w:p>
    <w:p w14:paraId="1335F778" w14:textId="77777777" w:rsidR="00ED1345" w:rsidRDefault="00ED1345" w:rsidP="00ED1345">
      <w:pPr>
        <w:pStyle w:val="PL"/>
      </w:pPr>
      <w:r>
        <w:t xml:space="preserve">              type: boolean</w:t>
      </w:r>
    </w:p>
    <w:p w14:paraId="18636B45" w14:textId="77777777" w:rsidR="00ED1345" w:rsidRDefault="00ED1345" w:rsidP="00ED1345">
      <w:pPr>
        <w:pStyle w:val="PL"/>
      </w:pPr>
      <w:r>
        <w:t xml:space="preserve">            serviceUser:</w:t>
      </w:r>
    </w:p>
    <w:p w14:paraId="39170424" w14:textId="77777777" w:rsidR="00ED1345" w:rsidRDefault="00ED1345" w:rsidP="00ED1345">
      <w:pPr>
        <w:pStyle w:val="PL"/>
      </w:pPr>
      <w:r>
        <w:t xml:space="preserve">              type: string</w:t>
      </w:r>
    </w:p>
    <w:p w14:paraId="4306BD42" w14:textId="77777777" w:rsidR="00ED1345" w:rsidRDefault="00ED1345" w:rsidP="00ED1345">
      <w:pPr>
        <w:pStyle w:val="PL"/>
      </w:pPr>
      <w:r>
        <w:t xml:space="preserve">            serviceProvider:</w:t>
      </w:r>
    </w:p>
    <w:p w14:paraId="74976131" w14:textId="77777777" w:rsidR="00ED1345" w:rsidRDefault="00ED1345" w:rsidP="00ED1345">
      <w:pPr>
        <w:pStyle w:val="PL"/>
      </w:pPr>
      <w:r>
        <w:t xml:space="preserve">              type: string</w:t>
      </w:r>
    </w:p>
    <w:p w14:paraId="6E789B4B" w14:textId="77777777" w:rsidR="00ED1345" w:rsidRDefault="00ED1345" w:rsidP="00ED1345">
      <w:pPr>
        <w:pStyle w:val="PL"/>
      </w:pPr>
      <w:r>
        <w:t xml:space="preserve">            securityAlarmDetector:</w:t>
      </w:r>
    </w:p>
    <w:p w14:paraId="23EA8E40" w14:textId="77777777" w:rsidR="00ED1345" w:rsidRDefault="00ED1345" w:rsidP="00ED1345">
      <w:pPr>
        <w:pStyle w:val="PL"/>
      </w:pPr>
      <w:r>
        <w:t xml:space="preserve">              type: string</w:t>
      </w:r>
    </w:p>
    <w:p w14:paraId="785FE66B" w14:textId="77777777" w:rsidR="00ED1345" w:rsidRDefault="00ED1345" w:rsidP="00ED1345">
      <w:pPr>
        <w:pStyle w:val="PL"/>
      </w:pPr>
      <w:r>
        <w:t xml:space="preserve">            changedAlarmAttributes:</w:t>
      </w:r>
    </w:p>
    <w:p w14:paraId="1217876B" w14:textId="77777777" w:rsidR="00ED1345" w:rsidRDefault="00ED1345" w:rsidP="00ED1345">
      <w:pPr>
        <w:pStyle w:val="PL"/>
      </w:pPr>
      <w:r>
        <w:t xml:space="preserve">              $ref: 'TS28623_ComDefs.yaml#/components/schemas/AttributeNameValuePairSet'</w:t>
      </w:r>
    </w:p>
    <w:p w14:paraId="2BB2C0C1" w14:textId="77777777" w:rsidR="00ED1345" w:rsidRDefault="00ED1345" w:rsidP="00ED1345">
      <w:pPr>
        <w:pStyle w:val="PL"/>
      </w:pPr>
      <w:r>
        <w:t xml:space="preserve">    NotifyCorrelatedNotificationChanged:</w:t>
      </w:r>
    </w:p>
    <w:p w14:paraId="03997E63" w14:textId="77777777" w:rsidR="00ED1345" w:rsidRDefault="00ED1345" w:rsidP="00ED1345">
      <w:pPr>
        <w:pStyle w:val="PL"/>
      </w:pPr>
      <w:r>
        <w:t xml:space="preserve">      allOf:</w:t>
      </w:r>
    </w:p>
    <w:p w14:paraId="32926060" w14:textId="77777777" w:rsidR="00ED1345" w:rsidRDefault="00ED1345" w:rsidP="00ED1345">
      <w:pPr>
        <w:pStyle w:val="PL"/>
      </w:pPr>
      <w:r>
        <w:t xml:space="preserve">        - $ref: 'TS28623_ComDefs.yaml#/components/schemas/NotificationHeader'</w:t>
      </w:r>
    </w:p>
    <w:p w14:paraId="3488167F" w14:textId="77777777" w:rsidR="00ED1345" w:rsidRDefault="00ED1345" w:rsidP="00ED1345">
      <w:pPr>
        <w:pStyle w:val="PL"/>
      </w:pPr>
      <w:r>
        <w:t xml:space="preserve">        - type: object</w:t>
      </w:r>
    </w:p>
    <w:p w14:paraId="63D3D4E2" w14:textId="77777777" w:rsidR="00ED1345" w:rsidRDefault="00ED1345" w:rsidP="00ED1345">
      <w:pPr>
        <w:pStyle w:val="PL"/>
      </w:pPr>
      <w:r>
        <w:t xml:space="preserve">          required:</w:t>
      </w:r>
    </w:p>
    <w:p w14:paraId="509ADEA2" w14:textId="77777777" w:rsidR="00ED1345" w:rsidRDefault="00ED1345" w:rsidP="00ED1345">
      <w:pPr>
        <w:pStyle w:val="PL"/>
      </w:pPr>
      <w:r>
        <w:t xml:space="preserve">            - alarmId</w:t>
      </w:r>
    </w:p>
    <w:p w14:paraId="605BC258" w14:textId="77777777" w:rsidR="00ED1345" w:rsidRDefault="00ED1345" w:rsidP="00ED1345">
      <w:pPr>
        <w:pStyle w:val="PL"/>
      </w:pPr>
      <w:r>
        <w:t xml:space="preserve">            - correlatedNotifications</w:t>
      </w:r>
    </w:p>
    <w:p w14:paraId="3B3B8D79" w14:textId="77777777" w:rsidR="00ED1345" w:rsidRDefault="00ED1345" w:rsidP="00ED1345">
      <w:pPr>
        <w:pStyle w:val="PL"/>
      </w:pPr>
      <w:r>
        <w:t xml:space="preserve">          properties:</w:t>
      </w:r>
    </w:p>
    <w:p w14:paraId="76AF3D2F" w14:textId="77777777" w:rsidR="00ED1345" w:rsidRPr="000C0D94" w:rsidRDefault="00ED1345" w:rsidP="00ED1345">
      <w:pPr>
        <w:pStyle w:val="PL"/>
        <w:rPr>
          <w:lang w:val="fr-FR"/>
        </w:rPr>
      </w:pPr>
      <w:r>
        <w:t xml:space="preserve">            </w:t>
      </w:r>
      <w:r w:rsidRPr="000C0D94">
        <w:rPr>
          <w:lang w:val="fr-FR"/>
        </w:rPr>
        <w:t>alarmId:</w:t>
      </w:r>
    </w:p>
    <w:p w14:paraId="3BCB394C" w14:textId="77777777" w:rsidR="00ED1345" w:rsidRPr="000C0D94" w:rsidRDefault="00ED1345" w:rsidP="00ED1345">
      <w:pPr>
        <w:pStyle w:val="PL"/>
        <w:rPr>
          <w:lang w:val="fr-FR"/>
        </w:rPr>
      </w:pPr>
      <w:r w:rsidRPr="000C0D94">
        <w:rPr>
          <w:lang w:val="fr-FR"/>
        </w:rPr>
        <w:t xml:space="preserve">              $ref: '#/components/schemas/AlarmId'</w:t>
      </w:r>
    </w:p>
    <w:p w14:paraId="7E61F0F2" w14:textId="77777777" w:rsidR="00ED1345" w:rsidRDefault="00ED1345" w:rsidP="00ED1345">
      <w:pPr>
        <w:pStyle w:val="PL"/>
      </w:pPr>
      <w:r w:rsidRPr="000C0D94">
        <w:rPr>
          <w:lang w:val="fr-FR"/>
        </w:rPr>
        <w:t xml:space="preserve">            </w:t>
      </w:r>
      <w:r>
        <w:t>correlatedNotifications:</w:t>
      </w:r>
    </w:p>
    <w:p w14:paraId="0E657A0A" w14:textId="77777777" w:rsidR="00ED1345" w:rsidRDefault="00ED1345" w:rsidP="00ED1345">
      <w:pPr>
        <w:pStyle w:val="PL"/>
      </w:pPr>
      <w:r>
        <w:t xml:space="preserve">              $ref: '#/components/schemas/CorrelatedNotifications'</w:t>
      </w:r>
    </w:p>
    <w:p w14:paraId="66078A80" w14:textId="77777777" w:rsidR="00ED1345" w:rsidRDefault="00ED1345" w:rsidP="00ED1345">
      <w:pPr>
        <w:pStyle w:val="PL"/>
      </w:pPr>
      <w:r>
        <w:t xml:space="preserve">            rootCauseIndicator:</w:t>
      </w:r>
    </w:p>
    <w:p w14:paraId="4A594B88" w14:textId="77777777" w:rsidR="00ED1345" w:rsidRDefault="00ED1345" w:rsidP="00ED1345">
      <w:pPr>
        <w:pStyle w:val="PL"/>
      </w:pPr>
      <w:r>
        <w:t xml:space="preserve">              type: boolean</w:t>
      </w:r>
    </w:p>
    <w:p w14:paraId="5EB383FC" w14:textId="77777777" w:rsidR="00ED1345" w:rsidRDefault="00ED1345" w:rsidP="00ED1345">
      <w:pPr>
        <w:pStyle w:val="PL"/>
      </w:pPr>
      <w:r>
        <w:t xml:space="preserve">    NotifyAckStateChanged:</w:t>
      </w:r>
    </w:p>
    <w:p w14:paraId="27DB43BF" w14:textId="77777777" w:rsidR="00ED1345" w:rsidRDefault="00ED1345" w:rsidP="00ED1345">
      <w:pPr>
        <w:pStyle w:val="PL"/>
      </w:pPr>
      <w:r>
        <w:t xml:space="preserve">      allOf:</w:t>
      </w:r>
    </w:p>
    <w:p w14:paraId="21C2D121" w14:textId="77777777" w:rsidR="00ED1345" w:rsidRDefault="00ED1345" w:rsidP="00ED1345">
      <w:pPr>
        <w:pStyle w:val="PL"/>
      </w:pPr>
      <w:r>
        <w:t xml:space="preserve">        - $ref: 'TS28623_ComDefs.yaml#/components/schemas/NotificationHeader'</w:t>
      </w:r>
    </w:p>
    <w:p w14:paraId="49DD9131" w14:textId="77777777" w:rsidR="00ED1345" w:rsidRDefault="00ED1345" w:rsidP="00ED1345">
      <w:pPr>
        <w:pStyle w:val="PL"/>
      </w:pPr>
      <w:r>
        <w:t xml:space="preserve">        - type: object</w:t>
      </w:r>
    </w:p>
    <w:p w14:paraId="5417D31A" w14:textId="77777777" w:rsidR="00ED1345" w:rsidRDefault="00ED1345" w:rsidP="00ED1345">
      <w:pPr>
        <w:pStyle w:val="PL"/>
      </w:pPr>
      <w:r>
        <w:t xml:space="preserve">          required:</w:t>
      </w:r>
    </w:p>
    <w:p w14:paraId="310A5F2B" w14:textId="77777777" w:rsidR="00ED1345" w:rsidRDefault="00ED1345" w:rsidP="00ED1345">
      <w:pPr>
        <w:pStyle w:val="PL"/>
      </w:pPr>
      <w:r>
        <w:t xml:space="preserve">            - alarmId</w:t>
      </w:r>
    </w:p>
    <w:p w14:paraId="75F1BC79" w14:textId="77777777" w:rsidR="00ED1345" w:rsidRDefault="00ED1345" w:rsidP="00ED1345">
      <w:pPr>
        <w:pStyle w:val="PL"/>
      </w:pPr>
      <w:r>
        <w:t xml:space="preserve">            - alarmType</w:t>
      </w:r>
    </w:p>
    <w:p w14:paraId="55D87594" w14:textId="77777777" w:rsidR="00ED1345" w:rsidRDefault="00ED1345" w:rsidP="00ED1345">
      <w:pPr>
        <w:pStyle w:val="PL"/>
      </w:pPr>
      <w:r>
        <w:t xml:space="preserve">            - probableCause</w:t>
      </w:r>
    </w:p>
    <w:p w14:paraId="6C237FE9" w14:textId="77777777" w:rsidR="00ED1345" w:rsidRDefault="00ED1345" w:rsidP="00ED1345">
      <w:pPr>
        <w:pStyle w:val="PL"/>
      </w:pPr>
      <w:r>
        <w:t xml:space="preserve">            - perceivedSeverity</w:t>
      </w:r>
    </w:p>
    <w:p w14:paraId="28EF02FC" w14:textId="77777777" w:rsidR="00ED1345" w:rsidRDefault="00ED1345" w:rsidP="00ED1345">
      <w:pPr>
        <w:pStyle w:val="PL"/>
      </w:pPr>
      <w:r>
        <w:t xml:space="preserve">            - ackState</w:t>
      </w:r>
    </w:p>
    <w:p w14:paraId="74524267" w14:textId="77777777" w:rsidR="00ED1345" w:rsidRDefault="00ED1345" w:rsidP="00ED1345">
      <w:pPr>
        <w:pStyle w:val="PL"/>
      </w:pPr>
      <w:r>
        <w:t xml:space="preserve">            - ackUserId</w:t>
      </w:r>
    </w:p>
    <w:p w14:paraId="12CA66DA" w14:textId="77777777" w:rsidR="00ED1345" w:rsidRDefault="00ED1345" w:rsidP="00ED1345">
      <w:pPr>
        <w:pStyle w:val="PL"/>
      </w:pPr>
      <w:r>
        <w:t xml:space="preserve">          properties:</w:t>
      </w:r>
    </w:p>
    <w:p w14:paraId="79D86F5E" w14:textId="77777777" w:rsidR="00ED1345" w:rsidRDefault="00ED1345" w:rsidP="00ED1345">
      <w:pPr>
        <w:pStyle w:val="PL"/>
      </w:pPr>
      <w:r>
        <w:t xml:space="preserve">            alarmId:</w:t>
      </w:r>
    </w:p>
    <w:p w14:paraId="7F354F7F" w14:textId="77777777" w:rsidR="00ED1345" w:rsidRDefault="00ED1345" w:rsidP="00ED1345">
      <w:pPr>
        <w:pStyle w:val="PL"/>
      </w:pPr>
      <w:r>
        <w:t xml:space="preserve">              $ref: '#/components/schemas/AlarmId'</w:t>
      </w:r>
    </w:p>
    <w:p w14:paraId="3B37C023" w14:textId="77777777" w:rsidR="00ED1345" w:rsidRDefault="00ED1345" w:rsidP="00ED1345">
      <w:pPr>
        <w:pStyle w:val="PL"/>
      </w:pPr>
      <w:r>
        <w:t xml:space="preserve">            alarmType:</w:t>
      </w:r>
    </w:p>
    <w:p w14:paraId="64D2C213" w14:textId="77777777" w:rsidR="00ED1345" w:rsidRDefault="00ED1345" w:rsidP="00ED1345">
      <w:pPr>
        <w:pStyle w:val="PL"/>
      </w:pPr>
      <w:r>
        <w:t xml:space="preserve">              $ref: '#/components/schemas/AlarmType'</w:t>
      </w:r>
    </w:p>
    <w:p w14:paraId="046C380F" w14:textId="77777777" w:rsidR="00ED1345" w:rsidRDefault="00ED1345" w:rsidP="00ED1345">
      <w:pPr>
        <w:pStyle w:val="PL"/>
      </w:pPr>
      <w:r>
        <w:t xml:space="preserve">            probableCause:</w:t>
      </w:r>
    </w:p>
    <w:p w14:paraId="46AF532B" w14:textId="77777777" w:rsidR="00ED1345" w:rsidRDefault="00ED1345" w:rsidP="00ED1345">
      <w:pPr>
        <w:pStyle w:val="PL"/>
      </w:pPr>
      <w:r>
        <w:t xml:space="preserve">              $ref: '#/components/schemas/ProbableCause'</w:t>
      </w:r>
    </w:p>
    <w:p w14:paraId="4F16698B" w14:textId="77777777" w:rsidR="00ED1345" w:rsidRDefault="00ED1345" w:rsidP="00ED1345">
      <w:pPr>
        <w:pStyle w:val="PL"/>
      </w:pPr>
      <w:r>
        <w:t xml:space="preserve">            perceivedSeverity:</w:t>
      </w:r>
    </w:p>
    <w:p w14:paraId="29DBD9EE" w14:textId="77777777" w:rsidR="00ED1345" w:rsidRDefault="00ED1345" w:rsidP="00ED1345">
      <w:pPr>
        <w:pStyle w:val="PL"/>
      </w:pPr>
      <w:r>
        <w:t xml:space="preserve">              $ref: '#/components/schemas/PerceivedSeverity'</w:t>
      </w:r>
    </w:p>
    <w:p w14:paraId="72445088" w14:textId="77777777" w:rsidR="00ED1345" w:rsidRDefault="00ED1345" w:rsidP="00ED1345">
      <w:pPr>
        <w:pStyle w:val="PL"/>
      </w:pPr>
      <w:r>
        <w:t xml:space="preserve">            ackState:</w:t>
      </w:r>
    </w:p>
    <w:p w14:paraId="41D25FC7" w14:textId="77777777" w:rsidR="00ED1345" w:rsidRDefault="00ED1345" w:rsidP="00ED1345">
      <w:pPr>
        <w:pStyle w:val="PL"/>
      </w:pPr>
      <w:r>
        <w:t xml:space="preserve">              $ref: '#/components/schemas/AckState'</w:t>
      </w:r>
    </w:p>
    <w:p w14:paraId="3EB11E33" w14:textId="77777777" w:rsidR="00ED1345" w:rsidRDefault="00ED1345" w:rsidP="00ED1345">
      <w:pPr>
        <w:pStyle w:val="PL"/>
      </w:pPr>
      <w:r>
        <w:t xml:space="preserve">            ackUserId:</w:t>
      </w:r>
    </w:p>
    <w:p w14:paraId="2BE05A41" w14:textId="77777777" w:rsidR="00ED1345" w:rsidRDefault="00ED1345" w:rsidP="00ED1345">
      <w:pPr>
        <w:pStyle w:val="PL"/>
      </w:pPr>
      <w:r>
        <w:t xml:space="preserve">              type: string</w:t>
      </w:r>
    </w:p>
    <w:p w14:paraId="58F32D47" w14:textId="77777777" w:rsidR="00ED1345" w:rsidRDefault="00ED1345" w:rsidP="00ED1345">
      <w:pPr>
        <w:pStyle w:val="PL"/>
      </w:pPr>
      <w:r>
        <w:t xml:space="preserve">            ackSystemId:</w:t>
      </w:r>
    </w:p>
    <w:p w14:paraId="041CE971" w14:textId="77777777" w:rsidR="00ED1345" w:rsidRDefault="00ED1345" w:rsidP="00ED1345">
      <w:pPr>
        <w:pStyle w:val="PL"/>
      </w:pPr>
      <w:r>
        <w:t xml:space="preserve">              type: string</w:t>
      </w:r>
    </w:p>
    <w:p w14:paraId="64345610" w14:textId="77777777" w:rsidR="00ED1345" w:rsidRDefault="00ED1345" w:rsidP="00ED1345">
      <w:pPr>
        <w:pStyle w:val="PL"/>
      </w:pPr>
      <w:r>
        <w:t xml:space="preserve">    NotifyComments:</w:t>
      </w:r>
    </w:p>
    <w:p w14:paraId="46D67EA0" w14:textId="77777777" w:rsidR="00ED1345" w:rsidRDefault="00ED1345" w:rsidP="00ED1345">
      <w:pPr>
        <w:pStyle w:val="PL"/>
      </w:pPr>
      <w:r>
        <w:t xml:space="preserve">      allOf:</w:t>
      </w:r>
    </w:p>
    <w:p w14:paraId="2DC49FA9" w14:textId="77777777" w:rsidR="00ED1345" w:rsidRDefault="00ED1345" w:rsidP="00ED1345">
      <w:pPr>
        <w:pStyle w:val="PL"/>
      </w:pPr>
      <w:r>
        <w:t xml:space="preserve">        - $ref: 'TS28623_ComDefs.yaml#/components/schemas/NotificationHeader'</w:t>
      </w:r>
    </w:p>
    <w:p w14:paraId="6B2DE092" w14:textId="77777777" w:rsidR="00ED1345" w:rsidRDefault="00ED1345" w:rsidP="00ED1345">
      <w:pPr>
        <w:pStyle w:val="PL"/>
      </w:pPr>
      <w:r>
        <w:t xml:space="preserve">        - type: object</w:t>
      </w:r>
    </w:p>
    <w:p w14:paraId="5A0D3A7F" w14:textId="77777777" w:rsidR="00ED1345" w:rsidRDefault="00ED1345" w:rsidP="00ED1345">
      <w:pPr>
        <w:pStyle w:val="PL"/>
      </w:pPr>
      <w:r>
        <w:t xml:space="preserve">          required:</w:t>
      </w:r>
    </w:p>
    <w:p w14:paraId="488A04E9" w14:textId="77777777" w:rsidR="00ED1345" w:rsidRDefault="00ED1345" w:rsidP="00ED1345">
      <w:pPr>
        <w:pStyle w:val="PL"/>
      </w:pPr>
      <w:r>
        <w:t xml:space="preserve">            - alarmId</w:t>
      </w:r>
    </w:p>
    <w:p w14:paraId="71EB3243" w14:textId="77777777" w:rsidR="00ED1345" w:rsidRDefault="00ED1345" w:rsidP="00ED1345">
      <w:pPr>
        <w:pStyle w:val="PL"/>
      </w:pPr>
      <w:r>
        <w:t xml:space="preserve">            - alarmType</w:t>
      </w:r>
    </w:p>
    <w:p w14:paraId="66F42973" w14:textId="77777777" w:rsidR="00ED1345" w:rsidRDefault="00ED1345" w:rsidP="00ED1345">
      <w:pPr>
        <w:pStyle w:val="PL"/>
      </w:pPr>
      <w:r>
        <w:t xml:space="preserve">            - probableCause</w:t>
      </w:r>
    </w:p>
    <w:p w14:paraId="3FE71D62" w14:textId="77777777" w:rsidR="00ED1345" w:rsidRDefault="00ED1345" w:rsidP="00ED1345">
      <w:pPr>
        <w:pStyle w:val="PL"/>
      </w:pPr>
      <w:r>
        <w:t xml:space="preserve">            - perceivedSeverity</w:t>
      </w:r>
    </w:p>
    <w:p w14:paraId="205F1511" w14:textId="77777777" w:rsidR="00ED1345" w:rsidRDefault="00ED1345" w:rsidP="00ED1345">
      <w:pPr>
        <w:pStyle w:val="PL"/>
      </w:pPr>
      <w:r>
        <w:t xml:space="preserve">            - comments</w:t>
      </w:r>
    </w:p>
    <w:p w14:paraId="7AB7E631" w14:textId="77777777" w:rsidR="00ED1345" w:rsidRDefault="00ED1345" w:rsidP="00ED1345">
      <w:pPr>
        <w:pStyle w:val="PL"/>
      </w:pPr>
      <w:r>
        <w:t xml:space="preserve">          properties:</w:t>
      </w:r>
    </w:p>
    <w:p w14:paraId="7C06EEC4" w14:textId="77777777" w:rsidR="00ED1345" w:rsidRDefault="00ED1345" w:rsidP="00ED1345">
      <w:pPr>
        <w:pStyle w:val="PL"/>
      </w:pPr>
      <w:r>
        <w:t xml:space="preserve">            alarmId:</w:t>
      </w:r>
    </w:p>
    <w:p w14:paraId="3102D6E8" w14:textId="77777777" w:rsidR="00ED1345" w:rsidRDefault="00ED1345" w:rsidP="00ED1345">
      <w:pPr>
        <w:pStyle w:val="PL"/>
      </w:pPr>
      <w:r>
        <w:t xml:space="preserve">              $ref: '#/components/schemas/AlarmId'</w:t>
      </w:r>
    </w:p>
    <w:p w14:paraId="54FB45F1" w14:textId="77777777" w:rsidR="00ED1345" w:rsidRDefault="00ED1345" w:rsidP="00ED1345">
      <w:pPr>
        <w:pStyle w:val="PL"/>
      </w:pPr>
      <w:r>
        <w:t xml:space="preserve">            alarmType:</w:t>
      </w:r>
    </w:p>
    <w:p w14:paraId="46B70937" w14:textId="77777777" w:rsidR="00ED1345" w:rsidRDefault="00ED1345" w:rsidP="00ED1345">
      <w:pPr>
        <w:pStyle w:val="PL"/>
      </w:pPr>
      <w:r>
        <w:t xml:space="preserve">              $ref: '#/components/schemas/AlarmType'</w:t>
      </w:r>
    </w:p>
    <w:p w14:paraId="76E95493" w14:textId="77777777" w:rsidR="00ED1345" w:rsidRDefault="00ED1345" w:rsidP="00ED1345">
      <w:pPr>
        <w:pStyle w:val="PL"/>
      </w:pPr>
      <w:r>
        <w:t xml:space="preserve">            probableCause:</w:t>
      </w:r>
    </w:p>
    <w:p w14:paraId="705E842F" w14:textId="77777777" w:rsidR="00ED1345" w:rsidRDefault="00ED1345" w:rsidP="00ED1345">
      <w:pPr>
        <w:pStyle w:val="PL"/>
      </w:pPr>
      <w:r>
        <w:t xml:space="preserve">              $ref: '#/components/schemas/ProbableCause'</w:t>
      </w:r>
    </w:p>
    <w:p w14:paraId="7501F7C8" w14:textId="77777777" w:rsidR="00ED1345" w:rsidRDefault="00ED1345" w:rsidP="00ED1345">
      <w:pPr>
        <w:pStyle w:val="PL"/>
      </w:pPr>
      <w:r>
        <w:t xml:space="preserve">            perceivedSeverity:</w:t>
      </w:r>
    </w:p>
    <w:p w14:paraId="678BA578" w14:textId="77777777" w:rsidR="00ED1345" w:rsidRDefault="00ED1345" w:rsidP="00ED1345">
      <w:pPr>
        <w:pStyle w:val="PL"/>
      </w:pPr>
      <w:r>
        <w:t xml:space="preserve">              $ref: '#/components/schemas/PerceivedSeverity'</w:t>
      </w:r>
    </w:p>
    <w:p w14:paraId="7357E97F" w14:textId="77777777" w:rsidR="00ED1345" w:rsidRDefault="00ED1345" w:rsidP="00ED1345">
      <w:pPr>
        <w:pStyle w:val="PL"/>
      </w:pPr>
      <w:r>
        <w:t xml:space="preserve">            comments:</w:t>
      </w:r>
    </w:p>
    <w:p w14:paraId="0EA5A57A" w14:textId="77777777" w:rsidR="00ED1345" w:rsidRDefault="00ED1345" w:rsidP="00ED1345">
      <w:pPr>
        <w:pStyle w:val="PL"/>
      </w:pPr>
      <w:r>
        <w:t xml:space="preserve">              $ref: '#/components/schemas/Comments'</w:t>
      </w:r>
    </w:p>
    <w:p w14:paraId="03C9E203" w14:textId="77777777" w:rsidR="00ED1345" w:rsidRDefault="00ED1345" w:rsidP="00ED1345">
      <w:pPr>
        <w:pStyle w:val="PL"/>
      </w:pPr>
      <w:r>
        <w:t xml:space="preserve">    NotifyPotentialFaultyAlarmList:</w:t>
      </w:r>
    </w:p>
    <w:p w14:paraId="72F03267" w14:textId="77777777" w:rsidR="00ED1345" w:rsidRDefault="00ED1345" w:rsidP="00ED1345">
      <w:pPr>
        <w:pStyle w:val="PL"/>
      </w:pPr>
      <w:r>
        <w:t xml:space="preserve">      allOf:</w:t>
      </w:r>
    </w:p>
    <w:p w14:paraId="03CA84CB" w14:textId="77777777" w:rsidR="00ED1345" w:rsidRDefault="00ED1345" w:rsidP="00ED1345">
      <w:pPr>
        <w:pStyle w:val="PL"/>
      </w:pPr>
      <w:r>
        <w:t xml:space="preserve">        - $ref: 'TS28623_ComDefs.yaml#/components/schemas/NotificationHeader'</w:t>
      </w:r>
    </w:p>
    <w:p w14:paraId="0B551E77" w14:textId="77777777" w:rsidR="00ED1345" w:rsidRDefault="00ED1345" w:rsidP="00ED1345">
      <w:pPr>
        <w:pStyle w:val="PL"/>
      </w:pPr>
      <w:r>
        <w:t xml:space="preserve">        - type: object</w:t>
      </w:r>
    </w:p>
    <w:p w14:paraId="5B7E6FFB" w14:textId="77777777" w:rsidR="00ED1345" w:rsidRDefault="00ED1345" w:rsidP="00ED1345">
      <w:pPr>
        <w:pStyle w:val="PL"/>
      </w:pPr>
      <w:r>
        <w:t xml:space="preserve">          required:</w:t>
      </w:r>
    </w:p>
    <w:p w14:paraId="1C9AC53B" w14:textId="77777777" w:rsidR="00ED1345" w:rsidRDefault="00ED1345" w:rsidP="00ED1345">
      <w:pPr>
        <w:pStyle w:val="PL"/>
      </w:pPr>
      <w:r>
        <w:t xml:space="preserve">            - reason</w:t>
      </w:r>
    </w:p>
    <w:p w14:paraId="788D2220" w14:textId="77777777" w:rsidR="00ED1345" w:rsidRDefault="00ED1345" w:rsidP="00ED1345">
      <w:pPr>
        <w:pStyle w:val="PL"/>
      </w:pPr>
      <w:r>
        <w:t xml:space="preserve">          properties:</w:t>
      </w:r>
    </w:p>
    <w:p w14:paraId="59632095" w14:textId="77777777" w:rsidR="00ED1345" w:rsidRDefault="00ED1345" w:rsidP="00ED1345">
      <w:pPr>
        <w:pStyle w:val="PL"/>
      </w:pPr>
      <w:r>
        <w:t xml:space="preserve">            reason:</w:t>
      </w:r>
    </w:p>
    <w:p w14:paraId="4AE5D0D1" w14:textId="77777777" w:rsidR="00ED1345" w:rsidRDefault="00ED1345" w:rsidP="00ED1345">
      <w:pPr>
        <w:pStyle w:val="PL"/>
      </w:pPr>
      <w:r>
        <w:t xml:space="preserve">              type: string</w:t>
      </w:r>
    </w:p>
    <w:p w14:paraId="6D88AFD9" w14:textId="77777777" w:rsidR="00ED1345" w:rsidRDefault="00ED1345" w:rsidP="00ED1345">
      <w:pPr>
        <w:pStyle w:val="PL"/>
      </w:pPr>
      <w:r>
        <w:t xml:space="preserve">    NotifyAlarmListRebuilt:</w:t>
      </w:r>
    </w:p>
    <w:p w14:paraId="2FCF1470" w14:textId="77777777" w:rsidR="00ED1345" w:rsidRDefault="00ED1345" w:rsidP="00ED1345">
      <w:pPr>
        <w:pStyle w:val="PL"/>
      </w:pPr>
      <w:r>
        <w:t xml:space="preserve">      allOf:</w:t>
      </w:r>
    </w:p>
    <w:p w14:paraId="364FE93A" w14:textId="77777777" w:rsidR="00ED1345" w:rsidRDefault="00ED1345" w:rsidP="00ED1345">
      <w:pPr>
        <w:pStyle w:val="PL"/>
      </w:pPr>
      <w:r>
        <w:t xml:space="preserve">        - $ref: 'TS28623_ComDefs.yaml#/components/schemas/NotificationHeader'</w:t>
      </w:r>
    </w:p>
    <w:p w14:paraId="32B3160F" w14:textId="77777777" w:rsidR="00ED1345" w:rsidRDefault="00ED1345" w:rsidP="00ED1345">
      <w:pPr>
        <w:pStyle w:val="PL"/>
      </w:pPr>
      <w:r>
        <w:t xml:space="preserve">        - type: object</w:t>
      </w:r>
    </w:p>
    <w:p w14:paraId="1B621BF0" w14:textId="77777777" w:rsidR="00ED1345" w:rsidRDefault="00ED1345" w:rsidP="00ED1345">
      <w:pPr>
        <w:pStyle w:val="PL"/>
      </w:pPr>
      <w:r>
        <w:t xml:space="preserve">          required:</w:t>
      </w:r>
    </w:p>
    <w:p w14:paraId="1DD67B8A" w14:textId="77777777" w:rsidR="00ED1345" w:rsidRDefault="00ED1345" w:rsidP="00ED1345">
      <w:pPr>
        <w:pStyle w:val="PL"/>
      </w:pPr>
      <w:r>
        <w:t xml:space="preserve">            - reason</w:t>
      </w:r>
    </w:p>
    <w:p w14:paraId="484E1D32" w14:textId="77777777" w:rsidR="00ED1345" w:rsidRDefault="00ED1345" w:rsidP="00ED1345">
      <w:pPr>
        <w:pStyle w:val="PL"/>
      </w:pPr>
      <w:r>
        <w:t xml:space="preserve">          properties:</w:t>
      </w:r>
    </w:p>
    <w:p w14:paraId="77C2EC9D" w14:textId="77777777" w:rsidR="00ED1345" w:rsidRDefault="00ED1345" w:rsidP="00ED1345">
      <w:pPr>
        <w:pStyle w:val="PL"/>
      </w:pPr>
      <w:r>
        <w:t xml:space="preserve">            reason:</w:t>
      </w:r>
    </w:p>
    <w:p w14:paraId="0BFC40FE" w14:textId="77777777" w:rsidR="00ED1345" w:rsidRDefault="00ED1345" w:rsidP="00ED1345">
      <w:pPr>
        <w:pStyle w:val="PL"/>
      </w:pPr>
      <w:r>
        <w:t xml:space="preserve">              type: string</w:t>
      </w:r>
    </w:p>
    <w:p w14:paraId="675610C9" w14:textId="77777777" w:rsidR="00ED1345" w:rsidRDefault="00ED1345" w:rsidP="00ED1345">
      <w:pPr>
        <w:pStyle w:val="PL"/>
      </w:pPr>
      <w:r>
        <w:t xml:space="preserve">            alarmListAlignmentRequirement:</w:t>
      </w:r>
    </w:p>
    <w:p w14:paraId="6BCED7EB" w14:textId="77777777" w:rsidR="00ED1345" w:rsidRDefault="00ED1345" w:rsidP="00ED1345">
      <w:pPr>
        <w:pStyle w:val="PL"/>
      </w:pPr>
      <w:r>
        <w:t xml:space="preserve">              $ref: '#/components/schemas/AlarmListAlignmentRequirement'</w:t>
      </w:r>
    </w:p>
    <w:p w14:paraId="793E3799" w14:textId="77777777" w:rsidR="00ED1345" w:rsidRDefault="00ED1345" w:rsidP="00ED1345">
      <w:pPr>
        <w:pStyle w:val="PL"/>
      </w:pPr>
    </w:p>
    <w:p w14:paraId="62E7D1B4" w14:textId="77777777" w:rsidR="00ED1345" w:rsidRDefault="00ED1345" w:rsidP="00ED1345">
      <w:pPr>
        <w:pStyle w:val="PL"/>
      </w:pPr>
      <w:r>
        <w:t xml:space="preserve">  #---- Definition of query parameters -----------------------------------------------#</w:t>
      </w:r>
    </w:p>
    <w:p w14:paraId="7264E099" w14:textId="77777777" w:rsidR="00ED1345" w:rsidRDefault="00ED1345" w:rsidP="00ED1345">
      <w:pPr>
        <w:pStyle w:val="PL"/>
      </w:pPr>
      <w:r>
        <w:t xml:space="preserve">  </w:t>
      </w:r>
    </w:p>
    <w:p w14:paraId="2309313D" w14:textId="77777777" w:rsidR="00ED1345" w:rsidRDefault="00ED1345" w:rsidP="00ED1345">
      <w:pPr>
        <w:pStyle w:val="PL"/>
      </w:pPr>
      <w:r>
        <w:t xml:space="preserve">    AlarmAckState:</w:t>
      </w:r>
    </w:p>
    <w:p w14:paraId="32B2BB1E" w14:textId="77777777" w:rsidR="00ED1345" w:rsidRDefault="00ED1345" w:rsidP="00ED1345">
      <w:pPr>
        <w:pStyle w:val="PL"/>
      </w:pPr>
      <w:r>
        <w:t xml:space="preserve">      type: string</w:t>
      </w:r>
    </w:p>
    <w:p w14:paraId="0DC12C18" w14:textId="77777777" w:rsidR="00ED1345" w:rsidRDefault="00ED1345" w:rsidP="00ED1345">
      <w:pPr>
        <w:pStyle w:val="PL"/>
      </w:pPr>
      <w:r>
        <w:t xml:space="preserve">      enum:</w:t>
      </w:r>
    </w:p>
    <w:p w14:paraId="46C53F0E" w14:textId="77777777" w:rsidR="00ED1345" w:rsidRDefault="00ED1345" w:rsidP="00ED1345">
      <w:pPr>
        <w:pStyle w:val="PL"/>
      </w:pPr>
      <w:r>
        <w:t xml:space="preserve">        - ALL_ALARMS</w:t>
      </w:r>
    </w:p>
    <w:p w14:paraId="1810C79E" w14:textId="77777777" w:rsidR="00ED1345" w:rsidRDefault="00ED1345" w:rsidP="00ED1345">
      <w:pPr>
        <w:pStyle w:val="PL"/>
      </w:pPr>
      <w:r>
        <w:t xml:space="preserve">        - ALL_ACTIVE_ALARMS</w:t>
      </w:r>
    </w:p>
    <w:p w14:paraId="56C6AF78" w14:textId="77777777" w:rsidR="00ED1345" w:rsidRDefault="00ED1345" w:rsidP="00ED1345">
      <w:pPr>
        <w:pStyle w:val="PL"/>
      </w:pPr>
      <w:r>
        <w:t xml:space="preserve">        - ALL_ACTIVE_AND_ACKNOWLEDGED_ALARMS</w:t>
      </w:r>
    </w:p>
    <w:p w14:paraId="1F467BD7" w14:textId="77777777" w:rsidR="00ED1345" w:rsidRDefault="00ED1345" w:rsidP="00ED1345">
      <w:pPr>
        <w:pStyle w:val="PL"/>
      </w:pPr>
      <w:r>
        <w:t xml:space="preserve">        - ALL_ACTIVE_AND_UNACKNOWLEDGED_ALARMS</w:t>
      </w:r>
    </w:p>
    <w:p w14:paraId="6E09BA80" w14:textId="77777777" w:rsidR="00ED1345" w:rsidRDefault="00ED1345" w:rsidP="00ED1345">
      <w:pPr>
        <w:pStyle w:val="PL"/>
      </w:pPr>
      <w:r>
        <w:t xml:space="preserve">        - ALL_CLEARED_AND_UNACKNOWLEDGED_ALARMS</w:t>
      </w:r>
    </w:p>
    <w:p w14:paraId="0644A0B6" w14:textId="77777777" w:rsidR="00ED1345" w:rsidRDefault="00ED1345" w:rsidP="00ED1345">
      <w:pPr>
        <w:pStyle w:val="PL"/>
      </w:pPr>
      <w:r>
        <w:t xml:space="preserve">        - ALL_UNACKNOWLEDGED_ALARMS</w:t>
      </w:r>
    </w:p>
    <w:p w14:paraId="11D6224A" w14:textId="77777777" w:rsidR="00ED1345" w:rsidRDefault="00ED1345" w:rsidP="00ED1345">
      <w:pPr>
        <w:pStyle w:val="PL"/>
      </w:pPr>
      <w:r>
        <w:t xml:space="preserve">        </w:t>
      </w:r>
    </w:p>
    <w:p w14:paraId="5EEE1EE3" w14:textId="77777777" w:rsidR="00ED1345" w:rsidRDefault="00ED1345" w:rsidP="00ED1345">
      <w:pPr>
        <w:pStyle w:val="PL"/>
      </w:pPr>
      <w:r>
        <w:t xml:space="preserve">  #---- Definition of patch documents ------------------------------------------------#</w:t>
      </w:r>
    </w:p>
    <w:p w14:paraId="7023D888" w14:textId="77777777" w:rsidR="00ED1345" w:rsidRDefault="00ED1345" w:rsidP="00ED1345">
      <w:pPr>
        <w:pStyle w:val="PL"/>
      </w:pPr>
    </w:p>
    <w:p w14:paraId="2A36D317" w14:textId="77777777" w:rsidR="00ED1345" w:rsidRDefault="00ED1345" w:rsidP="00ED1345">
      <w:pPr>
        <w:pStyle w:val="PL"/>
      </w:pPr>
      <w:r>
        <w:t xml:space="preserve">    MergePatchAcknowledgeAlarm:</w:t>
      </w:r>
    </w:p>
    <w:p w14:paraId="144CF299" w14:textId="77777777" w:rsidR="00ED1345" w:rsidRDefault="00ED1345" w:rsidP="00ED1345">
      <w:pPr>
        <w:pStyle w:val="PL"/>
      </w:pPr>
      <w:r>
        <w:t xml:space="preserve">      description: &gt;-</w:t>
      </w:r>
    </w:p>
    <w:p w14:paraId="670397DE" w14:textId="77777777" w:rsidR="00ED1345" w:rsidRDefault="00ED1345" w:rsidP="00ED1345">
      <w:pPr>
        <w:pStyle w:val="PL"/>
      </w:pPr>
      <w:r>
        <w:t xml:space="preserve">        Patch document acknowledging or unacknowledging a single alarm. For</w:t>
      </w:r>
    </w:p>
    <w:p w14:paraId="0FE61A02" w14:textId="77777777" w:rsidR="00ED1345" w:rsidRDefault="00ED1345" w:rsidP="00ED1345">
      <w:pPr>
        <w:pStyle w:val="PL"/>
      </w:pPr>
      <w:r>
        <w:t xml:space="preserve">        acknowleding an alarm the value of ackState is ACKNOWLEDGED, for unacknowleding</w:t>
      </w:r>
    </w:p>
    <w:p w14:paraId="098089F5" w14:textId="77777777" w:rsidR="00ED1345" w:rsidRDefault="00ED1345" w:rsidP="00ED1345">
      <w:pPr>
        <w:pStyle w:val="PL"/>
      </w:pPr>
      <w:r>
        <w:t xml:space="preserve">        an alarm the value of ackState is UNACKNOWLEDGED.</w:t>
      </w:r>
    </w:p>
    <w:p w14:paraId="23393D91" w14:textId="77777777" w:rsidR="00ED1345" w:rsidRDefault="00ED1345" w:rsidP="00ED1345">
      <w:pPr>
        <w:pStyle w:val="PL"/>
      </w:pPr>
      <w:r>
        <w:t xml:space="preserve">      type: object</w:t>
      </w:r>
    </w:p>
    <w:p w14:paraId="65FBBB0A" w14:textId="77777777" w:rsidR="00ED1345" w:rsidRDefault="00ED1345" w:rsidP="00ED1345">
      <w:pPr>
        <w:pStyle w:val="PL"/>
      </w:pPr>
      <w:r>
        <w:t xml:space="preserve">      required:</w:t>
      </w:r>
    </w:p>
    <w:p w14:paraId="054366E6" w14:textId="77777777" w:rsidR="00ED1345" w:rsidRDefault="00ED1345" w:rsidP="00ED1345">
      <w:pPr>
        <w:pStyle w:val="PL"/>
      </w:pPr>
      <w:r>
        <w:t xml:space="preserve">        - ackUserId</w:t>
      </w:r>
    </w:p>
    <w:p w14:paraId="05CF2720" w14:textId="77777777" w:rsidR="00ED1345" w:rsidRDefault="00ED1345" w:rsidP="00ED1345">
      <w:pPr>
        <w:pStyle w:val="PL"/>
      </w:pPr>
      <w:r>
        <w:t xml:space="preserve">        - ackState</w:t>
      </w:r>
    </w:p>
    <w:p w14:paraId="771CB87C" w14:textId="77777777" w:rsidR="00ED1345" w:rsidRDefault="00ED1345" w:rsidP="00ED1345">
      <w:pPr>
        <w:pStyle w:val="PL"/>
      </w:pPr>
      <w:r>
        <w:t xml:space="preserve">      properties:</w:t>
      </w:r>
    </w:p>
    <w:p w14:paraId="23DE604A" w14:textId="77777777" w:rsidR="00ED1345" w:rsidRDefault="00ED1345" w:rsidP="00ED1345">
      <w:pPr>
        <w:pStyle w:val="PL"/>
      </w:pPr>
      <w:r>
        <w:t xml:space="preserve">        ackUserId:</w:t>
      </w:r>
    </w:p>
    <w:p w14:paraId="2520B872" w14:textId="77777777" w:rsidR="00ED1345" w:rsidRDefault="00ED1345" w:rsidP="00ED1345">
      <w:pPr>
        <w:pStyle w:val="PL"/>
      </w:pPr>
      <w:r>
        <w:t xml:space="preserve">          type: string</w:t>
      </w:r>
    </w:p>
    <w:p w14:paraId="7350C4C7" w14:textId="77777777" w:rsidR="00ED1345" w:rsidRDefault="00ED1345" w:rsidP="00ED1345">
      <w:pPr>
        <w:pStyle w:val="PL"/>
      </w:pPr>
      <w:r>
        <w:t xml:space="preserve">        ackSystemId:</w:t>
      </w:r>
    </w:p>
    <w:p w14:paraId="7C99FE8D" w14:textId="77777777" w:rsidR="00ED1345" w:rsidRDefault="00ED1345" w:rsidP="00ED1345">
      <w:pPr>
        <w:pStyle w:val="PL"/>
      </w:pPr>
      <w:r>
        <w:t xml:space="preserve">          type: string</w:t>
      </w:r>
    </w:p>
    <w:p w14:paraId="3AC75598" w14:textId="77777777" w:rsidR="00ED1345" w:rsidRDefault="00ED1345" w:rsidP="00ED1345">
      <w:pPr>
        <w:pStyle w:val="PL"/>
      </w:pPr>
      <w:r>
        <w:t xml:space="preserve">        ackState:</w:t>
      </w:r>
    </w:p>
    <w:p w14:paraId="0C2B7121" w14:textId="77777777" w:rsidR="00ED1345" w:rsidRDefault="00ED1345" w:rsidP="00ED1345">
      <w:pPr>
        <w:pStyle w:val="PL"/>
      </w:pPr>
      <w:r>
        <w:t xml:space="preserve">          $ref: '#/components/schemas/AckState'</w:t>
      </w:r>
    </w:p>
    <w:p w14:paraId="799FA858" w14:textId="77777777" w:rsidR="00ED1345" w:rsidRDefault="00ED1345" w:rsidP="00ED1345">
      <w:pPr>
        <w:pStyle w:val="PL"/>
      </w:pPr>
      <w:r>
        <w:t xml:space="preserve">    MergePatchClearAlarm:</w:t>
      </w:r>
    </w:p>
    <w:p w14:paraId="7D0A425C" w14:textId="77777777" w:rsidR="00ED1345" w:rsidRDefault="00ED1345" w:rsidP="00ED1345">
      <w:pPr>
        <w:pStyle w:val="PL"/>
      </w:pPr>
      <w:r>
        <w:t xml:space="preserve">      description: Patch document for clearing a single alarm</w:t>
      </w:r>
    </w:p>
    <w:p w14:paraId="0DA0B025" w14:textId="77777777" w:rsidR="00ED1345" w:rsidRDefault="00ED1345" w:rsidP="00ED1345">
      <w:pPr>
        <w:pStyle w:val="PL"/>
      </w:pPr>
      <w:r>
        <w:t xml:space="preserve">      type: object</w:t>
      </w:r>
    </w:p>
    <w:p w14:paraId="6892447F" w14:textId="77777777" w:rsidR="00ED1345" w:rsidRDefault="00ED1345" w:rsidP="00ED1345">
      <w:pPr>
        <w:pStyle w:val="PL"/>
      </w:pPr>
      <w:r>
        <w:t xml:space="preserve">      required:</w:t>
      </w:r>
    </w:p>
    <w:p w14:paraId="4E5A99CC" w14:textId="77777777" w:rsidR="00ED1345" w:rsidRDefault="00ED1345" w:rsidP="00ED1345">
      <w:pPr>
        <w:pStyle w:val="PL"/>
      </w:pPr>
      <w:r>
        <w:t xml:space="preserve">        - clearUserId</w:t>
      </w:r>
    </w:p>
    <w:p w14:paraId="04CB02E7" w14:textId="77777777" w:rsidR="00ED1345" w:rsidRDefault="00ED1345" w:rsidP="00ED1345">
      <w:pPr>
        <w:pStyle w:val="PL"/>
      </w:pPr>
      <w:r>
        <w:t xml:space="preserve">        - perceivedSeverity</w:t>
      </w:r>
    </w:p>
    <w:p w14:paraId="7B3AF895" w14:textId="77777777" w:rsidR="00ED1345" w:rsidRDefault="00ED1345" w:rsidP="00ED1345">
      <w:pPr>
        <w:pStyle w:val="PL"/>
      </w:pPr>
      <w:r>
        <w:t xml:space="preserve">      properties:</w:t>
      </w:r>
    </w:p>
    <w:p w14:paraId="205F73D4" w14:textId="77777777" w:rsidR="00ED1345" w:rsidRDefault="00ED1345" w:rsidP="00ED1345">
      <w:pPr>
        <w:pStyle w:val="PL"/>
      </w:pPr>
      <w:r>
        <w:t xml:space="preserve">        clearUserId:</w:t>
      </w:r>
    </w:p>
    <w:p w14:paraId="08EB3DB2" w14:textId="77777777" w:rsidR="00ED1345" w:rsidRDefault="00ED1345" w:rsidP="00ED1345">
      <w:pPr>
        <w:pStyle w:val="PL"/>
      </w:pPr>
      <w:r>
        <w:t xml:space="preserve">          type: string</w:t>
      </w:r>
    </w:p>
    <w:p w14:paraId="43AA998D" w14:textId="77777777" w:rsidR="00ED1345" w:rsidRDefault="00ED1345" w:rsidP="00ED1345">
      <w:pPr>
        <w:pStyle w:val="PL"/>
      </w:pPr>
      <w:r>
        <w:t xml:space="preserve">        clearSystemId:</w:t>
      </w:r>
    </w:p>
    <w:p w14:paraId="02D17F6F" w14:textId="77777777" w:rsidR="00ED1345" w:rsidRDefault="00ED1345" w:rsidP="00ED1345">
      <w:pPr>
        <w:pStyle w:val="PL"/>
      </w:pPr>
      <w:r>
        <w:t xml:space="preserve">          type: string</w:t>
      </w:r>
    </w:p>
    <w:p w14:paraId="3A126432" w14:textId="77777777" w:rsidR="00ED1345" w:rsidRDefault="00ED1345" w:rsidP="00ED1345">
      <w:pPr>
        <w:pStyle w:val="PL"/>
      </w:pPr>
      <w:r>
        <w:t xml:space="preserve">        perceivedSeverity:</w:t>
      </w:r>
    </w:p>
    <w:p w14:paraId="6E9AA5B5" w14:textId="77777777" w:rsidR="00ED1345" w:rsidRDefault="00ED1345" w:rsidP="00ED1345">
      <w:pPr>
        <w:pStyle w:val="PL"/>
      </w:pPr>
      <w:r>
        <w:t xml:space="preserve">          type: string</w:t>
      </w:r>
    </w:p>
    <w:p w14:paraId="3DD415E7" w14:textId="77777777" w:rsidR="00ED1345" w:rsidRDefault="00ED1345" w:rsidP="00ED1345">
      <w:pPr>
        <w:pStyle w:val="PL"/>
      </w:pPr>
      <w:r>
        <w:t xml:space="preserve">          enum:</w:t>
      </w:r>
    </w:p>
    <w:p w14:paraId="0C591038" w14:textId="77777777" w:rsidR="00ED1345" w:rsidRDefault="00ED1345" w:rsidP="00ED1345">
      <w:pPr>
        <w:pStyle w:val="PL"/>
      </w:pPr>
      <w:r>
        <w:t xml:space="preserve">            - CLEARED</w:t>
      </w:r>
    </w:p>
    <w:p w14:paraId="4FCFEAE4" w14:textId="77777777" w:rsidR="00ED1345" w:rsidRDefault="00ED1345" w:rsidP="00ED1345">
      <w:pPr>
        <w:pStyle w:val="PL"/>
      </w:pPr>
    </w:p>
    <w:p w14:paraId="76730FA8" w14:textId="77777777" w:rsidR="00ED1345" w:rsidRDefault="00ED1345" w:rsidP="00ED1345">
      <w:pPr>
        <w:pStyle w:val="PL"/>
      </w:pPr>
      <w:r>
        <w:t xml:space="preserve">  #---- Definition of method responses -----------------------------------------------#</w:t>
      </w:r>
    </w:p>
    <w:p w14:paraId="372C9046" w14:textId="77777777" w:rsidR="00ED1345" w:rsidRDefault="00ED1345" w:rsidP="00ED1345">
      <w:pPr>
        <w:pStyle w:val="PL"/>
      </w:pPr>
    </w:p>
    <w:p w14:paraId="43A7AB2A" w14:textId="77777777" w:rsidR="00ED1345" w:rsidRDefault="00ED1345" w:rsidP="00ED1345">
      <w:pPr>
        <w:pStyle w:val="PL"/>
      </w:pPr>
      <w:r>
        <w:t xml:space="preserve">    FailedAlarm:</w:t>
      </w:r>
    </w:p>
    <w:p w14:paraId="125E4D04" w14:textId="77777777" w:rsidR="00ED1345" w:rsidRDefault="00ED1345" w:rsidP="00ED1345">
      <w:pPr>
        <w:pStyle w:val="PL"/>
      </w:pPr>
      <w:r>
        <w:t xml:space="preserve">      type: object</w:t>
      </w:r>
    </w:p>
    <w:p w14:paraId="46BD555D" w14:textId="77777777" w:rsidR="00ED1345" w:rsidRDefault="00ED1345" w:rsidP="00ED1345">
      <w:pPr>
        <w:pStyle w:val="PL"/>
      </w:pPr>
      <w:r>
        <w:t xml:space="preserve">      required:</w:t>
      </w:r>
    </w:p>
    <w:p w14:paraId="6880B27D" w14:textId="77777777" w:rsidR="00ED1345" w:rsidRDefault="00ED1345" w:rsidP="00ED1345">
      <w:pPr>
        <w:pStyle w:val="PL"/>
      </w:pPr>
      <w:r>
        <w:t xml:space="preserve">        - alarmId</w:t>
      </w:r>
    </w:p>
    <w:p w14:paraId="2C4C6038" w14:textId="77777777" w:rsidR="00ED1345" w:rsidRDefault="00ED1345" w:rsidP="00ED1345">
      <w:pPr>
        <w:pStyle w:val="PL"/>
      </w:pPr>
      <w:r>
        <w:t xml:space="preserve">        - failureReason</w:t>
      </w:r>
    </w:p>
    <w:p w14:paraId="09141306" w14:textId="77777777" w:rsidR="00ED1345" w:rsidRDefault="00ED1345" w:rsidP="00ED1345">
      <w:pPr>
        <w:pStyle w:val="PL"/>
      </w:pPr>
      <w:r>
        <w:t xml:space="preserve">      properties:</w:t>
      </w:r>
    </w:p>
    <w:p w14:paraId="622A7604" w14:textId="77777777" w:rsidR="00ED1345" w:rsidRDefault="00ED1345" w:rsidP="00ED1345">
      <w:pPr>
        <w:pStyle w:val="PL"/>
      </w:pPr>
      <w:r>
        <w:t xml:space="preserve">        alarmId:</w:t>
      </w:r>
    </w:p>
    <w:p w14:paraId="11FE5112" w14:textId="77777777" w:rsidR="00ED1345" w:rsidRDefault="00ED1345" w:rsidP="00ED1345">
      <w:pPr>
        <w:pStyle w:val="PL"/>
      </w:pPr>
      <w:r>
        <w:t xml:space="preserve">          $ref: '#/components/schemas/AlarmId'</w:t>
      </w:r>
    </w:p>
    <w:p w14:paraId="6478DC4E" w14:textId="77777777" w:rsidR="00ED1345" w:rsidRDefault="00ED1345" w:rsidP="00ED1345">
      <w:pPr>
        <w:pStyle w:val="PL"/>
      </w:pPr>
      <w:r>
        <w:t xml:space="preserve">        failureReason:</w:t>
      </w:r>
    </w:p>
    <w:p w14:paraId="0BA88218" w14:textId="77777777" w:rsidR="00ED1345" w:rsidRDefault="00ED1345" w:rsidP="00ED1345">
      <w:pPr>
        <w:pStyle w:val="PL"/>
      </w:pPr>
      <w:r>
        <w:t xml:space="preserve">          type: string</w:t>
      </w:r>
    </w:p>
    <w:p w14:paraId="5A937975" w14:textId="77777777" w:rsidR="00ED1345" w:rsidRDefault="00ED1345" w:rsidP="00ED1345">
      <w:pPr>
        <w:pStyle w:val="PL"/>
      </w:pPr>
    </w:p>
    <w:p w14:paraId="66A753D2" w14:textId="77777777" w:rsidR="00ED1345" w:rsidRDefault="00ED1345" w:rsidP="00ED1345">
      <w:pPr>
        <w:pStyle w:val="PL"/>
      </w:pPr>
      <w:r>
        <w:t xml:space="preserve">  #---- Definition of resources ------------------------------------------------------#</w:t>
      </w:r>
    </w:p>
    <w:p w14:paraId="3C4782B8" w14:textId="77777777" w:rsidR="00ED1345" w:rsidRDefault="00ED1345" w:rsidP="00ED1345">
      <w:pPr>
        <w:pStyle w:val="PL"/>
      </w:pPr>
    </w:p>
    <w:p w14:paraId="1E6EA81C" w14:textId="77777777" w:rsidR="00ED1345" w:rsidRDefault="00ED1345" w:rsidP="00ED1345">
      <w:pPr>
        <w:pStyle w:val="PL"/>
      </w:pPr>
      <w:r>
        <w:t xml:space="preserve">    AlarmCount:</w:t>
      </w:r>
    </w:p>
    <w:p w14:paraId="1633F6CB" w14:textId="77777777" w:rsidR="00ED1345" w:rsidRDefault="00ED1345" w:rsidP="00ED1345">
      <w:pPr>
        <w:pStyle w:val="PL"/>
      </w:pPr>
      <w:r>
        <w:t xml:space="preserve">      type: object</w:t>
      </w:r>
    </w:p>
    <w:p w14:paraId="628F7B32" w14:textId="77777777" w:rsidR="00ED1345" w:rsidRDefault="00ED1345" w:rsidP="00ED1345">
      <w:pPr>
        <w:pStyle w:val="PL"/>
      </w:pPr>
      <w:r>
        <w:t xml:space="preserve">      required:</w:t>
      </w:r>
    </w:p>
    <w:p w14:paraId="357628DF" w14:textId="77777777" w:rsidR="00ED1345" w:rsidRDefault="00ED1345" w:rsidP="00ED1345">
      <w:pPr>
        <w:pStyle w:val="PL"/>
      </w:pPr>
      <w:r>
        <w:t xml:space="preserve">        - criticalCount</w:t>
      </w:r>
    </w:p>
    <w:p w14:paraId="110AC895" w14:textId="77777777" w:rsidR="00ED1345" w:rsidRDefault="00ED1345" w:rsidP="00ED1345">
      <w:pPr>
        <w:pStyle w:val="PL"/>
      </w:pPr>
      <w:r>
        <w:t xml:space="preserve">        - majorCount</w:t>
      </w:r>
    </w:p>
    <w:p w14:paraId="65BDC03D" w14:textId="77777777" w:rsidR="00ED1345" w:rsidRDefault="00ED1345" w:rsidP="00ED1345">
      <w:pPr>
        <w:pStyle w:val="PL"/>
      </w:pPr>
      <w:r>
        <w:t xml:space="preserve">        - minorCount</w:t>
      </w:r>
    </w:p>
    <w:p w14:paraId="3B84C245" w14:textId="77777777" w:rsidR="00ED1345" w:rsidRDefault="00ED1345" w:rsidP="00ED1345">
      <w:pPr>
        <w:pStyle w:val="PL"/>
      </w:pPr>
      <w:r>
        <w:t xml:space="preserve">        - warningCount</w:t>
      </w:r>
    </w:p>
    <w:p w14:paraId="6F1DB04C" w14:textId="77777777" w:rsidR="00ED1345" w:rsidRDefault="00ED1345" w:rsidP="00ED1345">
      <w:pPr>
        <w:pStyle w:val="PL"/>
      </w:pPr>
      <w:r>
        <w:t xml:space="preserve">        - indeterminateCount</w:t>
      </w:r>
    </w:p>
    <w:p w14:paraId="61014EA4" w14:textId="77777777" w:rsidR="00ED1345" w:rsidRDefault="00ED1345" w:rsidP="00ED1345">
      <w:pPr>
        <w:pStyle w:val="PL"/>
      </w:pPr>
      <w:r>
        <w:t xml:space="preserve">        - clearedCount</w:t>
      </w:r>
    </w:p>
    <w:p w14:paraId="0A32CD50" w14:textId="77777777" w:rsidR="00ED1345" w:rsidRDefault="00ED1345" w:rsidP="00ED1345">
      <w:pPr>
        <w:pStyle w:val="PL"/>
      </w:pPr>
      <w:r>
        <w:t xml:space="preserve">      properties:</w:t>
      </w:r>
    </w:p>
    <w:p w14:paraId="59FB2078" w14:textId="77777777" w:rsidR="00ED1345" w:rsidRDefault="00ED1345" w:rsidP="00ED1345">
      <w:pPr>
        <w:pStyle w:val="PL"/>
      </w:pPr>
      <w:r>
        <w:t xml:space="preserve">        criticalCount:</w:t>
      </w:r>
    </w:p>
    <w:p w14:paraId="12199475" w14:textId="77777777" w:rsidR="00ED1345" w:rsidRDefault="00ED1345" w:rsidP="00ED1345">
      <w:pPr>
        <w:pStyle w:val="PL"/>
      </w:pPr>
      <w:r>
        <w:t xml:space="preserve">          type: integer</w:t>
      </w:r>
    </w:p>
    <w:p w14:paraId="7A60FF74" w14:textId="77777777" w:rsidR="00ED1345" w:rsidRDefault="00ED1345" w:rsidP="00ED1345">
      <w:pPr>
        <w:pStyle w:val="PL"/>
      </w:pPr>
      <w:r>
        <w:t xml:space="preserve">        majorCount:</w:t>
      </w:r>
    </w:p>
    <w:p w14:paraId="7634F2C2" w14:textId="77777777" w:rsidR="00ED1345" w:rsidRDefault="00ED1345" w:rsidP="00ED1345">
      <w:pPr>
        <w:pStyle w:val="PL"/>
      </w:pPr>
      <w:r>
        <w:t xml:space="preserve">          type: integer</w:t>
      </w:r>
    </w:p>
    <w:p w14:paraId="6851F2C9" w14:textId="77777777" w:rsidR="00ED1345" w:rsidRDefault="00ED1345" w:rsidP="00ED1345">
      <w:pPr>
        <w:pStyle w:val="PL"/>
      </w:pPr>
      <w:r>
        <w:t xml:space="preserve">        minorCount:</w:t>
      </w:r>
    </w:p>
    <w:p w14:paraId="2ADC0208" w14:textId="77777777" w:rsidR="00ED1345" w:rsidRDefault="00ED1345" w:rsidP="00ED1345">
      <w:pPr>
        <w:pStyle w:val="PL"/>
      </w:pPr>
      <w:r>
        <w:t xml:space="preserve">          type: integer</w:t>
      </w:r>
    </w:p>
    <w:p w14:paraId="5546ADCB" w14:textId="77777777" w:rsidR="00ED1345" w:rsidRDefault="00ED1345" w:rsidP="00ED1345">
      <w:pPr>
        <w:pStyle w:val="PL"/>
      </w:pPr>
      <w:r>
        <w:t xml:space="preserve">        warningCount:</w:t>
      </w:r>
    </w:p>
    <w:p w14:paraId="13862A21" w14:textId="77777777" w:rsidR="00ED1345" w:rsidRDefault="00ED1345" w:rsidP="00ED1345">
      <w:pPr>
        <w:pStyle w:val="PL"/>
      </w:pPr>
      <w:r>
        <w:t xml:space="preserve">          type: integer</w:t>
      </w:r>
    </w:p>
    <w:p w14:paraId="1D0ADE40" w14:textId="77777777" w:rsidR="00ED1345" w:rsidRDefault="00ED1345" w:rsidP="00ED1345">
      <w:pPr>
        <w:pStyle w:val="PL"/>
      </w:pPr>
      <w:r>
        <w:t xml:space="preserve">        indeterminateCount:</w:t>
      </w:r>
    </w:p>
    <w:p w14:paraId="44FD01CF" w14:textId="77777777" w:rsidR="00ED1345" w:rsidRDefault="00ED1345" w:rsidP="00ED1345">
      <w:pPr>
        <w:pStyle w:val="PL"/>
      </w:pPr>
      <w:r>
        <w:t xml:space="preserve">          type: integer</w:t>
      </w:r>
    </w:p>
    <w:p w14:paraId="393B43C2" w14:textId="77777777" w:rsidR="00ED1345" w:rsidRDefault="00ED1345" w:rsidP="00ED1345">
      <w:pPr>
        <w:pStyle w:val="PL"/>
      </w:pPr>
      <w:r>
        <w:t xml:space="preserve">        clearedCount:</w:t>
      </w:r>
    </w:p>
    <w:p w14:paraId="31A32FFC" w14:textId="77777777" w:rsidR="00ED1345" w:rsidRDefault="00ED1345" w:rsidP="00ED1345">
      <w:pPr>
        <w:pStyle w:val="PL"/>
      </w:pPr>
      <w:r>
        <w:t xml:space="preserve">          type: integer</w:t>
      </w:r>
    </w:p>
    <w:p w14:paraId="5C74AD76" w14:textId="77777777" w:rsidR="00ED1345" w:rsidRDefault="00ED1345" w:rsidP="00ED1345">
      <w:pPr>
        <w:pStyle w:val="PL"/>
      </w:pPr>
      <w:r>
        <w:t xml:space="preserve">    Comment:</w:t>
      </w:r>
    </w:p>
    <w:p w14:paraId="032F7CAF" w14:textId="77777777" w:rsidR="00ED1345" w:rsidRDefault="00ED1345" w:rsidP="00ED1345">
      <w:pPr>
        <w:pStyle w:val="PL"/>
      </w:pPr>
      <w:r>
        <w:t xml:space="preserve">      type: object</w:t>
      </w:r>
    </w:p>
    <w:p w14:paraId="4FCEFFDE" w14:textId="77777777" w:rsidR="00ED1345" w:rsidRDefault="00ED1345" w:rsidP="00ED1345">
      <w:pPr>
        <w:pStyle w:val="PL"/>
      </w:pPr>
      <w:r>
        <w:t xml:space="preserve">      properties:</w:t>
      </w:r>
    </w:p>
    <w:p w14:paraId="533ACDA1" w14:textId="77777777" w:rsidR="00ED1345" w:rsidRDefault="00ED1345" w:rsidP="00ED1345">
      <w:pPr>
        <w:pStyle w:val="PL"/>
      </w:pPr>
      <w:r>
        <w:t xml:space="preserve">        commentTime:</w:t>
      </w:r>
    </w:p>
    <w:p w14:paraId="11EF6C23" w14:textId="77777777" w:rsidR="00ED1345" w:rsidRDefault="00ED1345" w:rsidP="00ED1345">
      <w:pPr>
        <w:pStyle w:val="PL"/>
      </w:pPr>
      <w:r>
        <w:t xml:space="preserve">          $ref: 'TS28623_ComDefs.yaml#/components/schemas/DateTime'</w:t>
      </w:r>
    </w:p>
    <w:p w14:paraId="29143B9B" w14:textId="77777777" w:rsidR="00ED1345" w:rsidRDefault="00ED1345" w:rsidP="00ED1345">
      <w:pPr>
        <w:pStyle w:val="PL"/>
      </w:pPr>
      <w:r>
        <w:t xml:space="preserve">        commentUserId:</w:t>
      </w:r>
    </w:p>
    <w:p w14:paraId="083F6854" w14:textId="77777777" w:rsidR="00ED1345" w:rsidRDefault="00ED1345" w:rsidP="00ED1345">
      <w:pPr>
        <w:pStyle w:val="PL"/>
      </w:pPr>
      <w:r>
        <w:t xml:space="preserve">          type: string</w:t>
      </w:r>
    </w:p>
    <w:p w14:paraId="039208C7" w14:textId="77777777" w:rsidR="00ED1345" w:rsidRDefault="00ED1345" w:rsidP="00ED1345">
      <w:pPr>
        <w:pStyle w:val="PL"/>
      </w:pPr>
      <w:r>
        <w:t xml:space="preserve">        commentSystemId:</w:t>
      </w:r>
    </w:p>
    <w:p w14:paraId="14677EDB" w14:textId="77777777" w:rsidR="00ED1345" w:rsidRDefault="00ED1345" w:rsidP="00ED1345">
      <w:pPr>
        <w:pStyle w:val="PL"/>
      </w:pPr>
      <w:r>
        <w:t xml:space="preserve">          type: string</w:t>
      </w:r>
    </w:p>
    <w:p w14:paraId="617A52C0" w14:textId="77777777" w:rsidR="00ED1345" w:rsidRDefault="00ED1345" w:rsidP="00ED1345">
      <w:pPr>
        <w:pStyle w:val="PL"/>
      </w:pPr>
      <w:r>
        <w:t xml:space="preserve">        commentText:</w:t>
      </w:r>
    </w:p>
    <w:p w14:paraId="2CC57C9F" w14:textId="77777777" w:rsidR="00ED1345" w:rsidRDefault="00ED1345" w:rsidP="00ED1345">
      <w:pPr>
        <w:pStyle w:val="PL"/>
      </w:pPr>
      <w:r>
        <w:t xml:space="preserve">          type: string</w:t>
      </w:r>
    </w:p>
    <w:p w14:paraId="2F4AB6AE" w14:textId="77777777" w:rsidR="00ED1345" w:rsidRDefault="00ED1345" w:rsidP="00ED1345">
      <w:pPr>
        <w:pStyle w:val="PL"/>
      </w:pPr>
      <w:r>
        <w:t xml:space="preserve">    Comments:</w:t>
      </w:r>
    </w:p>
    <w:p w14:paraId="604EFFA9" w14:textId="77777777" w:rsidR="00ED1345" w:rsidRDefault="00ED1345" w:rsidP="00ED1345">
      <w:pPr>
        <w:pStyle w:val="PL"/>
      </w:pPr>
      <w:r>
        <w:t xml:space="preserve">      description: &gt;-</w:t>
      </w:r>
    </w:p>
    <w:p w14:paraId="51B2D70D" w14:textId="77777777" w:rsidR="00ED1345" w:rsidRDefault="00ED1345" w:rsidP="00ED1345">
      <w:pPr>
        <w:pStyle w:val="PL"/>
      </w:pPr>
      <w:r>
        <w:t xml:space="preserve">        Collection of comments. The comment identifiers are allocated by the</w:t>
      </w:r>
    </w:p>
    <w:p w14:paraId="54F0F3B3" w14:textId="77777777" w:rsidR="00ED1345" w:rsidRDefault="00ED1345" w:rsidP="00ED1345">
      <w:pPr>
        <w:pStyle w:val="PL"/>
      </w:pPr>
      <w:r>
        <w:t xml:space="preserve">        MnS producer and used as key in the map.</w:t>
      </w:r>
    </w:p>
    <w:p w14:paraId="3AC1FC09" w14:textId="77777777" w:rsidR="00ED1345" w:rsidRDefault="00ED1345" w:rsidP="00ED1345">
      <w:pPr>
        <w:pStyle w:val="PL"/>
      </w:pPr>
      <w:r>
        <w:t xml:space="preserve">      type: object</w:t>
      </w:r>
    </w:p>
    <w:p w14:paraId="3EEEAF39" w14:textId="77777777" w:rsidR="00ED1345" w:rsidRDefault="00ED1345" w:rsidP="00ED1345">
      <w:pPr>
        <w:pStyle w:val="PL"/>
      </w:pPr>
      <w:r>
        <w:t xml:space="preserve">      additionalProperties:</w:t>
      </w:r>
    </w:p>
    <w:p w14:paraId="65C50242" w14:textId="77777777" w:rsidR="00ED1345" w:rsidRDefault="00ED1345" w:rsidP="00ED1345">
      <w:pPr>
        <w:pStyle w:val="PL"/>
      </w:pPr>
      <w:r>
        <w:t xml:space="preserve">        $ref: '#/components/schemas/Comment'</w:t>
      </w:r>
    </w:p>
    <w:p w14:paraId="51F49509" w14:textId="77777777" w:rsidR="00ED1345" w:rsidRDefault="00ED1345" w:rsidP="00ED1345">
      <w:pPr>
        <w:pStyle w:val="PL"/>
      </w:pPr>
      <w:r>
        <w:t xml:space="preserve">    Subscription:</w:t>
      </w:r>
    </w:p>
    <w:p w14:paraId="2F066C29" w14:textId="77777777" w:rsidR="00ED1345" w:rsidRDefault="00ED1345" w:rsidP="00ED1345">
      <w:pPr>
        <w:pStyle w:val="PL"/>
      </w:pPr>
      <w:r>
        <w:t xml:space="preserve">      type: object</w:t>
      </w:r>
    </w:p>
    <w:p w14:paraId="24703E55" w14:textId="77777777" w:rsidR="00ED1345" w:rsidRDefault="00ED1345" w:rsidP="00ED1345">
      <w:pPr>
        <w:pStyle w:val="PL"/>
      </w:pPr>
      <w:r>
        <w:t xml:space="preserve">      properties:</w:t>
      </w:r>
    </w:p>
    <w:p w14:paraId="011409C4" w14:textId="77777777" w:rsidR="00ED1345" w:rsidRDefault="00ED1345" w:rsidP="00ED1345">
      <w:pPr>
        <w:pStyle w:val="PL"/>
      </w:pPr>
      <w:r>
        <w:t xml:space="preserve">        consumerReference:</w:t>
      </w:r>
    </w:p>
    <w:p w14:paraId="78C7513B" w14:textId="77777777" w:rsidR="00ED1345" w:rsidRDefault="00ED1345" w:rsidP="00ED1345">
      <w:pPr>
        <w:pStyle w:val="PL"/>
      </w:pPr>
      <w:r>
        <w:t xml:space="preserve">          $ref: 'TS28623_ComDefs.yaml#/components/schemas/Uri'</w:t>
      </w:r>
    </w:p>
    <w:p w14:paraId="11844B02" w14:textId="77777777" w:rsidR="00ED1345" w:rsidRDefault="00ED1345" w:rsidP="00ED1345">
      <w:pPr>
        <w:pStyle w:val="PL"/>
      </w:pPr>
      <w:r>
        <w:t xml:space="preserve">        timeTick:</w:t>
      </w:r>
    </w:p>
    <w:p w14:paraId="1B3E536F" w14:textId="77777777" w:rsidR="00ED1345" w:rsidRDefault="00ED1345" w:rsidP="00ED1345">
      <w:pPr>
        <w:pStyle w:val="PL"/>
      </w:pPr>
      <w:r>
        <w:t xml:space="preserve">          type: integer</w:t>
      </w:r>
    </w:p>
    <w:p w14:paraId="41139CA5" w14:textId="77777777" w:rsidR="00ED1345" w:rsidRDefault="00ED1345" w:rsidP="00ED1345">
      <w:pPr>
        <w:pStyle w:val="PL"/>
      </w:pPr>
      <w:r>
        <w:t xml:space="preserve">        filter:</w:t>
      </w:r>
    </w:p>
    <w:p w14:paraId="3DCDAF07" w14:textId="561BD5DF" w:rsidR="00715886" w:rsidRDefault="00ED1345" w:rsidP="009C51BC">
      <w:r>
        <w:t xml:space="preserve">          $ref: 'TS28623_ComDefs.yaml#/components/schemas/Filter'</w:t>
      </w:r>
    </w:p>
    <w:p w14:paraId="16C06D19" w14:textId="4E1520AB" w:rsidR="007056CE" w:rsidRDefault="007056CE" w:rsidP="007056CE">
      <w:pPr>
        <w:pStyle w:val="Heading2"/>
        <w:rPr>
          <w:lang w:eastAsia="de-DE"/>
        </w:rPr>
      </w:pPr>
      <w:bookmarkStart w:id="4328" w:name="_Toc20494856"/>
      <w:bookmarkStart w:id="4329" w:name="_Toc26975933"/>
      <w:bookmarkStart w:id="4330" w:name="_Toc35856821"/>
      <w:bookmarkStart w:id="4331" w:name="_Toc44001720"/>
      <w:bookmarkStart w:id="4332" w:name="_Toc51581323"/>
      <w:bookmarkStart w:id="4333" w:name="_Toc52356586"/>
      <w:bookmarkStart w:id="4334" w:name="_Toc55228156"/>
      <w:bookmarkStart w:id="4335" w:name="_Toc130218298"/>
      <w:r>
        <w:t>A.2.2</w:t>
      </w:r>
      <w:r>
        <w:tab/>
      </w:r>
      <w:r w:rsidR="00A55355">
        <w:rPr>
          <w:lang w:eastAsia="de-DE"/>
        </w:rPr>
        <w:t>I</w:t>
      </w:r>
      <w:r>
        <w:rPr>
          <w:lang w:eastAsia="de-DE"/>
        </w:rPr>
        <w:t>ntegration with ONAP VES</w:t>
      </w:r>
      <w:bookmarkEnd w:id="4328"/>
      <w:bookmarkEnd w:id="4329"/>
      <w:bookmarkEnd w:id="4330"/>
      <w:bookmarkEnd w:id="4331"/>
      <w:bookmarkEnd w:id="4332"/>
      <w:bookmarkEnd w:id="4333"/>
      <w:bookmarkEnd w:id="4334"/>
      <w:bookmarkEnd w:id="4335"/>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6" w:name="_Toc20494857"/>
      <w:bookmarkStart w:id="4337" w:name="_Toc26975934"/>
      <w:bookmarkStart w:id="4338" w:name="_Toc35856822"/>
      <w:bookmarkStart w:id="4339" w:name="_Toc44001721"/>
      <w:bookmarkStart w:id="4340" w:name="_Toc51581324"/>
      <w:bookmarkStart w:id="4341" w:name="_Toc52356587"/>
      <w:bookmarkStart w:id="4342" w:name="_Toc55228157"/>
      <w:bookmarkStart w:id="4343" w:name="_Toc130218299"/>
      <w:r>
        <w:t>A.</w:t>
      </w:r>
      <w:r w:rsidR="00BA1697">
        <w:t>3</w:t>
      </w:r>
      <w:r>
        <w:tab/>
      </w:r>
      <w:r w:rsidR="007056CE">
        <w:rPr>
          <w:lang w:eastAsia="de-DE"/>
        </w:rPr>
        <w:t>Void</w:t>
      </w:r>
      <w:bookmarkEnd w:id="4336"/>
      <w:bookmarkEnd w:id="4337"/>
      <w:bookmarkEnd w:id="4338"/>
      <w:bookmarkEnd w:id="4339"/>
      <w:bookmarkEnd w:id="4340"/>
      <w:bookmarkEnd w:id="4341"/>
      <w:bookmarkEnd w:id="4342"/>
      <w:bookmarkEnd w:id="4343"/>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4" w:name="_Toc20494858"/>
      <w:bookmarkStart w:id="4345" w:name="_Toc26975935"/>
      <w:bookmarkStart w:id="4346" w:name="_Toc35856823"/>
      <w:bookmarkStart w:id="4347" w:name="_Toc44001722"/>
      <w:bookmarkStart w:id="4348" w:name="_Toc51581325"/>
      <w:bookmarkStart w:id="4349" w:name="_Toc52356588"/>
      <w:bookmarkStart w:id="4350" w:name="_Toc55228158"/>
      <w:bookmarkStart w:id="4351" w:name="_Toc130218300"/>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4"/>
      <w:bookmarkEnd w:id="4345"/>
      <w:bookmarkEnd w:id="4346"/>
      <w:bookmarkEnd w:id="4347"/>
      <w:bookmarkEnd w:id="4348"/>
      <w:bookmarkEnd w:id="4349"/>
      <w:bookmarkEnd w:id="4350"/>
      <w:bookmarkEnd w:id="4351"/>
    </w:p>
    <w:p w14:paraId="27F3BA1E" w14:textId="77777777" w:rsidR="00EC4F8E" w:rsidRPr="004B1DB9" w:rsidRDefault="00EC4F8E" w:rsidP="007056CE">
      <w:pPr>
        <w:pStyle w:val="Heading2"/>
        <w:rPr>
          <w:lang w:eastAsia="de-DE"/>
        </w:rPr>
      </w:pPr>
      <w:bookmarkStart w:id="4352" w:name="_Toc20494859"/>
      <w:bookmarkStart w:id="4353" w:name="_Toc26975936"/>
      <w:bookmarkStart w:id="4354" w:name="_Toc35856824"/>
      <w:bookmarkStart w:id="4355" w:name="_Toc44001723"/>
      <w:bookmarkStart w:id="4356" w:name="_Toc51581326"/>
      <w:bookmarkStart w:id="4357" w:name="_Toc52356589"/>
      <w:bookmarkStart w:id="4358" w:name="_Toc55228159"/>
      <w:bookmarkStart w:id="4359" w:name="_Toc130218301"/>
      <w:r>
        <w:rPr>
          <w:lang w:eastAsia="de-DE"/>
        </w:rPr>
        <w:t>A.</w:t>
      </w:r>
      <w:r w:rsidR="003175D1">
        <w:rPr>
          <w:lang w:eastAsia="de-DE"/>
        </w:rPr>
        <w:t>4</w:t>
      </w:r>
      <w:r>
        <w:rPr>
          <w:lang w:eastAsia="de-DE"/>
        </w:rPr>
        <w:t>.1</w:t>
      </w:r>
      <w:r>
        <w:rPr>
          <w:lang w:eastAsia="de-DE"/>
        </w:rPr>
        <w:tab/>
      </w:r>
      <w:bookmarkEnd w:id="4352"/>
      <w:bookmarkEnd w:id="4353"/>
      <w:bookmarkEnd w:id="4354"/>
      <w:bookmarkEnd w:id="4355"/>
      <w:r w:rsidR="00413497">
        <w:t>Void</w:t>
      </w:r>
      <w:bookmarkEnd w:id="4356"/>
      <w:bookmarkEnd w:id="4357"/>
      <w:bookmarkEnd w:id="4358"/>
      <w:bookmarkEnd w:id="4359"/>
    </w:p>
    <w:p w14:paraId="4C37E8DD" w14:textId="2BE012FF" w:rsidR="00EC4F8E" w:rsidRPr="004B1DB9" w:rsidRDefault="00EC4F8E" w:rsidP="007056CE">
      <w:pPr>
        <w:pStyle w:val="Heading2"/>
        <w:rPr>
          <w:lang w:eastAsia="de-DE"/>
        </w:rPr>
      </w:pPr>
      <w:bookmarkStart w:id="4360" w:name="_Toc20494860"/>
      <w:bookmarkStart w:id="4361" w:name="_Toc26975937"/>
      <w:bookmarkStart w:id="4362" w:name="_Toc35856825"/>
      <w:bookmarkStart w:id="4363" w:name="_Toc44001724"/>
      <w:bookmarkStart w:id="4364" w:name="_Toc51581327"/>
      <w:bookmarkStart w:id="4365" w:name="_Toc52356590"/>
      <w:bookmarkStart w:id="4366" w:name="_Toc55228160"/>
      <w:bookmarkStart w:id="4367" w:name="_Toc130218302"/>
      <w:r>
        <w:rPr>
          <w:lang w:eastAsia="de-DE"/>
        </w:rPr>
        <w:t>A.</w:t>
      </w:r>
      <w:r w:rsidR="003175D1">
        <w:rPr>
          <w:lang w:eastAsia="de-DE"/>
        </w:rPr>
        <w:t>4</w:t>
      </w:r>
      <w:r>
        <w:rPr>
          <w:lang w:eastAsia="de-DE"/>
        </w:rPr>
        <w:t>.2</w:t>
      </w:r>
      <w:r>
        <w:rPr>
          <w:lang w:eastAsia="de-DE"/>
        </w:rPr>
        <w:tab/>
      </w:r>
      <w:r w:rsidR="00BE3573">
        <w:rPr>
          <w:lang w:eastAsia="de-DE"/>
        </w:rPr>
        <w:t>OpenAPI docume</w:t>
      </w:r>
      <w:r w:rsidR="006A483A" w:rsidRPr="006A483A">
        <w:rPr>
          <w:lang w:eastAsia="de-DE"/>
        </w:rPr>
        <w:t>TS28532_P</w:t>
      </w:r>
      <w:r w:rsidR="00BE3573">
        <w:rPr>
          <w:lang w:eastAsia="de-DE"/>
        </w:rPr>
        <w:t>nt "prfMnS.yaml"</w:t>
      </w:r>
      <w:bookmarkEnd w:id="4360"/>
      <w:bookmarkEnd w:id="4361"/>
      <w:bookmarkEnd w:id="4362"/>
      <w:bookmarkEnd w:id="4363"/>
      <w:bookmarkEnd w:id="4364"/>
      <w:bookmarkEnd w:id="4365"/>
      <w:bookmarkEnd w:id="4366"/>
      <w:bookmarkEnd w:id="4367"/>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263B961D" w:rsidR="007450DE" w:rsidRPr="009D2F19" w:rsidRDefault="007450DE" w:rsidP="00027185">
      <w:pPr>
        <w:pStyle w:val="PL"/>
        <w:rPr>
          <w:lang w:val="en" w:eastAsia="zh-CN"/>
        </w:rPr>
      </w:pPr>
      <w:r w:rsidRPr="009D2F19">
        <w:rPr>
          <w:lang w:val="en" w:eastAsia="zh-CN"/>
        </w:rPr>
        <w:t xml:space="preserve">                $ref: '</w:t>
      </w:r>
      <w:r w:rsidR="006A483A" w:rsidRPr="006A483A">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56FAAA14"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695BAF68"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8" w:name="_Toc130218303"/>
      <w:r>
        <w:t>A.4.3</w:t>
      </w:r>
      <w:r>
        <w:tab/>
      </w:r>
      <w:r>
        <w:rPr>
          <w:lang w:eastAsia="de-DE"/>
        </w:rPr>
        <w:t>Integration with ONAP VES</w:t>
      </w:r>
      <w:bookmarkEnd w:id="4368"/>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9" w:name="_Toc532542181"/>
      <w:bookmarkStart w:id="4370" w:name="_Toc26975938"/>
      <w:bookmarkStart w:id="4371" w:name="_Toc35856826"/>
      <w:bookmarkStart w:id="4372" w:name="_Toc44001725"/>
      <w:bookmarkStart w:id="4373" w:name="_Toc51581328"/>
      <w:bookmarkStart w:id="4374" w:name="_Toc52356591"/>
      <w:bookmarkStart w:id="4375" w:name="_Toc55228161"/>
      <w:bookmarkStart w:id="4376" w:name="_Toc130218304"/>
      <w:r>
        <w:t>A.5</w:t>
      </w:r>
      <w:r>
        <w:tab/>
        <w:t>Heartbeat</w:t>
      </w:r>
      <w:bookmarkEnd w:id="4369"/>
      <w:bookmarkEnd w:id="4370"/>
      <w:bookmarkEnd w:id="4371"/>
      <w:bookmarkEnd w:id="4372"/>
      <w:bookmarkEnd w:id="4373"/>
      <w:bookmarkEnd w:id="4374"/>
      <w:bookmarkEnd w:id="4375"/>
      <w:bookmarkEnd w:id="4376"/>
    </w:p>
    <w:p w14:paraId="0B9A1F5D" w14:textId="77777777" w:rsidR="00F755E1" w:rsidRDefault="00F755E1" w:rsidP="00F755E1">
      <w:pPr>
        <w:pStyle w:val="Heading3"/>
        <w:rPr>
          <w:lang w:eastAsia="de-DE"/>
        </w:rPr>
      </w:pPr>
      <w:bookmarkStart w:id="4377" w:name="_Toc35856827"/>
      <w:bookmarkStart w:id="4378" w:name="_Toc44001726"/>
      <w:bookmarkStart w:id="4379" w:name="_Toc51581329"/>
      <w:bookmarkStart w:id="4380" w:name="_Toc52356592"/>
      <w:bookmarkStart w:id="4381" w:name="_Toc55228162"/>
      <w:bookmarkStart w:id="4382" w:name="_Toc130218305"/>
      <w:r>
        <w:rPr>
          <w:lang w:eastAsia="de-DE"/>
        </w:rPr>
        <w:t>A.5.0</w:t>
      </w:r>
      <w:r>
        <w:rPr>
          <w:lang w:eastAsia="de-DE"/>
        </w:rPr>
        <w:tab/>
        <w:t>Introduction</w:t>
      </w:r>
      <w:bookmarkEnd w:id="4377"/>
      <w:bookmarkEnd w:id="4378"/>
      <w:bookmarkEnd w:id="4379"/>
      <w:bookmarkEnd w:id="4380"/>
      <w:bookmarkEnd w:id="4381"/>
      <w:bookmarkEnd w:id="4382"/>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3" w:name="_Toc26975939"/>
      <w:bookmarkStart w:id="4384" w:name="_Toc35856828"/>
      <w:bookmarkStart w:id="4385" w:name="_Toc44001727"/>
      <w:bookmarkStart w:id="4386" w:name="_Toc51581330"/>
      <w:bookmarkStart w:id="4387" w:name="_Toc52356593"/>
      <w:bookmarkStart w:id="4388" w:name="_Toc55228163"/>
      <w:bookmarkStart w:id="4389" w:name="_Toc130218306"/>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3"/>
      <w:bookmarkEnd w:id="4384"/>
      <w:bookmarkEnd w:id="4385"/>
      <w:bookmarkEnd w:id="4386"/>
      <w:bookmarkEnd w:id="4387"/>
      <w:bookmarkEnd w:id="4388"/>
      <w:bookmarkEnd w:id="4389"/>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96C29A8" w:rsidR="006F47ED" w:rsidRDefault="006F47ED" w:rsidP="006F47ED">
      <w:pPr>
        <w:pStyle w:val="PL"/>
        <w:rPr>
          <w:lang w:eastAsia="de-DE"/>
        </w:rPr>
      </w:pPr>
      <w:r>
        <w:rPr>
          <w:lang w:eastAsia="de-DE"/>
        </w:rPr>
        <w:t xml:space="preserve">        - $ref: '</w:t>
      </w:r>
      <w:r w:rsidR="006A483A" w:rsidRPr="006A483A">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90" w:name="_Toc26975940"/>
      <w:bookmarkStart w:id="4391" w:name="_Toc35856829"/>
      <w:bookmarkStart w:id="4392" w:name="_Toc44001728"/>
      <w:bookmarkStart w:id="4393" w:name="_Toc51581331"/>
      <w:bookmarkStart w:id="4394" w:name="_Toc52356594"/>
      <w:bookmarkStart w:id="4395" w:name="_Toc55228164"/>
      <w:bookmarkStart w:id="4396" w:name="_Toc130218307"/>
      <w:r>
        <w:rPr>
          <w:lang w:eastAsia="de-DE"/>
        </w:rPr>
        <w:t>A.5.2</w:t>
      </w:r>
      <w:r>
        <w:rPr>
          <w:lang w:eastAsia="de-DE"/>
        </w:rPr>
        <w:tab/>
      </w:r>
      <w:r w:rsidR="00BB2925">
        <w:rPr>
          <w:lang w:eastAsia="de-DE"/>
        </w:rPr>
        <w:t>I</w:t>
      </w:r>
      <w:r>
        <w:rPr>
          <w:lang w:eastAsia="de-DE"/>
        </w:rPr>
        <w:t>ntegration with ONAP VES</w:t>
      </w:r>
      <w:bookmarkEnd w:id="4390"/>
      <w:bookmarkEnd w:id="4391"/>
      <w:bookmarkEnd w:id="4392"/>
      <w:bookmarkEnd w:id="4393"/>
      <w:bookmarkEnd w:id="4394"/>
      <w:bookmarkEnd w:id="4395"/>
      <w:bookmarkEnd w:id="4396"/>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7" w:name="_Toc44001729"/>
      <w:bookmarkStart w:id="4398" w:name="_Toc51581332"/>
      <w:bookmarkStart w:id="4399" w:name="_Toc52356595"/>
      <w:bookmarkStart w:id="4400" w:name="_Toc55228165"/>
      <w:bookmarkStart w:id="4401" w:name="_Toc130218308"/>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7"/>
      <w:bookmarkEnd w:id="4398"/>
      <w:bookmarkEnd w:id="4399"/>
      <w:bookmarkEnd w:id="4400"/>
      <w:bookmarkEnd w:id="4401"/>
    </w:p>
    <w:p w14:paraId="40028067" w14:textId="77777777" w:rsidR="00BF7540" w:rsidRDefault="00BF7540" w:rsidP="00BF7540">
      <w:pPr>
        <w:pStyle w:val="Heading2"/>
        <w:rPr>
          <w:lang w:eastAsia="de-DE"/>
        </w:rPr>
      </w:pPr>
      <w:bookmarkStart w:id="4402" w:name="_Toc44001730"/>
      <w:bookmarkStart w:id="4403" w:name="_Toc51581333"/>
      <w:bookmarkStart w:id="4404" w:name="_Toc52356596"/>
      <w:bookmarkStart w:id="4405" w:name="_Toc55228166"/>
      <w:bookmarkStart w:id="4406" w:name="_Toc130218309"/>
      <w:r>
        <w:rPr>
          <w:lang w:eastAsia="de-DE"/>
        </w:rPr>
        <w:t>A.6.1</w:t>
      </w:r>
      <w:r>
        <w:rPr>
          <w:lang w:eastAsia="de-DE"/>
        </w:rPr>
        <w:tab/>
        <w:t>Introduction</w:t>
      </w:r>
      <w:bookmarkEnd w:id="4402"/>
      <w:bookmarkEnd w:id="4403"/>
      <w:bookmarkEnd w:id="4404"/>
      <w:bookmarkEnd w:id="4405"/>
      <w:bookmarkEnd w:id="4406"/>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07" w:name="_Toc44001731"/>
      <w:bookmarkStart w:id="4408" w:name="_Toc51581334"/>
      <w:bookmarkStart w:id="4409" w:name="_Toc52356597"/>
      <w:bookmarkStart w:id="4410" w:name="_Toc55228167"/>
      <w:bookmarkStart w:id="4411" w:name="_Toc130218310"/>
      <w:r>
        <w:t>A.6.2</w:t>
      </w:r>
      <w:r>
        <w:tab/>
      </w:r>
      <w:r>
        <w:rPr>
          <w:lang w:eastAsia="de-DE"/>
        </w:rPr>
        <w:t>OpenAPI document "</w:t>
      </w:r>
      <w:r w:rsidR="006A483A" w:rsidRPr="006A483A">
        <w:rPr>
          <w:lang w:eastAsia="de-DE"/>
        </w:rPr>
        <w:t>TS28532_S</w:t>
      </w:r>
      <w:r>
        <w:rPr>
          <w:lang w:eastAsia="de-DE"/>
        </w:rPr>
        <w:t>treamingDataMnS.yaml"</w:t>
      </w:r>
      <w:bookmarkEnd w:id="4407"/>
      <w:bookmarkEnd w:id="4408"/>
      <w:bookmarkEnd w:id="4409"/>
      <w:bookmarkEnd w:id="4410"/>
      <w:bookmarkEnd w:id="4411"/>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3C958BE8" w:rsidR="00BF7540" w:rsidRPr="00FE75E9" w:rsidRDefault="00BF7540" w:rsidP="00BF7540">
      <w:pPr>
        <w:pStyle w:val="PL"/>
        <w:rPr>
          <w:lang w:eastAsia="de-DE"/>
        </w:rPr>
      </w:pPr>
      <w:r>
        <w:rPr>
          <w:lang w:eastAsia="de-DE"/>
        </w:rPr>
        <w:t xml:space="preserve">        - $ref: '</w:t>
      </w:r>
      <w:r w:rsidR="006A483A" w:rsidRPr="006A483A">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12" w:name="_Toc51581335"/>
      <w:bookmarkStart w:id="4413" w:name="_Toc52356598"/>
      <w:bookmarkStart w:id="4414" w:name="_Toc55228168"/>
      <w:bookmarkStart w:id="4415" w:name="_Toc130218311"/>
      <w:r>
        <w:t>A.7</w:t>
      </w:r>
      <w:r>
        <w:tab/>
      </w:r>
      <w:r>
        <w:rPr>
          <w:lang w:eastAsia="de-DE"/>
        </w:rPr>
        <w:t>File data reporting management service</w:t>
      </w:r>
      <w:bookmarkEnd w:id="4412"/>
      <w:bookmarkEnd w:id="4413"/>
      <w:bookmarkEnd w:id="4414"/>
      <w:bookmarkEnd w:id="4415"/>
    </w:p>
    <w:p w14:paraId="4DB36ABA" w14:textId="77777777" w:rsidR="00413497" w:rsidRDefault="00413497" w:rsidP="00413497">
      <w:pPr>
        <w:pStyle w:val="Heading2"/>
        <w:rPr>
          <w:lang w:eastAsia="de-DE"/>
        </w:rPr>
      </w:pPr>
      <w:bookmarkStart w:id="4416" w:name="_Toc51581336"/>
      <w:bookmarkStart w:id="4417" w:name="_Toc52356599"/>
      <w:bookmarkStart w:id="4418" w:name="_Toc55228169"/>
      <w:bookmarkStart w:id="4419" w:name="_Toc130218312"/>
      <w:r>
        <w:rPr>
          <w:lang w:eastAsia="de-DE"/>
        </w:rPr>
        <w:t>A.7.1</w:t>
      </w:r>
      <w:r>
        <w:rPr>
          <w:lang w:eastAsia="de-DE"/>
        </w:rPr>
        <w:tab/>
        <w:t>Introduction</w:t>
      </w:r>
      <w:bookmarkEnd w:id="4416"/>
      <w:bookmarkEnd w:id="4417"/>
      <w:bookmarkEnd w:id="4418"/>
      <w:bookmarkEnd w:id="4419"/>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0" w:name="_Toc51581337"/>
      <w:bookmarkStart w:id="4421" w:name="_Toc52356600"/>
      <w:bookmarkStart w:id="4422"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3" w:name="_Toc130218313"/>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0"/>
      <w:bookmarkEnd w:id="4421"/>
      <w:bookmarkEnd w:id="4422"/>
      <w:bookmarkEnd w:id="4423"/>
    </w:p>
    <w:p w14:paraId="68C1FC32" w14:textId="77777777" w:rsidR="003A65AC" w:rsidRDefault="003A65AC" w:rsidP="003A65AC">
      <w:pPr>
        <w:pStyle w:val="PL"/>
        <w:rPr>
          <w:lang w:eastAsia="de-DE"/>
        </w:rPr>
      </w:pPr>
      <w:bookmarkStart w:id="4424"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538A28CC" w:rsidR="003A65AC" w:rsidRDefault="003A65AC" w:rsidP="003A65AC">
      <w:pPr>
        <w:pStyle w:val="PL"/>
        <w:rPr>
          <w:lang w:eastAsia="de-DE"/>
        </w:rPr>
      </w:pPr>
      <w:r>
        <w:rPr>
          <w:lang w:eastAsia="de-DE"/>
        </w:rPr>
        <w:t xml:space="preserve">  version: 16.</w:t>
      </w:r>
      <w:r w:rsidR="004B25CF">
        <w:rPr>
          <w:lang w:eastAsia="de-DE"/>
        </w:rPr>
        <w:t>10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77777777" w:rsidR="003A65AC" w:rsidRDefault="003A65AC" w:rsidP="003A65AC">
      <w:pPr>
        <w:pStyle w:val="PL"/>
        <w:rPr>
          <w:lang w:eastAsia="de-DE"/>
        </w:rPr>
      </w:pPr>
      <w:r>
        <w:rPr>
          <w:lang w:eastAsia="de-DE"/>
        </w:rPr>
        <w:t xml:space="preserve">    © 2021,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0940F259"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1B9DEA38"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142F2E6E"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7114DB65"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48319CB0"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3254F477"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00333B9F" w:rsidR="003A65AC" w:rsidRDefault="003A65AC" w:rsidP="003A65AC">
      <w:pPr>
        <w:pStyle w:val="PL"/>
        <w:rPr>
          <w:lang w:eastAsia="de-DE"/>
        </w:rPr>
      </w:pPr>
      <w:r>
        <w:rPr>
          <w:lang w:eastAsia="de-DE"/>
        </w:rPr>
        <w:t xml:space="preserve">                        $ref: '</w:t>
      </w:r>
      <w:r w:rsidR="006A483A" w:rsidRPr="006A483A">
        <w:rPr>
          <w:lang w:eastAsia="de-DE"/>
        </w:rPr>
        <w:t xml:space="preserve">TS28623_C </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4882F3B1"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62CB983B"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379BE9DF" w:rsidR="003A65AC" w:rsidRDefault="003A65AC" w:rsidP="003A65AC">
      <w:pPr>
        <w:pStyle w:val="PL"/>
        <w:rPr>
          <w:lang w:eastAsia="de-DE"/>
        </w:rPr>
      </w:pPr>
      <w:r>
        <w:rPr>
          <w:lang w:eastAsia="de-DE"/>
        </w:rPr>
        <w:t xml:space="preserve">        - Ana</w:t>
      </w:r>
      <w:r w:rsidR="005840A9" w:rsidRPr="005840A9">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7367F310"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565F4406" w14:textId="77777777" w:rsidR="003A65AC" w:rsidRDefault="003A65AC" w:rsidP="003A65AC">
      <w:pPr>
        <w:pStyle w:val="PL"/>
        <w:rPr>
          <w:lang w:eastAsia="de-DE"/>
        </w:rPr>
      </w:pPr>
      <w:r>
        <w:rPr>
          <w:lang w:eastAsia="de-DE"/>
        </w:rPr>
        <w:t xml:space="preserve">        fileReadyTime:</w:t>
      </w:r>
    </w:p>
    <w:p w14:paraId="1FC18900" w14:textId="75E4B1F5"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618BFBAA"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0F2F207A" w14:textId="77777777" w:rsidR="003A65AC" w:rsidRDefault="003A65AC" w:rsidP="003A65AC">
      <w:pPr>
        <w:pStyle w:val="PL"/>
        <w:rPr>
          <w:lang w:eastAsia="de-DE"/>
        </w:rPr>
      </w:pPr>
      <w:r>
        <w:rPr>
          <w:lang w:eastAsia="de-DE"/>
        </w:rPr>
        <w:t xml:space="preserve">        fileCompression:</w:t>
      </w:r>
    </w:p>
    <w:p w14:paraId="1DFD991A" w14:textId="77777777" w:rsidR="003A65AC" w:rsidRDefault="003A65AC" w:rsidP="003A65AC">
      <w:pPr>
        <w:pStyle w:val="PL"/>
        <w:rPr>
          <w:lang w:eastAsia="de-DE"/>
        </w:rPr>
      </w:pPr>
      <w:r>
        <w:rPr>
          <w:lang w:eastAsia="de-DE"/>
        </w:rPr>
        <w:t xml:space="preserve">          type: string</w:t>
      </w:r>
    </w:p>
    <w:p w14:paraId="24E73770" w14:textId="77777777" w:rsidR="003A65AC" w:rsidRDefault="003A65AC" w:rsidP="003A65AC">
      <w:pPr>
        <w:pStyle w:val="PL"/>
        <w:rPr>
          <w:lang w:eastAsia="de-DE"/>
        </w:rPr>
      </w:pPr>
      <w:r>
        <w:rPr>
          <w:lang w:eastAsia="de-DE"/>
        </w:rPr>
        <w:t xml:space="preserve">        fileFormat:</w:t>
      </w:r>
    </w:p>
    <w:p w14:paraId="554697FB" w14:textId="77777777" w:rsidR="003A65AC" w:rsidRDefault="003A65AC" w:rsidP="003A65AC">
      <w:pPr>
        <w:pStyle w:val="PL"/>
        <w:rPr>
          <w:lang w:eastAsia="de-DE"/>
        </w:rPr>
      </w:pPr>
      <w:r>
        <w:rPr>
          <w:lang w:eastAsia="de-DE"/>
        </w:rPr>
        <w:t xml:space="preserve">          type: string</w:t>
      </w:r>
    </w:p>
    <w:p w14:paraId="10415F4A" w14:textId="77777777" w:rsidR="003A65AC" w:rsidRDefault="003A65AC" w:rsidP="003A65AC">
      <w:pPr>
        <w:pStyle w:val="PL"/>
        <w:rPr>
          <w:lang w:eastAsia="de-DE"/>
        </w:rPr>
      </w:pPr>
      <w:r>
        <w:rPr>
          <w:lang w:eastAsia="de-DE"/>
        </w:rPr>
        <w:t xml:space="preserve">        fileDataType:</w:t>
      </w:r>
    </w:p>
    <w:p w14:paraId="36F14AF6" w14:textId="77777777" w:rsidR="003A65AC" w:rsidRDefault="003A65AC" w:rsidP="003A65AC">
      <w:pPr>
        <w:pStyle w:val="PL"/>
        <w:rPr>
          <w:lang w:eastAsia="de-DE"/>
        </w:rPr>
      </w:pPr>
      <w:r>
        <w:rPr>
          <w:lang w:eastAsia="de-DE"/>
        </w:rPr>
        <w:t xml:space="preserve">           $ref: '#/components/schemas/FileDataType'</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524285BE"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5D11B3D2"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24"/>
    <w:p w14:paraId="57F339AC" w14:textId="78AB4413" w:rsidR="00413497" w:rsidRDefault="00413497" w:rsidP="009C51BC"/>
    <w:p w14:paraId="375303EF" w14:textId="77777777" w:rsidR="00EC02EF" w:rsidRDefault="00EC02EF" w:rsidP="00EC02EF">
      <w:pPr>
        <w:pStyle w:val="Heading2"/>
        <w:rPr>
          <w:lang w:eastAsia="de-DE"/>
        </w:rPr>
      </w:pPr>
      <w:bookmarkStart w:id="4425" w:name="_Toc130218314"/>
      <w:r>
        <w:t>A.7.3</w:t>
      </w:r>
      <w:r>
        <w:tab/>
      </w:r>
      <w:r>
        <w:rPr>
          <w:lang w:eastAsia="de-DE"/>
        </w:rPr>
        <w:t>Integration with ONAP VES</w:t>
      </w:r>
      <w:bookmarkEnd w:id="4425"/>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6" w:name="_Toc35856830"/>
      <w:bookmarkStart w:id="4427" w:name="_Toc44001732"/>
      <w:bookmarkStart w:id="4428" w:name="_Toc51581338"/>
      <w:bookmarkStart w:id="4429" w:name="_Toc52356601"/>
      <w:bookmarkStart w:id="4430" w:name="_Toc55228171"/>
      <w:bookmarkStart w:id="4431" w:name="_Toc130218315"/>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6"/>
      <w:bookmarkEnd w:id="4427"/>
      <w:bookmarkEnd w:id="4428"/>
      <w:bookmarkEnd w:id="4429"/>
      <w:bookmarkEnd w:id="4430"/>
      <w:bookmarkEnd w:id="4431"/>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2" w:name="historyclause"/>
      <w:r w:rsidRPr="00215D3C">
        <w:br w:type="page"/>
      </w:r>
      <w:bookmarkStart w:id="4433" w:name="_Toc20494861"/>
      <w:bookmarkStart w:id="4434" w:name="_Toc26975941"/>
      <w:bookmarkStart w:id="4435" w:name="_Toc35856831"/>
      <w:bookmarkStart w:id="4436" w:name="_Toc44001733"/>
      <w:bookmarkStart w:id="4437" w:name="_Toc51581339"/>
      <w:bookmarkStart w:id="4438" w:name="_Toc52356602"/>
      <w:bookmarkStart w:id="4439" w:name="_Toc55228172"/>
      <w:bookmarkStart w:id="4440" w:name="_Toc130218316"/>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3"/>
      <w:bookmarkEnd w:id="4434"/>
      <w:bookmarkEnd w:id="4435"/>
      <w:bookmarkEnd w:id="4436"/>
      <w:bookmarkEnd w:id="4437"/>
      <w:bookmarkEnd w:id="4438"/>
      <w:bookmarkEnd w:id="4439"/>
      <w:bookmarkEnd w:id="4440"/>
    </w:p>
    <w:p w14:paraId="27310CFB" w14:textId="77777777" w:rsidR="009C315A" w:rsidRPr="00215D3C" w:rsidRDefault="009C315A" w:rsidP="009C315A">
      <w:pPr>
        <w:pStyle w:val="TH"/>
      </w:pPr>
      <w:bookmarkStart w:id="4441" w:name="OLE_LINK18"/>
      <w:bookmarkEnd w:id="44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7D69E3"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7D69E3"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D69E3"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7D69E3"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bookmarkEnd w:id="4441"/>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5ACFA" w14:textId="77777777" w:rsidR="00447F26" w:rsidRDefault="00447F26">
      <w:r>
        <w:separator/>
      </w:r>
    </w:p>
  </w:endnote>
  <w:endnote w:type="continuationSeparator" w:id="0">
    <w:p w14:paraId="77E972D6" w14:textId="77777777" w:rsidR="00447F26" w:rsidRDefault="00447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1EBDF" w14:textId="77777777" w:rsidR="00447F26" w:rsidRDefault="00447F26">
      <w:r>
        <w:separator/>
      </w:r>
    </w:p>
  </w:footnote>
  <w:footnote w:type="continuationSeparator" w:id="0">
    <w:p w14:paraId="397193AF" w14:textId="77777777" w:rsidR="00447F26" w:rsidRDefault="00447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05854"/>
    <w:rsid w:val="00911EFA"/>
    <w:rsid w:val="00913E88"/>
    <w:rsid w:val="009150CE"/>
    <w:rsid w:val="009150EA"/>
    <w:rsid w:val="00920064"/>
    <w:rsid w:val="00920CF5"/>
    <w:rsid w:val="009214EF"/>
    <w:rsid w:val="00921DC5"/>
    <w:rsid w:val="009227D5"/>
    <w:rsid w:val="00922DBE"/>
    <w:rsid w:val="00923B6C"/>
    <w:rsid w:val="00925B07"/>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71932"/>
    <w:rsid w:val="00A90E90"/>
    <w:rsid w:val="00A91F34"/>
    <w:rsid w:val="00A94755"/>
    <w:rsid w:val="00A9611F"/>
    <w:rsid w:val="00A964B1"/>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07E9"/>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75258</Words>
  <Characters>428974</Characters>
  <Application>Microsoft Office Word</Application>
  <DocSecurity>0</DocSecurity>
  <Lines>3574</Lines>
  <Paragraphs>1006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503226</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2023-03-30T12:46:00Z</dcterms:created>
  <dcterms:modified xsi:type="dcterms:W3CDTF">2023-03-30T12:46:00Z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