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3F343809"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r>
              <w:t>V</w:t>
            </w:r>
            <w:r w:rsidR="003C69FB">
              <w:t>19</w:t>
            </w:r>
            <w:r>
              <w:t>.</w:t>
            </w:r>
            <w:r w:rsidR="00E47799">
              <w:t>0</w:t>
            </w:r>
            <w:r>
              <w:t xml:space="preserve">.0 </w:t>
            </w:r>
            <w:r>
              <w:rPr>
                <w:sz w:val="32"/>
              </w:rPr>
              <w:t>(202</w:t>
            </w:r>
            <w:r>
              <w:rPr>
                <w:rFonts w:eastAsia="SimSun" w:hint="eastAsia"/>
                <w:sz w:val="32"/>
                <w:lang w:val="en-US" w:eastAsia="zh-CN"/>
              </w:rPr>
              <w:t>4</w:t>
            </w:r>
            <w:r>
              <w:rPr>
                <w:sz w:val="32"/>
              </w:rPr>
              <w:t>-</w:t>
            </w:r>
            <w:r w:rsidR="006C2201">
              <w:rPr>
                <w:sz w:val="32"/>
              </w:rPr>
              <w:t>1</w:t>
            </w:r>
            <w:r w:rsidR="003C69FB">
              <w:rPr>
                <w:sz w:val="32"/>
              </w:rPr>
              <w:t>2</w:t>
            </w:r>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52973F86" w14:textId="77777777" w:rsidR="00C6182B" w:rsidRDefault="00000000">
            <w:pPr>
              <w:pStyle w:val="ZT"/>
              <w:framePr w:wrap="auto" w:hAnchor="text" w:yAlign="inline"/>
              <w:rPr>
                <w:rFonts w:cs="Arial"/>
              </w:rPr>
            </w:pPr>
            <w:r>
              <w:rPr>
                <w:rFonts w:cs="Arial" w:hint="eastAsia"/>
              </w:rPr>
              <w:t>real time communication services</w:t>
            </w:r>
            <w:r w:rsidR="00C6182B">
              <w:rPr>
                <w:rFonts w:cs="Arial"/>
              </w:rPr>
              <w:t>;</w:t>
            </w:r>
          </w:p>
          <w:p w14:paraId="2518B4E5" w14:textId="0F6CCF0D" w:rsidR="00C84EF3" w:rsidRDefault="00000000">
            <w:pPr>
              <w:pStyle w:val="ZT"/>
              <w:framePr w:wrap="auto" w:hAnchor="text" w:yAlign="inline"/>
              <w:rPr>
                <w:rFonts w:cs="Arial"/>
              </w:rPr>
            </w:pPr>
            <w:r>
              <w:rPr>
                <w:rFonts w:cs="Arial"/>
              </w:rPr>
              <w:t>Phase 2</w:t>
            </w:r>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7" o:title=""/>
                </v:shape>
                <o:OLEObject Type="Embed" ProgID="Word.Picture.8" ShapeID="_x0000_i1025" DrawAspect="Content" ObjectID="_1796205707" r:id="rId8"/>
              </w:object>
            </w:r>
          </w:p>
        </w:tc>
        <w:bookmarkStart w:id="1" w:name="_MON_1710316168"/>
        <w:bookmarkEnd w:id="1"/>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7pt;height:75.15pt" o:ole="">
                  <v:imagedata r:id="rId9" o:title=""/>
                </v:shape>
                <o:OLEObject Type="Embed" ProgID="Word.Picture.8" ShapeID="_x0000_i1026" DrawAspect="Content" ObjectID="_1796205708"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2"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650 Route des Lucioles - Sophia Antipolis</w:t>
            </w:r>
          </w:p>
          <w:p w14:paraId="7D4F065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3" w:name="copyrightaddon"/>
            <w:bookmarkEnd w:id="3"/>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2"/>
    </w:tbl>
    <w:p w14:paraId="5652D70D" w14:textId="77777777" w:rsidR="00C84EF3" w:rsidRDefault="00000000">
      <w:pPr>
        <w:pStyle w:val="TT"/>
      </w:pPr>
      <w:r>
        <w:br w:type="page"/>
      </w:r>
      <w:bookmarkStart w:id="4" w:name="_Toc30832"/>
      <w:r>
        <w:t>Contents</w:t>
      </w:r>
      <w:bookmarkEnd w:id="4"/>
    </w:p>
    <w:p w14:paraId="4181F525" w14:textId="28BA2A4A" w:rsidR="00C6182B" w:rsidRDefault="00000000">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C6182B">
        <w:t>Foreword</w:t>
      </w:r>
      <w:r w:rsidR="00C6182B">
        <w:tab/>
      </w:r>
      <w:r w:rsidR="00C6182B">
        <w:fldChar w:fldCharType="begin" w:fldLock="1"/>
      </w:r>
      <w:r w:rsidR="00C6182B">
        <w:instrText xml:space="preserve"> PAGEREF _Toc183503241 \h </w:instrText>
      </w:r>
      <w:r w:rsidR="00C6182B">
        <w:fldChar w:fldCharType="separate"/>
      </w:r>
      <w:r w:rsidR="00C6182B">
        <w:t>9</w:t>
      </w:r>
      <w:r w:rsidR="00C6182B">
        <w:fldChar w:fldCharType="end"/>
      </w:r>
    </w:p>
    <w:p w14:paraId="31A66D06" w14:textId="7DC295C5" w:rsidR="00C6182B" w:rsidRDefault="00C6182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_Toc183503242 \h </w:instrText>
      </w:r>
      <w:r>
        <w:fldChar w:fldCharType="separate"/>
      </w:r>
      <w:r>
        <w:t>11</w:t>
      </w:r>
      <w:r>
        <w:fldChar w:fldCharType="end"/>
      </w:r>
    </w:p>
    <w:p w14:paraId="58B15E30" w14:textId="13B70C88" w:rsidR="00C6182B" w:rsidRDefault="00C6182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_Toc183503243 \h </w:instrText>
      </w:r>
      <w:r>
        <w:fldChar w:fldCharType="separate"/>
      </w:r>
      <w:r>
        <w:t>11</w:t>
      </w:r>
      <w:r>
        <w:fldChar w:fldCharType="end"/>
      </w:r>
    </w:p>
    <w:p w14:paraId="27773D91" w14:textId="1A8B427B" w:rsidR="00C6182B" w:rsidRDefault="00C6182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_Toc183503244 \h </w:instrText>
      </w:r>
      <w:r>
        <w:fldChar w:fldCharType="separate"/>
      </w:r>
      <w:r>
        <w:t>12</w:t>
      </w:r>
      <w:r>
        <w:fldChar w:fldCharType="end"/>
      </w:r>
    </w:p>
    <w:p w14:paraId="2481AD42" w14:textId="1EC85DDB" w:rsidR="00C6182B" w:rsidRDefault="00C6182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_Toc183503245 \h </w:instrText>
      </w:r>
      <w:r>
        <w:fldChar w:fldCharType="separate"/>
      </w:r>
      <w:r>
        <w:t>12</w:t>
      </w:r>
      <w:r>
        <w:fldChar w:fldCharType="end"/>
      </w:r>
    </w:p>
    <w:p w14:paraId="1DE07EB1" w14:textId="29788991" w:rsidR="00C6182B" w:rsidRDefault="00C6182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_Toc183503246 \h </w:instrText>
      </w:r>
      <w:r>
        <w:fldChar w:fldCharType="separate"/>
      </w:r>
      <w:r>
        <w:t>13</w:t>
      </w:r>
      <w:r>
        <w:fldChar w:fldCharType="end"/>
      </w:r>
    </w:p>
    <w:p w14:paraId="48690B3E" w14:textId="7DDB8994" w:rsidR="00C6182B" w:rsidRDefault="00C6182B">
      <w:pPr>
        <w:pStyle w:val="TOC1"/>
        <w:rPr>
          <w:rFonts w:asciiTheme="minorHAnsi" w:eastAsiaTheme="minorEastAsia" w:hAnsiTheme="minorHAnsi" w:cstheme="minorBidi"/>
          <w:kern w:val="2"/>
          <w:szCs w:val="22"/>
          <w14:ligatures w14:val="standardContextual"/>
        </w:rPr>
      </w:pPr>
      <w:r>
        <w:rPr>
          <w:lang w:eastAsia="en-US"/>
        </w:rPr>
        <w:t>4</w:t>
      </w:r>
      <w:r>
        <w:rPr>
          <w:rFonts w:asciiTheme="minorHAnsi" w:eastAsiaTheme="minorEastAsia" w:hAnsiTheme="minorHAnsi" w:cstheme="minorBidi"/>
          <w:kern w:val="2"/>
          <w:szCs w:val="22"/>
          <w14:ligatures w14:val="standardContextual"/>
        </w:rPr>
        <w:tab/>
      </w:r>
      <w:r>
        <w:rPr>
          <w:lang w:eastAsia="en-US"/>
        </w:rPr>
        <w:t>Architectural Assumptions and Principles</w:t>
      </w:r>
      <w:r>
        <w:tab/>
      </w:r>
      <w:r>
        <w:fldChar w:fldCharType="begin" w:fldLock="1"/>
      </w:r>
      <w:r>
        <w:instrText xml:space="preserve"> PAGEREF _Toc183503247 \h </w:instrText>
      </w:r>
      <w:r>
        <w:fldChar w:fldCharType="separate"/>
      </w:r>
      <w:r>
        <w:t>13</w:t>
      </w:r>
      <w:r>
        <w:fldChar w:fldCharType="end"/>
      </w:r>
    </w:p>
    <w:p w14:paraId="00E1132F" w14:textId="3A66C4CF" w:rsidR="00C6182B" w:rsidRDefault="00C6182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_Toc183503248 \h </w:instrText>
      </w:r>
      <w:r>
        <w:fldChar w:fldCharType="separate"/>
      </w:r>
      <w:r>
        <w:t>14</w:t>
      </w:r>
      <w:r>
        <w:fldChar w:fldCharType="end"/>
      </w:r>
    </w:p>
    <w:p w14:paraId="55A99464" w14:textId="19066D69"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_Toc183503249 \h </w:instrText>
      </w:r>
      <w:r>
        <w:fldChar w:fldCharType="separate"/>
      </w:r>
      <w:r>
        <w:t>14</w:t>
      </w:r>
      <w:r>
        <w:fldChar w:fldCharType="end"/>
      </w:r>
    </w:p>
    <w:p w14:paraId="65AEA182" w14:textId="6D394BFE"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lang w:val="en-US" w:eastAsia="zh-C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_Toc183503250 \h </w:instrText>
      </w:r>
      <w:r>
        <w:fldChar w:fldCharType="separate"/>
      </w:r>
      <w:r>
        <w:t>14</w:t>
      </w:r>
      <w:r>
        <w:fldChar w:fldCharType="end"/>
      </w:r>
    </w:p>
    <w:p w14:paraId="7776F414" w14:textId="64F49CC0"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_Toc183503251 \h </w:instrText>
      </w:r>
      <w:r>
        <w:fldChar w:fldCharType="separate"/>
      </w:r>
      <w:r>
        <w:t>14</w:t>
      </w:r>
      <w:r>
        <w:fldChar w:fldCharType="end"/>
      </w:r>
    </w:p>
    <w:p w14:paraId="297EAD23" w14:textId="329C193A" w:rsidR="00C6182B" w:rsidRDefault="00C6182B">
      <w:pPr>
        <w:pStyle w:val="TOC3"/>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_Toc183503252 \h </w:instrText>
      </w:r>
      <w:r>
        <w:fldChar w:fldCharType="separate"/>
      </w:r>
      <w:r>
        <w:t>14</w:t>
      </w:r>
      <w:r>
        <w:fldChar w:fldCharType="end"/>
      </w:r>
    </w:p>
    <w:p w14:paraId="7BC4D394" w14:textId="016C41AA"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5.3</w:t>
      </w:r>
      <w:r>
        <w:rPr>
          <w:rFonts w:asciiTheme="minorHAnsi" w:eastAsiaTheme="minorEastAsia" w:hAnsiTheme="minorHAnsi" w:cstheme="minorBidi"/>
          <w:kern w:val="2"/>
          <w:sz w:val="22"/>
          <w:szCs w:val="22"/>
          <w14:ligatures w14:val="standardContextual"/>
        </w:rPr>
        <w:tab/>
      </w:r>
      <w:r w:rsidRPr="00C510DB">
        <w:rPr>
          <w:rFonts w:eastAsia="DengXian"/>
        </w:rPr>
        <w:t>Key Issue #3: Data channel interworking with MTSI UE</w:t>
      </w:r>
      <w:r>
        <w:tab/>
      </w:r>
      <w:r>
        <w:fldChar w:fldCharType="begin" w:fldLock="1"/>
      </w:r>
      <w:r>
        <w:instrText xml:space="preserve"> PAGEREF _Toc183503253 \h </w:instrText>
      </w:r>
      <w:r>
        <w:fldChar w:fldCharType="separate"/>
      </w:r>
      <w:r>
        <w:t>14</w:t>
      </w:r>
      <w:r>
        <w:fldChar w:fldCharType="end"/>
      </w:r>
    </w:p>
    <w:p w14:paraId="48F5D9FD" w14:textId="300E59BB"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lang w:val="en-US" w:eastAsia="zh-CN"/>
        </w:rPr>
        <w:t>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_Toc183503254 \h </w:instrText>
      </w:r>
      <w:r>
        <w:fldChar w:fldCharType="separate"/>
      </w:r>
      <w:r>
        <w:t>14</w:t>
      </w:r>
      <w:r>
        <w:fldChar w:fldCharType="end"/>
      </w:r>
    </w:p>
    <w:p w14:paraId="1AB89741" w14:textId="6E9B102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5.4</w:t>
      </w:r>
      <w:r>
        <w:rPr>
          <w:rFonts w:asciiTheme="minorHAnsi" w:eastAsiaTheme="minorEastAsia" w:hAnsiTheme="minorHAnsi" w:cstheme="minorBidi"/>
          <w:kern w:val="2"/>
          <w:sz w:val="22"/>
          <w:szCs w:val="22"/>
          <w14:ligatures w14:val="standardContextual"/>
        </w:rPr>
        <w:tab/>
      </w:r>
      <w:r w:rsidRPr="00C510DB">
        <w:rPr>
          <w:rFonts w:eastAsia="Malgun Gothic"/>
        </w:rPr>
        <w:t>Key Issue #4: Extensible IMS framework to support authorization and authentication of third-party identities in IMS sessions</w:t>
      </w:r>
      <w:r>
        <w:tab/>
      </w:r>
      <w:r>
        <w:fldChar w:fldCharType="begin" w:fldLock="1"/>
      </w:r>
      <w:r>
        <w:instrText xml:space="preserve"> PAGEREF _Toc183503255 \h </w:instrText>
      </w:r>
      <w:r>
        <w:fldChar w:fldCharType="separate"/>
      </w:r>
      <w:r>
        <w:t>15</w:t>
      </w:r>
      <w:r>
        <w:fldChar w:fldCharType="end"/>
      </w:r>
    </w:p>
    <w:p w14:paraId="368F5202" w14:textId="25B6CD4F" w:rsidR="00C6182B" w:rsidRDefault="00C6182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C510DB">
        <w:rPr>
          <w:rFonts w:eastAsia="SimSun"/>
        </w:rPr>
        <w:t>D</w:t>
      </w:r>
      <w:r>
        <w:t>escription</w:t>
      </w:r>
      <w:r>
        <w:tab/>
      </w:r>
      <w:r>
        <w:fldChar w:fldCharType="begin" w:fldLock="1"/>
      </w:r>
      <w:r>
        <w:instrText xml:space="preserve"> PAGEREF _Toc183503256 \h </w:instrText>
      </w:r>
      <w:r>
        <w:fldChar w:fldCharType="separate"/>
      </w:r>
      <w:r>
        <w:t>15</w:t>
      </w:r>
      <w:r>
        <w:fldChar w:fldCharType="end"/>
      </w:r>
    </w:p>
    <w:p w14:paraId="3349F5D0" w14:textId="6320AAAE"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Malgun Gothic"/>
          <w:lang w:val="en-US" w:eastAsia="ko-KR"/>
        </w:rPr>
        <w:t>5</w:t>
      </w:r>
      <w:r w:rsidRPr="00C510DB">
        <w:rPr>
          <w:rFonts w:eastAsia="Malgun Gothic"/>
          <w:lang w:eastAsia="ko-KR"/>
        </w:rPr>
        <w:t>: Handling of PS data off exemption for services over IMS DC</w:t>
      </w:r>
      <w:r>
        <w:tab/>
      </w:r>
      <w:r>
        <w:fldChar w:fldCharType="begin" w:fldLock="1"/>
      </w:r>
      <w:r>
        <w:instrText xml:space="preserve"> PAGEREF _Toc183503257 \h </w:instrText>
      </w:r>
      <w:r>
        <w:fldChar w:fldCharType="separate"/>
      </w:r>
      <w:r>
        <w:t>15</w:t>
      </w:r>
      <w:r>
        <w:fldChar w:fldCharType="end"/>
      </w:r>
    </w:p>
    <w:p w14:paraId="3767F34C" w14:textId="282E11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5</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_Toc183503258 \h </w:instrText>
      </w:r>
      <w:r>
        <w:fldChar w:fldCharType="separate"/>
      </w:r>
      <w:r>
        <w:t>15</w:t>
      </w:r>
      <w:r>
        <w:fldChar w:fldCharType="end"/>
      </w:r>
    </w:p>
    <w:p w14:paraId="29ED7012" w14:textId="75E905F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Pr>
          <w:rFonts w:asciiTheme="minorHAnsi" w:eastAsiaTheme="minorEastAsia" w:hAnsiTheme="minorHAnsi" w:cstheme="minorBidi"/>
          <w:kern w:val="2"/>
          <w:sz w:val="22"/>
          <w:szCs w:val="22"/>
          <w14:ligatures w14:val="standardContextual"/>
        </w:rPr>
        <w:tab/>
      </w:r>
      <w:r w:rsidRPr="00C510DB">
        <w:rPr>
          <w:rFonts w:eastAsia="Malgun Gothic"/>
        </w:rPr>
        <w:t>Key Issue #</w:t>
      </w:r>
      <w:r w:rsidRPr="00C510DB">
        <w:rPr>
          <w:rFonts w:eastAsia="SimSun"/>
        </w:rPr>
        <w:t>6</w:t>
      </w:r>
      <w:r w:rsidRPr="00C510DB">
        <w:rPr>
          <w:rFonts w:eastAsia="Malgun Gothic"/>
        </w:rPr>
        <w:t>: Support of Standalone IMS Data Channel Sessions</w:t>
      </w:r>
      <w:r>
        <w:tab/>
      </w:r>
      <w:r>
        <w:fldChar w:fldCharType="begin" w:fldLock="1"/>
      </w:r>
      <w:r>
        <w:instrText xml:space="preserve"> PAGEREF _Toc183503259 \h </w:instrText>
      </w:r>
      <w:r>
        <w:fldChar w:fldCharType="separate"/>
      </w:r>
      <w:r>
        <w:t>15</w:t>
      </w:r>
      <w:r>
        <w:fldChar w:fldCharType="end"/>
      </w:r>
    </w:p>
    <w:p w14:paraId="14F124A1" w14:textId="1C48B2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_Toc183503260 \h </w:instrText>
      </w:r>
      <w:r>
        <w:fldChar w:fldCharType="separate"/>
      </w:r>
      <w:r>
        <w:t>15</w:t>
      </w:r>
      <w:r>
        <w:fldChar w:fldCharType="end"/>
      </w:r>
    </w:p>
    <w:p w14:paraId="0216EFE9" w14:textId="507F4EFE" w:rsidR="00C6182B" w:rsidRDefault="00C6182B">
      <w:pPr>
        <w:pStyle w:val="TOC2"/>
        <w:rPr>
          <w:rFonts w:asciiTheme="minorHAnsi" w:eastAsiaTheme="minorEastAsia" w:hAnsiTheme="minorHAnsi" w:cstheme="minorBidi"/>
          <w:kern w:val="2"/>
          <w:sz w:val="22"/>
          <w:szCs w:val="22"/>
          <w14:ligatures w14:val="standardContextual"/>
        </w:rPr>
      </w:pPr>
      <w:r>
        <w:t>5.</w:t>
      </w:r>
      <w:r w:rsidRPr="00C510DB">
        <w:rPr>
          <w:rFonts w:eastAsia="SimSun"/>
        </w:rPr>
        <w:t>7</w:t>
      </w:r>
      <w:r>
        <w:rPr>
          <w:rFonts w:asciiTheme="minorHAnsi" w:eastAsiaTheme="minorEastAsia" w:hAnsiTheme="minorHAnsi" w:cstheme="minorBidi"/>
          <w:kern w:val="2"/>
          <w:sz w:val="22"/>
          <w:szCs w:val="22"/>
          <w14:ligatures w14:val="standardContextual"/>
        </w:rPr>
        <w:tab/>
      </w:r>
      <w:r>
        <w:t>Key issue #</w:t>
      </w:r>
      <w:r w:rsidRPr="00C510DB">
        <w:rPr>
          <w:rFonts w:eastAsia="SimSun"/>
        </w:rPr>
        <w:t>7</w:t>
      </w:r>
      <w:r>
        <w:t xml:space="preserve">: </w:t>
      </w:r>
      <w:r w:rsidRPr="00C510DB">
        <w:rPr>
          <w:rFonts w:eastAsia="SimSun"/>
        </w:rPr>
        <w:t>S</w:t>
      </w:r>
      <w:r>
        <w:t>upport multiplexing multiple DC applications over single SCTP connection</w:t>
      </w:r>
      <w:r>
        <w:tab/>
      </w:r>
      <w:r>
        <w:fldChar w:fldCharType="begin" w:fldLock="1"/>
      </w:r>
      <w:r>
        <w:instrText xml:space="preserve"> PAGEREF _Toc183503261 \h </w:instrText>
      </w:r>
      <w:r>
        <w:fldChar w:fldCharType="separate"/>
      </w:r>
      <w:r>
        <w:t>16</w:t>
      </w:r>
      <w:r>
        <w:fldChar w:fldCharType="end"/>
      </w:r>
    </w:p>
    <w:p w14:paraId="44FE72B2" w14:textId="24B3A9C4"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rPr>
        <w:t>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_Toc183503262 \h </w:instrText>
      </w:r>
      <w:r>
        <w:fldChar w:fldCharType="separate"/>
      </w:r>
      <w:r>
        <w:t>16</w:t>
      </w:r>
      <w:r>
        <w:fldChar w:fldCharType="end"/>
      </w:r>
    </w:p>
    <w:p w14:paraId="7082E138" w14:textId="3C47A8F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SimSun"/>
          <w:lang w:val="en-US" w:eastAsia="zh-CN"/>
        </w:rPr>
        <w:t>8</w:t>
      </w:r>
      <w:r w:rsidRPr="00C510DB">
        <w:rPr>
          <w:rFonts w:eastAsia="Malgun Gothic"/>
          <w:lang w:eastAsia="ko-KR"/>
        </w:rPr>
        <w:t>: Support of IMS Avatar Communication</w:t>
      </w:r>
      <w:r>
        <w:tab/>
      </w:r>
      <w:r>
        <w:fldChar w:fldCharType="begin" w:fldLock="1"/>
      </w:r>
      <w:r>
        <w:instrText xml:space="preserve"> PAGEREF _Toc183503263 \h </w:instrText>
      </w:r>
      <w:r>
        <w:fldChar w:fldCharType="separate"/>
      </w:r>
      <w:r>
        <w:t>16</w:t>
      </w:r>
      <w:r>
        <w:fldChar w:fldCharType="end"/>
      </w:r>
    </w:p>
    <w:p w14:paraId="680707EB" w14:textId="010119D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8</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_Toc183503264 \h </w:instrText>
      </w:r>
      <w:r>
        <w:fldChar w:fldCharType="separate"/>
      </w:r>
      <w:r>
        <w:t>16</w:t>
      </w:r>
      <w:r>
        <w:fldChar w:fldCharType="end"/>
      </w:r>
    </w:p>
    <w:p w14:paraId="70C7B5D5" w14:textId="60CD41C4" w:rsidR="00C6182B" w:rsidRDefault="00C6182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_Toc183503265 \h </w:instrText>
      </w:r>
      <w:r>
        <w:fldChar w:fldCharType="separate"/>
      </w:r>
      <w:r>
        <w:t>17</w:t>
      </w:r>
      <w:r>
        <w:fldChar w:fldCharType="end"/>
      </w:r>
    </w:p>
    <w:p w14:paraId="3897A90F" w14:textId="7517B93B"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_Toc183503266 \h </w:instrText>
      </w:r>
      <w:r>
        <w:fldChar w:fldCharType="separate"/>
      </w:r>
      <w:r>
        <w:t>17</w:t>
      </w:r>
      <w:r>
        <w:fldChar w:fldCharType="end"/>
      </w:r>
    </w:p>
    <w:p w14:paraId="2D3D87E1" w14:textId="3707A42E" w:rsidR="00C6182B" w:rsidRDefault="00C6182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_Toc183503267 \h </w:instrText>
      </w:r>
      <w:r>
        <w:fldChar w:fldCharType="separate"/>
      </w:r>
      <w:r>
        <w:t>17</w:t>
      </w:r>
      <w:r>
        <w:fldChar w:fldCharType="end"/>
      </w:r>
    </w:p>
    <w:p w14:paraId="2C929E01" w14:textId="242F7FE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_Toc183503268 \h </w:instrText>
      </w:r>
      <w:r>
        <w:fldChar w:fldCharType="separate"/>
      </w:r>
      <w:r>
        <w:t>17</w:t>
      </w:r>
      <w:r>
        <w:fldChar w:fldCharType="end"/>
      </w:r>
    </w:p>
    <w:p w14:paraId="0FC448FC" w14:textId="239CCAAA"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_Toc183503269 \h </w:instrText>
      </w:r>
      <w:r>
        <w:fldChar w:fldCharType="separate"/>
      </w:r>
      <w:r>
        <w:t>20</w:t>
      </w:r>
      <w:r>
        <w:fldChar w:fldCharType="end"/>
      </w:r>
    </w:p>
    <w:p w14:paraId="78309CFF" w14:textId="4001E187" w:rsidR="00C6182B" w:rsidRDefault="00C6182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DCSF </w:t>
      </w:r>
      <w:r>
        <w:t xml:space="preserve">Subscription to </w:t>
      </w:r>
      <w:r w:rsidRPr="00C510DB">
        <w:rPr>
          <w:rFonts w:eastAsia="SimSun"/>
          <w:lang w:val="en-US" w:eastAsia="zh-CN"/>
        </w:rPr>
        <w:t>IMS</w:t>
      </w:r>
      <w:r>
        <w:t xml:space="preserve"> Events Via HSS</w:t>
      </w:r>
      <w:r>
        <w:tab/>
      </w:r>
      <w:r>
        <w:fldChar w:fldCharType="begin" w:fldLock="1"/>
      </w:r>
      <w:r>
        <w:instrText xml:space="preserve"> PAGEREF _Toc183503270 \h </w:instrText>
      </w:r>
      <w:r>
        <w:fldChar w:fldCharType="separate"/>
      </w:r>
      <w:r>
        <w:t>20</w:t>
      </w:r>
      <w:r>
        <w:fldChar w:fldCharType="end"/>
      </w:r>
    </w:p>
    <w:p w14:paraId="7C03DE57" w14:textId="5E5F98EC" w:rsidR="00C6182B" w:rsidRDefault="00C6182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Subscription to IMS events via NEF</w:t>
      </w:r>
      <w:r>
        <w:tab/>
      </w:r>
      <w:r>
        <w:fldChar w:fldCharType="begin" w:fldLock="1"/>
      </w:r>
      <w:r>
        <w:instrText xml:space="preserve"> PAGEREF _Toc183503271 \h </w:instrText>
      </w:r>
      <w:r>
        <w:fldChar w:fldCharType="separate"/>
      </w:r>
      <w:r>
        <w:t>21</w:t>
      </w:r>
      <w:r>
        <w:fldChar w:fldCharType="end"/>
      </w:r>
    </w:p>
    <w:p w14:paraId="3B75AB9D" w14:textId="7D9D274A" w:rsidR="00C6182B" w:rsidRDefault="00C6182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_Toc183503272 \h </w:instrText>
      </w:r>
      <w:r>
        <w:fldChar w:fldCharType="separate"/>
      </w:r>
      <w:r>
        <w:t>22</w:t>
      </w:r>
      <w:r>
        <w:fldChar w:fldCharType="end"/>
      </w:r>
    </w:p>
    <w:p w14:paraId="2C457131" w14:textId="7F1FEE1A" w:rsidR="00C6182B" w:rsidRDefault="00C6182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_Toc183503273 \h </w:instrText>
      </w:r>
      <w:r>
        <w:fldChar w:fldCharType="separate"/>
      </w:r>
      <w:r>
        <w:t>22</w:t>
      </w:r>
      <w:r>
        <w:fldChar w:fldCharType="end"/>
      </w:r>
    </w:p>
    <w:p w14:paraId="7F141F64" w14:textId="4B864ACE"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_Toc183503274 \h </w:instrText>
      </w:r>
      <w:r>
        <w:fldChar w:fldCharType="separate"/>
      </w:r>
      <w:r>
        <w:t>22</w:t>
      </w:r>
      <w:r>
        <w:fldChar w:fldCharType="end"/>
      </w:r>
    </w:p>
    <w:p w14:paraId="4205412E" w14:textId="48B6D86C"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_Toc183503275 \h </w:instrText>
      </w:r>
      <w:r>
        <w:fldChar w:fldCharType="separate"/>
      </w:r>
      <w:r>
        <w:t>22</w:t>
      </w:r>
      <w:r>
        <w:fldChar w:fldCharType="end"/>
      </w:r>
    </w:p>
    <w:p w14:paraId="5EA2534E" w14:textId="430A9935" w:rsidR="00C6182B" w:rsidRDefault="00C6182B">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_Toc183503276 \h </w:instrText>
      </w:r>
      <w:r>
        <w:fldChar w:fldCharType="separate"/>
      </w:r>
      <w:r>
        <w:t>23</w:t>
      </w:r>
      <w:r>
        <w:fldChar w:fldCharType="end"/>
      </w:r>
    </w:p>
    <w:p w14:paraId="1462D020" w14:textId="48D98DC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w:t>
      </w:r>
      <w:r>
        <w:t xml:space="preserve">: </w:t>
      </w:r>
      <w:r w:rsidRPr="00C510DB">
        <w:rPr>
          <w:lang w:val="en-US" w:eastAsia="zh-CN"/>
        </w:rPr>
        <w:t>Event subscription and notification enhancements for DC applications</w:t>
      </w:r>
      <w:r>
        <w:tab/>
      </w:r>
      <w:r>
        <w:fldChar w:fldCharType="begin" w:fldLock="1"/>
      </w:r>
      <w:r>
        <w:instrText xml:space="preserve"> PAGEREF _Toc183503277 \h </w:instrText>
      </w:r>
      <w:r>
        <w:fldChar w:fldCharType="separate"/>
      </w:r>
      <w:r>
        <w:t>23</w:t>
      </w:r>
      <w:r>
        <w:fldChar w:fldCharType="end"/>
      </w:r>
    </w:p>
    <w:p w14:paraId="2DD7079C" w14:textId="5DED67E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_Toc183503278 \h </w:instrText>
      </w:r>
      <w:r>
        <w:fldChar w:fldCharType="separate"/>
      </w:r>
      <w:r>
        <w:t>23</w:t>
      </w:r>
      <w:r>
        <w:fldChar w:fldCharType="end"/>
      </w:r>
    </w:p>
    <w:p w14:paraId="2D4BB70D" w14:textId="7A5AAA5C"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_Toc183503279 \h </w:instrText>
      </w:r>
      <w:r>
        <w:fldChar w:fldCharType="separate"/>
      </w:r>
      <w:r>
        <w:t>23</w:t>
      </w:r>
      <w:r>
        <w:fldChar w:fldCharType="end"/>
      </w:r>
    </w:p>
    <w:p w14:paraId="4CBA3D39" w14:textId="0B03D69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w:t>
      </w:r>
      <w:r>
        <w:rPr>
          <w:rFonts w:asciiTheme="minorHAnsi" w:eastAsiaTheme="minorEastAsia" w:hAnsiTheme="minorHAnsi" w:cstheme="minorBidi"/>
          <w:kern w:val="2"/>
          <w:sz w:val="22"/>
          <w:szCs w:val="22"/>
          <w14:ligatures w14:val="standardContextual"/>
        </w:rPr>
        <w:tab/>
      </w:r>
      <w:r w:rsidRPr="00C510DB">
        <w:rPr>
          <w:lang w:val="en-US" w:eastAsia="zh-CN"/>
        </w:rPr>
        <w:t>Report of registration events</w:t>
      </w:r>
      <w:r>
        <w:tab/>
      </w:r>
      <w:r>
        <w:fldChar w:fldCharType="begin" w:fldLock="1"/>
      </w:r>
      <w:r>
        <w:instrText xml:space="preserve"> PAGEREF _Toc183503280 \h </w:instrText>
      </w:r>
      <w:r>
        <w:fldChar w:fldCharType="separate"/>
      </w:r>
      <w:r>
        <w:t>24</w:t>
      </w:r>
      <w:r>
        <w:fldChar w:fldCharType="end"/>
      </w:r>
    </w:p>
    <w:p w14:paraId="1FCB82D5" w14:textId="77F320D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Determination the interaction mode between DC application server and IMS network</w:t>
      </w:r>
      <w:r>
        <w:tab/>
      </w:r>
      <w:r>
        <w:fldChar w:fldCharType="begin" w:fldLock="1"/>
      </w:r>
      <w:r>
        <w:instrText xml:space="preserve"> PAGEREF _Toc183503281 \h </w:instrText>
      </w:r>
      <w:r>
        <w:fldChar w:fldCharType="separate"/>
      </w:r>
      <w:r>
        <w:t>25</w:t>
      </w:r>
      <w:r>
        <w:fldChar w:fldCharType="end"/>
      </w:r>
    </w:p>
    <w:p w14:paraId="5D66F806" w14:textId="7E6127D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Discovery and selection of NFs</w:t>
      </w:r>
      <w:r>
        <w:tab/>
      </w:r>
      <w:r>
        <w:fldChar w:fldCharType="begin" w:fldLock="1"/>
      </w:r>
      <w:r>
        <w:instrText xml:space="preserve"> PAGEREF _Toc183503282 \h </w:instrText>
      </w:r>
      <w:r>
        <w:fldChar w:fldCharType="separate"/>
      </w:r>
      <w:r>
        <w:t>25</w:t>
      </w:r>
      <w:r>
        <w:fldChar w:fldCharType="end"/>
      </w:r>
    </w:p>
    <w:p w14:paraId="5245E56E" w14:textId="78D0659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6.2.1.5</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Definition of group of IMS subscriber</w:t>
      </w:r>
      <w:r>
        <w:tab/>
      </w:r>
      <w:r>
        <w:fldChar w:fldCharType="begin" w:fldLock="1"/>
      </w:r>
      <w:r>
        <w:instrText xml:space="preserve"> PAGEREF _Toc183503283 \h </w:instrText>
      </w:r>
      <w:r>
        <w:fldChar w:fldCharType="separate"/>
      </w:r>
      <w:r>
        <w:t>25</w:t>
      </w:r>
      <w:r>
        <w:fldChar w:fldCharType="end"/>
      </w:r>
    </w:p>
    <w:p w14:paraId="5E7F9256" w14:textId="00BA1042"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6.2.1.6</w:t>
      </w:r>
      <w:r>
        <w:rPr>
          <w:rFonts w:asciiTheme="minorHAnsi" w:eastAsiaTheme="minorEastAsia" w:hAnsiTheme="minorHAnsi" w:cstheme="minorBidi"/>
          <w:kern w:val="2"/>
          <w:sz w:val="22"/>
          <w:szCs w:val="22"/>
          <w14:ligatures w14:val="standardContextual"/>
        </w:rPr>
        <w:tab/>
      </w:r>
      <w:r w:rsidRPr="00C510DB">
        <w:rPr>
          <w:rFonts w:eastAsia="SimSun"/>
        </w:rPr>
        <w:t>Subscription and notification of IMS events</w:t>
      </w:r>
      <w:r>
        <w:tab/>
      </w:r>
      <w:r>
        <w:fldChar w:fldCharType="begin" w:fldLock="1"/>
      </w:r>
      <w:r>
        <w:instrText xml:space="preserve"> PAGEREF _Toc183503284 \h </w:instrText>
      </w:r>
      <w:r>
        <w:fldChar w:fldCharType="separate"/>
      </w:r>
      <w:r>
        <w:t>25</w:t>
      </w:r>
      <w:r>
        <w:fldChar w:fldCharType="end"/>
      </w:r>
    </w:p>
    <w:p w14:paraId="5F1DE43A" w14:textId="629977AE"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6.2.2</w:t>
      </w:r>
      <w:r>
        <w:rPr>
          <w:rFonts w:asciiTheme="minorHAnsi" w:eastAsiaTheme="minorEastAsia" w:hAnsiTheme="minorHAnsi" w:cstheme="minorBidi"/>
          <w:kern w:val="2"/>
          <w:sz w:val="22"/>
          <w:szCs w:val="22"/>
          <w14:ligatures w14:val="standardContextual"/>
        </w:rPr>
        <w:tab/>
      </w:r>
      <w:r w:rsidRPr="00C510DB">
        <w:rPr>
          <w:lang w:val="en-US" w:eastAsia="zh-CN"/>
        </w:rPr>
        <w:t>Services</w:t>
      </w:r>
      <w:r>
        <w:tab/>
      </w:r>
      <w:r>
        <w:fldChar w:fldCharType="begin" w:fldLock="1"/>
      </w:r>
      <w:r>
        <w:instrText xml:space="preserve"> PAGEREF _Toc183503285 \h </w:instrText>
      </w:r>
      <w:r>
        <w:fldChar w:fldCharType="separate"/>
      </w:r>
      <w:r>
        <w:t>25</w:t>
      </w:r>
      <w:r>
        <w:fldChar w:fldCharType="end"/>
      </w:r>
    </w:p>
    <w:p w14:paraId="18C96FFF" w14:textId="000365F5"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w:t>
      </w:r>
      <w:r>
        <w:rPr>
          <w:rFonts w:asciiTheme="minorHAnsi" w:eastAsiaTheme="minorEastAsia" w:hAnsiTheme="minorHAnsi" w:cstheme="minorBidi"/>
          <w:kern w:val="2"/>
          <w:sz w:val="22"/>
          <w:szCs w:val="22"/>
          <w14:ligatures w14:val="standardContextual"/>
        </w:rPr>
        <w:tab/>
      </w:r>
      <w:r w:rsidRPr="00C510DB">
        <w:rPr>
          <w:lang w:val="en-US" w:eastAsia="zh-CN"/>
        </w:rPr>
        <w:t>DCSF services</w:t>
      </w:r>
      <w:r>
        <w:tab/>
      </w:r>
      <w:r>
        <w:fldChar w:fldCharType="begin" w:fldLock="1"/>
      </w:r>
      <w:r>
        <w:instrText xml:space="preserve"> PAGEREF _Toc183503286 \h </w:instrText>
      </w:r>
      <w:r>
        <w:fldChar w:fldCharType="separate"/>
      </w:r>
      <w:r>
        <w:t>25</w:t>
      </w:r>
      <w:r>
        <w:fldChar w:fldCharType="end"/>
      </w:r>
    </w:p>
    <w:p w14:paraId="02DA44D6" w14:textId="71978D86"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_Toc183503287 \h </w:instrText>
      </w:r>
      <w:r>
        <w:fldChar w:fldCharType="separate"/>
      </w:r>
      <w:r>
        <w:t>25</w:t>
      </w:r>
      <w:r>
        <w:fldChar w:fldCharType="end"/>
      </w:r>
    </w:p>
    <w:p w14:paraId="0A8F65E4" w14:textId="045679A0"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Ndcsf_DCSessionEventControl</w:t>
      </w:r>
      <w:r>
        <w:tab/>
      </w:r>
      <w:r>
        <w:fldChar w:fldCharType="begin" w:fldLock="1"/>
      </w:r>
      <w:r>
        <w:instrText xml:space="preserve"> PAGEREF _Toc183503288 \h </w:instrText>
      </w:r>
      <w:r>
        <w:fldChar w:fldCharType="separate"/>
      </w:r>
      <w:r>
        <w:t>26</w:t>
      </w:r>
      <w:r>
        <w:fldChar w:fldCharType="end"/>
      </w:r>
    </w:p>
    <w:p w14:paraId="3A448C62" w14:textId="3300D738"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6.2.2.2</w:t>
      </w:r>
      <w:r>
        <w:rPr>
          <w:rFonts w:asciiTheme="minorHAnsi" w:eastAsiaTheme="minorEastAsia" w:hAnsiTheme="minorHAnsi" w:cstheme="minorBidi"/>
          <w:kern w:val="2"/>
          <w:sz w:val="22"/>
          <w:szCs w:val="22"/>
          <w14:ligatures w14:val="standardContextual"/>
        </w:rPr>
        <w:tab/>
      </w:r>
      <w:r w:rsidRPr="00C510DB">
        <w:rPr>
          <w:lang w:val="en-US" w:eastAsia="zh-CN"/>
        </w:rPr>
        <w:t>NEF services</w:t>
      </w:r>
      <w:r>
        <w:tab/>
      </w:r>
      <w:r>
        <w:fldChar w:fldCharType="begin" w:fldLock="1"/>
      </w:r>
      <w:r>
        <w:instrText xml:space="preserve"> PAGEREF _Toc183503289 \h </w:instrText>
      </w:r>
      <w:r>
        <w:fldChar w:fldCharType="separate"/>
      </w:r>
      <w:r>
        <w:t>26</w:t>
      </w:r>
      <w:r>
        <w:fldChar w:fldCharType="end"/>
      </w:r>
    </w:p>
    <w:p w14:paraId="72CA710B" w14:textId="1236C5CE"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_Toc183503290 \h </w:instrText>
      </w:r>
      <w:r>
        <w:fldChar w:fldCharType="separate"/>
      </w:r>
      <w:r>
        <w:t>26</w:t>
      </w:r>
      <w:r>
        <w:fldChar w:fldCharType="end"/>
      </w:r>
    </w:p>
    <w:p w14:paraId="5B5FA1AA" w14:textId="7D7749CE"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Nnef_DCSessionEventControl</w:t>
      </w:r>
      <w:r>
        <w:tab/>
      </w:r>
      <w:r>
        <w:fldChar w:fldCharType="begin" w:fldLock="1"/>
      </w:r>
      <w:r>
        <w:instrText xml:space="preserve"> PAGEREF _Toc183503291 \h </w:instrText>
      </w:r>
      <w:r>
        <w:fldChar w:fldCharType="separate"/>
      </w:r>
      <w:r>
        <w:t>26</w:t>
      </w:r>
      <w:r>
        <w:fldChar w:fldCharType="end"/>
      </w:r>
    </w:p>
    <w:p w14:paraId="7EC9DB88" w14:textId="1E5EA51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IMS AS services</w:t>
      </w:r>
      <w:r>
        <w:tab/>
      </w:r>
      <w:r>
        <w:fldChar w:fldCharType="begin" w:fldLock="1"/>
      </w:r>
      <w:r>
        <w:instrText xml:space="preserve"> PAGEREF _Toc183503292 \h </w:instrText>
      </w:r>
      <w:r>
        <w:fldChar w:fldCharType="separate"/>
      </w:r>
      <w:r>
        <w:t>27</w:t>
      </w:r>
      <w:r>
        <w:fldChar w:fldCharType="end"/>
      </w:r>
    </w:p>
    <w:p w14:paraId="20F7FC60" w14:textId="58CEAA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6.2</w:t>
      </w:r>
      <w:r>
        <w:t>.</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_Toc183503293 \h </w:instrText>
      </w:r>
      <w:r>
        <w:fldChar w:fldCharType="separate"/>
      </w:r>
      <w:r>
        <w:t>28</w:t>
      </w:r>
      <w:r>
        <w:fldChar w:fldCharType="end"/>
      </w:r>
    </w:p>
    <w:p w14:paraId="6499AE0A" w14:textId="6B1C9F0B"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6.2.</w:t>
      </w:r>
      <w:r w:rsidRPr="00C510DB">
        <w:rPr>
          <w:lang w:val="en-US" w:eastAsia="zh-CN"/>
        </w:rPr>
        <w:t>4</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_Toc183503294 \h </w:instrText>
      </w:r>
      <w:r>
        <w:fldChar w:fldCharType="separate"/>
      </w:r>
      <w:r>
        <w:t>29</w:t>
      </w:r>
      <w:r>
        <w:fldChar w:fldCharType="end"/>
      </w:r>
    </w:p>
    <w:p w14:paraId="76B69430" w14:textId="6716CD4C" w:rsidR="00C6182B" w:rsidRDefault="00C6182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Subscription and Notification for DC Events</w:t>
      </w:r>
      <w:r>
        <w:tab/>
      </w:r>
      <w:r>
        <w:fldChar w:fldCharType="begin" w:fldLock="1"/>
      </w:r>
      <w:r>
        <w:instrText xml:space="preserve"> PAGEREF _Toc183503295 \h </w:instrText>
      </w:r>
      <w:r>
        <w:fldChar w:fldCharType="separate"/>
      </w:r>
      <w:r>
        <w:t>29</w:t>
      </w:r>
      <w:r>
        <w:fldChar w:fldCharType="end"/>
      </w:r>
    </w:p>
    <w:p w14:paraId="555FFE7B" w14:textId="63253FE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_Toc183503296 \h </w:instrText>
      </w:r>
      <w:r>
        <w:fldChar w:fldCharType="separate"/>
      </w:r>
      <w:r>
        <w:t>29</w:t>
      </w:r>
      <w:r>
        <w:fldChar w:fldCharType="end"/>
      </w:r>
    </w:p>
    <w:p w14:paraId="5EB29710" w14:textId="5E55E5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.1.1</w:t>
      </w:r>
      <w:r>
        <w:rPr>
          <w:rFonts w:asciiTheme="minorHAnsi" w:eastAsiaTheme="minorEastAsia" w:hAnsiTheme="minorHAnsi" w:cstheme="minorBidi"/>
          <w:kern w:val="2"/>
          <w:sz w:val="22"/>
          <w:szCs w:val="22"/>
          <w14:ligatures w14:val="standardContextual"/>
        </w:rPr>
        <w:tab/>
      </w:r>
      <w:r>
        <w:t>Nimsas_SessionEventControl_Subscribe service operation</w:t>
      </w:r>
      <w:r>
        <w:tab/>
      </w:r>
      <w:r>
        <w:fldChar w:fldCharType="begin" w:fldLock="1"/>
      </w:r>
      <w:r>
        <w:instrText xml:space="preserve"> PAGEREF _Toc183503297 \h </w:instrText>
      </w:r>
      <w:r>
        <w:fldChar w:fldCharType="separate"/>
      </w:r>
      <w:r>
        <w:t>30</w:t>
      </w:r>
      <w:r>
        <w:fldChar w:fldCharType="end"/>
      </w:r>
    </w:p>
    <w:p w14:paraId="045A2D9D" w14:textId="597A6E7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_Toc183503298 \h </w:instrText>
      </w:r>
      <w:r>
        <w:fldChar w:fldCharType="separate"/>
      </w:r>
      <w:r>
        <w:t>30</w:t>
      </w:r>
      <w:r>
        <w:fldChar w:fldCharType="end"/>
      </w:r>
    </w:p>
    <w:p w14:paraId="129489A0" w14:textId="0033BA6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.1.3</w:t>
      </w:r>
      <w:r>
        <w:rPr>
          <w:rFonts w:asciiTheme="minorHAnsi" w:eastAsiaTheme="minorEastAsia" w:hAnsiTheme="minorHAnsi" w:cstheme="minorBidi"/>
          <w:kern w:val="2"/>
          <w:sz w:val="22"/>
          <w:szCs w:val="22"/>
          <w14:ligatures w14:val="standardContextual"/>
        </w:rPr>
        <w:tab/>
      </w:r>
      <w:r>
        <w:t>Nimsas_SessionEventControl_Unsubscribe service operation</w:t>
      </w:r>
      <w:r>
        <w:tab/>
      </w:r>
      <w:r>
        <w:fldChar w:fldCharType="begin" w:fldLock="1"/>
      </w:r>
      <w:r>
        <w:instrText xml:space="preserve"> PAGEREF _Toc183503299 \h </w:instrText>
      </w:r>
      <w:r>
        <w:fldChar w:fldCharType="separate"/>
      </w:r>
      <w:r>
        <w:t>30</w:t>
      </w:r>
      <w:r>
        <w:fldChar w:fldCharType="end"/>
      </w:r>
    </w:p>
    <w:p w14:paraId="67706B55" w14:textId="311C006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_Toc183503300 \h </w:instrText>
      </w:r>
      <w:r>
        <w:fldChar w:fldCharType="separate"/>
      </w:r>
      <w:r>
        <w:t>31</w:t>
      </w:r>
      <w:r>
        <w:fldChar w:fldCharType="end"/>
      </w:r>
    </w:p>
    <w:p w14:paraId="5ED27C29" w14:textId="0D80FB1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.2.1</w:t>
      </w:r>
      <w:r>
        <w:rPr>
          <w:rFonts w:asciiTheme="minorHAnsi" w:eastAsiaTheme="minorEastAsia" w:hAnsiTheme="minorHAnsi" w:cstheme="minorBidi"/>
          <w:kern w:val="2"/>
          <w:sz w:val="22"/>
          <w:szCs w:val="22"/>
          <w14:ligatures w14:val="standardContextual"/>
        </w:rPr>
        <w:tab/>
      </w:r>
      <w:r>
        <w:t>Subscription procedure for a specific IMS Subscriber</w:t>
      </w:r>
      <w:r>
        <w:tab/>
      </w:r>
      <w:r>
        <w:fldChar w:fldCharType="begin" w:fldLock="1"/>
      </w:r>
      <w:r>
        <w:instrText xml:space="preserve"> PAGEREF _Toc183503301 \h </w:instrText>
      </w:r>
      <w:r>
        <w:fldChar w:fldCharType="separate"/>
      </w:r>
      <w:r>
        <w:t>31</w:t>
      </w:r>
      <w:r>
        <w:fldChar w:fldCharType="end"/>
      </w:r>
    </w:p>
    <w:p w14:paraId="4BF21A65" w14:textId="78ABF8E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.2.2</w:t>
      </w:r>
      <w:r>
        <w:rPr>
          <w:rFonts w:asciiTheme="minorHAnsi" w:eastAsiaTheme="minorEastAsia" w:hAnsiTheme="minorHAnsi" w:cstheme="minorBidi"/>
          <w:kern w:val="2"/>
          <w:sz w:val="22"/>
          <w:szCs w:val="22"/>
          <w14:ligatures w14:val="standardContextual"/>
        </w:rPr>
        <w:tab/>
      </w:r>
      <w:r>
        <w:t xml:space="preserve">Subscription procedure for a </w:t>
      </w:r>
      <w:r w:rsidRPr="00C510DB">
        <w:rPr>
          <w:rFonts w:eastAsia="SimSun"/>
          <w:lang w:val="en-US" w:eastAsia="zh-CN"/>
        </w:rPr>
        <w:t>list</w:t>
      </w:r>
      <w:r>
        <w:t xml:space="preserve"> of IMS Subscribers</w:t>
      </w:r>
      <w:r>
        <w:tab/>
      </w:r>
      <w:r>
        <w:fldChar w:fldCharType="begin" w:fldLock="1"/>
      </w:r>
      <w:r>
        <w:instrText xml:space="preserve"> PAGEREF _Toc183503302 \h </w:instrText>
      </w:r>
      <w:r>
        <w:fldChar w:fldCharType="separate"/>
      </w:r>
      <w:r>
        <w:t>31</w:t>
      </w:r>
      <w:r>
        <w:fldChar w:fldCharType="end"/>
      </w:r>
    </w:p>
    <w:p w14:paraId="21EB64F1" w14:textId="0FF7882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_Toc183503303 \h </w:instrText>
      </w:r>
      <w:r>
        <w:fldChar w:fldCharType="separate"/>
      </w:r>
      <w:r>
        <w:t>32</w:t>
      </w:r>
      <w:r>
        <w:fldChar w:fldCharType="end"/>
      </w:r>
    </w:p>
    <w:p w14:paraId="5E8C39A1" w14:textId="5FADA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4</w:t>
      </w:r>
      <w:r>
        <w:t>: Event subscription and notification of IMS DC for related subscribers</w:t>
      </w:r>
      <w:r>
        <w:tab/>
      </w:r>
      <w:r>
        <w:fldChar w:fldCharType="begin" w:fldLock="1"/>
      </w:r>
      <w:r>
        <w:instrText xml:space="preserve"> PAGEREF _Toc183503304 \h </w:instrText>
      </w:r>
      <w:r>
        <w:fldChar w:fldCharType="separate"/>
      </w:r>
      <w:r>
        <w:t>32</w:t>
      </w:r>
      <w:r>
        <w:fldChar w:fldCharType="end"/>
      </w:r>
    </w:p>
    <w:p w14:paraId="448BCBA6" w14:textId="238464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_Toc183503305 \h </w:instrText>
      </w:r>
      <w:r>
        <w:fldChar w:fldCharType="separate"/>
      </w:r>
      <w:r>
        <w:t>32</w:t>
      </w:r>
      <w:r>
        <w:fldChar w:fldCharType="end"/>
      </w:r>
    </w:p>
    <w:p w14:paraId="42108A4D" w14:textId="35BE3A7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_Toc183503306 \h </w:instrText>
      </w:r>
      <w:r>
        <w:fldChar w:fldCharType="separate"/>
      </w:r>
      <w:r>
        <w:t>33</w:t>
      </w:r>
      <w:r>
        <w:fldChar w:fldCharType="end"/>
      </w:r>
    </w:p>
    <w:p w14:paraId="0F969480" w14:textId="302C1201"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4</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_Toc183503307 \h </w:instrText>
      </w:r>
      <w:r>
        <w:fldChar w:fldCharType="separate"/>
      </w:r>
      <w:r>
        <w:t>34</w:t>
      </w:r>
      <w:r>
        <w:fldChar w:fldCharType="end"/>
      </w:r>
    </w:p>
    <w:p w14:paraId="1ECBB4E4" w14:textId="76803292"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6.5</w:t>
      </w:r>
      <w:r>
        <w:rPr>
          <w:rFonts w:asciiTheme="minorHAnsi" w:eastAsiaTheme="minorEastAsia" w:hAnsiTheme="minorHAnsi" w:cstheme="minorBidi"/>
          <w:kern w:val="2"/>
          <w:sz w:val="22"/>
          <w:szCs w:val="22"/>
          <w14:ligatures w14:val="standardContextual"/>
        </w:rPr>
        <w:tab/>
      </w:r>
      <w:r w:rsidRPr="00C510DB">
        <w:rPr>
          <w:lang w:val="en-US"/>
        </w:rPr>
        <w:t>Solution</w:t>
      </w:r>
      <w:r w:rsidRPr="00C510DB">
        <w:rPr>
          <w:lang w:val="en-US" w:eastAsia="zh-CN"/>
        </w:rPr>
        <w:t xml:space="preserve"> #5</w:t>
      </w:r>
      <w:r w:rsidRPr="00C510DB">
        <w:rPr>
          <w:lang w:val="en-US"/>
        </w:rPr>
        <w:t>: IMS event subscription mechanism</w:t>
      </w:r>
      <w:r>
        <w:tab/>
      </w:r>
      <w:r>
        <w:fldChar w:fldCharType="begin" w:fldLock="1"/>
      </w:r>
      <w:r>
        <w:instrText xml:space="preserve"> PAGEREF _Toc183503308 \h </w:instrText>
      </w:r>
      <w:r>
        <w:fldChar w:fldCharType="separate"/>
      </w:r>
      <w:r>
        <w:t>34</w:t>
      </w:r>
      <w:r>
        <w:fldChar w:fldCharType="end"/>
      </w:r>
    </w:p>
    <w:p w14:paraId="07E73FC3" w14:textId="327D8BD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.1</w:t>
      </w:r>
      <w:r>
        <w:rPr>
          <w:rFonts w:asciiTheme="minorHAnsi" w:eastAsiaTheme="minorEastAsia" w:hAnsiTheme="minorHAnsi" w:cstheme="minorBidi"/>
          <w:kern w:val="2"/>
          <w:sz w:val="22"/>
          <w:szCs w:val="22"/>
          <w14:ligatures w14:val="standardContextual"/>
        </w:rPr>
        <w:tab/>
      </w:r>
      <w:r w:rsidRPr="00C510DB">
        <w:rPr>
          <w:lang w:val="en-US"/>
        </w:rPr>
        <w:t>Description</w:t>
      </w:r>
      <w:r>
        <w:tab/>
      </w:r>
      <w:r>
        <w:fldChar w:fldCharType="begin" w:fldLock="1"/>
      </w:r>
      <w:r>
        <w:instrText xml:space="preserve"> PAGEREF _Toc183503309 \h </w:instrText>
      </w:r>
      <w:r>
        <w:fldChar w:fldCharType="separate"/>
      </w:r>
      <w:r>
        <w:t>34</w:t>
      </w:r>
      <w:r>
        <w:fldChar w:fldCharType="end"/>
      </w:r>
    </w:p>
    <w:p w14:paraId="4D85C068" w14:textId="4C527A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6.5.1.1</w:t>
      </w:r>
      <w:r>
        <w:rPr>
          <w:rFonts w:asciiTheme="minorHAnsi" w:eastAsiaTheme="minorEastAsia" w:hAnsiTheme="minorHAnsi" w:cstheme="minorBidi"/>
          <w:kern w:val="2"/>
          <w:sz w:val="22"/>
          <w:szCs w:val="22"/>
          <w14:ligatures w14:val="standardContextual"/>
        </w:rPr>
        <w:tab/>
      </w:r>
      <w:r w:rsidRPr="00C510DB">
        <w:rPr>
          <w:lang w:val="en-US" w:eastAsia="zh-CN"/>
        </w:rPr>
        <w:t>IMS events that NF/AF can subscribe to</w:t>
      </w:r>
      <w:r>
        <w:tab/>
      </w:r>
      <w:r>
        <w:fldChar w:fldCharType="begin" w:fldLock="1"/>
      </w:r>
      <w:r>
        <w:instrText xml:space="preserve"> PAGEREF _Toc183503310 \h </w:instrText>
      </w:r>
      <w:r>
        <w:fldChar w:fldCharType="separate"/>
      </w:r>
      <w:r>
        <w:t>34</w:t>
      </w:r>
      <w:r>
        <w:fldChar w:fldCharType="end"/>
      </w:r>
    </w:p>
    <w:p w14:paraId="1F3321D6" w14:textId="20A73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.2</w:t>
      </w:r>
      <w:r>
        <w:rPr>
          <w:rFonts w:asciiTheme="minorHAnsi" w:eastAsiaTheme="minorEastAsia" w:hAnsiTheme="minorHAnsi" w:cstheme="minorBidi"/>
          <w:kern w:val="2"/>
          <w:sz w:val="22"/>
          <w:szCs w:val="22"/>
          <w14:ligatures w14:val="standardContextual"/>
        </w:rPr>
        <w:tab/>
      </w:r>
      <w:r w:rsidRPr="00C510DB">
        <w:rPr>
          <w:lang w:val="en-US"/>
        </w:rPr>
        <w:t>Procedures</w:t>
      </w:r>
      <w:r>
        <w:tab/>
      </w:r>
      <w:r>
        <w:fldChar w:fldCharType="begin" w:fldLock="1"/>
      </w:r>
      <w:r>
        <w:instrText xml:space="preserve"> PAGEREF _Toc183503311 \h </w:instrText>
      </w:r>
      <w:r>
        <w:fldChar w:fldCharType="separate"/>
      </w:r>
      <w:r>
        <w:t>35</w:t>
      </w:r>
      <w:r>
        <w:fldChar w:fldCharType="end"/>
      </w:r>
    </w:p>
    <w:p w14:paraId="07A5D03C" w14:textId="0BF0D3D6"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6.5.2.1</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DCSF</w:t>
      </w:r>
      <w:r>
        <w:tab/>
      </w:r>
      <w:r>
        <w:fldChar w:fldCharType="begin" w:fldLock="1"/>
      </w:r>
      <w:r>
        <w:instrText xml:space="preserve"> PAGEREF _Toc183503312 \h </w:instrText>
      </w:r>
      <w:r>
        <w:fldChar w:fldCharType="separate"/>
      </w:r>
      <w:r>
        <w:t>35</w:t>
      </w:r>
      <w:r>
        <w:fldChar w:fldCharType="end"/>
      </w:r>
    </w:p>
    <w:p w14:paraId="7F3237D4" w14:textId="0266DB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6.5.2.2</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IMS AS</w:t>
      </w:r>
      <w:r>
        <w:tab/>
      </w:r>
      <w:r>
        <w:fldChar w:fldCharType="begin" w:fldLock="1"/>
      </w:r>
      <w:r>
        <w:instrText xml:space="preserve"> PAGEREF _Toc183503313 \h </w:instrText>
      </w:r>
      <w:r>
        <w:fldChar w:fldCharType="separate"/>
      </w:r>
      <w:r>
        <w:t>36</w:t>
      </w:r>
      <w:r>
        <w:fldChar w:fldCharType="end"/>
      </w:r>
    </w:p>
    <w:p w14:paraId="4494BC66" w14:textId="0B1F6F8F"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6.5.3</w:t>
      </w:r>
      <w:r>
        <w:rPr>
          <w:rFonts w:asciiTheme="minorHAnsi" w:eastAsiaTheme="minorEastAsia" w:hAnsiTheme="minorHAnsi" w:cstheme="minorBidi"/>
          <w:kern w:val="2"/>
          <w:sz w:val="22"/>
          <w:szCs w:val="22"/>
          <w14:ligatures w14:val="standardContextual"/>
        </w:rPr>
        <w:tab/>
      </w:r>
      <w:r w:rsidRPr="00C510DB">
        <w:rPr>
          <w:lang w:val="en-US"/>
        </w:rPr>
        <w:t xml:space="preserve">Impacts on </w:t>
      </w:r>
      <w:r w:rsidRPr="00C510DB">
        <w:rPr>
          <w:lang w:val="en-US" w:eastAsia="zh-CN"/>
        </w:rPr>
        <w:t>E</w:t>
      </w:r>
      <w:r w:rsidRPr="00C510DB">
        <w:rPr>
          <w:lang w:val="en-US"/>
        </w:rPr>
        <w:t xml:space="preserve">xisting </w:t>
      </w:r>
      <w:r w:rsidRPr="00C510DB">
        <w:rPr>
          <w:lang w:val="en-US" w:eastAsia="zh-CN"/>
        </w:rPr>
        <w:t>N</w:t>
      </w:r>
      <w:r w:rsidRPr="00C510DB">
        <w:rPr>
          <w:lang w:val="en-US"/>
        </w:rPr>
        <w:t xml:space="preserve">odes and </w:t>
      </w:r>
      <w:r w:rsidRPr="00C510DB">
        <w:rPr>
          <w:lang w:val="en-US" w:eastAsia="zh-CN"/>
        </w:rPr>
        <w:t>F</w:t>
      </w:r>
      <w:r w:rsidRPr="00C510DB">
        <w:rPr>
          <w:lang w:val="en-US"/>
        </w:rPr>
        <w:t>unctionality</w:t>
      </w:r>
      <w:r>
        <w:tab/>
      </w:r>
      <w:r>
        <w:fldChar w:fldCharType="begin" w:fldLock="1"/>
      </w:r>
      <w:r>
        <w:instrText xml:space="preserve"> PAGEREF _Toc183503314 \h </w:instrText>
      </w:r>
      <w:r>
        <w:fldChar w:fldCharType="separate"/>
      </w:r>
      <w:r>
        <w:t>39</w:t>
      </w:r>
      <w:r>
        <w:fldChar w:fldCharType="end"/>
      </w:r>
    </w:p>
    <w:p w14:paraId="190C5C9D" w14:textId="6DD0C58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6</w:t>
      </w:r>
      <w:r>
        <w:t>: IMS capability exposure architecture</w:t>
      </w:r>
      <w:r>
        <w:tab/>
      </w:r>
      <w:r>
        <w:fldChar w:fldCharType="begin" w:fldLock="1"/>
      </w:r>
      <w:r>
        <w:instrText xml:space="preserve"> PAGEREF _Toc183503315 \h </w:instrText>
      </w:r>
      <w:r>
        <w:fldChar w:fldCharType="separate"/>
      </w:r>
      <w:r>
        <w:t>40</w:t>
      </w:r>
      <w:r>
        <w:fldChar w:fldCharType="end"/>
      </w:r>
    </w:p>
    <w:p w14:paraId="0A49B86C" w14:textId="0270A6A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_Toc183503316 \h </w:instrText>
      </w:r>
      <w:r>
        <w:fldChar w:fldCharType="separate"/>
      </w:r>
      <w:r>
        <w:t>40</w:t>
      </w:r>
      <w:r>
        <w:fldChar w:fldCharType="end"/>
      </w:r>
    </w:p>
    <w:p w14:paraId="4934C25A" w14:textId="6E0284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6.6.1.1</w:t>
      </w:r>
      <w:r>
        <w:rPr>
          <w:rFonts w:asciiTheme="minorHAnsi" w:eastAsiaTheme="minorEastAsia" w:hAnsiTheme="minorHAnsi" w:cstheme="minorBidi"/>
          <w:kern w:val="2"/>
          <w:sz w:val="22"/>
          <w:szCs w:val="22"/>
          <w14:ligatures w14:val="standardContextual"/>
        </w:rPr>
        <w:tab/>
      </w:r>
      <w:r w:rsidRPr="00C510DB">
        <w:rPr>
          <w:rFonts w:eastAsia="SimSun"/>
        </w:rPr>
        <w:t>Architecture Description</w:t>
      </w:r>
      <w:r>
        <w:tab/>
      </w:r>
      <w:r>
        <w:fldChar w:fldCharType="begin" w:fldLock="1"/>
      </w:r>
      <w:r>
        <w:instrText xml:space="preserve"> PAGEREF _Toc183503317 \h </w:instrText>
      </w:r>
      <w:r>
        <w:fldChar w:fldCharType="separate"/>
      </w:r>
      <w:r>
        <w:t>40</w:t>
      </w:r>
      <w:r>
        <w:fldChar w:fldCharType="end"/>
      </w:r>
    </w:p>
    <w:p w14:paraId="0810DC9A" w14:textId="25309D4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6.6.1.2</w:t>
      </w:r>
      <w:r>
        <w:rPr>
          <w:rFonts w:asciiTheme="minorHAnsi" w:eastAsiaTheme="minorEastAsia" w:hAnsiTheme="minorHAnsi" w:cstheme="minorBidi"/>
          <w:kern w:val="2"/>
          <w:sz w:val="22"/>
          <w:szCs w:val="22"/>
          <w14:ligatures w14:val="standardContextual"/>
        </w:rPr>
        <w:tab/>
      </w:r>
      <w:r w:rsidRPr="00C510DB">
        <w:rPr>
          <w:rFonts w:eastAsia="SimSun"/>
        </w:rPr>
        <w:t>Network Function Description</w:t>
      </w:r>
      <w:r>
        <w:tab/>
      </w:r>
      <w:r>
        <w:fldChar w:fldCharType="begin" w:fldLock="1"/>
      </w:r>
      <w:r>
        <w:instrText xml:space="preserve"> PAGEREF _Toc183503318 \h </w:instrText>
      </w:r>
      <w:r>
        <w:fldChar w:fldCharType="separate"/>
      </w:r>
      <w:r>
        <w:t>41</w:t>
      </w:r>
      <w:r>
        <w:fldChar w:fldCharType="end"/>
      </w:r>
    </w:p>
    <w:p w14:paraId="09EBB4A0" w14:textId="568175FF" w:rsidR="00C6182B" w:rsidRDefault="00C6182B">
      <w:pPr>
        <w:pStyle w:val="TOC5"/>
        <w:rPr>
          <w:rFonts w:asciiTheme="minorHAnsi" w:eastAsiaTheme="minorEastAsia" w:hAnsiTheme="minorHAnsi" w:cstheme="minorBidi"/>
          <w:kern w:val="2"/>
          <w:sz w:val="22"/>
          <w:szCs w:val="22"/>
          <w14:ligatures w14:val="standardContextual"/>
        </w:rPr>
      </w:pPr>
      <w:r>
        <w:t>6.6.1.2.1</w:t>
      </w:r>
      <w:r>
        <w:rPr>
          <w:rFonts w:asciiTheme="minorHAnsi" w:eastAsiaTheme="minorEastAsia" w:hAnsiTheme="minorHAnsi" w:cstheme="minorBidi"/>
          <w:kern w:val="2"/>
          <w:sz w:val="22"/>
          <w:szCs w:val="22"/>
          <w14:ligatures w14:val="standardContextual"/>
        </w:rPr>
        <w:tab/>
      </w:r>
      <w:r>
        <w:t>IMS Exposure Function (IMSEF)</w:t>
      </w:r>
      <w:r>
        <w:tab/>
      </w:r>
      <w:r>
        <w:fldChar w:fldCharType="begin" w:fldLock="1"/>
      </w:r>
      <w:r>
        <w:instrText xml:space="preserve"> PAGEREF _Toc183503319 \h </w:instrText>
      </w:r>
      <w:r>
        <w:fldChar w:fldCharType="separate"/>
      </w:r>
      <w:r>
        <w:t>41</w:t>
      </w:r>
      <w:r>
        <w:fldChar w:fldCharType="end"/>
      </w:r>
    </w:p>
    <w:p w14:paraId="327D05D7" w14:textId="5224F399" w:rsidR="00C6182B" w:rsidRDefault="00C6182B">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Network Function Service Description</w:t>
      </w:r>
      <w:r>
        <w:tab/>
      </w:r>
      <w:r>
        <w:fldChar w:fldCharType="begin" w:fldLock="1"/>
      </w:r>
      <w:r>
        <w:instrText xml:space="preserve"> PAGEREF _Toc183503320 \h </w:instrText>
      </w:r>
      <w:r>
        <w:fldChar w:fldCharType="separate"/>
      </w:r>
      <w:r>
        <w:t>42</w:t>
      </w:r>
      <w:r>
        <w:fldChar w:fldCharType="end"/>
      </w:r>
    </w:p>
    <w:p w14:paraId="0155C6ED" w14:textId="74FAD264" w:rsidR="00C6182B" w:rsidRDefault="00C6182B">
      <w:pPr>
        <w:pStyle w:val="TOC5"/>
        <w:rPr>
          <w:rFonts w:asciiTheme="minorHAnsi" w:eastAsiaTheme="minorEastAsia" w:hAnsiTheme="minorHAnsi" w:cstheme="minorBidi"/>
          <w:kern w:val="2"/>
          <w:sz w:val="22"/>
          <w:szCs w:val="22"/>
          <w14:ligatures w14:val="standardContextual"/>
        </w:rPr>
      </w:pPr>
      <w:r>
        <w:t>6.6.1.3.1</w:t>
      </w:r>
      <w:r>
        <w:rPr>
          <w:rFonts w:asciiTheme="minorHAnsi" w:eastAsiaTheme="minorEastAsia" w:hAnsiTheme="minorHAnsi" w:cstheme="minorBidi"/>
          <w:kern w:val="2"/>
          <w:sz w:val="22"/>
          <w:szCs w:val="22"/>
          <w14:ligatures w14:val="standardContextual"/>
        </w:rPr>
        <w:tab/>
      </w:r>
      <w:r>
        <w:t>IMSEF Services</w:t>
      </w:r>
      <w:r>
        <w:tab/>
      </w:r>
      <w:r>
        <w:fldChar w:fldCharType="begin" w:fldLock="1"/>
      </w:r>
      <w:r>
        <w:instrText xml:space="preserve"> PAGEREF _Toc183503321 \h </w:instrText>
      </w:r>
      <w:r>
        <w:fldChar w:fldCharType="separate"/>
      </w:r>
      <w:r>
        <w:t>42</w:t>
      </w:r>
      <w:r>
        <w:fldChar w:fldCharType="end"/>
      </w:r>
    </w:p>
    <w:p w14:paraId="52BD1FF4" w14:textId="1768F160" w:rsidR="00C6182B" w:rsidRDefault="00C6182B">
      <w:pPr>
        <w:pStyle w:val="TOC5"/>
        <w:rPr>
          <w:rFonts w:asciiTheme="minorHAnsi" w:eastAsiaTheme="minorEastAsia" w:hAnsiTheme="minorHAnsi" w:cstheme="minorBidi"/>
          <w:kern w:val="2"/>
          <w:sz w:val="22"/>
          <w:szCs w:val="22"/>
          <w14:ligatures w14:val="standardContextual"/>
        </w:rPr>
      </w:pPr>
      <w:r>
        <w:t>6.6.1.3.2</w:t>
      </w:r>
      <w:r>
        <w:rPr>
          <w:rFonts w:asciiTheme="minorHAnsi" w:eastAsiaTheme="minorEastAsia" w:hAnsiTheme="minorHAnsi" w:cstheme="minorBidi"/>
          <w:kern w:val="2"/>
          <w:sz w:val="22"/>
          <w:szCs w:val="22"/>
          <w14:ligatures w14:val="standardContextual"/>
        </w:rPr>
        <w:tab/>
      </w:r>
      <w:r>
        <w:t>DCSF Services</w:t>
      </w:r>
      <w:r>
        <w:tab/>
      </w:r>
      <w:r>
        <w:fldChar w:fldCharType="begin" w:fldLock="1"/>
      </w:r>
      <w:r>
        <w:instrText xml:space="preserve"> PAGEREF _Toc183503322 \h </w:instrText>
      </w:r>
      <w:r>
        <w:fldChar w:fldCharType="separate"/>
      </w:r>
      <w:r>
        <w:t>42</w:t>
      </w:r>
      <w:r>
        <w:fldChar w:fldCharType="end"/>
      </w:r>
    </w:p>
    <w:p w14:paraId="3C7FB3C6" w14:textId="363E4775"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6.6.1.3.3</w:t>
      </w:r>
      <w:r>
        <w:rPr>
          <w:rFonts w:asciiTheme="minorHAnsi" w:eastAsiaTheme="minorEastAsia" w:hAnsiTheme="minorHAnsi" w:cstheme="minorBidi"/>
          <w:kern w:val="2"/>
          <w:sz w:val="22"/>
          <w:szCs w:val="22"/>
          <w14:ligatures w14:val="standardContextual"/>
        </w:rPr>
        <w:tab/>
      </w:r>
      <w:r>
        <w:rPr>
          <w:lang w:eastAsia="zh-CN"/>
        </w:rPr>
        <w:t>IMS AS Services</w:t>
      </w:r>
      <w:r>
        <w:tab/>
      </w:r>
      <w:r>
        <w:fldChar w:fldCharType="begin" w:fldLock="1"/>
      </w:r>
      <w:r>
        <w:instrText xml:space="preserve"> PAGEREF _Toc183503323 \h </w:instrText>
      </w:r>
      <w:r>
        <w:fldChar w:fldCharType="separate"/>
      </w:r>
      <w:r>
        <w:t>43</w:t>
      </w:r>
      <w:r>
        <w:fldChar w:fldCharType="end"/>
      </w:r>
    </w:p>
    <w:p w14:paraId="0A2099F6" w14:textId="6156CC7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_Toc183503324 \h </w:instrText>
      </w:r>
      <w:r>
        <w:fldChar w:fldCharType="separate"/>
      </w:r>
      <w:r>
        <w:t>43</w:t>
      </w:r>
      <w:r>
        <w:fldChar w:fldCharType="end"/>
      </w:r>
    </w:p>
    <w:p w14:paraId="1FBF1C7B" w14:textId="2916364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.2.1</w:t>
      </w:r>
      <w:r>
        <w:rPr>
          <w:rFonts w:asciiTheme="minorHAnsi" w:eastAsiaTheme="minorEastAsia" w:hAnsiTheme="minorHAnsi" w:cstheme="minorBidi"/>
          <w:kern w:val="2"/>
          <w:sz w:val="22"/>
          <w:szCs w:val="22"/>
          <w14:ligatures w14:val="standardContextual"/>
        </w:rPr>
        <w:tab/>
      </w:r>
      <w:r w:rsidRPr="00C510DB">
        <w:rPr>
          <w:rFonts w:eastAsia="SimSun"/>
          <w:lang w:eastAsia="en-US"/>
        </w:rPr>
        <w:t>General Description</w:t>
      </w:r>
      <w:r>
        <w:tab/>
      </w:r>
      <w:r>
        <w:fldChar w:fldCharType="begin" w:fldLock="1"/>
      </w:r>
      <w:r>
        <w:instrText xml:space="preserve"> PAGEREF _Toc183503325 \h </w:instrText>
      </w:r>
      <w:r>
        <w:fldChar w:fldCharType="separate"/>
      </w:r>
      <w:r>
        <w:t>43</w:t>
      </w:r>
      <w:r>
        <w:fldChar w:fldCharType="end"/>
      </w:r>
    </w:p>
    <w:p w14:paraId="01B4514F" w14:textId="60497B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.2.2</w:t>
      </w:r>
      <w:r>
        <w:rPr>
          <w:rFonts w:asciiTheme="minorHAnsi" w:eastAsiaTheme="minorEastAsia" w:hAnsiTheme="minorHAnsi" w:cstheme="minorBidi"/>
          <w:kern w:val="2"/>
          <w:sz w:val="22"/>
          <w:szCs w:val="22"/>
          <w14:ligatures w14:val="standardContextual"/>
        </w:rPr>
        <w:tab/>
      </w:r>
      <w:r w:rsidRPr="00C510DB">
        <w:rPr>
          <w:rFonts w:eastAsia="SimSun"/>
          <w:lang w:eastAsia="zh-CN"/>
        </w:rPr>
        <w:t>E</w:t>
      </w:r>
      <w:r w:rsidRPr="00C510DB">
        <w:rPr>
          <w:rFonts w:eastAsia="SimSun"/>
          <w:lang w:eastAsia="en-US"/>
        </w:rPr>
        <w:t>stablish</w:t>
      </w:r>
      <w:r w:rsidRPr="00C510DB">
        <w:rPr>
          <w:rFonts w:eastAsia="SimSun"/>
          <w:lang w:eastAsia="zh-CN"/>
        </w:rPr>
        <w:t>ing an</w:t>
      </w:r>
      <w:r w:rsidRPr="00C510DB">
        <w:rPr>
          <w:rFonts w:eastAsia="SimSun"/>
          <w:lang w:eastAsia="en-US"/>
        </w:rPr>
        <w:t xml:space="preserve"> IMS session with data channel media</w:t>
      </w:r>
      <w:r>
        <w:tab/>
      </w:r>
      <w:r>
        <w:fldChar w:fldCharType="begin" w:fldLock="1"/>
      </w:r>
      <w:r>
        <w:instrText xml:space="preserve"> PAGEREF _Toc183503326 \h </w:instrText>
      </w:r>
      <w:r>
        <w:fldChar w:fldCharType="separate"/>
      </w:r>
      <w:r>
        <w:t>44</w:t>
      </w:r>
      <w:r>
        <w:fldChar w:fldCharType="end"/>
      </w:r>
    </w:p>
    <w:p w14:paraId="7DA00722" w14:textId="0B2F7D8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6.6.2.3</w:t>
      </w:r>
      <w:r>
        <w:rPr>
          <w:rFonts w:asciiTheme="minorHAnsi" w:eastAsiaTheme="minorEastAsia" w:hAnsiTheme="minorHAnsi" w:cstheme="minorBidi"/>
          <w:kern w:val="2"/>
          <w:sz w:val="22"/>
          <w:szCs w:val="22"/>
          <w14:ligatures w14:val="standardContextual"/>
        </w:rPr>
        <w:tab/>
      </w:r>
      <w:r w:rsidRPr="00C510DB">
        <w:rPr>
          <w:rFonts w:eastAsia="SimSun"/>
        </w:rPr>
        <w:t>Terminating an IMS session with data channel media</w:t>
      </w:r>
      <w:r>
        <w:tab/>
      </w:r>
      <w:r>
        <w:fldChar w:fldCharType="begin" w:fldLock="1"/>
      </w:r>
      <w:r>
        <w:instrText xml:space="preserve"> PAGEREF _Toc183503327 \h </w:instrText>
      </w:r>
      <w:r>
        <w:fldChar w:fldCharType="separate"/>
      </w:r>
      <w:r>
        <w:t>46</w:t>
      </w:r>
      <w:r>
        <w:fldChar w:fldCharType="end"/>
      </w:r>
    </w:p>
    <w:p w14:paraId="7F3E8F79" w14:textId="781AE5C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6.6.2.4</w:t>
      </w:r>
      <w:r>
        <w:rPr>
          <w:rFonts w:asciiTheme="minorHAnsi" w:eastAsiaTheme="minorEastAsia" w:hAnsiTheme="minorHAnsi" w:cstheme="minorBidi"/>
          <w:kern w:val="2"/>
          <w:sz w:val="22"/>
          <w:szCs w:val="22"/>
          <w14:ligatures w14:val="standardContextual"/>
        </w:rPr>
        <w:tab/>
      </w:r>
      <w:r w:rsidRPr="00C510DB">
        <w:rPr>
          <w:rFonts w:eastAsia="SimSun"/>
        </w:rPr>
        <w:t>Modifying an IMS session to add data channel media</w:t>
      </w:r>
      <w:r>
        <w:tab/>
      </w:r>
      <w:r>
        <w:fldChar w:fldCharType="begin" w:fldLock="1"/>
      </w:r>
      <w:r>
        <w:instrText xml:space="preserve"> PAGEREF _Toc183503328 \h </w:instrText>
      </w:r>
      <w:r>
        <w:fldChar w:fldCharType="separate"/>
      </w:r>
      <w:r>
        <w:t>47</w:t>
      </w:r>
      <w:r>
        <w:fldChar w:fldCharType="end"/>
      </w:r>
    </w:p>
    <w:p w14:paraId="1E1309EC" w14:textId="7D8F4B86"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_Toc183503329 \h </w:instrText>
      </w:r>
      <w:r>
        <w:fldChar w:fldCharType="separate"/>
      </w:r>
      <w:r>
        <w:t>48</w:t>
      </w:r>
      <w:r>
        <w:fldChar w:fldCharType="end"/>
      </w:r>
    </w:p>
    <w:p w14:paraId="5B706B0A" w14:textId="242E4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_Toc183503330 \h </w:instrText>
      </w:r>
      <w:r>
        <w:fldChar w:fldCharType="separate"/>
      </w:r>
      <w:r>
        <w:t>48</w:t>
      </w:r>
      <w:r>
        <w:fldChar w:fldCharType="end"/>
      </w:r>
    </w:p>
    <w:p w14:paraId="02C74357" w14:textId="421BB79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_Toc183503331 \h </w:instrText>
      </w:r>
      <w:r>
        <w:fldChar w:fldCharType="separate"/>
      </w:r>
      <w:r>
        <w:t>48</w:t>
      </w:r>
      <w:r>
        <w:fldChar w:fldCharType="end"/>
      </w:r>
    </w:p>
    <w:p w14:paraId="316F18E1" w14:textId="66AB2F4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.1.1</w:t>
      </w:r>
      <w:r>
        <w:rPr>
          <w:rFonts w:asciiTheme="minorHAnsi" w:eastAsiaTheme="minorEastAsia" w:hAnsiTheme="minorHAnsi" w:cstheme="minorBidi"/>
          <w:kern w:val="2"/>
          <w:sz w:val="22"/>
          <w:szCs w:val="22"/>
          <w14:ligatures w14:val="standardContextual"/>
        </w:rPr>
        <w:tab/>
      </w:r>
      <w:r>
        <w:t>Events to be exposed over DC3/DC4</w:t>
      </w:r>
      <w:r>
        <w:tab/>
      </w:r>
      <w:r>
        <w:fldChar w:fldCharType="begin" w:fldLock="1"/>
      </w:r>
      <w:r>
        <w:instrText xml:space="preserve"> PAGEREF _Toc183503332 \h </w:instrText>
      </w:r>
      <w:r>
        <w:fldChar w:fldCharType="separate"/>
      </w:r>
      <w:r>
        <w:t>49</w:t>
      </w:r>
      <w:r>
        <w:fldChar w:fldCharType="end"/>
      </w:r>
    </w:p>
    <w:p w14:paraId="0E1A3308" w14:textId="43133FE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.1.2</w:t>
      </w:r>
      <w:r>
        <w:rPr>
          <w:rFonts w:asciiTheme="minorHAnsi" w:eastAsiaTheme="minorEastAsia" w:hAnsiTheme="minorHAnsi" w:cstheme="minorBidi"/>
          <w:kern w:val="2"/>
          <w:sz w:val="22"/>
          <w:szCs w:val="22"/>
          <w14:ligatures w14:val="standardContextual"/>
        </w:rPr>
        <w:tab/>
      </w:r>
      <w:r>
        <w:t>DC</w:t>
      </w:r>
      <w:r w:rsidRPr="00C510DB">
        <w:rPr>
          <w:rFonts w:eastAsia="SimSun"/>
          <w:lang w:val="en-US" w:eastAsia="zh-CN"/>
        </w:rPr>
        <w:t xml:space="preserve"> </w:t>
      </w:r>
      <w:r>
        <w:t xml:space="preserve">AS requesting </w:t>
      </w:r>
      <w:r w:rsidRPr="00C510DB">
        <w:rPr>
          <w:rFonts w:eastAsia="SimSun"/>
          <w:lang w:val="en-US" w:eastAsia="zh-CN"/>
        </w:rPr>
        <w:t xml:space="preserve">a </w:t>
      </w:r>
      <w:r>
        <w:t>service over DC3/DC4</w:t>
      </w:r>
      <w:r>
        <w:tab/>
      </w:r>
      <w:r>
        <w:fldChar w:fldCharType="begin" w:fldLock="1"/>
      </w:r>
      <w:r>
        <w:instrText xml:space="preserve"> PAGEREF _Toc183503333 \h </w:instrText>
      </w:r>
      <w:r>
        <w:fldChar w:fldCharType="separate"/>
      </w:r>
      <w:r>
        <w:t>49</w:t>
      </w:r>
      <w:r>
        <w:fldChar w:fldCharType="end"/>
      </w:r>
    </w:p>
    <w:p w14:paraId="1E24625F" w14:textId="6283D48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.1.3</w:t>
      </w:r>
      <w:r>
        <w:rPr>
          <w:rFonts w:asciiTheme="minorHAnsi" w:eastAsiaTheme="minorEastAsia" w:hAnsiTheme="minorHAnsi" w:cstheme="minorBidi"/>
          <w:kern w:val="2"/>
          <w:sz w:val="22"/>
          <w:szCs w:val="22"/>
          <w14:ligatures w14:val="standardContextual"/>
        </w:rPr>
        <w:tab/>
      </w:r>
      <w:r>
        <w:t>Information to be exposed to the DCAS via DC3/DC4</w:t>
      </w:r>
      <w:r>
        <w:tab/>
      </w:r>
      <w:r>
        <w:fldChar w:fldCharType="begin" w:fldLock="1"/>
      </w:r>
      <w:r>
        <w:instrText xml:space="preserve"> PAGEREF _Toc183503334 \h </w:instrText>
      </w:r>
      <w:r>
        <w:fldChar w:fldCharType="separate"/>
      </w:r>
      <w:r>
        <w:t>50</w:t>
      </w:r>
      <w:r>
        <w:fldChar w:fldCharType="end"/>
      </w:r>
    </w:p>
    <w:p w14:paraId="74DE8D48" w14:textId="6EAD24B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_Toc183503335 \h </w:instrText>
      </w:r>
      <w:r>
        <w:fldChar w:fldCharType="separate"/>
      </w:r>
      <w:r>
        <w:t>50</w:t>
      </w:r>
      <w:r>
        <w:fldChar w:fldCharType="end"/>
      </w:r>
    </w:p>
    <w:p w14:paraId="18DEFAE5" w14:textId="3239B17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.2.1</w:t>
      </w:r>
      <w:r>
        <w:rPr>
          <w:rFonts w:asciiTheme="minorHAnsi" w:eastAsiaTheme="minorEastAsia" w:hAnsiTheme="minorHAnsi" w:cstheme="minorBidi"/>
          <w:kern w:val="2"/>
          <w:sz w:val="22"/>
          <w:szCs w:val="22"/>
          <w14:ligatures w14:val="standardContextual"/>
        </w:rPr>
        <w:tab/>
      </w:r>
      <w:r>
        <w:t>Event Subscription and Notification</w:t>
      </w:r>
      <w:r>
        <w:tab/>
      </w:r>
      <w:r>
        <w:fldChar w:fldCharType="begin" w:fldLock="1"/>
      </w:r>
      <w:r>
        <w:instrText xml:space="preserve"> PAGEREF _Toc183503336 \h </w:instrText>
      </w:r>
      <w:r>
        <w:fldChar w:fldCharType="separate"/>
      </w:r>
      <w:r>
        <w:t>50</w:t>
      </w:r>
      <w:r>
        <w:fldChar w:fldCharType="end"/>
      </w:r>
    </w:p>
    <w:p w14:paraId="3D4BE0DC" w14:textId="3930A0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.2.2</w:t>
      </w:r>
      <w:r>
        <w:rPr>
          <w:rFonts w:asciiTheme="minorHAnsi" w:eastAsiaTheme="minorEastAsia" w:hAnsiTheme="minorHAnsi" w:cstheme="minorBidi"/>
          <w:kern w:val="2"/>
          <w:sz w:val="22"/>
          <w:szCs w:val="22"/>
          <w14:ligatures w14:val="standardContextual"/>
        </w:rPr>
        <w:tab/>
      </w:r>
      <w:r>
        <w:t>Person-to-Person (P2P) Application Data Channel Setup</w:t>
      </w:r>
      <w:r>
        <w:tab/>
      </w:r>
      <w:r>
        <w:fldChar w:fldCharType="begin" w:fldLock="1"/>
      </w:r>
      <w:r>
        <w:instrText xml:space="preserve"> PAGEREF _Toc183503337 \h </w:instrText>
      </w:r>
      <w:r>
        <w:fldChar w:fldCharType="separate"/>
      </w:r>
      <w:r>
        <w:t>53</w:t>
      </w:r>
      <w:r>
        <w:fldChar w:fldCharType="end"/>
      </w:r>
    </w:p>
    <w:p w14:paraId="22FE1E35" w14:textId="525133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.2.3</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_Toc183503338 \h </w:instrText>
      </w:r>
      <w:r>
        <w:fldChar w:fldCharType="separate"/>
      </w:r>
      <w:r>
        <w:t>55</w:t>
      </w:r>
      <w:r>
        <w:fldChar w:fldCharType="end"/>
      </w:r>
    </w:p>
    <w:p w14:paraId="09D99945" w14:textId="7EF5E12C" w:rsidR="00C6182B" w:rsidRDefault="00C6182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_Toc183503339 \h </w:instrText>
      </w:r>
      <w:r>
        <w:fldChar w:fldCharType="separate"/>
      </w:r>
      <w:r>
        <w:t>58</w:t>
      </w:r>
      <w:r>
        <w:fldChar w:fldCharType="end"/>
      </w:r>
    </w:p>
    <w:p w14:paraId="7BD9A083" w14:textId="3A60D20F" w:rsidR="00C6182B" w:rsidRDefault="00C6182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Enhancements to DCSF services</w:t>
      </w:r>
      <w:r>
        <w:tab/>
      </w:r>
      <w:r>
        <w:fldChar w:fldCharType="begin" w:fldLock="1"/>
      </w:r>
      <w:r>
        <w:instrText xml:space="preserve"> PAGEREF _Toc183503340 \h </w:instrText>
      </w:r>
      <w:r>
        <w:fldChar w:fldCharType="separate"/>
      </w:r>
      <w:r>
        <w:t>58</w:t>
      </w:r>
      <w:r>
        <w:fldChar w:fldCharType="end"/>
      </w:r>
    </w:p>
    <w:p w14:paraId="66EFC77C" w14:textId="1E4D77D7" w:rsidR="00C6182B" w:rsidRDefault="00C6182B">
      <w:pPr>
        <w:pStyle w:val="TOC5"/>
        <w:rPr>
          <w:rFonts w:asciiTheme="minorHAnsi" w:eastAsiaTheme="minorEastAsia" w:hAnsiTheme="minorHAnsi" w:cstheme="minorBidi"/>
          <w:kern w:val="2"/>
          <w:sz w:val="22"/>
          <w:szCs w:val="22"/>
          <w14:ligatures w14:val="standardContextual"/>
        </w:rPr>
      </w:pPr>
      <w:r>
        <w:t>6.7.3.1.1</w:t>
      </w:r>
      <w:r>
        <w:rPr>
          <w:rFonts w:asciiTheme="minorHAnsi" w:eastAsiaTheme="minorEastAsia" w:hAnsiTheme="minorHAnsi" w:cstheme="minorBidi"/>
          <w:kern w:val="2"/>
          <w:sz w:val="22"/>
          <w:szCs w:val="22"/>
          <w14:ligatures w14:val="standardContextual"/>
        </w:rPr>
        <w:tab/>
      </w:r>
      <w:r>
        <w:t>Ndcsf_EventExposure service</w:t>
      </w:r>
      <w:r>
        <w:tab/>
      </w:r>
      <w:r>
        <w:fldChar w:fldCharType="begin" w:fldLock="1"/>
      </w:r>
      <w:r>
        <w:instrText xml:space="preserve"> PAGEREF _Toc183503341 \h </w:instrText>
      </w:r>
      <w:r>
        <w:fldChar w:fldCharType="separate"/>
      </w:r>
      <w:r>
        <w:t>58</w:t>
      </w:r>
      <w:r>
        <w:fldChar w:fldCharType="end"/>
      </w:r>
    </w:p>
    <w:p w14:paraId="17C4D0AB" w14:textId="30437F34" w:rsidR="00C6182B" w:rsidRDefault="00C6182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Enhancements to IMS AS services</w:t>
      </w:r>
      <w:r>
        <w:tab/>
      </w:r>
      <w:r>
        <w:fldChar w:fldCharType="begin" w:fldLock="1"/>
      </w:r>
      <w:r>
        <w:instrText xml:space="preserve"> PAGEREF _Toc183503342 \h </w:instrText>
      </w:r>
      <w:r>
        <w:fldChar w:fldCharType="separate"/>
      </w:r>
      <w:r>
        <w:t>59</w:t>
      </w:r>
      <w:r>
        <w:fldChar w:fldCharType="end"/>
      </w:r>
    </w:p>
    <w:p w14:paraId="7485E3D2" w14:textId="1A170C0F" w:rsidR="00C6182B" w:rsidRDefault="00C6182B">
      <w:pPr>
        <w:pStyle w:val="TOC5"/>
        <w:rPr>
          <w:rFonts w:asciiTheme="minorHAnsi" w:eastAsiaTheme="minorEastAsia" w:hAnsiTheme="minorHAnsi" w:cstheme="minorBidi"/>
          <w:kern w:val="2"/>
          <w:sz w:val="22"/>
          <w:szCs w:val="22"/>
          <w14:ligatures w14:val="standardContextual"/>
        </w:rPr>
      </w:pPr>
      <w:r>
        <w:t>6.7.3.2.1</w:t>
      </w:r>
      <w:r>
        <w:rPr>
          <w:rFonts w:asciiTheme="minorHAnsi" w:eastAsiaTheme="minorEastAsia" w:hAnsiTheme="minorHAnsi" w:cstheme="minorBidi"/>
          <w:kern w:val="2"/>
          <w:sz w:val="22"/>
          <w:szCs w:val="22"/>
          <w14:ligatures w14:val="standardContextual"/>
        </w:rPr>
        <w:tab/>
      </w:r>
      <w:r>
        <w:t>Nimsas_SessionEventControl service</w:t>
      </w:r>
      <w:r>
        <w:tab/>
      </w:r>
      <w:r>
        <w:fldChar w:fldCharType="begin" w:fldLock="1"/>
      </w:r>
      <w:r>
        <w:instrText xml:space="preserve"> PAGEREF _Toc183503343 \h </w:instrText>
      </w:r>
      <w:r>
        <w:fldChar w:fldCharType="separate"/>
      </w:r>
      <w:r>
        <w:t>59</w:t>
      </w:r>
      <w:r>
        <w:fldChar w:fldCharType="end"/>
      </w:r>
    </w:p>
    <w:p w14:paraId="4F81D5DE" w14:textId="183ACAB0" w:rsidR="00C6182B" w:rsidRDefault="00C6182B">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_Toc183503344 \h </w:instrText>
      </w:r>
      <w:r>
        <w:fldChar w:fldCharType="separate"/>
      </w:r>
      <w:r>
        <w:t>60</w:t>
      </w:r>
      <w:r>
        <w:fldChar w:fldCharType="end"/>
      </w:r>
    </w:p>
    <w:p w14:paraId="42F672C0" w14:textId="32264FE0" w:rsidR="00C6182B" w:rsidRDefault="00C6182B">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_Toc183503345 \h </w:instrText>
      </w:r>
      <w:r>
        <w:fldChar w:fldCharType="separate"/>
      </w:r>
      <w:r>
        <w:t>60</w:t>
      </w:r>
      <w:r>
        <w:fldChar w:fldCharType="end"/>
      </w:r>
    </w:p>
    <w:p w14:paraId="039D0612" w14:textId="7F6C6CBD" w:rsidR="00C6182B" w:rsidRDefault="00C6182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Enhancements to Sc interface</w:t>
      </w:r>
      <w:r>
        <w:tab/>
      </w:r>
      <w:r>
        <w:fldChar w:fldCharType="begin" w:fldLock="1"/>
      </w:r>
      <w:r>
        <w:instrText xml:space="preserve"> PAGEREF _Toc183503346 \h </w:instrText>
      </w:r>
      <w:r>
        <w:fldChar w:fldCharType="separate"/>
      </w:r>
      <w:r>
        <w:t>61</w:t>
      </w:r>
      <w:r>
        <w:fldChar w:fldCharType="end"/>
      </w:r>
    </w:p>
    <w:p w14:paraId="39FE9D9B" w14:textId="5BEE232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w:t>
      </w:r>
      <w:r w:rsidRPr="00C510DB">
        <w:rPr>
          <w:rFonts w:eastAsia="SimSun"/>
          <w:lang w:val="en-US" w:eastAsia="zh-CN"/>
        </w:rPr>
        <w:t>5</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_Toc183503347 \h </w:instrText>
      </w:r>
      <w:r>
        <w:fldChar w:fldCharType="separate"/>
      </w:r>
      <w:r>
        <w:t>61</w:t>
      </w:r>
      <w:r>
        <w:fldChar w:fldCharType="end"/>
      </w:r>
    </w:p>
    <w:p w14:paraId="77F11E91" w14:textId="3BABFD41" w:rsidR="00C6182B" w:rsidRDefault="00C6182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_Toc183503348 \h </w:instrText>
      </w:r>
      <w:r>
        <w:fldChar w:fldCharType="separate"/>
      </w:r>
      <w:r>
        <w:t>61</w:t>
      </w:r>
      <w:r>
        <w:fldChar w:fldCharType="end"/>
      </w:r>
    </w:p>
    <w:p w14:paraId="782EAA04" w14:textId="7F58AA3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_Toc183503349 \h </w:instrText>
      </w:r>
      <w:r>
        <w:fldChar w:fldCharType="separate"/>
      </w:r>
      <w:r>
        <w:t>61</w:t>
      </w:r>
      <w:r>
        <w:fldChar w:fldCharType="end"/>
      </w:r>
    </w:p>
    <w:p w14:paraId="313D59B5" w14:textId="76173EE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_Toc183503350 \h </w:instrText>
      </w:r>
      <w:r>
        <w:fldChar w:fldCharType="separate"/>
      </w:r>
      <w:r>
        <w:t>62</w:t>
      </w:r>
      <w:r>
        <w:fldChar w:fldCharType="end"/>
      </w:r>
    </w:p>
    <w:p w14:paraId="19A75125" w14:textId="2061AA1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_Toc183503351 \h </w:instrText>
      </w:r>
      <w:r>
        <w:fldChar w:fldCharType="separate"/>
      </w:r>
      <w:r>
        <w:t>63</w:t>
      </w:r>
      <w:r>
        <w:fldChar w:fldCharType="end"/>
      </w:r>
    </w:p>
    <w:p w14:paraId="42E0AA7E" w14:textId="52F7FCC3" w:rsidR="00C6182B" w:rsidRDefault="00C6182B">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rsidRPr="00C510DB">
        <w:rPr>
          <w:rFonts w:eastAsia="SimSun"/>
        </w:rPr>
        <w:t xml:space="preserve">Solution #9: Data Channel Interworking </w:t>
      </w:r>
      <w:r>
        <w:t>mechanism</w:t>
      </w:r>
      <w:r w:rsidRPr="00C510DB">
        <w:rPr>
          <w:rFonts w:eastAsia="SimSun"/>
        </w:rPr>
        <w:t xml:space="preserve"> between DCMTSI UE and MTSI UE</w:t>
      </w:r>
      <w:r>
        <w:tab/>
      </w:r>
      <w:r>
        <w:fldChar w:fldCharType="begin" w:fldLock="1"/>
      </w:r>
      <w:r>
        <w:instrText xml:space="preserve"> PAGEREF _Toc183503352 \h </w:instrText>
      </w:r>
      <w:r>
        <w:fldChar w:fldCharType="separate"/>
      </w:r>
      <w:r>
        <w:t>63</w:t>
      </w:r>
      <w:r>
        <w:fldChar w:fldCharType="end"/>
      </w:r>
    </w:p>
    <w:p w14:paraId="3FF98A80" w14:textId="2A5CB7A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_Toc183503353 \h </w:instrText>
      </w:r>
      <w:r>
        <w:fldChar w:fldCharType="separate"/>
      </w:r>
      <w:r>
        <w:t>63</w:t>
      </w:r>
      <w:r>
        <w:fldChar w:fldCharType="end"/>
      </w:r>
    </w:p>
    <w:p w14:paraId="63432B76" w14:textId="14BF7B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6.9</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_Toc183503354 \h </w:instrText>
      </w:r>
      <w:r>
        <w:fldChar w:fldCharType="separate"/>
      </w:r>
      <w:r>
        <w:t>64</w:t>
      </w:r>
      <w:r>
        <w:fldChar w:fldCharType="end"/>
      </w:r>
    </w:p>
    <w:p w14:paraId="22E73B57" w14:textId="5E6C38CF"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6.9.</w:t>
      </w:r>
      <w:r w:rsidRPr="00C510DB">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_Toc183503355 \h </w:instrText>
      </w:r>
      <w:r>
        <w:fldChar w:fldCharType="separate"/>
      </w:r>
      <w:r>
        <w:t>64</w:t>
      </w:r>
      <w:r>
        <w:fldChar w:fldCharType="end"/>
      </w:r>
    </w:p>
    <w:p w14:paraId="1BDC3A8B" w14:textId="5C851A12"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DengXian"/>
          <w:lang w:val="en-US" w:eastAsia="zh-CN"/>
        </w:rPr>
        <w:t>6.9.2.1.1</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General</w:t>
      </w:r>
      <w:r>
        <w:tab/>
      </w:r>
      <w:r>
        <w:fldChar w:fldCharType="begin" w:fldLock="1"/>
      </w:r>
      <w:r>
        <w:instrText xml:space="preserve"> PAGEREF _Toc183503356 \h </w:instrText>
      </w:r>
      <w:r>
        <w:fldChar w:fldCharType="separate"/>
      </w:r>
      <w:r>
        <w:t>64</w:t>
      </w:r>
      <w:r>
        <w:fldChar w:fldCharType="end"/>
      </w:r>
    </w:p>
    <w:p w14:paraId="6ABEBA57" w14:textId="69988CC9"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2</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_Toc183503357 \h </w:instrText>
      </w:r>
      <w:r>
        <w:fldChar w:fldCharType="separate"/>
      </w:r>
      <w:r>
        <w:t>64</w:t>
      </w:r>
      <w:r>
        <w:fldChar w:fldCharType="end"/>
      </w:r>
    </w:p>
    <w:p w14:paraId="31FF7F43" w14:textId="3A16F7C4"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3</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_Toc183503358 \h </w:instrText>
      </w:r>
      <w:r>
        <w:fldChar w:fldCharType="separate"/>
      </w:r>
      <w:r>
        <w:t>65</w:t>
      </w:r>
      <w:r>
        <w:fldChar w:fldCharType="end"/>
      </w:r>
    </w:p>
    <w:p w14:paraId="31C1F725" w14:textId="7A42622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lang w:eastAsia="zh-CN"/>
        </w:rPr>
        <w:t>6.10</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_Toc183503359 \h </w:instrText>
      </w:r>
      <w:r>
        <w:fldChar w:fldCharType="separate"/>
      </w:r>
      <w:r>
        <w:t>66</w:t>
      </w:r>
      <w:r>
        <w:fldChar w:fldCharType="end"/>
      </w:r>
    </w:p>
    <w:p w14:paraId="79331D0E" w14:textId="3EACF77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_Toc183503360 \h </w:instrText>
      </w:r>
      <w:r>
        <w:fldChar w:fldCharType="separate"/>
      </w:r>
      <w:r>
        <w:t>66</w:t>
      </w:r>
      <w:r>
        <w:fldChar w:fldCharType="end"/>
      </w:r>
    </w:p>
    <w:p w14:paraId="38EEA164" w14:textId="5FD37A1C"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_Toc183503361 \h </w:instrText>
      </w:r>
      <w:r>
        <w:fldChar w:fldCharType="separate"/>
      </w:r>
      <w:r>
        <w:t>68</w:t>
      </w:r>
      <w:r>
        <w:fldChar w:fldCharType="end"/>
      </w:r>
    </w:p>
    <w:p w14:paraId="35B2442F" w14:textId="34182EF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.2.1</w:t>
      </w:r>
      <w:r>
        <w:rPr>
          <w:rFonts w:asciiTheme="minorHAnsi" w:eastAsiaTheme="minorEastAsia" w:hAnsiTheme="minorHAnsi" w:cstheme="minorBidi"/>
          <w:kern w:val="2"/>
          <w:sz w:val="22"/>
          <w:szCs w:val="22"/>
          <w14:ligatures w14:val="standardContextual"/>
        </w:rPr>
        <w:tab/>
      </w:r>
      <w:r w:rsidRPr="00C510DB">
        <w:rPr>
          <w:rFonts w:eastAsia="DengXian Light"/>
        </w:rPr>
        <w:t>How Originating IMS network invokes the signing on behalf of 3rd party (PBX Scenario)</w:t>
      </w:r>
      <w:r>
        <w:tab/>
      </w:r>
      <w:r>
        <w:fldChar w:fldCharType="begin" w:fldLock="1"/>
      </w:r>
      <w:r>
        <w:instrText xml:space="preserve"> PAGEREF _Toc183503362 \h </w:instrText>
      </w:r>
      <w:r>
        <w:fldChar w:fldCharType="separate"/>
      </w:r>
      <w:r>
        <w:t>68</w:t>
      </w:r>
      <w:r>
        <w:fldChar w:fldCharType="end"/>
      </w:r>
    </w:p>
    <w:p w14:paraId="12EE8429" w14:textId="0FEC1D2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.2.2</w:t>
      </w:r>
      <w:r>
        <w:rPr>
          <w:rFonts w:asciiTheme="minorHAnsi" w:eastAsiaTheme="minorEastAsia" w:hAnsiTheme="minorHAnsi"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_Toc183503363 \h </w:instrText>
      </w:r>
      <w:r>
        <w:fldChar w:fldCharType="separate"/>
      </w:r>
      <w:r>
        <w:t>70</w:t>
      </w:r>
      <w:r>
        <w:fldChar w:fldCharType="end"/>
      </w:r>
    </w:p>
    <w:p w14:paraId="6350DE80" w14:textId="344A4B61" w:rsidR="00C6182B" w:rsidRDefault="00C6182B">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rsidRPr="00C510DB">
        <w:rPr>
          <w:rFonts w:eastAsia="DengXian"/>
        </w:rPr>
        <w:t>Impacts on services, entities and interfaces</w:t>
      </w:r>
      <w:r>
        <w:tab/>
      </w:r>
      <w:r>
        <w:fldChar w:fldCharType="begin" w:fldLock="1"/>
      </w:r>
      <w:r>
        <w:instrText xml:space="preserve"> PAGEREF _Toc183503364 \h </w:instrText>
      </w:r>
      <w:r>
        <w:fldChar w:fldCharType="separate"/>
      </w:r>
      <w:r>
        <w:t>71</w:t>
      </w:r>
      <w:r>
        <w:fldChar w:fldCharType="end"/>
      </w:r>
    </w:p>
    <w:p w14:paraId="3074CAE3" w14:textId="21442D5F"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11</w:t>
      </w:r>
      <w:r>
        <w:t>: Enhancement of STIR/SHAKEN framework to support delivery of third party ID</w:t>
      </w:r>
      <w:r>
        <w:tab/>
      </w:r>
      <w:r>
        <w:fldChar w:fldCharType="begin" w:fldLock="1"/>
      </w:r>
      <w:r>
        <w:instrText xml:space="preserve"> PAGEREF _Toc183503365 \h </w:instrText>
      </w:r>
      <w:r>
        <w:fldChar w:fldCharType="separate"/>
      </w:r>
      <w:r>
        <w:t>71</w:t>
      </w:r>
      <w:r>
        <w:fldChar w:fldCharType="end"/>
      </w:r>
    </w:p>
    <w:p w14:paraId="0B984002" w14:textId="56861D7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_Toc183503366 \h </w:instrText>
      </w:r>
      <w:r>
        <w:fldChar w:fldCharType="separate"/>
      </w:r>
      <w:r>
        <w:t>71</w:t>
      </w:r>
      <w:r>
        <w:fldChar w:fldCharType="end"/>
      </w:r>
    </w:p>
    <w:p w14:paraId="6ADC4286" w14:textId="5D70F6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6.11</w:t>
      </w:r>
      <w:r>
        <w:rPr>
          <w:lang w:eastAsia="ko-KR"/>
        </w:rPr>
        <w:t>.1.1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_Toc183503367 \h </w:instrText>
      </w:r>
      <w:r>
        <w:fldChar w:fldCharType="separate"/>
      </w:r>
      <w:r>
        <w:t>71</w:t>
      </w:r>
      <w:r>
        <w:fldChar w:fldCharType="end"/>
      </w:r>
    </w:p>
    <w:p w14:paraId="1EF0F88E" w14:textId="7DE5550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6.11</w:t>
      </w:r>
      <w:r>
        <w:t>.1.2</w:t>
      </w:r>
      <w:r>
        <w:rPr>
          <w:rFonts w:asciiTheme="minorHAnsi" w:eastAsiaTheme="minorEastAsia" w:hAnsiTheme="minorHAnsi" w:cstheme="minorBidi"/>
          <w:kern w:val="2"/>
          <w:sz w:val="22"/>
          <w:szCs w:val="22"/>
          <w14:ligatures w14:val="standardContextual"/>
        </w:rPr>
        <w:tab/>
      </w:r>
      <w:r>
        <w:t>Third party ID related data storage and retrieval</w:t>
      </w:r>
      <w:r>
        <w:tab/>
      </w:r>
      <w:r>
        <w:fldChar w:fldCharType="begin" w:fldLock="1"/>
      </w:r>
      <w:r>
        <w:instrText xml:space="preserve"> PAGEREF _Toc183503368 \h </w:instrText>
      </w:r>
      <w:r>
        <w:fldChar w:fldCharType="separate"/>
      </w:r>
      <w:r>
        <w:t>72</w:t>
      </w:r>
      <w:r>
        <w:fldChar w:fldCharType="end"/>
      </w:r>
    </w:p>
    <w:p w14:paraId="1D7C2C64" w14:textId="52D852B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_Toc183503369 \h </w:instrText>
      </w:r>
      <w:r>
        <w:fldChar w:fldCharType="separate"/>
      </w:r>
      <w:r>
        <w:t>73</w:t>
      </w:r>
      <w:r>
        <w:fldChar w:fldCharType="end"/>
      </w:r>
    </w:p>
    <w:p w14:paraId="3FBFB2C6" w14:textId="671C5A19" w:rsidR="00C6182B" w:rsidRDefault="00C6182B">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_Toc183503370 \h </w:instrText>
      </w:r>
      <w:r>
        <w:fldChar w:fldCharType="separate"/>
      </w:r>
      <w:r>
        <w:t>73</w:t>
      </w:r>
      <w:r>
        <w:fldChar w:fldCharType="end"/>
      </w:r>
    </w:p>
    <w:p w14:paraId="383A237B" w14:textId="77BF85FA" w:rsidR="00C6182B" w:rsidRDefault="00C6182B">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_Toc183503371 \h </w:instrText>
      </w:r>
      <w:r>
        <w:fldChar w:fldCharType="separate"/>
      </w:r>
      <w:r>
        <w:t>74</w:t>
      </w:r>
      <w:r>
        <w:fldChar w:fldCharType="end"/>
      </w:r>
    </w:p>
    <w:p w14:paraId="296FFF73" w14:textId="718F036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_Toc183503372 \h </w:instrText>
      </w:r>
      <w:r>
        <w:fldChar w:fldCharType="separate"/>
      </w:r>
      <w:r>
        <w:t>74</w:t>
      </w:r>
      <w:r>
        <w:fldChar w:fldCharType="end"/>
      </w:r>
    </w:p>
    <w:p w14:paraId="48A7A97B" w14:textId="4596D92B"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_Toc183503373 \h </w:instrText>
      </w:r>
      <w:r>
        <w:fldChar w:fldCharType="separate"/>
      </w:r>
      <w:r>
        <w:t>75</w:t>
      </w:r>
      <w:r>
        <w:fldChar w:fldCharType="end"/>
      </w:r>
    </w:p>
    <w:p w14:paraId="631DB131" w14:textId="4366D3C5" w:rsidR="00C6182B" w:rsidRDefault="00C6182B">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_Toc183503374 \h </w:instrText>
      </w:r>
      <w:r>
        <w:fldChar w:fldCharType="separate"/>
      </w:r>
      <w:r>
        <w:t>76</w:t>
      </w:r>
      <w:r>
        <w:fldChar w:fldCharType="end"/>
      </w:r>
    </w:p>
    <w:p w14:paraId="05239905" w14:textId="462564BA" w:rsidR="00C6182B" w:rsidRDefault="00C6182B">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_Toc183503375 \h </w:instrText>
      </w:r>
      <w:r>
        <w:fldChar w:fldCharType="separate"/>
      </w:r>
      <w:r>
        <w:t>76</w:t>
      </w:r>
      <w:r>
        <w:fldChar w:fldCharType="end"/>
      </w:r>
    </w:p>
    <w:p w14:paraId="41B1FDBA" w14:textId="38BA3547" w:rsidR="00C6182B" w:rsidRDefault="00C6182B">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_Toc183503376 \h </w:instrText>
      </w:r>
      <w:r>
        <w:fldChar w:fldCharType="separate"/>
      </w:r>
      <w:r>
        <w:t>76</w:t>
      </w:r>
      <w:r>
        <w:fldChar w:fldCharType="end"/>
      </w:r>
    </w:p>
    <w:p w14:paraId="645FA927" w14:textId="7D2B52DE"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_Toc183503377 \h </w:instrText>
      </w:r>
      <w:r>
        <w:fldChar w:fldCharType="separate"/>
      </w:r>
      <w:r>
        <w:t>78</w:t>
      </w:r>
      <w:r>
        <w:fldChar w:fldCharType="end"/>
      </w:r>
    </w:p>
    <w:p w14:paraId="44E91C2D" w14:textId="66429CD9"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6.13</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_Toc183503378 \h </w:instrText>
      </w:r>
      <w:r>
        <w:fldChar w:fldCharType="separate"/>
      </w:r>
      <w:r>
        <w:t>78</w:t>
      </w:r>
      <w:r>
        <w:fldChar w:fldCharType="end"/>
      </w:r>
    </w:p>
    <w:p w14:paraId="3DEAD07A" w14:textId="5E09F202" w:rsidR="00C6182B" w:rsidRDefault="00C6182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_Toc183503379 \h </w:instrText>
      </w:r>
      <w:r>
        <w:fldChar w:fldCharType="separate"/>
      </w:r>
      <w:r>
        <w:t>79</w:t>
      </w:r>
      <w:r>
        <w:fldChar w:fldCharType="end"/>
      </w:r>
    </w:p>
    <w:p w14:paraId="744CA1E6" w14:textId="0AB8171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_Toc183503380 \h </w:instrText>
      </w:r>
      <w:r>
        <w:fldChar w:fldCharType="separate"/>
      </w:r>
      <w:r>
        <w:t>79</w:t>
      </w:r>
      <w:r>
        <w:fldChar w:fldCharType="end"/>
      </w:r>
    </w:p>
    <w:p w14:paraId="3AEBDCA1" w14:textId="486758AE" w:rsidR="00C6182B" w:rsidRDefault="00C6182B">
      <w:pPr>
        <w:pStyle w:val="TOC4"/>
        <w:rPr>
          <w:rFonts w:asciiTheme="minorHAnsi" w:eastAsiaTheme="minorEastAsia" w:hAnsiTheme="minorHAnsi" w:cstheme="minorBidi"/>
          <w:kern w:val="2"/>
          <w:sz w:val="22"/>
          <w:szCs w:val="22"/>
          <w14:ligatures w14:val="standardContextual"/>
        </w:rPr>
      </w:pPr>
      <w:r>
        <w:t>6.14.1.1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_Toc183503381 \h </w:instrText>
      </w:r>
      <w:r>
        <w:fldChar w:fldCharType="separate"/>
      </w:r>
      <w:r>
        <w:t>79</w:t>
      </w:r>
      <w:r>
        <w:fldChar w:fldCharType="end"/>
      </w:r>
    </w:p>
    <w:p w14:paraId="057BF1DF" w14:textId="4BFBEA67"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6.14.1.2</w:t>
      </w:r>
      <w:r>
        <w:rPr>
          <w:rFonts w:asciiTheme="minorHAnsi" w:eastAsiaTheme="minorEastAsia" w:hAnsiTheme="minorHAnsi" w:cstheme="minorBidi"/>
          <w:kern w:val="2"/>
          <w:sz w:val="22"/>
          <w:szCs w:val="22"/>
          <w14:ligatures w14:val="standardContextual"/>
        </w:rPr>
        <w:tab/>
      </w:r>
      <w:r w:rsidRPr="00C510DB">
        <w:rPr>
          <w:lang w:val="en-US" w:eastAsia="zh-CN"/>
        </w:rPr>
        <w:t>Subscription of standalone data channel</w:t>
      </w:r>
      <w:r>
        <w:tab/>
      </w:r>
      <w:r>
        <w:fldChar w:fldCharType="begin" w:fldLock="1"/>
      </w:r>
      <w:r>
        <w:instrText xml:space="preserve"> PAGEREF _Toc183503382 \h </w:instrText>
      </w:r>
      <w:r>
        <w:fldChar w:fldCharType="separate"/>
      </w:r>
      <w:r>
        <w:t>79</w:t>
      </w:r>
      <w:r>
        <w:fldChar w:fldCharType="end"/>
      </w:r>
    </w:p>
    <w:p w14:paraId="7EFAA245" w14:textId="4560533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Capability negotiation of standalone data channel</w:t>
      </w:r>
      <w:r>
        <w:tab/>
      </w:r>
      <w:r>
        <w:fldChar w:fldCharType="begin" w:fldLock="1"/>
      </w:r>
      <w:r>
        <w:instrText xml:space="preserve"> PAGEREF _Toc183503383 \h </w:instrText>
      </w:r>
      <w:r>
        <w:fldChar w:fldCharType="separate"/>
      </w:r>
      <w:r>
        <w:t>80</w:t>
      </w:r>
      <w:r>
        <w:fldChar w:fldCharType="end"/>
      </w:r>
    </w:p>
    <w:p w14:paraId="70301BFD" w14:textId="0D4ED046"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6.14.2</w:t>
      </w:r>
      <w:r>
        <w:rPr>
          <w:rFonts w:asciiTheme="minorHAnsi" w:eastAsiaTheme="minorEastAsia" w:hAnsiTheme="minorHAnsi" w:cstheme="minorBidi"/>
          <w:kern w:val="2"/>
          <w:sz w:val="22"/>
          <w:szCs w:val="22"/>
          <w14:ligatures w14:val="standardContextual"/>
        </w:rPr>
        <w:tab/>
      </w:r>
      <w:r w:rsidRPr="00C510DB">
        <w:rPr>
          <w:lang w:val="en-US" w:eastAsia="zh-CN"/>
        </w:rPr>
        <w:t>Procedures</w:t>
      </w:r>
      <w:r>
        <w:tab/>
      </w:r>
      <w:r>
        <w:fldChar w:fldCharType="begin" w:fldLock="1"/>
      </w:r>
      <w:r>
        <w:instrText xml:space="preserve"> PAGEREF _Toc183503384 \h </w:instrText>
      </w:r>
      <w:r>
        <w:fldChar w:fldCharType="separate"/>
      </w:r>
      <w:r>
        <w:t>80</w:t>
      </w:r>
      <w:r>
        <w:fldChar w:fldCharType="end"/>
      </w:r>
    </w:p>
    <w:p w14:paraId="00AE9A8C" w14:textId="706896A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application data channel</w:t>
      </w:r>
      <w:r>
        <w:tab/>
      </w:r>
      <w:r>
        <w:fldChar w:fldCharType="begin" w:fldLock="1"/>
      </w:r>
      <w:r>
        <w:instrText xml:space="preserve"> PAGEREF _Toc183503385 \h </w:instrText>
      </w:r>
      <w:r>
        <w:fldChar w:fldCharType="separate"/>
      </w:r>
      <w:r>
        <w:t>80</w:t>
      </w:r>
      <w:r>
        <w:fldChar w:fldCharType="end"/>
      </w:r>
    </w:p>
    <w:p w14:paraId="456B940C" w14:textId="63169FD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Session modification</w:t>
      </w:r>
      <w:r>
        <w:tab/>
      </w:r>
      <w:r>
        <w:fldChar w:fldCharType="begin" w:fldLock="1"/>
      </w:r>
      <w:r>
        <w:instrText xml:space="preserve"> PAGEREF _Toc183503386 \h </w:instrText>
      </w:r>
      <w:r>
        <w:fldChar w:fldCharType="separate"/>
      </w:r>
      <w:r>
        <w:t>81</w:t>
      </w:r>
      <w:r>
        <w:fldChar w:fldCharType="end"/>
      </w:r>
    </w:p>
    <w:p w14:paraId="4B1B6A20" w14:textId="5F34AEBC"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6.14.2.3.</w:t>
      </w:r>
      <w:r>
        <w:t>1</w:t>
      </w:r>
      <w:r>
        <w:rPr>
          <w:rFonts w:asciiTheme="minorHAnsi" w:eastAsiaTheme="minorEastAsia" w:hAnsiTheme="minorHAnsi" w:cstheme="minorBidi"/>
          <w:kern w:val="2"/>
          <w:sz w:val="22"/>
          <w:szCs w:val="22"/>
          <w14:ligatures w14:val="standardContextual"/>
        </w:rPr>
        <w:tab/>
      </w:r>
      <w:r w:rsidRPr="00C510DB">
        <w:rPr>
          <w:lang w:val="en-US" w:eastAsia="zh-CN"/>
        </w:rPr>
        <w:t>Change an IMS session to a standalone data channel session</w:t>
      </w:r>
      <w:r>
        <w:tab/>
      </w:r>
      <w:r>
        <w:fldChar w:fldCharType="begin" w:fldLock="1"/>
      </w:r>
      <w:r>
        <w:instrText xml:space="preserve"> PAGEREF _Toc183503387 \h </w:instrText>
      </w:r>
      <w:r>
        <w:fldChar w:fldCharType="separate"/>
      </w:r>
      <w:r>
        <w:t>81</w:t>
      </w:r>
      <w:r>
        <w:fldChar w:fldCharType="end"/>
      </w:r>
    </w:p>
    <w:p w14:paraId="75C323CA" w14:textId="0B7DAA6B"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6.14.2.3.2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Add audio/video/message media to a standalone data channel session</w:t>
      </w:r>
      <w:r>
        <w:tab/>
      </w:r>
      <w:r>
        <w:fldChar w:fldCharType="begin" w:fldLock="1"/>
      </w:r>
      <w:r>
        <w:instrText xml:space="preserve"> PAGEREF _Toc183503388 \h </w:instrText>
      </w:r>
      <w:r>
        <w:fldChar w:fldCharType="separate"/>
      </w:r>
      <w:r>
        <w:t>82</w:t>
      </w:r>
      <w:r>
        <w:fldChar w:fldCharType="end"/>
      </w:r>
    </w:p>
    <w:p w14:paraId="5A40F83D" w14:textId="6ADB7B22" w:rsidR="00C6182B" w:rsidRDefault="00C6182B">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 xml:space="preserve">Solution #15: </w:t>
      </w:r>
      <w:r w:rsidRPr="00C510DB">
        <w:rPr>
          <w:rFonts w:eastAsia="SimSun"/>
        </w:rPr>
        <w:t>S</w:t>
      </w:r>
      <w:r>
        <w:t>olution to support standalone bootstrap data channel</w:t>
      </w:r>
      <w:r>
        <w:tab/>
      </w:r>
      <w:r>
        <w:fldChar w:fldCharType="begin" w:fldLock="1"/>
      </w:r>
      <w:r>
        <w:instrText xml:space="preserve"> PAGEREF _Toc183503389 \h </w:instrText>
      </w:r>
      <w:r>
        <w:fldChar w:fldCharType="separate"/>
      </w:r>
      <w:r>
        <w:t>82</w:t>
      </w:r>
      <w:r>
        <w:fldChar w:fldCharType="end"/>
      </w:r>
    </w:p>
    <w:p w14:paraId="09801FBE" w14:textId="25EFE4E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_Toc183503390 \h </w:instrText>
      </w:r>
      <w:r>
        <w:fldChar w:fldCharType="separate"/>
      </w:r>
      <w:r>
        <w:t>82</w:t>
      </w:r>
      <w:r>
        <w:fldChar w:fldCharType="end"/>
      </w:r>
    </w:p>
    <w:p w14:paraId="134E7EDD" w14:textId="1833198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_Toc183503391 \h </w:instrText>
      </w:r>
      <w:r>
        <w:fldChar w:fldCharType="separate"/>
      </w:r>
      <w:r>
        <w:t>82</w:t>
      </w:r>
      <w:r>
        <w:fldChar w:fldCharType="end"/>
      </w:r>
    </w:p>
    <w:p w14:paraId="456598A9" w14:textId="4F032841" w:rsidR="00C6182B" w:rsidRDefault="00C6182B">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_Toc183503392 \h </w:instrText>
      </w:r>
      <w:r>
        <w:fldChar w:fldCharType="separate"/>
      </w:r>
      <w:r>
        <w:t>84</w:t>
      </w:r>
      <w:r>
        <w:fldChar w:fldCharType="end"/>
      </w:r>
    </w:p>
    <w:p w14:paraId="659E63F5" w14:textId="4D43587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rPr>
        <w:t>6.16</w:t>
      </w:r>
      <w:r>
        <w:rPr>
          <w:rFonts w:asciiTheme="minorHAnsi" w:eastAsiaTheme="minorEastAsia" w:hAnsiTheme="minorHAnsi" w:cstheme="minorBidi"/>
          <w:kern w:val="2"/>
          <w:sz w:val="22"/>
          <w:szCs w:val="22"/>
          <w14:ligatures w14:val="standardContextual"/>
        </w:rPr>
        <w:tab/>
      </w:r>
      <w:r>
        <w:t>Solution #</w:t>
      </w:r>
      <w:r w:rsidRPr="00C510DB">
        <w:rPr>
          <w:rFonts w:eastAsia="SimSun"/>
        </w:rPr>
        <w:t>16</w:t>
      </w:r>
      <w:r>
        <w:t>: Supporting of standalone IMS DC sessions</w:t>
      </w:r>
      <w:r>
        <w:tab/>
      </w:r>
      <w:r>
        <w:fldChar w:fldCharType="begin" w:fldLock="1"/>
      </w:r>
      <w:r>
        <w:instrText xml:space="preserve"> PAGEREF _Toc183503393 \h </w:instrText>
      </w:r>
      <w:r>
        <w:fldChar w:fldCharType="separate"/>
      </w:r>
      <w:r>
        <w:t>84</w:t>
      </w:r>
      <w:r>
        <w:fldChar w:fldCharType="end"/>
      </w:r>
    </w:p>
    <w:p w14:paraId="086DA2AC" w14:textId="7D08B32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_Toc183503394 \h </w:instrText>
      </w:r>
      <w:r>
        <w:fldChar w:fldCharType="separate"/>
      </w:r>
      <w:r>
        <w:t>84</w:t>
      </w:r>
      <w:r>
        <w:fldChar w:fldCharType="end"/>
      </w:r>
    </w:p>
    <w:p w14:paraId="71064CD7" w14:textId="4883A27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_Toc183503395 \h </w:instrText>
      </w:r>
      <w:r>
        <w:fldChar w:fldCharType="separate"/>
      </w:r>
      <w:r>
        <w:t>84</w:t>
      </w:r>
      <w:r>
        <w:fldChar w:fldCharType="end"/>
      </w:r>
    </w:p>
    <w:p w14:paraId="19BEC254" w14:textId="6696C6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.1.2</w:t>
      </w:r>
      <w:r>
        <w:rPr>
          <w:rFonts w:asciiTheme="minorHAnsi" w:eastAsiaTheme="minorEastAsia" w:hAnsiTheme="minorHAnsi"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_Toc183503396 \h </w:instrText>
      </w:r>
      <w:r>
        <w:fldChar w:fldCharType="separate"/>
      </w:r>
      <w:r>
        <w:t>84</w:t>
      </w:r>
      <w:r>
        <w:fldChar w:fldCharType="end"/>
      </w:r>
    </w:p>
    <w:p w14:paraId="4631CB7C" w14:textId="17007C1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.1.3</w:t>
      </w:r>
      <w:r>
        <w:rPr>
          <w:rFonts w:asciiTheme="minorHAnsi" w:eastAsiaTheme="minorEastAsia" w:hAnsiTheme="minorHAnsi" w:cstheme="minorBidi"/>
          <w:kern w:val="2"/>
          <w:sz w:val="22"/>
          <w:szCs w:val="22"/>
          <w14:ligatures w14:val="standardContextual"/>
        </w:rPr>
        <w:tab/>
      </w:r>
      <w:r>
        <w:t>Analysis on the impact of standalone IMS DC to existing NFs</w:t>
      </w:r>
      <w:r>
        <w:tab/>
      </w:r>
      <w:r>
        <w:fldChar w:fldCharType="begin" w:fldLock="1"/>
      </w:r>
      <w:r>
        <w:instrText xml:space="preserve"> PAGEREF _Toc183503397 \h </w:instrText>
      </w:r>
      <w:r>
        <w:fldChar w:fldCharType="separate"/>
      </w:r>
      <w:r>
        <w:t>84</w:t>
      </w:r>
      <w:r>
        <w:fldChar w:fldCharType="end"/>
      </w:r>
    </w:p>
    <w:p w14:paraId="7F582C02" w14:textId="1E229E8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6.16</w:t>
      </w:r>
      <w:r>
        <w:t>.1.4</w:t>
      </w:r>
      <w:r>
        <w:rPr>
          <w:rFonts w:asciiTheme="minorHAnsi" w:eastAsiaTheme="minorEastAsia" w:hAnsiTheme="minorHAnsi" w:cstheme="minorBidi"/>
          <w:kern w:val="2"/>
          <w:sz w:val="22"/>
          <w:szCs w:val="22"/>
          <w14:ligatures w14:val="standardContextual"/>
        </w:rPr>
        <w:tab/>
      </w:r>
      <w:r>
        <w:t>Proposal</w:t>
      </w:r>
      <w:r>
        <w:tab/>
      </w:r>
      <w:r>
        <w:fldChar w:fldCharType="begin" w:fldLock="1"/>
      </w:r>
      <w:r>
        <w:instrText xml:space="preserve"> PAGEREF _Toc183503398 \h </w:instrText>
      </w:r>
      <w:r>
        <w:fldChar w:fldCharType="separate"/>
      </w:r>
      <w:r>
        <w:t>85</w:t>
      </w:r>
      <w:r>
        <w:fldChar w:fldCharType="end"/>
      </w:r>
    </w:p>
    <w:p w14:paraId="749D525E" w14:textId="1E83674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_Toc183503399 \h </w:instrText>
      </w:r>
      <w:r>
        <w:fldChar w:fldCharType="separate"/>
      </w:r>
      <w:r>
        <w:t>85</w:t>
      </w:r>
      <w:r>
        <w:fldChar w:fldCharType="end"/>
      </w:r>
    </w:p>
    <w:p w14:paraId="526DD3E9" w14:textId="19CC812E"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_Toc183503400 \h </w:instrText>
      </w:r>
      <w:r>
        <w:fldChar w:fldCharType="separate"/>
      </w:r>
      <w:r>
        <w:t>86</w:t>
      </w:r>
      <w:r>
        <w:fldChar w:fldCharType="end"/>
      </w:r>
    </w:p>
    <w:p w14:paraId="5A6783E9" w14:textId="3F6509FE" w:rsidR="00C6182B" w:rsidRDefault="00C6182B">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_Toc183503401 \h </w:instrText>
      </w:r>
      <w:r>
        <w:fldChar w:fldCharType="separate"/>
      </w:r>
      <w:r>
        <w:t>86</w:t>
      </w:r>
      <w:r>
        <w:fldChar w:fldCharType="end"/>
      </w:r>
    </w:p>
    <w:p w14:paraId="503C5B8F" w14:textId="452C7AB2" w:rsidR="00C6182B" w:rsidRDefault="00C6182B">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_Toc183503402 \h </w:instrText>
      </w:r>
      <w:r>
        <w:fldChar w:fldCharType="separate"/>
      </w:r>
      <w:r>
        <w:t>86</w:t>
      </w:r>
      <w:r>
        <w:fldChar w:fldCharType="end"/>
      </w:r>
    </w:p>
    <w:p w14:paraId="36915597" w14:textId="0FDDA56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_Toc183503403 \h </w:instrText>
      </w:r>
      <w:r>
        <w:fldChar w:fldCharType="separate"/>
      </w:r>
      <w:r>
        <w:t>87</w:t>
      </w:r>
      <w:r>
        <w:fldChar w:fldCharType="end"/>
      </w:r>
    </w:p>
    <w:p w14:paraId="008D5721" w14:textId="76BE6760" w:rsidR="00C6182B" w:rsidRDefault="00C6182B">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Network centric IMS avatar call flow using data channel</w:t>
      </w:r>
      <w:r>
        <w:tab/>
      </w:r>
      <w:r>
        <w:fldChar w:fldCharType="begin" w:fldLock="1"/>
      </w:r>
      <w:r>
        <w:instrText xml:space="preserve"> PAGEREF _Toc183503404 \h </w:instrText>
      </w:r>
      <w:r>
        <w:fldChar w:fldCharType="separate"/>
      </w:r>
      <w:r>
        <w:t>87</w:t>
      </w:r>
      <w:r>
        <w:fldChar w:fldCharType="end"/>
      </w:r>
    </w:p>
    <w:p w14:paraId="49543539" w14:textId="43AEBD5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.2.2</w:t>
      </w:r>
      <w:r>
        <w:rPr>
          <w:rFonts w:asciiTheme="minorHAnsi" w:eastAsiaTheme="minorEastAsia" w:hAnsiTheme="minorHAnsi" w:cstheme="minorBidi"/>
          <w:kern w:val="2"/>
          <w:sz w:val="22"/>
          <w:szCs w:val="22"/>
          <w14:ligatures w14:val="standardContextual"/>
        </w:rPr>
        <w:tab/>
      </w:r>
      <w:r>
        <w:t>UE-A centric IMS avatar call flow using data channel</w:t>
      </w:r>
      <w:r>
        <w:tab/>
      </w:r>
      <w:r>
        <w:fldChar w:fldCharType="begin" w:fldLock="1"/>
      </w:r>
      <w:r>
        <w:instrText xml:space="preserve"> PAGEREF _Toc183503405 \h </w:instrText>
      </w:r>
      <w:r>
        <w:fldChar w:fldCharType="separate"/>
      </w:r>
      <w:r>
        <w:t>89</w:t>
      </w:r>
      <w:r>
        <w:fldChar w:fldCharType="end"/>
      </w:r>
    </w:p>
    <w:p w14:paraId="3E8ABA4E" w14:textId="44FF2859"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.2.3</w:t>
      </w:r>
      <w:r>
        <w:rPr>
          <w:rFonts w:asciiTheme="minorHAnsi" w:eastAsiaTheme="minorEastAsia" w:hAnsiTheme="minorHAnsi" w:cstheme="minorBidi"/>
          <w:kern w:val="2"/>
          <w:sz w:val="22"/>
          <w:szCs w:val="22"/>
          <w14:ligatures w14:val="standardContextual"/>
        </w:rPr>
        <w:tab/>
      </w:r>
      <w:r>
        <w:t>UE-B centric IMS avatar call flow using data channel</w:t>
      </w:r>
      <w:r>
        <w:tab/>
      </w:r>
      <w:r>
        <w:fldChar w:fldCharType="begin" w:fldLock="1"/>
      </w:r>
      <w:r>
        <w:instrText xml:space="preserve"> PAGEREF _Toc183503406 \h </w:instrText>
      </w:r>
      <w:r>
        <w:fldChar w:fldCharType="separate"/>
      </w:r>
      <w:r>
        <w:t>90</w:t>
      </w:r>
      <w:r>
        <w:fldChar w:fldCharType="end"/>
      </w:r>
    </w:p>
    <w:p w14:paraId="6B1A052B" w14:textId="7F72E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6.17</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_Toc183503407 \h </w:instrText>
      </w:r>
      <w:r>
        <w:fldChar w:fldCharType="separate"/>
      </w:r>
      <w:r>
        <w:t>91</w:t>
      </w:r>
      <w:r>
        <w:fldChar w:fldCharType="end"/>
      </w:r>
    </w:p>
    <w:p w14:paraId="604543B9" w14:textId="320E9CAD"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18</w:t>
      </w:r>
      <w:r>
        <w:t>: Supporting of network initiated IMS Data Channels</w:t>
      </w:r>
      <w:r>
        <w:tab/>
      </w:r>
      <w:r>
        <w:fldChar w:fldCharType="begin" w:fldLock="1"/>
      </w:r>
      <w:r>
        <w:instrText xml:space="preserve"> PAGEREF _Toc183503408 \h </w:instrText>
      </w:r>
      <w:r>
        <w:fldChar w:fldCharType="separate"/>
      </w:r>
      <w:r>
        <w:t>91</w:t>
      </w:r>
      <w:r>
        <w:fldChar w:fldCharType="end"/>
      </w:r>
    </w:p>
    <w:p w14:paraId="5C43E8D9" w14:textId="468BEC1C"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_Toc183503409 \h </w:instrText>
      </w:r>
      <w:r>
        <w:fldChar w:fldCharType="separate"/>
      </w:r>
      <w:r>
        <w:t>91</w:t>
      </w:r>
      <w:r>
        <w:fldChar w:fldCharType="end"/>
      </w:r>
    </w:p>
    <w:p w14:paraId="3448A21A" w14:textId="15696FF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_Toc183503410 \h </w:instrText>
      </w:r>
      <w:r>
        <w:fldChar w:fldCharType="separate"/>
      </w:r>
      <w:r>
        <w:t>91</w:t>
      </w:r>
      <w:r>
        <w:fldChar w:fldCharType="end"/>
      </w:r>
    </w:p>
    <w:p w14:paraId="617F8E0B" w14:textId="19048E1E" w:rsidR="00C6182B" w:rsidRDefault="00C6182B">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Network initiated IMS DC establishment</w:t>
      </w:r>
      <w:r>
        <w:tab/>
      </w:r>
      <w:r>
        <w:fldChar w:fldCharType="begin" w:fldLock="1"/>
      </w:r>
      <w:r>
        <w:instrText xml:space="preserve"> PAGEREF _Toc183503411 \h </w:instrText>
      </w:r>
      <w:r>
        <w:fldChar w:fldCharType="separate"/>
      </w:r>
      <w:r>
        <w:t>91</w:t>
      </w:r>
      <w:r>
        <w:fldChar w:fldCharType="end"/>
      </w:r>
    </w:p>
    <w:p w14:paraId="75792A96" w14:textId="7D92D2DF" w:rsidR="00C6182B" w:rsidRDefault="00C6182B">
      <w:pPr>
        <w:pStyle w:val="TOC4"/>
        <w:rPr>
          <w:rFonts w:asciiTheme="minorHAnsi" w:eastAsiaTheme="minorEastAsia" w:hAnsiTheme="minorHAnsi" w:cstheme="minorBidi"/>
          <w:kern w:val="2"/>
          <w:sz w:val="22"/>
          <w:szCs w:val="22"/>
          <w14:ligatures w14:val="standardContextual"/>
        </w:rPr>
      </w:pPr>
      <w:r>
        <w:t>6.18.2.2</w:t>
      </w:r>
      <w:r>
        <w:rPr>
          <w:rFonts w:asciiTheme="minorHAnsi" w:eastAsiaTheme="minorEastAsia" w:hAnsiTheme="minorHAnsi" w:cstheme="minorBidi"/>
          <w:kern w:val="2"/>
          <w:sz w:val="22"/>
          <w:szCs w:val="22"/>
          <w14:ligatures w14:val="standardContextual"/>
        </w:rPr>
        <w:tab/>
      </w:r>
      <w:r>
        <w:t>Additional Services and Operations</w:t>
      </w:r>
      <w:r>
        <w:tab/>
      </w:r>
      <w:r>
        <w:fldChar w:fldCharType="begin" w:fldLock="1"/>
      </w:r>
      <w:r>
        <w:instrText xml:space="preserve"> PAGEREF _Toc183503412 \h </w:instrText>
      </w:r>
      <w:r>
        <w:fldChar w:fldCharType="separate"/>
      </w:r>
      <w:r>
        <w:t>93</w:t>
      </w:r>
      <w:r>
        <w:fldChar w:fldCharType="end"/>
      </w:r>
    </w:p>
    <w:p w14:paraId="4463C097" w14:textId="3A0AF9E3" w:rsidR="00C6182B" w:rsidRDefault="00C6182B">
      <w:pPr>
        <w:pStyle w:val="TOC5"/>
        <w:rPr>
          <w:rFonts w:asciiTheme="minorHAnsi" w:eastAsiaTheme="minorEastAsia" w:hAnsiTheme="minorHAnsi" w:cstheme="minorBidi"/>
          <w:kern w:val="2"/>
          <w:sz w:val="22"/>
          <w:szCs w:val="22"/>
          <w14:ligatures w14:val="standardContextual"/>
        </w:rPr>
      </w:pPr>
      <w:r>
        <w:t>6.18.2.2.</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_Toc183503413 \h </w:instrText>
      </w:r>
      <w:r>
        <w:fldChar w:fldCharType="separate"/>
      </w:r>
      <w:r>
        <w:t>93</w:t>
      </w:r>
      <w:r>
        <w:fldChar w:fldCharType="end"/>
      </w:r>
    </w:p>
    <w:p w14:paraId="41E043B0" w14:textId="259757EE" w:rsidR="00C6182B" w:rsidRDefault="00C6182B">
      <w:pPr>
        <w:pStyle w:val="TOC5"/>
        <w:rPr>
          <w:rFonts w:asciiTheme="minorHAnsi" w:eastAsiaTheme="minorEastAsia" w:hAnsiTheme="minorHAnsi" w:cstheme="minorBidi"/>
          <w:kern w:val="2"/>
          <w:sz w:val="22"/>
          <w:szCs w:val="22"/>
          <w14:ligatures w14:val="standardContextual"/>
        </w:rPr>
      </w:pPr>
      <w:r>
        <w:t>6.18.2.2.2</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_Toc183503414 \h </w:instrText>
      </w:r>
      <w:r>
        <w:fldChar w:fldCharType="separate"/>
      </w:r>
      <w:r>
        <w:t>94</w:t>
      </w:r>
      <w:r>
        <w:fldChar w:fldCharType="end"/>
      </w:r>
    </w:p>
    <w:p w14:paraId="539180D1" w14:textId="5AD3DC55"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18</w:t>
      </w:r>
      <w:r>
        <w:rPr>
          <w:lang w:eastAsia="zh-CN"/>
        </w:rPr>
        <w:t>.3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_Toc183503415 \h </w:instrText>
      </w:r>
      <w:r>
        <w:fldChar w:fldCharType="separate"/>
      </w:r>
      <w:r>
        <w:t>94</w:t>
      </w:r>
      <w:r>
        <w:fldChar w:fldCharType="end"/>
      </w:r>
    </w:p>
    <w:p w14:paraId="1007AF84" w14:textId="6B70795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6.19</w:t>
      </w:r>
      <w:r>
        <w:rPr>
          <w:rFonts w:asciiTheme="minorHAnsi" w:eastAsiaTheme="minorEastAsia" w:hAnsiTheme="minorHAnsi" w:cstheme="minorBidi"/>
          <w:kern w:val="2"/>
          <w:sz w:val="22"/>
          <w:szCs w:val="22"/>
          <w14:ligatures w14:val="standardContextual"/>
        </w:rPr>
        <w:tab/>
      </w:r>
      <w:r w:rsidRPr="00C510DB">
        <w:rPr>
          <w:rFonts w:eastAsia="DengXian"/>
        </w:rPr>
        <w:t>Solution #19: Standalone IMS Data Channel decoupled from Multimedia Telephony</w:t>
      </w:r>
      <w:r>
        <w:tab/>
      </w:r>
      <w:r>
        <w:fldChar w:fldCharType="begin" w:fldLock="1"/>
      </w:r>
      <w:r>
        <w:instrText xml:space="preserve"> PAGEREF _Toc183503416 \h </w:instrText>
      </w:r>
      <w:r>
        <w:fldChar w:fldCharType="separate"/>
      </w:r>
      <w:r>
        <w:t>95</w:t>
      </w:r>
      <w:r>
        <w:fldChar w:fldCharType="end"/>
      </w:r>
    </w:p>
    <w:p w14:paraId="11E50969" w14:textId="4C728D6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19</w:t>
      </w:r>
      <w:r w:rsidRPr="00C510DB">
        <w:rPr>
          <w:rFonts w:eastAsia="DengXian"/>
          <w:lang w:eastAsia="ja-JP"/>
        </w:rPr>
        <w:t>.1</w:t>
      </w:r>
      <w:r>
        <w:rPr>
          <w:rFonts w:asciiTheme="minorHAnsi" w:eastAsiaTheme="minorEastAsia" w:hAnsiTheme="minorHAnsi" w:cstheme="minorBidi"/>
          <w:kern w:val="2"/>
          <w:sz w:val="22"/>
          <w:szCs w:val="22"/>
          <w14:ligatures w14:val="standardContextual"/>
        </w:rPr>
        <w:tab/>
      </w:r>
      <w:r w:rsidRPr="00C510DB">
        <w:rPr>
          <w:rFonts w:eastAsia="DengXian"/>
          <w:lang w:eastAsia="ja-JP"/>
        </w:rPr>
        <w:t>Description</w:t>
      </w:r>
      <w:r>
        <w:tab/>
      </w:r>
      <w:r>
        <w:fldChar w:fldCharType="begin" w:fldLock="1"/>
      </w:r>
      <w:r>
        <w:instrText xml:space="preserve"> PAGEREF _Toc183503417 \h </w:instrText>
      </w:r>
      <w:r>
        <w:fldChar w:fldCharType="separate"/>
      </w:r>
      <w:r>
        <w:t>95</w:t>
      </w:r>
      <w:r>
        <w:fldChar w:fldCharType="end"/>
      </w:r>
    </w:p>
    <w:p w14:paraId="1AA6CC4D" w14:textId="1A22113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lang w:val="en-US" w:eastAsia="zh-CN"/>
        </w:rPr>
        <w:t>6.19.2</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Procedures</w:t>
      </w:r>
      <w:r>
        <w:tab/>
      </w:r>
      <w:r>
        <w:fldChar w:fldCharType="begin" w:fldLock="1"/>
      </w:r>
      <w:r>
        <w:instrText xml:space="preserve"> PAGEREF _Toc183503418 \h </w:instrText>
      </w:r>
      <w:r>
        <w:fldChar w:fldCharType="separate"/>
      </w:r>
      <w:r>
        <w:t>96</w:t>
      </w:r>
      <w:r>
        <w:fldChar w:fldCharType="end"/>
      </w:r>
    </w:p>
    <w:p w14:paraId="0BF86092" w14:textId="3F97DB6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6.19.2.1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P2P Application Data Channel</w:t>
      </w:r>
      <w:r>
        <w:tab/>
      </w:r>
      <w:r>
        <w:fldChar w:fldCharType="begin" w:fldLock="1"/>
      </w:r>
      <w:r>
        <w:instrText xml:space="preserve"> PAGEREF _Toc183503419 \h </w:instrText>
      </w:r>
      <w:r>
        <w:fldChar w:fldCharType="separate"/>
      </w:r>
      <w:r>
        <w:t>96</w:t>
      </w:r>
      <w:r>
        <w:fldChar w:fldCharType="end"/>
      </w:r>
    </w:p>
    <w:p w14:paraId="529D762A" w14:textId="0B21371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rPr>
        <w:t>6.19.3</w:t>
      </w:r>
      <w:r>
        <w:rPr>
          <w:rFonts w:asciiTheme="minorHAnsi" w:eastAsiaTheme="minorEastAsia" w:hAnsiTheme="minorHAnsi" w:cstheme="minorBidi"/>
          <w:kern w:val="2"/>
          <w:sz w:val="22"/>
          <w:szCs w:val="22"/>
          <w14:ligatures w14:val="standardContextual"/>
        </w:rPr>
        <w:tab/>
      </w:r>
      <w:r w:rsidRPr="00C510DB">
        <w:rPr>
          <w:rFonts w:eastAsia="DengXian"/>
        </w:rPr>
        <w:t>Impacts on existing nodes and functionality</w:t>
      </w:r>
      <w:r>
        <w:tab/>
      </w:r>
      <w:r>
        <w:fldChar w:fldCharType="begin" w:fldLock="1"/>
      </w:r>
      <w:r>
        <w:instrText xml:space="preserve"> PAGEREF _Toc183503420 \h </w:instrText>
      </w:r>
      <w:r>
        <w:fldChar w:fldCharType="separate"/>
      </w:r>
      <w:r>
        <w:t>97</w:t>
      </w:r>
      <w:r>
        <w:fldChar w:fldCharType="end"/>
      </w:r>
    </w:p>
    <w:p w14:paraId="7DCAFAC7" w14:textId="7918AE61"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6.20</w:t>
      </w:r>
      <w:r>
        <w:rPr>
          <w:rFonts w:asciiTheme="minorHAnsi" w:eastAsiaTheme="minorEastAsia" w:hAnsiTheme="minorHAnsi" w:cstheme="minorBidi"/>
          <w:kern w:val="2"/>
          <w:sz w:val="22"/>
          <w:szCs w:val="22"/>
          <w14:ligatures w14:val="standardContextual"/>
        </w:rPr>
        <w:tab/>
      </w:r>
      <w:r w:rsidRPr="00C510DB">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_Toc183503421 \h </w:instrText>
      </w:r>
      <w:r>
        <w:fldChar w:fldCharType="separate"/>
      </w:r>
      <w:r>
        <w:t>98</w:t>
      </w:r>
      <w:r>
        <w:fldChar w:fldCharType="end"/>
      </w:r>
    </w:p>
    <w:p w14:paraId="6F03961B" w14:textId="40E4426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Description</w:t>
      </w:r>
      <w:r>
        <w:tab/>
      </w:r>
      <w:r>
        <w:fldChar w:fldCharType="begin" w:fldLock="1"/>
      </w:r>
      <w:r>
        <w:instrText xml:space="preserve"> PAGEREF _Toc183503422 \h </w:instrText>
      </w:r>
      <w:r>
        <w:fldChar w:fldCharType="separate"/>
      </w:r>
      <w:r>
        <w:t>98</w:t>
      </w:r>
      <w:r>
        <w:fldChar w:fldCharType="end"/>
      </w:r>
    </w:p>
    <w:p w14:paraId="77A286B6" w14:textId="0E4975C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Subscription of Standalone Data Channel</w:t>
      </w:r>
      <w:r>
        <w:tab/>
      </w:r>
      <w:r>
        <w:fldChar w:fldCharType="begin" w:fldLock="1"/>
      </w:r>
      <w:r>
        <w:instrText xml:space="preserve"> PAGEREF _Toc183503423 \h </w:instrText>
      </w:r>
      <w:r>
        <w:fldChar w:fldCharType="separate"/>
      </w:r>
      <w:r>
        <w:t>98</w:t>
      </w:r>
      <w:r>
        <w:fldChar w:fldCharType="end"/>
      </w:r>
    </w:p>
    <w:p w14:paraId="3116EC87" w14:textId="697232C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Standalone Data Channel Capability Negotiation</w:t>
      </w:r>
      <w:r>
        <w:tab/>
      </w:r>
      <w:r>
        <w:fldChar w:fldCharType="begin" w:fldLock="1"/>
      </w:r>
      <w:r>
        <w:instrText xml:space="preserve"> PAGEREF _Toc183503424 \h </w:instrText>
      </w:r>
      <w:r>
        <w:fldChar w:fldCharType="separate"/>
      </w:r>
      <w:r>
        <w:t>98</w:t>
      </w:r>
      <w:r>
        <w:fldChar w:fldCharType="end"/>
      </w:r>
    </w:p>
    <w:p w14:paraId="577CCCFC" w14:textId="2CA12EA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Support of Standalone Bootstrap Data Channel</w:t>
      </w:r>
      <w:r>
        <w:tab/>
      </w:r>
      <w:r>
        <w:fldChar w:fldCharType="begin" w:fldLock="1"/>
      </w:r>
      <w:r>
        <w:instrText xml:space="preserve"> PAGEREF _Toc183503425 \h </w:instrText>
      </w:r>
      <w:r>
        <w:fldChar w:fldCharType="separate"/>
      </w:r>
      <w:r>
        <w:t>98</w:t>
      </w:r>
      <w:r>
        <w:fldChar w:fldCharType="end"/>
      </w:r>
    </w:p>
    <w:p w14:paraId="69D0C67F" w14:textId="16DCB1D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ko-KR"/>
        </w:rPr>
        <w:t>6.</w:t>
      </w:r>
      <w:r w:rsidRPr="00C510DB">
        <w:rPr>
          <w:rFonts w:eastAsia="SimSun"/>
          <w:lang w:val="en-US" w:eastAsia="zh-CN"/>
        </w:rPr>
        <w:t>20</w:t>
      </w:r>
      <w:r w:rsidRPr="00C510DB">
        <w:rPr>
          <w:rFonts w:eastAsia="Malgun Gothic"/>
          <w:lang w:val="en-US" w:eastAsia="ko-KR"/>
        </w:rPr>
        <w:t>.1.4</w:t>
      </w:r>
      <w:r>
        <w:rPr>
          <w:rFonts w:asciiTheme="minorHAnsi" w:eastAsiaTheme="minorEastAsia" w:hAnsiTheme="minorHAnsi" w:cstheme="minorBidi"/>
          <w:kern w:val="2"/>
          <w:sz w:val="22"/>
          <w:szCs w:val="22"/>
          <w14:ligatures w14:val="standardContextual"/>
        </w:rPr>
        <w:tab/>
      </w:r>
      <w:r w:rsidRPr="00C510DB">
        <w:rPr>
          <w:rFonts w:eastAsia="Malgun Gothic"/>
          <w:lang w:val="en-US" w:eastAsia="ko-KR"/>
        </w:rPr>
        <w:t>Support of Standalone Application Data Channel</w:t>
      </w:r>
      <w:r>
        <w:tab/>
      </w:r>
      <w:r>
        <w:fldChar w:fldCharType="begin" w:fldLock="1"/>
      </w:r>
      <w:r>
        <w:instrText xml:space="preserve"> PAGEREF _Toc183503426 \h </w:instrText>
      </w:r>
      <w:r>
        <w:fldChar w:fldCharType="separate"/>
      </w:r>
      <w:r>
        <w:t>98</w:t>
      </w:r>
      <w:r>
        <w:fldChar w:fldCharType="end"/>
      </w:r>
    </w:p>
    <w:p w14:paraId="095BE602" w14:textId="7A06AC0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.1.5</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Adding Audio/Video/Messaging Media to Established Standalone Data Channel</w:t>
      </w:r>
      <w:r>
        <w:tab/>
      </w:r>
      <w:r>
        <w:fldChar w:fldCharType="begin" w:fldLock="1"/>
      </w:r>
      <w:r>
        <w:instrText xml:space="preserve"> PAGEREF _Toc183503427 \h </w:instrText>
      </w:r>
      <w:r>
        <w:fldChar w:fldCharType="separate"/>
      </w:r>
      <w:r>
        <w:t>99</w:t>
      </w:r>
      <w:r>
        <w:fldChar w:fldCharType="end"/>
      </w:r>
    </w:p>
    <w:p w14:paraId="25939579" w14:textId="1CFD2EB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.1.6</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Removing Audio/Video/Messaging Media from an IMS Session that Contains IMS Data Channel Media</w:t>
      </w:r>
      <w:r>
        <w:tab/>
      </w:r>
      <w:r>
        <w:fldChar w:fldCharType="begin" w:fldLock="1"/>
      </w:r>
      <w:r>
        <w:instrText xml:space="preserve"> PAGEREF _Toc183503428 \h </w:instrText>
      </w:r>
      <w:r>
        <w:fldChar w:fldCharType="separate"/>
      </w:r>
      <w:r>
        <w:t>99</w:t>
      </w:r>
      <w:r>
        <w:fldChar w:fldCharType="end"/>
      </w:r>
    </w:p>
    <w:p w14:paraId="29DA0605" w14:textId="6B38343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Procedures</w:t>
      </w:r>
      <w:r>
        <w:tab/>
      </w:r>
      <w:r>
        <w:fldChar w:fldCharType="begin" w:fldLock="1"/>
      </w:r>
      <w:r>
        <w:instrText xml:space="preserve"> PAGEREF _Toc183503429 \h </w:instrText>
      </w:r>
      <w:r>
        <w:fldChar w:fldCharType="separate"/>
      </w:r>
      <w:r>
        <w:t>99</w:t>
      </w:r>
      <w:r>
        <w:fldChar w:fldCharType="end"/>
      </w:r>
    </w:p>
    <w:p w14:paraId="2C25B719" w14:textId="3543CF6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Both Ends have Version Compatible DC App</w:t>
      </w:r>
      <w:r>
        <w:tab/>
      </w:r>
      <w:r>
        <w:fldChar w:fldCharType="begin" w:fldLock="1"/>
      </w:r>
      <w:r>
        <w:instrText xml:space="preserve"> PAGEREF _Toc183503430 \h </w:instrText>
      </w:r>
      <w:r>
        <w:fldChar w:fldCharType="separate"/>
      </w:r>
      <w:r>
        <w:t>100</w:t>
      </w:r>
      <w:r>
        <w:fldChar w:fldCharType="end"/>
      </w:r>
    </w:p>
    <w:p w14:paraId="3DEE0649" w14:textId="7622F49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6.20.2.2</w:t>
      </w:r>
      <w:r>
        <w:rPr>
          <w:rFonts w:asciiTheme="minorHAnsi" w:eastAsiaTheme="minorEastAsia" w:hAnsiTheme="minorHAnsi" w:cstheme="minorBidi"/>
          <w:kern w:val="2"/>
          <w:sz w:val="22"/>
          <w:szCs w:val="22"/>
          <w14:ligatures w14:val="standardContextual"/>
        </w:rPr>
        <w:tab/>
      </w:r>
      <w:r w:rsidRPr="00C510DB">
        <w:rPr>
          <w:rFonts w:eastAsia="Malgun Gothic"/>
        </w:rPr>
        <w:t>Standalone Application Data Channel Establishment when Originating UE does not have Version Compatible DC App</w:t>
      </w:r>
      <w:r>
        <w:tab/>
      </w:r>
      <w:r>
        <w:fldChar w:fldCharType="begin" w:fldLock="1"/>
      </w:r>
      <w:r>
        <w:instrText xml:space="preserve"> PAGEREF _Toc183503431 \h </w:instrText>
      </w:r>
      <w:r>
        <w:fldChar w:fldCharType="separate"/>
      </w:r>
      <w:r>
        <w:t>101</w:t>
      </w:r>
      <w:r>
        <w:fldChar w:fldCharType="end"/>
      </w:r>
    </w:p>
    <w:p w14:paraId="6F73EDF1" w14:textId="11A7209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_Toc183503432 \h </w:instrText>
      </w:r>
      <w:r>
        <w:fldChar w:fldCharType="separate"/>
      </w:r>
      <w:r>
        <w:t>102</w:t>
      </w:r>
      <w:r>
        <w:fldChar w:fldCharType="end"/>
      </w:r>
    </w:p>
    <w:p w14:paraId="4D7C2512" w14:textId="6296485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6.20.3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Nodes and Functionality</w:t>
      </w:r>
      <w:r>
        <w:tab/>
      </w:r>
      <w:r>
        <w:fldChar w:fldCharType="begin" w:fldLock="1"/>
      </w:r>
      <w:r>
        <w:instrText xml:space="preserve"> PAGEREF _Toc183503433 \h </w:instrText>
      </w:r>
      <w:r>
        <w:fldChar w:fldCharType="separate"/>
      </w:r>
      <w:r>
        <w:t>103</w:t>
      </w:r>
      <w:r>
        <w:fldChar w:fldCharType="end"/>
      </w:r>
    </w:p>
    <w:p w14:paraId="2EA6FA62" w14:textId="06DFB98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rFonts w:asciiTheme="minorHAnsi" w:eastAsiaTheme="minorEastAsia" w:hAnsiTheme="minorHAnsi"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_Toc183503434 \h </w:instrText>
      </w:r>
      <w:r>
        <w:fldChar w:fldCharType="separate"/>
      </w:r>
      <w:r>
        <w:t>103</w:t>
      </w:r>
      <w:r>
        <w:fldChar w:fldCharType="end"/>
      </w:r>
    </w:p>
    <w:p w14:paraId="56E04915" w14:textId="0AB0E307"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_Toc183503435 \h </w:instrText>
      </w:r>
      <w:r>
        <w:fldChar w:fldCharType="separate"/>
      </w:r>
      <w:r>
        <w:t>103</w:t>
      </w:r>
      <w:r>
        <w:fldChar w:fldCharType="end"/>
      </w:r>
    </w:p>
    <w:p w14:paraId="75608F68" w14:textId="2C3494D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_Toc183503436 \h </w:instrText>
      </w:r>
      <w:r>
        <w:fldChar w:fldCharType="separate"/>
      </w:r>
      <w:r>
        <w:t>104</w:t>
      </w:r>
      <w:r>
        <w:fldChar w:fldCharType="end"/>
      </w:r>
    </w:p>
    <w:p w14:paraId="146A6E63" w14:textId="558118D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 standalone data channel session</w:t>
      </w:r>
      <w:r>
        <w:tab/>
      </w:r>
      <w:r>
        <w:fldChar w:fldCharType="begin" w:fldLock="1"/>
      </w:r>
      <w:r>
        <w:instrText xml:space="preserve"> PAGEREF _Toc183503437 \h </w:instrText>
      </w:r>
      <w:r>
        <w:fldChar w:fldCharType="separate"/>
      </w:r>
      <w:r>
        <w:t>104</w:t>
      </w:r>
      <w:r>
        <w:fldChar w:fldCharType="end"/>
      </w:r>
    </w:p>
    <w:p w14:paraId="52198B21" w14:textId="498903EF"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_Toc183503438 \h </w:instrText>
      </w:r>
      <w:r>
        <w:fldChar w:fldCharType="separate"/>
      </w:r>
      <w:r>
        <w:t>105</w:t>
      </w:r>
      <w:r>
        <w:fldChar w:fldCharType="end"/>
      </w:r>
    </w:p>
    <w:p w14:paraId="38FB4F8C" w14:textId="4AE2EED8"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22</w:t>
      </w:r>
      <w:r>
        <w:t xml:space="preserve">: </w:t>
      </w:r>
      <w:r>
        <w:rPr>
          <w:lang w:eastAsia="zh-CN"/>
        </w:rPr>
        <w:t>M</w:t>
      </w:r>
      <w:r>
        <w:t>ultiple</w:t>
      </w:r>
      <w:r>
        <w:rPr>
          <w:lang w:eastAsia="zh-CN"/>
        </w:rPr>
        <w:t>xing</w:t>
      </w:r>
      <w:r>
        <w:t xml:space="preserve"> </w:t>
      </w:r>
      <w:r>
        <w:rPr>
          <w:lang w:eastAsia="ko-KR"/>
        </w:rPr>
        <w:t>multiple DC</w:t>
      </w:r>
      <w:r w:rsidRPr="00C510DB">
        <w:rPr>
          <w:lang w:val="en-US" w:eastAsia="zh-CN"/>
        </w:rPr>
        <w:t xml:space="preserve"> streams</w:t>
      </w:r>
      <w:r>
        <w:rPr>
          <w:lang w:eastAsia="ko-KR"/>
        </w:rPr>
        <w:t xml:space="preserve"> over single SCTP connection</w:t>
      </w:r>
      <w:r>
        <w:tab/>
      </w:r>
      <w:r>
        <w:fldChar w:fldCharType="begin" w:fldLock="1"/>
      </w:r>
      <w:r>
        <w:instrText xml:space="preserve"> PAGEREF _Toc183503439 \h </w:instrText>
      </w:r>
      <w:r>
        <w:fldChar w:fldCharType="separate"/>
      </w:r>
      <w:r>
        <w:t>106</w:t>
      </w:r>
      <w:r>
        <w:fldChar w:fldCharType="end"/>
      </w:r>
    </w:p>
    <w:p w14:paraId="1C27908B" w14:textId="4032466F"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lang w:val="en-US" w:eastAsia="zh-CN"/>
        </w:rPr>
        <w:t>22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_Toc183503440 \h </w:instrText>
      </w:r>
      <w:r>
        <w:fldChar w:fldCharType="separate"/>
      </w:r>
      <w:r>
        <w:t>106</w:t>
      </w:r>
      <w:r>
        <w:fldChar w:fldCharType="end"/>
      </w:r>
    </w:p>
    <w:p w14:paraId="34E0E071" w14:textId="6EAAB0E3"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_Toc183503441 \h </w:instrText>
      </w:r>
      <w:r>
        <w:fldChar w:fldCharType="separate"/>
      </w:r>
      <w:r>
        <w:t>106</w:t>
      </w:r>
      <w:r>
        <w:fldChar w:fldCharType="end"/>
      </w:r>
    </w:p>
    <w:p w14:paraId="320F0E84" w14:textId="65B49C2E" w:rsidR="00C6182B" w:rsidRDefault="00C6182B">
      <w:pPr>
        <w:pStyle w:val="TOC4"/>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Example scenarios for multiplexing and de-multiplexing</w:t>
      </w:r>
      <w:r>
        <w:tab/>
      </w:r>
      <w:r>
        <w:fldChar w:fldCharType="begin" w:fldLock="1"/>
      </w:r>
      <w:r>
        <w:instrText xml:space="preserve"> PAGEREF _Toc183503442 \h </w:instrText>
      </w:r>
      <w:r>
        <w:fldChar w:fldCharType="separate"/>
      </w:r>
      <w:r>
        <w:t>106</w:t>
      </w:r>
      <w:r>
        <w:fldChar w:fldCharType="end"/>
      </w:r>
    </w:p>
    <w:p w14:paraId="06ACB207" w14:textId="0C96C082" w:rsidR="00C6182B" w:rsidRDefault="00C6182B">
      <w:pPr>
        <w:pStyle w:val="TOC4"/>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_Toc183503443 \h </w:instrText>
      </w:r>
      <w:r>
        <w:fldChar w:fldCharType="separate"/>
      </w:r>
      <w:r>
        <w:t>108</w:t>
      </w:r>
      <w:r>
        <w:fldChar w:fldCharType="end"/>
      </w:r>
    </w:p>
    <w:p w14:paraId="2A366261" w14:textId="6E064294"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6.22.1.3.1</w:t>
      </w:r>
      <w:r>
        <w:rPr>
          <w:rFonts w:asciiTheme="minorHAnsi" w:eastAsiaTheme="minorEastAsia" w:hAnsiTheme="minorHAnsi" w:cstheme="minorBidi"/>
          <w:kern w:val="2"/>
          <w:sz w:val="22"/>
          <w:szCs w:val="22"/>
          <w14:ligatures w14:val="standardContextual"/>
        </w:rPr>
        <w:tab/>
      </w:r>
      <w:r w:rsidRPr="00C510DB">
        <w:rPr>
          <w:lang w:val="en-US" w:eastAsia="zh-CN"/>
        </w:rPr>
        <w:t>Capability negotiation between UE and network</w:t>
      </w:r>
      <w:r>
        <w:tab/>
      </w:r>
      <w:r>
        <w:fldChar w:fldCharType="begin" w:fldLock="1"/>
      </w:r>
      <w:r>
        <w:instrText xml:space="preserve"> PAGEREF _Toc183503444 \h </w:instrText>
      </w:r>
      <w:r>
        <w:fldChar w:fldCharType="separate"/>
      </w:r>
      <w:r>
        <w:t>108</w:t>
      </w:r>
      <w:r>
        <w:fldChar w:fldCharType="end"/>
      </w:r>
    </w:p>
    <w:p w14:paraId="0368E0AF" w14:textId="68AB2169" w:rsidR="00C6182B" w:rsidRDefault="00C6182B">
      <w:pPr>
        <w:pStyle w:val="TOC5"/>
        <w:rPr>
          <w:rFonts w:asciiTheme="minorHAnsi" w:eastAsiaTheme="minorEastAsia" w:hAnsiTheme="minorHAnsi" w:cstheme="minorBidi"/>
          <w:kern w:val="2"/>
          <w:sz w:val="22"/>
          <w:szCs w:val="22"/>
          <w14:ligatures w14:val="standardContextual"/>
        </w:rPr>
      </w:pPr>
      <w:r>
        <w:t>6.22.1.3.2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_Toc183503445 \h </w:instrText>
      </w:r>
      <w:r>
        <w:fldChar w:fldCharType="separate"/>
      </w:r>
      <w:r>
        <w:t>108</w:t>
      </w:r>
      <w:r>
        <w:fldChar w:fldCharType="end"/>
      </w:r>
    </w:p>
    <w:p w14:paraId="69804AF3" w14:textId="4B2A75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6.22.1.4</w:t>
      </w:r>
      <w:r>
        <w:rPr>
          <w:rFonts w:asciiTheme="minorHAnsi" w:eastAsiaTheme="minorEastAsia" w:hAnsiTheme="minorHAnsi" w:cstheme="minorBidi"/>
          <w:kern w:val="2"/>
          <w:sz w:val="22"/>
          <w:szCs w:val="22"/>
          <w14:ligatures w14:val="standardContextual"/>
        </w:rPr>
        <w:tab/>
      </w:r>
      <w:r w:rsidRPr="00C510DB">
        <w:rPr>
          <w:rFonts w:eastAsia="SimSun"/>
        </w:rPr>
        <w:t>Determi</w:t>
      </w:r>
      <w:r>
        <w:t>nation of multiplexing and de-multiplexing</w:t>
      </w:r>
      <w:r>
        <w:tab/>
      </w:r>
      <w:r>
        <w:fldChar w:fldCharType="begin" w:fldLock="1"/>
      </w:r>
      <w:r>
        <w:instrText xml:space="preserve"> PAGEREF _Toc183503446 \h </w:instrText>
      </w:r>
      <w:r>
        <w:fldChar w:fldCharType="separate"/>
      </w:r>
      <w:r>
        <w:t>109</w:t>
      </w:r>
      <w:r>
        <w:fldChar w:fldCharType="end"/>
      </w:r>
    </w:p>
    <w:p w14:paraId="79C84103" w14:textId="6A8EA2E0"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6.22.1.5</w:t>
      </w:r>
      <w:r>
        <w:rPr>
          <w:rFonts w:asciiTheme="minorHAnsi" w:eastAsiaTheme="minorEastAsia" w:hAnsiTheme="minorHAnsi" w:cstheme="minorBidi"/>
          <w:kern w:val="2"/>
          <w:sz w:val="22"/>
          <w:szCs w:val="22"/>
          <w14:ligatures w14:val="standardContextual"/>
        </w:rPr>
        <w:tab/>
      </w:r>
      <w:r w:rsidRPr="00C510DB">
        <w:rPr>
          <w:lang w:val="en-US" w:eastAsia="zh-CN"/>
        </w:rPr>
        <w:t>media management for multiplexing and de-multiplexing</w:t>
      </w:r>
      <w:r>
        <w:tab/>
      </w:r>
      <w:r>
        <w:fldChar w:fldCharType="begin" w:fldLock="1"/>
      </w:r>
      <w:r>
        <w:instrText xml:space="preserve"> PAGEREF _Toc183503447 \h </w:instrText>
      </w:r>
      <w:r>
        <w:fldChar w:fldCharType="separate"/>
      </w:r>
      <w:r>
        <w:t>109</w:t>
      </w:r>
      <w:r>
        <w:fldChar w:fldCharType="end"/>
      </w:r>
    </w:p>
    <w:p w14:paraId="12731025" w14:textId="1208B7F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6.22.1.6</w:t>
      </w:r>
      <w:r>
        <w:rPr>
          <w:rFonts w:asciiTheme="minorHAnsi" w:eastAsiaTheme="minorEastAsia" w:hAnsiTheme="minorHAnsi" w:cstheme="minorBidi"/>
          <w:kern w:val="2"/>
          <w:sz w:val="22"/>
          <w:szCs w:val="22"/>
          <w14:ligatures w14:val="standardContextual"/>
        </w:rPr>
        <w:tab/>
      </w:r>
      <w:r w:rsidRPr="00C510DB">
        <w:rPr>
          <w:lang w:val="en-US" w:eastAsia="zh-CN"/>
        </w:rPr>
        <w:t>MF/MRF selection</w:t>
      </w:r>
      <w:r>
        <w:tab/>
      </w:r>
      <w:r>
        <w:fldChar w:fldCharType="begin" w:fldLock="1"/>
      </w:r>
      <w:r>
        <w:instrText xml:space="preserve"> PAGEREF _Toc183503448 \h </w:instrText>
      </w:r>
      <w:r>
        <w:fldChar w:fldCharType="separate"/>
      </w:r>
      <w:r>
        <w:t>109</w:t>
      </w:r>
      <w:r>
        <w:fldChar w:fldCharType="end"/>
      </w:r>
    </w:p>
    <w:p w14:paraId="633F1F40" w14:textId="039A3AFA" w:rsidR="00C6182B" w:rsidRDefault="00C6182B">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_Toc183503449 \h </w:instrText>
      </w:r>
      <w:r>
        <w:fldChar w:fldCharType="separate"/>
      </w:r>
      <w:r>
        <w:t>110</w:t>
      </w:r>
      <w:r>
        <w:fldChar w:fldCharType="end"/>
      </w:r>
    </w:p>
    <w:p w14:paraId="079EC2DB" w14:textId="4CA6DA2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6.22.2.1</w:t>
      </w:r>
      <w:r>
        <w:rPr>
          <w:rFonts w:asciiTheme="minorHAnsi" w:eastAsiaTheme="minorEastAsia" w:hAnsiTheme="minorHAnsi" w:cstheme="minorBidi"/>
          <w:kern w:val="2"/>
          <w:sz w:val="22"/>
          <w:szCs w:val="22"/>
          <w14:ligatures w14:val="standardContextual"/>
        </w:rPr>
        <w:tab/>
      </w:r>
      <w:r w:rsidRPr="00C510DB">
        <w:rPr>
          <w:rFonts w:eastAsia="SimSun"/>
        </w:rPr>
        <w:t>Bootstrap data channel establishment</w:t>
      </w:r>
      <w:r>
        <w:tab/>
      </w:r>
      <w:r>
        <w:fldChar w:fldCharType="begin" w:fldLock="1"/>
      </w:r>
      <w:r>
        <w:instrText xml:space="preserve"> PAGEREF _Toc183503450 \h </w:instrText>
      </w:r>
      <w:r>
        <w:fldChar w:fldCharType="separate"/>
      </w:r>
      <w:r>
        <w:t>110</w:t>
      </w:r>
      <w:r>
        <w:fldChar w:fldCharType="end"/>
      </w:r>
    </w:p>
    <w:p w14:paraId="70A5EE8C" w14:textId="7F76B728" w:rsidR="00C6182B" w:rsidRDefault="00C6182B">
      <w:pPr>
        <w:pStyle w:val="TOC5"/>
        <w:rPr>
          <w:rFonts w:asciiTheme="minorHAnsi" w:eastAsiaTheme="minorEastAsia" w:hAnsiTheme="minorHAnsi" w:cstheme="minorBidi"/>
          <w:kern w:val="2"/>
          <w:sz w:val="22"/>
          <w:szCs w:val="22"/>
          <w14:ligatures w14:val="standardContextual"/>
        </w:rPr>
      </w:pPr>
      <w:r>
        <w:t>6.22.2.1.1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_Toc183503451 \h </w:instrText>
      </w:r>
      <w:r>
        <w:fldChar w:fldCharType="separate"/>
      </w:r>
      <w:r>
        <w:t>110</w:t>
      </w:r>
      <w:r>
        <w:fldChar w:fldCharType="end"/>
      </w:r>
    </w:p>
    <w:p w14:paraId="28BD6A65" w14:textId="6B68AE65" w:rsidR="00C6182B" w:rsidRDefault="00C6182B">
      <w:pPr>
        <w:pStyle w:val="TOC5"/>
        <w:rPr>
          <w:rFonts w:asciiTheme="minorHAnsi" w:eastAsiaTheme="minorEastAsia" w:hAnsiTheme="minorHAnsi" w:cstheme="minorBidi"/>
          <w:kern w:val="2"/>
          <w:sz w:val="22"/>
          <w:szCs w:val="22"/>
          <w14:ligatures w14:val="standardContextual"/>
        </w:rPr>
      </w:pPr>
      <w:r>
        <w:t>6.22.2.1.2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_Toc183503452 \h </w:instrText>
      </w:r>
      <w:r>
        <w:fldChar w:fldCharType="separate"/>
      </w:r>
      <w:r>
        <w:t>111</w:t>
      </w:r>
      <w:r>
        <w:fldChar w:fldCharType="end"/>
      </w:r>
    </w:p>
    <w:p w14:paraId="05A77026" w14:textId="14C2B26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6.22.2.2</w:t>
      </w:r>
      <w:r>
        <w:rPr>
          <w:rFonts w:asciiTheme="minorHAnsi" w:eastAsiaTheme="minorEastAsia" w:hAnsiTheme="minorHAnsi" w:cstheme="minorBidi"/>
          <w:kern w:val="2"/>
          <w:sz w:val="22"/>
          <w:szCs w:val="22"/>
          <w14:ligatures w14:val="standardContextual"/>
        </w:rPr>
        <w:tab/>
      </w:r>
      <w:r w:rsidRPr="00C510DB">
        <w:rPr>
          <w:rFonts w:eastAsia="SimSun"/>
        </w:rPr>
        <w:t>Application data channel establishment</w:t>
      </w:r>
      <w:r>
        <w:tab/>
      </w:r>
      <w:r>
        <w:fldChar w:fldCharType="begin" w:fldLock="1"/>
      </w:r>
      <w:r>
        <w:instrText xml:space="preserve"> PAGEREF _Toc183503453 \h </w:instrText>
      </w:r>
      <w:r>
        <w:fldChar w:fldCharType="separate"/>
      </w:r>
      <w:r>
        <w:t>112</w:t>
      </w:r>
      <w:r>
        <w:fldChar w:fldCharType="end"/>
      </w:r>
    </w:p>
    <w:p w14:paraId="038611EA" w14:textId="00211CBE" w:rsidR="00C6182B" w:rsidRDefault="00C6182B">
      <w:pPr>
        <w:pStyle w:val="TOC5"/>
        <w:rPr>
          <w:rFonts w:asciiTheme="minorHAnsi" w:eastAsiaTheme="minorEastAsia" w:hAnsiTheme="minorHAnsi" w:cstheme="minorBidi"/>
          <w:kern w:val="2"/>
          <w:sz w:val="22"/>
          <w:szCs w:val="22"/>
          <w14:ligatures w14:val="standardContextual"/>
        </w:rPr>
      </w:pPr>
      <w:r>
        <w:t>6.22.2.2.1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_Toc183503454 \h </w:instrText>
      </w:r>
      <w:r>
        <w:fldChar w:fldCharType="separate"/>
      </w:r>
      <w:r>
        <w:t>112</w:t>
      </w:r>
      <w:r>
        <w:fldChar w:fldCharType="end"/>
      </w:r>
    </w:p>
    <w:p w14:paraId="4969E2A6" w14:textId="6E7F969F"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6.22.2.2.2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_Toc183503455 \h </w:instrText>
      </w:r>
      <w:r>
        <w:fldChar w:fldCharType="separate"/>
      </w:r>
      <w:r>
        <w:t>114</w:t>
      </w:r>
      <w:r>
        <w:fldChar w:fldCharType="end"/>
      </w:r>
    </w:p>
    <w:p w14:paraId="7E28CD52" w14:textId="4BB43B85" w:rsidR="00C6182B" w:rsidRDefault="00C6182B">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_Toc183503456 \h </w:instrText>
      </w:r>
      <w:r>
        <w:fldChar w:fldCharType="separate"/>
      </w:r>
      <w:r>
        <w:t>115</w:t>
      </w:r>
      <w:r>
        <w:fldChar w:fldCharType="end"/>
      </w:r>
    </w:p>
    <w:p w14:paraId="7E59CCE1" w14:textId="5DCC63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22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_Toc183503457 \h </w:instrText>
      </w:r>
      <w:r>
        <w:fldChar w:fldCharType="separate"/>
      </w:r>
      <w:r>
        <w:t>116</w:t>
      </w:r>
      <w:r>
        <w:fldChar w:fldCharType="end"/>
      </w:r>
    </w:p>
    <w:p w14:paraId="5615CAF3" w14:textId="3C6C650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_Toc183503458 \h </w:instrText>
      </w:r>
      <w:r>
        <w:fldChar w:fldCharType="separate"/>
      </w:r>
      <w:r>
        <w:t>116</w:t>
      </w:r>
      <w:r>
        <w:fldChar w:fldCharType="end"/>
      </w:r>
    </w:p>
    <w:p w14:paraId="1D17A5D2" w14:textId="577B349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_Toc183503459 \h </w:instrText>
      </w:r>
      <w:r>
        <w:fldChar w:fldCharType="separate"/>
      </w:r>
      <w:r>
        <w:t>116</w:t>
      </w:r>
      <w:r>
        <w:fldChar w:fldCharType="end"/>
      </w:r>
    </w:p>
    <w:p w14:paraId="2F411F17" w14:textId="3744442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_Toc183503460 \h </w:instrText>
      </w:r>
      <w:r>
        <w:fldChar w:fldCharType="separate"/>
      </w:r>
      <w:r>
        <w:t>118</w:t>
      </w:r>
      <w:r>
        <w:fldChar w:fldCharType="end"/>
      </w:r>
    </w:p>
    <w:p w14:paraId="705278DD" w14:textId="7BD63B0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_Toc183503461 \h </w:instrText>
      </w:r>
      <w:r>
        <w:fldChar w:fldCharType="separate"/>
      </w:r>
      <w:r>
        <w:t>119</w:t>
      </w:r>
      <w:r>
        <w:fldChar w:fldCharType="end"/>
      </w:r>
    </w:p>
    <w:p w14:paraId="26F3A960" w14:textId="0BB77B3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24</w:t>
      </w:r>
      <w:r>
        <w:t xml:space="preserve">: </w:t>
      </w:r>
      <w:r>
        <w:rPr>
          <w:lang w:eastAsia="zh-CN"/>
        </w:rPr>
        <w:t>Transition Between Avatar and Audio/Video Communication</w:t>
      </w:r>
      <w:r>
        <w:tab/>
      </w:r>
      <w:r>
        <w:fldChar w:fldCharType="begin" w:fldLock="1"/>
      </w:r>
      <w:r>
        <w:instrText xml:space="preserve"> PAGEREF _Toc183503462 \h </w:instrText>
      </w:r>
      <w:r>
        <w:fldChar w:fldCharType="separate"/>
      </w:r>
      <w:r>
        <w:t>119</w:t>
      </w:r>
      <w:r>
        <w:fldChar w:fldCharType="end"/>
      </w:r>
    </w:p>
    <w:p w14:paraId="6CB5A1B6" w14:textId="7DE0547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_Toc183503463 \h </w:instrText>
      </w:r>
      <w:r>
        <w:fldChar w:fldCharType="separate"/>
      </w:r>
      <w:r>
        <w:t>119</w:t>
      </w:r>
      <w:r>
        <w:fldChar w:fldCharType="end"/>
      </w:r>
    </w:p>
    <w:p w14:paraId="0F09BB28" w14:textId="278C187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.2</w:t>
      </w:r>
      <w:r>
        <w:rPr>
          <w:rFonts w:asciiTheme="minorHAnsi" w:eastAsiaTheme="minorEastAsia" w:hAnsiTheme="minorHAnsi" w:cstheme="minorBidi"/>
          <w:kern w:val="2"/>
          <w:sz w:val="22"/>
          <w:szCs w:val="22"/>
          <w14:ligatures w14:val="standardContextual"/>
        </w:rPr>
        <w:tab/>
      </w:r>
      <w:r>
        <w:t>Architecture for Avatar Communication</w:t>
      </w:r>
      <w:r>
        <w:tab/>
      </w:r>
      <w:r>
        <w:fldChar w:fldCharType="begin" w:fldLock="1"/>
      </w:r>
      <w:r>
        <w:instrText xml:space="preserve"> PAGEREF _Toc183503464 \h </w:instrText>
      </w:r>
      <w:r>
        <w:fldChar w:fldCharType="separate"/>
      </w:r>
      <w:r>
        <w:t>119</w:t>
      </w:r>
      <w:r>
        <w:fldChar w:fldCharType="end"/>
      </w:r>
    </w:p>
    <w:p w14:paraId="035DA0B6" w14:textId="661528CD"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24</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_Toc183503465 \h </w:instrText>
      </w:r>
      <w:r>
        <w:fldChar w:fldCharType="separate"/>
      </w:r>
      <w:r>
        <w:t>121</w:t>
      </w:r>
      <w:r>
        <w:fldChar w:fldCharType="end"/>
      </w:r>
    </w:p>
    <w:p w14:paraId="39EB1BEB" w14:textId="75BCC92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.3.1</w:t>
      </w:r>
      <w:r>
        <w:rPr>
          <w:rFonts w:asciiTheme="minorHAnsi" w:eastAsiaTheme="minorEastAsia" w:hAnsiTheme="minorHAnsi" w:cstheme="minorBidi"/>
          <w:kern w:val="2"/>
          <w:sz w:val="22"/>
          <w:szCs w:val="22"/>
          <w14:ligatures w14:val="standardContextual"/>
        </w:rPr>
        <w:tab/>
      </w:r>
      <w:r>
        <w:t>Transition from audio/video communication to Avatar communication</w:t>
      </w:r>
      <w:r>
        <w:tab/>
      </w:r>
      <w:r>
        <w:fldChar w:fldCharType="begin" w:fldLock="1"/>
      </w:r>
      <w:r>
        <w:instrText xml:space="preserve"> PAGEREF _Toc183503466 \h </w:instrText>
      </w:r>
      <w:r>
        <w:fldChar w:fldCharType="separate"/>
      </w:r>
      <w:r>
        <w:t>121</w:t>
      </w:r>
      <w:r>
        <w:fldChar w:fldCharType="end"/>
      </w:r>
    </w:p>
    <w:p w14:paraId="0B9AC9E3" w14:textId="3848F3C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.3.2</w:t>
      </w:r>
      <w:r>
        <w:rPr>
          <w:rFonts w:asciiTheme="minorHAnsi" w:eastAsiaTheme="minorEastAsia" w:hAnsiTheme="minorHAnsi" w:cstheme="minorBidi"/>
          <w:kern w:val="2"/>
          <w:sz w:val="22"/>
          <w:szCs w:val="22"/>
          <w14:ligatures w14:val="standardContextual"/>
        </w:rPr>
        <w:tab/>
      </w:r>
      <w:r>
        <w:t>Transition from Avatar communication to audio/video communication</w:t>
      </w:r>
      <w:r>
        <w:tab/>
      </w:r>
      <w:r>
        <w:fldChar w:fldCharType="begin" w:fldLock="1"/>
      </w:r>
      <w:r>
        <w:instrText xml:space="preserve"> PAGEREF _Toc183503467 \h </w:instrText>
      </w:r>
      <w:r>
        <w:fldChar w:fldCharType="separate"/>
      </w:r>
      <w:r>
        <w:t>122</w:t>
      </w:r>
      <w:r>
        <w:fldChar w:fldCharType="end"/>
      </w:r>
    </w:p>
    <w:p w14:paraId="4C3FAFD4" w14:textId="2CC34D75" w:rsidR="00C6182B" w:rsidRDefault="00C6182B">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_Toc183503468 \h </w:instrText>
      </w:r>
      <w:r>
        <w:fldChar w:fldCharType="separate"/>
      </w:r>
      <w:r>
        <w:t>123</w:t>
      </w:r>
      <w:r>
        <w:fldChar w:fldCharType="end"/>
      </w:r>
    </w:p>
    <w:p w14:paraId="424931DB" w14:textId="70BC4C21"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25</w:t>
      </w:r>
      <w:r>
        <w:t>: Supporting network-based avatar communication by media capability invocation</w:t>
      </w:r>
      <w:r>
        <w:tab/>
      </w:r>
      <w:r>
        <w:fldChar w:fldCharType="begin" w:fldLock="1"/>
      </w:r>
      <w:r>
        <w:instrText xml:space="preserve"> PAGEREF _Toc183503469 \h </w:instrText>
      </w:r>
      <w:r>
        <w:fldChar w:fldCharType="separate"/>
      </w:r>
      <w:r>
        <w:t>123</w:t>
      </w:r>
      <w:r>
        <w:fldChar w:fldCharType="end"/>
      </w:r>
    </w:p>
    <w:p w14:paraId="0D0A703C" w14:textId="2073FD0A"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_Toc183503470 \h </w:instrText>
      </w:r>
      <w:r>
        <w:fldChar w:fldCharType="separate"/>
      </w:r>
      <w:r>
        <w:t>123</w:t>
      </w:r>
      <w:r>
        <w:fldChar w:fldCharType="end"/>
      </w:r>
    </w:p>
    <w:p w14:paraId="648060D2" w14:textId="2BE65C50"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_Toc183503471 \h </w:instrText>
      </w:r>
      <w:r>
        <w:fldChar w:fldCharType="separate"/>
      </w:r>
      <w:r>
        <w:t>123</w:t>
      </w:r>
      <w:r>
        <w:fldChar w:fldCharType="end"/>
      </w:r>
    </w:p>
    <w:p w14:paraId="2C0F4CE1" w14:textId="73F4D975"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_Toc183503472 \h </w:instrText>
      </w:r>
      <w:r>
        <w:fldChar w:fldCharType="separate"/>
      </w:r>
      <w:r>
        <w:t>124</w:t>
      </w:r>
      <w:r>
        <w:fldChar w:fldCharType="end"/>
      </w:r>
    </w:p>
    <w:p w14:paraId="62051F7D" w14:textId="65854EC3"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_Toc183503473 \h </w:instrText>
      </w:r>
      <w:r>
        <w:fldChar w:fldCharType="separate"/>
      </w:r>
      <w:r>
        <w:t>124</w:t>
      </w:r>
      <w:r>
        <w:fldChar w:fldCharType="end"/>
      </w:r>
    </w:p>
    <w:p w14:paraId="7995F0BF" w14:textId="757BBCB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_Toc183503474 \h </w:instrText>
      </w:r>
      <w:r>
        <w:fldChar w:fldCharType="separate"/>
      </w:r>
      <w:r>
        <w:t>125</w:t>
      </w:r>
      <w:r>
        <w:fldChar w:fldCharType="end"/>
      </w:r>
    </w:p>
    <w:p w14:paraId="0841D6A3" w14:textId="77BC8214"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.2.1</w:t>
      </w:r>
      <w:r>
        <w:rPr>
          <w:rFonts w:asciiTheme="minorHAnsi" w:eastAsiaTheme="minorEastAsia" w:hAnsiTheme="minorHAnsi" w:cstheme="minorBidi"/>
          <w:kern w:val="2"/>
          <w:sz w:val="22"/>
          <w:szCs w:val="22"/>
          <w14:ligatures w14:val="standardContextual"/>
        </w:rPr>
        <w:tab/>
      </w:r>
      <w:r w:rsidRPr="00C510DB">
        <w:rPr>
          <w:rFonts w:eastAsia="SimSun"/>
        </w:rPr>
        <w:t>Network-based procedure for avatar communication</w:t>
      </w:r>
      <w:r>
        <w:tab/>
      </w:r>
      <w:r>
        <w:fldChar w:fldCharType="begin" w:fldLock="1"/>
      </w:r>
      <w:r>
        <w:instrText xml:space="preserve"> PAGEREF _Toc183503475 \h </w:instrText>
      </w:r>
      <w:r>
        <w:fldChar w:fldCharType="separate"/>
      </w:r>
      <w:r>
        <w:t>125</w:t>
      </w:r>
      <w:r>
        <w:fldChar w:fldCharType="end"/>
      </w:r>
    </w:p>
    <w:p w14:paraId="60D3D972" w14:textId="76D26C2B" w:rsidR="00C6182B" w:rsidRDefault="00C6182B">
      <w:pPr>
        <w:pStyle w:val="TOC4"/>
        <w:rPr>
          <w:rFonts w:asciiTheme="minorHAnsi" w:eastAsiaTheme="minorEastAsia" w:hAnsiTheme="minorHAnsi" w:cstheme="minorBidi"/>
          <w:kern w:val="2"/>
          <w:sz w:val="22"/>
          <w:szCs w:val="22"/>
          <w14:ligatures w14:val="standardContextual"/>
        </w:rPr>
      </w:pPr>
      <w:r>
        <w:t>6.25.2.</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Transcoding between speech and gesture (or text) in communication</w:t>
      </w:r>
      <w:r>
        <w:tab/>
      </w:r>
      <w:r>
        <w:fldChar w:fldCharType="begin" w:fldLock="1"/>
      </w:r>
      <w:r>
        <w:instrText xml:space="preserve"> PAGEREF _Toc183503476 \h </w:instrText>
      </w:r>
      <w:r>
        <w:fldChar w:fldCharType="separate"/>
      </w:r>
      <w:r>
        <w:t>126</w:t>
      </w:r>
      <w:r>
        <w:fldChar w:fldCharType="end"/>
      </w:r>
    </w:p>
    <w:p w14:paraId="3A49C707" w14:textId="3AF4927A"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25</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_Toc183503477 \h </w:instrText>
      </w:r>
      <w:r>
        <w:fldChar w:fldCharType="separate"/>
      </w:r>
      <w:r>
        <w:t>127</w:t>
      </w:r>
      <w:r>
        <w:fldChar w:fldCharType="end"/>
      </w:r>
    </w:p>
    <w:p w14:paraId="3B651E80" w14:textId="28E60380"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Pr>
          <w:rFonts w:asciiTheme="minorHAnsi" w:eastAsiaTheme="minorEastAsia" w:hAnsiTheme="minorHAnsi" w:cstheme="minorBidi"/>
          <w:kern w:val="2"/>
          <w:sz w:val="22"/>
          <w:szCs w:val="22"/>
          <w14:ligatures w14:val="standardContextual"/>
        </w:rPr>
        <w:tab/>
      </w:r>
      <w:r w:rsidRPr="00C510DB">
        <w:rPr>
          <w:rFonts w:eastAsia="Malgun Gothic"/>
        </w:rPr>
        <w:t>Solution #</w:t>
      </w:r>
      <w:r w:rsidRPr="00C510DB">
        <w:rPr>
          <w:rFonts w:eastAsia="SimSun"/>
        </w:rPr>
        <w:t>26</w:t>
      </w:r>
      <w:r w:rsidRPr="00C510DB">
        <w:rPr>
          <w:rFonts w:eastAsia="Malgun Gothic"/>
        </w:rPr>
        <w:t>: Support for Avatars in AR Calls</w:t>
      </w:r>
      <w:r>
        <w:tab/>
      </w:r>
      <w:r>
        <w:fldChar w:fldCharType="begin" w:fldLock="1"/>
      </w:r>
      <w:r>
        <w:instrText xml:space="preserve"> PAGEREF _Toc183503478 \h </w:instrText>
      </w:r>
      <w:r>
        <w:fldChar w:fldCharType="separate"/>
      </w:r>
      <w:r>
        <w:t>128</w:t>
      </w:r>
      <w:r>
        <w:fldChar w:fldCharType="end"/>
      </w:r>
    </w:p>
    <w:p w14:paraId="314FEEDD" w14:textId="3A4AA59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_Toc183503479 \h </w:instrText>
      </w:r>
      <w:r>
        <w:fldChar w:fldCharType="separate"/>
      </w:r>
      <w:r>
        <w:t>128</w:t>
      </w:r>
      <w:r>
        <w:fldChar w:fldCharType="end"/>
      </w:r>
    </w:p>
    <w:p w14:paraId="628B705F" w14:textId="0526D4B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.1.1</w:t>
      </w:r>
      <w:r>
        <w:rPr>
          <w:rFonts w:asciiTheme="minorHAnsi" w:eastAsiaTheme="minorEastAsia" w:hAnsiTheme="minorHAnsi" w:cstheme="minorBidi"/>
          <w:kern w:val="2"/>
          <w:sz w:val="22"/>
          <w:szCs w:val="22"/>
          <w14:ligatures w14:val="standardContextual"/>
        </w:rPr>
        <w:tab/>
      </w:r>
      <w:r w:rsidRPr="00C510DB">
        <w:rPr>
          <w:rFonts w:eastAsia="Malgun Gothic"/>
        </w:rPr>
        <w:t>Function Mapping</w:t>
      </w:r>
      <w:r>
        <w:tab/>
      </w:r>
      <w:r>
        <w:fldChar w:fldCharType="begin" w:fldLock="1"/>
      </w:r>
      <w:r>
        <w:instrText xml:space="preserve"> PAGEREF _Toc183503480 \h </w:instrText>
      </w:r>
      <w:r>
        <w:fldChar w:fldCharType="separate"/>
      </w:r>
      <w:r>
        <w:t>128</w:t>
      </w:r>
      <w:r>
        <w:fldChar w:fldCharType="end"/>
      </w:r>
    </w:p>
    <w:p w14:paraId="1A62CF6B" w14:textId="2DB8F77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.1.2</w:t>
      </w:r>
      <w:r>
        <w:rPr>
          <w:rFonts w:asciiTheme="minorHAnsi" w:eastAsiaTheme="minorEastAsia" w:hAnsiTheme="minorHAnsi" w:cstheme="minorBidi"/>
          <w:kern w:val="2"/>
          <w:sz w:val="22"/>
          <w:szCs w:val="22"/>
          <w14:ligatures w14:val="standardContextual"/>
        </w:rPr>
        <w:tab/>
      </w:r>
      <w:r w:rsidRPr="00C510DB">
        <w:rPr>
          <w:rFonts w:eastAsia="Malgun Gothic"/>
        </w:rPr>
        <w:t>Architecture Enhancements</w:t>
      </w:r>
      <w:r>
        <w:tab/>
      </w:r>
      <w:r>
        <w:fldChar w:fldCharType="begin" w:fldLock="1"/>
      </w:r>
      <w:r>
        <w:instrText xml:space="preserve"> PAGEREF _Toc183503481 \h </w:instrText>
      </w:r>
      <w:r>
        <w:fldChar w:fldCharType="separate"/>
      </w:r>
      <w:r>
        <w:t>129</w:t>
      </w:r>
      <w:r>
        <w:fldChar w:fldCharType="end"/>
      </w:r>
    </w:p>
    <w:p w14:paraId="5BBC0CB8" w14:textId="76EA5946"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26</w:t>
      </w:r>
      <w:r w:rsidRPr="00C510DB">
        <w:rPr>
          <w:rFonts w:eastAsia="Malgun Gothic"/>
          <w:lang w:eastAsia="en-US"/>
        </w:rPr>
        <w:t>.2</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Procedures</w:t>
      </w:r>
      <w:r>
        <w:tab/>
      </w:r>
      <w:r>
        <w:fldChar w:fldCharType="begin" w:fldLock="1"/>
      </w:r>
      <w:r>
        <w:instrText xml:space="preserve"> PAGEREF _Toc183503482 \h </w:instrText>
      </w:r>
      <w:r>
        <w:fldChar w:fldCharType="separate"/>
      </w:r>
      <w:r>
        <w:t>130</w:t>
      </w:r>
      <w:r>
        <w:fldChar w:fldCharType="end"/>
      </w:r>
    </w:p>
    <w:p w14:paraId="5840C84F" w14:textId="2887A62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6.26.3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services, entities and interfaces</w:t>
      </w:r>
      <w:r>
        <w:tab/>
      </w:r>
      <w:r>
        <w:fldChar w:fldCharType="begin" w:fldLock="1"/>
      </w:r>
      <w:r>
        <w:instrText xml:space="preserve"> PAGEREF _Toc183503483 \h </w:instrText>
      </w:r>
      <w:r>
        <w:fldChar w:fldCharType="separate"/>
      </w:r>
      <w:r>
        <w:t>133</w:t>
      </w:r>
      <w:r>
        <w:fldChar w:fldCharType="end"/>
      </w:r>
    </w:p>
    <w:p w14:paraId="485153E4" w14:textId="2C882B3E"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rPr>
        <w:t>27</w:t>
      </w:r>
      <w:r>
        <w:rPr>
          <w:rFonts w:asciiTheme="minorHAnsi" w:eastAsiaTheme="minorEastAsia" w:hAnsiTheme="minorHAnsi" w:cstheme="minorBidi"/>
          <w:kern w:val="2"/>
          <w:sz w:val="22"/>
          <w:szCs w:val="22"/>
          <w14:ligatures w14:val="standardContextual"/>
        </w:rPr>
        <w:tab/>
      </w:r>
      <w:r>
        <w:t>Solution #</w:t>
      </w:r>
      <w:r w:rsidRPr="00C510DB">
        <w:rPr>
          <w:rFonts w:eastAsia="SimSun"/>
        </w:rPr>
        <w:t>27</w:t>
      </w:r>
      <w:r>
        <w:t>: Early capability negotiation for IMS Avatar Communication</w:t>
      </w:r>
      <w:r>
        <w:tab/>
      </w:r>
      <w:r>
        <w:fldChar w:fldCharType="begin" w:fldLock="1"/>
      </w:r>
      <w:r>
        <w:instrText xml:space="preserve"> PAGEREF _Toc183503484 \h </w:instrText>
      </w:r>
      <w:r>
        <w:fldChar w:fldCharType="separate"/>
      </w:r>
      <w:r>
        <w:t>133</w:t>
      </w:r>
      <w:r>
        <w:fldChar w:fldCharType="end"/>
      </w:r>
    </w:p>
    <w:p w14:paraId="730C3FD2" w14:textId="55A10AD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_Toc183503485 \h </w:instrText>
      </w:r>
      <w:r>
        <w:fldChar w:fldCharType="separate"/>
      </w:r>
      <w:r>
        <w:t>133</w:t>
      </w:r>
      <w:r>
        <w:fldChar w:fldCharType="end"/>
      </w:r>
    </w:p>
    <w:p w14:paraId="37F94E01" w14:textId="2914B6E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_Toc183503486 \h </w:instrText>
      </w:r>
      <w:r>
        <w:fldChar w:fldCharType="separate"/>
      </w:r>
      <w:r>
        <w:t>133</w:t>
      </w:r>
      <w:r>
        <w:fldChar w:fldCharType="end"/>
      </w:r>
    </w:p>
    <w:p w14:paraId="723259CC" w14:textId="32230A9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Yu Mincho"/>
        </w:rPr>
        <w:t>6.</w:t>
      </w:r>
      <w:r w:rsidRPr="00C510DB">
        <w:rPr>
          <w:rFonts w:eastAsia="SimSun"/>
        </w:rPr>
        <w:t>27</w:t>
      </w:r>
      <w:r w:rsidRPr="00C510DB">
        <w:rPr>
          <w:rFonts w:eastAsia="Yu Mincho"/>
        </w:rPr>
        <w:t>.1.2</w:t>
      </w:r>
      <w:r>
        <w:rPr>
          <w:rFonts w:asciiTheme="minorHAnsi" w:eastAsiaTheme="minorEastAsia" w:hAnsiTheme="minorHAnsi" w:cstheme="minorBidi"/>
          <w:kern w:val="2"/>
          <w:sz w:val="22"/>
          <w:szCs w:val="22"/>
          <w14:ligatures w14:val="standardContextual"/>
        </w:rPr>
        <w:tab/>
      </w:r>
      <w:r w:rsidRPr="00C510DB">
        <w:rPr>
          <w:rFonts w:eastAsia="Yu Mincho"/>
        </w:rPr>
        <w:t>Architecture</w:t>
      </w:r>
      <w:r>
        <w:tab/>
      </w:r>
      <w:r>
        <w:fldChar w:fldCharType="begin" w:fldLock="1"/>
      </w:r>
      <w:r>
        <w:instrText xml:space="preserve"> PAGEREF _Toc183503487 \h </w:instrText>
      </w:r>
      <w:r>
        <w:fldChar w:fldCharType="separate"/>
      </w:r>
      <w:r>
        <w:t>133</w:t>
      </w:r>
      <w:r>
        <w:fldChar w:fldCharType="end"/>
      </w:r>
    </w:p>
    <w:p w14:paraId="10ABD45C" w14:textId="3C9FA12E"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_Toc183503488 \h </w:instrText>
      </w:r>
      <w:r>
        <w:fldChar w:fldCharType="separate"/>
      </w:r>
      <w:r>
        <w:t>134</w:t>
      </w:r>
      <w:r>
        <w:fldChar w:fldCharType="end"/>
      </w:r>
    </w:p>
    <w:p w14:paraId="2AFE7A9B" w14:textId="7334F7E3" w:rsidR="00C6182B" w:rsidRDefault="00C6182B">
      <w:pPr>
        <w:pStyle w:val="TOC5"/>
        <w:rPr>
          <w:rFonts w:asciiTheme="minorHAnsi" w:eastAsiaTheme="minorEastAsia" w:hAnsiTheme="minorHAnsi" w:cstheme="minorBidi"/>
          <w:kern w:val="2"/>
          <w:sz w:val="22"/>
          <w:szCs w:val="22"/>
          <w14:ligatures w14:val="standardContextual"/>
        </w:rPr>
      </w:pPr>
      <w:r>
        <w:t>6.27.1.3.1</w:t>
      </w:r>
      <w:r>
        <w:rPr>
          <w:rFonts w:asciiTheme="minorHAnsi" w:eastAsiaTheme="minorEastAsia" w:hAnsiTheme="minorHAnsi" w:cstheme="minorBidi"/>
          <w:kern w:val="2"/>
          <w:sz w:val="22"/>
          <w:szCs w:val="22"/>
          <w14:ligatures w14:val="standardContextual"/>
        </w:rPr>
        <w:tab/>
      </w:r>
      <w:r>
        <w:t>Definition of Avatar type and Required UE avatar capability</w:t>
      </w:r>
      <w:r>
        <w:tab/>
      </w:r>
      <w:r>
        <w:fldChar w:fldCharType="begin" w:fldLock="1"/>
      </w:r>
      <w:r>
        <w:instrText xml:space="preserve"> PAGEREF _Toc183503489 \h </w:instrText>
      </w:r>
      <w:r>
        <w:fldChar w:fldCharType="separate"/>
      </w:r>
      <w:r>
        <w:t>134</w:t>
      </w:r>
      <w:r>
        <w:fldChar w:fldCharType="end"/>
      </w:r>
    </w:p>
    <w:p w14:paraId="7FB25416" w14:textId="72BD0F69"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.1.3.2</w:t>
      </w:r>
      <w:r>
        <w:rPr>
          <w:rFonts w:asciiTheme="minorHAnsi" w:eastAsiaTheme="minorEastAsia" w:hAnsiTheme="minorHAnsi" w:cstheme="minorBidi"/>
          <w:kern w:val="2"/>
          <w:sz w:val="22"/>
          <w:szCs w:val="22"/>
          <w14:ligatures w14:val="standardContextual"/>
        </w:rPr>
        <w:tab/>
      </w:r>
      <w:r>
        <w:rPr>
          <w:lang w:eastAsia="zh-CN"/>
        </w:rPr>
        <w:t>Negotiation steps</w:t>
      </w:r>
      <w:r>
        <w:tab/>
      </w:r>
      <w:r>
        <w:fldChar w:fldCharType="begin" w:fldLock="1"/>
      </w:r>
      <w:r>
        <w:instrText xml:space="preserve"> PAGEREF _Toc183503490 \h </w:instrText>
      </w:r>
      <w:r>
        <w:fldChar w:fldCharType="separate"/>
      </w:r>
      <w:r>
        <w:t>134</w:t>
      </w:r>
      <w:r>
        <w:fldChar w:fldCharType="end"/>
      </w:r>
    </w:p>
    <w:p w14:paraId="7750D0A4" w14:textId="1040F19D"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.1.4</w:t>
      </w:r>
      <w:r>
        <w:rPr>
          <w:rFonts w:asciiTheme="minorHAnsi" w:eastAsiaTheme="minorEastAsia" w:hAnsiTheme="minorHAnsi" w:cstheme="minorBidi"/>
          <w:kern w:val="2"/>
          <w:sz w:val="22"/>
          <w:szCs w:val="22"/>
          <w14:ligatures w14:val="standardContextual"/>
        </w:rPr>
        <w:tab/>
      </w:r>
      <w:r>
        <w:rPr>
          <w:lang w:eastAsia="zh-CN"/>
        </w:rPr>
        <w:t>Avatar objects storage and access</w:t>
      </w:r>
      <w:r>
        <w:tab/>
      </w:r>
      <w:r>
        <w:fldChar w:fldCharType="begin" w:fldLock="1"/>
      </w:r>
      <w:r>
        <w:instrText xml:space="preserve"> PAGEREF _Toc183503491 \h </w:instrText>
      </w:r>
      <w:r>
        <w:fldChar w:fldCharType="separate"/>
      </w:r>
      <w:r>
        <w:t>134</w:t>
      </w:r>
      <w:r>
        <w:fldChar w:fldCharType="end"/>
      </w:r>
    </w:p>
    <w:p w14:paraId="72611F22" w14:textId="51395BB5" w:rsidR="00C6182B" w:rsidRDefault="00C6182B">
      <w:pPr>
        <w:pStyle w:val="TOC4"/>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Transcoding of Avatar</w:t>
      </w:r>
      <w:r>
        <w:tab/>
      </w:r>
      <w:r>
        <w:fldChar w:fldCharType="begin" w:fldLock="1"/>
      </w:r>
      <w:r>
        <w:instrText xml:space="preserve"> PAGEREF _Toc183503492 \h </w:instrText>
      </w:r>
      <w:r>
        <w:fldChar w:fldCharType="separate"/>
      </w:r>
      <w:r>
        <w:t>134</w:t>
      </w:r>
      <w:r>
        <w:fldChar w:fldCharType="end"/>
      </w:r>
    </w:p>
    <w:p w14:paraId="12F4496D" w14:textId="7F22110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_Toc183503493 \h </w:instrText>
      </w:r>
      <w:r>
        <w:fldChar w:fldCharType="separate"/>
      </w:r>
      <w:r>
        <w:t>135</w:t>
      </w:r>
      <w:r>
        <w:fldChar w:fldCharType="end"/>
      </w:r>
    </w:p>
    <w:p w14:paraId="40B187A1" w14:textId="05EB4992" w:rsidR="00C6182B" w:rsidRDefault="00C6182B">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Storing Avatar objects into DAC</w:t>
      </w:r>
      <w:r>
        <w:tab/>
      </w:r>
      <w:r>
        <w:fldChar w:fldCharType="begin" w:fldLock="1"/>
      </w:r>
      <w:r>
        <w:instrText xml:space="preserve"> PAGEREF _Toc183503494 \h </w:instrText>
      </w:r>
      <w:r>
        <w:fldChar w:fldCharType="separate"/>
      </w:r>
      <w:r>
        <w:t>135</w:t>
      </w:r>
      <w:r>
        <w:fldChar w:fldCharType="end"/>
      </w:r>
    </w:p>
    <w:p w14:paraId="75AD0BB1" w14:textId="5D47232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.2.2</w:t>
      </w:r>
      <w:r>
        <w:rPr>
          <w:rFonts w:asciiTheme="minorHAnsi" w:eastAsiaTheme="minorEastAsia" w:hAnsiTheme="minorHAnsi" w:cstheme="minorBidi"/>
          <w:kern w:val="2"/>
          <w:sz w:val="22"/>
          <w:szCs w:val="22"/>
          <w14:ligatures w14:val="standardContextual"/>
        </w:rPr>
        <w:tab/>
      </w:r>
      <w:r>
        <w:t>Early capability negotiation and transcoding</w:t>
      </w:r>
      <w:r>
        <w:tab/>
      </w:r>
      <w:r>
        <w:fldChar w:fldCharType="begin" w:fldLock="1"/>
      </w:r>
      <w:r>
        <w:instrText xml:space="preserve"> PAGEREF _Toc183503495 \h </w:instrText>
      </w:r>
      <w:r>
        <w:fldChar w:fldCharType="separate"/>
      </w:r>
      <w:r>
        <w:t>136</w:t>
      </w:r>
      <w:r>
        <w:fldChar w:fldCharType="end"/>
      </w:r>
    </w:p>
    <w:p w14:paraId="0AA68E33" w14:textId="045AC4BD"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.2.2.1</w:t>
      </w:r>
      <w:r>
        <w:rPr>
          <w:rFonts w:asciiTheme="minorHAnsi" w:eastAsiaTheme="minorEastAsia" w:hAnsiTheme="minorHAnsi" w:cstheme="minorBidi"/>
          <w:kern w:val="2"/>
          <w:sz w:val="22"/>
          <w:szCs w:val="22"/>
          <w14:ligatures w14:val="standardContextual"/>
        </w:rPr>
        <w:tab/>
      </w:r>
      <w:r>
        <w:t>Transcoding is not needed</w:t>
      </w:r>
      <w:r>
        <w:tab/>
      </w:r>
      <w:r>
        <w:fldChar w:fldCharType="begin" w:fldLock="1"/>
      </w:r>
      <w:r>
        <w:instrText xml:space="preserve"> PAGEREF _Toc183503496 \h </w:instrText>
      </w:r>
      <w:r>
        <w:fldChar w:fldCharType="separate"/>
      </w:r>
      <w:r>
        <w:t>136</w:t>
      </w:r>
      <w:r>
        <w:fldChar w:fldCharType="end"/>
      </w:r>
    </w:p>
    <w:p w14:paraId="32A9E89C" w14:textId="6C5E7478"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.2.2.2</w:t>
      </w:r>
      <w:r>
        <w:rPr>
          <w:rFonts w:asciiTheme="minorHAnsi" w:eastAsiaTheme="minorEastAsia" w:hAnsiTheme="minorHAnsi" w:cstheme="minorBidi"/>
          <w:kern w:val="2"/>
          <w:sz w:val="22"/>
          <w:szCs w:val="22"/>
          <w14:ligatures w14:val="standardContextual"/>
        </w:rPr>
        <w:tab/>
      </w:r>
      <w:r>
        <w:t>Transcoding is needed</w:t>
      </w:r>
      <w:r>
        <w:tab/>
      </w:r>
      <w:r>
        <w:fldChar w:fldCharType="begin" w:fldLock="1"/>
      </w:r>
      <w:r>
        <w:instrText xml:space="preserve"> PAGEREF _Toc183503497 \h </w:instrText>
      </w:r>
      <w:r>
        <w:fldChar w:fldCharType="separate"/>
      </w:r>
      <w:r>
        <w:t>137</w:t>
      </w:r>
      <w:r>
        <w:fldChar w:fldCharType="end"/>
      </w:r>
    </w:p>
    <w:p w14:paraId="3B4D7759" w14:textId="0EAEAAB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_Toc183503498 \h </w:instrText>
      </w:r>
      <w:r>
        <w:fldChar w:fldCharType="separate"/>
      </w:r>
      <w:r>
        <w:t>138</w:t>
      </w:r>
      <w:r>
        <w:fldChar w:fldCharType="end"/>
      </w:r>
    </w:p>
    <w:p w14:paraId="25E86088" w14:textId="592F8EC7" w:rsidR="00C6182B" w:rsidRDefault="00C6182B">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Configuration of PS Data Off exemption on IMS DC</w:t>
      </w:r>
      <w:r>
        <w:tab/>
      </w:r>
      <w:r>
        <w:fldChar w:fldCharType="begin" w:fldLock="1"/>
      </w:r>
      <w:r>
        <w:instrText xml:space="preserve"> PAGEREF _Toc183503499 \h </w:instrText>
      </w:r>
      <w:r>
        <w:fldChar w:fldCharType="separate"/>
      </w:r>
      <w:r>
        <w:t>138</w:t>
      </w:r>
      <w:r>
        <w:fldChar w:fldCharType="end"/>
      </w:r>
    </w:p>
    <w:p w14:paraId="5ECC1B05" w14:textId="06599CE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_Toc183503500 \h </w:instrText>
      </w:r>
      <w:r>
        <w:fldChar w:fldCharType="separate"/>
      </w:r>
      <w:r>
        <w:t>138</w:t>
      </w:r>
      <w:r>
        <w:fldChar w:fldCharType="end"/>
      </w:r>
    </w:p>
    <w:p w14:paraId="573571F2" w14:textId="359C039B"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_Toc183503501 \h </w:instrText>
      </w:r>
      <w:r>
        <w:fldChar w:fldCharType="separate"/>
      </w:r>
      <w:r>
        <w:t>139</w:t>
      </w:r>
      <w:r>
        <w:fldChar w:fldCharType="end"/>
      </w:r>
    </w:p>
    <w:p w14:paraId="386136AB" w14:textId="15AA1A0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28</w:t>
      </w:r>
      <w:r w:rsidRPr="00C510DB">
        <w:rPr>
          <w:rFonts w:eastAsia="Malgun Gothic"/>
          <w:lang w:eastAsia="en-US"/>
        </w:rPr>
        <w:t>.2.1</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PS Data Off activation with existing IMS Session with DCs</w:t>
      </w:r>
      <w:r>
        <w:tab/>
      </w:r>
      <w:r>
        <w:fldChar w:fldCharType="begin" w:fldLock="1"/>
      </w:r>
      <w:r>
        <w:instrText xml:space="preserve"> PAGEREF _Toc183503502 \h </w:instrText>
      </w:r>
      <w:r>
        <w:fldChar w:fldCharType="separate"/>
      </w:r>
      <w:r>
        <w:t>139</w:t>
      </w:r>
      <w:r>
        <w:fldChar w:fldCharType="end"/>
      </w:r>
    </w:p>
    <w:p w14:paraId="047B0B3A" w14:textId="30917E4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28</w:t>
      </w:r>
      <w:r w:rsidRPr="00C510DB">
        <w:rPr>
          <w:rFonts w:eastAsia="Malgun Gothic"/>
        </w:rPr>
        <w:t>.2.2</w:t>
      </w:r>
      <w:r>
        <w:rPr>
          <w:rFonts w:asciiTheme="minorHAnsi" w:eastAsiaTheme="minorEastAsia" w:hAnsiTheme="minorHAnsi" w:cstheme="minorBidi"/>
          <w:kern w:val="2"/>
          <w:sz w:val="22"/>
          <w:szCs w:val="22"/>
          <w14:ligatures w14:val="standardContextual"/>
        </w:rPr>
        <w:tab/>
      </w:r>
      <w:r w:rsidRPr="00C510DB">
        <w:rPr>
          <w:rFonts w:eastAsia="Malgun Gothic"/>
        </w:rPr>
        <w:t>PS Data Off activation without existing IMS session with DCs</w:t>
      </w:r>
      <w:r>
        <w:tab/>
      </w:r>
      <w:r>
        <w:fldChar w:fldCharType="begin" w:fldLock="1"/>
      </w:r>
      <w:r>
        <w:instrText xml:space="preserve"> PAGEREF _Toc183503503 \h </w:instrText>
      </w:r>
      <w:r>
        <w:fldChar w:fldCharType="separate"/>
      </w:r>
      <w:r>
        <w:t>140</w:t>
      </w:r>
      <w:r>
        <w:fldChar w:fldCharType="end"/>
      </w:r>
    </w:p>
    <w:p w14:paraId="7F6A6005" w14:textId="51DFD89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_Toc183503504 \h </w:instrText>
      </w:r>
      <w:r>
        <w:fldChar w:fldCharType="separate"/>
      </w:r>
      <w:r>
        <w:t>141</w:t>
      </w:r>
      <w:r>
        <w:fldChar w:fldCharType="end"/>
      </w:r>
    </w:p>
    <w:p w14:paraId="2EF2A99C" w14:textId="35D41F0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rFonts w:eastAsiaTheme="minorEastAsia"/>
          <w:lang w:eastAsia="zh-CN"/>
        </w:rPr>
        <w:t>29</w:t>
      </w:r>
      <w:r>
        <w:t>: Handling of PS data off exemption for services over IMS DC</w:t>
      </w:r>
      <w:r>
        <w:tab/>
      </w:r>
      <w:r>
        <w:fldChar w:fldCharType="begin" w:fldLock="1"/>
      </w:r>
      <w:r>
        <w:instrText xml:space="preserve"> PAGEREF _Toc183503505 \h </w:instrText>
      </w:r>
      <w:r>
        <w:fldChar w:fldCharType="separate"/>
      </w:r>
      <w:r>
        <w:t>141</w:t>
      </w:r>
      <w:r>
        <w:fldChar w:fldCharType="end"/>
      </w:r>
    </w:p>
    <w:p w14:paraId="2E61A103" w14:textId="472B6430"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_Toc183503506 \h </w:instrText>
      </w:r>
      <w:r>
        <w:fldChar w:fldCharType="separate"/>
      </w:r>
      <w:r>
        <w:t>141</w:t>
      </w:r>
      <w:r>
        <w:fldChar w:fldCharType="end"/>
      </w:r>
    </w:p>
    <w:p w14:paraId="726AB3AC" w14:textId="51B3D6D9"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_Toc183503507 \h </w:instrText>
      </w:r>
      <w:r>
        <w:fldChar w:fldCharType="separate"/>
      </w:r>
      <w:r>
        <w:t>141</w:t>
      </w:r>
      <w:r>
        <w:fldChar w:fldCharType="end"/>
      </w:r>
    </w:p>
    <w:p w14:paraId="027BC78C" w14:textId="44AE1A0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_Toc183503508 \h </w:instrText>
      </w:r>
      <w:r>
        <w:fldChar w:fldCharType="separate"/>
      </w:r>
      <w:r>
        <w:t>143</w:t>
      </w:r>
      <w:r>
        <w:fldChar w:fldCharType="end"/>
      </w:r>
    </w:p>
    <w:p w14:paraId="61A2F54A" w14:textId="2E937C0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30</w:t>
      </w:r>
      <w:r>
        <w:t>: DC interworking with DC service data provision to MTSI UE</w:t>
      </w:r>
      <w:r>
        <w:tab/>
      </w:r>
      <w:r>
        <w:fldChar w:fldCharType="begin" w:fldLock="1"/>
      </w:r>
      <w:r>
        <w:instrText xml:space="preserve"> PAGEREF _Toc183503509 \h </w:instrText>
      </w:r>
      <w:r>
        <w:fldChar w:fldCharType="separate"/>
      </w:r>
      <w:r>
        <w:t>143</w:t>
      </w:r>
      <w:r>
        <w:fldChar w:fldCharType="end"/>
      </w:r>
    </w:p>
    <w:p w14:paraId="43A8F0E6" w14:textId="20AC027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_Toc183503510 \h </w:instrText>
      </w:r>
      <w:r>
        <w:fldChar w:fldCharType="separate"/>
      </w:r>
      <w:r>
        <w:t>143</w:t>
      </w:r>
      <w:r>
        <w:fldChar w:fldCharType="end"/>
      </w:r>
    </w:p>
    <w:p w14:paraId="432E904E" w14:textId="487B6EC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_Toc183503511 \h </w:instrText>
      </w:r>
      <w:r>
        <w:fldChar w:fldCharType="separate"/>
      </w:r>
      <w:r>
        <w:t>143</w:t>
      </w:r>
      <w:r>
        <w:fldChar w:fldCharType="end"/>
      </w:r>
    </w:p>
    <w:p w14:paraId="6C62D7A0" w14:textId="6984C6D4"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_Toc183503512 \h </w:instrText>
      </w:r>
      <w:r>
        <w:fldChar w:fldCharType="separate"/>
      </w:r>
      <w:r>
        <w:t>145</w:t>
      </w:r>
      <w:r>
        <w:fldChar w:fldCharType="end"/>
      </w:r>
    </w:p>
    <w:p w14:paraId="26F7066B" w14:textId="24A02794"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31</w:t>
      </w:r>
      <w:r>
        <w:t>: Support of IMS DC based avatar communication</w:t>
      </w:r>
      <w:r>
        <w:tab/>
      </w:r>
      <w:r>
        <w:fldChar w:fldCharType="begin" w:fldLock="1"/>
      </w:r>
      <w:r>
        <w:instrText xml:space="preserve"> PAGEREF _Toc183503513 \h </w:instrText>
      </w:r>
      <w:r>
        <w:fldChar w:fldCharType="separate"/>
      </w:r>
      <w:r>
        <w:t>146</w:t>
      </w:r>
      <w:r>
        <w:fldChar w:fldCharType="end"/>
      </w:r>
    </w:p>
    <w:p w14:paraId="6DBE02EC" w14:textId="17C27546"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_Toc183503514 \h </w:instrText>
      </w:r>
      <w:r>
        <w:fldChar w:fldCharType="separate"/>
      </w:r>
      <w:r>
        <w:t>146</w:t>
      </w:r>
      <w:r>
        <w:fldChar w:fldCharType="end"/>
      </w:r>
    </w:p>
    <w:p w14:paraId="2D82FF96" w14:textId="704FAB82"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6.31.1.1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_Toc183503515 \h </w:instrText>
      </w:r>
      <w:r>
        <w:fldChar w:fldCharType="separate"/>
      </w:r>
      <w:r>
        <w:t>146</w:t>
      </w:r>
      <w:r>
        <w:fldChar w:fldCharType="end"/>
      </w:r>
    </w:p>
    <w:p w14:paraId="1593EE0B" w14:textId="2EED134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_Toc183503516 \h </w:instrText>
      </w:r>
      <w:r>
        <w:fldChar w:fldCharType="separate"/>
      </w:r>
      <w:r>
        <w:t>147</w:t>
      </w:r>
      <w:r>
        <w:fldChar w:fldCharType="end"/>
      </w:r>
    </w:p>
    <w:p w14:paraId="671FD996" w14:textId="4E6CE68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.2.1</w:t>
      </w:r>
      <w:r>
        <w:rPr>
          <w:rFonts w:asciiTheme="minorHAnsi" w:eastAsiaTheme="minorEastAsia" w:hAnsiTheme="minorHAnsi"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_Toc183503517 \h </w:instrText>
      </w:r>
      <w:r>
        <w:fldChar w:fldCharType="separate"/>
      </w:r>
      <w:r>
        <w:t>147</w:t>
      </w:r>
      <w:r>
        <w:fldChar w:fldCharType="end"/>
      </w:r>
    </w:p>
    <w:p w14:paraId="4BEB352B" w14:textId="63109D96"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.2.2</w:t>
      </w:r>
      <w:r>
        <w:rPr>
          <w:rFonts w:asciiTheme="minorHAnsi" w:eastAsiaTheme="minorEastAsia" w:hAnsiTheme="minorHAnsi"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_Toc183503518 \h </w:instrText>
      </w:r>
      <w:r>
        <w:fldChar w:fldCharType="separate"/>
      </w:r>
      <w:r>
        <w:t>147</w:t>
      </w:r>
      <w:r>
        <w:fldChar w:fldCharType="end"/>
      </w:r>
    </w:p>
    <w:p w14:paraId="19639F1F" w14:textId="1F1B7882"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_Toc183503519 \h </w:instrText>
      </w:r>
      <w:r>
        <w:fldChar w:fldCharType="separate"/>
      </w:r>
      <w:r>
        <w:t>149</w:t>
      </w:r>
      <w:r>
        <w:fldChar w:fldCharType="end"/>
      </w:r>
    </w:p>
    <w:p w14:paraId="1DDC1C57" w14:textId="74EBC59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32</w:t>
      </w:r>
      <w:r>
        <w:rPr>
          <w:lang w:eastAsia="zh-CN"/>
        </w:rPr>
        <w:t>: Solution for support of IMS avatar communication without using data channel</w:t>
      </w:r>
      <w:r>
        <w:tab/>
      </w:r>
      <w:r>
        <w:fldChar w:fldCharType="begin" w:fldLock="1"/>
      </w:r>
      <w:r>
        <w:instrText xml:space="preserve"> PAGEREF _Toc183503520 \h </w:instrText>
      </w:r>
      <w:r>
        <w:fldChar w:fldCharType="separate"/>
      </w:r>
      <w:r>
        <w:t>150</w:t>
      </w:r>
      <w:r>
        <w:fldChar w:fldCharType="end"/>
      </w:r>
    </w:p>
    <w:p w14:paraId="2037F24D" w14:textId="442BD18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lang w:eastAsia="zh-CN"/>
        </w:rPr>
        <w:t>.1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_Toc183503521 \h </w:instrText>
      </w:r>
      <w:r>
        <w:fldChar w:fldCharType="separate"/>
      </w:r>
      <w:r>
        <w:t>150</w:t>
      </w:r>
      <w:r>
        <w:fldChar w:fldCharType="end"/>
      </w:r>
    </w:p>
    <w:p w14:paraId="1D572C65" w14:textId="51A54F8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_Toc183503522 \h </w:instrText>
      </w:r>
      <w:r>
        <w:fldChar w:fldCharType="separate"/>
      </w:r>
      <w:r>
        <w:t>152</w:t>
      </w:r>
      <w:r>
        <w:fldChar w:fldCharType="end"/>
      </w:r>
    </w:p>
    <w:p w14:paraId="344EEFEA" w14:textId="1874BA07"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32</w:t>
      </w:r>
      <w:r>
        <w:t>.2.1</w:t>
      </w:r>
      <w:r>
        <w:rPr>
          <w:rFonts w:asciiTheme="minorHAnsi" w:eastAsiaTheme="minorEastAsia" w:hAnsiTheme="minorHAnsi" w:cstheme="minorBidi"/>
          <w:kern w:val="2"/>
          <w:sz w:val="22"/>
          <w:szCs w:val="22"/>
          <w14:ligatures w14:val="standardContextual"/>
        </w:rPr>
        <w:tab/>
      </w:r>
      <w:r>
        <w:t>Scenario 1: Network centric IMS avatar call flow using SIP/SDP</w:t>
      </w:r>
      <w:r>
        <w:tab/>
      </w:r>
      <w:r>
        <w:fldChar w:fldCharType="begin" w:fldLock="1"/>
      </w:r>
      <w:r>
        <w:instrText xml:space="preserve"> PAGEREF _Toc183503523 \h </w:instrText>
      </w:r>
      <w:r>
        <w:fldChar w:fldCharType="separate"/>
      </w:r>
      <w:r>
        <w:t>152</w:t>
      </w:r>
      <w:r>
        <w:fldChar w:fldCharType="end"/>
      </w:r>
    </w:p>
    <w:p w14:paraId="5356B9F3" w14:textId="53CF341C"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.2.2</w:t>
      </w:r>
      <w:r>
        <w:rPr>
          <w:rFonts w:asciiTheme="minorHAnsi" w:eastAsiaTheme="minorEastAsia" w:hAnsiTheme="minorHAnsi" w:cstheme="minorBidi"/>
          <w:kern w:val="2"/>
          <w:sz w:val="22"/>
          <w:szCs w:val="22"/>
          <w14:ligatures w14:val="standardContextual"/>
        </w:rPr>
        <w:tab/>
      </w:r>
      <w:r>
        <w:t>Scenario 2: UE-A centric IMS avatar call flow using SIP/SDP</w:t>
      </w:r>
      <w:r>
        <w:tab/>
      </w:r>
      <w:r>
        <w:fldChar w:fldCharType="begin" w:fldLock="1"/>
      </w:r>
      <w:r>
        <w:instrText xml:space="preserve"> PAGEREF _Toc183503524 \h </w:instrText>
      </w:r>
      <w:r>
        <w:fldChar w:fldCharType="separate"/>
      </w:r>
      <w:r>
        <w:t>154</w:t>
      </w:r>
      <w:r>
        <w:fldChar w:fldCharType="end"/>
      </w:r>
    </w:p>
    <w:p w14:paraId="4128863B" w14:textId="28AAB2BF"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.2.3</w:t>
      </w:r>
      <w:r>
        <w:rPr>
          <w:rFonts w:asciiTheme="minorHAnsi" w:eastAsiaTheme="minorEastAsia" w:hAnsiTheme="minorHAnsi" w:cstheme="minorBidi"/>
          <w:kern w:val="2"/>
          <w:sz w:val="22"/>
          <w:szCs w:val="22"/>
          <w14:ligatures w14:val="standardContextual"/>
        </w:rPr>
        <w:tab/>
      </w:r>
      <w:r>
        <w:t>Scenario 3: UE-B centric IMS avatar call flow using SIP/SDP</w:t>
      </w:r>
      <w:r>
        <w:tab/>
      </w:r>
      <w:r>
        <w:fldChar w:fldCharType="begin" w:fldLock="1"/>
      </w:r>
      <w:r>
        <w:instrText xml:space="preserve"> PAGEREF _Toc183503525 \h </w:instrText>
      </w:r>
      <w:r>
        <w:fldChar w:fldCharType="separate"/>
      </w:r>
      <w:r>
        <w:t>155</w:t>
      </w:r>
      <w:r>
        <w:fldChar w:fldCharType="end"/>
      </w:r>
    </w:p>
    <w:p w14:paraId="4AB24EF0" w14:textId="6A4C58EE"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_Toc183503526 \h </w:instrText>
      </w:r>
      <w:r>
        <w:fldChar w:fldCharType="separate"/>
      </w:r>
      <w:r>
        <w:t>156</w:t>
      </w:r>
      <w:r>
        <w:fldChar w:fldCharType="end"/>
      </w:r>
    </w:p>
    <w:p w14:paraId="358B2E4C" w14:textId="5EA498F6" w:rsidR="00C6182B" w:rsidRDefault="00C6182B">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_Toc183503527 \h </w:instrText>
      </w:r>
      <w:r>
        <w:fldChar w:fldCharType="separate"/>
      </w:r>
      <w:r>
        <w:t>157</w:t>
      </w:r>
      <w:r>
        <w:fldChar w:fldCharType="end"/>
      </w:r>
    </w:p>
    <w:p w14:paraId="377BDCAC" w14:textId="55A17EA3" w:rsidR="00C6182B" w:rsidRDefault="00C6182B">
      <w:pPr>
        <w:pStyle w:val="TOC1"/>
        <w:rPr>
          <w:rFonts w:asciiTheme="minorHAnsi" w:eastAsiaTheme="minorEastAsia" w:hAnsiTheme="minorHAnsi" w:cstheme="minorBidi"/>
          <w:kern w:val="2"/>
          <w:szCs w:val="22"/>
          <w14:ligatures w14:val="standardContextual"/>
        </w:rPr>
      </w:pPr>
      <w:r w:rsidRPr="00C510DB">
        <w:rPr>
          <w:rFonts w:eastAsia="SimSun"/>
          <w:lang w:val="en-US"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_Toc183503528 \h </w:instrText>
      </w:r>
      <w:r>
        <w:fldChar w:fldCharType="separate"/>
      </w:r>
      <w:r>
        <w:t>157</w:t>
      </w:r>
      <w:r>
        <w:fldChar w:fldCharType="end"/>
      </w:r>
    </w:p>
    <w:p w14:paraId="25CD7BC4" w14:textId="001EF57B"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Conclusions</w:t>
      </w:r>
      <w:r w:rsidRPr="00C510DB">
        <w:rPr>
          <w:rFonts w:eastAsia="SimSun"/>
          <w:lang w:val="en-US" w:eastAsia="zh-CN"/>
        </w:rPr>
        <w:t xml:space="preserve"> of </w:t>
      </w:r>
      <w:r>
        <w:t>KI</w:t>
      </w:r>
      <w:r w:rsidRPr="00C510DB">
        <w:rPr>
          <w:rFonts w:eastAsia="SimSun"/>
          <w:lang w:val="en-US" w:eastAsia="zh-CN"/>
        </w:rPr>
        <w:t xml:space="preserve"> </w:t>
      </w:r>
      <w:r>
        <w:t>#1</w:t>
      </w:r>
      <w:r>
        <w:tab/>
      </w:r>
      <w:r>
        <w:fldChar w:fldCharType="begin" w:fldLock="1"/>
      </w:r>
      <w:r>
        <w:instrText xml:space="preserve"> PAGEREF _Toc183503529 \h </w:instrText>
      </w:r>
      <w:r>
        <w:fldChar w:fldCharType="separate"/>
      </w:r>
      <w:r>
        <w:t>157</w:t>
      </w:r>
      <w:r>
        <w:fldChar w:fldCharType="end"/>
      </w:r>
    </w:p>
    <w:p w14:paraId="5711DA67" w14:textId="06187B75"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Conclusions of </w:t>
      </w:r>
      <w:r w:rsidRPr="00C510DB">
        <w:rPr>
          <w:rFonts w:eastAsia="SimSun"/>
          <w:lang w:val="en-US" w:eastAsia="zh-CN"/>
        </w:rPr>
        <w:t>KI</w:t>
      </w:r>
      <w:r>
        <w:t xml:space="preserve"> #2</w:t>
      </w:r>
      <w:r>
        <w:tab/>
      </w:r>
      <w:r>
        <w:fldChar w:fldCharType="begin" w:fldLock="1"/>
      </w:r>
      <w:r>
        <w:instrText xml:space="preserve"> PAGEREF _Toc183503530 \h </w:instrText>
      </w:r>
      <w:r>
        <w:fldChar w:fldCharType="separate"/>
      </w:r>
      <w:r>
        <w:t>158</w:t>
      </w:r>
      <w:r>
        <w:fldChar w:fldCharType="end"/>
      </w:r>
    </w:p>
    <w:p w14:paraId="62F49734" w14:textId="6374C4F7"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Conclusion</w:t>
      </w:r>
      <w:r w:rsidRPr="00C510DB">
        <w:rPr>
          <w:rFonts w:eastAsia="SimSun"/>
          <w:lang w:val="en-US" w:eastAsia="zh-CN"/>
        </w:rPr>
        <w:t>s of KI #3</w:t>
      </w:r>
      <w:r>
        <w:tab/>
      </w:r>
      <w:r>
        <w:fldChar w:fldCharType="begin" w:fldLock="1"/>
      </w:r>
      <w:r>
        <w:instrText xml:space="preserve"> PAGEREF _Toc183503531 \h </w:instrText>
      </w:r>
      <w:r>
        <w:fldChar w:fldCharType="separate"/>
      </w:r>
      <w:r>
        <w:t>158</w:t>
      </w:r>
      <w:r>
        <w:fldChar w:fldCharType="end"/>
      </w:r>
    </w:p>
    <w:p w14:paraId="5C599469" w14:textId="2324E712"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Conclusions of </w:t>
      </w:r>
      <w:r>
        <w:t>KI</w:t>
      </w:r>
      <w:r w:rsidRPr="00C510DB">
        <w:rPr>
          <w:rFonts w:eastAsia="SimSun"/>
          <w:lang w:val="en-US" w:eastAsia="zh-CN"/>
        </w:rPr>
        <w:t xml:space="preserve"> </w:t>
      </w:r>
      <w:r>
        <w:t>#4</w:t>
      </w:r>
      <w:r>
        <w:tab/>
      </w:r>
      <w:r>
        <w:fldChar w:fldCharType="begin" w:fldLock="1"/>
      </w:r>
      <w:r>
        <w:instrText xml:space="preserve"> PAGEREF _Toc183503532 \h </w:instrText>
      </w:r>
      <w:r>
        <w:fldChar w:fldCharType="separate"/>
      </w:r>
      <w:r>
        <w:t>158</w:t>
      </w:r>
      <w:r>
        <w:fldChar w:fldCharType="end"/>
      </w:r>
    </w:p>
    <w:p w14:paraId="739F56E9" w14:textId="6D857EB5" w:rsidR="00C6182B" w:rsidRDefault="00C6182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Conclusion</w:t>
      </w:r>
      <w:r w:rsidRPr="00C510DB">
        <w:rPr>
          <w:rFonts w:eastAsiaTheme="minorEastAsia"/>
        </w:rPr>
        <w:t>s</w:t>
      </w:r>
      <w:r>
        <w:t xml:space="preserve"> of KI #5</w:t>
      </w:r>
      <w:r>
        <w:tab/>
      </w:r>
      <w:r>
        <w:fldChar w:fldCharType="begin" w:fldLock="1"/>
      </w:r>
      <w:r>
        <w:instrText xml:space="preserve"> PAGEREF _Toc183503533 \h </w:instrText>
      </w:r>
      <w:r>
        <w:fldChar w:fldCharType="separate"/>
      </w:r>
      <w:r>
        <w:t>159</w:t>
      </w:r>
      <w:r>
        <w:fldChar w:fldCharType="end"/>
      </w:r>
    </w:p>
    <w:p w14:paraId="42D60F85" w14:textId="3308369F" w:rsidR="00C6182B" w:rsidRDefault="00C6182B">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of KI #6</w:t>
      </w:r>
      <w:r>
        <w:tab/>
      </w:r>
      <w:r>
        <w:fldChar w:fldCharType="begin" w:fldLock="1"/>
      </w:r>
      <w:r>
        <w:instrText xml:space="preserve"> PAGEREF _Toc183503534 \h </w:instrText>
      </w:r>
      <w:r>
        <w:fldChar w:fldCharType="separate"/>
      </w:r>
      <w:r>
        <w:t>160</w:t>
      </w:r>
      <w:r>
        <w:fldChar w:fldCharType="end"/>
      </w:r>
    </w:p>
    <w:p w14:paraId="291E4A4B" w14:textId="69F20A7A"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8.7</w:t>
      </w:r>
      <w:r>
        <w:rPr>
          <w:rFonts w:asciiTheme="minorHAnsi" w:eastAsiaTheme="minorEastAsia" w:hAnsiTheme="minorHAnsi" w:cstheme="minorBidi"/>
          <w:kern w:val="2"/>
          <w:sz w:val="22"/>
          <w:szCs w:val="22"/>
          <w14:ligatures w14:val="standardContextual"/>
        </w:rPr>
        <w:tab/>
      </w:r>
      <w:r w:rsidRPr="00C510DB">
        <w:rPr>
          <w:lang w:val="en-US" w:eastAsia="zh-CN"/>
        </w:rPr>
        <w:t>Conclusions of KI #7</w:t>
      </w:r>
      <w:r>
        <w:tab/>
      </w:r>
      <w:r>
        <w:fldChar w:fldCharType="begin" w:fldLock="1"/>
      </w:r>
      <w:r>
        <w:instrText xml:space="preserve"> PAGEREF _Toc183503535 \h </w:instrText>
      </w:r>
      <w:r>
        <w:fldChar w:fldCharType="separate"/>
      </w:r>
      <w:r>
        <w:t>161</w:t>
      </w:r>
      <w:r>
        <w:fldChar w:fldCharType="end"/>
      </w:r>
    </w:p>
    <w:p w14:paraId="0A14E515" w14:textId="3A82E777"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t xml:space="preserve">Conclusions </w:t>
      </w:r>
      <w:r w:rsidRPr="00C510DB">
        <w:rPr>
          <w:rFonts w:eastAsia="SimSun"/>
          <w:lang w:val="en-US" w:eastAsia="zh-CN"/>
        </w:rPr>
        <w:t>of KI</w:t>
      </w:r>
      <w:r>
        <w:t xml:space="preserve"> #8</w:t>
      </w:r>
      <w:r>
        <w:tab/>
      </w:r>
      <w:r>
        <w:fldChar w:fldCharType="begin" w:fldLock="1"/>
      </w:r>
      <w:r>
        <w:instrText xml:space="preserve"> PAGEREF _Toc183503536 \h </w:instrText>
      </w:r>
      <w:r>
        <w:fldChar w:fldCharType="separate"/>
      </w:r>
      <w:r>
        <w:t>163</w:t>
      </w:r>
      <w:r>
        <w:fldChar w:fldCharType="end"/>
      </w:r>
    </w:p>
    <w:p w14:paraId="5EA51531" w14:textId="40CCAF41" w:rsidR="00C6182B" w:rsidRDefault="00C6182B">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_Toc183503537 \h </w:instrText>
      </w:r>
      <w:r>
        <w:fldChar w:fldCharType="separate"/>
      </w:r>
      <w:r>
        <w:t>165</w:t>
      </w:r>
      <w:r>
        <w:fldChar w:fldCharType="end"/>
      </w:r>
    </w:p>
    <w:p w14:paraId="59581675" w14:textId="7E2AEC56" w:rsidR="00C84EF3" w:rsidRDefault="00000000">
      <w:r>
        <w:rPr>
          <w:sz w:val="22"/>
        </w:rPr>
        <w:fldChar w:fldCharType="end"/>
      </w:r>
    </w:p>
    <w:p w14:paraId="23625960" w14:textId="77777777" w:rsidR="00C84EF3" w:rsidRDefault="00000000">
      <w:pPr>
        <w:pStyle w:val="Heading1"/>
      </w:pPr>
      <w:r>
        <w:br w:type="page"/>
      </w:r>
      <w:bookmarkStart w:id="5" w:name="_Toc157759392"/>
      <w:bookmarkStart w:id="6" w:name="_Toc148590852"/>
      <w:bookmarkStart w:id="7" w:name="_Toc22214896"/>
      <w:bookmarkStart w:id="8" w:name="_Toc16447"/>
      <w:bookmarkStart w:id="9" w:name="_Toc31166"/>
      <w:bookmarkStart w:id="10" w:name="_Toc160808665"/>
      <w:bookmarkStart w:id="11" w:name="_Toc23254029"/>
      <w:bookmarkStart w:id="12" w:name="_Toc11302"/>
      <w:bookmarkStart w:id="13" w:name="_Toc4341"/>
      <w:bookmarkStart w:id="14" w:name="_Toc183503241"/>
      <w:r>
        <w:t>Foreword</w:t>
      </w:r>
      <w:bookmarkEnd w:id="5"/>
      <w:bookmarkEnd w:id="6"/>
      <w:bookmarkEnd w:id="7"/>
      <w:bookmarkEnd w:id="8"/>
      <w:bookmarkEnd w:id="9"/>
      <w:bookmarkEnd w:id="10"/>
      <w:bookmarkEnd w:id="11"/>
      <w:bookmarkEnd w:id="12"/>
      <w:bookmarkEnd w:id="13"/>
      <w:bookmarkEnd w:id="14"/>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Version x.y.z</w:t>
      </w:r>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15" w:name="_Toc9844"/>
      <w:bookmarkStart w:id="16" w:name="_Toc16494"/>
      <w:bookmarkStart w:id="17" w:name="_Toc160808666"/>
      <w:bookmarkStart w:id="18" w:name="_Toc16811"/>
      <w:bookmarkStart w:id="19" w:name="_Toc1121"/>
      <w:bookmarkStart w:id="20" w:name="_Toc157759393"/>
      <w:bookmarkStart w:id="21" w:name="_Toc148590853"/>
      <w:bookmarkStart w:id="22" w:name="_Toc23254030"/>
      <w:bookmarkStart w:id="23" w:name="_Toc22214897"/>
      <w:bookmarkStart w:id="24" w:name="_Toc183503242"/>
      <w:r>
        <w:t>1</w:t>
      </w:r>
      <w:r>
        <w:tab/>
        <w:t>Scope</w:t>
      </w:r>
      <w:bookmarkEnd w:id="15"/>
      <w:bookmarkEnd w:id="16"/>
      <w:bookmarkEnd w:id="17"/>
      <w:bookmarkEnd w:id="18"/>
      <w:bookmarkEnd w:id="19"/>
      <w:bookmarkEnd w:id="20"/>
      <w:bookmarkEnd w:id="21"/>
      <w:bookmarkEnd w:id="22"/>
      <w:bookmarkEnd w:id="23"/>
      <w:bookmarkEnd w:id="2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25" w:name="_Toc148590854"/>
      <w:bookmarkStart w:id="26" w:name="_Toc17536"/>
      <w:bookmarkStart w:id="27" w:name="_Toc157759394"/>
      <w:bookmarkStart w:id="28" w:name="_Toc11205"/>
      <w:bookmarkStart w:id="29" w:name="_Toc16496"/>
      <w:bookmarkStart w:id="30" w:name="_Toc23254031"/>
      <w:bookmarkStart w:id="31" w:name="_Toc29109"/>
      <w:bookmarkStart w:id="32" w:name="_Toc160808667"/>
      <w:bookmarkStart w:id="33" w:name="_Toc22214898"/>
      <w:bookmarkStart w:id="34" w:name="_Toc183503243"/>
      <w:r>
        <w:t>2</w:t>
      </w:r>
      <w:r>
        <w:tab/>
        <w:t>References</w:t>
      </w:r>
      <w:bookmarkEnd w:id="25"/>
      <w:bookmarkEnd w:id="26"/>
      <w:bookmarkEnd w:id="27"/>
      <w:bookmarkEnd w:id="28"/>
      <w:bookmarkEnd w:id="29"/>
      <w:bookmarkEnd w:id="30"/>
      <w:bookmarkEnd w:id="31"/>
      <w:bookmarkEnd w:id="32"/>
      <w:bookmarkEnd w:id="33"/>
      <w:bookmarkEnd w:id="34"/>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"PASSporT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35" w:name="_Toc24111"/>
      <w:bookmarkStart w:id="36" w:name="_Toc148590855"/>
      <w:bookmarkStart w:id="37" w:name="_Toc23254032"/>
      <w:bookmarkStart w:id="38" w:name="_Toc22214899"/>
      <w:bookmarkStart w:id="39" w:name="_Toc12451"/>
      <w:bookmarkStart w:id="40" w:name="_Toc257"/>
      <w:bookmarkStart w:id="41" w:name="_Toc160808668"/>
      <w:bookmarkStart w:id="42" w:name="_Toc1776"/>
      <w:bookmarkStart w:id="43" w:name="_Toc157759395"/>
      <w:bookmarkStart w:id="44" w:name="_Toc183503244"/>
      <w:r>
        <w:t>3</w:t>
      </w:r>
      <w:r>
        <w:tab/>
        <w:t>Definitions of terms and abbreviations</w:t>
      </w:r>
      <w:bookmarkEnd w:id="35"/>
      <w:bookmarkEnd w:id="36"/>
      <w:bookmarkEnd w:id="37"/>
      <w:bookmarkEnd w:id="38"/>
      <w:bookmarkEnd w:id="39"/>
      <w:bookmarkEnd w:id="40"/>
      <w:bookmarkEnd w:id="41"/>
      <w:bookmarkEnd w:id="42"/>
      <w:bookmarkEnd w:id="43"/>
      <w:bookmarkEnd w:id="44"/>
    </w:p>
    <w:p w14:paraId="622D53FD" w14:textId="77777777" w:rsidR="00C84EF3" w:rsidRDefault="00000000">
      <w:pPr>
        <w:pStyle w:val="Heading2"/>
      </w:pPr>
      <w:bookmarkStart w:id="45" w:name="_Toc7612"/>
      <w:bookmarkStart w:id="46" w:name="_Toc148590856"/>
      <w:bookmarkStart w:id="47" w:name="_Toc23254033"/>
      <w:bookmarkStart w:id="48" w:name="_Toc16012"/>
      <w:bookmarkStart w:id="49" w:name="_Toc25653"/>
      <w:bookmarkStart w:id="50" w:name="_Toc11665"/>
      <w:bookmarkStart w:id="51" w:name="_Toc157759396"/>
      <w:bookmarkStart w:id="52" w:name="_Toc160808669"/>
      <w:bookmarkStart w:id="53" w:name="_Toc22214900"/>
      <w:bookmarkStart w:id="54" w:name="_Toc183503245"/>
      <w:r>
        <w:t>3.1</w:t>
      </w:r>
      <w:r>
        <w:tab/>
        <w:t>Terms</w:t>
      </w:r>
      <w:bookmarkEnd w:id="45"/>
      <w:bookmarkEnd w:id="46"/>
      <w:bookmarkEnd w:id="47"/>
      <w:bookmarkEnd w:id="48"/>
      <w:bookmarkEnd w:id="49"/>
      <w:bookmarkEnd w:id="50"/>
      <w:bookmarkEnd w:id="51"/>
      <w:bookmarkEnd w:id="52"/>
      <w:bookmarkEnd w:id="53"/>
      <w:bookmarkEnd w:id="54"/>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55" w:name="_Toc16673"/>
      <w:bookmarkStart w:id="56" w:name="_Toc8170"/>
      <w:bookmarkStart w:id="57" w:name="_Toc23254034"/>
      <w:bookmarkStart w:id="58" w:name="_Toc14228"/>
      <w:bookmarkStart w:id="59" w:name="_Toc22214901"/>
      <w:bookmarkStart w:id="60" w:name="_Toc157759397"/>
      <w:bookmarkStart w:id="61" w:name="_Toc148590857"/>
      <w:bookmarkStart w:id="62" w:name="_Toc6734"/>
      <w:bookmarkStart w:id="63" w:name="_Toc160808670"/>
      <w:bookmarkStart w:id="64" w:name="_Toc183503246"/>
      <w:r>
        <w:t>3.2</w:t>
      </w:r>
      <w:r>
        <w:tab/>
        <w:t>Abbreviations</w:t>
      </w:r>
      <w:bookmarkEnd w:id="55"/>
      <w:bookmarkEnd w:id="56"/>
      <w:bookmarkEnd w:id="57"/>
      <w:bookmarkEnd w:id="58"/>
      <w:bookmarkEnd w:id="59"/>
      <w:bookmarkEnd w:id="60"/>
      <w:bookmarkEnd w:id="61"/>
      <w:bookmarkEnd w:id="62"/>
      <w:bookmarkEnd w:id="63"/>
      <w:bookmarkEnd w:id="64"/>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65" w:name="_Toc157759398"/>
      <w:bookmarkStart w:id="66" w:name="_Toc23254035"/>
      <w:bookmarkStart w:id="67" w:name="_Toc22214902"/>
      <w:bookmarkStart w:id="68" w:name="_Toc30034"/>
      <w:bookmarkStart w:id="69" w:name="_Toc9595"/>
      <w:bookmarkStart w:id="70" w:name="_Toc160808671"/>
      <w:bookmarkStart w:id="71" w:name="_Toc2215"/>
      <w:bookmarkStart w:id="72" w:name="_Toc10603"/>
      <w:bookmarkStart w:id="73" w:name="_Toc148590858"/>
      <w:bookmarkStart w:id="74" w:name="_Toc183503247"/>
      <w:r>
        <w:rPr>
          <w:lang w:eastAsia="en-US"/>
        </w:rPr>
        <w:t>4</w:t>
      </w:r>
      <w:r>
        <w:rPr>
          <w:lang w:eastAsia="en-US"/>
        </w:rPr>
        <w:tab/>
        <w:t>Architectural Assumptions and Principles</w:t>
      </w:r>
      <w:bookmarkEnd w:id="65"/>
      <w:bookmarkEnd w:id="66"/>
      <w:bookmarkEnd w:id="67"/>
      <w:bookmarkEnd w:id="68"/>
      <w:bookmarkEnd w:id="69"/>
      <w:bookmarkEnd w:id="70"/>
      <w:bookmarkEnd w:id="71"/>
      <w:bookmarkEnd w:id="72"/>
      <w:bookmarkEnd w:id="73"/>
      <w:bookmarkEnd w:id="74"/>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16E7ADFB" w:rsidR="00C84EF3" w:rsidRDefault="00000000">
      <w:pPr>
        <w:pStyle w:val="B1"/>
      </w:pPr>
      <w:r>
        <w:t>-</w:t>
      </w:r>
      <w:r>
        <w:tab/>
        <w:t>IMS enhancements to support media handling of avatar calls should consider alignment with SA</w:t>
      </w:r>
      <w:r w:rsidR="00C6182B">
        <w:t> WG</w:t>
      </w:r>
      <w:r>
        <w:t>4 and should take SA</w:t>
      </w:r>
      <w:r w:rsidR="00C6182B">
        <w:t> </w:t>
      </w:r>
      <w:r>
        <w:t xml:space="preserve">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75" w:name="_Toc17908"/>
      <w:bookmarkStart w:id="76" w:name="_Toc11661"/>
      <w:bookmarkStart w:id="77" w:name="_Toc148590859"/>
      <w:bookmarkStart w:id="78" w:name="_Toc157759399"/>
      <w:bookmarkStart w:id="79" w:name="_Toc160808672"/>
      <w:bookmarkStart w:id="80" w:name="_Toc403"/>
      <w:bookmarkStart w:id="81" w:name="_Toc30214"/>
      <w:bookmarkStart w:id="82" w:name="_Toc23254036"/>
      <w:bookmarkStart w:id="83" w:name="_Toc22214903"/>
      <w:bookmarkStart w:id="84" w:name="_Toc183503248"/>
      <w:r>
        <w:t>5</w:t>
      </w:r>
      <w:r>
        <w:tab/>
        <w:t>Key Issues</w:t>
      </w:r>
      <w:bookmarkEnd w:id="75"/>
      <w:bookmarkEnd w:id="76"/>
      <w:bookmarkEnd w:id="77"/>
      <w:bookmarkEnd w:id="78"/>
      <w:bookmarkEnd w:id="79"/>
      <w:bookmarkEnd w:id="80"/>
      <w:bookmarkEnd w:id="81"/>
      <w:bookmarkEnd w:id="82"/>
      <w:bookmarkEnd w:id="83"/>
      <w:bookmarkEnd w:id="84"/>
    </w:p>
    <w:p w14:paraId="21BBF40B" w14:textId="77777777" w:rsidR="00C84EF3" w:rsidRDefault="00000000">
      <w:pPr>
        <w:pStyle w:val="Heading2"/>
        <w:rPr>
          <w:lang w:eastAsia="ko-KR"/>
        </w:rPr>
      </w:pPr>
      <w:bookmarkStart w:id="85" w:name="_Toc436124703"/>
      <w:bookmarkStart w:id="86" w:name="_Toc435670433"/>
      <w:bookmarkStart w:id="87" w:name="_Toc1578"/>
      <w:bookmarkStart w:id="88" w:name="_Toc23254037"/>
      <w:bookmarkStart w:id="89" w:name="_Toc23413"/>
      <w:bookmarkStart w:id="90" w:name="_Toc22214904"/>
      <w:bookmarkStart w:id="91" w:name="_Toc509905226"/>
      <w:bookmarkStart w:id="92" w:name="_Toc160808673"/>
      <w:bookmarkStart w:id="93" w:name="_Toc510604403"/>
      <w:bookmarkStart w:id="94" w:name="_Toc148590860"/>
      <w:bookmarkStart w:id="95" w:name="_Toc157759400"/>
      <w:bookmarkStart w:id="96" w:name="_Toc1503"/>
      <w:bookmarkStart w:id="97" w:name="_Toc29548"/>
      <w:bookmarkStart w:id="98" w:name="_Toc183503249"/>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85"/>
      <w:bookmarkEnd w:id="86"/>
      <w:r>
        <w:rPr>
          <w:lang w:eastAsia="ko-KR"/>
        </w:rPr>
        <w:t>Extensible IMS mechanism supporting IMS events in the context of DC communication</w:t>
      </w:r>
      <w:bookmarkEnd w:id="87"/>
      <w:bookmarkEnd w:id="88"/>
      <w:bookmarkEnd w:id="89"/>
      <w:bookmarkEnd w:id="90"/>
      <w:bookmarkEnd w:id="91"/>
      <w:bookmarkEnd w:id="92"/>
      <w:bookmarkEnd w:id="93"/>
      <w:bookmarkEnd w:id="94"/>
      <w:bookmarkEnd w:id="95"/>
      <w:bookmarkEnd w:id="96"/>
      <w:bookmarkEnd w:id="97"/>
      <w:bookmarkEnd w:id="98"/>
    </w:p>
    <w:p w14:paraId="428E0D95" w14:textId="77777777" w:rsidR="00C84EF3" w:rsidRDefault="00000000">
      <w:pPr>
        <w:pStyle w:val="Heading3"/>
      </w:pPr>
      <w:bookmarkStart w:id="99" w:name="_Toc157759401"/>
      <w:bookmarkStart w:id="100" w:name="_Toc22214905"/>
      <w:bookmarkStart w:id="101" w:name="_Toc148590861"/>
      <w:bookmarkStart w:id="102" w:name="_Toc5918"/>
      <w:bookmarkStart w:id="103" w:name="_Toc9835"/>
      <w:bookmarkStart w:id="104" w:name="_Toc2775"/>
      <w:bookmarkStart w:id="105" w:name="_Toc23254038"/>
      <w:bookmarkStart w:id="106" w:name="_Toc14165"/>
      <w:bookmarkStart w:id="107" w:name="_Toc160808674"/>
      <w:bookmarkStart w:id="108" w:name="_Toc183503250"/>
      <w:r>
        <w:t>5.</w:t>
      </w:r>
      <w:r>
        <w:rPr>
          <w:rFonts w:eastAsia="SimSun" w:hint="eastAsia"/>
          <w:lang w:val="en-US" w:eastAsia="zh-CN"/>
        </w:rPr>
        <w:t>1</w:t>
      </w:r>
      <w:r>
        <w:t>.1</w:t>
      </w:r>
      <w:r>
        <w:tab/>
        <w:t>Description</w:t>
      </w:r>
      <w:bookmarkEnd w:id="99"/>
      <w:bookmarkEnd w:id="100"/>
      <w:bookmarkEnd w:id="101"/>
      <w:bookmarkEnd w:id="102"/>
      <w:bookmarkEnd w:id="103"/>
      <w:bookmarkEnd w:id="104"/>
      <w:bookmarkEnd w:id="105"/>
      <w:bookmarkEnd w:id="106"/>
      <w:bookmarkEnd w:id="107"/>
      <w:bookmarkEnd w:id="10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09" w:name="_Toc157759402"/>
      <w:bookmarkStart w:id="110" w:name="_Toc32767"/>
      <w:bookmarkStart w:id="111" w:name="_Toc148590862"/>
      <w:bookmarkStart w:id="112" w:name="_Toc160808675"/>
      <w:bookmarkStart w:id="113" w:name="_Toc29589"/>
      <w:bookmarkStart w:id="114" w:name="_Toc31912"/>
      <w:bookmarkStart w:id="115" w:name="_Toc18729"/>
      <w:bookmarkStart w:id="116" w:name="_Toc183503251"/>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09"/>
      <w:bookmarkEnd w:id="110"/>
      <w:bookmarkEnd w:id="111"/>
      <w:bookmarkEnd w:id="112"/>
      <w:bookmarkEnd w:id="113"/>
      <w:bookmarkEnd w:id="114"/>
      <w:bookmarkEnd w:id="115"/>
      <w:bookmarkEnd w:id="116"/>
    </w:p>
    <w:p w14:paraId="0762D284" w14:textId="77777777" w:rsidR="00C84EF3" w:rsidRDefault="00000000">
      <w:pPr>
        <w:pStyle w:val="Heading3"/>
        <w:rPr>
          <w:lang w:eastAsia="ko-KR"/>
        </w:rPr>
      </w:pPr>
      <w:bookmarkStart w:id="117" w:name="_Toc160808676"/>
      <w:bookmarkStart w:id="118" w:name="_Toc157759403"/>
      <w:bookmarkStart w:id="119" w:name="_Toc20934"/>
      <w:bookmarkStart w:id="120" w:name="_Toc21209"/>
      <w:bookmarkStart w:id="121" w:name="_Toc148590863"/>
      <w:bookmarkStart w:id="122" w:name="_Toc14159"/>
      <w:bookmarkStart w:id="123" w:name="_Toc10734"/>
      <w:bookmarkStart w:id="124" w:name="_Toc183503252"/>
      <w:r>
        <w:rPr>
          <w:lang w:eastAsia="ko-KR"/>
        </w:rPr>
        <w:t>5.</w:t>
      </w:r>
      <w:r>
        <w:rPr>
          <w:rFonts w:eastAsia="SimSun" w:hint="eastAsia"/>
          <w:lang w:val="en-US" w:eastAsia="zh-CN"/>
        </w:rPr>
        <w:t>2</w:t>
      </w:r>
      <w:r>
        <w:rPr>
          <w:lang w:eastAsia="ko-KR"/>
        </w:rPr>
        <w:t>.1</w:t>
      </w:r>
      <w:r>
        <w:rPr>
          <w:lang w:eastAsia="ko-KR"/>
        </w:rPr>
        <w:tab/>
        <w:t>Description</w:t>
      </w:r>
      <w:bookmarkEnd w:id="117"/>
      <w:bookmarkEnd w:id="118"/>
      <w:bookmarkEnd w:id="119"/>
      <w:bookmarkEnd w:id="120"/>
      <w:bookmarkEnd w:id="121"/>
      <w:bookmarkEnd w:id="122"/>
      <w:bookmarkEnd w:id="123"/>
      <w:bookmarkEnd w:id="124"/>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25" w:name="_Toc160808677"/>
      <w:bookmarkStart w:id="126" w:name="_Toc4951"/>
      <w:bookmarkStart w:id="127" w:name="_Toc3323"/>
      <w:bookmarkStart w:id="128" w:name="_Toc157759404"/>
      <w:bookmarkStart w:id="129" w:name="_Toc148590864"/>
      <w:bookmarkStart w:id="130" w:name="_Toc10046"/>
      <w:bookmarkStart w:id="131" w:name="_Toc183503253"/>
      <w:r>
        <w:rPr>
          <w:rFonts w:eastAsia="DengXian"/>
        </w:rPr>
        <w:t>5.3</w:t>
      </w:r>
      <w:r>
        <w:rPr>
          <w:rFonts w:eastAsia="DengXian"/>
        </w:rPr>
        <w:tab/>
        <w:t>Key Issue #3: Data channel interworking with MTSI UE</w:t>
      </w:r>
      <w:bookmarkEnd w:id="125"/>
      <w:bookmarkEnd w:id="126"/>
      <w:bookmarkEnd w:id="127"/>
      <w:bookmarkEnd w:id="128"/>
      <w:bookmarkEnd w:id="129"/>
      <w:bookmarkEnd w:id="130"/>
      <w:bookmarkEnd w:id="131"/>
    </w:p>
    <w:p w14:paraId="28BCADEE" w14:textId="77777777" w:rsidR="00C84EF3" w:rsidRDefault="00000000">
      <w:pPr>
        <w:pStyle w:val="Heading3"/>
      </w:pPr>
      <w:bookmarkStart w:id="132" w:name="_Toc148590865"/>
      <w:bookmarkStart w:id="133" w:name="_Toc29333"/>
      <w:bookmarkStart w:id="134" w:name="_Toc27383"/>
      <w:bookmarkStart w:id="135" w:name="_Toc22384"/>
      <w:bookmarkStart w:id="136" w:name="_Toc160808678"/>
      <w:bookmarkStart w:id="137" w:name="_Toc25808"/>
      <w:bookmarkStart w:id="138" w:name="_Toc157759405"/>
      <w:bookmarkStart w:id="139" w:name="_Toc183503254"/>
      <w:r>
        <w:t>5.</w:t>
      </w:r>
      <w:r>
        <w:rPr>
          <w:rFonts w:hint="eastAsia"/>
          <w:lang w:val="en-US" w:eastAsia="zh-CN"/>
        </w:rPr>
        <w:t>3</w:t>
      </w:r>
      <w:r>
        <w:t>.1</w:t>
      </w:r>
      <w:r>
        <w:tab/>
        <w:t>Description</w:t>
      </w:r>
      <w:bookmarkEnd w:id="132"/>
      <w:bookmarkEnd w:id="133"/>
      <w:bookmarkEnd w:id="134"/>
      <w:bookmarkEnd w:id="135"/>
      <w:bookmarkEnd w:id="136"/>
      <w:bookmarkEnd w:id="137"/>
      <w:bookmarkEnd w:id="138"/>
      <w:bookmarkEnd w:id="139"/>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40" w:name="_Toc26417"/>
      <w:bookmarkStart w:id="141" w:name="_Toc157759406"/>
      <w:bookmarkStart w:id="142" w:name="_Toc160808679"/>
      <w:bookmarkStart w:id="143" w:name="_Toc29941"/>
      <w:bookmarkStart w:id="144" w:name="_Toc148590866"/>
      <w:bookmarkStart w:id="145" w:name="_Toc29419"/>
      <w:bookmarkStart w:id="146" w:name="_Toc183503255"/>
      <w:r>
        <w:rPr>
          <w:rFonts w:eastAsia="Malgun Gothic" w:hint="eastAsia"/>
        </w:rPr>
        <w:t>5.4</w:t>
      </w:r>
      <w:r>
        <w:rPr>
          <w:rFonts w:eastAsia="Malgun Gothic" w:hint="eastAsia"/>
        </w:rPr>
        <w:tab/>
        <w:t>Key Issue #4: Extensible IMS framework to support authorization and authentication of third-party identities in IMS sessions</w:t>
      </w:r>
      <w:bookmarkEnd w:id="140"/>
      <w:bookmarkEnd w:id="141"/>
      <w:bookmarkEnd w:id="142"/>
      <w:bookmarkEnd w:id="143"/>
      <w:bookmarkEnd w:id="144"/>
      <w:bookmarkEnd w:id="145"/>
      <w:bookmarkEnd w:id="146"/>
    </w:p>
    <w:p w14:paraId="67973C9D" w14:textId="77777777" w:rsidR="00C84EF3" w:rsidRDefault="00000000">
      <w:pPr>
        <w:pStyle w:val="Heading3"/>
      </w:pPr>
      <w:bookmarkStart w:id="147" w:name="_Toc10681"/>
      <w:bookmarkStart w:id="148" w:name="_Toc436124704"/>
      <w:bookmarkStart w:id="149" w:name="_Toc484181143"/>
      <w:bookmarkStart w:id="150" w:name="_Toc160808680"/>
      <w:bookmarkStart w:id="151" w:name="_Toc148590867"/>
      <w:bookmarkStart w:id="152" w:name="_Toc17692"/>
      <w:bookmarkStart w:id="153" w:name="_Toc16307"/>
      <w:bookmarkStart w:id="154" w:name="_Toc435670434"/>
      <w:bookmarkStart w:id="155" w:name="_Toc157759407"/>
      <w:bookmarkStart w:id="156" w:name="_Toc183503256"/>
      <w:r>
        <w:rPr>
          <w:rFonts w:hint="eastAsia"/>
        </w:rPr>
        <w:t>5.4.1</w:t>
      </w:r>
      <w:r>
        <w:rPr>
          <w:rFonts w:hint="eastAsia"/>
        </w:rPr>
        <w:tab/>
      </w:r>
      <w:r>
        <w:rPr>
          <w:rFonts w:eastAsia="SimSun" w:hint="eastAsia"/>
        </w:rPr>
        <w:t>D</w:t>
      </w:r>
      <w:r>
        <w:rPr>
          <w:rFonts w:hint="eastAsia"/>
        </w:rPr>
        <w:t>escription</w:t>
      </w:r>
      <w:bookmarkEnd w:id="147"/>
      <w:bookmarkEnd w:id="148"/>
      <w:bookmarkEnd w:id="149"/>
      <w:bookmarkEnd w:id="150"/>
      <w:bookmarkEnd w:id="151"/>
      <w:bookmarkEnd w:id="152"/>
      <w:bookmarkEnd w:id="153"/>
      <w:bookmarkEnd w:id="154"/>
      <w:bookmarkEnd w:id="155"/>
      <w:bookmarkEnd w:id="156"/>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57" w:name="_Toc20831"/>
      <w:bookmarkStart w:id="158" w:name="_Toc160808681"/>
      <w:bookmarkStart w:id="159" w:name="_Toc13349"/>
      <w:bookmarkStart w:id="160" w:name="_Toc148590868"/>
      <w:bookmarkStart w:id="161" w:name="_Toc157759408"/>
      <w:bookmarkStart w:id="162" w:name="_Toc17201"/>
      <w:bookmarkStart w:id="163" w:name="_Toc183503257"/>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57"/>
      <w:bookmarkEnd w:id="158"/>
      <w:bookmarkEnd w:id="159"/>
      <w:bookmarkEnd w:id="160"/>
      <w:bookmarkEnd w:id="161"/>
      <w:bookmarkEnd w:id="162"/>
      <w:bookmarkEnd w:id="163"/>
    </w:p>
    <w:p w14:paraId="5173AEC3" w14:textId="77777777" w:rsidR="00C84EF3" w:rsidRDefault="00000000">
      <w:pPr>
        <w:pStyle w:val="Heading3"/>
        <w:rPr>
          <w:rFonts w:eastAsia="SimSun"/>
          <w:lang w:val="en-US" w:eastAsia="ko-KR"/>
        </w:rPr>
      </w:pPr>
      <w:bookmarkStart w:id="164" w:name="_Toc19758"/>
      <w:bookmarkStart w:id="165" w:name="_Toc29507"/>
      <w:bookmarkStart w:id="166" w:name="_Toc160808682"/>
      <w:bookmarkStart w:id="167" w:name="_Toc25823"/>
      <w:bookmarkStart w:id="168" w:name="_Toc157759409"/>
      <w:bookmarkStart w:id="169" w:name="_Toc148590869"/>
      <w:bookmarkStart w:id="170" w:name="_Toc183503258"/>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64"/>
      <w:bookmarkEnd w:id="165"/>
      <w:bookmarkEnd w:id="166"/>
      <w:bookmarkEnd w:id="167"/>
      <w:bookmarkEnd w:id="168"/>
      <w:bookmarkEnd w:id="169"/>
      <w:bookmarkEnd w:id="170"/>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71" w:name="_Toc29432"/>
      <w:bookmarkStart w:id="172" w:name="_Toc160808683"/>
      <w:bookmarkStart w:id="173" w:name="_Toc157759410"/>
      <w:bookmarkStart w:id="174" w:name="_Toc3089"/>
      <w:bookmarkStart w:id="175" w:name="_Toc183503259"/>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71"/>
      <w:bookmarkEnd w:id="172"/>
      <w:bookmarkEnd w:id="173"/>
      <w:bookmarkEnd w:id="174"/>
      <w:bookmarkEnd w:id="175"/>
    </w:p>
    <w:p w14:paraId="3FCF18AB" w14:textId="77777777" w:rsidR="00C84EF3" w:rsidRDefault="00000000">
      <w:pPr>
        <w:pStyle w:val="Heading3"/>
      </w:pPr>
      <w:bookmarkStart w:id="176" w:name="_Toc160808684"/>
      <w:bookmarkStart w:id="177" w:name="_Toc157759411"/>
      <w:bookmarkStart w:id="178" w:name="_Toc8583"/>
      <w:bookmarkStart w:id="179" w:name="_Toc31910"/>
      <w:bookmarkStart w:id="180" w:name="_Toc183503260"/>
      <w:r>
        <w:rPr>
          <w:rFonts w:eastAsia="Malgun Gothic"/>
        </w:rPr>
        <w:t>5.</w:t>
      </w:r>
      <w:r>
        <w:rPr>
          <w:rFonts w:eastAsia="SimSun" w:hint="eastAsia"/>
        </w:rPr>
        <w:t>6</w:t>
      </w:r>
      <w:r>
        <w:rPr>
          <w:rFonts w:eastAsia="Malgun Gothic"/>
        </w:rPr>
        <w:t>.1</w:t>
      </w:r>
      <w:r>
        <w:rPr>
          <w:rFonts w:eastAsia="Malgun Gothic"/>
        </w:rPr>
        <w:tab/>
        <w:t>Description</w:t>
      </w:r>
      <w:bookmarkEnd w:id="176"/>
      <w:bookmarkEnd w:id="177"/>
      <w:bookmarkEnd w:id="178"/>
      <w:bookmarkEnd w:id="179"/>
      <w:bookmarkEnd w:id="18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181" w:name="_Toc512869261"/>
      <w:bookmarkStart w:id="182" w:name="_Toc13444"/>
      <w:bookmarkStart w:id="183" w:name="_Toc160808685"/>
      <w:bookmarkStart w:id="184" w:name="_Toc20638"/>
      <w:bookmarkStart w:id="185" w:name="_Toc5784"/>
      <w:bookmarkStart w:id="186" w:name="_Toc157759412"/>
      <w:bookmarkStart w:id="187" w:name="_Toc183503261"/>
      <w:r>
        <w:t>5.</w:t>
      </w:r>
      <w:r>
        <w:rPr>
          <w:rFonts w:eastAsia="SimSun" w:hint="eastAsia"/>
        </w:rPr>
        <w:t>7</w:t>
      </w:r>
      <w:r>
        <w:tab/>
        <w:t>Key issue #</w:t>
      </w:r>
      <w:r>
        <w:rPr>
          <w:rFonts w:eastAsia="SimSun" w:hint="eastAsia"/>
        </w:rPr>
        <w:t>7</w:t>
      </w:r>
      <w:r>
        <w:t xml:space="preserve">: </w:t>
      </w:r>
      <w:bookmarkEnd w:id="181"/>
      <w:r>
        <w:rPr>
          <w:rFonts w:eastAsia="SimSun" w:hint="eastAsia"/>
        </w:rPr>
        <w:t>S</w:t>
      </w:r>
      <w:r>
        <w:t>upport multiplexing multiple DC applications over single SCTP connection</w:t>
      </w:r>
      <w:bookmarkEnd w:id="182"/>
      <w:bookmarkEnd w:id="183"/>
      <w:bookmarkEnd w:id="184"/>
      <w:bookmarkEnd w:id="185"/>
      <w:bookmarkEnd w:id="186"/>
      <w:bookmarkEnd w:id="187"/>
    </w:p>
    <w:p w14:paraId="47B54AE2" w14:textId="77777777" w:rsidR="00C84EF3" w:rsidRDefault="00000000">
      <w:pPr>
        <w:pStyle w:val="Heading3"/>
      </w:pPr>
      <w:bookmarkStart w:id="188" w:name="_Toc160808686"/>
      <w:bookmarkStart w:id="189" w:name="_Toc28574"/>
      <w:bookmarkStart w:id="190" w:name="_Toc27985"/>
      <w:bookmarkStart w:id="191" w:name="_Toc16839377"/>
      <w:bookmarkStart w:id="192" w:name="_Toc25665"/>
      <w:bookmarkStart w:id="193" w:name="_Toc19722243"/>
      <w:bookmarkStart w:id="194" w:name="_Toc500949092"/>
      <w:bookmarkStart w:id="195" w:name="_Toc157759413"/>
      <w:bookmarkStart w:id="196" w:name="_Toc183503262"/>
      <w:r>
        <w:t>5.</w:t>
      </w:r>
      <w:r>
        <w:rPr>
          <w:rFonts w:eastAsia="SimSun" w:hint="eastAsia"/>
        </w:rPr>
        <w:t>7</w:t>
      </w:r>
      <w:r>
        <w:t>.1</w:t>
      </w:r>
      <w:r>
        <w:tab/>
        <w:t>Description</w:t>
      </w:r>
      <w:bookmarkEnd w:id="188"/>
      <w:bookmarkEnd w:id="189"/>
      <w:bookmarkEnd w:id="190"/>
      <w:bookmarkEnd w:id="191"/>
      <w:bookmarkEnd w:id="192"/>
      <w:bookmarkEnd w:id="193"/>
      <w:bookmarkEnd w:id="194"/>
      <w:bookmarkEnd w:id="195"/>
      <w:bookmarkEnd w:id="196"/>
    </w:p>
    <w:p w14:paraId="1106A81B" w14:textId="37087150" w:rsidR="00C84EF3" w:rsidRDefault="00000000">
      <w:pPr>
        <w:rPr>
          <w:lang w:eastAsia="zh-CN"/>
        </w:rPr>
      </w:pPr>
      <w:r>
        <w:rPr>
          <w:lang w:eastAsia="zh-CN"/>
        </w:rPr>
        <w:t>This key issue addresses the request from GSMA NG to SA WG4 and SA WG2 concerning the use of single SDP m=</w:t>
      </w:r>
      <w:r w:rsidR="00B60352">
        <w:rPr>
          <w:lang w:eastAsia="zh-CN"/>
        </w:rPr>
        <w:t xml:space="preserve"> </w:t>
      </w:r>
      <w:r>
        <w:rPr>
          <w:lang w:eastAsia="zh-CN"/>
        </w:rPr>
        <w:t>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197" w:name="_Toc160808687"/>
      <w:bookmarkStart w:id="198" w:name="_Toc29227"/>
      <w:bookmarkStart w:id="199" w:name="_Toc157759414"/>
      <w:bookmarkStart w:id="200" w:name="_Toc3294"/>
      <w:bookmarkStart w:id="201" w:name="_Toc183503263"/>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197"/>
      <w:bookmarkEnd w:id="198"/>
      <w:bookmarkEnd w:id="199"/>
      <w:bookmarkEnd w:id="200"/>
      <w:bookmarkEnd w:id="201"/>
    </w:p>
    <w:p w14:paraId="29D61C96" w14:textId="77777777" w:rsidR="00C84EF3" w:rsidRDefault="00000000">
      <w:pPr>
        <w:pStyle w:val="Heading3"/>
        <w:rPr>
          <w:lang w:val="en-US"/>
        </w:rPr>
      </w:pPr>
      <w:bookmarkStart w:id="202" w:name="_Toc160808688"/>
      <w:bookmarkStart w:id="203" w:name="_Toc157759415"/>
      <w:bookmarkStart w:id="204" w:name="_Toc31510"/>
      <w:bookmarkStart w:id="205" w:name="_Toc21946"/>
      <w:bookmarkStart w:id="206" w:name="_Toc183503264"/>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02"/>
      <w:bookmarkEnd w:id="203"/>
      <w:bookmarkEnd w:id="204"/>
      <w:bookmarkEnd w:id="205"/>
      <w:bookmarkEnd w:id="206"/>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07" w:name="_Toc148590870"/>
      <w:bookmarkStart w:id="208" w:name="_Toc13440"/>
      <w:bookmarkStart w:id="209" w:name="_Toc18851"/>
      <w:bookmarkStart w:id="210" w:name="_Toc157759416"/>
      <w:bookmarkStart w:id="211" w:name="_Toc10839"/>
      <w:bookmarkStart w:id="212" w:name="_Toc160808689"/>
      <w:bookmarkStart w:id="213" w:name="_Toc16977"/>
      <w:bookmarkStart w:id="214" w:name="_Toc23254039"/>
      <w:bookmarkStart w:id="215" w:name="_Toc22214906"/>
      <w:bookmarkStart w:id="216" w:name="_Toc183503265"/>
      <w:r>
        <w:t>6</w:t>
      </w:r>
      <w:r>
        <w:tab/>
        <w:t>Solutions</w:t>
      </w:r>
      <w:bookmarkEnd w:id="207"/>
      <w:bookmarkEnd w:id="208"/>
      <w:bookmarkEnd w:id="209"/>
      <w:bookmarkEnd w:id="210"/>
      <w:bookmarkEnd w:id="211"/>
      <w:bookmarkEnd w:id="212"/>
      <w:bookmarkEnd w:id="213"/>
      <w:bookmarkEnd w:id="214"/>
      <w:bookmarkEnd w:id="215"/>
      <w:bookmarkEnd w:id="216"/>
    </w:p>
    <w:p w14:paraId="11CF3693" w14:textId="77777777" w:rsidR="00C84EF3" w:rsidRDefault="00000000">
      <w:pPr>
        <w:pStyle w:val="Heading2"/>
        <w:rPr>
          <w:lang w:eastAsia="zh-CN"/>
        </w:rPr>
      </w:pPr>
      <w:bookmarkStart w:id="217" w:name="_Toc24853"/>
      <w:bookmarkStart w:id="218" w:name="_Toc22950"/>
      <w:bookmarkStart w:id="219" w:name="_Toc19353"/>
      <w:bookmarkStart w:id="220" w:name="_Toc157759417"/>
      <w:bookmarkStart w:id="221" w:name="_Toc148590871"/>
      <w:bookmarkStart w:id="222" w:name="_Toc23254040"/>
      <w:bookmarkStart w:id="223" w:name="_Toc22214907"/>
      <w:bookmarkStart w:id="224" w:name="_Toc160808690"/>
      <w:bookmarkStart w:id="225" w:name="_Toc10189"/>
      <w:bookmarkStart w:id="226" w:name="_Toc183503266"/>
      <w:r>
        <w:rPr>
          <w:lang w:eastAsia="zh-CN"/>
        </w:rPr>
        <w:t>6.0</w:t>
      </w:r>
      <w:r>
        <w:rPr>
          <w:lang w:eastAsia="zh-CN"/>
        </w:rPr>
        <w:tab/>
        <w:t>Mapping of Solutions to Key Issues</w:t>
      </w:r>
      <w:bookmarkEnd w:id="217"/>
      <w:bookmarkEnd w:id="218"/>
      <w:bookmarkEnd w:id="219"/>
      <w:bookmarkEnd w:id="220"/>
      <w:bookmarkEnd w:id="221"/>
      <w:bookmarkEnd w:id="222"/>
      <w:bookmarkEnd w:id="223"/>
      <w:bookmarkEnd w:id="224"/>
      <w:bookmarkEnd w:id="225"/>
      <w:bookmarkEnd w:id="226"/>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27" w:name="_Toc500949097"/>
      <w:bookmarkStart w:id="228" w:name="_Toc23254041"/>
      <w:bookmarkStart w:id="229" w:name="_Toc17410"/>
      <w:bookmarkStart w:id="230" w:name="_Toc13110"/>
      <w:bookmarkStart w:id="231" w:name="_Toc148590872"/>
      <w:bookmarkStart w:id="232" w:name="_Toc160808691"/>
      <w:bookmarkStart w:id="233" w:name="_Toc22214908"/>
      <w:bookmarkStart w:id="234" w:name="_Toc15836"/>
      <w:bookmarkStart w:id="235" w:name="_Toc11260"/>
      <w:bookmarkStart w:id="236" w:name="_Toc157759418"/>
      <w:bookmarkStart w:id="237" w:name="_Toc183503267"/>
      <w:r>
        <w:t>6.</w:t>
      </w:r>
      <w:r>
        <w:rPr>
          <w:rFonts w:hint="eastAsia"/>
        </w:rPr>
        <w:t>1</w:t>
      </w:r>
      <w:r>
        <w:rPr>
          <w:rFonts w:hint="eastAsia"/>
        </w:rPr>
        <w:tab/>
      </w:r>
      <w:r>
        <w:t>Solution</w:t>
      </w:r>
      <w:r>
        <w:rPr>
          <w:rFonts w:hint="eastAsia"/>
        </w:rPr>
        <w:t xml:space="preserve"> #1</w:t>
      </w:r>
      <w:r>
        <w:t xml:space="preserve">: </w:t>
      </w:r>
      <w:bookmarkEnd w:id="227"/>
      <w:r>
        <w:t>Architectural Enhancements in Support of exposure of IMS events using HSS Subscription</w:t>
      </w:r>
      <w:bookmarkEnd w:id="228"/>
      <w:bookmarkEnd w:id="229"/>
      <w:bookmarkEnd w:id="230"/>
      <w:bookmarkEnd w:id="231"/>
      <w:bookmarkEnd w:id="232"/>
      <w:bookmarkEnd w:id="233"/>
      <w:bookmarkEnd w:id="234"/>
      <w:bookmarkEnd w:id="235"/>
      <w:bookmarkEnd w:id="236"/>
      <w:bookmarkEnd w:id="237"/>
    </w:p>
    <w:p w14:paraId="731F44F5" w14:textId="77777777" w:rsidR="00C84EF3" w:rsidRDefault="00000000">
      <w:pPr>
        <w:pStyle w:val="Heading3"/>
      </w:pPr>
      <w:bookmarkStart w:id="238" w:name="_Toc1332"/>
      <w:bookmarkStart w:id="239" w:name="_Toc8365"/>
      <w:bookmarkStart w:id="240" w:name="_Toc7777"/>
      <w:bookmarkStart w:id="241" w:name="_Toc19064"/>
      <w:bookmarkStart w:id="242" w:name="_Toc22214909"/>
      <w:bookmarkStart w:id="243" w:name="_Toc148590873"/>
      <w:bookmarkStart w:id="244" w:name="_Toc23254042"/>
      <w:bookmarkStart w:id="245" w:name="_Toc160808692"/>
      <w:bookmarkStart w:id="246" w:name="_Toc500949099"/>
      <w:bookmarkStart w:id="247" w:name="_Toc157759419"/>
      <w:bookmarkStart w:id="248" w:name="_Toc183503268"/>
      <w:r>
        <w:t>6.</w:t>
      </w:r>
      <w:r>
        <w:rPr>
          <w:rFonts w:eastAsia="SimSun" w:hint="eastAsia"/>
        </w:rPr>
        <w:t>1</w:t>
      </w:r>
      <w:r>
        <w:t>.1</w:t>
      </w:r>
      <w:r>
        <w:rPr>
          <w:rFonts w:hint="eastAsia"/>
        </w:rPr>
        <w:tab/>
        <w:t>Description</w:t>
      </w:r>
      <w:bookmarkEnd w:id="238"/>
      <w:bookmarkEnd w:id="239"/>
      <w:bookmarkEnd w:id="240"/>
      <w:bookmarkEnd w:id="241"/>
      <w:bookmarkEnd w:id="242"/>
      <w:bookmarkEnd w:id="243"/>
      <w:bookmarkEnd w:id="244"/>
      <w:bookmarkEnd w:id="245"/>
      <w:bookmarkEnd w:id="246"/>
      <w:bookmarkEnd w:id="247"/>
      <w:bookmarkEnd w:id="248"/>
    </w:p>
    <w:p w14:paraId="11A56B5C" w14:textId="6AAF8FE5" w:rsidR="00C84EF3" w:rsidRDefault="00000000">
      <w:bookmarkStart w:id="249" w:name="_Toc500949101"/>
      <w:bookmarkStart w:id="250"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Additionally, in this solution, it is also proposed that a similar approach is used for trusted and untrusted Application Servers to subscribe to IMS events of interest via the NEF. When the IMS exposure event is related to a given IMS 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Nhss_ImsUECM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5] and other possible IMS events, DCSF subscribes with HSS for such an event using a new service Nhss_ImsEE over N72. If HSS finds that the IMS DC is enabled for the IMPU (s), HSS subscribes with IMS AS using a new service Nimsas_ImsEE_Subscribe Request over N71.</w:t>
      </w:r>
    </w:p>
    <w:p w14:paraId="792E53A2" w14:textId="77777777" w:rsidR="00C84EF3" w:rsidRDefault="00000000">
      <w:r>
        <w:t>For any IMS event, an AF subscribes to NEF for an IMS event for a subscriber via a new service Nnef_ImsEE, over N33. The NEF in turns forwards such a subscription request to HSS via a new service Nhss_ImsEE, over Nxx.</w:t>
      </w:r>
    </w:p>
    <w:p w14:paraId="014B6DC2" w14:textId="77777777" w:rsidR="00C84EF3" w:rsidRDefault="00000000">
      <w:r>
        <w:t>HSS subscribes to the event with the identified IMS AS instance via a new service Nimsas_ImsEE, over N71. For unregistered UEs, the HSS keeps the subscription request and subscribes to the requested IMS event when the UE registers in IMS.</w:t>
      </w:r>
    </w:p>
    <w:p w14:paraId="45BE615A" w14:textId="77777777" w:rsidR="00C84EF3" w:rsidRDefault="00000000">
      <w:r>
        <w:t>Upon detection of the requested IMS event, the IMS AS notifies the event directly to the NEF/DCSF via a new service Nimsas_ImsEE, over Nyy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3pt;height:363.75pt" o:ole="">
            <v:imagedata r:id="rId13" o:title="" cropbottom="32890f"/>
          </v:shape>
          <o:OLEObject Type="Embed" ProgID="Visio.Drawing.15" ShapeID="_x0000_i1027" DrawAspect="Content" ObjectID="_1796205709"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A new reference point between NEF and HSS is introduced to enable NEF to subscribe to HSS for IMS related events for a specific subscriber. This reference point is labelled Nxx.</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5] in Nimsas_SessionEventControl is not used in this solution.</w:t>
      </w:r>
    </w:p>
    <w:p w14:paraId="77E6E653" w14:textId="77777777" w:rsidR="00C84EF3" w:rsidRDefault="00000000">
      <w:pPr>
        <w:pStyle w:val="B1"/>
      </w:pPr>
      <w:r>
        <w:t>-</w:t>
      </w:r>
      <w:r>
        <w:tab/>
        <w:t>A new reference point between IMS AS and NEF is introduced to enable IMS AS to send notifications regarding directly subscribed IMS events to the NEF. This reference point is labelled Nyy.</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51" w:name="_Toc157759420"/>
      <w:bookmarkStart w:id="252" w:name="_Toc25864"/>
      <w:bookmarkStart w:id="253" w:name="_Toc23254043"/>
      <w:bookmarkStart w:id="254" w:name="_Toc13329"/>
      <w:bookmarkStart w:id="255" w:name="_Toc8890"/>
      <w:bookmarkStart w:id="256" w:name="_Toc16074"/>
      <w:bookmarkStart w:id="257" w:name="_Toc160808693"/>
      <w:bookmarkStart w:id="258" w:name="_Toc148590874"/>
      <w:bookmarkStart w:id="259" w:name="_Toc183503269"/>
      <w:r>
        <w:t>6.</w:t>
      </w:r>
      <w:r>
        <w:rPr>
          <w:rFonts w:eastAsia="SimSun" w:hint="eastAsia"/>
          <w:lang w:val="en-US" w:eastAsia="zh-CN"/>
        </w:rPr>
        <w:t>1</w:t>
      </w:r>
      <w:r>
        <w:t>.2</w:t>
      </w:r>
      <w:r>
        <w:tab/>
        <w:t>Procedures</w:t>
      </w:r>
      <w:bookmarkEnd w:id="249"/>
      <w:bookmarkEnd w:id="250"/>
      <w:bookmarkEnd w:id="251"/>
      <w:bookmarkEnd w:id="252"/>
      <w:bookmarkEnd w:id="253"/>
      <w:bookmarkEnd w:id="254"/>
      <w:bookmarkEnd w:id="255"/>
      <w:bookmarkEnd w:id="256"/>
      <w:bookmarkEnd w:id="257"/>
      <w:bookmarkEnd w:id="258"/>
      <w:bookmarkEnd w:id="259"/>
    </w:p>
    <w:p w14:paraId="502738DD" w14:textId="77777777" w:rsidR="00C84EF3" w:rsidRDefault="00000000">
      <w:pPr>
        <w:pStyle w:val="Heading4"/>
      </w:pPr>
      <w:bookmarkStart w:id="260" w:name="_Toc157759421"/>
      <w:bookmarkStart w:id="261" w:name="_Toc160808694"/>
      <w:bookmarkStart w:id="262" w:name="_Toc183503270"/>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60"/>
      <w:bookmarkEnd w:id="261"/>
      <w:bookmarkEnd w:id="26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5] and any other IMS event, DCSF subscribes to HSS for that purpose by sending the Nhss_ImsEE-Subscribe Request and includes the requested event, as well as the subscriber Identity (e.g. IMPU) in the request. When any of the requested events is fulfilled, a Nhss_ImsEE_Notify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79.6pt;height:392.55pt" o:ole="">
            <v:imagedata r:id="rId15" o:title=""/>
          </v:shape>
          <o:OLEObject Type="Embed" ProgID="Visio.Drawing.15" ShapeID="_x0000_i1028" DrawAspect="Content" ObjectID="_1796205710"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DCSF subscribes to the event by sending to HSS a Nhss_ImsEE_Subscribe Request. The request includes the subscriber IMPU.</w:t>
      </w:r>
    </w:p>
    <w:p w14:paraId="05887544" w14:textId="77777777" w:rsidR="00C84EF3" w:rsidRDefault="00000000">
      <w:pPr>
        <w:pStyle w:val="B1"/>
      </w:pPr>
      <w:r>
        <w:t>5.</w:t>
      </w:r>
      <w:r>
        <w:tab/>
        <w:t>HSS in turn locates the IMS AS instance serving the UE. If the registered IMS AS instance supports the requested event, the HSS sends to the IMS AS an Nimsas_ImsEE_Subscribe Request and includes the subscriber IMPU and the DCSF address as notification endpoint.</w:t>
      </w:r>
    </w:p>
    <w:p w14:paraId="5F076A92" w14:textId="77777777" w:rsidR="00C84EF3" w:rsidRDefault="00000000">
      <w:pPr>
        <w:pStyle w:val="B1"/>
      </w:pPr>
      <w:r>
        <w:t>6.</w:t>
      </w:r>
      <w:r>
        <w:tab/>
        <w:t>IMS AS returns to HSS Nimsas_ImsEE_Subscribe Response.</w:t>
      </w:r>
    </w:p>
    <w:p w14:paraId="3A905E12" w14:textId="77777777" w:rsidR="00C84EF3" w:rsidRDefault="00000000">
      <w:pPr>
        <w:pStyle w:val="B1"/>
      </w:pPr>
      <w:r>
        <w:t>7.</w:t>
      </w:r>
      <w:r>
        <w:tab/>
        <w:t>HSS returns to the DCSF the Nhss_ImsEE_Subscribe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The requested event is fulfilled, IMS AS returns to DCSF an Nimsas_ImsEE_Notify Request including the relevant event information.</w:t>
      </w:r>
    </w:p>
    <w:p w14:paraId="190FFDD3" w14:textId="77777777" w:rsidR="00C84EF3" w:rsidRDefault="00000000">
      <w:pPr>
        <w:pStyle w:val="B1"/>
      </w:pPr>
      <w:r>
        <w:t>10.</w:t>
      </w:r>
      <w:r>
        <w:tab/>
        <w:t>DCSF returns Nimsas_ImsEE_Notify Response.</w:t>
      </w:r>
    </w:p>
    <w:p w14:paraId="158939EF" w14:textId="77777777" w:rsidR="00C84EF3" w:rsidRDefault="00000000">
      <w:pPr>
        <w:pStyle w:val="Heading4"/>
      </w:pPr>
      <w:bookmarkStart w:id="263" w:name="_Toc160808695"/>
      <w:bookmarkStart w:id="264" w:name="_Toc157759422"/>
      <w:bookmarkStart w:id="265" w:name="_Toc183503271"/>
      <w:r>
        <w:t>6.1.2.2</w:t>
      </w:r>
      <w:r>
        <w:tab/>
        <w:t>Subscription to IMS events via NEF</w:t>
      </w:r>
      <w:bookmarkEnd w:id="263"/>
      <w:bookmarkEnd w:id="264"/>
      <w:bookmarkEnd w:id="265"/>
    </w:p>
    <w:bookmarkStart w:id="266" w:name="_Toc326248711"/>
    <w:bookmarkStart w:id="267" w:name="_Toc510604409"/>
    <w:bookmarkStart w:id="268" w:name="_Toc22214911"/>
    <w:p w14:paraId="4C8034BB" w14:textId="77777777" w:rsidR="00C84EF3" w:rsidRDefault="00000000">
      <w:pPr>
        <w:pStyle w:val="TH"/>
        <w:rPr>
          <w:lang w:val="en-US"/>
        </w:rPr>
      </w:pPr>
      <w:r>
        <w:object w:dxaOrig="8962" w:dyaOrig="7286" w14:anchorId="55749A92">
          <v:shape id="_x0000_i1029" type="#_x0000_t75" style="width:447.65pt;height:363.75pt" o:ole="">
            <v:imagedata r:id="rId17" o:title=""/>
          </v:shape>
          <o:OLEObject Type="Embed" ProgID="Visio.Drawing.15" ShapeID="_x0000_i1029" DrawAspect="Content" ObjectID="_1796205711"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IMS AS registers in HSS using Nhss_ImsUECM_Registration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AF subscribes to NEF initiating the Nnef_imsEE_Subscribe Request for a specific IMS event.</w:t>
      </w:r>
    </w:p>
    <w:p w14:paraId="4AE76F6A" w14:textId="77777777" w:rsidR="00C84EF3" w:rsidRDefault="00000000">
      <w:pPr>
        <w:pStyle w:val="B1"/>
      </w:pPr>
      <w:r>
        <w:t>5.</w:t>
      </w:r>
      <w:r>
        <w:tab/>
        <w:t>NEF subscribes to HSS using the Nhss_ImsEE_Subscribe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t>7.</w:t>
      </w:r>
      <w:r>
        <w:tab/>
        <w:t>If the registered IMS AS instance supports the requested event, HSS subscribes to the IMS AS instance(s) serving the UE using Nimsas_ImsEE_Subscribe Request for the requested IMS event including the IMPU and the NEF address as notification endpoint.</w:t>
      </w:r>
    </w:p>
    <w:p w14:paraId="2D1AAD0C" w14:textId="77777777" w:rsidR="00C84EF3" w:rsidRDefault="00000000">
      <w:pPr>
        <w:pStyle w:val="B1"/>
      </w:pPr>
      <w:r>
        <w:t>8.</w:t>
      </w:r>
      <w:r>
        <w:tab/>
        <w:t>IMS AS returns to HSS the Nimsas_ImsEE_Subscribe Response.</w:t>
      </w:r>
    </w:p>
    <w:p w14:paraId="736D6220" w14:textId="77777777" w:rsidR="00C84EF3" w:rsidRDefault="00000000">
      <w:pPr>
        <w:pStyle w:val="B1"/>
      </w:pPr>
      <w:r>
        <w:t>9.</w:t>
      </w:r>
      <w:r>
        <w:tab/>
        <w:t>HSS returns to NEF the Nhss_ImsEE_Subscribe Response.</w:t>
      </w:r>
    </w:p>
    <w:p w14:paraId="465A4B61" w14:textId="77777777" w:rsidR="00C84EF3" w:rsidRDefault="00000000">
      <w:pPr>
        <w:pStyle w:val="B1"/>
      </w:pPr>
      <w:r>
        <w:t>10.</w:t>
      </w:r>
      <w:r>
        <w:tab/>
        <w:t>NEF returns to AF the Nnef_ImsEE_Subscribe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The IMS AS sends an Nimsas_ImsEE_Notify Request to NEF.</w:t>
      </w:r>
    </w:p>
    <w:p w14:paraId="038D14F3" w14:textId="77777777" w:rsidR="00C84EF3" w:rsidRDefault="00000000">
      <w:pPr>
        <w:pStyle w:val="B1"/>
      </w:pPr>
      <w:r>
        <w:t>13.</w:t>
      </w:r>
      <w:r>
        <w:tab/>
        <w:t>NEF sends to AF Nnef_imsEE Notify Request.</w:t>
      </w:r>
    </w:p>
    <w:p w14:paraId="566963ED" w14:textId="77777777" w:rsidR="00C84EF3" w:rsidRDefault="00000000">
      <w:pPr>
        <w:pStyle w:val="Heading4"/>
      </w:pPr>
      <w:bookmarkStart w:id="269" w:name="_Toc157759423"/>
      <w:bookmarkStart w:id="270" w:name="_Toc160808696"/>
      <w:bookmarkStart w:id="271" w:name="_Toc183503272"/>
      <w:bookmarkStart w:id="272" w:name="_Toc23254044"/>
      <w:bookmarkStart w:id="273" w:name="_Toc32509"/>
      <w:bookmarkStart w:id="274" w:name="_Toc16419"/>
      <w:bookmarkStart w:id="275" w:name="_Toc148590875"/>
      <w:r>
        <w:t>6.1.2.3</w:t>
      </w:r>
      <w:r>
        <w:tab/>
        <w:t>Additional Services and Operations in Support of IMS Event subscription</w:t>
      </w:r>
      <w:bookmarkEnd w:id="269"/>
      <w:bookmarkEnd w:id="270"/>
      <w:bookmarkEnd w:id="271"/>
    </w:p>
    <w:p w14:paraId="242B5709" w14:textId="77777777" w:rsidR="00C84EF3" w:rsidRDefault="00000000">
      <w:pPr>
        <w:pStyle w:val="Heading5"/>
      </w:pPr>
      <w:bookmarkStart w:id="276" w:name="_Toc157759424"/>
      <w:bookmarkStart w:id="277" w:name="_Toc160808697"/>
      <w:bookmarkStart w:id="278" w:name="_Toc183503273"/>
      <w:r>
        <w:t>6.1.2.3.1</w:t>
      </w:r>
      <w:r>
        <w:tab/>
        <w:t>Enhancements to HSS Services</w:t>
      </w:r>
      <w:bookmarkEnd w:id="276"/>
      <w:bookmarkEnd w:id="277"/>
      <w:bookmarkEnd w:id="278"/>
    </w:p>
    <w:p w14:paraId="2DB6C93D" w14:textId="77777777" w:rsidR="00C84EF3" w:rsidRDefault="00000000">
      <w:r>
        <w:t>Nhss_imsUECM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r>
              <w:rPr>
                <w:rFonts w:eastAsia="SimSun"/>
                <w:lang w:eastAsia="zh-CN"/>
              </w:rPr>
              <w:t>Nhss_ImsUE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(Nhss_ImsUECM)</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r>
              <w:rPr>
                <w:rFonts w:eastAsia="SimSun"/>
                <w:lang w:eastAsia="zh-CN"/>
              </w:rPr>
              <w:t>Nhss_imsEventExposure (ImsEE)</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279" w:name="_Toc157759425"/>
      <w:bookmarkStart w:id="280" w:name="_Toc160808698"/>
      <w:bookmarkStart w:id="281" w:name="_Toc183503274"/>
      <w:r>
        <w:t>6.1.2.3.</w:t>
      </w:r>
      <w:r>
        <w:rPr>
          <w:rFonts w:eastAsia="SimSun" w:hint="eastAsia"/>
          <w:lang w:val="en-US" w:eastAsia="zh-CN"/>
        </w:rPr>
        <w:t>2</w:t>
      </w:r>
      <w:r>
        <w:tab/>
        <w:t>Enhancements to Nimsas Services</w:t>
      </w:r>
      <w:bookmarkEnd w:id="279"/>
      <w:bookmarkEnd w:id="280"/>
      <w:bookmarkEnd w:id="281"/>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r>
              <w:t>Nimsas_imsEventExposure (ImsEE)</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282" w:name="_Toc160808699"/>
      <w:bookmarkStart w:id="283" w:name="_Toc157759426"/>
      <w:bookmarkStart w:id="284" w:name="_Toc183503275"/>
      <w:r>
        <w:t>6.1.2.3.</w:t>
      </w:r>
      <w:r>
        <w:rPr>
          <w:rFonts w:eastAsia="SimSun" w:hint="eastAsia"/>
          <w:lang w:val="en-US" w:eastAsia="zh-CN"/>
        </w:rPr>
        <w:t>3</w:t>
      </w:r>
      <w:r>
        <w:tab/>
        <w:t>Enhancements to Nnef Services</w:t>
      </w:r>
      <w:bookmarkEnd w:id="282"/>
      <w:bookmarkEnd w:id="283"/>
      <w:bookmarkEnd w:id="284"/>
    </w:p>
    <w:p w14:paraId="6D771FD5" w14:textId="77777777" w:rsidR="00C84EF3" w:rsidRDefault="00000000">
      <w:r>
        <w:t>A new service is introduced for IMS Event Exposure as depicted below:</w:t>
      </w:r>
    </w:p>
    <w:p w14:paraId="0E0D2F7C" w14:textId="77777777" w:rsidR="00C84EF3" w:rsidRDefault="00000000">
      <w:pPr>
        <w:pStyle w:val="TH"/>
      </w:pPr>
      <w:r>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r>
              <w:rPr>
                <w:rFonts w:eastAsia="SimSun" w:hint="eastAsia"/>
                <w:lang w:val="en-US" w:eastAsia="zh-CN"/>
              </w:rPr>
              <w:t>Nnef_I</w:t>
            </w:r>
            <w:r>
              <w:rPr>
                <w:rFonts w:eastAsia="SimSun"/>
                <w:lang w:eastAsia="zh-CN"/>
              </w:rPr>
              <w:t>msEventExposure (ImsEE)</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285" w:name="_Toc22900"/>
      <w:bookmarkStart w:id="286" w:name="_Toc160808700"/>
      <w:bookmarkStart w:id="287" w:name="_Toc26362"/>
      <w:bookmarkStart w:id="288" w:name="_Toc157759427"/>
      <w:bookmarkStart w:id="289" w:name="_Toc183503276"/>
      <w:r>
        <w:t>6.</w:t>
      </w:r>
      <w:r>
        <w:rPr>
          <w:rFonts w:hint="eastAsia"/>
        </w:rPr>
        <w:t>1</w:t>
      </w:r>
      <w:r>
        <w:t>.3</w:t>
      </w:r>
      <w:r>
        <w:tab/>
      </w:r>
      <w:bookmarkEnd w:id="266"/>
      <w:r>
        <w:t>Impacts on existing services, entities and interfaces</w:t>
      </w:r>
      <w:bookmarkEnd w:id="267"/>
      <w:bookmarkEnd w:id="268"/>
      <w:bookmarkEnd w:id="272"/>
      <w:bookmarkEnd w:id="273"/>
      <w:bookmarkEnd w:id="274"/>
      <w:bookmarkEnd w:id="275"/>
      <w:bookmarkEnd w:id="285"/>
      <w:bookmarkEnd w:id="286"/>
      <w:bookmarkEnd w:id="287"/>
      <w:bookmarkEnd w:id="288"/>
      <w:bookmarkEnd w:id="289"/>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290" w:name="_Toc30466"/>
      <w:bookmarkStart w:id="291" w:name="_Toc160808701"/>
      <w:bookmarkStart w:id="292" w:name="_Toc11701"/>
      <w:bookmarkStart w:id="293" w:name="_Toc157759428"/>
      <w:bookmarkStart w:id="294" w:name="_Toc17239"/>
      <w:bookmarkStart w:id="295" w:name="_Toc183503277"/>
      <w:bookmarkStart w:id="296" w:name="_Toc326037266"/>
      <w:bookmarkStart w:id="297" w:name="_Toc22214912"/>
      <w:bookmarkStart w:id="298" w:name="_Toc250980595"/>
      <w:bookmarkStart w:id="299" w:name="_Toc510604411"/>
      <w:bookmarkStart w:id="300" w:name="_Toc310438366"/>
      <w:bookmarkStart w:id="301" w:name="_Toc326248735"/>
      <w:bookmarkStart w:id="302" w:name="_Toc510604412"/>
      <w:bookmarkStart w:id="303" w:name="_Toc324232216"/>
      <w:bookmarkStart w:id="304" w:name="historyclause"/>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290"/>
      <w:r>
        <w:rPr>
          <w:rFonts w:hint="eastAsia"/>
          <w:lang w:val="en-US" w:eastAsia="zh-CN"/>
        </w:rPr>
        <w:t>Event subscription and notification enhancements for DC applications</w:t>
      </w:r>
      <w:bookmarkEnd w:id="291"/>
      <w:bookmarkEnd w:id="292"/>
      <w:bookmarkEnd w:id="293"/>
      <w:bookmarkEnd w:id="294"/>
      <w:bookmarkEnd w:id="295"/>
    </w:p>
    <w:p w14:paraId="367ADF01" w14:textId="77777777" w:rsidR="00C84EF3" w:rsidRDefault="00000000">
      <w:pPr>
        <w:pStyle w:val="Heading3"/>
      </w:pPr>
      <w:bookmarkStart w:id="305" w:name="_Toc30969"/>
      <w:bookmarkStart w:id="306" w:name="_Toc15459"/>
      <w:bookmarkStart w:id="307" w:name="_Toc16984"/>
      <w:bookmarkStart w:id="308" w:name="_Toc157759429"/>
      <w:bookmarkStart w:id="309" w:name="_Toc160808702"/>
      <w:bookmarkStart w:id="310" w:name="_Toc183503278"/>
      <w:r>
        <w:t>6.</w:t>
      </w:r>
      <w:r>
        <w:rPr>
          <w:rFonts w:eastAsia="SimSun" w:hint="eastAsia"/>
          <w:lang w:val="en-US" w:eastAsia="zh-CN"/>
        </w:rPr>
        <w:t>2</w:t>
      </w:r>
      <w:r>
        <w:t>.1</w:t>
      </w:r>
      <w:r>
        <w:rPr>
          <w:rFonts w:hint="eastAsia"/>
        </w:rPr>
        <w:tab/>
        <w:t>Description</w:t>
      </w:r>
      <w:bookmarkEnd w:id="305"/>
      <w:bookmarkEnd w:id="306"/>
      <w:bookmarkEnd w:id="307"/>
      <w:bookmarkEnd w:id="308"/>
      <w:bookmarkEnd w:id="309"/>
      <w:bookmarkEnd w:id="310"/>
    </w:p>
    <w:p w14:paraId="22C9FC9C" w14:textId="77777777" w:rsidR="00C84EF3" w:rsidRDefault="00000000">
      <w:pPr>
        <w:pStyle w:val="Heading4"/>
        <w:rPr>
          <w:lang w:val="en-US" w:eastAsia="zh-CN"/>
        </w:rPr>
      </w:pPr>
      <w:bookmarkStart w:id="311" w:name="_Toc160808703"/>
      <w:bookmarkStart w:id="312" w:name="_Toc157759430"/>
      <w:bookmarkStart w:id="313" w:name="_Toc183503279"/>
      <w:r>
        <w:rPr>
          <w:rFonts w:hint="eastAsia"/>
          <w:lang w:val="en-US" w:eastAsia="zh-CN"/>
        </w:rPr>
        <w:t>6.2.1.1</w:t>
      </w:r>
      <w:r>
        <w:rPr>
          <w:rFonts w:hint="eastAsia"/>
          <w:lang w:val="en-US" w:eastAsia="zh-CN"/>
        </w:rPr>
        <w:tab/>
        <w:t>General</w:t>
      </w:r>
      <w:bookmarkEnd w:id="311"/>
      <w:bookmarkEnd w:id="312"/>
      <w:bookmarkEnd w:id="313"/>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05pt;height:282.35pt" o:ole="">
            <v:imagedata r:id="rId19" o:title=""/>
          </v:shape>
          <o:OLEObject Type="Embed" ProgID="Visio.Drawing.11" ShapeID="_x0000_i1030" DrawAspect="Content" ObjectID="_1796205712"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14" w:name="_Toc160808704"/>
      <w:bookmarkStart w:id="315" w:name="_Toc157759431"/>
      <w:bookmarkStart w:id="316" w:name="_Toc183503280"/>
      <w:r>
        <w:rPr>
          <w:rFonts w:hint="eastAsia"/>
          <w:lang w:val="en-US" w:eastAsia="zh-CN"/>
        </w:rPr>
        <w:t>6.2.1.2</w:t>
      </w:r>
      <w:r>
        <w:rPr>
          <w:rFonts w:hint="eastAsia"/>
          <w:lang w:val="en-US" w:eastAsia="zh-CN"/>
        </w:rPr>
        <w:tab/>
        <w:t>Report of registration events</w:t>
      </w:r>
      <w:bookmarkEnd w:id="314"/>
      <w:bookmarkEnd w:id="315"/>
      <w:bookmarkEnd w:id="31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17" w:name="_Toc157759432"/>
      <w:bookmarkStart w:id="318" w:name="_Toc160808705"/>
      <w:bookmarkStart w:id="319" w:name="_Toc183503281"/>
      <w:r>
        <w:rPr>
          <w:rFonts w:eastAsia="SimSun" w:hint="eastAsia"/>
          <w:lang w:val="en-US" w:eastAsia="zh-CN"/>
        </w:rPr>
        <w:t>6.2.1.3</w:t>
      </w:r>
      <w:r>
        <w:rPr>
          <w:rFonts w:eastAsia="SimSun" w:hint="eastAsia"/>
          <w:lang w:val="en-US" w:eastAsia="zh-CN"/>
        </w:rPr>
        <w:tab/>
        <w:t>Determination the interaction mode between DC application server and IMS network</w:t>
      </w:r>
      <w:bookmarkEnd w:id="317"/>
      <w:bookmarkEnd w:id="318"/>
      <w:bookmarkEnd w:id="319"/>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20" w:name="_Toc157759433"/>
      <w:bookmarkStart w:id="321" w:name="_Toc160808706"/>
      <w:bookmarkStart w:id="322" w:name="_Toc183503282"/>
      <w:r>
        <w:rPr>
          <w:rFonts w:eastAsia="SimSun" w:hint="eastAsia"/>
          <w:lang w:val="en-US" w:eastAsia="zh-CN"/>
        </w:rPr>
        <w:t>6.2.1.4</w:t>
      </w:r>
      <w:r>
        <w:rPr>
          <w:rFonts w:eastAsia="SimSun" w:hint="eastAsia"/>
          <w:lang w:val="en-US" w:eastAsia="zh-CN"/>
        </w:rPr>
        <w:tab/>
        <w:t>Discovery and selection of NFs</w:t>
      </w:r>
      <w:bookmarkEnd w:id="320"/>
      <w:bookmarkEnd w:id="321"/>
      <w:bookmarkEnd w:id="322"/>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23" w:name="_Toc160808707"/>
      <w:bookmarkStart w:id="324" w:name="_Toc157759434"/>
      <w:bookmarkStart w:id="325" w:name="_Toc183503283"/>
      <w:r>
        <w:rPr>
          <w:rFonts w:eastAsia="SimSun" w:hint="eastAsia"/>
          <w:lang w:val="en-US" w:eastAsia="zh-CN"/>
        </w:rPr>
        <w:t>6.2.1.5</w:t>
      </w:r>
      <w:r>
        <w:rPr>
          <w:rFonts w:eastAsia="SimSun" w:hint="eastAsia"/>
          <w:lang w:val="en-US" w:eastAsia="zh-CN"/>
        </w:rPr>
        <w:tab/>
        <w:t>Definition of group of IMS subscriber</w:t>
      </w:r>
      <w:bookmarkEnd w:id="323"/>
      <w:bookmarkEnd w:id="324"/>
      <w:bookmarkEnd w:id="325"/>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26" w:name="_Toc157759435"/>
      <w:bookmarkStart w:id="327" w:name="_Toc160808708"/>
      <w:bookmarkStart w:id="328" w:name="_Toc183503284"/>
      <w:r>
        <w:rPr>
          <w:rFonts w:eastAsia="SimSun" w:hint="eastAsia"/>
        </w:rPr>
        <w:t>6.2.1.6</w:t>
      </w:r>
      <w:r>
        <w:rPr>
          <w:rFonts w:eastAsia="SimSun" w:hint="eastAsia"/>
        </w:rPr>
        <w:tab/>
        <w:t>Subscription and notification of IMS events</w:t>
      </w:r>
      <w:bookmarkEnd w:id="326"/>
      <w:bookmarkEnd w:id="327"/>
      <w:bookmarkEnd w:id="328"/>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29" w:name="_Toc6841"/>
      <w:bookmarkStart w:id="330" w:name="_Toc17788"/>
      <w:bookmarkStart w:id="331" w:name="_Toc183503285"/>
      <w:bookmarkStart w:id="332" w:name="_Toc558"/>
      <w:bookmarkStart w:id="333" w:name="_Toc157759436"/>
      <w:bookmarkStart w:id="334" w:name="_Toc160808709"/>
      <w:r>
        <w:rPr>
          <w:rFonts w:hint="eastAsia"/>
          <w:lang w:val="en-US" w:eastAsia="zh-CN"/>
        </w:rPr>
        <w:t>6.2.2</w:t>
      </w:r>
      <w:r>
        <w:rPr>
          <w:rFonts w:hint="eastAsia"/>
          <w:lang w:val="en-US" w:eastAsia="zh-CN"/>
        </w:rPr>
        <w:tab/>
        <w:t>Services</w:t>
      </w:r>
      <w:bookmarkEnd w:id="329"/>
      <w:bookmarkEnd w:id="330"/>
      <w:bookmarkEnd w:id="331"/>
    </w:p>
    <w:p w14:paraId="55A36D0F" w14:textId="77777777" w:rsidR="00C84EF3" w:rsidRDefault="00000000">
      <w:pPr>
        <w:pStyle w:val="Heading4"/>
        <w:rPr>
          <w:lang w:val="en-US" w:eastAsia="zh-CN"/>
        </w:rPr>
      </w:pPr>
      <w:bookmarkStart w:id="335" w:name="_Toc183503286"/>
      <w:r>
        <w:rPr>
          <w:rFonts w:hint="eastAsia"/>
          <w:lang w:val="en-US" w:eastAsia="zh-CN"/>
        </w:rPr>
        <w:t>6.2.2.1</w:t>
      </w:r>
      <w:r>
        <w:rPr>
          <w:rFonts w:hint="eastAsia"/>
          <w:lang w:val="en-US" w:eastAsia="zh-CN"/>
        </w:rPr>
        <w:tab/>
        <w:t>DCSF services</w:t>
      </w:r>
      <w:bookmarkEnd w:id="335"/>
    </w:p>
    <w:p w14:paraId="799BB057" w14:textId="77777777" w:rsidR="00C84EF3" w:rsidRDefault="00000000">
      <w:pPr>
        <w:pStyle w:val="Heading5"/>
      </w:pPr>
      <w:bookmarkStart w:id="336" w:name="_Toc153791538"/>
      <w:bookmarkStart w:id="337" w:name="_Toc183503287"/>
      <w:r>
        <w:rPr>
          <w:rFonts w:hint="eastAsia"/>
          <w:lang w:val="en-US" w:eastAsia="zh-CN"/>
        </w:rPr>
        <w:t>6.2.2.1.1</w:t>
      </w:r>
      <w:r>
        <w:rPr>
          <w:rFonts w:hint="eastAsia"/>
          <w:lang w:val="en-US" w:eastAsia="zh-CN"/>
        </w:rPr>
        <w:tab/>
      </w:r>
      <w:r>
        <w:t>General</w:t>
      </w:r>
      <w:bookmarkEnd w:id="336"/>
      <w:bookmarkEnd w:id="337"/>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r>
              <w:rPr>
                <w:rFonts w:hint="eastAsia"/>
                <w:lang w:val="en-US" w:eastAsia="zh-CN"/>
              </w:rPr>
              <w:t>dcsf</w:t>
            </w:r>
            <w:r>
              <w:t>_</w:t>
            </w:r>
            <w:r>
              <w:rPr>
                <w:rFonts w:hint="eastAsia"/>
                <w:lang w:val="en-US" w:eastAsia="zh-CN"/>
              </w:rPr>
              <w:t>DC</w:t>
            </w:r>
            <w:r>
              <w:t>SessionEventControl</w:t>
            </w:r>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38" w:name="_Toc153791539"/>
    </w:p>
    <w:p w14:paraId="64A81392" w14:textId="77777777" w:rsidR="00C84EF3" w:rsidRDefault="00000000">
      <w:pPr>
        <w:pStyle w:val="Heading5"/>
        <w:rPr>
          <w:rFonts w:eastAsia="SimSun"/>
          <w:lang w:val="en-US" w:eastAsia="zh-CN"/>
        </w:rPr>
      </w:pPr>
      <w:bookmarkStart w:id="339" w:name="_Toc183503288"/>
      <w:r>
        <w:rPr>
          <w:rFonts w:eastAsia="SimSun" w:hint="eastAsia"/>
          <w:lang w:val="en-US" w:eastAsia="zh-CN"/>
        </w:rPr>
        <w:t>6.2.2.1.2</w:t>
      </w:r>
      <w:r>
        <w:rPr>
          <w:rFonts w:eastAsia="SimSun" w:hint="eastAsia"/>
          <w:lang w:val="en-US" w:eastAsia="zh-CN"/>
        </w:rPr>
        <w:tab/>
        <w:t>Ndcsf_DCSessionEventControl</w:t>
      </w:r>
      <w:bookmarkEnd w:id="338"/>
      <w:bookmarkEnd w:id="339"/>
    </w:p>
    <w:p w14:paraId="1F03B895" w14:textId="77777777" w:rsidR="00C84EF3" w:rsidRDefault="00000000">
      <w:pPr>
        <w:pStyle w:val="H6"/>
        <w:rPr>
          <w:rFonts w:eastAsia="SimSun"/>
          <w:lang w:val="en-US" w:eastAsia="zh-CN"/>
        </w:rPr>
      </w:pPr>
      <w:bookmarkStart w:id="340" w:name="_Toc153791541"/>
      <w:r>
        <w:rPr>
          <w:rFonts w:eastAsia="SimSun" w:hint="eastAsia"/>
          <w:lang w:val="en-US" w:eastAsia="zh-CN"/>
        </w:rPr>
        <w:t>6.2.2.1.2.1</w:t>
      </w:r>
      <w:r>
        <w:rPr>
          <w:rFonts w:eastAsia="SimSun" w:hint="eastAsia"/>
          <w:lang w:val="en-US" w:eastAsia="zh-CN"/>
        </w:rPr>
        <w:tab/>
        <w:t>Ndcsf_DCSessionEventControl_Subscribe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Ndcsf_DCSessionEventControl_Unsubscribe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r>
        <w:rPr>
          <w:rFonts w:hint="eastAsia"/>
          <w:lang w:val="en-US" w:eastAsia="zh-CN"/>
        </w:rPr>
        <w:t>dcsf</w:t>
      </w:r>
      <w:r>
        <w:t>_</w:t>
      </w:r>
      <w:r>
        <w:rPr>
          <w:rFonts w:hint="eastAsia"/>
          <w:lang w:val="en-US" w:eastAsia="zh-CN"/>
        </w:rPr>
        <w:t>DC</w:t>
      </w:r>
      <w:r>
        <w:t>SessionEventControl_Notify service operation</w:t>
      </w:r>
      <w:bookmarkEnd w:id="340"/>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The table below presents supported some EventIDs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r>
              <w:t>EventID</w:t>
            </w:r>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r>
              <w:rPr>
                <w:rFonts w:eastAsia="SimSun"/>
              </w:rPr>
              <w:t>RegistraionEvent</w:t>
            </w:r>
          </w:p>
        </w:tc>
        <w:tc>
          <w:tcPr>
            <w:tcW w:w="5383" w:type="dxa"/>
          </w:tcPr>
          <w:p w14:paraId="17AF46F9" w14:textId="77777777" w:rsidR="00C84EF3" w:rsidRDefault="00000000">
            <w:pPr>
              <w:pStyle w:val="TAL"/>
              <w:rPr>
                <w:rFonts w:eastAsia="Microsoft YaHei"/>
                <w:lang w:val="en-US" w:eastAsia="zh-CN"/>
              </w:rPr>
            </w:pPr>
            <w:r>
              <w:rPr>
                <w:rFonts w:eastAsia="Microsoft YaHei"/>
              </w:rPr>
              <w:t>IMS public identity, implicity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r>
              <w:t>SessionEstablishmentRequestEvent</w:t>
            </w:r>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r>
              <w:t>SessionEstablishmentAlertingEvent</w:t>
            </w:r>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r>
              <w:t>SessionEstablishmentSuccessEvent</w:t>
            </w:r>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r>
              <w:t>SessionEstablishmentFailureEvent</w:t>
            </w:r>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r>
              <w:t>SessionTerminationEvent</w:t>
            </w:r>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41" w:name="_Toc183503289"/>
      <w:r>
        <w:rPr>
          <w:rFonts w:hint="eastAsia"/>
          <w:lang w:val="en-US" w:eastAsia="zh-CN"/>
        </w:rPr>
        <w:t>6.2.2.2</w:t>
      </w:r>
      <w:r>
        <w:rPr>
          <w:rFonts w:hint="eastAsia"/>
          <w:lang w:val="en-US" w:eastAsia="zh-CN"/>
        </w:rPr>
        <w:tab/>
        <w:t>NEF services</w:t>
      </w:r>
      <w:bookmarkEnd w:id="341"/>
    </w:p>
    <w:p w14:paraId="73EFF483" w14:textId="77777777" w:rsidR="00C84EF3" w:rsidRDefault="00000000">
      <w:pPr>
        <w:pStyle w:val="Heading5"/>
      </w:pPr>
      <w:bookmarkStart w:id="342" w:name="_Toc183503290"/>
      <w:r>
        <w:rPr>
          <w:rFonts w:hint="eastAsia"/>
          <w:lang w:val="en-US" w:eastAsia="zh-CN"/>
        </w:rPr>
        <w:t>6.2.2.2.1</w:t>
      </w:r>
      <w:r>
        <w:rPr>
          <w:rFonts w:hint="eastAsia"/>
          <w:lang w:val="en-US" w:eastAsia="zh-CN"/>
        </w:rPr>
        <w:tab/>
      </w:r>
      <w:r>
        <w:t>General</w:t>
      </w:r>
      <w:bookmarkEnd w:id="34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r>
              <w:rPr>
                <w:rFonts w:hint="eastAsia"/>
                <w:lang w:val="en-US" w:eastAsia="zh-CN"/>
              </w:rPr>
              <w:t>nef</w:t>
            </w:r>
            <w:r>
              <w:t>_</w:t>
            </w:r>
            <w:r>
              <w:rPr>
                <w:rFonts w:hint="eastAsia"/>
                <w:lang w:val="en-US" w:eastAsia="zh-CN"/>
              </w:rPr>
              <w:t>DC</w:t>
            </w:r>
            <w:r>
              <w:t>SessionEventControl</w:t>
            </w:r>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343" w:name="_Toc183503291"/>
      <w:r>
        <w:rPr>
          <w:rFonts w:eastAsia="SimSun" w:hint="eastAsia"/>
          <w:lang w:val="en-US" w:eastAsia="zh-CN"/>
        </w:rPr>
        <w:t>6.2.2.1.2</w:t>
      </w:r>
      <w:r>
        <w:rPr>
          <w:rFonts w:eastAsia="SimSun" w:hint="eastAsia"/>
          <w:lang w:val="en-US" w:eastAsia="zh-CN"/>
        </w:rPr>
        <w:tab/>
        <w:t>Nnef_DCSessionEventControl</w:t>
      </w:r>
      <w:bookmarkEnd w:id="343"/>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t>Nnef_DCSessionEventControl_Subscribe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t>Nnef_DCSessionEventControl_Unsubscribe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r>
        <w:rPr>
          <w:rFonts w:hint="eastAsia"/>
          <w:lang w:val="en-US" w:eastAsia="zh-CN"/>
        </w:rPr>
        <w:t>nef</w:t>
      </w:r>
      <w:r>
        <w:t>_</w:t>
      </w:r>
      <w:r>
        <w:rPr>
          <w:rFonts w:hint="eastAsia"/>
          <w:lang w:val="en-US" w:eastAsia="zh-CN"/>
        </w:rPr>
        <w:t>DC</w:t>
      </w:r>
      <w:r>
        <w:t>SessionEventControl_Notify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The table below presents some supported EventIDs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r>
              <w:t>EventID</w:t>
            </w:r>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r>
              <w:rPr>
                <w:rFonts w:eastAsia="SimSun"/>
              </w:rPr>
              <w:t>RegistraionEvent</w:t>
            </w:r>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r>
              <w:t>SessionEstablishmentRequestEvent</w:t>
            </w:r>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r>
              <w:t>SessionEstablishmentAlertingEvent</w:t>
            </w:r>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r>
              <w:t>SessionEstablishmentSuccessEvent</w:t>
            </w:r>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r>
              <w:t>SessionEstablishmentFailureEvent</w:t>
            </w:r>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r>
              <w:t>SessionTerminationEvent</w:t>
            </w:r>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344" w:name="_Toc183503292"/>
      <w:r>
        <w:rPr>
          <w:rFonts w:eastAsia="SimSun" w:hint="eastAsia"/>
          <w:lang w:val="en-US" w:eastAsia="zh-CN"/>
        </w:rPr>
        <w:t>6.2.2.3</w:t>
      </w:r>
      <w:r>
        <w:rPr>
          <w:rFonts w:eastAsia="SimSun" w:hint="eastAsia"/>
          <w:lang w:val="en-US" w:eastAsia="zh-CN"/>
        </w:rPr>
        <w:tab/>
        <w:t>IMS AS services</w:t>
      </w:r>
      <w:bookmarkEnd w:id="344"/>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345" w:name="_Toc17527"/>
      <w:bookmarkStart w:id="346" w:name="_Toc7253"/>
      <w:bookmarkStart w:id="347" w:name="_Toc183503293"/>
      <w:r>
        <w:rPr>
          <w:rFonts w:eastAsia="SimSun" w:hint="eastAsia"/>
        </w:rPr>
        <w:t>6.2</w:t>
      </w:r>
      <w:r>
        <w:t>.</w:t>
      </w:r>
      <w:r>
        <w:rPr>
          <w:rFonts w:eastAsia="SimSun" w:hint="eastAsia"/>
          <w:lang w:val="en-US" w:eastAsia="zh-CN"/>
        </w:rPr>
        <w:t>3</w:t>
      </w:r>
      <w:r>
        <w:tab/>
        <w:t>Procedures</w:t>
      </w:r>
      <w:bookmarkEnd w:id="332"/>
      <w:bookmarkEnd w:id="333"/>
      <w:bookmarkEnd w:id="334"/>
      <w:bookmarkEnd w:id="345"/>
      <w:bookmarkEnd w:id="346"/>
      <w:bookmarkEnd w:id="347"/>
    </w:p>
    <w:p w14:paraId="25D78934" w14:textId="77777777" w:rsidR="00C84EF3" w:rsidRDefault="00000000">
      <w:pPr>
        <w:pStyle w:val="TH"/>
      </w:pPr>
      <w:r>
        <w:rPr>
          <w:lang w:val="en-US" w:eastAsia="en-US"/>
        </w:rPr>
        <w:object w:dxaOrig="9285" w:dyaOrig="9725" w14:anchorId="328D2693">
          <v:shape id="_x0000_i1031" type="#_x0000_t75" style="width:465.2pt;height:485.85pt" o:ole="">
            <v:imagedata r:id="rId21" o:title=""/>
            <o:lock v:ext="edit" aspectratio="f"/>
          </v:shape>
          <o:OLEObject Type="Embed" ProgID="Visio.Drawing.11" ShapeID="_x0000_i1031" DrawAspect="Content" ObjectID="_1796205713"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t>7a.</w:t>
      </w:r>
      <w:r>
        <w:tab/>
        <w:t>The DCSF sends registration event notification to the NEF by invoking Ndcsf_DCSessionEventControl_Notify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The NEF sends registration event notification to the DC application servers by invoking Nnef_DCSessionEventControl_Notify sesrvice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The DCSF sends notification to the NEF by invoking Ndcsf_DCSessionEventControl_Notify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348" w:name="_Toc17203"/>
      <w:bookmarkStart w:id="349" w:name="_Toc160808710"/>
      <w:bookmarkStart w:id="350" w:name="_Toc2974"/>
      <w:bookmarkStart w:id="351" w:name="_Toc157759437"/>
      <w:bookmarkStart w:id="352" w:name="_Toc5751"/>
      <w:bookmarkStart w:id="353" w:name="_Toc183503294"/>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8"/>
      <w:bookmarkEnd w:id="349"/>
      <w:bookmarkEnd w:id="350"/>
      <w:bookmarkEnd w:id="351"/>
      <w:bookmarkEnd w:id="352"/>
      <w:bookmarkEnd w:id="353"/>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354" w:name="_Toc160808711"/>
      <w:bookmarkStart w:id="355" w:name="_Toc28946"/>
      <w:bookmarkStart w:id="356" w:name="_Toc3489"/>
      <w:bookmarkStart w:id="357" w:name="_Toc157759438"/>
      <w:bookmarkStart w:id="358" w:name="_Toc183503295"/>
      <w:r>
        <w:rPr>
          <w:rFonts w:hint="eastAsia"/>
        </w:rPr>
        <w:t>6.3</w:t>
      </w:r>
      <w:r>
        <w:rPr>
          <w:rFonts w:hint="eastAsia"/>
        </w:rPr>
        <w:tab/>
      </w:r>
      <w:r>
        <w:t>Solution</w:t>
      </w:r>
      <w:r>
        <w:rPr>
          <w:rFonts w:hint="eastAsia"/>
        </w:rPr>
        <w:t xml:space="preserve"> #3</w:t>
      </w:r>
      <w:r>
        <w:t>: Subscription and Notification for DC Events</w:t>
      </w:r>
      <w:bookmarkEnd w:id="354"/>
      <w:bookmarkEnd w:id="355"/>
      <w:bookmarkEnd w:id="356"/>
      <w:bookmarkEnd w:id="357"/>
      <w:bookmarkEnd w:id="358"/>
    </w:p>
    <w:p w14:paraId="0F3110C5" w14:textId="77777777" w:rsidR="00C84EF3" w:rsidRDefault="00000000">
      <w:pPr>
        <w:pStyle w:val="Heading3"/>
      </w:pPr>
      <w:bookmarkStart w:id="359" w:name="_Toc160808712"/>
      <w:bookmarkStart w:id="360" w:name="_Toc157759439"/>
      <w:bookmarkStart w:id="361" w:name="_Toc14958"/>
      <w:bookmarkStart w:id="362" w:name="_Toc4135"/>
      <w:bookmarkStart w:id="363" w:name="_Toc183503296"/>
      <w:r>
        <w:rPr>
          <w:rFonts w:eastAsia="SimSun" w:hint="eastAsia"/>
        </w:rPr>
        <w:t>6.3</w:t>
      </w:r>
      <w:r>
        <w:t>.1</w:t>
      </w:r>
      <w:r>
        <w:rPr>
          <w:rFonts w:hint="eastAsia"/>
        </w:rPr>
        <w:tab/>
        <w:t>Description</w:t>
      </w:r>
      <w:bookmarkEnd w:id="359"/>
      <w:bookmarkEnd w:id="360"/>
      <w:bookmarkEnd w:id="361"/>
      <w:bookmarkEnd w:id="362"/>
      <w:bookmarkEnd w:id="363"/>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r>
              <w:t>Nimsas_SessionEventControl</w:t>
            </w:r>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r>
              <w:t>Nimsas_MediaControl</w:t>
            </w:r>
          </w:p>
        </w:tc>
        <w:tc>
          <w:tcPr>
            <w:tcW w:w="2693" w:type="dxa"/>
          </w:tcPr>
          <w:p w14:paraId="2A960269" w14:textId="77777777" w:rsidR="00C84EF3" w:rsidRDefault="00000000">
            <w:pPr>
              <w:pStyle w:val="TAL"/>
            </w:pPr>
            <w:r>
              <w:t>MediaInstruction</w:t>
            </w:r>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In Release 18, for Nimsas_SessionEventControl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364" w:name="_Toc160808713"/>
      <w:bookmarkStart w:id="365" w:name="_Toc157759440"/>
      <w:bookmarkStart w:id="366" w:name="_Toc183503297"/>
      <w:r>
        <w:rPr>
          <w:rFonts w:eastAsia="SimSun" w:hint="eastAsia"/>
          <w:lang w:eastAsia="zh-CN"/>
        </w:rPr>
        <w:t>6.3</w:t>
      </w:r>
      <w:r>
        <w:t>.1.1</w:t>
      </w:r>
      <w:r>
        <w:rPr>
          <w:rFonts w:hint="eastAsia"/>
        </w:rPr>
        <w:tab/>
      </w:r>
      <w:r>
        <w:t>Nimsas_SessionEventControl_Subscribe service operation</w:t>
      </w:r>
      <w:bookmarkEnd w:id="364"/>
      <w:bookmarkEnd w:id="365"/>
      <w:bookmarkEnd w:id="366"/>
    </w:p>
    <w:p w14:paraId="0ABA769C" w14:textId="77777777" w:rsidR="00C84EF3" w:rsidRDefault="00000000">
      <w:r>
        <w:rPr>
          <w:b/>
          <w:bCs/>
        </w:rPr>
        <w:t>Service operation name:</w:t>
      </w:r>
      <w:r>
        <w:t xml:space="preserve"> Nimsas_SessionEventControl_Subscribe</w:t>
      </w:r>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367" w:name="_Toc157759441"/>
      <w:bookmarkStart w:id="368" w:name="_Toc160808714"/>
      <w:bookmarkStart w:id="369" w:name="_Toc183503298"/>
      <w:r>
        <w:rPr>
          <w:rFonts w:eastAsia="SimSun" w:hint="eastAsia"/>
          <w:lang w:eastAsia="zh-CN"/>
        </w:rPr>
        <w:t>6.3</w:t>
      </w:r>
      <w:r>
        <w:t>.1.2</w:t>
      </w:r>
      <w:r>
        <w:rPr>
          <w:rFonts w:hint="eastAsia"/>
        </w:rPr>
        <w:tab/>
      </w:r>
      <w:r>
        <w:t>Nimsas_SessionEventControl_Notify service operation</w:t>
      </w:r>
      <w:bookmarkEnd w:id="367"/>
      <w:bookmarkEnd w:id="368"/>
      <w:bookmarkEnd w:id="369"/>
    </w:p>
    <w:p w14:paraId="665F92EF" w14:textId="377954EE" w:rsidR="00C84EF3" w:rsidRDefault="00000000">
      <w:pPr>
        <w:rPr>
          <w:rFonts w:eastAsia="DengXian"/>
          <w:lang w:eastAsia="zh-CN"/>
        </w:rPr>
      </w:pPr>
      <w:r>
        <w:rPr>
          <w:rFonts w:eastAsia="DengXian"/>
          <w:lang w:eastAsia="zh-CN"/>
        </w:rPr>
        <w:t xml:space="preserve">Nimsas_SessionEventControl_Notify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370" w:name="_Toc157759442"/>
      <w:bookmarkStart w:id="371" w:name="_Toc160808715"/>
      <w:bookmarkStart w:id="372" w:name="_Toc183503299"/>
      <w:r>
        <w:rPr>
          <w:rFonts w:eastAsia="SimSun" w:hint="eastAsia"/>
          <w:lang w:eastAsia="zh-CN"/>
        </w:rPr>
        <w:t>6.3</w:t>
      </w:r>
      <w:r>
        <w:t>.1.3</w:t>
      </w:r>
      <w:r>
        <w:rPr>
          <w:rFonts w:hint="eastAsia"/>
        </w:rPr>
        <w:tab/>
      </w:r>
      <w:r>
        <w:t>Nimsas_SessionEventControl_Unsubscribe service operation</w:t>
      </w:r>
      <w:bookmarkEnd w:id="370"/>
      <w:bookmarkEnd w:id="371"/>
      <w:bookmarkEnd w:id="372"/>
    </w:p>
    <w:p w14:paraId="18307264" w14:textId="77777777" w:rsidR="00C84EF3" w:rsidRDefault="00000000">
      <w:r>
        <w:rPr>
          <w:b/>
          <w:bCs/>
        </w:rPr>
        <w:t>Service operation name:</w:t>
      </w:r>
      <w:r>
        <w:t xml:space="preserve"> Nimsas_SessionEventControl_Unsubscribe</w:t>
      </w:r>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373" w:name="_Toc157759443"/>
      <w:bookmarkStart w:id="374" w:name="_Toc18040"/>
      <w:bookmarkStart w:id="375" w:name="_Toc160808716"/>
      <w:bookmarkStart w:id="376" w:name="_Toc12770"/>
      <w:bookmarkStart w:id="377" w:name="_Toc183503300"/>
      <w:r>
        <w:rPr>
          <w:rFonts w:eastAsia="SimSun" w:hint="eastAsia"/>
          <w:lang w:eastAsia="zh-CN"/>
        </w:rPr>
        <w:t>6.3</w:t>
      </w:r>
      <w:r>
        <w:t>.2</w:t>
      </w:r>
      <w:r>
        <w:tab/>
        <w:t>Procedures</w:t>
      </w:r>
      <w:bookmarkEnd w:id="373"/>
      <w:bookmarkEnd w:id="374"/>
      <w:bookmarkEnd w:id="375"/>
      <w:bookmarkEnd w:id="376"/>
      <w:bookmarkEnd w:id="377"/>
    </w:p>
    <w:p w14:paraId="658DE417" w14:textId="77777777" w:rsidR="00C84EF3" w:rsidRDefault="00000000">
      <w:pPr>
        <w:pStyle w:val="Heading4"/>
      </w:pPr>
      <w:bookmarkStart w:id="378" w:name="_Toc160808717"/>
      <w:bookmarkStart w:id="379" w:name="_Toc157759444"/>
      <w:bookmarkStart w:id="380" w:name="_Toc183503301"/>
      <w:r>
        <w:rPr>
          <w:rFonts w:eastAsia="SimSun" w:hint="eastAsia"/>
          <w:lang w:eastAsia="zh-CN"/>
        </w:rPr>
        <w:t>6.3</w:t>
      </w:r>
      <w:r>
        <w:t>.2.1</w:t>
      </w:r>
      <w:r>
        <w:rPr>
          <w:rFonts w:hint="eastAsia"/>
        </w:rPr>
        <w:tab/>
      </w:r>
      <w:r>
        <w:t>Subscription procedure for a specific IMS Subscriber</w:t>
      </w:r>
      <w:bookmarkEnd w:id="378"/>
      <w:bookmarkEnd w:id="379"/>
      <w:bookmarkEnd w:id="380"/>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9pt;height:149pt" o:ole="">
            <v:imagedata r:id="rId23" o:title=""/>
          </v:shape>
          <o:OLEObject Type="Embed" ProgID="Visio.Drawing.15" ShapeID="_x0000_i1032" DrawAspect="Content" ObjectID="_1796205714"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DCSF subscribes session events related to a specific served IMS subscriber requesting use of data channel media using service operation Nimsas_SessionEventControl_Subscribe as specified in clause 6.3.1.1.</w:t>
      </w:r>
    </w:p>
    <w:p w14:paraId="4E5A0F93" w14:textId="44AA3C9A" w:rsidR="00C84EF3" w:rsidRDefault="00000000">
      <w:r>
        <w:t xml:space="preserve">IMS AS will notify DCSF the session event of the subscribed IMS subscriber requesting use of data channel media using service operation Nimsas_SessionEventControl_Notify as specified in clause AA.2.4.2.2 of </w:t>
      </w:r>
      <w:r w:rsidR="00B1194C">
        <w:t>TS 23.228 [</w:t>
      </w:r>
      <w:r>
        <w:t>5].</w:t>
      </w:r>
    </w:p>
    <w:p w14:paraId="70144866" w14:textId="77777777" w:rsidR="00C84EF3" w:rsidRDefault="00000000">
      <w:pPr>
        <w:pStyle w:val="Heading4"/>
      </w:pPr>
      <w:bookmarkStart w:id="381" w:name="_Toc160808718"/>
      <w:bookmarkStart w:id="382" w:name="_Toc157759445"/>
      <w:bookmarkStart w:id="383" w:name="_Toc183503302"/>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381"/>
      <w:bookmarkEnd w:id="382"/>
      <w:bookmarkEnd w:id="383"/>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9pt;height:149.65pt" o:ole="">
            <v:imagedata r:id="rId25" o:title=""/>
          </v:shape>
          <o:OLEObject Type="Embed" ProgID="Visio.Drawing.15" ShapeID="_x0000_i1033" DrawAspect="Content" ObjectID="_1796205715"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requests use of data channel media using service operation Nimsas_SessionEventControl_Subscribe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Nimsas_SessionEventControl_Notify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384" w:name="_Toc20192"/>
      <w:bookmarkStart w:id="385" w:name="_Toc160808719"/>
      <w:bookmarkStart w:id="386" w:name="_Toc18447"/>
      <w:bookmarkStart w:id="387" w:name="_Toc157759446"/>
      <w:bookmarkStart w:id="388" w:name="_Toc183503303"/>
      <w:r>
        <w:rPr>
          <w:rFonts w:hint="eastAsia"/>
          <w:lang w:eastAsia="zh-CN"/>
        </w:rPr>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84"/>
      <w:bookmarkEnd w:id="385"/>
      <w:bookmarkEnd w:id="386"/>
      <w:bookmarkEnd w:id="387"/>
      <w:bookmarkEnd w:id="388"/>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389" w:name="_Toc13315"/>
      <w:bookmarkStart w:id="390" w:name="_Toc31513"/>
      <w:bookmarkStart w:id="391" w:name="_Toc160808720"/>
      <w:bookmarkStart w:id="392" w:name="_Toc157759447"/>
      <w:bookmarkStart w:id="393" w:name="_Toc183503304"/>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389"/>
      <w:bookmarkEnd w:id="390"/>
      <w:bookmarkEnd w:id="391"/>
      <w:bookmarkEnd w:id="392"/>
      <w:bookmarkEnd w:id="393"/>
    </w:p>
    <w:p w14:paraId="0139DE46" w14:textId="77777777" w:rsidR="00C84EF3" w:rsidRDefault="00000000">
      <w:pPr>
        <w:pStyle w:val="Heading3"/>
      </w:pPr>
      <w:bookmarkStart w:id="394" w:name="_Toc15796"/>
      <w:bookmarkStart w:id="395" w:name="_Toc157759448"/>
      <w:bookmarkStart w:id="396" w:name="_Toc2619"/>
      <w:bookmarkStart w:id="397" w:name="_Toc160808721"/>
      <w:bookmarkStart w:id="398" w:name="_Toc183503305"/>
      <w:r>
        <w:rPr>
          <w:rFonts w:eastAsia="SimSun" w:hint="eastAsia"/>
          <w:lang w:eastAsia="zh-CN"/>
        </w:rPr>
        <w:t>6.4</w:t>
      </w:r>
      <w:r>
        <w:t>.1</w:t>
      </w:r>
      <w:r>
        <w:rPr>
          <w:rFonts w:hint="eastAsia"/>
        </w:rPr>
        <w:tab/>
        <w:t>Description</w:t>
      </w:r>
      <w:bookmarkEnd w:id="394"/>
      <w:bookmarkEnd w:id="395"/>
      <w:bookmarkEnd w:id="396"/>
      <w:bookmarkEnd w:id="397"/>
      <w:bookmarkEnd w:id="398"/>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When IMPU50 registers, S-CSCF gets ASPool1@xyz.com from iFC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and after session is 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399" w:name="_Toc13574"/>
      <w:bookmarkStart w:id="400" w:name="_Toc157759449"/>
      <w:bookmarkStart w:id="401" w:name="_Toc160808722"/>
      <w:bookmarkStart w:id="402" w:name="_Toc27908"/>
      <w:bookmarkStart w:id="403" w:name="_Toc183503306"/>
      <w:r>
        <w:rPr>
          <w:rFonts w:eastAsia="SimSun" w:hint="eastAsia"/>
          <w:lang w:eastAsia="zh-CN"/>
        </w:rPr>
        <w:t>6.4</w:t>
      </w:r>
      <w:r>
        <w:t>.2</w:t>
      </w:r>
      <w:r>
        <w:tab/>
        <w:t>Procedures</w:t>
      </w:r>
      <w:bookmarkEnd w:id="399"/>
      <w:bookmarkEnd w:id="400"/>
      <w:bookmarkEnd w:id="401"/>
      <w:bookmarkEnd w:id="402"/>
      <w:bookmarkEnd w:id="403"/>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5.2pt;height:304.3pt" o:ole="">
            <v:imagedata r:id="rId27" o:title="" cropbottom="15533f" cropright="1214f"/>
          </v:shape>
          <o:OLEObject Type="Embed" ProgID="Visio.Drawing.15" ShapeID="_x0000_i1034" DrawAspect="Content" ObjectID="_1796205716" r:id="rId28"/>
        </w:object>
      </w:r>
    </w:p>
    <w:p w14:paraId="08D96BDF" w14:textId="77777777" w:rsidR="00C84EF3" w:rsidRDefault="00000000">
      <w:pPr>
        <w:pStyle w:val="TF"/>
      </w:pPr>
      <w:r>
        <w:t>Figure 6.4.2-1</w:t>
      </w:r>
    </w:p>
    <w:p w14:paraId="180BED75" w14:textId="77777777" w:rsidR="00C84EF3" w:rsidRDefault="00000000">
      <w:pPr>
        <w:pStyle w:val="B1"/>
      </w:pPr>
      <w:r>
        <w:t>1.</w:t>
      </w:r>
      <w:r>
        <w:tab/>
        <w:t>IMS AS sends the support for list of IMPUs and IMS DC in Nnrf_NFManagement_NFRegister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NRF will provide Nnrf_NFManagement_NFRegister response to IMS AS.</w:t>
      </w:r>
    </w:p>
    <w:p w14:paraId="34AECBA7" w14:textId="77777777" w:rsidR="00C84EF3" w:rsidRDefault="00000000">
      <w:pPr>
        <w:pStyle w:val="B1"/>
      </w:pPr>
      <w:r>
        <w:t>3a.</w:t>
      </w:r>
      <w:r>
        <w:tab/>
        <w:t>In the case of Untrusted AF, Untrusted AF subscribe to NEF by sending Nnef_EventExposure_Subscribe request (Event ID: IMS DC establishment or update or release, Event Filter: For one subscriber (IMPU) or list of subscribers (IMPUs).</w:t>
      </w:r>
    </w:p>
    <w:p w14:paraId="30C783EF" w14:textId="77777777" w:rsidR="00C84EF3" w:rsidRDefault="00000000">
      <w:pPr>
        <w:pStyle w:val="B1"/>
      </w:pPr>
      <w:r>
        <w:t>3b.</w:t>
      </w:r>
      <w:r>
        <w:tab/>
        <w:t>NEF authorizes AF request and provides response by sending Nnef_EventExposure_Subscribe response.</w:t>
      </w:r>
    </w:p>
    <w:p w14:paraId="711D3F7D" w14:textId="77777777" w:rsidR="00C84EF3" w:rsidRDefault="00000000">
      <w:pPr>
        <w:pStyle w:val="B1"/>
      </w:pPr>
      <w:r>
        <w:t>4.</w:t>
      </w:r>
      <w:r>
        <w:tab/>
        <w:t>DCSF/Trusted AF/NEF discover IMS AS by sending the input as list of IMPUs, IMS DC service and expected NF type is IMS AS in Nnrf_NFDiscovery_Request.</w:t>
      </w:r>
    </w:p>
    <w:p w14:paraId="0A198C2F" w14:textId="77777777" w:rsidR="00C84EF3" w:rsidRDefault="00000000">
      <w:pPr>
        <w:pStyle w:val="B1"/>
      </w:pPr>
      <w:r>
        <w:t>5.</w:t>
      </w:r>
      <w:r>
        <w:tab/>
        <w:t>NRF provides the list of IMS AS, which supports IMS DC and the IMPUs asked by DCSF/Trusted AF/NEF in Nnrf_NFDiscovery_Request Response.</w:t>
      </w:r>
    </w:p>
    <w:p w14:paraId="11239E99" w14:textId="77777777" w:rsidR="00C84EF3" w:rsidRDefault="00000000">
      <w:pPr>
        <w:pStyle w:val="B1"/>
      </w:pPr>
      <w:r>
        <w:t>6.</w:t>
      </w:r>
      <w:r>
        <w:tab/>
        <w:t>DCSF will subscribe with all the IMS AS received from NRF by sending Nimsas_SessionEventControl. The request can include (Event ID, e.g. SessionEstablishmentRequestEvent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IMS AS will notify by sending Nimsas_SessionEventControl_Notify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NEF will provide the notification report by sending Nnef_EventExposure_Subscribe_Notify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After completion of resource allocation for data channel, the DSCF sends notification response to inform the IMS AS of that the notification has been received at step 8. The DCSF may determine to subscribe to subsequent events such as SessionEstablishmentSuccess/FailureEvent.</w:t>
      </w:r>
    </w:p>
    <w:p w14:paraId="6381385B" w14:textId="77777777" w:rsidR="00C84EF3" w:rsidRDefault="00000000">
      <w:pPr>
        <w:pStyle w:val="Heading3"/>
        <w:rPr>
          <w:lang w:eastAsia="zh-CN"/>
        </w:rPr>
      </w:pPr>
      <w:bookmarkStart w:id="404" w:name="_Toc21214"/>
      <w:bookmarkStart w:id="405" w:name="_Toc157759450"/>
      <w:bookmarkStart w:id="406" w:name="_Toc31042"/>
      <w:bookmarkStart w:id="407" w:name="_Toc160808723"/>
      <w:bookmarkStart w:id="408" w:name="_Toc183503307"/>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04"/>
      <w:bookmarkEnd w:id="405"/>
      <w:bookmarkEnd w:id="406"/>
      <w:bookmarkEnd w:id="407"/>
      <w:bookmarkEnd w:id="408"/>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09" w:name="_Toc160808724"/>
      <w:bookmarkStart w:id="410" w:name="_Toc31518"/>
      <w:bookmarkStart w:id="411" w:name="_Toc14123"/>
      <w:bookmarkStart w:id="412" w:name="_Toc157759451"/>
      <w:bookmarkStart w:id="413" w:name="_Toc183503308"/>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09"/>
      <w:bookmarkEnd w:id="410"/>
      <w:bookmarkEnd w:id="411"/>
      <w:bookmarkEnd w:id="412"/>
      <w:bookmarkEnd w:id="413"/>
    </w:p>
    <w:p w14:paraId="54C367A0" w14:textId="77777777" w:rsidR="00C84EF3" w:rsidRDefault="00000000">
      <w:pPr>
        <w:pStyle w:val="Heading3"/>
        <w:rPr>
          <w:lang w:val="en-US"/>
        </w:rPr>
      </w:pPr>
      <w:bookmarkStart w:id="414" w:name="_Toc157759452"/>
      <w:bookmarkStart w:id="415" w:name="_Toc160808725"/>
      <w:bookmarkStart w:id="416" w:name="_Toc5479"/>
      <w:bookmarkStart w:id="417" w:name="_Toc5190"/>
      <w:bookmarkStart w:id="418" w:name="_Toc183503309"/>
      <w:r>
        <w:rPr>
          <w:rFonts w:eastAsia="SimSun" w:hint="eastAsia"/>
          <w:lang w:val="en-US" w:eastAsia="zh-CN"/>
        </w:rPr>
        <w:t>6.5</w:t>
      </w:r>
      <w:r>
        <w:rPr>
          <w:lang w:val="en-US"/>
        </w:rPr>
        <w:t>.1</w:t>
      </w:r>
      <w:r>
        <w:rPr>
          <w:lang w:val="en-US"/>
        </w:rPr>
        <w:tab/>
        <w:t>Description</w:t>
      </w:r>
      <w:bookmarkEnd w:id="414"/>
      <w:bookmarkEnd w:id="415"/>
      <w:bookmarkEnd w:id="416"/>
      <w:bookmarkEnd w:id="417"/>
      <w:bookmarkEnd w:id="418"/>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19" w:name="_Toc157759453"/>
      <w:bookmarkStart w:id="420" w:name="_Toc160808726"/>
      <w:bookmarkStart w:id="421" w:name="_Toc183503310"/>
      <w:r>
        <w:rPr>
          <w:rFonts w:hint="eastAsia"/>
          <w:lang w:val="en-US" w:eastAsia="zh-CN"/>
        </w:rPr>
        <w:t>6.5</w:t>
      </w:r>
      <w:r>
        <w:rPr>
          <w:lang w:val="en-US" w:eastAsia="zh-CN"/>
        </w:rPr>
        <w:t>.1.1</w:t>
      </w:r>
      <w:r>
        <w:rPr>
          <w:lang w:val="en-US" w:eastAsia="zh-CN"/>
        </w:rPr>
        <w:tab/>
        <w:t>IMS events that NF/AF can subscribe to</w:t>
      </w:r>
      <w:bookmarkEnd w:id="419"/>
      <w:bookmarkEnd w:id="420"/>
      <w:bookmarkEnd w:id="42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12], which are reported to DCSF by the IMS AS via Nimsas_SessionEventControl_Notify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422" w:name="_Toc21601"/>
      <w:bookmarkStart w:id="423" w:name="_Toc160808727"/>
      <w:bookmarkStart w:id="424" w:name="_Toc27682"/>
      <w:bookmarkStart w:id="425" w:name="_Toc157759454"/>
      <w:bookmarkStart w:id="426" w:name="_Toc183503311"/>
      <w:r>
        <w:rPr>
          <w:rFonts w:eastAsia="SimSun" w:hint="eastAsia"/>
          <w:lang w:val="en-US" w:eastAsia="zh-CN"/>
        </w:rPr>
        <w:t>6.5</w:t>
      </w:r>
      <w:r>
        <w:rPr>
          <w:lang w:val="en-US"/>
        </w:rPr>
        <w:t>.2</w:t>
      </w:r>
      <w:r>
        <w:rPr>
          <w:lang w:val="en-US"/>
        </w:rPr>
        <w:tab/>
        <w:t>Procedures</w:t>
      </w:r>
      <w:bookmarkEnd w:id="422"/>
      <w:bookmarkEnd w:id="423"/>
      <w:bookmarkEnd w:id="424"/>
      <w:bookmarkEnd w:id="425"/>
      <w:bookmarkEnd w:id="426"/>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427" w:name="_Toc157759455"/>
      <w:bookmarkStart w:id="428" w:name="_Toc160808728"/>
      <w:bookmarkStart w:id="429" w:name="_Toc183503312"/>
      <w:r>
        <w:rPr>
          <w:rFonts w:hint="eastAsia"/>
          <w:lang w:val="en-US" w:eastAsia="zh-CN"/>
        </w:rPr>
        <w:t>6.5</w:t>
      </w:r>
      <w:r>
        <w:rPr>
          <w:lang w:val="en-US" w:eastAsia="zh-CN"/>
        </w:rPr>
        <w:t>.2.1</w:t>
      </w:r>
      <w:r>
        <w:rPr>
          <w:lang w:val="en-US" w:eastAsia="zh-CN"/>
        </w:rPr>
        <w:tab/>
        <w:t>Event subscription mechanism of DCSF</w:t>
      </w:r>
      <w:bookmarkEnd w:id="427"/>
      <w:bookmarkEnd w:id="428"/>
      <w:bookmarkEnd w:id="429"/>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8.65pt;height:139pt" o:ole="">
            <v:imagedata r:id="rId29" o:title=""/>
          </v:shape>
          <o:OLEObject Type="Embed" ProgID="Visio.Drawing.15" ShapeID="_x0000_i1035" DrawAspect="Content" ObjectID="_1796205717"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The NF service consumer invokes Nnrf_NFDiscovery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1.45pt" o:ole="">
            <v:imagedata r:id="rId31" o:title=""/>
          </v:shape>
          <o:OLEObject Type="Embed" ProgID="Visio.Drawing.15" ShapeID="_x0000_i1036" DrawAspect="Content" ObjectID="_1796205718"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DCSF instance sends a Ndcsf_EE_Notify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8pt;height:139pt" o:ole="">
            <v:imagedata r:id="rId33" o:title=""/>
          </v:shape>
          <o:OLEObject Type="Embed" ProgID="Visio.Drawing.15" ShapeID="_x0000_i1037" DrawAspect="Content" ObjectID="_1796205719"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430" w:name="_Toc160808729"/>
      <w:bookmarkStart w:id="431" w:name="_Toc157759456"/>
      <w:bookmarkStart w:id="432" w:name="_Toc183503313"/>
      <w:r>
        <w:rPr>
          <w:rFonts w:hint="eastAsia"/>
          <w:lang w:val="en-US" w:eastAsia="zh-CN"/>
        </w:rPr>
        <w:t>6.5</w:t>
      </w:r>
      <w:r>
        <w:rPr>
          <w:lang w:val="en-US" w:eastAsia="zh-CN"/>
        </w:rPr>
        <w:t>.2.2</w:t>
      </w:r>
      <w:r>
        <w:rPr>
          <w:lang w:val="en-US" w:eastAsia="zh-CN"/>
        </w:rPr>
        <w:tab/>
        <w:t>Event subscription mechanism of IMS AS</w:t>
      </w:r>
      <w:bookmarkEnd w:id="430"/>
      <w:bookmarkEnd w:id="431"/>
      <w:bookmarkEnd w:id="432"/>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8.65pt;height:140.25pt" o:ole="">
            <v:imagedata r:id="rId35" o:title=""/>
          </v:shape>
          <o:OLEObject Type="Embed" ProgID="Visio.Drawing.15" ShapeID="_x0000_i1038" DrawAspect="Content" ObjectID="_1796205720"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The NF service consumer selects one HSS instance and invokes the Nhss_ImsSDM_Update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1.3pt;height:351.25pt" o:ole="">
            <v:imagedata r:id="rId37" o:title=""/>
          </v:shape>
          <o:OLEObject Type="Embed" ProgID="Visio.Drawing.15" ShapeID="_x0000_i1039" DrawAspect="Content" ObjectID="_1796205721"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The IMS AS invokes the Nhss_ImsSDM_Get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The IMS AS invokes the Nhss_ImsSDM_Subscribe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The HSS instance observes the change of the subscription information to the subscriber, for example, a new subscription information to the subscriber is added into the subscriber's data, then sends a Nhss_ImsSDM_Notify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8pt;height:118.95pt" o:ole="">
            <v:imagedata r:id="rId39" o:title=""/>
          </v:shape>
          <o:OLEObject Type="Embed" ProgID="Visio.Drawing.15" ShapeID="_x0000_i1040" DrawAspect="Content" ObjectID="_1796205722"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IMS AS sends a Nimsas_SEC_Notify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05pt;height:202.25pt" o:ole="">
            <v:imagedata r:id="rId41" o:title=""/>
          </v:shape>
          <o:OLEObject Type="Embed" ProgID="Visio.Drawing.15" ShapeID="_x0000_i1041" DrawAspect="Content" ObjectID="_1796205723"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The NF service consumer selects same HSS instance and invokes the Nhss_ImsSDM_Update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Then the HSS instance sends a Nhss_ImsSDM_Notify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433" w:name="_Toc160808730"/>
      <w:bookmarkStart w:id="434" w:name="_Toc31225"/>
      <w:bookmarkStart w:id="435" w:name="_Toc6936"/>
      <w:bookmarkStart w:id="436" w:name="_Toc157759457"/>
      <w:bookmarkStart w:id="437" w:name="_Toc183503314"/>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433"/>
      <w:bookmarkEnd w:id="434"/>
      <w:bookmarkEnd w:id="435"/>
      <w:bookmarkEnd w:id="436"/>
      <w:bookmarkEnd w:id="437"/>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438" w:name="_Toc157759458"/>
      <w:bookmarkStart w:id="439" w:name="_Toc21225"/>
      <w:bookmarkStart w:id="440" w:name="_Toc160808731"/>
      <w:bookmarkStart w:id="441" w:name="_Toc18673"/>
      <w:bookmarkStart w:id="442" w:name="_Toc183503315"/>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438"/>
      <w:bookmarkEnd w:id="439"/>
      <w:bookmarkEnd w:id="440"/>
      <w:bookmarkEnd w:id="441"/>
      <w:bookmarkEnd w:id="442"/>
    </w:p>
    <w:p w14:paraId="02FB34AE" w14:textId="77777777" w:rsidR="00C84EF3" w:rsidRDefault="00000000">
      <w:pPr>
        <w:pStyle w:val="Heading3"/>
      </w:pPr>
      <w:bookmarkStart w:id="443" w:name="_Toc157759459"/>
      <w:bookmarkStart w:id="444" w:name="_Toc14497"/>
      <w:bookmarkStart w:id="445" w:name="_Toc160808732"/>
      <w:bookmarkStart w:id="446" w:name="_Toc21161"/>
      <w:bookmarkStart w:id="447" w:name="_Toc183503316"/>
      <w:r>
        <w:rPr>
          <w:rFonts w:eastAsia="SimSun" w:hint="eastAsia"/>
          <w:lang w:eastAsia="zh-CN"/>
        </w:rPr>
        <w:t>6.6</w:t>
      </w:r>
      <w:r>
        <w:t>.1</w:t>
      </w:r>
      <w:r>
        <w:rPr>
          <w:rFonts w:hint="eastAsia"/>
        </w:rPr>
        <w:tab/>
        <w:t>Description</w:t>
      </w:r>
      <w:bookmarkEnd w:id="443"/>
      <w:bookmarkEnd w:id="444"/>
      <w:bookmarkEnd w:id="445"/>
      <w:bookmarkEnd w:id="446"/>
      <w:bookmarkEnd w:id="447"/>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448" w:name="_Toc157759460"/>
      <w:bookmarkStart w:id="449" w:name="_Toc160808733"/>
      <w:bookmarkStart w:id="450" w:name="_Toc183503317"/>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448"/>
      <w:bookmarkEnd w:id="449"/>
      <w:bookmarkEnd w:id="450"/>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45pt" o:ole="">
            <v:imagedata r:id="rId43" o:title=""/>
          </v:shape>
          <o:OLEObject Type="Embed" ProgID="Visio.Drawing.15" ShapeID="_x0000_i1042" DrawAspect="Content" ObjectID="_1796205724"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t>Nimsef: the SBI provided by IMSEF to support IMS capability exposure.</w:t>
      </w:r>
    </w:p>
    <w:p w14:paraId="244E3FC5" w14:textId="77777777" w:rsidR="00C84EF3" w:rsidRDefault="00000000">
      <w:pPr>
        <w:pStyle w:val="B1"/>
      </w:pPr>
      <w:r>
        <w:t>-</w:t>
      </w:r>
      <w:r>
        <w:tab/>
        <w:t>Ndscf: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t>Nimsas: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451" w:name="_Toc157759461"/>
      <w:bookmarkStart w:id="452" w:name="_Toc160808734"/>
      <w:bookmarkStart w:id="453" w:name="_Toc183503318"/>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451"/>
      <w:bookmarkEnd w:id="452"/>
      <w:bookmarkEnd w:id="453"/>
    </w:p>
    <w:p w14:paraId="4336E4C1" w14:textId="77777777" w:rsidR="00C84EF3" w:rsidRDefault="00000000">
      <w:pPr>
        <w:pStyle w:val="Heading5"/>
      </w:pPr>
      <w:bookmarkStart w:id="454" w:name="_Toc160808735"/>
      <w:bookmarkStart w:id="455" w:name="_Toc157759462"/>
      <w:bookmarkStart w:id="456" w:name="_Toc183503319"/>
      <w:r>
        <w:rPr>
          <w:rFonts w:hint="eastAsia"/>
        </w:rPr>
        <w:t>6.6</w:t>
      </w:r>
      <w:r>
        <w:t>.1.2.1</w:t>
      </w:r>
      <w:r>
        <w:tab/>
        <w:t>IMS Exposure Function (IMSEF)</w:t>
      </w:r>
      <w:bookmarkEnd w:id="454"/>
      <w:bookmarkEnd w:id="455"/>
      <w:bookmarkEnd w:id="456"/>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457" w:name="_Toc160808736"/>
      <w:bookmarkStart w:id="458" w:name="_Toc157759463"/>
      <w:bookmarkStart w:id="459" w:name="_Toc183503320"/>
      <w:r>
        <w:rPr>
          <w:rFonts w:hint="eastAsia"/>
        </w:rPr>
        <w:t>6.6</w:t>
      </w:r>
      <w:r>
        <w:t>.1.3</w:t>
      </w:r>
      <w:r>
        <w:tab/>
        <w:t>Network Function Service Description</w:t>
      </w:r>
      <w:bookmarkEnd w:id="457"/>
      <w:bookmarkEnd w:id="458"/>
      <w:bookmarkEnd w:id="459"/>
    </w:p>
    <w:p w14:paraId="56B0892A" w14:textId="77777777" w:rsidR="00C84EF3" w:rsidRDefault="00000000">
      <w:pPr>
        <w:pStyle w:val="Heading5"/>
      </w:pPr>
      <w:bookmarkStart w:id="460" w:name="_Toc160808737"/>
      <w:bookmarkStart w:id="461" w:name="_Toc157759464"/>
      <w:bookmarkStart w:id="462" w:name="_Toc183503321"/>
      <w:r>
        <w:rPr>
          <w:rFonts w:hint="eastAsia"/>
        </w:rPr>
        <w:t>6.6</w:t>
      </w:r>
      <w:r>
        <w:t>.1.3.1</w:t>
      </w:r>
      <w:r>
        <w:tab/>
        <w:t>IMSEF Services</w:t>
      </w:r>
      <w:bookmarkEnd w:id="460"/>
      <w:bookmarkEnd w:id="461"/>
      <w:bookmarkEnd w:id="462"/>
    </w:p>
    <w:p w14:paraId="4D8AE29A" w14:textId="77777777" w:rsidR="00C84EF3" w:rsidRDefault="00000000">
      <w:pPr>
        <w:pStyle w:val="TH"/>
        <w:rPr>
          <w:rFonts w:eastAsia="DengXian"/>
          <w:lang w:eastAsia="zh-CN"/>
        </w:rPr>
      </w:pPr>
      <w:r>
        <w:object w:dxaOrig="1730" w:dyaOrig="1730" w14:anchorId="58946455">
          <v:shape id="_x0000_i1043" type="#_x0000_t75" style="width:86.4pt;height:86.4pt" o:ole="">
            <v:imagedata r:id="rId45" o:title=""/>
          </v:shape>
          <o:OLEObject Type="Embed" ProgID="Visio.Drawing.15" ShapeID="_x0000_i1043" DrawAspect="Content" ObjectID="_1796205725"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.1.3.1-1: Reference Architecture for the Nimsef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4pt;height:86.4pt" o:ole="">
            <v:imagedata r:id="rId47" o:title=""/>
          </v:shape>
          <o:OLEObject Type="Embed" ProgID="Visio.Drawing.15" ShapeID="_x0000_i1044" DrawAspect="Content" ObjectID="_1796205726"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.1.3.1-2: Reference Architecture for the Nimsef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463" w:name="_Toc157759465"/>
      <w:bookmarkStart w:id="464" w:name="_Toc160808738"/>
      <w:bookmarkStart w:id="465" w:name="_Toc183503322"/>
      <w:r>
        <w:rPr>
          <w:rFonts w:hint="eastAsia"/>
        </w:rPr>
        <w:t>6.6</w:t>
      </w:r>
      <w:r>
        <w:t>.1.3.2</w:t>
      </w:r>
      <w:r>
        <w:tab/>
        <w:t>DCSF Services</w:t>
      </w:r>
      <w:bookmarkEnd w:id="463"/>
      <w:bookmarkEnd w:id="464"/>
      <w:bookmarkEnd w:id="465"/>
    </w:p>
    <w:p w14:paraId="4D54525D" w14:textId="77777777" w:rsidR="00C84EF3" w:rsidRDefault="00000000">
      <w:pPr>
        <w:pStyle w:val="TH"/>
        <w:rPr>
          <w:rFonts w:eastAsia="DengXian"/>
          <w:lang w:eastAsia="zh-CN"/>
        </w:rPr>
      </w:pPr>
      <w:r>
        <w:object w:dxaOrig="2880" w:dyaOrig="1730" w14:anchorId="7595ABF2">
          <v:shape id="_x0000_i1045" type="#_x0000_t75" style="width:2in;height:86.4pt" o:ole="">
            <v:imagedata r:id="rId49" o:title=""/>
          </v:shape>
          <o:OLEObject Type="Embed" ProgID="Visio.Drawing.15" ShapeID="_x0000_i1045" DrawAspect="Content" ObjectID="_1796205727"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.1.3.2-1: Reference Architecture for the Ndcsf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4pt" o:ole="">
            <v:imagedata r:id="rId51" o:title=""/>
          </v:shape>
          <o:OLEObject Type="Embed" ProgID="Visio.Drawing.15" ShapeID="_x0000_i1046" DrawAspect="Content" ObjectID="_1796205728"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.1.3.2-2: Reference Architecture for the Ndcsf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466" w:name="_Toc157759466"/>
      <w:bookmarkStart w:id="467" w:name="_Toc160808739"/>
      <w:bookmarkStart w:id="468" w:name="_Toc183503323"/>
      <w:r>
        <w:rPr>
          <w:rFonts w:hint="eastAsia"/>
          <w:lang w:eastAsia="zh-CN"/>
        </w:rPr>
        <w:t>6.6</w:t>
      </w:r>
      <w:r>
        <w:rPr>
          <w:lang w:eastAsia="zh-CN"/>
        </w:rPr>
        <w:t>.1.3.3</w:t>
      </w:r>
      <w:r>
        <w:rPr>
          <w:lang w:eastAsia="zh-CN"/>
        </w:rPr>
        <w:tab/>
        <w:t>IMS AS Services</w:t>
      </w:r>
      <w:bookmarkEnd w:id="466"/>
      <w:bookmarkEnd w:id="467"/>
      <w:bookmarkEnd w:id="468"/>
    </w:p>
    <w:p w14:paraId="43E41C7B" w14:textId="491EC97A" w:rsidR="00C84EF3" w:rsidRDefault="00000000">
      <w:pPr>
        <w:rPr>
          <w:rFonts w:eastAsia="DengXian"/>
          <w:lang w:eastAsia="zh-CN"/>
        </w:rPr>
      </w:pPr>
      <w:r>
        <w:rPr>
          <w:rFonts w:eastAsia="DengXian"/>
          <w:lang w:eastAsia="zh-CN"/>
        </w:rPr>
        <w:t xml:space="preserve">The Nimsas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1pt;height:86.4pt" o:ole="">
            <v:imagedata r:id="rId53" o:title=""/>
          </v:shape>
          <o:OLEObject Type="Embed" ProgID="Visio.Drawing.15" ShapeID="_x0000_i1047" DrawAspect="Content" ObjectID="_1796205729"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.1.3.3-1: Reference Architecture for the Nimsas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1pt;height:86.4pt" o:ole="">
            <v:imagedata r:id="rId55" o:title=""/>
          </v:shape>
          <o:OLEObject Type="Embed" ProgID="Visio.Drawing.15" ShapeID="_x0000_i1048" DrawAspect="Content" ObjectID="_1796205730"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.1.3.3-2: Reference Architecture for the Nimsas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t>Nimsas_SessionEventControl Service enables the consumer to be notified about session events when served IMS subscribers takes part in IMS sessions.</w:t>
      </w:r>
    </w:p>
    <w:p w14:paraId="77E85712" w14:textId="77777777" w:rsidR="00C84EF3" w:rsidRDefault="00000000">
      <w:pPr>
        <w:pStyle w:val="B1"/>
      </w:pPr>
      <w:r>
        <w:t>-</w:t>
      </w:r>
      <w:r>
        <w:tab/>
        <w:t>Nimsas_MediaControl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469" w:name="_Toc29037"/>
      <w:bookmarkStart w:id="470" w:name="_Toc157759467"/>
      <w:bookmarkStart w:id="471" w:name="_Toc160808740"/>
      <w:bookmarkStart w:id="472" w:name="_Toc3277"/>
      <w:bookmarkStart w:id="473" w:name="_Toc183503324"/>
      <w:r>
        <w:rPr>
          <w:rFonts w:eastAsia="SimSun" w:hint="eastAsia"/>
          <w:lang w:eastAsia="zh-CN"/>
        </w:rPr>
        <w:t>6.6</w:t>
      </w:r>
      <w:r>
        <w:t>.2</w:t>
      </w:r>
      <w:r>
        <w:rPr>
          <w:rFonts w:hint="eastAsia"/>
        </w:rPr>
        <w:tab/>
      </w:r>
      <w:r>
        <w:t>Procedures</w:t>
      </w:r>
      <w:bookmarkEnd w:id="469"/>
      <w:bookmarkEnd w:id="470"/>
      <w:bookmarkEnd w:id="471"/>
      <w:bookmarkEnd w:id="472"/>
      <w:bookmarkEnd w:id="473"/>
    </w:p>
    <w:p w14:paraId="26FD56DC" w14:textId="77777777" w:rsidR="00C84EF3" w:rsidRDefault="00000000">
      <w:pPr>
        <w:pStyle w:val="Heading4"/>
        <w:overflowPunct/>
        <w:autoSpaceDE/>
        <w:autoSpaceDN/>
        <w:adjustRightInd/>
        <w:textAlignment w:val="auto"/>
        <w:rPr>
          <w:rFonts w:eastAsia="SimSun"/>
          <w:lang w:eastAsia="en-US"/>
        </w:rPr>
      </w:pPr>
      <w:bookmarkStart w:id="474" w:name="_Toc160808741"/>
      <w:bookmarkStart w:id="475" w:name="_Toc157759468"/>
      <w:bookmarkStart w:id="476" w:name="_Toc183503325"/>
      <w:r>
        <w:rPr>
          <w:rFonts w:eastAsia="SimSun" w:hint="eastAsia"/>
          <w:lang w:eastAsia="zh-CN"/>
        </w:rPr>
        <w:t>6.6</w:t>
      </w:r>
      <w:r>
        <w:rPr>
          <w:rFonts w:eastAsia="SimSun"/>
          <w:lang w:eastAsia="en-US"/>
        </w:rPr>
        <w:t>.2.1</w:t>
      </w:r>
      <w:r>
        <w:rPr>
          <w:rFonts w:eastAsia="SimSun"/>
          <w:lang w:eastAsia="en-US"/>
        </w:rPr>
        <w:tab/>
        <w:t>General Description</w:t>
      </w:r>
      <w:bookmarkEnd w:id="474"/>
      <w:bookmarkEnd w:id="475"/>
      <w:bookmarkEnd w:id="476"/>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79.6pt;height:231.05pt" o:ole="">
            <v:imagedata r:id="rId57" o:title=""/>
          </v:shape>
          <o:OLEObject Type="Embed" ProgID="Visio.Drawing.15" ShapeID="_x0000_i1049" DrawAspect="Content" ObjectID="_1796205731"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477" w:name="_Toc160808742"/>
      <w:bookmarkStart w:id="478" w:name="_Toc157759469"/>
      <w:bookmarkStart w:id="479" w:name="_Toc183503326"/>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477"/>
      <w:bookmarkEnd w:id="478"/>
      <w:bookmarkEnd w:id="479"/>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79.6pt;height:295.5pt" o:ole="">
            <v:imagedata r:id="rId59" o:title=""/>
          </v:shape>
          <o:OLEObject Type="Embed" ProgID="Visio.Drawing.15" ShapeID="_x0000_i1050" DrawAspect="Content" ObjectID="_1796205732"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480" w:name="_Toc160808743"/>
      <w:bookmarkStart w:id="481" w:name="_Toc157759470"/>
      <w:bookmarkStart w:id="482" w:name="_Toc183503327"/>
      <w:r>
        <w:rPr>
          <w:rFonts w:eastAsia="SimSun" w:hint="eastAsia"/>
        </w:rPr>
        <w:t>6.6</w:t>
      </w:r>
      <w:r>
        <w:rPr>
          <w:rFonts w:eastAsia="SimSun"/>
        </w:rPr>
        <w:t>.2.3</w:t>
      </w:r>
      <w:r>
        <w:rPr>
          <w:rFonts w:eastAsia="SimSun"/>
        </w:rPr>
        <w:tab/>
        <w:t>Terminating an IMS session with data channel media</w:t>
      </w:r>
      <w:bookmarkEnd w:id="480"/>
      <w:bookmarkEnd w:id="481"/>
      <w:bookmarkEnd w:id="482"/>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79.6pt;height:2in" o:ole="">
            <v:imagedata r:id="rId61" o:title=""/>
          </v:shape>
          <o:OLEObject Type="Embed" ProgID="Visio.Drawing.15" ShapeID="_x0000_i1051" DrawAspect="Content" ObjectID="_1796205733"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79.6pt;height:165.9pt" o:ole="">
            <v:imagedata r:id="rId63" o:title=""/>
          </v:shape>
          <o:OLEObject Type="Embed" ProgID="Visio.Drawing.15" ShapeID="_x0000_i1052" DrawAspect="Content" ObjectID="_1796205734"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483" w:name="_Toc160808744"/>
      <w:bookmarkStart w:id="484" w:name="_Toc157759471"/>
      <w:bookmarkStart w:id="485" w:name="_Toc183503328"/>
      <w:r>
        <w:rPr>
          <w:rFonts w:eastAsia="SimSun" w:hint="eastAsia"/>
        </w:rPr>
        <w:t>6.6</w:t>
      </w:r>
      <w:r>
        <w:rPr>
          <w:rFonts w:eastAsia="SimSun"/>
        </w:rPr>
        <w:t>.2.4</w:t>
      </w:r>
      <w:r>
        <w:rPr>
          <w:rFonts w:eastAsia="SimSun"/>
        </w:rPr>
        <w:tab/>
        <w:t>Modifying an IMS session to add data channel media</w:t>
      </w:r>
      <w:bookmarkEnd w:id="483"/>
      <w:bookmarkEnd w:id="484"/>
      <w:bookmarkEnd w:id="485"/>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79.6pt;height:231.05pt" o:ole="">
            <v:imagedata r:id="rId65" o:title=""/>
          </v:shape>
          <o:OLEObject Type="Embed" ProgID="Visio.Drawing.15" ShapeID="_x0000_i1053" DrawAspect="Content" ObjectID="_1796205735"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486" w:name="_Toc157759472"/>
      <w:bookmarkStart w:id="487" w:name="_Toc160808745"/>
      <w:bookmarkStart w:id="488" w:name="_Toc16463"/>
      <w:bookmarkStart w:id="489" w:name="_Toc15226"/>
      <w:bookmarkStart w:id="490" w:name="_Toc183503329"/>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6"/>
      <w:bookmarkEnd w:id="487"/>
      <w:bookmarkEnd w:id="488"/>
      <w:bookmarkEnd w:id="489"/>
      <w:bookmarkEnd w:id="490"/>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491" w:name="_Toc157759473"/>
      <w:bookmarkStart w:id="492" w:name="_Toc160808746"/>
      <w:bookmarkStart w:id="493" w:name="_Toc15441"/>
      <w:bookmarkStart w:id="494" w:name="_Toc30025"/>
      <w:bookmarkStart w:id="495" w:name="_Toc183503330"/>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491"/>
      <w:bookmarkEnd w:id="492"/>
      <w:bookmarkEnd w:id="493"/>
      <w:bookmarkEnd w:id="494"/>
      <w:bookmarkEnd w:id="495"/>
    </w:p>
    <w:p w14:paraId="6040D4F1" w14:textId="77777777" w:rsidR="00C84EF3" w:rsidRDefault="00000000">
      <w:pPr>
        <w:pStyle w:val="Heading3"/>
        <w:rPr>
          <w:lang w:eastAsia="zh-CN"/>
        </w:rPr>
      </w:pPr>
      <w:bookmarkStart w:id="496" w:name="_Toc157759474"/>
      <w:bookmarkStart w:id="497" w:name="_Toc160808747"/>
      <w:bookmarkStart w:id="498" w:name="_Toc18403"/>
      <w:bookmarkStart w:id="499" w:name="_Toc10212"/>
      <w:bookmarkStart w:id="500" w:name="_Toc183503331"/>
      <w:r>
        <w:rPr>
          <w:rFonts w:hint="eastAsia"/>
          <w:lang w:eastAsia="zh-CN"/>
        </w:rPr>
        <w:t>6.7</w:t>
      </w:r>
      <w:r>
        <w:rPr>
          <w:lang w:eastAsia="zh-CN"/>
        </w:rPr>
        <w:t>.1</w:t>
      </w:r>
      <w:r>
        <w:rPr>
          <w:lang w:eastAsia="zh-CN"/>
        </w:rPr>
        <w:tab/>
        <w:t>Description</w:t>
      </w:r>
      <w:bookmarkEnd w:id="496"/>
      <w:bookmarkEnd w:id="497"/>
      <w:bookmarkEnd w:id="498"/>
      <w:bookmarkEnd w:id="499"/>
      <w:bookmarkEnd w:id="500"/>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1.25pt;height:280.5pt" o:ole="">
            <v:imagedata r:id="rId19" o:title=""/>
          </v:shape>
          <o:OLEObject Type="Embed" ProgID="Visio.Drawing.11" ShapeID="_x0000_i1054" DrawAspect="Content" ObjectID="_1796205736"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501" w:name="_Toc157759475"/>
      <w:bookmarkStart w:id="502" w:name="_Toc160808748"/>
      <w:bookmarkStart w:id="503" w:name="_Toc183503332"/>
      <w:r>
        <w:rPr>
          <w:rFonts w:eastAsia="SimSun" w:hint="eastAsia"/>
        </w:rPr>
        <w:t>6.7</w:t>
      </w:r>
      <w:r>
        <w:t>.1.1</w:t>
      </w:r>
      <w:r>
        <w:tab/>
        <w:t>Events to be exposed</w:t>
      </w:r>
      <w:bookmarkEnd w:id="501"/>
      <w:bookmarkEnd w:id="502"/>
      <w:r>
        <w:t xml:space="preserve"> over DC3/DC4</w:t>
      </w:r>
      <w:bookmarkEnd w:id="503"/>
    </w:p>
    <w:p w14:paraId="68EEDF7D" w14:textId="77777777" w:rsidR="00C84EF3" w:rsidRDefault="00000000">
      <w:r>
        <w:t xml:space="preserve">With this solution, there are two types of </w:t>
      </w:r>
      <w:r>
        <w:rPr>
          <w:rFonts w:eastAsia="SimSun" w:hint="eastAsia"/>
        </w:rPr>
        <w:t>events</w:t>
      </w:r>
      <w:r>
        <w:t>, which can be exposed via DC3/DC4 interfaces (see Figure 6.7.1-1) from DCSF to DCAS via Ndcsf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504" w:name="_Toc157759476"/>
      <w:bookmarkStart w:id="505" w:name="_Toc160808749"/>
      <w:bookmarkStart w:id="506" w:name="_Toc183503333"/>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504"/>
      <w:bookmarkEnd w:id="505"/>
      <w:r>
        <w:t xml:space="preserve"> over DC3/DC4</w:t>
      </w:r>
      <w:bookmarkEnd w:id="506"/>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507" w:name="_Toc160808750"/>
      <w:bookmarkStart w:id="508"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509" w:name="_Toc183503334"/>
      <w:r>
        <w:rPr>
          <w:rFonts w:eastAsia="SimSun" w:hint="eastAsia"/>
        </w:rPr>
        <w:t>6.7</w:t>
      </w:r>
      <w:r>
        <w:t>.1.3</w:t>
      </w:r>
      <w:r>
        <w:tab/>
        <w:t>Information to be exposed</w:t>
      </w:r>
      <w:bookmarkEnd w:id="507"/>
      <w:bookmarkEnd w:id="508"/>
      <w:r>
        <w:t xml:space="preserve"> to the DCAS via DC3/DC4</w:t>
      </w:r>
      <w:bookmarkEnd w:id="509"/>
    </w:p>
    <w:p w14:paraId="180CC913" w14:textId="77777777" w:rsidR="00C84EF3" w:rsidRDefault="00000000">
      <w:r>
        <w:t>One Ndcsf service can provide session control capabilities (e.g. Ndcsf_dc_session_control).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510" w:name="_Toc157759478"/>
      <w:bookmarkStart w:id="511" w:name="_Toc160808751"/>
      <w:bookmarkStart w:id="512" w:name="_Toc14384"/>
      <w:bookmarkStart w:id="513" w:name="_Toc7379"/>
      <w:bookmarkStart w:id="514" w:name="_Toc183503335"/>
      <w:r>
        <w:rPr>
          <w:rFonts w:eastAsia="SimSun" w:hint="eastAsia"/>
          <w:lang w:eastAsia="zh-CN"/>
        </w:rPr>
        <w:t>6.7</w:t>
      </w:r>
      <w:r>
        <w:t>.2</w:t>
      </w:r>
      <w:r>
        <w:tab/>
        <w:t>Procedures</w:t>
      </w:r>
      <w:bookmarkEnd w:id="510"/>
      <w:bookmarkEnd w:id="511"/>
      <w:bookmarkEnd w:id="512"/>
      <w:bookmarkEnd w:id="513"/>
      <w:bookmarkEnd w:id="514"/>
    </w:p>
    <w:p w14:paraId="7D194A89" w14:textId="77777777" w:rsidR="00C84EF3" w:rsidRDefault="00000000">
      <w:pPr>
        <w:pStyle w:val="Heading4"/>
      </w:pPr>
      <w:bookmarkStart w:id="515" w:name="_Toc157759479"/>
      <w:bookmarkStart w:id="516" w:name="_Toc160808752"/>
      <w:bookmarkStart w:id="517" w:name="_Toc183503336"/>
      <w:r>
        <w:rPr>
          <w:rFonts w:eastAsia="SimSun" w:hint="eastAsia"/>
          <w:lang w:eastAsia="zh-CN"/>
        </w:rPr>
        <w:t>6.7</w:t>
      </w:r>
      <w:r>
        <w:t>.2.1</w:t>
      </w:r>
      <w:r>
        <w:tab/>
      </w:r>
      <w:bookmarkEnd w:id="515"/>
      <w:bookmarkEnd w:id="516"/>
      <w:r>
        <w:t>Event Subscription and Notification</w:t>
      </w:r>
      <w:bookmarkEnd w:id="517"/>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79.6pt;height:381.3pt" o:ole="">
            <v:imagedata r:id="rId68" o:title=""/>
          </v:shape>
          <o:OLEObject Type="Embed" ProgID="Visio.Drawing.15" ShapeID="_x0000_i1055" DrawAspect="Content" ObjectID="_1796205737"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79.6pt;height:205.35pt" o:ole="">
            <v:imagedata r:id="rId70" o:title=""/>
          </v:shape>
          <o:OLEObject Type="Embed" ProgID="Visio.Drawing.15" ShapeID="_x0000_i1056" DrawAspect="Content" ObjectID="_1796205738"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518" w:name="_Toc157759480"/>
      <w:bookmarkStart w:id="519" w:name="_Toc160808753"/>
      <w:bookmarkStart w:id="520" w:name="_Toc183503337"/>
      <w:r>
        <w:rPr>
          <w:rFonts w:eastAsia="SimSun" w:hint="eastAsia"/>
          <w:lang w:eastAsia="zh-CN"/>
        </w:rPr>
        <w:t>6.7</w:t>
      </w:r>
      <w:r>
        <w:t>.2.2</w:t>
      </w:r>
      <w:r>
        <w:tab/>
        <w:t>Person-to-Person (P2P) Application Data Channel Setup</w:t>
      </w:r>
      <w:bookmarkEnd w:id="518"/>
      <w:bookmarkEnd w:id="519"/>
      <w:bookmarkEnd w:id="520"/>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45pt;height:413.85pt" o:ole="">
            <v:imagedata r:id="rId72" o:title=""/>
          </v:shape>
          <o:OLEObject Type="Embed" ProgID="Visio.Drawing.15" ShapeID="_x0000_i1057" DrawAspect="Content" ObjectID="_1796205739"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IMS IM AS sends a SIP reINVITE request to I/S-CSCF.</w:t>
      </w:r>
    </w:p>
    <w:p w14:paraId="4AB9C09B" w14:textId="77777777" w:rsidR="00C84EF3" w:rsidRDefault="00000000">
      <w:pPr>
        <w:pStyle w:val="B1"/>
      </w:pPr>
      <w:r>
        <w:t>9.</w:t>
      </w:r>
      <w:r>
        <w:tab/>
        <w:t>I/S-CSCF sends the SIP reINVITE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t>11.</w:t>
      </w:r>
      <w:r>
        <w:tab/>
        <w:t>I/S-CSCF sends the SIP 200 OK with audio/video SDP offer to IMS AS.</w:t>
      </w:r>
    </w:p>
    <w:p w14:paraId="774C50BB" w14:textId="77777777" w:rsidR="00C84EF3" w:rsidRDefault="00000000">
      <w:pPr>
        <w:pStyle w:val="B1"/>
      </w:pPr>
      <w:r>
        <w:t>12.</w:t>
      </w:r>
      <w:r>
        <w:tab/>
        <w:t>IMS AS sends a SIP reINVITE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521" w:name="_Toc157759481"/>
      <w:bookmarkStart w:id="522" w:name="_Toc160808754"/>
      <w:bookmarkStart w:id="523" w:name="_Toc183503338"/>
      <w:r>
        <w:rPr>
          <w:rFonts w:eastAsia="SimSun" w:hint="eastAsia"/>
          <w:lang w:eastAsia="zh-CN"/>
        </w:rPr>
        <w:t>6.7</w:t>
      </w:r>
      <w:r>
        <w:t>.2.3</w:t>
      </w:r>
      <w:r>
        <w:tab/>
        <w:t>Person-to-Application (P2A) Application Data Channel Setup</w:t>
      </w:r>
      <w:bookmarkEnd w:id="521"/>
      <w:bookmarkEnd w:id="522"/>
      <w:bookmarkEnd w:id="523"/>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79.6pt;height:673.65pt" o:ole="">
            <v:imagedata r:id="rId74" o:title=""/>
          </v:shape>
          <o:OLEObject Type="Embed" ProgID="Visio.Drawing.15" ShapeID="_x0000_i1058" DrawAspect="Content" ObjectID="_1796205740"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IMS AS sends a SIP reINVITE request (including the original media description and the data channel media) to I/S-CSCF for media re-negotiation between UE#1 and UE#2.</w:t>
      </w:r>
    </w:p>
    <w:p w14:paraId="3E708ECB" w14:textId="77777777" w:rsidR="00C84EF3" w:rsidRDefault="00000000">
      <w:pPr>
        <w:pStyle w:val="B1"/>
      </w:pPr>
      <w:r>
        <w:t>18.</w:t>
      </w:r>
      <w:r>
        <w:tab/>
        <w:t>I/S-CSCF sends the SIP reINVITE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IMS AS sends a SIP reINVITE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524" w:name="_Toc20797"/>
      <w:bookmarkStart w:id="525" w:name="_Toc14571"/>
      <w:bookmarkStart w:id="526" w:name="_Toc183503339"/>
      <w:bookmarkStart w:id="527" w:name="_Toc157759482"/>
      <w:bookmarkStart w:id="528" w:name="_Toc160808755"/>
      <w:r>
        <w:t>6.7.3</w:t>
      </w:r>
      <w:r>
        <w:tab/>
        <w:t>Service definition</w:t>
      </w:r>
      <w:bookmarkEnd w:id="524"/>
      <w:bookmarkEnd w:id="525"/>
      <w:bookmarkEnd w:id="526"/>
    </w:p>
    <w:p w14:paraId="2AC06197" w14:textId="77777777" w:rsidR="00C84EF3" w:rsidRDefault="00000000">
      <w:pPr>
        <w:pStyle w:val="Heading4"/>
      </w:pPr>
      <w:bookmarkStart w:id="529" w:name="_Toc183503340"/>
      <w:r>
        <w:t>6.7.3.1</w:t>
      </w:r>
      <w:r>
        <w:tab/>
        <w:t>Enhancements to DCSF services</w:t>
      </w:r>
      <w:bookmarkEnd w:id="529"/>
    </w:p>
    <w:p w14:paraId="316CA1AB" w14:textId="77777777" w:rsidR="00C84EF3" w:rsidRDefault="00000000">
      <w:r>
        <w:t>One Ndcsf service can provide event capability exposure (e.g. Ndcsf_EventExposure).</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r>
              <w:rPr>
                <w:lang w:eastAsia="zh-CN"/>
              </w:rPr>
              <w:t>Ndcsf_EventExposure</w:t>
            </w:r>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530" w:name="_Toc45193421"/>
      <w:bookmarkStart w:id="531" w:name="_Toc47593053"/>
      <w:bookmarkStart w:id="532" w:name="_Toc20204512"/>
      <w:bookmarkStart w:id="533" w:name="_Toc36192308"/>
      <w:bookmarkStart w:id="534" w:name="_Toc153802449"/>
      <w:bookmarkStart w:id="535" w:name="_Toc27895211"/>
      <w:bookmarkStart w:id="536" w:name="_Toc51835140"/>
    </w:p>
    <w:p w14:paraId="287FC7B7" w14:textId="77777777" w:rsidR="00C84EF3" w:rsidRDefault="00000000">
      <w:pPr>
        <w:pStyle w:val="Heading5"/>
      </w:pPr>
      <w:bookmarkStart w:id="537" w:name="_Toc183503341"/>
      <w:r>
        <w:t>6.7.3.1.1</w:t>
      </w:r>
      <w:r>
        <w:tab/>
        <w:t>Ndcsf_EventExposure service</w:t>
      </w:r>
      <w:bookmarkEnd w:id="530"/>
      <w:bookmarkEnd w:id="531"/>
      <w:bookmarkEnd w:id="532"/>
      <w:bookmarkEnd w:id="533"/>
      <w:bookmarkEnd w:id="534"/>
      <w:bookmarkEnd w:id="535"/>
      <w:bookmarkEnd w:id="536"/>
      <w:bookmarkEnd w:id="537"/>
    </w:p>
    <w:p w14:paraId="491D8136" w14:textId="77777777" w:rsidR="00C84EF3" w:rsidRDefault="00000000">
      <w:pPr>
        <w:pStyle w:val="H6"/>
        <w:rPr>
          <w:lang w:eastAsia="zh-CN"/>
        </w:rPr>
      </w:pPr>
      <w:bookmarkStart w:id="538" w:name="_Toc47593054"/>
      <w:bookmarkStart w:id="539" w:name="_Toc51835141"/>
      <w:bookmarkStart w:id="540" w:name="_Toc20204513"/>
      <w:bookmarkStart w:id="541" w:name="_Toc27895212"/>
      <w:bookmarkStart w:id="542" w:name="_Toc45193422"/>
      <w:bookmarkStart w:id="543" w:name="_Toc36192309"/>
      <w:bookmarkStart w:id="544" w:name="_Toc153802450"/>
      <w:r>
        <w:t>6.7.3.1.1.1</w:t>
      </w:r>
      <w:r>
        <w:rPr>
          <w:lang w:eastAsia="zh-CN"/>
        </w:rPr>
        <w:tab/>
        <w:t>General</w:t>
      </w:r>
      <w:bookmarkEnd w:id="538"/>
      <w:bookmarkEnd w:id="539"/>
      <w:bookmarkEnd w:id="540"/>
      <w:bookmarkEnd w:id="541"/>
      <w:bookmarkEnd w:id="542"/>
      <w:bookmarkEnd w:id="543"/>
      <w:bookmarkEnd w:id="544"/>
    </w:p>
    <w:p w14:paraId="0BF2C445" w14:textId="77777777" w:rsidR="00C84EF3" w:rsidRDefault="00000000">
      <w:pPr>
        <w:rPr>
          <w:rFonts w:eastAsia="DengXian"/>
        </w:rPr>
      </w:pPr>
      <w:bookmarkStart w:id="545"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The following service operations are defined for the Ndcsf_EventExposure service:</w:t>
      </w:r>
    </w:p>
    <w:p w14:paraId="3D3BE1F0" w14:textId="77777777" w:rsidR="00C84EF3" w:rsidRDefault="00000000">
      <w:pPr>
        <w:pStyle w:val="B1"/>
        <w:rPr>
          <w:rFonts w:eastAsia="DengXian"/>
        </w:rPr>
      </w:pPr>
      <w:r>
        <w:rPr>
          <w:rFonts w:eastAsia="DengXian"/>
        </w:rPr>
        <w:t>-</w:t>
      </w:r>
      <w:r>
        <w:rPr>
          <w:rFonts w:eastAsia="DengXian"/>
        </w:rPr>
        <w:tab/>
        <w:t>Ndcsf_EventExposure_Subscribe.</w:t>
      </w:r>
    </w:p>
    <w:p w14:paraId="3D577CDE" w14:textId="77777777" w:rsidR="00C84EF3" w:rsidRDefault="00000000">
      <w:pPr>
        <w:pStyle w:val="B1"/>
        <w:rPr>
          <w:rFonts w:eastAsia="DengXian"/>
        </w:rPr>
      </w:pPr>
      <w:r>
        <w:rPr>
          <w:rFonts w:eastAsia="DengXian"/>
        </w:rPr>
        <w:t>-</w:t>
      </w:r>
      <w:r>
        <w:rPr>
          <w:rFonts w:eastAsia="DengXian"/>
        </w:rPr>
        <w:tab/>
        <w:t>Ndcsf_EventExposure_Unsubscribe.</w:t>
      </w:r>
    </w:p>
    <w:p w14:paraId="605E31D4" w14:textId="77777777" w:rsidR="00C84EF3" w:rsidRDefault="00000000">
      <w:pPr>
        <w:pStyle w:val="B1"/>
        <w:rPr>
          <w:rFonts w:eastAsia="DengXian"/>
        </w:rPr>
      </w:pPr>
      <w:r>
        <w:rPr>
          <w:rFonts w:eastAsia="DengXian"/>
        </w:rPr>
        <w:t>-</w:t>
      </w:r>
      <w:r>
        <w:rPr>
          <w:rFonts w:eastAsia="DengXian"/>
        </w:rPr>
        <w:tab/>
        <w:t>Ndcsf_EventExposure_Notify.</w:t>
      </w:r>
    </w:p>
    <w:p w14:paraId="18AA8269" w14:textId="77777777" w:rsidR="00C84EF3" w:rsidRDefault="00000000">
      <w:pPr>
        <w:pStyle w:val="H6"/>
        <w:rPr>
          <w:lang w:eastAsia="zh-CN"/>
        </w:rPr>
      </w:pPr>
      <w:bookmarkStart w:id="546" w:name="_Toc36192310"/>
      <w:bookmarkStart w:id="547" w:name="_Toc47593055"/>
      <w:bookmarkStart w:id="548" w:name="_Toc153802451"/>
      <w:bookmarkStart w:id="549" w:name="_Toc51835142"/>
      <w:bookmarkStart w:id="550" w:name="_Toc27895213"/>
      <w:bookmarkStart w:id="551" w:name="_Toc45193423"/>
      <w:r>
        <w:t>6.7.3.1.1.2</w:t>
      </w:r>
      <w:r>
        <w:rPr>
          <w:lang w:eastAsia="zh-CN"/>
        </w:rPr>
        <w:tab/>
      </w:r>
      <w:r>
        <w:t>Ndcsf</w:t>
      </w:r>
      <w:r>
        <w:rPr>
          <w:lang w:eastAsia="zh-CN"/>
        </w:rPr>
        <w:t>_EventExposure_Subscribe operation</w:t>
      </w:r>
      <w:bookmarkEnd w:id="545"/>
      <w:bookmarkEnd w:id="546"/>
      <w:bookmarkEnd w:id="547"/>
      <w:bookmarkEnd w:id="548"/>
      <w:bookmarkEnd w:id="549"/>
      <w:bookmarkEnd w:id="550"/>
      <w:bookmarkEnd w:id="551"/>
    </w:p>
    <w:p w14:paraId="6059BB4D" w14:textId="77777777" w:rsidR="00C84EF3" w:rsidRDefault="00000000">
      <w:r>
        <w:rPr>
          <w:b/>
        </w:rPr>
        <w:t>Service operation name:</w:t>
      </w:r>
      <w:r>
        <w:t xml:space="preserve"> Ndcsf_EventExposure_Subscribe</w:t>
      </w:r>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552" w:name="_Toc153802452"/>
      <w:bookmarkStart w:id="553" w:name="_Toc45193424"/>
      <w:bookmarkStart w:id="554" w:name="_Toc20204515"/>
      <w:bookmarkStart w:id="555" w:name="_Toc51835143"/>
      <w:bookmarkStart w:id="556" w:name="_Toc36192311"/>
      <w:bookmarkStart w:id="557" w:name="_Toc47593056"/>
      <w:bookmarkStart w:id="558" w:name="_Toc27895214"/>
      <w:r>
        <w:t>6.7.3.1.1.3</w:t>
      </w:r>
      <w:r>
        <w:rPr>
          <w:lang w:eastAsia="zh-CN"/>
        </w:rPr>
        <w:tab/>
      </w:r>
      <w:r>
        <w:t>Ndcsf</w:t>
      </w:r>
      <w:r>
        <w:rPr>
          <w:lang w:eastAsia="zh-CN"/>
        </w:rPr>
        <w:t>_EventExposure_Unsubscribe service operation</w:t>
      </w:r>
      <w:bookmarkEnd w:id="552"/>
      <w:bookmarkEnd w:id="553"/>
      <w:bookmarkEnd w:id="554"/>
      <w:bookmarkEnd w:id="555"/>
      <w:bookmarkEnd w:id="556"/>
      <w:bookmarkEnd w:id="557"/>
      <w:bookmarkEnd w:id="558"/>
    </w:p>
    <w:p w14:paraId="2B7E8BFC" w14:textId="77777777" w:rsidR="00C84EF3" w:rsidRDefault="00000000">
      <w:pPr>
        <w:rPr>
          <w:b/>
          <w:lang w:eastAsia="zh-CN"/>
        </w:rPr>
      </w:pPr>
      <w:r>
        <w:rPr>
          <w:b/>
          <w:lang w:eastAsia="zh-CN"/>
        </w:rPr>
        <w:t xml:space="preserve">Service operation name: </w:t>
      </w:r>
      <w:r>
        <w:t>Ndcsf</w:t>
      </w:r>
      <w:r>
        <w:rPr>
          <w:lang w:eastAsia="zh-CN"/>
        </w:rPr>
        <w:t>_EventExposure_Unsubscribe</w:t>
      </w:r>
    </w:p>
    <w:p w14:paraId="30CD12A5" w14:textId="77777777" w:rsidR="00C84EF3" w:rsidRDefault="00000000">
      <w:r>
        <w:rPr>
          <w:b/>
        </w:rPr>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559" w:name="_Toc36192312"/>
      <w:bookmarkStart w:id="560" w:name="_Toc45193425"/>
      <w:bookmarkStart w:id="561" w:name="_Toc20204516"/>
      <w:bookmarkStart w:id="562" w:name="_Toc153802453"/>
      <w:bookmarkStart w:id="563" w:name="_Toc27895215"/>
      <w:bookmarkStart w:id="564" w:name="_Toc47593057"/>
      <w:bookmarkStart w:id="565"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r>
        <w:t>Ndcsf</w:t>
      </w:r>
      <w:r>
        <w:rPr>
          <w:lang w:eastAsia="zh-CN"/>
        </w:rPr>
        <w:t>_EventExposure_Notify service operation</w:t>
      </w:r>
      <w:bookmarkEnd w:id="559"/>
      <w:bookmarkEnd w:id="560"/>
      <w:bookmarkEnd w:id="561"/>
      <w:bookmarkEnd w:id="562"/>
      <w:bookmarkEnd w:id="563"/>
      <w:bookmarkEnd w:id="564"/>
      <w:bookmarkEnd w:id="565"/>
    </w:p>
    <w:p w14:paraId="39D0A9D6" w14:textId="77777777" w:rsidR="00C84EF3" w:rsidRDefault="00000000">
      <w:pPr>
        <w:rPr>
          <w:b/>
          <w:lang w:eastAsia="zh-CN"/>
        </w:rPr>
      </w:pPr>
      <w:r>
        <w:rPr>
          <w:b/>
          <w:lang w:eastAsia="zh-CN"/>
        </w:rPr>
        <w:t xml:space="preserve">Service operation name: </w:t>
      </w:r>
      <w:r>
        <w:t>Ndcsf</w:t>
      </w:r>
      <w:r>
        <w:rPr>
          <w:lang w:eastAsia="zh-CN"/>
        </w:rPr>
        <w:t>_EventExposure_Notify</w:t>
      </w:r>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566" w:name="_Toc183503342"/>
      <w:r>
        <w:t>6.7.3.2</w:t>
      </w:r>
      <w:r>
        <w:tab/>
        <w:t>Enhancements to IMS AS services</w:t>
      </w:r>
      <w:bookmarkEnd w:id="566"/>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r>
              <w:t>Nimsas_SessionEventControl</w:t>
            </w:r>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567" w:name="_Toc183503343"/>
      <w:r>
        <w:t>6.7.3.2.1</w:t>
      </w:r>
      <w:r>
        <w:tab/>
        <w:t>Nimsas_SessionEventControl service</w:t>
      </w:r>
      <w:bookmarkEnd w:id="567"/>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The following service operations are defined for the Nimsas_SessionEventControl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Nimsas_SessionEventControl_Subscribe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Nimsas_SessionEventControl_Unsubscribe.</w:t>
      </w:r>
    </w:p>
    <w:p w14:paraId="679185C7" w14:textId="77777777" w:rsidR="00C84EF3" w:rsidRDefault="00000000">
      <w:pPr>
        <w:rPr>
          <w:rFonts w:eastAsia="DengXian"/>
          <w:lang w:eastAsia="ja-JP"/>
        </w:rPr>
      </w:pPr>
      <w:r>
        <w:rPr>
          <w:rFonts w:eastAsia="DengXian"/>
          <w:lang w:eastAsia="ja-JP"/>
        </w:rPr>
        <w:t>The following service operation is updated for the Nimsas_SessionEventControl service:</w:t>
      </w:r>
    </w:p>
    <w:p w14:paraId="54C605D3" w14:textId="77777777" w:rsidR="00C84EF3" w:rsidRDefault="00000000">
      <w:pPr>
        <w:pStyle w:val="B1"/>
        <w:rPr>
          <w:rFonts w:eastAsia="DengXian"/>
          <w:lang w:eastAsia="ja-JP"/>
        </w:rPr>
      </w:pPr>
      <w:r>
        <w:rPr>
          <w:rFonts w:eastAsia="DengXian"/>
          <w:lang w:eastAsia="ja-JP"/>
        </w:rPr>
        <w:t>-</w:t>
      </w:r>
      <w:r>
        <w:rPr>
          <w:rFonts w:eastAsia="DengXian"/>
          <w:lang w:eastAsia="ja-JP"/>
        </w:rPr>
        <w:tab/>
        <w:t>Nimsas_SessionEventControl_Notify.</w:t>
      </w:r>
    </w:p>
    <w:p w14:paraId="4BDA4405" w14:textId="77777777" w:rsidR="00C84EF3" w:rsidRDefault="00000000">
      <w:pPr>
        <w:pStyle w:val="H6"/>
        <w:rPr>
          <w:lang w:eastAsia="zh-CN"/>
        </w:rPr>
      </w:pPr>
      <w:r>
        <w:t>6.7.3.2.1.2</w:t>
      </w:r>
      <w:r>
        <w:rPr>
          <w:lang w:eastAsia="zh-CN"/>
        </w:rPr>
        <w:tab/>
      </w:r>
      <w:r>
        <w:t>Nimsas_SessionEventControl</w:t>
      </w:r>
      <w:r>
        <w:rPr>
          <w:lang w:eastAsia="zh-CN"/>
        </w:rPr>
        <w:t>_Subscribe operation</w:t>
      </w:r>
    </w:p>
    <w:p w14:paraId="0F7061E4" w14:textId="77777777" w:rsidR="00C84EF3" w:rsidRDefault="00000000">
      <w:r>
        <w:rPr>
          <w:b/>
        </w:rPr>
        <w:t>Service operation name:</w:t>
      </w:r>
      <w:r>
        <w:t xml:space="preserve"> Nimsas_SessionEventControl_Subscribe</w:t>
      </w:r>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r>
        <w:t>Nimsas_SessionEventControl</w:t>
      </w:r>
      <w:r>
        <w:rPr>
          <w:lang w:eastAsia="zh-CN"/>
        </w:rPr>
        <w:t>_Unsubscribe service operation</w:t>
      </w:r>
    </w:p>
    <w:p w14:paraId="2CA5C580" w14:textId="77777777" w:rsidR="00C84EF3" w:rsidRDefault="00000000">
      <w:pPr>
        <w:rPr>
          <w:b/>
          <w:lang w:eastAsia="zh-CN"/>
        </w:rPr>
      </w:pPr>
      <w:r>
        <w:rPr>
          <w:b/>
          <w:lang w:eastAsia="zh-CN"/>
        </w:rPr>
        <w:t xml:space="preserve">Service operation name: </w:t>
      </w:r>
      <w:r>
        <w:t>Nimsas_SessionEventControl</w:t>
      </w:r>
      <w:r>
        <w:rPr>
          <w:lang w:eastAsia="zh-CN"/>
        </w:rPr>
        <w:t>_Unsubscribe</w:t>
      </w:r>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r>
        <w:t>Nimsas_SessionEventControl</w:t>
      </w:r>
      <w:r>
        <w:rPr>
          <w:lang w:eastAsia="zh-CN"/>
        </w:rPr>
        <w:t>_Notify service operation</w:t>
      </w:r>
    </w:p>
    <w:p w14:paraId="1B9D3E80" w14:textId="354F777D" w:rsidR="00C84EF3" w:rsidRDefault="00000000">
      <w:r>
        <w:t xml:space="preserve">Based on clause AA.2.4.2.2 of </w:t>
      </w:r>
      <w:r w:rsidR="00B1194C">
        <w:t>TS 23.228 [</w:t>
      </w:r>
      <w:r>
        <w:t>5], the following information for the Nimsas_SessionEventControl_Notify's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568" w:name="_Toc183503344"/>
      <w:r>
        <w:t>6.7.3.3</w:t>
      </w:r>
      <w:r>
        <w:tab/>
        <w:t>Enhancements to HSS services</w:t>
      </w:r>
      <w:bookmarkEnd w:id="568"/>
    </w:p>
    <w:p w14:paraId="0B5B66B2" w14:textId="77777777" w:rsidR="00C84EF3" w:rsidRDefault="00000000">
      <w:r>
        <w:t>One Ndcsf service can provide event capability exposure (e.g. Ndcsf_EventExposure).</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r>
              <w:rPr>
                <w:lang w:eastAsia="zh-CN"/>
              </w:rPr>
              <w:t>Nhss_IMSASDiscovery</w:t>
            </w:r>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569" w:name="_Toc183503345"/>
      <w:r>
        <w:t>6.7.3.3.1</w:t>
      </w:r>
      <w:r>
        <w:tab/>
        <w:t>Nhss_</w:t>
      </w:r>
      <w:r>
        <w:rPr>
          <w:lang w:eastAsia="zh-CN"/>
        </w:rPr>
        <w:t>IMSASDiscovery service</w:t>
      </w:r>
      <w:bookmarkEnd w:id="569"/>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The following service operation is defined for the Nhss_IMSASDiscovery service:</w:t>
      </w:r>
    </w:p>
    <w:p w14:paraId="511C5005" w14:textId="77777777" w:rsidR="00C84EF3" w:rsidRDefault="00000000">
      <w:pPr>
        <w:pStyle w:val="B1"/>
      </w:pPr>
      <w:r>
        <w:t>-</w:t>
      </w:r>
      <w:r>
        <w:tab/>
        <w:t>Nhss_IMSASDiscovery_Get.</w:t>
      </w:r>
    </w:p>
    <w:p w14:paraId="4636A33F" w14:textId="77777777" w:rsidR="00C84EF3" w:rsidRDefault="00000000">
      <w:pPr>
        <w:pStyle w:val="H6"/>
        <w:rPr>
          <w:lang w:eastAsia="zh-CN"/>
        </w:rPr>
      </w:pPr>
      <w:r>
        <w:t>6.7.3.3.1.2</w:t>
      </w:r>
      <w:r>
        <w:rPr>
          <w:lang w:eastAsia="zh-CN"/>
        </w:rPr>
        <w:tab/>
      </w:r>
      <w:r>
        <w:t>Nhss</w:t>
      </w:r>
      <w:r>
        <w:rPr>
          <w:lang w:eastAsia="zh-CN"/>
        </w:rPr>
        <w:t>_IMSASDiscovery_Get operation</w:t>
      </w:r>
    </w:p>
    <w:p w14:paraId="392187CC" w14:textId="77777777" w:rsidR="00C84EF3" w:rsidRDefault="00000000">
      <w:r>
        <w:rPr>
          <w:b/>
        </w:rPr>
        <w:t>Service operation name:</w:t>
      </w:r>
      <w:r>
        <w:t xml:space="preserve"> </w:t>
      </w:r>
      <w:r>
        <w:rPr>
          <w:lang w:eastAsia="zh-CN"/>
        </w:rPr>
        <w:t>Nhss_IMSASDiscovery_Get</w:t>
      </w:r>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570" w:name="_Toc25604"/>
      <w:bookmarkStart w:id="571" w:name="_Toc3023"/>
      <w:bookmarkStart w:id="572" w:name="_Toc183503346"/>
      <w:r>
        <w:t>6.7.4</w:t>
      </w:r>
      <w:r>
        <w:tab/>
        <w:t>Enhancements to Sc interface</w:t>
      </w:r>
      <w:bookmarkEnd w:id="570"/>
      <w:bookmarkEnd w:id="571"/>
      <w:bookmarkEnd w:id="572"/>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573" w:name="_Toc13393"/>
      <w:bookmarkStart w:id="574" w:name="_Toc24665"/>
      <w:bookmarkStart w:id="575" w:name="_Toc183503347"/>
      <w:r>
        <w:rPr>
          <w:rFonts w:eastAsia="SimSun" w:hint="eastAsia"/>
          <w:lang w:eastAsia="zh-CN"/>
        </w:rPr>
        <w:t>6.7</w:t>
      </w:r>
      <w:r>
        <w:t>.</w:t>
      </w:r>
      <w:r>
        <w:rPr>
          <w:rFonts w:eastAsia="SimSun" w:hint="eastAsia"/>
          <w:lang w:val="en-US" w:eastAsia="zh-CN"/>
        </w:rPr>
        <w:t>5</w:t>
      </w:r>
      <w:r>
        <w:tab/>
        <w:t>Impacts on existing nodes and functionality</w:t>
      </w:r>
      <w:bookmarkEnd w:id="527"/>
      <w:bookmarkEnd w:id="528"/>
      <w:bookmarkEnd w:id="573"/>
      <w:bookmarkEnd w:id="574"/>
      <w:bookmarkEnd w:id="575"/>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576" w:name="_Toc160808756"/>
      <w:bookmarkStart w:id="577" w:name="_Toc29412"/>
      <w:bookmarkStart w:id="578" w:name="_Toc157759483"/>
      <w:bookmarkStart w:id="579" w:name="_Toc590"/>
      <w:bookmarkStart w:id="580" w:name="_Toc183503348"/>
      <w:r>
        <w:t>6.8</w:t>
      </w:r>
      <w:r>
        <w:tab/>
        <w:t>Solution #8: Interworking between a DCMTSI UE and an MTSI UE by using messaging</w:t>
      </w:r>
      <w:bookmarkEnd w:id="576"/>
      <w:bookmarkEnd w:id="577"/>
      <w:bookmarkEnd w:id="578"/>
      <w:bookmarkEnd w:id="579"/>
      <w:bookmarkEnd w:id="580"/>
    </w:p>
    <w:p w14:paraId="3FABE033" w14:textId="77777777" w:rsidR="00C84EF3" w:rsidRDefault="00000000">
      <w:pPr>
        <w:pStyle w:val="Heading3"/>
      </w:pPr>
      <w:bookmarkStart w:id="581" w:name="_Toc153"/>
      <w:bookmarkStart w:id="582" w:name="_Toc160808757"/>
      <w:bookmarkStart w:id="583" w:name="_Toc157759484"/>
      <w:bookmarkStart w:id="584" w:name="_Toc29690"/>
      <w:bookmarkStart w:id="585" w:name="_Toc183503349"/>
      <w:r>
        <w:rPr>
          <w:rFonts w:eastAsia="SimSun" w:hint="eastAsia"/>
          <w:lang w:eastAsia="zh-CN"/>
        </w:rPr>
        <w:t>6.8</w:t>
      </w:r>
      <w:r>
        <w:t>.1</w:t>
      </w:r>
      <w:r>
        <w:rPr>
          <w:rFonts w:hint="eastAsia"/>
        </w:rPr>
        <w:tab/>
        <w:t>Description</w:t>
      </w:r>
      <w:bookmarkEnd w:id="581"/>
      <w:bookmarkEnd w:id="582"/>
      <w:bookmarkEnd w:id="583"/>
      <w:bookmarkEnd w:id="584"/>
      <w:bookmarkEnd w:id="585"/>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586" w:name="_Toc157759485"/>
      <w:bookmarkStart w:id="587" w:name="_Toc160808758"/>
      <w:bookmarkStart w:id="588" w:name="_Toc19204"/>
      <w:bookmarkStart w:id="589" w:name="_Toc7713"/>
      <w:bookmarkStart w:id="590" w:name="_Toc183503350"/>
      <w:r>
        <w:rPr>
          <w:rFonts w:eastAsia="SimSun" w:hint="eastAsia"/>
        </w:rPr>
        <w:t>6.8</w:t>
      </w:r>
      <w:r>
        <w:t>.2</w:t>
      </w:r>
      <w:r>
        <w:tab/>
        <w:t>Procedures</w:t>
      </w:r>
      <w:bookmarkEnd w:id="586"/>
      <w:bookmarkEnd w:id="587"/>
      <w:bookmarkEnd w:id="588"/>
      <w:bookmarkEnd w:id="589"/>
      <w:bookmarkEnd w:id="590"/>
    </w:p>
    <w:p w14:paraId="7FAF921B" w14:textId="77777777" w:rsidR="00C84EF3" w:rsidRDefault="00000000">
      <w:pPr>
        <w:pStyle w:val="TH"/>
      </w:pPr>
      <w:r>
        <w:object w:dxaOrig="9618" w:dyaOrig="9145" w14:anchorId="112518EF">
          <v:shape id="_x0000_i1059" type="#_x0000_t75" style="width:480.85pt;height:457.65pt" o:ole="">
            <v:imagedata r:id="rId76" o:title=""/>
          </v:shape>
          <o:OLEObject Type="Embed" ProgID="Visio.Drawing.15" ShapeID="_x0000_i1059" DrawAspect="Content" ObjectID="_1796205741"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591" w:name="_Toc160808759"/>
      <w:bookmarkStart w:id="592" w:name="_Toc27057"/>
      <w:bookmarkStart w:id="593" w:name="_Toc157759486"/>
      <w:bookmarkStart w:id="594" w:name="_Toc18625"/>
      <w:bookmarkStart w:id="595" w:name="_Toc183503351"/>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91"/>
      <w:bookmarkEnd w:id="592"/>
      <w:bookmarkEnd w:id="593"/>
      <w:bookmarkEnd w:id="594"/>
      <w:bookmarkEnd w:id="595"/>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596" w:name="_Toc160808760"/>
      <w:bookmarkStart w:id="597" w:name="_Toc157759487"/>
      <w:bookmarkStart w:id="598" w:name="_Toc6636"/>
      <w:bookmarkStart w:id="599" w:name="_Toc19007"/>
      <w:bookmarkStart w:id="600" w:name="_Toc183503352"/>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596"/>
      <w:bookmarkEnd w:id="597"/>
      <w:bookmarkEnd w:id="598"/>
      <w:bookmarkEnd w:id="599"/>
      <w:bookmarkEnd w:id="600"/>
    </w:p>
    <w:p w14:paraId="642B9A21" w14:textId="77777777" w:rsidR="00C84EF3" w:rsidRDefault="00000000">
      <w:pPr>
        <w:pStyle w:val="Heading3"/>
      </w:pPr>
      <w:bookmarkStart w:id="601" w:name="_Toc25400"/>
      <w:bookmarkStart w:id="602" w:name="_Toc15111"/>
      <w:bookmarkStart w:id="603" w:name="_Toc160808761"/>
      <w:bookmarkStart w:id="604" w:name="_Toc157759488"/>
      <w:bookmarkStart w:id="605" w:name="_Toc183503353"/>
      <w:r>
        <w:rPr>
          <w:rFonts w:eastAsia="SimSun" w:hint="eastAsia"/>
        </w:rPr>
        <w:t>6.9</w:t>
      </w:r>
      <w:r>
        <w:t>.1</w:t>
      </w:r>
      <w:r>
        <w:rPr>
          <w:rFonts w:hint="eastAsia"/>
        </w:rPr>
        <w:tab/>
        <w:t>Description</w:t>
      </w:r>
      <w:bookmarkEnd w:id="601"/>
      <w:bookmarkEnd w:id="602"/>
      <w:bookmarkEnd w:id="603"/>
      <w:bookmarkEnd w:id="604"/>
      <w:bookmarkEnd w:id="605"/>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606" w:name="_Toc281"/>
      <w:bookmarkStart w:id="607" w:name="_Toc6342"/>
      <w:bookmarkStart w:id="608" w:name="_Toc160808762"/>
      <w:bookmarkStart w:id="609" w:name="_Toc157759489"/>
      <w:bookmarkStart w:id="610" w:name="_Toc183503354"/>
      <w:r>
        <w:rPr>
          <w:rFonts w:eastAsia="SimSun" w:hint="eastAsia"/>
          <w:lang w:eastAsia="zh-CN"/>
        </w:rPr>
        <w:t>6.9</w:t>
      </w:r>
      <w:r>
        <w:t>.</w:t>
      </w:r>
      <w:r>
        <w:rPr>
          <w:rFonts w:eastAsia="SimSun" w:hint="eastAsia"/>
          <w:lang w:val="en-US" w:eastAsia="zh-CN"/>
        </w:rPr>
        <w:t>2</w:t>
      </w:r>
      <w:r>
        <w:tab/>
        <w:t>Procedures</w:t>
      </w:r>
      <w:bookmarkEnd w:id="606"/>
      <w:bookmarkEnd w:id="607"/>
      <w:bookmarkEnd w:id="608"/>
      <w:bookmarkEnd w:id="609"/>
      <w:bookmarkEnd w:id="610"/>
    </w:p>
    <w:p w14:paraId="41665566" w14:textId="77777777" w:rsidR="00C84EF3" w:rsidRDefault="00000000">
      <w:pPr>
        <w:pStyle w:val="Heading4"/>
        <w:rPr>
          <w:lang w:eastAsia="zh-CN"/>
        </w:rPr>
      </w:pPr>
      <w:bookmarkStart w:id="611" w:name="_Toc157759490"/>
      <w:bookmarkStart w:id="612" w:name="_Toc160808763"/>
      <w:bookmarkStart w:id="613" w:name="_Toc183503355"/>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611"/>
      <w:bookmarkEnd w:id="612"/>
      <w:bookmarkEnd w:id="613"/>
    </w:p>
    <w:p w14:paraId="0DE70013" w14:textId="77777777" w:rsidR="00C84EF3" w:rsidRDefault="00000000">
      <w:pPr>
        <w:pStyle w:val="Heading5"/>
        <w:rPr>
          <w:rFonts w:eastAsia="DengXian"/>
          <w:lang w:val="en-US" w:eastAsia="zh-CN"/>
        </w:rPr>
      </w:pPr>
      <w:bookmarkStart w:id="614" w:name="_Toc157759491"/>
      <w:bookmarkStart w:id="615" w:name="_Toc160808764"/>
      <w:bookmarkStart w:id="616" w:name="_Toc183503356"/>
      <w:r>
        <w:rPr>
          <w:rFonts w:eastAsia="DengXian" w:hint="eastAsia"/>
          <w:lang w:val="en-US" w:eastAsia="zh-CN"/>
        </w:rPr>
        <w:t>6.9.2.1.1</w:t>
      </w:r>
      <w:r>
        <w:rPr>
          <w:rFonts w:eastAsia="DengXian" w:hint="eastAsia"/>
          <w:lang w:val="en-US" w:eastAsia="zh-CN"/>
        </w:rPr>
        <w:tab/>
        <w:t>General</w:t>
      </w:r>
      <w:bookmarkEnd w:id="614"/>
      <w:bookmarkEnd w:id="615"/>
      <w:bookmarkEnd w:id="616"/>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45pt;height:39.45pt" o:ole="">
            <v:imagedata r:id="rId78" o:title=""/>
            <o:lock v:ext="edit" aspectratio="f"/>
          </v:shape>
          <o:OLEObject Type="Embed" ProgID="Visio.Drawing.15" ShapeID="_x0000_i1060" DrawAspect="Content" ObjectID="_1796205742"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617" w:name="_Toc157759492"/>
      <w:bookmarkStart w:id="618" w:name="_Toc160808765"/>
      <w:bookmarkStart w:id="619" w:name="_Toc183503357"/>
      <w:r>
        <w:rPr>
          <w:rFonts w:eastAsia="SimSun" w:hint="eastAsia"/>
        </w:rPr>
        <w:t>6.9</w:t>
      </w:r>
      <w:r>
        <w:t>.2.1.</w:t>
      </w:r>
      <w:r>
        <w:rPr>
          <w:rFonts w:eastAsia="SimSun" w:hint="eastAsia"/>
        </w:rPr>
        <w:t>2</w:t>
      </w:r>
      <w:r>
        <w:rPr>
          <w:rFonts w:eastAsia="SimSun" w:hint="eastAsia"/>
        </w:rPr>
        <w:tab/>
      </w:r>
      <w:r>
        <w:t>Interworking between a DCMTSI client in terminal and an MTSI client in terminal during BootstrapData Channel establishment</w:t>
      </w:r>
      <w:bookmarkEnd w:id="617"/>
      <w:bookmarkEnd w:id="618"/>
      <w:bookmarkEnd w:id="619"/>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4pt;height:274.85pt" o:ole="">
            <v:imagedata r:id="rId80" o:title=""/>
            <o:lock v:ext="edit" aspectratio="f"/>
          </v:shape>
          <o:OLEObject Type="Embed" ProgID="Visio.Drawing.15" ShapeID="_x0000_i1061" DrawAspect="Content" ObjectID="_1796205743"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The INVITE request is sent to remote network with SDP containing data channel media component for terminating UE #2. In the bootstrap DC negotiation result returned from remote network to originating DCSF, 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620" w:name="_Toc160808766"/>
      <w:bookmarkStart w:id="621" w:name="_Toc157759493"/>
      <w:bookmarkStart w:id="622" w:name="_Toc183503358"/>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620"/>
      <w:bookmarkEnd w:id="621"/>
      <w:bookmarkEnd w:id="622"/>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45pt;height:401.3pt" o:ole="">
            <v:imagedata r:id="rId82" o:title=""/>
            <o:lock v:ext="edit" aspectratio="f"/>
          </v:shape>
          <o:OLEObject Type="Embed" ProgID="Visio.Drawing.15" ShapeID="_x0000_i1062" DrawAspect="Content" ObjectID="_1796205744"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The DCSF invokes Nimsas_MediaControl_MediaInstruction to the IMS AS and instructs the IMS AS to create resources and association for two application data channels (stream 1000 and 1001) on originating side and video media on terminating side. The IMS AS invokdes Nmf_MediaResourceManagement to the MF to allocate resource accordingly. The DCSF also includes the instruction of how to transform data channel media to video media which is sent to the MF via IMS AS.</w:t>
      </w:r>
    </w:p>
    <w:p w14:paraId="49844971" w14:textId="06168806" w:rsidR="00C84EF3" w:rsidRDefault="00000000">
      <w:pPr>
        <w:pStyle w:val="EditorsNote"/>
        <w:rPr>
          <w:rFonts w:eastAsia="SimSun"/>
        </w:rPr>
      </w:pPr>
      <w:r>
        <w:rPr>
          <w:rFonts w:eastAsia="SimSun"/>
        </w:rPr>
        <w:t>Editor's note:</w:t>
      </w:r>
      <w:r>
        <w:rPr>
          <w:rFonts w:eastAsia="SimSun"/>
        </w:rPr>
        <w:tab/>
        <w:t>The details of instruction of how to transform data channel media to video media is FFS and needs coordination with SA</w:t>
      </w:r>
      <w:r w:rsidR="00C6182B">
        <w:rPr>
          <w:rFonts w:eastAsia="SimSun"/>
        </w:rPr>
        <w:t> WG</w:t>
      </w:r>
      <w:r>
        <w:rPr>
          <w:rFonts w:eastAsia="SimSun"/>
        </w:rPr>
        <w:t>4.</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623" w:name="_Toc157759494"/>
      <w:bookmarkStart w:id="624" w:name="_Toc27031"/>
      <w:bookmarkStart w:id="625" w:name="_Toc160808767"/>
      <w:bookmarkStart w:id="626" w:name="_Toc30965"/>
      <w:bookmarkStart w:id="627" w:name="_Toc183503359"/>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623"/>
      <w:bookmarkEnd w:id="624"/>
      <w:bookmarkEnd w:id="625"/>
      <w:bookmarkEnd w:id="626"/>
      <w:bookmarkEnd w:id="627"/>
    </w:p>
    <w:p w14:paraId="223168DB" w14:textId="77777777" w:rsidR="00C84EF3" w:rsidRDefault="00000000">
      <w:pPr>
        <w:pStyle w:val="Heading3"/>
      </w:pPr>
      <w:bookmarkStart w:id="628" w:name="_Toc7019"/>
      <w:bookmarkStart w:id="629" w:name="_Toc157759495"/>
      <w:bookmarkStart w:id="630" w:name="_Toc160808768"/>
      <w:bookmarkStart w:id="631" w:name="_Toc3861"/>
      <w:bookmarkStart w:id="632" w:name="_Toc183503360"/>
      <w:r>
        <w:rPr>
          <w:rFonts w:eastAsia="SimSun" w:hint="eastAsia"/>
          <w:lang w:eastAsia="zh-CN"/>
        </w:rPr>
        <w:t>6.10</w:t>
      </w:r>
      <w:r>
        <w:t>.1</w:t>
      </w:r>
      <w:r>
        <w:tab/>
        <w:t>Description</w:t>
      </w:r>
      <w:bookmarkEnd w:id="628"/>
      <w:bookmarkEnd w:id="629"/>
      <w:bookmarkEnd w:id="630"/>
      <w:bookmarkEnd w:id="631"/>
      <w:bookmarkEnd w:id="632"/>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633" w:name="_Toc32737"/>
      <w:bookmarkStart w:id="634" w:name="_Toc157759496"/>
      <w:bookmarkStart w:id="635" w:name="_Toc28406"/>
      <w:bookmarkStart w:id="636" w:name="_Toc160808769"/>
      <w:bookmarkStart w:id="637" w:name="_Toc183503361"/>
      <w:r>
        <w:rPr>
          <w:rFonts w:eastAsia="SimSun" w:hint="eastAsia"/>
        </w:rPr>
        <w:t>6.10</w:t>
      </w:r>
      <w:r>
        <w:t>.2</w:t>
      </w:r>
      <w:r>
        <w:tab/>
        <w:t>Procedures</w:t>
      </w:r>
      <w:bookmarkEnd w:id="633"/>
      <w:bookmarkEnd w:id="634"/>
      <w:bookmarkEnd w:id="635"/>
      <w:bookmarkEnd w:id="636"/>
      <w:bookmarkEnd w:id="637"/>
    </w:p>
    <w:p w14:paraId="3470B493" w14:textId="77777777" w:rsidR="00C84EF3" w:rsidRDefault="00000000">
      <w:pPr>
        <w:pStyle w:val="Heading4"/>
        <w:rPr>
          <w:rFonts w:eastAsia="DengXian Light"/>
        </w:rPr>
      </w:pPr>
      <w:bookmarkStart w:id="638" w:name="_Toc160808770"/>
      <w:bookmarkStart w:id="639" w:name="_Toc157759497"/>
      <w:bookmarkStart w:id="640" w:name="_Toc183503362"/>
      <w:r>
        <w:rPr>
          <w:rFonts w:eastAsia="SimSun" w:hint="eastAsia"/>
        </w:rPr>
        <w:t>6.10</w:t>
      </w:r>
      <w:r>
        <w:t>.2.1</w:t>
      </w:r>
      <w:r>
        <w:tab/>
      </w:r>
      <w:r>
        <w:rPr>
          <w:rFonts w:eastAsia="DengXian Light"/>
        </w:rPr>
        <w:t>How Originating IMS network invokes the signing on behalf of 3rd party (PBX Scenario)</w:t>
      </w:r>
      <w:bookmarkEnd w:id="638"/>
      <w:bookmarkEnd w:id="639"/>
      <w:bookmarkEnd w:id="640"/>
    </w:p>
    <w:p w14:paraId="62CC29BE" w14:textId="77777777" w:rsidR="00C84EF3" w:rsidRDefault="00000000">
      <w:pPr>
        <w:pStyle w:val="TH"/>
      </w:pPr>
      <w:r>
        <w:object w:dxaOrig="9575" w:dyaOrig="10166" w14:anchorId="6820B24D">
          <v:shape id="_x0000_i1063" type="#_x0000_t75" style="width:478.35pt;height:508.4pt" o:ole="">
            <v:imagedata r:id="rId84" o:title="" cropleft="5867f"/>
          </v:shape>
          <o:OLEObject Type="Embed" ProgID="Visio.Drawing.15" ShapeID="_x0000_i1063" DrawAspect="Content" ObjectID="_1796205745"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641" w:name="_Toc157759498"/>
      <w:bookmarkStart w:id="642" w:name="_Toc136953942"/>
      <w:bookmarkStart w:id="643" w:name="_Toc160808771"/>
      <w:bookmarkStart w:id="644" w:name="_Toc183503363"/>
      <w:r>
        <w:rPr>
          <w:rFonts w:eastAsia="SimSun" w:hint="eastAsia"/>
        </w:rPr>
        <w:t>6.10</w:t>
      </w:r>
      <w:r>
        <w:t>.2.2</w:t>
      </w:r>
      <w:r>
        <w:tab/>
        <w:t>How Originating IMS network invokes the signing on behalf of 3rd party (Single SIP registration)</w:t>
      </w:r>
      <w:bookmarkEnd w:id="641"/>
      <w:bookmarkEnd w:id="642"/>
      <w:bookmarkEnd w:id="643"/>
      <w:bookmarkEnd w:id="644"/>
    </w:p>
    <w:p w14:paraId="4D931EDC" w14:textId="77777777" w:rsidR="00C84EF3" w:rsidRDefault="00000000">
      <w:pPr>
        <w:pStyle w:val="TH"/>
      </w:pPr>
      <w:r>
        <w:object w:dxaOrig="9575" w:dyaOrig="10166" w14:anchorId="49651AA0">
          <v:shape id="_x0000_i1064" type="#_x0000_t75" style="width:478.35pt;height:508.4pt" o:ole="">
            <v:imagedata r:id="rId86" o:title="" cropleft="5867f"/>
          </v:shape>
          <o:OLEObject Type="Embed" ProgID="Visio.Drawing.15" ShapeID="_x0000_i1064" DrawAspect="Content" ObjectID="_1796205746"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645" w:name="_Toc30834"/>
      <w:bookmarkStart w:id="646" w:name="_Toc157759499"/>
      <w:bookmarkStart w:id="647" w:name="_Toc20072"/>
      <w:bookmarkStart w:id="648" w:name="_Toc160808772"/>
      <w:bookmarkStart w:id="649" w:name="_Toc183503364"/>
      <w:r>
        <w:rPr>
          <w:rFonts w:hint="eastAsia"/>
        </w:rPr>
        <w:t>6.10</w:t>
      </w:r>
      <w:r>
        <w:t>.3</w:t>
      </w:r>
      <w:r>
        <w:tab/>
      </w:r>
      <w:r>
        <w:rPr>
          <w:rFonts w:eastAsia="DengXian"/>
        </w:rPr>
        <w:t>Impacts on services, entities and interfaces</w:t>
      </w:r>
      <w:bookmarkEnd w:id="645"/>
      <w:bookmarkEnd w:id="646"/>
      <w:bookmarkEnd w:id="647"/>
      <w:bookmarkEnd w:id="648"/>
      <w:bookmarkEnd w:id="649"/>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650" w:name="_Toc19946"/>
      <w:bookmarkStart w:id="651" w:name="_Toc21013"/>
      <w:bookmarkStart w:id="652" w:name="_Toc160808773"/>
      <w:bookmarkStart w:id="653" w:name="_Toc157759500"/>
      <w:bookmarkStart w:id="654" w:name="_Toc183503365"/>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650"/>
      <w:bookmarkEnd w:id="651"/>
      <w:bookmarkEnd w:id="652"/>
      <w:bookmarkEnd w:id="653"/>
      <w:bookmarkEnd w:id="654"/>
    </w:p>
    <w:p w14:paraId="7DFBFDF7" w14:textId="77777777" w:rsidR="00C84EF3" w:rsidRDefault="00000000">
      <w:pPr>
        <w:pStyle w:val="Heading3"/>
      </w:pPr>
      <w:bookmarkStart w:id="655" w:name="_Toc8201"/>
      <w:bookmarkStart w:id="656" w:name="_Toc160808774"/>
      <w:bookmarkStart w:id="657" w:name="_Toc7065"/>
      <w:bookmarkStart w:id="658" w:name="_Toc157759501"/>
      <w:bookmarkStart w:id="659" w:name="_Toc183503366"/>
      <w:r>
        <w:rPr>
          <w:rFonts w:eastAsia="SimSun" w:hint="eastAsia"/>
          <w:lang w:eastAsia="zh-CN"/>
        </w:rPr>
        <w:t>6.11</w:t>
      </w:r>
      <w:r>
        <w:t>.1</w:t>
      </w:r>
      <w:r>
        <w:rPr>
          <w:rFonts w:hint="eastAsia"/>
        </w:rPr>
        <w:tab/>
        <w:t>Description</w:t>
      </w:r>
      <w:bookmarkEnd w:id="655"/>
      <w:bookmarkEnd w:id="656"/>
      <w:bookmarkEnd w:id="657"/>
      <w:bookmarkEnd w:id="658"/>
      <w:bookmarkEnd w:id="659"/>
    </w:p>
    <w:p w14:paraId="474AE8A9" w14:textId="77777777" w:rsidR="00C84EF3" w:rsidRDefault="00000000">
      <w:pPr>
        <w:pStyle w:val="Heading4"/>
        <w:rPr>
          <w:rFonts w:ascii="Microsoft YaHei" w:eastAsia="MS Mincho" w:hAnsi="Microsoft YaHei"/>
        </w:rPr>
      </w:pPr>
      <w:bookmarkStart w:id="660" w:name="_Toc126299653"/>
      <w:bookmarkStart w:id="661" w:name="_Toc104216446"/>
      <w:bookmarkStart w:id="662" w:name="_Toc125909282"/>
      <w:bookmarkStart w:id="663" w:name="_Toc157759502"/>
      <w:bookmarkStart w:id="664" w:name="_Toc160808775"/>
      <w:bookmarkStart w:id="665" w:name="_Toc183503367"/>
      <w:r>
        <w:rPr>
          <w:rFonts w:eastAsia="SimSun" w:hint="eastAsia"/>
          <w:lang w:eastAsia="zh-CN"/>
        </w:rPr>
        <w:t>6.11</w:t>
      </w:r>
      <w:r>
        <w:rPr>
          <w:lang w:eastAsia="ko-KR"/>
        </w:rPr>
        <w:t>.1.1</w:t>
      </w:r>
      <w:r>
        <w:rPr>
          <w:lang w:eastAsia="ko-KR"/>
        </w:rPr>
        <w:tab/>
      </w:r>
      <w:bookmarkEnd w:id="660"/>
      <w:bookmarkEnd w:id="661"/>
      <w:bookmarkEnd w:id="662"/>
      <w:r>
        <w:rPr>
          <w:lang w:eastAsia="ko-KR"/>
        </w:rPr>
        <w:t>Introduction</w:t>
      </w:r>
      <w:bookmarkEnd w:id="663"/>
      <w:bookmarkEnd w:id="664"/>
      <w:bookmarkEnd w:id="665"/>
    </w:p>
    <w:p w14:paraId="1FCC8605" w14:textId="77777777" w:rsidR="00C84EF3" w:rsidRDefault="00000000">
      <w:r>
        <w:t>SHAKEN (Signature-based Handling of Asserted Information Using toKENs) is defined as a framework that utilizes protocols defined in the IETF STIR Working Group that work together in an end-to-end architecture for the 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7pt;height:152.75pt" o:ole="">
            <v:imagedata r:id="rId88" o:title=""/>
          </v:shape>
          <o:OLEObject Type="Embed" ProgID="Visio.Drawing.15" ShapeID="_x0000_i1065" DrawAspect="Content" ObjectID="_1796205747"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666" w:name="_Toc160808776"/>
      <w:bookmarkStart w:id="667" w:name="_Toc157759503"/>
      <w:bookmarkStart w:id="668" w:name="_Toc183503368"/>
      <w:r>
        <w:rPr>
          <w:rFonts w:eastAsia="SimSun" w:hint="eastAsia"/>
        </w:rPr>
        <w:t>6.11</w:t>
      </w:r>
      <w:r>
        <w:t>.1.2</w:t>
      </w:r>
      <w:r>
        <w:tab/>
        <w:t>Third party ID related data storage and retrieval</w:t>
      </w:r>
      <w:bookmarkEnd w:id="666"/>
      <w:bookmarkEnd w:id="667"/>
      <w:bookmarkEnd w:id="66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20ECAE26" w:rsidR="00C84EF3" w:rsidRDefault="00000000">
      <w:pPr>
        <w:pStyle w:val="NO"/>
      </w:pPr>
      <w:r>
        <w:t>NOTE:</w:t>
      </w:r>
      <w:r>
        <w:tab/>
        <w:t>How to manage the access control of the repository is out of the scope of SA</w:t>
      </w:r>
      <w:r w:rsidR="00C6182B">
        <w:rPr>
          <w:rFonts w:eastAsia="SimSun"/>
        </w:rPr>
        <w:t> WG</w:t>
      </w:r>
      <w:r>
        <w:t>2.</w:t>
      </w:r>
    </w:p>
    <w:p w14:paraId="012AD53E" w14:textId="77777777" w:rsidR="00C84EF3" w:rsidRDefault="00000000">
      <w:pPr>
        <w:pStyle w:val="Heading3"/>
      </w:pPr>
      <w:bookmarkStart w:id="669" w:name="_Toc20918"/>
      <w:bookmarkStart w:id="670" w:name="_Toc160808777"/>
      <w:bookmarkStart w:id="671" w:name="_Toc29097"/>
      <w:bookmarkStart w:id="672" w:name="_Toc157759504"/>
      <w:bookmarkStart w:id="673" w:name="_Toc183503369"/>
      <w:r>
        <w:rPr>
          <w:rFonts w:eastAsia="SimSun" w:hint="eastAsia"/>
        </w:rPr>
        <w:t>6.11</w:t>
      </w:r>
      <w:r>
        <w:t>.2</w:t>
      </w:r>
      <w:r>
        <w:tab/>
        <w:t>Procedures</w:t>
      </w:r>
      <w:bookmarkEnd w:id="669"/>
      <w:bookmarkEnd w:id="670"/>
      <w:bookmarkEnd w:id="671"/>
      <w:bookmarkEnd w:id="672"/>
      <w:bookmarkEnd w:id="673"/>
    </w:p>
    <w:p w14:paraId="6343593A" w14:textId="77777777" w:rsidR="00C84EF3" w:rsidRDefault="00000000">
      <w:pPr>
        <w:pStyle w:val="TH"/>
      </w:pPr>
      <w:r>
        <w:object w:dxaOrig="9575" w:dyaOrig="3417" w14:anchorId="1897B07E">
          <v:shape id="_x0000_i1066" type="#_x0000_t75" style="width:478.35pt;height:170.9pt" o:ole="">
            <v:imagedata r:id="rId90" o:title=""/>
          </v:shape>
          <o:OLEObject Type="Embed" ProgID="Mscgen.Chart" ShapeID="_x0000_i1066" DrawAspect="Content" ObjectID="_1796205748"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(PASSporT) in the response.</w:t>
      </w:r>
    </w:p>
    <w:p w14:paraId="76074B02" w14:textId="77777777" w:rsidR="00C84EF3" w:rsidRDefault="00000000">
      <w:pPr>
        <w:pStyle w:val="B1"/>
      </w:pPr>
      <w:r>
        <w:t>8-9.</w:t>
      </w:r>
      <w:r>
        <w:tab/>
        <w:t>The third party user ID information and associated PASSporT contained in SIP INVITE is forwarded to the terminating NW.</w:t>
      </w:r>
    </w:p>
    <w:p w14:paraId="10D5778D" w14:textId="77777777" w:rsidR="00C84EF3" w:rsidRDefault="00000000">
      <w:pPr>
        <w:pStyle w:val="TH"/>
      </w:pPr>
      <w:r>
        <w:object w:dxaOrig="6964" w:dyaOrig="2418" w14:anchorId="0E5A9357">
          <v:shape id="_x0000_i1067" type="#_x0000_t75" style="width:348.75pt;height:120.85pt" o:ole="">
            <v:imagedata r:id="rId92" o:title=""/>
          </v:shape>
          <o:OLEObject Type="Embed" ProgID="Mscgen.Chart" ShapeID="_x0000_i1067" DrawAspect="Content" ObjectID="_1796205749"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674" w:name="_Toc157759505"/>
      <w:bookmarkStart w:id="675" w:name="_Toc160808778"/>
      <w:bookmarkStart w:id="676" w:name="_Toc30097"/>
      <w:bookmarkStart w:id="677" w:name="_Toc12862"/>
      <w:bookmarkStart w:id="678" w:name="_Toc183503370"/>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74"/>
      <w:bookmarkEnd w:id="675"/>
      <w:bookmarkEnd w:id="676"/>
      <w:bookmarkEnd w:id="677"/>
      <w:bookmarkEnd w:id="678"/>
    </w:p>
    <w:p w14:paraId="2F5F2B62" w14:textId="77777777" w:rsidR="00C84EF3" w:rsidRDefault="00000000">
      <w:r>
        <w:t>IMS AS is enhanced to support following functionalities:</w:t>
      </w:r>
    </w:p>
    <w:p w14:paraId="71101EFF" w14:textId="77777777" w:rsidR="00C84EF3" w:rsidRDefault="00000000">
      <w:pPr>
        <w:pStyle w:val="B1"/>
      </w:pPr>
      <w:r>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679" w:name="_Toc4369"/>
      <w:bookmarkStart w:id="680" w:name="_Toc31961"/>
      <w:bookmarkStart w:id="681" w:name="_Toc160808779"/>
      <w:bookmarkStart w:id="682" w:name="_Toc157759506"/>
      <w:bookmarkStart w:id="683" w:name="_Toc183503371"/>
      <w:r>
        <w:rPr>
          <w:rFonts w:hint="eastAsia"/>
        </w:rPr>
        <w:t>6.12</w:t>
      </w:r>
      <w:r>
        <w:rPr>
          <w:rFonts w:hint="eastAsia"/>
        </w:rPr>
        <w:tab/>
      </w:r>
      <w:r>
        <w:t>Solution</w:t>
      </w:r>
      <w:r>
        <w:rPr>
          <w:rFonts w:hint="eastAsia"/>
        </w:rPr>
        <w:t xml:space="preserve"> #12</w:t>
      </w:r>
      <w:r>
        <w:t>: Verification of calling party when using third party specific identity</w:t>
      </w:r>
      <w:bookmarkEnd w:id="679"/>
      <w:bookmarkEnd w:id="680"/>
      <w:bookmarkEnd w:id="681"/>
      <w:bookmarkEnd w:id="682"/>
      <w:bookmarkEnd w:id="683"/>
    </w:p>
    <w:p w14:paraId="7DB7F1FD" w14:textId="77777777" w:rsidR="00C84EF3" w:rsidRDefault="00000000">
      <w:pPr>
        <w:pStyle w:val="Heading3"/>
      </w:pPr>
      <w:bookmarkStart w:id="684" w:name="_Toc160808780"/>
      <w:bookmarkStart w:id="685" w:name="_Toc157759507"/>
      <w:bookmarkStart w:id="686" w:name="_Toc17236"/>
      <w:bookmarkStart w:id="687" w:name="_Toc32296"/>
      <w:bookmarkStart w:id="688" w:name="_Toc183503372"/>
      <w:r>
        <w:rPr>
          <w:rFonts w:eastAsia="SimSun" w:hint="eastAsia"/>
        </w:rPr>
        <w:t>6.12</w:t>
      </w:r>
      <w:r>
        <w:t>.1</w:t>
      </w:r>
      <w:r>
        <w:rPr>
          <w:rFonts w:hint="eastAsia"/>
        </w:rPr>
        <w:tab/>
        <w:t>Description</w:t>
      </w:r>
      <w:bookmarkEnd w:id="684"/>
      <w:bookmarkEnd w:id="685"/>
      <w:bookmarkEnd w:id="686"/>
      <w:bookmarkEnd w:id="687"/>
      <w:bookmarkEnd w:id="688"/>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689" w:name="_Toc160808781"/>
      <w:bookmarkStart w:id="690" w:name="_Toc28422"/>
      <w:bookmarkStart w:id="691" w:name="_Toc157759508"/>
      <w:bookmarkStart w:id="692" w:name="_Toc9654"/>
      <w:bookmarkStart w:id="693" w:name="_Toc183503373"/>
      <w:r>
        <w:rPr>
          <w:rFonts w:eastAsia="SimSun" w:hint="eastAsia"/>
          <w:lang w:eastAsia="zh-CN"/>
        </w:rPr>
        <w:t>6.12</w:t>
      </w:r>
      <w:r>
        <w:t>.2</w:t>
      </w:r>
      <w:r>
        <w:tab/>
        <w:t>Procedures</w:t>
      </w:r>
      <w:bookmarkEnd w:id="689"/>
      <w:bookmarkEnd w:id="690"/>
      <w:bookmarkEnd w:id="691"/>
      <w:bookmarkEnd w:id="692"/>
      <w:bookmarkEnd w:id="693"/>
    </w:p>
    <w:p w14:paraId="529CEB54" w14:textId="77777777" w:rsidR="00C84EF3" w:rsidRDefault="00000000">
      <w:pPr>
        <w:pStyle w:val="TH"/>
      </w:pPr>
      <w:r>
        <w:object w:dxaOrig="9596" w:dyaOrig="10005" w14:anchorId="43D3219C">
          <v:shape id="_x0000_i1068" type="#_x0000_t75" style="width:479.6pt;height:499.6pt" o:ole="">
            <v:imagedata r:id="rId94" o:title=""/>
          </v:shape>
          <o:OLEObject Type="Embed" ProgID="Visio.Drawing.15" ShapeID="_x0000_i1068" DrawAspect="Content" ObjectID="_1796205750"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694" w:name="_Toc22637"/>
      <w:bookmarkStart w:id="695" w:name="_Toc157759509"/>
      <w:bookmarkStart w:id="696" w:name="_Toc160808782"/>
      <w:bookmarkStart w:id="697" w:name="_Toc6608"/>
      <w:bookmarkStart w:id="698" w:name="_Toc183503374"/>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694"/>
      <w:bookmarkEnd w:id="695"/>
      <w:bookmarkEnd w:id="696"/>
      <w:bookmarkEnd w:id="697"/>
      <w:bookmarkEnd w:id="698"/>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699" w:name="_Toc160808783"/>
      <w:bookmarkStart w:id="700" w:name="_Toc125909266"/>
      <w:bookmarkStart w:id="701" w:name="_Toc30119"/>
      <w:bookmarkStart w:id="702" w:name="_Toc157759510"/>
      <w:bookmarkStart w:id="703" w:name="_Toc31478"/>
      <w:bookmarkStart w:id="704" w:name="_Toc104216430"/>
      <w:bookmarkStart w:id="705" w:name="_Toc128752542"/>
      <w:bookmarkStart w:id="706" w:name="_Toc183503375"/>
      <w:r>
        <w:rPr>
          <w:rFonts w:hint="eastAsia"/>
        </w:rPr>
        <w:t>6.13</w:t>
      </w:r>
      <w:r>
        <w:tab/>
        <w:t>Solution #</w:t>
      </w:r>
      <w:r>
        <w:rPr>
          <w:rFonts w:hint="eastAsia"/>
        </w:rPr>
        <w:t>13</w:t>
      </w:r>
      <w:r>
        <w:t>: Support of Third Party User Identities in IMS using STIR/SHAKEN</w:t>
      </w:r>
      <w:bookmarkEnd w:id="699"/>
      <w:bookmarkEnd w:id="700"/>
      <w:bookmarkEnd w:id="701"/>
      <w:bookmarkEnd w:id="702"/>
      <w:bookmarkEnd w:id="703"/>
      <w:bookmarkEnd w:id="704"/>
      <w:bookmarkEnd w:id="705"/>
      <w:bookmarkEnd w:id="706"/>
    </w:p>
    <w:p w14:paraId="52888625" w14:textId="77777777" w:rsidR="00C84EF3" w:rsidRDefault="00000000">
      <w:pPr>
        <w:pStyle w:val="Heading3"/>
      </w:pPr>
      <w:bookmarkStart w:id="707" w:name="_Toc4191"/>
      <w:bookmarkStart w:id="708" w:name="_Toc19088"/>
      <w:bookmarkStart w:id="709" w:name="_Toc160808784"/>
      <w:bookmarkStart w:id="710" w:name="_Toc157759511"/>
      <w:bookmarkStart w:id="711" w:name="_Toc125909267"/>
      <w:bookmarkStart w:id="712" w:name="_Toc128752543"/>
      <w:bookmarkStart w:id="713" w:name="_Toc104216431"/>
      <w:bookmarkStart w:id="714" w:name="_Toc183503376"/>
      <w:r>
        <w:rPr>
          <w:rFonts w:hint="eastAsia"/>
        </w:rPr>
        <w:t>6.13</w:t>
      </w:r>
      <w:r>
        <w:t>.1</w:t>
      </w:r>
      <w:r>
        <w:tab/>
        <w:t>Description</w:t>
      </w:r>
      <w:bookmarkEnd w:id="707"/>
      <w:bookmarkEnd w:id="708"/>
      <w:bookmarkEnd w:id="709"/>
      <w:bookmarkEnd w:id="710"/>
      <w:bookmarkEnd w:id="711"/>
      <w:bookmarkEnd w:id="712"/>
      <w:bookmarkEnd w:id="713"/>
      <w:bookmarkEnd w:id="71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The draft-ietf-stir-passport-rcd-26 [18] describes an optional mechanism for PASSporT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Example contents of a URL linked jCard JSON file:</w:t>
      </w:r>
    </w:p>
    <w:p w14:paraId="0B7ABCC0" w14:textId="77777777" w:rsidR="00C84EF3" w:rsidRDefault="00000000">
      <w:pPr>
        <w:pStyle w:val="PL"/>
      </w:pPr>
      <w:r>
        <w:t>["vcard",</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["fn",{},"text","SA2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["photo",{},"uri","https://example.com/photos/sa2-256x256.png"],</w:t>
      </w:r>
    </w:p>
    <w:p w14:paraId="0A239DE4" w14:textId="77777777" w:rsidR="00C84EF3" w:rsidRDefault="00000000">
      <w:pPr>
        <w:pStyle w:val="PL"/>
      </w:pPr>
      <w:r>
        <w:t xml:space="preserve">    ["logo",{},"uri","https://example.com/logos/3gpp-256x256.jpg"],</w:t>
      </w:r>
    </w:p>
    <w:p w14:paraId="136CEA9B" w14:textId="77777777" w:rsidR="00C84EF3" w:rsidRDefault="00000000">
      <w:pPr>
        <w:pStyle w:val="PL"/>
      </w:pPr>
      <w:r>
        <w:t xml:space="preserve">    ["logo",{},"uri","https://example.com/logos/3gpp-64x64.jpg"]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15pt;height:121.45pt" o:ole="">
            <v:imagedata r:id="rId96" o:title=""/>
          </v:shape>
          <o:OLEObject Type="Embed" ProgID="Visio.Drawing.15" ShapeID="_x0000_i1069" DrawAspect="Content" ObjectID="_1796205751"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Third Party network can use the SHAKEN framework and protocols defined by STIR. This requires a certificate assigned to the Third Party to cryptographically assert authority over telephone numbers. The scope of such a certificate can be expressed by the certificate's TNAuthList identifying a set or subset of Telephone Numbers (TN) assigned to the certificate holder. This allows the terminating network to compare the calling number attested by the SIP request with the TNAuthList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PASSporT to demonstrate its association with the calling TN when initiating calls to a telephone service provider. This allows</w:t>
      </w:r>
      <w:r>
        <w:rPr>
          <w:rFonts w:eastAsia="SimSun"/>
        </w:rPr>
        <w:t xml:space="preserve"> t</w:t>
      </w:r>
      <w:r>
        <w:t>he serving IMS network (IBCF or IMS AS) to verify the provided PASSporT for an incoming SIP request, compare the calling number with the TNAuthList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715" w:name="_Toc31696"/>
      <w:bookmarkStart w:id="716" w:name="_Toc128752544"/>
      <w:bookmarkStart w:id="717" w:name="_Toc29038"/>
      <w:bookmarkStart w:id="718" w:name="_Toc125909268"/>
      <w:bookmarkStart w:id="719" w:name="_Toc160808785"/>
      <w:bookmarkStart w:id="720" w:name="_Toc104216432"/>
      <w:bookmarkStart w:id="721" w:name="_Toc157759512"/>
      <w:bookmarkStart w:id="722" w:name="_Toc183503377"/>
      <w:r>
        <w:rPr>
          <w:rFonts w:eastAsia="SimSun" w:hint="eastAsia"/>
        </w:rPr>
        <w:t>6.13</w:t>
      </w:r>
      <w:r>
        <w:t>.2</w:t>
      </w:r>
      <w:r>
        <w:tab/>
        <w:t>Procedures</w:t>
      </w:r>
      <w:bookmarkEnd w:id="715"/>
      <w:bookmarkEnd w:id="716"/>
      <w:bookmarkEnd w:id="717"/>
      <w:bookmarkEnd w:id="718"/>
      <w:bookmarkEnd w:id="719"/>
      <w:bookmarkEnd w:id="720"/>
      <w:bookmarkEnd w:id="721"/>
      <w:bookmarkEnd w:id="722"/>
    </w:p>
    <w:p w14:paraId="1049D2E2" w14:textId="689887CE" w:rsidR="00C84EF3" w:rsidRDefault="00000000">
      <w:pPr>
        <w:rPr>
          <w:rFonts w:eastAsia="SimSun"/>
        </w:rPr>
      </w:pPr>
      <w:r>
        <w:t xml:space="preserve">The procedures to sign and verify PASSporT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723" w:name="_Toc125909269"/>
      <w:bookmarkStart w:id="724" w:name="_Toc160808786"/>
      <w:bookmarkStart w:id="725" w:name="_Toc30420"/>
      <w:bookmarkStart w:id="726" w:name="_Toc157759513"/>
      <w:bookmarkStart w:id="727" w:name="_Toc128752545"/>
      <w:bookmarkStart w:id="728" w:name="_Toc104216433"/>
      <w:bookmarkStart w:id="729" w:name="_Toc18128"/>
      <w:bookmarkStart w:id="730" w:name="_Toc183503378"/>
      <w:r>
        <w:rPr>
          <w:rFonts w:eastAsia="SimSun" w:hint="eastAsia"/>
          <w:lang w:eastAsia="zh-CN"/>
        </w:rPr>
        <w:t>6.13</w:t>
      </w:r>
      <w:r>
        <w:t>.3</w:t>
      </w:r>
      <w:r>
        <w:tab/>
        <w:t>Impacts on existing nodes and functionality</w:t>
      </w:r>
      <w:bookmarkEnd w:id="723"/>
      <w:bookmarkEnd w:id="724"/>
      <w:bookmarkEnd w:id="725"/>
      <w:bookmarkEnd w:id="726"/>
      <w:bookmarkEnd w:id="727"/>
      <w:bookmarkEnd w:id="728"/>
      <w:bookmarkEnd w:id="729"/>
      <w:bookmarkEnd w:id="730"/>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IBCF: IBCF forwards the signed PASSporT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P-CSCF: P-CSCF forwards the signed PASSporT and Third-Party specific information if received from the Third-Party network.</w:t>
      </w:r>
    </w:p>
    <w:p w14:paraId="07ABD8BA" w14:textId="77777777" w:rsidR="00C84EF3" w:rsidRDefault="00000000">
      <w:pPr>
        <w:pStyle w:val="Heading2"/>
        <w:rPr>
          <w:rFonts w:eastAsia="SimSun"/>
        </w:rPr>
      </w:pPr>
      <w:bookmarkStart w:id="731" w:name="_Toc19632"/>
      <w:bookmarkStart w:id="732" w:name="_Toc30825"/>
      <w:bookmarkStart w:id="733" w:name="_Toc160808787"/>
      <w:bookmarkStart w:id="734" w:name="_Toc157759514"/>
      <w:bookmarkStart w:id="735" w:name="_Toc183503379"/>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731"/>
      <w:bookmarkEnd w:id="732"/>
      <w:bookmarkEnd w:id="733"/>
      <w:bookmarkEnd w:id="734"/>
      <w:bookmarkEnd w:id="735"/>
    </w:p>
    <w:p w14:paraId="66A613D0" w14:textId="77777777" w:rsidR="00C84EF3" w:rsidRDefault="00000000">
      <w:pPr>
        <w:pStyle w:val="Heading3"/>
      </w:pPr>
      <w:bookmarkStart w:id="736" w:name="_Toc157759515"/>
      <w:bookmarkStart w:id="737" w:name="_Toc23766"/>
      <w:bookmarkStart w:id="738" w:name="_Toc15375"/>
      <w:bookmarkStart w:id="739" w:name="_Toc160808788"/>
      <w:bookmarkStart w:id="740" w:name="_Toc183503380"/>
      <w:r>
        <w:rPr>
          <w:rFonts w:eastAsia="SimSun" w:hint="eastAsia"/>
        </w:rPr>
        <w:t>6.14</w:t>
      </w:r>
      <w:r>
        <w:t>.1</w:t>
      </w:r>
      <w:r>
        <w:rPr>
          <w:rFonts w:hint="eastAsia"/>
        </w:rPr>
        <w:tab/>
        <w:t>Description</w:t>
      </w:r>
      <w:bookmarkEnd w:id="736"/>
      <w:bookmarkEnd w:id="737"/>
      <w:bookmarkEnd w:id="738"/>
      <w:bookmarkEnd w:id="739"/>
      <w:bookmarkEnd w:id="740"/>
    </w:p>
    <w:p w14:paraId="0C52EDE7" w14:textId="77777777" w:rsidR="00C84EF3" w:rsidRDefault="00000000">
      <w:pPr>
        <w:pStyle w:val="Heading4"/>
      </w:pPr>
      <w:bookmarkStart w:id="741" w:name="_Toc157759516"/>
      <w:bookmarkStart w:id="742" w:name="_Toc160808789"/>
      <w:bookmarkStart w:id="743" w:name="_Toc183503381"/>
      <w:r>
        <w:rPr>
          <w:rFonts w:hint="eastAsia"/>
        </w:rPr>
        <w:t>6.14.1.1</w:t>
      </w:r>
      <w:r>
        <w:rPr>
          <w:rFonts w:hint="eastAsia"/>
        </w:rPr>
        <w:tab/>
        <w:t>General</w:t>
      </w:r>
      <w:bookmarkEnd w:id="741"/>
      <w:bookmarkEnd w:id="742"/>
      <w:bookmarkEnd w:id="743"/>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744" w:name="_Toc157759517"/>
      <w:bookmarkStart w:id="745" w:name="_Toc160808790"/>
      <w:bookmarkStart w:id="746" w:name="_Toc183503382"/>
      <w:r>
        <w:rPr>
          <w:rFonts w:hint="eastAsia"/>
          <w:lang w:val="en-US" w:eastAsia="zh-CN"/>
        </w:rPr>
        <w:t>6.14.1.2</w:t>
      </w:r>
      <w:r>
        <w:rPr>
          <w:rFonts w:hint="eastAsia"/>
          <w:lang w:val="en-US" w:eastAsia="zh-CN"/>
        </w:rPr>
        <w:tab/>
        <w:t>Subscription of standalone data channel</w:t>
      </w:r>
      <w:bookmarkEnd w:id="744"/>
      <w:bookmarkEnd w:id="745"/>
      <w:bookmarkEnd w:id="746"/>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747" w:name="_Toc157759518"/>
      <w:bookmarkStart w:id="748" w:name="_Toc160808791"/>
      <w:bookmarkStart w:id="749" w:name="_Toc183503383"/>
      <w:r>
        <w:rPr>
          <w:rFonts w:eastAsia="SimSun" w:hint="eastAsia"/>
          <w:lang w:val="en-US" w:eastAsia="zh-CN"/>
        </w:rPr>
        <w:t>6.14.1.3</w:t>
      </w:r>
      <w:r>
        <w:rPr>
          <w:rFonts w:eastAsia="SimSun" w:hint="eastAsia"/>
          <w:lang w:val="en-US" w:eastAsia="zh-CN"/>
        </w:rPr>
        <w:tab/>
        <w:t>Capability negotiation of standalone data channel</w:t>
      </w:r>
      <w:bookmarkEnd w:id="747"/>
      <w:bookmarkEnd w:id="748"/>
      <w:bookmarkEnd w:id="749"/>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750" w:name="_Toc24251"/>
      <w:bookmarkStart w:id="751" w:name="_Toc994"/>
      <w:bookmarkStart w:id="752" w:name="_Toc160808792"/>
      <w:bookmarkStart w:id="753" w:name="_Toc157759519"/>
      <w:bookmarkStart w:id="754" w:name="_Toc183503384"/>
      <w:r>
        <w:rPr>
          <w:rFonts w:hint="eastAsia"/>
          <w:lang w:val="en-US" w:eastAsia="zh-CN"/>
        </w:rPr>
        <w:t>6.14.2</w:t>
      </w:r>
      <w:r>
        <w:rPr>
          <w:rFonts w:hint="eastAsia"/>
          <w:lang w:val="en-US" w:eastAsia="zh-CN"/>
        </w:rPr>
        <w:tab/>
        <w:t>Procedures</w:t>
      </w:r>
      <w:bookmarkEnd w:id="750"/>
      <w:bookmarkEnd w:id="751"/>
      <w:bookmarkEnd w:id="752"/>
      <w:bookmarkEnd w:id="753"/>
      <w:bookmarkEnd w:id="754"/>
    </w:p>
    <w:p w14:paraId="18408756" w14:textId="77777777" w:rsidR="00C84EF3" w:rsidRDefault="00000000">
      <w:pPr>
        <w:pStyle w:val="Heading4"/>
        <w:rPr>
          <w:lang w:val="en-US" w:eastAsia="zh-CN"/>
        </w:rPr>
      </w:pPr>
      <w:bookmarkStart w:id="755" w:name="_Toc160808793"/>
      <w:bookmarkStart w:id="756" w:name="_Toc157759520"/>
      <w:bookmarkStart w:id="757" w:name="_Toc183503385"/>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755"/>
      <w:bookmarkEnd w:id="756"/>
      <w:bookmarkEnd w:id="757"/>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7.65pt;height:353.1pt" o:ole="">
            <v:imagedata r:id="rId98" o:title=""/>
            <o:lock v:ext="edit" aspectratio="f"/>
          </v:shape>
          <o:OLEObject Type="Embed" ProgID="Visio.Drawing.11" ShapeID="_x0000_i1070" DrawAspect="Content" ObjectID="_1796205752"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758" w:name="_Toc160808794"/>
      <w:bookmarkStart w:id="759" w:name="_Toc157759521"/>
      <w:bookmarkStart w:id="760" w:name="_Toc183503386"/>
      <w:r>
        <w:rPr>
          <w:rFonts w:eastAsia="SimSun" w:hint="eastAsia"/>
          <w:lang w:val="en-US" w:eastAsia="zh-CN"/>
        </w:rPr>
        <w:t>6.14.2.3</w:t>
      </w:r>
      <w:r>
        <w:rPr>
          <w:rFonts w:eastAsia="SimSun" w:hint="eastAsia"/>
          <w:lang w:val="en-US" w:eastAsia="zh-CN"/>
        </w:rPr>
        <w:tab/>
        <w:t>Session modification</w:t>
      </w:r>
      <w:bookmarkEnd w:id="758"/>
      <w:bookmarkEnd w:id="759"/>
      <w:bookmarkEnd w:id="760"/>
    </w:p>
    <w:p w14:paraId="15FF9ECB" w14:textId="77777777" w:rsidR="00C84EF3" w:rsidRDefault="00000000">
      <w:pPr>
        <w:pStyle w:val="Heading5"/>
        <w:rPr>
          <w:lang w:val="en-US" w:eastAsia="zh-CN"/>
        </w:rPr>
      </w:pPr>
      <w:bookmarkStart w:id="761" w:name="_Toc160808795"/>
      <w:bookmarkStart w:id="762" w:name="_Toc157759522"/>
      <w:bookmarkStart w:id="763" w:name="_Toc183503387"/>
      <w:r>
        <w:rPr>
          <w:rFonts w:hint="eastAsia"/>
          <w:lang w:val="en-US" w:eastAsia="zh-CN"/>
        </w:rPr>
        <w:t>6.14.2.3.</w:t>
      </w:r>
      <w:r>
        <w:t>1</w:t>
      </w:r>
      <w:r>
        <w:rPr>
          <w:rFonts w:hint="eastAsia"/>
          <w:lang w:val="en-US" w:eastAsia="zh-CN"/>
        </w:rPr>
        <w:tab/>
        <w:t>Change an IMS session to a standalone data channel session</w:t>
      </w:r>
      <w:bookmarkEnd w:id="761"/>
      <w:bookmarkEnd w:id="762"/>
      <w:bookmarkEnd w:id="763"/>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o/messaging media to 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764" w:name="_Toc160808796"/>
      <w:bookmarkStart w:id="765" w:name="_Toc157759523"/>
      <w:bookmarkStart w:id="766" w:name="_Toc183503388"/>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764"/>
      <w:bookmarkEnd w:id="765"/>
      <w:bookmarkEnd w:id="766"/>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767" w:name="_Toc160808797"/>
      <w:bookmarkStart w:id="768" w:name="_Toc157759524"/>
      <w:bookmarkStart w:id="769" w:name="_Toc8757"/>
      <w:bookmarkStart w:id="770" w:name="_Toc2321"/>
      <w:bookmarkStart w:id="771" w:name="_Toc183503389"/>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767"/>
      <w:bookmarkEnd w:id="768"/>
      <w:bookmarkEnd w:id="769"/>
      <w:bookmarkEnd w:id="770"/>
      <w:bookmarkEnd w:id="771"/>
    </w:p>
    <w:p w14:paraId="7AC8C176" w14:textId="77777777" w:rsidR="00C84EF3" w:rsidRDefault="00000000">
      <w:pPr>
        <w:pStyle w:val="Heading3"/>
      </w:pPr>
      <w:bookmarkStart w:id="772" w:name="_Toc157759525"/>
      <w:bookmarkStart w:id="773" w:name="_Toc160808798"/>
      <w:bookmarkStart w:id="774" w:name="_Toc32520"/>
      <w:bookmarkStart w:id="775" w:name="_Toc372"/>
      <w:bookmarkStart w:id="776" w:name="_Toc183503390"/>
      <w:r>
        <w:rPr>
          <w:rFonts w:eastAsia="SimSun" w:hint="eastAsia"/>
        </w:rPr>
        <w:t>6.15</w:t>
      </w:r>
      <w:r>
        <w:t>.1</w:t>
      </w:r>
      <w:r>
        <w:rPr>
          <w:rFonts w:hint="eastAsia"/>
        </w:rPr>
        <w:tab/>
        <w:t>Description</w:t>
      </w:r>
      <w:bookmarkEnd w:id="772"/>
      <w:bookmarkEnd w:id="773"/>
      <w:bookmarkEnd w:id="774"/>
      <w:bookmarkEnd w:id="775"/>
      <w:bookmarkEnd w:id="776"/>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777" w:name="_Toc157759526"/>
      <w:bookmarkStart w:id="778" w:name="_Toc160808799"/>
      <w:bookmarkStart w:id="779" w:name="_Toc10908"/>
      <w:bookmarkStart w:id="780" w:name="_Toc26313"/>
      <w:bookmarkStart w:id="781" w:name="_Toc183503391"/>
      <w:r>
        <w:rPr>
          <w:rFonts w:eastAsia="SimSun" w:hint="eastAsia"/>
          <w:lang w:eastAsia="zh-CN"/>
        </w:rPr>
        <w:t>6.15</w:t>
      </w:r>
      <w:r>
        <w:t>.2</w:t>
      </w:r>
      <w:r>
        <w:tab/>
        <w:t>Procedures</w:t>
      </w:r>
      <w:bookmarkEnd w:id="777"/>
      <w:bookmarkEnd w:id="778"/>
      <w:bookmarkEnd w:id="779"/>
      <w:bookmarkEnd w:id="780"/>
      <w:bookmarkEnd w:id="781"/>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1.25pt;height:328.7pt" o:ole="">
            <v:imagedata r:id="rId100" o:title=""/>
          </v:shape>
          <o:OLEObject Type="Embed" ProgID="Visio.Drawing.15" ShapeID="_x0000_i1071" DrawAspect="Content" ObjectID="_1796205753"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782" w:name="_Toc27964"/>
      <w:bookmarkStart w:id="783" w:name="_Toc160808800"/>
      <w:bookmarkStart w:id="784" w:name="_Toc25959"/>
      <w:bookmarkStart w:id="785" w:name="_Toc157759527"/>
      <w:bookmarkStart w:id="786" w:name="_Toc183503392"/>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782"/>
      <w:bookmarkEnd w:id="783"/>
      <w:bookmarkEnd w:id="784"/>
      <w:bookmarkEnd w:id="785"/>
      <w:bookmarkEnd w:id="786"/>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2B739E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787" w:name="_Toc151785983"/>
      <w:bookmarkStart w:id="788" w:name="_Toc157759528"/>
      <w:bookmarkStart w:id="789" w:name="_Toc4287"/>
      <w:bookmarkStart w:id="790" w:name="_Toc12636"/>
      <w:bookmarkStart w:id="791" w:name="_Toc160808801"/>
      <w:bookmarkStart w:id="792" w:name="_Toc183503393"/>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787"/>
      <w:r>
        <w:t>Supporting of standalone IMS DC sessions</w:t>
      </w:r>
      <w:bookmarkEnd w:id="788"/>
      <w:bookmarkEnd w:id="789"/>
      <w:bookmarkEnd w:id="790"/>
      <w:bookmarkEnd w:id="791"/>
      <w:bookmarkEnd w:id="792"/>
    </w:p>
    <w:p w14:paraId="4F572D85" w14:textId="77777777" w:rsidR="00C84EF3" w:rsidRDefault="00000000">
      <w:pPr>
        <w:pStyle w:val="Heading3"/>
      </w:pPr>
      <w:bookmarkStart w:id="793" w:name="_Toc160808802"/>
      <w:bookmarkStart w:id="794" w:name="_Toc151785984"/>
      <w:bookmarkStart w:id="795" w:name="_Toc157759529"/>
      <w:bookmarkStart w:id="796" w:name="_Toc13069"/>
      <w:bookmarkStart w:id="797" w:name="_Toc31146"/>
      <w:bookmarkStart w:id="798" w:name="_Toc183503394"/>
      <w:r>
        <w:rPr>
          <w:rFonts w:eastAsia="SimSun" w:hint="eastAsia"/>
        </w:rPr>
        <w:t>6.16</w:t>
      </w:r>
      <w:r>
        <w:t>.1</w:t>
      </w:r>
      <w:r>
        <w:rPr>
          <w:rFonts w:hint="eastAsia"/>
        </w:rPr>
        <w:tab/>
        <w:t>Description</w:t>
      </w:r>
      <w:bookmarkEnd w:id="793"/>
      <w:bookmarkEnd w:id="794"/>
      <w:bookmarkEnd w:id="795"/>
      <w:bookmarkEnd w:id="796"/>
      <w:bookmarkEnd w:id="797"/>
      <w:bookmarkEnd w:id="798"/>
    </w:p>
    <w:p w14:paraId="5E7A2726" w14:textId="77777777" w:rsidR="00C84EF3" w:rsidRDefault="00000000">
      <w:pPr>
        <w:pStyle w:val="Heading4"/>
      </w:pPr>
      <w:bookmarkStart w:id="799" w:name="_Toc160808803"/>
      <w:bookmarkStart w:id="800" w:name="_Toc157759530"/>
      <w:bookmarkStart w:id="801" w:name="_Toc183503395"/>
      <w:r>
        <w:rPr>
          <w:rFonts w:eastAsia="SimSun" w:hint="eastAsia"/>
        </w:rPr>
        <w:t>6.16</w:t>
      </w:r>
      <w:r>
        <w:t>.1.1</w:t>
      </w:r>
      <w:r>
        <w:tab/>
        <w:t>General</w:t>
      </w:r>
      <w:bookmarkEnd w:id="799"/>
      <w:bookmarkEnd w:id="800"/>
      <w:bookmarkEnd w:id="801"/>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802" w:name="_Toc153791206"/>
      <w:bookmarkStart w:id="803" w:name="_Toc160808804"/>
      <w:bookmarkStart w:id="804" w:name="_Toc157759531"/>
      <w:bookmarkStart w:id="805" w:name="_Toc183503396"/>
      <w:r>
        <w:rPr>
          <w:rFonts w:eastAsia="SimSun" w:hint="eastAsia"/>
        </w:rPr>
        <w:t>6.16</w:t>
      </w:r>
      <w:r>
        <w:t>.1.2</w:t>
      </w:r>
      <w:r>
        <w:tab/>
      </w:r>
      <w:bookmarkEnd w:id="802"/>
      <w:r>
        <w:t>The existing clarification on the restriction of standalone IMS DC</w:t>
      </w:r>
      <w:bookmarkEnd w:id="803"/>
      <w:bookmarkEnd w:id="804"/>
      <w:bookmarkEnd w:id="80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806" w:name="_Toc160808805"/>
      <w:bookmarkStart w:id="807" w:name="_Toc157759532"/>
      <w:bookmarkStart w:id="808" w:name="_Toc183503397"/>
      <w:r>
        <w:rPr>
          <w:rFonts w:eastAsia="SimSun" w:hint="eastAsia"/>
        </w:rPr>
        <w:t>6.16</w:t>
      </w:r>
      <w:r>
        <w:t>.1.3</w:t>
      </w:r>
      <w:r>
        <w:tab/>
        <w:t>Analysis on the impact of standalone IMS DC to existing NFs</w:t>
      </w:r>
      <w:bookmarkEnd w:id="806"/>
      <w:bookmarkEnd w:id="807"/>
      <w:bookmarkEnd w:id="808"/>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809" w:name="_Toc157759533"/>
      <w:bookmarkStart w:id="810" w:name="_Toc160808806"/>
      <w:bookmarkStart w:id="811" w:name="_Toc183503398"/>
      <w:r>
        <w:rPr>
          <w:rFonts w:eastAsia="SimSun" w:hint="eastAsia"/>
          <w:lang w:eastAsia="zh-CN"/>
        </w:rPr>
        <w:t>6.16</w:t>
      </w:r>
      <w:r>
        <w:t>.1.4</w:t>
      </w:r>
      <w:r>
        <w:tab/>
        <w:t>Proposal</w:t>
      </w:r>
      <w:bookmarkEnd w:id="809"/>
      <w:bookmarkEnd w:id="810"/>
      <w:bookmarkEnd w:id="811"/>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812" w:name="_Toc151785985"/>
    </w:p>
    <w:p w14:paraId="27DD823B" w14:textId="77777777" w:rsidR="00C84EF3" w:rsidRDefault="00000000">
      <w:pPr>
        <w:pStyle w:val="Heading3"/>
      </w:pPr>
      <w:bookmarkStart w:id="813" w:name="_Toc20814"/>
      <w:bookmarkStart w:id="814" w:name="_Toc30893"/>
      <w:bookmarkStart w:id="815" w:name="_Toc157759534"/>
      <w:bookmarkStart w:id="816" w:name="_Toc160808807"/>
      <w:bookmarkStart w:id="817" w:name="_Toc183503399"/>
      <w:r>
        <w:rPr>
          <w:rFonts w:eastAsia="SimSun" w:hint="eastAsia"/>
        </w:rPr>
        <w:t>6.16</w:t>
      </w:r>
      <w:r>
        <w:t>.2</w:t>
      </w:r>
      <w:r>
        <w:tab/>
        <w:t>Procedures</w:t>
      </w:r>
      <w:bookmarkEnd w:id="812"/>
      <w:bookmarkEnd w:id="813"/>
      <w:bookmarkEnd w:id="814"/>
      <w:bookmarkEnd w:id="815"/>
      <w:bookmarkEnd w:id="816"/>
      <w:bookmarkEnd w:id="817"/>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79.6pt;height:210.35pt" o:ole="">
            <v:imagedata r:id="rId102" o:title=""/>
          </v:shape>
          <o:OLEObject Type="Embed" ProgID="Mscgen.Chart" ShapeID="_x0000_i1072" DrawAspect="Content" ObjectID="_1796205754"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818"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819" w:name="_Toc9212"/>
      <w:bookmarkStart w:id="820" w:name="_Toc160808808"/>
      <w:bookmarkStart w:id="821" w:name="_Toc157759535"/>
      <w:bookmarkStart w:id="822" w:name="_Toc7827"/>
      <w:bookmarkStart w:id="823" w:name="_Toc183503400"/>
      <w:r>
        <w:rPr>
          <w:rFonts w:hint="eastAsia"/>
          <w:lang w:eastAsia="zh-CN"/>
        </w:rPr>
        <w:t>6.16</w:t>
      </w:r>
      <w:r>
        <w:rPr>
          <w:lang w:eastAsia="zh-CN"/>
        </w:rPr>
        <w:t>.3</w:t>
      </w:r>
      <w:r>
        <w:rPr>
          <w:lang w:eastAsia="zh-CN"/>
        </w:rPr>
        <w:tab/>
      </w:r>
      <w:r>
        <w:t>Impacts on existing services, entities and interfaces</w:t>
      </w:r>
      <w:bookmarkEnd w:id="818"/>
      <w:bookmarkEnd w:id="819"/>
      <w:bookmarkEnd w:id="820"/>
      <w:bookmarkEnd w:id="821"/>
      <w:bookmarkEnd w:id="822"/>
      <w:bookmarkEnd w:id="823"/>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824" w:name="_Toc160808809"/>
      <w:bookmarkStart w:id="825" w:name="_Toc157759536"/>
      <w:bookmarkStart w:id="826" w:name="_Toc1027"/>
      <w:bookmarkStart w:id="827" w:name="_Toc11471"/>
      <w:bookmarkStart w:id="828" w:name="_Toc183503401"/>
      <w:r>
        <w:rPr>
          <w:rFonts w:hint="eastAsia"/>
        </w:rPr>
        <w:t>6.17</w:t>
      </w:r>
      <w:r>
        <w:tab/>
        <w:t>Solution #</w:t>
      </w:r>
      <w:r>
        <w:rPr>
          <w:rFonts w:hint="eastAsia"/>
        </w:rPr>
        <w:t>17</w:t>
      </w:r>
      <w:r>
        <w:t>: Solution for support of IMS avatar communication using data channel</w:t>
      </w:r>
      <w:bookmarkEnd w:id="824"/>
      <w:bookmarkEnd w:id="825"/>
      <w:bookmarkEnd w:id="826"/>
      <w:bookmarkEnd w:id="827"/>
      <w:bookmarkEnd w:id="828"/>
    </w:p>
    <w:p w14:paraId="3326AB46" w14:textId="77777777" w:rsidR="00C84EF3" w:rsidRDefault="00000000">
      <w:pPr>
        <w:pStyle w:val="Heading3"/>
      </w:pPr>
      <w:bookmarkStart w:id="829" w:name="_Toc160808810"/>
      <w:bookmarkStart w:id="830" w:name="_Toc157759537"/>
      <w:bookmarkStart w:id="831" w:name="_Toc20091"/>
      <w:bookmarkStart w:id="832" w:name="_Toc13356"/>
      <w:bookmarkStart w:id="833" w:name="_Toc183503402"/>
      <w:r>
        <w:rPr>
          <w:rFonts w:hint="eastAsia"/>
        </w:rPr>
        <w:t>6.17</w:t>
      </w:r>
      <w:r>
        <w:t>.1</w:t>
      </w:r>
      <w:r>
        <w:tab/>
        <w:t>Description</w:t>
      </w:r>
      <w:bookmarkEnd w:id="829"/>
      <w:bookmarkEnd w:id="830"/>
      <w:bookmarkEnd w:id="831"/>
      <w:bookmarkEnd w:id="832"/>
      <w:bookmarkEnd w:id="833"/>
    </w:p>
    <w:p w14:paraId="6D857D4F" w14:textId="77777777" w:rsidR="00C84EF3" w:rsidRDefault="00000000">
      <w:pPr>
        <w:pStyle w:val="TH"/>
      </w:pPr>
      <w:r>
        <w:object w:dxaOrig="9596" w:dyaOrig="5352" w14:anchorId="3C6B2889">
          <v:shape id="_x0000_i1073" type="#_x0000_t75" style="width:479.6pt;height:267.35pt" o:ole="">
            <v:imagedata r:id="rId104" o:title=""/>
          </v:shape>
          <o:OLEObject Type="Embed" ProgID="Visio.Drawing.15" ShapeID="_x0000_i1073" DrawAspect="Content" ObjectID="_1796205755"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The Digital Asset Container is used for storing and retrieving the avatar model from 5GC. DAC can be internal to the PLMN, e.g. a new network function, a part of network function (HSS, UDM, IMS AS), a XR application 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34F8656B" w:rsidR="00C84EF3" w:rsidRDefault="00000000">
      <w:pPr>
        <w:pStyle w:val="B1"/>
      </w:pPr>
      <w:r>
        <w:t>-</w:t>
      </w:r>
      <w:r>
        <w:tab/>
        <w:t>Avatar metadata are accessible via an Avatar-id and can be fetched from the DAC using the Avatar-id. It can be an integer, string, UUID, or a URI (URN or URL).</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834" w:name="_Toc15913"/>
      <w:bookmarkStart w:id="835" w:name="_Toc160808811"/>
      <w:bookmarkStart w:id="836" w:name="_Toc2887"/>
      <w:bookmarkStart w:id="837" w:name="_Toc157759538"/>
      <w:bookmarkStart w:id="838" w:name="_Toc183503403"/>
      <w:r>
        <w:rPr>
          <w:rFonts w:eastAsia="SimSun" w:hint="eastAsia"/>
          <w:lang w:eastAsia="zh-CN"/>
        </w:rPr>
        <w:t>6.17</w:t>
      </w:r>
      <w:r>
        <w:t>.2</w:t>
      </w:r>
      <w:r>
        <w:tab/>
        <w:t>Procedures</w:t>
      </w:r>
      <w:bookmarkEnd w:id="834"/>
      <w:bookmarkEnd w:id="835"/>
      <w:bookmarkEnd w:id="836"/>
      <w:bookmarkEnd w:id="837"/>
      <w:bookmarkEnd w:id="838"/>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839" w:name="_Toc157759539"/>
      <w:bookmarkStart w:id="840" w:name="_Toc160808812"/>
      <w:bookmarkStart w:id="841" w:name="_Toc183503404"/>
      <w:r>
        <w:t>6.17.2.1</w:t>
      </w:r>
      <w:r>
        <w:tab/>
        <w:t>Network centric IMS avatar call flow using data channel</w:t>
      </w:r>
      <w:bookmarkEnd w:id="839"/>
      <w:bookmarkEnd w:id="840"/>
      <w:bookmarkEnd w:id="841"/>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45pt;height:278.6pt" o:ole="">
            <v:imagedata r:id="rId106" o:title=""/>
          </v:shape>
          <o:OLEObject Type="Embed" ProgID="Visio.Drawing.15" ShapeID="_x0000_i1074" DrawAspect="Content" ObjectID="_1796205756"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113FC8BC" w:rsidR="00C84EF3" w:rsidRDefault="00000000">
      <w:pPr>
        <w:pStyle w:val="EditorsNote"/>
      </w:pPr>
      <w:r>
        <w:t>Editor's note:</w:t>
      </w:r>
      <w:r>
        <w:tab/>
        <w:t>The SDP content is to be decided by SA</w:t>
      </w:r>
      <w:r w:rsidR="00C6182B">
        <w:rPr>
          <w:rFonts w:eastAsia="SimSun"/>
        </w:rPr>
        <w:t> WG</w:t>
      </w:r>
      <w:r>
        <w:t>4.</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842" w:name="_Toc157759540"/>
      <w:bookmarkStart w:id="843" w:name="_Toc160808813"/>
      <w:bookmarkStart w:id="844" w:name="_Toc183503405"/>
      <w:r>
        <w:rPr>
          <w:rFonts w:eastAsia="SimSun" w:hint="eastAsia"/>
        </w:rPr>
        <w:t>6.17</w:t>
      </w:r>
      <w:r>
        <w:t>.2.2</w:t>
      </w:r>
      <w:r>
        <w:tab/>
        <w:t>UE-A centric IMS avatar call flow using data channel</w:t>
      </w:r>
      <w:bookmarkEnd w:id="842"/>
      <w:bookmarkEnd w:id="843"/>
      <w:bookmarkEnd w:id="844"/>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7pt;height:237.3pt" o:ole="">
            <v:imagedata r:id="rId108" o:title=""/>
          </v:shape>
          <o:OLEObject Type="Embed" ProgID="Visio.Drawing.15" ShapeID="_x0000_i1075" DrawAspect="Content" ObjectID="_1796205757"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596DA0EA" w:rsidR="00C84EF3" w:rsidRDefault="00000000">
      <w:pPr>
        <w:pStyle w:val="EditorsNote"/>
      </w:pPr>
      <w:r>
        <w:t>Editor's note:</w:t>
      </w:r>
      <w:r>
        <w:tab/>
        <w:t>The SDP content is to be decided by SA</w:t>
      </w:r>
      <w:r w:rsidR="00C6182B">
        <w:rPr>
          <w:rFonts w:eastAsia="SimSun"/>
        </w:rPr>
        <w:t> WG</w:t>
      </w:r>
      <w:r>
        <w:t>4.</w:t>
      </w:r>
    </w:p>
    <w:p w14:paraId="1B6BF04F" w14:textId="77777777" w:rsidR="00C84EF3" w:rsidRDefault="00000000">
      <w:pPr>
        <w:pStyle w:val="B1"/>
      </w:pPr>
      <w:r>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845" w:name="_Toc160808814"/>
      <w:bookmarkStart w:id="846" w:name="_Toc157759541"/>
      <w:bookmarkStart w:id="847" w:name="_Toc183503406"/>
      <w:r>
        <w:rPr>
          <w:rFonts w:eastAsia="SimSun" w:hint="eastAsia"/>
        </w:rPr>
        <w:t>6.17</w:t>
      </w:r>
      <w:r>
        <w:t>.2.3</w:t>
      </w:r>
      <w:r>
        <w:tab/>
        <w:t>UE-B centric IMS avatar call flow using data channel</w:t>
      </w:r>
      <w:bookmarkEnd w:id="845"/>
      <w:bookmarkEnd w:id="846"/>
      <w:bookmarkEnd w:id="847"/>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79.6pt;height:223.5pt" o:ole="">
            <v:imagedata r:id="rId110" o:title=""/>
          </v:shape>
          <o:OLEObject Type="Embed" ProgID="Visio.Drawing.15" ShapeID="_x0000_i1076" DrawAspect="Content" ObjectID="_1796205758"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3DA75490" w:rsidR="00C84EF3" w:rsidRDefault="00000000">
      <w:pPr>
        <w:pStyle w:val="NO"/>
      </w:pPr>
      <w:r>
        <w:t>NOTE:</w:t>
      </w:r>
      <w:r>
        <w:tab/>
        <w:t>The SDP content is to be decided by SA</w:t>
      </w:r>
      <w:r w:rsidR="00C6182B">
        <w:rPr>
          <w:rFonts w:eastAsia="SimSun"/>
        </w:rPr>
        <w:t> WG</w:t>
      </w:r>
      <w:r>
        <w:t>4.</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848" w:name="_Toc1618"/>
      <w:bookmarkStart w:id="849" w:name="_Toc157759542"/>
      <w:bookmarkStart w:id="850" w:name="_Toc913"/>
      <w:bookmarkStart w:id="851" w:name="_Toc160808815"/>
      <w:bookmarkStart w:id="852" w:name="_Toc183503407"/>
      <w:r>
        <w:rPr>
          <w:rFonts w:eastAsia="SimSun" w:hint="eastAsia"/>
        </w:rPr>
        <w:t>6.17</w:t>
      </w:r>
      <w:r>
        <w:t>.3</w:t>
      </w:r>
      <w:r>
        <w:tab/>
        <w:t>Impacts on existing nodes and functionality</w:t>
      </w:r>
      <w:bookmarkEnd w:id="848"/>
      <w:bookmarkEnd w:id="849"/>
      <w:bookmarkEnd w:id="850"/>
      <w:bookmarkEnd w:id="851"/>
      <w:bookmarkEnd w:id="852"/>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853" w:name="_Toc160808816"/>
      <w:bookmarkStart w:id="854" w:name="_Toc31819"/>
      <w:bookmarkStart w:id="855" w:name="_Toc12532"/>
      <w:bookmarkStart w:id="856" w:name="_Toc183503408"/>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853"/>
      <w:bookmarkEnd w:id="854"/>
      <w:bookmarkEnd w:id="855"/>
      <w:bookmarkEnd w:id="856"/>
    </w:p>
    <w:p w14:paraId="3CB03F1E" w14:textId="77777777" w:rsidR="00C84EF3" w:rsidRDefault="00000000">
      <w:pPr>
        <w:pStyle w:val="Heading3"/>
      </w:pPr>
      <w:bookmarkStart w:id="857" w:name="_Toc160808817"/>
      <w:bookmarkStart w:id="858" w:name="_Toc27776"/>
      <w:bookmarkStart w:id="859" w:name="_Toc16172"/>
      <w:bookmarkStart w:id="860" w:name="_Toc183503409"/>
      <w:r>
        <w:t>6.</w:t>
      </w:r>
      <w:r>
        <w:rPr>
          <w:rFonts w:eastAsia="SimSun" w:hint="eastAsia"/>
          <w:lang w:val="en-US" w:eastAsia="zh-CN"/>
        </w:rPr>
        <w:t>18</w:t>
      </w:r>
      <w:r>
        <w:t>.1</w:t>
      </w:r>
      <w:r>
        <w:rPr>
          <w:rFonts w:hint="eastAsia"/>
        </w:rPr>
        <w:tab/>
        <w:t>Description</w:t>
      </w:r>
      <w:bookmarkEnd w:id="857"/>
      <w:bookmarkEnd w:id="858"/>
      <w:bookmarkEnd w:id="859"/>
      <w:bookmarkEnd w:id="860"/>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In some cases, e.g. customer calsto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861" w:name="_Toc160808818"/>
      <w:bookmarkStart w:id="862" w:name="_Toc25549"/>
      <w:bookmarkStart w:id="863" w:name="_Toc20278"/>
      <w:bookmarkStart w:id="864" w:name="_Toc183503410"/>
      <w:r>
        <w:t>6.</w:t>
      </w:r>
      <w:r>
        <w:rPr>
          <w:rFonts w:eastAsia="SimSun" w:hint="eastAsia"/>
          <w:lang w:val="en-US" w:eastAsia="zh-CN"/>
        </w:rPr>
        <w:t>18</w:t>
      </w:r>
      <w:r>
        <w:t>.2</w:t>
      </w:r>
      <w:r>
        <w:tab/>
        <w:t>Procedures</w:t>
      </w:r>
      <w:bookmarkEnd w:id="861"/>
      <w:bookmarkEnd w:id="862"/>
      <w:bookmarkEnd w:id="863"/>
      <w:bookmarkEnd w:id="864"/>
    </w:p>
    <w:p w14:paraId="16B111AC" w14:textId="77777777" w:rsidR="00C84EF3" w:rsidRDefault="00000000">
      <w:pPr>
        <w:pStyle w:val="Heading4"/>
      </w:pPr>
      <w:bookmarkStart w:id="865" w:name="_Toc183503411"/>
      <w:r>
        <w:t>6.18.2.1</w:t>
      </w:r>
      <w:r>
        <w:tab/>
        <w:t>Network initiated IMS DC establishment</w:t>
      </w:r>
      <w:bookmarkEnd w:id="865"/>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45pt;height:356.25pt" o:ole="">
            <v:imagedata r:id="rId112" o:title=""/>
          </v:shape>
          <o:OLEObject Type="Embed" ProgID="Mscgen.Chart" ShapeID="_x0000_i1077" DrawAspect="Content" ObjectID="_1796205759"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If the DC AS learns from the Media info list in the notification that bootstrap data channel between UE-A and the DCSF is not established and IMS DC is supported by the UE-A, the DC AS may initiate a Nnef_imsDCControl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Nimsas_imsDCControl.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866" w:name="_Toc183503412"/>
      <w:r>
        <w:t>6.18.2.2</w:t>
      </w:r>
      <w:r>
        <w:tab/>
        <w:t>Additional Services and Operations</w:t>
      </w:r>
      <w:bookmarkEnd w:id="866"/>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867" w:name="_Toc183503413"/>
      <w:r>
        <w:t>6.18.2.2.</w:t>
      </w:r>
      <w:r>
        <w:rPr>
          <w:rFonts w:eastAsia="SimSun"/>
          <w:lang w:val="en-US" w:eastAsia="zh-CN"/>
        </w:rPr>
        <w:t>1</w:t>
      </w:r>
      <w:r>
        <w:tab/>
        <w:t>Enhancements to Nimsas Services</w:t>
      </w:r>
      <w:bookmarkEnd w:id="867"/>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r>
              <w:rPr>
                <w:rFonts w:eastAsia="SimSun"/>
                <w:lang w:eastAsia="zh-CN"/>
              </w:rPr>
              <w:t>Nimsas_ims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t>Nimsas_imsDC</w:t>
      </w:r>
      <w:r>
        <w:rPr>
          <w:rFonts w:eastAsia="DengXian" w:hint="eastAsia"/>
          <w:lang w:eastAsia="zh-CN"/>
        </w:rPr>
        <w:t>Control</w:t>
      </w:r>
      <w:r>
        <w:t xml:space="preserve"> (Ims_DC</w:t>
      </w:r>
      <w:r>
        <w:rPr>
          <w:rFonts w:eastAsia="DengXian" w:hint="eastAsia"/>
          <w:lang w:eastAsia="zh-CN"/>
        </w:rPr>
        <w:t>C</w:t>
      </w:r>
      <w:r>
        <w:t>) service</w:t>
      </w:r>
    </w:p>
    <w:p w14:paraId="7E877689" w14:textId="77777777" w:rsidR="00C84EF3" w:rsidRDefault="00000000">
      <w:pPr>
        <w:pStyle w:val="H6"/>
      </w:pPr>
      <w:r>
        <w:t>6.18.2.2.1.1.1</w:t>
      </w:r>
      <w:r>
        <w:tab/>
        <w:t>Nimsas_imsDC</w:t>
      </w:r>
      <w:r>
        <w:rPr>
          <w:rFonts w:eastAsia="DengXian" w:hint="eastAsia"/>
          <w:lang w:eastAsia="zh-CN"/>
        </w:rPr>
        <w:t>Control</w:t>
      </w:r>
      <w:r>
        <w:t>_Create service operation</w:t>
      </w:r>
    </w:p>
    <w:p w14:paraId="2DDB5125" w14:textId="77777777" w:rsidR="00C84EF3" w:rsidRDefault="00000000">
      <w:r>
        <w:rPr>
          <w:b/>
        </w:rPr>
        <w:t>Service operation name:</w:t>
      </w:r>
      <w:r>
        <w:t xml:space="preserve"> Nimsas_imsDC</w:t>
      </w:r>
      <w:r>
        <w:rPr>
          <w:rFonts w:eastAsia="DengXian" w:hint="eastAsia"/>
          <w:lang w:eastAsia="zh-CN"/>
        </w:rPr>
        <w:t>Control</w:t>
      </w:r>
      <w:r>
        <w:t>_Create</w:t>
      </w:r>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t>Nimsas_imsDC</w:t>
      </w:r>
      <w:r>
        <w:rPr>
          <w:rFonts w:eastAsia="DengXian" w:hint="eastAsia"/>
          <w:lang w:eastAsia="zh-CN"/>
        </w:rPr>
        <w:t>Control</w:t>
      </w:r>
      <w:r>
        <w:t>_Update service operation</w:t>
      </w:r>
    </w:p>
    <w:p w14:paraId="72C75DD3" w14:textId="77777777" w:rsidR="00C84EF3" w:rsidRDefault="00000000">
      <w:r>
        <w:rPr>
          <w:b/>
        </w:rPr>
        <w:t>Service operation name:</w:t>
      </w:r>
      <w:r>
        <w:t xml:space="preserve"> Nimsas_imsDC</w:t>
      </w:r>
      <w:r>
        <w:rPr>
          <w:rFonts w:eastAsia="DengXian" w:hint="eastAsia"/>
          <w:lang w:eastAsia="zh-CN"/>
        </w:rPr>
        <w:t>Control</w:t>
      </w:r>
      <w:r>
        <w:t>_Update</w:t>
      </w:r>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t>Nimsas_imsDC</w:t>
      </w:r>
      <w:r>
        <w:rPr>
          <w:rFonts w:eastAsia="DengXian" w:hint="eastAsia"/>
          <w:lang w:eastAsia="zh-CN"/>
        </w:rPr>
        <w:t>Control</w:t>
      </w:r>
      <w:r>
        <w:t>_Delete service operation</w:t>
      </w:r>
    </w:p>
    <w:p w14:paraId="4532A109" w14:textId="77777777" w:rsidR="00C84EF3" w:rsidRDefault="00000000">
      <w:r>
        <w:rPr>
          <w:b/>
        </w:rPr>
        <w:t>Service operation name:</w:t>
      </w:r>
      <w:r>
        <w:t xml:space="preserve"> Nimsas_imsDC</w:t>
      </w:r>
      <w:r>
        <w:rPr>
          <w:rFonts w:eastAsia="DengXian" w:hint="eastAsia"/>
          <w:lang w:eastAsia="zh-CN"/>
        </w:rPr>
        <w:t>Control</w:t>
      </w:r>
      <w:r>
        <w:t>_Delete</w:t>
      </w:r>
    </w:p>
    <w:p w14:paraId="4258BD39" w14:textId="77777777" w:rsidR="00C84EF3" w:rsidRDefault="00000000">
      <w:r>
        <w:rPr>
          <w:b/>
        </w:rPr>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868" w:name="_Toc183503414"/>
      <w:r>
        <w:t>6.18.2.2.2</w:t>
      </w:r>
      <w:r>
        <w:tab/>
        <w:t>Enhancements to Nnef Services</w:t>
      </w:r>
      <w:bookmarkEnd w:id="868"/>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r>
              <w:rPr>
                <w:rFonts w:eastAsia="SimSun"/>
                <w:lang w:eastAsia="zh-CN"/>
              </w:rPr>
              <w:t>Nnef_ims</w:t>
            </w:r>
            <w:r>
              <w:rPr>
                <w:rFonts w:eastAsia="SimSun" w:hint="eastAsia"/>
                <w:lang w:eastAsia="zh-CN"/>
              </w:rPr>
              <w:t>DCControl</w:t>
            </w:r>
            <w:r>
              <w:rPr>
                <w:rFonts w:eastAsia="SimSun"/>
                <w:lang w:eastAsia="zh-CN"/>
              </w:rPr>
              <w:t xml:space="preserve"> (Ims_DC</w:t>
            </w:r>
            <w:r>
              <w:rPr>
                <w:rFonts w:eastAsia="SimSun" w:hint="eastAsia"/>
                <w:lang w:eastAsia="zh-CN"/>
              </w:rPr>
              <w:t>C</w:t>
            </w:r>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t>Nnef_imsDC</w:t>
      </w:r>
      <w:r>
        <w:rPr>
          <w:rFonts w:eastAsia="DengXian" w:hint="eastAsia"/>
          <w:lang w:eastAsia="zh-CN"/>
        </w:rPr>
        <w:t>Control</w:t>
      </w:r>
      <w:r>
        <w:t xml:space="preserve"> (Ims_DC</w:t>
      </w:r>
      <w:r>
        <w:rPr>
          <w:rFonts w:eastAsia="DengXian" w:hint="eastAsia"/>
          <w:lang w:eastAsia="zh-CN"/>
        </w:rPr>
        <w:t>C</w:t>
      </w:r>
      <w:r>
        <w:t>) service</w:t>
      </w:r>
    </w:p>
    <w:p w14:paraId="56BD10B2" w14:textId="77777777" w:rsidR="00C84EF3" w:rsidRDefault="00000000">
      <w:pPr>
        <w:pStyle w:val="H6"/>
      </w:pPr>
      <w:r>
        <w:t>6.18.2.2.2.1.1</w:t>
      </w:r>
      <w:r>
        <w:tab/>
        <w:t>Nnef_imsDC</w:t>
      </w:r>
      <w:r>
        <w:rPr>
          <w:rFonts w:eastAsia="DengXian" w:hint="eastAsia"/>
          <w:lang w:eastAsia="zh-CN"/>
        </w:rPr>
        <w:t>Control</w:t>
      </w:r>
      <w:r>
        <w:t>_Create service operation</w:t>
      </w:r>
    </w:p>
    <w:p w14:paraId="2E364F16" w14:textId="77777777" w:rsidR="00C84EF3" w:rsidRDefault="00000000">
      <w:r>
        <w:rPr>
          <w:b/>
        </w:rPr>
        <w:t>Service operation name:</w:t>
      </w:r>
      <w:r>
        <w:t xml:space="preserve"> Nnef_imsDC</w:t>
      </w:r>
      <w:r>
        <w:rPr>
          <w:rFonts w:eastAsia="DengXian" w:hint="eastAsia"/>
          <w:lang w:eastAsia="zh-CN"/>
        </w:rPr>
        <w:t>Control</w:t>
      </w:r>
      <w:r>
        <w:t>_Create</w:t>
      </w:r>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t>Nnef_imsDC</w:t>
      </w:r>
      <w:r>
        <w:rPr>
          <w:rFonts w:eastAsia="DengXian" w:hint="eastAsia"/>
          <w:lang w:eastAsia="zh-CN"/>
        </w:rPr>
        <w:t>Control</w:t>
      </w:r>
      <w:r>
        <w:t>_Update service operation</w:t>
      </w:r>
    </w:p>
    <w:p w14:paraId="00019BF6" w14:textId="77777777" w:rsidR="00C84EF3" w:rsidRDefault="00000000">
      <w:r>
        <w:rPr>
          <w:b/>
        </w:rPr>
        <w:t>Service operation name:</w:t>
      </w:r>
      <w:r>
        <w:t xml:space="preserve"> Nnef_imsDC</w:t>
      </w:r>
      <w:r>
        <w:rPr>
          <w:rFonts w:eastAsia="DengXian" w:hint="eastAsia"/>
          <w:lang w:eastAsia="zh-CN"/>
        </w:rPr>
        <w:t>Control</w:t>
      </w:r>
      <w:r>
        <w:t>_Update</w:t>
      </w:r>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t>Nnef_imsDC</w:t>
      </w:r>
      <w:r>
        <w:rPr>
          <w:rFonts w:eastAsia="DengXian" w:hint="eastAsia"/>
          <w:lang w:eastAsia="zh-CN"/>
        </w:rPr>
        <w:t>Control</w:t>
      </w:r>
      <w:r>
        <w:t>_Delete service operation</w:t>
      </w:r>
    </w:p>
    <w:p w14:paraId="6AA653BD" w14:textId="77777777" w:rsidR="00C84EF3" w:rsidRDefault="00000000">
      <w:r>
        <w:rPr>
          <w:b/>
        </w:rPr>
        <w:t>Service operation name:</w:t>
      </w:r>
      <w:r>
        <w:t xml:space="preserve"> Nnef_imsDC</w:t>
      </w:r>
      <w:r>
        <w:rPr>
          <w:rFonts w:eastAsia="DengXian" w:hint="eastAsia"/>
          <w:lang w:eastAsia="zh-CN"/>
        </w:rPr>
        <w:t>Control</w:t>
      </w:r>
      <w:r>
        <w:t>_Delete</w:t>
      </w:r>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869" w:name="_Toc4284"/>
      <w:bookmarkStart w:id="870" w:name="_Toc20486"/>
      <w:bookmarkStart w:id="871" w:name="_Toc160808819"/>
      <w:bookmarkStart w:id="872" w:name="_Toc183503415"/>
      <w:r>
        <w:rPr>
          <w:lang w:eastAsia="zh-CN"/>
        </w:rPr>
        <w:t>6.</w:t>
      </w:r>
      <w:r>
        <w:rPr>
          <w:rFonts w:hint="eastAsia"/>
          <w:lang w:val="en-US" w:eastAsia="zh-CN"/>
        </w:rPr>
        <w:t>18</w:t>
      </w:r>
      <w:r>
        <w:rPr>
          <w:lang w:eastAsia="zh-CN"/>
        </w:rPr>
        <w:t>.3</w:t>
      </w:r>
      <w:r>
        <w:rPr>
          <w:lang w:eastAsia="zh-CN"/>
        </w:rPr>
        <w:tab/>
      </w:r>
      <w:r>
        <w:t>Impacts on existing services, entities and interfaces</w:t>
      </w:r>
      <w:bookmarkEnd w:id="869"/>
      <w:bookmarkEnd w:id="870"/>
      <w:bookmarkEnd w:id="871"/>
      <w:bookmarkEnd w:id="872"/>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873" w:name="_Toc160808820"/>
      <w:bookmarkStart w:id="874" w:name="_Toc18922"/>
      <w:bookmarkStart w:id="875" w:name="_Toc24429"/>
      <w:bookmarkStart w:id="876" w:name="_Toc183503416"/>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873"/>
      <w:bookmarkEnd w:id="874"/>
      <w:bookmarkEnd w:id="875"/>
      <w:bookmarkEnd w:id="876"/>
    </w:p>
    <w:p w14:paraId="735A10CE" w14:textId="77777777" w:rsidR="00C84EF3" w:rsidRDefault="00000000">
      <w:pPr>
        <w:pStyle w:val="Heading3"/>
        <w:rPr>
          <w:rFonts w:eastAsia="DengXian"/>
          <w:lang w:eastAsia="ja-JP"/>
        </w:rPr>
      </w:pPr>
      <w:bookmarkStart w:id="877" w:name="_Toc160808821"/>
      <w:bookmarkStart w:id="878" w:name="_Toc16656"/>
      <w:bookmarkStart w:id="879" w:name="_Toc16818"/>
      <w:bookmarkStart w:id="880" w:name="_Toc183503417"/>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877"/>
      <w:bookmarkEnd w:id="878"/>
      <w:bookmarkEnd w:id="879"/>
      <w:bookmarkEnd w:id="880"/>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881" w:name="_Toc160808822"/>
      <w:bookmarkStart w:id="882" w:name="_Toc2164"/>
      <w:bookmarkStart w:id="883" w:name="_Toc23213"/>
      <w:bookmarkStart w:id="884" w:name="_Toc183503418"/>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881"/>
      <w:bookmarkEnd w:id="882"/>
      <w:bookmarkEnd w:id="883"/>
      <w:bookmarkEnd w:id="884"/>
    </w:p>
    <w:p w14:paraId="5214EC7C" w14:textId="77777777" w:rsidR="00C84EF3" w:rsidRDefault="00000000">
      <w:pPr>
        <w:pStyle w:val="Heading4"/>
        <w:rPr>
          <w:rFonts w:eastAsia="SimSun"/>
          <w:lang w:val="en-US" w:eastAsia="zh-CN"/>
        </w:rPr>
      </w:pPr>
      <w:bookmarkStart w:id="885" w:name="_Toc160808823"/>
      <w:bookmarkStart w:id="886" w:name="_Toc183503419"/>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885"/>
      <w:bookmarkEnd w:id="886"/>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05pt;height:411.35pt" o:ole="">
            <v:imagedata r:id="rId114" o:title=""/>
          </v:shape>
          <o:OLEObject Type="Embed" ProgID="Visio.Drawing.15" ShapeID="_x0000_i1078" DrawAspect="Content" ObjectID="_1796205760"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887" w:name="_Toc160808824"/>
      <w:bookmarkStart w:id="888" w:name="_Toc11537"/>
      <w:bookmarkStart w:id="889" w:name="_Toc15541"/>
      <w:bookmarkStart w:id="890" w:name="_Toc183503420"/>
      <w:r>
        <w:rPr>
          <w:rFonts w:eastAsia="DengXian" w:hint="eastAsia"/>
        </w:rPr>
        <w:t>6.19</w:t>
      </w:r>
      <w:r>
        <w:rPr>
          <w:rFonts w:eastAsia="DengXian"/>
        </w:rPr>
        <w:t>.3</w:t>
      </w:r>
      <w:r>
        <w:rPr>
          <w:rFonts w:eastAsia="DengXian"/>
        </w:rPr>
        <w:tab/>
        <w:t>Impacts on existing nodes and functionality</w:t>
      </w:r>
      <w:bookmarkEnd w:id="887"/>
      <w:bookmarkEnd w:id="888"/>
      <w:bookmarkEnd w:id="889"/>
      <w:bookmarkEnd w:id="8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891" w:name="_Toc160808825"/>
      <w:bookmarkStart w:id="892" w:name="_Toc20424"/>
      <w:bookmarkStart w:id="893" w:name="_Toc17892"/>
      <w:bookmarkStart w:id="894" w:name="_Toc183503421"/>
      <w:r>
        <w:rPr>
          <w:rFonts w:eastAsia="Malgun Gothic"/>
        </w:rPr>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891"/>
      <w:bookmarkEnd w:id="892"/>
      <w:bookmarkEnd w:id="893"/>
      <w:bookmarkEnd w:id="894"/>
    </w:p>
    <w:p w14:paraId="56F4F5F4" w14:textId="77777777" w:rsidR="00C84EF3" w:rsidRDefault="00000000">
      <w:pPr>
        <w:pStyle w:val="Heading3"/>
        <w:rPr>
          <w:rFonts w:eastAsia="Malgun Gothic"/>
          <w:lang w:val="en-US" w:eastAsia="ja-JP"/>
        </w:rPr>
      </w:pPr>
      <w:bookmarkStart w:id="895" w:name="_Toc160808826"/>
      <w:bookmarkStart w:id="896" w:name="_Toc29482"/>
      <w:bookmarkStart w:id="897" w:name="_Toc14830"/>
      <w:bookmarkStart w:id="898" w:name="_Toc183503422"/>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895"/>
      <w:bookmarkEnd w:id="896"/>
      <w:bookmarkEnd w:id="897"/>
      <w:bookmarkEnd w:id="898"/>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offerer,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899" w:name="_Toc160808827"/>
      <w:bookmarkStart w:id="900" w:name="_Toc183503423"/>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899"/>
      <w:bookmarkEnd w:id="900"/>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901" w:name="_Toc160808828"/>
      <w:bookmarkStart w:id="902" w:name="_Toc183503424"/>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901"/>
      <w:bookmarkEnd w:id="902"/>
    </w:p>
    <w:p w14:paraId="16A051A8" w14:textId="77777777" w:rsidR="00C84EF3" w:rsidRDefault="00000000">
      <w:pPr>
        <w:rPr>
          <w:rFonts w:eastAsia="Malgun Gothic"/>
        </w:rPr>
      </w:pPr>
      <w:r>
        <w:rPr>
          <w:rFonts w:eastAsia="Malgun Gothic"/>
        </w:rPr>
        <w:t>It is proposed that the standalone data channel does not need extra capability negotiation. When receiving an SDP offer with standalone data channel, the network or UE that does not support standalone data channel shall return SIP 400 Bad Request response to inform the offerer that it does not recognize the syntax of the standalone DC.</w:t>
      </w:r>
    </w:p>
    <w:p w14:paraId="1F695574" w14:textId="77777777" w:rsidR="00C84EF3" w:rsidRDefault="00000000">
      <w:pPr>
        <w:pStyle w:val="Heading4"/>
        <w:rPr>
          <w:rFonts w:eastAsia="Malgun Gothic"/>
          <w:lang w:val="en-US" w:eastAsia="zh-CN" w:bidi="ar"/>
        </w:rPr>
      </w:pPr>
      <w:bookmarkStart w:id="903" w:name="_Toc160808829"/>
      <w:bookmarkStart w:id="904" w:name="_Toc183503425"/>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903"/>
      <w:bookmarkEnd w:id="904"/>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905" w:name="_Toc160808830"/>
      <w:bookmarkStart w:id="906" w:name="_Toc183503426"/>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905"/>
      <w:bookmarkEnd w:id="906"/>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The UE shall include version control information (e.g. version number) of a DC application along with binding information. The network, DC AS and terminating UE shall use the version control information to ensure that the both ends of the application data channel are compatible. If the network or terminating UE detects that they are not compatible, it shall reject the application data channel until the both ends have the correct version of the DC application.</w:t>
      </w:r>
    </w:p>
    <w:p w14:paraId="52C5D20C" w14:textId="7D02CAC5" w:rsidR="00C84EF3" w:rsidRDefault="00000000">
      <w:pPr>
        <w:pStyle w:val="NO"/>
        <w:rPr>
          <w:rFonts w:eastAsia="Malgun Gothic"/>
        </w:rPr>
      </w:pPr>
      <w:r>
        <w:rPr>
          <w:rFonts w:eastAsia="Malgun Gothic"/>
        </w:rPr>
        <w:t>NOTE 1:</w:t>
      </w:r>
      <w:r>
        <w:rPr>
          <w:rFonts w:eastAsia="Malgun Gothic"/>
        </w:rPr>
        <w:tab/>
        <w:t>The version control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7C5D1CA2" w:rsidR="00C84EF3" w:rsidRDefault="00000000">
      <w:pPr>
        <w:pStyle w:val="NO"/>
        <w:rPr>
          <w:rFonts w:eastAsia="Malgun Gothic"/>
        </w:rPr>
      </w:pPr>
      <w:r>
        <w:rPr>
          <w:rFonts w:eastAsia="Malgun Gothic"/>
        </w:rPr>
        <w:t>NOTE 3:</w:t>
      </w:r>
      <w:r>
        <w:rPr>
          <w:rFonts w:eastAsia="Malgun Gothic"/>
        </w:rPr>
        <w:tab/>
        <w:t>The format of this information needs to be defined in SA</w:t>
      </w:r>
      <w:r w:rsidR="00C6182B">
        <w:rPr>
          <w:rFonts w:eastAsia="SimSun"/>
        </w:rPr>
        <w:t> WG</w:t>
      </w:r>
      <w:r>
        <w:rPr>
          <w:rFonts w:eastAsia="Malgun Gothic"/>
        </w:rPr>
        <w:t>4. Further collaboration with SA</w:t>
      </w:r>
      <w:r w:rsidR="00C6182B">
        <w:rPr>
          <w:rFonts w:eastAsia="SimSun"/>
        </w:rPr>
        <w:t> WG</w:t>
      </w:r>
      <w:r>
        <w:rPr>
          <w:rFonts w:eastAsia="Malgun Gothic"/>
        </w:rPr>
        <w:t>4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907" w:name="_Toc160808831"/>
      <w:bookmarkStart w:id="908" w:name="_Toc183503427"/>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907"/>
      <w:bookmarkEnd w:id="908"/>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909" w:name="_Toc160808832"/>
      <w:bookmarkStart w:id="910" w:name="_Toc183503428"/>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909"/>
      <w:bookmarkEnd w:id="910"/>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911" w:name="_Toc5822"/>
      <w:bookmarkStart w:id="912" w:name="_Toc28382"/>
      <w:bookmarkStart w:id="913" w:name="_Toc160808833"/>
      <w:bookmarkStart w:id="914" w:name="_Toc183503429"/>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911"/>
      <w:bookmarkEnd w:id="912"/>
      <w:bookmarkEnd w:id="913"/>
      <w:bookmarkEnd w:id="914"/>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915" w:name="_Toc160808834"/>
      <w:bookmarkStart w:id="916" w:name="_Toc183503430"/>
      <w:r>
        <w:rPr>
          <w:rFonts w:eastAsia="Malgun Gothic"/>
          <w:lang w:val="en-US" w:eastAsia="zh-CN"/>
        </w:rPr>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915"/>
      <w:bookmarkEnd w:id="916"/>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45pt;height:353.1pt" o:ole="">
            <v:imagedata r:id="rId116" o:title=""/>
          </v:shape>
          <o:OLEObject Type="Embed" ProgID="Visio.Drawing.15" ShapeID="_x0000_i1079" DrawAspect="Content" ObjectID="_1796205761"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917" w:name="_Toc160808835"/>
      <w:bookmarkStart w:id="918" w:name="_Toc183503431"/>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917"/>
      <w:bookmarkEnd w:id="918"/>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85pt;height:286.1pt" o:ole="">
            <v:imagedata r:id="rId118" o:title=""/>
          </v:shape>
          <o:OLEObject Type="Embed" ProgID="Visio.Drawing.15" ShapeID="_x0000_i1080" DrawAspect="Content" ObjectID="_1796205762"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919" w:name="_Toc160808836"/>
      <w:bookmarkStart w:id="920" w:name="_Toc183503432"/>
      <w:r>
        <w:rPr>
          <w:rFonts w:eastAsia="Malgun Gothic"/>
          <w:lang w:val="en-US" w:eastAsia="zh-CN"/>
        </w:rPr>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919"/>
      <w:bookmarkEnd w:id="92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45pt;height:353.1pt" o:ole="">
            <v:imagedata r:id="rId120" o:title=""/>
          </v:shape>
          <o:OLEObject Type="Embed" ProgID="Visio.Drawing.15" ShapeID="_x0000_i1081" DrawAspect="Content" ObjectID="_1796205763"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921" w:name="_Toc24183"/>
      <w:bookmarkStart w:id="922" w:name="_Toc160808837"/>
      <w:bookmarkStart w:id="923" w:name="_Toc28900"/>
      <w:bookmarkStart w:id="924" w:name="_Toc183503433"/>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921"/>
      <w:bookmarkEnd w:id="922"/>
      <w:bookmarkEnd w:id="923"/>
      <w:bookmarkEnd w:id="924"/>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925" w:name="_Toc4612"/>
      <w:bookmarkStart w:id="926" w:name="_Toc22363"/>
      <w:bookmarkStart w:id="927" w:name="_Toc160808838"/>
      <w:bookmarkStart w:id="928" w:name="_Toc183503434"/>
      <w:r>
        <w:rPr>
          <w:lang w:eastAsia="zh-CN"/>
        </w:rPr>
        <w:t>6.</w:t>
      </w:r>
      <w:r>
        <w:rPr>
          <w:rFonts w:hint="eastAsia"/>
          <w:lang w:val="en-US" w:eastAsia="zh-CN"/>
        </w:rPr>
        <w:t>21</w:t>
      </w:r>
      <w:r>
        <w:rPr>
          <w:lang w:eastAsia="ko-KR"/>
        </w:rPr>
        <w:tab/>
        <w:t>Solution #21: Standalone DC setup with backward compatibility</w:t>
      </w:r>
      <w:bookmarkEnd w:id="925"/>
      <w:bookmarkEnd w:id="926"/>
      <w:bookmarkEnd w:id="927"/>
      <w:bookmarkEnd w:id="928"/>
    </w:p>
    <w:p w14:paraId="32E1C349" w14:textId="77777777" w:rsidR="00C84EF3" w:rsidRDefault="00000000">
      <w:pPr>
        <w:pStyle w:val="Heading3"/>
      </w:pPr>
      <w:bookmarkStart w:id="929" w:name="_Toc10144"/>
      <w:bookmarkStart w:id="930" w:name="_Toc14987"/>
      <w:bookmarkStart w:id="931" w:name="_Toc160808839"/>
      <w:bookmarkStart w:id="932" w:name="_Toc183503435"/>
      <w:r>
        <w:t>6.</w:t>
      </w:r>
      <w:r>
        <w:rPr>
          <w:rFonts w:eastAsia="SimSun" w:hint="eastAsia"/>
          <w:lang w:val="en-US" w:eastAsia="zh-CN"/>
        </w:rPr>
        <w:t>21</w:t>
      </w:r>
      <w:r>
        <w:t>.1</w:t>
      </w:r>
      <w:r>
        <w:tab/>
        <w:t>Description</w:t>
      </w:r>
      <w:bookmarkEnd w:id="929"/>
      <w:bookmarkEnd w:id="930"/>
      <w:bookmarkEnd w:id="931"/>
      <w:bookmarkEnd w:id="932"/>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933" w:name="_Toc160808840"/>
      <w:bookmarkStart w:id="934" w:name="_Toc9394"/>
      <w:bookmarkStart w:id="935" w:name="_Toc30897"/>
      <w:bookmarkStart w:id="936" w:name="_Toc183503436"/>
      <w:r>
        <w:t>6.</w:t>
      </w:r>
      <w:r>
        <w:rPr>
          <w:rFonts w:eastAsia="SimSun" w:hint="eastAsia"/>
          <w:lang w:val="en-US" w:eastAsia="zh-CN"/>
        </w:rPr>
        <w:t>21</w:t>
      </w:r>
      <w:r>
        <w:t>.2</w:t>
      </w:r>
      <w:r>
        <w:tab/>
        <w:t>Procedures</w:t>
      </w:r>
      <w:bookmarkEnd w:id="933"/>
      <w:bookmarkEnd w:id="934"/>
      <w:bookmarkEnd w:id="935"/>
      <w:bookmarkEnd w:id="936"/>
    </w:p>
    <w:p w14:paraId="66B5CE54" w14:textId="77777777" w:rsidR="00C84EF3" w:rsidRDefault="00000000">
      <w:pPr>
        <w:pStyle w:val="Heading4"/>
        <w:rPr>
          <w:lang w:val="en-US" w:eastAsia="zh-CN"/>
        </w:rPr>
      </w:pPr>
      <w:bookmarkStart w:id="937" w:name="_Toc160808841"/>
      <w:bookmarkStart w:id="938" w:name="_Toc183503437"/>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937"/>
      <w:bookmarkEnd w:id="938"/>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85pt;height:294.9pt" o:ole="">
            <v:imagedata r:id="rId122" o:title=""/>
          </v:shape>
          <o:OLEObject Type="Embed" ProgID="Visio.Drawing.15" ShapeID="_x0000_i1082" DrawAspect="Content" ObjectID="_1796205764"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939" w:name="_Toc18366"/>
      <w:bookmarkStart w:id="940" w:name="_Toc17619"/>
      <w:bookmarkStart w:id="941" w:name="_Toc160808842"/>
      <w:bookmarkStart w:id="942" w:name="_Toc183503438"/>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939"/>
      <w:bookmarkEnd w:id="940"/>
      <w:bookmarkEnd w:id="941"/>
      <w:bookmarkEnd w:id="942"/>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943" w:name="_Toc160808843"/>
      <w:bookmarkStart w:id="944" w:name="_Toc21406"/>
      <w:bookmarkStart w:id="945" w:name="_Toc21503"/>
      <w:bookmarkStart w:id="946" w:name="_Toc183503439"/>
      <w:r>
        <w:rPr>
          <w:lang w:eastAsia="zh-CN"/>
        </w:rPr>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943"/>
      <w:bookmarkEnd w:id="944"/>
      <w:bookmarkEnd w:id="945"/>
      <w:bookmarkEnd w:id="946"/>
    </w:p>
    <w:p w14:paraId="09C4D7BB" w14:textId="77777777" w:rsidR="00C84EF3" w:rsidRDefault="00000000">
      <w:pPr>
        <w:pStyle w:val="Heading3"/>
      </w:pPr>
      <w:bookmarkStart w:id="947" w:name="_Toc17019"/>
      <w:bookmarkStart w:id="948" w:name="_Toc160808844"/>
      <w:bookmarkStart w:id="949" w:name="_Toc30939"/>
      <w:bookmarkStart w:id="950" w:name="_Toc183503440"/>
      <w:r>
        <w:t>6.</w:t>
      </w:r>
      <w:r>
        <w:rPr>
          <w:rFonts w:hint="eastAsia"/>
          <w:lang w:val="en-US" w:eastAsia="zh-CN"/>
        </w:rPr>
        <w:t>22</w:t>
      </w:r>
      <w:r>
        <w:t>.1</w:t>
      </w:r>
      <w:r>
        <w:rPr>
          <w:rFonts w:hint="eastAsia"/>
        </w:rPr>
        <w:tab/>
        <w:t>Description</w:t>
      </w:r>
      <w:bookmarkEnd w:id="947"/>
      <w:bookmarkEnd w:id="948"/>
      <w:bookmarkEnd w:id="949"/>
      <w:bookmarkEnd w:id="950"/>
    </w:p>
    <w:p w14:paraId="5F94DE73" w14:textId="77777777" w:rsidR="00C84EF3" w:rsidRDefault="00000000">
      <w:pPr>
        <w:pStyle w:val="Heading4"/>
        <w:rPr>
          <w:lang w:val="en-US" w:eastAsia="zh-CN"/>
        </w:rPr>
      </w:pPr>
      <w:bookmarkStart w:id="951" w:name="_Toc160808845"/>
      <w:bookmarkStart w:id="952" w:name="_Toc183503441"/>
      <w:r>
        <w:rPr>
          <w:rFonts w:hint="eastAsia"/>
          <w:lang w:val="en-US" w:eastAsia="zh-CN"/>
        </w:rPr>
        <w:t>6.22.1.1</w:t>
      </w:r>
      <w:r>
        <w:rPr>
          <w:rFonts w:hint="eastAsia"/>
          <w:lang w:val="en-US" w:eastAsia="zh-CN"/>
        </w:rPr>
        <w:tab/>
        <w:t>General</w:t>
      </w:r>
      <w:bookmarkEnd w:id="951"/>
      <w:bookmarkEnd w:id="952"/>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953" w:name="_Toc160808846"/>
      <w:bookmarkStart w:id="954" w:name="_Toc183503442"/>
      <w:r>
        <w:rPr>
          <w:rFonts w:hint="eastAsia"/>
        </w:rPr>
        <w:t>6.22.1.2</w:t>
      </w:r>
      <w:r>
        <w:rPr>
          <w:rFonts w:hint="eastAsia"/>
        </w:rPr>
        <w:tab/>
        <w:t>Example scenarios for multiplexing and de-multiplexing</w:t>
      </w:r>
      <w:bookmarkEnd w:id="953"/>
      <w:bookmarkEnd w:id="95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45pt;height:151.5pt" o:ole="">
            <v:imagedata r:id="rId124" o:title=""/>
            <o:lock v:ext="edit" aspectratio="f"/>
          </v:shape>
          <o:OLEObject Type="Embed" ProgID="Visio.Drawing.11" ShapeID="_x0000_i1083" DrawAspect="Content" ObjectID="_1796205765"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45pt;height:151.5pt" o:ole="">
            <v:imagedata r:id="rId126" o:title=""/>
            <o:lock v:ext="edit" aspectratio="f"/>
          </v:shape>
          <o:OLEObject Type="Embed" ProgID="Visio.Drawing.11" ShapeID="_x0000_i1084" DrawAspect="Content" ObjectID="_1796205766"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45pt;height:151.5pt" o:ole="">
            <v:imagedata r:id="rId128" o:title=""/>
            <o:lock v:ext="edit" aspectratio="f"/>
          </v:shape>
          <o:OLEObject Type="Embed" ProgID="Visio.Drawing.11" ShapeID="_x0000_i1085" DrawAspect="Content" ObjectID="_1796205767"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955" w:name="_Toc160808847"/>
      <w:bookmarkStart w:id="956" w:name="_Toc183503443"/>
      <w:r>
        <w:rPr>
          <w:rFonts w:hint="eastAsia"/>
        </w:rPr>
        <w:t>6.22.1.3</w:t>
      </w:r>
      <w:r>
        <w:rPr>
          <w:rFonts w:hint="eastAsia"/>
        </w:rPr>
        <w:tab/>
      </w:r>
      <w:r>
        <w:t>Capability negotiation</w:t>
      </w:r>
      <w:bookmarkEnd w:id="955"/>
      <w:bookmarkEnd w:id="956"/>
    </w:p>
    <w:p w14:paraId="1AC53107" w14:textId="77777777" w:rsidR="00C84EF3" w:rsidRDefault="00000000">
      <w:pPr>
        <w:pStyle w:val="Heading5"/>
        <w:rPr>
          <w:lang w:val="en-US" w:eastAsia="zh-CN"/>
        </w:rPr>
      </w:pPr>
      <w:bookmarkStart w:id="957" w:name="_Toc160808848"/>
      <w:bookmarkStart w:id="958" w:name="_Toc183503444"/>
      <w:r>
        <w:rPr>
          <w:rFonts w:hint="eastAsia"/>
          <w:lang w:val="en-US" w:eastAsia="zh-CN"/>
        </w:rPr>
        <w:t>6.22.1.3.1</w:t>
      </w:r>
      <w:r>
        <w:rPr>
          <w:rFonts w:hint="eastAsia"/>
          <w:lang w:val="en-US" w:eastAsia="zh-CN"/>
        </w:rPr>
        <w:tab/>
        <w:t>Capability negotiation between UE and network</w:t>
      </w:r>
      <w:bookmarkEnd w:id="957"/>
      <w:bookmarkEnd w:id="958"/>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959" w:name="_Toc160808849"/>
      <w:bookmarkStart w:id="960" w:name="_Toc183503445"/>
      <w:r>
        <w:rPr>
          <w:rFonts w:hint="eastAsia"/>
        </w:rPr>
        <w:t>6.22.1.3.2</w:t>
      </w:r>
      <w:r>
        <w:rPr>
          <w:rFonts w:hint="eastAsia"/>
        </w:rPr>
        <w:tab/>
        <w:t>Capability negotiation between originating and terminating network</w:t>
      </w:r>
      <w:bookmarkEnd w:id="959"/>
      <w:bookmarkEnd w:id="960"/>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961" w:name="_Toc160808850"/>
      <w:bookmarkStart w:id="962" w:name="_Toc183503446"/>
      <w:r>
        <w:rPr>
          <w:rFonts w:eastAsia="SimSun" w:hint="eastAsia"/>
        </w:rPr>
        <w:t>6.22.1.4</w:t>
      </w:r>
      <w:r>
        <w:rPr>
          <w:rFonts w:eastAsia="SimSun" w:hint="eastAsia"/>
        </w:rPr>
        <w:tab/>
        <w:t>Determi</w:t>
      </w:r>
      <w:r>
        <w:rPr>
          <w:rFonts w:hint="eastAsia"/>
        </w:rPr>
        <w:t>nation of multiplexing and de-multiplexing</w:t>
      </w:r>
      <w:bookmarkEnd w:id="961"/>
      <w:bookmarkEnd w:id="962"/>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963" w:name="_Toc160808851"/>
      <w:bookmarkStart w:id="964" w:name="_Toc183503447"/>
      <w:r>
        <w:rPr>
          <w:rFonts w:hint="eastAsia"/>
          <w:lang w:val="en-US" w:eastAsia="zh-CN"/>
        </w:rPr>
        <w:t>6.22.1.5</w:t>
      </w:r>
      <w:r>
        <w:rPr>
          <w:rFonts w:hint="eastAsia"/>
          <w:lang w:val="en-US" w:eastAsia="zh-CN"/>
        </w:rPr>
        <w:tab/>
        <w:t>media management for multiplexing and de-multiplexing</w:t>
      </w:r>
      <w:bookmarkEnd w:id="963"/>
      <w:bookmarkEnd w:id="964"/>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9pt;height:107.7pt" o:ole="">
            <v:imagedata r:id="rId130" o:title=""/>
            <o:lock v:ext="edit" aspectratio="f"/>
          </v:shape>
          <o:OLEObject Type="Embed" ProgID="Visio.Drawing.11" ShapeID="_x0000_i1086" DrawAspect="Content" ObjectID="_1796205768"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965" w:name="_Toc160808852"/>
      <w:bookmarkStart w:id="966" w:name="_Toc183503448"/>
      <w:r>
        <w:rPr>
          <w:rFonts w:hint="eastAsia"/>
          <w:lang w:val="en-US" w:eastAsia="zh-CN"/>
        </w:rPr>
        <w:t>6.22.1.6</w:t>
      </w:r>
      <w:r>
        <w:rPr>
          <w:rFonts w:hint="eastAsia"/>
          <w:lang w:val="en-US" w:eastAsia="zh-CN"/>
        </w:rPr>
        <w:tab/>
        <w:t>MF/MRF selection</w:t>
      </w:r>
      <w:bookmarkEnd w:id="965"/>
      <w:bookmarkEnd w:id="966"/>
    </w:p>
    <w:p w14:paraId="142CD21B" w14:textId="77777777" w:rsidR="00C84EF3" w:rsidRDefault="00000000">
      <w:r>
        <w:t>If a MF or MRF needs to be selected, the IMS AS selects a MF or MRF supporting data channel multiplexing by including data channel multiplexing indication in the Nnrf_NFDiscovery_Request service operation.</w:t>
      </w:r>
    </w:p>
    <w:p w14:paraId="16851D98" w14:textId="77777777" w:rsidR="00C84EF3" w:rsidRDefault="00000000">
      <w:pPr>
        <w:pStyle w:val="Heading3"/>
      </w:pPr>
      <w:bookmarkStart w:id="967" w:name="_Toc8957"/>
      <w:bookmarkStart w:id="968" w:name="_Toc160808853"/>
      <w:bookmarkStart w:id="969" w:name="_Toc21181"/>
      <w:bookmarkStart w:id="970" w:name="_Toc183503449"/>
      <w:r>
        <w:rPr>
          <w:rFonts w:hint="eastAsia"/>
        </w:rPr>
        <w:t>6.22.2</w:t>
      </w:r>
      <w:r>
        <w:rPr>
          <w:rFonts w:hint="eastAsia"/>
        </w:rPr>
        <w:tab/>
        <w:t>Procedures</w:t>
      </w:r>
      <w:bookmarkEnd w:id="967"/>
      <w:bookmarkEnd w:id="968"/>
      <w:bookmarkEnd w:id="969"/>
      <w:bookmarkEnd w:id="970"/>
    </w:p>
    <w:p w14:paraId="0BCD0426" w14:textId="77777777" w:rsidR="00C84EF3" w:rsidRDefault="00000000">
      <w:pPr>
        <w:pStyle w:val="Heading4"/>
        <w:rPr>
          <w:rFonts w:eastAsia="SimSun"/>
        </w:rPr>
      </w:pPr>
      <w:bookmarkStart w:id="971" w:name="_Toc160808854"/>
      <w:bookmarkStart w:id="972" w:name="_Toc183503450"/>
      <w:r>
        <w:rPr>
          <w:rFonts w:eastAsia="SimSun" w:hint="eastAsia"/>
        </w:rPr>
        <w:t>6.22.2.1</w:t>
      </w:r>
      <w:r>
        <w:rPr>
          <w:rFonts w:eastAsia="SimSun" w:hint="eastAsia"/>
        </w:rPr>
        <w:tab/>
        <w:t>Bootstrap data channel establishment</w:t>
      </w:r>
      <w:bookmarkEnd w:id="971"/>
      <w:bookmarkEnd w:id="972"/>
    </w:p>
    <w:p w14:paraId="5324D48F" w14:textId="77777777" w:rsidR="00C84EF3" w:rsidRDefault="00000000">
      <w:pPr>
        <w:pStyle w:val="Heading5"/>
      </w:pPr>
      <w:bookmarkStart w:id="973" w:name="_Toc160808855"/>
      <w:bookmarkStart w:id="974" w:name="_Toc183503451"/>
      <w:r>
        <w:rPr>
          <w:rFonts w:hint="eastAsia"/>
        </w:rPr>
        <w:t>6.22.2.1.1</w:t>
      </w:r>
      <w:r>
        <w:rPr>
          <w:rFonts w:hint="eastAsia"/>
        </w:rPr>
        <w:tab/>
      </w:r>
      <w:r>
        <w:t>Bootstrap data channels multiplexing in originating network</w:t>
      </w:r>
      <w:bookmarkEnd w:id="973"/>
      <w:bookmarkEnd w:id="974"/>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3.95pt;height:392.55pt" o:ole="">
            <v:imagedata r:id="rId132" o:title=""/>
            <o:lock v:ext="edit" aspectratio="f"/>
          </v:shape>
          <o:OLEObject Type="Embed" ProgID="Visio.Drawing.11" ShapeID="_x0000_i1087" DrawAspect="Content" ObjectID="_1796205769"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975" w:name="_Toc160808856"/>
      <w:bookmarkStart w:id="976" w:name="_Toc183503452"/>
      <w:r>
        <w:rPr>
          <w:rFonts w:hint="eastAsia"/>
        </w:rPr>
        <w:t>6.22.2.1.2</w:t>
      </w:r>
      <w:r>
        <w:rPr>
          <w:rFonts w:hint="eastAsia"/>
        </w:rPr>
        <w:tab/>
        <w:t>Bootstrap data channel multiplexing in terminating network</w:t>
      </w:r>
      <w:bookmarkEnd w:id="975"/>
      <w:bookmarkEnd w:id="97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05pt;height:393.2pt" o:ole="">
            <v:imagedata r:id="rId134" o:title=""/>
            <o:lock v:ext="edit" aspectratio="f"/>
          </v:shape>
          <o:OLEObject Type="Embed" ProgID="Visio.Drawing.11" ShapeID="_x0000_i1088" DrawAspect="Content" ObjectID="_1796205770"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977" w:name="_Toc160808857"/>
      <w:bookmarkStart w:id="978" w:name="_Toc183503453"/>
      <w:r>
        <w:rPr>
          <w:rFonts w:eastAsia="SimSun" w:hint="eastAsia"/>
        </w:rPr>
        <w:t>6.22.2.2</w:t>
      </w:r>
      <w:r>
        <w:rPr>
          <w:rFonts w:eastAsia="SimSun" w:hint="eastAsia"/>
        </w:rPr>
        <w:tab/>
        <w:t>Application data channel establishment</w:t>
      </w:r>
      <w:bookmarkEnd w:id="977"/>
      <w:bookmarkEnd w:id="978"/>
    </w:p>
    <w:p w14:paraId="6A1B8960" w14:textId="77777777" w:rsidR="00C84EF3" w:rsidRDefault="00000000">
      <w:pPr>
        <w:pStyle w:val="Heading5"/>
      </w:pPr>
      <w:bookmarkStart w:id="979" w:name="_Toc160808858"/>
      <w:bookmarkStart w:id="980" w:name="_Toc183503454"/>
      <w:r>
        <w:rPr>
          <w:rFonts w:hint="eastAsia"/>
        </w:rPr>
        <w:t>6.22.2.2.</w:t>
      </w:r>
      <w:r>
        <w:t>1</w:t>
      </w:r>
      <w:r>
        <w:rPr>
          <w:rFonts w:hint="eastAsia"/>
        </w:rPr>
        <w:tab/>
        <w:t>Application data channel multiplexing when both originating and terminating networks support data channel multiplexing</w:t>
      </w:r>
      <w:bookmarkEnd w:id="979"/>
      <w:bookmarkEnd w:id="980"/>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45pt;height:377.55pt" o:ole="">
            <v:imagedata r:id="rId136" o:title=""/>
            <o:lock v:ext="edit" aspectratio="f"/>
          </v:shape>
          <o:OLEObject Type="Embed" ProgID="Visio.Drawing.11" ShapeID="_x0000_i1089" DrawAspect="Content" ObjectID="_1796205771"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4C40AA5E" w14:textId="77777777" w:rsidR="00C84EF3" w:rsidRDefault="00000000">
      <w:pPr>
        <w:pStyle w:val="B1"/>
      </w:pPr>
      <w:r>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The IMS AS generates reINVITE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981" w:name="_Toc160808859"/>
      <w:bookmarkStart w:id="982" w:name="_Toc183503455"/>
      <w:r>
        <w:rPr>
          <w:rFonts w:eastAsia="SimSun" w:hint="eastAsia"/>
        </w:rPr>
        <w:t>6.22.2.2.2</w:t>
      </w:r>
      <w:r>
        <w:rPr>
          <w:rFonts w:eastAsia="SimSun" w:hint="eastAsia"/>
        </w:rPr>
        <w:tab/>
      </w:r>
      <w:r>
        <w:rPr>
          <w:rFonts w:hint="eastAsia"/>
        </w:rPr>
        <w:t>Application data channel multiplexing when terminating network does not support data channel multiplexing</w:t>
      </w:r>
      <w:bookmarkEnd w:id="981"/>
      <w:bookmarkEnd w:id="982"/>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05pt;height:463.95pt" o:ole="">
            <v:imagedata r:id="rId138" o:title=""/>
            <o:lock v:ext="edit" aspectratio="f"/>
          </v:shape>
          <o:OLEObject Type="Embed" ProgID="Visio.Drawing.11" ShapeID="_x0000_i1090" DrawAspect="Content" ObjectID="_1796205772"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t>9-10.</w:t>
      </w:r>
      <w:r>
        <w:tab/>
        <w:t>The IMS AS generates reINVITE request to terminating network. The reINVITE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983" w:name="_Toc104216427"/>
      <w:bookmarkStart w:id="984" w:name="_Toc113279241"/>
      <w:bookmarkStart w:id="985" w:name="_Toc160808860"/>
      <w:bookmarkStart w:id="986" w:name="_Toc183503456"/>
      <w:r>
        <w:t>6.</w:t>
      </w:r>
      <w:r>
        <w:rPr>
          <w:rFonts w:hint="eastAsia"/>
        </w:rPr>
        <w:t>22</w:t>
      </w:r>
      <w:r>
        <w:t>.2.3</w:t>
      </w:r>
      <w:r>
        <w:tab/>
      </w:r>
      <w:bookmarkEnd w:id="983"/>
      <w:bookmarkEnd w:id="984"/>
      <w:r>
        <w:rPr>
          <w:rFonts w:hint="eastAsia"/>
        </w:rPr>
        <w:t>Option of c</w:t>
      </w:r>
      <w:r>
        <w:t xml:space="preserve">apability </w:t>
      </w:r>
      <w:r>
        <w:rPr>
          <w:rFonts w:hint="eastAsia"/>
        </w:rPr>
        <w:t>d</w:t>
      </w:r>
      <w:r>
        <w:t>iscovery between the originating IMS network and terminating IMS network</w:t>
      </w:r>
      <w:bookmarkEnd w:id="985"/>
      <w:bookmarkEnd w:id="986"/>
    </w:p>
    <w:p w14:paraId="428443E2" w14:textId="77777777" w:rsidR="00C84EF3" w:rsidRDefault="00000000">
      <w:pPr>
        <w:pStyle w:val="TH"/>
      </w:pPr>
      <w:r>
        <w:object w:dxaOrig="6985" w:dyaOrig="3879" w14:anchorId="08AF7AA1">
          <v:shape id="_x0000_i1091" type="#_x0000_t75" style="width:348.75pt;height:194.1pt" o:ole="">
            <v:imagedata r:id="rId140" o:title=""/>
          </v:shape>
          <o:OLEObject Type="Embed" ProgID="Visio.Drawing.15" ShapeID="_x0000_i1091" DrawAspect="Content" ObjectID="_1796205773"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987" w:name="_Toc16106"/>
      <w:bookmarkStart w:id="988" w:name="_Toc27897"/>
      <w:bookmarkStart w:id="989" w:name="_Toc160808861"/>
      <w:bookmarkStart w:id="990" w:name="_Toc3202"/>
      <w:bookmarkStart w:id="991" w:name="_Toc183503457"/>
      <w:r>
        <w:rPr>
          <w:rFonts w:eastAsia="SimSun" w:hint="eastAsia"/>
          <w:lang w:eastAsia="zh-CN"/>
        </w:rPr>
        <w:t>6.</w:t>
      </w:r>
      <w:r>
        <w:rPr>
          <w:rFonts w:eastAsia="SimSun" w:hint="eastAsia"/>
          <w:lang w:val="en-US" w:eastAsia="zh-CN"/>
        </w:rPr>
        <w:t>22</w:t>
      </w:r>
      <w:r>
        <w:t>.3</w:t>
      </w:r>
      <w:r>
        <w:tab/>
        <w:t>Impacts on existing nodes and functionality</w:t>
      </w:r>
      <w:bookmarkEnd w:id="987"/>
      <w:bookmarkEnd w:id="988"/>
      <w:bookmarkEnd w:id="989"/>
      <w:bookmarkEnd w:id="990"/>
      <w:bookmarkEnd w:id="991"/>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INVITE/reINVITE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992" w:name="_Toc16900"/>
      <w:bookmarkStart w:id="993" w:name="_Toc22667"/>
      <w:bookmarkStart w:id="994" w:name="_Toc160808862"/>
      <w:bookmarkStart w:id="995" w:name="_Toc183503458"/>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992"/>
      <w:bookmarkEnd w:id="993"/>
      <w:bookmarkEnd w:id="994"/>
      <w:bookmarkEnd w:id="995"/>
    </w:p>
    <w:p w14:paraId="4A4359BE" w14:textId="77777777" w:rsidR="00C84EF3" w:rsidRDefault="00000000">
      <w:pPr>
        <w:pStyle w:val="Heading3"/>
      </w:pPr>
      <w:bookmarkStart w:id="996" w:name="_Toc4405"/>
      <w:bookmarkStart w:id="997" w:name="_Toc160808863"/>
      <w:bookmarkStart w:id="998" w:name="_Toc20928"/>
      <w:bookmarkStart w:id="999" w:name="_Toc183503459"/>
      <w:r>
        <w:t>6.</w:t>
      </w:r>
      <w:r>
        <w:rPr>
          <w:rFonts w:eastAsia="SimSun" w:hint="eastAsia"/>
          <w:lang w:val="en-US" w:eastAsia="zh-CN"/>
        </w:rPr>
        <w:t>23</w:t>
      </w:r>
      <w:r>
        <w:t>.1</w:t>
      </w:r>
      <w:r>
        <w:rPr>
          <w:rFonts w:hint="eastAsia"/>
        </w:rPr>
        <w:tab/>
        <w:t>Description</w:t>
      </w:r>
      <w:bookmarkEnd w:id="996"/>
      <w:bookmarkEnd w:id="997"/>
      <w:bookmarkEnd w:id="998"/>
      <w:bookmarkEnd w:id="999"/>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6.25pt;height:272.95pt" o:ole="">
            <v:imagedata r:id="rId142" o:title=""/>
          </v:shape>
          <o:OLEObject Type="Embed" ProgID="Visio.Drawing.11" ShapeID="_x0000_i1092" DrawAspect="Content" ObjectID="_1796205774"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000" w:name="_Toc160808864"/>
      <w:bookmarkStart w:id="1001" w:name="_Toc15986"/>
      <w:bookmarkStart w:id="1002" w:name="_Toc13956"/>
      <w:bookmarkStart w:id="1003" w:name="_Toc183503460"/>
      <w:r>
        <w:t>6.</w:t>
      </w:r>
      <w:r>
        <w:rPr>
          <w:rFonts w:eastAsia="SimSun" w:hint="eastAsia"/>
        </w:rPr>
        <w:t>23</w:t>
      </w:r>
      <w:r>
        <w:t>.2</w:t>
      </w:r>
      <w:r>
        <w:tab/>
        <w:t>Procedures</w:t>
      </w:r>
      <w:bookmarkEnd w:id="1000"/>
      <w:bookmarkEnd w:id="1001"/>
      <w:bookmarkEnd w:id="1002"/>
      <w:bookmarkEnd w:id="1003"/>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3pt;height:488.35pt" o:ole="">
            <v:imagedata r:id="rId144" o:title=""/>
          </v:shape>
          <o:OLEObject Type="Embed" ProgID="Visio.Drawing.15" ShapeID="_x0000_i1093" DrawAspect="Content" ObjectID="_1796205775"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004" w:name="_Toc160808865"/>
      <w:bookmarkStart w:id="1005" w:name="_Toc24219"/>
      <w:bookmarkStart w:id="1006" w:name="_Toc21604"/>
      <w:bookmarkStart w:id="1007" w:name="_Toc183503461"/>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004"/>
      <w:bookmarkEnd w:id="1005"/>
      <w:bookmarkEnd w:id="1006"/>
      <w:bookmarkEnd w:id="1007"/>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008" w:name="_Toc7755"/>
      <w:bookmarkStart w:id="1009" w:name="_Toc160808866"/>
      <w:bookmarkStart w:id="1010" w:name="_Toc23956"/>
      <w:bookmarkStart w:id="1011" w:name="_Toc183503462"/>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008"/>
      <w:bookmarkEnd w:id="1009"/>
      <w:bookmarkEnd w:id="1010"/>
      <w:bookmarkEnd w:id="1011"/>
    </w:p>
    <w:p w14:paraId="52AAA39B" w14:textId="77777777" w:rsidR="00C84EF3" w:rsidRDefault="00000000">
      <w:pPr>
        <w:pStyle w:val="Heading3"/>
      </w:pPr>
      <w:bookmarkStart w:id="1012" w:name="_Toc19389"/>
      <w:bookmarkStart w:id="1013" w:name="_Toc160808867"/>
      <w:bookmarkStart w:id="1014" w:name="_Toc12088"/>
      <w:bookmarkStart w:id="1015" w:name="_Toc183503463"/>
      <w:r>
        <w:t>6.</w:t>
      </w:r>
      <w:r>
        <w:rPr>
          <w:rFonts w:eastAsia="SimSun" w:hint="eastAsia"/>
          <w:lang w:val="en-US" w:eastAsia="zh-CN"/>
        </w:rPr>
        <w:t>24</w:t>
      </w:r>
      <w:r>
        <w:t>.1</w:t>
      </w:r>
      <w:r>
        <w:rPr>
          <w:rFonts w:hint="eastAsia"/>
        </w:rPr>
        <w:tab/>
        <w:t>Description</w:t>
      </w:r>
      <w:bookmarkEnd w:id="1012"/>
      <w:bookmarkEnd w:id="1013"/>
      <w:bookmarkEnd w:id="1014"/>
      <w:bookmarkEnd w:id="1015"/>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016" w:name="_Toc25524"/>
      <w:bookmarkStart w:id="1017" w:name="_Toc160808868"/>
      <w:bookmarkStart w:id="1018" w:name="_Toc25850"/>
      <w:bookmarkStart w:id="1019" w:name="_Toc183503464"/>
      <w:r>
        <w:t>6.</w:t>
      </w:r>
      <w:r>
        <w:rPr>
          <w:rFonts w:eastAsia="SimSun" w:hint="eastAsia"/>
          <w:lang w:val="en-US" w:eastAsia="zh-CN"/>
        </w:rPr>
        <w:t>24</w:t>
      </w:r>
      <w:r>
        <w:t>.2</w:t>
      </w:r>
      <w:r>
        <w:tab/>
        <w:t>Architecture for Avatar Communication</w:t>
      </w:r>
      <w:bookmarkEnd w:id="1016"/>
      <w:bookmarkEnd w:id="1017"/>
      <w:bookmarkEnd w:id="1018"/>
      <w:bookmarkEnd w:id="1019"/>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3.95pt;height:336.2pt" o:ole="">
            <v:imagedata r:id="rId146" o:title=""/>
          </v:shape>
          <o:OLEObject Type="Embed" ProgID="Visio.Drawing.15" ShapeID="_x0000_i1094" DrawAspect="Content" ObjectID="_1796205776"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020" w:name="_Toc160808869"/>
      <w:bookmarkStart w:id="1021" w:name="_Toc11464"/>
      <w:bookmarkStart w:id="1022" w:name="_Toc18798"/>
      <w:bookmarkStart w:id="1023" w:name="_Toc183503465"/>
      <w:r>
        <w:t>6.</w:t>
      </w:r>
      <w:r>
        <w:rPr>
          <w:rFonts w:eastAsia="SimSun" w:hint="eastAsia"/>
        </w:rPr>
        <w:t>24</w:t>
      </w:r>
      <w:r>
        <w:t>.3</w:t>
      </w:r>
      <w:r>
        <w:tab/>
        <w:t>Procedures</w:t>
      </w:r>
      <w:bookmarkEnd w:id="1020"/>
      <w:bookmarkEnd w:id="1021"/>
      <w:bookmarkEnd w:id="1022"/>
      <w:bookmarkEnd w:id="1023"/>
    </w:p>
    <w:p w14:paraId="033B5487" w14:textId="77777777" w:rsidR="00C84EF3" w:rsidRDefault="00000000">
      <w:pPr>
        <w:pStyle w:val="Heading4"/>
      </w:pPr>
      <w:bookmarkStart w:id="1024" w:name="_Toc160808870"/>
      <w:bookmarkStart w:id="1025" w:name="_Toc183503466"/>
      <w:r>
        <w:t>6.</w:t>
      </w:r>
      <w:r>
        <w:rPr>
          <w:rFonts w:eastAsia="SimSun" w:hint="eastAsia"/>
        </w:rPr>
        <w:t>24</w:t>
      </w:r>
      <w:r>
        <w:t>.3.1</w:t>
      </w:r>
      <w:r>
        <w:rPr>
          <w:rFonts w:hint="eastAsia"/>
        </w:rPr>
        <w:tab/>
      </w:r>
      <w:r>
        <w:t>Transition from audio/video communication to Avatar communication</w:t>
      </w:r>
      <w:bookmarkEnd w:id="1024"/>
      <w:bookmarkEnd w:id="1025"/>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45pt;height:401.95pt" o:ole="">
            <v:imagedata r:id="rId148" o:title=""/>
          </v:shape>
          <o:OLEObject Type="Embed" ProgID="Visio.Drawing.15" ShapeID="_x0000_i1095" DrawAspect="Content" ObjectID="_1796205777"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349B8081" w:rsidR="00C84EF3" w:rsidRDefault="00000000">
      <w:pPr>
        <w:pStyle w:val="NO"/>
      </w:pPr>
      <w:r>
        <w:t>NOTE:</w:t>
      </w:r>
      <w:r>
        <w:tab/>
        <w:t>The negotiation of Avatar rendering responsibility (Media Function or UE) will be specified by SA</w:t>
      </w:r>
      <w:r w:rsidR="00C6182B">
        <w:rPr>
          <w:rFonts w:eastAsia="SimSun"/>
        </w:rPr>
        <w:t> WG</w:t>
      </w:r>
      <w:r>
        <w:t>4.</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026" w:name="_Toc160808871"/>
      <w:bookmarkStart w:id="1027" w:name="_Toc183503467"/>
      <w:r>
        <w:t>6.</w:t>
      </w:r>
      <w:r>
        <w:rPr>
          <w:rFonts w:eastAsia="SimSun" w:hint="eastAsia"/>
        </w:rPr>
        <w:t>24</w:t>
      </w:r>
      <w:r>
        <w:t>.3.2</w:t>
      </w:r>
      <w:r>
        <w:rPr>
          <w:rFonts w:hint="eastAsia"/>
        </w:rPr>
        <w:tab/>
      </w:r>
      <w:r>
        <w:t>Transition from Avatar communication to audio/video communication</w:t>
      </w:r>
      <w:bookmarkEnd w:id="1026"/>
      <w:bookmarkEnd w:id="1027"/>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45pt;height:201.6pt" o:ole="">
            <v:imagedata r:id="rId150" o:title=""/>
          </v:shape>
          <o:OLEObject Type="Embed" ProgID="Visio.Drawing.15" ShapeID="_x0000_i1096" DrawAspect="Content" ObjectID="_1796205778"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028" w:name="_Toc20628"/>
      <w:bookmarkStart w:id="1029" w:name="_Toc29198"/>
      <w:bookmarkStart w:id="1030" w:name="_Toc160808872"/>
      <w:bookmarkStart w:id="1031" w:name="_Toc183503468"/>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028"/>
      <w:bookmarkEnd w:id="1029"/>
      <w:bookmarkEnd w:id="1030"/>
      <w:bookmarkEnd w:id="1031"/>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032" w:name="_Toc96971241"/>
      <w:bookmarkStart w:id="1033" w:name="_Toc160808873"/>
      <w:bookmarkStart w:id="1034" w:name="_Toc3732"/>
      <w:bookmarkStart w:id="1035" w:name="_Toc1114"/>
      <w:bookmarkStart w:id="1036" w:name="_Toc183503469"/>
      <w:r>
        <w:t>6.</w:t>
      </w:r>
      <w:r>
        <w:rPr>
          <w:rFonts w:eastAsia="SimSun" w:hint="eastAsia"/>
          <w:lang w:val="en-US" w:eastAsia="zh-CN"/>
        </w:rPr>
        <w:t>25</w:t>
      </w:r>
      <w:r>
        <w:tab/>
        <w:t>Solution #</w:t>
      </w:r>
      <w:r>
        <w:rPr>
          <w:rFonts w:eastAsia="SimSun" w:hint="eastAsia"/>
          <w:lang w:val="en-US" w:eastAsia="zh-CN"/>
        </w:rPr>
        <w:t>25</w:t>
      </w:r>
      <w:r>
        <w:t xml:space="preserve">: </w:t>
      </w:r>
      <w:bookmarkEnd w:id="1032"/>
      <w:r>
        <w:t>Supporting network-based avatar communication by media capability invocation</w:t>
      </w:r>
      <w:bookmarkEnd w:id="1033"/>
      <w:bookmarkEnd w:id="1034"/>
      <w:bookmarkEnd w:id="1035"/>
      <w:bookmarkEnd w:id="1036"/>
    </w:p>
    <w:p w14:paraId="5AF7B318" w14:textId="77777777" w:rsidR="00C84EF3" w:rsidRDefault="00000000">
      <w:pPr>
        <w:pStyle w:val="Heading3"/>
      </w:pPr>
      <w:bookmarkStart w:id="1037" w:name="_Toc96971242"/>
      <w:bookmarkStart w:id="1038" w:name="_Toc160808874"/>
      <w:bookmarkStart w:id="1039" w:name="_Toc16009"/>
      <w:bookmarkStart w:id="1040" w:name="_Toc9453"/>
      <w:bookmarkStart w:id="1041" w:name="_Toc183503470"/>
      <w:r>
        <w:t>6.</w:t>
      </w:r>
      <w:r>
        <w:rPr>
          <w:rFonts w:eastAsia="SimSun" w:hint="eastAsia"/>
          <w:lang w:val="en-US" w:eastAsia="zh-CN"/>
        </w:rPr>
        <w:t>25</w:t>
      </w:r>
      <w:r>
        <w:t>.1</w:t>
      </w:r>
      <w:r>
        <w:tab/>
        <w:t>Description</w:t>
      </w:r>
      <w:bookmarkEnd w:id="1037"/>
      <w:bookmarkEnd w:id="1038"/>
      <w:bookmarkEnd w:id="1039"/>
      <w:bookmarkEnd w:id="1040"/>
      <w:bookmarkEnd w:id="1041"/>
    </w:p>
    <w:p w14:paraId="6B9E8671" w14:textId="77777777" w:rsidR="00C84EF3" w:rsidRDefault="00000000">
      <w:pPr>
        <w:pStyle w:val="Heading4"/>
      </w:pPr>
      <w:bookmarkStart w:id="1042" w:name="_Toc160808875"/>
      <w:bookmarkStart w:id="1043" w:name="_Toc183503471"/>
      <w:r>
        <w:t>6.</w:t>
      </w:r>
      <w:r>
        <w:rPr>
          <w:rFonts w:eastAsia="SimSun" w:hint="eastAsia"/>
          <w:lang w:val="en-US" w:eastAsia="zh-CN"/>
        </w:rPr>
        <w:t>25</w:t>
      </w:r>
      <w:r>
        <w:t>.1.1</w:t>
      </w:r>
      <w:r>
        <w:tab/>
        <w:t>General</w:t>
      </w:r>
      <w:bookmarkEnd w:id="1042"/>
      <w:bookmarkEnd w:id="1043"/>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044" w:name="_Toc160808876"/>
      <w:bookmarkStart w:id="1045" w:name="_Toc183503472"/>
      <w:r>
        <w:t>6.</w:t>
      </w:r>
      <w:r>
        <w:rPr>
          <w:rFonts w:eastAsia="SimSun" w:hint="eastAsia"/>
        </w:rPr>
        <w:t>25</w:t>
      </w:r>
      <w:r>
        <w:t>.1.2</w:t>
      </w:r>
      <w:r>
        <w:tab/>
        <w:t>Architecture</w:t>
      </w:r>
      <w:bookmarkEnd w:id="1044"/>
      <w:bookmarkEnd w:id="1045"/>
    </w:p>
    <w:p w14:paraId="4B8EE084" w14:textId="77777777" w:rsidR="00C84EF3" w:rsidRDefault="00000000">
      <w:pPr>
        <w:pStyle w:val="TH"/>
        <w:rPr>
          <w:lang w:eastAsia="zh-CN"/>
        </w:rPr>
      </w:pPr>
      <w:r>
        <w:object w:dxaOrig="9629" w:dyaOrig="6287" w14:anchorId="65307882">
          <v:shape id="_x0000_i1097" type="#_x0000_t75" style="width:481.45pt;height:314.3pt" o:ole="">
            <v:imagedata r:id="rId152" o:title=""/>
          </v:shape>
          <o:OLEObject Type="Embed" ProgID="Visio.Drawing.15" ShapeID="_x0000_i1097" DrawAspect="Content" ObjectID="_1796205779"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046" w:name="_Toc160808877"/>
      <w:bookmarkStart w:id="1047" w:name="_Toc153791583"/>
      <w:bookmarkStart w:id="1048" w:name="_Toc183503473"/>
      <w:r>
        <w:t>6.</w:t>
      </w:r>
      <w:r>
        <w:rPr>
          <w:rFonts w:eastAsia="SimSun" w:hint="eastAsia"/>
          <w:lang w:val="en-US" w:eastAsia="zh-CN"/>
        </w:rPr>
        <w:t>25</w:t>
      </w:r>
      <w:r>
        <w:t>.1.3</w:t>
      </w:r>
      <w:r>
        <w:tab/>
        <w:t>Reference points</w:t>
      </w:r>
      <w:bookmarkEnd w:id="1046"/>
      <w:bookmarkEnd w:id="1047"/>
      <w:bookmarkEnd w:id="1048"/>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t>DCx:</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3A3317CB" w:rsidR="00C84EF3" w:rsidRDefault="00000000">
      <w:pPr>
        <w:pStyle w:val="NO"/>
        <w:rPr>
          <w:rFonts w:eastAsia="SimSun"/>
        </w:rPr>
      </w:pPr>
      <w:r>
        <w:rPr>
          <w:rFonts w:eastAsia="SimSun"/>
        </w:rPr>
        <w:t>NOTE:</w:t>
      </w:r>
      <w:r>
        <w:rPr>
          <w:rFonts w:eastAsia="SimSun"/>
        </w:rPr>
        <w:tab/>
        <w:t>The DCx is out of scope of SA</w:t>
      </w:r>
      <w:r w:rsidR="00C6182B">
        <w:rPr>
          <w:rFonts w:eastAsia="SimSun"/>
        </w:rPr>
        <w:t> WG</w:t>
      </w:r>
      <w:r>
        <w:rPr>
          <w:rFonts w:eastAsia="SimSun"/>
        </w:rPr>
        <w:t>2.</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049" w:name="_Toc96971243"/>
      <w:bookmarkStart w:id="1050" w:name="_Toc20683"/>
      <w:bookmarkStart w:id="1051" w:name="_Toc160808878"/>
      <w:bookmarkStart w:id="1052" w:name="_Toc13940"/>
      <w:bookmarkStart w:id="1053" w:name="_Toc183503474"/>
      <w:r>
        <w:t>6.</w:t>
      </w:r>
      <w:r>
        <w:rPr>
          <w:rFonts w:eastAsia="SimSun" w:hint="eastAsia"/>
        </w:rPr>
        <w:t>25</w:t>
      </w:r>
      <w:r>
        <w:t>.2</w:t>
      </w:r>
      <w:r>
        <w:tab/>
        <w:t>Procedures</w:t>
      </w:r>
      <w:bookmarkEnd w:id="1049"/>
      <w:bookmarkEnd w:id="1050"/>
      <w:bookmarkEnd w:id="1051"/>
      <w:bookmarkEnd w:id="1052"/>
      <w:bookmarkEnd w:id="1053"/>
    </w:p>
    <w:p w14:paraId="4645CAE3" w14:textId="77777777" w:rsidR="00C84EF3" w:rsidRDefault="00000000">
      <w:pPr>
        <w:pStyle w:val="Heading4"/>
      </w:pPr>
      <w:bookmarkStart w:id="1054" w:name="_Toc160808879"/>
      <w:bookmarkStart w:id="1055" w:name="_Toc183503475"/>
      <w:r>
        <w:t>6.</w:t>
      </w:r>
      <w:r>
        <w:rPr>
          <w:rFonts w:eastAsia="SimSun" w:hint="eastAsia"/>
        </w:rPr>
        <w:t>25</w:t>
      </w:r>
      <w:r>
        <w:t>.2.1</w:t>
      </w:r>
      <w:r>
        <w:tab/>
      </w:r>
      <w:r>
        <w:rPr>
          <w:rFonts w:eastAsia="SimSun" w:hint="eastAsia"/>
        </w:rPr>
        <w:t>N</w:t>
      </w:r>
      <w:r>
        <w:rPr>
          <w:rFonts w:eastAsia="SimSun"/>
        </w:rPr>
        <w:t>etwork-based procedure for avatar communication</w:t>
      </w:r>
      <w:bookmarkEnd w:id="1054"/>
      <w:bookmarkEnd w:id="1055"/>
    </w:p>
    <w:p w14:paraId="7E853716" w14:textId="77777777" w:rsidR="00C84EF3" w:rsidRDefault="00000000">
      <w:pPr>
        <w:pStyle w:val="TH"/>
      </w:pPr>
      <w:r>
        <w:object w:dxaOrig="9629" w:dyaOrig="6985" w14:anchorId="0F8C0173">
          <v:shape id="_x0000_i1098" type="#_x0000_t75" style="width:481.45pt;height:348.75pt" o:ole="">
            <v:imagedata r:id="rId154" o:title=""/>
          </v:shape>
          <o:OLEObject Type="Embed" ProgID="Visio.Drawing.15" ShapeID="_x0000_i1098" DrawAspect="Content" ObjectID="_1796205780"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t>AvatarType: Base avatar type, such as 2D, 3D.</w:t>
      </w:r>
    </w:p>
    <w:p w14:paraId="6E0A2F96" w14:textId="5B3CA674" w:rsidR="00C84EF3" w:rsidRDefault="00000000">
      <w:pPr>
        <w:pStyle w:val="B1"/>
        <w:rPr>
          <w:lang w:eastAsia="zh-CN"/>
        </w:rPr>
      </w:pPr>
      <w:r>
        <w:rPr>
          <w:lang w:eastAsia="zh-CN"/>
        </w:rPr>
        <w:tab/>
        <w:t>Avatar URL: Avatar URL information obtained by XR AS from BAR, which Avatar to use is based on the instruction from the user through application data channel or configured in XR AS. This is service specific and will not be specified in SA</w:t>
      </w:r>
      <w:r w:rsidR="00C6182B">
        <w:rPr>
          <w:lang w:eastAsia="zh-CN"/>
        </w:rPr>
        <w:t> WG</w:t>
      </w:r>
      <w:r>
        <w:rPr>
          <w:lang w:eastAsia="zh-CN"/>
        </w:rPr>
        <w:t>2.</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056" w:name="_Toc183503476"/>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05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45pt;height:326.8pt" o:ole="">
            <v:imagedata r:id="rId156" o:title=""/>
          </v:shape>
          <o:OLEObject Type="Embed" ProgID="Visio.Drawing.15" ShapeID="_x0000_i1099" DrawAspect="Content" ObjectID="_1796205781"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057" w:name="_Toc8353"/>
      <w:bookmarkStart w:id="1058" w:name="_Toc160808880"/>
      <w:bookmarkStart w:id="1059" w:name="_Toc96971244"/>
      <w:bookmarkStart w:id="1060" w:name="_Toc11835"/>
      <w:bookmarkStart w:id="1061" w:name="_Toc183503477"/>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057"/>
      <w:bookmarkEnd w:id="1058"/>
      <w:bookmarkEnd w:id="1059"/>
      <w:bookmarkEnd w:id="1060"/>
      <w:bookmarkEnd w:id="1061"/>
    </w:p>
    <w:p w14:paraId="4CE96198" w14:textId="77777777" w:rsidR="00C84EF3" w:rsidRDefault="00000000">
      <w:pPr>
        <w:rPr>
          <w:b/>
          <w:bCs/>
        </w:rPr>
      </w:pPr>
      <w:r>
        <w:rPr>
          <w:b/>
          <w:bCs/>
        </w:rPr>
        <w:t>XR AS impact:</w:t>
      </w:r>
    </w:p>
    <w:p w14:paraId="3051DDD6" w14:textId="77777777" w:rsidR="00C84EF3" w:rsidRDefault="00000000">
      <w:pPr>
        <w:pStyle w:val="B1"/>
      </w:pPr>
      <w:r>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062" w:name="_Toc160808881"/>
      <w:bookmarkStart w:id="1063" w:name="_Toc5693"/>
      <w:bookmarkStart w:id="1064" w:name="_Toc28544"/>
      <w:bookmarkStart w:id="1065" w:name="_Toc183503478"/>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062"/>
      <w:bookmarkEnd w:id="1063"/>
      <w:bookmarkEnd w:id="1064"/>
      <w:bookmarkEnd w:id="1065"/>
    </w:p>
    <w:p w14:paraId="63424492" w14:textId="77777777" w:rsidR="00C84EF3" w:rsidRDefault="00000000">
      <w:pPr>
        <w:pStyle w:val="Heading3"/>
        <w:rPr>
          <w:rFonts w:eastAsia="Malgun Gothic"/>
        </w:rPr>
      </w:pPr>
      <w:bookmarkStart w:id="1066" w:name="_Toc7256"/>
      <w:bookmarkStart w:id="1067" w:name="_Toc10178"/>
      <w:bookmarkStart w:id="1068" w:name="_Toc160808882"/>
      <w:bookmarkStart w:id="1069" w:name="_Toc183503479"/>
      <w:r>
        <w:rPr>
          <w:rFonts w:eastAsia="Malgun Gothic"/>
        </w:rPr>
        <w:t>6.</w:t>
      </w:r>
      <w:r>
        <w:rPr>
          <w:rFonts w:eastAsia="SimSun" w:hint="eastAsia"/>
        </w:rPr>
        <w:t>26</w:t>
      </w:r>
      <w:r>
        <w:rPr>
          <w:rFonts w:eastAsia="Malgun Gothic"/>
        </w:rPr>
        <w:t>.1</w:t>
      </w:r>
      <w:r>
        <w:rPr>
          <w:rFonts w:eastAsia="Malgun Gothic" w:hint="eastAsia"/>
        </w:rPr>
        <w:tab/>
        <w:t>Description</w:t>
      </w:r>
      <w:bookmarkEnd w:id="1066"/>
      <w:bookmarkEnd w:id="1067"/>
      <w:bookmarkEnd w:id="1068"/>
      <w:bookmarkEnd w:id="1069"/>
    </w:p>
    <w:p w14:paraId="004D90FA" w14:textId="77777777" w:rsidR="00C84EF3" w:rsidRDefault="00000000">
      <w:pPr>
        <w:pStyle w:val="Heading4"/>
        <w:rPr>
          <w:rFonts w:eastAsia="Malgun Gothic"/>
        </w:rPr>
      </w:pPr>
      <w:bookmarkStart w:id="1070" w:name="_Toc160808883"/>
      <w:bookmarkStart w:id="1071" w:name="_Toc183503480"/>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070"/>
      <w:bookmarkEnd w:id="1071"/>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50.15pt;height:291.75pt" o:ole="">
            <v:imagedata r:id="rId158" o:title=""/>
          </v:shape>
          <o:OLEObject Type="Embed" ProgID="Visio.Drawing.15" ShapeID="_x0000_i1100" DrawAspect="Content" ObjectID="_1796205782" r:id="rId159"/>
        </w:object>
      </w:r>
    </w:p>
    <w:p w14:paraId="2265C8A4" w14:textId="77777777" w:rsidR="00C84EF3" w:rsidRDefault="00000000">
      <w:pPr>
        <w:pStyle w:val="TF"/>
        <w:rPr>
          <w:rFonts w:eastAsia="SimSun"/>
        </w:rPr>
      </w:pPr>
      <w:bookmarkStart w:id="1072" w:name="_CRFigure4_15_6_141"/>
      <w:r>
        <w:rPr>
          <w:rFonts w:eastAsia="SimSun"/>
        </w:rPr>
        <w:t xml:space="preserve">Figure </w:t>
      </w:r>
      <w:bookmarkEnd w:id="1072"/>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073" w:name="_Toc160808884"/>
      <w:bookmarkStart w:id="1074" w:name="_Toc183503481"/>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073"/>
      <w:bookmarkEnd w:id="1074"/>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bookmarkStart w:id="1075" w:name="_MON_1684549432"/>
    <w:bookmarkEnd w:id="1075"/>
    <w:p w14:paraId="647E9F28" w14:textId="2AF2DE3A" w:rsidR="00AC4355" w:rsidRDefault="00AC4355" w:rsidP="00C76F30">
      <w:pPr>
        <w:pStyle w:val="TH"/>
      </w:pPr>
      <w:r>
        <w:object w:dxaOrig="9568" w:dyaOrig="5119" w14:anchorId="69CFD080">
          <v:shape id="_x0000_i1101" type="#_x0000_t75" style="width:478.35pt;height:254.2pt" o:ole="">
            <v:imagedata r:id="rId160" o:title=""/>
          </v:shape>
          <o:OLEObject Type="Embed" ProgID="Word.Picture.8" ShapeID="_x0000_i1101" DrawAspect="Content" ObjectID="_1796205783" r:id="rId161"/>
        </w:object>
      </w:r>
    </w:p>
    <w:p w14:paraId="21423B27" w14:textId="14F3F35F"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076" w:name="_Toc30486"/>
      <w:bookmarkStart w:id="1077" w:name="_Toc160808885"/>
      <w:bookmarkStart w:id="1078" w:name="_Toc17542"/>
      <w:bookmarkStart w:id="1079" w:name="_Toc183503482"/>
      <w:r>
        <w:rPr>
          <w:rFonts w:eastAsia="Malgun Gothic"/>
          <w:sz w:val="24"/>
          <w:lang w:eastAsia="en-US"/>
        </w:rPr>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076"/>
      <w:bookmarkEnd w:id="1077"/>
      <w:bookmarkEnd w:id="1078"/>
      <w:bookmarkEnd w:id="1079"/>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2" type="#_x0000_t75" style="width:452.05pt;height:599.15pt" o:ole="">
            <v:imagedata r:id="rId162" o:title=""/>
          </v:shape>
          <o:OLEObject Type="Embed" ProgID="Mscgen.Chart" ShapeID="_x0000_i1102" DrawAspect="Content" ObjectID="_1796205784" r:id="rId163"/>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080" w:name="_Toc11427"/>
      <w:bookmarkStart w:id="1081" w:name="_Toc160808886"/>
      <w:bookmarkStart w:id="1082" w:name="_Toc32201"/>
      <w:bookmarkStart w:id="1083" w:name="_Toc183503483"/>
      <w:r>
        <w:rPr>
          <w:rFonts w:eastAsia="Malgun Gothic"/>
        </w:rPr>
        <w:t>6.</w:t>
      </w:r>
      <w:r>
        <w:rPr>
          <w:rFonts w:eastAsia="Malgun Gothic" w:hint="eastAsia"/>
        </w:rPr>
        <w:t>26</w:t>
      </w:r>
      <w:r>
        <w:rPr>
          <w:rFonts w:eastAsia="Malgun Gothic"/>
        </w:rPr>
        <w:t>.3</w:t>
      </w:r>
      <w:r>
        <w:rPr>
          <w:rFonts w:eastAsia="Malgun Gothic"/>
        </w:rPr>
        <w:tab/>
        <w:t>Impacts on existing services, entities and interfaces</w:t>
      </w:r>
      <w:bookmarkEnd w:id="1080"/>
      <w:bookmarkEnd w:id="1081"/>
      <w:bookmarkEnd w:id="1082"/>
      <w:bookmarkEnd w:id="1083"/>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084" w:name="_Toc93070684"/>
      <w:bookmarkStart w:id="1085" w:name="_Toc92875660"/>
      <w:bookmarkStart w:id="1086" w:name="_Toc157760687"/>
      <w:bookmarkStart w:id="1087" w:name="_Toc21454"/>
      <w:bookmarkStart w:id="1088" w:name="_Toc160808887"/>
      <w:bookmarkStart w:id="1089" w:name="_Toc17100"/>
      <w:bookmarkStart w:id="1090" w:name="_Toc183503484"/>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084"/>
      <w:bookmarkEnd w:id="1085"/>
      <w:bookmarkEnd w:id="1086"/>
      <w:r>
        <w:t xml:space="preserve"> Early capability negotiation for IMS Avatar Communication</w:t>
      </w:r>
      <w:bookmarkEnd w:id="1087"/>
      <w:bookmarkEnd w:id="1088"/>
      <w:bookmarkEnd w:id="1089"/>
      <w:bookmarkEnd w:id="1090"/>
    </w:p>
    <w:p w14:paraId="296EE9C1" w14:textId="77777777" w:rsidR="00C84EF3" w:rsidRDefault="00000000">
      <w:pPr>
        <w:pStyle w:val="Heading3"/>
      </w:pPr>
      <w:bookmarkStart w:id="1091" w:name="_Toc92875662"/>
      <w:bookmarkStart w:id="1092" w:name="_Toc93070686"/>
      <w:bookmarkStart w:id="1093" w:name="_Toc20173"/>
      <w:bookmarkStart w:id="1094" w:name="_Toc160808888"/>
      <w:bookmarkStart w:id="1095" w:name="_Toc12166"/>
      <w:bookmarkStart w:id="1096" w:name="_Toc157760688"/>
      <w:bookmarkStart w:id="1097" w:name="_Toc183503485"/>
      <w:r>
        <w:t>6.</w:t>
      </w:r>
      <w:r>
        <w:rPr>
          <w:rFonts w:eastAsia="SimSun" w:hint="eastAsia"/>
        </w:rPr>
        <w:t>27</w:t>
      </w:r>
      <w:r>
        <w:t>.1</w:t>
      </w:r>
      <w:r>
        <w:rPr>
          <w:rFonts w:hint="eastAsia"/>
        </w:rPr>
        <w:tab/>
        <w:t>Description</w:t>
      </w:r>
      <w:bookmarkEnd w:id="1091"/>
      <w:bookmarkEnd w:id="1092"/>
      <w:bookmarkEnd w:id="1093"/>
      <w:bookmarkEnd w:id="1094"/>
      <w:bookmarkEnd w:id="1095"/>
      <w:bookmarkEnd w:id="1096"/>
      <w:bookmarkEnd w:id="1097"/>
    </w:p>
    <w:p w14:paraId="1F0A6470" w14:textId="77777777" w:rsidR="00C84EF3" w:rsidRDefault="00000000">
      <w:pPr>
        <w:pStyle w:val="Heading4"/>
      </w:pPr>
      <w:bookmarkStart w:id="1098" w:name="_Toc160808889"/>
      <w:bookmarkStart w:id="1099" w:name="_Toc183503486"/>
      <w:r>
        <w:t>6.</w:t>
      </w:r>
      <w:r>
        <w:rPr>
          <w:rFonts w:eastAsia="SimSun" w:hint="eastAsia"/>
        </w:rPr>
        <w:t>27</w:t>
      </w:r>
      <w:r>
        <w:t>.1.1</w:t>
      </w:r>
      <w:r>
        <w:tab/>
        <w:t>General</w:t>
      </w:r>
      <w:bookmarkEnd w:id="1098"/>
      <w:bookmarkEnd w:id="1099"/>
    </w:p>
    <w:p w14:paraId="6CBBCF90" w14:textId="12DCC591" w:rsidR="00C84EF3" w:rsidRDefault="00000000">
      <w:pPr>
        <w:rPr>
          <w:rFonts w:eastAsia="Yu Mincho"/>
        </w:rPr>
      </w:pPr>
      <w:bookmarkStart w:id="1100" w:name="_Toc92875663"/>
      <w:bookmarkStart w:id="1101" w:name="_Toc93070687"/>
      <w:r>
        <w:rPr>
          <w:rFonts w:eastAsia="Yu Mincho"/>
        </w:rPr>
        <w:t xml:space="preserve">SA WG4 introduces Avatar Reference Architecture, as shown in clause 7 of </w:t>
      </w:r>
      <w:r w:rsidR="00B1194C">
        <w:rPr>
          <w:rFonts w:eastAsia="Yu Mincho"/>
        </w:rPr>
        <w:t>TR 26.813 [</w:t>
      </w:r>
      <w:r>
        <w:rPr>
          <w:rFonts w:eastAsia="Yu Mincho"/>
        </w:rPr>
        <w:t>8], and defines Base Avatar and Animation Data, which are combined and produces Animated Avatar. This solution relies on those SA</w:t>
      </w:r>
      <w:r w:rsidR="00C6182B">
        <w:rPr>
          <w:lang w:eastAsia="zh-CN"/>
        </w:rPr>
        <w:t> WG</w:t>
      </w:r>
      <w:r>
        <w:rPr>
          <w:rFonts w:eastAsia="Yu Mincho"/>
        </w:rPr>
        <w:t>4 definitions.</w:t>
      </w:r>
    </w:p>
    <w:p w14:paraId="7C16ADF6" w14:textId="77777777" w:rsidR="00C84EF3" w:rsidRDefault="00000000">
      <w:pPr>
        <w:pStyle w:val="Heading4"/>
        <w:rPr>
          <w:rFonts w:eastAsia="Yu Mincho"/>
        </w:rPr>
      </w:pPr>
      <w:bookmarkStart w:id="1102" w:name="_Toc160808890"/>
      <w:bookmarkStart w:id="1103" w:name="_Toc183503487"/>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102"/>
      <w:bookmarkEnd w:id="1103"/>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3" type="#_x0000_t75" style="width:62pt;height:92.05pt" o:ole="">
            <v:imagedata r:id="rId164" o:title=""/>
          </v:shape>
          <o:OLEObject Type="Embed" ProgID="Visio.Drawing.15" ShapeID="_x0000_i1103" DrawAspect="Content" ObjectID="_1796205785" r:id="rId165"/>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104" w:name="_Toc160808891"/>
      <w:bookmarkStart w:id="1105" w:name="_Toc183503488"/>
      <w:r>
        <w:t>6.</w:t>
      </w:r>
      <w:r>
        <w:rPr>
          <w:rFonts w:eastAsia="SimSun" w:hint="eastAsia"/>
        </w:rPr>
        <w:t>27</w:t>
      </w:r>
      <w:r>
        <w:t>.1.3</w:t>
      </w:r>
      <w:r>
        <w:tab/>
        <w:t>Capability negotiation</w:t>
      </w:r>
      <w:bookmarkEnd w:id="1104"/>
      <w:bookmarkEnd w:id="1105"/>
    </w:p>
    <w:p w14:paraId="39067A0E" w14:textId="77777777" w:rsidR="00C84EF3" w:rsidRDefault="00000000">
      <w:pPr>
        <w:pStyle w:val="Heading5"/>
      </w:pPr>
      <w:bookmarkStart w:id="1106" w:name="_Toc160808892"/>
      <w:bookmarkStart w:id="1107" w:name="_Toc183503489"/>
      <w:r>
        <w:rPr>
          <w:rFonts w:hint="eastAsia"/>
        </w:rPr>
        <w:t>6.27.1.</w:t>
      </w:r>
      <w:r>
        <w:t>3</w:t>
      </w:r>
      <w:r>
        <w:rPr>
          <w:rFonts w:hint="eastAsia"/>
        </w:rPr>
        <w:t>.1</w:t>
      </w:r>
      <w:r>
        <w:tab/>
      </w:r>
      <w:r>
        <w:rPr>
          <w:rFonts w:hint="eastAsia"/>
        </w:rPr>
        <w:t>Definition of Avatar type and Required UE avatar capability</w:t>
      </w:r>
      <w:bookmarkEnd w:id="1106"/>
      <w:bookmarkEnd w:id="1107"/>
    </w:p>
    <w:p w14:paraId="48852CA6" w14:textId="77777777" w:rsidR="00C84EF3" w:rsidRDefault="00000000">
      <w:pPr>
        <w:rPr>
          <w:rFonts w:eastAsia="DengXian"/>
        </w:rPr>
      </w:pPr>
      <w:r>
        <w:rPr>
          <w:rFonts w:eastAsia="DengXian"/>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108" w:name="_Toc160808893"/>
      <w:bookmarkStart w:id="1109" w:name="_Toc183503490"/>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108"/>
      <w:bookmarkEnd w:id="1109"/>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110" w:name="_Toc160808894"/>
      <w:bookmarkStart w:id="1111" w:name="_Toc183503491"/>
      <w:r>
        <w:rPr>
          <w:lang w:eastAsia="zh-CN"/>
        </w:rPr>
        <w:t>6.</w:t>
      </w:r>
      <w:r>
        <w:rPr>
          <w:rFonts w:hint="eastAsia"/>
          <w:lang w:val="en-US" w:eastAsia="zh-CN"/>
        </w:rPr>
        <w:t>27</w:t>
      </w:r>
      <w:r>
        <w:rPr>
          <w:lang w:eastAsia="zh-CN"/>
        </w:rPr>
        <w:t>.1.4</w:t>
      </w:r>
      <w:r>
        <w:rPr>
          <w:lang w:eastAsia="zh-CN"/>
        </w:rPr>
        <w:tab/>
        <w:t>Avatar objects storage and access</w:t>
      </w:r>
      <w:bookmarkEnd w:id="1110"/>
      <w:bookmarkEnd w:id="1111"/>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1C0A5054" w:rsidR="00C84EF3" w:rsidRDefault="00000000">
      <w:pPr>
        <w:pStyle w:val="NO"/>
      </w:pPr>
      <w:r>
        <w:t>NOTE:</w:t>
      </w:r>
      <w:r>
        <w:tab/>
        <w:t>Control to allow only an authorized entity to access NEF relies on the CAPIF functionality. That is not part of this solution. SA</w:t>
      </w:r>
      <w:r w:rsidR="00C6182B">
        <w:rPr>
          <w:lang w:eastAsia="zh-CN"/>
        </w:rPr>
        <w:t> WG</w:t>
      </w:r>
      <w:r>
        <w:t>6 and SA</w:t>
      </w:r>
      <w:r w:rsidR="00C6182B">
        <w:rPr>
          <w:lang w:eastAsia="zh-CN"/>
        </w:rPr>
        <w:t> WG</w:t>
      </w:r>
      <w:r>
        <w:t>3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112" w:name="_Toc160808895"/>
      <w:bookmarkStart w:id="1113" w:name="_Toc183503492"/>
      <w:r>
        <w:t>6.</w:t>
      </w:r>
      <w:r>
        <w:rPr>
          <w:rFonts w:hint="eastAsia"/>
        </w:rPr>
        <w:t>27</w:t>
      </w:r>
      <w:r>
        <w:t>.1.5</w:t>
      </w:r>
      <w:r>
        <w:tab/>
        <w:t>Transcoding of Avatar</w:t>
      </w:r>
      <w:bookmarkEnd w:id="1112"/>
      <w:bookmarkEnd w:id="1113"/>
    </w:p>
    <w:p w14:paraId="49ABCFB7" w14:textId="77777777" w:rsidR="00C84EF3" w:rsidRDefault="00000000">
      <w:r>
        <w:t>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sendonly video media description and informs UE B. Depending on the response from UE B, the DCSF releases the resource reserved in MF.</w:t>
      </w:r>
    </w:p>
    <w:p w14:paraId="5F4C87DB" w14:textId="77777777" w:rsidR="00C84EF3" w:rsidRDefault="00000000">
      <w:pPr>
        <w:pStyle w:val="Heading3"/>
      </w:pPr>
      <w:bookmarkStart w:id="1114" w:name="_Toc28325"/>
      <w:bookmarkStart w:id="1115" w:name="_Toc160808896"/>
      <w:bookmarkStart w:id="1116" w:name="_Toc20827"/>
      <w:bookmarkStart w:id="1117" w:name="_Toc157760689"/>
      <w:bookmarkStart w:id="1118" w:name="_Toc183503493"/>
      <w:r>
        <w:t>6.</w:t>
      </w:r>
      <w:r>
        <w:rPr>
          <w:rFonts w:eastAsia="SimSun" w:hint="eastAsia"/>
        </w:rPr>
        <w:t>27</w:t>
      </w:r>
      <w:r>
        <w:t>.2</w:t>
      </w:r>
      <w:r>
        <w:tab/>
        <w:t>Procedures</w:t>
      </w:r>
      <w:bookmarkStart w:id="1119" w:name="_Toc92875664"/>
      <w:bookmarkStart w:id="1120" w:name="_Toc93070688"/>
      <w:bookmarkEnd w:id="1100"/>
      <w:bookmarkEnd w:id="1101"/>
      <w:bookmarkEnd w:id="1114"/>
      <w:bookmarkEnd w:id="1115"/>
      <w:bookmarkEnd w:id="1116"/>
      <w:bookmarkEnd w:id="1117"/>
      <w:bookmarkEnd w:id="1118"/>
    </w:p>
    <w:p w14:paraId="1604B760" w14:textId="77777777" w:rsidR="00C84EF3" w:rsidRDefault="00000000">
      <w:pPr>
        <w:pStyle w:val="Heading4"/>
      </w:pPr>
      <w:bookmarkStart w:id="1121" w:name="_Toc160808897"/>
      <w:bookmarkStart w:id="1122" w:name="_Toc183503494"/>
      <w:r>
        <w:t>6.</w:t>
      </w:r>
      <w:r>
        <w:rPr>
          <w:rFonts w:hint="eastAsia"/>
        </w:rPr>
        <w:t>27</w:t>
      </w:r>
      <w:r>
        <w:t>.2.1</w:t>
      </w:r>
      <w:r>
        <w:tab/>
        <w:t>Storing Avatar objects into DAC</w:t>
      </w:r>
      <w:bookmarkEnd w:id="1121"/>
      <w:bookmarkEnd w:id="1122"/>
    </w:p>
    <w:p w14:paraId="4DFB970B" w14:textId="77777777" w:rsidR="00C84EF3" w:rsidRDefault="00000000">
      <w:pPr>
        <w:pStyle w:val="TH"/>
        <w:rPr>
          <w:rFonts w:eastAsia="DengXian"/>
        </w:rPr>
      </w:pPr>
      <w:r>
        <w:rPr>
          <w:rFonts w:eastAsia="DengXian"/>
        </w:rPr>
        <w:object w:dxaOrig="3546" w:dyaOrig="2300" w14:anchorId="50C059A0">
          <v:shape id="_x0000_i1104" type="#_x0000_t75" style="width:177.2pt;height:115.2pt" o:ole="">
            <v:imagedata r:id="rId166" o:title=""/>
          </v:shape>
          <o:OLEObject Type="Embed" ProgID="Visio.Drawing.15" ShapeID="_x0000_i1104" DrawAspect="Content" ObjectID="_1796205786" r:id="rId167"/>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123" w:name="_Toc160808898"/>
      <w:bookmarkStart w:id="1124" w:name="_Toc183503495"/>
      <w:r>
        <w:t>6.</w:t>
      </w:r>
      <w:r>
        <w:rPr>
          <w:rFonts w:eastAsia="SimSun" w:hint="eastAsia"/>
        </w:rPr>
        <w:t>27</w:t>
      </w:r>
      <w:r>
        <w:t>.2.2</w:t>
      </w:r>
      <w:r>
        <w:tab/>
        <w:t>Early capability negotiation and transcoding</w:t>
      </w:r>
      <w:bookmarkEnd w:id="1123"/>
      <w:bookmarkEnd w:id="1124"/>
    </w:p>
    <w:p w14:paraId="41153605" w14:textId="77777777" w:rsidR="00C84EF3" w:rsidRDefault="00000000">
      <w:pPr>
        <w:pStyle w:val="Heading5"/>
      </w:pPr>
      <w:bookmarkStart w:id="1125" w:name="_Toc160808899"/>
      <w:bookmarkStart w:id="1126" w:name="_Toc183503496"/>
      <w:r>
        <w:t>6.</w:t>
      </w:r>
      <w:r>
        <w:rPr>
          <w:rFonts w:eastAsia="SimSun" w:hint="eastAsia"/>
        </w:rPr>
        <w:t>27</w:t>
      </w:r>
      <w:r>
        <w:t>.2.2.1</w:t>
      </w:r>
      <w:r>
        <w:tab/>
        <w:t>Transcoding is not needed</w:t>
      </w:r>
      <w:bookmarkEnd w:id="1125"/>
      <w:bookmarkEnd w:id="1126"/>
    </w:p>
    <w:p w14:paraId="65C6369B" w14:textId="77777777" w:rsidR="00C84EF3" w:rsidRDefault="00000000">
      <w:pPr>
        <w:pStyle w:val="TH"/>
        <w:rPr>
          <w:rFonts w:eastAsia="Yu Mincho"/>
        </w:rPr>
      </w:pPr>
      <w:r>
        <w:rPr>
          <w:rFonts w:eastAsia="Yu Mincho"/>
        </w:rPr>
        <w:object w:dxaOrig="9596" w:dyaOrig="7522" w14:anchorId="7E3B30E7">
          <v:shape id="_x0000_i1105" type="#_x0000_t75" style="width:479.6pt;height:376.3pt" o:ole="">
            <v:imagedata r:id="rId168" o:title=""/>
          </v:shape>
          <o:OLEObject Type="Embed" ProgID="Visio.Drawing.15" ShapeID="_x0000_i1105" DrawAspect="Content" ObjectID="_1796205787" r:id="rId169"/>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5-6. IMS AS sends SIP INVITE containing SDP offer for an audio media, a sendonly video media and an application DC media with Offered Required UE avatar capability list.</w:t>
      </w:r>
    </w:p>
    <w:p w14:paraId="039E7AE9" w14:textId="77777777" w:rsidR="00C84EF3" w:rsidRDefault="00000000">
      <w:pPr>
        <w:pStyle w:val="B1"/>
        <w:rPr>
          <w:rFonts w:eastAsia="Yu Mincho"/>
        </w:rPr>
      </w:pPr>
      <w:r>
        <w:rPr>
          <w:rFonts w:eastAsia="Yu Mincho"/>
        </w:rPr>
        <w:t>7-8. IMS AS receives 18X containing SDP answer for an audio media, a recvonly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127" w:name="_Toc160808900"/>
      <w:bookmarkStart w:id="1128" w:name="_Toc183503497"/>
      <w:r>
        <w:t>6.</w:t>
      </w:r>
      <w:r>
        <w:rPr>
          <w:rFonts w:eastAsia="SimSun" w:hint="eastAsia"/>
        </w:rPr>
        <w:t>27</w:t>
      </w:r>
      <w:r>
        <w:t>.2.2.2</w:t>
      </w:r>
      <w:r>
        <w:tab/>
        <w:t>Transcoding is needed</w:t>
      </w:r>
      <w:bookmarkEnd w:id="1127"/>
      <w:bookmarkEnd w:id="1128"/>
    </w:p>
    <w:p w14:paraId="6ACC7760" w14:textId="77777777" w:rsidR="00C84EF3" w:rsidRDefault="00000000">
      <w:pPr>
        <w:pStyle w:val="TH"/>
        <w:rPr>
          <w:rFonts w:eastAsia="Yu Mincho"/>
        </w:rPr>
      </w:pPr>
      <w:r>
        <w:rPr>
          <w:rFonts w:eastAsia="Yu Mincho"/>
        </w:rPr>
        <w:object w:dxaOrig="9596" w:dyaOrig="7017" w14:anchorId="3FD00FB2">
          <v:shape id="_x0000_i1106" type="#_x0000_t75" style="width:479.6pt;height:350pt" o:ole="">
            <v:imagedata r:id="rId170" o:title=""/>
          </v:shape>
          <o:OLEObject Type="Embed" ProgID="Visio.Drawing.15" ShapeID="_x0000_i1106" DrawAspect="Content" ObjectID="_1796205788" r:id="rId171"/>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IMS AS receives 18X containing SDP answer for an audio media and a recvonly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An audio media is setup between UE A and UE B. An application DC media is setup between UE A and MF/MRF. Animation Data is sent from UE A to MF/MRF in the application DC. MF/MRF renders Animated Avatar. A sendonly video media is setup between MF/MRF and UE B. Video of the Animated Avatar is sent from MF/MRF to UE B in the sendonly video media.</w:t>
      </w:r>
    </w:p>
    <w:p w14:paraId="75275394" w14:textId="77777777" w:rsidR="00C84EF3" w:rsidRDefault="00000000">
      <w:pPr>
        <w:pStyle w:val="Heading3"/>
      </w:pPr>
      <w:bookmarkStart w:id="1129" w:name="_Toc160808901"/>
      <w:bookmarkStart w:id="1130" w:name="_Toc28396"/>
      <w:bookmarkStart w:id="1131" w:name="_Toc157760690"/>
      <w:bookmarkStart w:id="1132" w:name="_Toc10405"/>
      <w:bookmarkStart w:id="1133" w:name="_Toc183503498"/>
      <w:r>
        <w:rPr>
          <w:lang w:eastAsia="zh-CN"/>
        </w:rPr>
        <w:t>6.</w:t>
      </w:r>
      <w:r>
        <w:rPr>
          <w:rFonts w:hint="eastAsia"/>
          <w:lang w:val="en-US" w:eastAsia="zh-CN"/>
        </w:rPr>
        <w:t>27</w:t>
      </w:r>
      <w:r>
        <w:rPr>
          <w:lang w:eastAsia="zh-CN"/>
        </w:rPr>
        <w:t>.3</w:t>
      </w:r>
      <w:r>
        <w:rPr>
          <w:lang w:eastAsia="zh-CN"/>
        </w:rPr>
        <w:tab/>
      </w:r>
      <w:bookmarkEnd w:id="1119"/>
      <w:r>
        <w:t>Impacts on services, entities and interfaces</w:t>
      </w:r>
      <w:bookmarkEnd w:id="1120"/>
      <w:bookmarkEnd w:id="1129"/>
      <w:bookmarkEnd w:id="1130"/>
      <w:bookmarkEnd w:id="1131"/>
      <w:bookmarkEnd w:id="1132"/>
      <w:bookmarkEnd w:id="1133"/>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134" w:name="_Toc183503499"/>
      <w:bookmarkStart w:id="1135" w:name="_Toc25937"/>
      <w:bookmarkStart w:id="1136" w:name="_Toc6061"/>
      <w:r>
        <w:t>6.28</w:t>
      </w:r>
      <w:r>
        <w:tab/>
        <w:t>Solution #28: Configuration of PS Data Off exemption on IMS DC</w:t>
      </w:r>
      <w:bookmarkEnd w:id="1134"/>
    </w:p>
    <w:p w14:paraId="157EB33F" w14:textId="77777777" w:rsidR="00C84EF3" w:rsidRDefault="00000000">
      <w:pPr>
        <w:pStyle w:val="Heading3"/>
      </w:pPr>
      <w:bookmarkStart w:id="1137" w:name="_Toc183503500"/>
      <w:r>
        <w:t>6.</w:t>
      </w:r>
      <w:r>
        <w:rPr>
          <w:rFonts w:eastAsia="SimSun" w:hint="eastAsia"/>
          <w:lang w:val="en-US" w:eastAsia="zh-CN"/>
        </w:rPr>
        <w:t>28</w:t>
      </w:r>
      <w:r>
        <w:t>.1</w:t>
      </w:r>
      <w:r>
        <w:rPr>
          <w:rFonts w:hint="eastAsia"/>
        </w:rPr>
        <w:tab/>
        <w:t>Description</w:t>
      </w:r>
      <w:bookmarkEnd w:id="1135"/>
      <w:bookmarkEnd w:id="1136"/>
      <w:bookmarkEnd w:id="1137"/>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138" w:name="_Toc153818409"/>
      <w:bookmarkStart w:id="1139" w:name="_Toc31338"/>
      <w:bookmarkStart w:id="1140" w:name="_Toc14154"/>
      <w:bookmarkStart w:id="1141" w:name="_Toc183503501"/>
      <w:r>
        <w:t>6.</w:t>
      </w:r>
      <w:r>
        <w:rPr>
          <w:rFonts w:eastAsia="SimSun" w:hint="eastAsia"/>
          <w:lang w:val="en-US" w:eastAsia="zh-CN"/>
        </w:rPr>
        <w:t>28</w:t>
      </w:r>
      <w:r>
        <w:t>.2</w:t>
      </w:r>
      <w:r>
        <w:tab/>
        <w:t>Procedures</w:t>
      </w:r>
      <w:bookmarkEnd w:id="1138"/>
      <w:bookmarkEnd w:id="1139"/>
      <w:bookmarkEnd w:id="1140"/>
      <w:bookmarkEnd w:id="1141"/>
    </w:p>
    <w:p w14:paraId="2D6BC97B" w14:textId="77777777" w:rsidR="00C84EF3" w:rsidRDefault="00000000">
      <w:pPr>
        <w:pStyle w:val="Heading4"/>
        <w:rPr>
          <w:rFonts w:eastAsia="Malgun Gothic"/>
          <w:lang w:eastAsia="en-US"/>
        </w:rPr>
      </w:pPr>
      <w:bookmarkStart w:id="1142" w:name="_Toc153791398"/>
      <w:bookmarkStart w:id="1143" w:name="_Toc183503502"/>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142"/>
      <w:r>
        <w:rPr>
          <w:rFonts w:eastAsia="Malgun Gothic"/>
          <w:lang w:eastAsia="en-US"/>
        </w:rPr>
        <w:t>PS Data Off activation with existing IMS Session with DCs</w:t>
      </w:r>
      <w:bookmarkEnd w:id="1143"/>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7" type="#_x0000_t75" style="width:481.45pt;height:195.95pt" o:ole="">
            <v:imagedata r:id="rId172" o:title=""/>
          </v:shape>
          <o:OLEObject Type="Embed" ProgID="Mscgen.Chart" ShapeID="_x0000_i1107" DrawAspect="Content" ObjectID="_1796205789" r:id="rId173"/>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a=dcmap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144" w:name="_Toc183503503"/>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144"/>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8" type="#_x0000_t75" style="width:458.3pt;height:178.45pt" o:ole="">
            <v:imagedata r:id="rId174" o:title=""/>
          </v:shape>
          <o:OLEObject Type="Embed" ProgID="Visio.Drawing.15" ShapeID="_x0000_i1108" DrawAspect="Content" ObjectID="_1796205790" r:id="rId175"/>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IMS AS notifies the DCSF of the DC call event by sending Nimsas_SessionEventControl_Notify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145" w:name="_Toc3044"/>
      <w:bookmarkStart w:id="1146" w:name="_Toc6389"/>
      <w:bookmarkStart w:id="1147" w:name="_Toc153818410"/>
      <w:bookmarkStart w:id="1148" w:name="_Toc183503504"/>
      <w:r>
        <w:t>6.</w:t>
      </w:r>
      <w:r>
        <w:rPr>
          <w:rFonts w:eastAsia="SimSun" w:hint="eastAsia"/>
          <w:lang w:val="en-US" w:eastAsia="zh-CN"/>
        </w:rPr>
        <w:t>28</w:t>
      </w:r>
      <w:r>
        <w:t>.3</w:t>
      </w:r>
      <w:r>
        <w:tab/>
        <w:t>Impacts on services, entities and interfaces</w:t>
      </w:r>
      <w:bookmarkEnd w:id="1145"/>
      <w:bookmarkEnd w:id="1146"/>
      <w:bookmarkEnd w:id="1147"/>
      <w:bookmarkEnd w:id="1148"/>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149" w:name="_Toc21208"/>
      <w:bookmarkStart w:id="1150" w:name="_Toc351"/>
      <w:bookmarkStart w:id="1151" w:name="_Toc183503505"/>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149"/>
      <w:bookmarkEnd w:id="1150"/>
      <w:bookmarkEnd w:id="1151"/>
    </w:p>
    <w:p w14:paraId="31847AE5" w14:textId="77777777" w:rsidR="00C84EF3" w:rsidRDefault="00000000">
      <w:pPr>
        <w:pStyle w:val="Heading3"/>
      </w:pPr>
      <w:bookmarkStart w:id="1152" w:name="_Toc21124"/>
      <w:bookmarkStart w:id="1153" w:name="_Toc9043"/>
      <w:bookmarkStart w:id="1154" w:name="_Toc183503506"/>
      <w:r>
        <w:t>6.</w:t>
      </w:r>
      <w:r>
        <w:rPr>
          <w:rFonts w:eastAsia="SimSun" w:hint="eastAsia"/>
          <w:lang w:val="en-US" w:eastAsia="zh-CN"/>
        </w:rPr>
        <w:t>29</w:t>
      </w:r>
      <w:r>
        <w:t>.1</w:t>
      </w:r>
      <w:r>
        <w:rPr>
          <w:rFonts w:hint="eastAsia"/>
        </w:rPr>
        <w:tab/>
        <w:t>Description</w:t>
      </w:r>
      <w:bookmarkEnd w:id="1152"/>
      <w:bookmarkEnd w:id="1153"/>
      <w:bookmarkEnd w:id="1154"/>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155" w:name="_Toc16850"/>
      <w:bookmarkStart w:id="1156" w:name="_Toc24978"/>
      <w:bookmarkStart w:id="1157" w:name="_Toc183503507"/>
      <w:r>
        <w:t>6.</w:t>
      </w:r>
      <w:r>
        <w:rPr>
          <w:rFonts w:eastAsia="SimSun" w:hint="eastAsia"/>
          <w:lang w:val="en-US" w:eastAsia="zh-CN"/>
        </w:rPr>
        <w:t>29</w:t>
      </w:r>
      <w:r>
        <w:t>.2</w:t>
      </w:r>
      <w:r>
        <w:tab/>
        <w:t>Procedures</w:t>
      </w:r>
      <w:bookmarkEnd w:id="1155"/>
      <w:bookmarkEnd w:id="1156"/>
      <w:bookmarkEnd w:id="1157"/>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9" type="#_x0000_t75" style="width:479.6pt;height:245.45pt" o:ole="">
            <v:imagedata r:id="rId176" o:title=""/>
          </v:shape>
          <o:OLEObject Type="Embed" ProgID="Visio.Drawing.15" ShapeID="_x0000_i1109" DrawAspect="Content" ObjectID="_1796205791" r:id="rId177"/>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158" w:name="_Toc9509"/>
      <w:bookmarkStart w:id="1159" w:name="_Toc22899"/>
      <w:bookmarkStart w:id="1160" w:name="_Toc183503508"/>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58"/>
      <w:bookmarkEnd w:id="1159"/>
      <w:bookmarkEnd w:id="1160"/>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161" w:name="_Toc13030"/>
      <w:bookmarkStart w:id="1162" w:name="_Toc15649"/>
      <w:bookmarkStart w:id="1163" w:name="_Toc183503509"/>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161"/>
      <w:bookmarkEnd w:id="1162"/>
      <w:bookmarkEnd w:id="1163"/>
    </w:p>
    <w:p w14:paraId="0E992EAA" w14:textId="77777777" w:rsidR="00C84EF3" w:rsidRDefault="00000000">
      <w:pPr>
        <w:pStyle w:val="Heading3"/>
      </w:pPr>
      <w:bookmarkStart w:id="1164" w:name="_Toc16416"/>
      <w:bookmarkStart w:id="1165" w:name="_Toc18063"/>
      <w:bookmarkStart w:id="1166" w:name="_Toc183503510"/>
      <w:r>
        <w:t>6.</w:t>
      </w:r>
      <w:r>
        <w:rPr>
          <w:rFonts w:eastAsia="SimSun" w:hint="eastAsia"/>
          <w:lang w:val="en-US" w:eastAsia="zh-CN"/>
        </w:rPr>
        <w:t>30</w:t>
      </w:r>
      <w:r>
        <w:t>.1</w:t>
      </w:r>
      <w:r>
        <w:rPr>
          <w:rFonts w:hint="eastAsia"/>
        </w:rPr>
        <w:tab/>
        <w:t>Description</w:t>
      </w:r>
      <w:bookmarkEnd w:id="1164"/>
      <w:bookmarkEnd w:id="1165"/>
      <w:bookmarkEnd w:id="1166"/>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167" w:name="_Toc2448"/>
      <w:bookmarkStart w:id="1168" w:name="_Toc7148"/>
      <w:bookmarkStart w:id="1169" w:name="_Toc183503511"/>
      <w:r>
        <w:t>6.</w:t>
      </w:r>
      <w:r>
        <w:rPr>
          <w:rFonts w:eastAsia="SimSun" w:hint="eastAsia"/>
          <w:lang w:val="en-US" w:eastAsia="zh-CN"/>
        </w:rPr>
        <w:t>30</w:t>
      </w:r>
      <w:r>
        <w:t>.2</w:t>
      </w:r>
      <w:r>
        <w:tab/>
        <w:t>Procedures</w:t>
      </w:r>
      <w:bookmarkEnd w:id="1167"/>
      <w:bookmarkEnd w:id="1168"/>
      <w:bookmarkEnd w:id="1169"/>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10" type="#_x0000_t75" style="width:481.45pt;height:343.7pt" o:ole="">
            <v:imagedata r:id="rId178" o:title=""/>
          </v:shape>
          <o:OLEObject Type="Embed" ProgID="Visio.Drawing.15" ShapeID="_x0000_i1110" DrawAspect="Content" ObjectID="_1796205792" r:id="rId179"/>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170" w:name="_Toc27807"/>
      <w:bookmarkStart w:id="1171" w:name="_Toc18764"/>
      <w:bookmarkStart w:id="1172" w:name="_Toc183503512"/>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70"/>
      <w:bookmarkEnd w:id="1171"/>
      <w:bookmarkEnd w:id="1172"/>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173" w:name="_Toc8555"/>
      <w:bookmarkStart w:id="1174" w:name="_Toc23886"/>
      <w:bookmarkStart w:id="1175" w:name="_Toc183503513"/>
      <w:r>
        <w:rPr>
          <w:lang w:eastAsia="zh-CN"/>
        </w:rPr>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173"/>
      <w:bookmarkEnd w:id="1174"/>
      <w:bookmarkEnd w:id="1175"/>
    </w:p>
    <w:p w14:paraId="6B733C49" w14:textId="77777777" w:rsidR="00C84EF3" w:rsidRDefault="00000000">
      <w:pPr>
        <w:pStyle w:val="Heading3"/>
      </w:pPr>
      <w:bookmarkStart w:id="1176" w:name="_Toc29076"/>
      <w:bookmarkStart w:id="1177" w:name="_Toc656"/>
      <w:bookmarkStart w:id="1178" w:name="_Toc183503514"/>
      <w:r>
        <w:t>6.</w:t>
      </w:r>
      <w:r>
        <w:rPr>
          <w:rFonts w:eastAsia="SimSun" w:hint="eastAsia"/>
          <w:lang w:val="en-US" w:eastAsia="zh-CN"/>
        </w:rPr>
        <w:t>31</w:t>
      </w:r>
      <w:r>
        <w:t>.1</w:t>
      </w:r>
      <w:r>
        <w:tab/>
        <w:t>Description</w:t>
      </w:r>
      <w:bookmarkEnd w:id="1176"/>
      <w:bookmarkEnd w:id="1177"/>
      <w:bookmarkEnd w:id="1178"/>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179" w:name="_Toc183503515"/>
      <w:r>
        <w:rPr>
          <w:rFonts w:hint="eastAsia"/>
          <w:lang w:val="en-US" w:eastAsia="zh-CN"/>
        </w:rPr>
        <w:t>6.31.1.1</w:t>
      </w:r>
      <w:r>
        <w:rPr>
          <w:rFonts w:hint="eastAsia"/>
          <w:lang w:val="en-US" w:eastAsia="zh-CN"/>
        </w:rPr>
        <w:tab/>
        <w:t>General</w:t>
      </w:r>
      <w:bookmarkEnd w:id="1179"/>
    </w:p>
    <w:p w14:paraId="5C8EA5B6" w14:textId="77777777" w:rsidR="00C84EF3" w:rsidRDefault="00000000">
      <w:pPr>
        <w:pStyle w:val="TH"/>
      </w:pPr>
      <w:r>
        <w:object w:dxaOrig="8952" w:dyaOrig="7146" w14:anchorId="23CD48BE">
          <v:shape id="_x0000_i1111" type="#_x0000_t75" style="width:447.65pt;height:357.5pt" o:ole="">
            <v:imagedata r:id="rId180" o:title=""/>
          </v:shape>
          <o:OLEObject Type="Embed" ProgID="Visio.Drawing.15" ShapeID="_x0000_i1111" DrawAspect="Content" ObjectID="_1796205793" r:id="rId181"/>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180" w:name="_Toc5582"/>
      <w:bookmarkStart w:id="1181" w:name="_Toc21558"/>
      <w:bookmarkStart w:id="1182" w:name="_Toc183503516"/>
      <w:r>
        <w:t>6.</w:t>
      </w:r>
      <w:r>
        <w:rPr>
          <w:rFonts w:eastAsia="SimSun" w:hint="eastAsia"/>
        </w:rPr>
        <w:t>31</w:t>
      </w:r>
      <w:r>
        <w:t>.2</w:t>
      </w:r>
      <w:r>
        <w:tab/>
        <w:t>Procedures</w:t>
      </w:r>
      <w:bookmarkEnd w:id="1180"/>
      <w:bookmarkEnd w:id="1181"/>
      <w:bookmarkEnd w:id="1182"/>
    </w:p>
    <w:p w14:paraId="3D67F35C" w14:textId="77777777" w:rsidR="00C84EF3" w:rsidRDefault="00000000">
      <w:pPr>
        <w:pStyle w:val="Heading4"/>
      </w:pPr>
      <w:bookmarkStart w:id="1183" w:name="_Toc183503517"/>
      <w:r>
        <w:t>6.</w:t>
      </w:r>
      <w:r>
        <w:rPr>
          <w:rFonts w:eastAsia="SimSun" w:hint="eastAsia"/>
        </w:rPr>
        <w:t>31</w:t>
      </w:r>
      <w:r>
        <w:t>.2.1</w:t>
      </w:r>
      <w:r>
        <w:tab/>
        <w:t>Authorization of the UE to access avatar data stored in the network</w:t>
      </w:r>
      <w:bookmarkEnd w:id="1183"/>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184" w:name="_Toc183503518"/>
      <w:r>
        <w:t>6.</w:t>
      </w:r>
      <w:r>
        <w:rPr>
          <w:rFonts w:eastAsia="SimSun" w:hint="eastAsia"/>
        </w:rPr>
        <w:t>31</w:t>
      </w:r>
      <w:r>
        <w:t>.2.2</w:t>
      </w:r>
      <w:r>
        <w:tab/>
        <w:t>Bootstrap data channel establishment for retrieval of identities of avatar data stored in the network</w:t>
      </w:r>
      <w:bookmarkEnd w:id="1184"/>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2" type="#_x0000_t75" style="width:482.1pt;height:424.5pt" o:ole="">
            <v:imagedata r:id="rId182" o:title=""/>
          </v:shape>
          <o:OLEObject Type="Embed" ProgID="Visio.Drawing.15" ShapeID="_x0000_i1112" DrawAspect="Content" ObjectID="_1796205794" r:id="rId183"/>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185" w:name="_Toc20523"/>
      <w:bookmarkStart w:id="1186"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187" w:name="_Toc183503519"/>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85"/>
      <w:bookmarkEnd w:id="1186"/>
      <w:bookmarkEnd w:id="1187"/>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188" w:name="_Toc13004"/>
      <w:bookmarkStart w:id="1189" w:name="_Toc3432"/>
      <w:bookmarkStart w:id="1190" w:name="_Toc183503520"/>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188"/>
      <w:bookmarkEnd w:id="1189"/>
      <w:bookmarkEnd w:id="1190"/>
    </w:p>
    <w:p w14:paraId="36130240" w14:textId="77777777" w:rsidR="00C84EF3" w:rsidRDefault="00000000">
      <w:pPr>
        <w:pStyle w:val="Heading3"/>
        <w:rPr>
          <w:lang w:eastAsia="zh-CN"/>
        </w:rPr>
      </w:pPr>
      <w:bookmarkStart w:id="1191" w:name="_Toc21875"/>
      <w:bookmarkStart w:id="1192" w:name="_Toc11368"/>
      <w:bookmarkStart w:id="1193" w:name="_Toc183503521"/>
      <w:r>
        <w:rPr>
          <w:lang w:eastAsia="zh-CN"/>
        </w:rPr>
        <w:t>6.</w:t>
      </w:r>
      <w:r>
        <w:rPr>
          <w:rFonts w:hint="eastAsia"/>
          <w:lang w:val="en-US" w:eastAsia="zh-CN"/>
        </w:rPr>
        <w:t>32</w:t>
      </w:r>
      <w:r>
        <w:rPr>
          <w:lang w:eastAsia="zh-CN"/>
        </w:rPr>
        <w:t>.1</w:t>
      </w:r>
      <w:r>
        <w:rPr>
          <w:lang w:eastAsia="zh-CN"/>
        </w:rPr>
        <w:tab/>
        <w:t>Description</w:t>
      </w:r>
      <w:bookmarkEnd w:id="1191"/>
      <w:bookmarkEnd w:id="1192"/>
      <w:bookmarkEnd w:id="1193"/>
    </w:p>
    <w:p w14:paraId="124A10DE" w14:textId="77777777" w:rsidR="00C84EF3" w:rsidRDefault="00000000">
      <w:pPr>
        <w:pStyle w:val="TH"/>
      </w:pPr>
      <w:r>
        <w:object w:dxaOrig="9607" w:dyaOrig="3793" w14:anchorId="79261655">
          <v:shape id="_x0000_i1113" type="#_x0000_t75" style="width:479.6pt;height:189.7pt" o:ole="">
            <v:imagedata r:id="rId184" o:title=""/>
          </v:shape>
          <o:OLEObject Type="Embed" ProgID="Word.Picture.8" ShapeID="_x0000_i1113" DrawAspect="Content" ObjectID="_1796205795" r:id="rId185"/>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194" w:name="_Toc25528"/>
      <w:bookmarkStart w:id="1195" w:name="_Toc14389"/>
      <w:bookmarkStart w:id="1196" w:name="_Toc183503522"/>
      <w:r>
        <w:t>6.</w:t>
      </w:r>
      <w:r>
        <w:rPr>
          <w:rFonts w:eastAsia="SimSun" w:hint="eastAsia"/>
        </w:rPr>
        <w:t>32</w:t>
      </w:r>
      <w:r>
        <w:t>.2</w:t>
      </w:r>
      <w:r>
        <w:tab/>
        <w:t>Procedures</w:t>
      </w:r>
      <w:bookmarkEnd w:id="1194"/>
      <w:bookmarkEnd w:id="1195"/>
      <w:bookmarkEnd w:id="1196"/>
    </w:p>
    <w:p w14:paraId="61459264" w14:textId="77777777" w:rsidR="00C84EF3" w:rsidRDefault="00000000">
      <w:pPr>
        <w:pStyle w:val="Heading4"/>
      </w:pPr>
      <w:bookmarkStart w:id="1197" w:name="_Toc145926647"/>
      <w:bookmarkStart w:id="1198" w:name="_Toc183503523"/>
      <w:r>
        <w:t>6.</w:t>
      </w:r>
      <w:r>
        <w:rPr>
          <w:rFonts w:eastAsia="SimSun" w:hint="eastAsia"/>
        </w:rPr>
        <w:t>32</w:t>
      </w:r>
      <w:r>
        <w:t>.2.1</w:t>
      </w:r>
      <w:r>
        <w:tab/>
      </w:r>
      <w:bookmarkEnd w:id="1197"/>
      <w:r>
        <w:t>Scenario 1: Network centric IMS avatar call flow using SIP/SDP</w:t>
      </w:r>
      <w:bookmarkEnd w:id="1198"/>
    </w:p>
    <w:p w14:paraId="450DEDF4" w14:textId="77777777" w:rsidR="00C84EF3" w:rsidRDefault="00000000">
      <w:pPr>
        <w:pStyle w:val="TH"/>
      </w:pPr>
      <w:r>
        <w:object w:dxaOrig="9596" w:dyaOrig="7727" w14:anchorId="4533A7AD">
          <v:shape id="_x0000_i1114" type="#_x0000_t75" style="width:479.6pt;height:386.3pt" o:ole="">
            <v:imagedata r:id="rId186" o:title=""/>
          </v:shape>
          <o:OLEObject Type="Embed" ProgID="Word.Picture.8" ShapeID="_x0000_i1114" DrawAspect="Content" ObjectID="_1796205796" r:id="rId187"/>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03B35011" w:rsidR="00C84EF3" w:rsidRDefault="00000000">
      <w:pPr>
        <w:pStyle w:val="NO"/>
        <w:rPr>
          <w:rFonts w:eastAsia="SimSun"/>
        </w:rPr>
      </w:pPr>
      <w:r>
        <w:rPr>
          <w:rFonts w:eastAsia="SimSun"/>
        </w:rPr>
        <w:t>NOTE 4:</w:t>
      </w:r>
      <w:r>
        <w:rPr>
          <w:rFonts w:eastAsia="SimSun"/>
        </w:rPr>
        <w:tab/>
        <w:t>How MF performs the rendering of the avatar is up to SA</w:t>
      </w:r>
      <w:r w:rsidR="00C6182B">
        <w:rPr>
          <w:lang w:eastAsia="zh-CN"/>
        </w:rPr>
        <w:t> WG</w:t>
      </w:r>
      <w:r>
        <w:rPr>
          <w:rFonts w:eastAsia="SimSun"/>
        </w:rPr>
        <w:t>4.</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199" w:name="_Toc183503524"/>
      <w:r>
        <w:t>6.</w:t>
      </w:r>
      <w:r>
        <w:rPr>
          <w:rFonts w:eastAsia="SimSun" w:hint="eastAsia"/>
          <w:lang w:val="en-US" w:eastAsia="zh-CN"/>
        </w:rPr>
        <w:t>32</w:t>
      </w:r>
      <w:r>
        <w:t>.2.2</w:t>
      </w:r>
      <w:r>
        <w:tab/>
        <w:t>Scenario 2: UE-A centric IMS avatar call flow using SIP/SDP</w:t>
      </w:r>
      <w:bookmarkEnd w:id="1199"/>
    </w:p>
    <w:p w14:paraId="34344D82" w14:textId="77777777" w:rsidR="00C84EF3" w:rsidRDefault="00000000">
      <w:pPr>
        <w:pStyle w:val="TH"/>
      </w:pPr>
      <w:r>
        <w:object w:dxaOrig="9607" w:dyaOrig="6039" w14:anchorId="69B467CB">
          <v:shape id="_x0000_i1115" type="#_x0000_t75" style="width:479.6pt;height:301.75pt" o:ole="">
            <v:imagedata r:id="rId188" o:title=""/>
          </v:shape>
          <o:OLEObject Type="Embed" ProgID="Word.Picture.8" ShapeID="_x0000_i1115" DrawAspect="Content" ObjectID="_1796205797" r:id="rId189"/>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200" w:name="_Toc183503525"/>
      <w:r>
        <w:t>6.</w:t>
      </w:r>
      <w:r>
        <w:rPr>
          <w:rFonts w:eastAsia="SimSun" w:hint="eastAsia"/>
          <w:lang w:val="en-US" w:eastAsia="zh-CN"/>
        </w:rPr>
        <w:t>32</w:t>
      </w:r>
      <w:r>
        <w:t>.2.3</w:t>
      </w:r>
      <w:r>
        <w:tab/>
        <w:t>Scenario 3: UE-B centric IMS avatar call flow using SIP/SDP</w:t>
      </w:r>
      <w:bookmarkEnd w:id="1200"/>
    </w:p>
    <w:p w14:paraId="10DC056A" w14:textId="77777777" w:rsidR="00C84EF3" w:rsidRDefault="00000000">
      <w:pPr>
        <w:pStyle w:val="TH"/>
      </w:pPr>
      <w:r>
        <w:object w:dxaOrig="9607" w:dyaOrig="7727" w14:anchorId="48FECFAE">
          <v:shape id="_x0000_i1116" type="#_x0000_t75" style="width:479.6pt;height:386.3pt" o:ole="">
            <v:imagedata r:id="rId190" o:title=""/>
          </v:shape>
          <o:OLEObject Type="Embed" ProgID="Word.Picture.8" ShapeID="_x0000_i1116" DrawAspect="Content" ObjectID="_1796205798" r:id="rId191"/>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14136254"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w:t>
      </w:r>
      <w:r w:rsidR="00B60352">
        <w:rPr>
          <w:rFonts w:eastAsia="SimSun"/>
        </w:rPr>
        <w:t xml:space="preserve"> </w:t>
      </w:r>
      <w:r>
        <w:rPr>
          <w:rFonts w:eastAsia="SimSun"/>
        </w:rPr>
        <w:t>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44E8498" w:rsidR="00C84EF3" w:rsidRDefault="00000000">
      <w:pPr>
        <w:pStyle w:val="B1"/>
        <w:rPr>
          <w:rFonts w:eastAsia="SimSun"/>
        </w:rPr>
      </w:pPr>
      <w:r>
        <w:rPr>
          <w:rFonts w:eastAsia="SimSun"/>
        </w:rPr>
        <w:t>10.</w:t>
      </w:r>
      <w:r w:rsidR="00AC4355">
        <w:rPr>
          <w:rFonts w:eastAsia="SimSun"/>
        </w:rPr>
        <w:tab/>
      </w:r>
      <w:r>
        <w:rPr>
          <w:rFonts w:eastAsia="SimSun"/>
        </w:rPr>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201" w:name="_Toc517082226"/>
      <w:bookmarkStart w:id="1202" w:name="_Toc17960"/>
      <w:bookmarkStart w:id="1203" w:name="_Toc21400"/>
      <w:bookmarkStart w:id="1204" w:name="_Toc183503526"/>
      <w:bookmarkEnd w:id="1201"/>
      <w:r>
        <w:t>6.</w:t>
      </w:r>
      <w:r>
        <w:rPr>
          <w:rFonts w:eastAsia="SimSun" w:hint="eastAsia"/>
          <w:lang w:val="en-US" w:eastAsia="zh-CN"/>
        </w:rPr>
        <w:t>32</w:t>
      </w:r>
      <w:r>
        <w:t>.3</w:t>
      </w:r>
      <w:r>
        <w:tab/>
        <w:t>Impacts on existing nodes and functionality</w:t>
      </w:r>
      <w:bookmarkEnd w:id="1202"/>
      <w:bookmarkEnd w:id="1203"/>
      <w:bookmarkEnd w:id="1204"/>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205" w:name="_Toc9499"/>
      <w:bookmarkStart w:id="1206" w:name="_Toc6527"/>
      <w:bookmarkStart w:id="1207" w:name="_Toc160808902"/>
      <w:bookmarkStart w:id="1208" w:name="_Toc2810"/>
      <w:bookmarkStart w:id="1209" w:name="_Toc157759543"/>
      <w:bookmarkStart w:id="1210" w:name="_Toc26445"/>
      <w:bookmarkStart w:id="1211" w:name="_Toc148590876"/>
      <w:bookmarkStart w:id="1212" w:name="_Toc23254045"/>
      <w:bookmarkStart w:id="1213" w:name="_Toc183503527"/>
      <w:r>
        <w:rPr>
          <w:lang w:eastAsia="zh-CN"/>
        </w:rPr>
        <w:t>7</w:t>
      </w:r>
      <w:r>
        <w:rPr>
          <w:lang w:eastAsia="zh-CN"/>
        </w:rPr>
        <w:tab/>
        <w:t>Overall Evaluation</w:t>
      </w:r>
      <w:bookmarkEnd w:id="296"/>
      <w:bookmarkEnd w:id="297"/>
      <w:bookmarkEnd w:id="298"/>
      <w:bookmarkEnd w:id="299"/>
      <w:bookmarkEnd w:id="1205"/>
      <w:bookmarkEnd w:id="1206"/>
      <w:bookmarkEnd w:id="1207"/>
      <w:bookmarkEnd w:id="1208"/>
      <w:bookmarkEnd w:id="1209"/>
      <w:bookmarkEnd w:id="1210"/>
      <w:bookmarkEnd w:id="1211"/>
      <w:bookmarkEnd w:id="1212"/>
      <w:bookmarkEnd w:id="1213"/>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214" w:name="_Toc22214914"/>
      <w:bookmarkStart w:id="1215" w:name="_Toc16966"/>
      <w:bookmarkStart w:id="1216" w:name="_Toc23254047"/>
      <w:bookmarkStart w:id="1217" w:name="_Toc160808903"/>
      <w:bookmarkStart w:id="1218" w:name="_Toc148590877"/>
      <w:bookmarkStart w:id="1219" w:name="_Toc13771"/>
      <w:bookmarkStart w:id="1220" w:name="_Toc22511"/>
      <w:bookmarkStart w:id="1221" w:name="_Toc6639"/>
      <w:bookmarkStart w:id="1222" w:name="_Toc157759544"/>
      <w:bookmarkStart w:id="1223" w:name="_Toc183503528"/>
      <w:r>
        <w:rPr>
          <w:rFonts w:eastAsia="SimSun" w:hint="eastAsia"/>
          <w:lang w:val="en-US" w:eastAsia="zh-CN"/>
        </w:rPr>
        <w:t>8</w:t>
      </w:r>
      <w:r>
        <w:tab/>
        <w:t>Conclusions</w:t>
      </w:r>
      <w:bookmarkEnd w:id="300"/>
      <w:bookmarkEnd w:id="301"/>
      <w:bookmarkEnd w:id="302"/>
      <w:bookmarkEnd w:id="303"/>
      <w:bookmarkEnd w:id="1214"/>
      <w:bookmarkEnd w:id="1215"/>
      <w:bookmarkEnd w:id="1216"/>
      <w:bookmarkEnd w:id="1217"/>
      <w:bookmarkEnd w:id="1218"/>
      <w:bookmarkEnd w:id="1219"/>
      <w:bookmarkEnd w:id="1220"/>
      <w:bookmarkEnd w:id="1221"/>
      <w:bookmarkEnd w:id="1222"/>
      <w:bookmarkEnd w:id="1223"/>
    </w:p>
    <w:p w14:paraId="1C272B7D" w14:textId="09B43510" w:rsidR="00C84EF3" w:rsidRDefault="00000000">
      <w:pPr>
        <w:pStyle w:val="Heading2"/>
      </w:pPr>
      <w:bookmarkStart w:id="1224" w:name="_Toc183503529"/>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224"/>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Nhss_ImsEE_xxx SBI service to manage subscription requests (e.g. subscribe/unsubscribe) via HSS for subscriber specific events.</w:t>
      </w:r>
    </w:p>
    <w:p w14:paraId="7CF8476A" w14:textId="77777777" w:rsidR="006E0D24" w:rsidRDefault="006E0D24" w:rsidP="006E0D24">
      <w:pPr>
        <w:pStyle w:val="B1"/>
      </w:pPr>
      <w:r>
        <w:t>5.</w:t>
      </w:r>
      <w:r>
        <w:tab/>
        <w:t>The IMS AS instance assigned to a UE during IMS registration shall be registered in HSS. Existing SBI Nhss_ImsUECM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For the purpose of optimization and following 5GC exposure principles, any Notification related to a subscription is sent directly to the NF (e.g. NEF or AF) that triggered the subscription request using Nimsas_SessionEventControl Notify service operation.</w:t>
      </w:r>
    </w:p>
    <w:p w14:paraId="72B2B071" w14:textId="33369BAD" w:rsidR="006E0D24" w:rsidRDefault="006E0D24" w:rsidP="006E0D24">
      <w:pPr>
        <w:pStyle w:val="NO"/>
      </w:pPr>
      <w:r>
        <w:t>NOTE 1:</w:t>
      </w:r>
      <w:r>
        <w:tab/>
        <w:t>The need to specify an Sh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225" w:name="_Toc25656938"/>
      <w:bookmarkStart w:id="1226" w:name="_Toc26287185"/>
      <w:bookmarkStart w:id="1227" w:name="_Toc3469646"/>
      <w:bookmarkStart w:id="1228" w:name="_Toc27897949"/>
      <w:bookmarkStart w:id="1229" w:name="_Toc183503530"/>
      <w:r>
        <w:t>8.</w:t>
      </w:r>
      <w:r>
        <w:rPr>
          <w:rFonts w:eastAsia="SimSun" w:hint="eastAsia"/>
          <w:lang w:val="en-US" w:eastAsia="zh-CN"/>
        </w:rPr>
        <w:t>2</w:t>
      </w:r>
      <w:r>
        <w:rPr>
          <w:rFonts w:eastAsia="SimSun" w:hint="eastAsia"/>
          <w:lang w:val="en-US" w:eastAsia="zh-CN"/>
        </w:rPr>
        <w:tab/>
      </w:r>
      <w:r>
        <w:t xml:space="preserve">Conclusions of </w:t>
      </w:r>
      <w:bookmarkEnd w:id="1225"/>
      <w:bookmarkEnd w:id="1226"/>
      <w:bookmarkEnd w:id="1227"/>
      <w:bookmarkEnd w:id="1228"/>
      <w:r>
        <w:rPr>
          <w:rFonts w:eastAsia="SimSun" w:hint="eastAsia"/>
          <w:lang w:val="en-US" w:eastAsia="zh-CN"/>
        </w:rPr>
        <w:t>KI</w:t>
      </w:r>
      <w:r>
        <w:t xml:space="preserve"> #2</w:t>
      </w:r>
      <w:bookmarkEnd w:id="1229"/>
    </w:p>
    <w:p w14:paraId="00B53FD0" w14:textId="77777777" w:rsidR="006E0D24" w:rsidRDefault="006E0D24" w:rsidP="006E0D24">
      <w:r>
        <w:t>The following conclusions are agreed for KI#2:</w:t>
      </w:r>
    </w:p>
    <w:p w14:paraId="1BF94C1B" w14:textId="77777777" w:rsidR="006E0D24" w:rsidRDefault="006E0D24" w:rsidP="006E0D24">
      <w:pPr>
        <w:pStyle w:val="B1"/>
      </w:pPr>
      <w:r>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The Nnef and Nimsas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230" w:name="_Toc20587"/>
      <w:bookmarkStart w:id="1231" w:name="_Toc12680"/>
      <w:bookmarkStart w:id="1232" w:name="_Toc183503531"/>
      <w:bookmarkStart w:id="1233" w:name="_Toc148590878"/>
      <w:bookmarkStart w:id="1234" w:name="_Toc29583"/>
      <w:bookmarkStart w:id="1235" w:name="_Toc23254048"/>
      <w:bookmarkStart w:id="1236" w:name="_Toc22214915"/>
      <w:bookmarkStart w:id="1237" w:name="_Toc157759545"/>
      <w:bookmarkStart w:id="1238" w:name="_Toc25301"/>
      <w:r>
        <w:t>8.</w:t>
      </w:r>
      <w:r>
        <w:rPr>
          <w:rFonts w:eastAsia="SimSun" w:hint="eastAsia"/>
          <w:lang w:val="en-US" w:eastAsia="zh-CN"/>
        </w:rPr>
        <w:t>3</w:t>
      </w:r>
      <w:r>
        <w:tab/>
        <w:t>Conclusion</w:t>
      </w:r>
      <w:r>
        <w:rPr>
          <w:rFonts w:eastAsia="SimSun" w:hint="eastAsia"/>
          <w:lang w:val="en-US" w:eastAsia="zh-CN"/>
        </w:rPr>
        <w:t>s of KI #3</w:t>
      </w:r>
      <w:bookmarkEnd w:id="1230"/>
      <w:bookmarkEnd w:id="1231"/>
      <w:bookmarkEnd w:id="1232"/>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4E42764E" w:rsidR="00C84EF3" w:rsidRDefault="00000000">
      <w:pPr>
        <w:pStyle w:val="Heading2"/>
      </w:pPr>
      <w:bookmarkStart w:id="1239" w:name="_Toc18225"/>
      <w:bookmarkStart w:id="1240" w:name="_Toc25794"/>
      <w:bookmarkStart w:id="1241" w:name="_Toc183503532"/>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239"/>
      <w:bookmarkEnd w:id="1240"/>
      <w:bookmarkEnd w:id="1241"/>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t>4a.</w:t>
      </w:r>
      <w:r>
        <w:rPr>
          <w:rFonts w:eastAsia="SimSun"/>
        </w:rPr>
        <w:tab/>
        <w:t>Optionally, for some users (i.e. that have individual subscriptions in HSS), the operator ro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The fetched RCD address or RCD information is used by the Signing AS for signing the RCD PASSporT and by the Verification AS in the terminating network to verify the signed RCD PASSporT.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242" w:name="_Toc183503533"/>
      <w:bookmarkStart w:id="1243" w:name="_Toc28676"/>
      <w:bookmarkStart w:id="1244" w:name="_Toc892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242"/>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245" w:name="_Toc183503534"/>
      <w:r w:rsidRPr="006E0D24">
        <w:rPr>
          <w:rFonts w:hint="eastAsia"/>
        </w:rPr>
        <w:t>8.6</w:t>
      </w:r>
      <w:r w:rsidRPr="006E0D24">
        <w:rPr>
          <w:rFonts w:hint="eastAsia"/>
        </w:rPr>
        <w:tab/>
        <w:t>Conclusions of KI #6</w:t>
      </w:r>
      <w:bookmarkEnd w:id="1243"/>
      <w:bookmarkEnd w:id="1244"/>
      <w:bookmarkEnd w:id="1245"/>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631DCB09" w:rsidR="006E0D24" w:rsidRDefault="006E0D24" w:rsidP="006E0D24">
      <w:pPr>
        <w:pStyle w:val="NO"/>
        <w:rPr>
          <w:rFonts w:eastAsia="SimSun"/>
        </w:rPr>
      </w:pPr>
      <w:r>
        <w:rPr>
          <w:rFonts w:eastAsia="SimSun"/>
        </w:rPr>
        <w:t>NOTE 2:</w:t>
      </w:r>
      <w:r>
        <w:rPr>
          <w:rFonts w:eastAsia="SimSun"/>
        </w:rPr>
        <w:tab/>
        <w:t>How the charging system is notified about the changing of the media components is in scope of SA</w:t>
      </w:r>
      <w:r w:rsidR="00C6182B">
        <w:rPr>
          <w:lang w:eastAsia="zh-CN"/>
        </w:rPr>
        <w:t> WG</w:t>
      </w:r>
      <w:r>
        <w:rPr>
          <w:rFonts w:eastAsia="SimSun"/>
        </w:rPr>
        <w:t>5.</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SDP offer of application DC again and the terminating UE responds the SDP answer of application DC after the application is downloaded.</w:t>
      </w:r>
    </w:p>
    <w:p w14:paraId="5C893773" w14:textId="22CDC0F9" w:rsidR="006C2201" w:rsidRDefault="006C2201" w:rsidP="006E0D24">
      <w:pPr>
        <w:pStyle w:val="NO"/>
        <w:rPr>
          <w:rFonts w:eastAsia="SimSun"/>
        </w:rPr>
      </w:pPr>
      <w:r>
        <w:rPr>
          <w:rFonts w:eastAsia="SimSun"/>
        </w:rPr>
        <w:t>NOTE 4:</w:t>
      </w:r>
      <w:r>
        <w:rPr>
          <w:rFonts w:eastAsia="SimSun"/>
        </w:rPr>
        <w:tab/>
        <w:t>The details of the procedures above is decided in normative phase.</w:t>
      </w:r>
    </w:p>
    <w:p w14:paraId="2A6B4B04" w14:textId="12D5BF9A" w:rsidR="006E0D24" w:rsidRDefault="006E0D24" w:rsidP="006E0D24">
      <w:pPr>
        <w:pStyle w:val="NO"/>
        <w:rPr>
          <w:rFonts w:eastAsia="SimSun"/>
        </w:rPr>
      </w:pPr>
      <w:r>
        <w:rPr>
          <w:rFonts w:eastAsia="SimSun"/>
        </w:rPr>
        <w:t>NOTE </w:t>
      </w:r>
      <w:r w:rsidR="006C2201">
        <w:rPr>
          <w:rFonts w:eastAsia="SimSun"/>
        </w:rPr>
        <w:t>5</w:t>
      </w:r>
      <w:r>
        <w:rPr>
          <w:rFonts w:eastAsia="SimSun"/>
        </w:rPr>
        <w:t>:</w:t>
      </w:r>
      <w:r>
        <w:rPr>
          <w:rFonts w:eastAsia="SimSun"/>
        </w:rPr>
        <w:tab/>
        <w:t>Coordination with SA</w:t>
      </w:r>
      <w:r w:rsidR="00C6182B">
        <w:rPr>
          <w:lang w:eastAsia="zh-CN"/>
        </w:rPr>
        <w:t> WG</w:t>
      </w:r>
      <w:r>
        <w:rPr>
          <w:rFonts w:eastAsia="SimSun"/>
        </w:rPr>
        <w:t>4 to confirm the suitability of the proposal in this bullet may be needed.</w:t>
      </w:r>
    </w:p>
    <w:p w14:paraId="66146B27" w14:textId="39AB109F" w:rsidR="006E0D24" w:rsidRDefault="006E0D24" w:rsidP="006E0D24">
      <w:pPr>
        <w:pStyle w:val="NO"/>
        <w:rPr>
          <w:rFonts w:eastAsia="SimSun"/>
        </w:rPr>
      </w:pPr>
      <w:r>
        <w:rPr>
          <w:rFonts w:eastAsia="SimSun"/>
        </w:rPr>
        <w:t>NOTE </w:t>
      </w:r>
      <w:r w:rsidR="006C2201">
        <w:rPr>
          <w:rFonts w:eastAsia="SimSun"/>
        </w:rPr>
        <w:t>6</w:t>
      </w:r>
      <w:r>
        <w:rPr>
          <w:rFonts w:eastAsia="SimSun"/>
        </w:rPr>
        <w:t>:</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72A97714" w:rsidR="006E0D24" w:rsidRDefault="006E0D24" w:rsidP="006E0D24">
      <w:pPr>
        <w:pStyle w:val="NO"/>
        <w:rPr>
          <w:rFonts w:eastAsia="SimSun"/>
        </w:rPr>
      </w:pPr>
      <w:r>
        <w:rPr>
          <w:rFonts w:eastAsia="SimSun"/>
        </w:rPr>
        <w:t>NOTE </w:t>
      </w:r>
      <w:r w:rsidR="006C2201">
        <w:rPr>
          <w:rFonts w:eastAsia="SimSun"/>
        </w:rPr>
        <w:t>7</w:t>
      </w:r>
      <w:r>
        <w:rPr>
          <w:rFonts w:eastAsia="SimSun"/>
        </w:rPr>
        <w:t>:</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246" w:name="_Toc183503535"/>
      <w:r>
        <w:rPr>
          <w:rFonts w:hint="eastAsia"/>
          <w:lang w:val="en-US" w:eastAsia="zh-CN"/>
        </w:rPr>
        <w:t>8.7</w:t>
      </w:r>
      <w:r>
        <w:rPr>
          <w:rFonts w:hint="eastAsia"/>
          <w:lang w:val="en-US" w:eastAsia="zh-CN"/>
        </w:rPr>
        <w:tab/>
        <w:t>Conclusions of KI #7</w:t>
      </w:r>
      <w:bookmarkEnd w:id="1246"/>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107DD2FD"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local bootstrap data channel and remote bootstrap data channel between the UE and its home IMS network if both supports multiplexing capability;</w:t>
      </w:r>
    </w:p>
    <w:p w14:paraId="6CAC9875" w14:textId="5B1B32D7" w:rsidR="006E0D24" w:rsidRDefault="006E0D24" w:rsidP="006E0D24">
      <w:pPr>
        <w:pStyle w:val="B1"/>
        <w:rPr>
          <w:rFonts w:eastAsia="SimSun"/>
        </w:rPr>
      </w:pPr>
      <w:r>
        <w:rPr>
          <w:rFonts w:eastAsia="SimSun"/>
        </w:rPr>
        <w:t>-</w:t>
      </w:r>
      <w:r>
        <w:rPr>
          <w:rFonts w:eastAsia="SimSun"/>
        </w:rPr>
        <w:tab/>
        <w:t>Multiplexing using a single SDP m</w:t>
      </w:r>
      <w:r w:rsidR="00B60352">
        <w:rPr>
          <w:rFonts w:eastAsia="SimSun"/>
        </w:rPr>
        <w:t xml:space="preserve"> </w:t>
      </w:r>
      <w:r>
        <w:rPr>
          <w:rFonts w:eastAsia="SimSun"/>
        </w:rPr>
        <w:t>line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When the IMS AS selects a MF or MRF supporting data channel multiplexing, it includes data channel multiplexing indication in the Nnrf_NFDiscovery_Request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The IMS AS services are enhanced to allow the DCSF instruct the IMS AS of the corresponding media descriptions based on whether the remote network supports multiplexing and to demultiplex applications when 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247" w:name="_Toc183503536"/>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247"/>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2CBAADB1" w:rsidR="00B1194C" w:rsidRDefault="00B1194C" w:rsidP="00B1194C">
      <w:pPr>
        <w:pStyle w:val="NO"/>
        <w:rPr>
          <w:lang w:val="en-US" w:eastAsia="zh-CN"/>
        </w:rPr>
      </w:pPr>
      <w:r>
        <w:rPr>
          <w:lang w:val="en-US" w:eastAsia="zh-CN"/>
        </w:rPr>
        <w:t>NOTE 4:</w:t>
      </w:r>
      <w:r>
        <w:rPr>
          <w:lang w:val="en-US" w:eastAsia="zh-CN"/>
        </w:rPr>
        <w:tab/>
        <w:t>The list of the instruction sent from DC AS to MF will be defined in SA WG4 or CT</w:t>
      </w:r>
      <w:r w:rsidR="00C6182B">
        <w:rPr>
          <w:lang w:val="en-US" w:eastAsia="zh-CN"/>
        </w:rPr>
        <w:t> WG</w:t>
      </w:r>
      <w:r>
        <w:rPr>
          <w:lang w:val="en-US" w:eastAsia="zh-CN"/>
        </w:rPr>
        <w:t>1.</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248" w:name="_Toc160808904"/>
      <w:bookmarkStart w:id="1249" w:name="_Toc183503537"/>
      <w:bookmarkEnd w:id="304"/>
      <w:bookmarkEnd w:id="1233"/>
      <w:bookmarkEnd w:id="1234"/>
      <w:bookmarkEnd w:id="1235"/>
      <w:bookmarkEnd w:id="1236"/>
      <w:bookmarkEnd w:id="1237"/>
      <w:bookmarkEnd w:id="1238"/>
      <w:r>
        <w:t>Annex A:</w:t>
      </w:r>
      <w:r>
        <w:br/>
        <w:t>Change history</w:t>
      </w:r>
      <w:bookmarkEnd w:id="1248"/>
      <w:bookmarkEnd w:id="1249"/>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r>
              <w:rPr>
                <w:b/>
                <w:sz w:val="16"/>
              </w:rPr>
              <w:t>TDoc</w:t>
            </w:r>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6C2201" w:rsidRPr="006C2201" w14:paraId="083A08D6" w14:textId="77777777">
        <w:tc>
          <w:tcPr>
            <w:tcW w:w="800" w:type="dxa"/>
            <w:shd w:val="solid" w:color="FFFFFF" w:fill="auto"/>
          </w:tcPr>
          <w:p w14:paraId="345635B8"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202</w:t>
            </w:r>
            <w:r w:rsidRPr="006C2201">
              <w:rPr>
                <w:rFonts w:eastAsia="SimSun" w:hint="eastAsia"/>
                <w:color w:val="0000FF"/>
                <w:sz w:val="16"/>
                <w:szCs w:val="16"/>
                <w:lang w:val="en-US" w:eastAsia="zh-CN"/>
              </w:rPr>
              <w:t>3</w:t>
            </w:r>
            <w:r w:rsidRPr="006C2201">
              <w:rPr>
                <w:color w:val="0000FF"/>
                <w:sz w:val="16"/>
                <w:szCs w:val="16"/>
              </w:rPr>
              <w:t>-</w:t>
            </w:r>
            <w:r w:rsidRPr="006C2201">
              <w:rPr>
                <w:rFonts w:eastAsia="SimSun" w:hint="eastAsia"/>
                <w:color w:val="0000FF"/>
                <w:sz w:val="16"/>
                <w:szCs w:val="16"/>
                <w:lang w:val="en-US" w:eastAsia="zh-CN"/>
              </w:rPr>
              <w:t>10</w:t>
            </w:r>
          </w:p>
        </w:tc>
        <w:tc>
          <w:tcPr>
            <w:tcW w:w="800" w:type="dxa"/>
            <w:shd w:val="solid" w:color="FFFFFF" w:fill="auto"/>
          </w:tcPr>
          <w:p w14:paraId="6A579EFF"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SA2#</w:t>
            </w:r>
            <w:r w:rsidRPr="006C2201">
              <w:rPr>
                <w:rFonts w:eastAsia="SimSun" w:hint="eastAsia"/>
                <w:color w:val="0000FF"/>
                <w:sz w:val="16"/>
                <w:szCs w:val="16"/>
                <w:lang w:val="en-US" w:eastAsia="zh-CN"/>
              </w:rPr>
              <w:t>159</w:t>
            </w:r>
          </w:p>
        </w:tc>
        <w:tc>
          <w:tcPr>
            <w:tcW w:w="1094" w:type="dxa"/>
            <w:shd w:val="solid" w:color="FFFFFF" w:fill="auto"/>
          </w:tcPr>
          <w:p w14:paraId="3E7B7D98" w14:textId="1D0A5122"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228E0BB5"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3E63F047"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1B059F40" w14:textId="77777777" w:rsidR="006C2201" w:rsidRPr="006C2201" w:rsidRDefault="006C2201" w:rsidP="006C2201">
            <w:pPr>
              <w:pStyle w:val="TAC"/>
              <w:rPr>
                <w:color w:val="0000FF"/>
                <w:sz w:val="16"/>
                <w:szCs w:val="16"/>
              </w:rPr>
            </w:pPr>
            <w:r w:rsidRPr="006C2201">
              <w:rPr>
                <w:color w:val="0000FF"/>
                <w:sz w:val="16"/>
                <w:szCs w:val="16"/>
              </w:rPr>
              <w:t>-</w:t>
            </w:r>
          </w:p>
        </w:tc>
        <w:tc>
          <w:tcPr>
            <w:tcW w:w="4962" w:type="dxa"/>
            <w:shd w:val="solid" w:color="FFFFFF" w:fill="auto"/>
          </w:tcPr>
          <w:p w14:paraId="41BB0A5B" w14:textId="77777777" w:rsidR="006C2201" w:rsidRPr="006C2201" w:rsidRDefault="006C2201" w:rsidP="006C2201">
            <w:pPr>
              <w:pStyle w:val="TAL"/>
              <w:rPr>
                <w:color w:val="0000FF"/>
                <w:sz w:val="16"/>
                <w:szCs w:val="16"/>
              </w:rPr>
            </w:pPr>
            <w:r w:rsidRPr="006C2201">
              <w:rPr>
                <w:color w:val="0000FF"/>
                <w:sz w:val="16"/>
                <w:szCs w:val="16"/>
              </w:rPr>
              <w:t>TR skeleton</w:t>
            </w:r>
          </w:p>
        </w:tc>
        <w:tc>
          <w:tcPr>
            <w:tcW w:w="708" w:type="dxa"/>
            <w:shd w:val="solid" w:color="FFFFFF" w:fill="auto"/>
          </w:tcPr>
          <w:p w14:paraId="3F891010" w14:textId="77777777" w:rsidR="006C2201" w:rsidRPr="006C2201" w:rsidRDefault="006C2201" w:rsidP="006C2201">
            <w:pPr>
              <w:pStyle w:val="TAC"/>
              <w:rPr>
                <w:color w:val="0000FF"/>
                <w:sz w:val="16"/>
                <w:szCs w:val="16"/>
              </w:rPr>
            </w:pPr>
            <w:r w:rsidRPr="006C2201">
              <w:rPr>
                <w:color w:val="0000FF"/>
                <w:sz w:val="16"/>
                <w:szCs w:val="16"/>
              </w:rPr>
              <w:t>0.0.0</w:t>
            </w:r>
          </w:p>
        </w:tc>
      </w:tr>
      <w:tr w:rsidR="006C2201" w:rsidRPr="006C2201" w14:paraId="49AEAEBA" w14:textId="77777777">
        <w:trPr>
          <w:trHeight w:val="241"/>
        </w:trPr>
        <w:tc>
          <w:tcPr>
            <w:tcW w:w="800" w:type="dxa"/>
            <w:shd w:val="solid" w:color="FFFFFF" w:fill="auto"/>
          </w:tcPr>
          <w:p w14:paraId="33BDC121" w14:textId="612969FD"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2024-06</w:t>
            </w:r>
          </w:p>
        </w:tc>
        <w:tc>
          <w:tcPr>
            <w:tcW w:w="800" w:type="dxa"/>
            <w:shd w:val="solid" w:color="FFFFFF" w:fill="auto"/>
          </w:tcPr>
          <w:p w14:paraId="11A6CEAE" w14:textId="5706A539"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SP#104</w:t>
            </w:r>
          </w:p>
        </w:tc>
        <w:tc>
          <w:tcPr>
            <w:tcW w:w="1094" w:type="dxa"/>
            <w:shd w:val="solid" w:color="FFFFFF" w:fill="auto"/>
          </w:tcPr>
          <w:p w14:paraId="4753ABD2" w14:textId="7EF23BEE" w:rsidR="006C2201" w:rsidRPr="006C2201" w:rsidRDefault="006C2201" w:rsidP="006C2201">
            <w:pPr>
              <w:pStyle w:val="TAC"/>
              <w:rPr>
                <w:color w:val="0000FF"/>
                <w:sz w:val="16"/>
                <w:szCs w:val="16"/>
              </w:rPr>
            </w:pPr>
            <w:r w:rsidRPr="006C2201">
              <w:rPr>
                <w:color w:val="0000FF"/>
                <w:sz w:val="16"/>
                <w:szCs w:val="16"/>
              </w:rPr>
              <w:t>SP-240620</w:t>
            </w:r>
          </w:p>
        </w:tc>
        <w:tc>
          <w:tcPr>
            <w:tcW w:w="425" w:type="dxa"/>
            <w:shd w:val="solid" w:color="FFFFFF" w:fill="auto"/>
          </w:tcPr>
          <w:p w14:paraId="6FF3837C" w14:textId="38F69B0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6C0810F9" w14:textId="67A61BE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0C801413" w14:textId="6A896E3E"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962" w:type="dxa"/>
            <w:shd w:val="solid" w:color="FFFFFF" w:fill="auto"/>
          </w:tcPr>
          <w:p w14:paraId="288EDADF" w14:textId="28E7693E" w:rsidR="006C2201" w:rsidRPr="006C2201" w:rsidRDefault="006C2201" w:rsidP="006C2201">
            <w:pPr>
              <w:pStyle w:val="TAL"/>
              <w:rPr>
                <w:rFonts w:eastAsia="SimSun" w:cs="Arial"/>
                <w:color w:val="0000FF"/>
                <w:sz w:val="16"/>
                <w:lang w:val="en-US" w:eastAsia="zh-CN"/>
              </w:rPr>
            </w:pPr>
            <w:r w:rsidRPr="006C2201">
              <w:rPr>
                <w:rFonts w:eastAsia="SimSun" w:cs="Arial"/>
                <w:color w:val="0000FF"/>
                <w:sz w:val="16"/>
                <w:lang w:val="en-US" w:eastAsia="zh-CN"/>
              </w:rPr>
              <w:t>MCC editorial update for presentation to TSG SA#104 for information</w:t>
            </w:r>
          </w:p>
        </w:tc>
        <w:tc>
          <w:tcPr>
            <w:tcW w:w="708" w:type="dxa"/>
            <w:shd w:val="solid" w:color="FFFFFF" w:fill="auto"/>
          </w:tcPr>
          <w:p w14:paraId="0B6F58CF" w14:textId="49A851A8"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1.0.0</w:t>
            </w:r>
          </w:p>
        </w:tc>
      </w:tr>
      <w:tr w:rsidR="008C52C1" w:rsidRPr="008C52C1" w14:paraId="732063DE" w14:textId="77777777">
        <w:trPr>
          <w:trHeight w:val="241"/>
        </w:trPr>
        <w:tc>
          <w:tcPr>
            <w:tcW w:w="800" w:type="dxa"/>
            <w:shd w:val="solid" w:color="FFFFFF" w:fill="auto"/>
          </w:tcPr>
          <w:p w14:paraId="0678F4C3" w14:textId="5A5C7701"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2024-</w:t>
            </w:r>
            <w:r w:rsidRPr="008C52C1">
              <w:rPr>
                <w:rFonts w:eastAsia="SimSun"/>
                <w:color w:val="0000FF"/>
                <w:sz w:val="16"/>
                <w:szCs w:val="16"/>
                <w:lang w:val="en-US" w:eastAsia="zh-CN"/>
              </w:rPr>
              <w:t>11</w:t>
            </w:r>
          </w:p>
        </w:tc>
        <w:tc>
          <w:tcPr>
            <w:tcW w:w="800" w:type="dxa"/>
            <w:shd w:val="solid" w:color="FFFFFF" w:fill="auto"/>
          </w:tcPr>
          <w:p w14:paraId="69529688" w14:textId="55B791A5" w:rsidR="00E47799" w:rsidRPr="008C52C1" w:rsidRDefault="00E47799" w:rsidP="00E47799">
            <w:pPr>
              <w:pStyle w:val="TAC"/>
              <w:rPr>
                <w:rFonts w:eastAsia="SimSun"/>
                <w:color w:val="0000FF"/>
                <w:sz w:val="16"/>
                <w:szCs w:val="16"/>
                <w:lang w:val="en-US" w:eastAsia="zh-CN"/>
              </w:rPr>
            </w:pPr>
            <w:r w:rsidRPr="008C52C1">
              <w:rPr>
                <w:rFonts w:eastAsia="SimSun"/>
                <w:color w:val="0000FF"/>
                <w:sz w:val="16"/>
                <w:szCs w:val="16"/>
                <w:lang w:val="en-US" w:eastAsia="zh-CN"/>
              </w:rPr>
              <w:t>SP#106</w:t>
            </w:r>
          </w:p>
        </w:tc>
        <w:tc>
          <w:tcPr>
            <w:tcW w:w="1094" w:type="dxa"/>
            <w:shd w:val="solid" w:color="FFFFFF" w:fill="auto"/>
          </w:tcPr>
          <w:p w14:paraId="2065DA5E" w14:textId="3B5485FF" w:rsidR="00E47799" w:rsidRPr="008C52C1" w:rsidRDefault="008C52C1" w:rsidP="00E47799">
            <w:pPr>
              <w:pStyle w:val="TAC"/>
              <w:rPr>
                <w:color w:val="0000FF"/>
                <w:sz w:val="16"/>
                <w:szCs w:val="16"/>
              </w:rPr>
            </w:pPr>
            <w:r w:rsidRPr="008C52C1">
              <w:rPr>
                <w:color w:val="0000FF"/>
                <w:sz w:val="16"/>
                <w:szCs w:val="16"/>
              </w:rPr>
              <w:t>SP-241509</w:t>
            </w:r>
          </w:p>
        </w:tc>
        <w:tc>
          <w:tcPr>
            <w:tcW w:w="425" w:type="dxa"/>
            <w:shd w:val="solid" w:color="FFFFFF" w:fill="auto"/>
          </w:tcPr>
          <w:p w14:paraId="7E76FE65" w14:textId="2125F9BF"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360A5603" w14:textId="48EAD101"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45928B87" w14:textId="7360EB2D" w:rsidR="00E47799" w:rsidRPr="008C52C1" w:rsidRDefault="00E47799" w:rsidP="00E47799">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962" w:type="dxa"/>
            <w:shd w:val="solid" w:color="FFFFFF" w:fill="auto"/>
          </w:tcPr>
          <w:p w14:paraId="21FF9D1A" w14:textId="580204D2" w:rsidR="00E47799" w:rsidRPr="008C52C1" w:rsidRDefault="00E47799" w:rsidP="00E47799">
            <w:pPr>
              <w:pStyle w:val="TAL"/>
              <w:rPr>
                <w:rFonts w:eastAsia="SimSun" w:cs="Arial"/>
                <w:color w:val="0000FF"/>
                <w:sz w:val="16"/>
                <w:lang w:val="en-US" w:eastAsia="zh-CN"/>
              </w:rPr>
            </w:pPr>
            <w:r w:rsidRPr="008C52C1">
              <w:rPr>
                <w:rFonts w:eastAsia="SimSun" w:cs="Arial"/>
                <w:color w:val="0000FF"/>
                <w:sz w:val="16"/>
                <w:lang w:val="en-US" w:eastAsia="zh-CN"/>
              </w:rPr>
              <w:t>MCC editorial update for presentation to TSG SA#106 for approval</w:t>
            </w:r>
          </w:p>
        </w:tc>
        <w:tc>
          <w:tcPr>
            <w:tcW w:w="708" w:type="dxa"/>
            <w:shd w:val="solid" w:color="FFFFFF" w:fill="auto"/>
          </w:tcPr>
          <w:p w14:paraId="663AA6DD" w14:textId="4003A3BE" w:rsidR="00E47799" w:rsidRPr="008C52C1" w:rsidRDefault="00E47799" w:rsidP="00E47799">
            <w:pPr>
              <w:pStyle w:val="TAC"/>
              <w:rPr>
                <w:rFonts w:eastAsia="SimSun"/>
                <w:color w:val="0000FF"/>
                <w:sz w:val="16"/>
                <w:szCs w:val="16"/>
                <w:lang w:val="en-US" w:eastAsia="zh-CN"/>
              </w:rPr>
            </w:pPr>
            <w:r w:rsidRPr="008C52C1">
              <w:rPr>
                <w:rFonts w:eastAsia="SimSun"/>
                <w:color w:val="0000FF"/>
                <w:sz w:val="16"/>
                <w:szCs w:val="16"/>
                <w:lang w:val="en-US" w:eastAsia="zh-CN"/>
              </w:rPr>
              <w:t>2.0.0</w:t>
            </w:r>
          </w:p>
        </w:tc>
      </w:tr>
      <w:tr w:rsidR="003C69FB" w:rsidRPr="008C52C1" w14:paraId="1D2D8F14" w14:textId="77777777">
        <w:trPr>
          <w:trHeight w:val="241"/>
        </w:trPr>
        <w:tc>
          <w:tcPr>
            <w:tcW w:w="800" w:type="dxa"/>
            <w:shd w:val="solid" w:color="FFFFFF" w:fill="auto"/>
          </w:tcPr>
          <w:p w14:paraId="7F11EAE6" w14:textId="4A922FEA" w:rsidR="003C69FB" w:rsidRPr="008C52C1" w:rsidRDefault="003C69FB" w:rsidP="003C69FB">
            <w:pPr>
              <w:pStyle w:val="TAC"/>
              <w:rPr>
                <w:rFonts w:eastAsia="SimSun"/>
                <w:color w:val="0000FF"/>
                <w:sz w:val="16"/>
                <w:szCs w:val="16"/>
                <w:lang w:val="en-US" w:eastAsia="zh-CN"/>
              </w:rPr>
            </w:pPr>
            <w:r w:rsidRPr="008C52C1">
              <w:rPr>
                <w:rFonts w:eastAsia="SimSun" w:hint="eastAsia"/>
                <w:color w:val="0000FF"/>
                <w:sz w:val="16"/>
                <w:szCs w:val="16"/>
                <w:lang w:val="en-US" w:eastAsia="zh-CN"/>
              </w:rPr>
              <w:t>2024-</w:t>
            </w:r>
            <w:r w:rsidRPr="008C52C1">
              <w:rPr>
                <w:rFonts w:eastAsia="SimSun"/>
                <w:color w:val="0000FF"/>
                <w:sz w:val="16"/>
                <w:szCs w:val="16"/>
                <w:lang w:val="en-US" w:eastAsia="zh-CN"/>
              </w:rPr>
              <w:t>1</w:t>
            </w:r>
            <w:r>
              <w:rPr>
                <w:rFonts w:eastAsia="SimSun"/>
                <w:color w:val="0000FF"/>
                <w:sz w:val="16"/>
                <w:szCs w:val="16"/>
                <w:lang w:val="en-US" w:eastAsia="zh-CN"/>
              </w:rPr>
              <w:t>2</w:t>
            </w:r>
          </w:p>
        </w:tc>
        <w:tc>
          <w:tcPr>
            <w:tcW w:w="800" w:type="dxa"/>
            <w:shd w:val="solid" w:color="FFFFFF" w:fill="auto"/>
          </w:tcPr>
          <w:p w14:paraId="6D6D83CC" w14:textId="4E37A523" w:rsidR="003C69FB" w:rsidRPr="008C52C1" w:rsidRDefault="003C69FB" w:rsidP="003C69FB">
            <w:pPr>
              <w:pStyle w:val="TAC"/>
              <w:rPr>
                <w:rFonts w:eastAsia="SimSun"/>
                <w:color w:val="0000FF"/>
                <w:sz w:val="16"/>
                <w:szCs w:val="16"/>
                <w:lang w:val="en-US" w:eastAsia="zh-CN"/>
              </w:rPr>
            </w:pPr>
            <w:r w:rsidRPr="008C52C1">
              <w:rPr>
                <w:rFonts w:eastAsia="SimSun"/>
                <w:color w:val="0000FF"/>
                <w:sz w:val="16"/>
                <w:szCs w:val="16"/>
                <w:lang w:val="en-US" w:eastAsia="zh-CN"/>
              </w:rPr>
              <w:t>SP#106</w:t>
            </w:r>
          </w:p>
        </w:tc>
        <w:tc>
          <w:tcPr>
            <w:tcW w:w="1094" w:type="dxa"/>
            <w:shd w:val="solid" w:color="FFFFFF" w:fill="auto"/>
          </w:tcPr>
          <w:p w14:paraId="1D6607E5" w14:textId="253543B3" w:rsidR="003C69FB" w:rsidRPr="008C52C1" w:rsidRDefault="003C69FB" w:rsidP="003C69FB">
            <w:pPr>
              <w:pStyle w:val="TAC"/>
              <w:rPr>
                <w:color w:val="0000FF"/>
                <w:sz w:val="16"/>
                <w:szCs w:val="16"/>
              </w:rPr>
            </w:pPr>
            <w:r>
              <w:rPr>
                <w:color w:val="0000FF"/>
                <w:sz w:val="16"/>
                <w:szCs w:val="16"/>
              </w:rPr>
              <w:t>-</w:t>
            </w:r>
          </w:p>
        </w:tc>
        <w:tc>
          <w:tcPr>
            <w:tcW w:w="425" w:type="dxa"/>
            <w:shd w:val="solid" w:color="FFFFFF" w:fill="auto"/>
          </w:tcPr>
          <w:p w14:paraId="6E49AD7C" w14:textId="3B478CEE" w:rsidR="003C69FB" w:rsidRPr="008C52C1" w:rsidRDefault="003C69FB" w:rsidP="003C69FB">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1B917153" w14:textId="42F650B7" w:rsidR="003C69FB" w:rsidRPr="008C52C1" w:rsidRDefault="003C69FB" w:rsidP="003C69FB">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25" w:type="dxa"/>
            <w:shd w:val="solid" w:color="FFFFFF" w:fill="auto"/>
          </w:tcPr>
          <w:p w14:paraId="35B5399F" w14:textId="7E83568A" w:rsidR="003C69FB" w:rsidRPr="008C52C1" w:rsidRDefault="003C69FB" w:rsidP="003C69FB">
            <w:pPr>
              <w:pStyle w:val="TAC"/>
              <w:rPr>
                <w:rFonts w:eastAsia="SimSun"/>
                <w:color w:val="0000FF"/>
                <w:sz w:val="16"/>
                <w:szCs w:val="16"/>
                <w:lang w:val="en-US" w:eastAsia="zh-CN"/>
              </w:rPr>
            </w:pPr>
            <w:r w:rsidRPr="008C52C1">
              <w:rPr>
                <w:rFonts w:eastAsia="SimSun" w:hint="eastAsia"/>
                <w:color w:val="0000FF"/>
                <w:sz w:val="16"/>
                <w:szCs w:val="16"/>
                <w:lang w:val="en-US" w:eastAsia="zh-CN"/>
              </w:rPr>
              <w:t>-</w:t>
            </w:r>
          </w:p>
        </w:tc>
        <w:tc>
          <w:tcPr>
            <w:tcW w:w="4962" w:type="dxa"/>
            <w:shd w:val="solid" w:color="FFFFFF" w:fill="auto"/>
          </w:tcPr>
          <w:p w14:paraId="047052A5" w14:textId="0F7946CD" w:rsidR="003C69FB" w:rsidRPr="008C52C1" w:rsidRDefault="003C69FB" w:rsidP="003C69FB">
            <w:pPr>
              <w:pStyle w:val="TAL"/>
              <w:rPr>
                <w:rFonts w:eastAsia="SimSun" w:cs="Arial"/>
                <w:color w:val="0000FF"/>
                <w:sz w:val="16"/>
                <w:lang w:val="en-US" w:eastAsia="zh-CN"/>
              </w:rPr>
            </w:pPr>
            <w:r>
              <w:rPr>
                <w:rFonts w:eastAsia="SimSun" w:cs="Arial"/>
                <w:color w:val="0000FF"/>
                <w:sz w:val="16"/>
                <w:lang w:val="en-US" w:eastAsia="zh-CN"/>
              </w:rPr>
              <w:t>MCC editorial update for publication after TSG SA#106 approval</w:t>
            </w:r>
          </w:p>
        </w:tc>
        <w:tc>
          <w:tcPr>
            <w:tcW w:w="708" w:type="dxa"/>
            <w:shd w:val="solid" w:color="FFFFFF" w:fill="auto"/>
          </w:tcPr>
          <w:p w14:paraId="641F3B29" w14:textId="0F878950" w:rsidR="003C69FB" w:rsidRPr="008C52C1" w:rsidRDefault="003C69FB" w:rsidP="003C69FB">
            <w:pPr>
              <w:pStyle w:val="TAC"/>
              <w:rPr>
                <w:rFonts w:eastAsia="SimSun"/>
                <w:color w:val="0000FF"/>
                <w:sz w:val="16"/>
                <w:szCs w:val="16"/>
                <w:lang w:val="en-US" w:eastAsia="zh-CN"/>
              </w:rPr>
            </w:pPr>
            <w:r>
              <w:rPr>
                <w:rFonts w:eastAsia="SimSun"/>
                <w:color w:val="0000FF"/>
                <w:sz w:val="16"/>
                <w:szCs w:val="16"/>
                <w:lang w:val="en-US" w:eastAsia="zh-CN"/>
              </w:rPr>
              <w:t>19</w:t>
            </w:r>
            <w:r w:rsidRPr="008C52C1">
              <w:rPr>
                <w:rFonts w:eastAsia="SimSun"/>
                <w:color w:val="0000FF"/>
                <w:sz w:val="16"/>
                <w:szCs w:val="16"/>
                <w:lang w:val="en-US" w:eastAsia="zh-CN"/>
              </w:rPr>
              <w:t>.0.0</w:t>
            </w:r>
          </w:p>
        </w:tc>
      </w:tr>
    </w:tbl>
    <w:p w14:paraId="5B9A0106" w14:textId="77777777" w:rsidR="00C84EF3" w:rsidRDefault="00C84EF3">
      <w:pPr>
        <w:rPr>
          <w:rFonts w:eastAsia="SimSun"/>
          <w:lang w:eastAsia="zh-CN"/>
        </w:rPr>
      </w:pPr>
    </w:p>
    <w:sectPr w:rsidR="00C84EF3">
      <w:headerReference w:type="even" r:id="rId192"/>
      <w:headerReference w:type="default" r:id="rId193"/>
      <w:footerReference w:type="default" r:id="rId194"/>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D0D9B2" w14:textId="77777777" w:rsidR="0025311C" w:rsidRDefault="0025311C">
      <w:pPr>
        <w:spacing w:after="0"/>
      </w:pPr>
      <w:r>
        <w:separator/>
      </w:r>
    </w:p>
  </w:endnote>
  <w:endnote w:type="continuationSeparator" w:id="0">
    <w:p w14:paraId="2866A067" w14:textId="77777777" w:rsidR="0025311C" w:rsidRDefault="002531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C6182B" w:rsidRDefault="00C84EF3" w:rsidP="00C6182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C6182B" w:rsidRDefault="00C84EF3" w:rsidP="00C6182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C6182B">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C6182B">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F0CA7" w14:textId="77777777" w:rsidR="0025311C" w:rsidRDefault="0025311C">
      <w:pPr>
        <w:spacing w:after="0"/>
      </w:pPr>
      <w:r>
        <w:separator/>
      </w:r>
    </w:p>
  </w:footnote>
  <w:footnote w:type="continuationSeparator" w:id="0">
    <w:p w14:paraId="5C732D97" w14:textId="77777777" w:rsidR="0025311C" w:rsidRDefault="0025311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7ECA8E88"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ZGSM </w:instrText>
    </w:r>
    <w:r w:rsidRPr="00C6182B">
      <w:rPr>
        <w:rFonts w:ascii="Arial" w:hAnsi="Arial" w:cs="Arial"/>
        <w:b/>
        <w:szCs w:val="18"/>
        <w:lang w:eastAsia="en-US"/>
      </w:rPr>
      <w:fldChar w:fldCharType="separate"/>
    </w:r>
    <w:r w:rsidR="003C69FB">
      <w:rPr>
        <w:rFonts w:ascii="Arial" w:hAnsi="Arial" w:cs="Arial"/>
        <w:b/>
        <w:noProof/>
        <w:szCs w:val="18"/>
        <w:lang w:eastAsia="en-US"/>
      </w:rPr>
      <w:t>Release 19</w:t>
    </w:r>
    <w:r w:rsidRPr="00C6182B">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PAGE </w:instrText>
    </w:r>
    <w:r w:rsidRPr="00C6182B">
      <w:rPr>
        <w:rFonts w:ascii="Arial" w:hAnsi="Arial" w:cs="Arial"/>
        <w:b/>
        <w:szCs w:val="18"/>
        <w:lang w:eastAsia="en-US"/>
      </w:rPr>
      <w:fldChar w:fldCharType="separate"/>
    </w:r>
    <w:r w:rsidRPr="00C6182B">
      <w:rPr>
        <w:rFonts w:ascii="Arial" w:hAnsi="Arial" w:cs="Arial"/>
        <w:b/>
        <w:szCs w:val="18"/>
        <w:lang w:eastAsia="en-US"/>
      </w:rPr>
      <w:t>8</w:t>
    </w:r>
    <w:r w:rsidRPr="00C6182B">
      <w:rPr>
        <w:rFonts w:ascii="Arial" w:hAnsi="Arial" w:cs="Arial"/>
        <w:b/>
        <w:szCs w:val="18"/>
        <w:lang w:eastAsia="en-US"/>
      </w:rPr>
      <w:fldChar w:fldCharType="end"/>
    </w:r>
  </w:p>
  <w:p w14:paraId="73709B15" w14:textId="71599225"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ZA </w:instrText>
    </w:r>
    <w:r w:rsidRPr="00C6182B">
      <w:rPr>
        <w:rFonts w:ascii="Arial" w:hAnsi="Arial" w:cs="Arial"/>
        <w:b/>
        <w:szCs w:val="18"/>
        <w:lang w:eastAsia="en-US"/>
      </w:rPr>
      <w:fldChar w:fldCharType="separate"/>
    </w:r>
    <w:r w:rsidR="003C69FB">
      <w:rPr>
        <w:rFonts w:ascii="Arial" w:hAnsi="Arial" w:cs="Arial"/>
        <w:b/>
        <w:noProof/>
        <w:szCs w:val="18"/>
        <w:lang w:eastAsia="en-US"/>
      </w:rPr>
      <w:t>3GPP TR 23.700-77 V19.0.0 (2024-12)</w:t>
    </w:r>
    <w:r w:rsidRPr="00C6182B">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311C"/>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69FB"/>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244"/>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201"/>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2C1"/>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532"/>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355"/>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352"/>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82B"/>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47799"/>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CAD"/>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3C70"/>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02D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182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618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6182B"/>
    <w:pPr>
      <w:pBdr>
        <w:top w:val="none" w:sz="0" w:space="0" w:color="auto"/>
      </w:pBdr>
      <w:spacing w:before="180"/>
      <w:outlineLvl w:val="1"/>
    </w:pPr>
    <w:rPr>
      <w:sz w:val="32"/>
    </w:rPr>
  </w:style>
  <w:style w:type="paragraph" w:styleId="Heading3">
    <w:name w:val="heading 3"/>
    <w:basedOn w:val="Heading2"/>
    <w:next w:val="Normal"/>
    <w:link w:val="Heading3Char"/>
    <w:qFormat/>
    <w:rsid w:val="00C6182B"/>
    <w:pPr>
      <w:spacing w:before="120"/>
      <w:outlineLvl w:val="2"/>
    </w:pPr>
    <w:rPr>
      <w:sz w:val="28"/>
    </w:rPr>
  </w:style>
  <w:style w:type="paragraph" w:styleId="Heading4">
    <w:name w:val="heading 4"/>
    <w:basedOn w:val="Heading3"/>
    <w:next w:val="Normal"/>
    <w:qFormat/>
    <w:rsid w:val="00C6182B"/>
    <w:pPr>
      <w:ind w:left="1418" w:hanging="1418"/>
      <w:outlineLvl w:val="3"/>
    </w:pPr>
    <w:rPr>
      <w:sz w:val="24"/>
    </w:rPr>
  </w:style>
  <w:style w:type="paragraph" w:styleId="Heading5">
    <w:name w:val="heading 5"/>
    <w:basedOn w:val="Heading4"/>
    <w:next w:val="Normal"/>
    <w:qFormat/>
    <w:rsid w:val="00C6182B"/>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C6182B"/>
    <w:pPr>
      <w:ind w:left="0" w:firstLine="0"/>
      <w:outlineLvl w:val="7"/>
    </w:pPr>
  </w:style>
  <w:style w:type="paragraph" w:styleId="Heading9">
    <w:name w:val="heading 9"/>
    <w:basedOn w:val="Heading8"/>
    <w:next w:val="Normal"/>
    <w:link w:val="Heading9Char"/>
    <w:qFormat/>
    <w:rsid w:val="00C618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C6182B"/>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C6182B"/>
    <w:pPr>
      <w:ind w:left="2268" w:hanging="2268"/>
    </w:pPr>
  </w:style>
  <w:style w:type="paragraph" w:styleId="TOC6">
    <w:name w:val="toc 6"/>
    <w:basedOn w:val="TOC5"/>
    <w:next w:val="Normal"/>
    <w:uiPriority w:val="39"/>
    <w:rsid w:val="00C6182B"/>
    <w:pPr>
      <w:ind w:left="1985" w:hanging="1985"/>
    </w:pPr>
  </w:style>
  <w:style w:type="paragraph" w:styleId="TOC5">
    <w:name w:val="toc 5"/>
    <w:basedOn w:val="TOC4"/>
    <w:uiPriority w:val="39"/>
    <w:rsid w:val="00C6182B"/>
    <w:pPr>
      <w:ind w:left="1701" w:hanging="1701"/>
    </w:pPr>
  </w:style>
  <w:style w:type="paragraph" w:styleId="TOC4">
    <w:name w:val="toc 4"/>
    <w:basedOn w:val="TOC3"/>
    <w:uiPriority w:val="39"/>
    <w:rsid w:val="00C6182B"/>
    <w:pPr>
      <w:ind w:left="1418" w:hanging="1418"/>
    </w:pPr>
  </w:style>
  <w:style w:type="paragraph" w:styleId="TOC3">
    <w:name w:val="toc 3"/>
    <w:basedOn w:val="TOC2"/>
    <w:uiPriority w:val="39"/>
    <w:rsid w:val="00C6182B"/>
    <w:pPr>
      <w:ind w:left="1134" w:hanging="1134"/>
    </w:pPr>
  </w:style>
  <w:style w:type="paragraph" w:styleId="TOC2">
    <w:name w:val="toc 2"/>
    <w:basedOn w:val="TOC1"/>
    <w:uiPriority w:val="39"/>
    <w:rsid w:val="00C6182B"/>
    <w:pPr>
      <w:keepNext w:val="0"/>
      <w:spacing w:before="0"/>
      <w:ind w:left="851" w:hanging="851"/>
    </w:pPr>
    <w:rPr>
      <w:sz w:val="20"/>
    </w:rPr>
  </w:style>
  <w:style w:type="paragraph" w:styleId="TOC1">
    <w:name w:val="toc 1"/>
    <w:uiPriority w:val="39"/>
    <w:rsid w:val="00C618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C6182B"/>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C6182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C618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618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618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618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C6182B"/>
    <w:pPr>
      <w:outlineLvl w:val="9"/>
    </w:pPr>
  </w:style>
  <w:style w:type="paragraph" w:customStyle="1" w:styleId="TAH">
    <w:name w:val="TAH"/>
    <w:basedOn w:val="TAC"/>
    <w:link w:val="TAHCar"/>
    <w:rsid w:val="00C6182B"/>
    <w:rPr>
      <w:b/>
    </w:rPr>
  </w:style>
  <w:style w:type="paragraph" w:customStyle="1" w:styleId="TAC">
    <w:name w:val="TAC"/>
    <w:basedOn w:val="TAL"/>
    <w:rsid w:val="00C6182B"/>
    <w:pPr>
      <w:jc w:val="center"/>
    </w:pPr>
  </w:style>
  <w:style w:type="paragraph" w:customStyle="1" w:styleId="TAL">
    <w:name w:val="TAL"/>
    <w:basedOn w:val="Normal"/>
    <w:link w:val="TALChar"/>
    <w:rsid w:val="00C6182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C6182B"/>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C6182B"/>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C6182B"/>
    <w:pPr>
      <w:spacing w:after="0"/>
    </w:pPr>
  </w:style>
  <w:style w:type="paragraph" w:customStyle="1" w:styleId="LD">
    <w:name w:val="LD"/>
    <w:rsid w:val="00C6182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C6182B"/>
    <w:pPr>
      <w:spacing w:after="0"/>
    </w:pPr>
  </w:style>
  <w:style w:type="paragraph" w:customStyle="1" w:styleId="EW">
    <w:name w:val="EW"/>
    <w:basedOn w:val="EX"/>
    <w:rsid w:val="00C6182B"/>
    <w:pPr>
      <w:spacing w:after="0"/>
    </w:pPr>
  </w:style>
  <w:style w:type="paragraph" w:customStyle="1" w:styleId="B2">
    <w:name w:val="B2"/>
    <w:basedOn w:val="List2"/>
    <w:link w:val="B2Char"/>
    <w:rsid w:val="00C6182B"/>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C6182B"/>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C6182B"/>
    <w:pPr>
      <w:ind w:left="1135" w:hanging="284"/>
      <w:contextualSpacing w:val="0"/>
    </w:pPr>
  </w:style>
  <w:style w:type="paragraph" w:customStyle="1" w:styleId="B4">
    <w:name w:val="B4"/>
    <w:basedOn w:val="List4"/>
    <w:rsid w:val="00C6182B"/>
    <w:pPr>
      <w:ind w:left="1418" w:hanging="284"/>
      <w:contextualSpacing w:val="0"/>
    </w:pPr>
  </w:style>
  <w:style w:type="paragraph" w:customStyle="1" w:styleId="B5">
    <w:name w:val="B5"/>
    <w:basedOn w:val="List5"/>
    <w:rsid w:val="00C6182B"/>
    <w:pPr>
      <w:ind w:left="1702" w:hanging="284"/>
      <w:contextualSpacing w:val="0"/>
    </w:pPr>
  </w:style>
  <w:style w:type="paragraph" w:customStyle="1" w:styleId="EQ">
    <w:name w:val="EQ"/>
    <w:basedOn w:val="Normal"/>
    <w:next w:val="Normal"/>
    <w:rsid w:val="00C6182B"/>
    <w:pPr>
      <w:keepLines/>
      <w:tabs>
        <w:tab w:val="center" w:pos="4536"/>
        <w:tab w:val="right" w:pos="9072"/>
      </w:tabs>
    </w:pPr>
  </w:style>
  <w:style w:type="paragraph" w:customStyle="1" w:styleId="TH">
    <w:name w:val="TH"/>
    <w:basedOn w:val="Normal"/>
    <w:link w:val="THChar"/>
    <w:qFormat/>
    <w:rsid w:val="00C6182B"/>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C6182B"/>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C6182B"/>
    <w:pPr>
      <w:keepNext/>
      <w:spacing w:after="0"/>
    </w:pPr>
    <w:rPr>
      <w:rFonts w:ascii="Arial" w:hAnsi="Arial"/>
      <w:sz w:val="18"/>
    </w:rPr>
  </w:style>
  <w:style w:type="paragraph" w:customStyle="1" w:styleId="PL">
    <w:name w:val="PL"/>
    <w:rsid w:val="00C618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6182B"/>
    <w:pPr>
      <w:jc w:val="right"/>
    </w:pPr>
  </w:style>
  <w:style w:type="paragraph" w:customStyle="1" w:styleId="TAN">
    <w:name w:val="TAN"/>
    <w:basedOn w:val="TAL"/>
    <w:rsid w:val="00C6182B"/>
    <w:pPr>
      <w:ind w:left="851" w:hanging="851"/>
    </w:pPr>
  </w:style>
  <w:style w:type="character" w:customStyle="1" w:styleId="ZGSM">
    <w:name w:val="ZGSM"/>
    <w:rsid w:val="00C6182B"/>
  </w:style>
  <w:style w:type="paragraph" w:customStyle="1" w:styleId="EditorsNote">
    <w:name w:val="Editor's Note"/>
    <w:basedOn w:val="NO"/>
    <w:link w:val="EditorsNoteChar"/>
    <w:rsid w:val="00C6182B"/>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C618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618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618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C6182B"/>
    <w:pPr>
      <w:framePr w:hRule="auto" w:wrap="notBeside" w:y="852"/>
    </w:pPr>
    <w:rPr>
      <w:i w:val="0"/>
      <w:sz w:val="40"/>
    </w:rPr>
  </w:style>
  <w:style w:type="paragraph" w:customStyle="1" w:styleId="ZV">
    <w:name w:val="ZV"/>
    <w:basedOn w:val="ZU"/>
    <w:rsid w:val="00C6182B"/>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C220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oleObject" Target="embeddings/oleObject62.bin"/><Relationship Id="rId170" Type="http://schemas.openxmlformats.org/officeDocument/2006/relationships/image" Target="media/image81.emf"/><Relationship Id="rId191" Type="http://schemas.openxmlformats.org/officeDocument/2006/relationships/oleObject" Target="embeddings/oleObject69.bin"/><Relationship Id="rId196"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emf"/><Relationship Id="rId165" Type="http://schemas.openxmlformats.org/officeDocument/2006/relationships/oleObject" Target="embeddings/oleObject57.bin"/><Relationship Id="rId181" Type="http://schemas.openxmlformats.org/officeDocument/2006/relationships/oleObject" Target="embeddings/oleObject64.bin"/><Relationship Id="rId186" Type="http://schemas.openxmlformats.org/officeDocument/2006/relationships/image" Target="media/image89.emf"/><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oleObject" Target="embeddings/oleObject60.bin"/><Relationship Id="rId176" Type="http://schemas.openxmlformats.org/officeDocument/2006/relationships/image" Target="media/image84.emf"/><Relationship Id="rId192"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oleObject" Target="embeddings/oleObject55.bin"/><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oleObject67.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package" Target="embeddings/Microsoft_Visio_Drawing9.vsdx"/><Relationship Id="rId172" Type="http://schemas.openxmlformats.org/officeDocument/2006/relationships/image" Target="media/image82.wmf"/><Relationship Id="rId193"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oleObject" Target="embeddings/oleObject58.bin"/><Relationship Id="rId188" Type="http://schemas.openxmlformats.org/officeDocument/2006/relationships/image" Target="media/image90.emf"/><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oleObject" Target="embeddings/oleObject65.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image" Target="media/image85.emf"/><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61.bin"/><Relationship Id="rId194"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image" Target="media/image80.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oleObject" Target="embeddings/oleObject56.bin"/><Relationship Id="rId184" Type="http://schemas.openxmlformats.org/officeDocument/2006/relationships/image" Target="media/image88.emf"/><Relationship Id="rId189" Type="http://schemas.openxmlformats.org/officeDocument/2006/relationships/oleObject" Target="embeddings/oleObject68.bin"/><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image" Target="media/image83.emf"/><Relationship Id="rId179" Type="http://schemas.openxmlformats.org/officeDocument/2006/relationships/oleObject" Target="embeddings/oleObject63.bin"/><Relationship Id="rId195" Type="http://schemas.openxmlformats.org/officeDocument/2006/relationships/fontTable" Target="fontTable.xml"/><Relationship Id="rId190" Type="http://schemas.openxmlformats.org/officeDocument/2006/relationships/image" Target="media/image91.emf"/><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oleObject59.bin"/><Relationship Id="rId185" Type="http://schemas.openxmlformats.org/officeDocument/2006/relationships/oleObject" Target="embeddings/oleObject6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86.emf"/><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1</Pages>
  <Words>54392</Words>
  <Characters>310040</Characters>
  <Application>Microsoft Office Word</Application>
  <DocSecurity>0</DocSecurity>
  <Lines>2583</Lines>
  <Paragraphs>727</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363705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23.682_CR0495R11_(Rel-19)_5GSAT_Ph3-ARC</cp:lastModifiedBy>
  <cp:revision>6</cp:revision>
  <cp:lastPrinted>2018-08-14T09:59:00Z</cp:lastPrinted>
  <dcterms:created xsi:type="dcterms:W3CDTF">2024-11-26T09:17:00Z</dcterms:created>
  <dcterms:modified xsi:type="dcterms:W3CDTF">2024-12-20T12:41:00Z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