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01"/>
        <w:gridCol w:w="125"/>
        <w:gridCol w:w="17"/>
        <w:gridCol w:w="724"/>
        <w:gridCol w:w="3191"/>
        <w:gridCol w:w="4181"/>
        <w:gridCol w:w="6"/>
      </w:tblGrid>
      <w:tr w:rsidR="002F19C7" w14:paraId="2A1D59B1" w14:textId="77777777" w:rsidTr="001016FE">
        <w:trPr>
          <w:cantSplit/>
        </w:trPr>
        <w:tc>
          <w:tcPr>
            <w:tcW w:w="1401" w:type="dxa"/>
            <w:vMerge w:val="restart"/>
            <w:vAlign w:val="center"/>
          </w:tcPr>
          <w:p w14:paraId="37FB0051" w14:textId="77777777" w:rsidR="002F19C7" w:rsidRDefault="004715FD" w:rsidP="00502D0D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2BDACDA" wp14:editId="2AE2A8B1">
                  <wp:extent cx="647700" cy="704850"/>
                  <wp:effectExtent l="0" t="0" r="0" b="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7" w:type="dxa"/>
            <w:gridSpan w:val="4"/>
            <w:vMerge w:val="restart"/>
          </w:tcPr>
          <w:p w14:paraId="3347E357" w14:textId="77777777" w:rsidR="002F19C7" w:rsidRDefault="004715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67E9581F" w14:textId="77777777" w:rsidR="002F19C7" w:rsidRDefault="004715F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DE67D17" w14:textId="77777777" w:rsidR="002F19C7" w:rsidRDefault="0047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2022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</w:rPr>
              <w:t>2024</w:t>
            </w:r>
          </w:p>
        </w:tc>
        <w:tc>
          <w:tcPr>
            <w:tcW w:w="4187" w:type="dxa"/>
            <w:gridSpan w:val="2"/>
            <w:vAlign w:val="center"/>
          </w:tcPr>
          <w:p w14:paraId="0E59E7C6" w14:textId="44A69D7C" w:rsidR="002F19C7" w:rsidRDefault="00502D0D" w:rsidP="00502D0D">
            <w:pPr>
              <w:pStyle w:val="Docnumber"/>
            </w:pPr>
            <w:r>
              <w:t>SG16-LS21</w:t>
            </w:r>
            <w:r w:rsidR="003424CA">
              <w:t>4</w:t>
            </w:r>
          </w:p>
        </w:tc>
      </w:tr>
      <w:tr w:rsidR="002F19C7" w14:paraId="545984E1" w14:textId="77777777" w:rsidTr="001016FE">
        <w:trPr>
          <w:cantSplit/>
        </w:trPr>
        <w:tc>
          <w:tcPr>
            <w:tcW w:w="1401" w:type="dxa"/>
            <w:vMerge/>
          </w:tcPr>
          <w:p w14:paraId="4306AF12" w14:textId="77777777" w:rsidR="002F19C7" w:rsidRDefault="002F19C7">
            <w:pPr>
              <w:rPr>
                <w:smallCaps/>
                <w:sz w:val="20"/>
              </w:rPr>
            </w:pPr>
          </w:p>
        </w:tc>
        <w:tc>
          <w:tcPr>
            <w:tcW w:w="4057" w:type="dxa"/>
            <w:gridSpan w:val="4"/>
            <w:vMerge/>
          </w:tcPr>
          <w:p w14:paraId="72772239" w14:textId="77777777" w:rsidR="002F19C7" w:rsidRDefault="002F19C7">
            <w:pPr>
              <w:rPr>
                <w:smallCaps/>
                <w:sz w:val="20"/>
              </w:rPr>
            </w:pPr>
          </w:p>
        </w:tc>
        <w:tc>
          <w:tcPr>
            <w:tcW w:w="4187" w:type="dxa"/>
            <w:gridSpan w:val="2"/>
          </w:tcPr>
          <w:p w14:paraId="5F68D8FF" w14:textId="03631837" w:rsidR="002F19C7" w:rsidRDefault="00502D0D" w:rsidP="00502D0D">
            <w:pPr>
              <w:pStyle w:val="TSBHeaderRight14"/>
              <w:rPr>
                <w:lang w:eastAsia="zh-CN"/>
              </w:rPr>
            </w:pPr>
            <w:r w:rsidRPr="00B3455A">
              <w:t>STUDY GROUP 16</w:t>
            </w:r>
          </w:p>
        </w:tc>
      </w:tr>
      <w:tr w:rsidR="002F19C7" w14:paraId="016D6E97" w14:textId="77777777" w:rsidTr="001016FE">
        <w:trPr>
          <w:cantSplit/>
        </w:trPr>
        <w:tc>
          <w:tcPr>
            <w:tcW w:w="1401" w:type="dxa"/>
            <w:vMerge/>
            <w:tcBorders>
              <w:bottom w:val="single" w:sz="12" w:space="0" w:color="auto"/>
            </w:tcBorders>
          </w:tcPr>
          <w:p w14:paraId="094B8834" w14:textId="77777777" w:rsidR="002F19C7" w:rsidRDefault="002F19C7">
            <w:pPr>
              <w:rPr>
                <w:b/>
                <w:bCs/>
                <w:sz w:val="26"/>
              </w:rPr>
            </w:pPr>
          </w:p>
        </w:tc>
        <w:tc>
          <w:tcPr>
            <w:tcW w:w="4057" w:type="dxa"/>
            <w:gridSpan w:val="4"/>
            <w:vMerge/>
            <w:tcBorders>
              <w:bottom w:val="single" w:sz="12" w:space="0" w:color="auto"/>
            </w:tcBorders>
          </w:tcPr>
          <w:p w14:paraId="31B4EBEA" w14:textId="77777777" w:rsidR="002F19C7" w:rsidRDefault="002F19C7">
            <w:pPr>
              <w:rPr>
                <w:b/>
                <w:bCs/>
                <w:sz w:val="26"/>
              </w:rPr>
            </w:pPr>
          </w:p>
        </w:tc>
        <w:tc>
          <w:tcPr>
            <w:tcW w:w="4187" w:type="dxa"/>
            <w:gridSpan w:val="2"/>
            <w:tcBorders>
              <w:bottom w:val="single" w:sz="12" w:space="0" w:color="auto"/>
            </w:tcBorders>
            <w:vAlign w:val="center"/>
          </w:tcPr>
          <w:p w14:paraId="04CB2C41" w14:textId="77777777" w:rsidR="002F19C7" w:rsidRDefault="004715FD" w:rsidP="00502D0D">
            <w:pPr>
              <w:pStyle w:val="TSBHeaderRight14"/>
            </w:pPr>
            <w:r>
              <w:rPr>
                <w:lang w:eastAsia="zh-CN"/>
              </w:rPr>
              <w:t>English only</w:t>
            </w:r>
          </w:p>
        </w:tc>
      </w:tr>
      <w:tr w:rsidR="002F19C7" w14:paraId="2E373F12" w14:textId="77777777" w:rsidTr="001016FE">
        <w:trPr>
          <w:cantSplit/>
        </w:trPr>
        <w:tc>
          <w:tcPr>
            <w:tcW w:w="1401" w:type="dxa"/>
          </w:tcPr>
          <w:p w14:paraId="5E385A70" w14:textId="77777777" w:rsidR="002F19C7" w:rsidRDefault="004715FD">
            <w:pPr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Question(s):</w:t>
            </w:r>
          </w:p>
        </w:tc>
        <w:tc>
          <w:tcPr>
            <w:tcW w:w="4057" w:type="dxa"/>
            <w:gridSpan w:val="4"/>
          </w:tcPr>
          <w:p w14:paraId="32F274BF" w14:textId="36EDAFF0" w:rsidR="002F19C7" w:rsidRDefault="0025237D" w:rsidP="00502D0D">
            <w:pPr>
              <w:pStyle w:val="TSBHeaderQuestion"/>
            </w:pPr>
            <w:r>
              <w:rPr>
                <w:lang w:eastAsia="zh-CN"/>
              </w:rPr>
              <w:t>8/16</w:t>
            </w:r>
          </w:p>
        </w:tc>
        <w:tc>
          <w:tcPr>
            <w:tcW w:w="4187" w:type="dxa"/>
            <w:gridSpan w:val="2"/>
          </w:tcPr>
          <w:p w14:paraId="1A75A492" w14:textId="43FDB5BD" w:rsidR="002F19C7" w:rsidRDefault="004B5F1B" w:rsidP="00502D0D">
            <w:pPr>
              <w:pStyle w:val="VenueDate"/>
            </w:pPr>
            <w:r w:rsidRPr="000E6903">
              <w:t>Geneva, 26-28 August 2024</w:t>
            </w:r>
          </w:p>
        </w:tc>
      </w:tr>
      <w:tr w:rsidR="002F19C7" w14:paraId="4F53519A" w14:textId="77777777" w:rsidTr="001016FE">
        <w:trPr>
          <w:gridAfter w:val="1"/>
          <w:wAfter w:w="6" w:type="dxa"/>
          <w:cantSplit/>
        </w:trPr>
        <w:tc>
          <w:tcPr>
            <w:tcW w:w="9639" w:type="dxa"/>
            <w:gridSpan w:val="6"/>
          </w:tcPr>
          <w:p w14:paraId="187B5AB3" w14:textId="77777777" w:rsidR="002F19C7" w:rsidRDefault="004715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LS</w:t>
            </w:r>
          </w:p>
        </w:tc>
      </w:tr>
      <w:tr w:rsidR="002F19C7" w14:paraId="5622120C" w14:textId="77777777" w:rsidTr="001016FE">
        <w:trPr>
          <w:gridAfter w:val="1"/>
          <w:wAfter w:w="6" w:type="dxa"/>
          <w:cantSplit/>
        </w:trPr>
        <w:tc>
          <w:tcPr>
            <w:tcW w:w="1526" w:type="dxa"/>
            <w:gridSpan w:val="2"/>
          </w:tcPr>
          <w:p w14:paraId="4A6E7336" w14:textId="77777777" w:rsidR="002F19C7" w:rsidRDefault="004715FD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113" w:type="dxa"/>
            <w:gridSpan w:val="4"/>
          </w:tcPr>
          <w:p w14:paraId="0A46B889" w14:textId="3E0B58BB" w:rsidR="002F19C7" w:rsidRDefault="004715FD" w:rsidP="00502D0D">
            <w:pPr>
              <w:pStyle w:val="LSSource"/>
            </w:pPr>
            <w:r>
              <w:t>Rapporteur Q</w:t>
            </w:r>
            <w:r w:rsidR="0025237D">
              <w:t>8</w:t>
            </w:r>
            <w:r>
              <w:t>/16</w:t>
            </w:r>
          </w:p>
        </w:tc>
      </w:tr>
      <w:tr w:rsidR="002F19C7" w14:paraId="4008D0A9" w14:textId="77777777" w:rsidTr="001016FE">
        <w:trPr>
          <w:gridAfter w:val="1"/>
          <w:wAfter w:w="6" w:type="dxa"/>
          <w:cantSplit/>
        </w:trPr>
        <w:tc>
          <w:tcPr>
            <w:tcW w:w="1526" w:type="dxa"/>
            <w:gridSpan w:val="2"/>
            <w:tcBorders>
              <w:bottom w:val="single" w:sz="8" w:space="0" w:color="auto"/>
            </w:tcBorders>
          </w:tcPr>
          <w:p w14:paraId="741B2BA0" w14:textId="77777777" w:rsidR="002F19C7" w:rsidRDefault="004715FD">
            <w:pPr>
              <w:rPr>
                <w:b/>
                <w:bCs/>
              </w:rPr>
            </w:pPr>
            <w:r>
              <w:rPr>
                <w:b/>
                <w:bCs/>
              </w:rPr>
              <w:t>Title:</w:t>
            </w:r>
          </w:p>
        </w:tc>
        <w:tc>
          <w:tcPr>
            <w:tcW w:w="8113" w:type="dxa"/>
            <w:gridSpan w:val="4"/>
            <w:tcBorders>
              <w:bottom w:val="single" w:sz="8" w:space="0" w:color="auto"/>
            </w:tcBorders>
          </w:tcPr>
          <w:p w14:paraId="51658E16" w14:textId="05B19E9E" w:rsidR="002F19C7" w:rsidRDefault="00577C4F" w:rsidP="00502D0D">
            <w:pPr>
              <w:pStyle w:val="LSTitle"/>
            </w:pPr>
            <w:r w:rsidRPr="00734717">
              <w:t xml:space="preserve">LS on </w:t>
            </w:r>
            <w:r>
              <w:t xml:space="preserve">creation of </w:t>
            </w:r>
            <w:r w:rsidRPr="00734717">
              <w:t xml:space="preserve">new work item </w:t>
            </w:r>
            <w:r>
              <w:t xml:space="preserve">ITU-T </w:t>
            </w:r>
            <w:r w:rsidRPr="00734717">
              <w:t>H.ILE-</w:t>
            </w:r>
            <w:proofErr w:type="spellStart"/>
            <w:r w:rsidRPr="00734717">
              <w:t>PwD</w:t>
            </w:r>
            <w:proofErr w:type="spellEnd"/>
            <w:r>
              <w:rPr>
                <w:rFonts w:hint="eastAsia"/>
              </w:rPr>
              <w:t>-</w:t>
            </w:r>
            <w:proofErr w:type="spellStart"/>
            <w:r>
              <w:rPr>
                <w:rFonts w:hint="eastAsia"/>
              </w:rPr>
              <w:t>req</w:t>
            </w:r>
            <w:proofErr w:type="spellEnd"/>
            <w:r w:rsidRPr="00734717">
              <w:t xml:space="preserve"> </w:t>
            </w:r>
            <w:r>
              <w:t>"</w:t>
            </w:r>
            <w:r w:rsidRPr="00734717">
              <w:t>Requirements of immersive live experience (ILE) services for persons with disabilities</w:t>
            </w:r>
            <w:r>
              <w:t>"</w:t>
            </w:r>
            <w:r w:rsidRPr="00734717">
              <w:rPr>
                <w:rFonts w:hint="eastAsia"/>
              </w:rPr>
              <w:t xml:space="preserve"> </w:t>
            </w:r>
            <w:r w:rsidRPr="00734717">
              <w:t>[to</w:t>
            </w:r>
            <w:r>
              <w:t xml:space="preserve"> </w:t>
            </w:r>
            <w:r w:rsidRPr="0099596A">
              <w:t>3GPP SA4, ISO/IEC JTC1/SC29, SC35, SC41</w:t>
            </w:r>
            <w:r>
              <w:t>]</w:t>
            </w:r>
          </w:p>
        </w:tc>
      </w:tr>
      <w:tr w:rsidR="002F19C7" w14:paraId="1CBE45B8" w14:textId="77777777" w:rsidTr="001016FE">
        <w:trPr>
          <w:gridAfter w:val="1"/>
          <w:wAfter w:w="6" w:type="dxa"/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D39C81A" w14:textId="77777777" w:rsidR="002F19C7" w:rsidRDefault="004715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2F19C7" w14:paraId="6E34ED2F" w14:textId="77777777" w:rsidTr="001016FE">
        <w:trPr>
          <w:gridAfter w:val="1"/>
          <w:wAfter w:w="6" w:type="dxa"/>
          <w:cantSplit/>
        </w:trPr>
        <w:tc>
          <w:tcPr>
            <w:tcW w:w="2267" w:type="dxa"/>
            <w:gridSpan w:val="4"/>
          </w:tcPr>
          <w:p w14:paraId="4A856721" w14:textId="77777777" w:rsidR="002F19C7" w:rsidRDefault="004715FD">
            <w:pPr>
              <w:rPr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For action to:</w:t>
            </w:r>
          </w:p>
        </w:tc>
        <w:tc>
          <w:tcPr>
            <w:tcW w:w="7372" w:type="dxa"/>
            <w:gridSpan w:val="2"/>
          </w:tcPr>
          <w:p w14:paraId="7AD23B2B" w14:textId="77777777" w:rsidR="002F19C7" w:rsidRDefault="004715FD" w:rsidP="00502D0D">
            <w:pPr>
              <w:pStyle w:val="LSForAction"/>
            </w:pPr>
            <w:bookmarkStart w:id="0" w:name="_Toc165117473"/>
            <w:r>
              <w:t>–</w:t>
            </w:r>
            <w:bookmarkEnd w:id="0"/>
          </w:p>
        </w:tc>
      </w:tr>
      <w:tr w:rsidR="00930833" w:rsidRPr="007316A6" w14:paraId="1EF60920" w14:textId="77777777" w:rsidTr="001016FE">
        <w:trPr>
          <w:gridAfter w:val="1"/>
          <w:wAfter w:w="6" w:type="dxa"/>
          <w:cantSplit/>
        </w:trPr>
        <w:tc>
          <w:tcPr>
            <w:tcW w:w="2267" w:type="dxa"/>
            <w:gridSpan w:val="4"/>
          </w:tcPr>
          <w:p w14:paraId="7F7C1AFB" w14:textId="77777777" w:rsidR="00930833" w:rsidRDefault="00930833" w:rsidP="0093083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2"/>
          </w:tcPr>
          <w:p w14:paraId="57241993" w14:textId="597A5373" w:rsidR="00930833" w:rsidRPr="007316A6" w:rsidRDefault="007316A6" w:rsidP="00930833">
            <w:pPr>
              <w:pStyle w:val="LSForInfo"/>
              <w:rPr>
                <w:lang w:val="fr-CH" w:eastAsia="zh-CN"/>
              </w:rPr>
            </w:pPr>
            <w:r w:rsidRPr="00160453">
              <w:rPr>
                <w:lang w:val="fr-CH"/>
              </w:rPr>
              <w:t>3GPP SA4, ISO/IEC JTC1/SC29, SC35, SC41</w:t>
            </w:r>
          </w:p>
        </w:tc>
      </w:tr>
      <w:tr w:rsidR="00930833" w14:paraId="35946DE9" w14:textId="77777777" w:rsidTr="001016FE">
        <w:trPr>
          <w:gridAfter w:val="1"/>
          <w:wAfter w:w="6" w:type="dxa"/>
          <w:cantSplit/>
        </w:trPr>
        <w:tc>
          <w:tcPr>
            <w:tcW w:w="2267" w:type="dxa"/>
            <w:gridSpan w:val="4"/>
          </w:tcPr>
          <w:p w14:paraId="5FC8D99B" w14:textId="77777777" w:rsidR="00930833" w:rsidRDefault="00930833" w:rsidP="0093083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2"/>
          </w:tcPr>
          <w:p w14:paraId="3750E600" w14:textId="2F1A00DE" w:rsidR="00930833" w:rsidRDefault="00930833" w:rsidP="00930833">
            <w:pPr>
              <w:pStyle w:val="LSApproval"/>
            </w:pPr>
            <w:r w:rsidRPr="000E6903">
              <w:t xml:space="preserve">ITU-T </w:t>
            </w:r>
            <w:r>
              <w:t>Q8/16</w:t>
            </w:r>
            <w:r w:rsidRPr="000E6903">
              <w:t xml:space="preserve"> </w:t>
            </w:r>
            <w:r w:rsidR="007316A6">
              <w:t>R</w:t>
            </w:r>
            <w:r w:rsidRPr="000E6903">
              <w:t xml:space="preserve">apporteur </w:t>
            </w:r>
            <w:r w:rsidR="007316A6">
              <w:t>G</w:t>
            </w:r>
            <w:r w:rsidRPr="000E6903">
              <w:t>roup meeting (Geneva, 28 August 2024)</w:t>
            </w:r>
          </w:p>
        </w:tc>
      </w:tr>
      <w:tr w:rsidR="00930833" w14:paraId="088D9B3A" w14:textId="77777777" w:rsidTr="001016FE">
        <w:trPr>
          <w:gridAfter w:val="1"/>
          <w:wAfter w:w="6" w:type="dxa"/>
          <w:cantSplit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1A494A4E" w14:textId="77777777" w:rsidR="00930833" w:rsidRDefault="00930833" w:rsidP="0093083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2"/>
            <w:tcBorders>
              <w:bottom w:val="single" w:sz="12" w:space="0" w:color="auto"/>
            </w:tcBorders>
          </w:tcPr>
          <w:p w14:paraId="08B450D4" w14:textId="77777777" w:rsidR="00930833" w:rsidRDefault="00930833" w:rsidP="00930833">
            <w:pPr>
              <w:rPr>
                <w:b/>
              </w:rPr>
            </w:pPr>
            <w:r>
              <w:rPr>
                <w:rFonts w:eastAsia="SimSun"/>
              </w:rPr>
              <w:t>N/A</w:t>
            </w:r>
          </w:p>
        </w:tc>
      </w:tr>
      <w:tr w:rsidR="001016FE" w:rsidRPr="0049090D" w14:paraId="51C2432B" w14:textId="77777777" w:rsidTr="001016FE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cantSplit/>
        </w:trPr>
        <w:tc>
          <w:tcPr>
            <w:tcW w:w="154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81DA663" w14:textId="77777777" w:rsidR="001016FE" w:rsidRPr="00136DDD" w:rsidRDefault="001016FE" w:rsidP="005163D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850BD1" w14:textId="77777777" w:rsidR="001016FE" w:rsidRPr="009903BC" w:rsidRDefault="001016FE" w:rsidP="005163D8">
            <w:pPr>
              <w:tabs>
                <w:tab w:val="left" w:pos="794"/>
              </w:tabs>
            </w:pPr>
            <w:r w:rsidRPr="009903BC">
              <w:t>Hideo Imanaka</w:t>
            </w:r>
            <w:r>
              <w:br/>
            </w:r>
            <w:r w:rsidRPr="009903BC">
              <w:t xml:space="preserve">NICT </w:t>
            </w:r>
            <w:r>
              <w:br/>
            </w:r>
            <w:r w:rsidRPr="009903BC">
              <w:t>Japan</w:t>
            </w:r>
          </w:p>
        </w:tc>
        <w:tc>
          <w:tcPr>
            <w:tcW w:w="4181" w:type="dxa"/>
            <w:tcBorders>
              <w:top w:val="single" w:sz="8" w:space="0" w:color="auto"/>
              <w:bottom w:val="single" w:sz="8" w:space="0" w:color="auto"/>
            </w:tcBorders>
          </w:tcPr>
          <w:p w14:paraId="0F232154" w14:textId="77777777" w:rsidR="001016FE" w:rsidRPr="009903BC" w:rsidRDefault="001016FE" w:rsidP="005163D8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9903BC">
              <w:t>+81 42-327-6295</w:t>
            </w:r>
            <w:r>
              <w:br/>
              <w:t>E-mail:</w:t>
            </w:r>
            <w:r>
              <w:tab/>
            </w:r>
            <w:hyperlink r:id="rId11" w:history="1">
              <w:r w:rsidRPr="009B3CC1">
                <w:rPr>
                  <w:rStyle w:val="Hyperlink"/>
                </w:rPr>
                <w:t>h.imanaka@nict.go.jp</w:t>
              </w:r>
            </w:hyperlink>
          </w:p>
        </w:tc>
      </w:tr>
    </w:tbl>
    <w:p w14:paraId="3EF8268C" w14:textId="77777777" w:rsidR="002F19C7" w:rsidRDefault="002F19C7">
      <w:pPr>
        <w:rPr>
          <w:rFonts w:eastAsia="SimSu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2F19C7" w14:paraId="6DAF34BE" w14:textId="77777777">
        <w:trPr>
          <w:cantSplit/>
        </w:trPr>
        <w:tc>
          <w:tcPr>
            <w:tcW w:w="1588" w:type="dxa"/>
          </w:tcPr>
          <w:p w14:paraId="50EBA279" w14:textId="77777777" w:rsidR="002F19C7" w:rsidRDefault="004715FD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AC4DF15" w14:textId="77CC2E2A" w:rsidR="002F19C7" w:rsidRDefault="000718F6" w:rsidP="00502D0D">
            <w:pPr>
              <w:pStyle w:val="TSBHeaderSummary"/>
            </w:pPr>
            <w:r w:rsidRPr="00B94B10">
              <w:t xml:space="preserve">This LS informs that ITU-T Q8/16 initiated </w:t>
            </w:r>
            <w:r>
              <w:t>a</w:t>
            </w:r>
            <w:r w:rsidRPr="00B94B10">
              <w:t xml:space="preserve"> new </w:t>
            </w:r>
            <w:r>
              <w:t>w</w:t>
            </w:r>
            <w:r w:rsidRPr="00B94B10">
              <w:t xml:space="preserve">ork </w:t>
            </w:r>
            <w:r>
              <w:t>i</w:t>
            </w:r>
            <w:r w:rsidRPr="00B94B10">
              <w:t>tem</w:t>
            </w:r>
            <w:r>
              <w:t xml:space="preserve">, </w:t>
            </w:r>
            <w:r w:rsidRPr="00B94B10">
              <w:t xml:space="preserve">draft new Recommendation </w:t>
            </w:r>
            <w:r w:rsidRPr="008C0368">
              <w:t>H.ILE-</w:t>
            </w:r>
            <w:proofErr w:type="spellStart"/>
            <w:r w:rsidRPr="008C0368">
              <w:t>PwD</w:t>
            </w:r>
            <w:proofErr w:type="spellEnd"/>
            <w:r>
              <w:rPr>
                <w:rFonts w:eastAsia="MS Mincho" w:hint="eastAsia"/>
              </w:rPr>
              <w:t>-</w:t>
            </w:r>
            <w:proofErr w:type="spellStart"/>
            <w:r>
              <w:rPr>
                <w:rFonts w:eastAsia="MS Mincho" w:hint="eastAsia"/>
              </w:rPr>
              <w:t>req</w:t>
            </w:r>
            <w:proofErr w:type="spellEnd"/>
            <w:r w:rsidRPr="008C0368">
              <w:t xml:space="preserve"> </w:t>
            </w:r>
            <w:r>
              <w:t>"</w:t>
            </w:r>
            <w:r w:rsidRPr="008C0368">
              <w:t>Requirements of Immersive Live Experience (ILE) services for persons with disabilities</w:t>
            </w:r>
            <w:r>
              <w:t>"</w:t>
            </w:r>
            <w:r>
              <w:t>.</w:t>
            </w:r>
          </w:p>
        </w:tc>
      </w:tr>
    </w:tbl>
    <w:p w14:paraId="656089CB" w14:textId="77777777" w:rsidR="0000745E" w:rsidRDefault="0000745E" w:rsidP="00AE23DA">
      <w:pPr>
        <w:spacing w:before="240"/>
      </w:pPr>
      <w:r>
        <w:t xml:space="preserve">ITU-T Study Group 16, Working Party 3 (WP3/16), Question 8 (Q8/16) </w:t>
      </w:r>
      <w:r w:rsidRPr="007F33B3">
        <w:t xml:space="preserve">would like to inform you that ITU-T Q8/16 created a new work item, </w:t>
      </w:r>
      <w:r w:rsidRPr="00734717">
        <w:rPr>
          <w:rFonts w:eastAsia="MS Mincho"/>
        </w:rPr>
        <w:t>H.ILE-</w:t>
      </w:r>
      <w:proofErr w:type="spellStart"/>
      <w:r w:rsidRPr="00734717">
        <w:rPr>
          <w:rFonts w:eastAsia="MS Mincho"/>
        </w:rPr>
        <w:t>PwD</w:t>
      </w:r>
      <w:proofErr w:type="spellEnd"/>
      <w:r>
        <w:rPr>
          <w:rFonts w:eastAsia="MS Mincho" w:hint="eastAsia"/>
        </w:rPr>
        <w:t>-</w:t>
      </w:r>
      <w:proofErr w:type="spellStart"/>
      <w:r>
        <w:rPr>
          <w:rFonts w:eastAsia="MS Mincho" w:hint="eastAsia"/>
        </w:rPr>
        <w:t>req</w:t>
      </w:r>
      <w:proofErr w:type="spellEnd"/>
      <w:r w:rsidRPr="00734717">
        <w:rPr>
          <w:rFonts w:eastAsia="MS Mincho"/>
        </w:rPr>
        <w:t xml:space="preserve"> </w:t>
      </w:r>
      <w:r>
        <w:rPr>
          <w:rFonts w:eastAsia="MS Mincho"/>
        </w:rPr>
        <w:t>"</w:t>
      </w:r>
      <w:r w:rsidRPr="00734717">
        <w:rPr>
          <w:rFonts w:eastAsia="MS Mincho"/>
        </w:rPr>
        <w:t>Requirements of immersive live experience (ILE) services for persons with disabilities</w:t>
      </w:r>
      <w:r>
        <w:rPr>
          <w:rFonts w:eastAsia="MS Mincho"/>
        </w:rPr>
        <w:t>"</w:t>
      </w:r>
      <w:r w:rsidRPr="007F33B3">
        <w:t xml:space="preserve"> during </w:t>
      </w:r>
      <w:r>
        <w:t>its</w:t>
      </w:r>
      <w:r w:rsidRPr="007F33B3">
        <w:t xml:space="preserve"> </w:t>
      </w:r>
      <w:r>
        <w:t xml:space="preserve">interim </w:t>
      </w:r>
      <w:r w:rsidRPr="007F33B3">
        <w:t>meeting (Geneva, 26-28 August 2024).</w:t>
      </w:r>
    </w:p>
    <w:p w14:paraId="439315C0" w14:textId="77777777" w:rsidR="0000745E" w:rsidRDefault="0000745E" w:rsidP="0000745E">
      <w:pPr>
        <w:rPr>
          <w:rFonts w:eastAsia="SimSun"/>
          <w:lang w:eastAsia="zh-CN"/>
        </w:rPr>
      </w:pPr>
      <w:r w:rsidRPr="002A605A">
        <w:t xml:space="preserve">This draft Recommendation </w:t>
      </w:r>
      <w:r>
        <w:t>will identify</w:t>
      </w:r>
      <w:r w:rsidRPr="002A605A">
        <w:t xml:space="preserve"> ILE services for persons with disabilities</w:t>
      </w:r>
      <w:r w:rsidRPr="002A605A">
        <w:rPr>
          <w:rFonts w:hint="eastAsia"/>
        </w:rPr>
        <w:t xml:space="preserve"> and </w:t>
      </w:r>
      <w:r w:rsidRPr="002A605A">
        <w:t>conceptual</w:t>
      </w:r>
      <w:r w:rsidRPr="002A605A">
        <w:rPr>
          <w:rFonts w:hint="eastAsia"/>
        </w:rPr>
        <w:t xml:space="preserve"> model</w:t>
      </w:r>
      <w:r w:rsidRPr="002A605A">
        <w:t>. It specifies requirements f</w:t>
      </w:r>
      <w:r w:rsidRPr="002A605A">
        <w:rPr>
          <w:rFonts w:hint="eastAsia"/>
        </w:rPr>
        <w:t>or the</w:t>
      </w:r>
      <w:r w:rsidRPr="002A605A">
        <w:t xml:space="preserve"> ILE services in capture capability, media processing, network transmission, presentation and user guidance. </w:t>
      </w:r>
    </w:p>
    <w:p w14:paraId="7CB63AE4" w14:textId="77777777" w:rsidR="0000745E" w:rsidRPr="00577135" w:rsidRDefault="0000745E" w:rsidP="0000745E">
      <w:pPr>
        <w:rPr>
          <w:rFonts w:eastAsia="MS Mincho"/>
        </w:rPr>
      </w:pPr>
      <w:r>
        <w:rPr>
          <w:rFonts w:eastAsia="MS Mincho"/>
        </w:rPr>
        <w:t xml:space="preserve">As this will involve sensitive topics regarding </w:t>
      </w:r>
      <w:r w:rsidRPr="00577135">
        <w:t>persons with disabilities</w:t>
      </w:r>
      <w:r>
        <w:t>, Q8/16 and Q26/16 (</w:t>
      </w:r>
      <w:r w:rsidRPr="00577135">
        <w:t>Accessibility to multimedia systems and services</w:t>
      </w:r>
      <w:r>
        <w:t>) have agreed to collaborate closely together on this matter.</w:t>
      </w:r>
    </w:p>
    <w:p w14:paraId="355E4EE5" w14:textId="52456EA0" w:rsidR="0000745E" w:rsidRPr="00B94B10" w:rsidRDefault="0000745E" w:rsidP="0000745E">
      <w:pPr>
        <w:rPr>
          <w:rFonts w:eastAsia="MS Mincho"/>
        </w:rPr>
      </w:pPr>
      <w:r w:rsidRPr="00B94B10">
        <w:rPr>
          <w:rFonts w:eastAsia="MS Mincho"/>
        </w:rPr>
        <w:t>Q8/16 is looking forward to hearing your comments if you have, and to further collaborating with you on the relevant topics.</w:t>
      </w:r>
    </w:p>
    <w:p w14:paraId="7E0566F4" w14:textId="3B1AE7F9" w:rsidR="0000745E" w:rsidRPr="00B94B10" w:rsidRDefault="0000745E" w:rsidP="00AE23DA">
      <w:pPr>
        <w:spacing w:before="360"/>
        <w:rPr>
          <w:rFonts w:eastAsia="MS Mincho"/>
          <w:b/>
          <w:bCs/>
        </w:rPr>
      </w:pPr>
      <w:r w:rsidRPr="00B94B10">
        <w:rPr>
          <w:rFonts w:eastAsia="MS Mincho"/>
          <w:b/>
          <w:bCs/>
        </w:rPr>
        <w:t>Attachment</w:t>
      </w:r>
      <w:r>
        <w:rPr>
          <w:rFonts w:eastAsia="MS Mincho"/>
          <w:b/>
          <w:bCs/>
        </w:rPr>
        <w:t>:</w:t>
      </w:r>
    </w:p>
    <w:p w14:paraId="4492F7E7" w14:textId="297F79F7" w:rsidR="00826FA3" w:rsidRPr="0000745E" w:rsidRDefault="0000745E" w:rsidP="00AE23DA">
      <w:pPr>
        <w:pStyle w:val="enumlev1"/>
        <w:spacing w:before="120"/>
        <w:rPr>
          <w:rFonts w:eastAsia="MS Mincho"/>
        </w:rPr>
      </w:pPr>
      <w:r>
        <w:t>–</w:t>
      </w:r>
      <w:r>
        <w:tab/>
      </w:r>
      <w:r w:rsidRPr="00E266EA">
        <w:t>Q8/16-DOC18-R3 (240826)</w:t>
      </w:r>
      <w:r w:rsidRPr="00B94B10">
        <w:t xml:space="preserve">: </w:t>
      </w:r>
      <w:r w:rsidRPr="00734717">
        <w:t>H.ILE-</w:t>
      </w:r>
      <w:proofErr w:type="spellStart"/>
      <w:r w:rsidRPr="00734717">
        <w:t>PwD</w:t>
      </w:r>
      <w:proofErr w:type="spellEnd"/>
      <w:r>
        <w:rPr>
          <w:rFonts w:hint="eastAsia"/>
        </w:rPr>
        <w:t>-</w:t>
      </w:r>
      <w:proofErr w:type="spellStart"/>
      <w:r>
        <w:rPr>
          <w:rFonts w:hint="eastAsia"/>
        </w:rPr>
        <w:t>req</w:t>
      </w:r>
      <w:proofErr w:type="spellEnd"/>
      <w:r w:rsidRPr="00734717">
        <w:t xml:space="preserve"> </w:t>
      </w:r>
      <w:r>
        <w:t>"</w:t>
      </w:r>
      <w:r w:rsidRPr="00734717">
        <w:t>Requirements of Immersive Live Experience (ILE) services for persons with disabilities</w:t>
      </w:r>
      <w:r>
        <w:t>"</w:t>
      </w:r>
      <w:r w:rsidRPr="00B94B10">
        <w:t xml:space="preserve"> (New): Initial draft (Geneva, 26-28 August 2024)</w:t>
      </w:r>
    </w:p>
    <w:p w14:paraId="472CF4F1" w14:textId="780BD728" w:rsidR="002F19C7" w:rsidRPr="0015254E" w:rsidRDefault="004715FD" w:rsidP="0015254E">
      <w:pPr>
        <w:spacing w:after="120"/>
        <w:jc w:val="center"/>
        <w:rPr>
          <w:rFonts w:eastAsia="SimSun"/>
        </w:rPr>
      </w:pPr>
      <w:r>
        <w:rPr>
          <w:rFonts w:eastAsia="SimSun"/>
        </w:rPr>
        <w:t>_</w:t>
      </w:r>
      <w:r>
        <w:rPr>
          <w:rFonts w:eastAsia="SimSun"/>
        </w:rPr>
        <w:t>________________</w:t>
      </w:r>
    </w:p>
    <w:sectPr w:rsidR="002F19C7" w:rsidRPr="0015254E" w:rsidSect="00502D0D">
      <w:headerReference w:type="default" r:id="rId12"/>
      <w:pgSz w:w="11907" w:h="16840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F68F3" w14:textId="77777777" w:rsidR="00151E10" w:rsidRDefault="00151E10">
      <w:pPr>
        <w:spacing w:before="0"/>
      </w:pPr>
      <w:r>
        <w:separator/>
      </w:r>
    </w:p>
  </w:endnote>
  <w:endnote w:type="continuationSeparator" w:id="0">
    <w:p w14:paraId="7B598B67" w14:textId="77777777" w:rsidR="00151E10" w:rsidRDefault="00151E1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08802" w14:textId="77777777" w:rsidR="00151E10" w:rsidRDefault="00151E10">
      <w:pPr>
        <w:spacing w:before="0"/>
      </w:pPr>
      <w:r>
        <w:separator/>
      </w:r>
    </w:p>
  </w:footnote>
  <w:footnote w:type="continuationSeparator" w:id="0">
    <w:p w14:paraId="11B828BA" w14:textId="77777777" w:rsidR="00151E10" w:rsidRDefault="00151E1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3F54A" w14:textId="77777777" w:rsidR="002F19C7" w:rsidRDefault="004715FD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26E5B7BB" w14:textId="19F3BDEF" w:rsidR="002F19C7" w:rsidRDefault="004715FD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00745E">
      <w:rPr>
        <w:noProof/>
      </w:rPr>
      <w:t>SG16-LS214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142ECC"/>
    <w:multiLevelType w:val="multilevel"/>
    <w:tmpl w:val="0F142ECC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472E9"/>
    <w:multiLevelType w:val="hybridMultilevel"/>
    <w:tmpl w:val="69929B32"/>
    <w:lvl w:ilvl="0" w:tplc="6DF008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B788D"/>
    <w:multiLevelType w:val="hybridMultilevel"/>
    <w:tmpl w:val="01DA5020"/>
    <w:lvl w:ilvl="0" w:tplc="500893C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412564">
    <w:abstractNumId w:val="3"/>
  </w:num>
  <w:num w:numId="2" w16cid:durableId="1404568907">
    <w:abstractNumId w:val="5"/>
  </w:num>
  <w:num w:numId="3" w16cid:durableId="816338311">
    <w:abstractNumId w:val="8"/>
  </w:num>
  <w:num w:numId="4" w16cid:durableId="533613262">
    <w:abstractNumId w:val="9"/>
  </w:num>
  <w:num w:numId="5" w16cid:durableId="1896551463">
    <w:abstractNumId w:val="6"/>
  </w:num>
  <w:num w:numId="6" w16cid:durableId="2039774504">
    <w:abstractNumId w:val="2"/>
  </w:num>
  <w:num w:numId="7" w16cid:durableId="1099443926">
    <w:abstractNumId w:val="7"/>
  </w:num>
  <w:num w:numId="8" w16cid:durableId="98839252">
    <w:abstractNumId w:val="4"/>
  </w:num>
  <w:num w:numId="9" w16cid:durableId="955601919">
    <w:abstractNumId w:val="1"/>
  </w:num>
  <w:num w:numId="10" w16cid:durableId="1244951347">
    <w:abstractNumId w:val="0"/>
  </w:num>
  <w:num w:numId="11" w16cid:durableId="844514251">
    <w:abstractNumId w:val="10"/>
  </w:num>
  <w:num w:numId="12" w16cid:durableId="536890218">
    <w:abstractNumId w:val="12"/>
  </w:num>
  <w:num w:numId="13" w16cid:durableId="16029071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EwZWY5NTllNjdlNWQ3MzM1Y2ExYzljZDYxM2MyNTIifQ=="/>
  </w:docVars>
  <w:rsids>
    <w:rsidRoot w:val="008B1877"/>
    <w:rsid w:val="0000745E"/>
    <w:rsid w:val="00014F69"/>
    <w:rsid w:val="000171DB"/>
    <w:rsid w:val="00023D9A"/>
    <w:rsid w:val="0003582E"/>
    <w:rsid w:val="00043D75"/>
    <w:rsid w:val="00057000"/>
    <w:rsid w:val="00061268"/>
    <w:rsid w:val="000640E0"/>
    <w:rsid w:val="000718F6"/>
    <w:rsid w:val="000920CE"/>
    <w:rsid w:val="000966A8"/>
    <w:rsid w:val="000A5CA2"/>
    <w:rsid w:val="000A5CF9"/>
    <w:rsid w:val="000B739D"/>
    <w:rsid w:val="000C397B"/>
    <w:rsid w:val="000E6125"/>
    <w:rsid w:val="000F3DCE"/>
    <w:rsid w:val="00100B52"/>
    <w:rsid w:val="001016FE"/>
    <w:rsid w:val="00113DBE"/>
    <w:rsid w:val="001200A6"/>
    <w:rsid w:val="00121C55"/>
    <w:rsid w:val="00124A40"/>
    <w:rsid w:val="001251DA"/>
    <w:rsid w:val="00125432"/>
    <w:rsid w:val="00136DDD"/>
    <w:rsid w:val="00137F40"/>
    <w:rsid w:val="001410FD"/>
    <w:rsid w:val="00144BDF"/>
    <w:rsid w:val="00147626"/>
    <w:rsid w:val="00151E10"/>
    <w:rsid w:val="0015254E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38A0"/>
    <w:rsid w:val="002229F1"/>
    <w:rsid w:val="00233F75"/>
    <w:rsid w:val="0025237D"/>
    <w:rsid w:val="00253DBE"/>
    <w:rsid w:val="00253DC6"/>
    <w:rsid w:val="0025489C"/>
    <w:rsid w:val="002622FA"/>
    <w:rsid w:val="00263518"/>
    <w:rsid w:val="00263B33"/>
    <w:rsid w:val="002668A3"/>
    <w:rsid w:val="002759E7"/>
    <w:rsid w:val="00277326"/>
    <w:rsid w:val="00286DF1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19C7"/>
    <w:rsid w:val="002F5070"/>
    <w:rsid w:val="002F7F55"/>
    <w:rsid w:val="0030745F"/>
    <w:rsid w:val="00313E51"/>
    <w:rsid w:val="00314630"/>
    <w:rsid w:val="0032090A"/>
    <w:rsid w:val="00321CDE"/>
    <w:rsid w:val="00325FF4"/>
    <w:rsid w:val="00333E15"/>
    <w:rsid w:val="003424CA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7EA9"/>
    <w:rsid w:val="00443878"/>
    <w:rsid w:val="004539A8"/>
    <w:rsid w:val="004712CA"/>
    <w:rsid w:val="004715FD"/>
    <w:rsid w:val="00473782"/>
    <w:rsid w:val="0047422E"/>
    <w:rsid w:val="004851A5"/>
    <w:rsid w:val="0049090D"/>
    <w:rsid w:val="0049674B"/>
    <w:rsid w:val="004B5F1B"/>
    <w:rsid w:val="004C0673"/>
    <w:rsid w:val="004C4E4E"/>
    <w:rsid w:val="004F23BA"/>
    <w:rsid w:val="004F3816"/>
    <w:rsid w:val="00502D0D"/>
    <w:rsid w:val="0050586A"/>
    <w:rsid w:val="00520DBF"/>
    <w:rsid w:val="0053731C"/>
    <w:rsid w:val="00542DC2"/>
    <w:rsid w:val="00543D41"/>
    <w:rsid w:val="00556A5B"/>
    <w:rsid w:val="00566EDA"/>
    <w:rsid w:val="0057081A"/>
    <w:rsid w:val="00572654"/>
    <w:rsid w:val="00577C4F"/>
    <w:rsid w:val="005976A1"/>
    <w:rsid w:val="005B5629"/>
    <w:rsid w:val="005B6B78"/>
    <w:rsid w:val="005C0300"/>
    <w:rsid w:val="005C27A2"/>
    <w:rsid w:val="005D4FEB"/>
    <w:rsid w:val="005F4B6A"/>
    <w:rsid w:val="0060063C"/>
    <w:rsid w:val="006010F3"/>
    <w:rsid w:val="00606DB6"/>
    <w:rsid w:val="00611A8C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5A8F"/>
    <w:rsid w:val="006813BC"/>
    <w:rsid w:val="006823F3"/>
    <w:rsid w:val="00684742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30D9"/>
    <w:rsid w:val="006C5641"/>
    <w:rsid w:val="006D1089"/>
    <w:rsid w:val="006D1B86"/>
    <w:rsid w:val="006D7355"/>
    <w:rsid w:val="006E3457"/>
    <w:rsid w:val="006E7B05"/>
    <w:rsid w:val="006F7DEE"/>
    <w:rsid w:val="00715551"/>
    <w:rsid w:val="00715CA6"/>
    <w:rsid w:val="00731135"/>
    <w:rsid w:val="007316A6"/>
    <w:rsid w:val="007324AF"/>
    <w:rsid w:val="00740128"/>
    <w:rsid w:val="007409B4"/>
    <w:rsid w:val="00741974"/>
    <w:rsid w:val="00745E85"/>
    <w:rsid w:val="00754192"/>
    <w:rsid w:val="0075525E"/>
    <w:rsid w:val="00756D3D"/>
    <w:rsid w:val="007806C2"/>
    <w:rsid w:val="0078133D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26FA3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1877"/>
    <w:rsid w:val="008B5123"/>
    <w:rsid w:val="008E0172"/>
    <w:rsid w:val="00900EF1"/>
    <w:rsid w:val="00906CD2"/>
    <w:rsid w:val="009302DE"/>
    <w:rsid w:val="00930833"/>
    <w:rsid w:val="00936852"/>
    <w:rsid w:val="0094045D"/>
    <w:rsid w:val="009406B5"/>
    <w:rsid w:val="00946166"/>
    <w:rsid w:val="009507EC"/>
    <w:rsid w:val="00951811"/>
    <w:rsid w:val="00983164"/>
    <w:rsid w:val="009967EE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D38DE"/>
    <w:rsid w:val="00AE23DA"/>
    <w:rsid w:val="00AE6130"/>
    <w:rsid w:val="00AF5A57"/>
    <w:rsid w:val="00AF735D"/>
    <w:rsid w:val="00B024D7"/>
    <w:rsid w:val="00B05821"/>
    <w:rsid w:val="00B100D6"/>
    <w:rsid w:val="00B164C9"/>
    <w:rsid w:val="00B26C28"/>
    <w:rsid w:val="00B30F21"/>
    <w:rsid w:val="00B3455A"/>
    <w:rsid w:val="00B376D2"/>
    <w:rsid w:val="00B4174C"/>
    <w:rsid w:val="00B453F5"/>
    <w:rsid w:val="00B532CE"/>
    <w:rsid w:val="00B556D1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1765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CF5D0B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06B01"/>
    <w:rsid w:val="00E204DD"/>
    <w:rsid w:val="00E353EC"/>
    <w:rsid w:val="00E51F61"/>
    <w:rsid w:val="00E53C24"/>
    <w:rsid w:val="00E56E77"/>
    <w:rsid w:val="00E71046"/>
    <w:rsid w:val="00E72E36"/>
    <w:rsid w:val="00E87795"/>
    <w:rsid w:val="00E95294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4CFC"/>
    <w:rsid w:val="00F562A0"/>
    <w:rsid w:val="00F57FA4"/>
    <w:rsid w:val="00F840A0"/>
    <w:rsid w:val="00FA02CB"/>
    <w:rsid w:val="00FA2177"/>
    <w:rsid w:val="00FB0783"/>
    <w:rsid w:val="00FB0DDE"/>
    <w:rsid w:val="00FB3BD1"/>
    <w:rsid w:val="00FB7A8B"/>
    <w:rsid w:val="00FD439E"/>
    <w:rsid w:val="00FD76CB"/>
    <w:rsid w:val="00FE152B"/>
    <w:rsid w:val="00FE239E"/>
    <w:rsid w:val="00FE3437"/>
    <w:rsid w:val="00FF4546"/>
    <w:rsid w:val="00FF538F"/>
    <w:rsid w:val="0D6B166B"/>
    <w:rsid w:val="248457F6"/>
    <w:rsid w:val="28EE24EE"/>
    <w:rsid w:val="29472ABD"/>
    <w:rsid w:val="3727738D"/>
    <w:rsid w:val="3B7EA76E"/>
    <w:rsid w:val="4F2A345E"/>
    <w:rsid w:val="63B079EF"/>
    <w:rsid w:val="70D1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7A4EE21"/>
  <w15:docId w15:val="{B97AF71A-53F8-42B6-9962-D35B7DAF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02D0D"/>
    <w:pPr>
      <w:spacing w:before="120"/>
    </w:pPr>
    <w:rPr>
      <w:rFonts w:ascii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/>
    </w:r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before="0"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before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/>
    </w:pPr>
  </w:style>
  <w:style w:type="paragraph" w:styleId="TOC3">
    <w:name w:val="toc 3"/>
    <w:basedOn w:val="TOC2"/>
    <w:rsid w:val="00502D0D"/>
    <w:pPr>
      <w:ind w:left="2269"/>
    </w:pPr>
  </w:style>
  <w:style w:type="paragraph" w:styleId="TOC2">
    <w:name w:val="toc 2"/>
    <w:basedOn w:val="TOC1"/>
    <w:uiPriority w:val="39"/>
    <w:rsid w:val="00502D0D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502D0D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rsid w:val="00502D0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rsid w:val="00502D0D"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超级链接,Style 58,超????,超?级链,하이퍼링크2,하이퍼링크21,CEO_Hyperlink,超??级链Ú,fL????,fL?级,超??级链,超?级链Ú,’´?级链,’´????,’´??级链Ú,’´??级,超链接1"/>
    <w:basedOn w:val="DefaultParagraphFont"/>
    <w:uiPriority w:val="99"/>
    <w:qFormat/>
    <w:rsid w:val="00502D0D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AnnexNotitle">
    <w:name w:val="Annex_No &amp; title"/>
    <w:basedOn w:val="Normal"/>
    <w:next w:val="Normal"/>
    <w:rsid w:val="00502D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02D0D"/>
  </w:style>
  <w:style w:type="paragraph" w:customStyle="1" w:styleId="CorrectionSeparatorBegin">
    <w:name w:val="Correction Separator Begin"/>
    <w:basedOn w:val="Normal"/>
    <w:rsid w:val="00502D0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02D0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02D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02D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02D0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02D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02D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02D0D"/>
    <w:rPr>
      <w:b/>
      <w:bCs/>
    </w:rPr>
  </w:style>
  <w:style w:type="paragraph" w:customStyle="1" w:styleId="Normalbeforetable">
    <w:name w:val="Normal before table"/>
    <w:basedOn w:val="Normal"/>
    <w:rsid w:val="00502D0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02D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02D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02D0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02D0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02D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02D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502D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2D0D"/>
    <w:rPr>
      <w:rFonts w:ascii="Times New Roman" w:eastAsia="Times New Roman" w:hAnsi="Times New Roman" w:cs="Times New Roman"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Pr>
      <w:bCs w:val="0"/>
    </w:rPr>
  </w:style>
  <w:style w:type="paragraph" w:customStyle="1" w:styleId="LSForAction">
    <w:name w:val="LSForAction"/>
    <w:basedOn w:val="LSTitle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</w:style>
  <w:style w:type="paragraph" w:customStyle="1" w:styleId="LSForComment">
    <w:name w:val="LSForComment"/>
    <w:basedOn w:val="LSTitle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Title"/>
    <w:next w:val="Normal"/>
    <w:rPr>
      <w:bCs w:val="0"/>
    </w:rPr>
  </w:style>
  <w:style w:type="paragraph" w:customStyle="1" w:styleId="LSTitle">
    <w:name w:val="LSTitle"/>
    <w:basedOn w:val="Normal"/>
    <w:next w:val="Normal"/>
    <w:rPr>
      <w:rFonts w:eastAsiaTheme="minorHAnsi"/>
      <w:bCs/>
    </w:rPr>
  </w:style>
  <w:style w:type="paragraph" w:customStyle="1" w:styleId="1">
    <w:name w:val="変更箇所1"/>
    <w:hidden/>
    <w:uiPriority w:val="99"/>
    <w:semiHidden/>
    <w:qFormat/>
    <w:rPr>
      <w:rFonts w:ascii="Times New Roman" w:hAnsi="Times New Roman" w:cs="Times New Roman"/>
      <w:sz w:val="24"/>
      <w:szCs w:val="24"/>
      <w:lang w:val="en-GB"/>
    </w:rPr>
  </w:style>
  <w:style w:type="paragraph" w:customStyle="1" w:styleId="VenueDate">
    <w:name w:val="VenueDate"/>
    <w:basedOn w:val="Normal"/>
    <w:rsid w:val="00502D0D"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解決のメンション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11">
    <w:name w:val="メンション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ReftextArial9pt">
    <w:name w:val="Ref_text Arial 9 pt"/>
    <w:rsid w:val="00502D0D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02D0D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02D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文献目録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書名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ハッシュタグ1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21">
    <w:name w:val="強調斜体 2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210">
    <w:name w:val="参照 21"/>
    <w:basedOn w:val="DefaultParagraphFont"/>
    <w:uiPriority w:val="32"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ascii="Times New Roman" w:hAnsi="Times New Roman" w:cs="Times New Roman"/>
      <w:sz w:val="24"/>
      <w:szCs w:val="24"/>
      <w:lang w:val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5">
    <w:name w:val="スマート ハイパーリンク1"/>
    <w:basedOn w:val="DefaultParagraphFont"/>
    <w:uiPriority w:val="99"/>
    <w:semiHidden/>
    <w:unhideWhenUsed/>
    <w:rPr>
      <w:u w:val="dotted"/>
    </w:rPr>
  </w:style>
  <w:style w:type="character" w:customStyle="1" w:styleId="16">
    <w:name w:val="スマート リンク1"/>
    <w:basedOn w:val="DefaultParagraphFont"/>
    <w:uiPriority w:val="99"/>
    <w:semiHidden/>
    <w:unhideWhenUsed/>
    <w:rPr>
      <w:color w:val="0000FF"/>
      <w:u w:val="single"/>
      <w:shd w:val="clear" w:color="auto" w:fill="F3F2F1"/>
    </w:rPr>
  </w:style>
  <w:style w:type="character" w:customStyle="1" w:styleId="17">
    <w:name w:val="斜体1"/>
    <w:basedOn w:val="DefaultParagraphFont"/>
    <w:uiPriority w:val="19"/>
    <w:rPr>
      <w:i/>
      <w:iCs/>
      <w:color w:val="404040" w:themeColor="text1" w:themeTint="BF"/>
    </w:rPr>
  </w:style>
  <w:style w:type="character" w:customStyle="1" w:styleId="18">
    <w:name w:val="参照1"/>
    <w:basedOn w:val="DefaultParagraphFont"/>
    <w:uiPriority w:val="31"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19">
    <w:name w:val="目次の見出し1"/>
    <w:basedOn w:val="Heading1"/>
    <w:next w:val="Normal"/>
    <w:uiPriority w:val="3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502D0D"/>
  </w:style>
  <w:style w:type="paragraph" w:customStyle="1" w:styleId="TSBHeaderSource">
    <w:name w:val="TSBHeaderSource"/>
    <w:basedOn w:val="Normal"/>
    <w:rsid w:val="00502D0D"/>
  </w:style>
  <w:style w:type="paragraph" w:customStyle="1" w:styleId="TSBHeaderTitle">
    <w:name w:val="TSBHeaderTitle"/>
    <w:basedOn w:val="Normal"/>
    <w:rsid w:val="00502D0D"/>
  </w:style>
  <w:style w:type="paragraph" w:customStyle="1" w:styleId="TSBHeaderSummary">
    <w:name w:val="TSBHeaderSummary"/>
    <w:basedOn w:val="Normal"/>
    <w:rsid w:val="00502D0D"/>
  </w:style>
  <w:style w:type="paragraph" w:customStyle="1" w:styleId="LSApproval">
    <w:name w:val="LSApproval"/>
    <w:basedOn w:val="LSTitle"/>
    <w:next w:val="Normal"/>
    <w:rPr>
      <w:bCs w:val="0"/>
    </w:rPr>
  </w:style>
  <w:style w:type="paragraph" w:customStyle="1" w:styleId="2">
    <w:name w:val="変更箇所2"/>
    <w:hidden/>
    <w:uiPriority w:val="99"/>
    <w:unhideWhenUsed/>
    <w:qFormat/>
    <w:rPr>
      <w:rFonts w:ascii="Times New Roman" w:hAnsi="Times New Roman" w:cs="Times New Roman"/>
      <w:sz w:val="24"/>
      <w:szCs w:val="24"/>
      <w:lang w:val="en-GB"/>
    </w:rPr>
  </w:style>
  <w:style w:type="character" w:customStyle="1" w:styleId="TabletextChar">
    <w:name w:val="Table_text Char"/>
    <w:link w:val="Tabletext"/>
    <w:qFormat/>
    <w:locked/>
    <w:rPr>
      <w:rFonts w:ascii="Times New Roman" w:eastAsia="Times New Roman" w:hAnsi="Times New Roman" w:cs="Times New Roman"/>
      <w:sz w:val="22"/>
      <w:lang w:val="en-GB" w:eastAsia="en-US"/>
    </w:rPr>
  </w:style>
  <w:style w:type="paragraph" w:customStyle="1" w:styleId="TSBHeaderRight14">
    <w:name w:val="TSBHeaderRight14"/>
    <w:basedOn w:val="Normal"/>
    <w:rsid w:val="00502D0D"/>
    <w:pPr>
      <w:jc w:val="right"/>
    </w:pPr>
    <w:rPr>
      <w:b/>
      <w:bCs/>
      <w:sz w:val="28"/>
      <w:szCs w:val="28"/>
    </w:rPr>
  </w:style>
  <w:style w:type="paragraph" w:styleId="Revision">
    <w:name w:val="Revision"/>
    <w:hidden/>
    <w:uiPriority w:val="99"/>
    <w:unhideWhenUsed/>
    <w:rsid w:val="00B3455A"/>
    <w:rPr>
      <w:rFonts w:ascii="Times New Roman" w:hAnsi="Times New Roman" w:cs="Times New Roman"/>
      <w:sz w:val="24"/>
      <w:szCs w:val="24"/>
      <w:lang w:val="en-GB"/>
    </w:rPr>
  </w:style>
  <w:style w:type="paragraph" w:customStyle="1" w:styleId="toc0">
    <w:name w:val="toc 0"/>
    <w:basedOn w:val="Normal"/>
    <w:next w:val="TOC1"/>
    <w:rsid w:val="00502D0D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D0D"/>
  </w:style>
  <w:style w:type="character" w:styleId="BookTitle">
    <w:name w:val="Book Title"/>
    <w:basedOn w:val="DefaultParagraphFont"/>
    <w:uiPriority w:val="33"/>
    <w:rsid w:val="00502D0D"/>
    <w:rPr>
      <w:b/>
      <w:bCs/>
      <w:i/>
      <w:iCs/>
      <w:spacing w:val="5"/>
    </w:rPr>
  </w:style>
  <w:style w:type="character" w:styleId="Hashtag">
    <w:name w:val="Hashtag"/>
    <w:basedOn w:val="DefaultParagraphFont"/>
    <w:uiPriority w:val="99"/>
    <w:semiHidden/>
    <w:unhideWhenUsed/>
    <w:rsid w:val="00502D0D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502D0D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rsid w:val="00502D0D"/>
    <w:rPr>
      <w:b/>
      <w:bCs/>
      <w:smallCaps/>
      <w:color w:val="5B9BD5" w:themeColor="accent1"/>
      <w:spacing w:val="5"/>
    </w:rPr>
  </w:style>
  <w:style w:type="character" w:styleId="Mention">
    <w:name w:val="Mention"/>
    <w:basedOn w:val="DefaultParagraphFont"/>
    <w:uiPriority w:val="99"/>
    <w:semiHidden/>
    <w:unhideWhenUsed/>
    <w:rsid w:val="00502D0D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502D0D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02D0D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502D0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02D0D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502D0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02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7" ma:contentTypeDescription="Create a new document." ma:contentTypeScope="" ma:versionID="0658a6bb24864c4bb377cd65e9bdb918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20f1d6c9eee58f8db42e35393c13046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6b6831a-7af6-4d5c-9dfb-a87df15e29ac}" ma:internalName="TaxCatchAll" ma:showField="CatchAllData" ma:web="00821693-a2f2-4497-a909-07460881c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821693-a2f2-4497-a909-07460881c924" xsi:nil="true"/>
    <lcf76f155ced4ddcb4097134ff3c332f xmlns="2dfbb2a9-9046-4b7d-bc0f-b7b915b8a8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7CB50-DF4D-4DF6-9BB7-8A2FE5523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00821693-a2f2-4497-a909-07460881c924"/>
    <ds:schemaRef ds:uri="2dfbb2a9-9046-4b7d-bc0f-b7b915b8a8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H.VM-AVP "Framework for assessment of video processing components in vehicle systems" [to ISO/IEC JTC1 SC29 WG4]</dc:title>
  <dc:creator>ITU-T Study Group 16</dc:creator>
  <cp:keywords/>
  <dc:description>SG16-LS205  For: Rennes, 15-26 April 2024_x000d_Document date: _x000d_Saved by ITU51017702 at 3:01:14 PM on 5/6/2024</dc:description>
  <cp:lastModifiedBy>TSB</cp:lastModifiedBy>
  <cp:revision>2</cp:revision>
  <cp:lastPrinted>2016-12-23T12:52:00Z</cp:lastPrinted>
  <dcterms:created xsi:type="dcterms:W3CDTF">2024-08-29T15:17:00Z</dcterms:created>
  <dcterms:modified xsi:type="dcterms:W3CDTF">2024-08-29T15:17:00Z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MediaServiceImageTags">
    <vt:lpwstr/>
  </property>
  <property fmtid="{D5CDD505-2E9C-101B-9397-08002B2CF9AE}" pid="4" name="Docnum">
    <vt:lpwstr>SG16-LS205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12</vt:lpwstr>
  </property>
  <property fmtid="{D5CDD505-2E9C-101B-9397-08002B2CF9AE}" pid="8" name="Docdest">
    <vt:lpwstr>Rennes, 15-26 April 2024</vt:lpwstr>
  </property>
  <property fmtid="{D5CDD505-2E9C-101B-9397-08002B2CF9AE}" pid="9" name="Docauthor">
    <vt:lpwstr>ITU-T Study Group 16</vt:lpwstr>
  </property>
  <property fmtid="{D5CDD505-2E9C-101B-9397-08002B2CF9AE}" pid="10" name="KSOProductBuildVer">
    <vt:lpwstr>2052-12.1.0.16929</vt:lpwstr>
  </property>
  <property fmtid="{D5CDD505-2E9C-101B-9397-08002B2CF9AE}" pid="11" name="ICV">
    <vt:lpwstr>D94A14FFC5B34B409AA6551BA1E2C56C_13</vt:lpwstr>
  </property>
  <property fmtid="{D5CDD505-2E9C-101B-9397-08002B2CF9AE}" pid="12" name="SourceC">
    <vt:lpwstr/>
  </property>
  <property fmtid="{D5CDD505-2E9C-101B-9397-08002B2CF9AE}" pid="13" name="Questions">
    <vt:lpwstr>1467;#Q27/16|12aaaacc-ebdb-4237-9c45-c6f7c7deb4dc</vt:lpwstr>
  </property>
</Properties>
</file>