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6C5" w14:textId="2C850EDF"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8F3865">
        <w:rPr>
          <w:rFonts w:ascii="Arial" w:eastAsia="MS Mincho" w:hAnsi="Arial" w:cs="Arial"/>
          <w:b/>
          <w:kern w:val="0"/>
          <w:sz w:val="22"/>
          <w:lang w:eastAsia="en-US"/>
        </w:rPr>
        <w:t>8</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A0326A" w:rsidRPr="00A0326A">
        <w:rPr>
          <w:rFonts w:ascii="Arial" w:eastAsia="MS Mincho" w:hAnsi="Arial" w:cs="Arial"/>
          <w:b/>
          <w:kern w:val="0"/>
          <w:sz w:val="22"/>
          <w:lang w:eastAsia="en-US"/>
        </w:rPr>
        <w:t>R1-2406195</w:t>
      </w:r>
      <w:bookmarkEnd w:id="1"/>
      <w:r w:rsidR="00743E34" w:rsidRPr="00D96BC3">
        <w:rPr>
          <w:rFonts w:ascii="Arial" w:eastAsia="MS Mincho" w:hAnsi="Arial" w:cs="Arial"/>
          <w:b/>
          <w:kern w:val="0"/>
          <w:sz w:val="22"/>
          <w:lang w:eastAsia="en-US"/>
        </w:rPr>
        <w:t xml:space="preserve"> </w:t>
      </w:r>
    </w:p>
    <w:p w14:paraId="62DE944F" w14:textId="77777777" w:rsidR="001565DD" w:rsidRPr="00315743" w:rsidRDefault="001565DD" w:rsidP="001565DD">
      <w:pPr>
        <w:widowControl/>
        <w:tabs>
          <w:tab w:val="center" w:pos="4536"/>
          <w:tab w:val="right" w:pos="9072"/>
        </w:tabs>
        <w:jc w:val="left"/>
        <w:rPr>
          <w:rFonts w:ascii="Arial" w:eastAsia="MS Mincho" w:hAnsi="Arial" w:cs="Arial"/>
          <w:b/>
          <w:kern w:val="0"/>
          <w:sz w:val="22"/>
          <w:lang w:eastAsia="en-US"/>
        </w:rPr>
      </w:pPr>
      <w:bookmarkStart w:id="2" w:name="_Hlk165548372"/>
      <w:r w:rsidRPr="002C266E">
        <w:rPr>
          <w:rFonts w:ascii="Arial" w:eastAsia="MS Mincho" w:hAnsi="Arial" w:cs="Arial"/>
          <w:b/>
          <w:bCs/>
          <w:sz w:val="22"/>
          <w:lang w:eastAsia="ja-JP"/>
        </w:rPr>
        <w:t>Maastricht, NL, August 19</w:t>
      </w:r>
      <w:r w:rsidRPr="002C266E">
        <w:rPr>
          <w:rFonts w:ascii="Malgun Gothic" w:eastAsia="Malgun Gothic" w:hAnsi="Malgun Gothic" w:cs="Malgun Gothic" w:hint="eastAsia"/>
          <w:b/>
          <w:bCs/>
          <w:sz w:val="22"/>
          <w:vertAlign w:val="superscript"/>
          <w:lang w:eastAsia="ko-KR"/>
        </w:rPr>
        <w:t>th</w:t>
      </w:r>
      <w:r w:rsidRPr="002C266E">
        <w:rPr>
          <w:rFonts w:ascii="Arial" w:eastAsia="MS Mincho" w:hAnsi="Arial" w:cs="Arial"/>
          <w:b/>
          <w:bCs/>
          <w:sz w:val="22"/>
          <w:lang w:eastAsia="ja-JP"/>
        </w:rPr>
        <w:t xml:space="preserve"> </w:t>
      </w:r>
      <w:r w:rsidRPr="002C266E">
        <w:rPr>
          <w:rFonts w:ascii="Arial" w:hAnsi="Arial" w:cs="Arial"/>
          <w:b/>
          <w:bCs/>
          <w:sz w:val="22"/>
        </w:rPr>
        <w:t>– 23</w:t>
      </w:r>
      <w:r w:rsidRPr="002C266E">
        <w:rPr>
          <w:rFonts w:ascii="Arial" w:hAnsi="Arial" w:cs="Arial"/>
          <w:b/>
          <w:bCs/>
          <w:sz w:val="22"/>
          <w:vertAlign w:val="superscript"/>
        </w:rPr>
        <w:t>rd</w:t>
      </w:r>
      <w:r w:rsidRPr="002C266E">
        <w:rPr>
          <w:rFonts w:ascii="Arial" w:eastAsia="MS Mincho" w:hAnsi="Arial" w:cs="Arial"/>
          <w:b/>
          <w:bCs/>
          <w:sz w:val="22"/>
          <w:lang w:eastAsia="ja-JP"/>
        </w:rPr>
        <w:t xml:space="preserve">, 2024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03F8E5" w14:textId="1F7D36F5"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13E367EE" w:rsidR="00223E45" w:rsidRDefault="006C29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4F10B7">
        <w:rPr>
          <w:rFonts w:ascii="Times New Roman" w:eastAsia="等线" w:hAnsi="Times New Roman" w:cs="Times New Roman"/>
          <w:iCs/>
          <w:sz w:val="20"/>
          <w:szCs w:val="20"/>
          <w:lang w:val="en-GB"/>
        </w:rPr>
        <w:t>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 xml:space="preserve">made </w:t>
      </w:r>
      <w:r>
        <w:rPr>
          <w:rFonts w:ascii="Times New Roman" w:eastAsia="等线" w:hAnsi="Times New Roman" w:cs="Times New Roman"/>
          <w:iCs/>
          <w:sz w:val="20"/>
          <w:szCs w:val="20"/>
          <w:lang w:val="en-GB"/>
        </w:rPr>
        <w:t>in RAN1#116bis and RAN1#117 meetings</w:t>
      </w:r>
      <w:r w:rsidR="00C051BD">
        <w:rPr>
          <w:rFonts w:ascii="Times New Roman" w:eastAsia="等线" w:hAnsi="Times New Roman" w:cs="Times New Roman"/>
          <w:iCs/>
          <w:sz w:val="20"/>
          <w:szCs w:val="20"/>
          <w:lang w:val="en-GB"/>
        </w:rPr>
        <w:t xml:space="preserve"> [</w:t>
      </w:r>
      <w:r w:rsidR="004C4D00">
        <w:rPr>
          <w:rFonts w:ascii="Times New Roman" w:eastAsia="等线" w:hAnsi="Times New Roman" w:cs="Times New Roman"/>
          <w:iCs/>
          <w:sz w:val="20"/>
          <w:szCs w:val="20"/>
          <w:lang w:val="en-GB"/>
        </w:rPr>
        <w:t>2</w:t>
      </w:r>
      <w:r w:rsidR="00C051BD">
        <w:rPr>
          <w:rFonts w:ascii="Times New Roman" w:eastAsia="等线" w:hAnsi="Times New Roman" w:cs="Times New Roman"/>
          <w:iCs/>
          <w:sz w:val="20"/>
          <w:szCs w:val="20"/>
          <w:lang w:val="en-GB"/>
        </w:rPr>
        <w:t>] – [</w:t>
      </w:r>
      <w:r w:rsidR="004C4D00">
        <w:rPr>
          <w:rFonts w:ascii="Times New Roman" w:eastAsia="等线" w:hAnsi="Times New Roman" w:cs="Times New Roman"/>
          <w:iCs/>
          <w:sz w:val="20"/>
          <w:szCs w:val="20"/>
          <w:lang w:val="en-GB"/>
        </w:rPr>
        <w:t>3</w:t>
      </w:r>
      <w:r w:rsidR="00C051BD">
        <w:rPr>
          <w:rFonts w:ascii="Times New Roman" w:eastAsia="等线" w:hAnsi="Times New Roman" w:cs="Times New Roman"/>
          <w:iCs/>
          <w:sz w:val="20"/>
          <w:szCs w:val="20"/>
          <w:lang w:val="en-GB"/>
        </w:rPr>
        <w:t>]</w:t>
      </w:r>
      <w:r w:rsidR="00223E45">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9E6946" w14:paraId="7319C909" w14:textId="77777777" w:rsidTr="00D77406">
        <w:tc>
          <w:tcPr>
            <w:tcW w:w="9060" w:type="dxa"/>
          </w:tcPr>
          <w:p w14:paraId="18FD24FC" w14:textId="3B4E070F"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r w:rsidR="006C29D8">
              <w:rPr>
                <w:b/>
                <w:bCs/>
                <w:highlight w:val="green"/>
                <w:lang w:eastAsia="x-none"/>
              </w:rPr>
              <w:t>@RAN1#116bis</w:t>
            </w:r>
          </w:p>
          <w:p w14:paraId="42809643" w14:textId="77777777" w:rsidR="009E6946" w:rsidRPr="009E6946" w:rsidRDefault="009E6946" w:rsidP="00B41DF6">
            <w:pPr>
              <w:pStyle w:val="affff0"/>
              <w:numPr>
                <w:ilvl w:val="0"/>
                <w:numId w:val="31"/>
              </w:numPr>
              <w:adjustRightInd w:val="0"/>
              <w:snapToGrid w:val="0"/>
              <w:spacing w:afterLines="50" w:after="120"/>
              <w:ind w:firstLineChars="0"/>
              <w:rPr>
                <w:rFonts w:ascii="Times New Roman" w:hAnsi="Times New Roman"/>
                <w:b/>
                <w:szCs w:val="22"/>
                <w:lang w:eastAsia="x-none"/>
              </w:rPr>
            </w:pPr>
            <w:r w:rsidRPr="009E6946">
              <w:rPr>
                <w:rFonts w:ascii="Times New Roman" w:hAnsi="Times New Roman"/>
                <w:b/>
                <w:szCs w:val="22"/>
                <w:lang w:eastAsia="x-none"/>
              </w:rPr>
              <w:t>Update the following agreement in RAN1#116 in red:</w:t>
            </w:r>
          </w:p>
          <w:p w14:paraId="5A116374" w14:textId="77777777"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p>
          <w:p w14:paraId="68212E2F" w14:textId="77777777" w:rsidR="009E6946" w:rsidRPr="009E6946" w:rsidRDefault="009E6946" w:rsidP="007B190E">
            <w:pPr>
              <w:widowControl/>
              <w:numPr>
                <w:ilvl w:val="0"/>
                <w:numId w:val="22"/>
              </w:numPr>
              <w:adjustRightInd w:val="0"/>
              <w:snapToGrid w:val="0"/>
              <w:spacing w:afterLines="50" w:after="120"/>
              <w:jc w:val="left"/>
              <w:rPr>
                <w:rFonts w:eastAsia="Yu Mincho"/>
                <w:bCs/>
                <w:szCs w:val="22"/>
                <w:lang w:eastAsia="x-none"/>
              </w:rPr>
            </w:pPr>
            <w:r w:rsidRPr="009E6946">
              <w:rPr>
                <w:bCs/>
                <w:szCs w:val="22"/>
                <w:lang w:eastAsia="x-none"/>
              </w:rPr>
              <w:t>For RRC CONNECTED mode, from RAN1 perspective, further study following LP-WUS procedures to trigger PDCCH monitoring:</w:t>
            </w:r>
          </w:p>
          <w:p w14:paraId="5BF5A122" w14:textId="77777777" w:rsidR="009E6946" w:rsidRPr="009E6946" w:rsidRDefault="009E6946" w:rsidP="007B190E">
            <w:pPr>
              <w:widowControl/>
              <w:numPr>
                <w:ilvl w:val="1"/>
                <w:numId w:val="22"/>
              </w:numPr>
              <w:adjustRightInd w:val="0"/>
              <w:snapToGrid w:val="0"/>
              <w:spacing w:afterLines="50" w:after="120"/>
              <w:jc w:val="left"/>
              <w:rPr>
                <w:rFonts w:eastAsia="Yu Mincho"/>
                <w:bCs/>
                <w:szCs w:val="22"/>
                <w:lang w:eastAsia="x-none"/>
              </w:rPr>
            </w:pPr>
            <w:r w:rsidRPr="009E6946">
              <w:rPr>
                <w:bCs/>
                <w:kern w:val="2"/>
                <w:szCs w:val="22"/>
                <w:lang w:eastAsia="x-none"/>
              </w:rPr>
              <w:t>Case 1: PDCCH monitoring is triggered by LP-WUS with C-DRX configuration</w:t>
            </w:r>
          </w:p>
          <w:p w14:paraId="793369F1" w14:textId="77777777" w:rsidR="009E6946" w:rsidRPr="009E6946" w:rsidRDefault="009E6946" w:rsidP="007B190E">
            <w:pPr>
              <w:widowControl/>
              <w:numPr>
                <w:ilvl w:val="2"/>
                <w:numId w:val="22"/>
              </w:numPr>
              <w:adjustRightInd w:val="0"/>
              <w:snapToGrid w:val="0"/>
              <w:spacing w:afterLines="50" w:after="120"/>
              <w:jc w:val="left"/>
              <w:rPr>
                <w:rFonts w:eastAsia="Yu Mincho"/>
                <w:bCs/>
                <w:szCs w:val="22"/>
                <w:lang w:eastAsia="x-none"/>
              </w:rPr>
            </w:pPr>
            <w:r w:rsidRPr="009E6946">
              <w:rPr>
                <w:bCs/>
                <w:kern w:val="2"/>
                <w:szCs w:val="22"/>
                <w:lang w:eastAsia="x-none"/>
              </w:rPr>
              <w:t>Option 1-1:</w:t>
            </w:r>
            <w:bookmarkStart w:id="7" w:name="_Hlk166143774"/>
            <w:r w:rsidRPr="009E6946">
              <w:rPr>
                <w:bCs/>
                <w:kern w:val="2"/>
                <w:szCs w:val="22"/>
                <w:lang w:eastAsia="x-none"/>
              </w:rPr>
              <w:t xml:space="preserve"> LP-WUS monitoring according to the LP-WUS monitoring configuration before </w:t>
            </w:r>
            <w:proofErr w:type="spellStart"/>
            <w:r w:rsidRPr="009E6946">
              <w:rPr>
                <w:bCs/>
                <w:kern w:val="2"/>
                <w:szCs w:val="22"/>
                <w:lang w:eastAsia="x-none"/>
              </w:rPr>
              <w:t>drx-onDurationTimer</w:t>
            </w:r>
            <w:proofErr w:type="spellEnd"/>
            <w:r w:rsidRPr="009E6946">
              <w:rPr>
                <w:bCs/>
                <w:kern w:val="2"/>
                <w:szCs w:val="22"/>
                <w:lang w:eastAsia="x-none"/>
              </w:rPr>
              <w:t xml:space="preserve"> to trigger the starting of the </w:t>
            </w:r>
            <w:proofErr w:type="spellStart"/>
            <w:r w:rsidRPr="009E6946">
              <w:rPr>
                <w:bCs/>
                <w:kern w:val="2"/>
                <w:szCs w:val="22"/>
                <w:lang w:eastAsia="x-none"/>
              </w:rPr>
              <w:t>drx-onDurationTimer</w:t>
            </w:r>
            <w:proofErr w:type="spellEnd"/>
            <w:r w:rsidRPr="009E6946">
              <w:rPr>
                <w:bCs/>
                <w:kern w:val="2"/>
                <w:szCs w:val="22"/>
                <w:lang w:eastAsia="x-none"/>
              </w:rPr>
              <w:t>.</w:t>
            </w:r>
            <w:bookmarkEnd w:id="7"/>
          </w:p>
          <w:p w14:paraId="44744587" w14:textId="77777777" w:rsidR="009E6946" w:rsidRPr="009E6946" w:rsidRDefault="009E6946" w:rsidP="007B190E">
            <w:pPr>
              <w:widowControl/>
              <w:numPr>
                <w:ilvl w:val="3"/>
                <w:numId w:val="22"/>
              </w:numPr>
              <w:adjustRightInd w:val="0"/>
              <w:snapToGrid w:val="0"/>
              <w:spacing w:afterLines="50" w:after="120"/>
              <w:jc w:val="left"/>
              <w:rPr>
                <w:rFonts w:eastAsia="Yu Mincho"/>
                <w:bCs/>
                <w:szCs w:val="22"/>
                <w:lang w:eastAsia="x-none"/>
              </w:rPr>
            </w:pPr>
            <w:r w:rsidRPr="009E6946">
              <w:rPr>
                <w:bCs/>
                <w:kern w:val="2"/>
                <w:szCs w:val="22"/>
                <w:lang w:eastAsia="x-none"/>
              </w:rPr>
              <w:t>This option may replace DCP functionality</w:t>
            </w:r>
          </w:p>
          <w:p w14:paraId="3B9C1300"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1-2: LP-WUS monitoring outside </w:t>
            </w:r>
            <w:r w:rsidRPr="009E6946">
              <w:rPr>
                <w:bCs/>
                <w:color w:val="FF0000"/>
                <w:kern w:val="2"/>
                <w:szCs w:val="22"/>
                <w:lang w:eastAsia="x-none"/>
              </w:rPr>
              <w:t>at least</w:t>
            </w:r>
            <w:r w:rsidRPr="009E6946">
              <w:rPr>
                <w:bCs/>
                <w:kern w:val="2"/>
                <w:szCs w:val="22"/>
                <w:lang w:eastAsia="x-none"/>
              </w:rPr>
              <w:t xml:space="preserve"> </w:t>
            </w:r>
            <w:r w:rsidRPr="009E6946">
              <w:rPr>
                <w:bCs/>
                <w:color w:val="FF0000"/>
                <w:kern w:val="2"/>
                <w:szCs w:val="22"/>
                <w:lang w:eastAsia="x-none"/>
              </w:rPr>
              <w:t xml:space="preserve">legacy </w:t>
            </w:r>
            <w:r w:rsidRPr="009E6946">
              <w:rPr>
                <w:bCs/>
                <w:kern w:val="2"/>
                <w:szCs w:val="22"/>
                <w:lang w:eastAsia="x-none"/>
              </w:rPr>
              <w:t>C-DRX active time according to the LP-WUS monitoring configuration to trigger PDCCH monitoring.</w:t>
            </w:r>
          </w:p>
          <w:p w14:paraId="6D91C15C" w14:textId="77777777" w:rsidR="009E6946" w:rsidRPr="009E6946" w:rsidRDefault="009E6946" w:rsidP="007B190E">
            <w:pPr>
              <w:widowControl/>
              <w:numPr>
                <w:ilvl w:val="3"/>
                <w:numId w:val="22"/>
              </w:numPr>
              <w:adjustRightInd w:val="0"/>
              <w:snapToGrid w:val="0"/>
              <w:spacing w:afterLines="50" w:after="120"/>
              <w:jc w:val="left"/>
              <w:rPr>
                <w:bCs/>
                <w:kern w:val="2"/>
                <w:szCs w:val="22"/>
                <w:lang w:eastAsia="x-none"/>
              </w:rPr>
            </w:pPr>
            <w:r w:rsidRPr="009E6946">
              <w:rPr>
                <w:bCs/>
                <w:kern w:val="2"/>
                <w:szCs w:val="22"/>
                <w:lang w:eastAsia="x-none"/>
              </w:rPr>
              <w:t xml:space="preserve">PDCCH monitoring possibly irrespective of </w:t>
            </w:r>
            <w:proofErr w:type="spellStart"/>
            <w:r w:rsidRPr="009E6946">
              <w:rPr>
                <w:bCs/>
                <w:kern w:val="2"/>
                <w:szCs w:val="22"/>
                <w:lang w:eastAsia="x-none"/>
              </w:rPr>
              <w:t>drx-onDurationTimer</w:t>
            </w:r>
            <w:proofErr w:type="spellEnd"/>
          </w:p>
          <w:p w14:paraId="0BB3E8E0"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1-2-1: PDCCH monitoring may be additionally triggered based on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FF995FF" w14:textId="77777777" w:rsidR="009E6946" w:rsidRPr="009E6946" w:rsidRDefault="009E6946" w:rsidP="007B190E">
            <w:pPr>
              <w:pStyle w:val="affff0"/>
              <w:widowControl/>
              <w:numPr>
                <w:ilvl w:val="5"/>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eastAsia="Yu Mincho" w:hAnsi="Times New Roman"/>
                <w:bCs/>
                <w:color w:val="FF0000"/>
                <w:kern w:val="2"/>
                <w:szCs w:val="22"/>
              </w:rPr>
              <w:t>If this is adopted, it should be configured together with Option 1-1 to achieve power saving gain compared to legacy C-DRX</w:t>
            </w:r>
          </w:p>
          <w:p w14:paraId="74FC0916"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1-2-2: PDCCH monitoring is not triggered by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3F58CB4"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1-3: LP-WUS monitoring inside </w:t>
            </w:r>
            <w:r w:rsidRPr="009E6946">
              <w:rPr>
                <w:bCs/>
                <w:color w:val="FF0000"/>
                <w:kern w:val="2"/>
                <w:szCs w:val="22"/>
                <w:lang w:eastAsia="x-none"/>
              </w:rPr>
              <w:t xml:space="preserve">at least legacy </w:t>
            </w:r>
            <w:r w:rsidRPr="009E6946">
              <w:rPr>
                <w:bCs/>
                <w:kern w:val="2"/>
                <w:szCs w:val="22"/>
                <w:lang w:eastAsia="x-none"/>
              </w:rPr>
              <w:t>C-DRX active time according to the LP-WUS monitoring configuration to trigger PDCCH monitoring.</w:t>
            </w:r>
          </w:p>
          <w:p w14:paraId="7E2384AB" w14:textId="77777777" w:rsidR="009E6946" w:rsidRPr="009E6946" w:rsidRDefault="009E6946" w:rsidP="007B190E">
            <w:pPr>
              <w:widowControl/>
              <w:numPr>
                <w:ilvl w:val="1"/>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Case 2: PDCCH monitoring is triggered by LP-WUS without C-DRX configuration. LP-WUS can be monitored at any time according to the LP-WUS monitoring configuration</w:t>
            </w:r>
          </w:p>
          <w:p w14:paraId="33A58590" w14:textId="77777777" w:rsidR="009E6946" w:rsidRPr="009E6946" w:rsidRDefault="009E6946" w:rsidP="007B190E">
            <w:pPr>
              <w:widowControl/>
              <w:numPr>
                <w:ilvl w:val="2"/>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FFS duty-cycled and/or continuous LP-WUS monitoring</w:t>
            </w:r>
          </w:p>
          <w:p w14:paraId="7001BF73" w14:textId="77777777" w:rsidR="009E6946" w:rsidRPr="009E6946" w:rsidRDefault="009E6946" w:rsidP="007B190E">
            <w:pPr>
              <w:widowControl/>
              <w:numPr>
                <w:ilvl w:val="0"/>
                <w:numId w:val="22"/>
              </w:numPr>
              <w:adjustRightInd w:val="0"/>
              <w:snapToGrid w:val="0"/>
              <w:spacing w:afterLines="50" w:after="120"/>
              <w:jc w:val="left"/>
              <w:rPr>
                <w:rFonts w:eastAsia="Yu Mincho"/>
                <w:bCs/>
                <w:color w:val="FF0000"/>
                <w:kern w:val="2"/>
                <w:szCs w:val="22"/>
                <w:lang w:eastAsia="x-none"/>
              </w:rPr>
            </w:pPr>
            <w:r w:rsidRPr="009E6946">
              <w:rPr>
                <w:rFonts w:eastAsia="Yu Mincho"/>
                <w:bCs/>
                <w:kern w:val="2"/>
                <w:szCs w:val="22"/>
                <w:lang w:eastAsia="x-none"/>
              </w:rPr>
              <w:t xml:space="preserve">Combination of options in Case 1 </w:t>
            </w:r>
            <w:r w:rsidRPr="009E6946">
              <w:rPr>
                <w:rFonts w:eastAsia="Yu Mincho"/>
                <w:bCs/>
                <w:strike/>
                <w:color w:val="FF0000"/>
                <w:kern w:val="2"/>
                <w:szCs w:val="22"/>
                <w:lang w:eastAsia="x-none"/>
              </w:rPr>
              <w:t>and combination of options in Case 1 and Case 2 are not precluded</w:t>
            </w:r>
            <w:r w:rsidRPr="009E6946">
              <w:rPr>
                <w:rFonts w:eastAsia="Yu Mincho"/>
                <w:bCs/>
                <w:color w:val="FF0000"/>
                <w:kern w:val="2"/>
                <w:szCs w:val="22"/>
                <w:lang w:eastAsia="x-none"/>
              </w:rPr>
              <w:t xml:space="preserve"> should be considered.</w:t>
            </w:r>
          </w:p>
          <w:p w14:paraId="0E1A8C53" w14:textId="77777777" w:rsidR="009E6946" w:rsidRPr="009E6946" w:rsidRDefault="009E6946" w:rsidP="007B190E">
            <w:pPr>
              <w:pStyle w:val="affff0"/>
              <w:widowControl/>
              <w:numPr>
                <w:ilvl w:val="0"/>
                <w:numId w:val="22"/>
              </w:numPr>
              <w:adjustRightInd w:val="0"/>
              <w:snapToGrid w:val="0"/>
              <w:spacing w:afterLines="50" w:after="120"/>
              <w:ind w:firstLineChars="0"/>
              <w:rPr>
                <w:rFonts w:ascii="Times New Roman" w:eastAsia="Yu Mincho" w:hAnsi="Times New Roman"/>
                <w:bCs/>
                <w:color w:val="FF0000"/>
                <w:kern w:val="2"/>
                <w:szCs w:val="22"/>
              </w:rPr>
            </w:pPr>
            <w:r w:rsidRPr="009E6946">
              <w:rPr>
                <w:rFonts w:ascii="Times New Roman" w:eastAsia="Yu Mincho" w:hAnsi="Times New Roman"/>
                <w:bCs/>
                <w:color w:val="FF0000"/>
                <w:kern w:val="2"/>
                <w:szCs w:val="22"/>
              </w:rPr>
              <w:t xml:space="preserve">RAN1 does not discuss C-DRX related timers other than </w:t>
            </w:r>
            <w:proofErr w:type="spellStart"/>
            <w:r w:rsidRPr="009E6946">
              <w:rPr>
                <w:rFonts w:ascii="Times New Roman" w:eastAsia="Yu Mincho" w:hAnsi="Times New Roman"/>
                <w:bCs/>
                <w:color w:val="FF0000"/>
                <w:kern w:val="2"/>
                <w:szCs w:val="22"/>
              </w:rPr>
              <w:t>drx-onDurationTimer</w:t>
            </w:r>
            <w:proofErr w:type="spellEnd"/>
            <w:r w:rsidRPr="009E6946">
              <w:rPr>
                <w:rFonts w:ascii="Times New Roman" w:eastAsia="Yu Mincho" w:hAnsi="Times New Roman"/>
                <w:bCs/>
                <w:color w:val="FF0000"/>
                <w:kern w:val="2"/>
                <w:szCs w:val="22"/>
              </w:rPr>
              <w:t>, this topic is up to RAN2</w:t>
            </w:r>
          </w:p>
          <w:p w14:paraId="49DDC68B" w14:textId="77777777" w:rsidR="00940B22" w:rsidRDefault="009E6946" w:rsidP="009E6946">
            <w:pPr>
              <w:widowControl/>
              <w:adjustRightInd w:val="0"/>
              <w:snapToGrid w:val="0"/>
              <w:spacing w:afterLines="50" w:after="120"/>
              <w:jc w:val="left"/>
              <w:rPr>
                <w:rFonts w:eastAsia="Yu Mincho"/>
                <w:bCs/>
                <w:color w:val="FF0000"/>
                <w:kern w:val="2"/>
                <w:szCs w:val="22"/>
              </w:rPr>
            </w:pPr>
            <w:r w:rsidRPr="009E6946">
              <w:rPr>
                <w:rFonts w:eastAsia="Yu Mincho"/>
                <w:bCs/>
                <w:color w:val="FF0000"/>
                <w:kern w:val="2"/>
                <w:szCs w:val="22"/>
              </w:rPr>
              <w:t>Note: Above does not preclude to support fallback mechanism to trigger PDCCH monitoring, if any</w:t>
            </w:r>
          </w:p>
          <w:p w14:paraId="5C169BCF" w14:textId="233DE52A" w:rsidR="006C29D8" w:rsidRPr="009E6946" w:rsidRDefault="006C29D8" w:rsidP="006C29D8">
            <w:pPr>
              <w:adjustRightInd w:val="0"/>
              <w:snapToGrid w:val="0"/>
              <w:spacing w:afterLines="50" w:after="120"/>
              <w:rPr>
                <w:b/>
                <w:bCs/>
                <w:highlight w:val="green"/>
                <w:lang w:eastAsia="x-none"/>
              </w:rPr>
            </w:pPr>
            <w:r w:rsidRPr="009E6946">
              <w:rPr>
                <w:b/>
                <w:bCs/>
                <w:highlight w:val="green"/>
                <w:lang w:eastAsia="x-none"/>
              </w:rPr>
              <w:t>Agreement</w:t>
            </w:r>
            <w:r>
              <w:rPr>
                <w:b/>
                <w:bCs/>
                <w:highlight w:val="green"/>
                <w:lang w:eastAsia="x-none"/>
              </w:rPr>
              <w:t>@RAN1#117</w:t>
            </w:r>
          </w:p>
          <w:p w14:paraId="1A990B33" w14:textId="77777777" w:rsidR="006C29D8" w:rsidRPr="00BF30B5" w:rsidRDefault="006C29D8" w:rsidP="006C29D8">
            <w:pPr>
              <w:spacing w:after="180" w:line="252" w:lineRule="auto"/>
              <w:contextualSpacing/>
              <w:rPr>
                <w:bCs/>
              </w:rPr>
            </w:pPr>
            <w:r w:rsidRPr="00BF30B5">
              <w:rPr>
                <w:bCs/>
              </w:rPr>
              <w:t>Study whether/how LP-WUS works when UE is configured with CA in RRC CONNECTED mode</w:t>
            </w:r>
          </w:p>
          <w:p w14:paraId="7C4F64C9" w14:textId="77777777" w:rsidR="006C29D8" w:rsidRPr="00BF30B5" w:rsidRDefault="006C29D8" w:rsidP="00B41DF6">
            <w:pPr>
              <w:pStyle w:val="affff0"/>
              <w:widowControl/>
              <w:numPr>
                <w:ilvl w:val="1"/>
                <w:numId w:val="36"/>
              </w:numPr>
              <w:spacing w:after="180" w:line="252" w:lineRule="auto"/>
              <w:ind w:firstLineChars="0"/>
              <w:contextualSpacing/>
              <w:rPr>
                <w:rFonts w:ascii="Times New Roman" w:hAnsi="Times New Roman"/>
                <w:bCs/>
              </w:rPr>
            </w:pPr>
            <w:r w:rsidRPr="00BF30B5">
              <w:rPr>
                <w:rFonts w:ascii="Times New Roman" w:eastAsia="Yu Mincho" w:hAnsi="Times New Roman"/>
                <w:bCs/>
              </w:rPr>
              <w:t xml:space="preserve">FFS: </w:t>
            </w:r>
            <w:r w:rsidRPr="00BF30B5">
              <w:rPr>
                <w:rFonts w:ascii="Times New Roman" w:hAnsi="Times New Roman"/>
                <w:bCs/>
              </w:rPr>
              <w:t>The cell(s) where PDCCH monitoring triggered by a</w:t>
            </w:r>
            <w:r w:rsidRPr="00BF30B5">
              <w:rPr>
                <w:rFonts w:ascii="Times New Roman" w:eastAsia="Yu Mincho" w:hAnsi="Times New Roman"/>
                <w:bCs/>
              </w:rPr>
              <w:t xml:space="preserve"> LP-WUS is applicable</w:t>
            </w:r>
          </w:p>
          <w:p w14:paraId="0CDA7B3E" w14:textId="77777777" w:rsidR="006C29D8" w:rsidRPr="00BF30B5" w:rsidRDefault="006C29D8" w:rsidP="00B41DF6">
            <w:pPr>
              <w:pStyle w:val="affff0"/>
              <w:widowControl/>
              <w:numPr>
                <w:ilvl w:val="2"/>
                <w:numId w:val="36"/>
              </w:numPr>
              <w:spacing w:after="180" w:line="252" w:lineRule="auto"/>
              <w:ind w:firstLineChars="0"/>
              <w:contextualSpacing/>
              <w:rPr>
                <w:rFonts w:ascii="Times New Roman" w:hAnsi="Times New Roman"/>
                <w:bCs/>
              </w:rPr>
            </w:pPr>
            <w:r w:rsidRPr="00BF30B5">
              <w:rPr>
                <w:rFonts w:ascii="Times New Roman" w:eastAsia="Yu Mincho" w:hAnsi="Times New Roman"/>
                <w:bCs/>
              </w:rPr>
              <w:lastRenderedPageBreak/>
              <w:t xml:space="preserve">Option 1: one or more serving cells based on </w:t>
            </w:r>
            <w:proofErr w:type="spellStart"/>
            <w:r w:rsidRPr="00BF30B5">
              <w:rPr>
                <w:rFonts w:ascii="Times New Roman" w:eastAsia="Yu Mincho" w:hAnsi="Times New Roman"/>
                <w:bCs/>
              </w:rPr>
              <w:t>gNB</w:t>
            </w:r>
            <w:proofErr w:type="spellEnd"/>
            <w:r w:rsidRPr="00BF30B5">
              <w:rPr>
                <w:rFonts w:ascii="Times New Roman" w:eastAsia="Yu Mincho" w:hAnsi="Times New Roman"/>
                <w:bCs/>
              </w:rPr>
              <w:t xml:space="preserve"> indication/configuration</w:t>
            </w:r>
          </w:p>
          <w:p w14:paraId="34B6B5B1" w14:textId="77777777" w:rsidR="006C29D8" w:rsidRPr="00BF30B5" w:rsidRDefault="006C29D8" w:rsidP="00B41DF6">
            <w:pPr>
              <w:pStyle w:val="affff0"/>
              <w:widowControl/>
              <w:numPr>
                <w:ilvl w:val="2"/>
                <w:numId w:val="36"/>
              </w:numPr>
              <w:spacing w:after="180" w:line="252" w:lineRule="auto"/>
              <w:ind w:firstLineChars="0"/>
              <w:contextualSpacing/>
              <w:rPr>
                <w:rFonts w:ascii="Times New Roman" w:hAnsi="Times New Roman"/>
                <w:bCs/>
              </w:rPr>
            </w:pPr>
            <w:r w:rsidRPr="00BF30B5">
              <w:rPr>
                <w:rFonts w:ascii="Times New Roman" w:eastAsia="Yu Mincho" w:hAnsi="Times New Roman"/>
                <w:bCs/>
              </w:rPr>
              <w:t>Option 2: all activated serving cells</w:t>
            </w:r>
          </w:p>
          <w:p w14:paraId="0C494CF3" w14:textId="246F6FDE" w:rsidR="006C29D8" w:rsidRPr="004C4D00" w:rsidRDefault="006C29D8" w:rsidP="00B41DF6">
            <w:pPr>
              <w:pStyle w:val="affff0"/>
              <w:widowControl/>
              <w:numPr>
                <w:ilvl w:val="2"/>
                <w:numId w:val="36"/>
              </w:numPr>
              <w:spacing w:after="180" w:line="252" w:lineRule="auto"/>
              <w:ind w:firstLineChars="0"/>
              <w:contextualSpacing/>
              <w:rPr>
                <w:rFonts w:ascii="Times New Roman" w:hAnsi="Times New Roman"/>
                <w:bCs/>
              </w:rPr>
            </w:pPr>
            <w:r w:rsidRPr="00BF30B5">
              <w:rPr>
                <w:rFonts w:ascii="Times New Roman" w:eastAsia="Yu Mincho" w:hAnsi="Times New Roman"/>
                <w:bCs/>
              </w:rPr>
              <w:t>Note: other options are not precluded</w:t>
            </w:r>
          </w:p>
        </w:tc>
      </w:tr>
    </w:tbl>
    <w:p w14:paraId="7FEC8915" w14:textId="77777777" w:rsidR="00940B22" w:rsidRDefault="00940B22" w:rsidP="006A0FD8">
      <w:pPr>
        <w:rPr>
          <w:rFonts w:ascii="Times New Roman" w:eastAsia="等线" w:hAnsi="Times New Roman" w:cs="Times New Roman"/>
          <w:iCs/>
          <w:sz w:val="20"/>
          <w:szCs w:val="20"/>
          <w:lang w:val="en-GB"/>
        </w:rPr>
      </w:pPr>
    </w:p>
    <w:p w14:paraId="72195899" w14:textId="746F9E06" w:rsidR="005F0D82" w:rsidRDefault="00E159B7" w:rsidP="006A0FD8">
      <w:pPr>
        <w:rPr>
          <w:rFonts w:ascii="Times New Roman" w:eastAsia="等线" w:hAnsi="Times New Roman" w:cs="Times New Roman"/>
          <w:iCs/>
          <w:sz w:val="20"/>
          <w:szCs w:val="20"/>
        </w:rPr>
      </w:pPr>
      <w:r>
        <w:rPr>
          <w:rFonts w:ascii="Times New Roman" w:eastAsia="等线" w:hAnsi="Times New Roman" w:cs="Times New Roman"/>
          <w:iCs/>
          <w:sz w:val="20"/>
          <w:szCs w:val="20"/>
          <w:lang w:val="en-GB"/>
        </w:rPr>
        <w:t>We provide o</w:t>
      </w:r>
      <w:r w:rsidR="00940B22">
        <w:rPr>
          <w:rFonts w:ascii="Times New Roman" w:eastAsia="等线" w:hAnsi="Times New Roman" w:cs="Times New Roman"/>
          <w:iCs/>
          <w:sz w:val="20"/>
          <w:szCs w:val="20"/>
          <w:lang w:val="en-GB"/>
        </w:rPr>
        <w:t xml:space="preserve">ur views </w:t>
      </w:r>
      <w:r w:rsidR="004C4D00">
        <w:rPr>
          <w:rFonts w:ascii="Times New Roman" w:eastAsia="等线" w:hAnsi="Times New Roman" w:cs="Times New Roman"/>
          <w:iCs/>
          <w:sz w:val="20"/>
          <w:szCs w:val="20"/>
          <w:lang w:val="en-GB"/>
        </w:rPr>
        <w:t xml:space="preserve">and simulation results </w:t>
      </w:r>
      <w:r w:rsidR="005F0D82">
        <w:rPr>
          <w:rFonts w:ascii="Times New Roman" w:eastAsia="等线" w:hAnsi="Times New Roman" w:cs="Times New Roman"/>
          <w:iCs/>
          <w:sz w:val="20"/>
          <w:szCs w:val="20"/>
          <w:lang w:val="en-GB"/>
        </w:rPr>
        <w:t>for</w:t>
      </w:r>
      <w:r w:rsidR="00940B22">
        <w:rPr>
          <w:rFonts w:ascii="Times New Roman" w:eastAsia="等线" w:hAnsi="Times New Roman" w:cs="Times New Roman"/>
          <w:iCs/>
          <w:sz w:val="20"/>
          <w:szCs w:val="20"/>
          <w:lang w:val="en-GB"/>
        </w:rPr>
        <w:t xml:space="preserve"> </w:t>
      </w:r>
      <w:r w:rsidR="00940B22" w:rsidRPr="00223E45">
        <w:rPr>
          <w:rFonts w:ascii="Times" w:eastAsia="Batang" w:hAnsi="Times" w:cs="Times New Roman"/>
          <w:bCs/>
          <w:sz w:val="20"/>
          <w:lang w:val="en-GB" w:eastAsia="x-none"/>
        </w:rPr>
        <w:t>LP-WUS</w:t>
      </w:r>
      <w:r w:rsidR="004F10B7">
        <w:rPr>
          <w:rFonts w:ascii="Times" w:eastAsia="Batang" w:hAnsi="Times" w:cs="Times New Roman"/>
          <w:bCs/>
          <w:sz w:val="20"/>
          <w:lang w:val="en-GB" w:eastAsia="x-none"/>
        </w:rPr>
        <w:t xml:space="preserve"> operation</w:t>
      </w:r>
      <w:r w:rsidR="00940B22" w:rsidRPr="00223E45">
        <w:rPr>
          <w:rFonts w:ascii="Times" w:eastAsia="Batang" w:hAnsi="Times" w:cs="Times New Roman"/>
          <w:bCs/>
          <w:sz w:val="20"/>
          <w:lang w:val="en-GB" w:eastAsia="x-none"/>
        </w:rPr>
        <w:t xml:space="preserve"> with C-DRX configuration</w:t>
      </w:r>
      <w:r>
        <w:rPr>
          <w:rFonts w:ascii="Times" w:eastAsia="Batang" w:hAnsi="Times" w:cs="Times New Roman"/>
          <w:bCs/>
          <w:sz w:val="20"/>
          <w:lang w:val="en-GB" w:eastAsia="x-none"/>
        </w:rPr>
        <w:t xml:space="preserve">, i.e., options for Case 1 in section 2.1 followed by the discussion on LP-WUS </w:t>
      </w:r>
      <w:r>
        <w:rPr>
          <w:rFonts w:ascii="Times New Roman" w:hAnsi="Times New Roman"/>
          <w:bCs/>
          <w:szCs w:val="20"/>
        </w:rPr>
        <w:t xml:space="preserve">operation for </w:t>
      </w:r>
      <w:r w:rsidRPr="00BF30B5">
        <w:rPr>
          <w:rFonts w:ascii="Times New Roman" w:hAnsi="Times New Roman"/>
          <w:bCs/>
          <w:szCs w:val="20"/>
        </w:rPr>
        <w:t>UE is configured with CA</w:t>
      </w:r>
      <w:r>
        <w:rPr>
          <w:rFonts w:ascii="Times New Roman" w:eastAsia="等线" w:hAnsi="Times New Roman" w:cs="Times New Roman"/>
          <w:iCs/>
          <w:sz w:val="20"/>
          <w:szCs w:val="20"/>
          <w:lang w:val="en-GB"/>
        </w:rPr>
        <w:t xml:space="preserve"> in section 2.2.</w:t>
      </w:r>
    </w:p>
    <w:p w14:paraId="5DE342AC" w14:textId="77777777" w:rsidR="00E159B7" w:rsidRPr="00E159B7" w:rsidRDefault="00E159B7" w:rsidP="00E159B7">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 with C-DRX configuration</w:t>
      </w:r>
    </w:p>
    <w:p w14:paraId="60692743" w14:textId="4A49BDA1" w:rsidR="00223E45" w:rsidRPr="004C4D00" w:rsidRDefault="00223E45" w:rsidP="004C4D00">
      <w:pPr>
        <w:adjustRightInd w:val="0"/>
        <w:snapToGrid w:val="0"/>
        <w:spacing w:afterLines="50" w:after="120"/>
        <w:rPr>
          <w:rFonts w:ascii="Times New Roman" w:eastAsia="宋体" w:hAnsi="Times New Roman" w:cs="Times"/>
          <w:b/>
          <w:bCs/>
          <w:iCs/>
          <w:kern w:val="0"/>
          <w:sz w:val="20"/>
          <w:szCs w:val="20"/>
        </w:rPr>
      </w:pPr>
      <w:r w:rsidRPr="004C4D00">
        <w:rPr>
          <w:rFonts w:ascii="Times New Roman" w:eastAsia="宋体" w:hAnsi="Times New Roman" w:cs="Times"/>
          <w:b/>
          <w:bCs/>
          <w:iCs/>
          <w:kern w:val="0"/>
          <w:sz w:val="20"/>
          <w:szCs w:val="20"/>
        </w:rPr>
        <w:t xml:space="preserve">Option 1-1: LP-WUS monitoring according to the LP-WUS monitoring configuration before </w:t>
      </w:r>
      <w:proofErr w:type="spellStart"/>
      <w:r w:rsidRPr="004C4D00">
        <w:rPr>
          <w:rFonts w:ascii="Times New Roman" w:eastAsia="宋体" w:hAnsi="Times New Roman" w:cs="Times"/>
          <w:b/>
          <w:bCs/>
          <w:iCs/>
          <w:kern w:val="0"/>
          <w:sz w:val="20"/>
          <w:szCs w:val="20"/>
        </w:rPr>
        <w:t>drx-onDurationTimer</w:t>
      </w:r>
      <w:proofErr w:type="spellEnd"/>
      <w:r w:rsidRPr="004C4D00">
        <w:rPr>
          <w:rFonts w:ascii="Times New Roman" w:eastAsia="宋体" w:hAnsi="Times New Roman" w:cs="Times"/>
          <w:b/>
          <w:bCs/>
          <w:iCs/>
          <w:kern w:val="0"/>
          <w:sz w:val="20"/>
          <w:szCs w:val="20"/>
        </w:rPr>
        <w:t xml:space="preserve"> to trigger the starting of the </w:t>
      </w:r>
      <w:proofErr w:type="spellStart"/>
      <w:r w:rsidRPr="004C4D00">
        <w:rPr>
          <w:rFonts w:ascii="Times New Roman" w:eastAsia="宋体" w:hAnsi="Times New Roman" w:cs="Times"/>
          <w:b/>
          <w:bCs/>
          <w:iCs/>
          <w:kern w:val="0"/>
          <w:sz w:val="20"/>
          <w:szCs w:val="20"/>
        </w:rPr>
        <w:t>drx-onDurationTimer</w:t>
      </w:r>
      <w:proofErr w:type="spellEnd"/>
      <w:r w:rsidRPr="004C4D00">
        <w:rPr>
          <w:rFonts w:ascii="Times New Roman" w:eastAsia="宋体" w:hAnsi="Times New Roman" w:cs="Times"/>
          <w:b/>
          <w:bCs/>
          <w:iCs/>
          <w:kern w:val="0"/>
          <w:sz w:val="20"/>
          <w:szCs w:val="20"/>
        </w:rPr>
        <w:t>.</w:t>
      </w:r>
    </w:p>
    <w:p w14:paraId="61BB912A" w14:textId="2FDB4542" w:rsidR="00822EDF" w:rsidRDefault="00AF4931"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As shown in Figure 1, </w:t>
      </w:r>
      <w:r w:rsidR="00005868" w:rsidRPr="00036F88">
        <w:rPr>
          <w:rFonts w:ascii="Times New Roman" w:eastAsia="宋体" w:hAnsi="Times New Roman" w:cs="Times" w:hint="eastAsia"/>
          <w:iCs/>
          <w:kern w:val="0"/>
          <w:sz w:val="20"/>
          <w:szCs w:val="20"/>
        </w:rPr>
        <w:t>O</w:t>
      </w:r>
      <w:r w:rsidR="00005868" w:rsidRPr="00036F88">
        <w:rPr>
          <w:rFonts w:ascii="Times New Roman" w:eastAsia="宋体" w:hAnsi="Times New Roman" w:cs="Times"/>
          <w:iCs/>
          <w:kern w:val="0"/>
          <w:sz w:val="20"/>
          <w:szCs w:val="20"/>
        </w:rPr>
        <w:t>ption 1</w:t>
      </w:r>
      <w:r w:rsidR="00673494">
        <w:rPr>
          <w:rFonts w:ascii="Times New Roman" w:eastAsia="宋体" w:hAnsi="Times New Roman" w:cs="Times"/>
          <w:iCs/>
          <w:kern w:val="0"/>
          <w:sz w:val="20"/>
          <w:szCs w:val="20"/>
        </w:rPr>
        <w:t>-1</w:t>
      </w:r>
      <w:r w:rsidR="00005868" w:rsidRPr="00036F88">
        <w:rPr>
          <w:rFonts w:ascii="Times New Roman" w:eastAsia="宋体" w:hAnsi="Times New Roman" w:cs="Times"/>
          <w:iCs/>
          <w:kern w:val="0"/>
          <w:sz w:val="20"/>
          <w:szCs w:val="20"/>
        </w:rPr>
        <w:t xml:space="preserve"> is to use </w:t>
      </w:r>
      <w:r w:rsidR="004F10B7">
        <w:rPr>
          <w:rFonts w:ascii="Times New Roman" w:eastAsia="宋体" w:hAnsi="Times New Roman" w:cs="Times"/>
          <w:iCs/>
          <w:kern w:val="0"/>
          <w:sz w:val="20"/>
          <w:szCs w:val="20"/>
        </w:rPr>
        <w:t>LP-</w:t>
      </w:r>
      <w:r w:rsidR="00005868" w:rsidRPr="00036F88">
        <w:rPr>
          <w:rFonts w:ascii="Times New Roman" w:eastAsia="宋体" w:hAnsi="Times New Roman" w:cs="Times"/>
          <w:iCs/>
          <w:kern w:val="0"/>
          <w:sz w:val="20"/>
          <w:szCs w:val="20"/>
        </w:rPr>
        <w:t xml:space="preserve">WUS to achieve the </w:t>
      </w:r>
      <w:r w:rsidR="00940B22">
        <w:rPr>
          <w:rFonts w:ascii="Times New Roman" w:eastAsia="宋体" w:hAnsi="Times New Roman" w:cs="Times"/>
          <w:iCs/>
          <w:kern w:val="0"/>
          <w:sz w:val="20"/>
          <w:szCs w:val="20"/>
        </w:rPr>
        <w:t>similar</w:t>
      </w:r>
      <w:r w:rsidR="00D83598" w:rsidRPr="00036F88">
        <w:rPr>
          <w:rFonts w:ascii="Times New Roman" w:eastAsia="宋体" w:hAnsi="Times New Roman" w:cs="Times"/>
          <w:iCs/>
          <w:kern w:val="0"/>
          <w:sz w:val="20"/>
          <w:szCs w:val="20"/>
        </w:rPr>
        <w:t xml:space="preserve"> </w:t>
      </w:r>
      <w:r w:rsidR="00005868" w:rsidRPr="00036F88">
        <w:rPr>
          <w:rFonts w:ascii="Times New Roman" w:eastAsia="宋体" w:hAnsi="Times New Roman" w:cs="Times"/>
          <w:iCs/>
          <w:kern w:val="0"/>
          <w:sz w:val="20"/>
          <w:szCs w:val="20"/>
        </w:rPr>
        <w:t xml:space="preserve">function as Rel-16 DCP </w:t>
      </w:r>
      <w:r w:rsidR="00940B22">
        <w:rPr>
          <w:rFonts w:ascii="Times New Roman" w:eastAsia="宋体" w:hAnsi="Times New Roman" w:cs="Times"/>
          <w:iCs/>
          <w:kern w:val="0"/>
          <w:sz w:val="20"/>
          <w:szCs w:val="20"/>
        </w:rPr>
        <w:t xml:space="preserve">in terms of </w:t>
      </w:r>
      <w:r w:rsidR="00005868" w:rsidRPr="00036F88">
        <w:rPr>
          <w:rFonts w:ascii="Times New Roman" w:eastAsia="宋体" w:hAnsi="Times New Roman" w:cs="Times"/>
          <w:iCs/>
          <w:kern w:val="0"/>
          <w:sz w:val="20"/>
          <w:szCs w:val="20"/>
        </w:rPr>
        <w:t>indicat</w:t>
      </w:r>
      <w:r w:rsidR="00940B22">
        <w:rPr>
          <w:rFonts w:ascii="Times New Roman" w:eastAsia="宋体" w:hAnsi="Times New Roman" w:cs="Times"/>
          <w:iCs/>
          <w:kern w:val="0"/>
          <w:sz w:val="20"/>
          <w:szCs w:val="20"/>
        </w:rPr>
        <w:t>ing</w:t>
      </w:r>
      <w:r w:rsidR="00005868" w:rsidRPr="00036F88">
        <w:rPr>
          <w:rFonts w:ascii="Times New Roman" w:eastAsia="宋体" w:hAnsi="Times New Roman" w:cs="Times"/>
          <w:iCs/>
          <w:kern w:val="0"/>
          <w:sz w:val="20"/>
          <w:szCs w:val="20"/>
        </w:rPr>
        <w:t xml:space="preserve"> </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whether</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 xml:space="preserve"> to start the next </w:t>
      </w:r>
      <w:proofErr w:type="spellStart"/>
      <w:r w:rsidR="006B73FE" w:rsidRPr="006B73FE">
        <w:rPr>
          <w:rFonts w:ascii="Times New Roman" w:eastAsia="宋体" w:hAnsi="Times New Roman" w:cs="Times"/>
          <w:i/>
          <w:iCs/>
          <w:kern w:val="0"/>
          <w:sz w:val="20"/>
          <w:szCs w:val="20"/>
        </w:rPr>
        <w:t>drx-onDurationTimer</w:t>
      </w:r>
      <w:proofErr w:type="spellEnd"/>
      <w:r w:rsidR="00BB7F18" w:rsidRPr="00036F88">
        <w:rPr>
          <w:rFonts w:ascii="Times New Roman" w:eastAsia="宋体" w:hAnsi="Times New Roman" w:cs="Times"/>
          <w:iCs/>
          <w:kern w:val="0"/>
          <w:sz w:val="20"/>
          <w:szCs w:val="20"/>
        </w:rPr>
        <w:t>.</w:t>
      </w:r>
      <w:r w:rsidR="00CD0B89" w:rsidRP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iCs/>
          <w:kern w:val="0"/>
          <w:sz w:val="20"/>
          <w:szCs w:val="20"/>
        </w:rPr>
        <w:t>The procedure</w:t>
      </w:r>
      <w:r w:rsidR="00CD0B89">
        <w:rPr>
          <w:rFonts w:ascii="Times New Roman" w:eastAsia="宋体" w:hAnsi="Times New Roman" w:cs="Times"/>
          <w:iCs/>
          <w:kern w:val="0"/>
          <w:sz w:val="20"/>
          <w:szCs w:val="20"/>
        </w:rPr>
        <w:t xml:space="preserve"> of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hint="eastAsia"/>
          <w:iCs/>
          <w:kern w:val="0"/>
          <w:sz w:val="20"/>
          <w:szCs w:val="20"/>
        </w:rPr>
        <w:t>o</w:t>
      </w:r>
      <w:r w:rsidR="00CD0B89" w:rsidRPr="00036F88">
        <w:rPr>
          <w:rFonts w:ascii="Times New Roman" w:eastAsia="宋体" w:hAnsi="Times New Roman" w:cs="Times"/>
          <w:iCs/>
          <w:kern w:val="0"/>
          <w:sz w:val="20"/>
          <w:szCs w:val="20"/>
        </w:rPr>
        <w:t xml:space="preserve">n the start and stop of LP-WUS and PDCCH monitoring </w:t>
      </w:r>
      <w:r w:rsidR="00CD0B89">
        <w:rPr>
          <w:rFonts w:ascii="Times New Roman" w:eastAsia="宋体" w:hAnsi="Times New Roman" w:cs="Times"/>
          <w:iCs/>
          <w:kern w:val="0"/>
          <w:sz w:val="20"/>
          <w:szCs w:val="20"/>
        </w:rPr>
        <w:t>is</w:t>
      </w:r>
      <w:r w:rsidR="00CD0B89" w:rsidRPr="00036F88">
        <w:rPr>
          <w:rFonts w:ascii="Times New Roman" w:eastAsia="宋体" w:hAnsi="Times New Roman" w:cs="Times"/>
          <w:iCs/>
          <w:kern w:val="0"/>
          <w:sz w:val="20"/>
          <w:szCs w:val="20"/>
        </w:rPr>
        <w:t xml:space="preserve"> clear. </w:t>
      </w:r>
      <w:r w:rsidR="00CD0B89">
        <w:rPr>
          <w:rFonts w:ascii="Times New Roman" w:eastAsia="宋体" w:hAnsi="Times New Roman" w:cs="Times"/>
          <w:iCs/>
          <w:kern w:val="0"/>
          <w:sz w:val="20"/>
          <w:szCs w:val="20"/>
        </w:rPr>
        <w:t>The main benefit for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is simple</w:t>
      </w:r>
      <w:r w:rsidR="00CD0B89" w:rsidRPr="00036F88">
        <w:rPr>
          <w:rFonts w:ascii="Times New Roman" w:eastAsia="宋体" w:hAnsi="Times New Roman" w:cs="Times"/>
          <w:iCs/>
          <w:kern w:val="0"/>
          <w:sz w:val="20"/>
          <w:szCs w:val="20"/>
        </w:rPr>
        <w:t xml:space="preserve"> with the least specification impact. However, there is no power saving gain brought by </w:t>
      </w:r>
      <w:r w:rsidR="004F10B7">
        <w:rPr>
          <w:rFonts w:ascii="Times New Roman" w:eastAsia="宋体" w:hAnsi="Times New Roman" w:cs="Times"/>
          <w:iCs/>
          <w:kern w:val="0"/>
          <w:sz w:val="20"/>
          <w:szCs w:val="20"/>
        </w:rPr>
        <w:t>LP-</w:t>
      </w:r>
      <w:r w:rsidR="00CD0B89" w:rsidRPr="00036F88">
        <w:rPr>
          <w:rFonts w:ascii="Times New Roman" w:eastAsia="宋体" w:hAnsi="Times New Roman" w:cs="Times"/>
          <w:iCs/>
          <w:kern w:val="0"/>
          <w:sz w:val="20"/>
          <w:szCs w:val="20"/>
        </w:rPr>
        <w:t>WUS during DRX active time or no traffic latency reduction outside DRX active time.</w:t>
      </w:r>
      <w:r w:rsidR="00CD0B89">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It was proposed that</w:t>
      </w:r>
      <w:r w:rsidR="00822EDF" w:rsidRPr="00A954DD">
        <w:rPr>
          <w:rFonts w:ascii="Times New Roman" w:eastAsia="宋体" w:hAnsi="Times New Roman" w:cs="Times"/>
          <w:iCs/>
          <w:kern w:val="0"/>
          <w:sz w:val="20"/>
          <w:szCs w:val="20"/>
        </w:rPr>
        <w:t xml:space="preserve"> short DRX cycle</w:t>
      </w:r>
      <w:r w:rsidR="00791FD5">
        <w:rPr>
          <w:rFonts w:ascii="Times New Roman" w:eastAsia="宋体" w:hAnsi="Times New Roman" w:cs="Times"/>
          <w:iCs/>
          <w:kern w:val="0"/>
          <w:sz w:val="20"/>
          <w:szCs w:val="20"/>
        </w:rPr>
        <w:t xml:space="preserve"> can be configured for Option 1</w:t>
      </w:r>
      <w:r w:rsidR="00673494">
        <w:rPr>
          <w:rFonts w:ascii="Times New Roman" w:eastAsia="宋体" w:hAnsi="Times New Roman" w:cs="Times"/>
          <w:iCs/>
          <w:kern w:val="0"/>
          <w:sz w:val="20"/>
          <w:szCs w:val="20"/>
        </w:rPr>
        <w:t>-1</w:t>
      </w:r>
      <w:r w:rsidR="00791FD5">
        <w:rPr>
          <w:rFonts w:ascii="Times New Roman" w:eastAsia="宋体" w:hAnsi="Times New Roman" w:cs="Times"/>
          <w:iCs/>
          <w:kern w:val="0"/>
          <w:sz w:val="20"/>
          <w:szCs w:val="20"/>
        </w:rPr>
        <w:t xml:space="preserve"> to reduce the power consumption </w:t>
      </w:r>
      <w:r w:rsidR="004F10B7">
        <w:rPr>
          <w:rFonts w:ascii="Times New Roman" w:eastAsia="宋体" w:hAnsi="Times New Roman" w:cs="Times"/>
          <w:iCs/>
          <w:kern w:val="0"/>
          <w:sz w:val="20"/>
          <w:szCs w:val="20"/>
        </w:rPr>
        <w:t>for</w:t>
      </w:r>
      <w:r w:rsidR="00791FD5">
        <w:rPr>
          <w:rFonts w:ascii="Times New Roman" w:eastAsia="宋体" w:hAnsi="Times New Roman" w:cs="Times"/>
          <w:iCs/>
          <w:kern w:val="0"/>
          <w:sz w:val="20"/>
          <w:szCs w:val="20"/>
        </w:rPr>
        <w:t xml:space="preserve"> PDCCH monitoring. However, </w:t>
      </w:r>
      <w:r w:rsidR="00543277">
        <w:rPr>
          <w:rFonts w:ascii="Times New Roman" w:eastAsia="宋体" w:hAnsi="Times New Roman" w:cs="Times"/>
          <w:iCs/>
          <w:kern w:val="0"/>
          <w:sz w:val="20"/>
          <w:szCs w:val="20"/>
        </w:rPr>
        <w:t xml:space="preserve">on one hand, </w:t>
      </w:r>
      <w:r w:rsidR="002B096E">
        <w:rPr>
          <w:rFonts w:ascii="Times New Roman" w:eastAsia="宋体" w:hAnsi="Times New Roman" w:cs="Times"/>
          <w:iCs/>
          <w:kern w:val="0"/>
          <w:sz w:val="20"/>
          <w:szCs w:val="20"/>
        </w:rPr>
        <w:t xml:space="preserve">same as for </w:t>
      </w:r>
      <w:r w:rsidR="00543277">
        <w:rPr>
          <w:rFonts w:ascii="Times New Roman" w:eastAsia="宋体" w:hAnsi="Times New Roman" w:cs="Times"/>
          <w:iCs/>
          <w:kern w:val="0"/>
          <w:sz w:val="20"/>
          <w:szCs w:val="20"/>
        </w:rPr>
        <w:t>Rel.16 DCP</w:t>
      </w:r>
      <w:r w:rsidR="002B096E">
        <w:rPr>
          <w:rFonts w:ascii="Times New Roman" w:eastAsia="宋体" w:hAnsi="Times New Roman" w:cs="Times"/>
          <w:iCs/>
          <w:kern w:val="0"/>
          <w:sz w:val="20"/>
          <w:szCs w:val="20"/>
        </w:rPr>
        <w:t xml:space="preserve"> that LP-WUS should not be applicable for the </w:t>
      </w:r>
      <w:r w:rsidR="00791FD5">
        <w:rPr>
          <w:rFonts w:ascii="Times New Roman" w:eastAsia="宋体" w:hAnsi="Times New Roman" w:cs="Times"/>
          <w:iCs/>
          <w:kern w:val="0"/>
          <w:sz w:val="20"/>
          <w:szCs w:val="20"/>
        </w:rPr>
        <w:t>short DRX cycle</w:t>
      </w:r>
      <w:r w:rsidR="002B096E">
        <w:rPr>
          <w:rFonts w:ascii="Times New Roman" w:eastAsia="宋体" w:hAnsi="Times New Roman" w:cs="Times"/>
          <w:iCs/>
          <w:kern w:val="0"/>
          <w:sz w:val="20"/>
          <w:szCs w:val="20"/>
        </w:rPr>
        <w:t xml:space="preserve">; on the other hand, short DRX </w:t>
      </w:r>
      <w:r w:rsidR="004F10B7">
        <w:rPr>
          <w:rFonts w:ascii="Times New Roman" w:eastAsia="宋体" w:hAnsi="Times New Roman" w:cs="Times"/>
          <w:iCs/>
          <w:kern w:val="0"/>
          <w:sz w:val="20"/>
          <w:szCs w:val="20"/>
        </w:rPr>
        <w:t xml:space="preserve">would </w:t>
      </w:r>
      <w:r w:rsidR="00791FD5">
        <w:rPr>
          <w:rFonts w:ascii="Times New Roman" w:eastAsia="宋体" w:hAnsi="Times New Roman" w:cs="Times"/>
          <w:iCs/>
          <w:kern w:val="0"/>
          <w:sz w:val="20"/>
          <w:szCs w:val="20"/>
        </w:rPr>
        <w:t>increase the MR power consumption for RLM/BM/BFD/RRM</w:t>
      </w:r>
      <w:r w:rsidR="004F10B7">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measurements.</w:t>
      </w:r>
      <w:r w:rsidR="004F10B7">
        <w:rPr>
          <w:rFonts w:ascii="Times New Roman" w:eastAsia="宋体" w:hAnsi="Times New Roman" w:cs="Times"/>
          <w:iCs/>
          <w:kern w:val="0"/>
          <w:sz w:val="20"/>
          <w:szCs w:val="20"/>
        </w:rPr>
        <w:t xml:space="preserve"> </w:t>
      </w:r>
    </w:p>
    <w:p w14:paraId="74C548E4" w14:textId="7AA2731F" w:rsidR="00441F58" w:rsidRDefault="00791FD5" w:rsidP="00F74D6F">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For Option 1</w:t>
      </w:r>
      <w:r w:rsidR="00673494">
        <w:rPr>
          <w:rFonts w:ascii="Times New Roman" w:eastAsia="宋体" w:hAnsi="Times New Roman" w:cs="Times"/>
          <w:b/>
          <w:bCs/>
          <w:iCs/>
          <w:kern w:val="0"/>
          <w:sz w:val="20"/>
          <w:szCs w:val="20"/>
        </w:rPr>
        <w:t>-1</w:t>
      </w:r>
      <w:r>
        <w:rPr>
          <w:rFonts w:ascii="Times New Roman" w:eastAsia="宋体" w:hAnsi="Times New Roman" w:cs="Times"/>
          <w:b/>
          <w:bCs/>
          <w:iCs/>
          <w:kern w:val="0"/>
          <w:sz w:val="20"/>
          <w:szCs w:val="20"/>
        </w:rPr>
        <w:t xml:space="preserve">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w:t>
      </w:r>
      <w:r w:rsidR="002B096E">
        <w:rPr>
          <w:rFonts w:ascii="Times New Roman" w:eastAsia="宋体" w:hAnsi="Times New Roman" w:cs="Times"/>
          <w:b/>
          <w:bCs/>
          <w:iCs/>
          <w:kern w:val="0"/>
          <w:sz w:val="20"/>
          <w:szCs w:val="20"/>
        </w:rPr>
        <w:t xml:space="preserve"> ,</w:t>
      </w:r>
      <w:proofErr w:type="gramEnd"/>
      <w:r w:rsidR="002B096E">
        <w:rPr>
          <w:rFonts w:ascii="Times New Roman" w:eastAsia="宋体" w:hAnsi="Times New Roman" w:cs="Times"/>
          <w:b/>
          <w:bCs/>
          <w:iCs/>
          <w:kern w:val="0"/>
          <w:sz w:val="20"/>
          <w:szCs w:val="20"/>
        </w:rPr>
        <w:t xml:space="preserve"> </w:t>
      </w:r>
      <w:r w:rsidR="00B81263">
        <w:rPr>
          <w:rFonts w:ascii="Times New Roman" w:eastAsia="宋体" w:hAnsi="Times New Roman" w:cs="Times"/>
          <w:b/>
          <w:bCs/>
          <w:iCs/>
          <w:kern w:val="0"/>
          <w:sz w:val="20"/>
          <w:szCs w:val="20"/>
        </w:rPr>
        <w:t>if</w:t>
      </w:r>
      <w:r w:rsidR="00673494">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the short </w:t>
      </w:r>
      <w:r w:rsidR="00673494">
        <w:rPr>
          <w:rFonts w:ascii="Times New Roman" w:eastAsia="宋体" w:hAnsi="Times New Roman" w:cs="Times"/>
          <w:b/>
          <w:bCs/>
          <w:iCs/>
          <w:kern w:val="0"/>
          <w:sz w:val="20"/>
          <w:szCs w:val="20"/>
        </w:rPr>
        <w:t>C-</w:t>
      </w:r>
      <w:r w:rsidR="002B096E">
        <w:rPr>
          <w:rFonts w:ascii="Times New Roman" w:eastAsia="宋体" w:hAnsi="Times New Roman" w:cs="Times"/>
          <w:b/>
          <w:bCs/>
          <w:iCs/>
          <w:kern w:val="0"/>
          <w:sz w:val="20"/>
          <w:szCs w:val="20"/>
        </w:rPr>
        <w:t>DRX cycle</w:t>
      </w:r>
      <w:r w:rsidR="00673494">
        <w:rPr>
          <w:rFonts w:ascii="Times New Roman" w:eastAsia="宋体" w:hAnsi="Times New Roman" w:cs="Times"/>
          <w:b/>
          <w:bCs/>
          <w:iCs/>
          <w:kern w:val="0"/>
          <w:sz w:val="20"/>
          <w:szCs w:val="20"/>
        </w:rPr>
        <w:t xml:space="preserve"> is configured, </w:t>
      </w:r>
      <w:r w:rsidR="00D5510C">
        <w:rPr>
          <w:rFonts w:ascii="Times New Roman" w:eastAsia="宋体" w:hAnsi="Times New Roman" w:cs="Times"/>
          <w:b/>
          <w:bCs/>
          <w:iCs/>
          <w:kern w:val="0"/>
          <w:sz w:val="20"/>
          <w:szCs w:val="20"/>
        </w:rPr>
        <w:t xml:space="preserve">UE power </w:t>
      </w:r>
      <w:proofErr w:type="spellStart"/>
      <w:r w:rsidR="00D5510C">
        <w:rPr>
          <w:rFonts w:ascii="Times New Roman" w:eastAsia="宋体" w:hAnsi="Times New Roman" w:cs="Times"/>
          <w:b/>
          <w:bCs/>
          <w:iCs/>
          <w:kern w:val="0"/>
          <w:sz w:val="20"/>
          <w:szCs w:val="20"/>
        </w:rPr>
        <w:t>concumption</w:t>
      </w:r>
      <w:proofErr w:type="spellEnd"/>
      <w:r w:rsidR="00D5510C">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cannot be reduced </w:t>
      </w:r>
      <w:r w:rsidR="00D5510C">
        <w:rPr>
          <w:rFonts w:ascii="Times New Roman" w:eastAsia="宋体" w:hAnsi="Times New Roman" w:cs="Times"/>
          <w:b/>
          <w:bCs/>
          <w:iCs/>
          <w:kern w:val="0"/>
          <w:sz w:val="20"/>
          <w:szCs w:val="20"/>
        </w:rPr>
        <w:t xml:space="preserve">since short DRX cycle </w:t>
      </w:r>
      <w:r>
        <w:rPr>
          <w:rFonts w:ascii="Times New Roman" w:eastAsia="宋体" w:hAnsi="Times New Roman" w:cs="Times"/>
          <w:b/>
          <w:bCs/>
          <w:iCs/>
          <w:kern w:val="0"/>
          <w:sz w:val="20"/>
          <w:szCs w:val="20"/>
        </w:rPr>
        <w:t xml:space="preserve">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488DD5A2" w14:textId="6478B225" w:rsidR="00CD0B89" w:rsidRDefault="00CD0B89"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Another discussion point is </w:t>
      </w:r>
      <w:r w:rsidR="00F74D6F">
        <w:rPr>
          <w:rFonts w:ascii="Times New Roman" w:eastAsia="宋体" w:hAnsi="Times New Roman" w:cs="Times"/>
          <w:iCs/>
          <w:kern w:val="0"/>
          <w:sz w:val="20"/>
          <w:szCs w:val="20"/>
        </w:rPr>
        <w:t>whether LP-WUS need</w:t>
      </w:r>
      <w:r>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F024F7">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 xml:space="preserve">achieve another function of DCP for </w:t>
      </w:r>
      <w:proofErr w:type="spellStart"/>
      <w:r w:rsidR="00F74D6F" w:rsidRPr="00F74D6F">
        <w:rPr>
          <w:rFonts w:ascii="Times New Roman" w:eastAsia="宋体" w:hAnsi="Times New Roman" w:cs="Times"/>
          <w:iCs/>
          <w:kern w:val="0"/>
          <w:sz w:val="20"/>
          <w:szCs w:val="20"/>
        </w:rPr>
        <w:t>SCell</w:t>
      </w:r>
      <w:proofErr w:type="spellEnd"/>
      <w:r w:rsidR="00F74D6F" w:rsidRPr="00F74D6F">
        <w:rPr>
          <w:rFonts w:ascii="Times New Roman" w:eastAsia="宋体" w:hAnsi="Times New Roman" w:cs="Times"/>
          <w:iCs/>
          <w:kern w:val="0"/>
          <w:sz w:val="20"/>
          <w:szCs w:val="20"/>
        </w:rPr>
        <w:t xml:space="preserve"> dormancy indication</w:t>
      </w:r>
      <w:r w:rsidR="00D5510C">
        <w:rPr>
          <w:rFonts w:ascii="Times New Roman" w:eastAsia="宋体" w:hAnsi="Times New Roman" w:cs="Times"/>
          <w:iCs/>
          <w:kern w:val="0"/>
          <w:sz w:val="20"/>
          <w:szCs w:val="20"/>
        </w:rPr>
        <w:t>.</w:t>
      </w:r>
      <w:r w:rsidR="00F74D6F">
        <w:rPr>
          <w:rFonts w:ascii="Times New Roman" w:eastAsia="宋体" w:hAnsi="Times New Roman" w:cs="Times"/>
          <w:iCs/>
          <w:kern w:val="0"/>
          <w:sz w:val="20"/>
          <w:szCs w:val="20"/>
        </w:rPr>
        <w:t xml:space="preserve"> </w:t>
      </w:r>
      <w:r w:rsidR="00D5510C">
        <w:rPr>
          <w:rFonts w:ascii="Times New Roman" w:eastAsia="宋体" w:hAnsi="Times New Roman" w:cs="Times"/>
          <w:iCs/>
          <w:kern w:val="0"/>
          <w:sz w:val="20"/>
          <w:szCs w:val="20"/>
        </w:rPr>
        <w:t>A</w:t>
      </w:r>
      <w:r w:rsidR="00F024F7">
        <w:rPr>
          <w:rFonts w:ascii="Times New Roman" w:eastAsia="宋体" w:hAnsi="Times New Roman" w:cs="Times"/>
          <w:iCs/>
          <w:kern w:val="0"/>
          <w:sz w:val="20"/>
          <w:szCs w:val="20"/>
        </w:rPr>
        <w:t xml:space="preserve">lthough it would be nice for LP-WUS to support it, it is not essential function/feature for LP-WUS, especially considering the limited payload size of LP-WUS compared to the DCI format 2_6. In addition, the </w:t>
      </w:r>
      <w:proofErr w:type="spellStart"/>
      <w:r w:rsidR="00F024F7">
        <w:rPr>
          <w:rFonts w:ascii="Times New Roman" w:eastAsia="宋体" w:hAnsi="Times New Roman" w:cs="Times"/>
          <w:iCs/>
          <w:kern w:val="0"/>
          <w:sz w:val="20"/>
          <w:szCs w:val="20"/>
        </w:rPr>
        <w:t>SCell</w:t>
      </w:r>
      <w:proofErr w:type="spellEnd"/>
      <w:r w:rsidR="00F024F7">
        <w:rPr>
          <w:rFonts w:ascii="Times New Roman" w:eastAsia="宋体" w:hAnsi="Times New Roman" w:cs="Times"/>
          <w:iCs/>
          <w:kern w:val="0"/>
          <w:sz w:val="20"/>
          <w:szCs w:val="20"/>
        </w:rPr>
        <w:t xml:space="preserve"> dormancy indication can be achieved by other DCI formats e.g., DCI format 0_1/0_2/0_3/1_1/1_2/1_3.</w:t>
      </w:r>
      <w:r>
        <w:rPr>
          <w:rFonts w:ascii="Times New Roman" w:eastAsia="宋体" w:hAnsi="Times New Roman" w:cs="Times"/>
          <w:iCs/>
          <w:kern w:val="0"/>
          <w:sz w:val="20"/>
          <w:szCs w:val="20"/>
        </w:rPr>
        <w:t xml:space="preserve"> Therefore, we prefer that LP-WUS does not support the </w:t>
      </w:r>
      <w:proofErr w:type="spellStart"/>
      <w:r>
        <w:rPr>
          <w:rFonts w:ascii="Times New Roman" w:eastAsia="宋体" w:hAnsi="Times New Roman" w:cs="Times"/>
          <w:iCs/>
          <w:kern w:val="0"/>
          <w:sz w:val="20"/>
          <w:szCs w:val="20"/>
        </w:rPr>
        <w:t>SCell</w:t>
      </w:r>
      <w:proofErr w:type="spellEnd"/>
      <w:r>
        <w:rPr>
          <w:rFonts w:ascii="Times New Roman" w:eastAsia="宋体" w:hAnsi="Times New Roman" w:cs="Times"/>
          <w:iCs/>
          <w:kern w:val="0"/>
          <w:sz w:val="20"/>
          <w:szCs w:val="20"/>
        </w:rPr>
        <w:t xml:space="preserve"> dormancy indication. </w:t>
      </w:r>
    </w:p>
    <w:p w14:paraId="6992AF5B" w14:textId="29CCD1EF" w:rsidR="00005868" w:rsidRPr="00036F88" w:rsidRDefault="00005868" w:rsidP="00F74D6F">
      <w:pPr>
        <w:adjustRightInd w:val="0"/>
        <w:snapToGrid w:val="0"/>
        <w:spacing w:afterLines="50" w:after="120"/>
        <w:rPr>
          <w:rFonts w:ascii="Times New Roman" w:eastAsia="宋体" w:hAnsi="Times New Roman" w:cs="Times"/>
          <w:iCs/>
          <w:kern w:val="0"/>
          <w:sz w:val="20"/>
          <w:szCs w:val="20"/>
        </w:rPr>
      </w:pPr>
    </w:p>
    <w:p w14:paraId="36082798" w14:textId="14337125" w:rsidR="00BB7F18" w:rsidRDefault="00CF2DAA" w:rsidP="00CF2DAA">
      <w:pPr>
        <w:adjustRightInd w:val="0"/>
        <w:snapToGrid w:val="0"/>
        <w:spacing w:afterLines="50" w:after="120"/>
        <w:jc w:val="center"/>
        <w:rPr>
          <w:rFonts w:ascii="Times New Roman" w:eastAsia="宋体" w:hAnsi="Times New Roman" w:cs="Times"/>
          <w:iCs/>
          <w:kern w:val="0"/>
          <w:sz w:val="20"/>
          <w:szCs w:val="20"/>
        </w:rPr>
      </w:pPr>
      <w:r w:rsidRPr="00CF2DAA">
        <w:rPr>
          <w:rFonts w:ascii="Times New Roman" w:eastAsia="宋体" w:hAnsi="Times New Roman" w:cs="Times"/>
          <w:iCs/>
          <w:noProof/>
          <w:kern w:val="0"/>
          <w:sz w:val="20"/>
          <w:szCs w:val="20"/>
        </w:rPr>
        <w:drawing>
          <wp:inline distT="0" distB="0" distL="0" distR="0" wp14:anchorId="0DD7EC8E" wp14:editId="038FEE60">
            <wp:extent cx="4531182" cy="1022139"/>
            <wp:effectExtent l="0" t="0" r="3175" b="0"/>
            <wp:docPr id="2" name="图片 1">
              <a:extLst xmlns:a="http://schemas.openxmlformats.org/drawingml/2006/main">
                <a:ext uri="{FF2B5EF4-FFF2-40B4-BE49-F238E27FC236}">
                  <a16:creationId xmlns:a16="http://schemas.microsoft.com/office/drawing/2014/main" id="{6B0A04D9-FE1E-4431-B057-92A2BD091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B0A04D9-FE1E-4431-B057-92A2BD091F60}"/>
                        </a:ext>
                      </a:extLst>
                    </pic:cNvPr>
                    <pic:cNvPicPr>
                      <a:picLocks noChangeAspect="1"/>
                    </pic:cNvPicPr>
                  </pic:nvPicPr>
                  <pic:blipFill>
                    <a:blip r:embed="rId11"/>
                    <a:stretch>
                      <a:fillRect/>
                    </a:stretch>
                  </pic:blipFill>
                  <pic:spPr>
                    <a:xfrm>
                      <a:off x="0" y="0"/>
                      <a:ext cx="4546509" cy="1025596"/>
                    </a:xfrm>
                    <a:prstGeom prst="rect">
                      <a:avLst/>
                    </a:prstGeom>
                  </pic:spPr>
                </pic:pic>
              </a:graphicData>
            </a:graphic>
          </wp:inline>
        </w:drawing>
      </w:r>
    </w:p>
    <w:p w14:paraId="14884D58" w14:textId="10B32D3B" w:rsidR="00AF4931" w:rsidRDefault="00AF4931" w:rsidP="00CF2DAA">
      <w:pPr>
        <w:adjustRightInd w:val="0"/>
        <w:snapToGrid w:val="0"/>
        <w:spacing w:afterLines="50" w:after="120"/>
        <w:jc w:val="center"/>
        <w:rPr>
          <w:rFonts w:ascii="Times New Roman" w:hAnsi="Times New Roman" w:cs="Times New Roman"/>
          <w:sz w:val="18"/>
          <w:szCs w:val="20"/>
          <w:lang w:val="fr-FR"/>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igure 1: Example for Option 1</w:t>
      </w:r>
      <w:r w:rsidR="001E7D87">
        <w:rPr>
          <w:rFonts w:ascii="Times New Roman" w:eastAsia="宋体" w:hAnsi="Times New Roman" w:cs="Times"/>
          <w:iCs/>
          <w:kern w:val="0"/>
          <w:sz w:val="18"/>
          <w:szCs w:val="20"/>
        </w:rPr>
        <w:t>-1</w:t>
      </w:r>
      <w:r w:rsidRPr="00AF4931">
        <w:rPr>
          <w:rFonts w:ascii="Times New Roman" w:eastAsia="宋体" w:hAnsi="Times New Roman" w:cs="Times"/>
          <w:iCs/>
          <w:kern w:val="0"/>
          <w:sz w:val="18"/>
          <w:szCs w:val="20"/>
        </w:rPr>
        <w:t xml:space="preserve"> of </w:t>
      </w:r>
      <w:r w:rsidRPr="00AF4931">
        <w:rPr>
          <w:rFonts w:ascii="Times New Roman" w:hAnsi="Times New Roman" w:cs="Times New Roman"/>
          <w:sz w:val="18"/>
          <w:szCs w:val="20"/>
          <w:lang w:val="fr-FR"/>
        </w:rPr>
        <w:t>LP-WUS replaces Rel-16 DCP</w:t>
      </w:r>
    </w:p>
    <w:p w14:paraId="5BFA639E" w14:textId="77777777" w:rsidR="00251C04" w:rsidRDefault="00251C04" w:rsidP="00CD0B89">
      <w:pPr>
        <w:adjustRightInd w:val="0"/>
        <w:snapToGrid w:val="0"/>
        <w:spacing w:afterLines="50" w:after="120"/>
        <w:rPr>
          <w:rFonts w:ascii="Times New Roman" w:eastAsia="宋体" w:hAnsi="Times New Roman" w:cs="Times"/>
          <w:b/>
          <w:iCs/>
          <w:kern w:val="0"/>
          <w:sz w:val="20"/>
          <w:szCs w:val="20"/>
        </w:rPr>
      </w:pPr>
    </w:p>
    <w:p w14:paraId="4D38A12D" w14:textId="18D91B56" w:rsidR="00CD0B89" w:rsidRDefault="00CD0B89" w:rsidP="00CD0B8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56F4E9B5" w14:textId="712C6166" w:rsidR="00223E45" w:rsidRPr="004C4D00" w:rsidRDefault="00223E45" w:rsidP="004C4D00">
      <w:pPr>
        <w:adjustRightInd w:val="0"/>
        <w:snapToGrid w:val="0"/>
        <w:spacing w:afterLines="50" w:after="120"/>
        <w:rPr>
          <w:rFonts w:ascii="Times New Roman" w:eastAsia="宋体" w:hAnsi="Times New Roman" w:cs="Times"/>
          <w:b/>
          <w:bCs/>
          <w:iCs/>
          <w:kern w:val="0"/>
          <w:sz w:val="20"/>
          <w:szCs w:val="20"/>
        </w:rPr>
      </w:pPr>
      <w:r w:rsidRPr="004C4D00">
        <w:rPr>
          <w:rFonts w:ascii="Times New Roman" w:eastAsia="宋体" w:hAnsi="Times New Roman" w:cs="Times"/>
          <w:b/>
          <w:bCs/>
          <w:iCs/>
          <w:kern w:val="0"/>
          <w:sz w:val="20"/>
          <w:szCs w:val="20"/>
        </w:rPr>
        <w:t xml:space="preserve">Option 1-2: LP-WUS monitoring outside C-DRX active time </w:t>
      </w:r>
      <w:r w:rsidR="0099212A" w:rsidRPr="004C4D00">
        <w:rPr>
          <w:rFonts w:ascii="Times New Roman" w:eastAsia="宋体" w:hAnsi="Times New Roman" w:cs="Times"/>
          <w:b/>
          <w:bCs/>
          <w:iCs/>
          <w:kern w:val="0"/>
          <w:sz w:val="20"/>
          <w:szCs w:val="20"/>
        </w:rPr>
        <w:t xml:space="preserve">generated by </w:t>
      </w:r>
      <w:proofErr w:type="spellStart"/>
      <w:r w:rsidR="0099212A" w:rsidRPr="004C4D00">
        <w:rPr>
          <w:rFonts w:ascii="Times New Roman" w:eastAsia="宋体" w:hAnsi="Times New Roman" w:cs="Times"/>
          <w:b/>
          <w:bCs/>
          <w:iCs/>
          <w:kern w:val="0"/>
          <w:sz w:val="20"/>
          <w:szCs w:val="20"/>
        </w:rPr>
        <w:t>drx-onDurationTimer</w:t>
      </w:r>
      <w:proofErr w:type="spellEnd"/>
      <w:r w:rsidR="0099212A" w:rsidRPr="004C4D00">
        <w:rPr>
          <w:rFonts w:ascii="Times New Roman" w:eastAsia="宋体" w:hAnsi="Times New Roman" w:cs="Times"/>
          <w:b/>
          <w:bCs/>
          <w:iCs/>
          <w:kern w:val="0"/>
          <w:sz w:val="20"/>
          <w:szCs w:val="20"/>
        </w:rPr>
        <w:t xml:space="preserve"> </w:t>
      </w:r>
      <w:r w:rsidRPr="004C4D00">
        <w:rPr>
          <w:rFonts w:ascii="Times New Roman" w:eastAsia="宋体" w:hAnsi="Times New Roman" w:cs="Times"/>
          <w:b/>
          <w:bCs/>
          <w:iCs/>
          <w:kern w:val="0"/>
          <w:sz w:val="20"/>
          <w:szCs w:val="20"/>
        </w:rPr>
        <w:t>according to the LP-WUS monitoring configuration to trigger PDCCH monitoring.</w:t>
      </w:r>
    </w:p>
    <w:p w14:paraId="29BDDA04" w14:textId="4EB8C63D" w:rsidR="00822EDF" w:rsidRDefault="00822EDF" w:rsidP="004C4D00">
      <w:pPr>
        <w:pStyle w:val="affff0"/>
        <w:numPr>
          <w:ilvl w:val="0"/>
          <w:numId w:val="21"/>
        </w:numPr>
        <w:adjustRightInd w:val="0"/>
        <w:snapToGrid w:val="0"/>
        <w:spacing w:after="50"/>
        <w:ind w:firstLineChars="0"/>
        <w:rPr>
          <w:rFonts w:ascii="Times New Roman" w:eastAsia="宋体" w:hAnsi="Times New Roman" w:cs="Times"/>
          <w:iCs/>
          <w:kern w:val="0"/>
          <w:sz w:val="20"/>
          <w:szCs w:val="20"/>
        </w:rPr>
      </w:pPr>
      <w:r w:rsidRPr="0077112F">
        <w:rPr>
          <w:rFonts w:ascii="Times New Roman" w:eastAsia="宋体" w:hAnsi="Times New Roman" w:cs="Times"/>
          <w:iCs/>
          <w:kern w:val="0"/>
          <w:sz w:val="20"/>
          <w:szCs w:val="20"/>
        </w:rPr>
        <w:t xml:space="preserve">PDCCH monitoring possibly </w:t>
      </w:r>
      <w:r w:rsidRPr="007C07DC">
        <w:rPr>
          <w:rFonts w:ascii="Times New Roman" w:eastAsia="宋体" w:hAnsi="Times New Roman" w:cs="Times"/>
          <w:iCs/>
          <w:kern w:val="0"/>
          <w:sz w:val="20"/>
          <w:szCs w:val="20"/>
        </w:rPr>
        <w:t xml:space="preserve">irrespective of </w:t>
      </w:r>
      <w:proofErr w:type="spellStart"/>
      <w:r w:rsidRPr="007C07DC">
        <w:rPr>
          <w:rFonts w:ascii="Times New Roman" w:eastAsia="宋体" w:hAnsi="Times New Roman" w:cs="Times"/>
          <w:iCs/>
          <w:kern w:val="0"/>
          <w:sz w:val="20"/>
          <w:szCs w:val="20"/>
        </w:rPr>
        <w:t>drx-onDurationTimer</w:t>
      </w:r>
      <w:proofErr w:type="spellEnd"/>
    </w:p>
    <w:p w14:paraId="2EF1E912" w14:textId="77777777" w:rsidR="007C07DC" w:rsidRPr="007C07DC" w:rsidRDefault="007C07DC" w:rsidP="00B41DF6">
      <w:pPr>
        <w:pStyle w:val="affff0"/>
        <w:numPr>
          <w:ilvl w:val="0"/>
          <w:numId w:val="37"/>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1-2-1: PDCCH monitoring may be additionally triggered based on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118734D4" w14:textId="77777777" w:rsidR="007C07DC" w:rsidRPr="007C07DC" w:rsidRDefault="007C07DC" w:rsidP="00B41DF6">
      <w:pPr>
        <w:pStyle w:val="affff0"/>
        <w:numPr>
          <w:ilvl w:val="1"/>
          <w:numId w:val="38"/>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If this is adopted, it should be configured together with Option 1-1 to achieve power saving gain compared to legacy C-DRX</w:t>
      </w:r>
    </w:p>
    <w:p w14:paraId="0B0261F7" w14:textId="77777777" w:rsidR="007C07DC" w:rsidRPr="007C07DC" w:rsidRDefault="007C07DC" w:rsidP="00B41DF6">
      <w:pPr>
        <w:pStyle w:val="affff0"/>
        <w:numPr>
          <w:ilvl w:val="0"/>
          <w:numId w:val="37"/>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1-2-2: PDCCH monitoring is not triggered by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218CF57B" w14:textId="481C0545" w:rsidR="00933CCA" w:rsidRDefault="00822EDF"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sidR="007C07DC">
        <w:rPr>
          <w:rFonts w:ascii="Times New Roman" w:eastAsia="宋体" w:hAnsi="Times New Roman" w:cs="Times"/>
          <w:iCs/>
          <w:kern w:val="0"/>
          <w:sz w:val="20"/>
          <w:szCs w:val="20"/>
        </w:rPr>
        <w:t>-1</w:t>
      </w:r>
      <w:r w:rsidR="000C032A">
        <w:rPr>
          <w:rFonts w:ascii="Times New Roman" w:eastAsia="宋体" w:hAnsi="Times New Roman" w:cs="Times"/>
          <w:iCs/>
          <w:kern w:val="0"/>
          <w:sz w:val="20"/>
          <w:szCs w:val="20"/>
        </w:rPr>
        <w:t xml:space="preserve">, </w:t>
      </w:r>
      <w:r w:rsidR="007C07DC">
        <w:rPr>
          <w:rFonts w:ascii="Times New Roman" w:eastAsia="宋体" w:hAnsi="Times New Roman" w:cs="Times"/>
          <w:iCs/>
          <w:kern w:val="0"/>
          <w:sz w:val="20"/>
          <w:szCs w:val="20"/>
        </w:rPr>
        <w:t xml:space="preserve">to achieve the power saving gain </w:t>
      </w:r>
      <w:r w:rsidR="00933CCA">
        <w:rPr>
          <w:rFonts w:ascii="Times New Roman" w:eastAsia="宋体" w:hAnsi="Times New Roman" w:cs="Times"/>
          <w:iCs/>
          <w:kern w:val="0"/>
          <w:sz w:val="20"/>
          <w:szCs w:val="20"/>
        </w:rPr>
        <w:t>compared to legacy C-DRX, it should be used together with Option 1-1 that LP-WUS is also used as DCP. As shown in Figure 2-1,</w:t>
      </w:r>
      <w:r w:rsidR="00323FE5" w:rsidRPr="00323FE5">
        <w:rPr>
          <w:rFonts w:ascii="Times New Roman" w:eastAsia="宋体" w:hAnsi="Times New Roman" w:cs="Times"/>
          <w:iCs/>
          <w:kern w:val="0"/>
          <w:sz w:val="20"/>
          <w:szCs w:val="20"/>
        </w:rPr>
        <w:t xml:space="preserve"> 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if LP-WUS is detected,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starts and the UE </w:t>
      </w:r>
      <w:r w:rsidR="00323FE5">
        <w:rPr>
          <w:rFonts w:ascii="Times New Roman" w:eastAsia="宋体" w:hAnsi="Times New Roman" w:cs="Times"/>
          <w:iCs/>
          <w:kern w:val="0"/>
          <w:sz w:val="20"/>
          <w:szCs w:val="20"/>
        </w:rPr>
        <w:t xml:space="preserve">starts PDCCH monitoring within the </w:t>
      </w:r>
      <w:r w:rsidR="00323FE5">
        <w:rPr>
          <w:rFonts w:ascii="Times New Roman" w:eastAsia="宋体" w:hAnsi="Times New Roman" w:cs="Times" w:hint="eastAsia"/>
          <w:iCs/>
          <w:kern w:val="0"/>
          <w:sz w:val="20"/>
          <w:szCs w:val="20"/>
        </w:rPr>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Therefore, no power saving gain can be achieved during the </w:t>
      </w:r>
      <w:r w:rsidR="00323FE5">
        <w:rPr>
          <w:rFonts w:ascii="Times New Roman" w:eastAsia="宋体" w:hAnsi="Times New Roman" w:cs="Times" w:hint="eastAsia"/>
          <w:iCs/>
          <w:kern w:val="0"/>
          <w:sz w:val="20"/>
          <w:szCs w:val="20"/>
        </w:rPr>
        <w:lastRenderedPageBreak/>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If LP-WUS is not detected </w:t>
      </w:r>
      <w:r w:rsidR="00323FE5" w:rsidRPr="00323FE5">
        <w:rPr>
          <w:rFonts w:ascii="Times New Roman" w:eastAsia="宋体" w:hAnsi="Times New Roman" w:cs="Times"/>
          <w:iCs/>
          <w:kern w:val="0"/>
          <w:sz w:val="20"/>
          <w:szCs w:val="20"/>
        </w:rPr>
        <w:t>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w:t>
      </w:r>
      <w:r w:rsidR="00323FE5">
        <w:rPr>
          <w:rFonts w:ascii="Times New Roman" w:eastAsia="宋体" w:hAnsi="Times New Roman" w:cs="Times"/>
          <w:iCs/>
          <w:kern w:val="0"/>
          <w:sz w:val="20"/>
          <w:szCs w:val="20"/>
        </w:rPr>
        <w:t xml:space="preserve">does not </w:t>
      </w:r>
      <w:r w:rsidR="00323FE5" w:rsidRPr="00323FE5">
        <w:rPr>
          <w:rFonts w:ascii="Times New Roman" w:eastAsia="宋体" w:hAnsi="Times New Roman" w:cs="Times"/>
          <w:iCs/>
          <w:kern w:val="0"/>
          <w:sz w:val="20"/>
          <w:szCs w:val="20"/>
        </w:rPr>
        <w:t>start</w:t>
      </w:r>
      <w:r w:rsidR="00323FE5">
        <w:rPr>
          <w:rFonts w:ascii="Times New Roman" w:eastAsia="宋体" w:hAnsi="Times New Roman" w:cs="Times"/>
          <w:iCs/>
          <w:kern w:val="0"/>
          <w:sz w:val="20"/>
          <w:szCs w:val="20"/>
        </w:rPr>
        <w:t xml:space="preserve">, and the UE </w:t>
      </w:r>
      <w:r w:rsidR="00B25AF2">
        <w:rPr>
          <w:rFonts w:ascii="Times New Roman" w:eastAsia="宋体" w:hAnsi="Times New Roman" w:cs="Times"/>
          <w:iCs/>
          <w:kern w:val="0"/>
          <w:sz w:val="20"/>
          <w:szCs w:val="20"/>
        </w:rPr>
        <w:t>continues monitoring</w:t>
      </w:r>
      <w:r w:rsidR="00323FE5">
        <w:rPr>
          <w:rFonts w:ascii="Times New Roman" w:eastAsia="宋体" w:hAnsi="Times New Roman" w:cs="Times"/>
          <w:iCs/>
          <w:kern w:val="0"/>
          <w:sz w:val="20"/>
          <w:szCs w:val="20"/>
        </w:rPr>
        <w:t xml:space="preserve"> LP-WUS</w:t>
      </w:r>
      <w:r w:rsidR="00B25AF2">
        <w:rPr>
          <w:rFonts w:ascii="Times New Roman" w:eastAsia="宋体" w:hAnsi="Times New Roman" w:cs="Times"/>
          <w:iCs/>
          <w:kern w:val="0"/>
          <w:sz w:val="20"/>
          <w:szCs w:val="20"/>
        </w:rPr>
        <w:t>.</w:t>
      </w:r>
    </w:p>
    <w:p w14:paraId="56546323" w14:textId="003D3966" w:rsidR="007C07DC" w:rsidRDefault="00B25AF2" w:rsidP="007C07DC">
      <w:pPr>
        <w:pStyle w:val="affff0"/>
        <w:adjustRightInd w:val="0"/>
        <w:snapToGrid w:val="0"/>
        <w:spacing w:afterLines="50" w:after="120"/>
        <w:ind w:left="420" w:firstLineChars="0" w:firstLine="0"/>
        <w:jc w:val="center"/>
        <w:rPr>
          <w:rFonts w:ascii="Times New Roman" w:hAnsi="Times New Roman" w:cs="Times New Roman"/>
          <w:sz w:val="18"/>
          <w:szCs w:val="20"/>
          <w:lang w:val="fr-FR"/>
        </w:rPr>
      </w:pPr>
      <w:r>
        <w:object w:dxaOrig="12180" w:dyaOrig="3540" w14:anchorId="09A24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129.95pt" o:ole="">
            <v:imagedata r:id="rId12" o:title=""/>
          </v:shape>
          <o:OLEObject Type="Embed" ProgID="Visio.Drawing.15" ShapeID="_x0000_i1025" DrawAspect="Content" ObjectID="_1784732825" r:id="rId13"/>
        </w:object>
      </w:r>
      <w:r w:rsidR="007C07DC" w:rsidRPr="00AF4931">
        <w:rPr>
          <w:rFonts w:ascii="Times New Roman" w:eastAsia="宋体" w:hAnsi="Times New Roman" w:cs="Times" w:hint="eastAsia"/>
          <w:iCs/>
          <w:kern w:val="0"/>
          <w:sz w:val="18"/>
          <w:szCs w:val="20"/>
        </w:rPr>
        <w:t>F</w:t>
      </w:r>
      <w:r w:rsidR="007C07DC" w:rsidRPr="00AF4931">
        <w:rPr>
          <w:rFonts w:ascii="Times New Roman" w:eastAsia="宋体" w:hAnsi="Times New Roman" w:cs="Times"/>
          <w:iCs/>
          <w:kern w:val="0"/>
          <w:sz w:val="18"/>
          <w:szCs w:val="20"/>
        </w:rPr>
        <w:t xml:space="preserve">igure </w:t>
      </w:r>
      <w:r w:rsidR="007C07DC">
        <w:rPr>
          <w:rFonts w:ascii="Times New Roman" w:eastAsia="宋体" w:hAnsi="Times New Roman" w:cs="Times"/>
          <w:iCs/>
          <w:kern w:val="0"/>
          <w:sz w:val="18"/>
          <w:szCs w:val="20"/>
        </w:rPr>
        <w:t>2-1</w:t>
      </w:r>
      <w:r w:rsidR="007C07DC" w:rsidRPr="00AF4931">
        <w:rPr>
          <w:rFonts w:ascii="Times New Roman" w:eastAsia="宋体" w:hAnsi="Times New Roman" w:cs="Times"/>
          <w:iCs/>
          <w:kern w:val="0"/>
          <w:sz w:val="18"/>
          <w:szCs w:val="20"/>
        </w:rPr>
        <w:t>: Option 1</w:t>
      </w:r>
      <w:r w:rsidR="007C07DC">
        <w:rPr>
          <w:rFonts w:ascii="Times New Roman" w:eastAsia="宋体" w:hAnsi="Times New Roman" w:cs="Times"/>
          <w:iCs/>
          <w:kern w:val="0"/>
          <w:sz w:val="18"/>
          <w:szCs w:val="20"/>
        </w:rPr>
        <w:t xml:space="preserve">-2-1 </w:t>
      </w:r>
      <w:r w:rsidR="00933CCA">
        <w:rPr>
          <w:rFonts w:ascii="Times New Roman" w:eastAsia="宋体" w:hAnsi="Times New Roman" w:cs="Times"/>
          <w:iCs/>
          <w:kern w:val="0"/>
          <w:sz w:val="18"/>
          <w:szCs w:val="20"/>
        </w:rPr>
        <w:t>used together with Option 1-1</w:t>
      </w:r>
      <w:r w:rsidR="007C07DC">
        <w:rPr>
          <w:rFonts w:ascii="Times New Roman" w:eastAsia="宋体" w:hAnsi="Times New Roman" w:cs="Times"/>
          <w:iCs/>
          <w:kern w:val="0"/>
          <w:sz w:val="18"/>
          <w:szCs w:val="20"/>
        </w:rPr>
        <w:t xml:space="preserve"> </w:t>
      </w:r>
    </w:p>
    <w:p w14:paraId="7E6C250E" w14:textId="6F69908D" w:rsidR="007C07DC" w:rsidRDefault="007C07DC" w:rsidP="007C07DC">
      <w:pPr>
        <w:pStyle w:val="affff0"/>
        <w:adjustRightInd w:val="0"/>
        <w:snapToGrid w:val="0"/>
        <w:spacing w:afterLines="50" w:after="120"/>
        <w:ind w:left="420" w:firstLineChars="0" w:firstLine="0"/>
        <w:jc w:val="center"/>
        <w:rPr>
          <w:rFonts w:ascii="Times New Roman" w:eastAsia="宋体" w:hAnsi="Times New Roman" w:cs="Times"/>
          <w:iCs/>
          <w:kern w:val="0"/>
          <w:sz w:val="20"/>
          <w:szCs w:val="20"/>
          <w:lang w:val="fr-FR"/>
        </w:rPr>
      </w:pPr>
    </w:p>
    <w:p w14:paraId="3EB8D2C7" w14:textId="4FC2C721" w:rsidR="00B25AF2" w:rsidRDefault="00B25AF2" w:rsidP="00343D74">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Pr>
          <w:rFonts w:ascii="Times New Roman" w:eastAsia="宋体" w:hAnsi="Times New Roman" w:cs="Times"/>
          <w:iCs/>
          <w:kern w:val="0"/>
          <w:sz w:val="20"/>
          <w:szCs w:val="20"/>
        </w:rPr>
        <w:t xml:space="preserve">-2, the </w:t>
      </w:r>
      <w:r w:rsidRPr="00B25AF2">
        <w:rPr>
          <w:rFonts w:ascii="Times New Roman" w:eastAsia="宋体" w:hAnsi="Times New Roman" w:cs="Times"/>
          <w:iCs/>
          <w:kern w:val="0"/>
          <w:sz w:val="20"/>
          <w:szCs w:val="20"/>
        </w:rPr>
        <w:t>PDCCH monitoring is not triggered by legacy C-DRX cycle and drx-onDurationTimer when monitoring LP-WUS</w:t>
      </w:r>
      <w:r w:rsidR="00732EBA">
        <w:rPr>
          <w:rFonts w:ascii="Times New Roman" w:eastAsia="宋体" w:hAnsi="Times New Roman" w:cs="Times" w:hint="eastAsia"/>
          <w:iCs/>
          <w:kern w:val="0"/>
          <w:sz w:val="20"/>
          <w:szCs w:val="20"/>
        </w:rPr>
        <w:t>.</w:t>
      </w:r>
      <w:r w:rsidRPr="00B25AF2">
        <w:rPr>
          <w:rFonts w:ascii="Times New Roman" w:eastAsia="宋体" w:hAnsi="Times New Roman" w:cs="Times"/>
          <w:iCs/>
          <w:kern w:val="0"/>
          <w:sz w:val="20"/>
          <w:szCs w:val="20"/>
        </w:rPr>
        <w:t xml:space="preserve"> </w:t>
      </w:r>
      <w:r w:rsidR="00732EBA">
        <w:rPr>
          <w:rFonts w:ascii="Times New Roman" w:eastAsia="宋体" w:hAnsi="Times New Roman" w:cs="Times"/>
          <w:iCs/>
          <w:kern w:val="0"/>
          <w:sz w:val="20"/>
          <w:szCs w:val="20"/>
        </w:rPr>
        <w:t>O</w:t>
      </w:r>
      <w:r>
        <w:rPr>
          <w:rFonts w:ascii="Times New Roman" w:eastAsia="宋体" w:hAnsi="Times New Roman" w:cs="Times"/>
          <w:iCs/>
          <w:kern w:val="0"/>
          <w:sz w:val="20"/>
          <w:szCs w:val="20"/>
        </w:rPr>
        <w:t xml:space="preserve">nly when LP-WUS is detected, UE wakes up MR to monitor the PDCCH. </w:t>
      </w:r>
      <w:r w:rsidR="00732EBA">
        <w:rPr>
          <w:rFonts w:ascii="Times New Roman" w:eastAsia="宋体" w:hAnsi="Times New Roman" w:cs="Times"/>
          <w:iCs/>
          <w:kern w:val="0"/>
          <w:sz w:val="20"/>
          <w:szCs w:val="20"/>
        </w:rPr>
        <w:t xml:space="preserve">Option 1-2-2 still keeps DRX cycle configuration for measurement and runs other DRX related Timers like </w:t>
      </w:r>
      <w:r w:rsidR="00732EBA" w:rsidRPr="00BD59BD">
        <w:rPr>
          <w:rFonts w:ascii="Times New Roman" w:eastAsia="宋体" w:hAnsi="Times New Roman" w:cs="Times"/>
          <w:i/>
          <w:kern w:val="0"/>
          <w:sz w:val="20"/>
          <w:szCs w:val="20"/>
        </w:rPr>
        <w:t>drx-RetransmissionTimer, drx-HARQ-RTT-Timer</w:t>
      </w:r>
      <w:r w:rsidR="00732EBA" w:rsidRPr="00BD59BD">
        <w:rPr>
          <w:rFonts w:ascii="Times New Roman" w:eastAsia="宋体" w:hAnsi="Times New Roman" w:cs="Times"/>
          <w:iCs/>
          <w:kern w:val="0"/>
          <w:sz w:val="20"/>
          <w:szCs w:val="20"/>
        </w:rPr>
        <w:t xml:space="preserve"> etc</w:t>
      </w:r>
      <w:r w:rsidR="00732EBA" w:rsidRPr="00343D74">
        <w:rPr>
          <w:rFonts w:ascii="Times New Roman" w:eastAsia="宋体" w:hAnsi="Times New Roman" w:cs="Times"/>
          <w:iCs/>
          <w:kern w:val="0"/>
          <w:sz w:val="20"/>
          <w:szCs w:val="20"/>
        </w:rPr>
        <w:t>.</w:t>
      </w:r>
      <w:r w:rsidR="00343D74" w:rsidRPr="00343D74">
        <w:rPr>
          <w:rFonts w:ascii="Times New Roman" w:eastAsia="宋体" w:hAnsi="Times New Roman" w:cs="Times"/>
          <w:iCs/>
          <w:kern w:val="0"/>
          <w:sz w:val="20"/>
          <w:szCs w:val="20"/>
        </w:rPr>
        <w:t xml:space="preserve"> C</w:t>
      </w:r>
      <w:r>
        <w:rPr>
          <w:rFonts w:ascii="Times New Roman" w:eastAsia="宋体" w:hAnsi="Times New Roman" w:cs="Times"/>
          <w:iCs/>
          <w:kern w:val="0"/>
          <w:sz w:val="20"/>
          <w:szCs w:val="20"/>
        </w:rPr>
        <w:t xml:space="preserve">ompared to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1</w:t>
      </w:r>
      <w:r w:rsidR="00343D74">
        <w:rPr>
          <w:rFonts w:ascii="Times New Roman" w:eastAsia="宋体" w:hAnsi="Times New Roman" w:cs="Times"/>
          <w:iCs/>
          <w:kern w:val="0"/>
          <w:sz w:val="20"/>
          <w:szCs w:val="20"/>
        </w:rPr>
        <w:t xml:space="preserve"> combined Option 1,</w:t>
      </w:r>
      <w:r>
        <w:rPr>
          <w:rFonts w:ascii="Times New Roman" w:eastAsia="宋体" w:hAnsi="Times New Roman" w:cs="Times"/>
          <w:iCs/>
          <w:kern w:val="0"/>
          <w:sz w:val="20"/>
          <w:szCs w:val="20"/>
        </w:rPr>
        <w:t xml:space="preserve">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2</w:t>
      </w:r>
      <w:r w:rsidR="00343D74">
        <w:rPr>
          <w:rFonts w:ascii="Times New Roman" w:eastAsia="宋体" w:hAnsi="Times New Roman" w:cs="Times"/>
          <w:iCs/>
          <w:kern w:val="0"/>
          <w:sz w:val="20"/>
          <w:szCs w:val="20"/>
        </w:rPr>
        <w:t xml:space="preserve"> works standalone can </w:t>
      </w:r>
      <w:r>
        <w:rPr>
          <w:rFonts w:ascii="Times New Roman" w:eastAsia="宋体" w:hAnsi="Times New Roman" w:cs="Times"/>
          <w:iCs/>
          <w:kern w:val="0"/>
          <w:sz w:val="20"/>
          <w:szCs w:val="20"/>
        </w:rPr>
        <w:t>obtain</w:t>
      </w:r>
      <w:r w:rsidR="00343D74">
        <w:rPr>
          <w:rFonts w:ascii="Times New Roman" w:eastAsia="宋体" w:hAnsi="Times New Roman" w:cs="Times"/>
          <w:iCs/>
          <w:kern w:val="0"/>
          <w:sz w:val="20"/>
          <w:szCs w:val="20"/>
        </w:rPr>
        <w:t xml:space="preserve"> more </w:t>
      </w:r>
      <w:r>
        <w:rPr>
          <w:rFonts w:ascii="Times New Roman" w:eastAsia="宋体" w:hAnsi="Times New Roman" w:cs="Times"/>
          <w:iCs/>
          <w:kern w:val="0"/>
          <w:sz w:val="20"/>
          <w:szCs w:val="20"/>
        </w:rPr>
        <w:t xml:space="preserve">power saving </w:t>
      </w:r>
      <w:r w:rsidR="00343D74">
        <w:rPr>
          <w:rFonts w:ascii="Times New Roman" w:eastAsia="宋体" w:hAnsi="Times New Roman" w:cs="Times"/>
          <w:iCs/>
          <w:kern w:val="0"/>
          <w:sz w:val="20"/>
          <w:szCs w:val="20"/>
        </w:rPr>
        <w:t xml:space="preserve">and achieve similar latency.  </w:t>
      </w:r>
      <w:r>
        <w:rPr>
          <w:rFonts w:ascii="Times New Roman" w:eastAsia="宋体" w:hAnsi="Times New Roman" w:cs="Times"/>
          <w:iCs/>
          <w:kern w:val="0"/>
          <w:sz w:val="20"/>
          <w:szCs w:val="20"/>
        </w:rPr>
        <w:t xml:space="preserve">  </w:t>
      </w:r>
    </w:p>
    <w:p w14:paraId="2FC307CB" w14:textId="715C22B8" w:rsidR="00B25AF2" w:rsidRDefault="00732EBA" w:rsidP="007C07DC">
      <w:pPr>
        <w:adjustRightInd w:val="0"/>
        <w:snapToGrid w:val="0"/>
        <w:spacing w:afterLines="50" w:after="120"/>
      </w:pPr>
      <w:r>
        <w:object w:dxaOrig="10531" w:dyaOrig="3281" w14:anchorId="31A9B368">
          <v:shape id="_x0000_i1026" type="#_x0000_t75" style="width:439.5pt;height:136.5pt" o:ole="">
            <v:imagedata r:id="rId14" o:title=""/>
          </v:shape>
          <o:OLEObject Type="Embed" ProgID="Visio.Drawing.15" ShapeID="_x0000_i1026" DrawAspect="Content" ObjectID="_1784732826" r:id="rId15"/>
        </w:object>
      </w:r>
    </w:p>
    <w:p w14:paraId="574B01CA" w14:textId="50B04809" w:rsidR="007C07DC" w:rsidRDefault="007C07DC" w:rsidP="00B25AF2">
      <w:pPr>
        <w:adjustRightInd w:val="0"/>
        <w:snapToGrid w:val="0"/>
        <w:spacing w:afterLines="50" w:after="120"/>
        <w:jc w:val="center"/>
        <w:rPr>
          <w:rFonts w:ascii="Times New Roman" w:eastAsia="宋体" w:hAnsi="Times New Roman" w:cs="Times"/>
          <w:iCs/>
          <w:kern w:val="0"/>
          <w:sz w:val="20"/>
          <w:szCs w:val="20"/>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 xml:space="preserve">igure </w:t>
      </w:r>
      <w:r>
        <w:rPr>
          <w:rFonts w:ascii="Times New Roman" w:eastAsia="宋体" w:hAnsi="Times New Roman" w:cs="Times"/>
          <w:iCs/>
          <w:kern w:val="0"/>
          <w:sz w:val="18"/>
          <w:szCs w:val="20"/>
        </w:rPr>
        <w:t>2-2</w:t>
      </w:r>
      <w:r w:rsidRPr="00AF4931">
        <w:rPr>
          <w:rFonts w:ascii="Times New Roman" w:eastAsia="宋体" w:hAnsi="Times New Roman" w:cs="Times"/>
          <w:iCs/>
          <w:kern w:val="0"/>
          <w:sz w:val="18"/>
          <w:szCs w:val="20"/>
        </w:rPr>
        <w:t>:</w:t>
      </w:r>
      <w:r>
        <w:rPr>
          <w:rFonts w:ascii="Times New Roman" w:eastAsia="宋体" w:hAnsi="Times New Roman" w:cs="Times"/>
          <w:iCs/>
          <w:kern w:val="0"/>
          <w:sz w:val="18"/>
          <w:szCs w:val="20"/>
        </w:rPr>
        <w:t xml:space="preserve"> </w:t>
      </w:r>
      <w:r w:rsidRPr="00AF4931">
        <w:rPr>
          <w:rFonts w:ascii="Times New Roman" w:eastAsia="宋体" w:hAnsi="Times New Roman" w:cs="Times"/>
          <w:iCs/>
          <w:kern w:val="0"/>
          <w:sz w:val="18"/>
          <w:szCs w:val="20"/>
        </w:rPr>
        <w:t>Option 1</w:t>
      </w:r>
      <w:r>
        <w:rPr>
          <w:rFonts w:ascii="Times New Roman" w:eastAsia="宋体" w:hAnsi="Times New Roman" w:cs="Times"/>
          <w:iCs/>
          <w:kern w:val="0"/>
          <w:sz w:val="18"/>
          <w:szCs w:val="20"/>
        </w:rPr>
        <w:t>-2</w:t>
      </w:r>
      <w:r w:rsidR="00B25AF2">
        <w:rPr>
          <w:rFonts w:ascii="Times New Roman" w:eastAsia="宋体" w:hAnsi="Times New Roman" w:cs="Times"/>
          <w:iCs/>
          <w:kern w:val="0"/>
          <w:sz w:val="18"/>
          <w:szCs w:val="20"/>
        </w:rPr>
        <w:t>-2</w:t>
      </w:r>
      <w:r>
        <w:rPr>
          <w:rFonts w:ascii="Times New Roman" w:eastAsia="宋体" w:hAnsi="Times New Roman" w:cs="Times"/>
          <w:iCs/>
          <w:kern w:val="0"/>
          <w:sz w:val="18"/>
          <w:szCs w:val="20"/>
        </w:rPr>
        <w:t xml:space="preserve"> that </w:t>
      </w:r>
      <w:r w:rsidR="00B25AF2">
        <w:rPr>
          <w:rFonts w:ascii="Times New Roman" w:eastAsia="宋体" w:hAnsi="Times New Roman" w:cs="Times"/>
          <w:iCs/>
          <w:kern w:val="0"/>
          <w:sz w:val="18"/>
          <w:szCs w:val="20"/>
        </w:rPr>
        <w:t xml:space="preserve">PDCCH monitoring is not triggered by </w:t>
      </w:r>
      <w:r w:rsidRPr="001116AC">
        <w:rPr>
          <w:rFonts w:ascii="Times New Roman" w:eastAsia="宋体" w:hAnsi="Times New Roman" w:cs="Times"/>
          <w:iCs/>
          <w:kern w:val="0"/>
          <w:sz w:val="18"/>
          <w:szCs w:val="20"/>
        </w:rPr>
        <w:t>legacy onDurationTimer</w:t>
      </w:r>
      <w:r w:rsidR="00B25AF2">
        <w:rPr>
          <w:rFonts w:ascii="Times New Roman" w:eastAsia="宋体" w:hAnsi="Times New Roman" w:cs="Times"/>
          <w:iCs/>
          <w:kern w:val="0"/>
          <w:sz w:val="18"/>
          <w:szCs w:val="20"/>
        </w:rPr>
        <w:t>/C-DRX cycle</w:t>
      </w:r>
      <w:r w:rsidRPr="001116AC">
        <w:rPr>
          <w:rFonts w:ascii="Times New Roman" w:eastAsia="宋体" w:hAnsi="Times New Roman" w:cs="Times"/>
          <w:iCs/>
          <w:kern w:val="0"/>
          <w:sz w:val="18"/>
          <w:szCs w:val="20"/>
        </w:rPr>
        <w:t xml:space="preserve"> </w:t>
      </w:r>
      <w:r w:rsidR="00B25AF2">
        <w:rPr>
          <w:rFonts w:ascii="Times New Roman" w:eastAsia="宋体" w:hAnsi="Times New Roman" w:cs="Times"/>
          <w:iCs/>
          <w:kern w:val="0"/>
          <w:sz w:val="18"/>
          <w:szCs w:val="20"/>
        </w:rPr>
        <w:t xml:space="preserve"> </w:t>
      </w:r>
    </w:p>
    <w:p w14:paraId="45E531F4" w14:textId="124B3C12" w:rsidR="009F2B2A" w:rsidRDefault="009C6151" w:rsidP="009C6151">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r w:rsidR="00205E2B">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r>
        <w:rPr>
          <w:rFonts w:ascii="Times New Roman" w:eastAsia="宋体" w:hAnsi="Times New Roman" w:cs="Times"/>
          <w:b/>
          <w:bCs/>
          <w:iCs/>
          <w:kern w:val="0"/>
          <w:sz w:val="20"/>
          <w:szCs w:val="20"/>
          <w:lang w:val="fr-FR"/>
        </w:rPr>
        <w:t xml:space="preserve"> </w:t>
      </w:r>
      <w:r w:rsidR="005E1F67" w:rsidRPr="00A66CB6">
        <w:rPr>
          <w:rFonts w:ascii="Times New Roman" w:eastAsia="宋体" w:hAnsi="Times New Roman" w:cs="Times"/>
          <w:b/>
          <w:bCs/>
          <w:iCs/>
          <w:kern w:val="0"/>
          <w:sz w:val="20"/>
          <w:szCs w:val="20"/>
        </w:rPr>
        <w:t xml:space="preserve">From latency reduction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 xml:space="preserve">-2-1 </w:t>
      </w:r>
      <w:r w:rsidR="00343D74">
        <w:rPr>
          <w:rFonts w:ascii="Times New Roman" w:eastAsia="宋体" w:hAnsi="Times New Roman" w:cs="Times" w:hint="eastAsia"/>
          <w:b/>
          <w:bCs/>
          <w:iCs/>
          <w:kern w:val="0"/>
          <w:sz w:val="20"/>
          <w:szCs w:val="20"/>
        </w:rPr>
        <w:t>combined</w:t>
      </w:r>
      <w:r w:rsidR="00343D74">
        <w:rPr>
          <w:rFonts w:ascii="Times New Roman" w:eastAsia="宋体" w:hAnsi="Times New Roman" w:cs="Times"/>
          <w:b/>
          <w:bCs/>
          <w:iCs/>
          <w:kern w:val="0"/>
          <w:sz w:val="20"/>
          <w:szCs w:val="20"/>
        </w:rPr>
        <w:t xml:space="preserve"> with Option 1</w:t>
      </w:r>
      <w:r w:rsidR="008E0686">
        <w:rPr>
          <w:rFonts w:ascii="Times New Roman" w:eastAsia="宋体" w:hAnsi="Times New Roman" w:cs="Times"/>
          <w:b/>
          <w:bCs/>
          <w:iCs/>
          <w:kern w:val="0"/>
          <w:sz w:val="20"/>
          <w:szCs w:val="20"/>
        </w:rPr>
        <w:t>-1</w:t>
      </w:r>
      <w:r w:rsidR="005E1F67" w:rsidRPr="00A66CB6">
        <w:rPr>
          <w:rFonts w:ascii="Times New Roman" w:eastAsia="宋体" w:hAnsi="Times New Roman" w:cs="Times"/>
          <w:b/>
          <w:bCs/>
          <w:iCs/>
          <w:kern w:val="0"/>
          <w:sz w:val="20"/>
          <w:szCs w:val="20"/>
        </w:rPr>
        <w:t xml:space="preserve"> and</w:t>
      </w:r>
      <w:r w:rsidR="00343D74" w:rsidRPr="00343D74">
        <w:rPr>
          <w:rFonts w:ascii="Times New Roman" w:eastAsia="宋体" w:hAnsi="Times New Roman" w:cs="Times" w:hint="eastAsia"/>
          <w:b/>
          <w:bCs/>
          <w:iCs/>
          <w:kern w:val="0"/>
          <w:sz w:val="20"/>
          <w:szCs w:val="20"/>
        </w:rPr>
        <w:t xml:space="preserve"> </w:t>
      </w:r>
      <w:r w:rsidR="00343D74">
        <w:rPr>
          <w:rFonts w:ascii="Times New Roman" w:eastAsia="宋体" w:hAnsi="Times New Roman" w:cs="Times" w:hint="eastAsia"/>
          <w:b/>
          <w:bCs/>
          <w:iCs/>
          <w:kern w:val="0"/>
          <w:sz w:val="20"/>
          <w:szCs w:val="20"/>
        </w:rPr>
        <w:t>Option</w:t>
      </w:r>
      <w:r w:rsidR="00343D74"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-2-2</w:t>
      </w:r>
      <w:r w:rsidR="005E1F67" w:rsidRPr="00A66CB6">
        <w:rPr>
          <w:rFonts w:ascii="Times New Roman" w:eastAsia="宋体" w:hAnsi="Times New Roman" w:cs="Times"/>
          <w:b/>
          <w:bCs/>
          <w:iCs/>
          <w:kern w:val="0"/>
          <w:sz w:val="20"/>
          <w:szCs w:val="20"/>
        </w:rPr>
        <w:t xml:space="preserve"> are comparable.</w:t>
      </w:r>
      <w:r w:rsidR="005E1F67">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 xml:space="preserve">From power saving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-2-1</w:t>
      </w:r>
      <w:r w:rsidR="00343D74" w:rsidRPr="00A66CB6">
        <w:rPr>
          <w:rFonts w:ascii="Times New Roman" w:eastAsia="宋体" w:hAnsi="Times New Roman" w:cs="Times"/>
          <w:b/>
          <w:bCs/>
          <w:iCs/>
          <w:kern w:val="0"/>
          <w:sz w:val="20"/>
          <w:szCs w:val="20"/>
        </w:rPr>
        <w:t xml:space="preserve"> </w:t>
      </w:r>
      <w:r w:rsidR="009F2B2A">
        <w:rPr>
          <w:rFonts w:ascii="Times New Roman" w:eastAsia="宋体" w:hAnsi="Times New Roman" w:cs="Times"/>
          <w:b/>
          <w:bCs/>
          <w:iCs/>
          <w:kern w:val="0"/>
          <w:sz w:val="20"/>
          <w:szCs w:val="20"/>
        </w:rPr>
        <w:t>combined with Option 1</w:t>
      </w:r>
      <w:r w:rsidR="008E0686">
        <w:rPr>
          <w:rFonts w:ascii="Times New Roman" w:eastAsia="宋体" w:hAnsi="Times New Roman" w:cs="Times"/>
          <w:b/>
          <w:bCs/>
          <w:iCs/>
          <w:kern w:val="0"/>
          <w:sz w:val="20"/>
          <w:szCs w:val="20"/>
        </w:rPr>
        <w:t>-1</w:t>
      </w:r>
      <w:r w:rsidR="009F2B2A">
        <w:rPr>
          <w:rFonts w:ascii="Times New Roman" w:eastAsia="宋体" w:hAnsi="Times New Roman" w:cs="Times"/>
          <w:b/>
          <w:bCs/>
          <w:iCs/>
          <w:kern w:val="0"/>
          <w:sz w:val="20"/>
          <w:szCs w:val="20"/>
        </w:rPr>
        <w:t xml:space="preserve"> still result in more power consumption, given </w:t>
      </w:r>
      <w:r w:rsidR="005E1F67">
        <w:rPr>
          <w:rFonts w:ascii="Times New Roman" w:eastAsia="宋体" w:hAnsi="Times New Roman" w:cs="Times"/>
          <w:b/>
          <w:bCs/>
          <w:iCs/>
          <w:kern w:val="0"/>
          <w:sz w:val="20"/>
          <w:szCs w:val="20"/>
        </w:rPr>
        <w:t xml:space="preserve">that </w:t>
      </w:r>
      <w:r w:rsidR="009F2B2A" w:rsidRPr="009F2B2A">
        <w:rPr>
          <w:rFonts w:ascii="Times New Roman" w:eastAsia="宋体" w:hAnsi="Times New Roman" w:cs="Times"/>
          <w:b/>
          <w:bCs/>
          <w:iCs/>
          <w:kern w:val="0"/>
          <w:sz w:val="20"/>
          <w:szCs w:val="20"/>
        </w:rPr>
        <w:t xml:space="preserve">PDCCH monitoring </w:t>
      </w:r>
      <w:r w:rsidR="008E0686">
        <w:rPr>
          <w:rFonts w:ascii="Times New Roman" w:eastAsia="宋体" w:hAnsi="Times New Roman" w:cs="Times"/>
          <w:b/>
          <w:bCs/>
          <w:iCs/>
          <w:kern w:val="0"/>
          <w:sz w:val="20"/>
          <w:szCs w:val="20"/>
        </w:rPr>
        <w:t>is still needed</w:t>
      </w:r>
      <w:r w:rsidR="009F2B2A" w:rsidRPr="009F2B2A">
        <w:rPr>
          <w:rFonts w:ascii="Times New Roman" w:eastAsia="宋体" w:hAnsi="Times New Roman" w:cs="Times"/>
          <w:b/>
          <w:bCs/>
          <w:iCs/>
          <w:kern w:val="0"/>
          <w:sz w:val="20"/>
          <w:szCs w:val="20"/>
        </w:rPr>
        <w:t xml:space="preserve"> based on legacy C-DRX cycle and </w:t>
      </w:r>
      <w:proofErr w:type="spellStart"/>
      <w:r w:rsidR="009F2B2A" w:rsidRPr="009F2B2A">
        <w:rPr>
          <w:rFonts w:ascii="Times New Roman" w:eastAsia="宋体" w:hAnsi="Times New Roman" w:cs="Times"/>
          <w:b/>
          <w:bCs/>
          <w:iCs/>
          <w:kern w:val="0"/>
          <w:sz w:val="20"/>
          <w:szCs w:val="20"/>
        </w:rPr>
        <w:t>drx-onDurationTimer</w:t>
      </w:r>
      <w:proofErr w:type="spellEnd"/>
      <w:r w:rsidR="009F2B2A" w:rsidRPr="009F2B2A">
        <w:rPr>
          <w:rFonts w:ascii="Times New Roman" w:eastAsia="宋体" w:hAnsi="Times New Roman" w:cs="Times"/>
          <w:b/>
          <w:bCs/>
          <w:iCs/>
          <w:kern w:val="0"/>
          <w:sz w:val="20"/>
          <w:szCs w:val="20"/>
        </w:rPr>
        <w:t xml:space="preserve"> </w:t>
      </w:r>
      <w:r w:rsidR="008E0686">
        <w:rPr>
          <w:rFonts w:ascii="Times New Roman" w:eastAsia="宋体" w:hAnsi="Times New Roman" w:cs="Times"/>
          <w:b/>
          <w:bCs/>
          <w:iCs/>
          <w:kern w:val="0"/>
          <w:sz w:val="20"/>
          <w:szCs w:val="20"/>
        </w:rPr>
        <w:t>if</w:t>
      </w:r>
      <w:r w:rsidR="009F2B2A" w:rsidRPr="009F2B2A">
        <w:rPr>
          <w:rFonts w:ascii="Times New Roman" w:eastAsia="宋体" w:hAnsi="Times New Roman" w:cs="Times"/>
          <w:b/>
          <w:bCs/>
          <w:iCs/>
          <w:kern w:val="0"/>
          <w:sz w:val="20"/>
          <w:szCs w:val="20"/>
        </w:rPr>
        <w:t xml:space="preserve"> LP-WUS</w:t>
      </w:r>
      <w:r w:rsidR="008E0686">
        <w:rPr>
          <w:rFonts w:ascii="Times New Roman" w:eastAsia="宋体" w:hAnsi="Times New Roman" w:cs="Times"/>
          <w:b/>
          <w:bCs/>
          <w:iCs/>
          <w:kern w:val="0"/>
          <w:sz w:val="20"/>
          <w:szCs w:val="20"/>
        </w:rPr>
        <w:t xml:space="preserve"> is successfully detected</w:t>
      </w:r>
      <w:r w:rsidR="009F2B2A">
        <w:rPr>
          <w:rFonts w:ascii="Times New Roman" w:eastAsia="宋体" w:hAnsi="Times New Roman" w:cs="Times"/>
          <w:b/>
          <w:bCs/>
          <w:iCs/>
          <w:kern w:val="0"/>
          <w:sz w:val="20"/>
          <w:szCs w:val="20"/>
        </w:rPr>
        <w:t xml:space="preserve">. </w:t>
      </w:r>
      <w:r w:rsidR="009F2B2A" w:rsidRPr="009F2B2A">
        <w:rPr>
          <w:rFonts w:ascii="Times New Roman" w:eastAsia="宋体" w:hAnsi="Times New Roman" w:cs="Times"/>
          <w:b/>
          <w:bCs/>
          <w:iCs/>
          <w:kern w:val="0"/>
          <w:sz w:val="20"/>
          <w:szCs w:val="20"/>
        </w:rPr>
        <w:t xml:space="preserve"> </w:t>
      </w:r>
    </w:p>
    <w:p w14:paraId="0CB69AED" w14:textId="2A6F041B" w:rsidR="00223E45" w:rsidRPr="004C4D00" w:rsidRDefault="00223E45" w:rsidP="004C4D00">
      <w:pPr>
        <w:adjustRightInd w:val="0"/>
        <w:snapToGrid w:val="0"/>
        <w:spacing w:afterLines="50" w:after="120"/>
        <w:rPr>
          <w:rFonts w:ascii="Times New Roman" w:eastAsia="宋体" w:hAnsi="Times New Roman" w:cs="Times"/>
          <w:b/>
          <w:bCs/>
          <w:iCs/>
          <w:kern w:val="0"/>
          <w:sz w:val="20"/>
          <w:szCs w:val="20"/>
        </w:rPr>
      </w:pPr>
      <w:r w:rsidRPr="004C4D00">
        <w:rPr>
          <w:rFonts w:ascii="Times New Roman" w:eastAsia="宋体" w:hAnsi="Times New Roman" w:cs="Times"/>
          <w:b/>
          <w:bCs/>
          <w:iCs/>
          <w:kern w:val="0"/>
          <w:sz w:val="20"/>
          <w:szCs w:val="20"/>
        </w:rPr>
        <w:t xml:space="preserve">Option 1-3: LP-WUS monitoring inside </w:t>
      </w:r>
      <w:r w:rsidR="00343D74" w:rsidRPr="004C4D00">
        <w:rPr>
          <w:rFonts w:ascii="Times New Roman" w:eastAsia="宋体" w:hAnsi="Times New Roman" w:cs="Times"/>
          <w:b/>
          <w:bCs/>
          <w:iCs/>
          <w:kern w:val="0"/>
          <w:sz w:val="20"/>
          <w:szCs w:val="20"/>
        </w:rPr>
        <w:t xml:space="preserve">at least legacy C-DRX active time </w:t>
      </w:r>
      <w:r w:rsidRPr="004C4D00">
        <w:rPr>
          <w:rFonts w:ascii="Times New Roman" w:eastAsia="宋体" w:hAnsi="Times New Roman" w:cs="Times"/>
          <w:b/>
          <w:bCs/>
          <w:iCs/>
          <w:kern w:val="0"/>
          <w:sz w:val="20"/>
          <w:szCs w:val="20"/>
        </w:rPr>
        <w:t>according to the LP-WUS monitoring configuration to trigger PDCCH monitoring.</w:t>
      </w:r>
    </w:p>
    <w:p w14:paraId="134B6219" w14:textId="6F89C68F" w:rsidR="00EF2C4A" w:rsidRDefault="006B73FE" w:rsidP="00036F88">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 xml:space="preserve">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is beneficial especially </w:t>
      </w:r>
      <w:r w:rsidR="00D20731" w:rsidRPr="00036F88">
        <w:rPr>
          <w:rFonts w:ascii="Times New Roman" w:hAnsi="Times New Roman" w:cs="Times New Roman"/>
          <w:sz w:val="20"/>
          <w:szCs w:val="20"/>
          <w:lang w:val="fr-FR"/>
        </w:rPr>
        <w:t xml:space="preserve">for XR use case </w:t>
      </w:r>
      <w:r w:rsidR="008E0686">
        <w:rPr>
          <w:rFonts w:ascii="Times New Roman" w:hAnsi="Times New Roman" w:cs="Times New Roman"/>
          <w:sz w:val="20"/>
          <w:szCs w:val="20"/>
          <w:lang w:val="fr-FR"/>
        </w:rPr>
        <w:t xml:space="preserve">with </w:t>
      </w:r>
      <w:r w:rsidR="00D20731" w:rsidRPr="00036F88">
        <w:rPr>
          <w:rFonts w:ascii="Times New Roman" w:hAnsi="Times New Roman" w:cs="Times New Roman"/>
          <w:sz w:val="20"/>
          <w:szCs w:val="20"/>
        </w:rPr>
        <w:t>unpredictable jitter</w:t>
      </w:r>
      <w:r w:rsidR="00D20731" w:rsidRPr="00036F88">
        <w:rPr>
          <w:rFonts w:ascii="Times New Roman" w:hAnsi="Times New Roman" w:cs="Times New Roman"/>
          <w:sz w:val="20"/>
          <w:szCs w:val="20"/>
          <w:lang w:val="fr-FR"/>
        </w:rPr>
        <w:t xml:space="preserve">. 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works like</w:t>
      </w:r>
      <w:r w:rsidR="00D20731" w:rsidRPr="00036F88">
        <w:rPr>
          <w:rFonts w:ascii="Times New Roman" w:hAnsi="Times New Roman" w:cs="Times New Roman"/>
          <w:sz w:val="20"/>
          <w:szCs w:val="20"/>
          <w:lang w:val="fr-FR"/>
        </w:rPr>
        <w:t xml:space="preserve"> following</w:t>
      </w:r>
      <w:r w:rsidR="00DC3B55">
        <w:rPr>
          <w:rFonts w:ascii="Times New Roman" w:hAnsi="Times New Roman" w:cs="Times New Roman"/>
          <w:sz w:val="20"/>
          <w:szCs w:val="20"/>
          <w:lang w:val="fr-FR"/>
        </w:rPr>
        <w:t xml:space="preserve"> and Figure </w:t>
      </w:r>
      <w:r w:rsidR="000E69C0">
        <w:rPr>
          <w:rFonts w:ascii="Times New Roman" w:hAnsi="Times New Roman" w:cs="Times New Roman"/>
          <w:sz w:val="20"/>
          <w:szCs w:val="20"/>
          <w:lang w:val="fr-FR"/>
        </w:rPr>
        <w:t>3</w:t>
      </w:r>
      <w:r w:rsidR="00DC3B55">
        <w:rPr>
          <w:rFonts w:ascii="Times New Roman" w:hAnsi="Times New Roman" w:cs="Times New Roman"/>
          <w:sz w:val="20"/>
          <w:szCs w:val="20"/>
          <w:lang w:val="fr-FR"/>
        </w:rPr>
        <w:t xml:space="preserve"> gives one example</w:t>
      </w:r>
      <w:r w:rsidR="00D20731" w:rsidRPr="00036F88">
        <w:rPr>
          <w:rFonts w:ascii="Times New Roman" w:hAnsi="Times New Roman" w:cs="Times New Roman"/>
          <w:sz w:val="20"/>
          <w:szCs w:val="20"/>
          <w:lang w:val="fr-FR"/>
        </w:rPr>
        <w:t>:</w:t>
      </w:r>
    </w:p>
    <w:p w14:paraId="3F41F8F0" w14:textId="503861EB" w:rsidR="00DC3B55" w:rsidRDefault="00EA593A" w:rsidP="00DC3B55">
      <w:pPr>
        <w:adjustRightInd w:val="0"/>
        <w:snapToGrid w:val="0"/>
        <w:spacing w:afterLines="50" w:after="120"/>
        <w:jc w:val="center"/>
        <w:rPr>
          <w:rFonts w:ascii="Times New Roman" w:eastAsia="宋体" w:hAnsi="Times New Roman" w:cs="Times"/>
          <w:iCs/>
          <w:kern w:val="0"/>
          <w:sz w:val="20"/>
          <w:szCs w:val="20"/>
        </w:rPr>
      </w:pPr>
      <w:r>
        <w:rPr>
          <w:rFonts w:ascii="Times New Roman" w:eastAsia="宋体" w:hAnsi="Times New Roman" w:cs="Times"/>
          <w:iCs/>
          <w:noProof/>
          <w:kern w:val="0"/>
          <w:sz w:val="20"/>
          <w:szCs w:val="20"/>
        </w:rPr>
        <w:drawing>
          <wp:inline distT="0" distB="0" distL="0" distR="0" wp14:anchorId="4C22961F" wp14:editId="4504FD3C">
            <wp:extent cx="4791083" cy="1203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6966"/>
                    <a:stretch/>
                  </pic:blipFill>
                  <pic:spPr bwMode="auto">
                    <a:xfrm>
                      <a:off x="0" y="0"/>
                      <a:ext cx="4806902" cy="1207310"/>
                    </a:xfrm>
                    <a:prstGeom prst="rect">
                      <a:avLst/>
                    </a:prstGeom>
                    <a:noFill/>
                    <a:ln>
                      <a:noFill/>
                    </a:ln>
                    <a:extLst>
                      <a:ext uri="{53640926-AAD7-44D8-BBD7-CCE9431645EC}">
                        <a14:shadowObscured xmlns:a14="http://schemas.microsoft.com/office/drawing/2010/main"/>
                      </a:ext>
                    </a:extLst>
                  </pic:spPr>
                </pic:pic>
              </a:graphicData>
            </a:graphic>
          </wp:inline>
        </w:drawing>
      </w:r>
    </w:p>
    <w:p w14:paraId="0379A8BC" w14:textId="1BBD06E0" w:rsidR="00DC3B55" w:rsidRPr="00DC3B55" w:rsidRDefault="00DC3B55" w:rsidP="00DC3B55">
      <w:pPr>
        <w:adjustRightInd w:val="0"/>
        <w:snapToGrid w:val="0"/>
        <w:spacing w:afterLines="50" w:after="120"/>
        <w:jc w:val="center"/>
        <w:rPr>
          <w:rFonts w:ascii="Times New Roman" w:eastAsia="宋体" w:hAnsi="Times New Roman" w:cs="Times"/>
          <w:iCs/>
          <w:kern w:val="0"/>
          <w:sz w:val="18"/>
          <w:szCs w:val="20"/>
        </w:rPr>
      </w:pPr>
      <w:r w:rsidRPr="00DC3B55">
        <w:rPr>
          <w:rFonts w:ascii="Times New Roman" w:eastAsia="宋体" w:hAnsi="Times New Roman" w:cs="Times" w:hint="eastAsia"/>
          <w:iCs/>
          <w:kern w:val="0"/>
          <w:sz w:val="18"/>
          <w:szCs w:val="20"/>
        </w:rPr>
        <w:t>F</w:t>
      </w:r>
      <w:r w:rsidRPr="00DC3B55">
        <w:rPr>
          <w:rFonts w:ascii="Times New Roman" w:eastAsia="宋体" w:hAnsi="Times New Roman" w:cs="Times"/>
          <w:iCs/>
          <w:kern w:val="0"/>
          <w:sz w:val="18"/>
          <w:szCs w:val="20"/>
        </w:rPr>
        <w:t xml:space="preserve">igure </w:t>
      </w:r>
      <w:r w:rsidR="000E69C0">
        <w:rPr>
          <w:rFonts w:ascii="Times New Roman" w:eastAsia="宋体" w:hAnsi="Times New Roman" w:cs="Times"/>
          <w:iCs/>
          <w:kern w:val="0"/>
          <w:sz w:val="18"/>
          <w:szCs w:val="20"/>
        </w:rPr>
        <w:t>3</w:t>
      </w:r>
      <w:r w:rsidRPr="00DC3B55">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Example for Option </w:t>
      </w:r>
      <w:r w:rsidR="000E69C0">
        <w:rPr>
          <w:rFonts w:ascii="Times New Roman" w:eastAsia="宋体" w:hAnsi="Times New Roman" w:cs="Times"/>
          <w:iCs/>
          <w:kern w:val="0"/>
          <w:sz w:val="18"/>
          <w:szCs w:val="20"/>
        </w:rPr>
        <w:t>1-3</w:t>
      </w:r>
      <w:r>
        <w:rPr>
          <w:rFonts w:ascii="Times New Roman" w:eastAsia="宋体" w:hAnsi="Times New Roman" w:cs="Times"/>
          <w:iCs/>
          <w:kern w:val="0"/>
          <w:sz w:val="18"/>
          <w:szCs w:val="20"/>
        </w:rPr>
        <w:t xml:space="preserve"> of monitoring WUS </w:t>
      </w:r>
      <w:r w:rsidRPr="00DC3B55">
        <w:rPr>
          <w:rFonts w:ascii="Times New Roman" w:eastAsia="宋体" w:hAnsi="Times New Roman" w:cs="Times"/>
          <w:iCs/>
          <w:kern w:val="0"/>
          <w:sz w:val="18"/>
          <w:szCs w:val="20"/>
        </w:rPr>
        <w:t xml:space="preserve">within the DRX </w:t>
      </w:r>
      <w:r>
        <w:rPr>
          <w:rFonts w:ascii="Times New Roman" w:eastAsia="宋体" w:hAnsi="Times New Roman" w:cs="Times"/>
          <w:iCs/>
          <w:kern w:val="0"/>
          <w:sz w:val="18"/>
          <w:szCs w:val="20"/>
        </w:rPr>
        <w:t>on</w:t>
      </w:r>
      <w:r w:rsidR="0099212A">
        <w:rPr>
          <w:rFonts w:ascii="Times New Roman" w:eastAsia="宋体" w:hAnsi="Times New Roman" w:cs="Times"/>
          <w:iCs/>
          <w:kern w:val="0"/>
          <w:sz w:val="18"/>
          <w:szCs w:val="20"/>
        </w:rPr>
        <w:t xml:space="preserve"> D</w:t>
      </w:r>
      <w:r>
        <w:rPr>
          <w:rFonts w:ascii="Times New Roman" w:eastAsia="宋体" w:hAnsi="Times New Roman" w:cs="Times"/>
          <w:iCs/>
          <w:kern w:val="0"/>
          <w:sz w:val="18"/>
          <w:szCs w:val="20"/>
        </w:rPr>
        <w:t xml:space="preserve">uration </w:t>
      </w:r>
      <w:r w:rsidR="0099212A">
        <w:rPr>
          <w:rFonts w:ascii="Times New Roman" w:eastAsia="宋体" w:hAnsi="Times New Roman" w:cs="Times"/>
          <w:iCs/>
          <w:kern w:val="0"/>
          <w:sz w:val="18"/>
          <w:szCs w:val="20"/>
        </w:rPr>
        <w:t>time</w:t>
      </w:r>
    </w:p>
    <w:p w14:paraId="072C2288" w14:textId="17A4D185" w:rsidR="00140572" w:rsidRDefault="002100EE" w:rsidP="00036F88">
      <w:pPr>
        <w:adjustRightInd w:val="0"/>
        <w:snapToGrid w:val="0"/>
        <w:spacing w:afterLines="50" w:after="120"/>
        <w:rPr>
          <w:rFonts w:ascii="Times New Roman" w:eastAsia="等线" w:hAnsi="Times New Roman" w:cs="Arial"/>
          <w:kern w:val="0"/>
          <w:sz w:val="20"/>
          <w:szCs w:val="20"/>
        </w:rPr>
      </w:pPr>
      <w:r w:rsidRPr="00036F88">
        <w:rPr>
          <w:rFonts w:ascii="Times New Roman" w:eastAsia="宋体" w:hAnsi="Times New Roman" w:cs="Times"/>
          <w:iCs/>
          <w:kern w:val="0"/>
          <w:sz w:val="20"/>
          <w:szCs w:val="20"/>
        </w:rPr>
        <w:t xml:space="preserve">A </w:t>
      </w:r>
      <w:r w:rsidR="00653716" w:rsidRPr="00036F88">
        <w:rPr>
          <w:rFonts w:ascii="Times New Roman" w:hAnsi="Times New Roman" w:cs="Times New Roman"/>
          <w:sz w:val="20"/>
          <w:szCs w:val="20"/>
        </w:rPr>
        <w:t xml:space="preserve">UE starts to monitor LP-WUS instead of PDCCH from the beginning of </w:t>
      </w:r>
      <w:bookmarkStart w:id="8" w:name="_Hlk156650836"/>
      <w:r w:rsidR="00653716" w:rsidRPr="00036F88">
        <w:rPr>
          <w:rFonts w:ascii="Times New Roman" w:hAnsi="Times New Roman" w:cs="Times New Roman"/>
          <w:i/>
          <w:iCs/>
          <w:sz w:val="20"/>
          <w:szCs w:val="20"/>
        </w:rPr>
        <w:t>drx-onDurationTimer</w:t>
      </w:r>
      <w:bookmarkEnd w:id="8"/>
      <w:r w:rsidR="00653716" w:rsidRPr="00036F88">
        <w:rPr>
          <w:rFonts w:ascii="Times New Roman" w:hAnsi="Times New Roman" w:cs="Times New Roman"/>
          <w:sz w:val="20"/>
          <w:szCs w:val="20"/>
        </w:rPr>
        <w:t xml:space="preserve"> and the UE resumes PDCCH monitoring from micro or light sleep of MR</w:t>
      </w:r>
      <w:r w:rsidR="00653716" w:rsidRPr="00036F88">
        <w:rPr>
          <w:rFonts w:ascii="Times New Roman" w:hAnsi="Times New Roman" w:cs="Times New Roman"/>
          <w:i/>
          <w:iCs/>
          <w:sz w:val="20"/>
          <w:szCs w:val="20"/>
        </w:rPr>
        <w:t xml:space="preserve"> </w:t>
      </w:r>
      <w:r w:rsidR="00653716" w:rsidRPr="00036F88">
        <w:rPr>
          <w:rFonts w:ascii="Times New Roman" w:hAnsi="Times New Roman" w:cs="Times New Roman"/>
          <w:sz w:val="20"/>
          <w:szCs w:val="20"/>
        </w:rPr>
        <w:t xml:space="preserve">once WUS is detected. </w:t>
      </w:r>
      <w:r w:rsidR="000773B9" w:rsidRPr="00036F88">
        <w:rPr>
          <w:rFonts w:ascii="Times New Roman" w:hAnsi="Times New Roman" w:cs="Times New Roman"/>
          <w:sz w:val="20"/>
          <w:szCs w:val="20"/>
        </w:rPr>
        <w:t xml:space="preserve">During DRX active time, the UE resumes/starts WUS monitoring and stops PDCCH monitoring when UE receives the PDCCH skipping indication. </w:t>
      </w:r>
      <w:r w:rsidR="00DC3B55">
        <w:rPr>
          <w:rFonts w:ascii="Times New Roman" w:hAnsi="Times New Roman" w:cs="Times New Roman"/>
          <w:sz w:val="20"/>
          <w:szCs w:val="20"/>
        </w:rPr>
        <w:t>B</w:t>
      </w:r>
      <w:r w:rsidR="00653716" w:rsidRPr="00036F88">
        <w:rPr>
          <w:rFonts w:ascii="Times New Roman" w:hAnsi="Times New Roman" w:cs="Times New Roman"/>
          <w:sz w:val="20"/>
          <w:szCs w:val="20"/>
        </w:rPr>
        <w:t>y replacing the unnecessary PDCCH monitoring with more power efficient LP-WUS detection</w:t>
      </w:r>
      <w:r w:rsidR="000773B9" w:rsidRPr="00036F88">
        <w:rPr>
          <w:rFonts w:ascii="Times New Roman" w:hAnsi="Times New Roman" w:cs="Times New Roman"/>
          <w:sz w:val="20"/>
          <w:szCs w:val="20"/>
        </w:rPr>
        <w:t xml:space="preserve"> within DRX active time</w:t>
      </w:r>
      <w:r w:rsidR="00653716" w:rsidRPr="00036F88">
        <w:rPr>
          <w:rFonts w:ascii="Times New Roman" w:hAnsi="Times New Roman" w:cs="Times New Roman"/>
          <w:sz w:val="20"/>
          <w:szCs w:val="20"/>
        </w:rPr>
        <w:t xml:space="preserve">, more power saving benefit </w:t>
      </w:r>
      <w:r w:rsidR="009F2B2A">
        <w:rPr>
          <w:rFonts w:ascii="Times New Roman" w:hAnsi="Times New Roman" w:cs="Times New Roman"/>
          <w:sz w:val="20"/>
          <w:szCs w:val="20"/>
        </w:rPr>
        <w:t>with</w:t>
      </w:r>
      <w:r w:rsidR="008E0686">
        <w:rPr>
          <w:rFonts w:ascii="Times New Roman" w:hAnsi="Times New Roman" w:cs="Times New Roman"/>
          <w:sz w:val="20"/>
          <w:szCs w:val="20"/>
        </w:rPr>
        <w:t xml:space="preserve"> no or acceptable</w:t>
      </w:r>
      <w:r w:rsidR="009F2B2A">
        <w:rPr>
          <w:rFonts w:ascii="Times New Roman" w:hAnsi="Times New Roman" w:cs="Times New Roman"/>
          <w:sz w:val="20"/>
          <w:szCs w:val="20"/>
        </w:rPr>
        <w:t xml:space="preserve"> impact on </w:t>
      </w:r>
      <w:r w:rsidR="000773B9" w:rsidRPr="00036F88">
        <w:rPr>
          <w:rFonts w:ascii="Times New Roman" w:hAnsi="Times New Roman" w:cs="Times New Roman"/>
          <w:sz w:val="20"/>
          <w:szCs w:val="20"/>
        </w:rPr>
        <w:t>traffic latency</w:t>
      </w:r>
      <w:r w:rsidR="009F2B2A">
        <w:rPr>
          <w:rFonts w:ascii="Times New Roman" w:hAnsi="Times New Roman" w:cs="Times New Roman"/>
          <w:sz w:val="20"/>
          <w:szCs w:val="20"/>
        </w:rPr>
        <w:t>/capacity</w:t>
      </w:r>
      <w:r w:rsidR="000773B9" w:rsidRPr="00036F88">
        <w:rPr>
          <w:rFonts w:ascii="Times New Roman" w:hAnsi="Times New Roman" w:cs="Times New Roman"/>
          <w:sz w:val="20"/>
          <w:szCs w:val="20"/>
        </w:rPr>
        <w:t xml:space="preserve"> </w:t>
      </w:r>
      <w:r w:rsidR="00653716" w:rsidRPr="00036F88">
        <w:rPr>
          <w:rFonts w:ascii="Times New Roman" w:hAnsi="Times New Roman" w:cs="Times New Roman"/>
          <w:sz w:val="20"/>
          <w:szCs w:val="20"/>
        </w:rPr>
        <w:t xml:space="preserve">can be </w:t>
      </w:r>
      <w:r w:rsidR="00653716" w:rsidRPr="00036F88">
        <w:rPr>
          <w:rFonts w:ascii="Times New Roman" w:hAnsi="Times New Roman" w:cs="Times New Roman"/>
          <w:sz w:val="20"/>
          <w:szCs w:val="20"/>
        </w:rPr>
        <w:lastRenderedPageBreak/>
        <w:t>achieved</w:t>
      </w:r>
      <w:r w:rsidR="008E0686">
        <w:rPr>
          <w:rFonts w:ascii="Times New Roman" w:hAnsi="Times New Roman" w:cs="Times New Roman"/>
          <w:sz w:val="20"/>
          <w:szCs w:val="20"/>
        </w:rPr>
        <w:t xml:space="preserve"> depending on micro or light sleep of MR</w:t>
      </w:r>
      <w:r w:rsidR="00653716" w:rsidRPr="00036F88">
        <w:rPr>
          <w:rFonts w:ascii="Times New Roman" w:hAnsi="Times New Roman" w:cs="Times New Roman"/>
          <w:sz w:val="20"/>
          <w:szCs w:val="20"/>
        </w:rPr>
        <w:t>.</w:t>
      </w:r>
      <w:r w:rsidR="000C0BEB" w:rsidRPr="00036F88">
        <w:rPr>
          <w:rFonts w:ascii="Times New Roman" w:hAnsi="Times New Roman" w:cs="Times New Roman"/>
          <w:sz w:val="20"/>
          <w:szCs w:val="20"/>
        </w:rPr>
        <w:t xml:space="preserve"> As shown </w:t>
      </w:r>
      <w:r w:rsidR="00653716" w:rsidRPr="00036F88">
        <w:rPr>
          <w:rFonts w:ascii="Times New Roman" w:eastAsia="等线" w:hAnsi="Times New Roman" w:cs="Arial"/>
          <w:kern w:val="0"/>
          <w:sz w:val="20"/>
          <w:szCs w:val="20"/>
        </w:rPr>
        <w:t>in [</w:t>
      </w:r>
      <w:r w:rsidR="000E69C0">
        <w:rPr>
          <w:rFonts w:ascii="Times New Roman" w:eastAsia="等线" w:hAnsi="Times New Roman" w:cs="Arial"/>
          <w:kern w:val="0"/>
          <w:sz w:val="20"/>
          <w:szCs w:val="20"/>
        </w:rPr>
        <w:t>2</w:t>
      </w:r>
      <w:r w:rsidR="00653716" w:rsidRPr="00036F88">
        <w:rPr>
          <w:rFonts w:ascii="Times New Roman" w:eastAsia="等线" w:hAnsi="Times New Roman" w:cs="Arial"/>
          <w:kern w:val="0"/>
          <w:sz w:val="20"/>
          <w:szCs w:val="20"/>
        </w:rPr>
        <w:t xml:space="preserve">], </w:t>
      </w:r>
      <w:r w:rsidR="000C0BEB" w:rsidRPr="00036F88">
        <w:rPr>
          <w:rFonts w:ascii="Times New Roman" w:eastAsia="等线" w:hAnsi="Times New Roman" w:cs="Arial"/>
          <w:kern w:val="0"/>
          <w:sz w:val="20"/>
          <w:szCs w:val="20"/>
        </w:rPr>
        <w:t>f</w:t>
      </w:r>
      <w:r w:rsidR="00653716" w:rsidRPr="00036F88">
        <w:rPr>
          <w:rFonts w:ascii="Times New Roman" w:eastAsia="等线" w:hAnsi="Times New Roman" w:cs="Arial"/>
          <w:kern w:val="0"/>
          <w:sz w:val="20"/>
          <w:szCs w:val="20"/>
        </w:rPr>
        <w:t>or the scenario that there are both DL and UL XR traffics, compared to the existing Rel-15/Rel-16/</w:t>
      </w:r>
      <w:r w:rsidR="00653716" w:rsidRPr="00036F88">
        <w:rPr>
          <w:rFonts w:ascii="Times New Roman" w:eastAsia="等线" w:hAnsi="Times New Roman" w:cs="Arial" w:hint="eastAsia"/>
          <w:kern w:val="0"/>
          <w:sz w:val="20"/>
          <w:szCs w:val="20"/>
        </w:rPr>
        <w:t>R</w:t>
      </w:r>
      <w:r w:rsidR="00653716" w:rsidRPr="00036F88">
        <w:rPr>
          <w:rFonts w:ascii="Times New Roman" w:eastAsia="等线" w:hAnsi="Times New Roman" w:cs="Arial"/>
          <w:kern w:val="0"/>
          <w:sz w:val="20"/>
          <w:szCs w:val="20"/>
        </w:rPr>
        <w:t xml:space="preserve">el-17 power saving schemes, LP-WUS monitoring combined with MR micro sleep can bring {8%~18%} additional UE power saving gain with no capacity loss in both low load and high load cases, and </w:t>
      </w:r>
      <w:r w:rsidR="000C0BEB" w:rsidRPr="00036F88">
        <w:rPr>
          <w:rFonts w:ascii="Times New Roman" w:eastAsia="等线" w:hAnsi="Times New Roman" w:cs="Arial"/>
          <w:kern w:val="0"/>
          <w:sz w:val="20"/>
          <w:szCs w:val="20"/>
        </w:rPr>
        <w:t xml:space="preserve">the </w:t>
      </w:r>
      <w:r w:rsidR="00653716" w:rsidRPr="00036F88">
        <w:rPr>
          <w:rFonts w:ascii="Times New Roman" w:eastAsia="等线" w:hAnsi="Times New Roman" w:cs="Arial"/>
          <w:kern w:val="0"/>
          <w:sz w:val="20"/>
          <w:szCs w:val="20"/>
        </w:rPr>
        <w:t>LP-WUS monitoring combined with MR light sleep can bring {15%~17%} additional UE power saving gain, with acceptable capacity impact at least in low load case.</w:t>
      </w:r>
      <w:r w:rsidR="009F2B2A">
        <w:rPr>
          <w:rFonts w:ascii="Times New Roman" w:eastAsia="等线" w:hAnsi="Times New Roman" w:cs="Arial"/>
          <w:kern w:val="0"/>
          <w:sz w:val="20"/>
          <w:szCs w:val="20"/>
        </w:rPr>
        <w:t xml:space="preserve"> However, Option 1-3 cannot reduce traffic latency in case the traffic arrives outside the </w:t>
      </w:r>
      <w:r w:rsidR="009F2B2A" w:rsidRPr="009F2B2A">
        <w:rPr>
          <w:rFonts w:ascii="Times New Roman" w:eastAsia="等线" w:hAnsi="Times New Roman" w:cs="Arial"/>
          <w:kern w:val="0"/>
          <w:sz w:val="20"/>
          <w:szCs w:val="20"/>
        </w:rPr>
        <w:t>C-DRX active time</w:t>
      </w:r>
      <w:r w:rsidR="009F2B2A">
        <w:rPr>
          <w:rFonts w:ascii="Times New Roman" w:eastAsia="等线" w:hAnsi="Times New Roman" w:cs="Arial"/>
          <w:kern w:val="0"/>
          <w:sz w:val="20"/>
          <w:szCs w:val="20"/>
        </w:rPr>
        <w:t>.</w:t>
      </w:r>
    </w:p>
    <w:p w14:paraId="264EB9FA" w14:textId="7E9A9125" w:rsidR="009F2B2A" w:rsidRDefault="009F2B2A" w:rsidP="009F2B2A">
      <w:pPr>
        <w:adjustRightInd w:val="0"/>
        <w:snapToGrid w:val="0"/>
        <w:spacing w:afterLines="50" w:after="120"/>
        <w:rPr>
          <w:rFonts w:ascii="Times New Roman" w:eastAsia="宋体" w:hAnsi="Times New Roman" w:cs="Times"/>
          <w:b/>
          <w:bCs/>
          <w:iCs/>
          <w:kern w:val="0"/>
          <w:sz w:val="20"/>
          <w:szCs w:val="20"/>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sidR="00205E2B">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w:t>
      </w:r>
      <w:r w:rsidR="003B69D3">
        <w:rPr>
          <w:rFonts w:ascii="Times New Roman" w:eastAsia="宋体" w:hAnsi="Times New Roman" w:cs="Times"/>
          <w:b/>
          <w:bCs/>
          <w:iCs/>
          <w:kern w:val="0"/>
          <w:sz w:val="20"/>
          <w:szCs w:val="20"/>
        </w:rPr>
        <w:t>achieve</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power saving benefit within C-DRX active time with</w:t>
      </w:r>
      <w:r w:rsidR="008E0686">
        <w:rPr>
          <w:rFonts w:ascii="Times New Roman" w:eastAsia="宋体" w:hAnsi="Times New Roman" w:cs="Times"/>
          <w:b/>
          <w:bCs/>
          <w:iCs/>
          <w:kern w:val="0"/>
          <w:sz w:val="20"/>
          <w:szCs w:val="20"/>
        </w:rPr>
        <w:t xml:space="preserve"> limited</w:t>
      </w:r>
      <w:r w:rsidR="003B69D3">
        <w:rPr>
          <w:rFonts w:ascii="Times New Roman" w:eastAsia="宋体" w:hAnsi="Times New Roman" w:cs="Times"/>
          <w:b/>
          <w:bCs/>
          <w:iCs/>
          <w:kern w:val="0"/>
          <w:sz w:val="20"/>
          <w:szCs w:val="20"/>
        </w:rPr>
        <w:t xml:space="preserve"> impact</w:t>
      </w:r>
      <w:r w:rsidR="008E0686">
        <w:rPr>
          <w:rFonts w:ascii="Times New Roman" w:eastAsia="宋体" w:hAnsi="Times New Roman" w:cs="Times"/>
          <w:b/>
          <w:bCs/>
          <w:iCs/>
          <w:kern w:val="0"/>
          <w:sz w:val="20"/>
          <w:szCs w:val="20"/>
        </w:rPr>
        <w:t xml:space="preserve"> on</w:t>
      </w:r>
      <w:r w:rsidR="003B69D3">
        <w:rPr>
          <w:rFonts w:ascii="Times New Roman" w:eastAsia="宋体" w:hAnsi="Times New Roman" w:cs="Times"/>
          <w:b/>
          <w:bCs/>
          <w:iCs/>
          <w:kern w:val="0"/>
          <w:sz w:val="20"/>
          <w:szCs w:val="20"/>
        </w:rPr>
        <w:t xml:space="preserve"> the capcacity</w:t>
      </w:r>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 xml:space="preserve">While Option 1-3 cannot reduce the traffic latency in case the traffic </w:t>
      </w:r>
      <w:r w:rsidR="003B69D3" w:rsidRPr="003B69D3">
        <w:rPr>
          <w:rFonts w:ascii="Times New Roman" w:eastAsia="宋体" w:hAnsi="Times New Roman" w:cs="Times"/>
          <w:b/>
          <w:bCs/>
          <w:iCs/>
          <w:kern w:val="0"/>
          <w:sz w:val="20"/>
          <w:szCs w:val="20"/>
        </w:rPr>
        <w:t>arrives outside the C-DRX active time.</w:t>
      </w:r>
      <w:r w:rsidR="003B69D3">
        <w:rPr>
          <w:rFonts w:ascii="Times New Roman" w:eastAsia="宋体" w:hAnsi="Times New Roman" w:cs="Times"/>
          <w:b/>
          <w:bCs/>
          <w:iCs/>
          <w:kern w:val="0"/>
          <w:sz w:val="20"/>
          <w:szCs w:val="20"/>
        </w:rPr>
        <w:t xml:space="preserve">  </w:t>
      </w:r>
      <w:r w:rsidRPr="009F2B2A">
        <w:rPr>
          <w:rFonts w:ascii="Times New Roman" w:eastAsia="宋体" w:hAnsi="Times New Roman" w:cs="Times"/>
          <w:b/>
          <w:bCs/>
          <w:iCs/>
          <w:kern w:val="0"/>
          <w:sz w:val="20"/>
          <w:szCs w:val="20"/>
        </w:rPr>
        <w:t xml:space="preserve"> </w:t>
      </w:r>
    </w:p>
    <w:p w14:paraId="732BBEB1" w14:textId="3393484A" w:rsidR="009F2B2A" w:rsidRPr="0074208E" w:rsidRDefault="003B69D3" w:rsidP="00036F88">
      <w:pPr>
        <w:adjustRightInd w:val="0"/>
        <w:snapToGrid w:val="0"/>
        <w:spacing w:afterLines="50" w:after="120"/>
        <w:rPr>
          <w:rFonts w:ascii="Times New Roman" w:eastAsia="等线" w:hAnsi="Times New Roman" w:cs="Arial"/>
          <w:kern w:val="0"/>
          <w:sz w:val="20"/>
          <w:szCs w:val="20"/>
        </w:rPr>
      </w:pPr>
      <w:r w:rsidRPr="0074208E">
        <w:rPr>
          <w:rFonts w:ascii="Times New Roman" w:eastAsia="Batang" w:hAnsi="Times New Roman" w:cs="Times New Roman"/>
          <w:bCs/>
          <w:kern w:val="0"/>
          <w:sz w:val="20"/>
          <w:lang w:eastAsia="x-none"/>
        </w:rPr>
        <w:t xml:space="preserve">According to </w:t>
      </w:r>
      <w:r w:rsidRPr="0074208E">
        <w:rPr>
          <w:rFonts w:ascii="Times New Roman" w:hAnsi="Times New Roman" w:cs="Calibri"/>
          <w:color w:val="000000"/>
        </w:rPr>
        <w:t>TR 38.869</w:t>
      </w:r>
      <w:r w:rsidRPr="0074208E">
        <w:rPr>
          <w:rFonts w:ascii="Times New Roman" w:eastAsia="Batang" w:hAnsi="Times New Roman" w:cs="Times New Roman"/>
          <w:bCs/>
          <w:kern w:val="0"/>
          <w:sz w:val="20"/>
          <w:lang w:eastAsia="x-none"/>
        </w:rPr>
        <w:t xml:space="preserve">, we </w:t>
      </w:r>
      <w:r w:rsidR="0074208E">
        <w:rPr>
          <w:rFonts w:ascii="Times New Roman" w:eastAsia="Batang" w:hAnsi="Times New Roman" w:cs="Times New Roman"/>
          <w:bCs/>
          <w:kern w:val="0"/>
          <w:sz w:val="20"/>
          <w:lang w:eastAsia="x-none"/>
        </w:rPr>
        <w:t>summarized</w:t>
      </w:r>
      <w:r w:rsidRPr="0074208E">
        <w:rPr>
          <w:rFonts w:ascii="Times New Roman" w:eastAsia="Batang" w:hAnsi="Times New Roman" w:cs="Times New Roman"/>
          <w:bCs/>
          <w:kern w:val="0"/>
          <w:sz w:val="20"/>
          <w:lang w:eastAsia="x-none"/>
        </w:rPr>
        <w:t xml:space="preserve"> the performance </w:t>
      </w:r>
      <w:proofErr w:type="spellStart"/>
      <w:r w:rsidRPr="0074208E">
        <w:rPr>
          <w:rFonts w:ascii="Times New Roman" w:eastAsia="Batang" w:hAnsi="Times New Roman" w:cs="Times New Roman"/>
          <w:bCs/>
          <w:kern w:val="0"/>
          <w:sz w:val="20"/>
          <w:lang w:eastAsia="x-none"/>
        </w:rPr>
        <w:t>comparsion</w:t>
      </w:r>
      <w:proofErr w:type="spellEnd"/>
      <w:r w:rsidRPr="0074208E">
        <w:rPr>
          <w:rFonts w:ascii="Times New Roman" w:eastAsia="Batang" w:hAnsi="Times New Roman" w:cs="Times New Roman"/>
          <w:bCs/>
          <w:kern w:val="0"/>
          <w:sz w:val="20"/>
          <w:lang w:eastAsia="x-none"/>
        </w:rPr>
        <w:t xml:space="preserve"> for above options for LP-WUS trigerring PDCCH monitoring</w:t>
      </w:r>
      <w:r w:rsidRPr="0074208E">
        <w:rPr>
          <w:rFonts w:ascii="Times New Roman" w:eastAsia="等线" w:hAnsi="Times New Roman" w:cs="Arial" w:hint="eastAsia"/>
          <w:kern w:val="0"/>
          <w:sz w:val="20"/>
          <w:szCs w:val="20"/>
        </w:rPr>
        <w:t xml:space="preserve"> </w:t>
      </w:r>
      <w:r w:rsidRPr="0074208E">
        <w:rPr>
          <w:rFonts w:ascii="Times New Roman" w:eastAsia="等线" w:hAnsi="Times New Roman" w:cs="Arial"/>
          <w:kern w:val="0"/>
          <w:sz w:val="20"/>
          <w:szCs w:val="20"/>
        </w:rPr>
        <w:t xml:space="preserve">in following </w:t>
      </w:r>
      <w:r w:rsidRPr="0074208E">
        <w:rPr>
          <w:rFonts w:ascii="Times New Roman" w:eastAsia="等线" w:hAnsi="Times New Roman" w:cs="Arial" w:hint="eastAsia"/>
          <w:kern w:val="0"/>
          <w:sz w:val="20"/>
          <w:szCs w:val="20"/>
        </w:rPr>
        <w:t>T</w:t>
      </w:r>
      <w:r w:rsidRPr="0074208E">
        <w:rPr>
          <w:rFonts w:ascii="Times New Roman" w:eastAsia="等线" w:hAnsi="Times New Roman" w:cs="Arial"/>
          <w:kern w:val="0"/>
          <w:sz w:val="20"/>
          <w:szCs w:val="20"/>
        </w:rPr>
        <w:t>able 1</w:t>
      </w:r>
      <w:r w:rsidR="0074208E" w:rsidRPr="0074208E">
        <w:rPr>
          <w:rFonts w:ascii="Times New Roman" w:eastAsia="Batang" w:hAnsi="Times New Roman" w:cs="Times New Roman"/>
          <w:bCs/>
          <w:kern w:val="0"/>
          <w:sz w:val="20"/>
          <w:lang w:eastAsia="x-none"/>
        </w:rPr>
        <w:t xml:space="preserve">, </w:t>
      </w:r>
    </w:p>
    <w:p w14:paraId="62E4CC39" w14:textId="5FF1E845" w:rsidR="00B2466B" w:rsidRPr="0074208E" w:rsidRDefault="005B5D95" w:rsidP="005B5D95">
      <w:pPr>
        <w:adjustRightInd w:val="0"/>
        <w:snapToGrid w:val="0"/>
        <w:spacing w:afterLines="50" w:after="120"/>
        <w:jc w:val="center"/>
        <w:rPr>
          <w:rFonts w:ascii="Times New Roman" w:eastAsia="Batang" w:hAnsi="Times New Roman" w:cs="Times New Roman"/>
          <w:bCs/>
          <w:kern w:val="0"/>
          <w:sz w:val="20"/>
          <w:lang w:eastAsia="x-none"/>
        </w:rPr>
      </w:pPr>
      <w:r w:rsidRPr="0074208E">
        <w:rPr>
          <w:rFonts w:ascii="Times New Roman" w:eastAsia="Batang" w:hAnsi="Times New Roman" w:cs="Times New Roman"/>
          <w:bCs/>
          <w:kern w:val="0"/>
          <w:sz w:val="20"/>
          <w:lang w:eastAsia="x-none"/>
        </w:rPr>
        <w:t xml:space="preserve">Table 1: Performance comparsion for different options for LP-WUS </w:t>
      </w:r>
      <w:r w:rsidR="003B69D3" w:rsidRPr="0074208E">
        <w:rPr>
          <w:rFonts w:ascii="Times New Roman" w:eastAsia="Batang" w:hAnsi="Times New Roman" w:cs="Times New Roman"/>
          <w:bCs/>
          <w:kern w:val="0"/>
          <w:sz w:val="20"/>
          <w:lang w:eastAsia="x-none"/>
        </w:rPr>
        <w:t>triggering</w:t>
      </w:r>
      <w:r w:rsidRPr="0074208E">
        <w:rPr>
          <w:rFonts w:ascii="Times New Roman" w:eastAsia="Batang" w:hAnsi="Times New Roman" w:cs="Times New Roman"/>
          <w:bCs/>
          <w:kern w:val="0"/>
          <w:sz w:val="20"/>
          <w:lang w:eastAsia="x-none"/>
        </w:rPr>
        <w:t xml:space="preserve"> PDCCH monitoring</w:t>
      </w:r>
    </w:p>
    <w:tbl>
      <w:tblPr>
        <w:tblStyle w:val="TableGrid4"/>
        <w:tblW w:w="0" w:type="auto"/>
        <w:tblLook w:val="04A0" w:firstRow="1" w:lastRow="0" w:firstColumn="1" w:lastColumn="0" w:noHBand="0" w:noVBand="1"/>
      </w:tblPr>
      <w:tblGrid>
        <w:gridCol w:w="2405"/>
        <w:gridCol w:w="4253"/>
        <w:gridCol w:w="2402"/>
      </w:tblGrid>
      <w:tr w:rsidR="00B2466B" w:rsidRPr="0074208E" w14:paraId="0EC63A98" w14:textId="77777777" w:rsidTr="005B5D95">
        <w:tc>
          <w:tcPr>
            <w:tcW w:w="2405" w:type="dxa"/>
          </w:tcPr>
          <w:p w14:paraId="29041B81" w14:textId="0A5C5B0F" w:rsidR="00B2466B" w:rsidRPr="0074208E"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sidRPr="0074208E">
              <w:rPr>
                <w:rFonts w:ascii="Times New Roman" w:hAnsi="Times New Roman" w:cs="Calibri"/>
                <w:b/>
                <w:color w:val="000000"/>
              </w:rPr>
              <w:t>Option 1-1</w:t>
            </w:r>
          </w:p>
        </w:tc>
        <w:tc>
          <w:tcPr>
            <w:tcW w:w="4253" w:type="dxa"/>
          </w:tcPr>
          <w:p w14:paraId="1D9FDA7D" w14:textId="3D76387D" w:rsidR="00B2466B" w:rsidRPr="0074208E"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bookmarkStart w:id="9" w:name="_Hlk163117999"/>
            <w:r w:rsidRPr="0074208E">
              <w:rPr>
                <w:rFonts w:ascii="Times New Roman" w:hAnsi="Times New Roman" w:cs="Calibri"/>
                <w:b/>
                <w:color w:val="000000"/>
              </w:rPr>
              <w:t>Option 1-2</w:t>
            </w:r>
            <w:r w:rsidR="003B69D3" w:rsidRPr="0074208E">
              <w:rPr>
                <w:rFonts w:ascii="Times New Roman" w:hAnsi="Times New Roman" w:cs="Calibri"/>
                <w:b/>
                <w:color w:val="000000"/>
              </w:rPr>
              <w:t>-2</w:t>
            </w:r>
            <w:bookmarkEnd w:id="9"/>
          </w:p>
        </w:tc>
        <w:tc>
          <w:tcPr>
            <w:tcW w:w="2402" w:type="dxa"/>
          </w:tcPr>
          <w:p w14:paraId="188DB0D9" w14:textId="214DB71B" w:rsidR="00B2466B" w:rsidRPr="0074208E" w:rsidRDefault="005B5D95"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sidRPr="0074208E">
              <w:rPr>
                <w:rFonts w:ascii="Times New Roman" w:hAnsi="Times New Roman" w:cs="Calibri"/>
                <w:b/>
                <w:color w:val="000000"/>
              </w:rPr>
              <w:t xml:space="preserve">Option </w:t>
            </w:r>
            <w:r w:rsidR="00B2466B" w:rsidRPr="0074208E">
              <w:rPr>
                <w:rFonts w:ascii="Times New Roman" w:hAnsi="Times New Roman" w:cs="Calibri"/>
                <w:b/>
                <w:color w:val="000000"/>
              </w:rPr>
              <w:t>1-3</w:t>
            </w:r>
          </w:p>
        </w:tc>
      </w:tr>
      <w:tr w:rsidR="00B2466B" w:rsidRPr="0074208E" w14:paraId="7A18EAC2" w14:textId="77777777" w:rsidTr="005B5D95">
        <w:tc>
          <w:tcPr>
            <w:tcW w:w="2405" w:type="dxa"/>
          </w:tcPr>
          <w:p w14:paraId="65C290D0"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and IM traffic and compared with existing power saving techniques:</w:t>
            </w:r>
          </w:p>
          <w:p w14:paraId="743A7338" w14:textId="77777777" w:rsidR="00B2466B" w:rsidRPr="0074208E" w:rsidRDefault="00B2466B" w:rsidP="00B41DF6">
            <w:pPr>
              <w:widowControl/>
              <w:numPr>
                <w:ilvl w:val="0"/>
                <w:numId w:val="28"/>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PSG (power saving gain): Up to more than 30%;</w:t>
            </w:r>
          </w:p>
          <w:p w14:paraId="01632E9F" w14:textId="77777777" w:rsidR="00B2466B" w:rsidRPr="0074208E" w:rsidRDefault="00B2466B" w:rsidP="00B41DF6">
            <w:pPr>
              <w:widowControl/>
              <w:numPr>
                <w:ilvl w:val="0"/>
                <w:numId w:val="28"/>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UPT: less than 10% loss</w:t>
            </w:r>
          </w:p>
        </w:tc>
        <w:tc>
          <w:tcPr>
            <w:tcW w:w="4253" w:type="dxa"/>
          </w:tcPr>
          <w:p w14:paraId="5500463A"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and IM traffic and compared with existing power saving techniques:</w:t>
            </w:r>
          </w:p>
          <w:p w14:paraId="06930F51" w14:textId="77777777" w:rsidR="00B2466B" w:rsidRPr="0074208E" w:rsidRDefault="00B2466B" w:rsidP="00B41DF6">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When UE MR enters deep sleep during LP-WUS monitoring:</w:t>
            </w:r>
          </w:p>
          <w:p w14:paraId="52BF591C" w14:textId="77777777" w:rsidR="00B2466B" w:rsidRPr="0074208E" w:rsidRDefault="00B2466B" w:rsidP="00B41DF6">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Up to more than 60%; </w:t>
            </w:r>
          </w:p>
          <w:p w14:paraId="11CA7A57" w14:textId="77777777" w:rsidR="00B2466B" w:rsidRPr="0074208E" w:rsidRDefault="00B2466B" w:rsidP="00B41DF6">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w:t>
            </w:r>
            <w:r w:rsidRPr="0074208E">
              <w:rPr>
                <w:rFonts w:ascii="Times New Roman" w:hAnsi="Times New Roman" w:cs="Calibri" w:hint="eastAsia"/>
                <w:color w:val="000000"/>
              </w:rPr>
              <w:t>T:</w:t>
            </w:r>
            <w:r w:rsidRPr="0074208E">
              <w:rPr>
                <w:rFonts w:ascii="Times New Roman" w:hAnsi="Times New Roman" w:cs="Calibri"/>
                <w:color w:val="000000"/>
              </w:rPr>
              <w:t xml:space="preserve"> up to more than 10% gain for FTP traffic, up to more than 180% gain for IM traffic</w:t>
            </w:r>
          </w:p>
          <w:p w14:paraId="1FC4160D" w14:textId="77777777" w:rsidR="00B2466B" w:rsidRPr="0074208E" w:rsidRDefault="00B2466B" w:rsidP="00B2466B">
            <w:pPr>
              <w:overflowPunct w:val="0"/>
              <w:autoSpaceDE w:val="0"/>
              <w:autoSpaceDN w:val="0"/>
              <w:adjustRightInd w:val="0"/>
              <w:snapToGrid w:val="0"/>
              <w:spacing w:line="288" w:lineRule="auto"/>
              <w:ind w:leftChars="100" w:left="210"/>
              <w:textAlignment w:val="baseline"/>
              <w:rPr>
                <w:rFonts w:ascii="Times New Roman" w:hAnsi="Times New Roman" w:cs="Calibri"/>
                <w:color w:val="000000"/>
              </w:rPr>
            </w:pPr>
          </w:p>
          <w:p w14:paraId="408EBE46" w14:textId="77777777" w:rsidR="00B2466B" w:rsidRPr="0074208E" w:rsidRDefault="00B2466B" w:rsidP="00B41DF6">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When UE MR enters light sleep during LP-WUS monitoring:</w:t>
            </w:r>
          </w:p>
          <w:p w14:paraId="3F265D32" w14:textId="77777777" w:rsidR="00B2466B" w:rsidRPr="0074208E" w:rsidRDefault="00B2466B" w:rsidP="00B41DF6">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lower or no UE power saving gain; </w:t>
            </w:r>
          </w:p>
          <w:p w14:paraId="3DD211DE" w14:textId="77777777" w:rsidR="00B2466B" w:rsidRPr="0074208E" w:rsidRDefault="00B2466B" w:rsidP="00B41DF6">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w:t>
            </w:r>
            <w:r w:rsidRPr="0074208E">
              <w:rPr>
                <w:rFonts w:ascii="Times New Roman" w:hAnsi="Times New Roman" w:cs="Calibri" w:hint="eastAsia"/>
                <w:color w:val="000000"/>
              </w:rPr>
              <w:t>T</w:t>
            </w:r>
            <w:r w:rsidRPr="0074208E">
              <w:rPr>
                <w:rFonts w:ascii="Times New Roman" w:hAnsi="Times New Roman" w:cs="Calibri"/>
                <w:color w:val="000000"/>
              </w:rPr>
              <w:t xml:space="preserve"> gain</w:t>
            </w:r>
            <w:r w:rsidRPr="0074208E">
              <w:rPr>
                <w:rFonts w:ascii="Times New Roman" w:hAnsi="Times New Roman" w:cs="Calibri" w:hint="eastAsia"/>
                <w:color w:val="000000"/>
              </w:rPr>
              <w:t>:</w:t>
            </w:r>
            <w:r w:rsidRPr="0074208E">
              <w:rPr>
                <w:rFonts w:ascii="Times New Roman" w:hAnsi="Times New Roman" w:cs="Calibri"/>
                <w:color w:val="000000"/>
              </w:rPr>
              <w:t xml:space="preserve"> up to more than 50% gain</w:t>
            </w:r>
          </w:p>
          <w:p w14:paraId="3F044F29" w14:textId="77777777" w:rsidR="00B2466B" w:rsidRPr="0074208E" w:rsidRDefault="00B2466B" w:rsidP="00B2466B">
            <w:pPr>
              <w:overflowPunct w:val="0"/>
              <w:autoSpaceDE w:val="0"/>
              <w:autoSpaceDN w:val="0"/>
              <w:adjustRightInd w:val="0"/>
              <w:snapToGrid w:val="0"/>
              <w:spacing w:line="288" w:lineRule="auto"/>
              <w:ind w:left="420"/>
              <w:textAlignment w:val="baseline"/>
              <w:rPr>
                <w:rFonts w:ascii="Times New Roman" w:hAnsi="Times New Roman" w:cs="Calibri"/>
                <w:color w:val="000000"/>
              </w:rPr>
            </w:pPr>
          </w:p>
          <w:p w14:paraId="235DA5BF"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traffic and compared with UE MR always-on PDCCH monitoring</w:t>
            </w:r>
          </w:p>
          <w:p w14:paraId="5AAC5FA9" w14:textId="77777777" w:rsidR="00B2466B" w:rsidRPr="0074208E" w:rsidRDefault="00B2466B" w:rsidP="00B41DF6">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Up to more than 40% </w:t>
            </w:r>
          </w:p>
          <w:p w14:paraId="21DEB6FB" w14:textId="77777777" w:rsidR="00B2466B" w:rsidRPr="0074208E" w:rsidRDefault="00B2466B" w:rsidP="00B41DF6">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UPT: Similar UPT</w:t>
            </w:r>
          </w:p>
        </w:tc>
        <w:tc>
          <w:tcPr>
            <w:tcW w:w="2402" w:type="dxa"/>
          </w:tcPr>
          <w:p w14:paraId="781E73D4"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For XR traffic and compared with existing power saving techniques:</w:t>
            </w:r>
          </w:p>
          <w:p w14:paraId="434E7225" w14:textId="77777777" w:rsidR="00B2466B" w:rsidRPr="0074208E" w:rsidRDefault="00B2466B" w:rsidP="00B41DF6">
            <w:pPr>
              <w:widowControl/>
              <w:numPr>
                <w:ilvl w:val="0"/>
                <w:numId w:val="27"/>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PSG: up to more than 10% across different types of XR traffic and system load.</w:t>
            </w:r>
          </w:p>
          <w:p w14:paraId="337DBF19" w14:textId="77777777" w:rsidR="00B2466B" w:rsidRPr="0074208E" w:rsidRDefault="00B2466B" w:rsidP="00B41DF6">
            <w:pPr>
              <w:widowControl/>
              <w:numPr>
                <w:ilvl w:val="0"/>
                <w:numId w:val="27"/>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Capacity: The impact to the XR capacity is marginal when the UE MR enters the micro sleep state during LP-WUS monitoring.</w:t>
            </w:r>
          </w:p>
        </w:tc>
      </w:tr>
      <w:tr w:rsidR="00B2466B" w:rsidRPr="0074208E" w14:paraId="6FFBB0C2" w14:textId="77777777" w:rsidTr="00D77406">
        <w:tc>
          <w:tcPr>
            <w:tcW w:w="9060" w:type="dxa"/>
            <w:gridSpan w:val="3"/>
          </w:tcPr>
          <w:p w14:paraId="28F31C06"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Note1: the results refer to TR 38.869 conclusion part.</w:t>
            </w:r>
          </w:p>
          <w:p w14:paraId="1186DC49" w14:textId="51614A56"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 xml:space="preserve">Note2: RAN1 has carried out system level evaluations for the UE power saving and UPT benefit of using LP-WUS/WUR for CONNETED mode UEs with different traffic types including XR, FTP and IM. </w:t>
            </w:r>
          </w:p>
          <w:p w14:paraId="7DBDA8A5" w14:textId="1C6D969E"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Note3: the above results of different LP-WUS monitoring schemes are provided by compared with the existing power saving techniques, including Rel-15 long/short C-DRX cycle, Rel-16 DCP, Rel-17 PDCCH skipping/SSSG switching and Rel-18 enhanced C-DRX for non-integer periodicities are used for in the evaluation comparison.</w:t>
            </w:r>
          </w:p>
        </w:tc>
      </w:tr>
    </w:tbl>
    <w:p w14:paraId="3AF10598" w14:textId="4B7072A8" w:rsidR="001116AC" w:rsidRPr="0074208E" w:rsidRDefault="001116AC" w:rsidP="009F3239">
      <w:pPr>
        <w:adjustRightInd w:val="0"/>
        <w:snapToGrid w:val="0"/>
        <w:spacing w:afterLines="50" w:after="120"/>
        <w:jc w:val="center"/>
        <w:rPr>
          <w:rFonts w:ascii="Times New Roman" w:hAnsi="Times New Roman" w:cs="Times New Roman"/>
          <w:bCs/>
          <w:kern w:val="0"/>
          <w:sz w:val="18"/>
          <w:szCs w:val="21"/>
          <w:u w:val="single"/>
        </w:rPr>
      </w:pPr>
    </w:p>
    <w:p w14:paraId="381817A4" w14:textId="0EDF1CA8" w:rsidR="000555A3" w:rsidRPr="0074208E" w:rsidRDefault="005B5D95" w:rsidP="00B72361">
      <w:pPr>
        <w:adjustRightInd w:val="0"/>
        <w:snapToGrid w:val="0"/>
        <w:spacing w:afterLines="50" w:after="120"/>
        <w:rPr>
          <w:rFonts w:ascii="Times New Roman" w:eastAsia="等线" w:hAnsi="Times New Roman" w:cs="Arial"/>
          <w:kern w:val="0"/>
          <w:sz w:val="20"/>
          <w:szCs w:val="20"/>
        </w:rPr>
      </w:pPr>
      <w:r w:rsidRPr="0074208E">
        <w:rPr>
          <w:rFonts w:ascii="Times New Roman" w:eastAsia="Batang" w:hAnsi="Times New Roman" w:cs="Times New Roman"/>
          <w:bCs/>
          <w:kern w:val="0"/>
          <w:sz w:val="20"/>
          <w:lang w:val="fr-FR" w:eastAsia="x-none"/>
        </w:rPr>
        <w:t xml:space="preserve">To determine the procedures of LP-WUS triggering PDCCH monitoring, the options that can achieve </w:t>
      </w:r>
      <w:r w:rsidRPr="0074208E">
        <w:rPr>
          <w:rFonts w:ascii="Times New Roman" w:eastAsia="等线" w:hAnsi="Times New Roman" w:cs="Arial"/>
          <w:kern w:val="0"/>
          <w:sz w:val="20"/>
          <w:szCs w:val="20"/>
        </w:rPr>
        <w:t xml:space="preserve">better power saving and </w:t>
      </w:r>
      <w:r w:rsidR="00D30CB9" w:rsidRPr="0074208E">
        <w:rPr>
          <w:rFonts w:ascii="Times New Roman" w:eastAsia="等线" w:hAnsi="Times New Roman" w:cs="Arial"/>
          <w:kern w:val="0"/>
          <w:sz w:val="20"/>
          <w:szCs w:val="20"/>
        </w:rPr>
        <w:t>UPT performance should be prioritized. From Table 1, Option 1-2</w:t>
      </w:r>
      <w:r w:rsidR="003B69D3" w:rsidRPr="0074208E">
        <w:rPr>
          <w:rFonts w:ascii="Times New Roman" w:eastAsia="等线" w:hAnsi="Times New Roman" w:cs="Arial"/>
          <w:kern w:val="0"/>
          <w:sz w:val="20"/>
          <w:szCs w:val="20"/>
        </w:rPr>
        <w:t xml:space="preserve">-2 </w:t>
      </w:r>
      <w:r w:rsidR="00D30CB9" w:rsidRPr="0074208E">
        <w:rPr>
          <w:rFonts w:ascii="Times New Roman" w:eastAsia="等线" w:hAnsi="Times New Roman" w:cs="Arial"/>
          <w:kern w:val="0"/>
          <w:sz w:val="20"/>
          <w:szCs w:val="20"/>
        </w:rPr>
        <w:t>is the best option, which can achieve up to more than 60% power saving gain for deep sleep and up to more than 10% UPT gain for FTP traffic, up to more than 180% UPT gain for IM traffic</w:t>
      </w:r>
      <w:r w:rsidR="000555A3" w:rsidRPr="0074208E">
        <w:rPr>
          <w:rFonts w:ascii="Times New Roman" w:eastAsia="等线" w:hAnsi="Times New Roman" w:cs="Arial"/>
          <w:kern w:val="0"/>
          <w:sz w:val="20"/>
          <w:szCs w:val="20"/>
        </w:rPr>
        <w:t xml:space="preserve"> </w:t>
      </w:r>
      <w:r w:rsidR="000555A3" w:rsidRPr="0074208E">
        <w:rPr>
          <w:rFonts w:ascii="Times New Roman" w:eastAsia="等线" w:hAnsi="Times New Roman" w:cs="Arial" w:hint="eastAsia"/>
          <w:kern w:val="0"/>
          <w:sz w:val="20"/>
          <w:szCs w:val="20"/>
        </w:rPr>
        <w:t xml:space="preserve">according </w:t>
      </w:r>
      <w:r w:rsidR="000555A3" w:rsidRPr="0074208E">
        <w:rPr>
          <w:rFonts w:ascii="Times New Roman" w:eastAsia="等线" w:hAnsi="Times New Roman" w:cs="Arial"/>
          <w:kern w:val="0"/>
          <w:sz w:val="20"/>
          <w:szCs w:val="20"/>
        </w:rPr>
        <w:t xml:space="preserve">to </w:t>
      </w:r>
      <w:r w:rsidR="007D40CD" w:rsidRPr="0074208E">
        <w:rPr>
          <w:rFonts w:ascii="Times New Roman" w:hAnsi="Times New Roman" w:cs="Calibri"/>
          <w:color w:val="000000"/>
        </w:rPr>
        <w:t>TR 38.869</w:t>
      </w:r>
      <w:r w:rsidR="00D30CB9" w:rsidRPr="0074208E">
        <w:rPr>
          <w:rFonts w:ascii="Times New Roman" w:eastAsia="等线" w:hAnsi="Times New Roman" w:cs="Arial"/>
          <w:kern w:val="0"/>
          <w:sz w:val="20"/>
          <w:szCs w:val="20"/>
        </w:rPr>
        <w:t xml:space="preserve">. </w:t>
      </w:r>
    </w:p>
    <w:p w14:paraId="7D9EB1D1" w14:textId="4CAB5D66" w:rsidR="00CB31E7" w:rsidRPr="004C4D00" w:rsidRDefault="0074208E" w:rsidP="004C4D00">
      <w:pPr>
        <w:adjustRightInd w:val="0"/>
        <w:snapToGrid w:val="0"/>
        <w:spacing w:afterLines="50" w:after="120"/>
        <w:rPr>
          <w:rFonts w:ascii="Times New Roman" w:eastAsia="Batang" w:hAnsi="Times New Roman" w:cs="Times New Roman"/>
          <w:bCs/>
          <w:kern w:val="0"/>
          <w:sz w:val="20"/>
          <w:lang w:eastAsia="x-none"/>
        </w:rPr>
      </w:pPr>
      <w:r w:rsidRPr="004C4D00">
        <w:rPr>
          <w:rFonts w:ascii="Times New Roman" w:eastAsia="等线" w:hAnsi="Times New Roman" w:cs="Arial"/>
          <w:kern w:val="0"/>
          <w:sz w:val="20"/>
          <w:szCs w:val="20"/>
        </w:rPr>
        <w:t xml:space="preserve">We further </w:t>
      </w:r>
      <w:r w:rsidRPr="004C4D00">
        <w:rPr>
          <w:rFonts w:ascii="Times New Roman" w:eastAsia="Batang" w:hAnsi="Times New Roman" w:cs="Times New Roman"/>
          <w:bCs/>
          <w:kern w:val="0"/>
          <w:sz w:val="20"/>
          <w:lang w:eastAsia="x-none"/>
        </w:rPr>
        <w:t>provided</w:t>
      </w:r>
      <w:r w:rsidR="007D40CD" w:rsidRPr="004C4D00">
        <w:rPr>
          <w:rFonts w:ascii="Times New Roman" w:eastAsia="Batang" w:hAnsi="Times New Roman" w:cs="Times New Roman"/>
          <w:bCs/>
          <w:kern w:val="0"/>
          <w:sz w:val="20"/>
          <w:lang w:eastAsia="x-none"/>
        </w:rPr>
        <w:t xml:space="preserve"> the performance </w:t>
      </w:r>
      <w:proofErr w:type="spellStart"/>
      <w:r w:rsidR="007D40CD" w:rsidRPr="004C4D00">
        <w:rPr>
          <w:rFonts w:ascii="Times New Roman" w:eastAsia="Batang" w:hAnsi="Times New Roman" w:cs="Times New Roman"/>
          <w:bCs/>
          <w:kern w:val="0"/>
          <w:sz w:val="20"/>
          <w:lang w:eastAsia="x-none"/>
        </w:rPr>
        <w:t>comparsion</w:t>
      </w:r>
      <w:proofErr w:type="spellEnd"/>
      <w:r w:rsidR="007D40CD" w:rsidRPr="004C4D00">
        <w:rPr>
          <w:rFonts w:ascii="Times New Roman" w:eastAsia="Batang" w:hAnsi="Times New Roman" w:cs="Times New Roman"/>
          <w:bCs/>
          <w:kern w:val="0"/>
          <w:sz w:val="20"/>
          <w:lang w:eastAsia="x-none"/>
        </w:rPr>
        <w:t xml:space="preserve"> for above options for LP-WUS </w:t>
      </w:r>
      <w:proofErr w:type="spellStart"/>
      <w:r w:rsidR="007D40CD" w:rsidRPr="004C4D00">
        <w:rPr>
          <w:rFonts w:ascii="Times New Roman" w:eastAsia="Batang" w:hAnsi="Times New Roman" w:cs="Times New Roman"/>
          <w:bCs/>
          <w:kern w:val="0"/>
          <w:sz w:val="20"/>
          <w:lang w:eastAsia="x-none"/>
        </w:rPr>
        <w:t>trigerring</w:t>
      </w:r>
      <w:proofErr w:type="spellEnd"/>
      <w:r w:rsidR="007D40CD" w:rsidRPr="004C4D00">
        <w:rPr>
          <w:rFonts w:ascii="Times New Roman" w:eastAsia="Batang" w:hAnsi="Times New Roman" w:cs="Times New Roman"/>
          <w:bCs/>
          <w:kern w:val="0"/>
          <w:sz w:val="20"/>
          <w:lang w:eastAsia="x-none"/>
        </w:rPr>
        <w:t xml:space="preserve"> PDCCH monitoring</w:t>
      </w:r>
      <w:r w:rsidR="007D40CD" w:rsidRPr="004C4D00">
        <w:rPr>
          <w:rFonts w:ascii="Times New Roman" w:eastAsia="等线" w:hAnsi="Times New Roman" w:cs="Arial" w:hint="eastAsia"/>
          <w:kern w:val="0"/>
          <w:sz w:val="20"/>
          <w:szCs w:val="20"/>
        </w:rPr>
        <w:t xml:space="preserve"> </w:t>
      </w:r>
      <w:r w:rsidR="007D40CD" w:rsidRPr="004C4D00">
        <w:rPr>
          <w:rFonts w:ascii="Times New Roman" w:eastAsia="等线" w:hAnsi="Times New Roman" w:cs="Arial"/>
          <w:kern w:val="0"/>
          <w:sz w:val="20"/>
          <w:szCs w:val="20"/>
        </w:rPr>
        <w:t xml:space="preserve">in following </w:t>
      </w:r>
      <w:r w:rsidRPr="004C4D00">
        <w:rPr>
          <w:rFonts w:ascii="Times New Roman" w:eastAsia="等线" w:hAnsi="Times New Roman" w:cs="Arial"/>
          <w:kern w:val="0"/>
          <w:sz w:val="20"/>
          <w:szCs w:val="20"/>
        </w:rPr>
        <w:t>F</w:t>
      </w:r>
      <w:r w:rsidR="007D40CD" w:rsidRPr="004C4D00">
        <w:rPr>
          <w:rFonts w:ascii="Times New Roman" w:eastAsia="等线" w:hAnsi="Times New Roman" w:cs="Arial"/>
          <w:kern w:val="0"/>
          <w:sz w:val="20"/>
          <w:szCs w:val="20"/>
        </w:rPr>
        <w:t>igure 4</w:t>
      </w:r>
      <w:r w:rsidR="007A09D8" w:rsidRPr="004C4D00">
        <w:rPr>
          <w:rFonts w:ascii="Times New Roman" w:eastAsia="等线" w:hAnsi="Times New Roman" w:cs="Arial"/>
          <w:kern w:val="0"/>
          <w:sz w:val="20"/>
          <w:szCs w:val="20"/>
        </w:rPr>
        <w:t xml:space="preserve">-1 and </w:t>
      </w:r>
      <w:r w:rsidRPr="004C4D00">
        <w:rPr>
          <w:rFonts w:ascii="Times New Roman" w:eastAsia="等线" w:hAnsi="Times New Roman" w:cs="Arial"/>
          <w:kern w:val="0"/>
          <w:sz w:val="20"/>
          <w:szCs w:val="20"/>
        </w:rPr>
        <w:t>Fi</w:t>
      </w:r>
      <w:r w:rsidR="004C4D00" w:rsidRPr="004C4D00">
        <w:rPr>
          <w:rFonts w:ascii="Times New Roman" w:eastAsia="等线" w:hAnsi="Times New Roman" w:cs="Arial"/>
          <w:kern w:val="0"/>
          <w:sz w:val="20"/>
          <w:szCs w:val="20"/>
        </w:rPr>
        <w:t>gure</w:t>
      </w:r>
      <w:r w:rsidRPr="004C4D00">
        <w:rPr>
          <w:rFonts w:ascii="Times New Roman" w:eastAsia="等线" w:hAnsi="Times New Roman" w:cs="Arial"/>
          <w:kern w:val="0"/>
          <w:sz w:val="20"/>
          <w:szCs w:val="20"/>
        </w:rPr>
        <w:t xml:space="preserve"> 4</w:t>
      </w:r>
      <w:r w:rsidR="007A09D8" w:rsidRPr="004C4D00">
        <w:rPr>
          <w:rFonts w:ascii="Times New Roman" w:eastAsia="等线" w:hAnsi="Times New Roman" w:cs="Arial"/>
          <w:kern w:val="0"/>
          <w:sz w:val="20"/>
          <w:szCs w:val="20"/>
        </w:rPr>
        <w:t>-2</w:t>
      </w:r>
      <w:r w:rsidR="008E6141" w:rsidRPr="004C4D00">
        <w:rPr>
          <w:rFonts w:ascii="Times New Roman" w:eastAsia="等线" w:hAnsi="Times New Roman" w:cs="Arial"/>
          <w:kern w:val="0"/>
          <w:sz w:val="20"/>
          <w:szCs w:val="20"/>
        </w:rPr>
        <w:t xml:space="preserve">. </w:t>
      </w:r>
      <w:r w:rsidR="004C4D00" w:rsidRPr="004C4D00">
        <w:rPr>
          <w:rFonts w:ascii="Times New Roman" w:eastAsia="等线" w:hAnsi="Times New Roman" w:cs="Arial"/>
          <w:kern w:val="0"/>
          <w:sz w:val="20"/>
          <w:szCs w:val="20"/>
        </w:rPr>
        <w:t>The</w:t>
      </w:r>
      <w:r w:rsidRPr="004C4D00">
        <w:rPr>
          <w:rFonts w:ascii="Times New Roman" w:eastAsia="等线" w:hAnsi="Times New Roman" w:cs="Arial"/>
          <w:kern w:val="0"/>
          <w:sz w:val="20"/>
          <w:szCs w:val="20"/>
        </w:rPr>
        <w:t xml:space="preserve"> </w:t>
      </w:r>
      <w:r w:rsidR="007D40CD" w:rsidRPr="004C4D00">
        <w:rPr>
          <w:rFonts w:ascii="Times New Roman" w:eastAsia="等线" w:hAnsi="Times New Roman" w:cs="Arial"/>
          <w:kern w:val="0"/>
          <w:sz w:val="20"/>
          <w:szCs w:val="20"/>
        </w:rPr>
        <w:t xml:space="preserve">detailed </w:t>
      </w:r>
      <w:r w:rsidR="00142BC3" w:rsidRPr="004C4D00">
        <w:rPr>
          <w:rFonts w:ascii="Times New Roman" w:eastAsia="等线" w:hAnsi="Times New Roman" w:cs="Arial"/>
          <w:kern w:val="0"/>
          <w:sz w:val="20"/>
          <w:szCs w:val="20"/>
        </w:rPr>
        <w:t xml:space="preserve">SLS </w:t>
      </w:r>
      <w:r w:rsidR="007D40CD" w:rsidRPr="004C4D00">
        <w:rPr>
          <w:rFonts w:ascii="Times New Roman" w:eastAsia="等线" w:hAnsi="Times New Roman" w:cs="Arial"/>
          <w:kern w:val="0"/>
          <w:sz w:val="20"/>
          <w:szCs w:val="20"/>
        </w:rPr>
        <w:t>assumptions</w:t>
      </w:r>
      <w:r w:rsidR="00142BC3" w:rsidRPr="004C4D00">
        <w:rPr>
          <w:rFonts w:ascii="Times New Roman" w:eastAsia="等线" w:hAnsi="Times New Roman" w:cs="Arial"/>
          <w:kern w:val="0"/>
          <w:sz w:val="20"/>
          <w:szCs w:val="20"/>
        </w:rPr>
        <w:t xml:space="preserve"> and illustration of LP-WUS </w:t>
      </w:r>
      <w:r w:rsidR="004C4D00" w:rsidRPr="004C4D00">
        <w:rPr>
          <w:rFonts w:ascii="Times New Roman" w:eastAsia="等线" w:hAnsi="Times New Roman" w:cs="Arial"/>
          <w:kern w:val="0"/>
          <w:sz w:val="20"/>
          <w:szCs w:val="20"/>
        </w:rPr>
        <w:t xml:space="preserve">replacing </w:t>
      </w:r>
      <w:r w:rsidRPr="004C4D00">
        <w:rPr>
          <w:rFonts w:ascii="Times New Roman" w:eastAsia="等线" w:hAnsi="Times New Roman" w:cs="Arial"/>
          <w:kern w:val="0"/>
          <w:sz w:val="20"/>
          <w:szCs w:val="20"/>
        </w:rPr>
        <w:t>of</w:t>
      </w:r>
      <w:r w:rsidR="00142BC3" w:rsidRPr="004C4D00">
        <w:rPr>
          <w:rFonts w:ascii="Times New Roman" w:eastAsia="等线" w:hAnsi="Times New Roman" w:cs="Arial"/>
          <w:kern w:val="0"/>
          <w:sz w:val="20"/>
          <w:szCs w:val="20"/>
        </w:rPr>
        <w:t xml:space="preserve"> </w:t>
      </w:r>
      <w:proofErr w:type="gramStart"/>
      <w:r w:rsidR="00142BC3" w:rsidRPr="004C4D00">
        <w:rPr>
          <w:rFonts w:ascii="Times New Roman" w:eastAsia="等线" w:hAnsi="Times New Roman" w:cs="Arial"/>
          <w:kern w:val="0"/>
          <w:sz w:val="20"/>
          <w:szCs w:val="20"/>
        </w:rPr>
        <w:t>DCP</w:t>
      </w:r>
      <w:r w:rsidR="00483B03" w:rsidRPr="004C4D00">
        <w:rPr>
          <w:rFonts w:ascii="Times New Roman" w:eastAsia="等线" w:hAnsi="Times New Roman" w:cs="Arial"/>
          <w:kern w:val="0"/>
          <w:sz w:val="20"/>
          <w:szCs w:val="20"/>
        </w:rPr>
        <w:t>(</w:t>
      </w:r>
      <w:proofErr w:type="gramEnd"/>
      <w:r w:rsidR="00483B03" w:rsidRPr="004C4D00">
        <w:rPr>
          <w:rFonts w:ascii="Times New Roman" w:eastAsia="等线" w:hAnsi="Times New Roman" w:cs="Arial"/>
          <w:kern w:val="0"/>
          <w:sz w:val="20"/>
          <w:szCs w:val="20"/>
        </w:rPr>
        <w:t xml:space="preserve">i.e. </w:t>
      </w:r>
      <w:r w:rsidR="00483B03" w:rsidRPr="004C4D00">
        <w:rPr>
          <w:rFonts w:ascii="Times New Roman" w:eastAsia="宋体" w:hAnsi="Times New Roman" w:cs="Times New Roman"/>
          <w:kern w:val="0"/>
          <w:sz w:val="20"/>
          <w:szCs w:val="24"/>
        </w:rPr>
        <w:t>option 1-1</w:t>
      </w:r>
      <w:r w:rsidR="00483B03" w:rsidRPr="004C4D00">
        <w:rPr>
          <w:rFonts w:ascii="Times New Roman" w:eastAsia="等线" w:hAnsi="Times New Roman" w:cs="Arial"/>
          <w:kern w:val="0"/>
          <w:sz w:val="20"/>
          <w:szCs w:val="20"/>
        </w:rPr>
        <w:t xml:space="preserve">) and </w:t>
      </w:r>
      <w:r w:rsidR="00483B03" w:rsidRPr="004C4D00">
        <w:rPr>
          <w:rFonts w:ascii="Times New Roman" w:eastAsia="宋体" w:hAnsi="Times New Roman" w:cs="Times New Roman"/>
          <w:kern w:val="0"/>
          <w:sz w:val="20"/>
          <w:szCs w:val="24"/>
        </w:rPr>
        <w:t>LP-WUS trigger</w:t>
      </w:r>
      <w:r w:rsidR="004C4D00">
        <w:rPr>
          <w:rFonts w:ascii="Times New Roman" w:eastAsia="宋体" w:hAnsi="Times New Roman" w:cs="Times New Roman"/>
          <w:kern w:val="0"/>
          <w:sz w:val="20"/>
          <w:szCs w:val="24"/>
        </w:rPr>
        <w:t>ing</w:t>
      </w:r>
      <w:r w:rsidR="00483B03" w:rsidRPr="004C4D00">
        <w:rPr>
          <w:rFonts w:ascii="Times New Roman" w:eastAsia="宋体" w:hAnsi="Times New Roman" w:cs="Times New Roman"/>
          <w:kern w:val="0"/>
          <w:sz w:val="20"/>
          <w:szCs w:val="24"/>
        </w:rPr>
        <w:t xml:space="preserve"> MR PDCCH monitoring (i.e. option 1-2-2)</w:t>
      </w:r>
      <w:r w:rsidR="007D40CD" w:rsidRPr="004C4D00">
        <w:rPr>
          <w:rFonts w:ascii="Times New Roman" w:eastAsia="等线" w:hAnsi="Times New Roman" w:cs="Arial"/>
          <w:kern w:val="0"/>
          <w:sz w:val="20"/>
          <w:szCs w:val="20"/>
        </w:rPr>
        <w:t xml:space="preserve"> can be found in appendix</w:t>
      </w:r>
      <w:r w:rsidR="007D40CD" w:rsidRPr="004C4D00">
        <w:rPr>
          <w:rFonts w:ascii="Times New Roman" w:eastAsia="Batang" w:hAnsi="Times New Roman" w:cs="Times New Roman"/>
          <w:bCs/>
          <w:kern w:val="0"/>
          <w:sz w:val="20"/>
          <w:lang w:eastAsia="x-none"/>
        </w:rPr>
        <w:t>.</w:t>
      </w:r>
    </w:p>
    <w:p w14:paraId="3FDC2CA1" w14:textId="23CF2CF0" w:rsidR="0074208E" w:rsidRPr="004C4D00" w:rsidRDefault="0074208E" w:rsidP="004C4D00">
      <w:pPr>
        <w:adjustRightInd w:val="0"/>
        <w:snapToGrid w:val="0"/>
        <w:spacing w:afterLines="50" w:after="120"/>
        <w:rPr>
          <w:rFonts w:ascii="Times New Roman" w:eastAsia="Batang" w:hAnsi="Times New Roman" w:cs="Times New Roman"/>
          <w:bCs/>
          <w:kern w:val="0"/>
          <w:sz w:val="20"/>
          <w:lang w:eastAsia="x-none"/>
        </w:rPr>
      </w:pPr>
      <w:r w:rsidRPr="004C4D00">
        <w:rPr>
          <w:rFonts w:ascii="Times New Roman" w:hAnsi="Times New Roman" w:cs="Times New Roman" w:hint="eastAsia"/>
          <w:bCs/>
          <w:kern w:val="0"/>
          <w:sz w:val="20"/>
        </w:rPr>
        <w:t>I</w:t>
      </w:r>
      <w:r w:rsidRPr="004C4D00">
        <w:rPr>
          <w:rFonts w:ascii="Times New Roman" w:hAnsi="Times New Roman" w:cs="Times New Roman"/>
          <w:bCs/>
          <w:kern w:val="0"/>
          <w:sz w:val="20"/>
        </w:rPr>
        <w:t xml:space="preserve">n Figure 4-1, we provided evaluation results assuming DRX configuration of </w:t>
      </w:r>
      <w:r w:rsidRPr="00DC0315">
        <w:rPr>
          <w:rFonts w:ascii="Times New Roman" w:eastAsia="等线" w:hAnsi="Times New Roman" w:cs="Arial"/>
          <w:b/>
          <w:bCs/>
          <w:kern w:val="0"/>
          <w:sz w:val="20"/>
          <w:szCs w:val="20"/>
        </w:rPr>
        <w:t>(DRX cycle-</w:t>
      </w:r>
      <w:proofErr w:type="spellStart"/>
      <w:r w:rsidRPr="00DC0315">
        <w:rPr>
          <w:rFonts w:ascii="Times New Roman" w:eastAsia="等线" w:hAnsi="Times New Roman" w:cs="Arial"/>
          <w:b/>
          <w:bCs/>
          <w:kern w:val="0"/>
          <w:sz w:val="20"/>
          <w:szCs w:val="20"/>
        </w:rPr>
        <w:t>Inactivity_timer</w:t>
      </w:r>
      <w:proofErr w:type="spellEnd"/>
      <w:r w:rsidRPr="00DC0315">
        <w:rPr>
          <w:rFonts w:ascii="Times New Roman" w:eastAsia="等线" w:hAnsi="Times New Roman" w:cs="Arial"/>
          <w:b/>
          <w:bCs/>
          <w:kern w:val="0"/>
          <w:sz w:val="20"/>
          <w:szCs w:val="20"/>
        </w:rPr>
        <w:t>-</w:t>
      </w:r>
      <w:proofErr w:type="spellStart"/>
      <w:r w:rsidRPr="00DC0315">
        <w:rPr>
          <w:rFonts w:ascii="Times New Roman" w:eastAsia="等线" w:hAnsi="Times New Roman" w:cs="Arial"/>
          <w:b/>
          <w:bCs/>
          <w:kern w:val="0"/>
          <w:sz w:val="20"/>
          <w:szCs w:val="20"/>
        </w:rPr>
        <w:t>Onduration_timer</w:t>
      </w:r>
      <w:proofErr w:type="spellEnd"/>
      <w:r w:rsidRPr="00DC0315">
        <w:rPr>
          <w:rFonts w:ascii="Times New Roman" w:eastAsia="等线" w:hAnsi="Times New Roman" w:cs="Arial"/>
          <w:b/>
          <w:bCs/>
          <w:kern w:val="0"/>
          <w:sz w:val="20"/>
          <w:szCs w:val="20"/>
        </w:rPr>
        <w:t>) = (80ms-8ms-8ms)</w:t>
      </w:r>
      <w:r w:rsidRPr="004C4D00">
        <w:rPr>
          <w:rFonts w:ascii="Times New Roman" w:eastAsia="等线" w:hAnsi="Times New Roman" w:cs="Arial"/>
          <w:kern w:val="0"/>
          <w:sz w:val="20"/>
          <w:szCs w:val="20"/>
        </w:rPr>
        <w:t>, and following cases were evaluated</w:t>
      </w:r>
      <w:r w:rsidR="003E150A" w:rsidRPr="004C4D00">
        <w:rPr>
          <w:rFonts w:ascii="Times New Roman" w:eastAsia="等线" w:hAnsi="Times New Roman" w:cs="Arial"/>
          <w:kern w:val="0"/>
          <w:sz w:val="20"/>
          <w:szCs w:val="20"/>
        </w:rPr>
        <w:t xml:space="preserve"> for FR1.</w:t>
      </w:r>
    </w:p>
    <w:p w14:paraId="69BC3427" w14:textId="56AF1EC0"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proofErr w:type="spellStart"/>
      <w:r w:rsidRPr="004C4D00">
        <w:rPr>
          <w:rFonts w:ascii="Times New Roman" w:hAnsi="Times New Roman" w:cs="Times New Roman"/>
          <w:bCs/>
          <w:kern w:val="0"/>
          <w:sz w:val="20"/>
        </w:rPr>
        <w:t>Always_On</w:t>
      </w:r>
      <w:proofErr w:type="spellEnd"/>
      <w:r w:rsidRPr="004C4D00">
        <w:rPr>
          <w:rFonts w:ascii="Times New Roman" w:hAnsi="Times New Roman" w:cs="Times New Roman"/>
          <w:bCs/>
          <w:kern w:val="0"/>
          <w:sz w:val="20"/>
        </w:rPr>
        <w:t xml:space="preserve"> (i.e. No DRX)</w:t>
      </w:r>
    </w:p>
    <w:p w14:paraId="173B9673" w14:textId="507C3367"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4C4D00">
        <w:rPr>
          <w:rFonts w:ascii="Times New Roman" w:hAnsi="Times New Roman" w:cs="Times New Roman"/>
          <w:bCs/>
          <w:kern w:val="0"/>
          <w:sz w:val="20"/>
        </w:rPr>
        <w:lastRenderedPageBreak/>
        <w:t xml:space="preserve">Legacy DRX (best baseline </w:t>
      </w:r>
      <w:r w:rsidR="003E150A" w:rsidRPr="004C4D00">
        <w:rPr>
          <w:rFonts w:ascii="Times New Roman" w:hAnsi="Times New Roman" w:cs="Times New Roman"/>
          <w:bCs/>
          <w:kern w:val="0"/>
          <w:sz w:val="20"/>
        </w:rPr>
        <w:t>by</w:t>
      </w:r>
      <w:r w:rsidRPr="004C4D00">
        <w:rPr>
          <w:rFonts w:ascii="Times New Roman" w:hAnsi="Times New Roman" w:cs="Times New Roman"/>
          <w:bCs/>
          <w:kern w:val="0"/>
          <w:sz w:val="20"/>
        </w:rPr>
        <w:t xml:space="preserve"> Rel-15)</w:t>
      </w:r>
    </w:p>
    <w:p w14:paraId="55F231B7" w14:textId="7381A107"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4C4D00">
        <w:rPr>
          <w:rFonts w:ascii="Times New Roman" w:hAnsi="Times New Roman" w:cs="Times New Roman"/>
          <w:bCs/>
          <w:kern w:val="0"/>
          <w:sz w:val="20"/>
        </w:rPr>
        <w:t xml:space="preserve">Legacy DRX with DCP (best baseline </w:t>
      </w:r>
      <w:r w:rsidR="003E150A" w:rsidRPr="004C4D00">
        <w:rPr>
          <w:rFonts w:ascii="Times New Roman" w:hAnsi="Times New Roman" w:cs="Times New Roman"/>
          <w:bCs/>
          <w:kern w:val="0"/>
          <w:sz w:val="20"/>
        </w:rPr>
        <w:t>by</w:t>
      </w:r>
      <w:r w:rsidRPr="004C4D00">
        <w:rPr>
          <w:rFonts w:ascii="Times New Roman" w:hAnsi="Times New Roman" w:cs="Times New Roman"/>
          <w:bCs/>
          <w:kern w:val="0"/>
          <w:sz w:val="20"/>
        </w:rPr>
        <w:t xml:space="preserve"> Rel-16)</w:t>
      </w:r>
    </w:p>
    <w:p w14:paraId="21652742" w14:textId="4F0B6BEC"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4C4D00">
        <w:rPr>
          <w:rFonts w:ascii="Times New Roman" w:hAnsi="Times New Roman" w:cs="Times New Roman"/>
          <w:bCs/>
          <w:kern w:val="0"/>
          <w:sz w:val="20"/>
        </w:rPr>
        <w:t xml:space="preserve">Legacy DRX with DCP and </w:t>
      </w:r>
      <w:r w:rsidR="003E150A" w:rsidRPr="004C4D00">
        <w:rPr>
          <w:rFonts w:ascii="Times New Roman" w:hAnsi="Times New Roman" w:cs="Times New Roman"/>
          <w:bCs/>
          <w:kern w:val="0"/>
          <w:sz w:val="20"/>
        </w:rPr>
        <w:t xml:space="preserve">Rel-17 </w:t>
      </w:r>
      <w:r w:rsidRPr="004C4D00">
        <w:rPr>
          <w:rFonts w:ascii="Times New Roman" w:hAnsi="Times New Roman" w:cs="Times New Roman"/>
          <w:bCs/>
          <w:kern w:val="0"/>
          <w:sz w:val="20"/>
        </w:rPr>
        <w:t>PDCCH skipping (best baseline by Rel-17)</w:t>
      </w:r>
    </w:p>
    <w:p w14:paraId="35C0CAF2" w14:textId="1B86FA8E"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4C4D00">
        <w:rPr>
          <w:rFonts w:ascii="Times New Roman" w:hAnsi="Times New Roman" w:cs="Times New Roman"/>
          <w:bCs/>
          <w:kern w:val="0"/>
          <w:sz w:val="20"/>
        </w:rPr>
        <w:t xml:space="preserve">DRX with LP-WUS to replace DCP functionality and </w:t>
      </w:r>
      <w:r w:rsidR="003E150A" w:rsidRPr="004C4D00">
        <w:rPr>
          <w:rFonts w:ascii="Times New Roman" w:hAnsi="Times New Roman" w:cs="Times New Roman"/>
          <w:bCs/>
          <w:kern w:val="0"/>
          <w:sz w:val="20"/>
        </w:rPr>
        <w:t xml:space="preserve">Rel-17 </w:t>
      </w:r>
      <w:r w:rsidRPr="004C4D00">
        <w:rPr>
          <w:rFonts w:ascii="Times New Roman" w:hAnsi="Times New Roman" w:cs="Times New Roman"/>
          <w:bCs/>
          <w:kern w:val="0"/>
          <w:sz w:val="20"/>
        </w:rPr>
        <w:t>PDCCH skipping (LP-WUS option 1-1)</w:t>
      </w:r>
    </w:p>
    <w:p w14:paraId="596E3ED8" w14:textId="27B7704A" w:rsidR="0074208E" w:rsidRPr="004C4D00" w:rsidRDefault="0074208E"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4C4D00">
        <w:rPr>
          <w:rFonts w:ascii="Times New Roman" w:hAnsi="Times New Roman" w:cs="Times New Roman" w:hint="eastAsia"/>
          <w:bCs/>
          <w:kern w:val="0"/>
          <w:sz w:val="20"/>
        </w:rPr>
        <w:t>L</w:t>
      </w:r>
      <w:r w:rsidRPr="004C4D00">
        <w:rPr>
          <w:rFonts w:ascii="Times New Roman" w:hAnsi="Times New Roman" w:cs="Times New Roman"/>
          <w:bCs/>
          <w:kern w:val="0"/>
          <w:sz w:val="20"/>
        </w:rPr>
        <w:t>P-WUS to trigger PDCCH monitoring from different MR sleep states (LP-WUS option 1-2-2)</w:t>
      </w:r>
    </w:p>
    <w:p w14:paraId="6AE45867" w14:textId="328950D4" w:rsidR="00556B47" w:rsidRDefault="00556B47" w:rsidP="00B72361">
      <w:pPr>
        <w:adjustRightInd w:val="0"/>
        <w:snapToGrid w:val="0"/>
        <w:spacing w:afterLines="50" w:after="120"/>
        <w:rPr>
          <w:rFonts w:ascii="Times New Roman" w:eastAsia="等线" w:hAnsi="Times New Roman" w:cs="Arial"/>
          <w:kern w:val="0"/>
          <w:sz w:val="20"/>
          <w:szCs w:val="20"/>
          <w:u w:val="single"/>
        </w:rPr>
      </w:pPr>
    </w:p>
    <w:p w14:paraId="56C981A3" w14:textId="0B7F36A4" w:rsidR="00DC0315" w:rsidRPr="0074208E" w:rsidRDefault="00DC0315" w:rsidP="00B72361">
      <w:pPr>
        <w:adjustRightInd w:val="0"/>
        <w:snapToGrid w:val="0"/>
        <w:spacing w:afterLines="50" w:after="120"/>
        <w:rPr>
          <w:rFonts w:ascii="Times New Roman" w:eastAsia="等线" w:hAnsi="Times New Roman" w:cs="Arial"/>
          <w:kern w:val="0"/>
          <w:sz w:val="20"/>
          <w:szCs w:val="20"/>
          <w:u w:val="single"/>
        </w:rPr>
      </w:pPr>
      <w:r>
        <w:rPr>
          <w:noProof/>
        </w:rPr>
        <w:drawing>
          <wp:inline distT="0" distB="0" distL="0" distR="0" wp14:anchorId="2A5FDEB0" wp14:editId="71F7433E">
            <wp:extent cx="5759450" cy="3737610"/>
            <wp:effectExtent l="0" t="0" r="12700" b="15240"/>
            <wp:docPr id="4" name="图表 4">
              <a:extLst xmlns:a="http://schemas.openxmlformats.org/drawingml/2006/main">
                <a:ext uri="{FF2B5EF4-FFF2-40B4-BE49-F238E27FC236}">
                  <a16:creationId xmlns:a16="http://schemas.microsoft.com/office/drawing/2014/main" id="{989F24B4-8AD5-47FC-90B4-9B1798B7E0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4EA370" w14:textId="781D4663" w:rsidR="00EF4AA1" w:rsidRPr="003E5023" w:rsidRDefault="00EF4AA1" w:rsidP="00EF4AA1">
      <w:pPr>
        <w:adjustRightInd w:val="0"/>
        <w:snapToGrid w:val="0"/>
        <w:spacing w:afterLines="50" w:after="120"/>
        <w:jc w:val="center"/>
        <w:rPr>
          <w:rFonts w:ascii="Times New Roman" w:eastAsia="宋体" w:hAnsi="Times New Roman" w:cs="Times"/>
          <w:iCs/>
          <w:kern w:val="0"/>
          <w:sz w:val="18"/>
          <w:szCs w:val="20"/>
        </w:rPr>
      </w:pPr>
      <w:r w:rsidRPr="003E5023">
        <w:rPr>
          <w:rFonts w:ascii="Times New Roman" w:eastAsia="宋体" w:hAnsi="Times New Roman" w:cs="Times" w:hint="eastAsia"/>
          <w:iCs/>
          <w:kern w:val="0"/>
          <w:sz w:val="20"/>
          <w:szCs w:val="20"/>
        </w:rPr>
        <w:t>F</w:t>
      </w:r>
      <w:r w:rsidRPr="003E5023">
        <w:rPr>
          <w:rFonts w:ascii="Times New Roman" w:eastAsia="宋体" w:hAnsi="Times New Roman" w:cs="Times"/>
          <w:iCs/>
          <w:kern w:val="0"/>
          <w:sz w:val="20"/>
          <w:szCs w:val="20"/>
        </w:rPr>
        <w:t>igure 4</w:t>
      </w:r>
      <w:r w:rsidR="007A09D8" w:rsidRPr="003E5023">
        <w:rPr>
          <w:rFonts w:ascii="Times New Roman" w:eastAsia="宋体" w:hAnsi="Times New Roman" w:cs="Times"/>
          <w:iCs/>
          <w:kern w:val="0"/>
          <w:sz w:val="20"/>
          <w:szCs w:val="20"/>
        </w:rPr>
        <w:t>-1</w:t>
      </w:r>
      <w:r w:rsidRPr="003E5023">
        <w:rPr>
          <w:rFonts w:ascii="Times New Roman" w:eastAsia="宋体" w:hAnsi="Times New Roman" w:cs="Times"/>
          <w:iCs/>
          <w:kern w:val="0"/>
          <w:sz w:val="20"/>
          <w:szCs w:val="20"/>
        </w:rPr>
        <w:t xml:space="preserve">: Performance </w:t>
      </w:r>
      <w:proofErr w:type="spellStart"/>
      <w:r w:rsidRPr="003E5023">
        <w:rPr>
          <w:rFonts w:ascii="Times New Roman" w:eastAsia="宋体" w:hAnsi="Times New Roman" w:cs="Times"/>
          <w:iCs/>
          <w:kern w:val="0"/>
          <w:sz w:val="20"/>
          <w:szCs w:val="20"/>
        </w:rPr>
        <w:t>comparsion</w:t>
      </w:r>
      <w:proofErr w:type="spellEnd"/>
      <w:r w:rsidRPr="003E5023">
        <w:rPr>
          <w:rFonts w:ascii="Times New Roman" w:eastAsia="宋体" w:hAnsi="Times New Roman" w:cs="Times"/>
          <w:iCs/>
          <w:kern w:val="0"/>
          <w:sz w:val="20"/>
          <w:szCs w:val="20"/>
        </w:rPr>
        <w:t xml:space="preserve"> for different options </w:t>
      </w:r>
      <w:r w:rsidR="007A09D8" w:rsidRPr="003E5023">
        <w:rPr>
          <w:rFonts w:ascii="Times New Roman" w:eastAsia="宋体" w:hAnsi="Times New Roman" w:cs="Times"/>
          <w:iCs/>
          <w:kern w:val="0"/>
          <w:sz w:val="20"/>
          <w:szCs w:val="20"/>
        </w:rPr>
        <w:t>with 80ms DRX cycle</w:t>
      </w:r>
      <w:r w:rsidR="003E150A" w:rsidRPr="003E5023">
        <w:rPr>
          <w:rFonts w:ascii="Times New Roman" w:eastAsia="宋体" w:hAnsi="Times New Roman" w:cs="Times"/>
          <w:iCs/>
          <w:kern w:val="0"/>
          <w:sz w:val="20"/>
          <w:szCs w:val="20"/>
        </w:rPr>
        <w:t xml:space="preserve"> for FR1</w:t>
      </w:r>
    </w:p>
    <w:p w14:paraId="58173DF0" w14:textId="65259F7E" w:rsidR="00BC7CDB" w:rsidRPr="003E5023" w:rsidRDefault="00BC7CDB" w:rsidP="00BC7CDB">
      <w:pPr>
        <w:adjustRightInd w:val="0"/>
        <w:snapToGrid w:val="0"/>
        <w:spacing w:afterLines="50" w:after="120"/>
        <w:rPr>
          <w:rFonts w:ascii="Times New Roman" w:eastAsia="等线" w:hAnsi="Times New Roman" w:cs="Arial"/>
          <w:kern w:val="0"/>
          <w:sz w:val="20"/>
          <w:szCs w:val="20"/>
        </w:rPr>
      </w:pPr>
      <w:r w:rsidRPr="003E5023">
        <w:rPr>
          <w:rFonts w:ascii="Times New Roman" w:eastAsia="等线" w:hAnsi="Times New Roman" w:cs="Arial"/>
          <w:kern w:val="0"/>
          <w:sz w:val="20"/>
          <w:szCs w:val="20"/>
        </w:rPr>
        <w:t>According to results in Figure 4-</w:t>
      </w:r>
      <w:r w:rsidR="00B865D1" w:rsidRPr="003E5023">
        <w:rPr>
          <w:rFonts w:ascii="Times New Roman" w:eastAsia="等线" w:hAnsi="Times New Roman" w:cs="Arial"/>
          <w:kern w:val="0"/>
          <w:sz w:val="20"/>
          <w:szCs w:val="20"/>
        </w:rPr>
        <w:t>1</w:t>
      </w:r>
      <w:r w:rsidRPr="003E5023">
        <w:rPr>
          <w:rFonts w:ascii="Times New Roman" w:eastAsia="等线" w:hAnsi="Times New Roman" w:cs="Arial"/>
          <w:kern w:val="0"/>
          <w:sz w:val="20"/>
          <w:szCs w:val="20"/>
        </w:rPr>
        <w:t>, The following observations can be obtained:</w:t>
      </w:r>
    </w:p>
    <w:p w14:paraId="0EB00186" w14:textId="2F12DD86" w:rsidR="00BC7CDB"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bCs/>
          <w:kern w:val="0"/>
          <w:sz w:val="20"/>
        </w:rPr>
        <w:t>“Legacy DRX with DCP and Rel-17 PDCCH skipping” (best baseline provided by Rel-17)</w:t>
      </w:r>
      <w:r w:rsidR="00BC7CDB" w:rsidRPr="003E5023">
        <w:rPr>
          <w:rFonts w:ascii="Times New Roman" w:eastAsia="等线" w:hAnsi="Times New Roman" w:cs="Arial"/>
          <w:kern w:val="0"/>
          <w:sz w:val="20"/>
          <w:szCs w:val="20"/>
        </w:rPr>
        <w:t xml:space="preserve"> can achieve 12.5% power saving </w:t>
      </w:r>
      <w:proofErr w:type="spellStart"/>
      <w:r w:rsidR="00BC7CDB" w:rsidRPr="003E5023">
        <w:rPr>
          <w:rFonts w:ascii="Times New Roman" w:eastAsia="等线" w:hAnsi="Times New Roman" w:cs="Arial"/>
          <w:kern w:val="0"/>
          <w:sz w:val="20"/>
          <w:szCs w:val="20"/>
        </w:rPr>
        <w:t>gian</w:t>
      </w:r>
      <w:proofErr w:type="spellEnd"/>
      <w:r w:rsidR="00BC7CDB" w:rsidRPr="003E5023">
        <w:rPr>
          <w:rFonts w:ascii="Times New Roman" w:eastAsia="等线" w:hAnsi="Times New Roman" w:cs="Arial"/>
          <w:kern w:val="0"/>
          <w:sz w:val="20"/>
          <w:szCs w:val="20"/>
        </w:rPr>
        <w:t xml:space="preserve"> with 35.8% UPT loss compared with </w:t>
      </w:r>
      <w:r w:rsidRPr="003E5023">
        <w:rPr>
          <w:rFonts w:ascii="Times New Roman" w:hAnsi="Times New Roman" w:cs="Times New Roman"/>
          <w:bCs/>
          <w:kern w:val="0"/>
          <w:sz w:val="20"/>
        </w:rPr>
        <w:t>Legacy DRX (best baseline by Rel-15)</w:t>
      </w:r>
    </w:p>
    <w:p w14:paraId="11372349" w14:textId="484F9C7A" w:rsidR="00BC7CDB" w:rsidRPr="003E5023" w:rsidRDefault="003E150A" w:rsidP="00BC7CDB">
      <w:pPr>
        <w:pStyle w:val="affff0"/>
        <w:numPr>
          <w:ilvl w:val="0"/>
          <w:numId w:val="21"/>
        </w:numPr>
        <w:adjustRightInd w:val="0"/>
        <w:snapToGrid w:val="0"/>
        <w:spacing w:afterLines="50" w:after="120"/>
        <w:ind w:firstLineChars="0"/>
        <w:rPr>
          <w:rFonts w:ascii="Times New Roman" w:eastAsia="等线" w:hAnsi="Times New Roman" w:cs="Arial"/>
          <w:kern w:val="0"/>
          <w:sz w:val="20"/>
          <w:szCs w:val="20"/>
        </w:rPr>
      </w:pPr>
      <w:r w:rsidRPr="003E5023">
        <w:rPr>
          <w:rFonts w:ascii="Times New Roman" w:hAnsi="Times New Roman" w:cs="Times New Roman"/>
          <w:bCs/>
          <w:kern w:val="0"/>
          <w:sz w:val="20"/>
        </w:rPr>
        <w:t>“DRX with LP-WUS to replace DCP functionality and Rel-17 PDCCH skipping</w:t>
      </w:r>
      <w:r w:rsidR="00600118">
        <w:rPr>
          <w:rFonts w:ascii="Times New Roman" w:hAnsi="Times New Roman" w:cs="Times New Roman"/>
          <w:bCs/>
          <w:kern w:val="0"/>
          <w:sz w:val="20"/>
        </w:rPr>
        <w:t xml:space="preserve"> (offset = 3</w:t>
      </w:r>
      <w:r w:rsidR="003300DF">
        <w:rPr>
          <w:rFonts w:ascii="Times New Roman" w:hAnsi="Times New Roman" w:cs="Times New Roman"/>
          <w:bCs/>
          <w:kern w:val="0"/>
          <w:sz w:val="20"/>
        </w:rPr>
        <w:t>/10</w:t>
      </w:r>
      <w:r w:rsidR="00600118">
        <w:rPr>
          <w:rFonts w:ascii="Times New Roman" w:hAnsi="Times New Roman" w:cs="Times New Roman"/>
          <w:bCs/>
          <w:kern w:val="0"/>
          <w:sz w:val="20"/>
        </w:rPr>
        <w:t>ms)</w:t>
      </w:r>
      <w:r w:rsidRPr="003E5023">
        <w:rPr>
          <w:rFonts w:ascii="Times New Roman" w:hAnsi="Times New Roman" w:cs="Times New Roman"/>
          <w:bCs/>
          <w:kern w:val="0"/>
          <w:sz w:val="20"/>
        </w:rPr>
        <w:t>” (LP-WUS option 1-1)</w:t>
      </w:r>
      <w:r w:rsidR="00BC7CDB" w:rsidRPr="003E5023">
        <w:rPr>
          <w:rFonts w:ascii="Times New Roman" w:eastAsia="等线" w:hAnsi="Times New Roman" w:cs="Arial"/>
          <w:kern w:val="0"/>
          <w:sz w:val="20"/>
          <w:szCs w:val="20"/>
        </w:rPr>
        <w:t xml:space="preserve"> can achieve additional 14.3%</w:t>
      </w:r>
      <w:r w:rsidR="003300DF">
        <w:rPr>
          <w:rFonts w:ascii="Times New Roman" w:eastAsia="等线" w:hAnsi="Times New Roman" w:cs="Arial"/>
          <w:kern w:val="0"/>
          <w:sz w:val="20"/>
          <w:szCs w:val="20"/>
        </w:rPr>
        <w:t>~28.6%</w:t>
      </w:r>
      <w:r w:rsidR="00BC7CDB" w:rsidRPr="003E5023">
        <w:rPr>
          <w:rFonts w:ascii="Times New Roman" w:eastAsia="等线" w:hAnsi="Times New Roman" w:cs="Arial"/>
          <w:kern w:val="0"/>
          <w:sz w:val="20"/>
          <w:szCs w:val="20"/>
        </w:rPr>
        <w:t xml:space="preserve"> power saving gain with almost the same UPT, compared with </w:t>
      </w:r>
      <w:r w:rsidRPr="003E5023">
        <w:rPr>
          <w:rFonts w:ascii="Times New Roman" w:eastAsia="等线" w:hAnsi="Times New Roman" w:cs="Arial"/>
          <w:kern w:val="0"/>
          <w:sz w:val="20"/>
          <w:szCs w:val="20"/>
        </w:rPr>
        <w:t>“</w:t>
      </w:r>
      <w:r w:rsidRPr="003E5023">
        <w:rPr>
          <w:rFonts w:ascii="Times New Roman" w:hAnsi="Times New Roman" w:cs="Times New Roman"/>
          <w:bCs/>
          <w:kern w:val="0"/>
          <w:sz w:val="20"/>
        </w:rPr>
        <w:t>Legacy DRX with DCP and Rel-17 PDCCH skipping” (best baseline by Rel-17)</w:t>
      </w:r>
    </w:p>
    <w:p w14:paraId="0B516471" w14:textId="1AAC714F" w:rsidR="00BC7CDB" w:rsidRPr="003E5023" w:rsidRDefault="003E150A" w:rsidP="00BC7CDB">
      <w:pPr>
        <w:pStyle w:val="affff0"/>
        <w:numPr>
          <w:ilvl w:val="0"/>
          <w:numId w:val="21"/>
        </w:numPr>
        <w:adjustRightInd w:val="0"/>
        <w:snapToGrid w:val="0"/>
        <w:spacing w:afterLines="50" w:after="120"/>
        <w:ind w:firstLineChars="0"/>
        <w:rPr>
          <w:rFonts w:ascii="Times New Roman" w:eastAsia="等线" w:hAnsi="Times New Roman" w:cs="Arial"/>
          <w:kern w:val="0"/>
          <w:sz w:val="20"/>
          <w:szCs w:val="20"/>
        </w:rPr>
      </w:pPr>
      <w:r w:rsidRPr="003E5023">
        <w:rPr>
          <w:rFonts w:ascii="Times New Roman" w:hAnsi="Times New Roman" w:cs="Times New Roman"/>
          <w:bCs/>
          <w:kern w:val="0"/>
          <w:sz w:val="20"/>
        </w:rPr>
        <w:t>“</w:t>
      </w:r>
      <w:r w:rsidRPr="003E5023">
        <w:rPr>
          <w:rFonts w:ascii="Times New Roman" w:hAnsi="Times New Roman" w:cs="Times New Roman" w:hint="eastAsia"/>
          <w:bCs/>
          <w:kern w:val="0"/>
          <w:sz w:val="20"/>
        </w:rPr>
        <w:t>L</w:t>
      </w:r>
      <w:r w:rsidRPr="003E5023">
        <w:rPr>
          <w:rFonts w:ascii="Times New Roman" w:hAnsi="Times New Roman" w:cs="Times New Roman"/>
          <w:bCs/>
          <w:kern w:val="0"/>
          <w:sz w:val="20"/>
        </w:rPr>
        <w:t>P-WUS to trigger PDCCH monitoring from MR deep sleep” (LP-WUS option 1-2-2)</w:t>
      </w:r>
      <w:r w:rsidR="00BC7CDB" w:rsidRPr="003E5023">
        <w:rPr>
          <w:rFonts w:ascii="Times New Roman" w:eastAsia="等线" w:hAnsi="Times New Roman" w:cs="Arial"/>
          <w:kern w:val="0"/>
          <w:sz w:val="20"/>
          <w:szCs w:val="20"/>
        </w:rPr>
        <w:t xml:space="preserve"> can achieve additional </w:t>
      </w:r>
      <w:r w:rsidR="003F6FED" w:rsidRPr="003E5023">
        <w:rPr>
          <w:rFonts w:ascii="Times New Roman" w:eastAsia="等线" w:hAnsi="Times New Roman" w:cs="Arial"/>
          <w:kern w:val="0"/>
          <w:sz w:val="20"/>
          <w:szCs w:val="20"/>
        </w:rPr>
        <w:t>38.1</w:t>
      </w:r>
      <w:r w:rsidR="00BC7CDB" w:rsidRPr="003E5023">
        <w:rPr>
          <w:rFonts w:ascii="Times New Roman" w:eastAsia="等线" w:hAnsi="Times New Roman" w:cs="Arial"/>
          <w:kern w:val="0"/>
          <w:sz w:val="20"/>
          <w:szCs w:val="20"/>
        </w:rPr>
        <w:t xml:space="preserve">% power saving gain with </w:t>
      </w:r>
      <w:r w:rsidR="003F6FED" w:rsidRPr="003E5023">
        <w:rPr>
          <w:rFonts w:ascii="Times New Roman" w:eastAsia="等线" w:hAnsi="Times New Roman" w:cs="Arial"/>
          <w:kern w:val="0"/>
          <w:sz w:val="20"/>
          <w:szCs w:val="20"/>
        </w:rPr>
        <w:t>107</w:t>
      </w:r>
      <w:r w:rsidR="00BC7CDB" w:rsidRPr="003E5023">
        <w:rPr>
          <w:rFonts w:ascii="Times New Roman" w:eastAsia="等线" w:hAnsi="Times New Roman" w:cs="Arial"/>
          <w:kern w:val="0"/>
          <w:sz w:val="20"/>
          <w:szCs w:val="20"/>
        </w:rPr>
        <w:t xml:space="preserve">% UPT gain, compared with </w:t>
      </w:r>
      <w:r w:rsidRPr="003E5023">
        <w:rPr>
          <w:rFonts w:ascii="Times New Roman" w:eastAsia="等线" w:hAnsi="Times New Roman" w:cs="Arial"/>
          <w:kern w:val="0"/>
          <w:sz w:val="20"/>
          <w:szCs w:val="20"/>
        </w:rPr>
        <w:t>“</w:t>
      </w:r>
      <w:r w:rsidRPr="003E5023">
        <w:rPr>
          <w:rFonts w:ascii="Times New Roman" w:hAnsi="Times New Roman" w:cs="Times New Roman"/>
          <w:bCs/>
          <w:kern w:val="0"/>
          <w:sz w:val="20"/>
        </w:rPr>
        <w:t>Legacy DRX with DCP and Rel-17 PDCCH skipping” (best baseline by Rel-17)</w:t>
      </w:r>
    </w:p>
    <w:p w14:paraId="0742DD38" w14:textId="0D580B74" w:rsidR="001229C1" w:rsidRDefault="001229C1" w:rsidP="00CF3EE3">
      <w:pPr>
        <w:adjustRightInd w:val="0"/>
        <w:snapToGrid w:val="0"/>
        <w:spacing w:afterLines="50" w:after="120"/>
        <w:rPr>
          <w:rFonts w:ascii="Times New Roman" w:eastAsia="宋体" w:hAnsi="Times New Roman" w:cs="Times"/>
          <w:iCs/>
          <w:kern w:val="0"/>
          <w:sz w:val="18"/>
          <w:szCs w:val="20"/>
          <w:u w:val="single"/>
        </w:rPr>
      </w:pPr>
    </w:p>
    <w:p w14:paraId="1EA01E58" w14:textId="6EA199A8" w:rsidR="003E150A" w:rsidRPr="003E5023" w:rsidRDefault="003E150A" w:rsidP="003E150A">
      <w:pPr>
        <w:adjustRightInd w:val="0"/>
        <w:snapToGrid w:val="0"/>
        <w:spacing w:afterLines="50" w:after="120"/>
        <w:rPr>
          <w:rFonts w:ascii="Times New Roman" w:eastAsia="Batang" w:hAnsi="Times New Roman" w:cs="Times New Roman"/>
          <w:bCs/>
          <w:kern w:val="0"/>
          <w:sz w:val="20"/>
          <w:lang w:eastAsia="x-none"/>
        </w:rPr>
      </w:pPr>
      <w:r w:rsidRPr="003E5023">
        <w:rPr>
          <w:rFonts w:ascii="Times New Roman" w:hAnsi="Times New Roman" w:cs="Times New Roman" w:hint="eastAsia"/>
          <w:bCs/>
          <w:kern w:val="0"/>
          <w:sz w:val="20"/>
        </w:rPr>
        <w:t>I</w:t>
      </w:r>
      <w:r w:rsidRPr="003E5023">
        <w:rPr>
          <w:rFonts w:ascii="Times New Roman" w:hAnsi="Times New Roman" w:cs="Times New Roman"/>
          <w:bCs/>
          <w:kern w:val="0"/>
          <w:sz w:val="20"/>
        </w:rPr>
        <w:t>n Figure 4-</w:t>
      </w:r>
      <w:r w:rsidR="003E5023" w:rsidRPr="003E5023">
        <w:rPr>
          <w:rFonts w:ascii="Times New Roman" w:hAnsi="Times New Roman" w:cs="Times New Roman"/>
          <w:bCs/>
          <w:kern w:val="0"/>
          <w:sz w:val="20"/>
        </w:rPr>
        <w:t>2</w:t>
      </w:r>
      <w:r w:rsidRPr="003E5023">
        <w:rPr>
          <w:rFonts w:ascii="Times New Roman" w:hAnsi="Times New Roman" w:cs="Times New Roman"/>
          <w:bCs/>
          <w:kern w:val="0"/>
          <w:sz w:val="20"/>
        </w:rPr>
        <w:t>, we provided evaluation results assuming another DRX configuration of</w:t>
      </w:r>
      <w:r w:rsidRPr="00DC0315">
        <w:rPr>
          <w:rFonts w:ascii="Times New Roman" w:hAnsi="Times New Roman" w:cs="Times New Roman"/>
          <w:b/>
          <w:bCs/>
          <w:kern w:val="0"/>
          <w:sz w:val="20"/>
        </w:rPr>
        <w:t xml:space="preserve"> </w:t>
      </w:r>
      <w:r w:rsidRPr="00DC0315">
        <w:rPr>
          <w:rFonts w:ascii="Times New Roman" w:eastAsia="等线" w:hAnsi="Times New Roman" w:cs="Arial"/>
          <w:b/>
          <w:bCs/>
          <w:kern w:val="0"/>
          <w:sz w:val="20"/>
          <w:szCs w:val="20"/>
        </w:rPr>
        <w:t>(DRX cycle-</w:t>
      </w:r>
      <w:proofErr w:type="spellStart"/>
      <w:r w:rsidRPr="00DC0315">
        <w:rPr>
          <w:rFonts w:ascii="Times New Roman" w:eastAsia="等线" w:hAnsi="Times New Roman" w:cs="Arial"/>
          <w:b/>
          <w:bCs/>
          <w:kern w:val="0"/>
          <w:sz w:val="20"/>
          <w:szCs w:val="20"/>
        </w:rPr>
        <w:t>Inactivity_timer</w:t>
      </w:r>
      <w:proofErr w:type="spellEnd"/>
      <w:r w:rsidRPr="00DC0315">
        <w:rPr>
          <w:rFonts w:ascii="Times New Roman" w:eastAsia="等线" w:hAnsi="Times New Roman" w:cs="Arial"/>
          <w:b/>
          <w:bCs/>
          <w:kern w:val="0"/>
          <w:sz w:val="20"/>
          <w:szCs w:val="20"/>
        </w:rPr>
        <w:t>-</w:t>
      </w:r>
      <w:proofErr w:type="spellStart"/>
      <w:r w:rsidRPr="00DC0315">
        <w:rPr>
          <w:rFonts w:ascii="Times New Roman" w:eastAsia="等线" w:hAnsi="Times New Roman" w:cs="Arial"/>
          <w:b/>
          <w:bCs/>
          <w:kern w:val="0"/>
          <w:sz w:val="20"/>
          <w:szCs w:val="20"/>
        </w:rPr>
        <w:t>Onduration_timer</w:t>
      </w:r>
      <w:proofErr w:type="spellEnd"/>
      <w:r w:rsidRPr="00DC0315">
        <w:rPr>
          <w:rFonts w:ascii="Times New Roman" w:eastAsia="等线" w:hAnsi="Times New Roman" w:cs="Arial"/>
          <w:b/>
          <w:bCs/>
          <w:kern w:val="0"/>
          <w:sz w:val="20"/>
          <w:szCs w:val="20"/>
        </w:rPr>
        <w:t>) = (160ms-100ms-8ms)</w:t>
      </w:r>
      <w:r w:rsidRPr="003E5023">
        <w:rPr>
          <w:rFonts w:ascii="Times New Roman" w:eastAsia="等线" w:hAnsi="Times New Roman" w:cs="Arial"/>
          <w:kern w:val="0"/>
          <w:sz w:val="20"/>
          <w:szCs w:val="20"/>
        </w:rPr>
        <w:t>, and following cases were evaluated for FR1.</w:t>
      </w:r>
    </w:p>
    <w:p w14:paraId="7FB8DBE0" w14:textId="77777777"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proofErr w:type="spellStart"/>
      <w:r w:rsidRPr="003E5023">
        <w:rPr>
          <w:rFonts w:ascii="Times New Roman" w:hAnsi="Times New Roman" w:cs="Times New Roman"/>
          <w:bCs/>
          <w:kern w:val="0"/>
          <w:sz w:val="20"/>
        </w:rPr>
        <w:t>Always_On</w:t>
      </w:r>
      <w:proofErr w:type="spellEnd"/>
      <w:r w:rsidRPr="003E5023">
        <w:rPr>
          <w:rFonts w:ascii="Times New Roman" w:hAnsi="Times New Roman" w:cs="Times New Roman"/>
          <w:bCs/>
          <w:kern w:val="0"/>
          <w:sz w:val="20"/>
        </w:rPr>
        <w:t xml:space="preserve"> (i.e. No DRX)</w:t>
      </w:r>
    </w:p>
    <w:p w14:paraId="71D80C45" w14:textId="77777777"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bCs/>
          <w:kern w:val="0"/>
          <w:sz w:val="20"/>
        </w:rPr>
        <w:t>Legacy DRX (best baseline by Rel-15)</w:t>
      </w:r>
    </w:p>
    <w:p w14:paraId="085BA27D" w14:textId="77777777"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bCs/>
          <w:kern w:val="0"/>
          <w:sz w:val="20"/>
        </w:rPr>
        <w:t>Legacy DRX with DCP (best baseline by Rel-16)</w:t>
      </w:r>
    </w:p>
    <w:p w14:paraId="3E754CC8" w14:textId="77777777"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bCs/>
          <w:kern w:val="0"/>
          <w:sz w:val="20"/>
        </w:rPr>
        <w:t>Legacy DRX with DCP and Rel-17 PDCCH skipping (best baseline by Rel-17)</w:t>
      </w:r>
    </w:p>
    <w:p w14:paraId="5E656BFF" w14:textId="77777777"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bCs/>
          <w:kern w:val="0"/>
          <w:sz w:val="20"/>
        </w:rPr>
        <w:t>DRX with LP-WUS to replace DCP functionality and Rel-17 PDCCH skipping (LP-WUS option 1-1)</w:t>
      </w:r>
    </w:p>
    <w:p w14:paraId="05BC29E6" w14:textId="76E8DCA4" w:rsidR="003E150A" w:rsidRPr="003E5023" w:rsidRDefault="003E150A" w:rsidP="00B41DF6">
      <w:pPr>
        <w:pStyle w:val="affff0"/>
        <w:numPr>
          <w:ilvl w:val="0"/>
          <w:numId w:val="34"/>
        </w:numPr>
        <w:adjustRightInd w:val="0"/>
        <w:snapToGrid w:val="0"/>
        <w:spacing w:afterLines="50" w:after="120"/>
        <w:ind w:firstLineChars="0"/>
        <w:rPr>
          <w:rFonts w:ascii="Times New Roman" w:eastAsia="Batang" w:hAnsi="Times New Roman" w:cs="Times New Roman"/>
          <w:bCs/>
          <w:kern w:val="0"/>
          <w:sz w:val="20"/>
          <w:lang w:eastAsia="x-none"/>
        </w:rPr>
      </w:pPr>
      <w:r w:rsidRPr="003E5023">
        <w:rPr>
          <w:rFonts w:ascii="Times New Roman" w:hAnsi="Times New Roman" w:cs="Times New Roman" w:hint="eastAsia"/>
          <w:bCs/>
          <w:kern w:val="0"/>
          <w:sz w:val="20"/>
        </w:rPr>
        <w:lastRenderedPageBreak/>
        <w:t>L</w:t>
      </w:r>
      <w:r w:rsidRPr="003E5023">
        <w:rPr>
          <w:rFonts w:ascii="Times New Roman" w:hAnsi="Times New Roman" w:cs="Times New Roman"/>
          <w:bCs/>
          <w:kern w:val="0"/>
          <w:sz w:val="20"/>
        </w:rPr>
        <w:t>P-WUS to trigger PDCCH monitoring from different MR sleep states (LP-WUS option 1-2-2)</w:t>
      </w:r>
    </w:p>
    <w:p w14:paraId="79E6B02C" w14:textId="3A193C71" w:rsidR="007A09D8" w:rsidRDefault="007A09D8" w:rsidP="00EF4AA1">
      <w:pPr>
        <w:adjustRightInd w:val="0"/>
        <w:snapToGrid w:val="0"/>
        <w:spacing w:afterLines="50" w:after="120"/>
        <w:jc w:val="center"/>
        <w:rPr>
          <w:rFonts w:ascii="Times New Roman" w:eastAsia="宋体" w:hAnsi="Times New Roman" w:cs="Times"/>
          <w:iCs/>
          <w:kern w:val="0"/>
          <w:sz w:val="18"/>
          <w:szCs w:val="20"/>
          <w:u w:val="single"/>
        </w:rPr>
      </w:pPr>
    </w:p>
    <w:p w14:paraId="56F08227" w14:textId="68A19DAE" w:rsidR="00DC0315" w:rsidRPr="0074208E" w:rsidRDefault="00DC0315" w:rsidP="00EF4AA1">
      <w:pPr>
        <w:adjustRightInd w:val="0"/>
        <w:snapToGrid w:val="0"/>
        <w:spacing w:afterLines="50" w:after="120"/>
        <w:jc w:val="center"/>
        <w:rPr>
          <w:rFonts w:ascii="Times New Roman" w:eastAsia="宋体" w:hAnsi="Times New Roman" w:cs="Times"/>
          <w:iCs/>
          <w:kern w:val="0"/>
          <w:sz w:val="18"/>
          <w:szCs w:val="20"/>
          <w:u w:val="single"/>
        </w:rPr>
      </w:pPr>
      <w:r>
        <w:rPr>
          <w:noProof/>
        </w:rPr>
        <w:drawing>
          <wp:inline distT="0" distB="0" distL="0" distR="0" wp14:anchorId="1B2B1586" wp14:editId="59BBE089">
            <wp:extent cx="5759450" cy="4015740"/>
            <wp:effectExtent l="0" t="0" r="12700" b="3810"/>
            <wp:docPr id="7" name="图表 7">
              <a:extLst xmlns:a="http://schemas.openxmlformats.org/drawingml/2006/main">
                <a:ext uri="{FF2B5EF4-FFF2-40B4-BE49-F238E27FC236}">
                  <a16:creationId xmlns:a16="http://schemas.microsoft.com/office/drawing/2014/main" id="{71D81E7F-1AD9-486C-8008-998C1CCD1C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3203CA9" w14:textId="6A18577E" w:rsidR="007A09D8" w:rsidRPr="003E5023" w:rsidRDefault="007A09D8" w:rsidP="00EF4AA1">
      <w:pPr>
        <w:adjustRightInd w:val="0"/>
        <w:snapToGrid w:val="0"/>
        <w:spacing w:afterLines="50" w:after="120"/>
        <w:jc w:val="center"/>
        <w:rPr>
          <w:rFonts w:ascii="Times New Roman" w:eastAsia="宋体" w:hAnsi="Times New Roman" w:cs="Times"/>
          <w:iCs/>
          <w:kern w:val="0"/>
          <w:sz w:val="20"/>
          <w:szCs w:val="20"/>
        </w:rPr>
      </w:pPr>
      <w:r w:rsidRPr="007F2510">
        <w:rPr>
          <w:rFonts w:ascii="Times New Roman" w:eastAsia="宋体" w:hAnsi="Times New Roman" w:cs="Times" w:hint="eastAsia"/>
          <w:iCs/>
          <w:kern w:val="0"/>
          <w:sz w:val="20"/>
          <w:szCs w:val="20"/>
        </w:rPr>
        <w:t>F</w:t>
      </w:r>
      <w:r w:rsidRPr="007F2510">
        <w:rPr>
          <w:rFonts w:ascii="Times New Roman" w:eastAsia="宋体" w:hAnsi="Times New Roman" w:cs="Times"/>
          <w:iCs/>
          <w:kern w:val="0"/>
          <w:sz w:val="20"/>
          <w:szCs w:val="20"/>
        </w:rPr>
        <w:t>ig</w:t>
      </w:r>
      <w:r w:rsidRPr="003E5023">
        <w:rPr>
          <w:rFonts w:ascii="Times New Roman" w:eastAsia="宋体" w:hAnsi="Times New Roman" w:cs="Times"/>
          <w:iCs/>
          <w:kern w:val="0"/>
          <w:sz w:val="20"/>
          <w:szCs w:val="20"/>
        </w:rPr>
        <w:t xml:space="preserve">ure 4-2: Performance </w:t>
      </w:r>
      <w:proofErr w:type="spellStart"/>
      <w:r w:rsidRPr="003E5023">
        <w:rPr>
          <w:rFonts w:ascii="Times New Roman" w:eastAsia="宋体" w:hAnsi="Times New Roman" w:cs="Times"/>
          <w:iCs/>
          <w:kern w:val="0"/>
          <w:sz w:val="20"/>
          <w:szCs w:val="20"/>
        </w:rPr>
        <w:t>comparsion</w:t>
      </w:r>
      <w:proofErr w:type="spellEnd"/>
      <w:r w:rsidRPr="003E5023">
        <w:rPr>
          <w:rFonts w:ascii="Times New Roman" w:eastAsia="宋体" w:hAnsi="Times New Roman" w:cs="Times"/>
          <w:iCs/>
          <w:kern w:val="0"/>
          <w:sz w:val="20"/>
          <w:szCs w:val="20"/>
        </w:rPr>
        <w:t xml:space="preserve"> for different options with 160ms DRX cycle</w:t>
      </w:r>
      <w:r w:rsidR="003E150A" w:rsidRPr="003E5023">
        <w:rPr>
          <w:rFonts w:ascii="Times New Roman" w:eastAsia="宋体" w:hAnsi="Times New Roman" w:cs="Times"/>
          <w:iCs/>
          <w:kern w:val="0"/>
          <w:sz w:val="20"/>
          <w:szCs w:val="20"/>
        </w:rPr>
        <w:t xml:space="preserve"> for FR1</w:t>
      </w:r>
    </w:p>
    <w:p w14:paraId="349F0585" w14:textId="2BDBC1B0" w:rsidR="00035A96" w:rsidRPr="003E5023" w:rsidRDefault="00035A96" w:rsidP="00035A96">
      <w:pPr>
        <w:adjustRightInd w:val="0"/>
        <w:snapToGrid w:val="0"/>
        <w:spacing w:afterLines="50" w:after="120"/>
        <w:rPr>
          <w:rFonts w:ascii="Times New Roman" w:eastAsia="等线" w:hAnsi="Times New Roman" w:cs="Arial"/>
          <w:kern w:val="0"/>
          <w:sz w:val="20"/>
          <w:szCs w:val="20"/>
        </w:rPr>
      </w:pPr>
      <w:r w:rsidRPr="003E5023">
        <w:rPr>
          <w:rFonts w:ascii="Times New Roman" w:eastAsia="等线" w:hAnsi="Times New Roman" w:cs="Arial"/>
          <w:kern w:val="0"/>
          <w:sz w:val="20"/>
          <w:szCs w:val="20"/>
        </w:rPr>
        <w:t>According to results in Figure 4-2</w:t>
      </w:r>
      <w:r w:rsidR="003E150A" w:rsidRPr="003E5023">
        <w:rPr>
          <w:rFonts w:ascii="Times New Roman" w:eastAsia="等线" w:hAnsi="Times New Roman" w:cs="Arial"/>
          <w:kern w:val="0"/>
          <w:sz w:val="20"/>
          <w:szCs w:val="20"/>
        </w:rPr>
        <w:t>, t</w:t>
      </w:r>
      <w:r w:rsidRPr="003E5023">
        <w:rPr>
          <w:rFonts w:ascii="Times New Roman" w:eastAsia="等线" w:hAnsi="Times New Roman" w:cs="Arial"/>
          <w:kern w:val="0"/>
          <w:sz w:val="20"/>
          <w:szCs w:val="20"/>
        </w:rPr>
        <w:t>he following observations can be obtained:</w:t>
      </w:r>
    </w:p>
    <w:p w14:paraId="53A3896B" w14:textId="527141E3" w:rsidR="00035A96" w:rsidRPr="003E5023" w:rsidRDefault="0024256B" w:rsidP="00035A96">
      <w:pPr>
        <w:pStyle w:val="affff0"/>
        <w:numPr>
          <w:ilvl w:val="0"/>
          <w:numId w:val="21"/>
        </w:numPr>
        <w:adjustRightInd w:val="0"/>
        <w:snapToGrid w:val="0"/>
        <w:spacing w:afterLines="50" w:after="120"/>
        <w:ind w:firstLineChars="0"/>
        <w:rPr>
          <w:rFonts w:ascii="Times New Roman" w:eastAsia="等线" w:hAnsi="Times New Roman" w:cs="Arial"/>
          <w:kern w:val="0"/>
          <w:sz w:val="20"/>
          <w:szCs w:val="20"/>
        </w:rPr>
      </w:pPr>
      <w:r w:rsidRPr="003E5023">
        <w:rPr>
          <w:rFonts w:ascii="Times New Roman" w:hAnsi="Times New Roman" w:cs="Times New Roman"/>
          <w:bCs/>
          <w:kern w:val="0"/>
          <w:sz w:val="20"/>
        </w:rPr>
        <w:t>“Legacy DRX with DCP and Rel-17 PDCCH skipping” (best baseline by Rel-17)</w:t>
      </w:r>
      <w:r w:rsidR="00035A96" w:rsidRPr="003E5023">
        <w:rPr>
          <w:rFonts w:ascii="Times New Roman" w:eastAsia="等线" w:hAnsi="Times New Roman" w:cs="Arial"/>
          <w:kern w:val="0"/>
          <w:sz w:val="20"/>
          <w:szCs w:val="20"/>
        </w:rPr>
        <w:t xml:space="preserve"> can achieve </w:t>
      </w:r>
      <w:r w:rsidR="00F252AB" w:rsidRPr="003E5023">
        <w:rPr>
          <w:rFonts w:ascii="Times New Roman" w:eastAsia="等线" w:hAnsi="Times New Roman" w:cs="Arial"/>
          <w:kern w:val="0"/>
          <w:sz w:val="20"/>
          <w:szCs w:val="20"/>
        </w:rPr>
        <w:t>52.4</w:t>
      </w:r>
      <w:r w:rsidR="00035A96" w:rsidRPr="003E5023">
        <w:rPr>
          <w:rFonts w:ascii="Times New Roman" w:eastAsia="等线" w:hAnsi="Times New Roman" w:cs="Arial"/>
          <w:kern w:val="0"/>
          <w:sz w:val="20"/>
          <w:szCs w:val="20"/>
        </w:rPr>
        <w:t xml:space="preserve">% power saving </w:t>
      </w:r>
      <w:proofErr w:type="spellStart"/>
      <w:r w:rsidR="00035A96" w:rsidRPr="003E5023">
        <w:rPr>
          <w:rFonts w:ascii="Times New Roman" w:eastAsia="等线" w:hAnsi="Times New Roman" w:cs="Arial"/>
          <w:kern w:val="0"/>
          <w:sz w:val="20"/>
          <w:szCs w:val="20"/>
        </w:rPr>
        <w:t>gian</w:t>
      </w:r>
      <w:proofErr w:type="spellEnd"/>
      <w:r w:rsidR="00035A96" w:rsidRPr="003E5023">
        <w:rPr>
          <w:rFonts w:ascii="Times New Roman" w:eastAsia="等线" w:hAnsi="Times New Roman" w:cs="Arial"/>
          <w:kern w:val="0"/>
          <w:sz w:val="20"/>
          <w:szCs w:val="20"/>
        </w:rPr>
        <w:t xml:space="preserve"> with </w:t>
      </w:r>
      <w:r w:rsidR="00F252AB" w:rsidRPr="003E5023">
        <w:rPr>
          <w:rFonts w:ascii="Times New Roman" w:eastAsia="等线" w:hAnsi="Times New Roman" w:cs="Arial"/>
          <w:kern w:val="0"/>
          <w:sz w:val="20"/>
          <w:szCs w:val="20"/>
        </w:rPr>
        <w:t>71.4</w:t>
      </w:r>
      <w:r w:rsidR="00035A96" w:rsidRPr="003E5023">
        <w:rPr>
          <w:rFonts w:ascii="Times New Roman" w:eastAsia="等线" w:hAnsi="Times New Roman" w:cs="Arial"/>
          <w:kern w:val="0"/>
          <w:sz w:val="20"/>
          <w:szCs w:val="20"/>
        </w:rPr>
        <w:t xml:space="preserve">% UPT loss compared with </w:t>
      </w:r>
      <w:r w:rsidRPr="003E5023">
        <w:rPr>
          <w:rFonts w:ascii="Times New Roman" w:hAnsi="Times New Roman" w:cs="Times New Roman"/>
          <w:bCs/>
          <w:kern w:val="0"/>
          <w:sz w:val="20"/>
        </w:rPr>
        <w:t>Legacy DRX (best baseline by Rel-15)</w:t>
      </w:r>
    </w:p>
    <w:p w14:paraId="43DBC05D" w14:textId="1A48DEA9" w:rsidR="00035A96" w:rsidRPr="003E5023" w:rsidRDefault="0024256B" w:rsidP="00035A96">
      <w:pPr>
        <w:pStyle w:val="affff0"/>
        <w:numPr>
          <w:ilvl w:val="0"/>
          <w:numId w:val="21"/>
        </w:numPr>
        <w:adjustRightInd w:val="0"/>
        <w:snapToGrid w:val="0"/>
        <w:spacing w:afterLines="50" w:after="120"/>
        <w:ind w:firstLineChars="0"/>
        <w:rPr>
          <w:rFonts w:ascii="Times New Roman" w:eastAsia="等线" w:hAnsi="Times New Roman" w:cs="Arial"/>
          <w:kern w:val="0"/>
          <w:sz w:val="20"/>
          <w:szCs w:val="20"/>
        </w:rPr>
      </w:pPr>
      <w:r w:rsidRPr="003E5023">
        <w:rPr>
          <w:rFonts w:ascii="Times New Roman" w:hAnsi="Times New Roman" w:cs="Times New Roman" w:hint="eastAsia"/>
          <w:bCs/>
          <w:kern w:val="0"/>
          <w:sz w:val="20"/>
        </w:rPr>
        <w:t>“</w:t>
      </w:r>
      <w:r w:rsidRPr="003E5023">
        <w:rPr>
          <w:rFonts w:ascii="Times New Roman" w:hAnsi="Times New Roman" w:cs="Times New Roman"/>
          <w:bCs/>
          <w:kern w:val="0"/>
          <w:sz w:val="20"/>
        </w:rPr>
        <w:t>DRX with LP-WUS to replace DCP functionality and Rel-17 PDCCH skipping</w:t>
      </w:r>
      <w:r w:rsidR="005A0D14">
        <w:rPr>
          <w:rFonts w:ascii="Times New Roman" w:hAnsi="Times New Roman" w:cs="Times New Roman"/>
          <w:bCs/>
          <w:kern w:val="0"/>
          <w:sz w:val="20"/>
        </w:rPr>
        <w:t>(offset = 3ms)</w:t>
      </w:r>
      <w:r w:rsidRPr="003E5023">
        <w:rPr>
          <w:rFonts w:ascii="Times New Roman" w:hAnsi="Times New Roman" w:cs="Times New Roman" w:hint="eastAsia"/>
          <w:bCs/>
          <w:kern w:val="0"/>
          <w:sz w:val="20"/>
        </w:rPr>
        <w:t>”</w:t>
      </w:r>
      <w:r w:rsidRPr="003E5023">
        <w:rPr>
          <w:rFonts w:ascii="Times New Roman" w:hAnsi="Times New Roman" w:cs="Times New Roman"/>
          <w:bCs/>
          <w:kern w:val="0"/>
          <w:sz w:val="20"/>
        </w:rPr>
        <w:t xml:space="preserve"> (LP-WUS option 1-1)</w:t>
      </w:r>
      <w:r w:rsidR="00035A96" w:rsidRPr="003E5023">
        <w:rPr>
          <w:rFonts w:ascii="Times New Roman" w:eastAsia="等线" w:hAnsi="Times New Roman" w:cs="Arial"/>
          <w:kern w:val="0"/>
          <w:sz w:val="20"/>
          <w:szCs w:val="20"/>
        </w:rPr>
        <w:t xml:space="preserve"> can achieve additional </w:t>
      </w:r>
      <w:r w:rsidR="005663DD" w:rsidRPr="003E5023">
        <w:rPr>
          <w:rFonts w:ascii="Times New Roman" w:eastAsia="等线" w:hAnsi="Times New Roman" w:cs="Arial"/>
          <w:kern w:val="0"/>
          <w:sz w:val="20"/>
          <w:szCs w:val="20"/>
        </w:rPr>
        <w:t>1</w:t>
      </w:r>
      <w:r w:rsidR="00F252AB" w:rsidRPr="003E5023">
        <w:rPr>
          <w:rFonts w:ascii="Times New Roman" w:eastAsia="等线" w:hAnsi="Times New Roman" w:cs="Arial"/>
          <w:kern w:val="0"/>
          <w:sz w:val="20"/>
          <w:szCs w:val="20"/>
        </w:rPr>
        <w:t>5</w:t>
      </w:r>
      <w:r w:rsidR="00035A96" w:rsidRPr="003E5023">
        <w:rPr>
          <w:rFonts w:ascii="Times New Roman" w:eastAsia="等线" w:hAnsi="Times New Roman" w:cs="Arial"/>
          <w:kern w:val="0"/>
          <w:sz w:val="20"/>
          <w:szCs w:val="20"/>
        </w:rPr>
        <w:t xml:space="preserve">% power saving gain with </w:t>
      </w:r>
      <w:r w:rsidR="005663DD" w:rsidRPr="003E5023">
        <w:rPr>
          <w:rFonts w:ascii="Times New Roman" w:eastAsia="等线" w:hAnsi="Times New Roman" w:cs="Arial"/>
          <w:kern w:val="0"/>
          <w:sz w:val="20"/>
          <w:szCs w:val="20"/>
        </w:rPr>
        <w:t>almost the same</w:t>
      </w:r>
      <w:r w:rsidR="00035A96" w:rsidRPr="003E5023">
        <w:rPr>
          <w:rFonts w:ascii="Times New Roman" w:eastAsia="等线" w:hAnsi="Times New Roman" w:cs="Arial"/>
          <w:kern w:val="0"/>
          <w:sz w:val="20"/>
          <w:szCs w:val="20"/>
        </w:rPr>
        <w:t xml:space="preserve"> UPT, compared with </w:t>
      </w:r>
      <w:r w:rsidR="006D39E1" w:rsidRPr="003E5023">
        <w:rPr>
          <w:rFonts w:ascii="Times New Roman" w:hAnsi="Times New Roman" w:cs="Times New Roman"/>
          <w:bCs/>
          <w:kern w:val="0"/>
          <w:sz w:val="20"/>
        </w:rPr>
        <w:t>“Legacy DRX with DCP and Rel-17 PDCCH skipping” (best baseline by Rel-17)</w:t>
      </w:r>
    </w:p>
    <w:p w14:paraId="73D1044D" w14:textId="72D9F611" w:rsidR="00035A96" w:rsidRPr="003E5023" w:rsidRDefault="0024543E" w:rsidP="00CF3EE3">
      <w:pPr>
        <w:pStyle w:val="affff0"/>
        <w:numPr>
          <w:ilvl w:val="0"/>
          <w:numId w:val="21"/>
        </w:numPr>
        <w:adjustRightInd w:val="0"/>
        <w:snapToGrid w:val="0"/>
        <w:spacing w:afterLines="50" w:after="120"/>
        <w:ind w:firstLineChars="0"/>
        <w:rPr>
          <w:rFonts w:ascii="Times New Roman" w:eastAsia="等线" w:hAnsi="Times New Roman" w:cs="Arial"/>
          <w:kern w:val="0"/>
          <w:sz w:val="20"/>
          <w:szCs w:val="20"/>
        </w:rPr>
      </w:pPr>
      <w:r w:rsidRPr="003E5023">
        <w:rPr>
          <w:rFonts w:ascii="Times New Roman" w:hAnsi="Times New Roman" w:cs="Times New Roman"/>
          <w:bCs/>
          <w:kern w:val="0"/>
          <w:sz w:val="20"/>
        </w:rPr>
        <w:t>“</w:t>
      </w:r>
      <w:r w:rsidRPr="003E5023">
        <w:rPr>
          <w:rFonts w:ascii="Times New Roman" w:hAnsi="Times New Roman" w:cs="Times New Roman" w:hint="eastAsia"/>
          <w:bCs/>
          <w:kern w:val="0"/>
          <w:sz w:val="20"/>
        </w:rPr>
        <w:t>L</w:t>
      </w:r>
      <w:r w:rsidRPr="003E5023">
        <w:rPr>
          <w:rFonts w:ascii="Times New Roman" w:hAnsi="Times New Roman" w:cs="Times New Roman"/>
          <w:bCs/>
          <w:kern w:val="0"/>
          <w:sz w:val="20"/>
        </w:rPr>
        <w:t>P-WUS to trigger PDCCH monitoring from MR deep sleep” (LP-WUS option 1-2-2)</w:t>
      </w:r>
      <w:r w:rsidR="00035A96" w:rsidRPr="003E5023">
        <w:rPr>
          <w:rFonts w:ascii="Times New Roman" w:eastAsia="等线" w:hAnsi="Times New Roman" w:cs="Arial"/>
          <w:kern w:val="0"/>
          <w:sz w:val="20"/>
          <w:szCs w:val="20"/>
        </w:rPr>
        <w:t xml:space="preserve"> can achieve additional </w:t>
      </w:r>
      <w:r w:rsidR="000B239F">
        <w:rPr>
          <w:rFonts w:ascii="Times New Roman" w:eastAsia="等线" w:hAnsi="Times New Roman" w:cs="Arial"/>
          <w:kern w:val="0"/>
          <w:sz w:val="20"/>
          <w:szCs w:val="20"/>
        </w:rPr>
        <w:t>23.5</w:t>
      </w:r>
      <w:r w:rsidR="00035A96" w:rsidRPr="003E5023">
        <w:rPr>
          <w:rFonts w:ascii="Times New Roman" w:eastAsia="等线" w:hAnsi="Times New Roman" w:cs="Arial"/>
          <w:kern w:val="0"/>
          <w:sz w:val="20"/>
          <w:szCs w:val="20"/>
        </w:rPr>
        <w:t xml:space="preserve">% power saving gain with </w:t>
      </w:r>
      <w:r w:rsidR="000B239F" w:rsidRPr="003E5023">
        <w:rPr>
          <w:rFonts w:ascii="Times New Roman" w:eastAsia="等线" w:hAnsi="Times New Roman" w:cs="Arial"/>
          <w:kern w:val="0"/>
          <w:sz w:val="20"/>
          <w:szCs w:val="20"/>
        </w:rPr>
        <w:t>2</w:t>
      </w:r>
      <w:r w:rsidR="000B239F">
        <w:rPr>
          <w:rFonts w:ascii="Times New Roman" w:eastAsia="等线" w:hAnsi="Times New Roman" w:cs="Arial"/>
          <w:kern w:val="0"/>
          <w:sz w:val="20"/>
          <w:szCs w:val="20"/>
        </w:rPr>
        <w:t>03.9</w:t>
      </w:r>
      <w:r w:rsidR="001F5517">
        <w:rPr>
          <w:rFonts w:ascii="Times New Roman" w:eastAsia="等线" w:hAnsi="Times New Roman" w:cs="Arial"/>
          <w:kern w:val="0"/>
          <w:sz w:val="20"/>
          <w:szCs w:val="20"/>
        </w:rPr>
        <w:t xml:space="preserve">% </w:t>
      </w:r>
      <w:r w:rsidR="00035A96" w:rsidRPr="003E5023">
        <w:rPr>
          <w:rFonts w:ascii="Times New Roman" w:eastAsia="等线" w:hAnsi="Times New Roman" w:cs="Arial"/>
          <w:kern w:val="0"/>
          <w:sz w:val="20"/>
          <w:szCs w:val="20"/>
        </w:rPr>
        <w:t xml:space="preserve">UPT </w:t>
      </w:r>
      <w:r w:rsidR="00F252AB" w:rsidRPr="003E5023">
        <w:rPr>
          <w:rFonts w:ascii="Times New Roman" w:eastAsia="等线" w:hAnsi="Times New Roman" w:cs="Arial"/>
          <w:kern w:val="0"/>
          <w:sz w:val="20"/>
          <w:szCs w:val="20"/>
        </w:rPr>
        <w:t>gain</w:t>
      </w:r>
      <w:r w:rsidR="00035A96" w:rsidRPr="003E5023">
        <w:rPr>
          <w:rFonts w:ascii="Times New Roman" w:eastAsia="等线" w:hAnsi="Times New Roman" w:cs="Arial"/>
          <w:kern w:val="0"/>
          <w:sz w:val="20"/>
          <w:szCs w:val="20"/>
        </w:rPr>
        <w:t xml:space="preserve">, compared with </w:t>
      </w:r>
      <w:r w:rsidR="00D77406" w:rsidRPr="003E5023">
        <w:rPr>
          <w:rFonts w:ascii="Times New Roman" w:hAnsi="Times New Roman" w:cs="Times New Roman" w:hint="eastAsia"/>
          <w:bCs/>
          <w:kern w:val="0"/>
          <w:sz w:val="20"/>
        </w:rPr>
        <w:t>“</w:t>
      </w:r>
      <w:r w:rsidR="00D77406" w:rsidRPr="003E5023">
        <w:rPr>
          <w:rFonts w:ascii="Times New Roman" w:hAnsi="Times New Roman" w:cs="Times New Roman"/>
          <w:bCs/>
          <w:kern w:val="0"/>
          <w:sz w:val="20"/>
        </w:rPr>
        <w:t>DRX with LP-WUS to replace DCP functionality and Rel-17 PDCCH skipping</w:t>
      </w:r>
      <w:r w:rsidR="000B239F">
        <w:rPr>
          <w:rFonts w:ascii="Times New Roman" w:hAnsi="Times New Roman" w:cs="Times New Roman"/>
          <w:bCs/>
          <w:kern w:val="0"/>
          <w:sz w:val="20"/>
        </w:rPr>
        <w:t>(offset = 3ms)</w:t>
      </w:r>
      <w:r w:rsidR="00D77406" w:rsidRPr="003E5023">
        <w:rPr>
          <w:rFonts w:ascii="Times New Roman" w:hAnsi="Times New Roman" w:cs="Times New Roman" w:hint="eastAsia"/>
          <w:bCs/>
          <w:kern w:val="0"/>
          <w:sz w:val="20"/>
        </w:rPr>
        <w:t>”</w:t>
      </w:r>
      <w:r w:rsidR="00D77406" w:rsidRPr="003E5023">
        <w:rPr>
          <w:rFonts w:ascii="Times New Roman" w:hAnsi="Times New Roman" w:cs="Times New Roman"/>
          <w:bCs/>
          <w:kern w:val="0"/>
          <w:sz w:val="20"/>
        </w:rPr>
        <w:t xml:space="preserve"> (LP-WUS option 1-1)</w:t>
      </w:r>
      <w:r w:rsidR="00944BD7">
        <w:rPr>
          <w:rFonts w:ascii="Times New Roman" w:hAnsi="Times New Roman" w:cs="Times New Roman"/>
          <w:bCs/>
          <w:kern w:val="0"/>
          <w:sz w:val="20"/>
        </w:rPr>
        <w:t xml:space="preserve"> </w:t>
      </w:r>
    </w:p>
    <w:p w14:paraId="1F04ED16" w14:textId="22E63020" w:rsidR="006724AD" w:rsidRPr="003E5023" w:rsidRDefault="00464868" w:rsidP="00B72361">
      <w:pPr>
        <w:adjustRightInd w:val="0"/>
        <w:snapToGrid w:val="0"/>
        <w:spacing w:afterLines="50" w:after="120"/>
        <w:rPr>
          <w:rFonts w:ascii="Times New Roman" w:eastAsia="等线" w:hAnsi="Times New Roman" w:cs="Arial"/>
          <w:kern w:val="0"/>
          <w:sz w:val="20"/>
          <w:szCs w:val="20"/>
        </w:rPr>
      </w:pPr>
      <w:r w:rsidRPr="003E5023">
        <w:rPr>
          <w:rFonts w:ascii="Times New Roman" w:eastAsia="等线" w:hAnsi="Times New Roman" w:cs="Arial"/>
          <w:kern w:val="0"/>
          <w:sz w:val="20"/>
          <w:szCs w:val="20"/>
        </w:rPr>
        <w:t xml:space="preserve">Therefore, following </w:t>
      </w:r>
      <w:r w:rsidR="00D30CB9" w:rsidRPr="003E5023">
        <w:rPr>
          <w:rFonts w:ascii="Times New Roman" w:eastAsia="等线" w:hAnsi="Times New Roman" w:cs="Arial"/>
          <w:kern w:val="0"/>
          <w:sz w:val="20"/>
          <w:szCs w:val="20"/>
        </w:rPr>
        <w:t>is</w:t>
      </w:r>
      <w:r w:rsidRPr="003E5023">
        <w:rPr>
          <w:rFonts w:ascii="Times New Roman" w:eastAsia="等线" w:hAnsi="Times New Roman" w:cs="Arial"/>
          <w:kern w:val="0"/>
          <w:sz w:val="20"/>
          <w:szCs w:val="20"/>
        </w:rPr>
        <w:t xml:space="preserve"> proposed:   </w:t>
      </w:r>
    </w:p>
    <w:p w14:paraId="2EEA8BCA" w14:textId="09E5B5AC" w:rsidR="00E159B7" w:rsidRDefault="00B72361" w:rsidP="00140572">
      <w:pPr>
        <w:adjustRightInd w:val="0"/>
        <w:snapToGrid w:val="0"/>
        <w:spacing w:afterLines="50" w:after="120"/>
        <w:rPr>
          <w:rFonts w:ascii="Times New Roman" w:eastAsia="宋体" w:hAnsi="Times New Roman" w:cs="Times"/>
          <w:b/>
          <w:iCs/>
          <w:kern w:val="0"/>
          <w:sz w:val="20"/>
          <w:szCs w:val="20"/>
          <w:u w:val="single"/>
        </w:rPr>
      </w:pPr>
      <w:r w:rsidRPr="007F2510">
        <w:rPr>
          <w:rFonts w:ascii="Times New Roman" w:eastAsia="宋体" w:hAnsi="Times New Roman" w:cs="Times" w:hint="eastAsia"/>
          <w:b/>
          <w:iCs/>
          <w:kern w:val="0"/>
          <w:sz w:val="20"/>
          <w:szCs w:val="20"/>
        </w:rPr>
        <w:t>P</w:t>
      </w:r>
      <w:r w:rsidRPr="007F2510">
        <w:rPr>
          <w:rFonts w:ascii="Times New Roman" w:eastAsia="宋体" w:hAnsi="Times New Roman" w:cs="Times"/>
          <w:b/>
          <w:iCs/>
          <w:kern w:val="0"/>
          <w:sz w:val="20"/>
          <w:szCs w:val="20"/>
        </w:rPr>
        <w:t>roposal</w:t>
      </w:r>
      <w:r w:rsidR="0061454C" w:rsidRPr="007F2510">
        <w:rPr>
          <w:rFonts w:ascii="Times New Roman" w:eastAsia="宋体" w:hAnsi="Times New Roman" w:cs="Times"/>
          <w:b/>
          <w:iCs/>
          <w:kern w:val="0"/>
          <w:sz w:val="20"/>
          <w:szCs w:val="20"/>
        </w:rPr>
        <w:t xml:space="preserve"> </w:t>
      </w:r>
      <w:r w:rsidR="00205E2B" w:rsidRPr="007F2510">
        <w:rPr>
          <w:rFonts w:ascii="Times New Roman" w:eastAsia="宋体" w:hAnsi="Times New Roman" w:cs="Times"/>
          <w:b/>
          <w:iCs/>
          <w:kern w:val="0"/>
          <w:sz w:val="20"/>
          <w:szCs w:val="20"/>
        </w:rPr>
        <w:t>2</w:t>
      </w:r>
      <w:r w:rsidRPr="007F2510">
        <w:rPr>
          <w:rFonts w:ascii="Times New Roman" w:eastAsia="宋体" w:hAnsi="Times New Roman" w:cs="Times"/>
          <w:b/>
          <w:iCs/>
          <w:kern w:val="0"/>
          <w:sz w:val="20"/>
          <w:szCs w:val="20"/>
        </w:rPr>
        <w:t xml:space="preserve">: </w:t>
      </w:r>
      <w:r w:rsidR="00464868" w:rsidRPr="007F2510">
        <w:rPr>
          <w:rFonts w:ascii="Times New Roman" w:eastAsia="宋体" w:hAnsi="Times New Roman" w:cs="Times"/>
          <w:b/>
          <w:iCs/>
          <w:kern w:val="0"/>
          <w:sz w:val="20"/>
          <w:szCs w:val="20"/>
        </w:rPr>
        <w:t>From RAN1 perspective,</w:t>
      </w:r>
      <w:r w:rsidR="00140572" w:rsidRPr="007F2510">
        <w:rPr>
          <w:rFonts w:ascii="Times New Roman" w:eastAsia="宋体" w:hAnsi="Times New Roman" w:cs="Times"/>
          <w:b/>
          <w:iCs/>
          <w:kern w:val="0"/>
          <w:sz w:val="20"/>
          <w:szCs w:val="20"/>
        </w:rPr>
        <w:t xml:space="preserve"> </w:t>
      </w:r>
      <w:r w:rsidR="00D77406" w:rsidRPr="007F2510">
        <w:rPr>
          <w:rFonts w:ascii="Times New Roman" w:eastAsia="宋体" w:hAnsi="Times New Roman" w:cs="Times"/>
          <w:b/>
          <w:iCs/>
          <w:kern w:val="0"/>
          <w:sz w:val="20"/>
          <w:szCs w:val="20"/>
        </w:rPr>
        <w:t>LP-WUS CONNECTED operation O</w:t>
      </w:r>
      <w:r w:rsidR="003B69D3" w:rsidRPr="007F2510">
        <w:rPr>
          <w:rFonts w:ascii="Times New Roman" w:eastAsia="宋体" w:hAnsi="Times New Roman" w:cs="Times"/>
          <w:b/>
          <w:iCs/>
          <w:kern w:val="0"/>
          <w:sz w:val="20"/>
          <w:szCs w:val="20"/>
        </w:rPr>
        <w:t>ption 1-2-2</w:t>
      </w:r>
      <w:r w:rsidR="00D77406" w:rsidRPr="007F2510">
        <w:rPr>
          <w:rFonts w:ascii="Times New Roman" w:eastAsia="宋体" w:hAnsi="Times New Roman" w:cs="Times"/>
          <w:b/>
          <w:iCs/>
          <w:kern w:val="0"/>
          <w:sz w:val="20"/>
          <w:szCs w:val="20"/>
        </w:rPr>
        <w:t xml:space="preserve"> (i.e.</w:t>
      </w:r>
      <w:r w:rsidR="007F2510">
        <w:rPr>
          <w:rFonts w:ascii="Times New Roman" w:eastAsia="宋体" w:hAnsi="Times New Roman" w:cs="Times"/>
          <w:b/>
          <w:iCs/>
          <w:kern w:val="0"/>
          <w:sz w:val="20"/>
          <w:szCs w:val="20"/>
        </w:rPr>
        <w:t xml:space="preserve"> </w:t>
      </w:r>
      <w:r w:rsidR="003B69D3" w:rsidRPr="007F2510">
        <w:rPr>
          <w:rFonts w:ascii="Times New Roman" w:eastAsia="宋体" w:hAnsi="Times New Roman" w:cs="Times"/>
          <w:b/>
          <w:iCs/>
          <w:kern w:val="0"/>
          <w:sz w:val="20"/>
          <w:szCs w:val="20"/>
        </w:rPr>
        <w:t xml:space="preserve">PDCCH monitoring triggered by </w:t>
      </w:r>
      <w:r w:rsidR="006239F9" w:rsidRPr="007F2510">
        <w:rPr>
          <w:rFonts w:ascii="Times New Roman" w:eastAsia="宋体" w:hAnsi="Times New Roman" w:cs="Times"/>
          <w:b/>
          <w:iCs/>
          <w:kern w:val="0"/>
          <w:sz w:val="20"/>
          <w:szCs w:val="20"/>
        </w:rPr>
        <w:t xml:space="preserve">LP-WUS but not by </w:t>
      </w:r>
      <w:r w:rsidR="003B69D3" w:rsidRPr="007F2510">
        <w:rPr>
          <w:rFonts w:ascii="Times New Roman" w:eastAsia="宋体" w:hAnsi="Times New Roman" w:cs="Times"/>
          <w:b/>
          <w:iCs/>
          <w:kern w:val="0"/>
          <w:sz w:val="20"/>
          <w:szCs w:val="20"/>
        </w:rPr>
        <w:t xml:space="preserve">legacy C-DRX cycle and </w:t>
      </w:r>
      <w:proofErr w:type="spellStart"/>
      <w:r w:rsidR="003B69D3" w:rsidRPr="007F2510">
        <w:rPr>
          <w:rFonts w:ascii="Times New Roman" w:eastAsia="宋体" w:hAnsi="Times New Roman" w:cs="Times"/>
          <w:b/>
          <w:iCs/>
          <w:kern w:val="0"/>
          <w:sz w:val="20"/>
          <w:szCs w:val="20"/>
        </w:rPr>
        <w:t>drx-onDurationTimer</w:t>
      </w:r>
      <w:proofErr w:type="spellEnd"/>
      <w:r w:rsidR="006239F9" w:rsidRPr="007F2510">
        <w:rPr>
          <w:rFonts w:ascii="Times New Roman" w:eastAsia="宋体" w:hAnsi="Times New Roman" w:cs="Times"/>
          <w:b/>
          <w:iCs/>
          <w:kern w:val="0"/>
          <w:sz w:val="20"/>
          <w:szCs w:val="20"/>
        </w:rPr>
        <w:t xml:space="preserve">) </w:t>
      </w:r>
      <w:r w:rsidR="007F2510">
        <w:rPr>
          <w:rFonts w:ascii="Times New Roman" w:eastAsia="宋体" w:hAnsi="Times New Roman" w:cs="Times"/>
          <w:b/>
          <w:iCs/>
          <w:kern w:val="0"/>
          <w:sz w:val="20"/>
          <w:szCs w:val="20"/>
        </w:rPr>
        <w:t xml:space="preserve">that </w:t>
      </w:r>
      <w:r w:rsidR="006239F9" w:rsidRPr="007F2510">
        <w:rPr>
          <w:rFonts w:ascii="Times New Roman" w:eastAsia="宋体" w:hAnsi="Times New Roman" w:cs="Times"/>
          <w:b/>
          <w:iCs/>
          <w:kern w:val="0"/>
          <w:sz w:val="20"/>
          <w:szCs w:val="20"/>
        </w:rPr>
        <w:t>provides the best performance for both UE power saving and UPT/latency perspectives should be prioritized.</w:t>
      </w:r>
    </w:p>
    <w:p w14:paraId="411640B8" w14:textId="7F7BA8C9" w:rsidR="00E159B7" w:rsidRPr="00E159B7" w:rsidRDefault="00E159B7" w:rsidP="00E159B7">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w:t>
      </w:r>
      <w:r>
        <w:rPr>
          <w:rFonts w:ascii="Arial" w:eastAsia="Times New Roman" w:hAnsi="Arial" w:cs="Arial"/>
          <w:kern w:val="0"/>
          <w:sz w:val="36"/>
          <w:szCs w:val="20"/>
          <w:lang w:val="fr-FR" w:eastAsia="en-US"/>
        </w:rPr>
        <w:t xml:space="preserve"> for UE configured with CA</w:t>
      </w:r>
    </w:p>
    <w:p w14:paraId="134B0BF4" w14:textId="362964D3" w:rsidR="00E159B7" w:rsidRDefault="00691760" w:rsidP="00140572">
      <w:pPr>
        <w:adjustRightInd w:val="0"/>
        <w:snapToGrid w:val="0"/>
        <w:spacing w:afterLines="50" w:after="120"/>
        <w:rPr>
          <w:rFonts w:ascii="Times New Roman" w:hAnsi="Times New Roman"/>
          <w:sz w:val="20"/>
          <w:szCs w:val="21"/>
        </w:rPr>
      </w:pPr>
      <w:r w:rsidRPr="00691760">
        <w:rPr>
          <w:rFonts w:ascii="Times New Roman" w:hAnsi="Times New Roman"/>
          <w:sz w:val="20"/>
          <w:szCs w:val="21"/>
        </w:rPr>
        <w:t>On whether/how LP-WUS works when UE is configured with CA in RRC CONNECTED mode</w:t>
      </w:r>
      <w:r>
        <w:rPr>
          <w:rFonts w:ascii="Times New Roman" w:hAnsi="Times New Roman"/>
          <w:sz w:val="20"/>
          <w:szCs w:val="21"/>
        </w:rPr>
        <w:t xml:space="preserve">, </w:t>
      </w:r>
      <w:r w:rsidR="00E41E37">
        <w:rPr>
          <w:rFonts w:ascii="Times New Roman" w:hAnsi="Times New Roman"/>
          <w:sz w:val="20"/>
          <w:szCs w:val="21"/>
        </w:rPr>
        <w:t xml:space="preserve">following </w:t>
      </w:r>
      <w:r>
        <w:rPr>
          <w:rFonts w:ascii="Times New Roman" w:hAnsi="Times New Roman"/>
          <w:sz w:val="20"/>
          <w:szCs w:val="21"/>
        </w:rPr>
        <w:t>two issues need further discussion.</w:t>
      </w:r>
    </w:p>
    <w:p w14:paraId="4A69A344" w14:textId="5280EFC8"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b/>
          <w:bCs/>
          <w:sz w:val="20"/>
          <w:szCs w:val="21"/>
        </w:rPr>
        <w:t xml:space="preserve">Issue 1: </w:t>
      </w:r>
      <w:r w:rsidR="0040363E" w:rsidRPr="0040363E">
        <w:rPr>
          <w:rFonts w:ascii="Times New Roman" w:hAnsi="Times New Roman"/>
          <w:b/>
          <w:bCs/>
          <w:sz w:val="20"/>
          <w:szCs w:val="21"/>
        </w:rPr>
        <w:t xml:space="preserve">on </w:t>
      </w:r>
      <w:r w:rsidRPr="0040363E">
        <w:rPr>
          <w:rFonts w:ascii="Times New Roman" w:hAnsi="Times New Roman"/>
          <w:b/>
          <w:bCs/>
          <w:sz w:val="20"/>
          <w:szCs w:val="21"/>
        </w:rPr>
        <w:t>which cell(s) to monitor the LP-WUS</w:t>
      </w:r>
    </w:p>
    <w:p w14:paraId="68C99175" w14:textId="27D77D1F"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hint="eastAsia"/>
          <w:b/>
          <w:bCs/>
          <w:sz w:val="20"/>
          <w:szCs w:val="21"/>
        </w:rPr>
        <w:t>I</w:t>
      </w:r>
      <w:r w:rsidRPr="0040363E">
        <w:rPr>
          <w:rFonts w:ascii="Times New Roman" w:hAnsi="Times New Roman"/>
          <w:b/>
          <w:bCs/>
          <w:sz w:val="20"/>
          <w:szCs w:val="21"/>
        </w:rPr>
        <w:t xml:space="preserve">ssue 2: </w:t>
      </w:r>
      <w:r w:rsidR="008757DB">
        <w:rPr>
          <w:rFonts w:ascii="Times New Roman" w:hAnsi="Times New Roman"/>
          <w:b/>
          <w:bCs/>
          <w:sz w:val="20"/>
          <w:szCs w:val="21"/>
        </w:rPr>
        <w:t>t</w:t>
      </w:r>
      <w:r w:rsidRPr="0040363E">
        <w:rPr>
          <w:rFonts w:ascii="Times New Roman" w:hAnsi="Times New Roman"/>
          <w:b/>
          <w:bCs/>
          <w:sz w:val="20"/>
          <w:szCs w:val="21"/>
        </w:rPr>
        <w:t>he cell(s) where PDCCH monitoring triggered by a LP-WUS is applicable</w:t>
      </w:r>
    </w:p>
    <w:p w14:paraId="2EB55BF9" w14:textId="4F5CFCED" w:rsidR="00E41E37" w:rsidRDefault="00E41E37"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About on which cell(s) to monitor the LP-WUS, </w:t>
      </w:r>
      <w:r w:rsidR="005C60C2">
        <w:rPr>
          <w:rFonts w:ascii="Times New Roman" w:eastAsiaTheme="minorEastAsia" w:hAnsi="Times New Roman"/>
          <w:sz w:val="20"/>
          <w:szCs w:val="21"/>
          <w:lang w:val="en-US" w:eastAsia="zh-CN"/>
        </w:rPr>
        <w:t xml:space="preserve">considering Case 1 that LP-WUS procedures to trigger PDCCH monitoring work with C-DRX configuration was agreed, </w:t>
      </w:r>
      <w:r>
        <w:rPr>
          <w:rFonts w:ascii="Times New Roman" w:eastAsiaTheme="minorEastAsia" w:hAnsi="Times New Roman"/>
          <w:sz w:val="20"/>
          <w:szCs w:val="21"/>
          <w:lang w:val="en-US" w:eastAsia="zh-CN"/>
        </w:rPr>
        <w:t>there are two options.</w:t>
      </w:r>
    </w:p>
    <w:p w14:paraId="4F7A4DA1" w14:textId="7D3203C0" w:rsidR="00E41E37" w:rsidRDefault="00E41E37" w:rsidP="00B41DF6">
      <w:pPr>
        <w:pStyle w:val="B10"/>
        <w:numPr>
          <w:ilvl w:val="0"/>
          <w:numId w:val="39"/>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lastRenderedPageBreak/>
        <w:t>O</w:t>
      </w:r>
      <w:r>
        <w:rPr>
          <w:rFonts w:ascii="Times New Roman" w:eastAsiaTheme="minorEastAsia" w:hAnsi="Times New Roman"/>
          <w:sz w:val="20"/>
          <w:szCs w:val="21"/>
          <w:lang w:val="en-US" w:eastAsia="zh-CN"/>
        </w:rPr>
        <w:t xml:space="preserve">ption 1: </w:t>
      </w:r>
      <w:r w:rsidRPr="00E41E37">
        <w:rPr>
          <w:rFonts w:ascii="Times New Roman" w:eastAsiaTheme="minorEastAsia" w:hAnsi="Times New Roman"/>
          <w:sz w:val="20"/>
          <w:szCs w:val="21"/>
          <w:lang w:val="en-US" w:eastAsia="zh-CN"/>
        </w:rPr>
        <w:t xml:space="preserve">UE monitors LP-WUS only </w:t>
      </w:r>
      <w:r w:rsidR="00895A1E">
        <w:rPr>
          <w:rFonts w:ascii="Times New Roman" w:eastAsiaTheme="minorEastAsia" w:hAnsi="Times New Roman"/>
          <w:sz w:val="20"/>
          <w:szCs w:val="21"/>
          <w:lang w:val="en-US" w:eastAsia="zh-CN"/>
        </w:rPr>
        <w:t xml:space="preserve">on </w:t>
      </w:r>
      <w:r w:rsidRPr="00E41E37">
        <w:rPr>
          <w:rFonts w:ascii="Times New Roman" w:eastAsiaTheme="minorEastAsia" w:hAnsi="Times New Roman"/>
          <w:sz w:val="20"/>
          <w:szCs w:val="21"/>
          <w:lang w:val="en-US" w:eastAsia="zh-CN"/>
        </w:rPr>
        <w:t xml:space="preserve">one </w:t>
      </w:r>
      <w:r>
        <w:rPr>
          <w:rFonts w:ascii="Times New Roman" w:eastAsiaTheme="minorEastAsia" w:hAnsi="Times New Roman"/>
          <w:sz w:val="20"/>
          <w:szCs w:val="21"/>
          <w:lang w:val="en-US" w:eastAsia="zh-CN"/>
        </w:rPr>
        <w:t>serving cell</w:t>
      </w:r>
      <w:r w:rsidR="005C60C2">
        <w:rPr>
          <w:rFonts w:ascii="Times New Roman" w:eastAsiaTheme="minorEastAsia" w:hAnsi="Times New Roman"/>
          <w:sz w:val="20"/>
          <w:szCs w:val="21"/>
          <w:lang w:val="en-US" w:eastAsia="zh-CN"/>
        </w:rPr>
        <w:t xml:space="preserve"> per MAC entity </w:t>
      </w:r>
    </w:p>
    <w:p w14:paraId="28B471F6" w14:textId="034502DF" w:rsidR="00E41E37" w:rsidRDefault="00E41E37" w:rsidP="00B41DF6">
      <w:pPr>
        <w:pStyle w:val="B10"/>
        <w:numPr>
          <w:ilvl w:val="0"/>
          <w:numId w:val="39"/>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ption 2: UE monitor</w:t>
      </w:r>
      <w:r w:rsidR="005C60C2">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LP-WUS </w:t>
      </w:r>
      <w:r w:rsidR="005C60C2">
        <w:rPr>
          <w:rFonts w:ascii="Times New Roman" w:eastAsiaTheme="minorEastAsia" w:hAnsi="Times New Roman"/>
          <w:sz w:val="20"/>
          <w:szCs w:val="21"/>
          <w:lang w:val="en-US" w:eastAsia="zh-CN"/>
        </w:rPr>
        <w:t xml:space="preserve">only on one serving cell per DRX group </w:t>
      </w:r>
    </w:p>
    <w:p w14:paraId="0E2DE1FE" w14:textId="469CF9BC" w:rsidR="00E41E37" w:rsidRPr="002D25C1" w:rsidRDefault="005C60C2"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In our view, even if</w:t>
      </w:r>
      <w:r w:rsidR="00895A1E">
        <w:rPr>
          <w:rFonts w:ascii="Times New Roman" w:eastAsiaTheme="minorEastAsia" w:hAnsi="Times New Roman"/>
          <w:sz w:val="20"/>
          <w:szCs w:val="21"/>
          <w:lang w:val="en-US" w:eastAsia="zh-CN"/>
        </w:rPr>
        <w:t xml:space="preserve"> the secondary </w:t>
      </w:r>
      <w:r>
        <w:rPr>
          <w:rFonts w:ascii="Times New Roman" w:eastAsiaTheme="minorEastAsia" w:hAnsi="Times New Roman"/>
          <w:sz w:val="20"/>
          <w:szCs w:val="21"/>
          <w:lang w:val="en-US" w:eastAsia="zh-CN"/>
        </w:rPr>
        <w:t xml:space="preserve">DRX group is configured, </w:t>
      </w:r>
      <w:r w:rsidR="002B71E7">
        <w:rPr>
          <w:rFonts w:ascii="Times New Roman" w:eastAsiaTheme="minorEastAsia" w:hAnsi="Times New Roman"/>
          <w:sz w:val="20"/>
          <w:szCs w:val="21"/>
          <w:lang w:val="en-US" w:eastAsia="zh-CN"/>
        </w:rPr>
        <w:t xml:space="preserve">except </w:t>
      </w:r>
      <w:proofErr w:type="spellStart"/>
      <w:r w:rsidR="002B71E7" w:rsidRPr="005C60C2">
        <w:rPr>
          <w:rFonts w:ascii="Times New Roman" w:eastAsiaTheme="minorEastAsia" w:hAnsi="Times New Roman"/>
          <w:sz w:val="20"/>
          <w:szCs w:val="21"/>
          <w:lang w:val="en-US" w:eastAsia="zh-CN"/>
        </w:rPr>
        <w:t>drx-onDurationTimer</w:t>
      </w:r>
      <w:proofErr w:type="spellEnd"/>
      <w:r w:rsidR="002B71E7">
        <w:rPr>
          <w:rFonts w:ascii="Times New Roman" w:eastAsiaTheme="minorEastAsia" w:hAnsi="Times New Roman"/>
          <w:sz w:val="20"/>
          <w:szCs w:val="21"/>
          <w:lang w:val="en-US" w:eastAsia="zh-CN"/>
        </w:rPr>
        <w:t xml:space="preserve"> and</w:t>
      </w:r>
      <w:r w:rsidR="002B71E7" w:rsidRPr="005C60C2">
        <w:rPr>
          <w:rFonts w:ascii="Times New Roman" w:eastAsiaTheme="minorEastAsia" w:hAnsi="Times New Roman"/>
          <w:sz w:val="20"/>
          <w:szCs w:val="21"/>
          <w:lang w:val="en-US" w:eastAsia="zh-CN"/>
        </w:rPr>
        <w:t xml:space="preserve"> </w:t>
      </w:r>
      <w:proofErr w:type="spellStart"/>
      <w:r w:rsidR="002B71E7" w:rsidRPr="005C60C2">
        <w:rPr>
          <w:rFonts w:ascii="Times New Roman" w:eastAsiaTheme="minorEastAsia" w:hAnsi="Times New Roman"/>
          <w:sz w:val="20"/>
          <w:szCs w:val="21"/>
          <w:lang w:val="en-US" w:eastAsia="zh-CN"/>
        </w:rPr>
        <w:t>drx-InactivityTimer</w:t>
      </w:r>
      <w:proofErr w:type="spellEnd"/>
      <w:r w:rsidR="002B71E7">
        <w:rPr>
          <w:rFonts w:ascii="Times New Roman" w:eastAsiaTheme="minorEastAsia" w:hAnsi="Times New Roman"/>
          <w:sz w:val="20"/>
          <w:szCs w:val="21"/>
          <w:lang w:val="en-US" w:eastAsia="zh-CN"/>
        </w:rPr>
        <w:t xml:space="preserve">, other DRX </w:t>
      </w:r>
      <w:r w:rsidRPr="005C60C2">
        <w:rPr>
          <w:rFonts w:ascii="Times New Roman" w:eastAsiaTheme="minorEastAsia" w:hAnsi="Times New Roman"/>
          <w:sz w:val="20"/>
          <w:szCs w:val="21"/>
          <w:lang w:val="en-US" w:eastAsia="zh-CN"/>
        </w:rPr>
        <w:t>parameters are common to the</w:t>
      </w:r>
      <w:r>
        <w:rPr>
          <w:rFonts w:ascii="Times New Roman" w:eastAsiaTheme="minorEastAsia" w:hAnsi="Times New Roman"/>
          <w:sz w:val="20"/>
          <w:szCs w:val="21"/>
          <w:lang w:val="en-US" w:eastAsia="zh-CN"/>
        </w:rPr>
        <w:t xml:space="preserve"> two</w:t>
      </w:r>
      <w:r w:rsidRPr="005C60C2">
        <w:rPr>
          <w:rFonts w:ascii="Times New Roman" w:eastAsiaTheme="minorEastAsia" w:hAnsi="Times New Roman"/>
          <w:sz w:val="20"/>
          <w:szCs w:val="21"/>
          <w:lang w:val="en-US" w:eastAsia="zh-CN"/>
        </w:rPr>
        <w:t xml:space="preserve"> DRX groups</w:t>
      </w:r>
      <w:r>
        <w:rPr>
          <w:rFonts w:ascii="Times New Roman" w:eastAsiaTheme="minorEastAsia" w:hAnsi="Times New Roman"/>
          <w:sz w:val="20"/>
          <w:szCs w:val="21"/>
          <w:lang w:val="en-US" w:eastAsia="zh-CN"/>
        </w:rPr>
        <w:t xml:space="preserve"> and the start of the </w:t>
      </w:r>
      <w:proofErr w:type="spellStart"/>
      <w:r w:rsidRPr="005C60C2">
        <w:rPr>
          <w:rFonts w:ascii="Times New Roman" w:eastAsiaTheme="minorEastAsia" w:hAnsi="Times New Roman"/>
          <w:sz w:val="20"/>
          <w:szCs w:val="21"/>
          <w:lang w:val="en-US" w:eastAsia="zh-CN"/>
        </w:rPr>
        <w:t>drx-onDuration</w:t>
      </w:r>
      <w:r>
        <w:rPr>
          <w:rFonts w:ascii="Times New Roman" w:eastAsiaTheme="minorEastAsia" w:hAnsi="Times New Roman"/>
          <w:sz w:val="20"/>
          <w:szCs w:val="21"/>
          <w:lang w:val="en-US" w:eastAsia="zh-CN"/>
        </w:rPr>
        <w:t>Timer</w:t>
      </w:r>
      <w:proofErr w:type="spellEnd"/>
      <w:r>
        <w:rPr>
          <w:rFonts w:ascii="Times New Roman" w:eastAsiaTheme="minorEastAsia" w:hAnsi="Times New Roman"/>
          <w:sz w:val="20"/>
          <w:szCs w:val="21"/>
          <w:lang w:val="en-US" w:eastAsia="zh-CN"/>
        </w:rPr>
        <w:t xml:space="preserve"> is also the same for the two DRX groups. </w:t>
      </w:r>
      <w:r w:rsidR="002B71E7">
        <w:rPr>
          <w:rFonts w:ascii="Times New Roman" w:eastAsiaTheme="minorEastAsia" w:hAnsi="Times New Roman"/>
          <w:sz w:val="20"/>
          <w:szCs w:val="21"/>
          <w:lang w:val="en-US" w:eastAsia="zh-CN"/>
        </w:rPr>
        <w:t>So, the active time between the two DRX group is actually overlapped. When there is traffic</w:t>
      </w:r>
      <w:r w:rsidR="002B71E7">
        <w:rPr>
          <w:rFonts w:ascii="Times New Roman" w:eastAsiaTheme="minorEastAsia" w:hAnsi="Times New Roman" w:hint="eastAsia"/>
          <w:sz w:val="20"/>
          <w:szCs w:val="21"/>
          <w:lang w:val="en-US" w:eastAsia="zh-CN"/>
        </w:rPr>
        <w:t>,</w:t>
      </w:r>
      <w:r w:rsidR="002B71E7">
        <w:rPr>
          <w:rFonts w:ascii="Times New Roman" w:eastAsiaTheme="minorEastAsia" w:hAnsi="Times New Roman"/>
          <w:sz w:val="20"/>
          <w:szCs w:val="21"/>
          <w:lang w:val="en-US" w:eastAsia="zh-CN"/>
        </w:rPr>
        <w:t xml:space="preserve"> </w:t>
      </w:r>
      <w:r w:rsidR="002B71E7" w:rsidRPr="002B71E7">
        <w:rPr>
          <w:rFonts w:ascii="Times New Roman" w:eastAsiaTheme="minorEastAsia" w:hAnsi="Times New Roman"/>
          <w:sz w:val="20"/>
          <w:szCs w:val="21"/>
          <w:lang w:val="en-US" w:eastAsia="zh-CN"/>
        </w:rPr>
        <w:t>it is highly probable that the active times of the two DRX groups will be aligne</w:t>
      </w:r>
      <w:r w:rsidR="002B71E7">
        <w:rPr>
          <w:rFonts w:ascii="Times New Roman" w:eastAsiaTheme="minorEastAsia" w:hAnsi="Times New Roman"/>
          <w:sz w:val="20"/>
          <w:szCs w:val="21"/>
          <w:lang w:val="en-US" w:eastAsia="zh-CN"/>
        </w:rPr>
        <w:t>d</w:t>
      </w:r>
      <w:r w:rsidR="002B71E7" w:rsidRPr="002D25C1">
        <w:rPr>
          <w:rFonts w:ascii="Times New Roman" w:eastAsiaTheme="minorEastAsia" w:hAnsi="Times New Roman"/>
          <w:sz w:val="20"/>
          <w:szCs w:val="21"/>
          <w:lang w:val="en-US" w:eastAsia="zh-CN"/>
        </w:rPr>
        <w:t xml:space="preserve">. </w:t>
      </w:r>
      <w:r w:rsidR="003A5484" w:rsidRPr="00251C04">
        <w:rPr>
          <w:rFonts w:ascii="Times New Roman" w:eastAsiaTheme="minorEastAsia" w:hAnsi="Times New Roman"/>
          <w:sz w:val="20"/>
          <w:szCs w:val="21"/>
          <w:lang w:val="en-US" w:eastAsia="zh-CN"/>
        </w:rPr>
        <w:t>So</w:t>
      </w:r>
      <w:r w:rsidR="002B71E7" w:rsidRPr="00251C04">
        <w:rPr>
          <w:rFonts w:ascii="Times New Roman" w:eastAsiaTheme="minorEastAsia" w:hAnsi="Times New Roman"/>
          <w:sz w:val="20"/>
          <w:szCs w:val="21"/>
          <w:lang w:val="en-US" w:eastAsia="zh-CN"/>
        </w:rPr>
        <w:t xml:space="preserve">, we </w:t>
      </w:r>
      <w:r w:rsidR="007C0EE7" w:rsidRPr="00251C04">
        <w:rPr>
          <w:rFonts w:ascii="Times New Roman" w:eastAsiaTheme="minorEastAsia" w:hAnsi="Times New Roman"/>
          <w:sz w:val="20"/>
          <w:szCs w:val="21"/>
          <w:lang w:val="en-US" w:eastAsia="zh-CN"/>
        </w:rPr>
        <w:t xml:space="preserve">slightly prefer not to </w:t>
      </w:r>
      <w:r w:rsidR="002B71E7" w:rsidRPr="00251C04">
        <w:rPr>
          <w:rFonts w:ascii="Times New Roman" w:eastAsiaTheme="minorEastAsia" w:hAnsi="Times New Roman"/>
          <w:sz w:val="20"/>
          <w:szCs w:val="21"/>
          <w:lang w:val="en-US" w:eastAsia="zh-CN"/>
        </w:rPr>
        <w:t>optimiz</w:t>
      </w:r>
      <w:r w:rsidR="007C0EE7" w:rsidRPr="00251C04">
        <w:rPr>
          <w:rFonts w:ascii="Times New Roman" w:eastAsiaTheme="minorEastAsia" w:hAnsi="Times New Roman"/>
          <w:sz w:val="20"/>
          <w:szCs w:val="21"/>
          <w:lang w:val="en-US" w:eastAsia="zh-CN"/>
        </w:rPr>
        <w:t xml:space="preserve">e </w:t>
      </w:r>
      <w:r w:rsidR="002B71E7" w:rsidRPr="00251C04">
        <w:rPr>
          <w:rFonts w:ascii="Times New Roman" w:eastAsiaTheme="minorEastAsia" w:hAnsi="Times New Roman"/>
          <w:sz w:val="20"/>
          <w:szCs w:val="21"/>
          <w:lang w:val="en-US" w:eastAsia="zh-CN"/>
        </w:rPr>
        <w:t xml:space="preserve">the case </w:t>
      </w:r>
      <w:r w:rsidR="007C0EE7" w:rsidRPr="00251C04">
        <w:rPr>
          <w:rFonts w:ascii="Times New Roman" w:eastAsiaTheme="minorEastAsia" w:hAnsi="Times New Roman"/>
          <w:sz w:val="20"/>
          <w:szCs w:val="21"/>
          <w:lang w:val="en-US" w:eastAsia="zh-CN"/>
        </w:rPr>
        <w:t xml:space="preserve">for </w:t>
      </w:r>
      <w:r w:rsidR="008757DB" w:rsidRPr="00251C04">
        <w:rPr>
          <w:rFonts w:ascii="Times New Roman" w:eastAsiaTheme="minorEastAsia" w:hAnsi="Times New Roman"/>
          <w:sz w:val="20"/>
          <w:szCs w:val="21"/>
          <w:lang w:val="en-US" w:eastAsia="zh-CN"/>
        </w:rPr>
        <w:t>dual DRX groups.</w:t>
      </w:r>
      <w:r w:rsidR="008757DB" w:rsidRPr="002D25C1">
        <w:rPr>
          <w:rFonts w:ascii="Times New Roman" w:eastAsiaTheme="minorEastAsia" w:hAnsi="Times New Roman"/>
          <w:sz w:val="20"/>
          <w:szCs w:val="21"/>
          <w:lang w:val="en-US" w:eastAsia="zh-CN"/>
        </w:rPr>
        <w:t xml:space="preserve"> </w:t>
      </w:r>
    </w:p>
    <w:p w14:paraId="2CAC78C5" w14:textId="51C353BA" w:rsidR="008757DB" w:rsidRDefault="008757D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3: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4D6FEA99" w14:textId="5C80B792" w:rsidR="008757DB" w:rsidRDefault="008757DB" w:rsidP="00B41DF6">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510F50ED" w14:textId="25557E2D" w:rsidR="008757DB" w:rsidRPr="00FD638C" w:rsidRDefault="008757DB" w:rsidP="00FD638C">
      <w:pPr>
        <w:pStyle w:val="B10"/>
        <w:snapToGrid w:val="0"/>
        <w:spacing w:afterLines="50" w:after="120"/>
        <w:ind w:left="0" w:firstLine="0"/>
        <w:jc w:val="both"/>
        <w:rPr>
          <w:rFonts w:ascii="Times New Roman" w:eastAsiaTheme="minorEastAsia" w:hAnsi="Times New Roman"/>
          <w:sz w:val="20"/>
          <w:szCs w:val="21"/>
          <w:lang w:val="en-US" w:eastAsia="zh-CN"/>
        </w:rPr>
      </w:pPr>
      <w:r w:rsidRPr="00FD638C">
        <w:rPr>
          <w:rFonts w:ascii="Times New Roman" w:eastAsiaTheme="minorEastAsia" w:hAnsi="Times New Roman" w:hint="eastAsia"/>
          <w:sz w:val="20"/>
          <w:szCs w:val="21"/>
          <w:lang w:val="en-US" w:eastAsia="zh-CN"/>
        </w:rPr>
        <w:t>F</w:t>
      </w:r>
      <w:r w:rsidRPr="00FD638C">
        <w:rPr>
          <w:rFonts w:ascii="Times New Roman" w:eastAsiaTheme="minorEastAsia" w:hAnsi="Times New Roman"/>
          <w:sz w:val="20"/>
          <w:szCs w:val="21"/>
          <w:lang w:val="en-US" w:eastAsia="zh-CN"/>
        </w:rPr>
        <w:t xml:space="preserve">or issue 2 </w:t>
      </w:r>
      <w:r w:rsidR="00FD638C" w:rsidRPr="00FD638C">
        <w:rPr>
          <w:rFonts w:ascii="Times New Roman" w:eastAsiaTheme="minorEastAsia" w:hAnsi="Times New Roman"/>
          <w:sz w:val="20"/>
          <w:szCs w:val="21"/>
          <w:lang w:val="en-US" w:eastAsia="zh-CN"/>
        </w:rPr>
        <w:t xml:space="preserve">on which cell(s) </w:t>
      </w:r>
      <w:r w:rsidR="00FD638C">
        <w:rPr>
          <w:rFonts w:ascii="Times New Roman" w:eastAsiaTheme="minorEastAsia" w:hAnsi="Times New Roman"/>
          <w:sz w:val="20"/>
          <w:szCs w:val="21"/>
          <w:lang w:val="en-US" w:eastAsia="zh-CN"/>
        </w:rPr>
        <w:t xml:space="preserve">the </w:t>
      </w:r>
      <w:r w:rsidR="00FD638C" w:rsidRPr="00FD638C">
        <w:rPr>
          <w:rFonts w:ascii="Times New Roman" w:eastAsiaTheme="minorEastAsia" w:hAnsi="Times New Roman"/>
          <w:sz w:val="20"/>
          <w:szCs w:val="21"/>
          <w:lang w:val="en-US" w:eastAsia="zh-CN"/>
        </w:rPr>
        <w:t>PDCCH monitoring triggered by a LP-WUS is applicable</w:t>
      </w:r>
      <w:r w:rsidR="00FD638C">
        <w:rPr>
          <w:rFonts w:ascii="Times New Roman" w:eastAsiaTheme="minorEastAsia" w:hAnsi="Times New Roman"/>
          <w:sz w:val="20"/>
          <w:szCs w:val="21"/>
          <w:lang w:val="en-US" w:eastAsia="zh-CN"/>
        </w:rPr>
        <w:t xml:space="preserve">, there are two options. </w:t>
      </w:r>
    </w:p>
    <w:p w14:paraId="3C232FA0" w14:textId="77777777" w:rsidR="00FD638C" w:rsidRPr="00FD638C" w:rsidRDefault="00FD638C" w:rsidP="00B41DF6">
      <w:pPr>
        <w:pStyle w:val="affff0"/>
        <w:widowControl/>
        <w:numPr>
          <w:ilvl w:val="0"/>
          <w:numId w:val="3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 xml:space="preserve">Option 1: one or more serving cells based on </w:t>
      </w:r>
      <w:proofErr w:type="spellStart"/>
      <w:r w:rsidRPr="00FD638C">
        <w:rPr>
          <w:rFonts w:ascii="Times New Roman" w:hAnsi="Times New Roman"/>
          <w:sz w:val="20"/>
          <w:szCs w:val="21"/>
        </w:rPr>
        <w:t>gNB</w:t>
      </w:r>
      <w:proofErr w:type="spellEnd"/>
      <w:r w:rsidRPr="00FD638C">
        <w:rPr>
          <w:rFonts w:ascii="Times New Roman" w:hAnsi="Times New Roman"/>
          <w:sz w:val="20"/>
          <w:szCs w:val="21"/>
        </w:rPr>
        <w:t xml:space="preserve"> indication/configuration</w:t>
      </w:r>
    </w:p>
    <w:p w14:paraId="2CE6E41E" w14:textId="77777777" w:rsidR="00FD638C" w:rsidRPr="00FD638C" w:rsidRDefault="00FD638C" w:rsidP="00B41DF6">
      <w:pPr>
        <w:pStyle w:val="affff0"/>
        <w:widowControl/>
        <w:numPr>
          <w:ilvl w:val="0"/>
          <w:numId w:val="3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2: all activated serving cells</w:t>
      </w:r>
    </w:p>
    <w:p w14:paraId="04DFC38F" w14:textId="158D51CE" w:rsidR="009726EB" w:rsidRDefault="00EF37E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EF37EB">
        <w:rPr>
          <w:rFonts w:ascii="Times New Roman" w:eastAsiaTheme="minorEastAsia" w:hAnsi="Times New Roman" w:hint="eastAsia"/>
          <w:sz w:val="20"/>
          <w:szCs w:val="21"/>
          <w:lang w:val="en-US" w:eastAsia="zh-CN"/>
        </w:rPr>
        <w:t>For</w:t>
      </w:r>
      <w:r w:rsidRPr="00EF37EB">
        <w:rPr>
          <w:rFonts w:ascii="Times New Roman" w:eastAsiaTheme="minorEastAsia" w:hAnsi="Times New Roman"/>
          <w:sz w:val="20"/>
          <w:szCs w:val="21"/>
          <w:lang w:val="en-US" w:eastAsia="zh-CN"/>
        </w:rPr>
        <w:t xml:space="preserve"> </w:t>
      </w:r>
      <w:r>
        <w:rPr>
          <w:rFonts w:ascii="Times New Roman" w:eastAsiaTheme="minorEastAsia" w:hAnsi="Times New Roman" w:hint="eastAsia"/>
          <w:sz w:val="20"/>
          <w:szCs w:val="21"/>
          <w:lang w:val="en-US" w:eastAsia="zh-CN"/>
        </w:rPr>
        <w:t>option</w:t>
      </w:r>
      <w:r>
        <w:rPr>
          <w:rFonts w:ascii="Times New Roman" w:eastAsiaTheme="minorEastAsia" w:hAnsi="Times New Roman"/>
          <w:sz w:val="20"/>
          <w:szCs w:val="21"/>
          <w:lang w:val="en-US" w:eastAsia="zh-CN"/>
        </w:rPr>
        <w:t xml:space="preserve"> 1</w:t>
      </w:r>
      <w:r>
        <w:rPr>
          <w:rFonts w:ascii="Times New Roman" w:eastAsiaTheme="minorEastAsia" w:hAnsi="Times New Roman" w:hint="eastAsia"/>
          <w:sz w:val="20"/>
          <w:szCs w:val="21"/>
          <w:lang w:val="en-US" w:eastAsia="zh-CN"/>
        </w:rPr>
        <w:t>,</w:t>
      </w:r>
      <w:r>
        <w:rPr>
          <w:rFonts w:ascii="Times New Roman" w:eastAsiaTheme="minorEastAsia" w:hAnsi="Times New Roman"/>
          <w:sz w:val="20"/>
          <w:szCs w:val="21"/>
          <w:lang w:val="en-US" w:eastAsia="zh-CN"/>
        </w:rPr>
        <w:t xml:space="preserve"> further discussion is needed on how a LP-WUS is applicable to one or more serving cells based on </w:t>
      </w:r>
      <w:proofErr w:type="spellStart"/>
      <w:r>
        <w:rPr>
          <w:rFonts w:ascii="Times New Roman" w:eastAsiaTheme="minorEastAsia" w:hAnsi="Times New Roman"/>
          <w:sz w:val="20"/>
          <w:szCs w:val="21"/>
          <w:lang w:val="en-US" w:eastAsia="zh-CN"/>
        </w:rPr>
        <w:t>gNB</w:t>
      </w:r>
      <w:proofErr w:type="spellEnd"/>
      <w:r>
        <w:rPr>
          <w:rFonts w:ascii="Times New Roman" w:eastAsiaTheme="minorEastAsia" w:hAnsi="Times New Roman"/>
          <w:sz w:val="20"/>
          <w:szCs w:val="21"/>
          <w:lang w:val="en-US" w:eastAsia="zh-CN"/>
        </w:rPr>
        <w:t xml:space="preserve"> indication/configuration. One option, option 1-a is that the same bit in the WUS content is applied/corresponds to one or more serving cells configured by higher layers; The other option, option 1-b is that different bit</w:t>
      </w:r>
      <w:r w:rsidR="009726EB">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in the form of bitmap </w:t>
      </w:r>
      <w:r w:rsidR="009726EB">
        <w:rPr>
          <w:rFonts w:ascii="Times New Roman" w:eastAsiaTheme="minorEastAsia" w:hAnsi="Times New Roman"/>
          <w:sz w:val="20"/>
          <w:szCs w:val="21"/>
          <w:lang w:val="en-US" w:eastAsia="zh-CN"/>
        </w:rPr>
        <w:t xml:space="preserve">or codepoint corresponding to one or more serving cells. In addition, for option 1, it also needs to discuss whether/how to support a WUS or different WUS that can be applied to different one or more serving cells. Option 1 gives more flexibility, but such flexibility is at the cost of the WUS overhead and more discussion and standardization efforts. </w:t>
      </w:r>
      <w:r w:rsidR="00402669">
        <w:rPr>
          <w:rFonts w:ascii="Times New Roman" w:eastAsiaTheme="minorEastAsia" w:hAnsi="Times New Roman"/>
          <w:sz w:val="20"/>
          <w:szCs w:val="21"/>
          <w:lang w:val="en-US" w:eastAsia="zh-CN"/>
        </w:rPr>
        <w:t>What’s more, t</w:t>
      </w:r>
      <w:r w:rsidR="009726EB">
        <w:rPr>
          <w:rFonts w:ascii="Times New Roman" w:eastAsiaTheme="minorEastAsia" w:hAnsi="Times New Roman"/>
          <w:sz w:val="20"/>
          <w:szCs w:val="21"/>
          <w:lang w:val="en-US" w:eastAsia="zh-CN"/>
        </w:rPr>
        <w:t xml:space="preserve">he flexibility </w:t>
      </w:r>
      <w:r w:rsidR="00402669">
        <w:rPr>
          <w:rFonts w:ascii="Times New Roman" w:eastAsiaTheme="minorEastAsia" w:hAnsi="Times New Roman"/>
          <w:sz w:val="20"/>
          <w:szCs w:val="21"/>
          <w:lang w:val="en-US" w:eastAsia="zh-CN"/>
        </w:rPr>
        <w:t>is</w:t>
      </w:r>
      <w:r w:rsidR="009726EB">
        <w:rPr>
          <w:rFonts w:ascii="Times New Roman" w:eastAsiaTheme="minorEastAsia" w:hAnsi="Times New Roman"/>
          <w:sz w:val="20"/>
          <w:szCs w:val="21"/>
          <w:lang w:val="en-US" w:eastAsia="zh-CN"/>
        </w:rPr>
        <w:t xml:space="preserve"> not </w:t>
      </w:r>
      <w:r w:rsidR="00402669">
        <w:rPr>
          <w:rFonts w:ascii="Times New Roman" w:eastAsiaTheme="minorEastAsia" w:hAnsi="Times New Roman"/>
          <w:sz w:val="20"/>
          <w:szCs w:val="21"/>
          <w:lang w:val="en-US" w:eastAsia="zh-CN"/>
        </w:rPr>
        <w:t xml:space="preserve">be </w:t>
      </w:r>
      <w:r w:rsidR="009726EB">
        <w:rPr>
          <w:rFonts w:ascii="Times New Roman" w:eastAsiaTheme="minorEastAsia" w:hAnsi="Times New Roman"/>
          <w:sz w:val="20"/>
          <w:szCs w:val="21"/>
          <w:lang w:val="en-US" w:eastAsia="zh-CN"/>
        </w:rPr>
        <w:t xml:space="preserve">essential or necessary for WUS operation combined with C-DRX. Therefore, option 2 should be supported. </w:t>
      </w:r>
    </w:p>
    <w:p w14:paraId="6F77112F" w14:textId="722D82E8" w:rsidR="007F3043" w:rsidRPr="007F3043" w:rsidRDefault="00691760" w:rsidP="00402669">
      <w:pPr>
        <w:pStyle w:val="B10"/>
        <w:snapToGrid w:val="0"/>
        <w:spacing w:beforeLines="50" w:before="120" w:afterLines="50" w:after="120"/>
        <w:ind w:left="0" w:firstLine="0"/>
        <w:jc w:val="both"/>
        <w:rPr>
          <w:rFonts w:ascii="Times New Roman" w:hAnsi="Times New Roman"/>
          <w:bCs/>
          <w:szCs w:val="20"/>
        </w:rPr>
      </w:pPr>
      <w:r w:rsidRPr="00DB7654">
        <w:rPr>
          <w:rFonts w:ascii="Times New Roman" w:eastAsiaTheme="minorEastAsia" w:hAnsi="Times New Roman"/>
          <w:b/>
          <w:bCs/>
          <w:sz w:val="20"/>
          <w:szCs w:val="21"/>
          <w:lang w:val="en-US" w:eastAsia="zh-CN"/>
        </w:rPr>
        <w:t>Proposal</w:t>
      </w:r>
      <w:r>
        <w:rPr>
          <w:rFonts w:ascii="Times New Roman" w:eastAsiaTheme="minorEastAsia" w:hAnsi="Times New Roman"/>
          <w:b/>
          <w:bCs/>
          <w:sz w:val="20"/>
          <w:szCs w:val="21"/>
          <w:lang w:val="en-US" w:eastAsia="zh-CN"/>
        </w:rPr>
        <w:t xml:space="preserve"> </w:t>
      </w:r>
      <w:r w:rsidR="00610B6D">
        <w:rPr>
          <w:rFonts w:ascii="Times New Roman" w:eastAsiaTheme="minorEastAsia" w:hAnsi="Times New Roman"/>
          <w:b/>
          <w:bCs/>
          <w:sz w:val="20"/>
          <w:szCs w:val="21"/>
          <w:lang w:val="en-US" w:eastAsia="zh-CN"/>
        </w:rPr>
        <w:t>4</w:t>
      </w:r>
      <w:r w:rsidRPr="00DB7654">
        <w:rPr>
          <w:rFonts w:ascii="Times New Roman" w:eastAsiaTheme="minorEastAsia" w:hAnsi="Times New Roman"/>
          <w:b/>
          <w:bCs/>
          <w:sz w:val="20"/>
          <w:szCs w:val="21"/>
          <w:lang w:val="en-US" w:eastAsia="zh-CN"/>
        </w:rPr>
        <w:t>:</w:t>
      </w:r>
      <w:r w:rsidR="00402669" w:rsidRPr="00402669">
        <w:rPr>
          <w:rFonts w:ascii="Times New Roman" w:eastAsiaTheme="minorEastAsia" w:hAnsi="Times New Roman"/>
          <w:b/>
          <w:bCs/>
          <w:sz w:val="20"/>
          <w:szCs w:val="21"/>
          <w:lang w:val="en-US" w:eastAsia="zh-CN"/>
        </w:rPr>
        <w:t xml:space="preserve"> </w:t>
      </w:r>
      <w:r w:rsidR="00402669">
        <w:rPr>
          <w:rFonts w:ascii="Times New Roman" w:eastAsiaTheme="minorEastAsia" w:hAnsi="Times New Roman"/>
          <w:b/>
          <w:bCs/>
          <w:sz w:val="20"/>
          <w:szCs w:val="21"/>
          <w:lang w:val="en-US" w:eastAsia="zh-CN"/>
        </w:rPr>
        <w:t>W</w:t>
      </w:r>
      <w:r w:rsidR="00402669" w:rsidRPr="008757DB">
        <w:rPr>
          <w:rFonts w:ascii="Times New Roman" w:eastAsiaTheme="minorEastAsia" w:hAnsi="Times New Roman"/>
          <w:b/>
          <w:bCs/>
          <w:sz w:val="20"/>
          <w:szCs w:val="21"/>
          <w:lang w:val="en-US" w:eastAsia="zh-CN"/>
        </w:rPr>
        <w:t>hen</w:t>
      </w:r>
      <w:r w:rsidR="00402669" w:rsidRPr="008757DB">
        <w:rPr>
          <w:rFonts w:ascii="Times New Roman" w:hAnsi="Times New Roman"/>
          <w:b/>
          <w:bCs/>
          <w:sz w:val="20"/>
          <w:szCs w:val="21"/>
        </w:rPr>
        <w:t xml:space="preserve"> UE is configured with CA in RRC CONNECTED mode</w:t>
      </w:r>
      <w:r w:rsidR="00402669">
        <w:rPr>
          <w:rFonts w:ascii="Times New Roman" w:hAnsi="Times New Roman"/>
          <w:b/>
          <w:bCs/>
          <w:sz w:val="20"/>
          <w:szCs w:val="21"/>
        </w:rPr>
        <w:t>,</w:t>
      </w:r>
      <w:r w:rsidR="00402669">
        <w:rPr>
          <w:rFonts w:ascii="Times New Roman" w:eastAsiaTheme="minorEastAsia" w:hAnsi="Times New Roman"/>
          <w:b/>
          <w:bCs/>
          <w:sz w:val="20"/>
          <w:szCs w:val="21"/>
          <w:lang w:val="en-US" w:eastAsia="zh-CN"/>
        </w:rPr>
        <w:t xml:space="preserve"> </w:t>
      </w:r>
      <w:r w:rsidRPr="00DB7654">
        <w:rPr>
          <w:rFonts w:ascii="Times New Roman" w:eastAsiaTheme="minorEastAsia" w:hAnsi="Times New Roman"/>
          <w:b/>
          <w:bCs/>
          <w:sz w:val="20"/>
          <w:szCs w:val="21"/>
          <w:lang w:val="en-US" w:eastAsia="zh-CN"/>
        </w:rPr>
        <w:t xml:space="preserve">the LP-WUS information </w:t>
      </w:r>
      <w:r w:rsidR="00402669">
        <w:rPr>
          <w:rFonts w:ascii="Times New Roman" w:eastAsiaTheme="minorEastAsia" w:hAnsi="Times New Roman"/>
          <w:b/>
          <w:bCs/>
          <w:sz w:val="20"/>
          <w:szCs w:val="21"/>
          <w:lang w:val="en-US" w:eastAsia="zh-CN"/>
        </w:rPr>
        <w:t xml:space="preserve">is applied </w:t>
      </w:r>
      <w:r w:rsidRPr="00DB7654">
        <w:rPr>
          <w:rFonts w:ascii="Times New Roman" w:eastAsiaTheme="minorEastAsia" w:hAnsi="Times New Roman"/>
          <w:b/>
          <w:bCs/>
          <w:sz w:val="20"/>
          <w:szCs w:val="21"/>
          <w:lang w:val="en-US" w:eastAsia="zh-CN"/>
        </w:rPr>
        <w:t xml:space="preserve">to </w:t>
      </w:r>
      <w:r w:rsidR="00402669">
        <w:rPr>
          <w:rFonts w:ascii="Times New Roman" w:eastAsiaTheme="minorEastAsia" w:hAnsi="Times New Roman"/>
          <w:b/>
          <w:bCs/>
          <w:sz w:val="20"/>
          <w:szCs w:val="21"/>
          <w:lang w:val="en-US" w:eastAsia="zh-CN"/>
        </w:rPr>
        <w:t>all activated</w:t>
      </w:r>
      <w:r w:rsidRPr="00DB7654">
        <w:rPr>
          <w:rFonts w:ascii="Times New Roman" w:eastAsiaTheme="minorEastAsia" w:hAnsi="Times New Roman"/>
          <w:b/>
          <w:bCs/>
          <w:sz w:val="20"/>
          <w:szCs w:val="21"/>
          <w:lang w:val="en-US" w:eastAsia="zh-CN"/>
        </w:rPr>
        <w:t xml:space="preserve"> </w:t>
      </w:r>
      <w:r w:rsidR="00402669">
        <w:rPr>
          <w:rFonts w:ascii="Times New Roman" w:eastAsiaTheme="minorEastAsia" w:hAnsi="Times New Roman"/>
          <w:b/>
          <w:bCs/>
          <w:sz w:val="20"/>
          <w:szCs w:val="21"/>
          <w:lang w:val="en-US" w:eastAsia="zh-CN"/>
        </w:rPr>
        <w:t>serving/</w:t>
      </w:r>
      <w:r w:rsidRPr="00DB7654">
        <w:rPr>
          <w:rFonts w:ascii="Times New Roman" w:eastAsiaTheme="minorEastAsia" w:hAnsi="Times New Roman"/>
          <w:b/>
          <w:bCs/>
          <w:sz w:val="20"/>
          <w:szCs w:val="21"/>
          <w:lang w:val="en-US" w:eastAsia="zh-CN"/>
        </w:rPr>
        <w:t>scheduling cells.</w:t>
      </w:r>
      <w:r>
        <w:rPr>
          <w:rFonts w:ascii="Times New Roman" w:eastAsiaTheme="minorEastAsia" w:hAnsi="Times New Roman"/>
          <w:sz w:val="20"/>
          <w:szCs w:val="21"/>
          <w:lang w:val="en-US" w:eastAsia="zh-CN"/>
        </w:rPr>
        <w:t xml:space="preserve"> </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Timeline between LP-WUS reception and PDCCH monitoring</w:t>
      </w:r>
    </w:p>
    <w:p w14:paraId="59FEEDCC" w14:textId="09E32C08" w:rsidR="00333873" w:rsidRDefault="006C29D8"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333873">
        <w:rPr>
          <w:rFonts w:ascii="Times New Roman" w:eastAsia="等线" w:hAnsi="Times New Roman" w:cs="Times New Roman"/>
          <w:iCs/>
          <w:sz w:val="20"/>
          <w:szCs w:val="20"/>
          <w:lang w:val="en-GB"/>
        </w:rPr>
        <w:t xml:space="preserve">ollowing agreements were achieved </w:t>
      </w:r>
      <w:r>
        <w:rPr>
          <w:rFonts w:ascii="Times New Roman" w:eastAsia="等线" w:hAnsi="Times New Roman" w:cs="Times New Roman"/>
          <w:iCs/>
          <w:sz w:val="20"/>
          <w:szCs w:val="20"/>
          <w:lang w:val="en-GB"/>
        </w:rPr>
        <w:t>in RAN1#116 and RAN1#117 meetings</w:t>
      </w:r>
      <w:r w:rsidR="00333873">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333873" w:rsidRPr="00333873" w14:paraId="0CE5F786" w14:textId="77777777" w:rsidTr="00D77406">
        <w:tc>
          <w:tcPr>
            <w:tcW w:w="9060" w:type="dxa"/>
          </w:tcPr>
          <w:p w14:paraId="291531C5" w14:textId="79C4A2C1" w:rsidR="00333873" w:rsidRPr="00333873" w:rsidRDefault="00333873" w:rsidP="00333873">
            <w:pPr>
              <w:adjustRightInd w:val="0"/>
              <w:snapToGrid w:val="0"/>
              <w:spacing w:afterLines="20" w:after="48"/>
              <w:jc w:val="left"/>
              <w:rPr>
                <w:highlight w:val="green"/>
                <w:lang w:eastAsia="x-none"/>
              </w:rPr>
            </w:pPr>
            <w:r w:rsidRPr="00333873">
              <w:rPr>
                <w:highlight w:val="green"/>
                <w:lang w:eastAsia="x-none"/>
              </w:rPr>
              <w:t>Agreement</w:t>
            </w:r>
            <w:r w:rsidR="006C29D8">
              <w:rPr>
                <w:highlight w:val="green"/>
                <w:lang w:eastAsia="x-none"/>
              </w:rPr>
              <w:t>@RAN1#116</w:t>
            </w:r>
          </w:p>
          <w:p w14:paraId="2D230957" w14:textId="77777777" w:rsidR="00333873" w:rsidRPr="00333873" w:rsidRDefault="00333873" w:rsidP="00333873">
            <w:pPr>
              <w:adjustRightInd w:val="0"/>
              <w:snapToGrid w:val="0"/>
              <w:spacing w:afterLines="20" w:after="48"/>
              <w:rPr>
                <w:lang w:eastAsia="x-none"/>
              </w:rPr>
            </w:pPr>
            <w:r w:rsidRPr="00333873">
              <w:rPr>
                <w:lang w:eastAsia="x-none"/>
              </w:rPr>
              <w:t>For RRC CONNECTED mode, minimum time gap between LP-WUS reception and MR to start PDCCH monitoring is introduced considering at least following</w:t>
            </w:r>
          </w:p>
          <w:p w14:paraId="342A1FF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LP-WUS processing time</w:t>
            </w:r>
          </w:p>
          <w:p w14:paraId="4F199DB3"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MR transition time for ramp up</w:t>
            </w:r>
          </w:p>
          <w:p w14:paraId="24C3BABD"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Time/frequency synchronization of MR</w:t>
            </w:r>
          </w:p>
          <w:p w14:paraId="03DFAEE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FFS whether UE can report supported minimum time gap from candidate values</w:t>
            </w:r>
          </w:p>
          <w:p w14:paraId="130A82FE" w14:textId="77777777" w:rsidR="00333873" w:rsidRDefault="00333873" w:rsidP="00333873">
            <w:pPr>
              <w:adjustRightInd w:val="0"/>
              <w:snapToGrid w:val="0"/>
              <w:spacing w:afterLines="20" w:after="48"/>
              <w:jc w:val="left"/>
              <w:rPr>
                <w:lang w:bidi="ar"/>
              </w:rPr>
            </w:pPr>
            <w:r w:rsidRPr="00333873">
              <w:rPr>
                <w:lang w:bidi="ar"/>
              </w:rPr>
              <w:t>FFS: Whether the minimum time gap values can be more than one</w:t>
            </w:r>
          </w:p>
          <w:p w14:paraId="349D810E" w14:textId="77777777" w:rsidR="00891509" w:rsidRDefault="00891509" w:rsidP="006C29D8">
            <w:pPr>
              <w:adjustRightInd w:val="0"/>
              <w:snapToGrid w:val="0"/>
              <w:spacing w:afterLines="20" w:after="48"/>
              <w:jc w:val="left"/>
              <w:rPr>
                <w:highlight w:val="green"/>
                <w:lang w:eastAsia="x-none"/>
              </w:rPr>
            </w:pPr>
          </w:p>
          <w:p w14:paraId="15501056" w14:textId="2A024854" w:rsidR="006C29D8" w:rsidRPr="00333873" w:rsidRDefault="006C29D8" w:rsidP="006C29D8">
            <w:pPr>
              <w:adjustRightInd w:val="0"/>
              <w:snapToGrid w:val="0"/>
              <w:spacing w:afterLines="20" w:after="48"/>
              <w:jc w:val="left"/>
              <w:rPr>
                <w:highlight w:val="green"/>
                <w:lang w:eastAsia="x-none"/>
              </w:rPr>
            </w:pPr>
            <w:r w:rsidRPr="00333873">
              <w:rPr>
                <w:highlight w:val="green"/>
                <w:lang w:eastAsia="x-none"/>
              </w:rPr>
              <w:t>Agreement</w:t>
            </w:r>
            <w:r>
              <w:rPr>
                <w:highlight w:val="green"/>
                <w:lang w:eastAsia="x-none"/>
              </w:rPr>
              <w:t>@RAN1#117</w:t>
            </w:r>
          </w:p>
          <w:p w14:paraId="625E7E70" w14:textId="77777777" w:rsidR="006C29D8" w:rsidRPr="00BF30B5" w:rsidRDefault="006C29D8" w:rsidP="006C29D8">
            <w:pPr>
              <w:contextualSpacing/>
              <w:rPr>
                <w:bCs/>
              </w:rPr>
            </w:pPr>
            <w:r w:rsidRPr="00BF30B5">
              <w:rPr>
                <w:bCs/>
              </w:rPr>
              <w:t>For RRC CONNECTED mode, support UE capability report for determination of minimum time gap between LP-WUS reception and MR to start PDCCH monitoring.</w:t>
            </w:r>
          </w:p>
          <w:p w14:paraId="5E257869" w14:textId="77777777" w:rsidR="006C29D8" w:rsidRPr="00BF30B5" w:rsidRDefault="006C29D8" w:rsidP="00B41DF6">
            <w:pPr>
              <w:pStyle w:val="affff0"/>
              <w:widowControl/>
              <w:numPr>
                <w:ilvl w:val="0"/>
                <w:numId w:val="35"/>
              </w:numPr>
              <w:ind w:firstLineChars="0"/>
              <w:contextualSpacing/>
              <w:rPr>
                <w:rFonts w:ascii="Times New Roman" w:hAnsi="Times New Roman"/>
                <w:bCs/>
              </w:rPr>
            </w:pPr>
            <w:r w:rsidRPr="00BF30B5">
              <w:rPr>
                <w:rFonts w:ascii="Times New Roman" w:eastAsia="Yu Mincho" w:hAnsi="Times New Roman"/>
                <w:bCs/>
              </w:rPr>
              <w:t xml:space="preserve">FFS: exact value(s) of the </w:t>
            </w:r>
            <w:r w:rsidRPr="00BF30B5">
              <w:rPr>
                <w:rFonts w:ascii="Times New Roman" w:hAnsi="Times New Roman"/>
                <w:bCs/>
              </w:rPr>
              <w:t>minimum time gap</w:t>
            </w:r>
          </w:p>
          <w:p w14:paraId="5E6199E5" w14:textId="77777777" w:rsidR="00AB6EE8" w:rsidRPr="00AB6EE8" w:rsidRDefault="006C29D8" w:rsidP="00B41DF6">
            <w:pPr>
              <w:pStyle w:val="affff0"/>
              <w:widowControl/>
              <w:numPr>
                <w:ilvl w:val="0"/>
                <w:numId w:val="35"/>
              </w:numPr>
              <w:ind w:firstLineChars="0"/>
              <w:contextualSpacing/>
              <w:rPr>
                <w:lang w:bidi="ar"/>
              </w:rPr>
            </w:pPr>
            <w:r w:rsidRPr="00BF30B5">
              <w:rPr>
                <w:rFonts w:ascii="Times New Roman" w:eastAsia="Yu Mincho" w:hAnsi="Times New Roman"/>
                <w:bCs/>
              </w:rPr>
              <w:t xml:space="preserve">FFS: support of multiple </w:t>
            </w:r>
            <w:r w:rsidRPr="00BF30B5">
              <w:rPr>
                <w:rFonts w:ascii="Times New Roman" w:hAnsi="Times New Roman"/>
                <w:bCs/>
              </w:rPr>
              <w:t xml:space="preserve">minimum time </w:t>
            </w:r>
            <w:r w:rsidRPr="00BF30B5">
              <w:rPr>
                <w:rFonts w:ascii="Times New Roman" w:eastAsia="Yu Mincho" w:hAnsi="Times New Roman"/>
                <w:bCs/>
              </w:rPr>
              <w:t>gaps</w:t>
            </w:r>
          </w:p>
          <w:p w14:paraId="1BA7BC0D" w14:textId="2C23397F" w:rsidR="006C29D8" w:rsidRPr="006C29D8" w:rsidRDefault="006C29D8" w:rsidP="00B41DF6">
            <w:pPr>
              <w:pStyle w:val="affff0"/>
              <w:widowControl/>
              <w:numPr>
                <w:ilvl w:val="0"/>
                <w:numId w:val="35"/>
              </w:numPr>
              <w:ind w:firstLineChars="0"/>
              <w:contextualSpacing/>
              <w:rPr>
                <w:lang w:bidi="ar"/>
              </w:rPr>
            </w:pPr>
            <w:r w:rsidRPr="00BF30B5">
              <w:rPr>
                <w:rFonts w:ascii="Times New Roman" w:eastAsia="Yu Mincho" w:hAnsi="Times New Roman"/>
                <w:bCs/>
              </w:rPr>
              <w:t>FFS whether the reported value includes the duration for time/frequency synchronization of MR</w:t>
            </w:r>
          </w:p>
        </w:tc>
      </w:tr>
    </w:tbl>
    <w:p w14:paraId="1A5B7964" w14:textId="77777777" w:rsidR="006C29D8" w:rsidRDefault="006C29D8" w:rsidP="00D058A6">
      <w:pPr>
        <w:adjustRightInd w:val="0"/>
        <w:snapToGrid w:val="0"/>
        <w:spacing w:afterLines="50" w:after="120"/>
        <w:rPr>
          <w:rFonts w:ascii="Times New Roman" w:eastAsia="等线" w:hAnsi="Times New Roman" w:cs="Times New Roman"/>
          <w:iCs/>
          <w:sz w:val="20"/>
          <w:szCs w:val="20"/>
          <w:lang w:val="en-GB"/>
        </w:rPr>
      </w:pPr>
    </w:p>
    <w:p w14:paraId="5AEC4DB9" w14:textId="6F60CBC5" w:rsidR="00D058A6" w:rsidRDefault="00AE1D32"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The </w:t>
      </w:r>
      <w:r w:rsidR="00ED7ED3">
        <w:rPr>
          <w:rFonts w:ascii="Times New Roman" w:eastAsia="等线" w:hAnsi="Times New Roman" w:cs="Times New Roman" w:hint="eastAsia"/>
          <w:iCs/>
          <w:sz w:val="20"/>
          <w:szCs w:val="20"/>
          <w:lang w:val="en-GB"/>
        </w:rPr>
        <w:t>exact</w:t>
      </w:r>
      <w:r>
        <w:rPr>
          <w:rFonts w:ascii="Times New Roman" w:eastAsia="等线" w:hAnsi="Times New Roman" w:cs="Times New Roman"/>
          <w:iCs/>
          <w:sz w:val="20"/>
          <w:szCs w:val="20"/>
          <w:lang w:val="en-GB"/>
        </w:rPr>
        <w:t xml:space="preserve"> values for the time gap can be </w:t>
      </w:r>
      <w:r w:rsidR="0095546C">
        <w:rPr>
          <w:rFonts w:ascii="Times New Roman" w:eastAsia="等线" w:hAnsi="Times New Roman" w:cs="Times New Roman"/>
          <w:iCs/>
          <w:sz w:val="20"/>
          <w:szCs w:val="20"/>
          <w:lang w:val="en-GB"/>
        </w:rPr>
        <w:t xml:space="preserve">decided </w:t>
      </w:r>
      <w:r w:rsidR="00891509">
        <w:rPr>
          <w:rFonts w:ascii="Times New Roman" w:eastAsia="等线" w:hAnsi="Times New Roman" w:cs="Times New Roman"/>
          <w:iCs/>
          <w:sz w:val="20"/>
          <w:szCs w:val="20"/>
          <w:lang w:val="en-GB"/>
        </w:rPr>
        <w:t xml:space="preserve">after the LP-WUS signal design is clear. </w:t>
      </w:r>
      <w:r w:rsidR="0095546C">
        <w:rPr>
          <w:rFonts w:ascii="Times New Roman" w:eastAsia="等线" w:hAnsi="Times New Roman" w:cs="Times New Roman"/>
          <w:iCs/>
          <w:sz w:val="20"/>
          <w:szCs w:val="20"/>
          <w:lang w:val="en-GB"/>
        </w:rPr>
        <w:t>About</w:t>
      </w:r>
      <w:r w:rsidR="00891509">
        <w:rPr>
          <w:rFonts w:ascii="Times New Roman" w:eastAsia="等线" w:hAnsi="Times New Roman" w:cs="Times New Roman"/>
          <w:iCs/>
          <w:sz w:val="20"/>
          <w:szCs w:val="20"/>
          <w:lang w:val="en-GB"/>
        </w:rPr>
        <w:t xml:space="preserve"> the FFS</w:t>
      </w:r>
      <w:r w:rsidR="00AB6EE8">
        <w:rPr>
          <w:rFonts w:ascii="Times New Roman" w:eastAsia="等线" w:hAnsi="Times New Roman" w:cs="Times New Roman"/>
          <w:iCs/>
          <w:sz w:val="20"/>
          <w:szCs w:val="20"/>
          <w:lang w:val="en-GB"/>
        </w:rPr>
        <w:t xml:space="preserve"> on support of multiple minimum time gaps, we think it is beneficial </w:t>
      </w:r>
      <w:r w:rsidR="00AB6EE8">
        <w:rPr>
          <w:rFonts w:ascii="Times New Roman" w:eastAsia="Yu Mincho" w:hAnsi="Times New Roman" w:cs="Times New Roman"/>
          <w:sz w:val="20"/>
          <w:szCs w:val="20"/>
          <w:lang w:eastAsia="x-none"/>
        </w:rPr>
        <w:t xml:space="preserve">from UE implementation perspective to allow the UE to </w:t>
      </w:r>
      <w:r w:rsidR="00AB6EE8">
        <w:rPr>
          <w:rFonts w:ascii="Times New Roman" w:eastAsia="等线" w:hAnsi="Times New Roman" w:cs="Times New Roman"/>
          <w:iCs/>
          <w:sz w:val="20"/>
          <w:szCs w:val="20"/>
          <w:lang w:val="en-GB"/>
        </w:rPr>
        <w:t>report</w:t>
      </w:r>
      <w:r w:rsidR="00AB6EE8" w:rsidRPr="001472A4">
        <w:rPr>
          <w:rFonts w:ascii="Times New Roman" w:eastAsia="等线" w:hAnsi="Times New Roman" w:cs="Times New Roman"/>
          <w:iCs/>
          <w:sz w:val="20"/>
          <w:szCs w:val="20"/>
          <w:lang w:val="en-GB"/>
        </w:rPr>
        <w:t xml:space="preserve"> multiple</w:t>
      </w:r>
      <w:r w:rsidR="00AB6EE8">
        <w:rPr>
          <w:rFonts w:ascii="Times New Roman" w:eastAsia="等线" w:hAnsi="Times New Roman" w:cs="Times New Roman"/>
          <w:iCs/>
          <w:sz w:val="20"/>
          <w:szCs w:val="20"/>
          <w:lang w:val="en-GB"/>
        </w:rPr>
        <w:t xml:space="preserve"> </w:t>
      </w:r>
      <w:proofErr w:type="spellStart"/>
      <w:r w:rsidR="00AB6EE8">
        <w:rPr>
          <w:rFonts w:ascii="Times New Roman" w:eastAsia="等线" w:hAnsi="Times New Roman" w:cs="Times New Roman"/>
          <w:iCs/>
          <w:sz w:val="20"/>
          <w:szCs w:val="20"/>
          <w:lang w:val="en-GB"/>
        </w:rPr>
        <w:t>minimumtime</w:t>
      </w:r>
      <w:proofErr w:type="spellEnd"/>
      <w:r w:rsidR="00AB6EE8">
        <w:rPr>
          <w:rFonts w:ascii="Times New Roman" w:eastAsia="等线" w:hAnsi="Times New Roman" w:cs="Times New Roman"/>
          <w:iCs/>
          <w:sz w:val="20"/>
          <w:szCs w:val="20"/>
          <w:lang w:val="en-GB"/>
        </w:rPr>
        <w:t xml:space="preserve"> gap</w:t>
      </w:r>
      <w:r w:rsidR="00AB6EE8" w:rsidRPr="001472A4">
        <w:rPr>
          <w:rFonts w:ascii="Times New Roman" w:eastAsia="等线" w:hAnsi="Times New Roman" w:cs="Times New Roman"/>
          <w:iCs/>
          <w:sz w:val="20"/>
          <w:szCs w:val="20"/>
          <w:lang w:val="en-GB"/>
        </w:rPr>
        <w:t xml:space="preserve"> values for MR wake up.</w:t>
      </w:r>
      <w:r w:rsidR="0095546C">
        <w:rPr>
          <w:rFonts w:ascii="Times New Roman" w:eastAsia="Yu Mincho" w:hAnsi="Times New Roman" w:cs="Times New Roman"/>
          <w:sz w:val="20"/>
          <w:szCs w:val="20"/>
          <w:lang w:eastAsia="x-none"/>
        </w:rPr>
        <w:t xml:space="preserve"> </w:t>
      </w:r>
      <w:r w:rsidR="0095546C">
        <w:rPr>
          <w:rFonts w:ascii="Times New Roman" w:eastAsia="等线" w:hAnsi="Times New Roman" w:cs="Times New Roman"/>
          <w:iCs/>
          <w:sz w:val="20"/>
          <w:szCs w:val="20"/>
          <w:lang w:val="en-GB"/>
        </w:rPr>
        <w:t xml:space="preserve">For example, a UE </w:t>
      </w:r>
      <w:r w:rsidR="00D91421">
        <w:rPr>
          <w:rFonts w:ascii="Times New Roman" w:eastAsia="等线" w:hAnsi="Times New Roman" w:cs="Times New Roman"/>
          <w:iCs/>
          <w:sz w:val="20"/>
          <w:szCs w:val="20"/>
          <w:lang w:val="en-GB"/>
        </w:rPr>
        <w:t xml:space="preserve">can </w:t>
      </w:r>
      <w:r w:rsidR="0095546C">
        <w:rPr>
          <w:rFonts w:ascii="Times New Roman" w:eastAsia="等线" w:hAnsi="Times New Roman" w:cs="Times New Roman"/>
          <w:iCs/>
          <w:sz w:val="20"/>
          <w:szCs w:val="20"/>
          <w:lang w:val="en-GB"/>
        </w:rPr>
        <w:t>support</w:t>
      </w:r>
      <w:r w:rsidR="00D91421">
        <w:rPr>
          <w:rFonts w:ascii="Times New Roman" w:eastAsia="等线" w:hAnsi="Times New Roman" w:cs="Times New Roman"/>
          <w:iCs/>
          <w:sz w:val="20"/>
          <w:szCs w:val="20"/>
          <w:lang w:val="en-GB"/>
        </w:rPr>
        <w:t xml:space="preserve"> three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20ms, 6ms and 0ms</w:t>
      </w:r>
      <w:r w:rsidR="0095546C">
        <w:rPr>
          <w:rFonts w:ascii="Times New Roman" w:eastAsia="等线" w:hAnsi="Times New Roman" w:cs="Times New Roman"/>
          <w:iCs/>
          <w:sz w:val="20"/>
          <w:szCs w:val="20"/>
          <w:lang w:val="en-GB"/>
        </w:rPr>
        <w:t xml:space="preserve">, while the other UE can </w:t>
      </w:r>
      <w:r w:rsidR="00D91421">
        <w:rPr>
          <w:rFonts w:ascii="Times New Roman" w:eastAsia="等线" w:hAnsi="Times New Roman" w:cs="Times New Roman"/>
          <w:iCs/>
          <w:sz w:val="20"/>
          <w:szCs w:val="20"/>
          <w:lang w:val="en-GB"/>
        </w:rPr>
        <w:t>only support</w:t>
      </w:r>
      <w:r w:rsidR="00D91421" w:rsidRPr="00D91421">
        <w:rPr>
          <w:rFonts w:ascii="Times New Roman" w:eastAsia="等线" w:hAnsi="Times New Roman" w:cs="Times New Roman"/>
          <w:iCs/>
          <w:sz w:val="20"/>
          <w:szCs w:val="20"/>
          <w:lang w:val="en-GB"/>
        </w:rPr>
        <w:t xml:space="preserve"> </w:t>
      </w:r>
      <w:r w:rsidR="00D91421">
        <w:rPr>
          <w:rFonts w:ascii="Times New Roman" w:eastAsia="等线" w:hAnsi="Times New Roman" w:cs="Times New Roman"/>
          <w:iCs/>
          <w:sz w:val="20"/>
          <w:szCs w:val="20"/>
          <w:lang w:val="en-GB"/>
        </w:rPr>
        <w:t xml:space="preserve">two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 xml:space="preserve">20ms, 0ms. </w:t>
      </w:r>
      <w:r w:rsidR="00D058A6">
        <w:rPr>
          <w:rFonts w:ascii="Times New Roman" w:eastAsia="等线" w:hAnsi="Times New Roman" w:cs="Times New Roman"/>
          <w:iCs/>
          <w:sz w:val="20"/>
          <w:szCs w:val="20"/>
          <w:lang w:val="en-GB"/>
        </w:rPr>
        <w:t xml:space="preserve">After </w:t>
      </w:r>
      <w:r w:rsidR="00D058A6">
        <w:rPr>
          <w:rFonts w:ascii="Times New Roman" w:eastAsia="等线" w:hAnsi="Times New Roman" w:cs="Times New Roman" w:hint="eastAsia"/>
          <w:iCs/>
          <w:sz w:val="20"/>
          <w:szCs w:val="20"/>
          <w:lang w:val="en-GB"/>
        </w:rPr>
        <w:t>receiving</w:t>
      </w:r>
      <w:r w:rsidR="00D058A6">
        <w:rPr>
          <w:rFonts w:ascii="Times New Roman" w:eastAsia="等线" w:hAnsi="Times New Roman" w:cs="Times New Roman"/>
          <w:iCs/>
          <w:sz w:val="20"/>
          <w:szCs w:val="20"/>
          <w:lang w:val="en-GB"/>
        </w:rPr>
        <w:t xml:space="preserve"> the</w:t>
      </w:r>
      <w:r w:rsidR="0095546C" w:rsidRPr="0095546C">
        <w:rPr>
          <w:rFonts w:ascii="Times New Roman" w:eastAsia="Yu Mincho" w:hAnsi="Times New Roman" w:cs="Times New Roman"/>
          <w:sz w:val="20"/>
          <w:szCs w:val="20"/>
          <w:lang w:eastAsia="x-none"/>
        </w:rPr>
        <w:t xml:space="preserve"> </w:t>
      </w:r>
      <w:r w:rsidR="0095546C" w:rsidRPr="00333873">
        <w:rPr>
          <w:rFonts w:ascii="Times New Roman" w:eastAsia="Yu Mincho" w:hAnsi="Times New Roman" w:cs="Times New Roman"/>
          <w:sz w:val="20"/>
          <w:szCs w:val="20"/>
          <w:lang w:eastAsia="x-none"/>
        </w:rPr>
        <w:t>supported minimum time gap</w:t>
      </w:r>
      <w:r w:rsidR="00D058A6">
        <w:rPr>
          <w:rFonts w:ascii="Times New Roman" w:eastAsia="等线" w:hAnsi="Times New Roman" w:cs="Times New Roman"/>
          <w:iCs/>
          <w:sz w:val="20"/>
          <w:szCs w:val="20"/>
          <w:lang w:val="en-GB"/>
        </w:rPr>
        <w:t xml:space="preserve"> reported from the UE, </w:t>
      </w:r>
      <w:r w:rsidR="0095546C">
        <w:rPr>
          <w:rFonts w:ascii="Times New Roman" w:eastAsia="等线" w:hAnsi="Times New Roman" w:cs="Times New Roman"/>
          <w:iCs/>
          <w:sz w:val="20"/>
          <w:szCs w:val="20"/>
          <w:lang w:val="en-GB"/>
        </w:rPr>
        <w:t xml:space="preserve">the </w:t>
      </w:r>
      <w:r w:rsidR="00D058A6">
        <w:rPr>
          <w:rFonts w:ascii="Times New Roman" w:eastAsia="等线" w:hAnsi="Times New Roman" w:cs="Times New Roman"/>
          <w:iCs/>
          <w:sz w:val="20"/>
          <w:szCs w:val="20"/>
          <w:lang w:val="en-GB"/>
        </w:rPr>
        <w:t xml:space="preserve">network </w:t>
      </w:r>
      <w:r w:rsidR="0095546C">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 xml:space="preserve"> configure UE with </w:t>
      </w:r>
      <w:r w:rsidR="0083734A">
        <w:rPr>
          <w:rFonts w:ascii="Times New Roman" w:eastAsia="等线" w:hAnsi="Times New Roman" w:cs="Times New Roman"/>
          <w:iCs/>
          <w:sz w:val="20"/>
          <w:szCs w:val="20"/>
          <w:lang w:val="en-GB"/>
        </w:rPr>
        <w:t>one</w:t>
      </w:r>
      <w:r w:rsidR="00D058A6">
        <w:rPr>
          <w:rFonts w:ascii="Times New Roman" w:eastAsia="等线" w:hAnsi="Times New Roman" w:cs="Times New Roman"/>
          <w:iCs/>
          <w:sz w:val="20"/>
          <w:szCs w:val="20"/>
          <w:lang w:val="en-GB"/>
        </w:rPr>
        <w:t xml:space="preserve"> time gap between the WUS monitorting occasion and the time when MR can start PDCCH monitoring. </w:t>
      </w:r>
      <w:r w:rsidR="00D058A6" w:rsidRPr="001472A4">
        <w:rPr>
          <w:rFonts w:ascii="Times New Roman" w:eastAsia="等线" w:hAnsi="Times New Roman" w:cs="Times New Roman"/>
          <w:iCs/>
          <w:sz w:val="20"/>
          <w:szCs w:val="20"/>
          <w:lang w:val="en-GB"/>
        </w:rPr>
        <w:t xml:space="preserve">Based on the </w:t>
      </w:r>
      <w:r w:rsidR="00D058A6">
        <w:rPr>
          <w:rFonts w:ascii="Times New Roman" w:eastAsia="等线" w:hAnsi="Times New Roman" w:cs="Times New Roman"/>
          <w:iCs/>
          <w:sz w:val="20"/>
          <w:szCs w:val="20"/>
          <w:lang w:val="en-GB"/>
        </w:rPr>
        <w:t>network’</w:t>
      </w:r>
      <w:r w:rsidR="00D058A6" w:rsidRPr="001472A4">
        <w:rPr>
          <w:rFonts w:ascii="Times New Roman" w:eastAsia="等线" w:hAnsi="Times New Roman" w:cs="Times New Roman"/>
          <w:iCs/>
          <w:sz w:val="20"/>
          <w:szCs w:val="20"/>
          <w:lang w:val="en-GB"/>
        </w:rPr>
        <w:t xml:space="preserve">s configuration, </w:t>
      </w:r>
      <w:r w:rsidR="00D058A6">
        <w:rPr>
          <w:rFonts w:ascii="Times New Roman" w:eastAsia="等线" w:hAnsi="Times New Roman" w:cs="Times New Roman"/>
          <w:iCs/>
          <w:sz w:val="20"/>
          <w:szCs w:val="20"/>
          <w:lang w:val="en-GB"/>
        </w:rPr>
        <w:t xml:space="preserve">the </w:t>
      </w:r>
      <w:r w:rsidR="00D058A6" w:rsidRPr="001472A4">
        <w:rPr>
          <w:rFonts w:ascii="Times New Roman" w:eastAsia="等线" w:hAnsi="Times New Roman" w:cs="Times New Roman"/>
          <w:iCs/>
          <w:sz w:val="20"/>
          <w:szCs w:val="20"/>
          <w:lang w:val="en-GB"/>
        </w:rPr>
        <w:t>UE determines which sleep mode it can enter. For example,</w:t>
      </w:r>
      <w:r w:rsidR="00D058A6">
        <w:rPr>
          <w:rFonts w:ascii="Times New Roman" w:eastAsia="等线" w:hAnsi="Times New Roman" w:cs="Times New Roman"/>
          <w:iCs/>
          <w:sz w:val="20"/>
          <w:szCs w:val="20"/>
          <w:lang w:val="en-GB"/>
        </w:rPr>
        <w:t xml:space="preserve"> in case UE reports two </w:t>
      </w:r>
      <w:r w:rsidR="00D058A6">
        <w:rPr>
          <w:rFonts w:ascii="Times New Roman" w:eastAsia="等线" w:hAnsi="Times New Roman" w:cs="Times New Roman"/>
          <w:iCs/>
          <w:sz w:val="20"/>
          <w:szCs w:val="20"/>
          <w:lang w:val="en-GB"/>
        </w:rPr>
        <w:lastRenderedPageBreak/>
        <w:t xml:space="preserve">transition time values of 20ms (MR can enter deep sleep) and 6ms (MR can enter light sleep), </w:t>
      </w:r>
      <w:r w:rsidR="00D058A6" w:rsidRPr="009516E9">
        <w:rPr>
          <w:rFonts w:ascii="Times New Roman" w:eastAsia="等线" w:hAnsi="Times New Roman" w:cs="Times New Roman"/>
          <w:iCs/>
          <w:sz w:val="20"/>
          <w:szCs w:val="20"/>
          <w:lang w:val="en-GB"/>
        </w:rPr>
        <w:t>the network configures the</w:t>
      </w:r>
      <w:r w:rsidR="00D058A6">
        <w:rPr>
          <w:rFonts w:ascii="Times New Roman" w:eastAsia="等线" w:hAnsi="Times New Roman" w:cs="Times New Roman"/>
          <w:iCs/>
          <w:sz w:val="20"/>
          <w:szCs w:val="20"/>
          <w:lang w:val="en-GB"/>
        </w:rPr>
        <w:t xml:space="preserve"> transition time/time gap is 8ms, </w:t>
      </w:r>
      <w:r w:rsidR="00D058A6" w:rsidRPr="009516E9">
        <w:rPr>
          <w:rFonts w:ascii="Times New Roman" w:eastAsia="等线" w:hAnsi="Times New Roman" w:cs="Times New Roman"/>
          <w:iCs/>
          <w:sz w:val="20"/>
          <w:szCs w:val="20"/>
          <w:lang w:val="en-GB"/>
        </w:rPr>
        <w:t xml:space="preserve">it means UE MR </w:t>
      </w:r>
      <w:r w:rsidR="00D058A6">
        <w:rPr>
          <w:rFonts w:ascii="Times New Roman" w:eastAsia="等线" w:hAnsi="Times New Roman" w:cs="Times New Roman"/>
          <w:iCs/>
          <w:sz w:val="20"/>
          <w:szCs w:val="20"/>
          <w:lang w:val="en-GB"/>
        </w:rPr>
        <w:t xml:space="preserve">is allowed to enter light sleep and </w:t>
      </w:r>
      <w:r w:rsidR="00D058A6" w:rsidRPr="009516E9">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not enter deep sleep</w:t>
      </w:r>
      <w:r w:rsidR="00D058A6" w:rsidRPr="009516E9">
        <w:rPr>
          <w:rFonts w:ascii="Times New Roman" w:eastAsia="等线" w:hAnsi="Times New Roman" w:cs="Times New Roman"/>
          <w:iCs/>
          <w:sz w:val="20"/>
          <w:szCs w:val="20"/>
          <w:lang w:val="en-GB"/>
        </w:rPr>
        <w:t>.</w:t>
      </w:r>
      <w:r w:rsidR="00D058A6">
        <w:rPr>
          <w:rFonts w:ascii="Times New Roman" w:eastAsia="等线" w:hAnsi="Times New Roman" w:cs="Times New Roman"/>
          <w:iCs/>
          <w:sz w:val="20"/>
          <w:szCs w:val="20"/>
          <w:lang w:val="en-GB"/>
        </w:rPr>
        <w:t xml:space="preserve"> </w:t>
      </w:r>
    </w:p>
    <w:p w14:paraId="783A8960" w14:textId="7429851A" w:rsidR="00E51514" w:rsidRDefault="00D058A6" w:rsidP="00E51514">
      <w:pPr>
        <w:adjustRightInd w:val="0"/>
        <w:snapToGrid w:val="0"/>
        <w:rPr>
          <w:rFonts w:ascii="Times New Roman" w:eastAsia="等线" w:hAnsi="Times New Roman" w:cs="Times New Roman"/>
          <w:b/>
          <w:bCs/>
          <w:iCs/>
          <w:sz w:val="20"/>
          <w:szCs w:val="20"/>
          <w:lang w:val="en-GB"/>
        </w:rPr>
      </w:pPr>
      <w:bookmarkStart w:id="10" w:name="_Hlk159260877"/>
      <w:r w:rsidRPr="00D91421">
        <w:rPr>
          <w:rFonts w:ascii="Times New Roman" w:eastAsia="等线" w:hAnsi="Times New Roman" w:cs="Times New Roman"/>
          <w:b/>
          <w:bCs/>
          <w:iCs/>
          <w:sz w:val="20"/>
          <w:szCs w:val="20"/>
          <w:lang w:val="en-GB"/>
        </w:rPr>
        <w:t xml:space="preserve">Proposal </w:t>
      </w:r>
      <w:r w:rsidR="00E51514">
        <w:rPr>
          <w:rFonts w:ascii="Times New Roman" w:eastAsia="等线" w:hAnsi="Times New Roman" w:cs="Times New Roman"/>
          <w:b/>
          <w:bCs/>
          <w:iCs/>
          <w:sz w:val="20"/>
          <w:szCs w:val="20"/>
          <w:lang w:val="en-GB"/>
        </w:rPr>
        <w:t>5</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w:t>
      </w:r>
      <w:r w:rsidR="00E51514">
        <w:rPr>
          <w:rFonts w:ascii="Times New Roman" w:eastAsia="等线" w:hAnsi="Times New Roman" w:cs="Times New Roman"/>
          <w:b/>
          <w:bCs/>
          <w:iCs/>
          <w:sz w:val="20"/>
          <w:szCs w:val="20"/>
          <w:lang w:val="en-GB"/>
        </w:rPr>
        <w:t>following:</w:t>
      </w:r>
    </w:p>
    <w:p w14:paraId="6C2E4904" w14:textId="77777777" w:rsidR="00E51514" w:rsidRDefault="00D058A6" w:rsidP="00B41DF6">
      <w:pPr>
        <w:pStyle w:val="affff0"/>
        <w:numPr>
          <w:ilvl w:val="0"/>
          <w:numId w:val="40"/>
        </w:numPr>
        <w:adjustRightInd w:val="0"/>
        <w:snapToGrid w:val="0"/>
        <w:ind w:firstLineChars="0"/>
        <w:rPr>
          <w:rFonts w:ascii="Times New Roman" w:hAnsi="Times New Roman" w:cs="Times New Roman"/>
          <w:b/>
          <w:bCs/>
          <w:sz w:val="20"/>
          <w:szCs w:val="20"/>
        </w:rPr>
      </w:pPr>
      <w:r w:rsidRPr="00E51514">
        <w:rPr>
          <w:rFonts w:ascii="Times New Roman" w:eastAsia="等线" w:hAnsi="Times New Roman" w:cs="Times New Roman"/>
          <w:b/>
          <w:bCs/>
          <w:iCs/>
          <w:sz w:val="20"/>
          <w:szCs w:val="20"/>
          <w:lang w:val="en-GB"/>
        </w:rPr>
        <w:t xml:space="preserve">UE can report one or more than one </w:t>
      </w:r>
      <w:r w:rsidR="0095546C" w:rsidRPr="00E51514">
        <w:rPr>
          <w:rFonts w:ascii="Times New Roman" w:eastAsia="等线" w:hAnsi="Times New Roman" w:cs="Times New Roman"/>
          <w:b/>
          <w:bCs/>
          <w:iCs/>
          <w:sz w:val="20"/>
          <w:szCs w:val="20"/>
          <w:lang w:val="en-GB"/>
        </w:rPr>
        <w:t xml:space="preserve">minimum </w:t>
      </w:r>
      <w:r w:rsidRPr="00E51514">
        <w:rPr>
          <w:rFonts w:ascii="Times New Roman" w:eastAsia="等线" w:hAnsi="Times New Roman" w:cs="Times New Roman"/>
          <w:b/>
          <w:bCs/>
          <w:iCs/>
          <w:sz w:val="20"/>
          <w:szCs w:val="20"/>
          <w:lang w:val="en-GB"/>
        </w:rPr>
        <w:t>time gap</w:t>
      </w:r>
      <w:r w:rsidR="006837E9" w:rsidRPr="00E51514">
        <w:rPr>
          <w:rFonts w:ascii="Times New Roman" w:eastAsia="等线" w:hAnsi="Times New Roman" w:cs="Times New Roman"/>
          <w:b/>
          <w:bCs/>
          <w:iCs/>
          <w:sz w:val="20"/>
          <w:szCs w:val="20"/>
          <w:lang w:val="en-GB"/>
        </w:rPr>
        <w:t xml:space="preserve"> value(s)</w:t>
      </w:r>
      <w:r w:rsidRPr="00E51514">
        <w:rPr>
          <w:rFonts w:ascii="Times New Roman" w:eastAsia="等线" w:hAnsi="Times New Roman" w:cs="Times New Roman"/>
          <w:b/>
          <w:bCs/>
          <w:iCs/>
          <w:sz w:val="20"/>
          <w:szCs w:val="20"/>
          <w:lang w:val="en-GB"/>
        </w:rPr>
        <w:t xml:space="preserve"> </w:t>
      </w:r>
      <w:r w:rsidR="0095546C" w:rsidRPr="00E51514">
        <w:rPr>
          <w:rFonts w:ascii="Times New Roman" w:eastAsia="等线" w:hAnsi="Times New Roman" w:cs="Times New Roman"/>
          <w:b/>
          <w:bCs/>
          <w:iCs/>
          <w:sz w:val="20"/>
          <w:szCs w:val="20"/>
          <w:lang w:val="en-GB"/>
        </w:rPr>
        <w:t>between LP-WUS reception and MR to start PDCCH monitoring</w:t>
      </w:r>
      <w:r w:rsidR="00E51514" w:rsidRPr="00E51514">
        <w:rPr>
          <w:rFonts w:ascii="Times New Roman" w:hAnsi="Times New Roman" w:cs="Times New Roman"/>
          <w:b/>
          <w:bCs/>
          <w:sz w:val="20"/>
          <w:szCs w:val="20"/>
        </w:rPr>
        <w:t>.</w:t>
      </w:r>
      <w:r w:rsidR="006837E9" w:rsidRPr="00E51514">
        <w:rPr>
          <w:rFonts w:ascii="Times New Roman" w:hAnsi="Times New Roman" w:cs="Times New Roman"/>
          <w:b/>
          <w:bCs/>
          <w:sz w:val="20"/>
          <w:szCs w:val="20"/>
        </w:rPr>
        <w:t xml:space="preserve"> </w:t>
      </w:r>
    </w:p>
    <w:p w14:paraId="2D88AB6C" w14:textId="77777777" w:rsidR="00E51514" w:rsidRPr="00E51514" w:rsidRDefault="00E51514" w:rsidP="00B41DF6">
      <w:pPr>
        <w:pStyle w:val="affff0"/>
        <w:numPr>
          <w:ilvl w:val="1"/>
          <w:numId w:val="40"/>
        </w:numPr>
        <w:adjustRightInd w:val="0"/>
        <w:snapToGrid w:val="0"/>
        <w:ind w:firstLineChars="0"/>
        <w:rPr>
          <w:rFonts w:ascii="Times New Roman" w:eastAsia="等线" w:hAnsi="Times New Roman" w:cs="Times New Roman"/>
          <w:b/>
          <w:bCs/>
          <w:iCs/>
          <w:sz w:val="20"/>
          <w:szCs w:val="20"/>
          <w:lang w:val="en-GB"/>
        </w:rPr>
      </w:pPr>
      <w:r w:rsidRPr="00E51514">
        <w:rPr>
          <w:rFonts w:ascii="Times New Roman" w:hAnsi="Times New Roman" w:cs="Times New Roman"/>
          <w:b/>
          <w:bCs/>
          <w:sz w:val="20"/>
          <w:szCs w:val="20"/>
        </w:rPr>
        <w:t>The d</w:t>
      </w:r>
      <w:r w:rsidR="006837E9" w:rsidRPr="00E51514">
        <w:rPr>
          <w:rFonts w:ascii="Times New Roman" w:hAnsi="Times New Roman" w:cs="Times New Roman"/>
          <w:b/>
          <w:bCs/>
          <w:sz w:val="20"/>
          <w:szCs w:val="20"/>
        </w:rPr>
        <w:t>ifferent minimum time gap values can be associated with different MR sleep states</w:t>
      </w:r>
      <w:r w:rsidRPr="00E51514">
        <w:rPr>
          <w:rFonts w:ascii="Times New Roman" w:hAnsi="Times New Roman" w:cs="Times New Roman"/>
          <w:b/>
          <w:bCs/>
          <w:sz w:val="20"/>
          <w:szCs w:val="20"/>
        </w:rPr>
        <w:t>.</w:t>
      </w:r>
    </w:p>
    <w:p w14:paraId="328B5F28" w14:textId="39026FD2" w:rsidR="00E51514" w:rsidRDefault="00E51514" w:rsidP="00B41DF6">
      <w:pPr>
        <w:pStyle w:val="affff0"/>
        <w:numPr>
          <w:ilvl w:val="0"/>
          <w:numId w:val="40"/>
        </w:numPr>
        <w:adjustRightInd w:val="0"/>
        <w:snapToGrid w:val="0"/>
        <w:ind w:firstLineChars="0"/>
        <w:rPr>
          <w:rFonts w:ascii="Times New Roman" w:eastAsia="等线" w:hAnsi="Times New Roman" w:cs="Times New Roman"/>
          <w:b/>
          <w:bCs/>
          <w:iCs/>
          <w:sz w:val="20"/>
          <w:szCs w:val="20"/>
          <w:lang w:val="en-GB"/>
        </w:rPr>
      </w:pPr>
      <w:r w:rsidRPr="00E51514">
        <w:rPr>
          <w:rFonts w:ascii="Times New Roman" w:eastAsia="等线" w:hAnsi="Times New Roman" w:cs="Times New Roman"/>
          <w:b/>
          <w:bCs/>
          <w:iCs/>
          <w:sz w:val="20"/>
          <w:szCs w:val="20"/>
          <w:lang w:val="en-GB"/>
        </w:rPr>
        <w:t>Network configures one time gap between LP-WUS reception and MR starting PDCCH monitoring.</w:t>
      </w:r>
    </w:p>
    <w:p w14:paraId="7D169502" w14:textId="77777777" w:rsidR="00251C04" w:rsidRPr="00251C04" w:rsidRDefault="00251C04" w:rsidP="00251C04">
      <w:pPr>
        <w:adjustRightInd w:val="0"/>
        <w:snapToGrid w:val="0"/>
        <w:rPr>
          <w:rFonts w:ascii="Times New Roman" w:eastAsia="等线" w:hAnsi="Times New Roman" w:cs="Times New Roman"/>
          <w:b/>
          <w:bCs/>
          <w:iCs/>
          <w:sz w:val="20"/>
          <w:szCs w:val="20"/>
          <w:lang w:val="en-GB"/>
        </w:rPr>
      </w:pPr>
    </w:p>
    <w:p w14:paraId="5691641D" w14:textId="6BFCFA41" w:rsidR="0089317B" w:rsidRDefault="00E51514" w:rsidP="00FE4CF5">
      <w:pPr>
        <w:adjustRightInd w:val="0"/>
        <w:snapToGrid w:val="0"/>
        <w:spacing w:afterLines="50" w:after="120"/>
        <w:rPr>
          <w:rFonts w:ascii="Times New Roman" w:eastAsia="等线" w:hAnsi="Times New Roman" w:cs="Times New Roman"/>
          <w:iCs/>
          <w:sz w:val="20"/>
          <w:szCs w:val="20"/>
          <w:lang w:val="en-GB"/>
        </w:rPr>
      </w:pPr>
      <w:r w:rsidRPr="00E51514">
        <w:rPr>
          <w:rFonts w:ascii="Times New Roman" w:eastAsia="等线" w:hAnsi="Times New Roman" w:cs="Times New Roman"/>
          <w:iCs/>
          <w:sz w:val="20"/>
          <w:szCs w:val="20"/>
          <w:lang w:val="en-GB"/>
        </w:rPr>
        <w:t xml:space="preserve">About </w:t>
      </w:r>
      <w:r>
        <w:rPr>
          <w:rFonts w:ascii="Times New Roman" w:eastAsia="等线" w:hAnsi="Times New Roman" w:cs="Times New Roman"/>
          <w:iCs/>
          <w:sz w:val="20"/>
          <w:szCs w:val="20"/>
          <w:lang w:val="en-GB"/>
        </w:rPr>
        <w:t>whether the reported value(s) for the</w:t>
      </w:r>
      <w:r w:rsidRPr="00E51514">
        <w:rPr>
          <w:rFonts w:ascii="Times New Roman" w:eastAsia="等线" w:hAnsi="Times New Roman" w:cs="Times New Roman"/>
          <w:iCs/>
          <w:sz w:val="20"/>
          <w:szCs w:val="20"/>
          <w:lang w:val="en-GB"/>
        </w:rPr>
        <w:t xml:space="preserve"> minimum time gap</w:t>
      </w:r>
      <w:r>
        <w:rPr>
          <w:rFonts w:ascii="Times New Roman" w:eastAsia="等线" w:hAnsi="Times New Roman" w:cs="Times New Roman"/>
          <w:iCs/>
          <w:sz w:val="20"/>
          <w:szCs w:val="20"/>
          <w:lang w:val="en-GB"/>
        </w:rPr>
        <w:t xml:space="preserve"> </w:t>
      </w:r>
      <w:r w:rsidRPr="00E51514">
        <w:rPr>
          <w:rFonts w:ascii="Times New Roman" w:eastAsia="等线" w:hAnsi="Times New Roman" w:cs="Times New Roman"/>
          <w:iCs/>
          <w:sz w:val="20"/>
          <w:szCs w:val="20"/>
          <w:lang w:val="en-GB"/>
        </w:rPr>
        <w:t>includes the duration for time/frequency synchronization of MR</w:t>
      </w:r>
      <w:r>
        <w:rPr>
          <w:rFonts w:ascii="Times New Roman" w:eastAsia="等线" w:hAnsi="Times New Roman" w:cs="Times New Roman"/>
          <w:iCs/>
          <w:sz w:val="20"/>
          <w:szCs w:val="20"/>
          <w:lang w:val="en-GB"/>
        </w:rPr>
        <w:t xml:space="preserve">, </w:t>
      </w:r>
      <w:r w:rsidR="00813CB0">
        <w:rPr>
          <w:rFonts w:ascii="Times New Roman" w:eastAsia="等线" w:hAnsi="Times New Roman" w:cs="Times New Roman"/>
          <w:iCs/>
          <w:sz w:val="20"/>
          <w:szCs w:val="20"/>
          <w:lang w:val="en-GB"/>
        </w:rPr>
        <w:t xml:space="preserve">for RRC connected mode, ultra-deep sleep is not allowed for MR and MR is still required to perform </w:t>
      </w:r>
      <w:r w:rsidR="00813CB0" w:rsidRPr="00813CB0">
        <w:rPr>
          <w:rFonts w:ascii="Times New Roman" w:eastAsia="等线" w:hAnsi="Times New Roman" w:cs="Times New Roman"/>
          <w:iCs/>
          <w:sz w:val="20"/>
          <w:szCs w:val="20"/>
          <w:lang w:val="en-GB"/>
        </w:rPr>
        <w:t xml:space="preserve">RLM/BFD/CSI and RRM measurement. Therefore, </w:t>
      </w:r>
      <w:r w:rsidR="00813CB0">
        <w:rPr>
          <w:rFonts w:ascii="Times New Roman" w:eastAsia="等线" w:hAnsi="Times New Roman" w:cs="Times New Roman"/>
          <w:iCs/>
          <w:sz w:val="20"/>
          <w:szCs w:val="20"/>
          <w:lang w:val="en-GB"/>
        </w:rPr>
        <w:t xml:space="preserve">at least for MR in micro and </w:t>
      </w:r>
      <w:r w:rsidR="00813CB0" w:rsidRPr="00813CB0">
        <w:rPr>
          <w:rFonts w:ascii="Times New Roman" w:eastAsia="等线" w:hAnsi="Times New Roman" w:cs="Times New Roman"/>
          <w:iCs/>
          <w:sz w:val="20"/>
          <w:szCs w:val="20"/>
          <w:lang w:val="en-GB"/>
        </w:rPr>
        <w:t>light sleep state</w:t>
      </w:r>
      <w:r w:rsidR="00813CB0">
        <w:rPr>
          <w:rFonts w:ascii="Times New Roman" w:eastAsia="等线" w:hAnsi="Times New Roman" w:cs="Times New Roman"/>
          <w:iCs/>
          <w:sz w:val="20"/>
          <w:szCs w:val="20"/>
          <w:lang w:val="en-GB"/>
        </w:rPr>
        <w:t xml:space="preserve">, it is reasonable to assume MR already </w:t>
      </w:r>
      <w:proofErr w:type="spellStart"/>
      <w:r w:rsidR="00BC0C7D">
        <w:rPr>
          <w:rFonts w:ascii="Times New Roman" w:eastAsia="等线" w:hAnsi="Times New Roman" w:cs="Times New Roman"/>
          <w:iCs/>
          <w:sz w:val="20"/>
          <w:szCs w:val="20"/>
          <w:lang w:val="en-GB"/>
        </w:rPr>
        <w:t>synchronizd</w:t>
      </w:r>
      <w:proofErr w:type="spellEnd"/>
      <w:r w:rsidR="00BC0C7D">
        <w:rPr>
          <w:rFonts w:ascii="Times New Roman" w:eastAsia="等线" w:hAnsi="Times New Roman" w:cs="Times New Roman"/>
          <w:iCs/>
          <w:sz w:val="20"/>
          <w:szCs w:val="20"/>
          <w:lang w:val="en-GB"/>
        </w:rPr>
        <w:t xml:space="preserve"> once it wakes up. For MR in deep sleep, </w:t>
      </w:r>
      <w:r w:rsidR="005D4FCE" w:rsidRPr="00E51514">
        <w:rPr>
          <w:rFonts w:ascii="Times New Roman" w:eastAsia="等线" w:hAnsi="Times New Roman" w:cs="Times New Roman"/>
          <w:iCs/>
          <w:sz w:val="20"/>
          <w:szCs w:val="20"/>
          <w:lang w:val="en-GB"/>
        </w:rPr>
        <w:t>time/frequency synchronization of MR</w:t>
      </w:r>
      <w:r w:rsidR="005D4FCE">
        <w:rPr>
          <w:rFonts w:ascii="Times New Roman" w:eastAsia="等线" w:hAnsi="Times New Roman" w:cs="Times New Roman"/>
          <w:iCs/>
          <w:sz w:val="20"/>
          <w:szCs w:val="20"/>
          <w:lang w:val="en-GB"/>
        </w:rPr>
        <w:t xml:space="preserve"> may or may not be needed</w:t>
      </w:r>
      <w:r w:rsidR="00FE4CF5">
        <w:rPr>
          <w:rFonts w:ascii="Times New Roman" w:eastAsia="等线" w:hAnsi="Times New Roman" w:cs="Times New Roman"/>
          <w:iCs/>
          <w:sz w:val="20"/>
          <w:szCs w:val="20"/>
          <w:lang w:val="en-GB"/>
        </w:rPr>
        <w:t>, depending on various factors like SNR, UE implementation etc.</w:t>
      </w:r>
      <w:r w:rsidR="005D4FCE">
        <w:rPr>
          <w:rFonts w:ascii="Times New Roman" w:eastAsia="等线" w:hAnsi="Times New Roman" w:cs="Times New Roman"/>
          <w:iCs/>
          <w:sz w:val="20"/>
          <w:szCs w:val="20"/>
          <w:lang w:val="en-GB"/>
        </w:rPr>
        <w:t xml:space="preserve"> If it is needed, </w:t>
      </w:r>
      <w:r w:rsidR="00FE4CF5">
        <w:rPr>
          <w:rFonts w:ascii="Times New Roman" w:eastAsia="等线" w:hAnsi="Times New Roman" w:cs="Times New Roman"/>
          <w:iCs/>
          <w:sz w:val="20"/>
          <w:szCs w:val="20"/>
          <w:lang w:val="en-GB"/>
        </w:rPr>
        <w:t xml:space="preserve">the time required for MR </w:t>
      </w:r>
      <w:r w:rsidR="00FE4CF5" w:rsidRPr="00E51514">
        <w:rPr>
          <w:rFonts w:ascii="Times New Roman" w:eastAsia="等线" w:hAnsi="Times New Roman" w:cs="Times New Roman"/>
          <w:iCs/>
          <w:sz w:val="20"/>
          <w:szCs w:val="20"/>
          <w:lang w:val="en-GB"/>
        </w:rPr>
        <w:t>time/frequency synchronization</w:t>
      </w:r>
      <w:r w:rsidR="00FE4CF5">
        <w:rPr>
          <w:rFonts w:ascii="Times New Roman" w:eastAsia="等线" w:hAnsi="Times New Roman" w:cs="Times New Roman"/>
          <w:iCs/>
          <w:sz w:val="20"/>
          <w:szCs w:val="20"/>
          <w:lang w:val="en-GB"/>
        </w:rPr>
        <w:t xml:space="preserve"> depends on the assumptions for the time gap between the time when MR wakes up and the time when SSB or TRS is received and the SSB/TRS periodicities, which may be difficult or realistic to make the aligned assumptions. Therefore, we prefer the minimum time gap does not include </w:t>
      </w:r>
      <w:r w:rsidR="00FE4CF5" w:rsidRPr="00E51514">
        <w:rPr>
          <w:rFonts w:ascii="Times New Roman" w:eastAsia="等线" w:hAnsi="Times New Roman" w:cs="Times New Roman"/>
          <w:iCs/>
          <w:sz w:val="20"/>
          <w:szCs w:val="20"/>
          <w:lang w:val="en-GB"/>
        </w:rPr>
        <w:t>the duration for time/frequency synchronization of MR</w:t>
      </w:r>
      <w:r w:rsidR="00FE4CF5">
        <w:rPr>
          <w:rFonts w:ascii="Times New Roman" w:eastAsia="等线" w:hAnsi="Times New Roman" w:cs="Times New Roman"/>
          <w:iCs/>
          <w:sz w:val="20"/>
          <w:szCs w:val="20"/>
          <w:lang w:val="en-GB"/>
        </w:rPr>
        <w:t xml:space="preserve"> for RRC connected mode, network </w:t>
      </w:r>
      <w:r w:rsidR="00FE4CF5" w:rsidRPr="00FE4CF5">
        <w:rPr>
          <w:rFonts w:ascii="Times New Roman" w:eastAsia="等线" w:hAnsi="Times New Roman" w:cs="Times New Roman"/>
          <w:iCs/>
          <w:sz w:val="20"/>
          <w:szCs w:val="20"/>
        </w:rPr>
        <w:t>can configure a larger gap considering MR time/frequency synchronization</w:t>
      </w:r>
      <w:r w:rsidR="00FE4CF5">
        <w:rPr>
          <w:rFonts w:ascii="Times New Roman" w:eastAsia="等线" w:hAnsi="Times New Roman" w:cs="Times New Roman"/>
          <w:iCs/>
          <w:sz w:val="20"/>
          <w:szCs w:val="20"/>
          <w:lang w:val="en-GB"/>
        </w:rPr>
        <w:t>.</w:t>
      </w:r>
    </w:p>
    <w:p w14:paraId="199C1A5D" w14:textId="7AE73CE6" w:rsidR="00E13FC4" w:rsidRPr="00250E29" w:rsidRDefault="00FE4CF5" w:rsidP="00D058A6">
      <w:pPr>
        <w:adjustRightInd w:val="0"/>
        <w:snapToGrid w:val="0"/>
        <w:spacing w:afterLines="50" w:after="120"/>
        <w:rPr>
          <w:rFonts w:ascii="Times New Roman" w:eastAsia="等线" w:hAnsi="Times New Roman" w:cs="Times New Roman"/>
          <w:b/>
          <w:bCs/>
          <w:iCs/>
          <w:sz w:val="20"/>
          <w:szCs w:val="20"/>
        </w:rPr>
      </w:pPr>
      <w:r w:rsidRPr="00250E29">
        <w:rPr>
          <w:rFonts w:ascii="Times New Roman" w:eastAsia="等线" w:hAnsi="Times New Roman" w:cs="Times New Roman"/>
          <w:b/>
          <w:bCs/>
          <w:iCs/>
          <w:sz w:val="20"/>
          <w:szCs w:val="20"/>
          <w:lang w:val="en-GB"/>
        </w:rPr>
        <w:t>Proposal 6: For RRC CONNECTED mode, the</w:t>
      </w:r>
      <w:r w:rsidRPr="00FE4CF5">
        <w:rPr>
          <w:rFonts w:ascii="Times New Roman" w:eastAsia="等线" w:hAnsi="Times New Roman" w:cs="Times New Roman"/>
          <w:b/>
          <w:bCs/>
          <w:iCs/>
          <w:sz w:val="20"/>
          <w:szCs w:val="20"/>
          <w:lang w:val="en-GB"/>
        </w:rPr>
        <w:t xml:space="preserve"> reported value</w:t>
      </w:r>
      <w:r w:rsidRPr="00250E29">
        <w:rPr>
          <w:rFonts w:ascii="Times New Roman" w:eastAsia="等线" w:hAnsi="Times New Roman" w:cs="Times New Roman"/>
          <w:b/>
          <w:bCs/>
          <w:iCs/>
          <w:sz w:val="20"/>
          <w:szCs w:val="20"/>
          <w:lang w:val="en-GB"/>
        </w:rPr>
        <w:t xml:space="preserve">(s) </w:t>
      </w:r>
      <w:r w:rsidRPr="00FE4CF5">
        <w:rPr>
          <w:rFonts w:ascii="Times New Roman" w:eastAsia="等线" w:hAnsi="Times New Roman" w:cs="Times New Roman"/>
          <w:b/>
          <w:bCs/>
          <w:iCs/>
          <w:sz w:val="20"/>
          <w:szCs w:val="20"/>
          <w:lang w:val="en-GB"/>
        </w:rPr>
        <w:t>of minimum time gap between LP-WUS reception and MR to start PDCCH monitoring</w:t>
      </w:r>
      <w:r w:rsidRPr="00250E29">
        <w:rPr>
          <w:rFonts w:ascii="Times New Roman" w:eastAsia="等线" w:hAnsi="Times New Roman" w:cs="Times New Roman"/>
          <w:b/>
          <w:bCs/>
          <w:iCs/>
          <w:sz w:val="20"/>
          <w:szCs w:val="20"/>
          <w:lang w:val="en-GB"/>
        </w:rPr>
        <w:t xml:space="preserve"> does not include the duration for time/frequency synchronization of MR. </w:t>
      </w:r>
    </w:p>
    <w:bookmarkEnd w:id="10"/>
    <w:p w14:paraId="0FFABFCF" w14:textId="77777777"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49272E84" w:rsidR="007537D2" w:rsidRDefault="004C4D00"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7537D2">
        <w:rPr>
          <w:rFonts w:ascii="Times New Roman" w:eastAsia="等线" w:hAnsi="Times New Roman" w:cs="Times New Roman"/>
          <w:iCs/>
          <w:sz w:val="20"/>
          <w:szCs w:val="20"/>
          <w:lang w:val="en-GB"/>
        </w:rPr>
        <w:t xml:space="preserve">ollowing agreements were achieved </w:t>
      </w:r>
      <w:r>
        <w:rPr>
          <w:rFonts w:ascii="Times New Roman" w:eastAsia="等线" w:hAnsi="Times New Roman" w:cs="Times New Roman"/>
          <w:iCs/>
          <w:sz w:val="20"/>
          <w:szCs w:val="20"/>
          <w:lang w:val="en-GB"/>
        </w:rPr>
        <w:t>in RAN1#116 [1]</w:t>
      </w:r>
      <w:r w:rsidR="007537D2">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D77406">
        <w:tc>
          <w:tcPr>
            <w:tcW w:w="9060" w:type="dxa"/>
          </w:tcPr>
          <w:p w14:paraId="359533BC" w14:textId="112E699B" w:rsidR="007537D2" w:rsidRPr="007537D2" w:rsidRDefault="007537D2" w:rsidP="008541DE">
            <w:pPr>
              <w:adjustRightInd w:val="0"/>
              <w:snapToGrid w:val="0"/>
              <w:spacing w:afterLines="50" w:after="120"/>
              <w:jc w:val="left"/>
              <w:rPr>
                <w:b/>
                <w:bCs/>
                <w:highlight w:val="green"/>
                <w:lang w:eastAsia="x-none"/>
              </w:rPr>
            </w:pPr>
            <w:bookmarkStart w:id="11" w:name="_Hlk170999186"/>
            <w:r w:rsidRPr="007537D2">
              <w:rPr>
                <w:b/>
                <w:bCs/>
                <w:highlight w:val="green"/>
                <w:lang w:eastAsia="x-none"/>
              </w:rPr>
              <w:t>Agreement</w:t>
            </w:r>
          </w:p>
          <w:p w14:paraId="37EE7C0E" w14:textId="77777777" w:rsidR="007537D2" w:rsidRPr="007537D2" w:rsidRDefault="007537D2" w:rsidP="008541DE">
            <w:pPr>
              <w:adjustRightInd w:val="0"/>
              <w:snapToGrid w:val="0"/>
              <w:spacing w:afterLines="50" w:after="120"/>
              <w:rPr>
                <w:bCs/>
                <w:lang w:eastAsia="x-none"/>
              </w:rPr>
            </w:pPr>
            <w:r w:rsidRPr="007537D2">
              <w:rPr>
                <w:bCs/>
                <w:lang w:eastAsia="x-none"/>
              </w:rPr>
              <w:t xml:space="preserve">For RRC CONNECTED mode, from RAN1 perspective, </w:t>
            </w:r>
          </w:p>
          <w:p w14:paraId="5319FDE0"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r w:rsidRPr="007537D2">
              <w:rPr>
                <w:rFonts w:eastAsia="Yu Mincho"/>
                <w:bCs/>
                <w:lang w:eastAsia="x-none"/>
              </w:rPr>
              <w:t>PDCCH monitoring triggered by LP-WUS is enabled/disabled by gNB RRC signaling</w:t>
            </w:r>
          </w:p>
          <w:p w14:paraId="272D5D95"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bookmarkStart w:id="12" w:name="_Hlk162254372"/>
            <w:r w:rsidRPr="007537D2">
              <w:rPr>
                <w:rFonts w:eastAsia="Yu Mincho"/>
                <w:bCs/>
                <w:lang w:eastAsia="x-none"/>
              </w:rPr>
              <w:t>LP-WUS monitoring by UE is known to gNB</w:t>
            </w:r>
            <w:bookmarkEnd w:id="12"/>
            <w:r w:rsidRPr="007537D2">
              <w:rPr>
                <w:rFonts w:eastAsia="Yu Mincho"/>
                <w:bCs/>
                <w:lang w:eastAsia="x-none"/>
              </w:rPr>
              <w:t>.</w:t>
            </w:r>
          </w:p>
          <w:p w14:paraId="5002FB64"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bookmarkStart w:id="13" w:name="_Hlk165390249"/>
            <w:r w:rsidRPr="007537D2">
              <w:rPr>
                <w:rFonts w:eastAsia="Yu Mincho"/>
                <w:bCs/>
                <w:lang w:eastAsia="x-none"/>
              </w:rPr>
              <w:t>Option 2: Activation/deactivation of LP-WUS monitoring by gNB L1/L2 signaling with or without UE assistance.</w:t>
            </w:r>
          </w:p>
          <w:p w14:paraId="18AC981C" w14:textId="77777777" w:rsidR="007537D2" w:rsidRPr="007537D2" w:rsidRDefault="007537D2" w:rsidP="008541DE">
            <w:pPr>
              <w:widowControl/>
              <w:numPr>
                <w:ilvl w:val="1"/>
                <w:numId w:val="23"/>
              </w:numPr>
              <w:adjustRightInd w:val="0"/>
              <w:snapToGrid w:val="0"/>
              <w:spacing w:afterLines="50" w:after="120"/>
              <w:jc w:val="left"/>
              <w:rPr>
                <w:lang w:bidi="ar"/>
              </w:rPr>
            </w:pPr>
            <w:r w:rsidRPr="007537D2">
              <w:rPr>
                <w:rFonts w:eastAsia="Yu Mincho"/>
                <w:bCs/>
                <w:lang w:eastAsia="x-none"/>
              </w:rPr>
              <w:t>Option 3: Activation/deactivation of LP-WUS monitoring based on condition(s), such as timer.</w:t>
            </w:r>
          </w:p>
          <w:bookmarkEnd w:id="13"/>
          <w:p w14:paraId="2640D091" w14:textId="57474F75" w:rsidR="004C4D00" w:rsidRPr="004940EA" w:rsidRDefault="007537D2" w:rsidP="008541DE">
            <w:pPr>
              <w:widowControl/>
              <w:numPr>
                <w:ilvl w:val="1"/>
                <w:numId w:val="23"/>
              </w:numPr>
              <w:adjustRightInd w:val="0"/>
              <w:snapToGrid w:val="0"/>
              <w:spacing w:afterLines="50" w:after="120"/>
              <w:jc w:val="left"/>
              <w:rPr>
                <w:lang w:bidi="ar"/>
              </w:rPr>
            </w:pPr>
            <w:r w:rsidRPr="007537D2">
              <w:rPr>
                <w:rFonts w:eastAsia="Yu Mincho"/>
                <w:bCs/>
                <w:lang w:eastAsia="x-none"/>
              </w:rPr>
              <w:t>Option 4: Activation/deactivation of LP-WUS monitoring based on implicit indication/condition, e.g. UL transmission.</w:t>
            </w:r>
          </w:p>
        </w:tc>
      </w:tr>
      <w:bookmarkEnd w:id="11"/>
    </w:tbl>
    <w:p w14:paraId="0DD66698" w14:textId="232397A5" w:rsidR="00DD761A" w:rsidRDefault="00DD761A" w:rsidP="007537D2">
      <w:pPr>
        <w:widowControl/>
        <w:contextualSpacing/>
        <w:jc w:val="left"/>
        <w:rPr>
          <w:rFonts w:ascii="Times" w:eastAsia="Yu Mincho" w:hAnsi="Times" w:cs="Times"/>
          <w:bCs/>
          <w:lang w:eastAsia="x-none"/>
        </w:rPr>
      </w:pPr>
    </w:p>
    <w:p w14:paraId="39E3F796" w14:textId="5CBA26D3" w:rsidR="00BE3051" w:rsidRPr="00A514DD" w:rsidRDefault="00AD755E"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r w:rsidRPr="00AD755E">
        <w:rPr>
          <w:rFonts w:ascii="Times New Roman" w:hAnsi="Times New Roman" w:cs="Times New Roman"/>
          <w:kern w:val="0"/>
          <w:sz w:val="20"/>
          <w:szCs w:val="20"/>
        </w:rPr>
        <w:t>gNB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signalling for enabling the LP-WUS operation, UE will feedback ACK to network, then gNB can know the UE starts LP-WUS monitoring. 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gNB can disable the LP-WUS operation by RRC signalling before it loses the control of UE’s LP-WUS monitoring. Therefore, 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sidR="008D3004">
        <w:rPr>
          <w:rFonts w:ascii="Times New Roman" w:hAnsi="Times New Roman" w:cs="Times New Roman"/>
          <w:kern w:val="0"/>
          <w:sz w:val="20"/>
          <w:szCs w:val="20"/>
        </w:rPr>
        <w:t xml:space="preserve"> for gNB to know UE’s LP-WUS monitoring behavior. In addition, a</w:t>
      </w:r>
      <w:r w:rsidR="00BE3051">
        <w:rPr>
          <w:rFonts w:ascii="Times New Roman" w:hAnsi="Times New Roman" w:cs="Times New Roman"/>
          <w:kern w:val="0"/>
          <w:sz w:val="20"/>
          <w:szCs w:val="20"/>
        </w:rPr>
        <w:t>fter LP-WUS monitoring is enabled</w:t>
      </w:r>
      <w:r w:rsidR="00380FDE">
        <w:rPr>
          <w:rFonts w:ascii="Times New Roman" w:hAnsi="Times New Roman" w:cs="Times New Roman"/>
          <w:kern w:val="0"/>
          <w:sz w:val="20"/>
          <w:szCs w:val="20"/>
        </w:rPr>
        <w:t xml:space="preserve"> by RRC configuration</w:t>
      </w:r>
      <w:r w:rsidR="00BE3051">
        <w:rPr>
          <w:rFonts w:ascii="Times New Roman" w:hAnsi="Times New Roman" w:cs="Times New Roman"/>
          <w:kern w:val="0"/>
          <w:sz w:val="20"/>
          <w:szCs w:val="20"/>
        </w:rPr>
        <w:t xml:space="preserve">, </w:t>
      </w:r>
      <w:r w:rsidR="00BE3051" w:rsidRPr="00A514DD">
        <w:rPr>
          <w:rFonts w:ascii="Times New Roman" w:hAnsi="Times New Roman" w:cs="Times New Roman"/>
          <w:sz w:val="20"/>
          <w:szCs w:val="20"/>
          <w:lang w:val="fr-FR"/>
        </w:rPr>
        <w:t>it should be the common underst</w:t>
      </w:r>
      <w:r w:rsidR="00BE3051">
        <w:rPr>
          <w:rFonts w:ascii="Times New Roman" w:hAnsi="Times New Roman" w:cs="Times New Roman"/>
          <w:sz w:val="20"/>
          <w:szCs w:val="20"/>
          <w:lang w:val="fr-FR"/>
        </w:rPr>
        <w:t>a</w:t>
      </w:r>
      <w:r w:rsidR="00BE3051" w:rsidRPr="00A514DD">
        <w:rPr>
          <w:rFonts w:ascii="Times New Roman" w:hAnsi="Times New Roman" w:cs="Times New Roman"/>
          <w:sz w:val="20"/>
          <w:szCs w:val="20"/>
          <w:lang w:val="fr-FR"/>
        </w:rPr>
        <w:t xml:space="preserve">nding that if the LP-WUS is not detected on a </w:t>
      </w:r>
      <w:r w:rsidR="00BE3051" w:rsidRPr="00A514DD">
        <w:rPr>
          <w:rFonts w:ascii="Times New Roman" w:hAnsi="Times New Roman" w:cs="Times New Roman"/>
          <w:sz w:val="20"/>
          <w:szCs w:val="20"/>
          <w:lang w:val="fr-FR"/>
        </w:rPr>
        <w:lastRenderedPageBreak/>
        <w:t xml:space="preserve">WUS MO by a UE, </w:t>
      </w:r>
      <w:r w:rsidR="00BE3051">
        <w:rPr>
          <w:rFonts w:ascii="Times New Roman" w:hAnsi="Times New Roman" w:cs="Times New Roman"/>
          <w:sz w:val="20"/>
          <w:szCs w:val="20"/>
          <w:lang w:val="fr-FR"/>
        </w:rPr>
        <w:t xml:space="preserve">the </w:t>
      </w:r>
      <w:r w:rsidR="00BE3051" w:rsidRPr="00A514DD">
        <w:rPr>
          <w:rFonts w:ascii="Times New Roman" w:hAnsi="Times New Roman" w:cs="Times New Roman"/>
          <w:sz w:val="20"/>
          <w:szCs w:val="20"/>
          <w:lang w:val="fr-FR"/>
        </w:rPr>
        <w:t xml:space="preserve">UE should not wake up the MR for PDCCH monitoring.   </w:t>
      </w:r>
    </w:p>
    <w:p w14:paraId="10DE6983" w14:textId="3B7D087B" w:rsidR="008F23E6" w:rsidRDefault="00BE3051"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sidR="00311593">
        <w:rPr>
          <w:rFonts w:ascii="Times New Roman" w:hAnsi="Times New Roman" w:cs="Times New Roman"/>
          <w:b/>
          <w:sz w:val="20"/>
          <w:szCs w:val="20"/>
          <w:lang w:val="fr-FR"/>
        </w:rPr>
        <w:t>7</w:t>
      </w:r>
      <w:r w:rsidRPr="00FF390B">
        <w:rPr>
          <w:rFonts w:ascii="Times New Roman" w:hAnsi="Times New Roman" w:cs="Times New Roman"/>
          <w:b/>
          <w:sz w:val="20"/>
          <w:szCs w:val="20"/>
          <w:lang w:val="fr-FR"/>
        </w:rPr>
        <w:t>: In RRC</w:t>
      </w:r>
      <w:r w:rsidR="003B25BB">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00E770E2" w:rsidRPr="00E770E2">
        <w:rPr>
          <w:rFonts w:ascii="Times New Roman" w:hAnsi="Times New Roman" w:cs="Times New Roman"/>
          <w:b/>
          <w:sz w:val="20"/>
          <w:szCs w:val="20"/>
          <w:lang w:val="fr-FR"/>
        </w:rPr>
        <w:t xml:space="preserve"> </w:t>
      </w:r>
      <w:r w:rsidR="00380FDE">
        <w:rPr>
          <w:rFonts w:ascii="Times New Roman" w:hAnsi="Times New Roman" w:cs="Times New Roman"/>
          <w:b/>
          <w:sz w:val="20"/>
          <w:szCs w:val="20"/>
          <w:lang w:val="fr-FR"/>
        </w:rPr>
        <w:t xml:space="preserve">the </w:t>
      </w:r>
      <w:r w:rsidR="00E770E2">
        <w:rPr>
          <w:rFonts w:ascii="Times New Roman" w:hAnsi="Times New Roman" w:cs="Times New Roman"/>
          <w:b/>
          <w:sz w:val="20"/>
          <w:szCs w:val="20"/>
          <w:lang w:val="fr-FR"/>
        </w:rPr>
        <w:t xml:space="preserve">indication </w:t>
      </w:r>
      <w:r w:rsidR="00380FDE">
        <w:rPr>
          <w:rFonts w:ascii="Times New Roman" w:hAnsi="Times New Roman" w:cs="Times New Roman"/>
          <w:b/>
          <w:sz w:val="20"/>
          <w:szCs w:val="20"/>
          <w:lang w:val="fr-FR"/>
        </w:rPr>
        <w:t>from UE to</w:t>
      </w:r>
      <w:r w:rsidR="00E770E2">
        <w:rPr>
          <w:rFonts w:ascii="Times New Roman" w:hAnsi="Times New Roman" w:cs="Times New Roman"/>
          <w:b/>
          <w:sz w:val="20"/>
          <w:szCs w:val="20"/>
          <w:lang w:val="fr-FR"/>
        </w:rPr>
        <w:t xml:space="preserve"> indicate whether it monitors LP-WUS is not needed.  </w:t>
      </w:r>
    </w:p>
    <w:p w14:paraId="799E13C0" w14:textId="173E4AF9" w:rsidR="00BE3051"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sidR="00311593">
        <w:rPr>
          <w:rFonts w:ascii="Times New Roman" w:hAnsi="Times New Roman" w:cs="Times New Roman"/>
          <w:b/>
          <w:sz w:val="20"/>
          <w:szCs w:val="20"/>
          <w:lang w:val="fr-FR"/>
        </w:rPr>
        <w:t>8</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143A3D73" w14:textId="515BF358"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r w:rsidR="0083734A">
        <w:rPr>
          <w:rFonts w:ascii="Times New Roman" w:hAnsi="Times New Roman" w:cs="Times New Roman"/>
          <w:kern w:val="0"/>
          <w:sz w:val="20"/>
          <w:szCs w:val="20"/>
        </w:rPr>
        <w:t xml:space="preserve">specifally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5CD027D1" w14:textId="10E90039" w:rsidR="00502718" w:rsidRDefault="00502718" w:rsidP="00ED3C1F">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sidR="00205E2B">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xml:space="preserve">, </w:t>
      </w:r>
      <w:r w:rsidR="00ED3C1F">
        <w:rPr>
          <w:rFonts w:ascii="Times New Roman" w:hAnsi="Times New Roman" w:cs="Times New Roman"/>
          <w:b/>
          <w:sz w:val="20"/>
          <w:szCs w:val="21"/>
        </w:rPr>
        <w:t>the a</w:t>
      </w:r>
      <w:r w:rsidR="00ED3C1F" w:rsidRPr="00ED3C1F">
        <w:rPr>
          <w:rFonts w:ascii="Times New Roman" w:hAnsi="Times New Roman" w:cs="Times New Roman"/>
          <w:b/>
          <w:sz w:val="20"/>
          <w:szCs w:val="21"/>
        </w:rPr>
        <w:t>ctivation/deactivation of LP-WUS monitoring by Option 2</w:t>
      </w:r>
      <w:r w:rsidR="00ED3C1F">
        <w:rPr>
          <w:rFonts w:ascii="Times New Roman" w:hAnsi="Times New Roman" w:cs="Times New Roman"/>
          <w:b/>
          <w:sz w:val="20"/>
          <w:szCs w:val="21"/>
        </w:rPr>
        <w:t xml:space="preserve"> of </w:t>
      </w:r>
      <w:r w:rsidR="00ED3C1F" w:rsidRPr="00ED3C1F">
        <w:rPr>
          <w:rFonts w:ascii="Times New Roman" w:hAnsi="Times New Roman" w:cs="Times New Roman"/>
          <w:b/>
          <w:sz w:val="20"/>
          <w:szCs w:val="21"/>
        </w:rPr>
        <w:t xml:space="preserve">gNB L1/L2 signaling </w:t>
      </w:r>
      <w:r w:rsidR="00ED3C1F">
        <w:rPr>
          <w:rFonts w:ascii="Times New Roman" w:hAnsi="Times New Roman" w:cs="Times New Roman"/>
          <w:b/>
          <w:sz w:val="20"/>
          <w:szCs w:val="21"/>
        </w:rPr>
        <w:t xml:space="preserve">and/or Option 3 of </w:t>
      </w:r>
      <w:r w:rsidR="00ED3C1F" w:rsidRPr="00ED3C1F">
        <w:rPr>
          <w:rFonts w:ascii="Times New Roman" w:hAnsi="Times New Roman" w:cs="Times New Roman"/>
          <w:b/>
          <w:sz w:val="20"/>
          <w:szCs w:val="21"/>
        </w:rPr>
        <w:t>condition(s), such as timer</w:t>
      </w:r>
      <w:r w:rsidR="00ED3C1F">
        <w:rPr>
          <w:rFonts w:ascii="Times New Roman" w:hAnsi="Times New Roman" w:cs="Times New Roman"/>
          <w:b/>
          <w:sz w:val="20"/>
          <w:szCs w:val="21"/>
        </w:rPr>
        <w:t xml:space="preserve"> are options for</w:t>
      </w:r>
      <w:r>
        <w:rPr>
          <w:rFonts w:ascii="Times New Roman" w:hAnsi="Times New Roman" w:cs="Times New Roman"/>
          <w:b/>
          <w:sz w:val="20"/>
          <w:szCs w:val="21"/>
        </w:rPr>
        <w:t xml:space="preserve"> </w:t>
      </w:r>
      <w:r w:rsidR="00ED3C1F"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7AE98E09" w14:textId="77777777" w:rsidR="00502718" w:rsidRPr="00502718" w:rsidRDefault="00502718" w:rsidP="003A5EC1">
      <w:pPr>
        <w:widowControl/>
        <w:adjustRightInd w:val="0"/>
        <w:snapToGrid w:val="0"/>
        <w:spacing w:afterLines="20" w:after="48"/>
        <w:rPr>
          <w:rFonts w:ascii="Times New Roman" w:hAnsi="Times New Roman" w:cs="Times New Roman"/>
          <w:b/>
          <w:sz w:val="20"/>
          <w:szCs w:val="21"/>
        </w:rPr>
      </w:pPr>
    </w:p>
    <w:p w14:paraId="195421D9" w14:textId="093BEDFD" w:rsidR="007A1F17" w:rsidRPr="007A1F17" w:rsidRDefault="007A1F17" w:rsidP="00B41DF6">
      <w:pPr>
        <w:widowControl/>
        <w:numPr>
          <w:ilvl w:val="0"/>
          <w:numId w:val="24"/>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Option 2: Activation/deactivation of LP-WUS monitoring by gNB L1/L2 signaling with or without UE assistance.</w:t>
      </w:r>
    </w:p>
    <w:p w14:paraId="64ED05FF" w14:textId="79CA415D"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signaling </w:t>
      </w:r>
      <w:r w:rsidR="00380FDE">
        <w:rPr>
          <w:rFonts w:ascii="Times New Roman" w:hAnsi="Times New Roman" w:cs="Times New Roman"/>
          <w:bCs/>
          <w:sz w:val="20"/>
          <w:szCs w:val="21"/>
        </w:rPr>
        <w:t xml:space="preserve">for activation/deactivation WUS monitoring </w:t>
      </w:r>
      <w:r w:rsidR="00861CB0">
        <w:rPr>
          <w:rFonts w:ascii="Times New Roman" w:hAnsi="Times New Roman" w:cs="Times New Roman"/>
          <w:bCs/>
          <w:sz w:val="20"/>
          <w:szCs w:val="21"/>
        </w:rPr>
        <w:t xml:space="preserve">can be </w:t>
      </w:r>
      <w:r w:rsidR="00380FDE">
        <w:rPr>
          <w:rFonts w:ascii="Times New Roman" w:hAnsi="Times New Roman" w:cs="Times New Roman"/>
          <w:bCs/>
          <w:sz w:val="20"/>
          <w:szCs w:val="21"/>
        </w:rPr>
        <w:t xml:space="preserve">a new </w:t>
      </w:r>
      <w:proofErr w:type="spellStart"/>
      <w:r w:rsidR="00380FDE">
        <w:rPr>
          <w:rFonts w:ascii="Times New Roman" w:hAnsi="Times New Roman" w:cs="Times New Roman"/>
          <w:bCs/>
          <w:sz w:val="20"/>
          <w:szCs w:val="21"/>
        </w:rPr>
        <w:t>signalling</w:t>
      </w:r>
      <w:proofErr w:type="spellEnd"/>
      <w:r w:rsidR="00380FDE">
        <w:rPr>
          <w:rFonts w:ascii="Times New Roman" w:hAnsi="Times New Roman" w:cs="Times New Roman"/>
          <w:bCs/>
          <w:sz w:val="20"/>
          <w:szCs w:val="21"/>
        </w:rPr>
        <w:t xml:space="preserve"> or can enhance Rel-17 </w:t>
      </w:r>
      <w:r w:rsidR="00383EFB" w:rsidRPr="00383EFB">
        <w:rPr>
          <w:rFonts w:ascii="Times New Roman" w:hAnsi="Times New Roman" w:cs="Times New Roman"/>
          <w:bCs/>
          <w:sz w:val="20"/>
          <w:szCs w:val="21"/>
        </w:rPr>
        <w:t xml:space="preserve">PDCCH skipping </w:t>
      </w:r>
      <w:proofErr w:type="spellStart"/>
      <w:r w:rsidR="00383EFB" w:rsidRPr="00383EFB">
        <w:rPr>
          <w:rFonts w:ascii="Times New Roman" w:hAnsi="Times New Roman" w:cs="Times New Roman"/>
          <w:bCs/>
          <w:sz w:val="20"/>
          <w:szCs w:val="21"/>
        </w:rPr>
        <w:t>signalling</w:t>
      </w:r>
      <w:proofErr w:type="spellEnd"/>
      <w:r w:rsidR="00380FDE">
        <w:rPr>
          <w:rFonts w:ascii="Times New Roman" w:hAnsi="Times New Roman" w:cs="Times New Roman"/>
          <w:bCs/>
          <w:sz w:val="20"/>
          <w:szCs w:val="21"/>
        </w:rPr>
        <w:t xml:space="preserve"> if Rel-17 PDCCH skipping is configured</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signalling,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t>the UE starts and continues monitoring the PDCCH until the UE receives</w:t>
      </w:r>
      <w:r w:rsidR="00380FDE">
        <w:rPr>
          <w:rFonts w:ascii="Times New Roman" w:hAnsi="Times New Roman" w:cs="Times New Roman"/>
          <w:bCs/>
          <w:sz w:val="20"/>
          <w:szCs w:val="21"/>
        </w:rPr>
        <w:t xml:space="preserve"> the</w:t>
      </w:r>
      <w:r w:rsidR="00383EFB" w:rsidRPr="00383EFB">
        <w:rPr>
          <w:rFonts w:ascii="Times New Roman" w:hAnsi="Times New Roman" w:cs="Times New Roman"/>
          <w:bCs/>
          <w:sz w:val="20"/>
          <w:szCs w:val="21"/>
        </w:rPr>
        <w:t xml:space="preserve"> L1/L2 activation </w:t>
      </w:r>
      <w:proofErr w:type="spellStart"/>
      <w:r w:rsidR="00383EFB" w:rsidRPr="00383EFB">
        <w:rPr>
          <w:rFonts w:ascii="Times New Roman" w:hAnsi="Times New Roman" w:cs="Times New Roman"/>
          <w:bCs/>
          <w:sz w:val="20"/>
          <w:szCs w:val="21"/>
        </w:rPr>
        <w:t>signalling</w:t>
      </w:r>
      <w:proofErr w:type="spellEnd"/>
      <w:r w:rsidR="00383EFB" w:rsidRPr="00383EFB">
        <w:rPr>
          <w:rFonts w:ascii="Times New Roman" w:hAnsi="Times New Roman" w:cs="Times New Roman"/>
          <w:bCs/>
          <w:sz w:val="20"/>
          <w:szCs w:val="21"/>
        </w:rPr>
        <w:t xml:space="preserve">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r w:rsidR="00502718">
        <w:rPr>
          <w:rFonts w:ascii="Times New Roman" w:hAnsi="Times New Roman" w:cs="Times New Roman"/>
          <w:bCs/>
          <w:sz w:val="20"/>
          <w:szCs w:val="21"/>
        </w:rPr>
        <w:t>gNB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B41DF6">
      <w:pPr>
        <w:widowControl/>
        <w:numPr>
          <w:ilvl w:val="0"/>
          <w:numId w:val="24"/>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13CA3C85" w:rsidR="00F754C4" w:rsidRDefault="00F754C4" w:rsidP="00380FDE">
      <w:pPr>
        <w:widowControl/>
        <w:adjustRightInd w:val="0"/>
        <w:snapToGrid w:val="0"/>
        <w:spacing w:afterLines="20" w:after="48"/>
        <w:ind w:leftChars="100" w:left="210"/>
        <w:rPr>
          <w:rFonts w:ascii="Times New Roman" w:hAnsi="Times New Roman" w:cs="Times New Roman"/>
          <w:bCs/>
          <w:sz w:val="20"/>
          <w:szCs w:val="21"/>
        </w:rPr>
      </w:pPr>
      <w:r>
        <w:rPr>
          <w:rFonts w:ascii="Times New Roman" w:hAnsi="Times New Roman" w:cs="Times New Roman"/>
          <w:bCs/>
          <w:sz w:val="20"/>
          <w:szCs w:val="21"/>
        </w:rPr>
        <w:t xml:space="preserve">Following conditions are discussed in previous meetings. </w:t>
      </w:r>
    </w:p>
    <w:p w14:paraId="356BEEA7" w14:textId="44B06EBD" w:rsidR="00801F8C" w:rsidRPr="0034423B" w:rsidRDefault="00801F8C" w:rsidP="00B41DF6">
      <w:pPr>
        <w:pStyle w:val="affff0"/>
        <w:widowControl/>
        <w:numPr>
          <w:ilvl w:val="0"/>
          <w:numId w:val="25"/>
        </w:numPr>
        <w:adjustRightInd w:val="0"/>
        <w:snapToGrid w:val="0"/>
        <w:spacing w:afterLines="50" w:after="120"/>
        <w:ind w:leftChars="200" w:left="840"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w:t>
      </w:r>
      <w:r w:rsidR="00380FDE">
        <w:rPr>
          <w:rFonts w:ascii="Times New Roman" w:hAnsi="Times New Roman" w:cs="Times New Roman"/>
          <w:bCs/>
          <w:sz w:val="20"/>
          <w:szCs w:val="21"/>
        </w:rPr>
        <w:t>/sufficient</w:t>
      </w:r>
      <w:r w:rsidRPr="0034423B">
        <w:rPr>
          <w:rFonts w:ascii="Times New Roman" w:hAnsi="Times New Roman" w:cs="Times New Roman"/>
          <w:bCs/>
          <w:sz w:val="20"/>
          <w:szCs w:val="21"/>
        </w:rPr>
        <w:t xml:space="preserve"> coverage of LP-WUS</w:t>
      </w:r>
    </w:p>
    <w:p w14:paraId="1735A05D" w14:textId="77777777" w:rsidR="00F754C4" w:rsidRDefault="00801F8C" w:rsidP="00B41DF6">
      <w:pPr>
        <w:pStyle w:val="affff0"/>
        <w:widowControl/>
        <w:numPr>
          <w:ilvl w:val="0"/>
          <w:numId w:val="25"/>
        </w:numPr>
        <w:adjustRightInd w:val="0"/>
        <w:snapToGrid w:val="0"/>
        <w:spacing w:afterLines="50" w:after="120"/>
        <w:ind w:leftChars="200" w:left="840"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3E22E8FD"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Pr="00F754C4">
        <w:rPr>
          <w:rFonts w:ascii="Times New Roman" w:hAnsi="Times New Roman" w:cs="Times New Roman"/>
          <w:bCs/>
          <w:sz w:val="20"/>
          <w:szCs w:val="21"/>
        </w:rPr>
        <w:t xml:space="preserve">connectd UE, RRM/RLM/BFD/CSI measurements are performed by MR and network can use </w:t>
      </w:r>
      <w:r w:rsidR="00F754C4">
        <w:rPr>
          <w:rFonts w:ascii="Times New Roman" w:hAnsi="Times New Roman" w:cs="Times New Roman"/>
          <w:bCs/>
          <w:sz w:val="20"/>
          <w:szCs w:val="21"/>
        </w:rPr>
        <w:t xml:space="preserve">RRC signalling or </w:t>
      </w:r>
      <w:r w:rsidRPr="00F754C4">
        <w:rPr>
          <w:rFonts w:ascii="Times New Roman" w:hAnsi="Times New Roman" w:cs="Times New Roman"/>
          <w:bCs/>
          <w:sz w:val="20"/>
          <w:szCs w:val="21"/>
        </w:rPr>
        <w:t xml:space="preserve">L1/L2 signalling to </w:t>
      </w:r>
      <w:r w:rsidR="00F754C4">
        <w:rPr>
          <w:rFonts w:ascii="Times New Roman" w:hAnsi="Times New Roman" w:cs="Times New Roman"/>
          <w:bCs/>
          <w:sz w:val="20"/>
          <w:szCs w:val="21"/>
        </w:rPr>
        <w:t xml:space="preserve">disable or </w:t>
      </w:r>
      <w:r w:rsidRPr="00F754C4">
        <w:rPr>
          <w:rFonts w:ascii="Times New Roman" w:hAnsi="Times New Roman" w:cs="Times New Roman"/>
          <w:bCs/>
          <w:sz w:val="20"/>
          <w:szCs w:val="21"/>
        </w:rPr>
        <w:t>deactiavte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r w:rsidR="00380FDE">
        <w:rPr>
          <w:rFonts w:ascii="Times New Roman" w:hAnsi="Times New Roman" w:cs="Times New Roman"/>
          <w:bCs/>
          <w:sz w:val="20"/>
          <w:szCs w:val="21"/>
        </w:rPr>
        <w:t>Therefore, condition 1 of insufficient/sufficient coverage of WUS is not needed for deactivation/activation of LP-</w:t>
      </w:r>
      <w:r w:rsidR="00380FDE">
        <w:rPr>
          <w:rFonts w:ascii="Times New Roman" w:hAnsi="Times New Roman" w:cs="Times New Roman" w:hint="eastAsia"/>
          <w:bCs/>
          <w:sz w:val="20"/>
          <w:szCs w:val="21"/>
        </w:rPr>
        <w:t>WUS</w:t>
      </w:r>
      <w:r w:rsidR="00380FDE">
        <w:rPr>
          <w:rFonts w:ascii="Times New Roman" w:hAnsi="Times New Roman" w:cs="Times New Roman"/>
          <w:bCs/>
          <w:sz w:val="20"/>
          <w:szCs w:val="21"/>
        </w:rPr>
        <w:t>.</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77777777" w:rsidR="00922E55" w:rsidRPr="00922E55" w:rsidRDefault="00F754C4" w:rsidP="00B41DF6">
      <w:pPr>
        <w:pStyle w:val="affff0"/>
        <w:widowControl/>
        <w:numPr>
          <w:ilvl w:val="0"/>
          <w:numId w:val="33"/>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When LP-WUS is detected, UE starts PDCCH monitoring and and starts the </w:t>
      </w:r>
      <w:r w:rsidR="00383EFB" w:rsidRPr="00922E55">
        <w:rPr>
          <w:rFonts w:ascii="Times New Roman" w:hAnsi="Times New Roman" w:cs="Times New Roman"/>
          <w:bCs/>
          <w:sz w:val="20"/>
          <w:szCs w:val="21"/>
        </w:rPr>
        <w:t>LP-WUS activation Timer</w:t>
      </w:r>
      <w:r w:rsidR="00922E55" w:rsidRPr="00922E55">
        <w:rPr>
          <w:rFonts w:ascii="Times New Roman" w:hAnsi="Times New Roman" w:cs="Times New Roman"/>
          <w:bCs/>
          <w:sz w:val="20"/>
          <w:szCs w:val="21"/>
        </w:rPr>
        <w:t>. The LP-WUS activation Timer</w:t>
      </w:r>
      <w:r w:rsidR="00383EFB" w:rsidRPr="00922E55">
        <w:rPr>
          <w:rFonts w:ascii="Times New Roman" w:hAnsi="Times New Roman" w:cs="Times New Roman"/>
          <w:bCs/>
          <w:sz w:val="20"/>
          <w:szCs w:val="21"/>
        </w:rPr>
        <w:t xml:space="preserve"> </w:t>
      </w:r>
      <w:r w:rsidR="00922E55" w:rsidRPr="00922E55">
        <w:rPr>
          <w:rFonts w:ascii="Times New Roman" w:hAnsi="Times New Roman" w:cs="Times New Roman"/>
          <w:bCs/>
          <w:sz w:val="20"/>
          <w:szCs w:val="21"/>
        </w:rPr>
        <w:t xml:space="preserve">(re-)starts when PDCCH is detected. At the </w:t>
      </w:r>
      <w:r w:rsidR="00922E55" w:rsidRPr="00922E55">
        <w:rPr>
          <w:rFonts w:ascii="Times New Roman" w:eastAsia="宋体" w:hAnsi="Times New Roman" w:cs="Times"/>
          <w:iCs/>
          <w:kern w:val="0"/>
          <w:sz w:val="20"/>
          <w:szCs w:val="20"/>
        </w:rPr>
        <w:t>expiration of the</w:t>
      </w:r>
      <w:r w:rsidR="00922E55" w:rsidRPr="00922E55">
        <w:rPr>
          <w:rFonts w:ascii="Times New Roman" w:hAnsi="Times New Roman" w:cs="Times New Roman"/>
          <w:bCs/>
          <w:sz w:val="20"/>
          <w:szCs w:val="21"/>
        </w:rPr>
        <w:t xml:space="preserve"> LP-WUS activation Timer, </w:t>
      </w:r>
      <w:r w:rsidR="00922E55" w:rsidRPr="00922E55">
        <w:rPr>
          <w:rFonts w:ascii="Times New Roman" w:eastAsia="宋体" w:hAnsi="Times New Roman" w:cs="Times"/>
          <w:iCs/>
          <w:kern w:val="0"/>
          <w:sz w:val="20"/>
          <w:szCs w:val="20"/>
        </w:rPr>
        <w:t>the UE stops monitoring PDCCH and starts/resumes WUS monitoring.</w:t>
      </w:r>
      <w:r w:rsidRPr="00922E55">
        <w:rPr>
          <w:rFonts w:ascii="Times New Roman" w:hAnsi="Times New Roman" w:cs="Times New Roman"/>
          <w:bCs/>
          <w:sz w:val="20"/>
          <w:szCs w:val="21"/>
        </w:rPr>
        <w:t xml:space="preserve"> </w:t>
      </w:r>
    </w:p>
    <w:p w14:paraId="5AC786BD" w14:textId="7ED9EEF9" w:rsidR="00801F8C" w:rsidRPr="00922E55" w:rsidRDefault="00F754C4" w:rsidP="00B41DF6">
      <w:pPr>
        <w:pStyle w:val="affff0"/>
        <w:widowControl/>
        <w:numPr>
          <w:ilvl w:val="0"/>
          <w:numId w:val="33"/>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w:t>
      </w:r>
      <w:r w:rsidR="00311593">
        <w:rPr>
          <w:rFonts w:ascii="Times New Roman" w:hAnsi="Times New Roman" w:cs="Times New Roman"/>
          <w:bCs/>
          <w:sz w:val="20"/>
          <w:szCs w:val="21"/>
        </w:rPr>
        <w:t xml:space="preserve"> due to </w:t>
      </w:r>
      <w:r w:rsidR="00801F8C" w:rsidRPr="00922E55">
        <w:rPr>
          <w:rFonts w:ascii="Times New Roman" w:hAnsi="Times New Roman" w:cs="Times New Roman"/>
          <w:bCs/>
          <w:sz w:val="20"/>
          <w:szCs w:val="21"/>
        </w:rPr>
        <w:t xml:space="preserve">bad </w:t>
      </w:r>
      <w:proofErr w:type="spellStart"/>
      <w:r w:rsidR="00801F8C" w:rsidRPr="00922E55">
        <w:rPr>
          <w:rFonts w:ascii="Times New Roman" w:hAnsi="Times New Roman" w:cs="Times New Roman"/>
          <w:bCs/>
          <w:sz w:val="20"/>
          <w:szCs w:val="21"/>
        </w:rPr>
        <w:t>channnel</w:t>
      </w:r>
      <w:proofErr w:type="spellEnd"/>
      <w:r w:rsidR="00801F8C" w:rsidRPr="00922E55">
        <w:rPr>
          <w:rFonts w:ascii="Times New Roman" w:hAnsi="Times New Roman" w:cs="Times New Roman"/>
          <w:bCs/>
          <w:sz w:val="20"/>
          <w:szCs w:val="21"/>
        </w:rPr>
        <w:t xml:space="preserve"> condition.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w:t>
      </w:r>
      <w:r w:rsidR="00311593">
        <w:rPr>
          <w:rFonts w:ascii="Times New Roman" w:hAnsi="Times New Roman" w:cs="Times New Roman"/>
          <w:bCs/>
          <w:sz w:val="20"/>
          <w:szCs w:val="21"/>
        </w:rPr>
        <w:t>the W</w:t>
      </w:r>
      <w:r w:rsidR="007C3810" w:rsidRPr="00922E55">
        <w:rPr>
          <w:rFonts w:ascii="Times New Roman" w:hAnsi="Times New Roman" w:cs="Times New Roman"/>
          <w:bCs/>
          <w:sz w:val="20"/>
          <w:szCs w:val="21"/>
        </w:rPr>
        <w:t xml:space="preserve">US deactivation Timer </w:t>
      </w:r>
      <w:r w:rsidR="00311593">
        <w:rPr>
          <w:rFonts w:ascii="Times New Roman" w:hAnsi="Times New Roman" w:cs="Times New Roman"/>
          <w:bCs/>
          <w:sz w:val="20"/>
          <w:szCs w:val="21"/>
        </w:rPr>
        <w:t>is</w:t>
      </w:r>
      <w:r w:rsidRPr="00922E55">
        <w:rPr>
          <w:rFonts w:ascii="Times New Roman" w:hAnsi="Times New Roman" w:cs="Times New Roman"/>
          <w:bCs/>
          <w:sz w:val="20"/>
          <w:szCs w:val="21"/>
        </w:rPr>
        <w:t xml:space="preserve"> not needed.  </w:t>
      </w:r>
      <w:r w:rsidR="00801F8C" w:rsidRPr="00922E55">
        <w:rPr>
          <w:rFonts w:ascii="Times New Roman" w:hAnsi="Times New Roman" w:cs="Times New Roman"/>
          <w:bCs/>
          <w:sz w:val="20"/>
          <w:szCs w:val="21"/>
        </w:rPr>
        <w:t xml:space="preserve"> </w:t>
      </w:r>
    </w:p>
    <w:p w14:paraId="1149B249" w14:textId="5E6B700F"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311593">
        <w:rPr>
          <w:rFonts w:ascii="Times New Roman" w:hAnsi="Times New Roman" w:cs="Times New Roman"/>
          <w:b/>
          <w:sz w:val="20"/>
          <w:szCs w:val="21"/>
        </w:rPr>
        <w:t>9</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w:t>
      </w:r>
      <w:proofErr w:type="spellStart"/>
      <w:r w:rsidR="003A5EC1">
        <w:rPr>
          <w:rFonts w:ascii="Times New Roman" w:hAnsi="Times New Roman" w:cs="Times New Roman"/>
          <w:b/>
          <w:sz w:val="20"/>
          <w:szCs w:val="21"/>
        </w:rPr>
        <w:t>signalling</w:t>
      </w:r>
      <w:proofErr w:type="spellEnd"/>
      <w:r w:rsidR="003A5EC1">
        <w:rPr>
          <w:rFonts w:ascii="Times New Roman" w:hAnsi="Times New Roman" w:cs="Times New Roman"/>
          <w:b/>
          <w:sz w:val="20"/>
          <w:szCs w:val="21"/>
        </w:rPr>
        <w:t>, the condition</w:t>
      </w:r>
      <w:r w:rsidR="00311593">
        <w:rPr>
          <w:rFonts w:ascii="Times New Roman" w:hAnsi="Times New Roman" w:cs="Times New Roman"/>
          <w:b/>
          <w:sz w:val="20"/>
          <w:szCs w:val="21"/>
        </w:rPr>
        <w:t>s</w:t>
      </w:r>
      <w:r w:rsidR="003A5EC1">
        <w:rPr>
          <w:rFonts w:ascii="Times New Roman" w:hAnsi="Times New Roman" w:cs="Times New Roman"/>
          <w:b/>
          <w:sz w:val="20"/>
          <w:szCs w:val="21"/>
        </w:rPr>
        <w:t xml:space="preserve">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 for LP-WUS monitoring is not needed. </w:t>
      </w:r>
    </w:p>
    <w:p w14:paraId="785F6DE0" w14:textId="77777777" w:rsidR="003A5EC1" w:rsidRPr="00F754C4" w:rsidRDefault="003A5EC1" w:rsidP="003A5EC1">
      <w:pPr>
        <w:widowControl/>
        <w:adjustRightInd w:val="0"/>
        <w:snapToGrid w:val="0"/>
        <w:spacing w:afterLines="50" w:after="120"/>
        <w:rPr>
          <w:rFonts w:ascii="Times New Roman" w:hAnsi="Times New Roman" w:cs="Times New Roman"/>
          <w:bCs/>
          <w:sz w:val="20"/>
          <w:szCs w:val="21"/>
        </w:rPr>
      </w:pPr>
    </w:p>
    <w:p w14:paraId="54C657E1" w14:textId="5241D250" w:rsidR="00BE3051" w:rsidRPr="007A1F17" w:rsidRDefault="007A1F17" w:rsidP="00B41DF6">
      <w:pPr>
        <w:widowControl/>
        <w:numPr>
          <w:ilvl w:val="0"/>
          <w:numId w:val="24"/>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067B4E27"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7B37FD32" w14:textId="62659098"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Based on 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7847B2EC"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311593">
        <w:rPr>
          <w:rFonts w:ascii="Times New Roman" w:hAnsi="Times New Roman" w:cs="Times New Roman"/>
          <w:b/>
          <w:sz w:val="20"/>
          <w:szCs w:val="20"/>
          <w:lang w:val="fr-FR"/>
        </w:rPr>
        <w:t>10</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UE in RRC_CONNECTED mode,</w:t>
      </w:r>
      <w:r w:rsidR="003A5EC1" w:rsidRPr="003A5EC1">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should not be impacted by the introduction of LP-WUS. </w:t>
      </w:r>
      <w:r w:rsidR="005318F7">
        <w:rPr>
          <w:rFonts w:ascii="Times New Roman" w:hAnsi="Times New Roman" w:cs="Times New Roman"/>
          <w:b/>
          <w:sz w:val="20"/>
          <w:szCs w:val="20"/>
          <w:lang w:val="fr-FR"/>
        </w:rPr>
        <w:t xml:space="preserve"> </w:t>
      </w:r>
    </w:p>
    <w:p w14:paraId="6C8DF32C" w14:textId="1E50D834" w:rsidR="003A5EC1" w:rsidRDefault="003A5EC1" w:rsidP="003A5EC1">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sidR="00311593">
        <w:rPr>
          <w:rFonts w:ascii="Times New Roman" w:eastAsia="等线" w:hAnsi="Times New Roman" w:cs="Times New Roman"/>
          <w:b/>
          <w:iCs/>
          <w:sz w:val="20"/>
          <w:szCs w:val="20"/>
          <w:lang w:val="en-GB"/>
        </w:rPr>
        <w:t>11</w:t>
      </w:r>
      <w:r w:rsidRPr="00BB239C">
        <w:rPr>
          <w:rFonts w:ascii="Times New Roman" w:eastAsia="等线" w:hAnsi="Times New Roman" w:cs="Times New Roman"/>
          <w:b/>
          <w:iCs/>
          <w:sz w:val="20"/>
          <w:szCs w:val="20"/>
          <w:lang w:val="en-GB"/>
        </w:rPr>
        <w:t xml:space="preserve">: </w:t>
      </w:r>
      <w:bookmarkStart w:id="14"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bookmarkEnd w:id="14"/>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sidR="00922E55">
        <w:rPr>
          <w:rFonts w:ascii="Times New Roman" w:eastAsia="等线" w:hAnsi="Times New Roman" w:cs="Times New Roman"/>
          <w:b/>
          <w:iCs/>
          <w:sz w:val="20"/>
          <w:szCs w:val="20"/>
          <w:lang w:val="fr-FR"/>
        </w:rPr>
        <w:t xml:space="preserve"> by RRC </w:t>
      </w:r>
      <w:r w:rsidR="00922E55">
        <w:rPr>
          <w:rFonts w:ascii="Times New Roman" w:eastAsia="等线" w:hAnsi="Times New Roman" w:cs="Times New Roman"/>
          <w:b/>
          <w:iCs/>
          <w:sz w:val="20"/>
          <w:szCs w:val="20"/>
          <w:lang w:val="fr-FR"/>
        </w:rPr>
        <w:lastRenderedPageBreak/>
        <w:t>signalling,</w:t>
      </w:r>
      <w:r>
        <w:rPr>
          <w:rFonts w:ascii="Times New Roman" w:eastAsia="等线" w:hAnsi="Times New Roman" w:cs="Times New Roman"/>
          <w:b/>
          <w:iCs/>
          <w:sz w:val="20"/>
          <w:szCs w:val="20"/>
          <w:lang w:val="fr-FR"/>
        </w:rPr>
        <w:t xml:space="preserv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3449E079" w14:textId="2B9EBEE0" w:rsidR="00610B6D" w:rsidRPr="00C76CD7" w:rsidRDefault="00610B6D" w:rsidP="00C76CD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C76CD7">
        <w:rPr>
          <w:rFonts w:ascii="Arial" w:eastAsia="Times New Roman" w:hAnsi="Arial" w:cs="Arial"/>
          <w:kern w:val="0"/>
          <w:sz w:val="36"/>
          <w:szCs w:val="20"/>
          <w:lang w:val="fr-FR" w:eastAsia="en-US"/>
        </w:rPr>
        <w:t xml:space="preserve">LP-WUS </w:t>
      </w:r>
      <w:r w:rsidR="000C475F">
        <w:rPr>
          <w:rFonts w:ascii="Arial" w:eastAsia="Times New Roman" w:hAnsi="Arial" w:cs="Arial"/>
          <w:kern w:val="0"/>
          <w:sz w:val="36"/>
          <w:szCs w:val="20"/>
          <w:lang w:val="fr-FR" w:eastAsia="en-US"/>
        </w:rPr>
        <w:t>Co-exist</w:t>
      </w:r>
      <w:r w:rsidRPr="00C76CD7">
        <w:rPr>
          <w:rFonts w:ascii="Arial" w:eastAsia="Times New Roman" w:hAnsi="Arial" w:cs="Arial"/>
          <w:kern w:val="0"/>
          <w:sz w:val="36"/>
          <w:szCs w:val="20"/>
          <w:lang w:val="fr-FR" w:eastAsia="en-US"/>
        </w:rPr>
        <w:t>s with existing features</w:t>
      </w:r>
      <w:r w:rsidR="00C76CD7">
        <w:rPr>
          <w:rFonts w:ascii="Arial" w:eastAsia="Times New Roman" w:hAnsi="Arial" w:cs="Arial"/>
          <w:kern w:val="0"/>
          <w:sz w:val="36"/>
          <w:szCs w:val="20"/>
          <w:lang w:val="fr-FR" w:eastAsia="en-US"/>
        </w:rPr>
        <w:t xml:space="preserve"> </w:t>
      </w:r>
    </w:p>
    <w:p w14:paraId="1ABCBF45" w14:textId="2156FCC6" w:rsidR="004940EA" w:rsidRDefault="004940EA" w:rsidP="00610B6D">
      <w:pPr>
        <w:adjustRightInd w:val="0"/>
        <w:snapToGrid w:val="0"/>
        <w:spacing w:afterLines="50" w:after="120"/>
        <w:rPr>
          <w:rFonts w:ascii="Times New Roman" w:hAnsi="Times New Roman"/>
          <w:bCs/>
          <w:szCs w:val="20"/>
          <w:lang w:val="en-GB"/>
        </w:rPr>
      </w:pPr>
      <w:r w:rsidRPr="004940EA">
        <w:rPr>
          <w:rFonts w:ascii="Times New Roman" w:hAnsi="Times New Roman"/>
          <w:bCs/>
          <w:szCs w:val="20"/>
          <w:lang w:val="en-GB"/>
        </w:rPr>
        <w:t>Following agreements w</w:t>
      </w:r>
      <w:r>
        <w:rPr>
          <w:rFonts w:ascii="Times New Roman" w:hAnsi="Times New Roman"/>
          <w:bCs/>
          <w:szCs w:val="20"/>
          <w:lang w:val="en-GB"/>
        </w:rPr>
        <w:t>as</w:t>
      </w:r>
      <w:r w:rsidRPr="004940EA">
        <w:rPr>
          <w:rFonts w:ascii="Times New Roman" w:hAnsi="Times New Roman"/>
          <w:bCs/>
          <w:szCs w:val="20"/>
          <w:lang w:val="en-GB"/>
        </w:rPr>
        <w:t xml:space="preserve"> achieved in RAN1#117 meetings [3]:</w:t>
      </w:r>
    </w:p>
    <w:tbl>
      <w:tblPr>
        <w:tblStyle w:val="afffa"/>
        <w:tblW w:w="0" w:type="auto"/>
        <w:tblLook w:val="04A0" w:firstRow="1" w:lastRow="0" w:firstColumn="1" w:lastColumn="0" w:noHBand="0" w:noVBand="1"/>
      </w:tblPr>
      <w:tblGrid>
        <w:gridCol w:w="9060"/>
      </w:tblGrid>
      <w:tr w:rsidR="004940EA" w:rsidRPr="00333873" w14:paraId="2A61C815" w14:textId="77777777" w:rsidTr="00133B80">
        <w:tc>
          <w:tcPr>
            <w:tcW w:w="9060" w:type="dxa"/>
          </w:tcPr>
          <w:p w14:paraId="34A2742E" w14:textId="044585FB" w:rsidR="004940EA" w:rsidRPr="009E6946" w:rsidRDefault="004940EA" w:rsidP="00133B80">
            <w:pPr>
              <w:adjustRightInd w:val="0"/>
              <w:snapToGrid w:val="0"/>
              <w:spacing w:afterLines="50" w:after="120"/>
              <w:rPr>
                <w:b/>
                <w:bCs/>
                <w:highlight w:val="green"/>
                <w:lang w:eastAsia="x-none"/>
              </w:rPr>
            </w:pPr>
            <w:r w:rsidRPr="00BF30B5">
              <w:rPr>
                <w:b/>
                <w:bCs/>
                <w:highlight w:val="green"/>
              </w:rPr>
              <w:t>Agreement</w:t>
            </w:r>
          </w:p>
          <w:p w14:paraId="574FEA57" w14:textId="77777777" w:rsidR="004940EA" w:rsidRPr="00BF30B5" w:rsidRDefault="004940EA" w:rsidP="00133B80">
            <w:pPr>
              <w:adjustRightInd w:val="0"/>
              <w:snapToGrid w:val="0"/>
              <w:spacing w:afterLines="50" w:after="120"/>
              <w:rPr>
                <w:bCs/>
              </w:rPr>
            </w:pPr>
            <w:r w:rsidRPr="00BF30B5">
              <w:rPr>
                <w:bCs/>
              </w:rPr>
              <w:t xml:space="preserve">For RRC CONNECTED mode, LP-WUS can be configured without following existing features. </w:t>
            </w:r>
          </w:p>
          <w:p w14:paraId="2FDDFF72" w14:textId="77777777" w:rsidR="004940EA" w:rsidRPr="006C29D8"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6C29D8">
              <w:rPr>
                <w:rFonts w:ascii="Times New Roman" w:hAnsi="Times New Roman"/>
                <w:bCs/>
              </w:rPr>
              <w:t>Rel-16 DCP</w:t>
            </w:r>
          </w:p>
          <w:p w14:paraId="729D8B35"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PDCCH skipping</w:t>
            </w:r>
          </w:p>
          <w:p w14:paraId="20F26572"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SSSG switching</w:t>
            </w:r>
          </w:p>
          <w:p w14:paraId="0E2A7D31"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Rel-18 cell DTX</w:t>
            </w:r>
          </w:p>
          <w:p w14:paraId="0F116BD0" w14:textId="77777777" w:rsidR="004940EA" w:rsidRPr="00333873" w:rsidRDefault="004940EA" w:rsidP="00133B80">
            <w:pPr>
              <w:widowControl/>
              <w:adjustRightInd w:val="0"/>
              <w:snapToGrid w:val="0"/>
              <w:spacing w:afterLines="50" w:after="120"/>
              <w:jc w:val="left"/>
              <w:rPr>
                <w:lang w:bidi="ar"/>
              </w:rPr>
            </w:pPr>
            <w:r w:rsidRPr="00BF30B5">
              <w:rPr>
                <w:bCs/>
              </w:rPr>
              <w:t>Further study whether/how LP-WUS works with following existing features (</w:t>
            </w:r>
            <w:r w:rsidRPr="00BF30B5">
              <w:rPr>
                <w:rFonts w:eastAsia="Yu Mincho"/>
                <w:bCs/>
              </w:rPr>
              <w:t>PDCCH skipping, SSSG switching, cell DTX</w:t>
            </w:r>
            <w:r w:rsidRPr="00BF30B5">
              <w:rPr>
                <w:bCs/>
              </w:rPr>
              <w:t>)</w:t>
            </w:r>
          </w:p>
        </w:tc>
      </w:tr>
    </w:tbl>
    <w:p w14:paraId="44CE45B3" w14:textId="7F3059BD" w:rsidR="004940EA" w:rsidRDefault="004940EA" w:rsidP="00610B6D">
      <w:pPr>
        <w:adjustRightInd w:val="0"/>
        <w:snapToGrid w:val="0"/>
        <w:spacing w:afterLines="50" w:after="120"/>
        <w:rPr>
          <w:rFonts w:ascii="Times New Roman" w:hAnsi="Times New Roman"/>
          <w:bCs/>
          <w:szCs w:val="20"/>
        </w:rPr>
      </w:pPr>
    </w:p>
    <w:p w14:paraId="37238475" w14:textId="37DA0886" w:rsidR="004A1E9A" w:rsidRPr="006437E6" w:rsidRDefault="004940EA" w:rsidP="004A1E9A">
      <w:pPr>
        <w:adjustRightInd w:val="0"/>
        <w:snapToGrid w:val="0"/>
        <w:spacing w:afterLines="50" w:after="120"/>
        <w:rPr>
          <w:rFonts w:ascii="Times New Roman" w:hAnsi="Times New Roman"/>
          <w:bCs/>
          <w:sz w:val="20"/>
          <w:szCs w:val="18"/>
        </w:rPr>
      </w:pPr>
      <w:r w:rsidRPr="006437E6">
        <w:rPr>
          <w:rFonts w:ascii="Times New Roman" w:hAnsi="Times New Roman" w:hint="eastAsia"/>
          <w:bCs/>
          <w:sz w:val="20"/>
          <w:szCs w:val="18"/>
        </w:rPr>
        <w:t>R</w:t>
      </w:r>
      <w:r w:rsidRPr="006437E6">
        <w:rPr>
          <w:rFonts w:ascii="Times New Roman" w:hAnsi="Times New Roman"/>
          <w:bCs/>
          <w:sz w:val="20"/>
          <w:szCs w:val="18"/>
        </w:rPr>
        <w:t>AN2 agreed</w:t>
      </w:r>
      <w:r w:rsidR="004A1E9A" w:rsidRPr="006437E6">
        <w:rPr>
          <w:rFonts w:ascii="Times New Roman" w:hAnsi="Times New Roman"/>
          <w:bCs/>
          <w:sz w:val="20"/>
          <w:szCs w:val="18"/>
        </w:rPr>
        <w:t xml:space="preserve"> in RAN2#126 that RAN2 assume that legacy DCP and Option 1-1 is not configured simultaneously for a UE</w:t>
      </w:r>
      <w:r w:rsidR="006437E6">
        <w:rPr>
          <w:rFonts w:ascii="Times New Roman" w:hAnsi="Times New Roman"/>
          <w:bCs/>
          <w:sz w:val="20"/>
          <w:szCs w:val="18"/>
        </w:rPr>
        <w:t xml:space="preserve"> [4]</w:t>
      </w:r>
      <w:r w:rsidR="004A1E9A" w:rsidRPr="006437E6">
        <w:rPr>
          <w:rFonts w:ascii="Times New Roman" w:hAnsi="Times New Roman"/>
          <w:bCs/>
          <w:sz w:val="20"/>
          <w:szCs w:val="18"/>
        </w:rPr>
        <w:t xml:space="preserve">. In the following, we </w:t>
      </w:r>
      <w:r w:rsidR="00311593">
        <w:rPr>
          <w:rFonts w:ascii="Times New Roman" w:hAnsi="Times New Roman"/>
          <w:bCs/>
          <w:sz w:val="20"/>
          <w:szCs w:val="18"/>
        </w:rPr>
        <w:t>provide our views on</w:t>
      </w:r>
      <w:r w:rsidR="004A1E9A" w:rsidRPr="006437E6">
        <w:rPr>
          <w:rFonts w:ascii="Times New Roman" w:hAnsi="Times New Roman"/>
          <w:bCs/>
          <w:sz w:val="20"/>
          <w:szCs w:val="18"/>
        </w:rPr>
        <w:t xml:space="preserve"> how </w:t>
      </w:r>
      <w:r w:rsidR="004A1E9A" w:rsidRPr="006437E6">
        <w:rPr>
          <w:rFonts w:ascii="Times New Roman" w:hAnsi="Times New Roman" w:hint="eastAsia"/>
          <w:bCs/>
          <w:sz w:val="20"/>
          <w:szCs w:val="18"/>
        </w:rPr>
        <w:t>L</w:t>
      </w:r>
      <w:r w:rsidR="004A1E9A" w:rsidRPr="006437E6">
        <w:rPr>
          <w:rFonts w:ascii="Times New Roman" w:hAnsi="Times New Roman"/>
          <w:bCs/>
          <w:sz w:val="20"/>
          <w:szCs w:val="18"/>
        </w:rPr>
        <w:t xml:space="preserve">P-WUS co-exists with PDCCH skipping, SSSG switching and cell-DTX. </w:t>
      </w:r>
    </w:p>
    <w:p w14:paraId="11353ECE" w14:textId="4285BC72" w:rsidR="00610B6D" w:rsidRDefault="00610B6D" w:rsidP="00610B6D">
      <w:pPr>
        <w:adjustRightInd w:val="0"/>
        <w:snapToGrid w:val="0"/>
        <w:spacing w:afterLines="50" w:after="120"/>
        <w:rPr>
          <w:rFonts w:ascii="Times New Roman" w:hAnsi="Times New Roman"/>
          <w:b/>
          <w:szCs w:val="20"/>
        </w:rPr>
      </w:pPr>
      <w:r w:rsidRPr="004940EA">
        <w:rPr>
          <w:rFonts w:ascii="Times New Roman" w:hAnsi="Times New Roman" w:hint="eastAsia"/>
          <w:b/>
          <w:szCs w:val="20"/>
        </w:rPr>
        <w:t>L</w:t>
      </w:r>
      <w:r w:rsidRPr="004940EA">
        <w:rPr>
          <w:rFonts w:ascii="Times New Roman" w:hAnsi="Times New Roman"/>
          <w:b/>
          <w:szCs w:val="20"/>
        </w:rPr>
        <w:t xml:space="preserve">P-WUS </w:t>
      </w:r>
      <w:r w:rsidR="004940EA">
        <w:rPr>
          <w:rFonts w:ascii="Times New Roman" w:hAnsi="Times New Roman"/>
          <w:b/>
          <w:szCs w:val="20"/>
        </w:rPr>
        <w:t>co-exists</w:t>
      </w:r>
      <w:r w:rsidRPr="004940EA">
        <w:rPr>
          <w:rFonts w:ascii="Times New Roman" w:hAnsi="Times New Roman"/>
          <w:b/>
          <w:szCs w:val="20"/>
        </w:rPr>
        <w:t xml:space="preserve"> with PDCCH skipping</w:t>
      </w:r>
    </w:p>
    <w:p w14:paraId="5DA46296" w14:textId="339B84EF" w:rsidR="00514AB3" w:rsidRDefault="00311593" w:rsidP="00610B6D">
      <w:pPr>
        <w:adjustRightInd w:val="0"/>
        <w:snapToGrid w:val="0"/>
        <w:spacing w:afterLines="50" w:after="120"/>
        <w:rPr>
          <w:rFonts w:ascii="Times New Roman" w:hAnsi="Times New Roman"/>
          <w:bCs/>
          <w:sz w:val="20"/>
          <w:szCs w:val="18"/>
        </w:rPr>
      </w:pPr>
      <w:r w:rsidRPr="00311593">
        <w:rPr>
          <w:rFonts w:ascii="Times New Roman" w:hAnsi="Times New Roman" w:hint="eastAsia"/>
          <w:bCs/>
          <w:sz w:val="20"/>
          <w:szCs w:val="18"/>
        </w:rPr>
        <w:t>D</w:t>
      </w:r>
      <w:r w:rsidRPr="00311593">
        <w:rPr>
          <w:rFonts w:ascii="Times New Roman" w:hAnsi="Times New Roman"/>
          <w:bCs/>
          <w:sz w:val="20"/>
          <w:szCs w:val="18"/>
        </w:rPr>
        <w:t xml:space="preserve">uring SI, </w:t>
      </w:r>
      <w:r w:rsidR="00514AB3" w:rsidRPr="00514AB3">
        <w:rPr>
          <w:rFonts w:ascii="Times New Roman" w:hAnsi="Times New Roman"/>
          <w:bCs/>
          <w:sz w:val="20"/>
          <w:szCs w:val="18"/>
        </w:rPr>
        <w:t>PDCCH skipping indication</w:t>
      </w:r>
      <w:r w:rsidR="00514AB3">
        <w:rPr>
          <w:rFonts w:ascii="Times New Roman" w:hAnsi="Times New Roman"/>
          <w:bCs/>
          <w:sz w:val="20"/>
          <w:szCs w:val="18"/>
        </w:rPr>
        <w:t xml:space="preserve"> used as LP-WUS activation </w:t>
      </w:r>
      <w:proofErr w:type="spellStart"/>
      <w:r w:rsidR="00514AB3">
        <w:rPr>
          <w:rFonts w:ascii="Times New Roman" w:hAnsi="Times New Roman"/>
          <w:bCs/>
          <w:sz w:val="20"/>
          <w:szCs w:val="18"/>
        </w:rPr>
        <w:t>signalling</w:t>
      </w:r>
      <w:proofErr w:type="spellEnd"/>
      <w:r w:rsidR="00514AB3">
        <w:rPr>
          <w:rFonts w:ascii="Times New Roman" w:hAnsi="Times New Roman"/>
          <w:bCs/>
          <w:sz w:val="20"/>
          <w:szCs w:val="18"/>
        </w:rPr>
        <w:t xml:space="preserve"> was studied. </w:t>
      </w:r>
      <w:r w:rsidR="000B45AC">
        <w:rPr>
          <w:rFonts w:ascii="Times New Roman" w:hAnsi="Times New Roman" w:hint="eastAsia"/>
          <w:bCs/>
          <w:sz w:val="20"/>
          <w:szCs w:val="18"/>
        </w:rPr>
        <w:t>For</w:t>
      </w:r>
      <w:r w:rsidR="000B45AC">
        <w:rPr>
          <w:rFonts w:ascii="Times New Roman" w:hAnsi="Times New Roman"/>
          <w:bCs/>
          <w:sz w:val="20"/>
          <w:szCs w:val="18"/>
        </w:rPr>
        <w:t xml:space="preserve"> example,</w:t>
      </w:r>
      <w:r w:rsidR="00514AB3">
        <w:rPr>
          <w:rFonts w:ascii="Times New Roman" w:hAnsi="Times New Roman"/>
          <w:bCs/>
          <w:sz w:val="20"/>
          <w:szCs w:val="18"/>
        </w:rPr>
        <w:t xml:space="preserve"> when </w:t>
      </w:r>
      <w:r w:rsidR="00514AB3" w:rsidRPr="00514AB3">
        <w:rPr>
          <w:rFonts w:ascii="Times New Roman" w:hAnsi="Times New Roman"/>
          <w:bCs/>
          <w:sz w:val="20"/>
          <w:szCs w:val="18"/>
        </w:rPr>
        <w:t>the UE receives Rel-17 PDCCH skipping indication</w:t>
      </w:r>
      <w:r w:rsidR="00514AB3">
        <w:rPr>
          <w:rFonts w:ascii="Times New Roman" w:hAnsi="Times New Roman"/>
          <w:bCs/>
          <w:sz w:val="20"/>
          <w:szCs w:val="18"/>
        </w:rPr>
        <w:t xml:space="preserve">, </w:t>
      </w:r>
      <w:r w:rsidR="000B45AC">
        <w:rPr>
          <w:rFonts w:ascii="Times New Roman" w:hAnsi="Times New Roman"/>
          <w:bCs/>
          <w:sz w:val="20"/>
          <w:szCs w:val="18"/>
        </w:rPr>
        <w:t>UE stops monitoring PDCCH and s</w:t>
      </w:r>
      <w:r w:rsidR="00514AB3">
        <w:rPr>
          <w:rFonts w:ascii="Times New Roman" w:hAnsi="Times New Roman"/>
          <w:bCs/>
          <w:sz w:val="20"/>
          <w:szCs w:val="18"/>
        </w:rPr>
        <w:t xml:space="preserve">tarts WUS monitoring. If this way </w:t>
      </w:r>
      <w:r w:rsidR="000B45AC">
        <w:rPr>
          <w:rFonts w:ascii="Times New Roman" w:hAnsi="Times New Roman"/>
          <w:bCs/>
          <w:sz w:val="20"/>
          <w:szCs w:val="18"/>
        </w:rPr>
        <w:t xml:space="preserve">of co-existence between LP-WUS and Rel-17 PDCCH skipping </w:t>
      </w:r>
      <w:r w:rsidR="00514AB3">
        <w:rPr>
          <w:rFonts w:ascii="Times New Roman" w:hAnsi="Times New Roman"/>
          <w:bCs/>
          <w:sz w:val="20"/>
          <w:szCs w:val="18"/>
        </w:rPr>
        <w:t xml:space="preserve">is adopted, following </w:t>
      </w:r>
      <w:r w:rsidR="000B45AC">
        <w:rPr>
          <w:rFonts w:ascii="Times New Roman" w:hAnsi="Times New Roman" w:hint="eastAsia"/>
          <w:bCs/>
          <w:sz w:val="20"/>
          <w:szCs w:val="18"/>
        </w:rPr>
        <w:t>potential</w:t>
      </w:r>
      <w:r w:rsidR="000B45AC">
        <w:rPr>
          <w:rFonts w:ascii="Times New Roman" w:hAnsi="Times New Roman"/>
          <w:bCs/>
          <w:sz w:val="20"/>
          <w:szCs w:val="18"/>
        </w:rPr>
        <w:t xml:space="preserve"> </w:t>
      </w:r>
      <w:proofErr w:type="spellStart"/>
      <w:r w:rsidR="000B45AC">
        <w:rPr>
          <w:rFonts w:ascii="Times New Roman" w:hAnsi="Times New Roman" w:hint="eastAsia"/>
          <w:bCs/>
          <w:sz w:val="20"/>
          <w:szCs w:val="18"/>
        </w:rPr>
        <w:t>enhancemen</w:t>
      </w:r>
      <w:r w:rsidR="000B45AC">
        <w:rPr>
          <w:rFonts w:ascii="Times New Roman" w:hAnsi="Times New Roman"/>
          <w:bCs/>
          <w:sz w:val="20"/>
          <w:szCs w:val="18"/>
        </w:rPr>
        <w:t>s</w:t>
      </w:r>
      <w:proofErr w:type="spellEnd"/>
      <w:r w:rsidR="000B45AC">
        <w:rPr>
          <w:rFonts w:ascii="Times New Roman" w:hAnsi="Times New Roman"/>
          <w:bCs/>
          <w:sz w:val="20"/>
          <w:szCs w:val="18"/>
        </w:rPr>
        <w:t xml:space="preserve"> </w:t>
      </w:r>
      <w:r w:rsidR="00514AB3">
        <w:rPr>
          <w:rFonts w:ascii="Times New Roman" w:hAnsi="Times New Roman"/>
          <w:bCs/>
          <w:sz w:val="20"/>
          <w:szCs w:val="18"/>
        </w:rPr>
        <w:t>should be discussed</w:t>
      </w:r>
      <w:r w:rsidR="0067264C">
        <w:rPr>
          <w:rFonts w:ascii="Times New Roman" w:hAnsi="Times New Roman"/>
          <w:bCs/>
          <w:sz w:val="20"/>
          <w:szCs w:val="18"/>
        </w:rPr>
        <w:t>.</w:t>
      </w:r>
    </w:p>
    <w:p w14:paraId="1F9B2AFF" w14:textId="6C1340ED" w:rsidR="00311593" w:rsidRDefault="0067264C" w:rsidP="00B41DF6">
      <w:pPr>
        <w:pStyle w:val="affff0"/>
        <w:numPr>
          <w:ilvl w:val="0"/>
          <w:numId w:val="43"/>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Enhancement</w:t>
      </w:r>
      <w:r w:rsidR="000B45AC">
        <w:rPr>
          <w:rFonts w:ascii="Times New Roman" w:hAnsi="Times New Roman"/>
          <w:bCs/>
          <w:sz w:val="20"/>
          <w:szCs w:val="18"/>
        </w:rPr>
        <w:t>#1 on</w:t>
      </w:r>
      <w:r>
        <w:rPr>
          <w:rFonts w:ascii="Times New Roman" w:hAnsi="Times New Roman"/>
          <w:bCs/>
          <w:sz w:val="20"/>
          <w:szCs w:val="18"/>
        </w:rPr>
        <w:t xml:space="preserve"> PDCCH skipping </w:t>
      </w:r>
      <w:r w:rsidR="000B45AC">
        <w:rPr>
          <w:rFonts w:ascii="Times New Roman" w:hAnsi="Times New Roman"/>
          <w:bCs/>
          <w:sz w:val="20"/>
          <w:szCs w:val="18"/>
        </w:rPr>
        <w:t>d</w:t>
      </w:r>
      <w:r>
        <w:rPr>
          <w:rFonts w:ascii="Times New Roman" w:hAnsi="Times New Roman"/>
          <w:bCs/>
          <w:sz w:val="20"/>
          <w:szCs w:val="18"/>
        </w:rPr>
        <w:t>uration</w:t>
      </w:r>
      <w:r w:rsidR="000B45AC">
        <w:rPr>
          <w:rFonts w:ascii="Times New Roman" w:hAnsi="Times New Roman"/>
          <w:bCs/>
          <w:sz w:val="20"/>
          <w:szCs w:val="18"/>
        </w:rPr>
        <w:t xml:space="preserve"> and UE behavior</w:t>
      </w:r>
      <w:r>
        <w:rPr>
          <w:rFonts w:ascii="Times New Roman" w:hAnsi="Times New Roman"/>
          <w:bCs/>
          <w:sz w:val="20"/>
          <w:szCs w:val="18"/>
        </w:rPr>
        <w:t xml:space="preserve">: </w:t>
      </w:r>
      <w:r w:rsidR="00514AB3">
        <w:rPr>
          <w:rFonts w:ascii="Times New Roman" w:hAnsi="Times New Roman" w:hint="eastAsia"/>
          <w:bCs/>
          <w:sz w:val="20"/>
          <w:szCs w:val="18"/>
        </w:rPr>
        <w:t>R</w:t>
      </w:r>
      <w:r w:rsidR="00514AB3">
        <w:rPr>
          <w:rFonts w:ascii="Times New Roman" w:hAnsi="Times New Roman"/>
          <w:bCs/>
          <w:sz w:val="20"/>
          <w:szCs w:val="18"/>
        </w:rPr>
        <w:t xml:space="preserve">el-17 PDCCH skipping indication </w:t>
      </w:r>
      <w:r w:rsidR="000B45AC">
        <w:rPr>
          <w:rFonts w:ascii="Times New Roman" w:hAnsi="Times New Roman"/>
          <w:bCs/>
          <w:sz w:val="20"/>
          <w:szCs w:val="18"/>
        </w:rPr>
        <w:t xml:space="preserve">also </w:t>
      </w:r>
      <w:r w:rsidR="00514AB3">
        <w:rPr>
          <w:rFonts w:ascii="Times New Roman" w:hAnsi="Times New Roman"/>
          <w:bCs/>
          <w:sz w:val="20"/>
          <w:szCs w:val="18"/>
        </w:rPr>
        <w:t>indicates</w:t>
      </w:r>
      <w:r>
        <w:rPr>
          <w:rFonts w:ascii="Times New Roman" w:hAnsi="Times New Roman"/>
          <w:bCs/>
          <w:sz w:val="20"/>
          <w:szCs w:val="18"/>
        </w:rPr>
        <w:t xml:space="preserve"> how long time in unit of slots, the</w:t>
      </w:r>
      <w:r w:rsidR="00514AB3">
        <w:rPr>
          <w:rFonts w:ascii="Times New Roman" w:hAnsi="Times New Roman"/>
          <w:bCs/>
          <w:sz w:val="20"/>
          <w:szCs w:val="18"/>
        </w:rPr>
        <w:t xml:space="preserve"> UE</w:t>
      </w:r>
      <w:r>
        <w:rPr>
          <w:rFonts w:ascii="Times New Roman" w:hAnsi="Times New Roman"/>
          <w:bCs/>
          <w:sz w:val="20"/>
          <w:szCs w:val="18"/>
        </w:rPr>
        <w:t xml:space="preserve"> </w:t>
      </w:r>
      <w:r w:rsidR="00514AB3">
        <w:rPr>
          <w:rFonts w:ascii="Times New Roman" w:hAnsi="Times New Roman"/>
          <w:bCs/>
          <w:sz w:val="20"/>
          <w:szCs w:val="18"/>
        </w:rPr>
        <w:t>skip</w:t>
      </w:r>
      <w:r>
        <w:rPr>
          <w:rFonts w:ascii="Times New Roman" w:hAnsi="Times New Roman"/>
          <w:bCs/>
          <w:sz w:val="20"/>
          <w:szCs w:val="18"/>
        </w:rPr>
        <w:t xml:space="preserve">s monitoring PDCCH. </w:t>
      </w:r>
      <w:r w:rsidRPr="000B45AC">
        <w:rPr>
          <w:rFonts w:ascii="Times New Roman" w:hAnsi="Times New Roman"/>
          <w:bCs/>
          <w:sz w:val="20"/>
          <w:szCs w:val="18"/>
          <w:u w:val="single"/>
        </w:rPr>
        <w:t xml:space="preserve">After the skipping duration, </w:t>
      </w:r>
      <w:r w:rsidR="000B45AC" w:rsidRPr="000B45AC">
        <w:rPr>
          <w:rFonts w:ascii="Times New Roman" w:hAnsi="Times New Roman"/>
          <w:bCs/>
          <w:sz w:val="20"/>
          <w:szCs w:val="18"/>
          <w:u w:val="single"/>
        </w:rPr>
        <w:t xml:space="preserve">the </w:t>
      </w:r>
      <w:r w:rsidRPr="000B45AC">
        <w:rPr>
          <w:rFonts w:ascii="Times New Roman" w:hAnsi="Times New Roman"/>
          <w:bCs/>
          <w:sz w:val="20"/>
          <w:szCs w:val="18"/>
          <w:u w:val="single"/>
        </w:rPr>
        <w:t xml:space="preserve">UE </w:t>
      </w:r>
      <w:r w:rsidR="000B45AC" w:rsidRPr="000B45AC">
        <w:rPr>
          <w:rFonts w:ascii="Times New Roman" w:hAnsi="Times New Roman"/>
          <w:bCs/>
          <w:sz w:val="20"/>
          <w:szCs w:val="18"/>
          <w:u w:val="single"/>
        </w:rPr>
        <w:t xml:space="preserve">should </w:t>
      </w:r>
      <w:r w:rsidRPr="000B45AC">
        <w:rPr>
          <w:rFonts w:ascii="Times New Roman" w:hAnsi="Times New Roman"/>
          <w:bCs/>
          <w:sz w:val="20"/>
          <w:szCs w:val="18"/>
          <w:u w:val="single"/>
        </w:rPr>
        <w:t>resume PDCCH monitoring.</w:t>
      </w:r>
      <w:r>
        <w:rPr>
          <w:rFonts w:ascii="Times New Roman" w:hAnsi="Times New Roman"/>
          <w:bCs/>
          <w:sz w:val="20"/>
          <w:szCs w:val="18"/>
        </w:rPr>
        <w:t xml:space="preserve"> In case the PDCCH skipping indication is used to activate the LP-WUS monitoring, the PDCCH skipping duration should be </w:t>
      </w:r>
      <w:r w:rsidR="000B45AC">
        <w:rPr>
          <w:rFonts w:ascii="Times New Roman" w:hAnsi="Times New Roman"/>
          <w:bCs/>
          <w:sz w:val="20"/>
          <w:szCs w:val="18"/>
        </w:rPr>
        <w:t xml:space="preserve">assumed </w:t>
      </w:r>
      <w:r>
        <w:rPr>
          <w:rFonts w:ascii="Times New Roman" w:hAnsi="Times New Roman"/>
          <w:bCs/>
          <w:sz w:val="20"/>
          <w:szCs w:val="18"/>
        </w:rPr>
        <w:t xml:space="preserve">infinite since UE will resume PDCCH monitoring once it detects WUS.  </w:t>
      </w:r>
    </w:p>
    <w:p w14:paraId="4AAAB6ED" w14:textId="43447D6A" w:rsidR="00C35E98" w:rsidRDefault="0067264C" w:rsidP="00B41DF6">
      <w:pPr>
        <w:pStyle w:val="affff0"/>
        <w:numPr>
          <w:ilvl w:val="0"/>
          <w:numId w:val="43"/>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E</w:t>
      </w:r>
      <w:r>
        <w:rPr>
          <w:rFonts w:ascii="Times New Roman" w:hAnsi="Times New Roman"/>
          <w:bCs/>
          <w:sz w:val="20"/>
          <w:szCs w:val="18"/>
        </w:rPr>
        <w:t>nhancement</w:t>
      </w:r>
      <w:r w:rsidR="000B45AC">
        <w:rPr>
          <w:rFonts w:ascii="Times New Roman" w:hAnsi="Times New Roman"/>
          <w:bCs/>
          <w:sz w:val="20"/>
          <w:szCs w:val="18"/>
        </w:rPr>
        <w:t>#2</w:t>
      </w:r>
      <w:r>
        <w:rPr>
          <w:rFonts w:ascii="Times New Roman" w:hAnsi="Times New Roman"/>
          <w:bCs/>
          <w:sz w:val="20"/>
          <w:szCs w:val="18"/>
        </w:rPr>
        <w:t xml:space="preserve"> on applying PDCCH skipping indication to multiple cells: Rel-17 PDCCH skipping indication is applied only to single </w:t>
      </w:r>
      <w:proofErr w:type="spellStart"/>
      <w:r>
        <w:rPr>
          <w:rFonts w:ascii="Times New Roman" w:hAnsi="Times New Roman"/>
          <w:bCs/>
          <w:sz w:val="20"/>
          <w:szCs w:val="18"/>
        </w:rPr>
        <w:t>sch</w:t>
      </w:r>
      <w:r w:rsidR="000B45AC">
        <w:rPr>
          <w:rFonts w:ascii="Times New Roman" w:hAnsi="Times New Roman" w:hint="eastAsia"/>
          <w:bCs/>
          <w:sz w:val="20"/>
          <w:szCs w:val="18"/>
        </w:rPr>
        <w:t>e</w:t>
      </w:r>
      <w:r>
        <w:rPr>
          <w:rFonts w:ascii="Times New Roman" w:hAnsi="Times New Roman"/>
          <w:bCs/>
          <w:sz w:val="20"/>
          <w:szCs w:val="18"/>
        </w:rPr>
        <w:t>dulling</w:t>
      </w:r>
      <w:proofErr w:type="spellEnd"/>
      <w:r>
        <w:rPr>
          <w:rFonts w:ascii="Times New Roman" w:hAnsi="Times New Roman"/>
          <w:bCs/>
          <w:sz w:val="20"/>
          <w:szCs w:val="18"/>
        </w:rPr>
        <w:t xml:space="preserve"> cell, a single DCI can</w:t>
      </w:r>
      <w:r w:rsidR="00395929">
        <w:rPr>
          <w:rFonts w:ascii="Times New Roman" w:hAnsi="Times New Roman"/>
          <w:bCs/>
          <w:sz w:val="20"/>
          <w:szCs w:val="18"/>
        </w:rPr>
        <w:t xml:space="preserve"> </w:t>
      </w:r>
      <w:r w:rsidR="000B45AC">
        <w:rPr>
          <w:rFonts w:ascii="Times New Roman" w:hAnsi="Times New Roman" w:hint="eastAsia"/>
          <w:bCs/>
          <w:sz w:val="20"/>
          <w:szCs w:val="18"/>
        </w:rPr>
        <w:t>NOT</w:t>
      </w:r>
      <w:r>
        <w:rPr>
          <w:rFonts w:ascii="Times New Roman" w:hAnsi="Times New Roman"/>
          <w:bCs/>
          <w:sz w:val="20"/>
          <w:szCs w:val="18"/>
        </w:rPr>
        <w:t xml:space="preserve"> enable PDCCH skipping on multiple cells. In case</w:t>
      </w:r>
      <w:r w:rsidR="00CF6896">
        <w:rPr>
          <w:rFonts w:ascii="Times New Roman" w:hAnsi="Times New Roman"/>
          <w:bCs/>
          <w:sz w:val="20"/>
          <w:szCs w:val="18"/>
        </w:rPr>
        <w:t xml:space="preserve"> the</w:t>
      </w:r>
      <w:r>
        <w:rPr>
          <w:rFonts w:ascii="Times New Roman" w:hAnsi="Times New Roman"/>
          <w:bCs/>
          <w:sz w:val="20"/>
          <w:szCs w:val="18"/>
        </w:rPr>
        <w:t xml:space="preserve"> LP-WUS</w:t>
      </w:r>
      <w:r w:rsidR="00CF6896">
        <w:rPr>
          <w:rFonts w:ascii="Times New Roman" w:hAnsi="Times New Roman"/>
          <w:bCs/>
          <w:sz w:val="20"/>
          <w:szCs w:val="18"/>
        </w:rPr>
        <w:t xml:space="preserve"> information is applied to all the scheduling cells as discussed in section 2.2, if PDCCH skipping is still applied per scheduling cell, it </w:t>
      </w:r>
      <w:r w:rsidR="009A1C6F">
        <w:rPr>
          <w:rFonts w:ascii="Times New Roman" w:hAnsi="Times New Roman"/>
          <w:bCs/>
          <w:sz w:val="20"/>
          <w:szCs w:val="18"/>
        </w:rPr>
        <w:t>makes no</w:t>
      </w:r>
      <w:r w:rsidR="000B45AC">
        <w:rPr>
          <w:rFonts w:ascii="Times New Roman" w:hAnsi="Times New Roman"/>
          <w:bCs/>
          <w:sz w:val="20"/>
          <w:szCs w:val="18"/>
        </w:rPr>
        <w:t xml:space="preserve"> or complex</w:t>
      </w:r>
      <w:r w:rsidR="009A1C6F">
        <w:rPr>
          <w:rFonts w:ascii="Times New Roman" w:hAnsi="Times New Roman"/>
          <w:bCs/>
          <w:sz w:val="20"/>
          <w:szCs w:val="18"/>
        </w:rPr>
        <w:t xml:space="preserve"> </w:t>
      </w:r>
      <w:r w:rsidR="00C35E98">
        <w:rPr>
          <w:rFonts w:ascii="Times New Roman" w:hAnsi="Times New Roman"/>
          <w:bCs/>
          <w:sz w:val="20"/>
          <w:szCs w:val="18"/>
        </w:rPr>
        <w:t>switching</w:t>
      </w:r>
      <w:r w:rsidR="009A1C6F">
        <w:rPr>
          <w:rFonts w:ascii="Times New Roman" w:hAnsi="Times New Roman"/>
          <w:bCs/>
          <w:sz w:val="20"/>
          <w:szCs w:val="18"/>
        </w:rPr>
        <w:t xml:space="preserve"> </w:t>
      </w:r>
      <w:r w:rsidR="00C35E98">
        <w:rPr>
          <w:rFonts w:ascii="Times New Roman" w:hAnsi="Times New Roman"/>
          <w:bCs/>
          <w:sz w:val="20"/>
          <w:szCs w:val="18"/>
        </w:rPr>
        <w:t>between PDCCH monitoring and WUS monitoring</w:t>
      </w:r>
      <w:r w:rsidR="000B45AC">
        <w:rPr>
          <w:rFonts w:ascii="Times New Roman" w:hAnsi="Times New Roman"/>
          <w:bCs/>
          <w:sz w:val="20"/>
          <w:szCs w:val="18"/>
        </w:rPr>
        <w:t xml:space="preserve">. In addition, it </w:t>
      </w:r>
      <w:r w:rsidR="009A1C6F">
        <w:rPr>
          <w:rFonts w:ascii="Times New Roman" w:hAnsi="Times New Roman"/>
          <w:bCs/>
          <w:sz w:val="20"/>
          <w:szCs w:val="18"/>
        </w:rPr>
        <w:t>requires the UE to monitor the WUS and PDCCH at the same time</w:t>
      </w:r>
      <w:r w:rsidR="00C62D6A">
        <w:rPr>
          <w:rFonts w:ascii="Times New Roman" w:hAnsi="Times New Roman"/>
          <w:bCs/>
          <w:sz w:val="20"/>
          <w:szCs w:val="18"/>
        </w:rPr>
        <w:t xml:space="preserve"> which may put stringent requirements on UE implementation</w:t>
      </w:r>
      <w:r w:rsidR="009A1C6F">
        <w:rPr>
          <w:rFonts w:ascii="Times New Roman" w:hAnsi="Times New Roman"/>
          <w:bCs/>
          <w:sz w:val="20"/>
          <w:szCs w:val="18"/>
        </w:rPr>
        <w:t>.</w:t>
      </w:r>
      <w:r w:rsidR="00C35E98">
        <w:rPr>
          <w:rFonts w:ascii="Times New Roman" w:hAnsi="Times New Roman"/>
          <w:bCs/>
          <w:sz w:val="20"/>
          <w:szCs w:val="18"/>
        </w:rPr>
        <w:t xml:space="preserve"> For example, </w:t>
      </w:r>
      <w:r w:rsidR="00773991">
        <w:rPr>
          <w:rFonts w:ascii="Times New Roman" w:hAnsi="Times New Roman"/>
          <w:bCs/>
          <w:sz w:val="20"/>
          <w:szCs w:val="18"/>
        </w:rPr>
        <w:t>the detected WUS</w:t>
      </w:r>
      <w:r w:rsidR="00C62D6A">
        <w:rPr>
          <w:rFonts w:ascii="Times New Roman" w:hAnsi="Times New Roman"/>
          <w:bCs/>
          <w:sz w:val="20"/>
          <w:szCs w:val="18"/>
        </w:rPr>
        <w:t xml:space="preserve"> at time T1 </w:t>
      </w:r>
      <w:r w:rsidR="00773991">
        <w:rPr>
          <w:rFonts w:ascii="Times New Roman" w:hAnsi="Times New Roman"/>
          <w:bCs/>
          <w:sz w:val="20"/>
          <w:szCs w:val="18"/>
        </w:rPr>
        <w:t xml:space="preserve">indicating to </w:t>
      </w:r>
      <w:r w:rsidR="00C35E98">
        <w:rPr>
          <w:rFonts w:ascii="Times New Roman" w:hAnsi="Times New Roman"/>
          <w:bCs/>
          <w:sz w:val="20"/>
          <w:szCs w:val="18"/>
        </w:rPr>
        <w:t xml:space="preserve">resume </w:t>
      </w:r>
      <w:r w:rsidR="00773991">
        <w:rPr>
          <w:rFonts w:ascii="Times New Roman" w:hAnsi="Times New Roman"/>
          <w:bCs/>
          <w:sz w:val="20"/>
          <w:szCs w:val="18"/>
        </w:rPr>
        <w:t xml:space="preserve">PDCCH </w:t>
      </w:r>
      <w:r w:rsidR="00C35E98">
        <w:rPr>
          <w:rFonts w:ascii="Times New Roman" w:hAnsi="Times New Roman"/>
          <w:bCs/>
          <w:sz w:val="20"/>
          <w:szCs w:val="18"/>
        </w:rPr>
        <w:t xml:space="preserve">monitoring </w:t>
      </w:r>
      <w:r w:rsidR="00773991">
        <w:rPr>
          <w:rFonts w:ascii="Times New Roman" w:hAnsi="Times New Roman"/>
          <w:bCs/>
          <w:sz w:val="20"/>
          <w:szCs w:val="18"/>
        </w:rPr>
        <w:t xml:space="preserve">on </w:t>
      </w:r>
      <w:r w:rsidR="00C62D6A">
        <w:rPr>
          <w:rFonts w:ascii="Times New Roman" w:hAnsi="Times New Roman"/>
          <w:bCs/>
          <w:sz w:val="20"/>
          <w:szCs w:val="18"/>
        </w:rPr>
        <w:t xml:space="preserve">both </w:t>
      </w:r>
      <w:r w:rsidR="00773991">
        <w:rPr>
          <w:rFonts w:ascii="Times New Roman" w:hAnsi="Times New Roman"/>
          <w:bCs/>
          <w:sz w:val="20"/>
          <w:szCs w:val="18"/>
        </w:rPr>
        <w:t xml:space="preserve">scheduling cell#1 and cell#2, </w:t>
      </w:r>
      <w:r w:rsidR="00C35E98">
        <w:rPr>
          <w:rFonts w:ascii="Times New Roman" w:hAnsi="Times New Roman"/>
          <w:bCs/>
          <w:sz w:val="20"/>
          <w:szCs w:val="18"/>
        </w:rPr>
        <w:t>while</w:t>
      </w:r>
      <w:r w:rsidR="00C62D6A">
        <w:rPr>
          <w:rFonts w:ascii="Times New Roman" w:hAnsi="Times New Roman"/>
          <w:bCs/>
          <w:sz w:val="20"/>
          <w:szCs w:val="18"/>
        </w:rPr>
        <w:t xml:space="preserve"> at time T2, only</w:t>
      </w:r>
      <w:r w:rsidR="00C35E98">
        <w:rPr>
          <w:rFonts w:ascii="Times New Roman" w:hAnsi="Times New Roman"/>
          <w:bCs/>
          <w:sz w:val="20"/>
          <w:szCs w:val="18"/>
        </w:rPr>
        <w:t xml:space="preserve"> </w:t>
      </w:r>
      <w:r w:rsidR="00773991">
        <w:rPr>
          <w:rFonts w:ascii="Times New Roman" w:hAnsi="Times New Roman"/>
          <w:bCs/>
          <w:sz w:val="20"/>
          <w:szCs w:val="18"/>
        </w:rPr>
        <w:t xml:space="preserve">cell#2 </w:t>
      </w:r>
      <w:r w:rsidR="00C35E98">
        <w:rPr>
          <w:rFonts w:ascii="Times New Roman" w:hAnsi="Times New Roman"/>
          <w:bCs/>
          <w:sz w:val="20"/>
          <w:szCs w:val="18"/>
        </w:rPr>
        <w:t>receives PDCCH skipping indication</w:t>
      </w:r>
      <w:r w:rsidR="009A1C6F">
        <w:rPr>
          <w:rFonts w:ascii="Times New Roman" w:hAnsi="Times New Roman"/>
          <w:bCs/>
          <w:sz w:val="20"/>
          <w:szCs w:val="18"/>
        </w:rPr>
        <w:t xml:space="preserve"> which a</w:t>
      </w:r>
      <w:r w:rsidR="00C35E98">
        <w:rPr>
          <w:rFonts w:ascii="Times New Roman" w:hAnsi="Times New Roman"/>
          <w:bCs/>
          <w:sz w:val="20"/>
          <w:szCs w:val="18"/>
        </w:rPr>
        <w:t>ctivate</w:t>
      </w:r>
      <w:r w:rsidR="009A1C6F">
        <w:rPr>
          <w:rFonts w:ascii="Times New Roman" w:hAnsi="Times New Roman"/>
          <w:bCs/>
          <w:sz w:val="20"/>
          <w:szCs w:val="18"/>
        </w:rPr>
        <w:t>s</w:t>
      </w:r>
      <w:r w:rsidR="00C35E98">
        <w:rPr>
          <w:rFonts w:ascii="Times New Roman" w:hAnsi="Times New Roman"/>
          <w:bCs/>
          <w:sz w:val="20"/>
          <w:szCs w:val="18"/>
        </w:rPr>
        <w:t xml:space="preserve"> the WUS monitoring</w:t>
      </w:r>
      <w:r w:rsidR="009A1C6F">
        <w:rPr>
          <w:rFonts w:ascii="Times New Roman" w:hAnsi="Times New Roman"/>
          <w:bCs/>
          <w:sz w:val="20"/>
          <w:szCs w:val="18"/>
        </w:rPr>
        <w:t>.</w:t>
      </w:r>
      <w:r w:rsidR="00C35E98">
        <w:rPr>
          <w:rFonts w:ascii="Times New Roman" w:hAnsi="Times New Roman"/>
          <w:bCs/>
          <w:sz w:val="20"/>
          <w:szCs w:val="18"/>
        </w:rPr>
        <w:t xml:space="preserve"> </w:t>
      </w:r>
      <w:r w:rsidR="00C62D6A">
        <w:rPr>
          <w:rFonts w:ascii="Times New Roman" w:hAnsi="Times New Roman"/>
          <w:bCs/>
          <w:sz w:val="20"/>
          <w:szCs w:val="18"/>
        </w:rPr>
        <w:t xml:space="preserve">Then the UE </w:t>
      </w:r>
      <w:r w:rsidR="00247988">
        <w:rPr>
          <w:rFonts w:ascii="Times New Roman" w:hAnsi="Times New Roman"/>
          <w:bCs/>
          <w:sz w:val="20"/>
          <w:szCs w:val="18"/>
        </w:rPr>
        <w:t xml:space="preserve">starts </w:t>
      </w:r>
      <w:r w:rsidR="009A1C6F">
        <w:rPr>
          <w:rFonts w:ascii="Times New Roman" w:hAnsi="Times New Roman"/>
          <w:bCs/>
          <w:sz w:val="20"/>
          <w:szCs w:val="18"/>
        </w:rPr>
        <w:t>monitor</w:t>
      </w:r>
      <w:r w:rsidR="00247988">
        <w:rPr>
          <w:rFonts w:ascii="Times New Roman" w:hAnsi="Times New Roman"/>
          <w:bCs/>
          <w:sz w:val="20"/>
          <w:szCs w:val="18"/>
        </w:rPr>
        <w:t>ing</w:t>
      </w:r>
      <w:r w:rsidR="009A1C6F">
        <w:rPr>
          <w:rFonts w:ascii="Times New Roman" w:hAnsi="Times New Roman"/>
          <w:bCs/>
          <w:sz w:val="20"/>
          <w:szCs w:val="18"/>
        </w:rPr>
        <w:t xml:space="preserve"> WUS</w:t>
      </w:r>
      <w:r w:rsidR="00C62D6A" w:rsidRPr="00C62D6A">
        <w:rPr>
          <w:rFonts w:ascii="Times New Roman" w:hAnsi="Times New Roman"/>
          <w:bCs/>
          <w:sz w:val="20"/>
          <w:szCs w:val="18"/>
        </w:rPr>
        <w:t xml:space="preserve"> </w:t>
      </w:r>
      <w:r w:rsidR="00C62D6A">
        <w:rPr>
          <w:rFonts w:ascii="Times New Roman" w:hAnsi="Times New Roman"/>
          <w:bCs/>
          <w:sz w:val="20"/>
          <w:szCs w:val="18"/>
        </w:rPr>
        <w:t>for both cell #1 and cell #2 and it stops PDCCH monitoring on cell#2,</w:t>
      </w:r>
      <w:r w:rsidR="00C35E98">
        <w:rPr>
          <w:rFonts w:ascii="Times New Roman" w:hAnsi="Times New Roman"/>
          <w:bCs/>
          <w:sz w:val="20"/>
          <w:szCs w:val="18"/>
        </w:rPr>
        <w:t xml:space="preserve"> but </w:t>
      </w:r>
      <w:r w:rsidR="00C62D6A">
        <w:rPr>
          <w:rFonts w:ascii="Times New Roman" w:hAnsi="Times New Roman"/>
          <w:bCs/>
          <w:sz w:val="20"/>
          <w:szCs w:val="18"/>
        </w:rPr>
        <w:t xml:space="preserve">the UE is required to still </w:t>
      </w:r>
      <w:r w:rsidR="00C35E98">
        <w:rPr>
          <w:rFonts w:ascii="Times New Roman" w:hAnsi="Times New Roman"/>
          <w:bCs/>
          <w:sz w:val="20"/>
          <w:szCs w:val="18"/>
        </w:rPr>
        <w:t xml:space="preserve">keep PDCCH monitoring on cell#1. </w:t>
      </w:r>
    </w:p>
    <w:p w14:paraId="743F301C" w14:textId="60DAEBB3" w:rsidR="00C35E98" w:rsidRPr="0085216F" w:rsidRDefault="00C62D6A" w:rsidP="00C35E98">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sidR="0085216F">
        <w:rPr>
          <w:rFonts w:ascii="Times New Roman" w:hAnsi="Times New Roman"/>
          <w:b/>
          <w:sz w:val="20"/>
          <w:szCs w:val="18"/>
        </w:rPr>
        <w:t xml:space="preserve"> 12</w:t>
      </w:r>
      <w:r w:rsidR="00C35E98" w:rsidRPr="0085216F">
        <w:rPr>
          <w:rFonts w:ascii="Times New Roman" w:hAnsi="Times New Roman"/>
          <w:b/>
          <w:sz w:val="20"/>
          <w:szCs w:val="18"/>
        </w:rPr>
        <w:t xml:space="preserve">: if PDCCH skipping indication is used as LP-WUS activation </w:t>
      </w:r>
      <w:proofErr w:type="spellStart"/>
      <w:r w:rsidR="00C35E98" w:rsidRPr="0085216F">
        <w:rPr>
          <w:rFonts w:ascii="Times New Roman" w:hAnsi="Times New Roman"/>
          <w:b/>
          <w:sz w:val="20"/>
          <w:szCs w:val="18"/>
        </w:rPr>
        <w:t>signalling</w:t>
      </w:r>
      <w:proofErr w:type="spellEnd"/>
      <w:r w:rsidR="00C35E98" w:rsidRPr="0085216F">
        <w:rPr>
          <w:rFonts w:ascii="Times New Roman" w:hAnsi="Times New Roman"/>
          <w:b/>
          <w:sz w:val="20"/>
          <w:szCs w:val="18"/>
        </w:rPr>
        <w:t xml:space="preserve">, </w:t>
      </w:r>
      <w:r w:rsidRPr="0085216F">
        <w:rPr>
          <w:rFonts w:ascii="Times New Roman" w:hAnsi="Times New Roman"/>
          <w:b/>
          <w:sz w:val="20"/>
          <w:szCs w:val="18"/>
        </w:rPr>
        <w:t>following</w:t>
      </w:r>
      <w:r w:rsidR="00C35E98" w:rsidRPr="0085216F">
        <w:rPr>
          <w:rFonts w:ascii="Times New Roman" w:hAnsi="Times New Roman"/>
          <w:b/>
          <w:sz w:val="20"/>
          <w:szCs w:val="18"/>
        </w:rPr>
        <w:t xml:space="preserve"> enhancements are needed.</w:t>
      </w:r>
    </w:p>
    <w:p w14:paraId="3DA7195C" w14:textId="4DC0F6AA" w:rsidR="00770EA1" w:rsidRPr="0085216F" w:rsidRDefault="00770EA1" w:rsidP="00770EA1">
      <w:pPr>
        <w:pStyle w:val="affff0"/>
        <w:numPr>
          <w:ilvl w:val="0"/>
          <w:numId w:val="44"/>
        </w:numPr>
        <w:adjustRightInd w:val="0"/>
        <w:snapToGrid w:val="0"/>
        <w:spacing w:afterLines="50" w:after="120"/>
        <w:ind w:firstLineChars="0"/>
        <w:rPr>
          <w:rFonts w:ascii="Times New Roman" w:hAnsi="Times New Roman"/>
          <w:b/>
          <w:sz w:val="20"/>
          <w:szCs w:val="18"/>
        </w:rPr>
      </w:pPr>
      <w:r w:rsidRPr="0085216F">
        <w:rPr>
          <w:rFonts w:ascii="Times New Roman" w:hAnsi="Times New Roman"/>
          <w:b/>
          <w:sz w:val="20"/>
          <w:szCs w:val="18"/>
        </w:rPr>
        <w:t>E</w:t>
      </w:r>
      <w:r w:rsidRPr="0085216F">
        <w:rPr>
          <w:rFonts w:ascii="Times New Roman" w:hAnsi="Times New Roman" w:hint="eastAsia"/>
          <w:b/>
          <w:sz w:val="20"/>
          <w:szCs w:val="18"/>
        </w:rPr>
        <w:t>nhancement</w:t>
      </w:r>
      <w:r w:rsidRPr="0085216F">
        <w:rPr>
          <w:rFonts w:ascii="Times New Roman" w:hAnsi="Times New Roman"/>
          <w:b/>
          <w:sz w:val="20"/>
          <w:szCs w:val="18"/>
        </w:rPr>
        <w:t xml:space="preserve">#1 on </w:t>
      </w:r>
      <w:r w:rsidR="0085216F" w:rsidRPr="0085216F">
        <w:rPr>
          <w:rFonts w:ascii="Times New Roman" w:hAnsi="Times New Roman"/>
          <w:b/>
          <w:sz w:val="20"/>
          <w:szCs w:val="18"/>
        </w:rPr>
        <w:t xml:space="preserve">skipping duration for </w:t>
      </w:r>
      <w:r w:rsidRPr="0085216F">
        <w:rPr>
          <w:rFonts w:ascii="Times New Roman" w:hAnsi="Times New Roman"/>
          <w:b/>
          <w:sz w:val="20"/>
          <w:szCs w:val="18"/>
        </w:rPr>
        <w:t xml:space="preserve">PDCCH skipping and related UE behavior </w:t>
      </w:r>
    </w:p>
    <w:p w14:paraId="7EC3AD06" w14:textId="54833C8B" w:rsidR="0085216F" w:rsidRPr="0085216F" w:rsidRDefault="0085216F" w:rsidP="00770EA1">
      <w:pPr>
        <w:pStyle w:val="affff0"/>
        <w:numPr>
          <w:ilvl w:val="0"/>
          <w:numId w:val="44"/>
        </w:numPr>
        <w:adjustRightInd w:val="0"/>
        <w:snapToGrid w:val="0"/>
        <w:spacing w:afterLines="50" w:after="120"/>
        <w:ind w:firstLineChars="0"/>
        <w:rPr>
          <w:rFonts w:ascii="Times New Roman" w:hAnsi="Times New Roman"/>
          <w:b/>
          <w:sz w:val="20"/>
          <w:szCs w:val="18"/>
        </w:rPr>
      </w:pPr>
      <w:r w:rsidRPr="0085216F">
        <w:rPr>
          <w:rFonts w:ascii="Times New Roman" w:hAnsi="Times New Roman"/>
          <w:b/>
          <w:sz w:val="20"/>
          <w:szCs w:val="18"/>
        </w:rPr>
        <w:t>Ehancement#2 on applying a PDCCH skipping indication to multiple scheduling cells, which is the same scheduling cells as a LP-WUS is applied to</w:t>
      </w:r>
    </w:p>
    <w:p w14:paraId="42B71055" w14:textId="77777777" w:rsidR="00610B6D" w:rsidRPr="00247988" w:rsidRDefault="00610B6D" w:rsidP="00610B6D">
      <w:pPr>
        <w:adjustRightInd w:val="0"/>
        <w:snapToGrid w:val="0"/>
        <w:spacing w:afterLines="50" w:after="120"/>
        <w:rPr>
          <w:rFonts w:ascii="Times New Roman" w:hAnsi="Times New Roman"/>
          <w:bCs/>
          <w:szCs w:val="20"/>
        </w:rPr>
      </w:pPr>
    </w:p>
    <w:p w14:paraId="03FA6483" w14:textId="7A8FB1DE"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w:t>
      </w:r>
      <w:bookmarkStart w:id="15" w:name="_Hlk171358065"/>
      <w:r w:rsidRPr="00247988">
        <w:rPr>
          <w:rFonts w:ascii="Times New Roman" w:hAnsi="Times New Roman"/>
          <w:b/>
          <w:szCs w:val="20"/>
        </w:rPr>
        <w:t xml:space="preserve"> </w:t>
      </w:r>
      <w:r w:rsidR="00B17CC5">
        <w:rPr>
          <w:rFonts w:ascii="Times New Roman" w:hAnsi="Times New Roman"/>
          <w:b/>
          <w:szCs w:val="20"/>
        </w:rPr>
        <w:t xml:space="preserve">Rel-17 </w:t>
      </w:r>
      <w:r w:rsidRPr="00247988">
        <w:rPr>
          <w:rFonts w:ascii="Times New Roman" w:hAnsi="Times New Roman"/>
          <w:b/>
          <w:szCs w:val="20"/>
        </w:rPr>
        <w:t>SSSG switching</w:t>
      </w:r>
      <w:bookmarkEnd w:id="15"/>
      <w:r w:rsidRPr="00247988">
        <w:rPr>
          <w:rFonts w:ascii="Times New Roman" w:hAnsi="Times New Roman"/>
          <w:b/>
          <w:szCs w:val="20"/>
        </w:rPr>
        <w:t xml:space="preserve"> </w:t>
      </w:r>
    </w:p>
    <w:p w14:paraId="58D28657" w14:textId="461DC70B" w:rsidR="00F601F4" w:rsidRPr="00F601F4" w:rsidRDefault="000A1232"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Search Space Set Group (SSSG) switching, </w:t>
      </w:r>
      <w:r w:rsidR="001B428D">
        <w:rPr>
          <w:rFonts w:ascii="Times New Roman" w:hAnsi="Times New Roman"/>
          <w:bCs/>
          <w:sz w:val="20"/>
          <w:szCs w:val="18"/>
        </w:rPr>
        <w:t xml:space="preserve">in our view, </w:t>
      </w:r>
      <w:r w:rsidR="001B428D" w:rsidRPr="001B428D">
        <w:rPr>
          <w:rFonts w:ascii="Times New Roman" w:hAnsi="Times New Roman"/>
          <w:bCs/>
          <w:sz w:val="20"/>
          <w:szCs w:val="18"/>
        </w:rPr>
        <w:t>SSSG switching is performed after successful detection of LP-WUS triggering PDCCH monitoring</w:t>
      </w:r>
      <w:r w:rsidR="001B428D">
        <w:rPr>
          <w:rFonts w:ascii="Times New Roman" w:hAnsi="Times New Roman"/>
          <w:bCs/>
          <w:sz w:val="20"/>
          <w:szCs w:val="18"/>
        </w:rPr>
        <w:t xml:space="preserve"> and </w:t>
      </w:r>
      <w:r w:rsidR="001B428D" w:rsidRPr="001B428D">
        <w:rPr>
          <w:rFonts w:ascii="Times New Roman" w:hAnsi="Times New Roman"/>
          <w:bCs/>
          <w:sz w:val="20"/>
          <w:szCs w:val="18"/>
        </w:rPr>
        <w:t>SSSG switching</w:t>
      </w:r>
      <w:r w:rsidR="001B428D">
        <w:rPr>
          <w:rFonts w:ascii="Times New Roman" w:hAnsi="Times New Roman"/>
          <w:bCs/>
          <w:sz w:val="20"/>
          <w:szCs w:val="18"/>
        </w:rPr>
        <w:t xml:space="preserve"> is stopped after </w:t>
      </w:r>
      <w:r w:rsidR="001B428D" w:rsidRPr="001B428D">
        <w:rPr>
          <w:rFonts w:ascii="Times New Roman" w:hAnsi="Times New Roman"/>
          <w:bCs/>
          <w:sz w:val="20"/>
          <w:szCs w:val="18"/>
        </w:rPr>
        <w:t>successful detection of LP-WUS</w:t>
      </w:r>
      <w:r w:rsidR="001B428D">
        <w:rPr>
          <w:rFonts w:ascii="Times New Roman" w:hAnsi="Times New Roman"/>
          <w:bCs/>
          <w:sz w:val="20"/>
          <w:szCs w:val="18"/>
        </w:rPr>
        <w:t xml:space="preserve"> reactivation </w:t>
      </w:r>
      <w:proofErr w:type="spellStart"/>
      <w:r w:rsidR="001B428D">
        <w:rPr>
          <w:rFonts w:ascii="Times New Roman" w:hAnsi="Times New Roman"/>
          <w:bCs/>
          <w:sz w:val="20"/>
          <w:szCs w:val="18"/>
        </w:rPr>
        <w:t>signalling</w:t>
      </w:r>
      <w:proofErr w:type="spellEnd"/>
      <w:r w:rsidR="001B428D">
        <w:rPr>
          <w:rFonts w:ascii="Times New Roman" w:hAnsi="Times New Roman"/>
          <w:bCs/>
          <w:sz w:val="20"/>
          <w:szCs w:val="18"/>
        </w:rPr>
        <w:t>. In detail, w</w:t>
      </w:r>
      <w:r w:rsidR="00F601F4">
        <w:rPr>
          <w:rFonts w:ascii="Times New Roman" w:hAnsi="Times New Roman"/>
          <w:bCs/>
          <w:sz w:val="20"/>
          <w:szCs w:val="18"/>
        </w:rPr>
        <w:t xml:space="preserve">hen LP-WUS is detected, the UE starts/resumes PDCCH monitoring on search space sets with all group indexes provided by the </w:t>
      </w:r>
      <w:r w:rsidR="00F601F4" w:rsidRPr="001B428D">
        <w:rPr>
          <w:rFonts w:ascii="Times New Roman" w:hAnsi="Times New Roman"/>
          <w:bCs/>
          <w:i/>
          <w:iCs/>
          <w:sz w:val="20"/>
          <w:szCs w:val="18"/>
        </w:rPr>
        <w:t>searchSpaceGroupIdList-r17</w:t>
      </w:r>
      <w:r w:rsidR="00F601F4" w:rsidRPr="00F601F4">
        <w:rPr>
          <w:rFonts w:ascii="Times New Roman" w:hAnsi="Times New Roman"/>
          <w:bCs/>
          <w:sz w:val="20"/>
          <w:szCs w:val="18"/>
        </w:rPr>
        <w:t>.</w:t>
      </w:r>
      <w:r w:rsidR="001764DE">
        <w:rPr>
          <w:rFonts w:ascii="Times New Roman" w:hAnsi="Times New Roman"/>
          <w:bCs/>
          <w:sz w:val="20"/>
          <w:szCs w:val="18"/>
        </w:rPr>
        <w:t xml:space="preserve"> Then during the PDCCH monitoring period, before LP-WUS monitoring is </w:t>
      </w:r>
      <w:r w:rsidR="001764DE">
        <w:rPr>
          <w:rFonts w:ascii="Times New Roman" w:hAnsi="Times New Roman"/>
          <w:bCs/>
          <w:sz w:val="20"/>
          <w:szCs w:val="18"/>
        </w:rPr>
        <w:lastRenderedPageBreak/>
        <w:t xml:space="preserve">reactivated by a new L1/L2 </w:t>
      </w:r>
      <w:proofErr w:type="spellStart"/>
      <w:r w:rsidR="001764DE">
        <w:rPr>
          <w:rFonts w:ascii="Times New Roman" w:hAnsi="Times New Roman"/>
          <w:bCs/>
          <w:sz w:val="20"/>
          <w:szCs w:val="18"/>
        </w:rPr>
        <w:t>signalling</w:t>
      </w:r>
      <w:proofErr w:type="spellEnd"/>
      <w:r w:rsidR="001764DE">
        <w:rPr>
          <w:rFonts w:ascii="Times New Roman" w:hAnsi="Times New Roman"/>
          <w:bCs/>
          <w:sz w:val="20"/>
          <w:szCs w:val="18"/>
        </w:rPr>
        <w:t xml:space="preserve"> or PDCCH skipping indication</w:t>
      </w:r>
      <w:r w:rsidR="00F601F4">
        <w:rPr>
          <w:rFonts w:ascii="Times New Roman" w:hAnsi="Times New Roman"/>
          <w:bCs/>
          <w:sz w:val="20"/>
          <w:szCs w:val="18"/>
        </w:rPr>
        <w:t xml:space="preserve">, </w:t>
      </w:r>
      <w:r w:rsidR="00F601F4" w:rsidRPr="00F601F4">
        <w:rPr>
          <w:rFonts w:ascii="Times New Roman" w:hAnsi="Times New Roman"/>
          <w:bCs/>
          <w:sz w:val="20"/>
          <w:szCs w:val="18"/>
        </w:rPr>
        <w:t xml:space="preserve">Rel-17 SSSG switching </w:t>
      </w:r>
      <w:r w:rsidR="00F601F4">
        <w:rPr>
          <w:rFonts w:ascii="Times New Roman" w:hAnsi="Times New Roman"/>
          <w:bCs/>
          <w:sz w:val="20"/>
          <w:szCs w:val="18"/>
        </w:rPr>
        <w:t xml:space="preserve">can be </w:t>
      </w:r>
      <w:r w:rsidR="001764DE">
        <w:rPr>
          <w:rFonts w:ascii="Times New Roman" w:hAnsi="Times New Roman"/>
          <w:bCs/>
          <w:sz w:val="20"/>
          <w:szCs w:val="18"/>
        </w:rPr>
        <w:t>performed following existing way, e.g.,</w:t>
      </w:r>
      <w:r w:rsidR="00F601F4">
        <w:rPr>
          <w:rFonts w:ascii="Times New Roman" w:hAnsi="Times New Roman"/>
          <w:bCs/>
          <w:sz w:val="20"/>
          <w:szCs w:val="18"/>
        </w:rPr>
        <w:t xml:space="preserve"> either by a </w:t>
      </w:r>
      <w:r w:rsidR="001764DE">
        <w:rPr>
          <w:rFonts w:ascii="Times New Roman" w:hAnsi="Times New Roman"/>
          <w:bCs/>
          <w:sz w:val="20"/>
          <w:szCs w:val="18"/>
        </w:rPr>
        <w:t>DCI</w:t>
      </w:r>
      <w:r w:rsidR="00F601F4">
        <w:rPr>
          <w:rFonts w:ascii="Times New Roman" w:hAnsi="Times New Roman"/>
          <w:bCs/>
          <w:sz w:val="20"/>
          <w:szCs w:val="18"/>
        </w:rPr>
        <w:t xml:space="preserve"> </w:t>
      </w:r>
      <w:r w:rsidR="00F601F4" w:rsidRPr="00F601F4">
        <w:rPr>
          <w:rFonts w:ascii="Times New Roman" w:hAnsi="Times New Roman"/>
          <w:bCs/>
          <w:sz w:val="20"/>
          <w:szCs w:val="18"/>
        </w:rPr>
        <w:t>includ</w:t>
      </w:r>
      <w:r w:rsidR="00F601F4">
        <w:rPr>
          <w:rFonts w:ascii="Times New Roman" w:hAnsi="Times New Roman"/>
          <w:bCs/>
          <w:sz w:val="20"/>
          <w:szCs w:val="18"/>
        </w:rPr>
        <w:t>ing the</w:t>
      </w:r>
      <w:r w:rsidR="00F601F4" w:rsidRPr="00F601F4">
        <w:rPr>
          <w:rFonts w:ascii="Times New Roman" w:hAnsi="Times New Roman"/>
          <w:bCs/>
          <w:sz w:val="20"/>
          <w:szCs w:val="18"/>
        </w:rPr>
        <w:t xml:space="preserve"> </w:t>
      </w:r>
      <w:r w:rsidR="001764DE" w:rsidRPr="001764DE">
        <w:rPr>
          <w:rFonts w:ascii="Times New Roman" w:hAnsi="Times New Roman"/>
          <w:bCs/>
          <w:sz w:val="20"/>
          <w:szCs w:val="18"/>
        </w:rPr>
        <w:t>search space sets with group index</w:t>
      </w:r>
      <w:r w:rsidR="001764DE" w:rsidRPr="00F601F4">
        <w:rPr>
          <w:rFonts w:ascii="Times New Roman" w:hAnsi="Times New Roman"/>
          <w:bCs/>
          <w:sz w:val="20"/>
          <w:szCs w:val="18"/>
        </w:rPr>
        <w:t xml:space="preserve"> </w:t>
      </w:r>
      <w:r w:rsidR="00F601F4">
        <w:rPr>
          <w:rFonts w:ascii="Times New Roman" w:hAnsi="Times New Roman"/>
          <w:bCs/>
          <w:sz w:val="20"/>
          <w:szCs w:val="18"/>
        </w:rPr>
        <w:t xml:space="preserve">or by a Timer configured by </w:t>
      </w:r>
      <w:r w:rsidR="00F601F4" w:rsidRPr="001764DE">
        <w:rPr>
          <w:rFonts w:ascii="Times New Roman" w:hAnsi="Times New Roman"/>
          <w:bCs/>
          <w:i/>
          <w:iCs/>
          <w:sz w:val="20"/>
          <w:szCs w:val="18"/>
        </w:rPr>
        <w:t>searchSpaceSwitchTimer-r17</w:t>
      </w:r>
      <w:r w:rsidR="00F601F4">
        <w:rPr>
          <w:rFonts w:ascii="Times New Roman" w:hAnsi="Times New Roman"/>
          <w:bCs/>
          <w:sz w:val="20"/>
          <w:szCs w:val="18"/>
        </w:rPr>
        <w:t>. Once</w:t>
      </w:r>
      <w:r w:rsidR="00F601F4" w:rsidRPr="00F601F4">
        <w:rPr>
          <w:rFonts w:ascii="Times New Roman" w:hAnsi="Times New Roman"/>
          <w:bCs/>
          <w:sz w:val="20"/>
          <w:szCs w:val="18"/>
        </w:rPr>
        <w:t xml:space="preserve"> </w:t>
      </w:r>
      <w:r w:rsidR="00F601F4">
        <w:rPr>
          <w:rFonts w:ascii="Times New Roman" w:hAnsi="Times New Roman"/>
          <w:bCs/>
          <w:sz w:val="20"/>
          <w:szCs w:val="18"/>
        </w:rPr>
        <w:t xml:space="preserve">LP-WUS monitoring is reactivated, </w:t>
      </w:r>
      <w:r w:rsidR="001764DE">
        <w:rPr>
          <w:rFonts w:ascii="Times New Roman" w:hAnsi="Times New Roman"/>
          <w:bCs/>
          <w:sz w:val="20"/>
          <w:szCs w:val="18"/>
        </w:rPr>
        <w:t xml:space="preserve">the </w:t>
      </w:r>
      <w:r w:rsidR="00F601F4">
        <w:rPr>
          <w:rFonts w:ascii="Times New Roman" w:hAnsi="Times New Roman"/>
          <w:bCs/>
          <w:sz w:val="20"/>
          <w:szCs w:val="18"/>
        </w:rPr>
        <w:t xml:space="preserve">UE stops PDCCH monitoring on search space sets with all group indexes provided by the </w:t>
      </w:r>
      <w:r w:rsidR="00F601F4" w:rsidRPr="001764DE">
        <w:rPr>
          <w:rFonts w:ascii="Times New Roman" w:hAnsi="Times New Roman"/>
          <w:bCs/>
          <w:i/>
          <w:iCs/>
          <w:sz w:val="20"/>
          <w:szCs w:val="18"/>
        </w:rPr>
        <w:t>searchSpaceGroupIdList-r17</w:t>
      </w:r>
      <w:r w:rsidR="00F601F4">
        <w:rPr>
          <w:rFonts w:ascii="Times New Roman" w:hAnsi="Times New Roman"/>
          <w:bCs/>
          <w:sz w:val="20"/>
          <w:szCs w:val="18"/>
        </w:rPr>
        <w:t xml:space="preserve"> and </w:t>
      </w:r>
      <w:r w:rsidR="001764DE">
        <w:rPr>
          <w:rFonts w:ascii="Times New Roman" w:hAnsi="Times New Roman"/>
          <w:bCs/>
          <w:sz w:val="20"/>
          <w:szCs w:val="18"/>
        </w:rPr>
        <w:t xml:space="preserve">also </w:t>
      </w:r>
      <w:r w:rsidR="00F601F4">
        <w:rPr>
          <w:rFonts w:ascii="Times New Roman" w:hAnsi="Times New Roman"/>
          <w:bCs/>
          <w:sz w:val="20"/>
          <w:szCs w:val="18"/>
        </w:rPr>
        <w:t xml:space="preserve">stops the </w:t>
      </w:r>
      <w:r w:rsidR="001764DE" w:rsidRPr="001764DE">
        <w:rPr>
          <w:rFonts w:ascii="Times New Roman" w:hAnsi="Times New Roman"/>
          <w:bCs/>
          <w:sz w:val="20"/>
          <w:szCs w:val="18"/>
        </w:rPr>
        <w:t xml:space="preserve">search space switch </w:t>
      </w:r>
      <w:r w:rsidR="00F601F4">
        <w:rPr>
          <w:rFonts w:ascii="Times New Roman" w:hAnsi="Times New Roman"/>
          <w:bCs/>
          <w:sz w:val="20"/>
          <w:szCs w:val="18"/>
        </w:rPr>
        <w:t xml:space="preserve">Timer if running.   </w:t>
      </w:r>
    </w:p>
    <w:p w14:paraId="596E67A2" w14:textId="0517AB97" w:rsidR="00610B6D" w:rsidRPr="001764DE" w:rsidRDefault="006851D7" w:rsidP="00610B6D">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roposal</w:t>
      </w:r>
      <w:r w:rsidR="001764DE" w:rsidRPr="001764DE">
        <w:rPr>
          <w:rFonts w:ascii="Times New Roman" w:hAnsi="Times New Roman"/>
          <w:b/>
          <w:sz w:val="20"/>
          <w:szCs w:val="20"/>
        </w:rPr>
        <w:t xml:space="preserve"> 13: For co-</w:t>
      </w:r>
      <w:proofErr w:type="spellStart"/>
      <w:r w:rsidR="001764DE" w:rsidRPr="001764DE">
        <w:rPr>
          <w:rFonts w:ascii="Times New Roman" w:hAnsi="Times New Roman"/>
          <w:b/>
          <w:sz w:val="20"/>
          <w:szCs w:val="20"/>
        </w:rPr>
        <w:t>exsistence</w:t>
      </w:r>
      <w:proofErr w:type="spellEnd"/>
      <w:r w:rsidR="001764DE" w:rsidRPr="001764DE">
        <w:rPr>
          <w:rFonts w:ascii="Times New Roman" w:hAnsi="Times New Roman"/>
          <w:b/>
          <w:sz w:val="20"/>
          <w:szCs w:val="20"/>
        </w:rPr>
        <w:t xml:space="preserve"> between LP-WUS and Rel-17 SSSG switching, Rel-17 SSSG switching is performed after successful detection of LP-WUS triggering PDCCH monitoring and Rel-17 SSSG switching is stopped after successful detection of LP-WUS reactivation </w:t>
      </w:r>
      <w:proofErr w:type="spellStart"/>
      <w:r w:rsidR="001764DE" w:rsidRPr="001764DE">
        <w:rPr>
          <w:rFonts w:ascii="Times New Roman" w:hAnsi="Times New Roman"/>
          <w:b/>
          <w:sz w:val="20"/>
          <w:szCs w:val="20"/>
        </w:rPr>
        <w:t>signalling</w:t>
      </w:r>
      <w:proofErr w:type="spellEnd"/>
      <w:r w:rsidR="001764DE" w:rsidRPr="001764DE">
        <w:rPr>
          <w:rFonts w:ascii="Times New Roman" w:hAnsi="Times New Roman"/>
          <w:b/>
          <w:sz w:val="20"/>
          <w:szCs w:val="20"/>
        </w:rPr>
        <w:t>.</w:t>
      </w:r>
    </w:p>
    <w:p w14:paraId="7B8A8A43" w14:textId="4F6A6741"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 cell DTX</w:t>
      </w:r>
    </w:p>
    <w:p w14:paraId="00F78F87" w14:textId="3CAFEADD" w:rsidR="00610B6D" w:rsidRDefault="00D1258F"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Rel-18 cell DTX operation, following aspects should be discussed.</w:t>
      </w:r>
    </w:p>
    <w:p w14:paraId="2411343D" w14:textId="13FDFFDD" w:rsidR="00D1258F" w:rsidRDefault="00D1258F" w:rsidP="00D1258F">
      <w:pPr>
        <w:pStyle w:val="affff0"/>
        <w:numPr>
          <w:ilvl w:val="0"/>
          <w:numId w:val="47"/>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Aspect#</w:t>
      </w:r>
      <w:r w:rsidRPr="00D1258F">
        <w:rPr>
          <w:rFonts w:ascii="Times New Roman" w:hAnsi="Times New Roman"/>
          <w:bCs/>
          <w:sz w:val="20"/>
          <w:szCs w:val="18"/>
        </w:rPr>
        <w:t>1:</w:t>
      </w:r>
      <w:r>
        <w:rPr>
          <w:rFonts w:ascii="Times New Roman" w:hAnsi="Times New Roman"/>
          <w:bCs/>
          <w:sz w:val="20"/>
          <w:szCs w:val="18"/>
        </w:rPr>
        <w:t xml:space="preserve"> </w:t>
      </w:r>
      <w:r w:rsidRPr="00D1258F">
        <w:rPr>
          <w:rFonts w:ascii="Times New Roman" w:hAnsi="Times New Roman"/>
          <w:bCs/>
          <w:sz w:val="20"/>
          <w:szCs w:val="18"/>
        </w:rPr>
        <w:t>LP-WUS monitor</w:t>
      </w:r>
      <w:r>
        <w:rPr>
          <w:rFonts w:ascii="Times New Roman" w:hAnsi="Times New Roman"/>
          <w:bCs/>
          <w:sz w:val="20"/>
          <w:szCs w:val="18"/>
        </w:rPr>
        <w:t>ing</w:t>
      </w:r>
      <w:r w:rsidRPr="00D1258F">
        <w:rPr>
          <w:rFonts w:ascii="Times New Roman" w:hAnsi="Times New Roman"/>
          <w:bCs/>
          <w:sz w:val="20"/>
          <w:szCs w:val="18"/>
        </w:rPr>
        <w:t xml:space="preserve"> on a 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4E278D6F" w14:textId="654068C6" w:rsidR="00D1258F" w:rsidRPr="00D1258F" w:rsidRDefault="00D1258F" w:rsidP="00D1258F">
      <w:pPr>
        <w:pStyle w:val="affff0"/>
        <w:numPr>
          <w:ilvl w:val="0"/>
          <w:numId w:val="47"/>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 xml:space="preserve">Aspect#2: </w:t>
      </w:r>
      <w:r w:rsidRPr="00D1258F">
        <w:rPr>
          <w:rFonts w:ascii="Times New Roman" w:hAnsi="Times New Roman"/>
          <w:bCs/>
          <w:sz w:val="20"/>
          <w:szCs w:val="18"/>
        </w:rPr>
        <w:t xml:space="preserve">LP-WUS information </w:t>
      </w:r>
      <w:r>
        <w:rPr>
          <w:rFonts w:ascii="Times New Roman" w:hAnsi="Times New Roman"/>
          <w:bCs/>
          <w:sz w:val="20"/>
          <w:szCs w:val="18"/>
        </w:rPr>
        <w:t xml:space="preserve">applicability </w:t>
      </w:r>
      <w:r w:rsidRPr="00D1258F">
        <w:rPr>
          <w:rFonts w:ascii="Times New Roman" w:hAnsi="Times New Roman"/>
          <w:bCs/>
          <w:sz w:val="20"/>
          <w:szCs w:val="18"/>
        </w:rPr>
        <w:t xml:space="preserve">to a </w:t>
      </w:r>
      <w:r>
        <w:rPr>
          <w:rFonts w:ascii="Times New Roman" w:hAnsi="Times New Roman"/>
          <w:bCs/>
          <w:sz w:val="20"/>
          <w:szCs w:val="18"/>
        </w:rPr>
        <w:t xml:space="preserve">scheduling </w:t>
      </w:r>
      <w:r w:rsidRPr="00D1258F">
        <w:rPr>
          <w:rFonts w:ascii="Times New Roman" w:hAnsi="Times New Roman"/>
          <w:bCs/>
          <w:sz w:val="20"/>
          <w:szCs w:val="18"/>
        </w:rPr>
        <w:t>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212517F0" w14:textId="15920C4D" w:rsidR="00D1258F"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Aspect#1, we think </w:t>
      </w:r>
      <w:r w:rsidR="006B3A03">
        <w:rPr>
          <w:rFonts w:ascii="Times New Roman" w:hAnsi="Times New Roman" w:hint="eastAsia"/>
          <w:bCs/>
          <w:sz w:val="20"/>
          <w:szCs w:val="18"/>
        </w:rPr>
        <w:t>it</w:t>
      </w:r>
      <w:r w:rsidR="006B3A03">
        <w:rPr>
          <w:rFonts w:ascii="Times New Roman" w:hAnsi="Times New Roman"/>
          <w:bCs/>
          <w:sz w:val="20"/>
          <w:szCs w:val="18"/>
        </w:rPr>
        <w:t xml:space="preserve"> makes sense that </w:t>
      </w:r>
      <w:r w:rsidRPr="00D1258F">
        <w:rPr>
          <w:rFonts w:ascii="Times New Roman" w:hAnsi="Times New Roman"/>
          <w:bCs/>
          <w:sz w:val="20"/>
          <w:szCs w:val="18"/>
        </w:rPr>
        <w:t>UE monitor WUS only within cell DTX active time</w:t>
      </w:r>
      <w:r w:rsidR="006B3A03">
        <w:rPr>
          <w:rFonts w:ascii="Times New Roman" w:hAnsi="Times New Roman"/>
          <w:bCs/>
          <w:sz w:val="20"/>
          <w:szCs w:val="18"/>
        </w:rPr>
        <w:t xml:space="preserve"> for network energy saving.</w:t>
      </w:r>
    </w:p>
    <w:p w14:paraId="1EEEA97C" w14:textId="3A8D3BE7" w:rsidR="006B3A03" w:rsidRPr="00E83591" w:rsidRDefault="006B3A03" w:rsidP="00D1258F">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Proposal 1</w:t>
      </w:r>
      <w:r w:rsidR="001764DE">
        <w:rPr>
          <w:rFonts w:ascii="Times New Roman" w:hAnsi="Times New Roman"/>
          <w:b/>
          <w:sz w:val="20"/>
          <w:szCs w:val="18"/>
        </w:rPr>
        <w:t>4</w:t>
      </w:r>
      <w:r w:rsidRPr="00E83591">
        <w:rPr>
          <w:rFonts w:ascii="Times New Roman" w:hAnsi="Times New Roman"/>
          <w:b/>
          <w:sz w:val="20"/>
          <w:szCs w:val="18"/>
        </w:rPr>
        <w:t xml:space="preserve">: A UE </w:t>
      </w:r>
      <w:r w:rsidR="00E83591" w:rsidRPr="00E83591">
        <w:rPr>
          <w:rFonts w:ascii="Times New Roman" w:hAnsi="Times New Roman"/>
          <w:b/>
          <w:sz w:val="20"/>
          <w:szCs w:val="18"/>
        </w:rPr>
        <w:t>does not expect</w:t>
      </w:r>
      <w:r w:rsidRPr="00E83591">
        <w:rPr>
          <w:rFonts w:ascii="Times New Roman" w:hAnsi="Times New Roman"/>
          <w:b/>
          <w:sz w:val="20"/>
          <w:szCs w:val="18"/>
        </w:rPr>
        <w:t xml:space="preserve"> to monitor the LP-WUS during the non-active periods of cell DTX</w:t>
      </w:r>
      <w:r w:rsidR="00E83591" w:rsidRPr="00E83591">
        <w:rPr>
          <w:rFonts w:ascii="Times New Roman" w:hAnsi="Times New Roman"/>
          <w:b/>
          <w:sz w:val="20"/>
          <w:szCs w:val="18"/>
        </w:rPr>
        <w:t xml:space="preserve"> of a serving cell, if cell DTX is activated for the serving cell with the LP-WUS monitoring</w:t>
      </w:r>
      <w:r w:rsidRPr="00E83591">
        <w:rPr>
          <w:rFonts w:ascii="Times New Roman" w:hAnsi="Times New Roman"/>
          <w:b/>
          <w:sz w:val="20"/>
          <w:szCs w:val="18"/>
        </w:rPr>
        <w:t xml:space="preserve">. </w:t>
      </w:r>
    </w:p>
    <w:p w14:paraId="2FBC27E7" w14:textId="77777777" w:rsidR="00CA46C1"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Aspect#2, </w:t>
      </w:r>
      <w:r w:rsidR="00CA46C1">
        <w:rPr>
          <w:rFonts w:ascii="Times New Roman" w:hAnsi="Times New Roman"/>
          <w:bCs/>
          <w:sz w:val="20"/>
          <w:szCs w:val="18"/>
        </w:rPr>
        <w:t>following options can be considered.</w:t>
      </w:r>
    </w:p>
    <w:p w14:paraId="0638CBAD" w14:textId="3F02023C" w:rsidR="00D1258F" w:rsidRDefault="00CA46C1" w:rsidP="00CA46C1">
      <w:pPr>
        <w:pStyle w:val="affff0"/>
        <w:numPr>
          <w:ilvl w:val="0"/>
          <w:numId w:val="49"/>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1: WUS triggering PDCCH monitoring applies only to the active </w:t>
      </w:r>
      <w:r w:rsidRPr="00CA46C1">
        <w:rPr>
          <w:rFonts w:ascii="Times New Roman" w:hAnsi="Times New Roman"/>
          <w:bCs/>
          <w:sz w:val="20"/>
          <w:szCs w:val="18"/>
        </w:rPr>
        <w:t>periods of cell DTX of a serving cell</w:t>
      </w:r>
      <w:r>
        <w:rPr>
          <w:rFonts w:ascii="Times New Roman" w:hAnsi="Times New Roman"/>
          <w:bCs/>
          <w:sz w:val="20"/>
          <w:szCs w:val="18"/>
        </w:rPr>
        <w:t>.</w:t>
      </w:r>
    </w:p>
    <w:p w14:paraId="4B1C8695" w14:textId="3B21CDBA" w:rsidR="00CA46C1" w:rsidRDefault="00CA46C1" w:rsidP="00CA46C1">
      <w:pPr>
        <w:pStyle w:val="affff0"/>
        <w:numPr>
          <w:ilvl w:val="0"/>
          <w:numId w:val="49"/>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2: </w:t>
      </w:r>
      <w:r w:rsidR="000F37F5">
        <w:rPr>
          <w:rFonts w:ascii="Times New Roman" w:hAnsi="Times New Roman"/>
          <w:bCs/>
          <w:sz w:val="20"/>
          <w:szCs w:val="18"/>
        </w:rPr>
        <w:t xml:space="preserve">WUS triggering PDCCH monitoring irrespective of the </w:t>
      </w:r>
      <w:r w:rsidR="00C05224">
        <w:rPr>
          <w:rFonts w:ascii="Times New Roman" w:hAnsi="Times New Roman"/>
          <w:bCs/>
          <w:sz w:val="20"/>
          <w:szCs w:val="18"/>
        </w:rPr>
        <w:t xml:space="preserve">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or non-active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of </w:t>
      </w:r>
      <w:r w:rsidR="000F37F5">
        <w:rPr>
          <w:rFonts w:ascii="Times New Roman" w:hAnsi="Times New Roman"/>
          <w:bCs/>
          <w:sz w:val="20"/>
          <w:szCs w:val="18"/>
        </w:rPr>
        <w:t xml:space="preserve">cell DTX </w:t>
      </w:r>
      <w:r w:rsidR="00C05224">
        <w:rPr>
          <w:rFonts w:ascii="Times New Roman" w:hAnsi="Times New Roman"/>
          <w:bCs/>
          <w:sz w:val="20"/>
          <w:szCs w:val="18"/>
        </w:rPr>
        <w:t>of a serving cell</w:t>
      </w:r>
    </w:p>
    <w:p w14:paraId="1EA81365" w14:textId="0AAABCDD" w:rsidR="00376345" w:rsidRDefault="00C05224" w:rsidP="00C05224">
      <w:pPr>
        <w:pStyle w:val="affff0"/>
        <w:adjustRightInd w:val="0"/>
        <w:snapToGrid w:val="0"/>
        <w:spacing w:afterLines="50" w:after="120"/>
        <w:ind w:left="420" w:firstLineChars="0" w:firstLine="0"/>
        <w:rPr>
          <w:rFonts w:ascii="Times New Roman" w:hAnsi="Times New Roman"/>
          <w:bCs/>
          <w:sz w:val="20"/>
          <w:szCs w:val="18"/>
        </w:rPr>
      </w:pPr>
      <w:r>
        <w:rPr>
          <w:rFonts w:ascii="Times New Roman" w:hAnsi="Times New Roman"/>
          <w:bCs/>
          <w:sz w:val="20"/>
          <w:szCs w:val="18"/>
        </w:rPr>
        <w:t xml:space="preserve">Option 1 means </w:t>
      </w:r>
      <w:r w:rsidR="00376345">
        <w:rPr>
          <w:rFonts w:ascii="Times New Roman" w:hAnsi="Times New Roman"/>
          <w:bCs/>
          <w:sz w:val="20"/>
          <w:szCs w:val="18"/>
        </w:rPr>
        <w:t>during the</w:t>
      </w:r>
      <w:r w:rsidR="00376345" w:rsidRPr="00C05224">
        <w:rPr>
          <w:rFonts w:ascii="Times New Roman" w:hAnsi="Times New Roman"/>
          <w:bCs/>
          <w:sz w:val="20"/>
          <w:szCs w:val="18"/>
        </w:rPr>
        <w:t xml:space="preserve"> </w:t>
      </w:r>
      <w:r w:rsidR="00376345">
        <w:rPr>
          <w:rFonts w:ascii="Times New Roman" w:hAnsi="Times New Roman"/>
          <w:bCs/>
          <w:sz w:val="20"/>
          <w:szCs w:val="18"/>
        </w:rPr>
        <w:t xml:space="preserve">active </w:t>
      </w:r>
      <w:r w:rsidR="00376345" w:rsidRPr="00CA46C1">
        <w:rPr>
          <w:rFonts w:ascii="Times New Roman" w:hAnsi="Times New Roman"/>
          <w:bCs/>
          <w:sz w:val="20"/>
          <w:szCs w:val="18"/>
        </w:rPr>
        <w:t xml:space="preserve">periods of </w:t>
      </w:r>
      <w:r w:rsidR="00376345">
        <w:rPr>
          <w:rFonts w:ascii="Times New Roman" w:hAnsi="Times New Roman"/>
          <w:bCs/>
          <w:sz w:val="20"/>
          <w:szCs w:val="18"/>
        </w:rPr>
        <w:t xml:space="preserve">a </w:t>
      </w:r>
      <w:r w:rsidR="00376345" w:rsidRPr="00CA46C1">
        <w:rPr>
          <w:rFonts w:ascii="Times New Roman" w:hAnsi="Times New Roman"/>
          <w:bCs/>
          <w:sz w:val="20"/>
          <w:szCs w:val="18"/>
        </w:rPr>
        <w:t>cell DTX</w:t>
      </w:r>
      <w:r w:rsidR="00376345">
        <w:rPr>
          <w:rFonts w:ascii="Times New Roman" w:hAnsi="Times New Roman"/>
          <w:bCs/>
          <w:sz w:val="20"/>
          <w:szCs w:val="18"/>
        </w:rPr>
        <w:t>, UE does not need to monitor the PDCCH unless LP-WUS for the cell is detected. During the non-active period of a cell DTX, since the network is expected not to transmit the PDCCH for dynamic scheduling of the new transmissions, it is reasonable that the detected WUS information for this cell if any</w:t>
      </w:r>
      <w:r w:rsidR="00885165">
        <w:rPr>
          <w:rFonts w:ascii="Times New Roman" w:hAnsi="Times New Roman"/>
          <w:bCs/>
          <w:sz w:val="20"/>
          <w:szCs w:val="18"/>
        </w:rPr>
        <w:t>,</w:t>
      </w:r>
      <w:r w:rsidR="00376345">
        <w:rPr>
          <w:rFonts w:ascii="Times New Roman" w:hAnsi="Times New Roman"/>
          <w:bCs/>
          <w:sz w:val="20"/>
          <w:szCs w:val="18"/>
        </w:rPr>
        <w:t xml:space="preserve"> does not apply to the non-active </w:t>
      </w:r>
      <w:r w:rsidR="00376345" w:rsidRPr="00CA46C1">
        <w:rPr>
          <w:rFonts w:ascii="Times New Roman" w:hAnsi="Times New Roman"/>
          <w:bCs/>
          <w:sz w:val="20"/>
          <w:szCs w:val="18"/>
        </w:rPr>
        <w:t>periods of cell DTX</w:t>
      </w:r>
      <w:r w:rsidR="00376345">
        <w:rPr>
          <w:rFonts w:ascii="Times New Roman" w:hAnsi="Times New Roman"/>
          <w:bCs/>
          <w:sz w:val="20"/>
          <w:szCs w:val="18"/>
        </w:rPr>
        <w:t xml:space="preserve">. </w:t>
      </w:r>
    </w:p>
    <w:p w14:paraId="7C909F12" w14:textId="77777777" w:rsidR="00885165" w:rsidRDefault="00376345" w:rsidP="00C05224">
      <w:pPr>
        <w:pStyle w:val="affff0"/>
        <w:adjustRightInd w:val="0"/>
        <w:snapToGrid w:val="0"/>
        <w:spacing w:afterLines="50" w:after="120"/>
        <w:ind w:left="420" w:firstLineChars="0" w:firstLine="0"/>
        <w:rPr>
          <w:rFonts w:ascii="Times New Roman" w:hAnsi="Times New Roman"/>
          <w:bCs/>
          <w:sz w:val="20"/>
          <w:szCs w:val="18"/>
        </w:rPr>
      </w:pPr>
      <w:r>
        <w:rPr>
          <w:rFonts w:ascii="Times New Roman" w:hAnsi="Times New Roman"/>
          <w:bCs/>
          <w:sz w:val="20"/>
          <w:szCs w:val="18"/>
        </w:rPr>
        <w:t xml:space="preserve">Option 2 means </w:t>
      </w:r>
      <w:r w:rsidR="00885165">
        <w:rPr>
          <w:rFonts w:ascii="Times New Roman" w:hAnsi="Times New Roman"/>
          <w:bCs/>
          <w:sz w:val="20"/>
          <w:szCs w:val="18"/>
        </w:rPr>
        <w:t xml:space="preserve">once LP-WUS for a cell is detected, UE starts PDCCH monitoring on the cell even if during the cell DTX non-active period. </w:t>
      </w:r>
    </w:p>
    <w:p w14:paraId="171FD102" w14:textId="4DD368D6" w:rsidR="00A52911" w:rsidRPr="00A52911" w:rsidRDefault="00885165" w:rsidP="00885165">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Compare with the two options, </w:t>
      </w:r>
      <w:r w:rsidR="000E1766">
        <w:rPr>
          <w:rFonts w:ascii="Times New Roman" w:hAnsi="Times New Roman"/>
          <w:bCs/>
          <w:sz w:val="20"/>
          <w:szCs w:val="18"/>
        </w:rPr>
        <w:t xml:space="preserve">option 2 can achieve similar effect of option 1. For example, network can decide to send the LP-WUS for a target cell only when the cell is within cell DTX active period. Therefore, both options </w:t>
      </w:r>
      <w:r>
        <w:rPr>
          <w:rFonts w:ascii="Times New Roman" w:hAnsi="Times New Roman"/>
          <w:bCs/>
          <w:sz w:val="20"/>
          <w:szCs w:val="18"/>
        </w:rPr>
        <w:t>can achieve similar power saving benefits</w:t>
      </w:r>
      <w:r w:rsidR="000E1766">
        <w:rPr>
          <w:rFonts w:ascii="Times New Roman" w:hAnsi="Times New Roman"/>
          <w:bCs/>
          <w:sz w:val="20"/>
          <w:szCs w:val="18"/>
        </w:rPr>
        <w:t xml:space="preserve">. While option 2 is </w:t>
      </w:r>
      <w:proofErr w:type="spellStart"/>
      <w:r w:rsidR="000E1766">
        <w:rPr>
          <w:rFonts w:ascii="Times New Roman" w:hAnsi="Times New Roman"/>
          <w:bCs/>
          <w:sz w:val="20"/>
          <w:szCs w:val="18"/>
        </w:rPr>
        <w:t>simper</w:t>
      </w:r>
      <w:proofErr w:type="spellEnd"/>
      <w:r w:rsidR="000E1766">
        <w:rPr>
          <w:rFonts w:ascii="Times New Roman" w:hAnsi="Times New Roman"/>
          <w:bCs/>
          <w:sz w:val="20"/>
          <w:szCs w:val="18"/>
        </w:rPr>
        <w:t xml:space="preserve"> and more flexible compared to option 1, in case the cell where LP-WUS is monitored and the cell(s) that LP-WUS is/are applicable for is different</w:t>
      </w:r>
      <w:r w:rsidR="00A52911">
        <w:rPr>
          <w:rFonts w:ascii="Times New Roman" w:hAnsi="Times New Roman"/>
          <w:bCs/>
          <w:sz w:val="20"/>
          <w:szCs w:val="18"/>
        </w:rPr>
        <w:t xml:space="preserve">. Therefore, option 2 that </w:t>
      </w:r>
      <w:r w:rsidR="00A52911" w:rsidRPr="00A52911">
        <w:rPr>
          <w:rFonts w:ascii="Times New Roman" w:hAnsi="Times New Roman"/>
          <w:bCs/>
          <w:sz w:val="20"/>
          <w:szCs w:val="18"/>
        </w:rPr>
        <w:t>WUS triggering PDCCH monitoring irrespective of the active periods or non-active periods of cell DTX of a serving cell</w:t>
      </w:r>
      <w:r w:rsidR="00A52911">
        <w:rPr>
          <w:rFonts w:ascii="Times New Roman" w:hAnsi="Times New Roman"/>
          <w:bCs/>
          <w:sz w:val="20"/>
          <w:szCs w:val="18"/>
        </w:rPr>
        <w:t xml:space="preserve"> is slightly preferred.</w:t>
      </w:r>
    </w:p>
    <w:p w14:paraId="22EBAAE9" w14:textId="4B647C8D" w:rsidR="002A00E9" w:rsidRPr="00A52911" w:rsidRDefault="00A52911" w:rsidP="002A00E9">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Proposal 1</w:t>
      </w:r>
      <w:r w:rsidR="001764DE">
        <w:rPr>
          <w:rFonts w:ascii="Times New Roman" w:hAnsi="Times New Roman"/>
          <w:b/>
          <w:sz w:val="20"/>
          <w:szCs w:val="18"/>
        </w:rPr>
        <w:t>5</w:t>
      </w:r>
      <w:r w:rsidRPr="00A52911">
        <w:rPr>
          <w:rFonts w:ascii="Times New Roman" w:hAnsi="Times New Roman"/>
          <w:b/>
          <w:sz w:val="20"/>
          <w:szCs w:val="18"/>
        </w:rPr>
        <w:t xml:space="preserve">: UE monitors PDCCH on a cell in case LP-WUS for the cell is detected, irrespective of the </w:t>
      </w:r>
      <w:r>
        <w:rPr>
          <w:rFonts w:ascii="Times New Roman" w:hAnsi="Times New Roman"/>
          <w:b/>
          <w:sz w:val="20"/>
          <w:szCs w:val="18"/>
        </w:rPr>
        <w:t xml:space="preserve">cell-DTX </w:t>
      </w:r>
      <w:r w:rsidRPr="00A52911">
        <w:rPr>
          <w:rFonts w:ascii="Times New Roman" w:hAnsi="Times New Roman"/>
          <w:b/>
          <w:sz w:val="20"/>
          <w:szCs w:val="18"/>
        </w:rPr>
        <w:t xml:space="preserve">active periods or non-active periods </w:t>
      </w:r>
      <w:r>
        <w:rPr>
          <w:rFonts w:ascii="Times New Roman" w:hAnsi="Times New Roman"/>
          <w:b/>
          <w:sz w:val="20"/>
          <w:szCs w:val="18"/>
        </w:rPr>
        <w:t xml:space="preserve">of </w:t>
      </w:r>
      <w:r w:rsidRPr="00A52911">
        <w:rPr>
          <w:rFonts w:ascii="Times New Roman" w:hAnsi="Times New Roman"/>
          <w:b/>
          <w:sz w:val="20"/>
          <w:szCs w:val="18"/>
        </w:rPr>
        <w:t>the cell</w:t>
      </w:r>
      <w:r>
        <w:rPr>
          <w:rFonts w:ascii="Times New Roman" w:hAnsi="Times New Roman"/>
          <w:b/>
          <w:sz w:val="20"/>
          <w:szCs w:val="18"/>
        </w:rPr>
        <w:t xml:space="preserve">. </w:t>
      </w:r>
    </w:p>
    <w:p w14:paraId="01A040A0" w14:textId="044DF675"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r w:rsidR="003A5600">
        <w:rPr>
          <w:rFonts w:ascii="Arial" w:hAnsi="Arial" w:cs="Arial"/>
          <w:kern w:val="0"/>
          <w:sz w:val="36"/>
          <w:szCs w:val="20"/>
          <w:lang w:val="fr-FR"/>
        </w:rPr>
        <w:t xml:space="preserve">   </w:t>
      </w:r>
    </w:p>
    <w:p w14:paraId="5E0E8C77" w14:textId="4114EE93" w:rsidR="006C29D8" w:rsidRDefault="006C29D8" w:rsidP="006C29D8">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RAN1#117 meeting, following agreements were achieved [</w:t>
      </w:r>
      <w:r w:rsidR="00F063DE">
        <w:rPr>
          <w:rFonts w:ascii="Times New Roman" w:eastAsia="等线" w:hAnsi="Times New Roman" w:cs="Times New Roman"/>
          <w:iCs/>
          <w:sz w:val="20"/>
          <w:szCs w:val="20"/>
          <w:lang w:val="en-GB"/>
        </w:rPr>
        <w:t>3</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6C29D8" w:rsidRPr="00333873" w14:paraId="054D9D4A" w14:textId="77777777" w:rsidTr="00133B80">
        <w:tc>
          <w:tcPr>
            <w:tcW w:w="9060" w:type="dxa"/>
          </w:tcPr>
          <w:p w14:paraId="04825460" w14:textId="77777777" w:rsidR="006C29D8" w:rsidRPr="00BF30B5" w:rsidRDefault="006C29D8" w:rsidP="006C29D8">
            <w:pPr>
              <w:rPr>
                <w:b/>
                <w:bCs/>
              </w:rPr>
            </w:pPr>
            <w:r w:rsidRPr="00BF30B5">
              <w:rPr>
                <w:b/>
                <w:bCs/>
                <w:highlight w:val="green"/>
              </w:rPr>
              <w:t>Agreement</w:t>
            </w:r>
          </w:p>
          <w:p w14:paraId="16EB8EAA" w14:textId="77777777" w:rsidR="006C29D8" w:rsidRPr="00BF30B5" w:rsidRDefault="006C29D8" w:rsidP="006C29D8">
            <w:pPr>
              <w:contextualSpacing/>
              <w:rPr>
                <w:bCs/>
              </w:rPr>
            </w:pPr>
            <w:r w:rsidRPr="00BF30B5">
              <w:rPr>
                <w:bCs/>
              </w:rPr>
              <w:t>LP-WUS monitoring occasions (MOs) are configured by RRC, where UE can monitor for LP-WUS transmission in RRC CONNECTED mode.</w:t>
            </w:r>
          </w:p>
          <w:p w14:paraId="65CCD48A" w14:textId="43441795" w:rsidR="006C29D8" w:rsidRPr="00BF30B5" w:rsidRDefault="006C29D8" w:rsidP="006C29D8">
            <w:pPr>
              <w:pStyle w:val="affff0"/>
              <w:widowControl/>
              <w:numPr>
                <w:ilvl w:val="0"/>
                <w:numId w:val="23"/>
              </w:numPr>
              <w:ind w:firstLineChars="0"/>
              <w:contextualSpacing/>
              <w:rPr>
                <w:rFonts w:ascii="Times New Roman" w:hAnsi="Times New Roman"/>
                <w:bCs/>
              </w:rPr>
            </w:pPr>
            <w:r w:rsidRPr="00BF30B5">
              <w:rPr>
                <w:rFonts w:ascii="Times New Roman" w:hAnsi="Times New Roman"/>
                <w:bCs/>
              </w:rPr>
              <w:t>FFS whether to define a time window for M</w:t>
            </w:r>
            <w:r w:rsidR="00F063DE">
              <w:rPr>
                <w:rFonts w:ascii="Times New Roman" w:hAnsi="Times New Roman"/>
                <w:bCs/>
              </w:rPr>
              <w:t>O</w:t>
            </w:r>
            <w:r w:rsidRPr="00BF30B5">
              <w:rPr>
                <w:rFonts w:ascii="Times New Roman" w:hAnsi="Times New Roman"/>
                <w:bCs/>
              </w:rPr>
              <w:t>s</w:t>
            </w:r>
          </w:p>
          <w:p w14:paraId="7E02A897" w14:textId="77777777" w:rsidR="006C29D8" w:rsidRPr="00BF30B5" w:rsidRDefault="006C29D8" w:rsidP="006C29D8">
            <w:pPr>
              <w:pStyle w:val="affff0"/>
              <w:widowControl/>
              <w:numPr>
                <w:ilvl w:val="0"/>
                <w:numId w:val="23"/>
              </w:numPr>
              <w:ind w:firstLineChars="0"/>
              <w:contextualSpacing/>
              <w:rPr>
                <w:rFonts w:ascii="Times New Roman" w:hAnsi="Times New Roman"/>
                <w:bCs/>
              </w:rPr>
            </w:pPr>
            <w:r w:rsidRPr="00BF30B5">
              <w:rPr>
                <w:rFonts w:ascii="Times New Roman" w:hAnsi="Times New Roman"/>
                <w:bCs/>
              </w:rPr>
              <w:t>It is at least supported that a UE can monitor MOs with a periodicity.</w:t>
            </w:r>
          </w:p>
          <w:p w14:paraId="470AAFBA" w14:textId="77777777" w:rsidR="006C29D8" w:rsidRPr="00BF30B5" w:rsidRDefault="006C29D8" w:rsidP="006C29D8">
            <w:pPr>
              <w:pStyle w:val="affff0"/>
              <w:widowControl/>
              <w:numPr>
                <w:ilvl w:val="1"/>
                <w:numId w:val="23"/>
              </w:numPr>
              <w:ind w:firstLineChars="0"/>
              <w:contextualSpacing/>
              <w:rPr>
                <w:rFonts w:ascii="Times New Roman" w:hAnsi="Times New Roman"/>
                <w:bCs/>
              </w:rPr>
            </w:pPr>
            <w:r w:rsidRPr="00BF30B5">
              <w:rPr>
                <w:rFonts w:ascii="Times New Roman" w:hAnsi="Times New Roman"/>
                <w:bCs/>
              </w:rPr>
              <w:t>FFS details of the periodicity, e.g. derived from DRX cycle, separately configured</w:t>
            </w:r>
          </w:p>
          <w:p w14:paraId="3F22055B" w14:textId="77777777" w:rsidR="006C29D8" w:rsidRDefault="006C29D8" w:rsidP="006C29D8">
            <w:pPr>
              <w:widowControl/>
              <w:adjustRightInd w:val="0"/>
              <w:snapToGrid w:val="0"/>
              <w:spacing w:afterLines="20" w:after="48"/>
              <w:jc w:val="left"/>
              <w:rPr>
                <w:lang w:bidi="ar"/>
              </w:rPr>
            </w:pPr>
          </w:p>
          <w:p w14:paraId="17344A61" w14:textId="77777777" w:rsidR="006C29D8" w:rsidRPr="00BF30B5" w:rsidRDefault="006C29D8" w:rsidP="006C29D8">
            <w:pPr>
              <w:rPr>
                <w:b/>
                <w:bCs/>
              </w:rPr>
            </w:pPr>
            <w:r w:rsidRPr="00BF30B5">
              <w:rPr>
                <w:b/>
                <w:bCs/>
                <w:highlight w:val="green"/>
              </w:rPr>
              <w:t>Agreement</w:t>
            </w:r>
          </w:p>
          <w:p w14:paraId="4C16284E" w14:textId="77777777" w:rsidR="006C29D8" w:rsidRPr="00BF30B5" w:rsidRDefault="006C29D8" w:rsidP="006C29D8">
            <w:pPr>
              <w:contextualSpacing/>
              <w:rPr>
                <w:bCs/>
              </w:rPr>
            </w:pPr>
            <w:r w:rsidRPr="00BF30B5">
              <w:rPr>
                <w:bCs/>
              </w:rPr>
              <w:t xml:space="preserve">For LP-WUS monitoring in RRC CONNECTED mode, a LP-WUS is </w:t>
            </w:r>
            <w:proofErr w:type="spellStart"/>
            <w:r w:rsidRPr="00BF30B5">
              <w:rPr>
                <w:bCs/>
              </w:rPr>
              <w:t>QCLed</w:t>
            </w:r>
            <w:proofErr w:type="spellEnd"/>
            <w:r w:rsidRPr="00BF30B5">
              <w:rPr>
                <w:bCs/>
              </w:rPr>
              <w:t xml:space="preserve"> with existing NR signal/channel/CORESET for the TCI state</w:t>
            </w:r>
          </w:p>
          <w:p w14:paraId="0915139A" w14:textId="77777777" w:rsidR="006C29D8" w:rsidRPr="00BF30B5" w:rsidRDefault="006C29D8" w:rsidP="00B41DF6">
            <w:pPr>
              <w:pStyle w:val="affff0"/>
              <w:widowControl/>
              <w:numPr>
                <w:ilvl w:val="0"/>
                <w:numId w:val="35"/>
              </w:numPr>
              <w:ind w:firstLineChars="0"/>
              <w:contextualSpacing/>
              <w:rPr>
                <w:rFonts w:ascii="Times New Roman" w:eastAsia="Yu Mincho" w:hAnsi="Times New Roman"/>
                <w:bCs/>
              </w:rPr>
            </w:pPr>
            <w:r w:rsidRPr="00BF30B5">
              <w:rPr>
                <w:rFonts w:ascii="Times New Roman" w:eastAsia="Yu Mincho" w:hAnsi="Times New Roman"/>
                <w:bCs/>
              </w:rPr>
              <w:t>FFS which existing NR signal/channel/CORESET is the QCL source of LP-WUS</w:t>
            </w:r>
          </w:p>
          <w:p w14:paraId="63D1DE64" w14:textId="4DD59A84" w:rsidR="006C29D8" w:rsidRPr="006C29D8" w:rsidRDefault="006C29D8" w:rsidP="00B41DF6">
            <w:pPr>
              <w:pStyle w:val="affff0"/>
              <w:widowControl/>
              <w:numPr>
                <w:ilvl w:val="0"/>
                <w:numId w:val="35"/>
              </w:numPr>
              <w:ind w:firstLineChars="0"/>
              <w:contextualSpacing/>
              <w:rPr>
                <w:rFonts w:ascii="Times New Roman" w:eastAsia="Yu Mincho" w:hAnsi="Times New Roman"/>
                <w:bCs/>
              </w:rPr>
            </w:pPr>
            <w:r w:rsidRPr="00BF30B5">
              <w:rPr>
                <w:rFonts w:ascii="Times New Roman" w:eastAsia="Yu Mincho" w:hAnsi="Times New Roman"/>
                <w:bCs/>
              </w:rPr>
              <w:lastRenderedPageBreak/>
              <w:t xml:space="preserve">FFS </w:t>
            </w:r>
            <w:bookmarkStart w:id="16" w:name="_Hlk171002788"/>
            <w:r w:rsidRPr="00BF30B5">
              <w:rPr>
                <w:rFonts w:ascii="Times New Roman" w:eastAsia="Yu Mincho" w:hAnsi="Times New Roman"/>
                <w:bCs/>
              </w:rPr>
              <w:t>exact definition of QCL relationship between LP-WUS and existing NR signal/channel/CORESET</w:t>
            </w:r>
            <w:bookmarkEnd w:id="16"/>
          </w:p>
        </w:tc>
      </w:tr>
    </w:tbl>
    <w:p w14:paraId="05F629C6" w14:textId="7208F6C9" w:rsidR="006A2227" w:rsidRDefault="006A2227" w:rsidP="00DB4F9D">
      <w:pPr>
        <w:widowControl/>
        <w:adjustRightInd w:val="0"/>
        <w:snapToGrid w:val="0"/>
        <w:spacing w:beforeLines="50" w:before="120" w:afterLines="50" w:after="120"/>
        <w:rPr>
          <w:rFonts w:ascii="Times New Roman" w:eastAsia="宋体" w:hAnsi="Times New Roman" w:cs="Times New Roman"/>
          <w:kern w:val="0"/>
          <w:sz w:val="20"/>
          <w:szCs w:val="20"/>
        </w:rPr>
      </w:pPr>
    </w:p>
    <w:p w14:paraId="5CF07FC5" w14:textId="250F75D9" w:rsidR="006A2227" w:rsidRDefault="006A2227" w:rsidP="00DB4F9D">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the last </w:t>
      </w:r>
      <w:proofErr w:type="spellStart"/>
      <w:r>
        <w:rPr>
          <w:rFonts w:ascii="Times New Roman" w:eastAsia="宋体" w:hAnsi="Times New Roman" w:cs="Times New Roman"/>
          <w:kern w:val="0"/>
          <w:sz w:val="20"/>
          <w:szCs w:val="20"/>
        </w:rPr>
        <w:t>metting</w:t>
      </w:r>
      <w:proofErr w:type="spellEnd"/>
      <w:r>
        <w:rPr>
          <w:rFonts w:ascii="Times New Roman" w:eastAsia="宋体" w:hAnsi="Times New Roman" w:cs="Times New Roman"/>
          <w:kern w:val="0"/>
          <w:sz w:val="20"/>
          <w:szCs w:val="20"/>
        </w:rPr>
        <w:t>, i</w:t>
      </w:r>
      <w:r w:rsidRPr="006A2227">
        <w:rPr>
          <w:rFonts w:ascii="Times New Roman" w:eastAsia="宋体" w:hAnsi="Times New Roman" w:cs="Times New Roman"/>
          <w:kern w:val="0"/>
          <w:sz w:val="20"/>
          <w:szCs w:val="20"/>
        </w:rPr>
        <w:t xml:space="preserve">t </w:t>
      </w:r>
      <w:r>
        <w:rPr>
          <w:rFonts w:ascii="Times New Roman" w:eastAsia="宋体" w:hAnsi="Times New Roman" w:cs="Times New Roman"/>
          <w:kern w:val="0"/>
          <w:sz w:val="20"/>
          <w:szCs w:val="20"/>
        </w:rPr>
        <w:t>has been agreed that</w:t>
      </w:r>
      <w:r w:rsidRPr="006A2227">
        <w:rPr>
          <w:rFonts w:ascii="Times New Roman" w:eastAsia="宋体" w:hAnsi="Times New Roman" w:cs="Times New Roman"/>
          <w:kern w:val="0"/>
          <w:sz w:val="20"/>
          <w:szCs w:val="20"/>
        </w:rPr>
        <w:t xml:space="preserve"> at least supported that a UE can monitor MOs with a periodicity.</w:t>
      </w:r>
      <w:r>
        <w:rPr>
          <w:rFonts w:ascii="Times New Roman" w:eastAsia="宋体" w:hAnsi="Times New Roman" w:cs="Times New Roman"/>
          <w:kern w:val="0"/>
          <w:sz w:val="20"/>
          <w:szCs w:val="20"/>
        </w:rPr>
        <w:t xml:space="preserve"> For the periodicity of LP-WUS </w:t>
      </w:r>
      <w:proofErr w:type="gramStart"/>
      <w:r>
        <w:rPr>
          <w:rFonts w:ascii="Times New Roman" w:eastAsia="宋体" w:hAnsi="Times New Roman" w:cs="Times New Roman"/>
          <w:kern w:val="0"/>
          <w:sz w:val="20"/>
          <w:szCs w:val="20"/>
        </w:rPr>
        <w:t>MO ,</w:t>
      </w:r>
      <w:proofErr w:type="gramEnd"/>
      <w:r>
        <w:rPr>
          <w:rFonts w:ascii="Times New Roman" w:eastAsia="宋体" w:hAnsi="Times New Roman" w:cs="Times New Roman"/>
          <w:kern w:val="0"/>
          <w:sz w:val="20"/>
          <w:szCs w:val="20"/>
        </w:rPr>
        <w:t xml:space="preserve"> the network can configure it proper </w:t>
      </w:r>
      <w:proofErr w:type="spellStart"/>
      <w:r>
        <w:rPr>
          <w:rFonts w:ascii="Times New Roman" w:eastAsia="宋体" w:hAnsi="Times New Roman" w:cs="Times New Roman"/>
          <w:kern w:val="0"/>
          <w:sz w:val="20"/>
          <w:szCs w:val="20"/>
        </w:rPr>
        <w:t>accoding</w:t>
      </w:r>
      <w:proofErr w:type="spellEnd"/>
      <w:r>
        <w:rPr>
          <w:rFonts w:ascii="Times New Roman" w:eastAsia="宋体" w:hAnsi="Times New Roman" w:cs="Times New Roman"/>
          <w:kern w:val="0"/>
          <w:sz w:val="20"/>
          <w:szCs w:val="20"/>
        </w:rPr>
        <w:t xml:space="preserve"> to </w:t>
      </w:r>
      <w:r w:rsidR="00C81A2F">
        <w:rPr>
          <w:rFonts w:ascii="Times New Roman" w:eastAsia="宋体" w:hAnsi="Times New Roman" w:cs="Times New Roman"/>
          <w:kern w:val="0"/>
          <w:sz w:val="20"/>
          <w:szCs w:val="20"/>
        </w:rPr>
        <w:t xml:space="preserve">traffic </w:t>
      </w:r>
      <w:r>
        <w:rPr>
          <w:rFonts w:ascii="Times New Roman" w:eastAsia="宋体" w:hAnsi="Times New Roman" w:cs="Times New Roman"/>
          <w:kern w:val="0"/>
          <w:sz w:val="20"/>
          <w:szCs w:val="20"/>
        </w:rPr>
        <w:t xml:space="preserve">latency requirement. For example, the periodicity of LP-WUS MO can be much smaller than CDRX cycle length </w:t>
      </w:r>
      <w:r w:rsidR="00C81A2F">
        <w:rPr>
          <w:rFonts w:ascii="Times New Roman" w:eastAsia="宋体" w:hAnsi="Times New Roman" w:cs="Times New Roman"/>
          <w:kern w:val="0"/>
          <w:sz w:val="20"/>
          <w:szCs w:val="20"/>
        </w:rPr>
        <w:t xml:space="preserve">e.g., 3ms or 5ms </w:t>
      </w:r>
      <w:r>
        <w:rPr>
          <w:rFonts w:ascii="Times New Roman" w:eastAsia="宋体" w:hAnsi="Times New Roman" w:cs="Times New Roman"/>
          <w:kern w:val="0"/>
          <w:sz w:val="20"/>
          <w:szCs w:val="20"/>
        </w:rPr>
        <w:t xml:space="preserve">for the sake of reducing the </w:t>
      </w:r>
      <w:proofErr w:type="gramStart"/>
      <w:r>
        <w:rPr>
          <w:rFonts w:ascii="Times New Roman" w:eastAsia="宋体" w:hAnsi="Times New Roman" w:cs="Times New Roman"/>
          <w:kern w:val="0"/>
          <w:sz w:val="20"/>
          <w:szCs w:val="20"/>
        </w:rPr>
        <w:t>wake up</w:t>
      </w:r>
      <w:proofErr w:type="gramEnd"/>
      <w:r>
        <w:rPr>
          <w:rFonts w:ascii="Times New Roman" w:eastAsia="宋体" w:hAnsi="Times New Roman" w:cs="Times New Roman"/>
          <w:kern w:val="0"/>
          <w:sz w:val="20"/>
          <w:szCs w:val="20"/>
        </w:rPr>
        <w:t xml:space="preserve"> latency</w:t>
      </w:r>
      <w:r w:rsidR="00C81A2F">
        <w:rPr>
          <w:rFonts w:ascii="Times New Roman" w:eastAsia="宋体" w:hAnsi="Times New Roman" w:cs="Times New Roman"/>
          <w:kern w:val="0"/>
          <w:sz w:val="20"/>
          <w:szCs w:val="20"/>
        </w:rPr>
        <w:t xml:space="preserve"> and improving the UPT gain.</w:t>
      </w:r>
    </w:p>
    <w:p w14:paraId="146ADA8A" w14:textId="2A7F9400" w:rsidR="00DB4F9D" w:rsidRDefault="00963798" w:rsidP="00DB4F9D">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Besides, </w:t>
      </w:r>
      <w:r w:rsidR="00DB4F9D">
        <w:rPr>
          <w:rFonts w:ascii="Times New Roman" w:eastAsia="宋体" w:hAnsi="Times New Roman" w:cs="Times New Roman"/>
          <w:kern w:val="0"/>
          <w:sz w:val="20"/>
          <w:szCs w:val="20"/>
        </w:rPr>
        <w:t xml:space="preserve">multiple LP-WUS MOs within a </w:t>
      </w:r>
      <w:r>
        <w:rPr>
          <w:rFonts w:ascii="Times New Roman" w:eastAsia="宋体" w:hAnsi="Times New Roman" w:cs="Times New Roman"/>
          <w:kern w:val="0"/>
          <w:sz w:val="20"/>
          <w:szCs w:val="20"/>
        </w:rPr>
        <w:t xml:space="preserve">time </w:t>
      </w:r>
      <w:proofErr w:type="spellStart"/>
      <w:r>
        <w:rPr>
          <w:rFonts w:ascii="Times New Roman" w:eastAsia="宋体" w:hAnsi="Times New Roman" w:cs="Times New Roman"/>
          <w:kern w:val="0"/>
          <w:sz w:val="20"/>
          <w:szCs w:val="20"/>
        </w:rPr>
        <w:t>windoew</w:t>
      </w:r>
      <w:proofErr w:type="spellEnd"/>
      <w:r>
        <w:rPr>
          <w:rFonts w:ascii="Times New Roman" w:eastAsia="宋体" w:hAnsi="Times New Roman" w:cs="Times New Roman"/>
          <w:kern w:val="0"/>
          <w:sz w:val="20"/>
          <w:szCs w:val="20"/>
        </w:rPr>
        <w:t xml:space="preserve"> with a </w:t>
      </w:r>
      <w:r w:rsidR="00DB4F9D">
        <w:rPr>
          <w:rFonts w:ascii="Times New Roman" w:eastAsia="宋体" w:hAnsi="Times New Roman" w:cs="Times New Roman"/>
          <w:kern w:val="0"/>
          <w:sz w:val="20"/>
          <w:szCs w:val="20"/>
        </w:rPr>
        <w:t xml:space="preserve">periodicity </w:t>
      </w:r>
      <w:r>
        <w:rPr>
          <w:rFonts w:ascii="Times New Roman" w:eastAsia="宋体" w:hAnsi="Times New Roman" w:cs="Times New Roman"/>
          <w:kern w:val="0"/>
          <w:sz w:val="20"/>
          <w:szCs w:val="20"/>
        </w:rPr>
        <w:t xml:space="preserve">can also be considered </w:t>
      </w:r>
      <w:r w:rsidR="00DB4F9D">
        <w:rPr>
          <w:rFonts w:ascii="Times New Roman" w:eastAsia="宋体" w:hAnsi="Times New Roman" w:cs="Times New Roman"/>
          <w:kern w:val="0"/>
          <w:sz w:val="20"/>
          <w:szCs w:val="20"/>
        </w:rPr>
        <w:t>for following:</w:t>
      </w:r>
    </w:p>
    <w:p w14:paraId="6B04EC1B" w14:textId="51F1E932" w:rsidR="00DB4F9D" w:rsidRPr="00217435" w:rsidRDefault="00DB4F9D" w:rsidP="00B41DF6">
      <w:pPr>
        <w:pStyle w:val="affff0"/>
        <w:widowControl/>
        <w:numPr>
          <w:ilvl w:val="0"/>
          <w:numId w:val="41"/>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To ensure LP-WUS has at least one chance to be transmitted considering potential </w:t>
      </w:r>
      <w:proofErr w:type="spellStart"/>
      <w:r>
        <w:rPr>
          <w:rFonts w:ascii="Times New Roman" w:eastAsia="宋体" w:hAnsi="Times New Roman" w:cs="Times New Roman"/>
          <w:kern w:val="0"/>
          <w:sz w:val="20"/>
          <w:szCs w:val="20"/>
          <w:lang w:val="en-GB"/>
        </w:rPr>
        <w:t>collison</w:t>
      </w:r>
      <w:proofErr w:type="spellEnd"/>
      <w:r>
        <w:rPr>
          <w:rFonts w:ascii="Times New Roman" w:eastAsia="宋体" w:hAnsi="Times New Roman" w:cs="Times New Roman"/>
          <w:kern w:val="0"/>
          <w:sz w:val="20"/>
          <w:szCs w:val="20"/>
          <w:lang w:val="en-GB"/>
        </w:rPr>
        <w:t xml:space="preserve"> between LP-WUS MOs and UL symbols or</w:t>
      </w:r>
      <w:r w:rsidRPr="00DB4F9D">
        <w:rPr>
          <w:rFonts w:ascii="Times New Roman" w:eastAsia="宋体" w:hAnsi="Times New Roman" w:cs="Times New Roman"/>
          <w:kern w:val="0"/>
          <w:sz w:val="20"/>
          <w:szCs w:val="20"/>
        </w:rPr>
        <w:t xml:space="preserve"> other high priority NR signals/channels</w:t>
      </w:r>
      <w:r>
        <w:rPr>
          <w:rFonts w:ascii="Times New Roman" w:eastAsia="宋体" w:hAnsi="Times New Roman" w:cs="Times New Roman"/>
          <w:kern w:val="0"/>
          <w:sz w:val="20"/>
          <w:szCs w:val="20"/>
        </w:rPr>
        <w:t xml:space="preserve"> </w:t>
      </w:r>
    </w:p>
    <w:p w14:paraId="2D47F44A" w14:textId="77777777" w:rsidR="00E45612" w:rsidRPr="00DB4F9D" w:rsidRDefault="00E45612" w:rsidP="00E45612">
      <w:pPr>
        <w:pStyle w:val="affff0"/>
        <w:widowControl/>
        <w:numPr>
          <w:ilvl w:val="0"/>
          <w:numId w:val="41"/>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To enable </w:t>
      </w:r>
      <w:r w:rsidRPr="00DB4F9D">
        <w:rPr>
          <w:rFonts w:ascii="Times New Roman" w:eastAsia="宋体" w:hAnsi="Times New Roman" w:cs="Times New Roman"/>
          <w:kern w:val="0"/>
          <w:sz w:val="20"/>
          <w:szCs w:val="20"/>
        </w:rPr>
        <w:t>LP-WUS transmission with beam-sweeping</w:t>
      </w:r>
    </w:p>
    <w:p w14:paraId="783B3F44" w14:textId="6337344F" w:rsidR="00DB4F9D" w:rsidRPr="00DB4F9D" w:rsidRDefault="00025F42" w:rsidP="00DB4F9D">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long as the above can be achieved, whether to have an explicit or implicit time window for LP-WUS MOs is not the issue.</w:t>
      </w:r>
      <w:r w:rsidR="00E0664B">
        <w:rPr>
          <w:rFonts w:ascii="Times New Roman" w:eastAsia="宋体" w:hAnsi="Times New Roman" w:cs="Times New Roman"/>
          <w:kern w:val="0"/>
          <w:sz w:val="20"/>
          <w:szCs w:val="20"/>
          <w:lang w:val="en-GB"/>
        </w:rPr>
        <w:t xml:space="preserve"> The periodicity of the Time window should be configured by the network</w:t>
      </w:r>
      <w:r w:rsidR="00AD2FC6">
        <w:rPr>
          <w:rFonts w:ascii="Times New Roman" w:eastAsia="宋体" w:hAnsi="Times New Roman" w:cs="Times New Roman"/>
          <w:kern w:val="0"/>
          <w:sz w:val="20"/>
          <w:szCs w:val="20"/>
          <w:lang w:val="en-GB"/>
        </w:rPr>
        <w:t>.</w:t>
      </w:r>
      <w:r w:rsidR="00E0664B">
        <w:rPr>
          <w:rFonts w:ascii="Times New Roman" w:eastAsia="宋体" w:hAnsi="Times New Roman" w:cs="Times New Roman"/>
          <w:kern w:val="0"/>
          <w:sz w:val="20"/>
          <w:szCs w:val="20"/>
          <w:lang w:val="en-GB"/>
        </w:rPr>
        <w:t xml:space="preserve"> </w:t>
      </w:r>
      <w:r w:rsidR="00DB4F9D" w:rsidRPr="00DB4F9D">
        <w:rPr>
          <w:rFonts w:ascii="Times New Roman" w:eastAsia="宋体" w:hAnsi="Times New Roman" w:cs="Times New Roman" w:hint="eastAsia"/>
          <w:kern w:val="0"/>
          <w:sz w:val="20"/>
          <w:szCs w:val="20"/>
          <w:lang w:val="en-GB"/>
        </w:rPr>
        <w:t xml:space="preserve"> </w:t>
      </w:r>
      <w:r w:rsidR="00DB4F9D" w:rsidRPr="00DB4F9D">
        <w:rPr>
          <w:rFonts w:ascii="Times New Roman" w:eastAsia="宋体" w:hAnsi="Times New Roman" w:cs="Times New Roman"/>
          <w:kern w:val="0"/>
          <w:sz w:val="20"/>
          <w:szCs w:val="20"/>
          <w:lang w:val="en-GB"/>
        </w:rPr>
        <w:t xml:space="preserve"> </w:t>
      </w:r>
    </w:p>
    <w:p w14:paraId="11F97A60" w14:textId="67629F40" w:rsidR="00324C47" w:rsidRDefault="009C3C00" w:rsidP="00247AF3">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sidR="009E62A1">
        <w:rPr>
          <w:rFonts w:ascii="Times New Roman" w:eastAsia="宋体" w:hAnsi="Times New Roman" w:cs="Times"/>
          <w:b/>
          <w:iCs/>
          <w:kern w:val="0"/>
          <w:sz w:val="20"/>
          <w:szCs w:val="20"/>
        </w:rPr>
        <w:t>1</w:t>
      </w:r>
      <w:r w:rsidR="001764DE">
        <w:rPr>
          <w:rFonts w:ascii="Times New Roman" w:eastAsia="宋体" w:hAnsi="Times New Roman" w:cs="Times"/>
          <w:b/>
          <w:iCs/>
          <w:kern w:val="0"/>
          <w:sz w:val="20"/>
          <w:szCs w:val="20"/>
        </w:rPr>
        <w:t>6</w:t>
      </w:r>
      <w:r w:rsidRPr="00AD5CDB">
        <w:rPr>
          <w:rFonts w:ascii="Times New Roman" w:eastAsia="宋体" w:hAnsi="Times New Roman" w:cs="Times"/>
          <w:b/>
          <w:iCs/>
          <w:kern w:val="0"/>
          <w:sz w:val="20"/>
          <w:szCs w:val="20"/>
        </w:rPr>
        <w:t xml:space="preserve">: </w:t>
      </w:r>
      <w:r w:rsidR="00AD2FC6" w:rsidRPr="00AD5CDB">
        <w:rPr>
          <w:rFonts w:ascii="Times New Roman" w:eastAsia="宋体" w:hAnsi="Times New Roman" w:cs="Times"/>
          <w:b/>
          <w:iCs/>
          <w:kern w:val="0"/>
          <w:sz w:val="20"/>
          <w:szCs w:val="20"/>
        </w:rPr>
        <w:t xml:space="preserve">LP-WUS </w:t>
      </w:r>
      <w:r w:rsidR="00AD2FC6">
        <w:rPr>
          <w:rFonts w:ascii="Times New Roman" w:eastAsia="宋体" w:hAnsi="Times New Roman" w:cs="Times"/>
          <w:b/>
          <w:iCs/>
          <w:kern w:val="0"/>
          <w:sz w:val="20"/>
          <w:szCs w:val="20"/>
        </w:rPr>
        <w:t xml:space="preserve">monitoring </w:t>
      </w:r>
      <w:r w:rsidR="00AD2FC6" w:rsidRPr="00AD5CDB">
        <w:rPr>
          <w:rFonts w:ascii="Times New Roman" w:eastAsia="宋体" w:hAnsi="Times New Roman" w:cs="Times"/>
          <w:b/>
          <w:iCs/>
          <w:kern w:val="0"/>
          <w:sz w:val="20"/>
          <w:szCs w:val="20"/>
        </w:rPr>
        <w:t xml:space="preserve">occasion(s) </w:t>
      </w:r>
      <w:r w:rsidR="00AD2FC6">
        <w:rPr>
          <w:rFonts w:ascii="Times New Roman" w:eastAsia="宋体" w:hAnsi="Times New Roman" w:cs="Times"/>
          <w:b/>
          <w:iCs/>
          <w:kern w:val="0"/>
          <w:sz w:val="20"/>
          <w:szCs w:val="20"/>
        </w:rPr>
        <w:t xml:space="preserve">(MOs) </w:t>
      </w:r>
      <w:r w:rsidR="00AD2FC6" w:rsidRPr="00AD5CDB">
        <w:rPr>
          <w:rFonts w:ascii="Times New Roman" w:eastAsia="宋体" w:hAnsi="Times New Roman" w:cs="Times"/>
          <w:b/>
          <w:iCs/>
          <w:kern w:val="0"/>
          <w:sz w:val="20"/>
          <w:szCs w:val="20"/>
        </w:rPr>
        <w:t xml:space="preserve">is </w:t>
      </w:r>
      <w:r w:rsidR="00AD2FC6">
        <w:rPr>
          <w:rFonts w:ascii="Times New Roman" w:eastAsia="宋体" w:hAnsi="Times New Roman" w:cs="Times"/>
          <w:b/>
          <w:iCs/>
          <w:kern w:val="0"/>
          <w:sz w:val="20"/>
          <w:szCs w:val="20"/>
        </w:rPr>
        <w:t xml:space="preserve">determined by a </w:t>
      </w:r>
      <w:r w:rsidR="00247AF3">
        <w:rPr>
          <w:rFonts w:ascii="Times New Roman" w:eastAsia="宋体" w:hAnsi="Times New Roman" w:cs="Times"/>
          <w:b/>
          <w:iCs/>
          <w:kern w:val="0"/>
          <w:sz w:val="20"/>
          <w:szCs w:val="20"/>
        </w:rPr>
        <w:t>P</w:t>
      </w:r>
      <w:r w:rsidRPr="00AD5CDB">
        <w:rPr>
          <w:rFonts w:ascii="Times New Roman" w:eastAsia="宋体" w:hAnsi="Times New Roman" w:cs="Times"/>
          <w:b/>
          <w:iCs/>
          <w:kern w:val="0"/>
          <w:sz w:val="20"/>
          <w:szCs w:val="20"/>
        </w:rPr>
        <w:t>eriodicity,</w:t>
      </w:r>
      <w:r w:rsidR="00247AF3">
        <w:rPr>
          <w:rFonts w:ascii="Times New Roman" w:eastAsia="宋体" w:hAnsi="Times New Roman" w:cs="Times"/>
          <w:b/>
          <w:iCs/>
          <w:kern w:val="0"/>
          <w:sz w:val="20"/>
          <w:szCs w:val="20"/>
        </w:rPr>
        <w:t xml:space="preserve"> Offset, </w:t>
      </w:r>
      <w:r w:rsidR="00AD2FC6">
        <w:rPr>
          <w:rFonts w:ascii="Times New Roman" w:eastAsia="宋体" w:hAnsi="Times New Roman" w:cs="Times"/>
          <w:b/>
          <w:iCs/>
          <w:kern w:val="0"/>
          <w:sz w:val="20"/>
          <w:szCs w:val="20"/>
        </w:rPr>
        <w:t xml:space="preserve">and </w:t>
      </w:r>
      <w:r w:rsidR="00025F42">
        <w:rPr>
          <w:rFonts w:ascii="Times New Roman" w:eastAsia="宋体" w:hAnsi="Times New Roman" w:cs="Times"/>
          <w:b/>
          <w:iCs/>
          <w:kern w:val="0"/>
          <w:sz w:val="20"/>
          <w:szCs w:val="20"/>
        </w:rPr>
        <w:t>M</w:t>
      </w:r>
      <w:r w:rsidRPr="00AD5CDB">
        <w:rPr>
          <w:rFonts w:ascii="Times New Roman" w:eastAsia="宋体" w:hAnsi="Times New Roman" w:cs="Times"/>
          <w:b/>
          <w:iCs/>
          <w:kern w:val="0"/>
          <w:sz w:val="20"/>
          <w:szCs w:val="20"/>
        </w:rPr>
        <w:t xml:space="preserve">ultiple LP-WUS </w:t>
      </w:r>
      <w:r w:rsidR="00E0664B">
        <w:rPr>
          <w:rFonts w:ascii="Times New Roman" w:eastAsia="宋体" w:hAnsi="Times New Roman" w:cs="Times"/>
          <w:b/>
          <w:iCs/>
          <w:kern w:val="0"/>
          <w:sz w:val="20"/>
          <w:szCs w:val="20"/>
        </w:rPr>
        <w:t>MOs</w:t>
      </w:r>
      <w:r w:rsidR="00AD5CDB">
        <w:rPr>
          <w:rFonts w:ascii="Times New Roman" w:eastAsia="宋体" w:hAnsi="Times New Roman" w:cs="Times"/>
          <w:b/>
          <w:iCs/>
          <w:kern w:val="0"/>
          <w:sz w:val="20"/>
          <w:szCs w:val="20"/>
        </w:rPr>
        <w:t xml:space="preserve"> </w:t>
      </w:r>
      <w:r w:rsidR="00AD2FC6">
        <w:rPr>
          <w:rFonts w:ascii="Times New Roman" w:eastAsia="宋体" w:hAnsi="Times New Roman" w:cs="Times"/>
          <w:b/>
          <w:iCs/>
          <w:kern w:val="0"/>
          <w:sz w:val="20"/>
          <w:szCs w:val="20"/>
        </w:rPr>
        <w:t xml:space="preserve">within </w:t>
      </w:r>
      <w:r w:rsidR="00247AF3">
        <w:rPr>
          <w:rFonts w:ascii="Times New Roman" w:eastAsia="宋体" w:hAnsi="Times New Roman" w:cs="Times"/>
          <w:b/>
          <w:iCs/>
          <w:kern w:val="0"/>
          <w:sz w:val="20"/>
          <w:szCs w:val="20"/>
        </w:rPr>
        <w:t>the</w:t>
      </w:r>
      <w:r w:rsidR="00AD5CDB">
        <w:rPr>
          <w:rFonts w:ascii="Times New Roman" w:eastAsia="宋体" w:hAnsi="Times New Roman" w:cs="Times"/>
          <w:b/>
          <w:iCs/>
          <w:kern w:val="0"/>
          <w:sz w:val="20"/>
          <w:szCs w:val="20"/>
        </w:rPr>
        <w:t xml:space="preserve"> </w:t>
      </w:r>
      <w:r w:rsidR="00025F42">
        <w:rPr>
          <w:rFonts w:ascii="Times New Roman" w:eastAsia="宋体" w:hAnsi="Times New Roman" w:cs="Times"/>
          <w:b/>
          <w:iCs/>
          <w:kern w:val="0"/>
          <w:sz w:val="20"/>
          <w:szCs w:val="20"/>
        </w:rPr>
        <w:t>period</w:t>
      </w:r>
      <w:r w:rsidRPr="00AD5CDB">
        <w:rPr>
          <w:rFonts w:ascii="Times New Roman" w:eastAsia="宋体" w:hAnsi="Times New Roman" w:cs="Times"/>
          <w:b/>
          <w:iCs/>
          <w:kern w:val="0"/>
          <w:sz w:val="20"/>
          <w:szCs w:val="20"/>
        </w:rPr>
        <w:t xml:space="preserve"> </w:t>
      </w:r>
      <w:bookmarkStart w:id="17" w:name="PP12"/>
      <w:r w:rsidR="00AD2FC6">
        <w:rPr>
          <w:rFonts w:ascii="Times New Roman" w:eastAsia="宋体" w:hAnsi="Times New Roman" w:cs="Times"/>
          <w:b/>
          <w:iCs/>
          <w:kern w:val="0"/>
          <w:sz w:val="20"/>
          <w:szCs w:val="20"/>
        </w:rPr>
        <w:t xml:space="preserve">which are configured by the network.  </w:t>
      </w:r>
    </w:p>
    <w:p w14:paraId="3039C4FF" w14:textId="77777777" w:rsidR="00133449" w:rsidRDefault="001D0572" w:rsidP="00133449">
      <w:pPr>
        <w:adjustRightInd w:val="0"/>
        <w:snapToGrid w:val="0"/>
        <w:spacing w:afterLines="50" w:after="120"/>
        <w:rPr>
          <w:rFonts w:ascii="Times New Roman" w:eastAsia="宋体" w:hAnsi="Times New Roman" w:cs="Times New Roman"/>
          <w:kern w:val="0"/>
          <w:sz w:val="20"/>
          <w:szCs w:val="20"/>
          <w:lang w:val="en-GB"/>
        </w:rPr>
      </w:pPr>
      <w:r w:rsidRPr="00324C47">
        <w:rPr>
          <w:rFonts w:ascii="Times New Roman" w:eastAsia="宋体" w:hAnsi="Times New Roman" w:cs="Times New Roman" w:hint="eastAsia"/>
          <w:kern w:val="0"/>
          <w:sz w:val="20"/>
          <w:szCs w:val="20"/>
          <w:lang w:val="en-GB"/>
        </w:rPr>
        <w:t>A</w:t>
      </w:r>
      <w:r w:rsidRPr="00324C47">
        <w:rPr>
          <w:rFonts w:ascii="Times New Roman" w:eastAsia="宋体" w:hAnsi="Times New Roman" w:cs="Times New Roman"/>
          <w:kern w:val="0"/>
          <w:sz w:val="20"/>
          <w:szCs w:val="20"/>
          <w:lang w:val="en-GB"/>
        </w:rPr>
        <w:t>bout which ex</w:t>
      </w:r>
      <w:r w:rsidRPr="001D0572">
        <w:rPr>
          <w:rFonts w:ascii="Times New Roman" w:eastAsia="宋体" w:hAnsi="Times New Roman" w:cs="Times New Roman"/>
          <w:kern w:val="0"/>
          <w:sz w:val="20"/>
          <w:szCs w:val="20"/>
          <w:lang w:val="en-GB"/>
        </w:rPr>
        <w:t>isting NR signal/channel/CORESET is the QCL source of LP-WUS</w:t>
      </w:r>
      <w:r w:rsidR="003B56BB">
        <w:rPr>
          <w:rFonts w:ascii="Times New Roman" w:eastAsia="宋体" w:hAnsi="Times New Roman" w:cs="Times New Roman"/>
          <w:kern w:val="0"/>
          <w:sz w:val="20"/>
          <w:szCs w:val="20"/>
          <w:lang w:val="en-GB"/>
        </w:rPr>
        <w:t xml:space="preserve"> and the </w:t>
      </w:r>
      <w:r w:rsidR="003B56BB" w:rsidRPr="003B56BB">
        <w:rPr>
          <w:rFonts w:ascii="Times New Roman" w:eastAsia="宋体" w:hAnsi="Times New Roman" w:cs="Times New Roman"/>
          <w:kern w:val="0"/>
          <w:sz w:val="20"/>
          <w:szCs w:val="20"/>
          <w:lang w:val="en-GB"/>
        </w:rPr>
        <w:t>exact definition of QCL relationship between LP-WUS and existing NR signal/channel/CORESET</w:t>
      </w:r>
      <w:r>
        <w:rPr>
          <w:rFonts w:ascii="Times New Roman" w:eastAsia="宋体" w:hAnsi="Times New Roman" w:cs="Times New Roman"/>
          <w:kern w:val="0"/>
          <w:sz w:val="20"/>
          <w:szCs w:val="20"/>
          <w:lang w:val="en-GB"/>
        </w:rPr>
        <w:t xml:space="preserve">, </w:t>
      </w:r>
      <w:r w:rsidR="003B56BB">
        <w:rPr>
          <w:rFonts w:ascii="Times New Roman" w:eastAsia="宋体" w:hAnsi="Times New Roman" w:cs="Times New Roman"/>
          <w:kern w:val="0"/>
          <w:sz w:val="20"/>
          <w:szCs w:val="20"/>
          <w:lang w:val="en-GB"/>
        </w:rPr>
        <w:t>it can be achieved by Rel-15 TCI framework or Rel-17</w:t>
      </w:r>
      <w:r w:rsidR="0034440F">
        <w:rPr>
          <w:rFonts w:ascii="Times New Roman" w:eastAsia="宋体" w:hAnsi="Times New Roman" w:cs="Times New Roman"/>
          <w:kern w:val="0"/>
          <w:sz w:val="20"/>
          <w:szCs w:val="20"/>
          <w:lang w:val="en-GB"/>
        </w:rPr>
        <w:t>/18</w:t>
      </w:r>
      <w:r w:rsidR="003B56BB">
        <w:rPr>
          <w:rFonts w:ascii="Times New Roman" w:eastAsia="宋体" w:hAnsi="Times New Roman" w:cs="Times New Roman"/>
          <w:kern w:val="0"/>
          <w:sz w:val="20"/>
          <w:szCs w:val="20"/>
          <w:lang w:val="en-GB"/>
        </w:rPr>
        <w:t xml:space="preserve"> unified TCI framework that the </w:t>
      </w:r>
      <w:r w:rsidR="003A5600" w:rsidRPr="003B56BB">
        <w:rPr>
          <w:rFonts w:ascii="Times New Roman" w:eastAsia="宋体" w:hAnsi="Times New Roman" w:cs="Times New Roman"/>
          <w:kern w:val="0"/>
          <w:sz w:val="20"/>
          <w:szCs w:val="20"/>
          <w:lang w:val="en-GB"/>
        </w:rPr>
        <w:t>TCI consists of a source reference signal (RS) and an intended quasi co-location (QCL) type to be applied.</w:t>
      </w:r>
      <w:r w:rsidR="003B56BB" w:rsidRPr="003B56BB">
        <w:rPr>
          <w:rFonts w:ascii="Times New Roman" w:eastAsia="宋体" w:hAnsi="Times New Roman" w:cs="Times New Roman"/>
          <w:kern w:val="0"/>
          <w:sz w:val="20"/>
          <w:szCs w:val="20"/>
          <w:lang w:val="en-GB"/>
        </w:rPr>
        <w:t xml:space="preserve"> </w:t>
      </w:r>
      <w:r w:rsidR="003B56BB" w:rsidRPr="003B56BB">
        <w:rPr>
          <w:rFonts w:ascii="Times New Roman" w:eastAsia="宋体" w:hAnsi="Times New Roman" w:cs="Times New Roman" w:hint="eastAsia"/>
          <w:kern w:val="0"/>
          <w:sz w:val="20"/>
          <w:szCs w:val="20"/>
          <w:lang w:val="en-GB"/>
        </w:rPr>
        <w:t>Follow</w:t>
      </w:r>
      <w:r w:rsidR="003B56BB" w:rsidRPr="003B56BB">
        <w:rPr>
          <w:rFonts w:ascii="Times New Roman" w:eastAsia="宋体" w:hAnsi="Times New Roman" w:cs="Times New Roman"/>
          <w:kern w:val="0"/>
          <w:sz w:val="20"/>
          <w:szCs w:val="20"/>
          <w:lang w:val="en-GB"/>
        </w:rPr>
        <w:t xml:space="preserve"> </w:t>
      </w:r>
      <w:r w:rsidR="003B56BB" w:rsidRPr="003B56BB">
        <w:rPr>
          <w:rFonts w:ascii="Times New Roman" w:eastAsia="宋体" w:hAnsi="Times New Roman" w:cs="Times New Roman" w:hint="eastAsia"/>
          <w:kern w:val="0"/>
          <w:sz w:val="20"/>
          <w:szCs w:val="20"/>
          <w:lang w:val="en-GB"/>
        </w:rPr>
        <w:t>existing</w:t>
      </w:r>
      <w:r w:rsidR="003B56BB" w:rsidRPr="003B56BB">
        <w:rPr>
          <w:rFonts w:ascii="Times New Roman" w:eastAsia="宋体" w:hAnsi="Times New Roman" w:cs="Times New Roman"/>
          <w:kern w:val="0"/>
          <w:sz w:val="20"/>
          <w:szCs w:val="20"/>
          <w:lang w:val="en-GB"/>
        </w:rPr>
        <w:t xml:space="preserve"> way the source reference signal (RS) should be SSB and/or CSI-RS. </w:t>
      </w:r>
      <w:r w:rsidR="003B56BB" w:rsidRPr="003B56BB">
        <w:rPr>
          <w:rFonts w:ascii="Times New Roman" w:eastAsia="宋体" w:hAnsi="Times New Roman" w:cs="Times New Roman" w:hint="eastAsia"/>
          <w:kern w:val="0"/>
          <w:sz w:val="20"/>
          <w:szCs w:val="20"/>
          <w:lang w:val="en-GB"/>
        </w:rPr>
        <w:t>Therefore,</w:t>
      </w:r>
      <w:r w:rsidR="003B56BB" w:rsidRPr="003B56BB">
        <w:rPr>
          <w:rFonts w:ascii="Times New Roman" w:eastAsia="宋体" w:hAnsi="Times New Roman" w:cs="Times New Roman"/>
          <w:kern w:val="0"/>
          <w:sz w:val="20"/>
          <w:szCs w:val="20"/>
          <w:lang w:val="en-GB"/>
        </w:rPr>
        <w:t xml:space="preserve"> the SSB and/or CSI-RS is the QCL source for LP-WUS.</w:t>
      </w:r>
      <w:r w:rsidR="003B56BB">
        <w:rPr>
          <w:rFonts w:ascii="Times New Roman" w:eastAsia="宋体" w:hAnsi="Times New Roman" w:cs="Times New Roman"/>
          <w:kern w:val="0"/>
          <w:sz w:val="20"/>
          <w:szCs w:val="20"/>
          <w:lang w:val="en-GB"/>
        </w:rPr>
        <w:t xml:space="preserve"> </w:t>
      </w:r>
    </w:p>
    <w:p w14:paraId="6B538D00" w14:textId="15FD09DF" w:rsidR="009C506B" w:rsidRPr="009C506B" w:rsidRDefault="003B56BB" w:rsidP="00133449">
      <w:pPr>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To support the beam operation for LP-WUS</w:t>
      </w:r>
      <w:r w:rsidR="00133449">
        <w:rPr>
          <w:rFonts w:ascii="Times New Roman" w:eastAsia="宋体" w:hAnsi="Times New Roman" w:cs="Times New Roman"/>
          <w:kern w:val="0"/>
          <w:sz w:val="20"/>
          <w:szCs w:val="20"/>
          <w:lang w:val="en-GB"/>
        </w:rPr>
        <w:t xml:space="preserve"> w</w:t>
      </w:r>
      <w:r w:rsidR="008866ED" w:rsidRPr="009C506B">
        <w:rPr>
          <w:rFonts w:ascii="Times New Roman" w:eastAsia="宋体" w:hAnsi="Times New Roman" w:cs="Times New Roman"/>
          <w:kern w:val="0"/>
          <w:sz w:val="20"/>
          <w:szCs w:val="20"/>
          <w:lang w:val="en-GB"/>
        </w:rPr>
        <w:t xml:space="preserve">ithout </w:t>
      </w:r>
      <w:r w:rsidR="009C506B" w:rsidRPr="009C506B">
        <w:rPr>
          <w:rFonts w:ascii="Times New Roman" w:eastAsia="宋体" w:hAnsi="Times New Roman" w:cs="Times New Roman"/>
          <w:kern w:val="0"/>
          <w:sz w:val="20"/>
          <w:szCs w:val="20"/>
          <w:lang w:val="en-GB"/>
        </w:rPr>
        <w:t xml:space="preserve">or with </w:t>
      </w:r>
      <w:r w:rsidR="008866ED" w:rsidRPr="009C506B">
        <w:rPr>
          <w:rFonts w:ascii="Times New Roman" w:eastAsia="宋体" w:hAnsi="Times New Roman" w:cs="Times New Roman"/>
          <w:kern w:val="0"/>
          <w:sz w:val="20"/>
          <w:szCs w:val="20"/>
          <w:lang w:val="en-GB"/>
        </w:rPr>
        <w:t>unified TCI</w:t>
      </w:r>
      <w:r w:rsidR="0034440F" w:rsidRPr="009C506B">
        <w:rPr>
          <w:rFonts w:ascii="Times New Roman" w:eastAsia="宋体" w:hAnsi="Times New Roman" w:cs="Times New Roman"/>
          <w:kern w:val="0"/>
          <w:sz w:val="20"/>
          <w:szCs w:val="20"/>
          <w:lang w:val="en-GB"/>
        </w:rPr>
        <w:t xml:space="preserve"> state framework</w:t>
      </w:r>
      <w:r w:rsidR="008866ED" w:rsidRPr="009C506B">
        <w:rPr>
          <w:rFonts w:ascii="Times New Roman" w:eastAsia="宋体" w:hAnsi="Times New Roman" w:cs="Times New Roman"/>
          <w:kern w:val="0"/>
          <w:sz w:val="20"/>
          <w:szCs w:val="20"/>
          <w:lang w:val="en-GB"/>
        </w:rPr>
        <w:t xml:space="preserve">, </w:t>
      </w:r>
      <w:r w:rsidR="0033622B" w:rsidRPr="009C506B">
        <w:rPr>
          <w:rFonts w:ascii="Times New Roman" w:eastAsia="宋体" w:hAnsi="Times New Roman" w:cs="Times New Roman"/>
          <w:kern w:val="0"/>
          <w:sz w:val="20"/>
          <w:szCs w:val="20"/>
          <w:lang w:val="en-GB"/>
        </w:rPr>
        <w:t>a TCI state table of “</w:t>
      </w:r>
      <w:proofErr w:type="spellStart"/>
      <w:r w:rsidR="0033622B" w:rsidRPr="009C506B">
        <w:rPr>
          <w:rFonts w:ascii="Times New Roman" w:eastAsia="宋体" w:hAnsi="Times New Roman" w:cs="Times New Roman"/>
          <w:kern w:val="0"/>
          <w:sz w:val="20"/>
          <w:szCs w:val="20"/>
          <w:lang w:val="en-GB"/>
        </w:rPr>
        <w:t>tci-StatesToAddModList</w:t>
      </w:r>
      <w:proofErr w:type="spellEnd"/>
      <w:r w:rsidR="0033622B" w:rsidRPr="009C506B">
        <w:rPr>
          <w:rFonts w:ascii="Times New Roman" w:eastAsia="宋体" w:hAnsi="Times New Roman" w:cs="Times New Roman"/>
          <w:kern w:val="0"/>
          <w:sz w:val="20"/>
          <w:szCs w:val="20"/>
          <w:lang w:val="en-GB"/>
        </w:rPr>
        <w:t>”</w:t>
      </w:r>
      <w:r w:rsidR="009C506B" w:rsidRPr="009C506B">
        <w:rPr>
          <w:rFonts w:ascii="Times New Roman" w:eastAsia="宋体" w:hAnsi="Times New Roman" w:cs="Times New Roman"/>
          <w:kern w:val="0"/>
          <w:sz w:val="20"/>
          <w:szCs w:val="20"/>
          <w:lang w:val="en-GB"/>
        </w:rPr>
        <w:t xml:space="preserve"> or “dl-</w:t>
      </w:r>
      <w:proofErr w:type="spellStart"/>
      <w:r w:rsidR="009C506B" w:rsidRPr="009C506B">
        <w:rPr>
          <w:rFonts w:ascii="Times New Roman" w:eastAsia="宋体" w:hAnsi="Times New Roman" w:cs="Times New Roman"/>
          <w:kern w:val="0"/>
          <w:sz w:val="20"/>
          <w:szCs w:val="20"/>
          <w:lang w:val="en-GB"/>
        </w:rPr>
        <w:t>OrJointTCI</w:t>
      </w:r>
      <w:proofErr w:type="spellEnd"/>
      <w:r w:rsidR="009C506B" w:rsidRPr="009C506B">
        <w:rPr>
          <w:rFonts w:ascii="Times New Roman" w:eastAsia="宋体" w:hAnsi="Times New Roman" w:cs="Times New Roman"/>
          <w:kern w:val="0"/>
          <w:sz w:val="20"/>
          <w:szCs w:val="20"/>
          <w:lang w:val="en-GB"/>
        </w:rPr>
        <w:t>-</w:t>
      </w:r>
      <w:proofErr w:type="spellStart"/>
      <w:r w:rsidR="009C506B" w:rsidRPr="009C506B">
        <w:rPr>
          <w:rFonts w:ascii="Times New Roman" w:eastAsia="宋体" w:hAnsi="Times New Roman" w:cs="Times New Roman"/>
          <w:kern w:val="0"/>
          <w:sz w:val="20"/>
          <w:szCs w:val="20"/>
          <w:lang w:val="en-GB"/>
        </w:rPr>
        <w:t>StateList</w:t>
      </w:r>
      <w:proofErr w:type="spellEnd"/>
      <w:r w:rsidR="009C506B" w:rsidRPr="009C506B">
        <w:rPr>
          <w:rFonts w:ascii="Times New Roman" w:eastAsia="宋体" w:hAnsi="Times New Roman" w:cs="Times New Roman"/>
          <w:kern w:val="0"/>
          <w:sz w:val="20"/>
          <w:szCs w:val="20"/>
          <w:lang w:val="en-GB"/>
        </w:rPr>
        <w:t>”</w:t>
      </w:r>
      <w:r w:rsidR="0033622B" w:rsidRPr="009C506B">
        <w:rPr>
          <w:rFonts w:ascii="Times New Roman" w:eastAsia="宋体" w:hAnsi="Times New Roman" w:cs="Times New Roman"/>
          <w:kern w:val="0"/>
          <w:sz w:val="20"/>
          <w:szCs w:val="20"/>
          <w:lang w:val="en-GB"/>
        </w:rPr>
        <w:t xml:space="preserve"> defined in PDSCH-Config can be reuse</w:t>
      </w:r>
      <w:r w:rsidR="009C506B" w:rsidRPr="009C506B">
        <w:rPr>
          <w:rFonts w:ascii="Times New Roman" w:eastAsia="宋体" w:hAnsi="Times New Roman" w:cs="Times New Roman"/>
          <w:kern w:val="0"/>
          <w:sz w:val="20"/>
          <w:szCs w:val="20"/>
          <w:lang w:val="en-GB"/>
        </w:rPr>
        <w:t>d</w:t>
      </w:r>
      <w:r w:rsidR="00133449">
        <w:rPr>
          <w:rFonts w:ascii="Times New Roman" w:eastAsia="宋体" w:hAnsi="Times New Roman" w:cs="Times New Roman"/>
          <w:kern w:val="0"/>
          <w:sz w:val="20"/>
          <w:szCs w:val="20"/>
          <w:lang w:val="en-GB"/>
        </w:rPr>
        <w:t xml:space="preserve"> respectively</w:t>
      </w:r>
      <w:r w:rsidR="009C506B" w:rsidRPr="009C506B">
        <w:rPr>
          <w:rFonts w:ascii="Times New Roman" w:eastAsia="宋体" w:hAnsi="Times New Roman" w:cs="Times New Roman"/>
          <w:kern w:val="0"/>
          <w:sz w:val="20"/>
          <w:szCs w:val="20"/>
          <w:lang w:val="en-GB"/>
        </w:rPr>
        <w:t xml:space="preserve">. </w:t>
      </w:r>
      <w:r w:rsidR="009C506B">
        <w:rPr>
          <w:rFonts w:ascii="Times New Roman" w:eastAsia="宋体" w:hAnsi="Times New Roman" w:cs="Times New Roman"/>
          <w:kern w:val="0"/>
          <w:sz w:val="20"/>
          <w:szCs w:val="20"/>
          <w:lang w:val="en-GB"/>
        </w:rPr>
        <w:t>A</w:t>
      </w:r>
      <w:r w:rsidR="009C506B" w:rsidRPr="009C506B">
        <w:rPr>
          <w:rFonts w:ascii="Times New Roman" w:eastAsia="宋体" w:hAnsi="Times New Roman" w:cs="Times New Roman"/>
          <w:kern w:val="0"/>
          <w:sz w:val="20"/>
          <w:szCs w:val="20"/>
          <w:lang w:val="en-GB"/>
        </w:rPr>
        <w:t xml:space="preserve"> subset of TCI states from the table can be selected and configured for a LP-WUS resource/MO. In addition to RRC signalling can assign a TCI state Id to a LP-WUS resource, MAC CE or DCI can also be used to update the TCI states from the subset of TCI states for the LP-WUS resource.</w:t>
      </w:r>
    </w:p>
    <w:p w14:paraId="1020A665" w14:textId="27705E3F" w:rsidR="00EE5D5F" w:rsidRPr="00EE5D5F" w:rsidRDefault="008866ED" w:rsidP="00EE5D5F">
      <w:pPr>
        <w:adjustRightInd w:val="0"/>
        <w:snapToGrid w:val="0"/>
        <w:spacing w:afterLines="50" w:after="120"/>
        <w:rPr>
          <w:rFonts w:ascii="Times New Roman" w:eastAsia="Yu Mincho"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sidR="001764DE">
        <w:rPr>
          <w:rFonts w:ascii="Times New Roman" w:eastAsia="宋体" w:hAnsi="Times New Roman" w:cs="Times New Roman"/>
          <w:b/>
          <w:bCs/>
          <w:kern w:val="0"/>
          <w:sz w:val="20"/>
          <w:szCs w:val="20"/>
          <w:lang w:val="en-GB"/>
        </w:rPr>
        <w:t xml:space="preserve"> 17</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sidR="00EE5D5F" w:rsidRPr="00EE5D5F">
        <w:rPr>
          <w:rFonts w:ascii="Times New Roman" w:eastAsia="Yu Mincho" w:hAnsi="Times New Roman"/>
          <w:b/>
          <w:bCs/>
          <w:sz w:val="20"/>
          <w:szCs w:val="20"/>
        </w:rPr>
        <w:t>T</w:t>
      </w:r>
      <w:r w:rsidRPr="00EE5D5F">
        <w:rPr>
          <w:rFonts w:ascii="Times New Roman" w:eastAsia="Yu Mincho" w:hAnsi="Times New Roman"/>
          <w:b/>
          <w:bCs/>
          <w:sz w:val="20"/>
          <w:szCs w:val="20"/>
        </w:rPr>
        <w:t>o support the TCI state configuration/indication for a LP-WUS resource</w:t>
      </w:r>
      <w:r w:rsidR="00EE5D5F" w:rsidRPr="00EE5D5F">
        <w:rPr>
          <w:rFonts w:ascii="Times New Roman" w:eastAsia="Yu Mincho" w:hAnsi="Times New Roman"/>
          <w:b/>
          <w:bCs/>
          <w:sz w:val="20"/>
          <w:szCs w:val="20"/>
        </w:rPr>
        <w:t>,</w:t>
      </w:r>
    </w:p>
    <w:p w14:paraId="762A277D" w14:textId="0ADC2399" w:rsidR="008866ED" w:rsidRPr="00133449" w:rsidRDefault="00EE5D5F" w:rsidP="00B41DF6">
      <w:pPr>
        <w:pStyle w:val="affff0"/>
        <w:numPr>
          <w:ilvl w:val="0"/>
          <w:numId w:val="42"/>
        </w:numPr>
        <w:adjustRightInd w:val="0"/>
        <w:snapToGrid w:val="0"/>
        <w:spacing w:afterLines="50" w:after="120"/>
        <w:ind w:firstLineChars="0"/>
        <w:rPr>
          <w:rFonts w:ascii="Times New Roman" w:eastAsia="宋体" w:hAnsi="Times New Roman" w:cs="Times New Roman"/>
          <w:b/>
          <w:bCs/>
          <w:kern w:val="0"/>
          <w:sz w:val="20"/>
          <w:szCs w:val="20"/>
          <w:lang w:val="en-GB"/>
        </w:rPr>
      </w:pPr>
      <w:r w:rsidRPr="00EE5D5F">
        <w:rPr>
          <w:rFonts w:ascii="Times New Roman" w:eastAsia="Yu Mincho" w:hAnsi="Times New Roman"/>
          <w:b/>
          <w:bCs/>
          <w:sz w:val="20"/>
          <w:szCs w:val="20"/>
        </w:rPr>
        <w:t>T</w:t>
      </w:r>
      <w:r w:rsidR="008866ED" w:rsidRPr="00EE5D5F">
        <w:rPr>
          <w:rFonts w:ascii="Times New Roman" w:eastAsia="Yu Mincho" w:hAnsi="Times New Roman"/>
          <w:b/>
          <w:bCs/>
          <w:sz w:val="20"/>
          <w:szCs w:val="20"/>
        </w:rPr>
        <w:t>he QCL source of LP-WUS</w:t>
      </w:r>
      <w:r w:rsidRPr="00EE5D5F">
        <w:rPr>
          <w:rFonts w:ascii="Times New Roman" w:eastAsia="Yu Mincho" w:hAnsi="Times New Roman"/>
          <w:b/>
          <w:bCs/>
          <w:sz w:val="20"/>
          <w:szCs w:val="20"/>
        </w:rPr>
        <w:t xml:space="preserve"> should be SSB and/or CSI-RS.</w:t>
      </w:r>
    </w:p>
    <w:p w14:paraId="69B4D335" w14:textId="6FBB332F" w:rsidR="00133449" w:rsidRPr="00EE5D5F" w:rsidRDefault="00133449" w:rsidP="00B41DF6">
      <w:pPr>
        <w:pStyle w:val="affff0"/>
        <w:numPr>
          <w:ilvl w:val="0"/>
          <w:numId w:val="42"/>
        </w:numPr>
        <w:adjustRightInd w:val="0"/>
        <w:snapToGrid w:val="0"/>
        <w:spacing w:afterLines="50" w:after="120"/>
        <w:ind w:firstLineChars="0"/>
        <w:rPr>
          <w:rFonts w:ascii="Times New Roman" w:eastAsia="Yu Mincho" w:hAnsi="Times New Roman"/>
          <w:b/>
          <w:bCs/>
          <w:sz w:val="20"/>
          <w:szCs w:val="20"/>
        </w:rPr>
      </w:pPr>
      <w:r w:rsidRPr="00EE5D5F">
        <w:rPr>
          <w:rFonts w:ascii="Times New Roman" w:eastAsia="Yu Mincho" w:hAnsi="Times New Roman"/>
          <w:b/>
          <w:bCs/>
          <w:sz w:val="20"/>
          <w:szCs w:val="20"/>
        </w:rPr>
        <w:t>Ex</w:t>
      </w:r>
      <w:r w:rsidR="00CE6584">
        <w:rPr>
          <w:rFonts w:ascii="Times New Roman" w:eastAsia="Yu Mincho" w:hAnsi="Times New Roman"/>
          <w:b/>
          <w:bCs/>
          <w:sz w:val="20"/>
          <w:szCs w:val="20"/>
        </w:rPr>
        <w:t>i</w:t>
      </w:r>
      <w:r w:rsidRPr="00EE5D5F">
        <w:rPr>
          <w:rFonts w:ascii="Times New Roman" w:eastAsia="Yu Mincho" w:hAnsi="Times New Roman"/>
          <w:b/>
          <w:bCs/>
          <w:sz w:val="20"/>
          <w:szCs w:val="20"/>
        </w:rPr>
        <w:t>sting TCI</w:t>
      </w:r>
      <w:r>
        <w:rPr>
          <w:rFonts w:ascii="Times New Roman" w:eastAsia="Yu Mincho" w:hAnsi="Times New Roman"/>
          <w:b/>
          <w:bCs/>
          <w:sz w:val="20"/>
          <w:szCs w:val="20"/>
        </w:rPr>
        <w:t xml:space="preserve"> </w:t>
      </w:r>
      <w:r w:rsidRPr="00EE5D5F">
        <w:rPr>
          <w:rFonts w:ascii="Times New Roman" w:eastAsia="Yu Mincho" w:hAnsi="Times New Roman"/>
          <w:b/>
          <w:bCs/>
          <w:sz w:val="20"/>
          <w:szCs w:val="20"/>
        </w:rPr>
        <w:t xml:space="preserve">state </w:t>
      </w:r>
      <w:r>
        <w:rPr>
          <w:rFonts w:ascii="Times New Roman" w:eastAsia="Yu Mincho" w:hAnsi="Times New Roman"/>
          <w:b/>
          <w:bCs/>
          <w:sz w:val="20"/>
          <w:szCs w:val="20"/>
        </w:rPr>
        <w:t xml:space="preserve">with or without unified </w:t>
      </w:r>
      <w:r w:rsidRPr="00EE5D5F">
        <w:rPr>
          <w:rFonts w:ascii="Times New Roman" w:eastAsia="Yu Mincho" w:hAnsi="Times New Roman"/>
          <w:b/>
          <w:bCs/>
          <w:sz w:val="20"/>
          <w:szCs w:val="20"/>
        </w:rPr>
        <w:t xml:space="preserve">framework should be the baseline. </w:t>
      </w:r>
    </w:p>
    <w:p w14:paraId="4F784E3C" w14:textId="4FB5FBD1" w:rsidR="00B40EBF" w:rsidRPr="00FF2FFC"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8" w:name="PP6"/>
      <w:bookmarkEnd w:id="17"/>
      <w:r w:rsidRPr="00FF2FFC">
        <w:rPr>
          <w:rFonts w:ascii="Arial" w:hAnsi="Arial" w:cs="Arial"/>
          <w:kern w:val="0"/>
          <w:sz w:val="36"/>
          <w:szCs w:val="20"/>
          <w:lang w:val="fr-FR"/>
        </w:rPr>
        <w:t xml:space="preserve">LP-WUS </w:t>
      </w:r>
      <w:r w:rsidR="00A0041A" w:rsidRPr="00FF2FFC">
        <w:rPr>
          <w:rFonts w:ascii="Arial" w:hAnsi="Arial" w:cs="Arial"/>
          <w:kern w:val="0"/>
          <w:sz w:val="36"/>
          <w:szCs w:val="20"/>
          <w:lang w:val="fr-FR"/>
        </w:rPr>
        <w:t xml:space="preserve">Payload and </w:t>
      </w:r>
      <w:r w:rsidRPr="00FF2FFC">
        <w:rPr>
          <w:rFonts w:ascii="Arial" w:hAnsi="Arial" w:cs="Arial"/>
          <w:kern w:val="0"/>
          <w:sz w:val="36"/>
          <w:szCs w:val="20"/>
          <w:lang w:val="fr-FR"/>
        </w:rPr>
        <w:t>Content</w:t>
      </w:r>
    </w:p>
    <w:p w14:paraId="259CABC6" w14:textId="1C77D185"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5F0D82">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meeting, following agreements were achieved [1]:</w:t>
      </w:r>
    </w:p>
    <w:tbl>
      <w:tblPr>
        <w:tblStyle w:val="afffa"/>
        <w:tblW w:w="0" w:type="auto"/>
        <w:tblLook w:val="04A0" w:firstRow="1" w:lastRow="0" w:firstColumn="1" w:lastColumn="0" w:noHBand="0" w:noVBand="1"/>
      </w:tblPr>
      <w:tblGrid>
        <w:gridCol w:w="9060"/>
      </w:tblGrid>
      <w:tr w:rsidR="007537D2" w:rsidRPr="007537D2" w14:paraId="337BF03B" w14:textId="77777777" w:rsidTr="00D77406">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10E65E66" w14:textId="77777777" w:rsidR="007537D2" w:rsidRPr="005F0D82" w:rsidRDefault="007537D2" w:rsidP="007B190E">
            <w:pPr>
              <w:widowControl/>
              <w:numPr>
                <w:ilvl w:val="0"/>
                <w:numId w:val="23"/>
              </w:numPr>
              <w:spacing w:after="20"/>
              <w:contextualSpacing/>
              <w:jc w:val="left"/>
              <w:rPr>
                <w:bCs/>
                <w:lang w:eastAsia="x-none"/>
              </w:rPr>
            </w:pPr>
            <w:r w:rsidRPr="007537D2">
              <w:rPr>
                <w:rFonts w:eastAsia="Yu Mincho"/>
                <w:bCs/>
                <w:lang w:eastAsia="x-none"/>
              </w:rPr>
              <w:t>FFS value X, which is no more than [8 or 16]</w:t>
            </w:r>
          </w:p>
          <w:p w14:paraId="15A910B4" w14:textId="77777777" w:rsidR="005F0D82" w:rsidRDefault="005F0D82" w:rsidP="005F0D82">
            <w:pPr>
              <w:widowControl/>
              <w:spacing w:after="20"/>
              <w:contextualSpacing/>
              <w:jc w:val="left"/>
              <w:rPr>
                <w:rFonts w:eastAsia="Yu Mincho"/>
                <w:bCs/>
                <w:lang w:eastAsia="x-none"/>
              </w:rPr>
            </w:pPr>
          </w:p>
          <w:p w14:paraId="11F27CDF" w14:textId="77777777" w:rsidR="005F0D82" w:rsidRPr="006052F6" w:rsidRDefault="005F0D82" w:rsidP="005F0D82">
            <w:pPr>
              <w:rPr>
                <w:b/>
                <w:bCs/>
                <w:highlight w:val="green"/>
                <w:lang w:eastAsia="x-none"/>
              </w:rPr>
            </w:pPr>
            <w:r>
              <w:rPr>
                <w:b/>
                <w:bCs/>
                <w:highlight w:val="green"/>
                <w:lang w:eastAsia="x-none"/>
              </w:rPr>
              <w:t>Agreement</w:t>
            </w:r>
          </w:p>
          <w:p w14:paraId="1EAD2253" w14:textId="77777777" w:rsidR="005F0D82" w:rsidRPr="00BC2D6F" w:rsidRDefault="005F0D82" w:rsidP="005F0D82">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730A7D2D" w14:textId="77777777" w:rsidR="005F0D82" w:rsidRPr="00DC3744" w:rsidRDefault="005F0D82" w:rsidP="007B190E">
            <w:pPr>
              <w:widowControl/>
              <w:numPr>
                <w:ilvl w:val="0"/>
                <w:numId w:val="23"/>
              </w:numPr>
              <w:jc w:val="left"/>
              <w:rPr>
                <w:lang w:eastAsia="x-none"/>
              </w:rPr>
            </w:pPr>
            <w:r w:rsidRPr="00DC3744">
              <w:rPr>
                <w:lang w:eastAsia="x-none"/>
              </w:rPr>
              <w:t>Option 1: A bitmap with each bit corresponding to [one or more] UEs</w:t>
            </w:r>
          </w:p>
          <w:p w14:paraId="74711BEF" w14:textId="77777777" w:rsidR="005F0D82" w:rsidRPr="00DC3744" w:rsidRDefault="005F0D82" w:rsidP="007B190E">
            <w:pPr>
              <w:widowControl/>
              <w:numPr>
                <w:ilvl w:val="0"/>
                <w:numId w:val="23"/>
              </w:numPr>
              <w:jc w:val="left"/>
              <w:rPr>
                <w:lang w:eastAsia="x-none"/>
              </w:rPr>
            </w:pPr>
            <w:r w:rsidRPr="00DC3744">
              <w:rPr>
                <w:lang w:eastAsia="x-none"/>
              </w:rPr>
              <w:t>Option 2: A codepoint value corresponding to one or part of UE identity, e.g., C-RNTI</w:t>
            </w:r>
          </w:p>
          <w:p w14:paraId="324991F1" w14:textId="77777777" w:rsidR="005F0D82" w:rsidRPr="00DC3744" w:rsidRDefault="005F0D82" w:rsidP="007B190E">
            <w:pPr>
              <w:widowControl/>
              <w:numPr>
                <w:ilvl w:val="0"/>
                <w:numId w:val="23"/>
              </w:numPr>
              <w:jc w:val="left"/>
              <w:rPr>
                <w:lang w:eastAsia="x-none"/>
              </w:rPr>
            </w:pPr>
            <w:r w:rsidRPr="00DC3744">
              <w:rPr>
                <w:lang w:eastAsia="x-none"/>
              </w:rPr>
              <w:t>Option 3: A codepoint value corresponding to [one or more] UEs</w:t>
            </w:r>
          </w:p>
          <w:p w14:paraId="4B70969A" w14:textId="77777777" w:rsidR="005F0D82" w:rsidRPr="00DC3744" w:rsidRDefault="005F0D82" w:rsidP="007B190E">
            <w:pPr>
              <w:widowControl/>
              <w:numPr>
                <w:ilvl w:val="0"/>
                <w:numId w:val="23"/>
              </w:numPr>
              <w:jc w:val="left"/>
              <w:rPr>
                <w:lang w:eastAsia="x-none"/>
              </w:rPr>
            </w:pPr>
            <w:r w:rsidRPr="00DC3744">
              <w:rPr>
                <w:lang w:eastAsia="x-none"/>
              </w:rPr>
              <w:t>Option 4: Multiple codepoint values with each corresponding to [one or more] UE(s)</w:t>
            </w:r>
          </w:p>
          <w:p w14:paraId="394E79CC" w14:textId="77777777" w:rsidR="005F0D82" w:rsidRPr="00DC3744" w:rsidRDefault="005F0D82" w:rsidP="007B190E">
            <w:pPr>
              <w:widowControl/>
              <w:numPr>
                <w:ilvl w:val="0"/>
                <w:numId w:val="23"/>
              </w:numPr>
              <w:jc w:val="left"/>
              <w:rPr>
                <w:lang w:eastAsia="x-none"/>
              </w:rPr>
            </w:pPr>
            <w:r w:rsidRPr="00DC3744">
              <w:rPr>
                <w:rFonts w:hint="eastAsia"/>
                <w:lang w:eastAsia="x-none"/>
              </w:rPr>
              <w:t>O</w:t>
            </w:r>
            <w:r w:rsidRPr="00DC3744">
              <w:rPr>
                <w:lang w:eastAsia="x-none"/>
              </w:rPr>
              <w:t>ption 5: Multiple bit blocks with each corresponding to [one or more] UE(s)</w:t>
            </w:r>
          </w:p>
          <w:p w14:paraId="12A35783" w14:textId="77777777" w:rsidR="005F0D82" w:rsidRPr="00DC3744" w:rsidRDefault="005F0D82" w:rsidP="007B190E">
            <w:pPr>
              <w:widowControl/>
              <w:numPr>
                <w:ilvl w:val="0"/>
                <w:numId w:val="23"/>
              </w:numPr>
              <w:jc w:val="left"/>
              <w:rPr>
                <w:lang w:eastAsia="x-none"/>
              </w:rPr>
            </w:pPr>
            <w:r w:rsidRPr="00DC3744">
              <w:rPr>
                <w:lang w:eastAsia="x-none"/>
              </w:rPr>
              <w:t>Combination of above options are not precluded.</w:t>
            </w:r>
          </w:p>
          <w:p w14:paraId="1F60EC3F"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e.g, by encoded bits (with/without CRC) and/or by OOK sequence selection for ‘ON-OFF’ pattern for OOK symbols of LP-WUS.</w:t>
            </w:r>
          </w:p>
          <w:p w14:paraId="6453F471"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03D57ECD" w14:textId="77777777" w:rsidR="005F0D82" w:rsidRPr="00DC3744" w:rsidRDefault="005F0D82" w:rsidP="007B190E">
            <w:pPr>
              <w:widowControl/>
              <w:numPr>
                <w:ilvl w:val="1"/>
                <w:numId w:val="23"/>
              </w:numPr>
              <w:jc w:val="left"/>
              <w:rPr>
                <w:lang w:eastAsia="x-none"/>
              </w:rPr>
            </w:pPr>
            <w:r w:rsidRPr="00DC3744">
              <w:rPr>
                <w:lang w:eastAsia="x-none"/>
              </w:rPr>
              <w:t>It doesn’t preclude considering the configuration where a single candidate overlaid OFDM sequence is used</w:t>
            </w:r>
          </w:p>
          <w:p w14:paraId="490A8422" w14:textId="440E3D3F" w:rsidR="005F0D82" w:rsidRPr="001D567B" w:rsidRDefault="005F0D82" w:rsidP="008C5336">
            <w:pPr>
              <w:widowControl/>
              <w:numPr>
                <w:ilvl w:val="0"/>
                <w:numId w:val="23"/>
              </w:numPr>
              <w:jc w:val="left"/>
              <w:rPr>
                <w:lang w:eastAsia="x-none"/>
              </w:rPr>
            </w:pPr>
            <w:r w:rsidRPr="001D567B">
              <w:rPr>
                <w:rFonts w:hint="eastAsia"/>
                <w:lang w:eastAsia="x-none"/>
              </w:rPr>
              <w:t>F</w:t>
            </w:r>
            <w:r w:rsidRPr="001D567B">
              <w:rPr>
                <w:lang w:eastAsia="x-none"/>
              </w:rPr>
              <w:t>FS details of LP-WUS information to trigger PDCCH monitoring (e.g. whether above is applicable to one or more serving cells)</w:t>
            </w:r>
          </w:p>
        </w:tc>
      </w:tr>
    </w:tbl>
    <w:p w14:paraId="048E3528" w14:textId="77777777" w:rsidR="0017119D" w:rsidRDefault="0017119D"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p>
    <w:p w14:paraId="1599605E" w14:textId="5737AACD" w:rsidR="0017119D" w:rsidRPr="00E1235C" w:rsidRDefault="0017119D" w:rsidP="0017119D">
      <w:pPr>
        <w:adjustRightInd w:val="0"/>
        <w:snapToGrid w:val="0"/>
        <w:spacing w:afterLines="50" w:after="120"/>
        <w:rPr>
          <w:rFonts w:ascii="Times New Roman" w:eastAsia="等线" w:hAnsi="Times New Roman" w:cs="Times New Roman"/>
          <w:iCs/>
          <w:sz w:val="20"/>
          <w:szCs w:val="20"/>
          <w:lang w:val="en-GB"/>
        </w:rPr>
      </w:pPr>
      <w:r w:rsidRPr="00E1235C">
        <w:rPr>
          <w:rFonts w:ascii="Times New Roman" w:eastAsia="等线" w:hAnsi="Times New Roman" w:cs="Times New Roman" w:hint="eastAsia"/>
          <w:iCs/>
          <w:sz w:val="20"/>
          <w:szCs w:val="20"/>
          <w:lang w:val="en-GB"/>
        </w:rPr>
        <w:t>I</w:t>
      </w:r>
      <w:r w:rsidRPr="00E1235C">
        <w:rPr>
          <w:rFonts w:ascii="Times New Roman" w:eastAsia="等线" w:hAnsi="Times New Roman" w:cs="Times New Roman"/>
          <w:iCs/>
          <w:sz w:val="20"/>
          <w:szCs w:val="20"/>
          <w:lang w:val="en-GB"/>
        </w:rPr>
        <w:t xml:space="preserve">n RAN1 #116bis meeting, RAN1 discussed options for LP-WUS information bits for RRC connected UEs, based on codepoint and/or bitmap scheme in general. Unlike RRC idle/inactive state, gNB has more flexibility to provide proper UE-specific LP-WUS configuration, to accommodate UE-specific traffic and data arrival time as well as reasonable overhead for LP-WUS. In case of UEs with totally different traffic characteristics, using UE-specific LP-WUS, e.g., with a codepoint value corresponding to one UE, can achieve minimum latency and desirable power saving gain. However, with increase of number UEs, such UE-specific LP-WUS would consume large network overhead. In case of multiple UEs with similar traffic characteristics, using UE-group common LP-WUS, e.g., with a codepoint value corresponding to one subgroup and bitmap corresponding to one or multiple UEs within the group, can achieve reasonable latency and desirable power saving gain with smaller network overhead. Therefore, it is beneficial to support a flexible framework for bitmap and codepoint for various scenarios.   </w:t>
      </w:r>
    </w:p>
    <w:p w14:paraId="3812BFBB" w14:textId="53FA7CAB" w:rsidR="0017119D" w:rsidRPr="00703F4C" w:rsidRDefault="0017119D" w:rsidP="0017119D">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sidR="00205E2B">
        <w:rPr>
          <w:rFonts w:ascii="Times New Roman" w:eastAsia="等线" w:hAnsi="Times New Roman"/>
          <w:b/>
          <w:bCs/>
          <w:szCs w:val="20"/>
        </w:rPr>
        <w:t>1</w:t>
      </w:r>
      <w:r w:rsidR="001764DE">
        <w:rPr>
          <w:rFonts w:ascii="Times New Roman" w:eastAsia="等线" w:hAnsi="Times New Roman"/>
          <w:b/>
          <w:bCs/>
          <w:szCs w:val="20"/>
        </w:rPr>
        <w:t>8</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42522AA5" w14:textId="2CC83DD5" w:rsidR="0017119D" w:rsidRPr="00703F4C" w:rsidRDefault="0017119D" w:rsidP="00B41DF6">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653AE13E" w14:textId="77777777" w:rsidR="0017119D" w:rsidRPr="00703F4C" w:rsidRDefault="0017119D" w:rsidP="00B41DF6">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1EDFF78B" w14:textId="77777777" w:rsidR="0017119D" w:rsidRPr="00703F4C" w:rsidRDefault="0017119D" w:rsidP="00B41DF6">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bookmarkStart w:id="19" w:name="_Hlk162982110"/>
    </w:p>
    <w:bookmarkEnd w:id="19"/>
    <w:p w14:paraId="6075A6FF" w14:textId="40568864" w:rsidR="007B77C3" w:rsidRDefault="0044130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sz w:val="20"/>
          <w:szCs w:val="21"/>
          <w:lang w:val="en-US" w:eastAsia="zh-CN"/>
        </w:rPr>
        <w:t>In case</w:t>
      </w:r>
      <w:r w:rsidR="007B77C3">
        <w:rPr>
          <w:rFonts w:ascii="Times New Roman" w:eastAsiaTheme="minorEastAsia" w:hAnsi="Times New Roman"/>
          <w:sz w:val="20"/>
          <w:szCs w:val="21"/>
          <w:lang w:val="en-US" w:eastAsia="zh-CN"/>
        </w:rPr>
        <w:t xml:space="preserve"> LP-WUS payload structure is based on the codepoint and bitmap,</w:t>
      </w:r>
      <w:r w:rsidR="005E145F" w:rsidRPr="00441306">
        <w:rPr>
          <w:rFonts w:ascii="Times New Roman" w:eastAsiaTheme="minorEastAsia" w:hAnsi="Times New Roman"/>
          <w:sz w:val="20"/>
          <w:szCs w:val="21"/>
          <w:lang w:val="en-US" w:eastAsia="zh-CN"/>
        </w:rPr>
        <w:t xml:space="preserve"> assuming </w:t>
      </w:r>
      <w:r w:rsidR="00AB796D" w:rsidRPr="00441306">
        <w:rPr>
          <w:rFonts w:ascii="Times New Roman" w:eastAsiaTheme="minorEastAsia" w:hAnsi="Times New Roman"/>
          <w:sz w:val="20"/>
          <w:szCs w:val="21"/>
          <w:lang w:val="en-US" w:eastAsia="zh-CN"/>
        </w:rPr>
        <w:t>~100 UEs</w:t>
      </w:r>
      <w:r w:rsidRPr="00441306">
        <w:rPr>
          <w:rFonts w:ascii="Times New Roman" w:eastAsiaTheme="minorEastAsia" w:hAnsi="Times New Roman"/>
          <w:sz w:val="20"/>
          <w:szCs w:val="21"/>
          <w:lang w:val="en-US" w:eastAsia="zh-CN"/>
        </w:rPr>
        <w:t xml:space="preserve"> shar</w:t>
      </w:r>
      <w:r w:rsidR="00585D94">
        <w:rPr>
          <w:rFonts w:ascii="Times New Roman" w:eastAsiaTheme="minorEastAsia" w:hAnsi="Times New Roman"/>
          <w:sz w:val="20"/>
          <w:szCs w:val="21"/>
          <w:lang w:val="en-US" w:eastAsia="zh-CN"/>
        </w:rPr>
        <w:t>e</w:t>
      </w:r>
      <w:r w:rsidRPr="00441306">
        <w:rPr>
          <w:rFonts w:ascii="Times New Roman" w:eastAsiaTheme="minorEastAsia" w:hAnsi="Times New Roman"/>
          <w:sz w:val="20"/>
          <w:szCs w:val="21"/>
          <w:lang w:val="en-US" w:eastAsia="zh-CN"/>
        </w:rPr>
        <w:t xml:space="preserve"> the same WUS indication</w:t>
      </w:r>
      <w:r>
        <w:rPr>
          <w:rFonts w:ascii="Times New Roman" w:eastAsiaTheme="minorEastAsia" w:hAnsi="Times New Roman"/>
          <w:sz w:val="20"/>
          <w:szCs w:val="21"/>
          <w:lang w:val="en-US" w:eastAsia="zh-CN"/>
        </w:rPr>
        <w:t xml:space="preserve"> and</w:t>
      </w:r>
      <w:r w:rsidR="00585D94">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 xml:space="preserve">are classified into different </w:t>
      </w:r>
      <w:r w:rsidRPr="00441306">
        <w:rPr>
          <w:rFonts w:ascii="Times New Roman" w:eastAsiaTheme="minorEastAsia" w:hAnsi="Times New Roman"/>
          <w:sz w:val="20"/>
          <w:szCs w:val="21"/>
          <w:lang w:val="en-US" w:eastAsia="zh-CN"/>
        </w:rPr>
        <w:t xml:space="preserve">UE </w:t>
      </w:r>
      <w:r w:rsidR="005E145F" w:rsidRPr="00441306">
        <w:rPr>
          <w:rFonts w:ascii="Times New Roman" w:eastAsiaTheme="minorEastAsia" w:hAnsi="Times New Roman"/>
          <w:sz w:val="20"/>
          <w:szCs w:val="21"/>
          <w:lang w:val="en-US" w:eastAsia="zh-CN"/>
        </w:rPr>
        <w:t>groups</w:t>
      </w:r>
      <w:r w:rsidRPr="00441306">
        <w:rPr>
          <w:rFonts w:ascii="Times New Roman" w:eastAsiaTheme="minorEastAsia" w:hAnsi="Times New Roman"/>
          <w:sz w:val="20"/>
          <w:szCs w:val="21"/>
          <w:lang w:val="en-US" w:eastAsia="zh-CN"/>
        </w:rPr>
        <w:t>. At one LP-WUS MO, only one UE group can be indicated by the codepoint and some or all UEs within the indicated UE group can be indicated by the bitmap to wake up.</w:t>
      </w:r>
      <w:r w:rsidR="0007197A" w:rsidRPr="0007197A">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F</w:t>
      </w:r>
      <w:r w:rsidR="00D908C3">
        <w:rPr>
          <w:rFonts w:ascii="Times New Roman" w:eastAsiaTheme="minorEastAsia" w:hAnsi="Times New Roman" w:hint="eastAsia"/>
          <w:sz w:val="20"/>
          <w:szCs w:val="21"/>
          <w:lang w:val="en-US" w:eastAsia="zh-CN"/>
        </w:rPr>
        <w:t>or</w:t>
      </w:r>
      <w:r w:rsidR="00D908C3">
        <w:rPr>
          <w:rFonts w:ascii="Times New Roman" w:eastAsiaTheme="minorEastAsia" w:hAnsi="Times New Roman"/>
          <w:sz w:val="20"/>
          <w:szCs w:val="21"/>
          <w:lang w:val="en-US" w:eastAsia="zh-CN"/>
        </w:rPr>
        <w:t xml:space="preserve"> an extreme case </w:t>
      </w:r>
      <w:r w:rsidR="0007197A" w:rsidRPr="00441306">
        <w:rPr>
          <w:rFonts w:ascii="Times New Roman" w:eastAsiaTheme="minorEastAsia" w:hAnsi="Times New Roman"/>
          <w:sz w:val="20"/>
          <w:szCs w:val="21"/>
          <w:lang w:val="en-US" w:eastAsia="zh-CN"/>
        </w:rPr>
        <w:t xml:space="preserve">of </w:t>
      </w:r>
      <w:r w:rsidR="00D908C3">
        <w:rPr>
          <w:rFonts w:ascii="Times New Roman" w:eastAsiaTheme="minorEastAsia" w:hAnsi="Times New Roman"/>
          <w:sz w:val="20"/>
          <w:szCs w:val="21"/>
          <w:lang w:val="en-US" w:eastAsia="zh-CN"/>
        </w:rPr>
        <w:t>all ~100 UEs to be waken up,</w:t>
      </w:r>
      <w:r w:rsidR="00D908C3" w:rsidRPr="00441306">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the</w:t>
      </w:r>
      <w:r w:rsidR="00AB796D" w:rsidRPr="00441306">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total</w:t>
      </w:r>
      <w:r w:rsidR="00D908C3" w:rsidRPr="00441306">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resource overhead caused by 8-bit LP-WUS is </w:t>
      </w:r>
      <w:r w:rsidR="00F15E8D" w:rsidRPr="00441306">
        <w:rPr>
          <w:rFonts w:ascii="Times New Roman" w:eastAsiaTheme="minorEastAsia" w:hAnsi="Times New Roman"/>
          <w:sz w:val="20"/>
          <w:szCs w:val="21"/>
          <w:lang w:val="en-US" w:eastAsia="zh-CN"/>
        </w:rPr>
        <w:t>~2.7</w:t>
      </w:r>
      <w:r w:rsidR="00AB796D" w:rsidRPr="00441306">
        <w:rPr>
          <w:rFonts w:ascii="Times New Roman" w:eastAsiaTheme="minorEastAsia" w:hAnsi="Times New Roman"/>
          <w:sz w:val="20"/>
          <w:szCs w:val="21"/>
          <w:lang w:val="en-US" w:eastAsia="zh-CN"/>
        </w:rPr>
        <w:t xml:space="preserve"> times higher than 16-bit LP-WUS</w:t>
      </w:r>
      <w:r w:rsidR="0007197A">
        <w:rPr>
          <w:rFonts w:ascii="Times New Roman" w:eastAsiaTheme="minorEastAsia" w:hAnsi="Times New Roman"/>
          <w:sz w:val="20"/>
          <w:szCs w:val="21"/>
          <w:lang w:val="en-US" w:eastAsia="zh-CN"/>
        </w:rPr>
        <w:t xml:space="preserve">, the </w:t>
      </w:r>
      <w:r w:rsidR="0007197A" w:rsidRPr="0007197A">
        <w:rPr>
          <w:rFonts w:ascii="Times New Roman" w:eastAsiaTheme="minorEastAsia" w:hAnsi="Times New Roman"/>
          <w:sz w:val="20"/>
          <w:szCs w:val="21"/>
          <w:lang w:val="en-US" w:eastAsia="zh-CN"/>
        </w:rPr>
        <w:t>flexibility</w:t>
      </w:r>
      <w:r w:rsidR="0007197A">
        <w:rPr>
          <w:rFonts w:ascii="Times New Roman" w:eastAsiaTheme="minorEastAsia" w:hAnsi="Times New Roman"/>
          <w:sz w:val="20"/>
          <w:szCs w:val="21"/>
          <w:lang w:val="en-US" w:eastAsia="zh-CN"/>
        </w:rPr>
        <w:t xml:space="preserve"> for per-UE level wake up </w:t>
      </w:r>
      <w:r w:rsidR="0007197A" w:rsidRPr="00441306">
        <w:rPr>
          <w:rFonts w:ascii="Times New Roman" w:eastAsiaTheme="minorEastAsia" w:hAnsi="Times New Roman"/>
          <w:sz w:val="20"/>
          <w:szCs w:val="21"/>
          <w:lang w:val="en-US" w:eastAsia="zh-CN"/>
        </w:rPr>
        <w:t>by 8-bit LP-WUS is ~</w:t>
      </w:r>
      <w:r w:rsidR="0007197A">
        <w:rPr>
          <w:rFonts w:ascii="Times New Roman" w:eastAsiaTheme="minorEastAsia" w:hAnsi="Times New Roman"/>
          <w:sz w:val="20"/>
          <w:szCs w:val="21"/>
          <w:lang w:val="en-US" w:eastAsia="zh-CN"/>
        </w:rPr>
        <w:t>4</w:t>
      </w:r>
      <w:r w:rsidR="0007197A" w:rsidRPr="00441306">
        <w:rPr>
          <w:rFonts w:ascii="Times New Roman" w:eastAsiaTheme="minorEastAsia" w:hAnsi="Times New Roman"/>
          <w:sz w:val="20"/>
          <w:szCs w:val="21"/>
          <w:lang w:val="en-US" w:eastAsia="zh-CN"/>
        </w:rPr>
        <w:t>.</w:t>
      </w:r>
      <w:r w:rsidR="0007197A">
        <w:rPr>
          <w:rFonts w:ascii="Times New Roman" w:eastAsiaTheme="minorEastAsia" w:hAnsi="Times New Roman"/>
          <w:sz w:val="20"/>
          <w:szCs w:val="21"/>
          <w:lang w:val="en-US" w:eastAsia="zh-CN"/>
        </w:rPr>
        <w:t>3</w:t>
      </w:r>
      <w:r w:rsidR="0007197A" w:rsidRPr="00441306">
        <w:rPr>
          <w:rFonts w:ascii="Times New Roman" w:eastAsiaTheme="minorEastAsia" w:hAnsi="Times New Roman"/>
          <w:sz w:val="20"/>
          <w:szCs w:val="21"/>
          <w:lang w:val="en-US" w:eastAsia="zh-CN"/>
        </w:rPr>
        <w:t xml:space="preserve"> times </w:t>
      </w:r>
      <w:r w:rsidR="0007197A">
        <w:rPr>
          <w:rFonts w:ascii="Times New Roman" w:eastAsiaTheme="minorEastAsia" w:hAnsi="Times New Roman"/>
          <w:sz w:val="20"/>
          <w:szCs w:val="21"/>
          <w:lang w:val="en-US" w:eastAsia="zh-CN"/>
        </w:rPr>
        <w:t>lower</w:t>
      </w:r>
      <w:r w:rsidR="0007197A" w:rsidRPr="00441306">
        <w:rPr>
          <w:rFonts w:ascii="Times New Roman" w:eastAsiaTheme="minorEastAsia" w:hAnsi="Times New Roman"/>
          <w:sz w:val="20"/>
          <w:szCs w:val="21"/>
          <w:lang w:val="en-US" w:eastAsia="zh-CN"/>
        </w:rPr>
        <w:t xml:space="preserve"> than 16-bit LP-WUS</w:t>
      </w:r>
      <w:r w:rsidR="0007197A">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  </w:t>
      </w:r>
      <w:r w:rsidR="00BD64F6">
        <w:rPr>
          <w:rFonts w:ascii="Times New Roman" w:eastAsiaTheme="minorEastAsia" w:hAnsi="Times New Roman"/>
          <w:lang w:val="en-US" w:eastAsia="zh-CN"/>
        </w:rPr>
        <w:t xml:space="preserve"> </w:t>
      </w:r>
    </w:p>
    <w:p w14:paraId="318180F4" w14:textId="7A5C6E33" w:rsidR="00AB796D" w:rsidRPr="00AB796D" w:rsidRDefault="00AB796D" w:rsidP="00AB796D">
      <w:pPr>
        <w:pStyle w:val="B10"/>
        <w:snapToGrid w:val="0"/>
        <w:spacing w:beforeLines="50" w:before="120" w:afterLines="50" w:after="120"/>
        <w:ind w:left="0" w:firstLine="0"/>
        <w:jc w:val="center"/>
        <w:rPr>
          <w:rFonts w:ascii="Times New Roman" w:eastAsiaTheme="minorEastAsia" w:hAnsi="Times New Roman"/>
          <w:sz w:val="20"/>
          <w:szCs w:val="21"/>
          <w:lang w:val="en-US" w:eastAsia="zh-CN"/>
        </w:rPr>
      </w:pPr>
      <w:r w:rsidRPr="00AB796D">
        <w:rPr>
          <w:rFonts w:ascii="Times New Roman" w:eastAsiaTheme="minorEastAsia" w:hAnsi="Times New Roman" w:hint="eastAsia"/>
          <w:sz w:val="20"/>
          <w:szCs w:val="21"/>
          <w:lang w:val="en-US" w:eastAsia="zh-CN"/>
        </w:rPr>
        <w:t>T</w:t>
      </w:r>
      <w:r w:rsidRPr="00AB796D">
        <w:rPr>
          <w:rFonts w:ascii="Times New Roman" w:eastAsiaTheme="minorEastAsia" w:hAnsi="Times New Roman"/>
          <w:sz w:val="20"/>
          <w:szCs w:val="21"/>
          <w:lang w:val="en-US" w:eastAsia="zh-CN"/>
        </w:rPr>
        <w:t>able 2. Comparsion between 8-bit and 16-bit LP-WUS</w:t>
      </w:r>
    </w:p>
    <w:tbl>
      <w:tblPr>
        <w:tblW w:w="8919" w:type="dxa"/>
        <w:tblCellMar>
          <w:left w:w="0" w:type="dxa"/>
          <w:right w:w="0" w:type="dxa"/>
        </w:tblCellMar>
        <w:tblLook w:val="0420" w:firstRow="1" w:lastRow="0" w:firstColumn="0" w:lastColumn="0" w:noHBand="0" w:noVBand="1"/>
      </w:tblPr>
      <w:tblGrid>
        <w:gridCol w:w="906"/>
        <w:gridCol w:w="2628"/>
        <w:gridCol w:w="1341"/>
        <w:gridCol w:w="1444"/>
        <w:gridCol w:w="2600"/>
      </w:tblGrid>
      <w:tr w:rsidR="00AB796D" w:rsidRPr="00AB796D" w14:paraId="6CDAAB55" w14:textId="77777777" w:rsidTr="00AB796D">
        <w:trPr>
          <w:trHeight w:val="187"/>
        </w:trPr>
        <w:tc>
          <w:tcPr>
            <w:tcW w:w="90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67FA180"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WUS Payload</w:t>
            </w:r>
          </w:p>
        </w:tc>
        <w:tc>
          <w:tcPr>
            <w:tcW w:w="26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963A4BC"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Structure</w:t>
            </w:r>
          </w:p>
        </w:tc>
        <w:tc>
          <w:tcPr>
            <w:tcW w:w="134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EB39618" w14:textId="49DABCB9"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T</w:t>
            </w:r>
            <w:r w:rsidRPr="00AB796D">
              <w:rPr>
                <w:rFonts w:ascii="Times New Roman" w:hAnsi="Times New Roman"/>
                <w:sz w:val="18"/>
                <w:szCs w:val="20"/>
                <w:lang w:val="en-US"/>
              </w:rPr>
              <w:t>otal number of UEs</w:t>
            </w:r>
          </w:p>
        </w:tc>
        <w:tc>
          <w:tcPr>
            <w:tcW w:w="14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A91C95F" w14:textId="1435F864"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N</w:t>
            </w:r>
            <w:r w:rsidRPr="00AB796D">
              <w:rPr>
                <w:rFonts w:ascii="Times New Roman" w:hAnsi="Times New Roman"/>
                <w:sz w:val="18"/>
                <w:szCs w:val="20"/>
                <w:lang w:val="en-US"/>
              </w:rPr>
              <w:t>umber of per UE indication</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5E71342"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Overhead assuming 8-bit payload needs 4 symbols</w:t>
            </w:r>
          </w:p>
        </w:tc>
      </w:tr>
      <w:tr w:rsidR="00F15E8D" w:rsidRPr="00AB796D" w14:paraId="6CF638C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BCC59"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8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B3E89" w14:textId="77777777" w:rsidR="00F15E8D" w:rsidRPr="00AB796D" w:rsidRDefault="00F15E8D" w:rsidP="00B41DF6">
            <w:pPr>
              <w:numPr>
                <w:ilvl w:val="0"/>
                <w:numId w:val="26"/>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5 bits</w:t>
            </w:r>
          </w:p>
          <w:p w14:paraId="0A6ADD32" w14:textId="77777777" w:rsidR="00F15E8D" w:rsidRPr="00AB796D" w:rsidRDefault="00F15E8D" w:rsidP="00B41DF6">
            <w:pPr>
              <w:numPr>
                <w:ilvl w:val="0"/>
                <w:numId w:val="26"/>
              </w:numPr>
              <w:tabs>
                <w:tab w:val="num" w:pos="720"/>
              </w:tabs>
              <w:adjustRightInd w:val="0"/>
              <w:snapToGrid w:val="0"/>
              <w:ind w:left="270" w:hangingChars="150" w:hanging="270"/>
              <w:jc w:val="left"/>
              <w:rPr>
                <w:rFonts w:ascii="Times New Roman" w:hAnsi="Times New Roman"/>
                <w:sz w:val="18"/>
                <w:szCs w:val="20"/>
              </w:rPr>
            </w:pPr>
            <w:r w:rsidRPr="00AB796D">
              <w:rPr>
                <w:rFonts w:ascii="Times New Roman" w:hAnsi="Times New Roman" w:cs="Times New Roman"/>
                <w:bCs/>
                <w:kern w:val="0"/>
                <w:sz w:val="18"/>
                <w:szCs w:val="21"/>
              </w:rPr>
              <w:t>Per-UE indication within a group: 3bits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48F52"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96</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B138E"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A1576" w14:textId="2AA156DB"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96 UEs, need 32*(8+8)/8*4= 256 symbols</w:t>
            </w:r>
          </w:p>
        </w:tc>
      </w:tr>
      <w:tr w:rsidR="00F15E8D" w:rsidRPr="00AB796D" w14:paraId="50357CB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C9C6F"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16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A1115" w14:textId="77777777" w:rsidR="00F15E8D" w:rsidRPr="00AB796D" w:rsidRDefault="00F15E8D" w:rsidP="00B41DF6">
            <w:pPr>
              <w:numPr>
                <w:ilvl w:val="0"/>
                <w:numId w:val="26"/>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3 bits</w:t>
            </w:r>
          </w:p>
          <w:p w14:paraId="3AAE4CC3" w14:textId="77777777" w:rsidR="00F15E8D" w:rsidRPr="00AB796D" w:rsidRDefault="00F15E8D" w:rsidP="00B41DF6">
            <w:pPr>
              <w:numPr>
                <w:ilvl w:val="0"/>
                <w:numId w:val="26"/>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Per-UE indication within a group: 13 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3B187"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104</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E55F8"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4E156" w14:textId="7EC47C4E"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104 UEs, need 8*(16+8)/8*4= 96 symbols</w:t>
            </w:r>
          </w:p>
        </w:tc>
      </w:tr>
    </w:tbl>
    <w:p w14:paraId="26DA3BC7" w14:textId="18FC103C" w:rsidR="00982EFF" w:rsidRPr="00E1235C" w:rsidRDefault="00BD64F6"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E1235C">
        <w:rPr>
          <w:rFonts w:ascii="Times New Roman" w:eastAsiaTheme="minorEastAsia" w:hAnsi="Times New Roman" w:hint="eastAsia"/>
          <w:sz w:val="20"/>
          <w:szCs w:val="21"/>
          <w:lang w:val="en-US" w:eastAsia="zh-CN"/>
        </w:rPr>
        <w:t>B</w:t>
      </w:r>
      <w:r w:rsidRPr="00E1235C">
        <w:rPr>
          <w:rFonts w:ascii="Times New Roman" w:eastAsiaTheme="minorEastAsia" w:hAnsi="Times New Roman"/>
          <w:sz w:val="20"/>
          <w:szCs w:val="21"/>
          <w:lang w:val="en-US" w:eastAsia="zh-CN"/>
        </w:rPr>
        <w:t>ased on above, we propose following:</w:t>
      </w:r>
    </w:p>
    <w:p w14:paraId="5C40BF09" w14:textId="11922670" w:rsidR="00A71F2D" w:rsidRPr="00E1235C" w:rsidRDefault="00BD64F6" w:rsidP="00BD64F6">
      <w:pPr>
        <w:spacing w:beforeLines="50" w:before="120" w:afterLines="50" w:after="120"/>
        <w:rPr>
          <w:rFonts w:ascii="Times New Roman" w:eastAsia="等线" w:hAnsi="Times New Roman"/>
          <w:b/>
          <w:bCs/>
          <w:sz w:val="20"/>
          <w:szCs w:val="18"/>
        </w:rPr>
      </w:pPr>
      <w:r w:rsidRPr="00E1235C">
        <w:rPr>
          <w:rFonts w:ascii="Times New Roman" w:eastAsia="等线" w:hAnsi="Times New Roman"/>
          <w:b/>
          <w:bCs/>
          <w:sz w:val="20"/>
          <w:szCs w:val="18"/>
        </w:rPr>
        <w:t xml:space="preserve">Proposal </w:t>
      </w:r>
      <w:r w:rsidR="00205E2B" w:rsidRPr="00E1235C">
        <w:rPr>
          <w:rFonts w:ascii="Times New Roman" w:eastAsia="等线" w:hAnsi="Times New Roman"/>
          <w:b/>
          <w:bCs/>
          <w:sz w:val="20"/>
          <w:szCs w:val="18"/>
        </w:rPr>
        <w:t>1</w:t>
      </w:r>
      <w:r w:rsidR="001764DE">
        <w:rPr>
          <w:rFonts w:ascii="Times New Roman" w:eastAsia="等线" w:hAnsi="Times New Roman"/>
          <w:b/>
          <w:bCs/>
          <w:sz w:val="20"/>
          <w:szCs w:val="18"/>
        </w:rPr>
        <w:t>9</w:t>
      </w:r>
      <w:r w:rsidRPr="00E1235C">
        <w:rPr>
          <w:rFonts w:ascii="Times New Roman" w:eastAsia="等线" w:hAnsi="Times New Roman"/>
          <w:b/>
          <w:bCs/>
          <w:sz w:val="20"/>
          <w:szCs w:val="18"/>
        </w:rPr>
        <w:t xml:space="preserve">: For RRC_CONNECTED mode, maximum number of LP-WUS information bits is up to 16 bits.  </w:t>
      </w:r>
    </w:p>
    <w:bookmarkEnd w:id="18"/>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5788DD7"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A34758">
        <w:rPr>
          <w:rFonts w:ascii="Times New Roman" w:eastAsia="宋体" w:hAnsi="Times New Roman" w:cs="Times New Roman"/>
          <w:kern w:val="0"/>
          <w:sz w:val="20"/>
          <w:szCs w:val="24"/>
        </w:rPr>
        <w:t xml:space="preserve"> </w:t>
      </w:r>
      <w:r w:rsidR="00801F8C">
        <w:rPr>
          <w:rFonts w:ascii="Times New Roman" w:eastAsia="宋体" w:hAnsi="Times New Roman" w:cs="Times New Roman"/>
          <w:kern w:val="0"/>
          <w:sz w:val="20"/>
          <w:szCs w:val="24"/>
        </w:rPr>
        <w:t>observation</w:t>
      </w:r>
      <w:r w:rsidR="00EE1FA1">
        <w:rPr>
          <w:rFonts w:ascii="Times New Roman" w:eastAsia="宋体" w:hAnsi="Times New Roman" w:cs="Times New Roman"/>
          <w:kern w:val="0"/>
          <w:sz w:val="20"/>
          <w:szCs w:val="24"/>
        </w:rPr>
        <w:t>s</w:t>
      </w:r>
      <w:r w:rsidR="00801F8C">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CE6482B" w14:textId="04AB0AB3" w:rsidR="00EE1FA1" w:rsidRPr="00EE1FA1" w:rsidRDefault="00EE1FA1" w:rsidP="009310A7">
      <w:pPr>
        <w:widowControl/>
        <w:spacing w:after="120"/>
        <w:rPr>
          <w:rFonts w:ascii="Times New Roman" w:eastAsia="宋体" w:hAnsi="Times New Roman" w:cs="Times New Roman"/>
          <w:i/>
          <w:iCs/>
          <w:kern w:val="0"/>
          <w:sz w:val="20"/>
          <w:szCs w:val="24"/>
          <w:u w:val="single"/>
        </w:rPr>
      </w:pPr>
      <w:r w:rsidRPr="00EE1FA1">
        <w:rPr>
          <w:rFonts w:ascii="Times New Roman" w:eastAsia="宋体" w:hAnsi="Times New Roman" w:cs="Times New Roman" w:hint="eastAsia"/>
          <w:b/>
          <w:i/>
          <w:iCs/>
          <w:kern w:val="0"/>
          <w:sz w:val="20"/>
          <w:szCs w:val="20"/>
          <w:u w:val="single"/>
          <w:lang w:val="en-GB"/>
        </w:rPr>
        <w:t>O</w:t>
      </w:r>
      <w:r w:rsidRPr="00EE1FA1">
        <w:rPr>
          <w:rFonts w:ascii="Times New Roman" w:eastAsia="宋体" w:hAnsi="Times New Roman" w:cs="Times New Roman"/>
          <w:b/>
          <w:i/>
          <w:iCs/>
          <w:kern w:val="0"/>
          <w:sz w:val="20"/>
          <w:szCs w:val="20"/>
          <w:u w:val="single"/>
          <w:lang w:val="en-GB"/>
        </w:rPr>
        <w:t>bservations</w:t>
      </w:r>
    </w:p>
    <w:p w14:paraId="289F9B79" w14:textId="77777777" w:rsidR="00251C04" w:rsidRDefault="00251C04" w:rsidP="00251C04">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 xml:space="preserve">For Option 1-1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 ,</w:t>
      </w:r>
      <w:proofErr w:type="gramEnd"/>
      <w:r>
        <w:rPr>
          <w:rFonts w:ascii="Times New Roman" w:eastAsia="宋体" w:hAnsi="Times New Roman" w:cs="Times"/>
          <w:b/>
          <w:bCs/>
          <w:iCs/>
          <w:kern w:val="0"/>
          <w:sz w:val="20"/>
          <w:szCs w:val="20"/>
        </w:rPr>
        <w:t xml:space="preserve"> if the short C-DRX cycle is configured, UE power </w:t>
      </w:r>
      <w:proofErr w:type="spellStart"/>
      <w:r>
        <w:rPr>
          <w:rFonts w:ascii="Times New Roman" w:eastAsia="宋体" w:hAnsi="Times New Roman" w:cs="Times"/>
          <w:b/>
          <w:bCs/>
          <w:iCs/>
          <w:kern w:val="0"/>
          <w:sz w:val="20"/>
          <w:szCs w:val="20"/>
        </w:rPr>
        <w:t>concumption</w:t>
      </w:r>
      <w:proofErr w:type="spellEnd"/>
      <w:r>
        <w:rPr>
          <w:rFonts w:ascii="Times New Roman" w:eastAsia="宋体" w:hAnsi="Times New Roman" w:cs="Times"/>
          <w:b/>
          <w:bCs/>
          <w:iCs/>
          <w:kern w:val="0"/>
          <w:sz w:val="20"/>
          <w:szCs w:val="20"/>
        </w:rPr>
        <w:t xml:space="preserve"> cannot be reduced since short DRX cycle 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6DE44BFD" w14:textId="77777777" w:rsidR="00251C04" w:rsidRDefault="00251C04" w:rsidP="00251C04">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r>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r>
        <w:rPr>
          <w:rFonts w:ascii="Times New Roman" w:eastAsia="宋体" w:hAnsi="Times New Roman" w:cs="Times"/>
          <w:b/>
          <w:bCs/>
          <w:iCs/>
          <w:kern w:val="0"/>
          <w:sz w:val="20"/>
          <w:szCs w:val="20"/>
          <w:lang w:val="fr-FR"/>
        </w:rPr>
        <w:t xml:space="preserve"> </w:t>
      </w:r>
      <w:r w:rsidRPr="00A66CB6">
        <w:rPr>
          <w:rFonts w:ascii="Times New Roman" w:eastAsia="宋体" w:hAnsi="Times New Roman" w:cs="Times"/>
          <w:b/>
          <w:bCs/>
          <w:iCs/>
          <w:kern w:val="0"/>
          <w:sz w:val="20"/>
          <w:szCs w:val="20"/>
        </w:rPr>
        <w:t xml:space="preserve">From latency reduction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-2-1 </w:t>
      </w:r>
      <w:r>
        <w:rPr>
          <w:rFonts w:ascii="Times New Roman" w:eastAsia="宋体" w:hAnsi="Times New Roman" w:cs="Times" w:hint="eastAsia"/>
          <w:b/>
          <w:bCs/>
          <w:iCs/>
          <w:kern w:val="0"/>
          <w:sz w:val="20"/>
          <w:szCs w:val="20"/>
        </w:rPr>
        <w:t>combined</w:t>
      </w:r>
      <w:r>
        <w:rPr>
          <w:rFonts w:ascii="Times New Roman" w:eastAsia="宋体" w:hAnsi="Times New Roman" w:cs="Times"/>
          <w:b/>
          <w:bCs/>
          <w:iCs/>
          <w:kern w:val="0"/>
          <w:sz w:val="20"/>
          <w:szCs w:val="20"/>
        </w:rPr>
        <w:t xml:space="preserve"> with Option 1-1</w:t>
      </w:r>
      <w:r w:rsidRPr="00A66CB6">
        <w:rPr>
          <w:rFonts w:ascii="Times New Roman" w:eastAsia="宋体" w:hAnsi="Times New Roman" w:cs="Times"/>
          <w:b/>
          <w:bCs/>
          <w:iCs/>
          <w:kern w:val="0"/>
          <w:sz w:val="20"/>
          <w:szCs w:val="20"/>
        </w:rPr>
        <w:t xml:space="preserve"> and</w:t>
      </w:r>
      <w:r w:rsidRPr="00343D74">
        <w:rPr>
          <w:rFonts w:ascii="Times New Roman" w:eastAsia="宋体" w:hAnsi="Times New Roman" w:cs="Times" w:hint="eastAsia"/>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-2-2</w:t>
      </w:r>
      <w:r w:rsidRPr="00A66CB6">
        <w:rPr>
          <w:rFonts w:ascii="Times New Roman" w:eastAsia="宋体" w:hAnsi="Times New Roman" w:cs="Times"/>
          <w:b/>
          <w:bCs/>
          <w:iCs/>
          <w:kern w:val="0"/>
          <w:sz w:val="20"/>
          <w:szCs w:val="20"/>
        </w:rPr>
        <w:t xml:space="preserve"> are comparable.</w:t>
      </w:r>
      <w:r>
        <w:rPr>
          <w:rFonts w:ascii="Times New Roman" w:eastAsia="宋体" w:hAnsi="Times New Roman" w:cs="Times"/>
          <w:b/>
          <w:bCs/>
          <w:iCs/>
          <w:kern w:val="0"/>
          <w:sz w:val="20"/>
          <w:szCs w:val="20"/>
        </w:rPr>
        <w:t xml:space="preserve"> From power saving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-2-1</w:t>
      </w:r>
      <w:r w:rsidRPr="00A66CB6">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combined with Option 1-1 still result in more power consumption, given that </w:t>
      </w:r>
      <w:r w:rsidRPr="009F2B2A">
        <w:rPr>
          <w:rFonts w:ascii="Times New Roman" w:eastAsia="宋体" w:hAnsi="Times New Roman" w:cs="Times"/>
          <w:b/>
          <w:bCs/>
          <w:iCs/>
          <w:kern w:val="0"/>
          <w:sz w:val="20"/>
          <w:szCs w:val="20"/>
        </w:rPr>
        <w:t xml:space="preserve">PDCCH monitoring </w:t>
      </w:r>
      <w:r>
        <w:rPr>
          <w:rFonts w:ascii="Times New Roman" w:eastAsia="宋体" w:hAnsi="Times New Roman" w:cs="Times"/>
          <w:b/>
          <w:bCs/>
          <w:iCs/>
          <w:kern w:val="0"/>
          <w:sz w:val="20"/>
          <w:szCs w:val="20"/>
        </w:rPr>
        <w:t>is still needed</w:t>
      </w:r>
      <w:r w:rsidRPr="009F2B2A">
        <w:rPr>
          <w:rFonts w:ascii="Times New Roman" w:eastAsia="宋体" w:hAnsi="Times New Roman" w:cs="Times"/>
          <w:b/>
          <w:bCs/>
          <w:iCs/>
          <w:kern w:val="0"/>
          <w:sz w:val="20"/>
          <w:szCs w:val="20"/>
        </w:rPr>
        <w:t xml:space="preserve"> based on legacy C-DRX cycle and </w:t>
      </w:r>
      <w:proofErr w:type="spellStart"/>
      <w:r w:rsidRPr="009F2B2A">
        <w:rPr>
          <w:rFonts w:ascii="Times New Roman" w:eastAsia="宋体" w:hAnsi="Times New Roman" w:cs="Times"/>
          <w:b/>
          <w:bCs/>
          <w:iCs/>
          <w:kern w:val="0"/>
          <w:sz w:val="20"/>
          <w:szCs w:val="20"/>
        </w:rPr>
        <w:t>drx-onDurationTimer</w:t>
      </w:r>
      <w:proofErr w:type="spellEnd"/>
      <w:r w:rsidRPr="009F2B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if</w:t>
      </w:r>
      <w:r w:rsidRPr="009F2B2A">
        <w:rPr>
          <w:rFonts w:ascii="Times New Roman" w:eastAsia="宋体" w:hAnsi="Times New Roman" w:cs="Times"/>
          <w:b/>
          <w:bCs/>
          <w:iCs/>
          <w:kern w:val="0"/>
          <w:sz w:val="20"/>
          <w:szCs w:val="20"/>
        </w:rPr>
        <w:t xml:space="preserve"> LP-WUS</w:t>
      </w:r>
      <w:r>
        <w:rPr>
          <w:rFonts w:ascii="Times New Roman" w:eastAsia="宋体" w:hAnsi="Times New Roman" w:cs="Times"/>
          <w:b/>
          <w:bCs/>
          <w:iCs/>
          <w:kern w:val="0"/>
          <w:sz w:val="20"/>
          <w:szCs w:val="20"/>
        </w:rPr>
        <w:t xml:space="preserve"> is successfully detected. </w:t>
      </w:r>
      <w:r w:rsidRPr="009F2B2A">
        <w:rPr>
          <w:rFonts w:ascii="Times New Roman" w:eastAsia="宋体" w:hAnsi="Times New Roman" w:cs="Times"/>
          <w:b/>
          <w:bCs/>
          <w:iCs/>
          <w:kern w:val="0"/>
          <w:sz w:val="20"/>
          <w:szCs w:val="20"/>
        </w:rPr>
        <w:t xml:space="preserve"> </w:t>
      </w:r>
    </w:p>
    <w:p w14:paraId="145CFEC2" w14:textId="28DFF168" w:rsidR="00FF2FFC" w:rsidRPr="00AD5CDB" w:rsidRDefault="00251C04" w:rsidP="008F3865">
      <w:pPr>
        <w:adjustRightInd w:val="0"/>
        <w:snapToGrid w:val="0"/>
        <w:spacing w:afterLines="50" w:after="120"/>
        <w:rPr>
          <w:rFonts w:ascii="Times New Roman" w:eastAsia="宋体" w:hAnsi="Times New Roman" w:cs="Times New Roman"/>
          <w:b/>
          <w:kern w:val="0"/>
          <w:sz w:val="20"/>
          <w:szCs w:val="20"/>
          <w:lang w:val="en-GB"/>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achieve power saving benefit within C-DRX active time with limited impact on the </w:t>
      </w:r>
      <w:proofErr w:type="spellStart"/>
      <w:r>
        <w:rPr>
          <w:rFonts w:ascii="Times New Roman" w:eastAsia="宋体" w:hAnsi="Times New Roman" w:cs="Times"/>
          <w:b/>
          <w:bCs/>
          <w:iCs/>
          <w:kern w:val="0"/>
          <w:sz w:val="20"/>
          <w:szCs w:val="20"/>
        </w:rPr>
        <w:t>capcacity</w:t>
      </w:r>
      <w:proofErr w:type="spellEnd"/>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While Option 1-3 cannot reduce the traffic latency in case the traffic </w:t>
      </w:r>
      <w:r w:rsidRPr="003B69D3">
        <w:rPr>
          <w:rFonts w:ascii="Times New Roman" w:eastAsia="宋体" w:hAnsi="Times New Roman" w:cs="Times"/>
          <w:b/>
          <w:bCs/>
          <w:iCs/>
          <w:kern w:val="0"/>
          <w:sz w:val="20"/>
          <w:szCs w:val="20"/>
        </w:rPr>
        <w:t xml:space="preserve">arrives outside the </w:t>
      </w:r>
      <w:r w:rsidRPr="003B69D3">
        <w:rPr>
          <w:rFonts w:ascii="Times New Roman" w:eastAsia="宋体" w:hAnsi="Times New Roman" w:cs="Times"/>
          <w:b/>
          <w:bCs/>
          <w:iCs/>
          <w:kern w:val="0"/>
          <w:sz w:val="20"/>
          <w:szCs w:val="20"/>
        </w:rPr>
        <w:lastRenderedPageBreak/>
        <w:t>C-DRX active time.</w:t>
      </w:r>
      <w:r>
        <w:rPr>
          <w:rFonts w:ascii="Times New Roman" w:eastAsia="宋体" w:hAnsi="Times New Roman" w:cs="Times"/>
          <w:b/>
          <w:bCs/>
          <w:iCs/>
          <w:kern w:val="0"/>
          <w:sz w:val="20"/>
          <w:szCs w:val="20"/>
        </w:rPr>
        <w:t xml:space="preserve">  </w:t>
      </w:r>
    </w:p>
    <w:p w14:paraId="4307AF33" w14:textId="77777777" w:rsidR="00251C04" w:rsidRDefault="00251C04" w:rsidP="00251C04">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a</w:t>
      </w:r>
      <w:r w:rsidRPr="00ED3C1F">
        <w:rPr>
          <w:rFonts w:ascii="Times New Roman" w:hAnsi="Times New Roman" w:cs="Times New Roman"/>
          <w:b/>
          <w:sz w:val="20"/>
          <w:szCs w:val="21"/>
        </w:rPr>
        <w:t>ctivation/deactivation of LP-WUS monitoring by Option 2</w:t>
      </w:r>
      <w:r>
        <w:rPr>
          <w:rFonts w:ascii="Times New Roman" w:hAnsi="Times New Roman" w:cs="Times New Roman"/>
          <w:b/>
          <w:sz w:val="20"/>
          <w:szCs w:val="21"/>
        </w:rPr>
        <w:t xml:space="preserve"> of </w:t>
      </w:r>
      <w:proofErr w:type="spellStart"/>
      <w:r w:rsidRPr="00ED3C1F">
        <w:rPr>
          <w:rFonts w:ascii="Times New Roman" w:hAnsi="Times New Roman" w:cs="Times New Roman"/>
          <w:b/>
          <w:sz w:val="20"/>
          <w:szCs w:val="21"/>
        </w:rPr>
        <w:t>gNB</w:t>
      </w:r>
      <w:proofErr w:type="spellEnd"/>
      <w:r w:rsidRPr="00ED3C1F">
        <w:rPr>
          <w:rFonts w:ascii="Times New Roman" w:hAnsi="Times New Roman" w:cs="Times New Roman"/>
          <w:b/>
          <w:sz w:val="20"/>
          <w:szCs w:val="21"/>
        </w:rPr>
        <w:t xml:space="preserve"> L1/L2 signaling </w:t>
      </w:r>
      <w:r>
        <w:rPr>
          <w:rFonts w:ascii="Times New Roman" w:hAnsi="Times New Roman" w:cs="Times New Roman"/>
          <w:b/>
          <w:sz w:val="20"/>
          <w:szCs w:val="21"/>
        </w:rPr>
        <w:t xml:space="preserve">and/or Option 3 of </w:t>
      </w:r>
      <w:r w:rsidRPr="00ED3C1F">
        <w:rPr>
          <w:rFonts w:ascii="Times New Roman" w:hAnsi="Times New Roman" w:cs="Times New Roman"/>
          <w:b/>
          <w:sz w:val="20"/>
          <w:szCs w:val="21"/>
        </w:rPr>
        <w:t>condition(s), such as timer</w:t>
      </w:r>
      <w:r>
        <w:rPr>
          <w:rFonts w:ascii="Times New Roman" w:hAnsi="Times New Roman" w:cs="Times New Roman"/>
          <w:b/>
          <w:sz w:val="20"/>
          <w:szCs w:val="21"/>
        </w:rPr>
        <w:t xml:space="preserve"> are options for </w:t>
      </w:r>
      <w:r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1F67E222" w14:textId="77777777" w:rsidR="00EE1FA1" w:rsidRPr="00251C04" w:rsidRDefault="00EE1FA1" w:rsidP="00A34758">
      <w:pPr>
        <w:adjustRightInd w:val="0"/>
        <w:snapToGrid w:val="0"/>
        <w:spacing w:afterLines="50" w:after="120"/>
        <w:rPr>
          <w:rFonts w:ascii="Times New Roman" w:eastAsia="宋体" w:hAnsi="Times New Roman" w:cs="Times"/>
          <w:b/>
          <w:iCs/>
          <w:kern w:val="0"/>
          <w:sz w:val="20"/>
          <w:szCs w:val="20"/>
        </w:rPr>
      </w:pPr>
    </w:p>
    <w:p w14:paraId="3C99B3B5" w14:textId="00E6556D" w:rsidR="00EE1FA1" w:rsidRPr="00EE1FA1" w:rsidRDefault="00EE1FA1" w:rsidP="00EE1FA1">
      <w:pPr>
        <w:widowControl/>
        <w:spacing w:after="120"/>
        <w:rPr>
          <w:rFonts w:ascii="Times New Roman" w:eastAsia="宋体" w:hAnsi="Times New Roman" w:cs="Times New Roman"/>
          <w:b/>
          <w:i/>
          <w:iCs/>
          <w:kern w:val="0"/>
          <w:sz w:val="20"/>
          <w:szCs w:val="20"/>
          <w:u w:val="single"/>
          <w:lang w:val="en-GB"/>
        </w:rPr>
      </w:pPr>
      <w:r w:rsidRPr="00EE1FA1">
        <w:rPr>
          <w:rFonts w:ascii="Times New Roman" w:eastAsia="宋体" w:hAnsi="Times New Roman" w:cs="Times New Roman" w:hint="eastAsia"/>
          <w:b/>
          <w:i/>
          <w:iCs/>
          <w:kern w:val="0"/>
          <w:sz w:val="20"/>
          <w:szCs w:val="20"/>
          <w:u w:val="single"/>
          <w:lang w:val="en-GB"/>
        </w:rPr>
        <w:t>P</w:t>
      </w:r>
      <w:r w:rsidRPr="00EE1FA1">
        <w:rPr>
          <w:rFonts w:ascii="Times New Roman" w:eastAsia="宋体" w:hAnsi="Times New Roman" w:cs="Times New Roman"/>
          <w:b/>
          <w:i/>
          <w:iCs/>
          <w:kern w:val="0"/>
          <w:sz w:val="20"/>
          <w:szCs w:val="20"/>
          <w:u w:val="single"/>
          <w:lang w:val="en-GB"/>
        </w:rPr>
        <w:t>roposals</w:t>
      </w:r>
    </w:p>
    <w:p w14:paraId="5BD83284" w14:textId="77777777" w:rsidR="00251C04" w:rsidRDefault="00251C04" w:rsidP="00251C04">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56BFEEF8" w14:textId="77777777" w:rsidR="00251C04" w:rsidRDefault="00251C04" w:rsidP="00251C04">
      <w:pPr>
        <w:adjustRightInd w:val="0"/>
        <w:snapToGrid w:val="0"/>
        <w:spacing w:afterLines="50" w:after="120"/>
        <w:rPr>
          <w:rFonts w:ascii="Times New Roman" w:eastAsia="宋体" w:hAnsi="Times New Roman" w:cs="Times"/>
          <w:b/>
          <w:iCs/>
          <w:kern w:val="0"/>
          <w:sz w:val="20"/>
          <w:szCs w:val="20"/>
          <w:u w:val="single"/>
        </w:rPr>
      </w:pPr>
      <w:r w:rsidRPr="007F2510">
        <w:rPr>
          <w:rFonts w:ascii="Times New Roman" w:eastAsia="宋体" w:hAnsi="Times New Roman" w:cs="Times" w:hint="eastAsia"/>
          <w:b/>
          <w:iCs/>
          <w:kern w:val="0"/>
          <w:sz w:val="20"/>
          <w:szCs w:val="20"/>
        </w:rPr>
        <w:t>P</w:t>
      </w:r>
      <w:r w:rsidRPr="007F2510">
        <w:rPr>
          <w:rFonts w:ascii="Times New Roman" w:eastAsia="宋体" w:hAnsi="Times New Roman" w:cs="Times"/>
          <w:b/>
          <w:iCs/>
          <w:kern w:val="0"/>
          <w:sz w:val="20"/>
          <w:szCs w:val="20"/>
        </w:rPr>
        <w:t>roposal 2: From RAN1 perspective, LP-WUS CONNECTED operation Option 1-2-2 (i.e.</w:t>
      </w:r>
      <w:r>
        <w:rPr>
          <w:rFonts w:ascii="Times New Roman" w:eastAsia="宋体" w:hAnsi="Times New Roman" w:cs="Times"/>
          <w:b/>
          <w:iCs/>
          <w:kern w:val="0"/>
          <w:sz w:val="20"/>
          <w:szCs w:val="20"/>
        </w:rPr>
        <w:t xml:space="preserve"> </w:t>
      </w:r>
      <w:r w:rsidRPr="007F2510">
        <w:rPr>
          <w:rFonts w:ascii="Times New Roman" w:eastAsia="宋体" w:hAnsi="Times New Roman" w:cs="Times"/>
          <w:b/>
          <w:iCs/>
          <w:kern w:val="0"/>
          <w:sz w:val="20"/>
          <w:szCs w:val="20"/>
        </w:rPr>
        <w:t xml:space="preserve">PDCCH monitoring triggered by LP-WUS but not by legacy C-DRX cycle and </w:t>
      </w:r>
      <w:proofErr w:type="spellStart"/>
      <w:r w:rsidRPr="007F2510">
        <w:rPr>
          <w:rFonts w:ascii="Times New Roman" w:eastAsia="宋体" w:hAnsi="Times New Roman" w:cs="Times"/>
          <w:b/>
          <w:iCs/>
          <w:kern w:val="0"/>
          <w:sz w:val="20"/>
          <w:szCs w:val="20"/>
        </w:rPr>
        <w:t>drx-onDurationTimer</w:t>
      </w:r>
      <w:proofErr w:type="spellEnd"/>
      <w:r w:rsidRPr="007F2510">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that </w:t>
      </w:r>
      <w:r w:rsidRPr="007F2510">
        <w:rPr>
          <w:rFonts w:ascii="Times New Roman" w:eastAsia="宋体" w:hAnsi="Times New Roman" w:cs="Times"/>
          <w:b/>
          <w:iCs/>
          <w:kern w:val="0"/>
          <w:sz w:val="20"/>
          <w:szCs w:val="20"/>
        </w:rPr>
        <w:t>provides the best performance for both UE power saving and UPT/latency perspectives should be prioritized.</w:t>
      </w:r>
    </w:p>
    <w:p w14:paraId="0726DACF" w14:textId="1B90CA23" w:rsidR="00251C04" w:rsidRDefault="00251C04" w:rsidP="00251C0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3: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78A4E234" w14:textId="77777777" w:rsidR="00251C04" w:rsidRDefault="00251C04" w:rsidP="00251C04">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44D296D2" w14:textId="77777777" w:rsidR="00251C04" w:rsidRPr="007F3043" w:rsidRDefault="00251C04" w:rsidP="00251C04">
      <w:pPr>
        <w:pStyle w:val="B10"/>
        <w:snapToGrid w:val="0"/>
        <w:spacing w:beforeLines="50" w:before="120" w:afterLines="50" w:after="120"/>
        <w:ind w:left="0" w:firstLine="0"/>
        <w:jc w:val="both"/>
        <w:rPr>
          <w:rFonts w:ascii="Times New Roman" w:hAnsi="Times New Roman"/>
          <w:bCs/>
          <w:szCs w:val="20"/>
        </w:rPr>
      </w:pPr>
      <w:r w:rsidRPr="00DB7654">
        <w:rPr>
          <w:rFonts w:ascii="Times New Roman" w:eastAsiaTheme="minorEastAsia" w:hAnsi="Times New Roman"/>
          <w:b/>
          <w:bCs/>
          <w:sz w:val="20"/>
          <w:szCs w:val="21"/>
          <w:lang w:val="en-US" w:eastAsia="zh-CN"/>
        </w:rPr>
        <w:t>Proposal</w:t>
      </w:r>
      <w:r>
        <w:rPr>
          <w:rFonts w:ascii="Times New Roman" w:eastAsiaTheme="minorEastAsia" w:hAnsi="Times New Roman"/>
          <w:b/>
          <w:bCs/>
          <w:sz w:val="20"/>
          <w:szCs w:val="21"/>
          <w:lang w:val="en-US" w:eastAsia="zh-CN"/>
        </w:rPr>
        <w:t xml:space="preserve"> 4</w:t>
      </w:r>
      <w:r w:rsidRPr="00DB7654">
        <w:rPr>
          <w:rFonts w:ascii="Times New Roman" w:eastAsiaTheme="minorEastAsia" w:hAnsi="Times New Roman"/>
          <w:b/>
          <w:bCs/>
          <w:sz w:val="20"/>
          <w:szCs w:val="21"/>
          <w:lang w:val="en-US" w:eastAsia="zh-CN"/>
        </w:rPr>
        <w:t>:</w:t>
      </w:r>
      <w:r w:rsidRPr="00402669">
        <w:rPr>
          <w:rFonts w:ascii="Times New Roman" w:eastAsiaTheme="minorEastAsia" w:hAnsi="Times New Roman"/>
          <w:b/>
          <w:bCs/>
          <w:sz w:val="20"/>
          <w:szCs w:val="21"/>
          <w:lang w:val="en-US" w:eastAsia="zh-CN"/>
        </w:rPr>
        <w:t xml:space="preserve"> </w:t>
      </w:r>
      <w:r>
        <w:rPr>
          <w:rFonts w:ascii="Times New Roman" w:eastAsiaTheme="minorEastAsia" w:hAnsi="Times New Roman"/>
          <w:b/>
          <w:bCs/>
          <w:sz w:val="20"/>
          <w:szCs w:val="21"/>
          <w:lang w:val="en-US" w:eastAsia="zh-CN"/>
        </w:rPr>
        <w:t>W</w:t>
      </w:r>
      <w:r w:rsidRPr="008757DB">
        <w:rPr>
          <w:rFonts w:ascii="Times New Roman" w:eastAsiaTheme="minorEastAsia" w:hAnsi="Times New Roman"/>
          <w:b/>
          <w:bCs/>
          <w:sz w:val="20"/>
          <w:szCs w:val="21"/>
          <w:lang w:val="en-US" w:eastAsia="zh-CN"/>
        </w:rPr>
        <w:t>hen</w:t>
      </w:r>
      <w:r w:rsidRPr="008757DB">
        <w:rPr>
          <w:rFonts w:ascii="Times New Roman" w:hAnsi="Times New Roman"/>
          <w:b/>
          <w:bCs/>
          <w:sz w:val="20"/>
          <w:szCs w:val="21"/>
        </w:rPr>
        <w:t xml:space="preserve"> UE is configured with CA in RRC CONNECTED mode</w:t>
      </w:r>
      <w:r>
        <w:rPr>
          <w:rFonts w:ascii="Times New Roman" w:hAnsi="Times New Roman"/>
          <w:b/>
          <w:bCs/>
          <w:sz w:val="20"/>
          <w:szCs w:val="21"/>
        </w:rPr>
        <w:t>,</w:t>
      </w:r>
      <w:r>
        <w:rPr>
          <w:rFonts w:ascii="Times New Roman" w:eastAsiaTheme="minorEastAsia" w:hAnsi="Times New Roman"/>
          <w:b/>
          <w:bCs/>
          <w:sz w:val="20"/>
          <w:szCs w:val="21"/>
          <w:lang w:val="en-US" w:eastAsia="zh-CN"/>
        </w:rPr>
        <w:t xml:space="preserve"> </w:t>
      </w:r>
      <w:r w:rsidRPr="00DB7654">
        <w:rPr>
          <w:rFonts w:ascii="Times New Roman" w:eastAsiaTheme="minorEastAsia" w:hAnsi="Times New Roman"/>
          <w:b/>
          <w:bCs/>
          <w:sz w:val="20"/>
          <w:szCs w:val="21"/>
          <w:lang w:val="en-US" w:eastAsia="zh-CN"/>
        </w:rPr>
        <w:t xml:space="preserve">the LP-WUS information </w:t>
      </w:r>
      <w:r>
        <w:rPr>
          <w:rFonts w:ascii="Times New Roman" w:eastAsiaTheme="minorEastAsia" w:hAnsi="Times New Roman"/>
          <w:b/>
          <w:bCs/>
          <w:sz w:val="20"/>
          <w:szCs w:val="21"/>
          <w:lang w:val="en-US" w:eastAsia="zh-CN"/>
        </w:rPr>
        <w:t xml:space="preserve">is applied </w:t>
      </w:r>
      <w:r w:rsidRPr="00DB7654">
        <w:rPr>
          <w:rFonts w:ascii="Times New Roman" w:eastAsiaTheme="minorEastAsia" w:hAnsi="Times New Roman"/>
          <w:b/>
          <w:bCs/>
          <w:sz w:val="20"/>
          <w:szCs w:val="21"/>
          <w:lang w:val="en-US" w:eastAsia="zh-CN"/>
        </w:rPr>
        <w:t xml:space="preserve">to </w:t>
      </w:r>
      <w:r>
        <w:rPr>
          <w:rFonts w:ascii="Times New Roman" w:eastAsiaTheme="minorEastAsia" w:hAnsi="Times New Roman"/>
          <w:b/>
          <w:bCs/>
          <w:sz w:val="20"/>
          <w:szCs w:val="21"/>
          <w:lang w:val="en-US" w:eastAsia="zh-CN"/>
        </w:rPr>
        <w:t>all activated</w:t>
      </w:r>
      <w:r w:rsidRPr="00DB7654">
        <w:rPr>
          <w:rFonts w:ascii="Times New Roman" w:eastAsiaTheme="minorEastAsia" w:hAnsi="Times New Roman"/>
          <w:b/>
          <w:bCs/>
          <w:sz w:val="20"/>
          <w:szCs w:val="21"/>
          <w:lang w:val="en-US" w:eastAsia="zh-CN"/>
        </w:rPr>
        <w:t xml:space="preserve"> </w:t>
      </w:r>
      <w:r>
        <w:rPr>
          <w:rFonts w:ascii="Times New Roman" w:eastAsiaTheme="minorEastAsia" w:hAnsi="Times New Roman"/>
          <w:b/>
          <w:bCs/>
          <w:sz w:val="20"/>
          <w:szCs w:val="21"/>
          <w:lang w:val="en-US" w:eastAsia="zh-CN"/>
        </w:rPr>
        <w:t>serving/</w:t>
      </w:r>
      <w:r w:rsidRPr="00DB7654">
        <w:rPr>
          <w:rFonts w:ascii="Times New Roman" w:eastAsiaTheme="minorEastAsia" w:hAnsi="Times New Roman"/>
          <w:b/>
          <w:bCs/>
          <w:sz w:val="20"/>
          <w:szCs w:val="21"/>
          <w:lang w:val="en-US" w:eastAsia="zh-CN"/>
        </w:rPr>
        <w:t>scheduling cells.</w:t>
      </w:r>
      <w:r>
        <w:rPr>
          <w:rFonts w:ascii="Times New Roman" w:eastAsiaTheme="minorEastAsia" w:hAnsi="Times New Roman"/>
          <w:sz w:val="20"/>
          <w:szCs w:val="21"/>
          <w:lang w:val="en-US" w:eastAsia="zh-CN"/>
        </w:rPr>
        <w:t xml:space="preserve"> </w:t>
      </w:r>
    </w:p>
    <w:p w14:paraId="4CF073C5" w14:textId="77777777" w:rsidR="00251C04" w:rsidRDefault="00251C04" w:rsidP="00251C04">
      <w:pPr>
        <w:adjustRightInd w:val="0"/>
        <w:snapToGrid w:val="0"/>
        <w:rPr>
          <w:rFonts w:ascii="Times New Roman" w:eastAsia="等线" w:hAnsi="Times New Roman" w:cs="Times New Roman"/>
          <w:b/>
          <w:bCs/>
          <w:iCs/>
          <w:sz w:val="20"/>
          <w:szCs w:val="20"/>
          <w:lang w:val="en-GB"/>
        </w:rPr>
      </w:pPr>
      <w:r w:rsidRPr="00D91421">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b/>
          <w:bCs/>
          <w:iCs/>
          <w:sz w:val="20"/>
          <w:szCs w:val="20"/>
          <w:lang w:val="en-GB"/>
        </w:rPr>
        <w:t>5</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w:t>
      </w:r>
      <w:r>
        <w:rPr>
          <w:rFonts w:ascii="Times New Roman" w:eastAsia="等线" w:hAnsi="Times New Roman" w:cs="Times New Roman"/>
          <w:b/>
          <w:bCs/>
          <w:iCs/>
          <w:sz w:val="20"/>
          <w:szCs w:val="20"/>
          <w:lang w:val="en-GB"/>
        </w:rPr>
        <w:t>following:</w:t>
      </w:r>
    </w:p>
    <w:p w14:paraId="3F9630E5" w14:textId="77777777" w:rsidR="00251C04" w:rsidRDefault="00251C04" w:rsidP="00251C04">
      <w:pPr>
        <w:pStyle w:val="affff0"/>
        <w:numPr>
          <w:ilvl w:val="0"/>
          <w:numId w:val="40"/>
        </w:numPr>
        <w:adjustRightInd w:val="0"/>
        <w:snapToGrid w:val="0"/>
        <w:ind w:firstLineChars="0"/>
        <w:rPr>
          <w:rFonts w:ascii="Times New Roman" w:hAnsi="Times New Roman" w:cs="Times New Roman"/>
          <w:b/>
          <w:bCs/>
          <w:sz w:val="20"/>
          <w:szCs w:val="20"/>
        </w:rPr>
      </w:pPr>
      <w:r w:rsidRPr="00E51514">
        <w:rPr>
          <w:rFonts w:ascii="Times New Roman" w:eastAsia="等线" w:hAnsi="Times New Roman" w:cs="Times New Roman"/>
          <w:b/>
          <w:bCs/>
          <w:iCs/>
          <w:sz w:val="20"/>
          <w:szCs w:val="20"/>
          <w:lang w:val="en-GB"/>
        </w:rPr>
        <w:t>UE can report one or more than one minimum time gap value(s) between LP-WUS reception and MR to start PDCCH monitoring</w:t>
      </w:r>
      <w:r w:rsidRPr="00E51514">
        <w:rPr>
          <w:rFonts w:ascii="Times New Roman" w:hAnsi="Times New Roman" w:cs="Times New Roman"/>
          <w:b/>
          <w:bCs/>
          <w:sz w:val="20"/>
          <w:szCs w:val="20"/>
        </w:rPr>
        <w:t xml:space="preserve">. </w:t>
      </w:r>
    </w:p>
    <w:p w14:paraId="7FDEA358" w14:textId="77777777" w:rsidR="00251C04" w:rsidRPr="00E51514" w:rsidRDefault="00251C04" w:rsidP="00251C04">
      <w:pPr>
        <w:pStyle w:val="affff0"/>
        <w:numPr>
          <w:ilvl w:val="1"/>
          <w:numId w:val="40"/>
        </w:numPr>
        <w:adjustRightInd w:val="0"/>
        <w:snapToGrid w:val="0"/>
        <w:ind w:firstLineChars="0"/>
        <w:rPr>
          <w:rFonts w:ascii="Times New Roman" w:eastAsia="等线" w:hAnsi="Times New Roman" w:cs="Times New Roman"/>
          <w:b/>
          <w:bCs/>
          <w:iCs/>
          <w:sz w:val="20"/>
          <w:szCs w:val="20"/>
          <w:lang w:val="en-GB"/>
        </w:rPr>
      </w:pPr>
      <w:r w:rsidRPr="00E51514">
        <w:rPr>
          <w:rFonts w:ascii="Times New Roman" w:hAnsi="Times New Roman" w:cs="Times New Roman"/>
          <w:b/>
          <w:bCs/>
          <w:sz w:val="20"/>
          <w:szCs w:val="20"/>
        </w:rPr>
        <w:t>The different minimum time gap values can be associated with different MR sleep states.</w:t>
      </w:r>
    </w:p>
    <w:p w14:paraId="1B2D653A" w14:textId="77777777" w:rsidR="00251C04" w:rsidRDefault="00251C04" w:rsidP="00251C04">
      <w:pPr>
        <w:pStyle w:val="affff0"/>
        <w:numPr>
          <w:ilvl w:val="0"/>
          <w:numId w:val="40"/>
        </w:numPr>
        <w:adjustRightInd w:val="0"/>
        <w:snapToGrid w:val="0"/>
        <w:ind w:firstLineChars="0"/>
        <w:rPr>
          <w:rFonts w:ascii="Times New Roman" w:eastAsia="等线" w:hAnsi="Times New Roman" w:cs="Times New Roman"/>
          <w:b/>
          <w:bCs/>
          <w:iCs/>
          <w:sz w:val="20"/>
          <w:szCs w:val="20"/>
          <w:lang w:val="en-GB"/>
        </w:rPr>
      </w:pPr>
      <w:r w:rsidRPr="00E51514">
        <w:rPr>
          <w:rFonts w:ascii="Times New Roman" w:eastAsia="等线" w:hAnsi="Times New Roman" w:cs="Times New Roman"/>
          <w:b/>
          <w:bCs/>
          <w:iCs/>
          <w:sz w:val="20"/>
          <w:szCs w:val="20"/>
          <w:lang w:val="en-GB"/>
        </w:rPr>
        <w:t>Network configures one time gap between LP-WUS reception and MR starting PDCCH monitoring.</w:t>
      </w:r>
    </w:p>
    <w:p w14:paraId="3DAAF811" w14:textId="6886EF22" w:rsidR="006239F9" w:rsidRDefault="006239F9" w:rsidP="006239F9">
      <w:pPr>
        <w:adjustRightInd w:val="0"/>
        <w:snapToGrid w:val="0"/>
        <w:spacing w:afterLines="50" w:after="120"/>
        <w:rPr>
          <w:rFonts w:ascii="Times New Roman" w:eastAsia="宋体" w:hAnsi="Times New Roman" w:cs="Times"/>
          <w:b/>
          <w:iCs/>
          <w:kern w:val="0"/>
          <w:sz w:val="20"/>
          <w:szCs w:val="20"/>
          <w:lang w:val="en-GB"/>
        </w:rPr>
      </w:pPr>
    </w:p>
    <w:p w14:paraId="075EAE3B" w14:textId="77777777" w:rsidR="00251C04" w:rsidRPr="00250E29" w:rsidRDefault="00251C04" w:rsidP="00251C04">
      <w:pPr>
        <w:adjustRightInd w:val="0"/>
        <w:snapToGrid w:val="0"/>
        <w:spacing w:afterLines="50" w:after="120"/>
        <w:rPr>
          <w:rFonts w:ascii="Times New Roman" w:eastAsia="等线" w:hAnsi="Times New Roman" w:cs="Times New Roman"/>
          <w:b/>
          <w:bCs/>
          <w:iCs/>
          <w:sz w:val="20"/>
          <w:szCs w:val="20"/>
        </w:rPr>
      </w:pPr>
      <w:r w:rsidRPr="00250E29">
        <w:rPr>
          <w:rFonts w:ascii="Times New Roman" w:eastAsia="等线" w:hAnsi="Times New Roman" w:cs="Times New Roman"/>
          <w:b/>
          <w:bCs/>
          <w:iCs/>
          <w:sz w:val="20"/>
          <w:szCs w:val="20"/>
          <w:lang w:val="en-GB"/>
        </w:rPr>
        <w:t>Proposal 6: For RRC CONNECTED mode, the</w:t>
      </w:r>
      <w:r w:rsidRPr="00FE4CF5">
        <w:rPr>
          <w:rFonts w:ascii="Times New Roman" w:eastAsia="等线" w:hAnsi="Times New Roman" w:cs="Times New Roman"/>
          <w:b/>
          <w:bCs/>
          <w:iCs/>
          <w:sz w:val="20"/>
          <w:szCs w:val="20"/>
          <w:lang w:val="en-GB"/>
        </w:rPr>
        <w:t xml:space="preserve"> reported value</w:t>
      </w:r>
      <w:r w:rsidRPr="00250E29">
        <w:rPr>
          <w:rFonts w:ascii="Times New Roman" w:eastAsia="等线" w:hAnsi="Times New Roman" w:cs="Times New Roman"/>
          <w:b/>
          <w:bCs/>
          <w:iCs/>
          <w:sz w:val="20"/>
          <w:szCs w:val="20"/>
          <w:lang w:val="en-GB"/>
        </w:rPr>
        <w:t xml:space="preserve">(s) </w:t>
      </w:r>
      <w:r w:rsidRPr="00FE4CF5">
        <w:rPr>
          <w:rFonts w:ascii="Times New Roman" w:eastAsia="等线" w:hAnsi="Times New Roman" w:cs="Times New Roman"/>
          <w:b/>
          <w:bCs/>
          <w:iCs/>
          <w:sz w:val="20"/>
          <w:szCs w:val="20"/>
          <w:lang w:val="en-GB"/>
        </w:rPr>
        <w:t>of minimum time gap between LP-WUS reception and MR to start PDCCH monitoring</w:t>
      </w:r>
      <w:r w:rsidRPr="00250E29">
        <w:rPr>
          <w:rFonts w:ascii="Times New Roman" w:eastAsia="等线" w:hAnsi="Times New Roman" w:cs="Times New Roman"/>
          <w:b/>
          <w:bCs/>
          <w:iCs/>
          <w:sz w:val="20"/>
          <w:szCs w:val="20"/>
          <w:lang w:val="en-GB"/>
        </w:rPr>
        <w:t xml:space="preserve"> does not include the duration for time/frequency synchronization of MR. </w:t>
      </w:r>
    </w:p>
    <w:p w14:paraId="14FD682C" w14:textId="77777777" w:rsidR="00251C04" w:rsidRDefault="00251C04" w:rsidP="00251C04">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Pr>
          <w:rFonts w:ascii="Times New Roman" w:hAnsi="Times New Roman" w:cs="Times New Roman"/>
          <w:b/>
          <w:sz w:val="20"/>
          <w:szCs w:val="20"/>
          <w:lang w:val="fr-FR"/>
        </w:rPr>
        <w:t>7</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the indication from UE to indicate whether it monitors LP-WUS is not needed.  </w:t>
      </w:r>
    </w:p>
    <w:p w14:paraId="58921D46" w14:textId="77777777" w:rsidR="00251C04" w:rsidRDefault="00251C04" w:rsidP="00251C04">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8: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5378E172" w14:textId="77777777" w:rsidR="00251C04" w:rsidRPr="00502718" w:rsidRDefault="00251C04" w:rsidP="00251C04">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b/>
          <w:sz w:val="20"/>
          <w:szCs w:val="21"/>
        </w:rPr>
        <w:t>9</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 for LP-WUS monitoring is not needed. </w:t>
      </w:r>
    </w:p>
    <w:p w14:paraId="5F6DBDEF" w14:textId="77777777" w:rsidR="00251C04" w:rsidRDefault="00251C04" w:rsidP="00251C04">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 10</w:t>
      </w:r>
      <w:r w:rsidRPr="004A431E">
        <w:rPr>
          <w:rFonts w:ascii="Times New Roman" w:hAnsi="Times New Roman" w:cs="Times New Roman"/>
          <w:b/>
          <w:sz w:val="20"/>
          <w:szCs w:val="20"/>
          <w:lang w:val="fr-FR"/>
        </w:rPr>
        <w:t>:</w:t>
      </w:r>
      <w:r>
        <w:rPr>
          <w:rFonts w:ascii="Times New Roman" w:hAnsi="Times New Roman" w:cs="Times New Roman"/>
          <w:b/>
          <w:sz w:val="20"/>
          <w:szCs w:val="20"/>
          <w:lang w:val="fr-FR"/>
        </w:rPr>
        <w:t xml:space="preserve"> For UE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such as SR, PRACH and CG PUSCH should not be impacted by the introduction of LP-WUS.  </w:t>
      </w:r>
    </w:p>
    <w:p w14:paraId="101C6CC4" w14:textId="77777777" w:rsidR="00251C04" w:rsidRDefault="00251C04" w:rsidP="00251C04">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11</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Pr>
          <w:rFonts w:ascii="Times New Roman" w:eastAsia="等线" w:hAnsi="Times New Roman" w:cs="Times New Roman"/>
          <w:b/>
          <w:iCs/>
          <w:sz w:val="20"/>
          <w:szCs w:val="20"/>
          <w:lang w:val="fr-FR"/>
        </w:rPr>
        <w:t xml:space="preserve"> by RRC signalling, switching from PDCCH monitoring to LP-WUS monitoring is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13D7D72E" w14:textId="77777777" w:rsidR="00251C04" w:rsidRPr="0085216F" w:rsidRDefault="00251C04" w:rsidP="00251C04">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Pr>
          <w:rFonts w:ascii="Times New Roman" w:hAnsi="Times New Roman"/>
          <w:b/>
          <w:sz w:val="20"/>
          <w:szCs w:val="18"/>
        </w:rPr>
        <w:t xml:space="preserve"> 12</w:t>
      </w:r>
      <w:r w:rsidRPr="0085216F">
        <w:rPr>
          <w:rFonts w:ascii="Times New Roman" w:hAnsi="Times New Roman"/>
          <w:b/>
          <w:sz w:val="20"/>
          <w:szCs w:val="18"/>
        </w:rPr>
        <w:t xml:space="preserve">: if PDCCH skipping indication is used as LP-WUS activation </w:t>
      </w:r>
      <w:proofErr w:type="spellStart"/>
      <w:r w:rsidRPr="0085216F">
        <w:rPr>
          <w:rFonts w:ascii="Times New Roman" w:hAnsi="Times New Roman"/>
          <w:b/>
          <w:sz w:val="20"/>
          <w:szCs w:val="18"/>
        </w:rPr>
        <w:t>signalling</w:t>
      </w:r>
      <w:proofErr w:type="spellEnd"/>
      <w:r w:rsidRPr="0085216F">
        <w:rPr>
          <w:rFonts w:ascii="Times New Roman" w:hAnsi="Times New Roman"/>
          <w:b/>
          <w:sz w:val="20"/>
          <w:szCs w:val="18"/>
        </w:rPr>
        <w:t>, following enhancements are needed.</w:t>
      </w:r>
    </w:p>
    <w:p w14:paraId="5A66AEEA" w14:textId="77777777" w:rsidR="00251C04" w:rsidRPr="0085216F" w:rsidRDefault="00251C04" w:rsidP="00251C04">
      <w:pPr>
        <w:pStyle w:val="affff0"/>
        <w:numPr>
          <w:ilvl w:val="0"/>
          <w:numId w:val="44"/>
        </w:numPr>
        <w:adjustRightInd w:val="0"/>
        <w:snapToGrid w:val="0"/>
        <w:spacing w:afterLines="50" w:after="120"/>
        <w:ind w:firstLineChars="0"/>
        <w:rPr>
          <w:rFonts w:ascii="Times New Roman" w:hAnsi="Times New Roman"/>
          <w:b/>
          <w:sz w:val="20"/>
          <w:szCs w:val="18"/>
        </w:rPr>
      </w:pPr>
      <w:r w:rsidRPr="0085216F">
        <w:rPr>
          <w:rFonts w:ascii="Times New Roman" w:hAnsi="Times New Roman"/>
          <w:b/>
          <w:sz w:val="20"/>
          <w:szCs w:val="18"/>
        </w:rPr>
        <w:t>E</w:t>
      </w:r>
      <w:r w:rsidRPr="0085216F">
        <w:rPr>
          <w:rFonts w:ascii="Times New Roman" w:hAnsi="Times New Roman" w:hint="eastAsia"/>
          <w:b/>
          <w:sz w:val="20"/>
          <w:szCs w:val="18"/>
        </w:rPr>
        <w:t>nhancement</w:t>
      </w:r>
      <w:r w:rsidRPr="0085216F">
        <w:rPr>
          <w:rFonts w:ascii="Times New Roman" w:hAnsi="Times New Roman"/>
          <w:b/>
          <w:sz w:val="20"/>
          <w:szCs w:val="18"/>
        </w:rPr>
        <w:t xml:space="preserve">#1 on skipping duration for PDCCH skipping and related UE behavior </w:t>
      </w:r>
    </w:p>
    <w:p w14:paraId="3051317B" w14:textId="77777777" w:rsidR="00251C04" w:rsidRPr="0085216F" w:rsidRDefault="00251C04" w:rsidP="00251C04">
      <w:pPr>
        <w:pStyle w:val="affff0"/>
        <w:numPr>
          <w:ilvl w:val="0"/>
          <w:numId w:val="44"/>
        </w:numPr>
        <w:adjustRightInd w:val="0"/>
        <w:snapToGrid w:val="0"/>
        <w:spacing w:afterLines="50" w:after="120"/>
        <w:ind w:firstLineChars="0"/>
        <w:rPr>
          <w:rFonts w:ascii="Times New Roman" w:hAnsi="Times New Roman"/>
          <w:b/>
          <w:sz w:val="20"/>
          <w:szCs w:val="18"/>
        </w:rPr>
      </w:pPr>
      <w:r w:rsidRPr="0085216F">
        <w:rPr>
          <w:rFonts w:ascii="Times New Roman" w:hAnsi="Times New Roman"/>
          <w:b/>
          <w:sz w:val="20"/>
          <w:szCs w:val="18"/>
        </w:rPr>
        <w:t>Ehancement#2 on applying a PDCCH skipping indication to multiple scheduling cells, which is the same scheduling cells as a LP-WUS is applied to</w:t>
      </w:r>
    </w:p>
    <w:p w14:paraId="0ABE5FFC" w14:textId="77777777" w:rsidR="00251C04" w:rsidRPr="00251C04" w:rsidRDefault="00251C04" w:rsidP="00251C04">
      <w:pPr>
        <w:adjustRightInd w:val="0"/>
        <w:snapToGrid w:val="0"/>
        <w:spacing w:afterLines="50" w:after="120"/>
        <w:rPr>
          <w:rFonts w:ascii="Times New Roman" w:hAnsi="Times New Roman"/>
          <w:b/>
          <w:sz w:val="20"/>
          <w:szCs w:val="20"/>
        </w:rPr>
      </w:pPr>
      <w:r w:rsidRPr="00251C04">
        <w:rPr>
          <w:rFonts w:ascii="Times New Roman" w:hAnsi="Times New Roman" w:hint="eastAsia"/>
          <w:b/>
          <w:sz w:val="20"/>
          <w:szCs w:val="20"/>
        </w:rPr>
        <w:t>P</w:t>
      </w:r>
      <w:r w:rsidRPr="00251C04">
        <w:rPr>
          <w:rFonts w:ascii="Times New Roman" w:hAnsi="Times New Roman"/>
          <w:b/>
          <w:sz w:val="20"/>
          <w:szCs w:val="20"/>
        </w:rPr>
        <w:t>roposal 13: For co-</w:t>
      </w:r>
      <w:proofErr w:type="spellStart"/>
      <w:r w:rsidRPr="00251C04">
        <w:rPr>
          <w:rFonts w:ascii="Times New Roman" w:hAnsi="Times New Roman"/>
          <w:b/>
          <w:sz w:val="20"/>
          <w:szCs w:val="20"/>
        </w:rPr>
        <w:t>exsistence</w:t>
      </w:r>
      <w:proofErr w:type="spellEnd"/>
      <w:r w:rsidRPr="00251C04">
        <w:rPr>
          <w:rFonts w:ascii="Times New Roman" w:hAnsi="Times New Roman"/>
          <w:b/>
          <w:sz w:val="20"/>
          <w:szCs w:val="20"/>
        </w:rPr>
        <w:t xml:space="preserve"> between LP-WUS and Rel-17 SSSG switching, Rel-17 SSSG switching is performed after successful detection of LP-WUS triggering PDCCH monitoring and Rel-17 SSSG switching is stopped after successful detection of LP-WUS reactivation </w:t>
      </w:r>
      <w:proofErr w:type="spellStart"/>
      <w:r w:rsidRPr="00251C04">
        <w:rPr>
          <w:rFonts w:ascii="Times New Roman" w:hAnsi="Times New Roman"/>
          <w:b/>
          <w:sz w:val="20"/>
          <w:szCs w:val="20"/>
        </w:rPr>
        <w:t>signalling</w:t>
      </w:r>
      <w:proofErr w:type="spellEnd"/>
      <w:r w:rsidRPr="00251C04">
        <w:rPr>
          <w:rFonts w:ascii="Times New Roman" w:hAnsi="Times New Roman"/>
          <w:b/>
          <w:sz w:val="20"/>
          <w:szCs w:val="20"/>
        </w:rPr>
        <w:t>.</w:t>
      </w:r>
    </w:p>
    <w:p w14:paraId="7B14E803" w14:textId="77777777" w:rsidR="00251C04" w:rsidRPr="00E83591" w:rsidRDefault="00251C04" w:rsidP="00251C04">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Proposal 1</w:t>
      </w:r>
      <w:r>
        <w:rPr>
          <w:rFonts w:ascii="Times New Roman" w:hAnsi="Times New Roman"/>
          <w:b/>
          <w:sz w:val="20"/>
          <w:szCs w:val="18"/>
        </w:rPr>
        <w:t>4</w:t>
      </w:r>
      <w:r w:rsidRPr="00E83591">
        <w:rPr>
          <w:rFonts w:ascii="Times New Roman" w:hAnsi="Times New Roman"/>
          <w:b/>
          <w:sz w:val="20"/>
          <w:szCs w:val="18"/>
        </w:rPr>
        <w:t xml:space="preserve">: A UE does not expect to monitor the LP-WUS during the non-active periods of cell DTX of a serving cell, if cell DTX is activated for the serving cell with the LP-WUS monitoring. </w:t>
      </w:r>
    </w:p>
    <w:p w14:paraId="152FC711" w14:textId="77777777" w:rsidR="00251C04" w:rsidRPr="00A52911" w:rsidRDefault="00251C04" w:rsidP="00251C04">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Proposal 1</w:t>
      </w:r>
      <w:r>
        <w:rPr>
          <w:rFonts w:ascii="Times New Roman" w:hAnsi="Times New Roman"/>
          <w:b/>
          <w:sz w:val="20"/>
          <w:szCs w:val="18"/>
        </w:rPr>
        <w:t>5</w:t>
      </w:r>
      <w:r w:rsidRPr="00A52911">
        <w:rPr>
          <w:rFonts w:ascii="Times New Roman" w:hAnsi="Times New Roman"/>
          <w:b/>
          <w:sz w:val="20"/>
          <w:szCs w:val="18"/>
        </w:rPr>
        <w:t xml:space="preserve">: UE monitors PDCCH on a cell in case LP-WUS for the cell is detected, irrespective of the </w:t>
      </w:r>
      <w:r>
        <w:rPr>
          <w:rFonts w:ascii="Times New Roman" w:hAnsi="Times New Roman"/>
          <w:b/>
          <w:sz w:val="20"/>
          <w:szCs w:val="18"/>
        </w:rPr>
        <w:t xml:space="preserve">cell-DTX </w:t>
      </w:r>
      <w:r w:rsidRPr="00A52911">
        <w:rPr>
          <w:rFonts w:ascii="Times New Roman" w:hAnsi="Times New Roman"/>
          <w:b/>
          <w:sz w:val="20"/>
          <w:szCs w:val="18"/>
        </w:rPr>
        <w:t xml:space="preserve">active periods or non-active periods </w:t>
      </w:r>
      <w:r>
        <w:rPr>
          <w:rFonts w:ascii="Times New Roman" w:hAnsi="Times New Roman"/>
          <w:b/>
          <w:sz w:val="20"/>
          <w:szCs w:val="18"/>
        </w:rPr>
        <w:t xml:space="preserve">of </w:t>
      </w:r>
      <w:r w:rsidRPr="00A52911">
        <w:rPr>
          <w:rFonts w:ascii="Times New Roman" w:hAnsi="Times New Roman"/>
          <w:b/>
          <w:sz w:val="20"/>
          <w:szCs w:val="18"/>
        </w:rPr>
        <w:t>the cell</w:t>
      </w:r>
      <w:r>
        <w:rPr>
          <w:rFonts w:ascii="Times New Roman" w:hAnsi="Times New Roman"/>
          <w:b/>
          <w:sz w:val="20"/>
          <w:szCs w:val="18"/>
        </w:rPr>
        <w:t xml:space="preserve">. </w:t>
      </w:r>
    </w:p>
    <w:p w14:paraId="16CDDF71" w14:textId="77777777" w:rsidR="00251C04" w:rsidRDefault="00251C04" w:rsidP="00251C04">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Pr>
          <w:rFonts w:ascii="Times New Roman" w:eastAsia="宋体" w:hAnsi="Times New Roman" w:cs="Times"/>
          <w:b/>
          <w:iCs/>
          <w:kern w:val="0"/>
          <w:sz w:val="20"/>
          <w:szCs w:val="20"/>
        </w:rPr>
        <w:t>16</w:t>
      </w:r>
      <w:r w:rsidRPr="00AD5CDB">
        <w:rPr>
          <w:rFonts w:ascii="Times New Roman" w:eastAsia="宋体" w:hAnsi="Times New Roman" w:cs="Times"/>
          <w:b/>
          <w:iCs/>
          <w:kern w:val="0"/>
          <w:sz w:val="20"/>
          <w:szCs w:val="20"/>
        </w:rPr>
        <w:t xml:space="preserve">: LP-WUS </w:t>
      </w:r>
      <w:r>
        <w:rPr>
          <w:rFonts w:ascii="Times New Roman" w:eastAsia="宋体" w:hAnsi="Times New Roman" w:cs="Times"/>
          <w:b/>
          <w:iCs/>
          <w:kern w:val="0"/>
          <w:sz w:val="20"/>
          <w:szCs w:val="20"/>
        </w:rPr>
        <w:t xml:space="preserve">monitoring </w:t>
      </w:r>
      <w:r w:rsidRPr="00AD5CDB">
        <w:rPr>
          <w:rFonts w:ascii="Times New Roman" w:eastAsia="宋体" w:hAnsi="Times New Roman" w:cs="Times"/>
          <w:b/>
          <w:iCs/>
          <w:kern w:val="0"/>
          <w:sz w:val="20"/>
          <w:szCs w:val="20"/>
        </w:rPr>
        <w:t xml:space="preserve">occasion(s) </w:t>
      </w:r>
      <w:r>
        <w:rPr>
          <w:rFonts w:ascii="Times New Roman" w:eastAsia="宋体" w:hAnsi="Times New Roman" w:cs="Times"/>
          <w:b/>
          <w:iCs/>
          <w:kern w:val="0"/>
          <w:sz w:val="20"/>
          <w:szCs w:val="20"/>
        </w:rPr>
        <w:t xml:space="preserve">(MOs) </w:t>
      </w:r>
      <w:r w:rsidRPr="00AD5CDB">
        <w:rPr>
          <w:rFonts w:ascii="Times New Roman" w:eastAsia="宋体" w:hAnsi="Times New Roman" w:cs="Times"/>
          <w:b/>
          <w:iCs/>
          <w:kern w:val="0"/>
          <w:sz w:val="20"/>
          <w:szCs w:val="20"/>
        </w:rPr>
        <w:t xml:space="preserve">is </w:t>
      </w:r>
      <w:r>
        <w:rPr>
          <w:rFonts w:ascii="Times New Roman" w:eastAsia="宋体" w:hAnsi="Times New Roman" w:cs="Times"/>
          <w:b/>
          <w:iCs/>
          <w:kern w:val="0"/>
          <w:sz w:val="20"/>
          <w:szCs w:val="20"/>
        </w:rPr>
        <w:t>determined by a P</w:t>
      </w:r>
      <w:r w:rsidRPr="00AD5CDB">
        <w:rPr>
          <w:rFonts w:ascii="Times New Roman" w:eastAsia="宋体" w:hAnsi="Times New Roman" w:cs="Times"/>
          <w:b/>
          <w:iCs/>
          <w:kern w:val="0"/>
          <w:sz w:val="20"/>
          <w:szCs w:val="20"/>
        </w:rPr>
        <w:t>eriodicity,</w:t>
      </w:r>
      <w:r>
        <w:rPr>
          <w:rFonts w:ascii="Times New Roman" w:eastAsia="宋体" w:hAnsi="Times New Roman" w:cs="Times"/>
          <w:b/>
          <w:iCs/>
          <w:kern w:val="0"/>
          <w:sz w:val="20"/>
          <w:szCs w:val="20"/>
        </w:rPr>
        <w:t xml:space="preserve"> Offset, and M</w:t>
      </w:r>
      <w:r w:rsidRPr="00AD5CDB">
        <w:rPr>
          <w:rFonts w:ascii="Times New Roman" w:eastAsia="宋体" w:hAnsi="Times New Roman" w:cs="Times"/>
          <w:b/>
          <w:iCs/>
          <w:kern w:val="0"/>
          <w:sz w:val="20"/>
          <w:szCs w:val="20"/>
        </w:rPr>
        <w:t xml:space="preserve">ultiple LP-WUS </w:t>
      </w:r>
      <w:r>
        <w:rPr>
          <w:rFonts w:ascii="Times New Roman" w:eastAsia="宋体" w:hAnsi="Times New Roman" w:cs="Times"/>
          <w:b/>
          <w:iCs/>
          <w:kern w:val="0"/>
          <w:sz w:val="20"/>
          <w:szCs w:val="20"/>
        </w:rPr>
        <w:t>MOs within the period</w:t>
      </w:r>
      <w:r w:rsidRPr="00AD5CDB">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which are configured by the network.  </w:t>
      </w:r>
    </w:p>
    <w:p w14:paraId="612B5226" w14:textId="77777777" w:rsidR="00251C04" w:rsidRPr="00EE5D5F" w:rsidRDefault="00251C04" w:rsidP="00251C04">
      <w:pPr>
        <w:adjustRightInd w:val="0"/>
        <w:snapToGrid w:val="0"/>
        <w:spacing w:afterLines="50" w:after="120"/>
        <w:rPr>
          <w:rFonts w:ascii="Times New Roman" w:eastAsia="Yu Mincho"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Pr>
          <w:rFonts w:ascii="Times New Roman" w:eastAsia="宋体" w:hAnsi="Times New Roman" w:cs="Times New Roman"/>
          <w:b/>
          <w:bCs/>
          <w:kern w:val="0"/>
          <w:sz w:val="20"/>
          <w:szCs w:val="20"/>
          <w:lang w:val="en-GB"/>
        </w:rPr>
        <w:t xml:space="preserve"> 17</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To support the TCI state configuration/indication for a LP-WUS resource,</w:t>
      </w:r>
    </w:p>
    <w:p w14:paraId="55FB62AE" w14:textId="77777777" w:rsidR="00251C04" w:rsidRPr="00133449" w:rsidRDefault="00251C04" w:rsidP="00251C04">
      <w:pPr>
        <w:pStyle w:val="affff0"/>
        <w:numPr>
          <w:ilvl w:val="0"/>
          <w:numId w:val="42"/>
        </w:numPr>
        <w:adjustRightInd w:val="0"/>
        <w:snapToGrid w:val="0"/>
        <w:spacing w:afterLines="50" w:after="120"/>
        <w:ind w:firstLineChars="0"/>
        <w:rPr>
          <w:rFonts w:ascii="Times New Roman" w:eastAsia="宋体" w:hAnsi="Times New Roman" w:cs="Times New Roman"/>
          <w:b/>
          <w:bCs/>
          <w:kern w:val="0"/>
          <w:sz w:val="20"/>
          <w:szCs w:val="20"/>
          <w:lang w:val="en-GB"/>
        </w:rPr>
      </w:pPr>
      <w:r w:rsidRPr="00EE5D5F">
        <w:rPr>
          <w:rFonts w:ascii="Times New Roman" w:eastAsia="Yu Mincho" w:hAnsi="Times New Roman"/>
          <w:b/>
          <w:bCs/>
          <w:sz w:val="20"/>
          <w:szCs w:val="20"/>
        </w:rPr>
        <w:lastRenderedPageBreak/>
        <w:t>The QCL source of LP-WUS should be SSB and/or CSI-RS.</w:t>
      </w:r>
    </w:p>
    <w:p w14:paraId="2805961D" w14:textId="77777777" w:rsidR="00251C04" w:rsidRPr="00EE5D5F" w:rsidRDefault="00251C04" w:rsidP="00251C04">
      <w:pPr>
        <w:pStyle w:val="affff0"/>
        <w:numPr>
          <w:ilvl w:val="0"/>
          <w:numId w:val="42"/>
        </w:numPr>
        <w:adjustRightInd w:val="0"/>
        <w:snapToGrid w:val="0"/>
        <w:spacing w:afterLines="50" w:after="120"/>
        <w:ind w:firstLineChars="0"/>
        <w:rPr>
          <w:rFonts w:ascii="Times New Roman" w:eastAsia="Yu Mincho" w:hAnsi="Times New Roman"/>
          <w:b/>
          <w:bCs/>
          <w:sz w:val="20"/>
          <w:szCs w:val="20"/>
        </w:rPr>
      </w:pPr>
      <w:r w:rsidRPr="00EE5D5F">
        <w:rPr>
          <w:rFonts w:ascii="Times New Roman" w:eastAsia="Yu Mincho" w:hAnsi="Times New Roman"/>
          <w:b/>
          <w:bCs/>
          <w:sz w:val="20"/>
          <w:szCs w:val="20"/>
        </w:rPr>
        <w:t>Ex</w:t>
      </w:r>
      <w:r>
        <w:rPr>
          <w:rFonts w:ascii="Times New Roman" w:eastAsia="Yu Mincho" w:hAnsi="Times New Roman"/>
          <w:b/>
          <w:bCs/>
          <w:sz w:val="20"/>
          <w:szCs w:val="20"/>
        </w:rPr>
        <w:t>i</w:t>
      </w:r>
      <w:r w:rsidRPr="00EE5D5F">
        <w:rPr>
          <w:rFonts w:ascii="Times New Roman" w:eastAsia="Yu Mincho" w:hAnsi="Times New Roman"/>
          <w:b/>
          <w:bCs/>
          <w:sz w:val="20"/>
          <w:szCs w:val="20"/>
        </w:rPr>
        <w:t>sting TCI</w:t>
      </w:r>
      <w:r>
        <w:rPr>
          <w:rFonts w:ascii="Times New Roman" w:eastAsia="Yu Mincho" w:hAnsi="Times New Roman"/>
          <w:b/>
          <w:bCs/>
          <w:sz w:val="20"/>
          <w:szCs w:val="20"/>
        </w:rPr>
        <w:t xml:space="preserve"> </w:t>
      </w:r>
      <w:r w:rsidRPr="00EE5D5F">
        <w:rPr>
          <w:rFonts w:ascii="Times New Roman" w:eastAsia="Yu Mincho" w:hAnsi="Times New Roman"/>
          <w:b/>
          <w:bCs/>
          <w:sz w:val="20"/>
          <w:szCs w:val="20"/>
        </w:rPr>
        <w:t xml:space="preserve">state </w:t>
      </w:r>
      <w:r>
        <w:rPr>
          <w:rFonts w:ascii="Times New Roman" w:eastAsia="Yu Mincho" w:hAnsi="Times New Roman"/>
          <w:b/>
          <w:bCs/>
          <w:sz w:val="20"/>
          <w:szCs w:val="20"/>
        </w:rPr>
        <w:t xml:space="preserve">with or without unified </w:t>
      </w:r>
      <w:r w:rsidRPr="00EE5D5F">
        <w:rPr>
          <w:rFonts w:ascii="Times New Roman" w:eastAsia="Yu Mincho" w:hAnsi="Times New Roman"/>
          <w:b/>
          <w:bCs/>
          <w:sz w:val="20"/>
          <w:szCs w:val="20"/>
        </w:rPr>
        <w:t xml:space="preserve">framework should be the baseline. </w:t>
      </w:r>
    </w:p>
    <w:p w14:paraId="4657C3F6" w14:textId="77777777" w:rsidR="00251C04" w:rsidRPr="00703F4C" w:rsidRDefault="00251C04" w:rsidP="00251C04">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Pr>
          <w:rFonts w:ascii="Times New Roman" w:eastAsia="等线" w:hAnsi="Times New Roman"/>
          <w:b/>
          <w:bCs/>
          <w:szCs w:val="20"/>
        </w:rPr>
        <w:t>18</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300591BB" w14:textId="77777777" w:rsidR="00251C04" w:rsidRPr="00703F4C" w:rsidRDefault="00251C04" w:rsidP="00251C04">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60B472D9" w14:textId="77777777" w:rsidR="00251C04" w:rsidRPr="00703F4C" w:rsidRDefault="00251C04" w:rsidP="00251C04">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05A6C65A" w14:textId="77777777" w:rsidR="00251C04" w:rsidRPr="00703F4C" w:rsidRDefault="00251C04" w:rsidP="00251C04">
      <w:pPr>
        <w:pStyle w:val="affff0"/>
        <w:numPr>
          <w:ilvl w:val="0"/>
          <w:numId w:val="32"/>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p>
    <w:p w14:paraId="21BC4550" w14:textId="77777777" w:rsidR="00251C04" w:rsidRPr="00251C04" w:rsidRDefault="00251C04" w:rsidP="00251C04">
      <w:pPr>
        <w:spacing w:beforeLines="50" w:before="120" w:afterLines="50" w:after="120"/>
        <w:rPr>
          <w:rFonts w:ascii="Times New Roman" w:eastAsia="等线" w:hAnsi="Times New Roman"/>
          <w:b/>
          <w:bCs/>
          <w:sz w:val="20"/>
          <w:szCs w:val="18"/>
        </w:rPr>
      </w:pPr>
      <w:r w:rsidRPr="00251C04">
        <w:rPr>
          <w:rFonts w:ascii="Times New Roman" w:eastAsia="等线" w:hAnsi="Times New Roman"/>
          <w:b/>
          <w:bCs/>
          <w:sz w:val="20"/>
          <w:szCs w:val="18"/>
        </w:rPr>
        <w:t xml:space="preserve">Proposal 19: For RRC_CONNECTED mode, maximum number of LP-WUS information bits is up to 16 bits.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bookmarkStart w:id="20" w:name="_GoBack"/>
      <w:bookmarkEnd w:id="20"/>
      <w:r w:rsidRPr="00B02027">
        <w:rPr>
          <w:rFonts w:ascii="Arial" w:eastAsia="宋体" w:hAnsi="Arial" w:cs="Times New Roman"/>
          <w:kern w:val="0"/>
          <w:sz w:val="36"/>
          <w:szCs w:val="20"/>
        </w:rPr>
        <w:t>References</w:t>
      </w:r>
    </w:p>
    <w:p w14:paraId="749F3EDF" w14:textId="77777777"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bookmarkStart w:id="21" w:name="_Ref115439951"/>
      <w:bookmarkStart w:id="22"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671ECCA4" w14:textId="1C8286DA"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21"/>
      <w:bookmarkEnd w:id="22"/>
    </w:p>
    <w:p w14:paraId="3ABD2372" w14:textId="41750391"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RAN1#117 meeting, Chairman notes </w:t>
      </w:r>
    </w:p>
    <w:p w14:paraId="60D11975" w14:textId="3024B03F" w:rsidR="0017201A" w:rsidRDefault="0017201A" w:rsidP="007537D2">
      <w:pPr>
        <w:widowControl/>
        <w:numPr>
          <w:ilvl w:val="0"/>
          <w:numId w:val="19"/>
        </w:numPr>
        <w:spacing w:after="120"/>
        <w:jc w:val="left"/>
        <w:rPr>
          <w:rFonts w:ascii="Times New Roman" w:eastAsia="Times New Roman" w:hAnsi="Times New Roman" w:cs="Times New Roman"/>
          <w:kern w:val="0"/>
          <w:sz w:val="20"/>
          <w:szCs w:val="20"/>
          <w:lang w:eastAsia="en-US"/>
        </w:rPr>
      </w:pPr>
      <w:r>
        <w:rPr>
          <w:rFonts w:ascii="Times New Roman" w:hAnsi="Times New Roman"/>
          <w:bCs/>
          <w:sz w:val="20"/>
          <w:szCs w:val="18"/>
        </w:rPr>
        <w:t>3GPP R</w:t>
      </w:r>
      <w:r w:rsidRPr="006437E6">
        <w:rPr>
          <w:rFonts w:ascii="Times New Roman" w:hAnsi="Times New Roman"/>
          <w:bCs/>
          <w:sz w:val="20"/>
          <w:szCs w:val="18"/>
        </w:rPr>
        <w:t>AN2#126</w:t>
      </w:r>
      <w:r>
        <w:rPr>
          <w:rFonts w:ascii="Times New Roman" w:hAnsi="Times New Roman"/>
          <w:bCs/>
          <w:sz w:val="20"/>
          <w:szCs w:val="18"/>
        </w:rPr>
        <w:t xml:space="preserve"> meeting, Chairman notes</w:t>
      </w:r>
    </w:p>
    <w:p w14:paraId="70B1DD63" w14:textId="0B769F7C" w:rsidR="007537D2" w:rsidRDefault="007537D2" w:rsidP="007537D2">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RP-234056,</w:t>
      </w:r>
      <w:r>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New WID: Low-power wake-up signal and receiver for NR (LP-WUS/WUR)</w:t>
      </w:r>
    </w:p>
    <w:p w14:paraId="3C4DF343" w14:textId="0D6F0E34" w:rsidR="001D78AB" w:rsidRDefault="001D78AB"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68447D">
        <w:rPr>
          <w:rFonts w:ascii="Times New Roman" w:eastAsia="Times New Roman" w:hAnsi="Times New Roman" w:cs="Times New Roman"/>
          <w:kern w:val="0"/>
          <w:sz w:val="20"/>
          <w:szCs w:val="20"/>
          <w:lang w:eastAsia="en-US"/>
        </w:rPr>
        <w:t>R1-2304500, Evaluation methodologies and results for LP-WUS/WUR, vivo</w:t>
      </w:r>
    </w:p>
    <w:p w14:paraId="7880A213" w14:textId="0E5A2CF6" w:rsidR="00A71F2D" w:rsidRPr="00D654E3" w:rsidRDefault="00A71F2D"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A71F2D">
        <w:rPr>
          <w:rFonts w:ascii="Times New Roman" w:hAnsi="Times New Roman" w:cs="Times New Roman"/>
          <w:kern w:val="0"/>
          <w:sz w:val="20"/>
          <w:szCs w:val="20"/>
        </w:rPr>
        <w:t>R1-2404186</w:t>
      </w:r>
      <w:r>
        <w:rPr>
          <w:rFonts w:ascii="Times New Roman" w:hAnsi="Times New Roman" w:cs="Times New Roman"/>
          <w:kern w:val="0"/>
          <w:sz w:val="20"/>
          <w:szCs w:val="20"/>
        </w:rPr>
        <w:t xml:space="preserve">, </w:t>
      </w:r>
      <w:r w:rsidRPr="00A71F2D">
        <w:rPr>
          <w:rFonts w:ascii="Times New Roman" w:hAnsi="Times New Roman" w:cs="Times New Roman"/>
          <w:kern w:val="0"/>
          <w:sz w:val="20"/>
          <w:szCs w:val="20"/>
        </w:rPr>
        <w:t>Discussion on LP-WUS and LP-SS design</w:t>
      </w:r>
      <w:r>
        <w:rPr>
          <w:rFonts w:ascii="Times New Roman" w:hAnsi="Times New Roman" w:cs="Times New Roman"/>
          <w:kern w:val="0"/>
          <w:sz w:val="20"/>
          <w:szCs w:val="20"/>
        </w:rPr>
        <w:t xml:space="preserve">, vivo </w:t>
      </w:r>
    </w:p>
    <w:p w14:paraId="347B965C" w14:textId="04441BB8"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p w14:paraId="5FBC16DC" w14:textId="68F9D38B" w:rsidR="007D40CD" w:rsidRPr="00CF3EE3" w:rsidRDefault="00831CF4" w:rsidP="00CF3EE3">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cs="Times New Roman"/>
          <w:kern w:val="0"/>
          <w:sz w:val="36"/>
          <w:szCs w:val="20"/>
        </w:rPr>
      </w:pPr>
      <w:r w:rsidRPr="00D654E3">
        <w:rPr>
          <w:rFonts w:ascii="Arial" w:eastAsia="宋体" w:hAnsi="Arial" w:cs="Times New Roman"/>
          <w:kern w:val="0"/>
          <w:sz w:val="36"/>
          <w:szCs w:val="20"/>
        </w:rPr>
        <w:t>A</w:t>
      </w:r>
      <w:r w:rsidRPr="00D654E3">
        <w:rPr>
          <w:rFonts w:ascii="Arial" w:eastAsia="宋体" w:hAnsi="Arial" w:cs="Times New Roman" w:hint="eastAsia"/>
          <w:kern w:val="0"/>
          <w:sz w:val="36"/>
          <w:szCs w:val="20"/>
        </w:rPr>
        <w:t>ppendix</w:t>
      </w:r>
    </w:p>
    <w:p w14:paraId="38C50714" w14:textId="7E205200" w:rsidR="007D40CD" w:rsidRDefault="00F816F0" w:rsidP="007D40CD">
      <w:pPr>
        <w:rPr>
          <w:rFonts w:ascii="Times New Roman" w:eastAsia="等线" w:hAnsi="Times New Roman"/>
          <w:b/>
          <w:bCs/>
          <w:szCs w:val="20"/>
        </w:rPr>
      </w:pPr>
      <w:r>
        <w:rPr>
          <w:rFonts w:ascii="Times New Roman" w:eastAsia="等线" w:hAnsi="Times New Roman"/>
          <w:b/>
          <w:bCs/>
          <w:szCs w:val="20"/>
        </w:rPr>
        <w:t xml:space="preserve">Further details </w:t>
      </w:r>
      <w:r w:rsidR="004C4D00">
        <w:rPr>
          <w:rFonts w:ascii="Times New Roman" w:eastAsia="等线" w:hAnsi="Times New Roman"/>
          <w:b/>
          <w:bCs/>
          <w:szCs w:val="20"/>
        </w:rPr>
        <w:t>on the s</w:t>
      </w:r>
      <w:r>
        <w:rPr>
          <w:rFonts w:ascii="Times New Roman" w:eastAsia="等线" w:hAnsi="Times New Roman"/>
          <w:b/>
          <w:bCs/>
          <w:szCs w:val="20"/>
        </w:rPr>
        <w:t>imulations</w:t>
      </w:r>
    </w:p>
    <w:p w14:paraId="1C4DEC75" w14:textId="03820C7D" w:rsidR="00F816F0" w:rsidRDefault="00F816F0" w:rsidP="00CF3EE3">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or option 1-1 (i.e. LP-WUS to replace DCP)</w:t>
      </w:r>
      <w:r w:rsidR="00804570">
        <w:rPr>
          <w:rFonts w:ascii="Times New Roman" w:eastAsia="宋体" w:hAnsi="Times New Roman" w:cs="Times New Roman"/>
          <w:kern w:val="0"/>
          <w:sz w:val="20"/>
          <w:szCs w:val="24"/>
        </w:rPr>
        <w:t>, t</w:t>
      </w:r>
      <w:r w:rsidR="008B317C">
        <w:rPr>
          <w:rFonts w:ascii="Times New Roman" w:eastAsia="宋体" w:hAnsi="Times New Roman" w:cs="Times New Roman"/>
          <w:kern w:val="0"/>
          <w:sz w:val="20"/>
          <w:szCs w:val="24"/>
        </w:rPr>
        <w:t xml:space="preserve">he offset between LP-WUS monitoring occasion and </w:t>
      </w:r>
      <w:r>
        <w:rPr>
          <w:rFonts w:ascii="Times New Roman" w:eastAsia="宋体" w:hAnsi="Times New Roman" w:cs="Times New Roman"/>
          <w:kern w:val="0"/>
          <w:sz w:val="20"/>
          <w:szCs w:val="24"/>
        </w:rPr>
        <w:t xml:space="preserve">the corresponding </w:t>
      </w:r>
      <w:r w:rsidR="008B317C">
        <w:rPr>
          <w:rFonts w:ascii="Times New Roman" w:eastAsia="宋体" w:hAnsi="Times New Roman" w:cs="Times New Roman"/>
          <w:kern w:val="0"/>
          <w:sz w:val="20"/>
          <w:szCs w:val="24"/>
        </w:rPr>
        <w:t xml:space="preserve">DRX </w:t>
      </w:r>
      <w:proofErr w:type="spellStart"/>
      <w:r w:rsidR="008B317C">
        <w:rPr>
          <w:rFonts w:ascii="Times New Roman" w:eastAsia="宋体" w:hAnsi="Times New Roman" w:cs="Times New Roman"/>
          <w:kern w:val="0"/>
          <w:sz w:val="20"/>
          <w:szCs w:val="24"/>
        </w:rPr>
        <w:t>onduration</w:t>
      </w:r>
      <w:proofErr w:type="spellEnd"/>
      <w:r w:rsidR="008B317C">
        <w:rPr>
          <w:rFonts w:ascii="Times New Roman" w:eastAsia="宋体" w:hAnsi="Times New Roman" w:cs="Times New Roman"/>
          <w:kern w:val="0"/>
          <w:sz w:val="20"/>
          <w:szCs w:val="24"/>
        </w:rPr>
        <w:t xml:space="preserve"> is 3ms</w:t>
      </w:r>
      <w:r w:rsidR="006C3A8D">
        <w:rPr>
          <w:rFonts w:ascii="Times New Roman" w:eastAsia="宋体" w:hAnsi="Times New Roman" w:cs="Times New Roman"/>
          <w:kern w:val="0"/>
          <w:sz w:val="20"/>
          <w:szCs w:val="24"/>
        </w:rPr>
        <w:t xml:space="preserve"> and the window of LP-WUS monitoring is 1ms</w:t>
      </w:r>
      <w:r w:rsidR="008B317C">
        <w:rPr>
          <w:rFonts w:ascii="Times New Roman" w:eastAsia="宋体" w:hAnsi="Times New Roman" w:cs="Times New Roman"/>
          <w:kern w:val="0"/>
          <w:sz w:val="20"/>
          <w:szCs w:val="24"/>
        </w:rPr>
        <w:t>.</w:t>
      </w:r>
      <w:r w:rsidR="009168FE">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Due to the short time offset, the MR has to ramp up from deep-sleep to light-sleep even before the LP-WUS monitoring in order to fulfill the 3ms wake-up latency if a positive LP-WUS is detected. However, if no positive LP-WUS is detected, MR can enter deep-sleep again but during this procedure, the MR sleep transition actually consumes additional power</w:t>
      </w:r>
      <w:r w:rsidR="00804570">
        <w:rPr>
          <w:rFonts w:ascii="Times New Roman" w:eastAsia="宋体" w:hAnsi="Times New Roman" w:cs="Times New Roman"/>
          <w:kern w:val="0"/>
          <w:sz w:val="20"/>
          <w:szCs w:val="24"/>
        </w:rPr>
        <w:t xml:space="preserve">, as shown in the upper part of the figure below. </w:t>
      </w:r>
    </w:p>
    <w:p w14:paraId="799BC89B" w14:textId="1677313A" w:rsidR="00F816F0" w:rsidRDefault="00F816F0" w:rsidP="00CF3EE3">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 xml:space="preserve">n the other hand, for LP-WUS to trigger MR PDCCH monitoring (i.e. option 1-2-2), MR does not have to have the above “sleep-state transition”, in other words, the </w:t>
      </w:r>
      <w:r w:rsidR="003F6FED">
        <w:rPr>
          <w:rFonts w:ascii="Times New Roman" w:eastAsia="宋体" w:hAnsi="Times New Roman" w:cs="Times New Roman"/>
          <w:kern w:val="0"/>
          <w:sz w:val="20"/>
          <w:szCs w:val="24"/>
        </w:rPr>
        <w:t>MR is only wake-up from deep-sleep when triggered by positive LP-WUS detected</w:t>
      </w:r>
      <w:r w:rsidR="00804570">
        <w:rPr>
          <w:rFonts w:ascii="Times New Roman" w:eastAsia="宋体" w:hAnsi="Times New Roman" w:cs="Times New Roman"/>
          <w:kern w:val="0"/>
          <w:sz w:val="20"/>
          <w:szCs w:val="24"/>
        </w:rPr>
        <w:t>, as shown in the lower part of the figure below.</w:t>
      </w:r>
    </w:p>
    <w:p w14:paraId="2A508FF0" w14:textId="02672F7C" w:rsidR="00427ED7" w:rsidRDefault="003143B9" w:rsidP="00D60D66">
      <w:pPr>
        <w:jc w:val="center"/>
        <w:rPr>
          <w:rFonts w:ascii="Times New Roman" w:eastAsia="等线" w:hAnsi="Times New Roman"/>
          <w:b/>
          <w:bCs/>
          <w:szCs w:val="20"/>
        </w:rPr>
      </w:pPr>
      <w:r>
        <w:object w:dxaOrig="18120" w:dyaOrig="10515" w14:anchorId="556D1B08">
          <v:shape id="_x0000_i1027" type="#_x0000_t75" style="width:397.4pt;height:230.95pt" o:ole="">
            <v:imagedata r:id="rId19" o:title=""/>
          </v:shape>
          <o:OLEObject Type="Embed" ProgID="Visio.Drawing.15" ShapeID="_x0000_i1027" DrawAspect="Content" ObjectID="_1784732827" r:id="rId20"/>
        </w:object>
      </w:r>
    </w:p>
    <w:p w14:paraId="09C9C9CC" w14:textId="77777777" w:rsidR="007D40CD" w:rsidRDefault="007D40CD" w:rsidP="00CF3EE3">
      <w:pPr>
        <w:ind w:firstLineChars="200" w:firstLine="420"/>
        <w:rPr>
          <w:rFonts w:ascii="Times New Roman" w:eastAsia="等线" w:hAnsi="Times New Roman"/>
          <w:b/>
          <w:bCs/>
          <w:szCs w:val="20"/>
        </w:rPr>
      </w:pPr>
    </w:p>
    <w:p w14:paraId="39195981" w14:textId="77777777" w:rsidR="007D40CD" w:rsidRDefault="007D40CD" w:rsidP="007D40CD">
      <w:pPr>
        <w:rPr>
          <w:rFonts w:ascii="Times New Roman" w:eastAsia="等线" w:hAnsi="Times New Roman"/>
          <w:b/>
          <w:bCs/>
          <w:szCs w:val="20"/>
        </w:rPr>
      </w:pPr>
    </w:p>
    <w:p w14:paraId="5149E13F" w14:textId="536B8AE3" w:rsidR="007D40CD" w:rsidRPr="00CF3EE3" w:rsidRDefault="007D40CD" w:rsidP="00CF3EE3">
      <w:pPr>
        <w:rPr>
          <w:rFonts w:ascii="Times New Roman" w:eastAsia="等线" w:hAnsi="Times New Roman"/>
          <w:b/>
          <w:bCs/>
          <w:szCs w:val="20"/>
        </w:rPr>
      </w:pPr>
      <w:r w:rsidRPr="00CF3EE3">
        <w:rPr>
          <w:rFonts w:ascii="Times New Roman" w:eastAsia="等线" w:hAnsi="Times New Roman"/>
          <w:b/>
          <w:bCs/>
          <w:szCs w:val="20"/>
        </w:rPr>
        <w:t>SLS assumptions</w:t>
      </w:r>
    </w:p>
    <w:tbl>
      <w:tblPr>
        <w:tblStyle w:val="TableGrid1"/>
        <w:tblW w:w="9060" w:type="dxa"/>
        <w:jc w:val="center"/>
        <w:tblLook w:val="04A0" w:firstRow="1" w:lastRow="0" w:firstColumn="1" w:lastColumn="0" w:noHBand="0" w:noVBand="1"/>
      </w:tblPr>
      <w:tblGrid>
        <w:gridCol w:w="2219"/>
        <w:gridCol w:w="6841"/>
      </w:tblGrid>
      <w:tr w:rsidR="00D654E3" w:rsidRPr="0088529D" w14:paraId="0013E120" w14:textId="77777777" w:rsidTr="00D77406">
        <w:trPr>
          <w:trHeight w:val="20"/>
          <w:jc w:val="center"/>
        </w:trPr>
        <w:tc>
          <w:tcPr>
            <w:tcW w:w="2219" w:type="dxa"/>
            <w:shd w:val="clear" w:color="auto" w:fill="8EAADB" w:themeFill="accent1" w:themeFillTint="99"/>
            <w:vAlign w:val="center"/>
          </w:tcPr>
          <w:p w14:paraId="295488AB" w14:textId="77777777" w:rsidR="00D654E3" w:rsidRPr="0088529D" w:rsidRDefault="00D654E3" w:rsidP="00D77406">
            <w:pPr>
              <w:rPr>
                <w:rFonts w:eastAsiaTheme="minorEastAsia"/>
                <w:b/>
              </w:rPr>
            </w:pPr>
            <w:r w:rsidRPr="0088529D">
              <w:rPr>
                <w:rFonts w:eastAsiaTheme="minorEastAsia"/>
                <w:b/>
              </w:rPr>
              <w:t>Parameter</w:t>
            </w:r>
          </w:p>
        </w:tc>
        <w:tc>
          <w:tcPr>
            <w:tcW w:w="6841" w:type="dxa"/>
            <w:shd w:val="clear" w:color="auto" w:fill="8EAADB" w:themeFill="accent1" w:themeFillTint="99"/>
            <w:vAlign w:val="center"/>
          </w:tcPr>
          <w:p w14:paraId="2B0BD5C0" w14:textId="77777777" w:rsidR="00D654E3" w:rsidRPr="0088529D" w:rsidRDefault="00D654E3" w:rsidP="00D77406">
            <w:pPr>
              <w:jc w:val="center"/>
              <w:rPr>
                <w:rFonts w:eastAsiaTheme="minorEastAsia"/>
                <w:b/>
              </w:rPr>
            </w:pPr>
            <w:r>
              <w:rPr>
                <w:rFonts w:eastAsiaTheme="minorEastAsia" w:hint="eastAsia"/>
                <w:b/>
              </w:rPr>
              <w:t>Indoor</w:t>
            </w:r>
            <w:r>
              <w:rPr>
                <w:rFonts w:eastAsiaTheme="minorEastAsia"/>
                <w:b/>
              </w:rPr>
              <w:t xml:space="preserve"> </w:t>
            </w:r>
            <w:r>
              <w:rPr>
                <w:rFonts w:eastAsiaTheme="minorEastAsia" w:hint="eastAsia"/>
                <w:b/>
              </w:rPr>
              <w:t>Hotspot</w:t>
            </w:r>
          </w:p>
        </w:tc>
      </w:tr>
      <w:tr w:rsidR="00D654E3" w:rsidRPr="0088529D" w14:paraId="1E48AF0C" w14:textId="77777777" w:rsidTr="00D77406">
        <w:trPr>
          <w:trHeight w:val="20"/>
          <w:jc w:val="center"/>
        </w:trPr>
        <w:tc>
          <w:tcPr>
            <w:tcW w:w="2219" w:type="dxa"/>
            <w:shd w:val="clear" w:color="auto" w:fill="auto"/>
            <w:vAlign w:val="center"/>
          </w:tcPr>
          <w:p w14:paraId="15B028D9" w14:textId="77777777" w:rsidR="00D654E3" w:rsidRPr="0088529D" w:rsidRDefault="00D654E3" w:rsidP="00D77406">
            <w:pPr>
              <w:rPr>
                <w:rFonts w:eastAsiaTheme="minorEastAsia"/>
              </w:rPr>
            </w:pPr>
            <w:r w:rsidRPr="0088529D">
              <w:rPr>
                <w:rFonts w:eastAsiaTheme="minorEastAsia"/>
              </w:rPr>
              <w:t>Scenarios</w:t>
            </w:r>
          </w:p>
        </w:tc>
        <w:tc>
          <w:tcPr>
            <w:tcW w:w="6841" w:type="dxa"/>
            <w:shd w:val="clear" w:color="auto" w:fill="auto"/>
            <w:vAlign w:val="center"/>
          </w:tcPr>
          <w:p w14:paraId="221BC45C" w14:textId="77777777" w:rsidR="00D654E3" w:rsidRPr="0088529D" w:rsidRDefault="00D654E3" w:rsidP="00D77406">
            <w:pPr>
              <w:rPr>
                <w:rFonts w:eastAsiaTheme="minorEastAsia"/>
              </w:rPr>
            </w:pPr>
            <w:r w:rsidRPr="0088529D">
              <w:rPr>
                <w:rFonts w:eastAsiaTheme="minorEastAsia"/>
              </w:rPr>
              <w:t>Indoor Hotspot</w:t>
            </w:r>
            <w:r w:rsidRPr="0088529D">
              <w:rPr>
                <w:rFonts w:eastAsiaTheme="minorEastAsia" w:hint="eastAsia"/>
              </w:rPr>
              <w:t>,</w:t>
            </w:r>
            <w:r w:rsidRPr="0088529D">
              <w:rPr>
                <w:rFonts w:eastAsiaTheme="minorEastAsia"/>
              </w:rPr>
              <w:t xml:space="preserve"> 12 nodes in 50 m x 120 m</w:t>
            </w:r>
          </w:p>
        </w:tc>
      </w:tr>
      <w:tr w:rsidR="00D654E3" w:rsidRPr="0088529D" w14:paraId="002C049B" w14:textId="77777777" w:rsidTr="00D77406">
        <w:trPr>
          <w:trHeight w:val="20"/>
          <w:jc w:val="center"/>
        </w:trPr>
        <w:tc>
          <w:tcPr>
            <w:tcW w:w="2219" w:type="dxa"/>
            <w:shd w:val="clear" w:color="auto" w:fill="auto"/>
            <w:vAlign w:val="center"/>
          </w:tcPr>
          <w:p w14:paraId="65701468" w14:textId="77777777" w:rsidR="00D654E3" w:rsidRPr="0088529D" w:rsidRDefault="00D654E3" w:rsidP="00D77406">
            <w:pPr>
              <w:rPr>
                <w:rFonts w:eastAsiaTheme="minorEastAsia"/>
              </w:rPr>
            </w:pPr>
            <w:r w:rsidRPr="0088529D">
              <w:t>Channel model</w:t>
            </w:r>
          </w:p>
        </w:tc>
        <w:tc>
          <w:tcPr>
            <w:tcW w:w="6841" w:type="dxa"/>
            <w:shd w:val="clear" w:color="auto" w:fill="auto"/>
            <w:vAlign w:val="center"/>
          </w:tcPr>
          <w:p w14:paraId="17CBCAB3" w14:textId="77777777" w:rsidR="00D654E3" w:rsidRPr="0039414E" w:rsidRDefault="00D654E3" w:rsidP="00D77406">
            <w:pPr>
              <w:rPr>
                <w:rFonts w:eastAsiaTheme="minorEastAsia"/>
              </w:rPr>
            </w:pPr>
            <w:r w:rsidRPr="0088529D">
              <w:t>InH</w:t>
            </w:r>
          </w:p>
        </w:tc>
      </w:tr>
      <w:tr w:rsidR="00D654E3" w:rsidRPr="0088529D" w14:paraId="27CA188C" w14:textId="77777777" w:rsidTr="00D77406">
        <w:trPr>
          <w:trHeight w:val="20"/>
          <w:jc w:val="center"/>
        </w:trPr>
        <w:tc>
          <w:tcPr>
            <w:tcW w:w="2219" w:type="dxa"/>
            <w:vAlign w:val="center"/>
          </w:tcPr>
          <w:p w14:paraId="33B95E0A" w14:textId="77777777" w:rsidR="00D654E3" w:rsidRPr="0088529D" w:rsidRDefault="00D654E3" w:rsidP="00D77406">
            <w:pPr>
              <w:rPr>
                <w:rFonts w:eastAsiaTheme="minorEastAsia"/>
              </w:rPr>
            </w:pPr>
            <w:r w:rsidRPr="0088529D">
              <w:rPr>
                <w:rFonts w:eastAsiaTheme="minorEastAsia"/>
              </w:rPr>
              <w:t>Carrier frequency</w:t>
            </w:r>
          </w:p>
        </w:tc>
        <w:tc>
          <w:tcPr>
            <w:tcW w:w="6841" w:type="dxa"/>
            <w:vAlign w:val="center"/>
          </w:tcPr>
          <w:p w14:paraId="69597428" w14:textId="77777777" w:rsidR="00D654E3" w:rsidRPr="0088529D" w:rsidRDefault="00D654E3" w:rsidP="00D77406">
            <w:pPr>
              <w:rPr>
                <w:rFonts w:eastAsiaTheme="minorEastAsia"/>
              </w:rPr>
            </w:pPr>
            <w:r w:rsidRPr="0088529D">
              <w:rPr>
                <w:rFonts w:eastAsiaTheme="minorEastAsia"/>
              </w:rPr>
              <w:t>4GHz</w:t>
            </w:r>
          </w:p>
        </w:tc>
      </w:tr>
      <w:tr w:rsidR="00D654E3" w:rsidRPr="0088529D" w14:paraId="38AC2DB2" w14:textId="77777777" w:rsidTr="00D77406">
        <w:trPr>
          <w:trHeight w:val="20"/>
          <w:jc w:val="center"/>
        </w:trPr>
        <w:tc>
          <w:tcPr>
            <w:tcW w:w="2219" w:type="dxa"/>
            <w:vAlign w:val="center"/>
          </w:tcPr>
          <w:p w14:paraId="0F1C698F" w14:textId="77777777" w:rsidR="00D654E3" w:rsidRPr="0088529D" w:rsidRDefault="00D654E3" w:rsidP="00D77406">
            <w:pPr>
              <w:rPr>
                <w:rFonts w:eastAsiaTheme="minorEastAsia"/>
              </w:rPr>
            </w:pPr>
            <w:r w:rsidRPr="0088529D">
              <w:rPr>
                <w:rFonts w:eastAsiaTheme="minorEastAsia"/>
              </w:rPr>
              <w:t xml:space="preserve">Bandwidth </w:t>
            </w:r>
          </w:p>
        </w:tc>
        <w:tc>
          <w:tcPr>
            <w:tcW w:w="6841" w:type="dxa"/>
            <w:vAlign w:val="center"/>
          </w:tcPr>
          <w:p w14:paraId="500A5D5A" w14:textId="77777777" w:rsidR="00D654E3" w:rsidRPr="0088529D" w:rsidRDefault="00D654E3" w:rsidP="00D77406">
            <w:pPr>
              <w:rPr>
                <w:rFonts w:eastAsiaTheme="minorEastAsia"/>
              </w:rPr>
            </w:pPr>
            <w:r w:rsidRPr="0088529D">
              <w:rPr>
                <w:rFonts w:eastAsiaTheme="minorEastAsia"/>
              </w:rPr>
              <w:t>100 MHz, 1.72% Guard Band</w:t>
            </w:r>
          </w:p>
        </w:tc>
      </w:tr>
      <w:tr w:rsidR="00D654E3" w:rsidRPr="0088529D" w14:paraId="436F1799" w14:textId="77777777" w:rsidTr="00D77406">
        <w:trPr>
          <w:trHeight w:val="20"/>
          <w:jc w:val="center"/>
        </w:trPr>
        <w:tc>
          <w:tcPr>
            <w:tcW w:w="2219" w:type="dxa"/>
            <w:vAlign w:val="center"/>
          </w:tcPr>
          <w:p w14:paraId="4061E400" w14:textId="77777777" w:rsidR="00D654E3" w:rsidRPr="0088529D" w:rsidRDefault="00D654E3" w:rsidP="00D77406">
            <w:pPr>
              <w:rPr>
                <w:rFonts w:eastAsiaTheme="minorEastAsia"/>
              </w:rPr>
            </w:pPr>
            <w:r w:rsidRPr="0088529D">
              <w:rPr>
                <w:rFonts w:eastAsiaTheme="minorEastAsia"/>
              </w:rPr>
              <w:t>Subcarrier spacing</w:t>
            </w:r>
          </w:p>
        </w:tc>
        <w:tc>
          <w:tcPr>
            <w:tcW w:w="6841" w:type="dxa"/>
            <w:vAlign w:val="center"/>
          </w:tcPr>
          <w:p w14:paraId="0674A1C8" w14:textId="77777777" w:rsidR="00D654E3" w:rsidRPr="0088529D" w:rsidRDefault="00D654E3" w:rsidP="00D77406">
            <w:pPr>
              <w:rPr>
                <w:rFonts w:eastAsiaTheme="minorEastAsia"/>
              </w:rPr>
            </w:pPr>
            <w:r w:rsidRPr="0088529D">
              <w:rPr>
                <w:rFonts w:eastAsiaTheme="minorEastAsia"/>
              </w:rPr>
              <w:t xml:space="preserve">30 </w:t>
            </w:r>
            <w:proofErr w:type="spellStart"/>
            <w:r w:rsidRPr="0088529D">
              <w:rPr>
                <w:rFonts w:eastAsiaTheme="minorEastAsia"/>
              </w:rPr>
              <w:t>KHz</w:t>
            </w:r>
            <w:proofErr w:type="spellEnd"/>
          </w:p>
        </w:tc>
      </w:tr>
      <w:tr w:rsidR="00D654E3" w:rsidRPr="0088529D" w14:paraId="7AC049D0" w14:textId="77777777" w:rsidTr="00D77406">
        <w:trPr>
          <w:trHeight w:val="20"/>
          <w:jc w:val="center"/>
        </w:trPr>
        <w:tc>
          <w:tcPr>
            <w:tcW w:w="2219" w:type="dxa"/>
            <w:vAlign w:val="center"/>
          </w:tcPr>
          <w:p w14:paraId="17E92D4A" w14:textId="77777777" w:rsidR="00D654E3" w:rsidRPr="0088529D" w:rsidRDefault="00D654E3" w:rsidP="00D77406">
            <w:pPr>
              <w:rPr>
                <w:rFonts w:eastAsiaTheme="minorEastAsia"/>
              </w:rPr>
            </w:pPr>
            <w:r w:rsidRPr="0088529D">
              <w:rPr>
                <w:rFonts w:eastAsiaTheme="minorEastAsia"/>
              </w:rPr>
              <w:t>Frame structure</w:t>
            </w:r>
          </w:p>
        </w:tc>
        <w:tc>
          <w:tcPr>
            <w:tcW w:w="6841" w:type="dxa"/>
            <w:vAlign w:val="center"/>
          </w:tcPr>
          <w:p w14:paraId="677B2827" w14:textId="77777777" w:rsidR="00D654E3" w:rsidRPr="0088529D" w:rsidRDefault="00D654E3" w:rsidP="00D77406">
            <w:pPr>
              <w:rPr>
                <w:rFonts w:eastAsiaTheme="minorEastAsia"/>
              </w:rPr>
            </w:pPr>
            <w:r w:rsidRPr="0088529D">
              <w:rPr>
                <w:rFonts w:eastAsiaTheme="minorEastAsia"/>
              </w:rPr>
              <w:t>DDDSU (S: 10D:2G:2U)</w:t>
            </w:r>
          </w:p>
        </w:tc>
      </w:tr>
      <w:tr w:rsidR="00D654E3" w:rsidRPr="0088529D" w14:paraId="04B26515" w14:textId="77777777" w:rsidTr="00D77406">
        <w:trPr>
          <w:trHeight w:val="20"/>
          <w:jc w:val="center"/>
        </w:trPr>
        <w:tc>
          <w:tcPr>
            <w:tcW w:w="2219" w:type="dxa"/>
            <w:vAlign w:val="center"/>
          </w:tcPr>
          <w:p w14:paraId="3DDCB51C" w14:textId="77777777" w:rsidR="00D654E3" w:rsidRPr="0088529D" w:rsidRDefault="00D654E3" w:rsidP="00D77406">
            <w:pPr>
              <w:rPr>
                <w:rFonts w:eastAsiaTheme="minorEastAsia"/>
              </w:rPr>
            </w:pPr>
            <w:r w:rsidRPr="0088529D">
              <w:rPr>
                <w:rFonts w:eastAsiaTheme="minorEastAsia"/>
              </w:rPr>
              <w:t xml:space="preserve">BS Antennas </w:t>
            </w:r>
          </w:p>
          <w:p w14:paraId="571CD973" w14:textId="77777777" w:rsidR="00D654E3" w:rsidRPr="0088529D" w:rsidRDefault="00D654E3" w:rsidP="00D77406">
            <w:pPr>
              <w:rPr>
                <w:rFonts w:eastAsiaTheme="minorEastAsia"/>
              </w:rPr>
            </w:pPr>
            <w:r w:rsidRPr="0088529D">
              <w:rPr>
                <w:rFonts w:eastAsiaTheme="minorEastAsia"/>
              </w:rPr>
              <w:t>(</w:t>
            </w:r>
            <w:proofErr w:type="spellStart"/>
            <w:proofErr w:type="gramStart"/>
            <w:r w:rsidRPr="0088529D">
              <w:rPr>
                <w:rFonts w:eastAsiaTheme="minorEastAsia"/>
              </w:rPr>
              <w:t>M,N</w:t>
            </w:r>
            <w:proofErr w:type="gramEnd"/>
            <w:r w:rsidRPr="0088529D">
              <w:rPr>
                <w:rFonts w:eastAsiaTheme="minorEastAsia"/>
              </w:rPr>
              <w:t>,P,Mg,Ng;Mp,Np</w:t>
            </w:r>
            <w:proofErr w:type="spellEnd"/>
            <w:r w:rsidRPr="0088529D">
              <w:rPr>
                <w:rFonts w:eastAsiaTheme="minorEastAsia"/>
              </w:rPr>
              <w:t>)</w:t>
            </w:r>
          </w:p>
        </w:tc>
        <w:tc>
          <w:tcPr>
            <w:tcW w:w="6841" w:type="dxa"/>
            <w:vAlign w:val="center"/>
          </w:tcPr>
          <w:p w14:paraId="08CEE84C" w14:textId="77777777" w:rsidR="00D654E3" w:rsidRPr="0088529D" w:rsidRDefault="00D654E3" w:rsidP="00D77406">
            <w:pPr>
              <w:rPr>
                <w:rFonts w:eastAsiaTheme="minorEastAsia"/>
              </w:rPr>
            </w:pPr>
            <w:r w:rsidRPr="0088529D">
              <w:rPr>
                <w:rFonts w:eastAsiaTheme="minorEastAsia"/>
              </w:rPr>
              <w:t>For 32T: (4,4,2,1,1;4,4)</w:t>
            </w:r>
            <w:r w:rsidRPr="0088529D">
              <w:rPr>
                <w:rFonts w:eastAsiaTheme="minorEastAsia" w:hint="eastAsia"/>
              </w:rPr>
              <w:t>,</w:t>
            </w:r>
            <w:r w:rsidRPr="0088529D">
              <w:rPr>
                <w:rFonts w:eastAsiaTheme="minorEastAsia"/>
              </w:rPr>
              <w:t xml:space="preserve"> </w:t>
            </w:r>
            <w:r w:rsidRPr="0088529D">
              <w:t>(</w:t>
            </w:r>
            <w:proofErr w:type="spellStart"/>
            <w:proofErr w:type="gramStart"/>
            <w:r w:rsidRPr="0088529D">
              <w:t>dH,dV</w:t>
            </w:r>
            <w:proofErr w:type="spellEnd"/>
            <w:proofErr w:type="gramEnd"/>
            <w:r w:rsidRPr="0088529D">
              <w:t>) = (0.5, 0.5)λ</w:t>
            </w:r>
          </w:p>
        </w:tc>
      </w:tr>
      <w:tr w:rsidR="00D654E3" w:rsidRPr="0088529D" w14:paraId="0B3B0CE4" w14:textId="77777777" w:rsidTr="00D77406">
        <w:trPr>
          <w:trHeight w:val="20"/>
          <w:jc w:val="center"/>
        </w:trPr>
        <w:tc>
          <w:tcPr>
            <w:tcW w:w="2219" w:type="dxa"/>
            <w:vAlign w:val="center"/>
          </w:tcPr>
          <w:p w14:paraId="4ADC9651" w14:textId="77777777" w:rsidR="00D654E3" w:rsidRPr="0088529D" w:rsidRDefault="00D654E3" w:rsidP="00D77406">
            <w:pPr>
              <w:rPr>
                <w:rFonts w:eastAsiaTheme="minorEastAsia"/>
              </w:rPr>
            </w:pPr>
            <w:r w:rsidRPr="0088529D">
              <w:rPr>
                <w:rFonts w:eastAsiaTheme="minorEastAsia"/>
              </w:rPr>
              <w:t xml:space="preserve">UE Antennas </w:t>
            </w:r>
          </w:p>
          <w:p w14:paraId="0B7F8A67" w14:textId="77777777" w:rsidR="00D654E3" w:rsidRPr="0088529D" w:rsidRDefault="00D654E3" w:rsidP="00D77406">
            <w:pPr>
              <w:rPr>
                <w:rFonts w:eastAsiaTheme="minorEastAsia"/>
              </w:rPr>
            </w:pPr>
            <w:r w:rsidRPr="0088529D">
              <w:rPr>
                <w:rFonts w:eastAsiaTheme="minorEastAsia"/>
              </w:rPr>
              <w:t>(</w:t>
            </w:r>
            <w:proofErr w:type="spellStart"/>
            <w:proofErr w:type="gramStart"/>
            <w:r w:rsidRPr="0088529D">
              <w:rPr>
                <w:rFonts w:eastAsiaTheme="minorEastAsia"/>
              </w:rPr>
              <w:t>M,N</w:t>
            </w:r>
            <w:proofErr w:type="gramEnd"/>
            <w:r w:rsidRPr="0088529D">
              <w:rPr>
                <w:rFonts w:eastAsiaTheme="minorEastAsia"/>
              </w:rPr>
              <w:t>,P,Mg,Ng;Mp,Np</w:t>
            </w:r>
            <w:proofErr w:type="spellEnd"/>
            <w:r w:rsidRPr="0088529D">
              <w:rPr>
                <w:rFonts w:eastAsiaTheme="minorEastAsia"/>
              </w:rPr>
              <w:t>)</w:t>
            </w:r>
          </w:p>
        </w:tc>
        <w:tc>
          <w:tcPr>
            <w:tcW w:w="6841" w:type="dxa"/>
            <w:vAlign w:val="center"/>
          </w:tcPr>
          <w:p w14:paraId="36ED5741" w14:textId="77777777" w:rsidR="00D654E3" w:rsidRPr="0088529D" w:rsidRDefault="00D654E3" w:rsidP="00D77406">
            <w:pPr>
              <w:rPr>
                <w:rFonts w:eastAsiaTheme="minorEastAsia"/>
                <w:lang w:val="fr-FR"/>
              </w:rPr>
            </w:pPr>
            <w:r w:rsidRPr="0088529D">
              <w:rPr>
                <w:rFonts w:eastAsiaTheme="minorEastAsia"/>
                <w:lang w:val="fr-FR"/>
              </w:rPr>
              <w:t xml:space="preserve">2T/4R, (M, N, P, Mg, Ng; Mp, Np) = (1,1/2,2,1,1;1,1/2), </w:t>
            </w:r>
          </w:p>
          <w:p w14:paraId="4A39172E" w14:textId="77777777" w:rsidR="00D654E3" w:rsidRPr="0088529D" w:rsidRDefault="00D654E3" w:rsidP="00D77406">
            <w:pPr>
              <w:rPr>
                <w:rFonts w:eastAsiaTheme="minorEastAsia"/>
                <w:lang w:val="fr-FR"/>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D654E3" w:rsidRPr="0088529D" w14:paraId="3820F116" w14:textId="77777777" w:rsidTr="00D77406">
        <w:trPr>
          <w:trHeight w:val="20"/>
          <w:jc w:val="center"/>
        </w:trPr>
        <w:tc>
          <w:tcPr>
            <w:tcW w:w="2219" w:type="dxa"/>
            <w:vAlign w:val="center"/>
          </w:tcPr>
          <w:p w14:paraId="736A3DBF" w14:textId="77777777" w:rsidR="00D654E3" w:rsidRPr="0088529D" w:rsidRDefault="00D654E3" w:rsidP="00D77406">
            <w:pPr>
              <w:rPr>
                <w:rFonts w:eastAsiaTheme="minorEastAsia"/>
              </w:rPr>
            </w:pPr>
            <w:r w:rsidRPr="0088529D">
              <w:rPr>
                <w:rFonts w:eastAsiaTheme="minorEastAsia"/>
              </w:rPr>
              <w:t>BS antenna pattern</w:t>
            </w:r>
          </w:p>
        </w:tc>
        <w:tc>
          <w:tcPr>
            <w:tcW w:w="6841" w:type="dxa"/>
            <w:vAlign w:val="center"/>
          </w:tcPr>
          <w:p w14:paraId="4DCFCE0F" w14:textId="77777777" w:rsidR="00D654E3" w:rsidRPr="0088529D" w:rsidRDefault="00D654E3" w:rsidP="00D77406">
            <w:pPr>
              <w:rPr>
                <w:rFonts w:eastAsiaTheme="minorEastAsia"/>
              </w:rPr>
            </w:pPr>
            <w:r w:rsidRPr="0088529D">
              <w:rPr>
                <w:rFonts w:eastAsiaTheme="minorEastAsia"/>
              </w:rPr>
              <w:t xml:space="preserve">Ceiling-mount pattern, 5 </w:t>
            </w:r>
            <w:proofErr w:type="spellStart"/>
            <w:r w:rsidRPr="0088529D">
              <w:rPr>
                <w:rFonts w:eastAsiaTheme="minorEastAsia"/>
              </w:rPr>
              <w:t>dBi</w:t>
            </w:r>
            <w:proofErr w:type="spellEnd"/>
          </w:p>
        </w:tc>
      </w:tr>
      <w:tr w:rsidR="00D654E3" w:rsidRPr="0088529D" w14:paraId="2AE93CEA" w14:textId="77777777" w:rsidTr="00D77406">
        <w:trPr>
          <w:trHeight w:val="20"/>
          <w:jc w:val="center"/>
        </w:trPr>
        <w:tc>
          <w:tcPr>
            <w:tcW w:w="2219" w:type="dxa"/>
            <w:vAlign w:val="center"/>
          </w:tcPr>
          <w:p w14:paraId="62CDB873" w14:textId="77777777" w:rsidR="00D654E3" w:rsidRPr="0088529D" w:rsidRDefault="00D654E3" w:rsidP="00D77406">
            <w:pPr>
              <w:rPr>
                <w:rFonts w:eastAsiaTheme="minorEastAsia"/>
              </w:rPr>
            </w:pPr>
            <w:r w:rsidRPr="0088529D">
              <w:rPr>
                <w:rFonts w:eastAsiaTheme="minorEastAsia"/>
              </w:rPr>
              <w:t>UE antenna pattern</w:t>
            </w:r>
          </w:p>
        </w:tc>
        <w:tc>
          <w:tcPr>
            <w:tcW w:w="6841" w:type="dxa"/>
            <w:vAlign w:val="center"/>
          </w:tcPr>
          <w:p w14:paraId="0929FD5B" w14:textId="77777777" w:rsidR="00D654E3" w:rsidRPr="0088529D" w:rsidRDefault="00D654E3" w:rsidP="00D77406">
            <w:pPr>
              <w:rPr>
                <w:rFonts w:eastAsiaTheme="minorEastAsia"/>
              </w:rPr>
            </w:pPr>
            <w:r w:rsidRPr="0088529D">
              <w:rPr>
                <w:rFonts w:eastAsiaTheme="minorEastAsia"/>
              </w:rPr>
              <w:t xml:space="preserve">Omnidirectional, 0 </w:t>
            </w:r>
            <w:proofErr w:type="spellStart"/>
            <w:r w:rsidRPr="0088529D">
              <w:rPr>
                <w:rFonts w:eastAsiaTheme="minorEastAsia"/>
              </w:rPr>
              <w:t>dBi</w:t>
            </w:r>
            <w:proofErr w:type="spellEnd"/>
          </w:p>
        </w:tc>
      </w:tr>
      <w:tr w:rsidR="00D654E3" w:rsidRPr="0088529D" w14:paraId="3CDA8A2E" w14:textId="77777777" w:rsidTr="00D77406">
        <w:trPr>
          <w:trHeight w:val="20"/>
          <w:jc w:val="center"/>
        </w:trPr>
        <w:tc>
          <w:tcPr>
            <w:tcW w:w="2219" w:type="dxa"/>
            <w:vAlign w:val="center"/>
          </w:tcPr>
          <w:p w14:paraId="50D2A0F8" w14:textId="77777777" w:rsidR="00D654E3" w:rsidRPr="0088529D" w:rsidRDefault="00D654E3" w:rsidP="00D77406">
            <w:pPr>
              <w:rPr>
                <w:rFonts w:eastAsiaTheme="minorEastAsia"/>
              </w:rPr>
            </w:pPr>
            <w:r w:rsidRPr="0088529D">
              <w:rPr>
                <w:rFonts w:eastAsiaTheme="minorEastAsia"/>
              </w:rPr>
              <w:t>BS Power</w:t>
            </w:r>
          </w:p>
        </w:tc>
        <w:tc>
          <w:tcPr>
            <w:tcW w:w="6841" w:type="dxa"/>
            <w:vAlign w:val="center"/>
          </w:tcPr>
          <w:p w14:paraId="3B761A45" w14:textId="5B8C32CD" w:rsidR="00D654E3" w:rsidRPr="0088529D" w:rsidRDefault="00D654E3" w:rsidP="00D77406">
            <w:pPr>
              <w:rPr>
                <w:rFonts w:eastAsiaTheme="minorEastAsia"/>
              </w:rPr>
            </w:pPr>
            <w:r w:rsidRPr="0088529D">
              <w:rPr>
                <w:rFonts w:eastAsiaTheme="minorEastAsia"/>
              </w:rPr>
              <w:t>24 dBm per 20MHz</w:t>
            </w:r>
            <w:r>
              <w:rPr>
                <w:rFonts w:eastAsiaTheme="minorEastAsia"/>
              </w:rPr>
              <w:t xml:space="preserve"> </w:t>
            </w:r>
          </w:p>
        </w:tc>
      </w:tr>
      <w:tr w:rsidR="00D654E3" w:rsidRPr="0088529D" w14:paraId="3A904738" w14:textId="77777777" w:rsidTr="00D77406">
        <w:trPr>
          <w:trHeight w:val="20"/>
          <w:jc w:val="center"/>
        </w:trPr>
        <w:tc>
          <w:tcPr>
            <w:tcW w:w="2219" w:type="dxa"/>
            <w:vAlign w:val="center"/>
          </w:tcPr>
          <w:p w14:paraId="26F3DAA2" w14:textId="77777777" w:rsidR="00D654E3" w:rsidRPr="0088529D" w:rsidRDefault="00D654E3" w:rsidP="00D77406">
            <w:pPr>
              <w:rPr>
                <w:rFonts w:eastAsiaTheme="minorEastAsia"/>
              </w:rPr>
            </w:pPr>
            <w:r w:rsidRPr="0088529D">
              <w:rPr>
                <w:rFonts w:eastAsiaTheme="minorEastAsia"/>
              </w:rPr>
              <w:t>UE max Power</w:t>
            </w:r>
          </w:p>
        </w:tc>
        <w:tc>
          <w:tcPr>
            <w:tcW w:w="6841" w:type="dxa"/>
            <w:vAlign w:val="center"/>
          </w:tcPr>
          <w:p w14:paraId="74173D1C" w14:textId="77777777" w:rsidR="00D654E3" w:rsidRPr="0088529D" w:rsidRDefault="00D654E3" w:rsidP="00D77406">
            <w:pPr>
              <w:rPr>
                <w:rFonts w:eastAsiaTheme="minorEastAsia"/>
              </w:rPr>
            </w:pPr>
            <w:r w:rsidRPr="0088529D">
              <w:rPr>
                <w:rFonts w:eastAsiaTheme="minorEastAsia"/>
              </w:rPr>
              <w:t>23 dBm</w:t>
            </w:r>
          </w:p>
        </w:tc>
      </w:tr>
      <w:tr w:rsidR="00D654E3" w:rsidRPr="0088529D" w14:paraId="77DE91B6" w14:textId="77777777" w:rsidTr="00D77406">
        <w:trPr>
          <w:trHeight w:val="20"/>
          <w:jc w:val="center"/>
        </w:trPr>
        <w:tc>
          <w:tcPr>
            <w:tcW w:w="2219" w:type="dxa"/>
            <w:vAlign w:val="center"/>
          </w:tcPr>
          <w:p w14:paraId="4C09067C" w14:textId="77777777" w:rsidR="00D654E3" w:rsidRPr="0088529D" w:rsidRDefault="00D654E3" w:rsidP="00D77406">
            <w:pPr>
              <w:rPr>
                <w:rFonts w:eastAsiaTheme="minorEastAsia"/>
              </w:rPr>
            </w:pPr>
            <w:r w:rsidRPr="0088529D">
              <w:t>UE Power</w:t>
            </w:r>
          </w:p>
        </w:tc>
        <w:tc>
          <w:tcPr>
            <w:tcW w:w="6841" w:type="dxa"/>
            <w:vAlign w:val="center"/>
          </w:tcPr>
          <w:p w14:paraId="114AA668" w14:textId="77777777" w:rsidR="00D654E3" w:rsidRPr="0088529D" w:rsidRDefault="00D654E3" w:rsidP="00D77406">
            <w:r w:rsidRPr="0088529D">
              <w:t xml:space="preserve">Max Tx power: 23 dBm, </w:t>
            </w:r>
            <w:r w:rsidRPr="0088529D">
              <w:rPr>
                <w:rFonts w:eastAsiaTheme="minorEastAsia"/>
              </w:rPr>
              <w:t>(P0 = -80, alpha = 0.8)</w:t>
            </w:r>
          </w:p>
        </w:tc>
      </w:tr>
      <w:tr w:rsidR="00D654E3" w:rsidRPr="0088529D" w14:paraId="630890E2" w14:textId="77777777" w:rsidTr="00D77406">
        <w:trPr>
          <w:trHeight w:val="20"/>
          <w:jc w:val="center"/>
        </w:trPr>
        <w:tc>
          <w:tcPr>
            <w:tcW w:w="2219" w:type="dxa"/>
            <w:vAlign w:val="center"/>
          </w:tcPr>
          <w:p w14:paraId="3088DA38" w14:textId="77777777" w:rsidR="00D654E3" w:rsidRPr="0088529D" w:rsidRDefault="00D654E3" w:rsidP="00D77406">
            <w:pPr>
              <w:rPr>
                <w:rFonts w:eastAsiaTheme="minorEastAsia"/>
              </w:rPr>
            </w:pPr>
            <w:r w:rsidRPr="0088529D">
              <w:t>ISD</w:t>
            </w:r>
          </w:p>
        </w:tc>
        <w:tc>
          <w:tcPr>
            <w:tcW w:w="6841" w:type="dxa"/>
            <w:vAlign w:val="center"/>
          </w:tcPr>
          <w:p w14:paraId="0D286DCA" w14:textId="77777777" w:rsidR="00D654E3" w:rsidRPr="0088529D" w:rsidRDefault="00D654E3" w:rsidP="00D77406">
            <w:r w:rsidRPr="0088529D">
              <w:t>20 m</w:t>
            </w:r>
          </w:p>
        </w:tc>
      </w:tr>
      <w:tr w:rsidR="00D654E3" w:rsidRPr="0088529D" w14:paraId="54BFE243" w14:textId="77777777" w:rsidTr="00D77406">
        <w:trPr>
          <w:trHeight w:val="20"/>
          <w:jc w:val="center"/>
        </w:trPr>
        <w:tc>
          <w:tcPr>
            <w:tcW w:w="2219" w:type="dxa"/>
            <w:vAlign w:val="center"/>
          </w:tcPr>
          <w:p w14:paraId="5AAB1846" w14:textId="77777777" w:rsidR="00D654E3" w:rsidRPr="0088529D" w:rsidRDefault="00D654E3" w:rsidP="00D77406">
            <w:pPr>
              <w:rPr>
                <w:rFonts w:eastAsiaTheme="minorEastAsia"/>
              </w:rPr>
            </w:pPr>
            <w:r w:rsidRPr="0088529D">
              <w:t>BS height</w:t>
            </w:r>
          </w:p>
        </w:tc>
        <w:tc>
          <w:tcPr>
            <w:tcW w:w="6841" w:type="dxa"/>
            <w:vAlign w:val="center"/>
          </w:tcPr>
          <w:p w14:paraId="70CF1E07" w14:textId="77777777" w:rsidR="00D654E3" w:rsidRPr="0088529D" w:rsidRDefault="00D654E3" w:rsidP="00D77406">
            <w:r w:rsidRPr="0088529D">
              <w:t>3 m</w:t>
            </w:r>
          </w:p>
        </w:tc>
      </w:tr>
      <w:tr w:rsidR="00D654E3" w:rsidRPr="0088529D" w14:paraId="13B0AE9E" w14:textId="77777777" w:rsidTr="00D77406">
        <w:trPr>
          <w:trHeight w:val="20"/>
          <w:jc w:val="center"/>
        </w:trPr>
        <w:tc>
          <w:tcPr>
            <w:tcW w:w="2219" w:type="dxa"/>
            <w:vAlign w:val="center"/>
          </w:tcPr>
          <w:p w14:paraId="6057F795" w14:textId="77777777" w:rsidR="00D654E3" w:rsidRPr="0088529D" w:rsidRDefault="00D654E3" w:rsidP="00D77406">
            <w:pPr>
              <w:rPr>
                <w:rFonts w:eastAsiaTheme="minorEastAsia"/>
              </w:rPr>
            </w:pPr>
            <w:r w:rsidRPr="0088529D">
              <w:t>UE height</w:t>
            </w:r>
          </w:p>
        </w:tc>
        <w:tc>
          <w:tcPr>
            <w:tcW w:w="6841" w:type="dxa"/>
            <w:vAlign w:val="center"/>
          </w:tcPr>
          <w:p w14:paraId="29C207C4" w14:textId="77777777" w:rsidR="00D654E3" w:rsidRPr="0088529D" w:rsidRDefault="00D654E3" w:rsidP="00D77406">
            <w:r w:rsidRPr="0088529D">
              <w:t>1.5 m</w:t>
            </w:r>
          </w:p>
        </w:tc>
      </w:tr>
      <w:tr w:rsidR="00D654E3" w:rsidRPr="0088529D" w14:paraId="3B990DE6" w14:textId="77777777" w:rsidTr="00D77406">
        <w:trPr>
          <w:trHeight w:val="20"/>
          <w:jc w:val="center"/>
        </w:trPr>
        <w:tc>
          <w:tcPr>
            <w:tcW w:w="2219" w:type="dxa"/>
            <w:vAlign w:val="center"/>
          </w:tcPr>
          <w:p w14:paraId="7C2790A7" w14:textId="77777777" w:rsidR="00D654E3" w:rsidRPr="0088529D" w:rsidRDefault="00D654E3" w:rsidP="00D77406">
            <w:pPr>
              <w:rPr>
                <w:rFonts w:eastAsiaTheme="minorEastAsia"/>
              </w:rPr>
            </w:pPr>
            <w:r w:rsidRPr="0088529D">
              <w:rPr>
                <w:rFonts w:eastAsiaTheme="minorEastAsia"/>
              </w:rPr>
              <w:t>Noise Figure</w:t>
            </w:r>
          </w:p>
        </w:tc>
        <w:tc>
          <w:tcPr>
            <w:tcW w:w="6841" w:type="dxa"/>
            <w:vAlign w:val="center"/>
          </w:tcPr>
          <w:p w14:paraId="14E54BC9" w14:textId="77777777" w:rsidR="00D654E3" w:rsidRPr="0088529D" w:rsidRDefault="00D654E3" w:rsidP="00D77406">
            <w:pPr>
              <w:rPr>
                <w:rFonts w:eastAsia="MS Mincho"/>
              </w:rPr>
            </w:pPr>
            <w:r w:rsidRPr="0088529D">
              <w:rPr>
                <w:rFonts w:eastAsia="MS Mincho"/>
              </w:rPr>
              <w:t>BS:5 dB, UE:9 dB</w:t>
            </w:r>
          </w:p>
        </w:tc>
      </w:tr>
      <w:tr w:rsidR="00D654E3" w:rsidRPr="0088529D" w14:paraId="5733C16C" w14:textId="77777777" w:rsidTr="00D77406">
        <w:trPr>
          <w:trHeight w:val="20"/>
          <w:jc w:val="center"/>
        </w:trPr>
        <w:tc>
          <w:tcPr>
            <w:tcW w:w="2219" w:type="dxa"/>
            <w:vAlign w:val="center"/>
          </w:tcPr>
          <w:p w14:paraId="79B70D03" w14:textId="77777777" w:rsidR="00D654E3" w:rsidRPr="0088529D" w:rsidRDefault="00D654E3" w:rsidP="00D77406">
            <w:pPr>
              <w:rPr>
                <w:rFonts w:eastAsiaTheme="minorEastAsia"/>
              </w:rPr>
            </w:pPr>
            <w:r w:rsidRPr="0088529D">
              <w:rPr>
                <w:rFonts w:eastAsiaTheme="minorEastAsia"/>
              </w:rPr>
              <w:t>Max MCS</w:t>
            </w:r>
          </w:p>
        </w:tc>
        <w:tc>
          <w:tcPr>
            <w:tcW w:w="6841" w:type="dxa"/>
            <w:vAlign w:val="center"/>
          </w:tcPr>
          <w:p w14:paraId="7E7B31D5" w14:textId="77777777" w:rsidR="00D654E3" w:rsidRPr="0088529D" w:rsidRDefault="00D654E3" w:rsidP="00D77406">
            <w:pPr>
              <w:rPr>
                <w:rFonts w:eastAsiaTheme="minorEastAsia"/>
              </w:rPr>
            </w:pPr>
            <w:r w:rsidRPr="0088529D">
              <w:rPr>
                <w:rFonts w:eastAsiaTheme="minorEastAsia"/>
              </w:rPr>
              <w:t>256QAM</w:t>
            </w:r>
          </w:p>
        </w:tc>
      </w:tr>
      <w:tr w:rsidR="00D654E3" w:rsidRPr="0088529D" w14:paraId="04A6A055" w14:textId="77777777" w:rsidTr="00D77406">
        <w:trPr>
          <w:trHeight w:val="20"/>
          <w:jc w:val="center"/>
        </w:trPr>
        <w:tc>
          <w:tcPr>
            <w:tcW w:w="2219" w:type="dxa"/>
            <w:vAlign w:val="center"/>
          </w:tcPr>
          <w:p w14:paraId="77902E9D" w14:textId="77777777" w:rsidR="00D654E3" w:rsidRPr="0088529D" w:rsidRDefault="00D654E3" w:rsidP="00D77406">
            <w:pPr>
              <w:rPr>
                <w:rFonts w:eastAsiaTheme="minorEastAsia"/>
              </w:rPr>
            </w:pPr>
            <w:r w:rsidRPr="0088529D">
              <w:rPr>
                <w:rFonts w:eastAsiaTheme="minorEastAsia"/>
              </w:rPr>
              <w:t>Device deployment</w:t>
            </w:r>
          </w:p>
        </w:tc>
        <w:tc>
          <w:tcPr>
            <w:tcW w:w="6841" w:type="dxa"/>
            <w:vAlign w:val="center"/>
          </w:tcPr>
          <w:p w14:paraId="715929D4" w14:textId="77777777" w:rsidR="00D654E3" w:rsidRPr="0088529D" w:rsidRDefault="00D654E3" w:rsidP="00D77406">
            <w:pPr>
              <w:rPr>
                <w:rFonts w:eastAsiaTheme="minorEastAsia"/>
              </w:rPr>
            </w:pPr>
            <w:r w:rsidRPr="0088529D">
              <w:rPr>
                <w:rFonts w:eastAsiaTheme="minorEastAsia"/>
              </w:rPr>
              <w:t>100% indoor</w:t>
            </w:r>
          </w:p>
        </w:tc>
      </w:tr>
      <w:tr w:rsidR="00D654E3" w:rsidRPr="0088529D" w14:paraId="497F5DD2" w14:textId="77777777" w:rsidTr="00D77406">
        <w:trPr>
          <w:trHeight w:val="20"/>
          <w:jc w:val="center"/>
        </w:trPr>
        <w:tc>
          <w:tcPr>
            <w:tcW w:w="2219" w:type="dxa"/>
            <w:vAlign w:val="center"/>
          </w:tcPr>
          <w:p w14:paraId="0761892A" w14:textId="77777777" w:rsidR="00D654E3" w:rsidRPr="0088529D" w:rsidRDefault="00D654E3" w:rsidP="00D77406">
            <w:pPr>
              <w:rPr>
                <w:rFonts w:eastAsiaTheme="minorEastAsia"/>
              </w:rPr>
            </w:pPr>
            <w:r w:rsidRPr="0088529D">
              <w:rPr>
                <w:rFonts w:eastAsiaTheme="minorEastAsia"/>
              </w:rPr>
              <w:t>Down-tilt</w:t>
            </w:r>
          </w:p>
        </w:tc>
        <w:tc>
          <w:tcPr>
            <w:tcW w:w="6841" w:type="dxa"/>
            <w:vAlign w:val="center"/>
          </w:tcPr>
          <w:p w14:paraId="43D7D125" w14:textId="77777777" w:rsidR="00D654E3" w:rsidRPr="0088529D" w:rsidRDefault="00D654E3" w:rsidP="00D77406">
            <w:pPr>
              <w:rPr>
                <w:rFonts w:eastAsiaTheme="minorEastAsia"/>
              </w:rPr>
            </w:pPr>
            <w:r w:rsidRPr="0088529D">
              <w:rPr>
                <w:rFonts w:eastAsiaTheme="minorEastAsia"/>
              </w:rPr>
              <w:t>90 degrees</w:t>
            </w:r>
          </w:p>
        </w:tc>
      </w:tr>
      <w:tr w:rsidR="00D654E3" w:rsidRPr="0088529D" w14:paraId="6B32563B" w14:textId="77777777" w:rsidTr="00D77406">
        <w:trPr>
          <w:trHeight w:val="20"/>
          <w:jc w:val="center"/>
        </w:trPr>
        <w:tc>
          <w:tcPr>
            <w:tcW w:w="2219" w:type="dxa"/>
          </w:tcPr>
          <w:p w14:paraId="363F11EA" w14:textId="77777777" w:rsidR="00D654E3" w:rsidRPr="0088529D" w:rsidRDefault="00D654E3" w:rsidP="00D77406">
            <w:pPr>
              <w:rPr>
                <w:rFonts w:eastAsiaTheme="minorEastAsia"/>
              </w:rPr>
            </w:pPr>
            <w:r w:rsidRPr="0088529D">
              <w:rPr>
                <w:color w:val="000000"/>
              </w:rPr>
              <w:t>BS receiver</w:t>
            </w:r>
          </w:p>
        </w:tc>
        <w:tc>
          <w:tcPr>
            <w:tcW w:w="6841" w:type="dxa"/>
            <w:vAlign w:val="center"/>
          </w:tcPr>
          <w:p w14:paraId="2C9F0292" w14:textId="77777777" w:rsidR="00D654E3" w:rsidRPr="0088529D" w:rsidRDefault="00D654E3" w:rsidP="00D77406">
            <w:pPr>
              <w:rPr>
                <w:color w:val="000000"/>
              </w:rPr>
            </w:pPr>
            <w:r w:rsidRPr="0088529D">
              <w:rPr>
                <w:color w:val="000000"/>
              </w:rPr>
              <w:t>MMSE-IRC</w:t>
            </w:r>
          </w:p>
        </w:tc>
      </w:tr>
      <w:tr w:rsidR="00D654E3" w:rsidRPr="0088529D" w14:paraId="760308EE" w14:textId="77777777" w:rsidTr="00D77406">
        <w:trPr>
          <w:trHeight w:val="20"/>
          <w:jc w:val="center"/>
        </w:trPr>
        <w:tc>
          <w:tcPr>
            <w:tcW w:w="2219" w:type="dxa"/>
          </w:tcPr>
          <w:p w14:paraId="0523024F" w14:textId="77777777" w:rsidR="00D654E3" w:rsidRPr="0088529D" w:rsidRDefault="00D654E3" w:rsidP="00D77406">
            <w:pPr>
              <w:rPr>
                <w:rFonts w:eastAsiaTheme="minorEastAsia"/>
              </w:rPr>
            </w:pPr>
            <w:r w:rsidRPr="0088529D">
              <w:rPr>
                <w:color w:val="000000"/>
              </w:rPr>
              <w:t>UE receiver</w:t>
            </w:r>
          </w:p>
        </w:tc>
        <w:tc>
          <w:tcPr>
            <w:tcW w:w="6841" w:type="dxa"/>
            <w:vAlign w:val="center"/>
          </w:tcPr>
          <w:p w14:paraId="2B1C4154" w14:textId="77777777" w:rsidR="00D654E3" w:rsidRPr="0088529D" w:rsidRDefault="00D654E3" w:rsidP="00D77406">
            <w:pPr>
              <w:rPr>
                <w:color w:val="000000"/>
              </w:rPr>
            </w:pPr>
            <w:r w:rsidRPr="0088529D">
              <w:rPr>
                <w:color w:val="000000"/>
              </w:rPr>
              <w:t>MMSE-IRC</w:t>
            </w:r>
          </w:p>
        </w:tc>
      </w:tr>
      <w:tr w:rsidR="00D654E3" w:rsidRPr="0088529D" w14:paraId="0A18FA5D" w14:textId="77777777" w:rsidTr="00D77406">
        <w:trPr>
          <w:trHeight w:val="20"/>
          <w:jc w:val="center"/>
        </w:trPr>
        <w:tc>
          <w:tcPr>
            <w:tcW w:w="2219" w:type="dxa"/>
          </w:tcPr>
          <w:p w14:paraId="6D7A955C" w14:textId="77777777" w:rsidR="00D654E3" w:rsidRPr="0088529D" w:rsidRDefault="00D654E3" w:rsidP="00D77406">
            <w:pPr>
              <w:rPr>
                <w:rFonts w:eastAsiaTheme="minorEastAsia"/>
              </w:rPr>
            </w:pPr>
            <w:r w:rsidRPr="0088529D">
              <w:rPr>
                <w:color w:val="000000"/>
              </w:rPr>
              <w:t>Channel estimation</w:t>
            </w:r>
          </w:p>
        </w:tc>
        <w:tc>
          <w:tcPr>
            <w:tcW w:w="6841" w:type="dxa"/>
            <w:vAlign w:val="center"/>
          </w:tcPr>
          <w:p w14:paraId="12C0D0DA" w14:textId="77777777" w:rsidR="00D654E3" w:rsidRPr="0088529D" w:rsidRDefault="00D654E3" w:rsidP="00D77406">
            <w:pPr>
              <w:rPr>
                <w:color w:val="000000"/>
              </w:rPr>
            </w:pPr>
            <w:r w:rsidRPr="0088529D">
              <w:rPr>
                <w:color w:val="000000"/>
              </w:rPr>
              <w:t>Realistic</w:t>
            </w:r>
          </w:p>
        </w:tc>
      </w:tr>
      <w:tr w:rsidR="00D654E3" w:rsidRPr="0088529D" w14:paraId="4D6524AA" w14:textId="77777777" w:rsidTr="00D77406">
        <w:trPr>
          <w:trHeight w:val="20"/>
          <w:jc w:val="center"/>
        </w:trPr>
        <w:tc>
          <w:tcPr>
            <w:tcW w:w="2219" w:type="dxa"/>
            <w:vAlign w:val="center"/>
          </w:tcPr>
          <w:p w14:paraId="7B4979FA" w14:textId="77777777" w:rsidR="00D654E3" w:rsidRPr="0088529D" w:rsidRDefault="00D654E3" w:rsidP="00D77406">
            <w:pPr>
              <w:rPr>
                <w:color w:val="000000"/>
              </w:rPr>
            </w:pPr>
            <w:r w:rsidRPr="0088529D">
              <w:t>Target BLER</w:t>
            </w:r>
          </w:p>
        </w:tc>
        <w:tc>
          <w:tcPr>
            <w:tcW w:w="6841" w:type="dxa"/>
            <w:vAlign w:val="center"/>
          </w:tcPr>
          <w:p w14:paraId="4CD974DD" w14:textId="77777777" w:rsidR="00D654E3" w:rsidRPr="0088529D" w:rsidRDefault="00D654E3" w:rsidP="00D77406">
            <w:r w:rsidRPr="0088529D">
              <w:t>10%</w:t>
            </w:r>
          </w:p>
        </w:tc>
      </w:tr>
      <w:tr w:rsidR="00D654E3" w:rsidRPr="0088529D" w14:paraId="7D7B7F56" w14:textId="77777777" w:rsidTr="00D77406">
        <w:trPr>
          <w:trHeight w:val="20"/>
          <w:jc w:val="center"/>
        </w:trPr>
        <w:tc>
          <w:tcPr>
            <w:tcW w:w="2219" w:type="dxa"/>
            <w:vAlign w:val="center"/>
          </w:tcPr>
          <w:p w14:paraId="3C3C7A8E" w14:textId="77777777" w:rsidR="00D654E3" w:rsidRPr="0088529D" w:rsidRDefault="00D654E3" w:rsidP="00D77406">
            <w:pPr>
              <w:rPr>
                <w:rFonts w:eastAsiaTheme="minorEastAsia"/>
              </w:rPr>
            </w:pPr>
            <w:r w:rsidRPr="0088529D">
              <w:rPr>
                <w:rFonts w:eastAsiaTheme="minorEastAsia"/>
              </w:rPr>
              <w:t>UE speed</w:t>
            </w:r>
          </w:p>
        </w:tc>
        <w:tc>
          <w:tcPr>
            <w:tcW w:w="6841" w:type="dxa"/>
            <w:vAlign w:val="center"/>
          </w:tcPr>
          <w:p w14:paraId="77366988" w14:textId="77777777" w:rsidR="00D654E3" w:rsidRPr="0088529D" w:rsidRDefault="00D654E3" w:rsidP="00D77406">
            <w:pPr>
              <w:rPr>
                <w:rFonts w:eastAsiaTheme="minorEastAsia"/>
              </w:rPr>
            </w:pPr>
            <w:r w:rsidRPr="0088529D">
              <w:rPr>
                <w:rFonts w:eastAsiaTheme="minorEastAsia"/>
              </w:rPr>
              <w:t>3 km/h</w:t>
            </w:r>
          </w:p>
        </w:tc>
      </w:tr>
    </w:tbl>
    <w:p w14:paraId="6441698E" w14:textId="6E82C782" w:rsidR="00D654E3" w:rsidRDefault="00D654E3" w:rsidP="00D654E3">
      <w:pPr>
        <w:rPr>
          <w:rFonts w:ascii="Times New Roman" w:hAnsi="Times New Roman"/>
          <w:b/>
          <w:bCs/>
          <w:sz w:val="20"/>
          <w:szCs w:val="21"/>
        </w:rPr>
      </w:pPr>
    </w:p>
    <w:p w14:paraId="2A2CB379" w14:textId="0B411C45" w:rsidR="00D654E3" w:rsidRDefault="004C4D00" w:rsidP="00D654E3">
      <w:pPr>
        <w:rPr>
          <w:rFonts w:ascii="Times New Roman" w:hAnsi="Times New Roman"/>
          <w:b/>
          <w:bCs/>
          <w:sz w:val="20"/>
          <w:szCs w:val="21"/>
        </w:rPr>
      </w:pPr>
      <w:proofErr w:type="spellStart"/>
      <w:r>
        <w:rPr>
          <w:rFonts w:ascii="Times New Roman" w:hAnsi="Times New Roman"/>
          <w:b/>
          <w:bCs/>
          <w:sz w:val="20"/>
          <w:szCs w:val="21"/>
        </w:rPr>
        <w:t>Taffic</w:t>
      </w:r>
      <w:proofErr w:type="spellEnd"/>
      <w:r>
        <w:rPr>
          <w:rFonts w:ascii="Times New Roman" w:hAnsi="Times New Roman"/>
          <w:b/>
          <w:bCs/>
          <w:sz w:val="20"/>
          <w:szCs w:val="21"/>
        </w:rPr>
        <w:t xml:space="preserv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5095"/>
      </w:tblGrid>
      <w:tr w:rsidR="00D654E3" w:rsidRPr="001D00BB" w14:paraId="0C2E9E9A" w14:textId="77777777" w:rsidTr="004C4D00">
        <w:trPr>
          <w:jc w:val="center"/>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57DC67B9" w14:textId="77777777" w:rsidR="00D654E3" w:rsidRPr="001D00BB" w:rsidRDefault="00D654E3" w:rsidP="00D77406">
            <w:pPr>
              <w:pStyle w:val="TAL"/>
            </w:pPr>
            <w:r w:rsidRPr="001D00BB">
              <w:t>Model</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D840132" w14:textId="77777777" w:rsidR="00D654E3" w:rsidRPr="001D00BB" w:rsidRDefault="00D654E3" w:rsidP="00D77406">
            <w:pPr>
              <w:pStyle w:val="TAL"/>
            </w:pPr>
            <w:r w:rsidRPr="001D00BB">
              <w:t>FTP model 3</w:t>
            </w:r>
          </w:p>
        </w:tc>
      </w:tr>
      <w:tr w:rsidR="00D654E3" w:rsidRPr="001D00BB" w14:paraId="7230E024" w14:textId="77777777" w:rsidTr="004C4D00">
        <w:trPr>
          <w:jc w:val="center"/>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3873FB3" w14:textId="77777777" w:rsidR="00D654E3" w:rsidRPr="001D00BB" w:rsidRDefault="00D654E3" w:rsidP="00D77406">
            <w:pPr>
              <w:pStyle w:val="TAL"/>
            </w:pPr>
            <w:r w:rsidRPr="001D00BB">
              <w:t>Packet size</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6A3BA5A" w14:textId="77777777" w:rsidR="00D654E3" w:rsidRPr="001D00BB" w:rsidRDefault="00D654E3" w:rsidP="00D77406">
            <w:pPr>
              <w:pStyle w:val="TAL"/>
            </w:pPr>
            <w:r w:rsidRPr="001D00BB">
              <w:t>0.5 Mbytes</w:t>
            </w:r>
          </w:p>
        </w:tc>
      </w:tr>
      <w:tr w:rsidR="00D654E3" w:rsidRPr="001D00BB" w14:paraId="6A5A774E" w14:textId="77777777" w:rsidTr="004C4D00">
        <w:trPr>
          <w:jc w:val="center"/>
        </w:trPr>
        <w:tc>
          <w:tcPr>
            <w:tcW w:w="3965" w:type="dxa"/>
            <w:tcBorders>
              <w:top w:val="single" w:sz="4" w:space="0" w:color="auto"/>
              <w:left w:val="single" w:sz="4" w:space="0" w:color="auto"/>
              <w:bottom w:val="single" w:sz="4" w:space="0" w:color="auto"/>
              <w:right w:val="single" w:sz="4" w:space="0" w:color="auto"/>
            </w:tcBorders>
            <w:shd w:val="clear" w:color="auto" w:fill="auto"/>
            <w:hideMark/>
          </w:tcPr>
          <w:p w14:paraId="5813AFED" w14:textId="77777777" w:rsidR="00D654E3" w:rsidRPr="001D00BB" w:rsidRDefault="00D654E3" w:rsidP="00D77406">
            <w:pPr>
              <w:pStyle w:val="TAL"/>
            </w:pPr>
            <w:r w:rsidRPr="001D00BB">
              <w:t>Mean inter-arrival time</w:t>
            </w:r>
          </w:p>
        </w:tc>
        <w:tc>
          <w:tcPr>
            <w:tcW w:w="5095" w:type="dxa"/>
            <w:tcBorders>
              <w:top w:val="single" w:sz="4" w:space="0" w:color="auto"/>
              <w:left w:val="single" w:sz="4" w:space="0" w:color="auto"/>
              <w:bottom w:val="single" w:sz="4" w:space="0" w:color="auto"/>
              <w:right w:val="single" w:sz="4" w:space="0" w:color="auto"/>
            </w:tcBorders>
            <w:shd w:val="clear" w:color="auto" w:fill="auto"/>
            <w:hideMark/>
          </w:tcPr>
          <w:p w14:paraId="0650F1D7" w14:textId="77777777" w:rsidR="00D654E3" w:rsidRPr="001D00BB" w:rsidRDefault="00D654E3" w:rsidP="00D77406">
            <w:pPr>
              <w:pStyle w:val="TAL"/>
            </w:pPr>
            <w:r w:rsidRPr="001D00BB">
              <w:t xml:space="preserve">200 </w:t>
            </w:r>
            <w:proofErr w:type="spellStart"/>
            <w:r w:rsidRPr="001D00BB">
              <w:t>ms</w:t>
            </w:r>
            <w:proofErr w:type="spellEnd"/>
          </w:p>
        </w:tc>
      </w:tr>
      <w:tr w:rsidR="00D654E3" w:rsidRPr="001D00BB" w14:paraId="3EE3AB10" w14:textId="77777777" w:rsidTr="004C4D00">
        <w:trPr>
          <w:jc w:val="center"/>
        </w:trPr>
        <w:tc>
          <w:tcPr>
            <w:tcW w:w="3965" w:type="dxa"/>
            <w:tcBorders>
              <w:top w:val="single" w:sz="4" w:space="0" w:color="auto"/>
              <w:left w:val="single" w:sz="4" w:space="0" w:color="auto"/>
              <w:bottom w:val="single" w:sz="4" w:space="0" w:color="auto"/>
              <w:right w:val="single" w:sz="4" w:space="0" w:color="auto"/>
            </w:tcBorders>
            <w:shd w:val="clear" w:color="auto" w:fill="auto"/>
            <w:hideMark/>
          </w:tcPr>
          <w:p w14:paraId="2B9FE000" w14:textId="77777777" w:rsidR="00D654E3" w:rsidRPr="001D00BB" w:rsidRDefault="00D654E3" w:rsidP="00D77406">
            <w:pPr>
              <w:pStyle w:val="TAL"/>
            </w:pPr>
            <w:r w:rsidRPr="001D00BB">
              <w:t>DRX setting</w:t>
            </w:r>
          </w:p>
        </w:tc>
        <w:tc>
          <w:tcPr>
            <w:tcW w:w="5095" w:type="dxa"/>
            <w:tcBorders>
              <w:top w:val="single" w:sz="4" w:space="0" w:color="auto"/>
              <w:left w:val="single" w:sz="4" w:space="0" w:color="auto"/>
              <w:bottom w:val="single" w:sz="4" w:space="0" w:color="auto"/>
              <w:right w:val="single" w:sz="4" w:space="0" w:color="auto"/>
            </w:tcBorders>
            <w:shd w:val="clear" w:color="auto" w:fill="auto"/>
            <w:hideMark/>
          </w:tcPr>
          <w:p w14:paraId="2F6132B9" w14:textId="77777777" w:rsidR="00D654E3" w:rsidRPr="001D00BB" w:rsidRDefault="00D654E3" w:rsidP="00D77406">
            <w:pPr>
              <w:pStyle w:val="TAL"/>
            </w:pPr>
            <w:r w:rsidRPr="001D00BB">
              <w:t xml:space="preserve">Period = 160 </w:t>
            </w:r>
            <w:proofErr w:type="spellStart"/>
            <w:r w:rsidRPr="001D00BB">
              <w:t>ms</w:t>
            </w:r>
            <w:proofErr w:type="spellEnd"/>
            <w:r>
              <w:t xml:space="preserve">, </w:t>
            </w:r>
            <w:r w:rsidRPr="001D00BB">
              <w:t xml:space="preserve">Inactivity timer = 100 </w:t>
            </w:r>
            <w:proofErr w:type="spellStart"/>
            <w:r w:rsidRPr="001D00BB">
              <w:t>ms</w:t>
            </w:r>
            <w:proofErr w:type="spellEnd"/>
          </w:p>
        </w:tc>
      </w:tr>
    </w:tbl>
    <w:p w14:paraId="09502C5D" w14:textId="77777777"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sectPr w:rsidR="00D654E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B21E" w14:textId="77777777" w:rsidR="002E789F" w:rsidRDefault="002E789F" w:rsidP="00002160">
      <w:r>
        <w:separator/>
      </w:r>
    </w:p>
  </w:endnote>
  <w:endnote w:type="continuationSeparator" w:id="0">
    <w:p w14:paraId="5ED63D92" w14:textId="77777777" w:rsidR="002E789F" w:rsidRDefault="002E789F" w:rsidP="00002160">
      <w:r>
        <w:continuationSeparator/>
      </w:r>
    </w:p>
  </w:endnote>
  <w:endnote w:type="continuationNotice" w:id="1">
    <w:p w14:paraId="45A0BE24" w14:textId="77777777" w:rsidR="002E789F" w:rsidRDefault="002E7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AF167" w14:textId="77777777" w:rsidR="002E789F" w:rsidRDefault="002E789F" w:rsidP="00002160">
      <w:r>
        <w:separator/>
      </w:r>
    </w:p>
  </w:footnote>
  <w:footnote w:type="continuationSeparator" w:id="0">
    <w:p w14:paraId="7588F956" w14:textId="77777777" w:rsidR="002E789F" w:rsidRDefault="002E789F" w:rsidP="00002160">
      <w:r>
        <w:continuationSeparator/>
      </w:r>
    </w:p>
  </w:footnote>
  <w:footnote w:type="continuationNotice" w:id="1">
    <w:p w14:paraId="78F4320A" w14:textId="77777777" w:rsidR="002E789F" w:rsidRDefault="002E78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2E5140"/>
    <w:multiLevelType w:val="hybridMultilevel"/>
    <w:tmpl w:val="84AE6D6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0A3430BE"/>
    <w:multiLevelType w:val="hybridMultilevel"/>
    <w:tmpl w:val="29C48A7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0C63294"/>
    <w:multiLevelType w:val="hybridMultilevel"/>
    <w:tmpl w:val="1C7E8E6C"/>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5963B4"/>
    <w:multiLevelType w:val="hybridMultilevel"/>
    <w:tmpl w:val="9B7429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9260ED"/>
    <w:multiLevelType w:val="hybridMultilevel"/>
    <w:tmpl w:val="40E2ADD8"/>
    <w:lvl w:ilvl="0" w:tplc="A25E5E3E">
      <w:start w:val="1"/>
      <w:numFmt w:val="bullet"/>
      <w:lvlText w:val=""/>
      <w:lvlJc w:val="left"/>
      <w:pPr>
        <w:tabs>
          <w:tab w:val="num" w:pos="720"/>
        </w:tabs>
        <w:ind w:left="720" w:hanging="360"/>
      </w:pPr>
      <w:rPr>
        <w:rFonts w:ascii="Wingdings" w:hAnsi="Wingdings" w:hint="default"/>
      </w:rPr>
    </w:lvl>
    <w:lvl w:ilvl="1" w:tplc="D2E08726">
      <w:start w:val="1"/>
      <w:numFmt w:val="bullet"/>
      <w:lvlText w:val=""/>
      <w:lvlJc w:val="left"/>
      <w:pPr>
        <w:tabs>
          <w:tab w:val="num" w:pos="1440"/>
        </w:tabs>
        <w:ind w:left="1440" w:hanging="360"/>
      </w:pPr>
      <w:rPr>
        <w:rFonts w:ascii="Wingdings" w:hAnsi="Wingdings" w:hint="default"/>
      </w:rPr>
    </w:lvl>
    <w:lvl w:ilvl="2" w:tplc="4D4CBA10" w:tentative="1">
      <w:start w:val="1"/>
      <w:numFmt w:val="bullet"/>
      <w:lvlText w:val=""/>
      <w:lvlJc w:val="left"/>
      <w:pPr>
        <w:tabs>
          <w:tab w:val="num" w:pos="2160"/>
        </w:tabs>
        <w:ind w:left="2160" w:hanging="360"/>
      </w:pPr>
      <w:rPr>
        <w:rFonts w:ascii="Wingdings" w:hAnsi="Wingdings" w:hint="default"/>
      </w:rPr>
    </w:lvl>
    <w:lvl w:ilvl="3" w:tplc="77B25682" w:tentative="1">
      <w:start w:val="1"/>
      <w:numFmt w:val="bullet"/>
      <w:lvlText w:val=""/>
      <w:lvlJc w:val="left"/>
      <w:pPr>
        <w:tabs>
          <w:tab w:val="num" w:pos="2880"/>
        </w:tabs>
        <w:ind w:left="2880" w:hanging="360"/>
      </w:pPr>
      <w:rPr>
        <w:rFonts w:ascii="Wingdings" w:hAnsi="Wingdings" w:hint="default"/>
      </w:rPr>
    </w:lvl>
    <w:lvl w:ilvl="4" w:tplc="2BACD34E" w:tentative="1">
      <w:start w:val="1"/>
      <w:numFmt w:val="bullet"/>
      <w:lvlText w:val=""/>
      <w:lvlJc w:val="left"/>
      <w:pPr>
        <w:tabs>
          <w:tab w:val="num" w:pos="3600"/>
        </w:tabs>
        <w:ind w:left="3600" w:hanging="360"/>
      </w:pPr>
      <w:rPr>
        <w:rFonts w:ascii="Wingdings" w:hAnsi="Wingdings" w:hint="default"/>
      </w:rPr>
    </w:lvl>
    <w:lvl w:ilvl="5" w:tplc="EEFAA8CA" w:tentative="1">
      <w:start w:val="1"/>
      <w:numFmt w:val="bullet"/>
      <w:lvlText w:val=""/>
      <w:lvlJc w:val="left"/>
      <w:pPr>
        <w:tabs>
          <w:tab w:val="num" w:pos="4320"/>
        </w:tabs>
        <w:ind w:left="4320" w:hanging="360"/>
      </w:pPr>
      <w:rPr>
        <w:rFonts w:ascii="Wingdings" w:hAnsi="Wingdings" w:hint="default"/>
      </w:rPr>
    </w:lvl>
    <w:lvl w:ilvl="6" w:tplc="C0D8AEEA" w:tentative="1">
      <w:start w:val="1"/>
      <w:numFmt w:val="bullet"/>
      <w:lvlText w:val=""/>
      <w:lvlJc w:val="left"/>
      <w:pPr>
        <w:tabs>
          <w:tab w:val="num" w:pos="5040"/>
        </w:tabs>
        <w:ind w:left="5040" w:hanging="360"/>
      </w:pPr>
      <w:rPr>
        <w:rFonts w:ascii="Wingdings" w:hAnsi="Wingdings" w:hint="default"/>
      </w:rPr>
    </w:lvl>
    <w:lvl w:ilvl="7" w:tplc="F8DEE2D6" w:tentative="1">
      <w:start w:val="1"/>
      <w:numFmt w:val="bullet"/>
      <w:lvlText w:val=""/>
      <w:lvlJc w:val="left"/>
      <w:pPr>
        <w:tabs>
          <w:tab w:val="num" w:pos="5760"/>
        </w:tabs>
        <w:ind w:left="5760" w:hanging="360"/>
      </w:pPr>
      <w:rPr>
        <w:rFonts w:ascii="Wingdings" w:hAnsi="Wingdings" w:hint="default"/>
      </w:rPr>
    </w:lvl>
    <w:lvl w:ilvl="8" w:tplc="B3E2652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0017EE"/>
    <w:multiLevelType w:val="hybridMultilevel"/>
    <w:tmpl w:val="5E36D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6256C37"/>
    <w:multiLevelType w:val="hybridMultilevel"/>
    <w:tmpl w:val="A82AF332"/>
    <w:lvl w:ilvl="0" w:tplc="869EFE64">
      <w:start w:val="1"/>
      <w:numFmt w:val="bullet"/>
      <w:lvlText w:val=""/>
      <w:lvlJc w:val="left"/>
      <w:pPr>
        <w:tabs>
          <w:tab w:val="num" w:pos="360"/>
        </w:tabs>
        <w:ind w:left="360" w:hanging="360"/>
      </w:pPr>
      <w:rPr>
        <w:rFonts w:ascii="Wingdings" w:hAnsi="Wingdings" w:hint="default"/>
      </w:rPr>
    </w:lvl>
    <w:lvl w:ilvl="1" w:tplc="D548B5BE" w:tentative="1">
      <w:start w:val="1"/>
      <w:numFmt w:val="bullet"/>
      <w:lvlText w:val=""/>
      <w:lvlJc w:val="left"/>
      <w:pPr>
        <w:tabs>
          <w:tab w:val="num" w:pos="1080"/>
        </w:tabs>
        <w:ind w:left="1080" w:hanging="360"/>
      </w:pPr>
      <w:rPr>
        <w:rFonts w:ascii="Wingdings" w:hAnsi="Wingdings" w:hint="default"/>
      </w:rPr>
    </w:lvl>
    <w:lvl w:ilvl="2" w:tplc="DA42B0B8" w:tentative="1">
      <w:start w:val="1"/>
      <w:numFmt w:val="bullet"/>
      <w:lvlText w:val=""/>
      <w:lvlJc w:val="left"/>
      <w:pPr>
        <w:tabs>
          <w:tab w:val="num" w:pos="1800"/>
        </w:tabs>
        <w:ind w:left="1800" w:hanging="360"/>
      </w:pPr>
      <w:rPr>
        <w:rFonts w:ascii="Wingdings" w:hAnsi="Wingdings" w:hint="default"/>
      </w:rPr>
    </w:lvl>
    <w:lvl w:ilvl="3" w:tplc="1EC8522C" w:tentative="1">
      <w:start w:val="1"/>
      <w:numFmt w:val="bullet"/>
      <w:lvlText w:val=""/>
      <w:lvlJc w:val="left"/>
      <w:pPr>
        <w:tabs>
          <w:tab w:val="num" w:pos="2520"/>
        </w:tabs>
        <w:ind w:left="2520" w:hanging="360"/>
      </w:pPr>
      <w:rPr>
        <w:rFonts w:ascii="Wingdings" w:hAnsi="Wingdings" w:hint="default"/>
      </w:rPr>
    </w:lvl>
    <w:lvl w:ilvl="4" w:tplc="EEF261EA" w:tentative="1">
      <w:start w:val="1"/>
      <w:numFmt w:val="bullet"/>
      <w:lvlText w:val=""/>
      <w:lvlJc w:val="left"/>
      <w:pPr>
        <w:tabs>
          <w:tab w:val="num" w:pos="3240"/>
        </w:tabs>
        <w:ind w:left="3240" w:hanging="360"/>
      </w:pPr>
      <w:rPr>
        <w:rFonts w:ascii="Wingdings" w:hAnsi="Wingdings" w:hint="default"/>
      </w:rPr>
    </w:lvl>
    <w:lvl w:ilvl="5" w:tplc="A574E57E" w:tentative="1">
      <w:start w:val="1"/>
      <w:numFmt w:val="bullet"/>
      <w:lvlText w:val=""/>
      <w:lvlJc w:val="left"/>
      <w:pPr>
        <w:tabs>
          <w:tab w:val="num" w:pos="3960"/>
        </w:tabs>
        <w:ind w:left="3960" w:hanging="360"/>
      </w:pPr>
      <w:rPr>
        <w:rFonts w:ascii="Wingdings" w:hAnsi="Wingdings" w:hint="default"/>
      </w:rPr>
    </w:lvl>
    <w:lvl w:ilvl="6" w:tplc="BB24060C" w:tentative="1">
      <w:start w:val="1"/>
      <w:numFmt w:val="bullet"/>
      <w:lvlText w:val=""/>
      <w:lvlJc w:val="left"/>
      <w:pPr>
        <w:tabs>
          <w:tab w:val="num" w:pos="4680"/>
        </w:tabs>
        <w:ind w:left="4680" w:hanging="360"/>
      </w:pPr>
      <w:rPr>
        <w:rFonts w:ascii="Wingdings" w:hAnsi="Wingdings" w:hint="default"/>
      </w:rPr>
    </w:lvl>
    <w:lvl w:ilvl="7" w:tplc="63CCE992" w:tentative="1">
      <w:start w:val="1"/>
      <w:numFmt w:val="bullet"/>
      <w:lvlText w:val=""/>
      <w:lvlJc w:val="left"/>
      <w:pPr>
        <w:tabs>
          <w:tab w:val="num" w:pos="5400"/>
        </w:tabs>
        <w:ind w:left="5400" w:hanging="360"/>
      </w:pPr>
      <w:rPr>
        <w:rFonts w:ascii="Wingdings" w:hAnsi="Wingdings" w:hint="default"/>
      </w:rPr>
    </w:lvl>
    <w:lvl w:ilvl="8" w:tplc="30BA97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4A14AC"/>
    <w:multiLevelType w:val="hybridMultilevel"/>
    <w:tmpl w:val="714A7F2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873E68"/>
    <w:multiLevelType w:val="hybridMultilevel"/>
    <w:tmpl w:val="9558EE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526B08"/>
    <w:multiLevelType w:val="hybridMultilevel"/>
    <w:tmpl w:val="9D3A3E9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C2F5F"/>
    <w:multiLevelType w:val="hybridMultilevel"/>
    <w:tmpl w:val="FBC2C72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9874C17"/>
    <w:multiLevelType w:val="hybridMultilevel"/>
    <w:tmpl w:val="D406607E"/>
    <w:lvl w:ilvl="0" w:tplc="DB60718C">
      <w:start w:val="1"/>
      <w:numFmt w:val="bullet"/>
      <w:lvlText w:val="•"/>
      <w:lvlJc w:val="left"/>
      <w:pPr>
        <w:ind w:left="420" w:hanging="420"/>
      </w:pPr>
      <w:rPr>
        <w:rFonts w:ascii="Arial" w:hAnsi="Aria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FB4FEC"/>
    <w:multiLevelType w:val="hybridMultilevel"/>
    <w:tmpl w:val="87C041B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F05992"/>
    <w:multiLevelType w:val="hybridMultilevel"/>
    <w:tmpl w:val="BE58E8F4"/>
    <w:lvl w:ilvl="0" w:tplc="467C722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D9D015F"/>
    <w:multiLevelType w:val="hybridMultilevel"/>
    <w:tmpl w:val="33188926"/>
    <w:lvl w:ilvl="0" w:tplc="1F22C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F303E2"/>
    <w:multiLevelType w:val="hybridMultilevel"/>
    <w:tmpl w:val="57723EC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3E3204"/>
    <w:multiLevelType w:val="hybridMultilevel"/>
    <w:tmpl w:val="17161C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B7042B6"/>
    <w:multiLevelType w:val="hybridMultilevel"/>
    <w:tmpl w:val="29CCFF14"/>
    <w:lvl w:ilvl="0" w:tplc="04090003">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E3F0587"/>
    <w:multiLevelType w:val="hybridMultilevel"/>
    <w:tmpl w:val="85DCBBAC"/>
    <w:lvl w:ilvl="0" w:tplc="6276CD74">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45"/>
  </w:num>
  <w:num w:numId="8">
    <w:abstractNumId w:val="7"/>
  </w:num>
  <w:num w:numId="9">
    <w:abstractNumId w:val="4"/>
  </w:num>
  <w:num w:numId="10">
    <w:abstractNumId w:val="1"/>
  </w:num>
  <w:num w:numId="11">
    <w:abstractNumId w:val="0"/>
  </w:num>
  <w:num w:numId="12">
    <w:abstractNumId w:val="32"/>
  </w:num>
  <w:num w:numId="13">
    <w:abstractNumId w:val="27"/>
  </w:num>
  <w:num w:numId="14">
    <w:abstractNumId w:val="29"/>
  </w:num>
  <w:num w:numId="15">
    <w:abstractNumId w:val="23"/>
  </w:num>
  <w:num w:numId="16">
    <w:abstractNumId w:val="43"/>
  </w:num>
  <w:num w:numId="17">
    <w:abstractNumId w:val="40"/>
  </w:num>
  <w:num w:numId="18">
    <w:abstractNumId w:val="25"/>
  </w:num>
  <w:num w:numId="19">
    <w:abstractNumId w:val="47"/>
  </w:num>
  <w:num w:numId="20">
    <w:abstractNumId w:val="26"/>
  </w:num>
  <w:num w:numId="21">
    <w:abstractNumId w:val="48"/>
  </w:num>
  <w:num w:numId="22">
    <w:abstractNumId w:val="19"/>
  </w:num>
  <w:num w:numId="23">
    <w:abstractNumId w:val="22"/>
  </w:num>
  <w:num w:numId="24">
    <w:abstractNumId w:val="34"/>
  </w:num>
  <w:num w:numId="25">
    <w:abstractNumId w:val="15"/>
  </w:num>
  <w:num w:numId="26">
    <w:abstractNumId w:val="24"/>
  </w:num>
  <w:num w:numId="27">
    <w:abstractNumId w:val="30"/>
  </w:num>
  <w:num w:numId="28">
    <w:abstractNumId w:val="12"/>
  </w:num>
  <w:num w:numId="29">
    <w:abstractNumId w:val="11"/>
  </w:num>
  <w:num w:numId="30">
    <w:abstractNumId w:val="16"/>
  </w:num>
  <w:num w:numId="31">
    <w:abstractNumId w:val="33"/>
  </w:num>
  <w:num w:numId="32">
    <w:abstractNumId w:val="39"/>
  </w:num>
  <w:num w:numId="33">
    <w:abstractNumId w:val="36"/>
  </w:num>
  <w:num w:numId="34">
    <w:abstractNumId w:val="18"/>
  </w:num>
  <w:num w:numId="35">
    <w:abstractNumId w:val="37"/>
  </w:num>
  <w:num w:numId="36">
    <w:abstractNumId w:val="13"/>
  </w:num>
  <w:num w:numId="37">
    <w:abstractNumId w:val="28"/>
  </w:num>
  <w:num w:numId="38">
    <w:abstractNumId w:val="46"/>
  </w:num>
  <w:num w:numId="39">
    <w:abstractNumId w:val="21"/>
  </w:num>
  <w:num w:numId="40">
    <w:abstractNumId w:val="35"/>
  </w:num>
  <w:num w:numId="41">
    <w:abstractNumId w:val="44"/>
  </w:num>
  <w:num w:numId="42">
    <w:abstractNumId w:val="38"/>
  </w:num>
  <w:num w:numId="43">
    <w:abstractNumId w:val="31"/>
  </w:num>
  <w:num w:numId="44">
    <w:abstractNumId w:val="10"/>
  </w:num>
  <w:num w:numId="45">
    <w:abstractNumId w:val="14"/>
  </w:num>
  <w:num w:numId="46">
    <w:abstractNumId w:val="41"/>
  </w:num>
  <w:num w:numId="47">
    <w:abstractNumId w:val="17"/>
  </w:num>
  <w:num w:numId="48">
    <w:abstractNumId w:val="20"/>
  </w:num>
  <w:num w:numId="49">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BB2"/>
    <w:rsid w:val="00002160"/>
    <w:rsid w:val="000025D3"/>
    <w:rsid w:val="000025E1"/>
    <w:rsid w:val="0000261F"/>
    <w:rsid w:val="0000288C"/>
    <w:rsid w:val="0000356E"/>
    <w:rsid w:val="00003848"/>
    <w:rsid w:val="0000384E"/>
    <w:rsid w:val="00004133"/>
    <w:rsid w:val="000047D4"/>
    <w:rsid w:val="00005176"/>
    <w:rsid w:val="000053A0"/>
    <w:rsid w:val="000057D7"/>
    <w:rsid w:val="00005868"/>
    <w:rsid w:val="00005A13"/>
    <w:rsid w:val="00006FF2"/>
    <w:rsid w:val="00012893"/>
    <w:rsid w:val="00016279"/>
    <w:rsid w:val="000171CA"/>
    <w:rsid w:val="0001784D"/>
    <w:rsid w:val="00017C78"/>
    <w:rsid w:val="000204E2"/>
    <w:rsid w:val="0002132C"/>
    <w:rsid w:val="00021F02"/>
    <w:rsid w:val="00021F91"/>
    <w:rsid w:val="00022B0A"/>
    <w:rsid w:val="00024128"/>
    <w:rsid w:val="00024648"/>
    <w:rsid w:val="00025DDC"/>
    <w:rsid w:val="00025F42"/>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ED"/>
    <w:rsid w:val="000350DD"/>
    <w:rsid w:val="00035265"/>
    <w:rsid w:val="000352E5"/>
    <w:rsid w:val="00035361"/>
    <w:rsid w:val="00035A96"/>
    <w:rsid w:val="00035E23"/>
    <w:rsid w:val="0003633C"/>
    <w:rsid w:val="00036793"/>
    <w:rsid w:val="00036F88"/>
    <w:rsid w:val="000373B0"/>
    <w:rsid w:val="00040253"/>
    <w:rsid w:val="000416E6"/>
    <w:rsid w:val="00043B53"/>
    <w:rsid w:val="00045E36"/>
    <w:rsid w:val="00045F80"/>
    <w:rsid w:val="00050CE7"/>
    <w:rsid w:val="00050E2D"/>
    <w:rsid w:val="00051369"/>
    <w:rsid w:val="00051BDC"/>
    <w:rsid w:val="000522D3"/>
    <w:rsid w:val="0005253B"/>
    <w:rsid w:val="000530CD"/>
    <w:rsid w:val="00053285"/>
    <w:rsid w:val="00055548"/>
    <w:rsid w:val="000555A3"/>
    <w:rsid w:val="000564F0"/>
    <w:rsid w:val="00056738"/>
    <w:rsid w:val="00057EA8"/>
    <w:rsid w:val="000600EC"/>
    <w:rsid w:val="000603BE"/>
    <w:rsid w:val="000603CD"/>
    <w:rsid w:val="000608BE"/>
    <w:rsid w:val="00060B23"/>
    <w:rsid w:val="00060D7A"/>
    <w:rsid w:val="00062412"/>
    <w:rsid w:val="000628D4"/>
    <w:rsid w:val="00063DA5"/>
    <w:rsid w:val="00063FAB"/>
    <w:rsid w:val="00064369"/>
    <w:rsid w:val="000646EF"/>
    <w:rsid w:val="000652EA"/>
    <w:rsid w:val="00065A69"/>
    <w:rsid w:val="000661A0"/>
    <w:rsid w:val="00066D95"/>
    <w:rsid w:val="0006761D"/>
    <w:rsid w:val="00067B86"/>
    <w:rsid w:val="000708F0"/>
    <w:rsid w:val="000711CB"/>
    <w:rsid w:val="0007197A"/>
    <w:rsid w:val="00072CE4"/>
    <w:rsid w:val="00073457"/>
    <w:rsid w:val="00073566"/>
    <w:rsid w:val="0007363F"/>
    <w:rsid w:val="00073F84"/>
    <w:rsid w:val="00074274"/>
    <w:rsid w:val="0007502D"/>
    <w:rsid w:val="00075704"/>
    <w:rsid w:val="00076195"/>
    <w:rsid w:val="00076A91"/>
    <w:rsid w:val="000773B9"/>
    <w:rsid w:val="00077EC4"/>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789"/>
    <w:rsid w:val="000A2FDB"/>
    <w:rsid w:val="000A36C6"/>
    <w:rsid w:val="000A3B1B"/>
    <w:rsid w:val="000A3E85"/>
    <w:rsid w:val="000A41A5"/>
    <w:rsid w:val="000A49F9"/>
    <w:rsid w:val="000A5DF2"/>
    <w:rsid w:val="000A74C3"/>
    <w:rsid w:val="000A77A8"/>
    <w:rsid w:val="000A793F"/>
    <w:rsid w:val="000A7977"/>
    <w:rsid w:val="000A7DBE"/>
    <w:rsid w:val="000B1714"/>
    <w:rsid w:val="000B1C66"/>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E87"/>
    <w:rsid w:val="000C3D95"/>
    <w:rsid w:val="000C43CD"/>
    <w:rsid w:val="000C475F"/>
    <w:rsid w:val="000C50AE"/>
    <w:rsid w:val="000C51DB"/>
    <w:rsid w:val="000C5539"/>
    <w:rsid w:val="000C5E8C"/>
    <w:rsid w:val="000C62A3"/>
    <w:rsid w:val="000C6BAA"/>
    <w:rsid w:val="000C6F94"/>
    <w:rsid w:val="000C7850"/>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1766"/>
    <w:rsid w:val="000E1E7A"/>
    <w:rsid w:val="000E3AD4"/>
    <w:rsid w:val="000E412F"/>
    <w:rsid w:val="000E4543"/>
    <w:rsid w:val="000E48AE"/>
    <w:rsid w:val="000E4DFE"/>
    <w:rsid w:val="000E6335"/>
    <w:rsid w:val="000E69C0"/>
    <w:rsid w:val="000E6DCE"/>
    <w:rsid w:val="000E73B9"/>
    <w:rsid w:val="000E7EDD"/>
    <w:rsid w:val="000F2F86"/>
    <w:rsid w:val="000F37B8"/>
    <w:rsid w:val="000F37F5"/>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11DD"/>
    <w:rsid w:val="00111601"/>
    <w:rsid w:val="001116AC"/>
    <w:rsid w:val="001116B1"/>
    <w:rsid w:val="00111D14"/>
    <w:rsid w:val="00112A99"/>
    <w:rsid w:val="00112E33"/>
    <w:rsid w:val="001131B8"/>
    <w:rsid w:val="00113393"/>
    <w:rsid w:val="001136A6"/>
    <w:rsid w:val="00114617"/>
    <w:rsid w:val="001149DB"/>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3257"/>
    <w:rsid w:val="00133449"/>
    <w:rsid w:val="00133684"/>
    <w:rsid w:val="00133928"/>
    <w:rsid w:val="00133B80"/>
    <w:rsid w:val="001341DA"/>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2BC3"/>
    <w:rsid w:val="0014365A"/>
    <w:rsid w:val="001436EA"/>
    <w:rsid w:val="00143C5C"/>
    <w:rsid w:val="00144411"/>
    <w:rsid w:val="00144538"/>
    <w:rsid w:val="00145CC0"/>
    <w:rsid w:val="00145EEA"/>
    <w:rsid w:val="001463B1"/>
    <w:rsid w:val="001468DC"/>
    <w:rsid w:val="00146C26"/>
    <w:rsid w:val="001472A4"/>
    <w:rsid w:val="0014775C"/>
    <w:rsid w:val="0014782D"/>
    <w:rsid w:val="00147FE3"/>
    <w:rsid w:val="001523CF"/>
    <w:rsid w:val="001527FF"/>
    <w:rsid w:val="001535D1"/>
    <w:rsid w:val="00153EB7"/>
    <w:rsid w:val="00155793"/>
    <w:rsid w:val="00155833"/>
    <w:rsid w:val="001565DD"/>
    <w:rsid w:val="00156762"/>
    <w:rsid w:val="00156CA5"/>
    <w:rsid w:val="001572C3"/>
    <w:rsid w:val="00157594"/>
    <w:rsid w:val="001579ED"/>
    <w:rsid w:val="00160520"/>
    <w:rsid w:val="00161CCF"/>
    <w:rsid w:val="0016226E"/>
    <w:rsid w:val="00162BC5"/>
    <w:rsid w:val="001631DF"/>
    <w:rsid w:val="00163BD5"/>
    <w:rsid w:val="001647B4"/>
    <w:rsid w:val="00164CBE"/>
    <w:rsid w:val="001662A7"/>
    <w:rsid w:val="001664B6"/>
    <w:rsid w:val="001667D3"/>
    <w:rsid w:val="00166D9E"/>
    <w:rsid w:val="00167E84"/>
    <w:rsid w:val="001705E2"/>
    <w:rsid w:val="0017119D"/>
    <w:rsid w:val="0017201A"/>
    <w:rsid w:val="00172D2F"/>
    <w:rsid w:val="0017362D"/>
    <w:rsid w:val="00173867"/>
    <w:rsid w:val="0017411A"/>
    <w:rsid w:val="0017440F"/>
    <w:rsid w:val="00174896"/>
    <w:rsid w:val="0017541F"/>
    <w:rsid w:val="00175499"/>
    <w:rsid w:val="001764DE"/>
    <w:rsid w:val="001768F8"/>
    <w:rsid w:val="00176C63"/>
    <w:rsid w:val="00176E19"/>
    <w:rsid w:val="001772BE"/>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6010"/>
    <w:rsid w:val="00196203"/>
    <w:rsid w:val="001965FF"/>
    <w:rsid w:val="00196C7C"/>
    <w:rsid w:val="00196CBA"/>
    <w:rsid w:val="00196D0F"/>
    <w:rsid w:val="00196E2D"/>
    <w:rsid w:val="00197576"/>
    <w:rsid w:val="001A006F"/>
    <w:rsid w:val="001A0400"/>
    <w:rsid w:val="001A1557"/>
    <w:rsid w:val="001A3F0B"/>
    <w:rsid w:val="001A4ADE"/>
    <w:rsid w:val="001A56EF"/>
    <w:rsid w:val="001A58F2"/>
    <w:rsid w:val="001A59CA"/>
    <w:rsid w:val="001A6D27"/>
    <w:rsid w:val="001A6D67"/>
    <w:rsid w:val="001B0188"/>
    <w:rsid w:val="001B3214"/>
    <w:rsid w:val="001B3650"/>
    <w:rsid w:val="001B428D"/>
    <w:rsid w:val="001B42E0"/>
    <w:rsid w:val="001B476D"/>
    <w:rsid w:val="001B4F3A"/>
    <w:rsid w:val="001B540D"/>
    <w:rsid w:val="001B5480"/>
    <w:rsid w:val="001B5729"/>
    <w:rsid w:val="001B676C"/>
    <w:rsid w:val="001B7414"/>
    <w:rsid w:val="001C05AA"/>
    <w:rsid w:val="001C16B6"/>
    <w:rsid w:val="001C234C"/>
    <w:rsid w:val="001C2464"/>
    <w:rsid w:val="001C3D5F"/>
    <w:rsid w:val="001C4C34"/>
    <w:rsid w:val="001C5593"/>
    <w:rsid w:val="001C5D58"/>
    <w:rsid w:val="001C7392"/>
    <w:rsid w:val="001C73CF"/>
    <w:rsid w:val="001C78DF"/>
    <w:rsid w:val="001C7A2E"/>
    <w:rsid w:val="001D00C7"/>
    <w:rsid w:val="001D0572"/>
    <w:rsid w:val="001D0638"/>
    <w:rsid w:val="001D0A90"/>
    <w:rsid w:val="001D258C"/>
    <w:rsid w:val="001D269F"/>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E0422"/>
    <w:rsid w:val="001E073D"/>
    <w:rsid w:val="001E09FE"/>
    <w:rsid w:val="001E0EDF"/>
    <w:rsid w:val="001E11A4"/>
    <w:rsid w:val="001E12F9"/>
    <w:rsid w:val="001E141D"/>
    <w:rsid w:val="001E1C13"/>
    <w:rsid w:val="001E3785"/>
    <w:rsid w:val="001E412E"/>
    <w:rsid w:val="001E47EC"/>
    <w:rsid w:val="001E4A69"/>
    <w:rsid w:val="001E51D2"/>
    <w:rsid w:val="001E59C1"/>
    <w:rsid w:val="001E5B76"/>
    <w:rsid w:val="001E5F02"/>
    <w:rsid w:val="001E7161"/>
    <w:rsid w:val="001E72FB"/>
    <w:rsid w:val="001E7D87"/>
    <w:rsid w:val="001F05CF"/>
    <w:rsid w:val="001F064C"/>
    <w:rsid w:val="001F0738"/>
    <w:rsid w:val="001F0860"/>
    <w:rsid w:val="001F0A77"/>
    <w:rsid w:val="001F1607"/>
    <w:rsid w:val="001F17EB"/>
    <w:rsid w:val="001F2964"/>
    <w:rsid w:val="001F2E8B"/>
    <w:rsid w:val="001F3857"/>
    <w:rsid w:val="001F3ADA"/>
    <w:rsid w:val="001F3EF4"/>
    <w:rsid w:val="001F46E2"/>
    <w:rsid w:val="001F46FD"/>
    <w:rsid w:val="001F47DD"/>
    <w:rsid w:val="001F4D2D"/>
    <w:rsid w:val="001F5517"/>
    <w:rsid w:val="001F57AE"/>
    <w:rsid w:val="001F5CD8"/>
    <w:rsid w:val="001F64A8"/>
    <w:rsid w:val="002000C1"/>
    <w:rsid w:val="00200A6B"/>
    <w:rsid w:val="0020159C"/>
    <w:rsid w:val="00201EA1"/>
    <w:rsid w:val="002031FD"/>
    <w:rsid w:val="00203C26"/>
    <w:rsid w:val="002053C2"/>
    <w:rsid w:val="002054ED"/>
    <w:rsid w:val="002055CC"/>
    <w:rsid w:val="0020562D"/>
    <w:rsid w:val="00205E2B"/>
    <w:rsid w:val="00206509"/>
    <w:rsid w:val="002077F0"/>
    <w:rsid w:val="002100EE"/>
    <w:rsid w:val="0021075B"/>
    <w:rsid w:val="002107CE"/>
    <w:rsid w:val="00212B4D"/>
    <w:rsid w:val="002132FD"/>
    <w:rsid w:val="0021358A"/>
    <w:rsid w:val="00213F49"/>
    <w:rsid w:val="002147D6"/>
    <w:rsid w:val="00214B02"/>
    <w:rsid w:val="00214F46"/>
    <w:rsid w:val="002165FD"/>
    <w:rsid w:val="00216EC8"/>
    <w:rsid w:val="002170EB"/>
    <w:rsid w:val="00217435"/>
    <w:rsid w:val="00217DC2"/>
    <w:rsid w:val="002202D5"/>
    <w:rsid w:val="002221EC"/>
    <w:rsid w:val="002237F5"/>
    <w:rsid w:val="00223B13"/>
    <w:rsid w:val="00223E45"/>
    <w:rsid w:val="00225D71"/>
    <w:rsid w:val="00226546"/>
    <w:rsid w:val="00227145"/>
    <w:rsid w:val="002305C1"/>
    <w:rsid w:val="002307A2"/>
    <w:rsid w:val="0023115F"/>
    <w:rsid w:val="00231408"/>
    <w:rsid w:val="00231E4C"/>
    <w:rsid w:val="00232386"/>
    <w:rsid w:val="0023286F"/>
    <w:rsid w:val="00233335"/>
    <w:rsid w:val="00233E7A"/>
    <w:rsid w:val="0023473D"/>
    <w:rsid w:val="002354E5"/>
    <w:rsid w:val="00235851"/>
    <w:rsid w:val="00235A16"/>
    <w:rsid w:val="00236A8C"/>
    <w:rsid w:val="00236BA4"/>
    <w:rsid w:val="002379CD"/>
    <w:rsid w:val="00240504"/>
    <w:rsid w:val="00240A4B"/>
    <w:rsid w:val="00240C52"/>
    <w:rsid w:val="00241532"/>
    <w:rsid w:val="0024159C"/>
    <w:rsid w:val="002415EC"/>
    <w:rsid w:val="00241AA4"/>
    <w:rsid w:val="0024256B"/>
    <w:rsid w:val="0024299D"/>
    <w:rsid w:val="00243D04"/>
    <w:rsid w:val="0024465C"/>
    <w:rsid w:val="002448C4"/>
    <w:rsid w:val="00244C05"/>
    <w:rsid w:val="00244D35"/>
    <w:rsid w:val="002451FA"/>
    <w:rsid w:val="0024543E"/>
    <w:rsid w:val="00245FFC"/>
    <w:rsid w:val="00247683"/>
    <w:rsid w:val="002476BD"/>
    <w:rsid w:val="00247988"/>
    <w:rsid w:val="00247AF3"/>
    <w:rsid w:val="00250511"/>
    <w:rsid w:val="00250827"/>
    <w:rsid w:val="00250A68"/>
    <w:rsid w:val="00250B6A"/>
    <w:rsid w:val="00250E29"/>
    <w:rsid w:val="00251C04"/>
    <w:rsid w:val="002525BE"/>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E7B"/>
    <w:rsid w:val="002631A9"/>
    <w:rsid w:val="002638D7"/>
    <w:rsid w:val="00263BD0"/>
    <w:rsid w:val="00263C31"/>
    <w:rsid w:val="00264677"/>
    <w:rsid w:val="0026565D"/>
    <w:rsid w:val="00266122"/>
    <w:rsid w:val="002662CF"/>
    <w:rsid w:val="00267082"/>
    <w:rsid w:val="00270BC0"/>
    <w:rsid w:val="00270E27"/>
    <w:rsid w:val="002718E4"/>
    <w:rsid w:val="00271A9F"/>
    <w:rsid w:val="002721A1"/>
    <w:rsid w:val="0027364A"/>
    <w:rsid w:val="00274233"/>
    <w:rsid w:val="00274A20"/>
    <w:rsid w:val="00274DE0"/>
    <w:rsid w:val="0027634E"/>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CA"/>
    <w:rsid w:val="00291650"/>
    <w:rsid w:val="0029197A"/>
    <w:rsid w:val="002920FD"/>
    <w:rsid w:val="0029278E"/>
    <w:rsid w:val="00292D02"/>
    <w:rsid w:val="0029311E"/>
    <w:rsid w:val="002938B6"/>
    <w:rsid w:val="00293B0F"/>
    <w:rsid w:val="00293BB8"/>
    <w:rsid w:val="00293D4C"/>
    <w:rsid w:val="00293E5D"/>
    <w:rsid w:val="00294F99"/>
    <w:rsid w:val="00295329"/>
    <w:rsid w:val="002959FE"/>
    <w:rsid w:val="00296C94"/>
    <w:rsid w:val="0029762C"/>
    <w:rsid w:val="00297D8C"/>
    <w:rsid w:val="002A00E9"/>
    <w:rsid w:val="002A0230"/>
    <w:rsid w:val="002A027E"/>
    <w:rsid w:val="002A0852"/>
    <w:rsid w:val="002A1734"/>
    <w:rsid w:val="002A2E8A"/>
    <w:rsid w:val="002A3141"/>
    <w:rsid w:val="002A3B1A"/>
    <w:rsid w:val="002A4C6E"/>
    <w:rsid w:val="002A5A7F"/>
    <w:rsid w:val="002A64FE"/>
    <w:rsid w:val="002A75E9"/>
    <w:rsid w:val="002A7797"/>
    <w:rsid w:val="002B0100"/>
    <w:rsid w:val="002B043A"/>
    <w:rsid w:val="002B096E"/>
    <w:rsid w:val="002B1CA4"/>
    <w:rsid w:val="002B1D5B"/>
    <w:rsid w:val="002B385B"/>
    <w:rsid w:val="002B3A1A"/>
    <w:rsid w:val="002B4A8D"/>
    <w:rsid w:val="002B4D6E"/>
    <w:rsid w:val="002B6AFA"/>
    <w:rsid w:val="002B6B51"/>
    <w:rsid w:val="002B71E7"/>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746"/>
    <w:rsid w:val="002C6AB6"/>
    <w:rsid w:val="002C6C8D"/>
    <w:rsid w:val="002D0E8D"/>
    <w:rsid w:val="002D1245"/>
    <w:rsid w:val="002D1821"/>
    <w:rsid w:val="002D1AA1"/>
    <w:rsid w:val="002D1E61"/>
    <w:rsid w:val="002D2353"/>
    <w:rsid w:val="002D25C1"/>
    <w:rsid w:val="002D2643"/>
    <w:rsid w:val="002D3916"/>
    <w:rsid w:val="002D3BF4"/>
    <w:rsid w:val="002D48B4"/>
    <w:rsid w:val="002D622C"/>
    <w:rsid w:val="002D6A8B"/>
    <w:rsid w:val="002D6A8F"/>
    <w:rsid w:val="002D7586"/>
    <w:rsid w:val="002D7C67"/>
    <w:rsid w:val="002E0E9A"/>
    <w:rsid w:val="002E0F12"/>
    <w:rsid w:val="002E255D"/>
    <w:rsid w:val="002E39B1"/>
    <w:rsid w:val="002E4169"/>
    <w:rsid w:val="002E48E9"/>
    <w:rsid w:val="002E5C02"/>
    <w:rsid w:val="002E5F14"/>
    <w:rsid w:val="002E69B5"/>
    <w:rsid w:val="002E789F"/>
    <w:rsid w:val="002F1628"/>
    <w:rsid w:val="002F2574"/>
    <w:rsid w:val="002F2A1A"/>
    <w:rsid w:val="002F2B0B"/>
    <w:rsid w:val="002F34BE"/>
    <w:rsid w:val="002F3C2B"/>
    <w:rsid w:val="002F444A"/>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43B9"/>
    <w:rsid w:val="0031473A"/>
    <w:rsid w:val="00315743"/>
    <w:rsid w:val="00316753"/>
    <w:rsid w:val="0031697C"/>
    <w:rsid w:val="00316C55"/>
    <w:rsid w:val="0032006B"/>
    <w:rsid w:val="003203AE"/>
    <w:rsid w:val="003203F6"/>
    <w:rsid w:val="00320C57"/>
    <w:rsid w:val="00321015"/>
    <w:rsid w:val="003216BA"/>
    <w:rsid w:val="00322377"/>
    <w:rsid w:val="00322A58"/>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49"/>
    <w:rsid w:val="003305A1"/>
    <w:rsid w:val="00331315"/>
    <w:rsid w:val="00331C09"/>
    <w:rsid w:val="00332ABE"/>
    <w:rsid w:val="00332C53"/>
    <w:rsid w:val="00332C74"/>
    <w:rsid w:val="00333471"/>
    <w:rsid w:val="00333873"/>
    <w:rsid w:val="00334076"/>
    <w:rsid w:val="0033446F"/>
    <w:rsid w:val="0033578E"/>
    <w:rsid w:val="00335A9D"/>
    <w:rsid w:val="00335DD2"/>
    <w:rsid w:val="00335DD4"/>
    <w:rsid w:val="0033622B"/>
    <w:rsid w:val="00337801"/>
    <w:rsid w:val="00337935"/>
    <w:rsid w:val="00337EFA"/>
    <w:rsid w:val="00340BFD"/>
    <w:rsid w:val="00341526"/>
    <w:rsid w:val="00342272"/>
    <w:rsid w:val="003427EB"/>
    <w:rsid w:val="0034291D"/>
    <w:rsid w:val="00342B7A"/>
    <w:rsid w:val="00343BF8"/>
    <w:rsid w:val="00343D74"/>
    <w:rsid w:val="0034423B"/>
    <w:rsid w:val="0034440F"/>
    <w:rsid w:val="003444D9"/>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54BF"/>
    <w:rsid w:val="0035624B"/>
    <w:rsid w:val="003564F3"/>
    <w:rsid w:val="00356C00"/>
    <w:rsid w:val="00356FE9"/>
    <w:rsid w:val="00357454"/>
    <w:rsid w:val="00357E22"/>
    <w:rsid w:val="00357E6D"/>
    <w:rsid w:val="00360174"/>
    <w:rsid w:val="0036047D"/>
    <w:rsid w:val="003605FB"/>
    <w:rsid w:val="00360CC7"/>
    <w:rsid w:val="00360E3A"/>
    <w:rsid w:val="00360F5F"/>
    <w:rsid w:val="00361456"/>
    <w:rsid w:val="00361A1F"/>
    <w:rsid w:val="00361BAF"/>
    <w:rsid w:val="0036205D"/>
    <w:rsid w:val="003637D0"/>
    <w:rsid w:val="00364A97"/>
    <w:rsid w:val="00364F19"/>
    <w:rsid w:val="00365702"/>
    <w:rsid w:val="00365B7D"/>
    <w:rsid w:val="00367BD9"/>
    <w:rsid w:val="003730D4"/>
    <w:rsid w:val="003733F9"/>
    <w:rsid w:val="0037447C"/>
    <w:rsid w:val="003746E7"/>
    <w:rsid w:val="0037508D"/>
    <w:rsid w:val="00375889"/>
    <w:rsid w:val="00375EF4"/>
    <w:rsid w:val="00376345"/>
    <w:rsid w:val="003764AF"/>
    <w:rsid w:val="00376662"/>
    <w:rsid w:val="00377101"/>
    <w:rsid w:val="00377328"/>
    <w:rsid w:val="00380911"/>
    <w:rsid w:val="00380D86"/>
    <w:rsid w:val="00380FDE"/>
    <w:rsid w:val="00382F70"/>
    <w:rsid w:val="00383361"/>
    <w:rsid w:val="00383761"/>
    <w:rsid w:val="00383B4E"/>
    <w:rsid w:val="00383D30"/>
    <w:rsid w:val="00383EFB"/>
    <w:rsid w:val="00385405"/>
    <w:rsid w:val="003860B4"/>
    <w:rsid w:val="0038612C"/>
    <w:rsid w:val="0038657F"/>
    <w:rsid w:val="00387EDE"/>
    <w:rsid w:val="0039037B"/>
    <w:rsid w:val="00390AA4"/>
    <w:rsid w:val="003911A2"/>
    <w:rsid w:val="0039211C"/>
    <w:rsid w:val="00392AE8"/>
    <w:rsid w:val="00393877"/>
    <w:rsid w:val="00393C34"/>
    <w:rsid w:val="00394C9E"/>
    <w:rsid w:val="00394EF8"/>
    <w:rsid w:val="00395929"/>
    <w:rsid w:val="00395AEC"/>
    <w:rsid w:val="00395E87"/>
    <w:rsid w:val="00396248"/>
    <w:rsid w:val="00396405"/>
    <w:rsid w:val="0039706A"/>
    <w:rsid w:val="00397DFE"/>
    <w:rsid w:val="003A366B"/>
    <w:rsid w:val="003A3830"/>
    <w:rsid w:val="003A3ACA"/>
    <w:rsid w:val="003A3C00"/>
    <w:rsid w:val="003A5484"/>
    <w:rsid w:val="003A5600"/>
    <w:rsid w:val="003A5EC1"/>
    <w:rsid w:val="003A6A8A"/>
    <w:rsid w:val="003B0409"/>
    <w:rsid w:val="003B0FC2"/>
    <w:rsid w:val="003B25BB"/>
    <w:rsid w:val="003B3148"/>
    <w:rsid w:val="003B46F7"/>
    <w:rsid w:val="003B56BB"/>
    <w:rsid w:val="003B6451"/>
    <w:rsid w:val="003B65FF"/>
    <w:rsid w:val="003B69D3"/>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1D37"/>
    <w:rsid w:val="003D2CDA"/>
    <w:rsid w:val="003D3B43"/>
    <w:rsid w:val="003D4707"/>
    <w:rsid w:val="003D4869"/>
    <w:rsid w:val="003D4B1F"/>
    <w:rsid w:val="003D4F78"/>
    <w:rsid w:val="003D5457"/>
    <w:rsid w:val="003D56A3"/>
    <w:rsid w:val="003D5897"/>
    <w:rsid w:val="003D5DD1"/>
    <w:rsid w:val="003D6CE5"/>
    <w:rsid w:val="003D6DFD"/>
    <w:rsid w:val="003E0405"/>
    <w:rsid w:val="003E0B53"/>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FED"/>
    <w:rsid w:val="003F701F"/>
    <w:rsid w:val="003F7759"/>
    <w:rsid w:val="003F77F2"/>
    <w:rsid w:val="003F7AE3"/>
    <w:rsid w:val="00400025"/>
    <w:rsid w:val="0040063C"/>
    <w:rsid w:val="0040067E"/>
    <w:rsid w:val="00400764"/>
    <w:rsid w:val="00400D80"/>
    <w:rsid w:val="00401DDE"/>
    <w:rsid w:val="00401EAA"/>
    <w:rsid w:val="00402669"/>
    <w:rsid w:val="00402722"/>
    <w:rsid w:val="00402D1C"/>
    <w:rsid w:val="00402DB8"/>
    <w:rsid w:val="00402FCB"/>
    <w:rsid w:val="0040363E"/>
    <w:rsid w:val="0040453D"/>
    <w:rsid w:val="00404C8D"/>
    <w:rsid w:val="004063B4"/>
    <w:rsid w:val="00406B13"/>
    <w:rsid w:val="0040753F"/>
    <w:rsid w:val="00407AB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DA5"/>
    <w:rsid w:val="00416FD0"/>
    <w:rsid w:val="00417253"/>
    <w:rsid w:val="004204B8"/>
    <w:rsid w:val="00421630"/>
    <w:rsid w:val="00421B44"/>
    <w:rsid w:val="00424A2E"/>
    <w:rsid w:val="00425929"/>
    <w:rsid w:val="00426B60"/>
    <w:rsid w:val="00427EC5"/>
    <w:rsid w:val="00427ED7"/>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76F"/>
    <w:rsid w:val="00464868"/>
    <w:rsid w:val="00465121"/>
    <w:rsid w:val="004659BE"/>
    <w:rsid w:val="00465D9F"/>
    <w:rsid w:val="00465F55"/>
    <w:rsid w:val="00465FB3"/>
    <w:rsid w:val="0046671A"/>
    <w:rsid w:val="00466E72"/>
    <w:rsid w:val="004706A1"/>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A0494"/>
    <w:rsid w:val="004A1E9A"/>
    <w:rsid w:val="004A25E1"/>
    <w:rsid w:val="004A2CD5"/>
    <w:rsid w:val="004A431E"/>
    <w:rsid w:val="004A46DA"/>
    <w:rsid w:val="004A538E"/>
    <w:rsid w:val="004A7C9F"/>
    <w:rsid w:val="004B0390"/>
    <w:rsid w:val="004B0F27"/>
    <w:rsid w:val="004B1975"/>
    <w:rsid w:val="004B19F2"/>
    <w:rsid w:val="004B2F7C"/>
    <w:rsid w:val="004B5616"/>
    <w:rsid w:val="004B5973"/>
    <w:rsid w:val="004B5C00"/>
    <w:rsid w:val="004B7BB4"/>
    <w:rsid w:val="004B7C62"/>
    <w:rsid w:val="004B7CF8"/>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D7DA3"/>
    <w:rsid w:val="004E066C"/>
    <w:rsid w:val="004E23B9"/>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2E"/>
    <w:rsid w:val="00502A8F"/>
    <w:rsid w:val="00507166"/>
    <w:rsid w:val="0050724D"/>
    <w:rsid w:val="005075BB"/>
    <w:rsid w:val="00507E23"/>
    <w:rsid w:val="0051044B"/>
    <w:rsid w:val="005119E1"/>
    <w:rsid w:val="0051214B"/>
    <w:rsid w:val="00512BB8"/>
    <w:rsid w:val="00513300"/>
    <w:rsid w:val="0051403A"/>
    <w:rsid w:val="00514AB3"/>
    <w:rsid w:val="0051577D"/>
    <w:rsid w:val="00515C57"/>
    <w:rsid w:val="00516AB1"/>
    <w:rsid w:val="00517188"/>
    <w:rsid w:val="00520ACE"/>
    <w:rsid w:val="00521547"/>
    <w:rsid w:val="00521681"/>
    <w:rsid w:val="00523CD9"/>
    <w:rsid w:val="00524DCF"/>
    <w:rsid w:val="0052584A"/>
    <w:rsid w:val="0052589C"/>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12DD"/>
    <w:rsid w:val="00542434"/>
    <w:rsid w:val="00542C81"/>
    <w:rsid w:val="00542DD5"/>
    <w:rsid w:val="00543277"/>
    <w:rsid w:val="00543AF1"/>
    <w:rsid w:val="00543D21"/>
    <w:rsid w:val="00544398"/>
    <w:rsid w:val="0054494C"/>
    <w:rsid w:val="00546335"/>
    <w:rsid w:val="00546F77"/>
    <w:rsid w:val="00547A8E"/>
    <w:rsid w:val="00547EFF"/>
    <w:rsid w:val="005509E5"/>
    <w:rsid w:val="00551450"/>
    <w:rsid w:val="00551A0F"/>
    <w:rsid w:val="00552C78"/>
    <w:rsid w:val="00552CBA"/>
    <w:rsid w:val="005531FE"/>
    <w:rsid w:val="0055387F"/>
    <w:rsid w:val="00554038"/>
    <w:rsid w:val="0055486E"/>
    <w:rsid w:val="00554A26"/>
    <w:rsid w:val="00554B9B"/>
    <w:rsid w:val="00555ABF"/>
    <w:rsid w:val="0055617B"/>
    <w:rsid w:val="00556B47"/>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4899"/>
    <w:rsid w:val="005655EB"/>
    <w:rsid w:val="005662EF"/>
    <w:rsid w:val="005663DD"/>
    <w:rsid w:val="005664BA"/>
    <w:rsid w:val="00566A05"/>
    <w:rsid w:val="00567045"/>
    <w:rsid w:val="0056743E"/>
    <w:rsid w:val="005676F7"/>
    <w:rsid w:val="00567A39"/>
    <w:rsid w:val="0057085A"/>
    <w:rsid w:val="00570B14"/>
    <w:rsid w:val="00570B38"/>
    <w:rsid w:val="0057215A"/>
    <w:rsid w:val="00572607"/>
    <w:rsid w:val="00572F42"/>
    <w:rsid w:val="005733BD"/>
    <w:rsid w:val="005737B2"/>
    <w:rsid w:val="00574B56"/>
    <w:rsid w:val="0057543D"/>
    <w:rsid w:val="00575695"/>
    <w:rsid w:val="005759E6"/>
    <w:rsid w:val="00575D2F"/>
    <w:rsid w:val="00575ED5"/>
    <w:rsid w:val="00575FAA"/>
    <w:rsid w:val="0057625D"/>
    <w:rsid w:val="00576619"/>
    <w:rsid w:val="00576DCF"/>
    <w:rsid w:val="0058078D"/>
    <w:rsid w:val="00580975"/>
    <w:rsid w:val="00582C0A"/>
    <w:rsid w:val="0058347B"/>
    <w:rsid w:val="0058387A"/>
    <w:rsid w:val="00583DE4"/>
    <w:rsid w:val="00585A16"/>
    <w:rsid w:val="00585D94"/>
    <w:rsid w:val="00586A8E"/>
    <w:rsid w:val="005878A3"/>
    <w:rsid w:val="0059093A"/>
    <w:rsid w:val="00590AA8"/>
    <w:rsid w:val="00590DAE"/>
    <w:rsid w:val="0059203A"/>
    <w:rsid w:val="0059210E"/>
    <w:rsid w:val="005921DE"/>
    <w:rsid w:val="00592E16"/>
    <w:rsid w:val="0059316A"/>
    <w:rsid w:val="00594CA7"/>
    <w:rsid w:val="00596584"/>
    <w:rsid w:val="00596B9C"/>
    <w:rsid w:val="00596FF5"/>
    <w:rsid w:val="005972C8"/>
    <w:rsid w:val="005A0D14"/>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D95"/>
    <w:rsid w:val="005B5EC1"/>
    <w:rsid w:val="005B5F64"/>
    <w:rsid w:val="005B7009"/>
    <w:rsid w:val="005C02A6"/>
    <w:rsid w:val="005C044A"/>
    <w:rsid w:val="005C117F"/>
    <w:rsid w:val="005C170D"/>
    <w:rsid w:val="005C2092"/>
    <w:rsid w:val="005C407B"/>
    <w:rsid w:val="005C4344"/>
    <w:rsid w:val="005C4861"/>
    <w:rsid w:val="005C4CB4"/>
    <w:rsid w:val="005C5AF5"/>
    <w:rsid w:val="005C5BA6"/>
    <w:rsid w:val="005C60C2"/>
    <w:rsid w:val="005C711C"/>
    <w:rsid w:val="005D15FD"/>
    <w:rsid w:val="005D1628"/>
    <w:rsid w:val="005D2921"/>
    <w:rsid w:val="005D2B9C"/>
    <w:rsid w:val="005D45ED"/>
    <w:rsid w:val="005D47AD"/>
    <w:rsid w:val="005D4D20"/>
    <w:rsid w:val="005D4FCE"/>
    <w:rsid w:val="005D58C5"/>
    <w:rsid w:val="005D686F"/>
    <w:rsid w:val="005D72B3"/>
    <w:rsid w:val="005D7909"/>
    <w:rsid w:val="005D7EEA"/>
    <w:rsid w:val="005E0463"/>
    <w:rsid w:val="005E145F"/>
    <w:rsid w:val="005E1F67"/>
    <w:rsid w:val="005E28C6"/>
    <w:rsid w:val="005E2EE9"/>
    <w:rsid w:val="005E2F9A"/>
    <w:rsid w:val="005E482D"/>
    <w:rsid w:val="005E610B"/>
    <w:rsid w:val="005E6C87"/>
    <w:rsid w:val="005E6D40"/>
    <w:rsid w:val="005F0D82"/>
    <w:rsid w:val="005F1568"/>
    <w:rsid w:val="005F1620"/>
    <w:rsid w:val="005F1872"/>
    <w:rsid w:val="005F1FDB"/>
    <w:rsid w:val="005F2B08"/>
    <w:rsid w:val="005F5AEF"/>
    <w:rsid w:val="005F5C92"/>
    <w:rsid w:val="005F6042"/>
    <w:rsid w:val="005F6253"/>
    <w:rsid w:val="005F6773"/>
    <w:rsid w:val="005F699F"/>
    <w:rsid w:val="005F6C9F"/>
    <w:rsid w:val="00600118"/>
    <w:rsid w:val="006011A4"/>
    <w:rsid w:val="0060129C"/>
    <w:rsid w:val="00601885"/>
    <w:rsid w:val="006018A2"/>
    <w:rsid w:val="006019AD"/>
    <w:rsid w:val="00602635"/>
    <w:rsid w:val="0060284B"/>
    <w:rsid w:val="00602AAF"/>
    <w:rsid w:val="00603763"/>
    <w:rsid w:val="00604113"/>
    <w:rsid w:val="006044D8"/>
    <w:rsid w:val="0060477D"/>
    <w:rsid w:val="00604D8B"/>
    <w:rsid w:val="0060530C"/>
    <w:rsid w:val="006054CA"/>
    <w:rsid w:val="00607B02"/>
    <w:rsid w:val="00610458"/>
    <w:rsid w:val="00610A9C"/>
    <w:rsid w:val="00610B6D"/>
    <w:rsid w:val="006114E7"/>
    <w:rsid w:val="006115B8"/>
    <w:rsid w:val="00611AAB"/>
    <w:rsid w:val="00611FBF"/>
    <w:rsid w:val="00612A14"/>
    <w:rsid w:val="00612BAA"/>
    <w:rsid w:val="006135CB"/>
    <w:rsid w:val="00613AB4"/>
    <w:rsid w:val="0061454C"/>
    <w:rsid w:val="00614993"/>
    <w:rsid w:val="00614BD8"/>
    <w:rsid w:val="006166D2"/>
    <w:rsid w:val="00616790"/>
    <w:rsid w:val="00616ECC"/>
    <w:rsid w:val="0062007A"/>
    <w:rsid w:val="0062043A"/>
    <w:rsid w:val="00620EAC"/>
    <w:rsid w:val="00622639"/>
    <w:rsid w:val="00622D32"/>
    <w:rsid w:val="006239F9"/>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9BD"/>
    <w:rsid w:val="00633149"/>
    <w:rsid w:val="00633181"/>
    <w:rsid w:val="00633205"/>
    <w:rsid w:val="00633EC3"/>
    <w:rsid w:val="0063404C"/>
    <w:rsid w:val="006342BD"/>
    <w:rsid w:val="006343CA"/>
    <w:rsid w:val="006351BB"/>
    <w:rsid w:val="00635B7C"/>
    <w:rsid w:val="00637916"/>
    <w:rsid w:val="006404AE"/>
    <w:rsid w:val="0064071F"/>
    <w:rsid w:val="006409BD"/>
    <w:rsid w:val="00641043"/>
    <w:rsid w:val="0064169F"/>
    <w:rsid w:val="0064170C"/>
    <w:rsid w:val="00641E81"/>
    <w:rsid w:val="00642232"/>
    <w:rsid w:val="00642809"/>
    <w:rsid w:val="00642AFF"/>
    <w:rsid w:val="006437E6"/>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545"/>
    <w:rsid w:val="006625FD"/>
    <w:rsid w:val="00663226"/>
    <w:rsid w:val="00663528"/>
    <w:rsid w:val="0066355A"/>
    <w:rsid w:val="00663996"/>
    <w:rsid w:val="00664792"/>
    <w:rsid w:val="00664D51"/>
    <w:rsid w:val="00665A8A"/>
    <w:rsid w:val="006667D5"/>
    <w:rsid w:val="00667876"/>
    <w:rsid w:val="00670175"/>
    <w:rsid w:val="00670C2D"/>
    <w:rsid w:val="00670F70"/>
    <w:rsid w:val="006724AD"/>
    <w:rsid w:val="0067264C"/>
    <w:rsid w:val="00672B84"/>
    <w:rsid w:val="00673494"/>
    <w:rsid w:val="00673A41"/>
    <w:rsid w:val="00673C9E"/>
    <w:rsid w:val="00673D15"/>
    <w:rsid w:val="00673E01"/>
    <w:rsid w:val="00674C3B"/>
    <w:rsid w:val="006756D5"/>
    <w:rsid w:val="00675E61"/>
    <w:rsid w:val="00676C67"/>
    <w:rsid w:val="00680F7F"/>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26DE"/>
    <w:rsid w:val="006937B4"/>
    <w:rsid w:val="00693D20"/>
    <w:rsid w:val="00693FEC"/>
    <w:rsid w:val="0069424E"/>
    <w:rsid w:val="00694FC4"/>
    <w:rsid w:val="006956A7"/>
    <w:rsid w:val="00695954"/>
    <w:rsid w:val="00695B8C"/>
    <w:rsid w:val="00697F96"/>
    <w:rsid w:val="006A0698"/>
    <w:rsid w:val="006A0FD8"/>
    <w:rsid w:val="006A2227"/>
    <w:rsid w:val="006A24F0"/>
    <w:rsid w:val="006A3120"/>
    <w:rsid w:val="006A32B4"/>
    <w:rsid w:val="006A3FD0"/>
    <w:rsid w:val="006A4B17"/>
    <w:rsid w:val="006A517A"/>
    <w:rsid w:val="006A5FBF"/>
    <w:rsid w:val="006A5FC4"/>
    <w:rsid w:val="006A6FBF"/>
    <w:rsid w:val="006A7168"/>
    <w:rsid w:val="006A7178"/>
    <w:rsid w:val="006A7A85"/>
    <w:rsid w:val="006B006C"/>
    <w:rsid w:val="006B0CDD"/>
    <w:rsid w:val="006B1205"/>
    <w:rsid w:val="006B127C"/>
    <w:rsid w:val="006B166A"/>
    <w:rsid w:val="006B19A2"/>
    <w:rsid w:val="006B219B"/>
    <w:rsid w:val="006B3780"/>
    <w:rsid w:val="006B3A03"/>
    <w:rsid w:val="006B3F62"/>
    <w:rsid w:val="006B3F9C"/>
    <w:rsid w:val="006B433B"/>
    <w:rsid w:val="006B48B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71A"/>
    <w:rsid w:val="006F6179"/>
    <w:rsid w:val="006F73C1"/>
    <w:rsid w:val="006F75A2"/>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CB"/>
    <w:rsid w:val="0070687B"/>
    <w:rsid w:val="007068AC"/>
    <w:rsid w:val="00707646"/>
    <w:rsid w:val="00710050"/>
    <w:rsid w:val="0071097B"/>
    <w:rsid w:val="00710C97"/>
    <w:rsid w:val="0071234A"/>
    <w:rsid w:val="007126AE"/>
    <w:rsid w:val="00712A8A"/>
    <w:rsid w:val="00713CF9"/>
    <w:rsid w:val="00714906"/>
    <w:rsid w:val="00716389"/>
    <w:rsid w:val="00717180"/>
    <w:rsid w:val="0071726F"/>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6E8E"/>
    <w:rsid w:val="007474F0"/>
    <w:rsid w:val="0074775C"/>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7847"/>
    <w:rsid w:val="00757ADB"/>
    <w:rsid w:val="00757D4B"/>
    <w:rsid w:val="00760ADF"/>
    <w:rsid w:val="00761483"/>
    <w:rsid w:val="00761838"/>
    <w:rsid w:val="007625A8"/>
    <w:rsid w:val="00762770"/>
    <w:rsid w:val="007664FB"/>
    <w:rsid w:val="0076711E"/>
    <w:rsid w:val="007677F4"/>
    <w:rsid w:val="00767DF9"/>
    <w:rsid w:val="00770EA1"/>
    <w:rsid w:val="007710BC"/>
    <w:rsid w:val="0077112F"/>
    <w:rsid w:val="00771369"/>
    <w:rsid w:val="007715E0"/>
    <w:rsid w:val="00771615"/>
    <w:rsid w:val="0077196E"/>
    <w:rsid w:val="00772458"/>
    <w:rsid w:val="00773114"/>
    <w:rsid w:val="00773572"/>
    <w:rsid w:val="00773584"/>
    <w:rsid w:val="007735A9"/>
    <w:rsid w:val="007736AC"/>
    <w:rsid w:val="007737A8"/>
    <w:rsid w:val="00773991"/>
    <w:rsid w:val="007742E5"/>
    <w:rsid w:val="007744AE"/>
    <w:rsid w:val="007755AC"/>
    <w:rsid w:val="00775703"/>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4DB2"/>
    <w:rsid w:val="00785044"/>
    <w:rsid w:val="00787BA2"/>
    <w:rsid w:val="00787C29"/>
    <w:rsid w:val="00787C2D"/>
    <w:rsid w:val="007909AD"/>
    <w:rsid w:val="0079174F"/>
    <w:rsid w:val="00791865"/>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0EE7"/>
    <w:rsid w:val="007C26F5"/>
    <w:rsid w:val="007C3395"/>
    <w:rsid w:val="007C3561"/>
    <w:rsid w:val="007C3810"/>
    <w:rsid w:val="007C3944"/>
    <w:rsid w:val="007C3B10"/>
    <w:rsid w:val="007C3F4C"/>
    <w:rsid w:val="007C40BE"/>
    <w:rsid w:val="007C57B5"/>
    <w:rsid w:val="007C5ADB"/>
    <w:rsid w:val="007C5EFF"/>
    <w:rsid w:val="007C61D9"/>
    <w:rsid w:val="007D0698"/>
    <w:rsid w:val="007D17AC"/>
    <w:rsid w:val="007D2189"/>
    <w:rsid w:val="007D2D48"/>
    <w:rsid w:val="007D2E3A"/>
    <w:rsid w:val="007D40CD"/>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510"/>
    <w:rsid w:val="007F2827"/>
    <w:rsid w:val="007F2834"/>
    <w:rsid w:val="007F3043"/>
    <w:rsid w:val="007F3145"/>
    <w:rsid w:val="007F3E57"/>
    <w:rsid w:val="007F4B41"/>
    <w:rsid w:val="007F53EB"/>
    <w:rsid w:val="007F5889"/>
    <w:rsid w:val="007F5DA5"/>
    <w:rsid w:val="007F6314"/>
    <w:rsid w:val="007F6ECA"/>
    <w:rsid w:val="007F718B"/>
    <w:rsid w:val="007F770B"/>
    <w:rsid w:val="00800076"/>
    <w:rsid w:val="0080007A"/>
    <w:rsid w:val="008003C7"/>
    <w:rsid w:val="00800522"/>
    <w:rsid w:val="00801824"/>
    <w:rsid w:val="00801B4F"/>
    <w:rsid w:val="00801F8C"/>
    <w:rsid w:val="0080258C"/>
    <w:rsid w:val="00802618"/>
    <w:rsid w:val="00803176"/>
    <w:rsid w:val="00804570"/>
    <w:rsid w:val="0080548C"/>
    <w:rsid w:val="00807ABC"/>
    <w:rsid w:val="00807F08"/>
    <w:rsid w:val="0081004A"/>
    <w:rsid w:val="00810B6F"/>
    <w:rsid w:val="00811BE3"/>
    <w:rsid w:val="00812297"/>
    <w:rsid w:val="008124F5"/>
    <w:rsid w:val="00812721"/>
    <w:rsid w:val="0081290F"/>
    <w:rsid w:val="00813CB0"/>
    <w:rsid w:val="00814EFA"/>
    <w:rsid w:val="0081554B"/>
    <w:rsid w:val="0081583B"/>
    <w:rsid w:val="00815FB3"/>
    <w:rsid w:val="00816576"/>
    <w:rsid w:val="00816BC1"/>
    <w:rsid w:val="00816E54"/>
    <w:rsid w:val="0081789C"/>
    <w:rsid w:val="00817F64"/>
    <w:rsid w:val="0082003E"/>
    <w:rsid w:val="00820336"/>
    <w:rsid w:val="008203D1"/>
    <w:rsid w:val="008205EA"/>
    <w:rsid w:val="0082066D"/>
    <w:rsid w:val="0082171E"/>
    <w:rsid w:val="0082183C"/>
    <w:rsid w:val="008218D7"/>
    <w:rsid w:val="00821E41"/>
    <w:rsid w:val="00822EDF"/>
    <w:rsid w:val="00823C97"/>
    <w:rsid w:val="00824784"/>
    <w:rsid w:val="00827078"/>
    <w:rsid w:val="008305D7"/>
    <w:rsid w:val="0083066B"/>
    <w:rsid w:val="00831118"/>
    <w:rsid w:val="008313EF"/>
    <w:rsid w:val="00831CF4"/>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0D27"/>
    <w:rsid w:val="0084136E"/>
    <w:rsid w:val="0084290E"/>
    <w:rsid w:val="008429F8"/>
    <w:rsid w:val="00842CFE"/>
    <w:rsid w:val="008432C3"/>
    <w:rsid w:val="008433CB"/>
    <w:rsid w:val="00843B07"/>
    <w:rsid w:val="00843F8F"/>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16F"/>
    <w:rsid w:val="0085244D"/>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D"/>
    <w:rsid w:val="00863BBC"/>
    <w:rsid w:val="00863C24"/>
    <w:rsid w:val="00864029"/>
    <w:rsid w:val="00864750"/>
    <w:rsid w:val="00864E85"/>
    <w:rsid w:val="00864FD5"/>
    <w:rsid w:val="00865C00"/>
    <w:rsid w:val="00865F25"/>
    <w:rsid w:val="00866BBF"/>
    <w:rsid w:val="00866D3D"/>
    <w:rsid w:val="00866EB8"/>
    <w:rsid w:val="00867A10"/>
    <w:rsid w:val="00867B99"/>
    <w:rsid w:val="00870423"/>
    <w:rsid w:val="00870858"/>
    <w:rsid w:val="008720A3"/>
    <w:rsid w:val="008720A4"/>
    <w:rsid w:val="00872B5E"/>
    <w:rsid w:val="00872C29"/>
    <w:rsid w:val="00873D95"/>
    <w:rsid w:val="00873DDB"/>
    <w:rsid w:val="008746C6"/>
    <w:rsid w:val="008753A6"/>
    <w:rsid w:val="00875622"/>
    <w:rsid w:val="008757DB"/>
    <w:rsid w:val="0088059E"/>
    <w:rsid w:val="008815A9"/>
    <w:rsid w:val="00881B32"/>
    <w:rsid w:val="008820E3"/>
    <w:rsid w:val="008848D9"/>
    <w:rsid w:val="00885165"/>
    <w:rsid w:val="008851E7"/>
    <w:rsid w:val="0088591F"/>
    <w:rsid w:val="008866ED"/>
    <w:rsid w:val="00887634"/>
    <w:rsid w:val="00887C84"/>
    <w:rsid w:val="00887D8D"/>
    <w:rsid w:val="00887F6C"/>
    <w:rsid w:val="00890C28"/>
    <w:rsid w:val="00890D94"/>
    <w:rsid w:val="00890DFD"/>
    <w:rsid w:val="008910DD"/>
    <w:rsid w:val="00891509"/>
    <w:rsid w:val="008915BA"/>
    <w:rsid w:val="008915C0"/>
    <w:rsid w:val="008920FE"/>
    <w:rsid w:val="00892604"/>
    <w:rsid w:val="0089317B"/>
    <w:rsid w:val="008933A8"/>
    <w:rsid w:val="00895A1E"/>
    <w:rsid w:val="00895C8A"/>
    <w:rsid w:val="00896018"/>
    <w:rsid w:val="00896487"/>
    <w:rsid w:val="008964F0"/>
    <w:rsid w:val="00896E96"/>
    <w:rsid w:val="00897120"/>
    <w:rsid w:val="008971D9"/>
    <w:rsid w:val="0089744A"/>
    <w:rsid w:val="00897F9D"/>
    <w:rsid w:val="008A056B"/>
    <w:rsid w:val="008A1052"/>
    <w:rsid w:val="008A183E"/>
    <w:rsid w:val="008A1FEA"/>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17C"/>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337"/>
    <w:rsid w:val="008C2AE2"/>
    <w:rsid w:val="008C2F79"/>
    <w:rsid w:val="008C32CB"/>
    <w:rsid w:val="008C5106"/>
    <w:rsid w:val="008C5336"/>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2E8"/>
    <w:rsid w:val="008E0553"/>
    <w:rsid w:val="008E0686"/>
    <w:rsid w:val="008E1715"/>
    <w:rsid w:val="008E5011"/>
    <w:rsid w:val="008E6141"/>
    <w:rsid w:val="008E712B"/>
    <w:rsid w:val="008E7ED4"/>
    <w:rsid w:val="008F0508"/>
    <w:rsid w:val="008F1215"/>
    <w:rsid w:val="008F12A4"/>
    <w:rsid w:val="008F17CF"/>
    <w:rsid w:val="008F1CB2"/>
    <w:rsid w:val="008F23E6"/>
    <w:rsid w:val="008F2478"/>
    <w:rsid w:val="008F249E"/>
    <w:rsid w:val="008F2ADF"/>
    <w:rsid w:val="008F3834"/>
    <w:rsid w:val="008F3865"/>
    <w:rsid w:val="008F3A26"/>
    <w:rsid w:val="008F3A76"/>
    <w:rsid w:val="008F408A"/>
    <w:rsid w:val="008F6AAD"/>
    <w:rsid w:val="008F6CC6"/>
    <w:rsid w:val="008F6EBA"/>
    <w:rsid w:val="008F78B6"/>
    <w:rsid w:val="0090061E"/>
    <w:rsid w:val="0090062C"/>
    <w:rsid w:val="009013BE"/>
    <w:rsid w:val="00901627"/>
    <w:rsid w:val="009016D3"/>
    <w:rsid w:val="00902197"/>
    <w:rsid w:val="009025F5"/>
    <w:rsid w:val="009029B5"/>
    <w:rsid w:val="00903A17"/>
    <w:rsid w:val="00904425"/>
    <w:rsid w:val="009044DE"/>
    <w:rsid w:val="00904B9E"/>
    <w:rsid w:val="00904D05"/>
    <w:rsid w:val="00905733"/>
    <w:rsid w:val="00905A0B"/>
    <w:rsid w:val="00905DA0"/>
    <w:rsid w:val="00906968"/>
    <w:rsid w:val="00907260"/>
    <w:rsid w:val="00910B89"/>
    <w:rsid w:val="009118DD"/>
    <w:rsid w:val="00911B6D"/>
    <w:rsid w:val="00912949"/>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CCF"/>
    <w:rsid w:val="00927AD6"/>
    <w:rsid w:val="00930260"/>
    <w:rsid w:val="009303AA"/>
    <w:rsid w:val="009310A7"/>
    <w:rsid w:val="00931569"/>
    <w:rsid w:val="009328F9"/>
    <w:rsid w:val="00932A80"/>
    <w:rsid w:val="00933194"/>
    <w:rsid w:val="009336A4"/>
    <w:rsid w:val="00933CCA"/>
    <w:rsid w:val="009343D5"/>
    <w:rsid w:val="00935112"/>
    <w:rsid w:val="0093650E"/>
    <w:rsid w:val="00937958"/>
    <w:rsid w:val="00940B22"/>
    <w:rsid w:val="00940E00"/>
    <w:rsid w:val="00941D73"/>
    <w:rsid w:val="009428FD"/>
    <w:rsid w:val="009434B1"/>
    <w:rsid w:val="00943C51"/>
    <w:rsid w:val="00944BD7"/>
    <w:rsid w:val="009462B8"/>
    <w:rsid w:val="009468B8"/>
    <w:rsid w:val="00946C77"/>
    <w:rsid w:val="00947602"/>
    <w:rsid w:val="00950B29"/>
    <w:rsid w:val="0095117A"/>
    <w:rsid w:val="009516E9"/>
    <w:rsid w:val="00951B93"/>
    <w:rsid w:val="00951F47"/>
    <w:rsid w:val="009533C3"/>
    <w:rsid w:val="009535A0"/>
    <w:rsid w:val="009540A5"/>
    <w:rsid w:val="0095422C"/>
    <w:rsid w:val="00954961"/>
    <w:rsid w:val="00954F85"/>
    <w:rsid w:val="0095546C"/>
    <w:rsid w:val="009559E6"/>
    <w:rsid w:val="00955CAD"/>
    <w:rsid w:val="009569C2"/>
    <w:rsid w:val="009574AE"/>
    <w:rsid w:val="0095792B"/>
    <w:rsid w:val="00960498"/>
    <w:rsid w:val="00960987"/>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6EB"/>
    <w:rsid w:val="009728E6"/>
    <w:rsid w:val="00972C4E"/>
    <w:rsid w:val="00974765"/>
    <w:rsid w:val="00974862"/>
    <w:rsid w:val="009754F7"/>
    <w:rsid w:val="0097727E"/>
    <w:rsid w:val="00980306"/>
    <w:rsid w:val="009805E5"/>
    <w:rsid w:val="0098091A"/>
    <w:rsid w:val="00980E8E"/>
    <w:rsid w:val="00981D12"/>
    <w:rsid w:val="009823D9"/>
    <w:rsid w:val="00982668"/>
    <w:rsid w:val="00982EFF"/>
    <w:rsid w:val="00983111"/>
    <w:rsid w:val="0098594D"/>
    <w:rsid w:val="00985B0F"/>
    <w:rsid w:val="00986392"/>
    <w:rsid w:val="00987E4E"/>
    <w:rsid w:val="00987E50"/>
    <w:rsid w:val="00990074"/>
    <w:rsid w:val="00990424"/>
    <w:rsid w:val="00990695"/>
    <w:rsid w:val="009907B9"/>
    <w:rsid w:val="00990F4A"/>
    <w:rsid w:val="009915BF"/>
    <w:rsid w:val="0099188A"/>
    <w:rsid w:val="0099212A"/>
    <w:rsid w:val="009923D6"/>
    <w:rsid w:val="00992A6B"/>
    <w:rsid w:val="009941D2"/>
    <w:rsid w:val="00994C22"/>
    <w:rsid w:val="009955E8"/>
    <w:rsid w:val="009956AF"/>
    <w:rsid w:val="00996697"/>
    <w:rsid w:val="009A0B67"/>
    <w:rsid w:val="009A1B4D"/>
    <w:rsid w:val="009A1C6F"/>
    <w:rsid w:val="009A2724"/>
    <w:rsid w:val="009A3042"/>
    <w:rsid w:val="009A3381"/>
    <w:rsid w:val="009A33A3"/>
    <w:rsid w:val="009A3A49"/>
    <w:rsid w:val="009A3C3A"/>
    <w:rsid w:val="009A42E6"/>
    <w:rsid w:val="009A431A"/>
    <w:rsid w:val="009A4740"/>
    <w:rsid w:val="009A4A8F"/>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BF"/>
    <w:rsid w:val="009B362A"/>
    <w:rsid w:val="009B3EEE"/>
    <w:rsid w:val="009B487C"/>
    <w:rsid w:val="009B4E96"/>
    <w:rsid w:val="009B4EEE"/>
    <w:rsid w:val="009B528B"/>
    <w:rsid w:val="009B5D5B"/>
    <w:rsid w:val="009B6F82"/>
    <w:rsid w:val="009B7C2A"/>
    <w:rsid w:val="009B7F95"/>
    <w:rsid w:val="009C0238"/>
    <w:rsid w:val="009C03C2"/>
    <w:rsid w:val="009C0D31"/>
    <w:rsid w:val="009C26EF"/>
    <w:rsid w:val="009C2C01"/>
    <w:rsid w:val="009C2D1D"/>
    <w:rsid w:val="009C3C00"/>
    <w:rsid w:val="009C4809"/>
    <w:rsid w:val="009C4827"/>
    <w:rsid w:val="009C506B"/>
    <w:rsid w:val="009C6151"/>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11A6"/>
    <w:rsid w:val="009F1A8A"/>
    <w:rsid w:val="009F26AB"/>
    <w:rsid w:val="009F2B2A"/>
    <w:rsid w:val="009F3239"/>
    <w:rsid w:val="009F3976"/>
    <w:rsid w:val="009F3B02"/>
    <w:rsid w:val="009F6103"/>
    <w:rsid w:val="009F6D6F"/>
    <w:rsid w:val="009F7164"/>
    <w:rsid w:val="00A0041A"/>
    <w:rsid w:val="00A008D4"/>
    <w:rsid w:val="00A009E8"/>
    <w:rsid w:val="00A00AEE"/>
    <w:rsid w:val="00A014FF"/>
    <w:rsid w:val="00A01F7F"/>
    <w:rsid w:val="00A028B4"/>
    <w:rsid w:val="00A02AD4"/>
    <w:rsid w:val="00A02BA7"/>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93C"/>
    <w:rsid w:val="00A241BF"/>
    <w:rsid w:val="00A24E52"/>
    <w:rsid w:val="00A25517"/>
    <w:rsid w:val="00A25798"/>
    <w:rsid w:val="00A263CD"/>
    <w:rsid w:val="00A265C6"/>
    <w:rsid w:val="00A26F7A"/>
    <w:rsid w:val="00A273FB"/>
    <w:rsid w:val="00A27875"/>
    <w:rsid w:val="00A30045"/>
    <w:rsid w:val="00A304C7"/>
    <w:rsid w:val="00A305AB"/>
    <w:rsid w:val="00A312C7"/>
    <w:rsid w:val="00A31666"/>
    <w:rsid w:val="00A31DA4"/>
    <w:rsid w:val="00A32836"/>
    <w:rsid w:val="00A32C24"/>
    <w:rsid w:val="00A32F3F"/>
    <w:rsid w:val="00A34758"/>
    <w:rsid w:val="00A35644"/>
    <w:rsid w:val="00A36147"/>
    <w:rsid w:val="00A363D0"/>
    <w:rsid w:val="00A3678A"/>
    <w:rsid w:val="00A37252"/>
    <w:rsid w:val="00A40315"/>
    <w:rsid w:val="00A40C01"/>
    <w:rsid w:val="00A41283"/>
    <w:rsid w:val="00A41CD2"/>
    <w:rsid w:val="00A438A2"/>
    <w:rsid w:val="00A4452D"/>
    <w:rsid w:val="00A4487B"/>
    <w:rsid w:val="00A452F7"/>
    <w:rsid w:val="00A46086"/>
    <w:rsid w:val="00A46D7B"/>
    <w:rsid w:val="00A5028A"/>
    <w:rsid w:val="00A506FB"/>
    <w:rsid w:val="00A50B55"/>
    <w:rsid w:val="00A50F50"/>
    <w:rsid w:val="00A514DD"/>
    <w:rsid w:val="00A51ED7"/>
    <w:rsid w:val="00A51F97"/>
    <w:rsid w:val="00A5230A"/>
    <w:rsid w:val="00A52590"/>
    <w:rsid w:val="00A52911"/>
    <w:rsid w:val="00A53843"/>
    <w:rsid w:val="00A53B42"/>
    <w:rsid w:val="00A5404E"/>
    <w:rsid w:val="00A54840"/>
    <w:rsid w:val="00A5568F"/>
    <w:rsid w:val="00A5573A"/>
    <w:rsid w:val="00A5642E"/>
    <w:rsid w:val="00A565D3"/>
    <w:rsid w:val="00A57A35"/>
    <w:rsid w:val="00A629CB"/>
    <w:rsid w:val="00A62CF6"/>
    <w:rsid w:val="00A63456"/>
    <w:rsid w:val="00A6399D"/>
    <w:rsid w:val="00A64928"/>
    <w:rsid w:val="00A64AF7"/>
    <w:rsid w:val="00A66776"/>
    <w:rsid w:val="00A66BDE"/>
    <w:rsid w:val="00A66CB6"/>
    <w:rsid w:val="00A67AE6"/>
    <w:rsid w:val="00A67BB3"/>
    <w:rsid w:val="00A70420"/>
    <w:rsid w:val="00A70519"/>
    <w:rsid w:val="00A70865"/>
    <w:rsid w:val="00A70940"/>
    <w:rsid w:val="00A70979"/>
    <w:rsid w:val="00A71F2D"/>
    <w:rsid w:val="00A72048"/>
    <w:rsid w:val="00A74795"/>
    <w:rsid w:val="00A7499A"/>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854"/>
    <w:rsid w:val="00AA3EC7"/>
    <w:rsid w:val="00AA4ADE"/>
    <w:rsid w:val="00AA5D5F"/>
    <w:rsid w:val="00AA6761"/>
    <w:rsid w:val="00AA6C7B"/>
    <w:rsid w:val="00AA724B"/>
    <w:rsid w:val="00AA797B"/>
    <w:rsid w:val="00AA7B67"/>
    <w:rsid w:val="00AA7C3F"/>
    <w:rsid w:val="00AB1770"/>
    <w:rsid w:val="00AB209E"/>
    <w:rsid w:val="00AB41FE"/>
    <w:rsid w:val="00AB54F0"/>
    <w:rsid w:val="00AB5AA0"/>
    <w:rsid w:val="00AB5B7A"/>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C69"/>
    <w:rsid w:val="00AC7319"/>
    <w:rsid w:val="00AC75AB"/>
    <w:rsid w:val="00AC79A0"/>
    <w:rsid w:val="00AD20C8"/>
    <w:rsid w:val="00AD2854"/>
    <w:rsid w:val="00AD2D52"/>
    <w:rsid w:val="00AD2FC6"/>
    <w:rsid w:val="00AD3958"/>
    <w:rsid w:val="00AD427B"/>
    <w:rsid w:val="00AD4616"/>
    <w:rsid w:val="00AD49AE"/>
    <w:rsid w:val="00AD4C1D"/>
    <w:rsid w:val="00AD4FD2"/>
    <w:rsid w:val="00AD5CDB"/>
    <w:rsid w:val="00AD62BA"/>
    <w:rsid w:val="00AD643B"/>
    <w:rsid w:val="00AD666E"/>
    <w:rsid w:val="00AD672D"/>
    <w:rsid w:val="00AD6A78"/>
    <w:rsid w:val="00AD755E"/>
    <w:rsid w:val="00AE10E1"/>
    <w:rsid w:val="00AE1B5F"/>
    <w:rsid w:val="00AE1C3D"/>
    <w:rsid w:val="00AE1D32"/>
    <w:rsid w:val="00AE1EA2"/>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4931"/>
    <w:rsid w:val="00AF4C99"/>
    <w:rsid w:val="00AF51C9"/>
    <w:rsid w:val="00AF568D"/>
    <w:rsid w:val="00AF56E1"/>
    <w:rsid w:val="00AF5DE7"/>
    <w:rsid w:val="00AF5EAA"/>
    <w:rsid w:val="00AF6A8A"/>
    <w:rsid w:val="00AF6FA7"/>
    <w:rsid w:val="00AF72C0"/>
    <w:rsid w:val="00AF7785"/>
    <w:rsid w:val="00B0044D"/>
    <w:rsid w:val="00B00C40"/>
    <w:rsid w:val="00B02027"/>
    <w:rsid w:val="00B03084"/>
    <w:rsid w:val="00B03844"/>
    <w:rsid w:val="00B0394A"/>
    <w:rsid w:val="00B03CB2"/>
    <w:rsid w:val="00B03F40"/>
    <w:rsid w:val="00B04EBA"/>
    <w:rsid w:val="00B05D8C"/>
    <w:rsid w:val="00B10473"/>
    <w:rsid w:val="00B1101A"/>
    <w:rsid w:val="00B119BE"/>
    <w:rsid w:val="00B11B6F"/>
    <w:rsid w:val="00B11F31"/>
    <w:rsid w:val="00B1399B"/>
    <w:rsid w:val="00B14D84"/>
    <w:rsid w:val="00B15435"/>
    <w:rsid w:val="00B15C47"/>
    <w:rsid w:val="00B162F1"/>
    <w:rsid w:val="00B170A9"/>
    <w:rsid w:val="00B17146"/>
    <w:rsid w:val="00B17475"/>
    <w:rsid w:val="00B178C8"/>
    <w:rsid w:val="00B17CC5"/>
    <w:rsid w:val="00B2034C"/>
    <w:rsid w:val="00B203B4"/>
    <w:rsid w:val="00B21A21"/>
    <w:rsid w:val="00B21B64"/>
    <w:rsid w:val="00B22176"/>
    <w:rsid w:val="00B22296"/>
    <w:rsid w:val="00B23477"/>
    <w:rsid w:val="00B23EC6"/>
    <w:rsid w:val="00B2463C"/>
    <w:rsid w:val="00B2466B"/>
    <w:rsid w:val="00B25AF2"/>
    <w:rsid w:val="00B267DF"/>
    <w:rsid w:val="00B26A79"/>
    <w:rsid w:val="00B2777A"/>
    <w:rsid w:val="00B309EE"/>
    <w:rsid w:val="00B30BD8"/>
    <w:rsid w:val="00B30C53"/>
    <w:rsid w:val="00B32C63"/>
    <w:rsid w:val="00B34088"/>
    <w:rsid w:val="00B34F58"/>
    <w:rsid w:val="00B35046"/>
    <w:rsid w:val="00B3519E"/>
    <w:rsid w:val="00B35B9A"/>
    <w:rsid w:val="00B37B91"/>
    <w:rsid w:val="00B37C24"/>
    <w:rsid w:val="00B37CD8"/>
    <w:rsid w:val="00B407CC"/>
    <w:rsid w:val="00B40EBF"/>
    <w:rsid w:val="00B41DF6"/>
    <w:rsid w:val="00B444CC"/>
    <w:rsid w:val="00B44CF0"/>
    <w:rsid w:val="00B44E1F"/>
    <w:rsid w:val="00B457D2"/>
    <w:rsid w:val="00B47F8F"/>
    <w:rsid w:val="00B51371"/>
    <w:rsid w:val="00B524E8"/>
    <w:rsid w:val="00B5269E"/>
    <w:rsid w:val="00B535BE"/>
    <w:rsid w:val="00B54742"/>
    <w:rsid w:val="00B55F0F"/>
    <w:rsid w:val="00B565E6"/>
    <w:rsid w:val="00B56955"/>
    <w:rsid w:val="00B56965"/>
    <w:rsid w:val="00B56B47"/>
    <w:rsid w:val="00B571F5"/>
    <w:rsid w:val="00B57486"/>
    <w:rsid w:val="00B579E3"/>
    <w:rsid w:val="00B60353"/>
    <w:rsid w:val="00B62452"/>
    <w:rsid w:val="00B62A33"/>
    <w:rsid w:val="00B63F3B"/>
    <w:rsid w:val="00B66224"/>
    <w:rsid w:val="00B66AB5"/>
    <w:rsid w:val="00B67492"/>
    <w:rsid w:val="00B70BFD"/>
    <w:rsid w:val="00B70DBF"/>
    <w:rsid w:val="00B7202F"/>
    <w:rsid w:val="00B72361"/>
    <w:rsid w:val="00B72F20"/>
    <w:rsid w:val="00B750AC"/>
    <w:rsid w:val="00B758A4"/>
    <w:rsid w:val="00B75D4A"/>
    <w:rsid w:val="00B75DAC"/>
    <w:rsid w:val="00B76028"/>
    <w:rsid w:val="00B76188"/>
    <w:rsid w:val="00B76860"/>
    <w:rsid w:val="00B76FA7"/>
    <w:rsid w:val="00B7707C"/>
    <w:rsid w:val="00B77578"/>
    <w:rsid w:val="00B77666"/>
    <w:rsid w:val="00B7768E"/>
    <w:rsid w:val="00B77C7C"/>
    <w:rsid w:val="00B80259"/>
    <w:rsid w:val="00B806E6"/>
    <w:rsid w:val="00B81263"/>
    <w:rsid w:val="00B81D65"/>
    <w:rsid w:val="00B81FE4"/>
    <w:rsid w:val="00B8305D"/>
    <w:rsid w:val="00B832CF"/>
    <w:rsid w:val="00B83A37"/>
    <w:rsid w:val="00B84DB3"/>
    <w:rsid w:val="00B851DD"/>
    <w:rsid w:val="00B85486"/>
    <w:rsid w:val="00B8629B"/>
    <w:rsid w:val="00B8658E"/>
    <w:rsid w:val="00B865D1"/>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4369"/>
    <w:rsid w:val="00BA4600"/>
    <w:rsid w:val="00BA4AE4"/>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507"/>
    <w:rsid w:val="00BB68EC"/>
    <w:rsid w:val="00BB6BEB"/>
    <w:rsid w:val="00BB7051"/>
    <w:rsid w:val="00BB7483"/>
    <w:rsid w:val="00BB7ED6"/>
    <w:rsid w:val="00BB7F18"/>
    <w:rsid w:val="00BC0441"/>
    <w:rsid w:val="00BC04B9"/>
    <w:rsid w:val="00BC053A"/>
    <w:rsid w:val="00BC0C7D"/>
    <w:rsid w:val="00BC1F72"/>
    <w:rsid w:val="00BC200F"/>
    <w:rsid w:val="00BC22F3"/>
    <w:rsid w:val="00BC2C64"/>
    <w:rsid w:val="00BC2CF5"/>
    <w:rsid w:val="00BC2D4F"/>
    <w:rsid w:val="00BC32A2"/>
    <w:rsid w:val="00BC3E31"/>
    <w:rsid w:val="00BC5A12"/>
    <w:rsid w:val="00BC6D31"/>
    <w:rsid w:val="00BC7118"/>
    <w:rsid w:val="00BC755F"/>
    <w:rsid w:val="00BC7CDB"/>
    <w:rsid w:val="00BD16B8"/>
    <w:rsid w:val="00BD172D"/>
    <w:rsid w:val="00BD20B9"/>
    <w:rsid w:val="00BD5199"/>
    <w:rsid w:val="00BD59BD"/>
    <w:rsid w:val="00BD5D75"/>
    <w:rsid w:val="00BD64F6"/>
    <w:rsid w:val="00BE012F"/>
    <w:rsid w:val="00BE0C40"/>
    <w:rsid w:val="00BE0CC3"/>
    <w:rsid w:val="00BE1204"/>
    <w:rsid w:val="00BE1D90"/>
    <w:rsid w:val="00BE3051"/>
    <w:rsid w:val="00BE3BBC"/>
    <w:rsid w:val="00BE4328"/>
    <w:rsid w:val="00BE43CF"/>
    <w:rsid w:val="00BE560E"/>
    <w:rsid w:val="00BE5BB4"/>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2406"/>
    <w:rsid w:val="00C02EBD"/>
    <w:rsid w:val="00C036DF"/>
    <w:rsid w:val="00C042E0"/>
    <w:rsid w:val="00C044EF"/>
    <w:rsid w:val="00C051BD"/>
    <w:rsid w:val="00C05224"/>
    <w:rsid w:val="00C0639F"/>
    <w:rsid w:val="00C067A7"/>
    <w:rsid w:val="00C06FCB"/>
    <w:rsid w:val="00C0726E"/>
    <w:rsid w:val="00C07820"/>
    <w:rsid w:val="00C07FA4"/>
    <w:rsid w:val="00C10255"/>
    <w:rsid w:val="00C10EF2"/>
    <w:rsid w:val="00C11FA8"/>
    <w:rsid w:val="00C11FC0"/>
    <w:rsid w:val="00C11FE4"/>
    <w:rsid w:val="00C12212"/>
    <w:rsid w:val="00C13BB6"/>
    <w:rsid w:val="00C13C91"/>
    <w:rsid w:val="00C13D7C"/>
    <w:rsid w:val="00C13EE0"/>
    <w:rsid w:val="00C1498B"/>
    <w:rsid w:val="00C14C6A"/>
    <w:rsid w:val="00C15044"/>
    <w:rsid w:val="00C1516D"/>
    <w:rsid w:val="00C15DD7"/>
    <w:rsid w:val="00C15FF1"/>
    <w:rsid w:val="00C16C0C"/>
    <w:rsid w:val="00C16E40"/>
    <w:rsid w:val="00C17402"/>
    <w:rsid w:val="00C17AB1"/>
    <w:rsid w:val="00C17E6A"/>
    <w:rsid w:val="00C17EED"/>
    <w:rsid w:val="00C20935"/>
    <w:rsid w:val="00C2105B"/>
    <w:rsid w:val="00C22771"/>
    <w:rsid w:val="00C23411"/>
    <w:rsid w:val="00C24255"/>
    <w:rsid w:val="00C245A4"/>
    <w:rsid w:val="00C245C1"/>
    <w:rsid w:val="00C24BCF"/>
    <w:rsid w:val="00C25909"/>
    <w:rsid w:val="00C25949"/>
    <w:rsid w:val="00C25B5A"/>
    <w:rsid w:val="00C25FF2"/>
    <w:rsid w:val="00C261A2"/>
    <w:rsid w:val="00C26233"/>
    <w:rsid w:val="00C2659F"/>
    <w:rsid w:val="00C269A3"/>
    <w:rsid w:val="00C273A1"/>
    <w:rsid w:val="00C3114D"/>
    <w:rsid w:val="00C31AD9"/>
    <w:rsid w:val="00C3208E"/>
    <w:rsid w:val="00C33211"/>
    <w:rsid w:val="00C34394"/>
    <w:rsid w:val="00C34AB8"/>
    <w:rsid w:val="00C34C31"/>
    <w:rsid w:val="00C35142"/>
    <w:rsid w:val="00C35283"/>
    <w:rsid w:val="00C35CF1"/>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52274"/>
    <w:rsid w:val="00C52BFB"/>
    <w:rsid w:val="00C5314D"/>
    <w:rsid w:val="00C53783"/>
    <w:rsid w:val="00C54282"/>
    <w:rsid w:val="00C545B0"/>
    <w:rsid w:val="00C549ED"/>
    <w:rsid w:val="00C5654F"/>
    <w:rsid w:val="00C60A22"/>
    <w:rsid w:val="00C60BAD"/>
    <w:rsid w:val="00C61BD1"/>
    <w:rsid w:val="00C61F6C"/>
    <w:rsid w:val="00C6211B"/>
    <w:rsid w:val="00C62D6A"/>
    <w:rsid w:val="00C62ECA"/>
    <w:rsid w:val="00C63305"/>
    <w:rsid w:val="00C633A8"/>
    <w:rsid w:val="00C6360A"/>
    <w:rsid w:val="00C638F3"/>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68DA"/>
    <w:rsid w:val="00C76CD7"/>
    <w:rsid w:val="00C80EB8"/>
    <w:rsid w:val="00C80F08"/>
    <w:rsid w:val="00C81544"/>
    <w:rsid w:val="00C817E0"/>
    <w:rsid w:val="00C81A2F"/>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B19"/>
    <w:rsid w:val="00CA3578"/>
    <w:rsid w:val="00CA38FA"/>
    <w:rsid w:val="00CA3A48"/>
    <w:rsid w:val="00CA3FF1"/>
    <w:rsid w:val="00CA46C1"/>
    <w:rsid w:val="00CA52BF"/>
    <w:rsid w:val="00CA52C4"/>
    <w:rsid w:val="00CA5D26"/>
    <w:rsid w:val="00CA610F"/>
    <w:rsid w:val="00CA6509"/>
    <w:rsid w:val="00CA7070"/>
    <w:rsid w:val="00CA7653"/>
    <w:rsid w:val="00CA7F89"/>
    <w:rsid w:val="00CB0317"/>
    <w:rsid w:val="00CB0EF3"/>
    <w:rsid w:val="00CB12A9"/>
    <w:rsid w:val="00CB194D"/>
    <w:rsid w:val="00CB2C25"/>
    <w:rsid w:val="00CB2D2F"/>
    <w:rsid w:val="00CB31E7"/>
    <w:rsid w:val="00CB38BD"/>
    <w:rsid w:val="00CB39CF"/>
    <w:rsid w:val="00CB42CE"/>
    <w:rsid w:val="00CB440E"/>
    <w:rsid w:val="00CB4503"/>
    <w:rsid w:val="00CB4E3E"/>
    <w:rsid w:val="00CB4F0F"/>
    <w:rsid w:val="00CB4F69"/>
    <w:rsid w:val="00CB5CDE"/>
    <w:rsid w:val="00CB5E22"/>
    <w:rsid w:val="00CB5EA0"/>
    <w:rsid w:val="00CB64F0"/>
    <w:rsid w:val="00CB679F"/>
    <w:rsid w:val="00CC1405"/>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1074"/>
    <w:rsid w:val="00CE2030"/>
    <w:rsid w:val="00CE22E6"/>
    <w:rsid w:val="00CE2783"/>
    <w:rsid w:val="00CE2C0E"/>
    <w:rsid w:val="00CE42D9"/>
    <w:rsid w:val="00CE42EC"/>
    <w:rsid w:val="00CE45B9"/>
    <w:rsid w:val="00CE6584"/>
    <w:rsid w:val="00CE67E5"/>
    <w:rsid w:val="00CE6FE1"/>
    <w:rsid w:val="00CE76C5"/>
    <w:rsid w:val="00CF0D6B"/>
    <w:rsid w:val="00CF1137"/>
    <w:rsid w:val="00CF1A2D"/>
    <w:rsid w:val="00CF2844"/>
    <w:rsid w:val="00CF2DAA"/>
    <w:rsid w:val="00CF2F6D"/>
    <w:rsid w:val="00CF34C9"/>
    <w:rsid w:val="00CF3EE3"/>
    <w:rsid w:val="00CF4836"/>
    <w:rsid w:val="00CF497B"/>
    <w:rsid w:val="00CF509A"/>
    <w:rsid w:val="00CF526D"/>
    <w:rsid w:val="00CF5950"/>
    <w:rsid w:val="00CF5DF7"/>
    <w:rsid w:val="00CF6708"/>
    <w:rsid w:val="00CF6896"/>
    <w:rsid w:val="00CF6C52"/>
    <w:rsid w:val="00CF73AA"/>
    <w:rsid w:val="00D00263"/>
    <w:rsid w:val="00D009A5"/>
    <w:rsid w:val="00D01312"/>
    <w:rsid w:val="00D01560"/>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3C64"/>
    <w:rsid w:val="00D2486D"/>
    <w:rsid w:val="00D25D3D"/>
    <w:rsid w:val="00D263F3"/>
    <w:rsid w:val="00D2751E"/>
    <w:rsid w:val="00D27711"/>
    <w:rsid w:val="00D27AFD"/>
    <w:rsid w:val="00D27E2F"/>
    <w:rsid w:val="00D27EA0"/>
    <w:rsid w:val="00D309B1"/>
    <w:rsid w:val="00D30CB9"/>
    <w:rsid w:val="00D315AD"/>
    <w:rsid w:val="00D31DA4"/>
    <w:rsid w:val="00D32DDE"/>
    <w:rsid w:val="00D334C5"/>
    <w:rsid w:val="00D3386A"/>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2ACE"/>
    <w:rsid w:val="00D52BA9"/>
    <w:rsid w:val="00D52CE7"/>
    <w:rsid w:val="00D52DFA"/>
    <w:rsid w:val="00D5404B"/>
    <w:rsid w:val="00D54F75"/>
    <w:rsid w:val="00D5510C"/>
    <w:rsid w:val="00D55CF2"/>
    <w:rsid w:val="00D56136"/>
    <w:rsid w:val="00D56445"/>
    <w:rsid w:val="00D56EA9"/>
    <w:rsid w:val="00D5760A"/>
    <w:rsid w:val="00D57C48"/>
    <w:rsid w:val="00D57CD8"/>
    <w:rsid w:val="00D60198"/>
    <w:rsid w:val="00D60941"/>
    <w:rsid w:val="00D60D66"/>
    <w:rsid w:val="00D612E1"/>
    <w:rsid w:val="00D61B1E"/>
    <w:rsid w:val="00D62E66"/>
    <w:rsid w:val="00D63A05"/>
    <w:rsid w:val="00D640A9"/>
    <w:rsid w:val="00D654E3"/>
    <w:rsid w:val="00D65606"/>
    <w:rsid w:val="00D658F2"/>
    <w:rsid w:val="00D65A2D"/>
    <w:rsid w:val="00D66395"/>
    <w:rsid w:val="00D666B6"/>
    <w:rsid w:val="00D66D4F"/>
    <w:rsid w:val="00D66D61"/>
    <w:rsid w:val="00D703E5"/>
    <w:rsid w:val="00D709B5"/>
    <w:rsid w:val="00D710FE"/>
    <w:rsid w:val="00D721A6"/>
    <w:rsid w:val="00D724D0"/>
    <w:rsid w:val="00D72A8A"/>
    <w:rsid w:val="00D72BF9"/>
    <w:rsid w:val="00D72C6E"/>
    <w:rsid w:val="00D739C4"/>
    <w:rsid w:val="00D7498C"/>
    <w:rsid w:val="00D74F85"/>
    <w:rsid w:val="00D7559E"/>
    <w:rsid w:val="00D75942"/>
    <w:rsid w:val="00D76629"/>
    <w:rsid w:val="00D76811"/>
    <w:rsid w:val="00D77201"/>
    <w:rsid w:val="00D77395"/>
    <w:rsid w:val="00D77406"/>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C3"/>
    <w:rsid w:val="00D91421"/>
    <w:rsid w:val="00D916D3"/>
    <w:rsid w:val="00D91790"/>
    <w:rsid w:val="00D917AC"/>
    <w:rsid w:val="00D92F85"/>
    <w:rsid w:val="00D94125"/>
    <w:rsid w:val="00D94853"/>
    <w:rsid w:val="00D957F2"/>
    <w:rsid w:val="00D95B80"/>
    <w:rsid w:val="00D96BC3"/>
    <w:rsid w:val="00D971EA"/>
    <w:rsid w:val="00D97CF8"/>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F1"/>
    <w:rsid w:val="00DB2F7A"/>
    <w:rsid w:val="00DB4B76"/>
    <w:rsid w:val="00DB4F9D"/>
    <w:rsid w:val="00DB57C0"/>
    <w:rsid w:val="00DB57C3"/>
    <w:rsid w:val="00DB6130"/>
    <w:rsid w:val="00DB6330"/>
    <w:rsid w:val="00DB6A0E"/>
    <w:rsid w:val="00DB6AEB"/>
    <w:rsid w:val="00DB7654"/>
    <w:rsid w:val="00DB78A9"/>
    <w:rsid w:val="00DB7C8B"/>
    <w:rsid w:val="00DC0315"/>
    <w:rsid w:val="00DC108E"/>
    <w:rsid w:val="00DC1F80"/>
    <w:rsid w:val="00DC2CC0"/>
    <w:rsid w:val="00DC2D95"/>
    <w:rsid w:val="00DC3001"/>
    <w:rsid w:val="00DC3A65"/>
    <w:rsid w:val="00DC3B55"/>
    <w:rsid w:val="00DC3E05"/>
    <w:rsid w:val="00DC4865"/>
    <w:rsid w:val="00DC522C"/>
    <w:rsid w:val="00DC668B"/>
    <w:rsid w:val="00DC6B12"/>
    <w:rsid w:val="00DC722F"/>
    <w:rsid w:val="00DC736D"/>
    <w:rsid w:val="00DC7BA9"/>
    <w:rsid w:val="00DD09C7"/>
    <w:rsid w:val="00DD18AC"/>
    <w:rsid w:val="00DD1B10"/>
    <w:rsid w:val="00DD2A1A"/>
    <w:rsid w:val="00DD3FAC"/>
    <w:rsid w:val="00DD42AC"/>
    <w:rsid w:val="00DD590F"/>
    <w:rsid w:val="00DD647F"/>
    <w:rsid w:val="00DD6A9F"/>
    <w:rsid w:val="00DD761A"/>
    <w:rsid w:val="00DD7DB2"/>
    <w:rsid w:val="00DE021E"/>
    <w:rsid w:val="00DE07B6"/>
    <w:rsid w:val="00DE1468"/>
    <w:rsid w:val="00DE1DB0"/>
    <w:rsid w:val="00DE643A"/>
    <w:rsid w:val="00DE762E"/>
    <w:rsid w:val="00DF01B3"/>
    <w:rsid w:val="00DF038E"/>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5C22"/>
    <w:rsid w:val="00E05FC5"/>
    <w:rsid w:val="00E0664B"/>
    <w:rsid w:val="00E069A6"/>
    <w:rsid w:val="00E06A0C"/>
    <w:rsid w:val="00E06FBD"/>
    <w:rsid w:val="00E1042E"/>
    <w:rsid w:val="00E10643"/>
    <w:rsid w:val="00E10B69"/>
    <w:rsid w:val="00E11657"/>
    <w:rsid w:val="00E116E8"/>
    <w:rsid w:val="00E11792"/>
    <w:rsid w:val="00E11D05"/>
    <w:rsid w:val="00E1220C"/>
    <w:rsid w:val="00E1235C"/>
    <w:rsid w:val="00E12C27"/>
    <w:rsid w:val="00E134C2"/>
    <w:rsid w:val="00E137AC"/>
    <w:rsid w:val="00E13FC4"/>
    <w:rsid w:val="00E14CEC"/>
    <w:rsid w:val="00E159B7"/>
    <w:rsid w:val="00E1741F"/>
    <w:rsid w:val="00E176FD"/>
    <w:rsid w:val="00E2010E"/>
    <w:rsid w:val="00E210CE"/>
    <w:rsid w:val="00E2116C"/>
    <w:rsid w:val="00E21C76"/>
    <w:rsid w:val="00E21D6A"/>
    <w:rsid w:val="00E22103"/>
    <w:rsid w:val="00E225DE"/>
    <w:rsid w:val="00E22F9A"/>
    <w:rsid w:val="00E25C15"/>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1E37"/>
    <w:rsid w:val="00E422A7"/>
    <w:rsid w:val="00E42C11"/>
    <w:rsid w:val="00E43831"/>
    <w:rsid w:val="00E43EC1"/>
    <w:rsid w:val="00E449F5"/>
    <w:rsid w:val="00E44B8F"/>
    <w:rsid w:val="00E45612"/>
    <w:rsid w:val="00E46801"/>
    <w:rsid w:val="00E46979"/>
    <w:rsid w:val="00E469EE"/>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924"/>
    <w:rsid w:val="00E560A6"/>
    <w:rsid w:val="00E5682F"/>
    <w:rsid w:val="00E56E29"/>
    <w:rsid w:val="00E57910"/>
    <w:rsid w:val="00E57C36"/>
    <w:rsid w:val="00E57EC6"/>
    <w:rsid w:val="00E603B6"/>
    <w:rsid w:val="00E606BC"/>
    <w:rsid w:val="00E60974"/>
    <w:rsid w:val="00E611AA"/>
    <w:rsid w:val="00E63E56"/>
    <w:rsid w:val="00E6444A"/>
    <w:rsid w:val="00E64DA5"/>
    <w:rsid w:val="00E656BF"/>
    <w:rsid w:val="00E657DC"/>
    <w:rsid w:val="00E673D6"/>
    <w:rsid w:val="00E70065"/>
    <w:rsid w:val="00E70680"/>
    <w:rsid w:val="00E7089C"/>
    <w:rsid w:val="00E70FEF"/>
    <w:rsid w:val="00E71921"/>
    <w:rsid w:val="00E71ED7"/>
    <w:rsid w:val="00E72420"/>
    <w:rsid w:val="00E7272C"/>
    <w:rsid w:val="00E728D6"/>
    <w:rsid w:val="00E728FA"/>
    <w:rsid w:val="00E72A42"/>
    <w:rsid w:val="00E72B16"/>
    <w:rsid w:val="00E73881"/>
    <w:rsid w:val="00E73CAD"/>
    <w:rsid w:val="00E75752"/>
    <w:rsid w:val="00E76CC2"/>
    <w:rsid w:val="00E76CD4"/>
    <w:rsid w:val="00E76F5E"/>
    <w:rsid w:val="00E770E2"/>
    <w:rsid w:val="00E776ED"/>
    <w:rsid w:val="00E8038C"/>
    <w:rsid w:val="00E80682"/>
    <w:rsid w:val="00E80CBF"/>
    <w:rsid w:val="00E81D12"/>
    <w:rsid w:val="00E81DA4"/>
    <w:rsid w:val="00E82EB8"/>
    <w:rsid w:val="00E83591"/>
    <w:rsid w:val="00E83766"/>
    <w:rsid w:val="00E85EFB"/>
    <w:rsid w:val="00E90406"/>
    <w:rsid w:val="00E912FB"/>
    <w:rsid w:val="00E91F55"/>
    <w:rsid w:val="00E934F0"/>
    <w:rsid w:val="00E93971"/>
    <w:rsid w:val="00E93F9C"/>
    <w:rsid w:val="00E94D24"/>
    <w:rsid w:val="00E952F2"/>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D1B"/>
    <w:rsid w:val="00EA593A"/>
    <w:rsid w:val="00EA5ECD"/>
    <w:rsid w:val="00EA72F4"/>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571"/>
    <w:rsid w:val="00EB584B"/>
    <w:rsid w:val="00EB6103"/>
    <w:rsid w:val="00EB69BD"/>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ED3"/>
    <w:rsid w:val="00EE107B"/>
    <w:rsid w:val="00EE11F5"/>
    <w:rsid w:val="00EE134C"/>
    <w:rsid w:val="00EE1ABB"/>
    <w:rsid w:val="00EE1E09"/>
    <w:rsid w:val="00EE1FA1"/>
    <w:rsid w:val="00EE2E6A"/>
    <w:rsid w:val="00EE3294"/>
    <w:rsid w:val="00EE34CE"/>
    <w:rsid w:val="00EE3605"/>
    <w:rsid w:val="00EE3889"/>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1D1C"/>
    <w:rsid w:val="00EF238E"/>
    <w:rsid w:val="00EF27AC"/>
    <w:rsid w:val="00EF2C4A"/>
    <w:rsid w:val="00EF37EB"/>
    <w:rsid w:val="00EF4112"/>
    <w:rsid w:val="00EF466A"/>
    <w:rsid w:val="00EF4AA1"/>
    <w:rsid w:val="00EF501C"/>
    <w:rsid w:val="00EF5B66"/>
    <w:rsid w:val="00EF5CE4"/>
    <w:rsid w:val="00EF64E9"/>
    <w:rsid w:val="00EF66EF"/>
    <w:rsid w:val="00EF696A"/>
    <w:rsid w:val="00EF6B6F"/>
    <w:rsid w:val="00EF6C92"/>
    <w:rsid w:val="00EF7D3A"/>
    <w:rsid w:val="00F0024A"/>
    <w:rsid w:val="00F0114A"/>
    <w:rsid w:val="00F024F7"/>
    <w:rsid w:val="00F0304A"/>
    <w:rsid w:val="00F03579"/>
    <w:rsid w:val="00F041A6"/>
    <w:rsid w:val="00F0458D"/>
    <w:rsid w:val="00F04C87"/>
    <w:rsid w:val="00F05188"/>
    <w:rsid w:val="00F05BDD"/>
    <w:rsid w:val="00F05F6F"/>
    <w:rsid w:val="00F05FFA"/>
    <w:rsid w:val="00F063DE"/>
    <w:rsid w:val="00F06A77"/>
    <w:rsid w:val="00F102C2"/>
    <w:rsid w:val="00F117CB"/>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78F"/>
    <w:rsid w:val="00F364C7"/>
    <w:rsid w:val="00F364EC"/>
    <w:rsid w:val="00F37DCC"/>
    <w:rsid w:val="00F41302"/>
    <w:rsid w:val="00F41670"/>
    <w:rsid w:val="00F42C47"/>
    <w:rsid w:val="00F438B7"/>
    <w:rsid w:val="00F438E5"/>
    <w:rsid w:val="00F43CCC"/>
    <w:rsid w:val="00F4455C"/>
    <w:rsid w:val="00F45707"/>
    <w:rsid w:val="00F46688"/>
    <w:rsid w:val="00F46B53"/>
    <w:rsid w:val="00F46F68"/>
    <w:rsid w:val="00F4729F"/>
    <w:rsid w:val="00F5112F"/>
    <w:rsid w:val="00F51D85"/>
    <w:rsid w:val="00F533ED"/>
    <w:rsid w:val="00F536C8"/>
    <w:rsid w:val="00F536CF"/>
    <w:rsid w:val="00F53C67"/>
    <w:rsid w:val="00F53E19"/>
    <w:rsid w:val="00F547FD"/>
    <w:rsid w:val="00F55640"/>
    <w:rsid w:val="00F564A1"/>
    <w:rsid w:val="00F56E8D"/>
    <w:rsid w:val="00F57D5B"/>
    <w:rsid w:val="00F601F4"/>
    <w:rsid w:val="00F60D25"/>
    <w:rsid w:val="00F6132F"/>
    <w:rsid w:val="00F615F5"/>
    <w:rsid w:val="00F63418"/>
    <w:rsid w:val="00F6662A"/>
    <w:rsid w:val="00F67446"/>
    <w:rsid w:val="00F67E9A"/>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319A"/>
    <w:rsid w:val="00F83263"/>
    <w:rsid w:val="00F836F7"/>
    <w:rsid w:val="00F84533"/>
    <w:rsid w:val="00F84B2A"/>
    <w:rsid w:val="00F851DF"/>
    <w:rsid w:val="00F85D00"/>
    <w:rsid w:val="00F904CA"/>
    <w:rsid w:val="00F9067E"/>
    <w:rsid w:val="00F9086A"/>
    <w:rsid w:val="00F911A0"/>
    <w:rsid w:val="00F920EF"/>
    <w:rsid w:val="00F94737"/>
    <w:rsid w:val="00F94C0A"/>
    <w:rsid w:val="00F94DA2"/>
    <w:rsid w:val="00F95306"/>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692"/>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F6F"/>
    <w:rsid w:val="00FE029E"/>
    <w:rsid w:val="00FE086F"/>
    <w:rsid w:val="00FE116D"/>
    <w:rsid w:val="00FE343A"/>
    <w:rsid w:val="00FE4CF5"/>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61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94523394">
      <w:bodyDiv w:val="1"/>
      <w:marLeft w:val="0"/>
      <w:marRight w:val="0"/>
      <w:marTop w:val="0"/>
      <w:marBottom w:val="0"/>
      <w:divBdr>
        <w:top w:val="none" w:sz="0" w:space="0" w:color="auto"/>
        <w:left w:val="none" w:sz="0" w:space="0" w:color="auto"/>
        <w:bottom w:val="none" w:sz="0" w:space="0" w:color="auto"/>
        <w:right w:val="none" w:sz="0" w:space="0" w:color="auto"/>
      </w:divBdr>
      <w:divsChild>
        <w:div w:id="284505782">
          <w:marLeft w:val="922"/>
          <w:marRight w:val="0"/>
          <w:marTop w:val="0"/>
          <w:marBottom w:val="8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520315">
      <w:bodyDiv w:val="1"/>
      <w:marLeft w:val="0"/>
      <w:marRight w:val="0"/>
      <w:marTop w:val="0"/>
      <w:marBottom w:val="0"/>
      <w:divBdr>
        <w:top w:val="none" w:sz="0" w:space="0" w:color="auto"/>
        <w:left w:val="none" w:sz="0" w:space="0" w:color="auto"/>
        <w:bottom w:val="none" w:sz="0" w:space="0" w:color="auto"/>
        <w:right w:val="none" w:sz="0" w:space="0" w:color="auto"/>
      </w:divBdr>
      <w:divsChild>
        <w:div w:id="570653499">
          <w:marLeft w:val="922"/>
          <w:marRight w:val="0"/>
          <w:marTop w:val="0"/>
          <w:marBottom w:val="8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LP%20WUR\3GPP%20meetings%20in%20R19\RAN1%23118\963%20&#25991;&#31295;&#25776;&#20889;\20240521-power_up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LP%20WUR\3GPP%20meetings%20in%20R19\RAN1%23118\963%20&#25991;&#31295;&#25776;&#20889;\20240521-power_up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defRPr/>
            </a:pPr>
            <a:r>
              <a:rPr lang="en-US"/>
              <a:t>DRX cycle-Inactivity_timer-Onduration_timer = (80-8-8)ms</a:t>
            </a:r>
            <a:endParaRPr lang="zh-CN"/>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 (2)'!$D$5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(2)'!$C$6:$C$14</c:f>
              <c:strCache>
                <c:ptCount val="9"/>
                <c:pt idx="0">
                  <c:v>alwaysOn</c:v>
                </c:pt>
                <c:pt idx="1">
                  <c:v>DRX</c:v>
                </c:pt>
                <c:pt idx="2">
                  <c:v>legacy DCP</c:v>
                </c:pt>
                <c:pt idx="3">
                  <c:v>R17 PDCCH skipping+DRX+DCP </c:v>
                </c:pt>
                <c:pt idx="4">
                  <c:v>R17 PDCCH skipping+WUS replace DCP(offset=3ms)</c:v>
                </c:pt>
                <c:pt idx="5">
                  <c:v>R17 PDCCH skipping+WUS replace DCP(offset=10ms)</c:v>
                </c:pt>
                <c:pt idx="6">
                  <c:v>WUS trigger PDCCH monitoring(MR micro sleep)</c:v>
                </c:pt>
                <c:pt idx="7">
                  <c:v>WUS trigger PDCCH monitoring(MR light sleep)</c:v>
                </c:pt>
                <c:pt idx="8">
                  <c:v>WUS trigger PDCCH monitoring(MR deep sleep)</c:v>
                </c:pt>
              </c:strCache>
            </c:strRef>
          </c:cat>
          <c:val>
            <c:numRef>
              <c:f>'Sheet1 (2)'!$D$6:$D$14</c:f>
              <c:numCache>
                <c:formatCode>General</c:formatCode>
                <c:ptCount val="9"/>
                <c:pt idx="0">
                  <c:v>95</c:v>
                </c:pt>
                <c:pt idx="1">
                  <c:v>24</c:v>
                </c:pt>
                <c:pt idx="2">
                  <c:v>22</c:v>
                </c:pt>
                <c:pt idx="3">
                  <c:v>21</c:v>
                </c:pt>
                <c:pt idx="4">
                  <c:v>18</c:v>
                </c:pt>
                <c:pt idx="5">
                  <c:v>15</c:v>
                </c:pt>
                <c:pt idx="6">
                  <c:v>55</c:v>
                </c:pt>
                <c:pt idx="7">
                  <c:v>30</c:v>
                </c:pt>
                <c:pt idx="8">
                  <c:v>13</c:v>
                </c:pt>
              </c:numCache>
            </c:numRef>
          </c:val>
          <c:extLst>
            <c:ext xmlns:c16="http://schemas.microsoft.com/office/drawing/2014/chart" uri="{C3380CC4-5D6E-409C-BE32-E72D297353CC}">
              <c16:uniqueId val="{00000000-8FA0-4CC6-B388-5E876FD085F8}"/>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(2)'!$E$5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(2)'!$C$6:$C$14</c:f>
              <c:strCache>
                <c:ptCount val="9"/>
                <c:pt idx="0">
                  <c:v>alwaysOn</c:v>
                </c:pt>
                <c:pt idx="1">
                  <c:v>DRX</c:v>
                </c:pt>
                <c:pt idx="2">
                  <c:v>legacy DCP</c:v>
                </c:pt>
                <c:pt idx="3">
                  <c:v>R17 PDCCH skipping+DRX+DCP </c:v>
                </c:pt>
                <c:pt idx="4">
                  <c:v>R17 PDCCH skipping+WUS replace DCP(offset=3ms)</c:v>
                </c:pt>
                <c:pt idx="5">
                  <c:v>R17 PDCCH skipping+WUS replace DCP(offset=10ms)</c:v>
                </c:pt>
                <c:pt idx="6">
                  <c:v>WUS trigger PDCCH monitoring(MR micro sleep)</c:v>
                </c:pt>
                <c:pt idx="7">
                  <c:v>WUS trigger PDCCH monitoring(MR light sleep)</c:v>
                </c:pt>
                <c:pt idx="8">
                  <c:v>WUS trigger PDCCH monitoring(MR deep sleep)</c:v>
                </c:pt>
              </c:strCache>
            </c:strRef>
          </c:cat>
          <c:val>
            <c:numRef>
              <c:f>'Sheet1 (2)'!$E$6:$E$14</c:f>
              <c:numCache>
                <c:formatCode>General</c:formatCode>
                <c:ptCount val="9"/>
                <c:pt idx="0">
                  <c:v>538</c:v>
                </c:pt>
                <c:pt idx="1">
                  <c:v>176</c:v>
                </c:pt>
                <c:pt idx="2">
                  <c:v>151</c:v>
                </c:pt>
                <c:pt idx="3">
                  <c:v>113</c:v>
                </c:pt>
                <c:pt idx="4">
                  <c:v>116</c:v>
                </c:pt>
                <c:pt idx="5">
                  <c:v>104</c:v>
                </c:pt>
                <c:pt idx="6">
                  <c:v>538</c:v>
                </c:pt>
                <c:pt idx="7">
                  <c:v>400</c:v>
                </c:pt>
                <c:pt idx="8">
                  <c:v>234</c:v>
                </c:pt>
              </c:numCache>
            </c:numRef>
          </c:val>
          <c:smooth val="0"/>
          <c:extLst>
            <c:ext xmlns:c16="http://schemas.microsoft.com/office/drawing/2014/chart" uri="{C3380CC4-5D6E-409C-BE32-E72D297353CC}">
              <c16:uniqueId val="{00000001-8FA0-4CC6-B388-5E876FD085F8}"/>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lgn="ctr" rtl="0">
              <a:defRPr/>
            </a:pPr>
            <a:r>
              <a:rPr lang="en-US"/>
              <a:t>DRX cycle-Inactivity_timer-Onduration_timer = (160-100-8)ms</a:t>
            </a:r>
            <a:endParaRPr lang="zh-CN"/>
          </a:p>
        </c:rich>
      </c:tx>
      <c:overlay val="0"/>
      <c:spPr>
        <a:noFill/>
        <a:ln>
          <a:noFill/>
        </a:ln>
        <a:effectLst/>
      </c:spPr>
      <c:txPr>
        <a:bodyPr rot="0" spcFirstLastPara="1" vertOverflow="ellipsis" vert="horz" wrap="square" anchor="ctr" anchorCtr="1"/>
        <a:lstStyle/>
        <a:p>
          <a:pPr algn="ctr" rtl="0">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 (3)'!$D$5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(3)'!$C$6:$C$14</c:f>
              <c:strCache>
                <c:ptCount val="9"/>
                <c:pt idx="0">
                  <c:v>alwaysOn</c:v>
                </c:pt>
                <c:pt idx="1">
                  <c:v>DRX </c:v>
                </c:pt>
                <c:pt idx="2">
                  <c:v>legacy DCP</c:v>
                </c:pt>
                <c:pt idx="3">
                  <c:v>R17 PDCCH skipping+DRX+DCP</c:v>
                </c:pt>
                <c:pt idx="4">
                  <c:v>R17 PDCCH skipping+WUS replace DCP(offset=3ms) </c:v>
                </c:pt>
                <c:pt idx="5">
                  <c:v>R17 PDCCH skipping+WUS replace DCP(offset=10ms) </c:v>
                </c:pt>
                <c:pt idx="6">
                  <c:v>WUS trigger PDCCH monitoring(MR micro sleep)</c:v>
                </c:pt>
                <c:pt idx="7">
                  <c:v>WUS trigger PDCCH monitoring(MR light sleep)</c:v>
                </c:pt>
                <c:pt idx="8">
                  <c:v>WUS trigger PDCCH monitoring(MR deep sleep)</c:v>
                </c:pt>
              </c:strCache>
            </c:strRef>
          </c:cat>
          <c:val>
            <c:numRef>
              <c:f>'Sheet1 (3)'!$D$6:$D$14</c:f>
              <c:numCache>
                <c:formatCode>General</c:formatCode>
                <c:ptCount val="9"/>
                <c:pt idx="0">
                  <c:v>95</c:v>
                </c:pt>
                <c:pt idx="1">
                  <c:v>42</c:v>
                </c:pt>
                <c:pt idx="2">
                  <c:v>40</c:v>
                </c:pt>
                <c:pt idx="3">
                  <c:v>20</c:v>
                </c:pt>
                <c:pt idx="4">
                  <c:v>17</c:v>
                </c:pt>
                <c:pt idx="5">
                  <c:v>16</c:v>
                </c:pt>
                <c:pt idx="6">
                  <c:v>55</c:v>
                </c:pt>
                <c:pt idx="7">
                  <c:v>30</c:v>
                </c:pt>
                <c:pt idx="8">
                  <c:v>13</c:v>
                </c:pt>
              </c:numCache>
            </c:numRef>
          </c:val>
          <c:extLst>
            <c:ext xmlns:c16="http://schemas.microsoft.com/office/drawing/2014/chart" uri="{C3380CC4-5D6E-409C-BE32-E72D297353CC}">
              <c16:uniqueId val="{00000000-40A6-4112-B03D-022964DFA58D}"/>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(3)'!$E$5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(3)'!$C$6:$C$14</c:f>
              <c:strCache>
                <c:ptCount val="9"/>
                <c:pt idx="0">
                  <c:v>alwaysOn</c:v>
                </c:pt>
                <c:pt idx="1">
                  <c:v>DRX </c:v>
                </c:pt>
                <c:pt idx="2">
                  <c:v>legacy DCP</c:v>
                </c:pt>
                <c:pt idx="3">
                  <c:v>R17 PDCCH skipping+DRX+DCP</c:v>
                </c:pt>
                <c:pt idx="4">
                  <c:v>R17 PDCCH skipping+WUS replace DCP(offset=3ms) </c:v>
                </c:pt>
                <c:pt idx="5">
                  <c:v>R17 PDCCH skipping+WUS replace DCP(offset=10ms) </c:v>
                </c:pt>
                <c:pt idx="6">
                  <c:v>WUS trigger PDCCH monitoring(MR micro sleep)</c:v>
                </c:pt>
                <c:pt idx="7">
                  <c:v>WUS trigger PDCCH monitoring(MR light sleep)</c:v>
                </c:pt>
                <c:pt idx="8">
                  <c:v>WUS trigger PDCCH monitoring(MR deep sleep)</c:v>
                </c:pt>
              </c:strCache>
            </c:strRef>
          </c:cat>
          <c:val>
            <c:numRef>
              <c:f>'Sheet1 (3)'!$E$6:$E$14</c:f>
              <c:numCache>
                <c:formatCode>General</c:formatCode>
                <c:ptCount val="9"/>
                <c:pt idx="0">
                  <c:v>538</c:v>
                </c:pt>
                <c:pt idx="1">
                  <c:v>248</c:v>
                </c:pt>
                <c:pt idx="2">
                  <c:v>243</c:v>
                </c:pt>
                <c:pt idx="3">
                  <c:v>71</c:v>
                </c:pt>
                <c:pt idx="4">
                  <c:v>77</c:v>
                </c:pt>
                <c:pt idx="5">
                  <c:v>73</c:v>
                </c:pt>
                <c:pt idx="6">
                  <c:v>538</c:v>
                </c:pt>
                <c:pt idx="7">
                  <c:v>400</c:v>
                </c:pt>
                <c:pt idx="8">
                  <c:v>234</c:v>
                </c:pt>
              </c:numCache>
            </c:numRef>
          </c:val>
          <c:smooth val="0"/>
          <c:extLst>
            <c:ext xmlns:c16="http://schemas.microsoft.com/office/drawing/2014/chart" uri="{C3380CC4-5D6E-409C-BE32-E72D297353CC}">
              <c16:uniqueId val="{00000001-40A6-4112-B03D-022964DFA58D}"/>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1419AD1-6759-4B60-B109-7E334D1D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4124</TotalTime>
  <Pages>16</Pages>
  <Words>7035</Words>
  <Characters>40104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vivo-Dongru Li</cp:lastModifiedBy>
  <cp:revision>171</cp:revision>
  <dcterms:created xsi:type="dcterms:W3CDTF">2024-05-20T10:25:00Z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