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E2B95EA"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3C2ABA">
          <w:rPr>
            <w:b/>
            <w:noProof/>
            <w:sz w:val="24"/>
          </w:rPr>
          <w:t>5</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R5-24</w:t>
        </w:r>
        <w:r w:rsidR="000135D9">
          <w:rPr>
            <w:b/>
            <w:i/>
            <w:noProof/>
            <w:sz w:val="28"/>
          </w:rPr>
          <w:t>6837</w:t>
        </w:r>
      </w:fldSimple>
    </w:p>
    <w:p w14:paraId="7CB45193" w14:textId="21518A96"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3C2ABA">
        <w:rPr>
          <w:b/>
          <w:bCs/>
          <w:noProof/>
          <w:sz w:val="24"/>
          <w:szCs w:val="24"/>
        </w:rPr>
        <w:t>Orlando</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3C2ABA">
        <w:rPr>
          <w:b/>
          <w:bCs/>
          <w:noProof/>
          <w:sz w:val="24"/>
          <w:szCs w:val="24"/>
        </w:rPr>
        <w:t>United States of America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3C2ABA">
        <w:rPr>
          <w:b/>
          <w:bCs/>
          <w:noProof/>
          <w:sz w:val="24"/>
          <w:szCs w:val="24"/>
        </w:rPr>
        <w:t>18</w:t>
      </w:r>
      <w:r w:rsidR="005F62EF" w:rsidRPr="00B967A1">
        <w:rPr>
          <w:b/>
          <w:bCs/>
          <w:noProof/>
          <w:sz w:val="24"/>
          <w:szCs w:val="24"/>
          <w:vertAlign w:val="superscript"/>
        </w:rPr>
        <w:t>th</w:t>
      </w:r>
      <w:r w:rsidR="00B967A1">
        <w:rPr>
          <w:b/>
          <w:bCs/>
          <w:noProof/>
          <w:sz w:val="24"/>
          <w:szCs w:val="24"/>
        </w:rPr>
        <w:t xml:space="preserve"> </w:t>
      </w:r>
      <w:r w:rsidR="003C2ABA">
        <w:rPr>
          <w:b/>
          <w:bCs/>
          <w:noProof/>
          <w:sz w:val="24"/>
          <w:szCs w:val="24"/>
        </w:rPr>
        <w:t>Nov</w:t>
      </w:r>
      <w:r w:rsidR="005F62EF">
        <w:rPr>
          <w:b/>
          <w:bCs/>
          <w:noProof/>
          <w:sz w:val="24"/>
          <w:szCs w:val="24"/>
        </w:rPr>
        <w:t xml:space="preserve"> 2024</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3C2ABA">
        <w:rPr>
          <w:b/>
          <w:bCs/>
          <w:noProof/>
          <w:sz w:val="24"/>
          <w:szCs w:val="24"/>
        </w:rPr>
        <w:t>2</w:t>
      </w:r>
      <w:r w:rsidR="003C2ABA">
        <w:rPr>
          <w:b/>
          <w:bCs/>
          <w:noProof/>
          <w:sz w:val="24"/>
          <w:szCs w:val="24"/>
          <w:vertAlign w:val="superscript"/>
        </w:rPr>
        <w:t>nd</w:t>
      </w:r>
      <w:r w:rsidR="00B967A1">
        <w:rPr>
          <w:b/>
          <w:bCs/>
          <w:noProof/>
          <w:sz w:val="24"/>
          <w:szCs w:val="24"/>
        </w:rPr>
        <w:t xml:space="preserve"> </w:t>
      </w:r>
      <w:r w:rsidR="003C2ABA">
        <w:rPr>
          <w:b/>
          <w:bCs/>
          <w:noProof/>
          <w:sz w:val="24"/>
          <w:szCs w:val="24"/>
        </w:rPr>
        <w:t>Nov</w:t>
      </w:r>
      <w:r w:rsidR="005F62EF">
        <w:rPr>
          <w:b/>
          <w:bCs/>
          <w:noProof/>
          <w:sz w:val="24"/>
          <w:szCs w:val="24"/>
        </w:rPr>
        <w:t xml:space="preserve">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000000" w:rsidP="00E13F3D">
            <w:pPr>
              <w:pStyle w:val="CRCoverPage"/>
              <w:spacing w:after="0"/>
              <w:jc w:val="right"/>
              <w:rPr>
                <w:b/>
                <w:noProof/>
                <w:sz w:val="28"/>
              </w:rPr>
            </w:pPr>
            <w:fldSimple w:instr=" DOCPROPERTY  Spec#  \* MERGEFORMAT ">
              <w:r w:rsidR="00153C8C"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2EC6C1" w:rsidR="001E41F3" w:rsidRPr="00410371" w:rsidRDefault="000135D9" w:rsidP="00547111">
            <w:pPr>
              <w:pStyle w:val="CRCoverPage"/>
              <w:spacing w:after="0"/>
              <w:rPr>
                <w:noProof/>
              </w:rPr>
            </w:pPr>
            <w:r>
              <w:t>3544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000000"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AD73CC" w:rsidR="001E41F3" w:rsidRPr="00410371" w:rsidRDefault="00000000">
            <w:pPr>
              <w:pStyle w:val="CRCoverPage"/>
              <w:spacing w:after="0"/>
              <w:jc w:val="center"/>
              <w:rPr>
                <w:noProof/>
                <w:sz w:val="28"/>
              </w:rPr>
            </w:pPr>
            <w:fldSimple w:instr=" DOCPROPERTY  Version  \* MERGEFORMAT ">
              <w:r w:rsidR="00D25D82" w:rsidRPr="00D25D82">
                <w:rPr>
                  <w:b/>
                  <w:noProof/>
                  <w:sz w:val="28"/>
                </w:rPr>
                <w:t>18.</w:t>
              </w:r>
              <w:r w:rsidR="003C2ABA">
                <w:rPr>
                  <w:b/>
                  <w:noProof/>
                  <w:sz w:val="28"/>
                </w:rPr>
                <w:t>4</w:t>
              </w:r>
              <w:r w:rsidR="00D25D82" w:rsidRPr="00D25D82">
                <w:rPr>
                  <w:b/>
                  <w:noProof/>
                  <w:sz w:val="28"/>
                </w:rPr>
                <w:t>.</w:t>
              </w:r>
              <w:r w:rsidR="00B967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AB8729" w:rsidR="001E41F3" w:rsidRDefault="0087387A">
            <w:pPr>
              <w:pStyle w:val="CRCoverPage"/>
              <w:spacing w:after="0"/>
              <w:ind w:left="100"/>
              <w:rPr>
                <w:noProof/>
              </w:rPr>
            </w:pPr>
            <w:r>
              <w:t>Update to NR-U L1-RSRP test 13.4.4.1 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5B34F6" w:rsidR="001E41F3" w:rsidRDefault="00000000">
            <w:pPr>
              <w:pStyle w:val="CRCoverPage"/>
              <w:spacing w:after="0"/>
              <w:ind w:left="100"/>
              <w:rPr>
                <w:noProof/>
              </w:rPr>
            </w:pPr>
            <w:fldSimple w:instr=" DOCPROPERTY  SourceIfWg  \* MERGEFORMAT ">
              <w:r w:rsidR="0087387A" w:rsidRPr="005E1D37">
                <w:rPr>
                  <w:noProof/>
                </w:rPr>
                <w:t>Qualcomm Innovation Center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000000"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8D65F5" w:rsidR="001E41F3" w:rsidRDefault="00000000">
            <w:pPr>
              <w:pStyle w:val="CRCoverPage"/>
              <w:spacing w:after="0"/>
              <w:ind w:left="100"/>
              <w:rPr>
                <w:noProof/>
              </w:rPr>
            </w:pPr>
            <w:fldSimple w:instr=" DOCPROPERTY  RelatedWis  \* MERGEFORMAT ">
              <w:r w:rsidR="00B967A1" w:rsidRPr="00B967A1">
                <w:rPr>
                  <w:noProof/>
                </w:rPr>
                <w:t>NR_unlic-UEConTest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8A0DDA" w:rsidR="001E41F3" w:rsidRDefault="00000000">
            <w:pPr>
              <w:pStyle w:val="CRCoverPage"/>
              <w:spacing w:after="0"/>
              <w:ind w:left="100"/>
              <w:rPr>
                <w:noProof/>
              </w:rPr>
            </w:pPr>
            <w:fldSimple w:instr=" DOCPROPERTY  ResDate  \* MERGEFORMAT ">
              <w:r w:rsidR="005F62EF">
                <w:rPr>
                  <w:noProof/>
                </w:rPr>
                <w:t>2024-</w:t>
              </w:r>
              <w:r w:rsidR="003C2ABA">
                <w:rPr>
                  <w:noProof/>
                </w:rPr>
                <w:t>11</w:t>
              </w:r>
              <w:r w:rsidR="005F62EF">
                <w:rPr>
                  <w:noProof/>
                </w:rPr>
                <w:t>-</w:t>
              </w:r>
              <w:r w:rsidR="003C2ABA">
                <w:rPr>
                  <w:noProof/>
                </w:rPr>
                <w:t>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0000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000000">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4F1191" w:rsidR="001E41F3" w:rsidRDefault="0087387A">
            <w:pPr>
              <w:pStyle w:val="CRCoverPage"/>
              <w:spacing w:after="0"/>
              <w:ind w:left="100"/>
              <w:rPr>
                <w:noProof/>
              </w:rPr>
            </w:pPr>
            <w:r>
              <w:rPr>
                <w:noProof/>
                <w:lang w:eastAsia="ja-JP"/>
              </w:rPr>
              <w:t>L1-RSRP test 13.4.4.1 needs several updates. In addition, TT analysis has become available for this test case. This CR implements all updates required to complete the tests.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EC4717" w14:textId="77777777" w:rsidR="0087387A" w:rsidRDefault="0087387A" w:rsidP="0087387A">
            <w:pPr>
              <w:pStyle w:val="CRCoverPage"/>
              <w:numPr>
                <w:ilvl w:val="0"/>
                <w:numId w:val="149"/>
              </w:numPr>
              <w:spacing w:after="0"/>
              <w:rPr>
                <w:noProof/>
              </w:rPr>
            </w:pPr>
            <w:r>
              <w:rPr>
                <w:noProof/>
                <w:lang w:eastAsia="ja-JP"/>
              </w:rPr>
              <w:t>Updated many missing aspects in tests 13.4.6.1 and 13.4.6.2</w:t>
            </w:r>
          </w:p>
          <w:p w14:paraId="31C656EC" w14:textId="699673FB" w:rsidR="001E41F3" w:rsidRDefault="0087387A" w:rsidP="0087387A">
            <w:pPr>
              <w:pStyle w:val="CRCoverPage"/>
              <w:numPr>
                <w:ilvl w:val="0"/>
                <w:numId w:val="149"/>
              </w:numPr>
              <w:spacing w:after="0"/>
              <w:rPr>
                <w:noProof/>
              </w:rPr>
            </w:pPr>
            <w:r>
              <w:rPr>
                <w:noProof/>
                <w:lang w:eastAsia="ja-JP"/>
              </w:rPr>
              <w:t>Implemented TT analysis for these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E97E75" w:rsidR="001E41F3" w:rsidRDefault="00B967A1">
            <w:pPr>
              <w:pStyle w:val="CRCoverPage"/>
              <w:spacing w:after="0"/>
              <w:ind w:left="100"/>
              <w:rPr>
                <w:noProof/>
              </w:rPr>
            </w:pPr>
            <w:r>
              <w:rPr>
                <w:noProof/>
                <w:lang w:eastAsia="ja-JP"/>
              </w:rPr>
              <w:t>Test case would</w:t>
            </w:r>
            <w:r w:rsidR="0087387A">
              <w:rPr>
                <w:noProof/>
                <w:lang w:eastAsia="ja-JP"/>
              </w:rPr>
              <w:t xml:space="preserve"> remain incomplete</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37A375" w:rsidR="001E41F3" w:rsidRDefault="00B967A1">
            <w:pPr>
              <w:pStyle w:val="CRCoverPage"/>
              <w:spacing w:after="0"/>
              <w:ind w:left="100"/>
              <w:rPr>
                <w:noProof/>
                <w:lang w:eastAsia="ja-JP"/>
              </w:rPr>
            </w:pPr>
            <w:r>
              <w:rPr>
                <w:noProof/>
                <w:lang w:eastAsia="ja-JP"/>
              </w:rPr>
              <w:t>1</w:t>
            </w:r>
            <w:r w:rsidR="0087387A">
              <w:rPr>
                <w:noProof/>
                <w:lang w:eastAsia="ja-JP"/>
              </w:rPr>
              <w:t>3.4.4.1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04613320" w14:textId="77777777" w:rsidR="00D137D0" w:rsidRDefault="00D137D0" w:rsidP="00D137D0">
      <w:pPr>
        <w:pStyle w:val="Heading3"/>
      </w:pPr>
      <w:r w:rsidRPr="0018392E">
        <w:t>1</w:t>
      </w:r>
      <w:r>
        <w:t>3</w:t>
      </w:r>
      <w:r w:rsidRPr="0018392E">
        <w:t>.</w:t>
      </w:r>
      <w:r>
        <w:t>4</w:t>
      </w:r>
      <w:r w:rsidRPr="0018392E">
        <w:t>.</w:t>
      </w:r>
      <w:r>
        <w:t>4</w:t>
      </w:r>
      <w:r w:rsidRPr="0018392E">
        <w:tab/>
      </w:r>
      <w:r w:rsidRPr="005439FA">
        <w:t>L1-RSRP measurement for beam reporting with CCA serving cell</w:t>
      </w:r>
    </w:p>
    <w:p w14:paraId="1FF315B0" w14:textId="77777777" w:rsidR="00D137D0" w:rsidRDefault="00D137D0" w:rsidP="00D137D0">
      <w:pPr>
        <w:pStyle w:val="Heading4"/>
        <w:keepNext w:val="0"/>
        <w:keepLines w:val="0"/>
      </w:pPr>
      <w:r w:rsidRPr="0018392E">
        <w:t>1</w:t>
      </w:r>
      <w:r>
        <w:t>3</w:t>
      </w:r>
      <w:r w:rsidRPr="0018392E">
        <w:t>.</w:t>
      </w:r>
      <w:r>
        <w:t>4</w:t>
      </w:r>
      <w:r w:rsidRPr="0018392E">
        <w:t>.</w:t>
      </w:r>
      <w:r>
        <w:t>4</w:t>
      </w:r>
      <w:r w:rsidRPr="0018392E">
        <w:t>.</w:t>
      </w:r>
      <w:r>
        <w:t>0</w:t>
      </w:r>
      <w:r w:rsidRPr="0018392E">
        <w:tab/>
      </w:r>
      <w:r>
        <w:t>Minimum Conformance Requirements</w:t>
      </w:r>
    </w:p>
    <w:p w14:paraId="4B93CA38" w14:textId="77777777" w:rsidR="00D137D0" w:rsidRPr="00B9445E" w:rsidRDefault="00D137D0" w:rsidP="00D137D0">
      <w:pPr>
        <w:pStyle w:val="Heading5"/>
      </w:pPr>
      <w:r w:rsidRPr="00B9445E">
        <w:t>13.4.</w:t>
      </w:r>
      <w:r>
        <w:t>4</w:t>
      </w:r>
      <w:r w:rsidRPr="00B9445E">
        <w:t>.0.1</w:t>
      </w:r>
      <w:r w:rsidRPr="00B9445E">
        <w:tab/>
      </w:r>
      <w:r w:rsidRPr="00DD0238">
        <w:t>SSB-based L1-RSRP measurement absolute accuracy under CCA</w:t>
      </w:r>
    </w:p>
    <w:p w14:paraId="7FC1928B" w14:textId="77777777" w:rsidR="00D137D0" w:rsidRDefault="00D137D0" w:rsidP="00D137D0">
      <w:r>
        <w:rPr>
          <w:lang w:eastAsia="zh-CN"/>
        </w:rPr>
        <w:t>Same as section 10.5.4.0.1.1.</w:t>
      </w:r>
    </w:p>
    <w:p w14:paraId="401FD449" w14:textId="77777777" w:rsidR="00D137D0" w:rsidRPr="00B9445E" w:rsidRDefault="00D137D0" w:rsidP="00D137D0">
      <w:pPr>
        <w:pStyle w:val="Heading5"/>
      </w:pPr>
      <w:r w:rsidRPr="00B9445E">
        <w:t>13.4.</w:t>
      </w:r>
      <w:r>
        <w:t>4</w:t>
      </w:r>
      <w:r w:rsidRPr="00B9445E">
        <w:t>.0.</w:t>
      </w:r>
      <w:r>
        <w:t>2</w:t>
      </w:r>
      <w:r w:rsidRPr="00B9445E">
        <w:tab/>
      </w:r>
      <w:r w:rsidRPr="00DD0238">
        <w:t>SSB-based L1-RSRP measurement relative accuracy under CCA</w:t>
      </w:r>
    </w:p>
    <w:p w14:paraId="201FBCAE" w14:textId="77777777" w:rsidR="00D137D0" w:rsidRDefault="00D137D0" w:rsidP="00D137D0">
      <w:pPr>
        <w:rPr>
          <w:lang w:eastAsia="zh-CN"/>
        </w:rPr>
      </w:pPr>
      <w:r>
        <w:rPr>
          <w:lang w:eastAsia="zh-CN"/>
        </w:rPr>
        <w:t>Same as section 10.5.4.0.1.2.</w:t>
      </w:r>
    </w:p>
    <w:p w14:paraId="7C960F9C" w14:textId="77777777" w:rsidR="00D137D0" w:rsidRDefault="00D137D0" w:rsidP="00D137D0">
      <w:pPr>
        <w:pStyle w:val="Heading4"/>
        <w:keepNext w:val="0"/>
        <w:keepLines w:val="0"/>
      </w:pPr>
      <w:r>
        <w:t>13.4.4</w:t>
      </w:r>
      <w:r w:rsidRPr="0018392E">
        <w:t>.</w:t>
      </w:r>
      <w:r>
        <w:t>1</w:t>
      </w:r>
      <w:r w:rsidRPr="0018392E">
        <w:tab/>
      </w:r>
      <w:r w:rsidRPr="005439FA">
        <w:t xml:space="preserve">NR SA FR1 </w:t>
      </w:r>
      <w:r>
        <w:t>L1-RSRP</w:t>
      </w:r>
      <w:r w:rsidRPr="005439FA">
        <w:t xml:space="preserve"> measurement accuracy </w:t>
      </w:r>
      <w:r>
        <w:t xml:space="preserve">for beam reporting </w:t>
      </w:r>
      <w:r w:rsidRPr="005439FA">
        <w:t>on a carrier with CCA</w:t>
      </w:r>
    </w:p>
    <w:p w14:paraId="23E1E0EA" w14:textId="46371B65" w:rsidR="00D137D0" w:rsidRPr="0018392E" w:rsidDel="006C738A" w:rsidRDefault="00D137D0" w:rsidP="00D137D0">
      <w:pPr>
        <w:pStyle w:val="EditorsNote"/>
        <w:rPr>
          <w:del w:id="1" w:author="Fernando Alonso Macias" w:date="2024-08-28T16:52:00Z" w16du:dateUtc="2024-08-28T23:52:00Z"/>
          <w:rFonts w:eastAsia="SimSun"/>
          <w:lang w:eastAsia="zh-CN"/>
        </w:rPr>
      </w:pPr>
      <w:del w:id="2" w:author="Fernando Alonso Macias" w:date="2024-08-28T16:52:00Z" w16du:dateUtc="2024-08-28T23:52:00Z">
        <w:r w:rsidRPr="0018392E" w:rsidDel="006C738A">
          <w:rPr>
            <w:rFonts w:eastAsia="SimSun"/>
            <w:lang w:eastAsia="zh-CN"/>
          </w:rPr>
          <w:delText>Editor's Note: This test case is incomplete in following aspects:</w:delText>
        </w:r>
      </w:del>
    </w:p>
    <w:p w14:paraId="2B7E339F" w14:textId="0F2F25DE" w:rsidR="00D137D0" w:rsidRPr="0018392E" w:rsidDel="006C738A" w:rsidRDefault="00D137D0" w:rsidP="00D137D0">
      <w:pPr>
        <w:pStyle w:val="EditorsNote"/>
        <w:numPr>
          <w:ilvl w:val="0"/>
          <w:numId w:val="6"/>
        </w:numPr>
        <w:rPr>
          <w:del w:id="3" w:author="Fernando Alonso Macias" w:date="2024-08-28T16:52:00Z" w16du:dateUtc="2024-08-28T23:52:00Z"/>
          <w:rFonts w:eastAsia="SimSun"/>
          <w:lang w:eastAsia="zh-CN"/>
        </w:rPr>
      </w:pPr>
      <w:del w:id="4" w:author="Fernando Alonso Macias" w:date="2024-08-28T16:52:00Z" w16du:dateUtc="2024-08-28T23:52:00Z">
        <w:r w:rsidRPr="0018392E" w:rsidDel="006C738A">
          <w:rPr>
            <w:rFonts w:eastAsia="SimSun"/>
            <w:lang w:eastAsia="zh-CN"/>
          </w:rPr>
          <w:delText>MU and TT analysis is incomplete</w:delText>
        </w:r>
      </w:del>
    </w:p>
    <w:p w14:paraId="238F2099" w14:textId="767F7945" w:rsidR="00D137D0" w:rsidRPr="0018392E" w:rsidDel="006C738A" w:rsidRDefault="00D137D0" w:rsidP="00D137D0">
      <w:pPr>
        <w:pStyle w:val="EditorsNote"/>
        <w:numPr>
          <w:ilvl w:val="0"/>
          <w:numId w:val="6"/>
        </w:numPr>
        <w:rPr>
          <w:del w:id="5" w:author="Fernando Alonso Macias" w:date="2024-08-28T16:52:00Z" w16du:dateUtc="2024-08-28T23:52:00Z"/>
          <w:rFonts w:eastAsia="SimSun"/>
          <w:lang w:eastAsia="zh-CN"/>
        </w:rPr>
      </w:pPr>
      <w:del w:id="6" w:author="Fernando Alonso Macias" w:date="2024-08-28T16:52:00Z" w16du:dateUtc="2024-08-28T23:52:00Z">
        <w:r w:rsidRPr="0018392E" w:rsidDel="006C738A">
          <w:rPr>
            <w:rFonts w:eastAsia="SimSun"/>
            <w:lang w:eastAsia="zh-CN"/>
          </w:rPr>
          <w:delText>Message contents is missing</w:delText>
        </w:r>
      </w:del>
    </w:p>
    <w:p w14:paraId="44E24C26" w14:textId="703E5E32" w:rsidR="00D137D0" w:rsidRPr="0018392E" w:rsidDel="006C738A" w:rsidRDefault="00D137D0" w:rsidP="00D137D0">
      <w:pPr>
        <w:pStyle w:val="EditorsNote"/>
        <w:numPr>
          <w:ilvl w:val="0"/>
          <w:numId w:val="6"/>
        </w:numPr>
        <w:rPr>
          <w:del w:id="7" w:author="Fernando Alonso Macias" w:date="2024-08-28T16:52:00Z" w16du:dateUtc="2024-08-28T23:52:00Z"/>
          <w:rFonts w:eastAsia="SimSun"/>
          <w:lang w:eastAsia="zh-CN"/>
        </w:rPr>
      </w:pPr>
      <w:del w:id="8" w:author="Fernando Alonso Macias" w:date="2024-08-28T16:52:00Z" w16du:dateUtc="2024-08-28T23:52:00Z">
        <w:r w:rsidRPr="0018392E" w:rsidDel="006C738A">
          <w:rPr>
            <w:rFonts w:eastAsia="SimSun"/>
            <w:lang w:eastAsia="zh-CN"/>
          </w:rPr>
          <w:delText xml:space="preserve">Test procedure </w:delText>
        </w:r>
        <w:r w:rsidDel="006C738A">
          <w:rPr>
            <w:rFonts w:eastAsia="SimSun"/>
            <w:lang w:eastAsia="zh-CN"/>
          </w:rPr>
          <w:delText>may need to be updated</w:delText>
        </w:r>
      </w:del>
    </w:p>
    <w:p w14:paraId="38901AFB" w14:textId="48BB919F" w:rsidR="00D137D0" w:rsidDel="006C738A" w:rsidRDefault="00D137D0" w:rsidP="00D137D0">
      <w:pPr>
        <w:pStyle w:val="EditorsNote"/>
        <w:numPr>
          <w:ilvl w:val="0"/>
          <w:numId w:val="6"/>
        </w:numPr>
        <w:rPr>
          <w:del w:id="9" w:author="Fernando Alonso Macias" w:date="2024-08-28T16:52:00Z" w16du:dateUtc="2024-08-28T23:52:00Z"/>
          <w:rFonts w:eastAsia="SimSun"/>
          <w:lang w:eastAsia="zh-CN"/>
        </w:rPr>
      </w:pPr>
      <w:del w:id="10" w:author="Fernando Alonso Macias" w:date="2024-08-28T16:52:00Z" w16du:dateUtc="2024-08-28T23:52:00Z">
        <w:r w:rsidRPr="0018392E" w:rsidDel="006C738A">
          <w:rPr>
            <w:rFonts w:eastAsia="SimSun"/>
            <w:lang w:eastAsia="zh-CN"/>
          </w:rPr>
          <w:delText>Applicability needs to be updated</w:delText>
        </w:r>
      </w:del>
    </w:p>
    <w:p w14:paraId="0B67EC79" w14:textId="2EB5A943" w:rsidR="00D137D0" w:rsidRPr="0018392E" w:rsidDel="006C738A" w:rsidRDefault="00D137D0" w:rsidP="00D137D0">
      <w:pPr>
        <w:pStyle w:val="EditorsNote"/>
        <w:numPr>
          <w:ilvl w:val="0"/>
          <w:numId w:val="6"/>
        </w:numPr>
        <w:rPr>
          <w:del w:id="11" w:author="Fernando Alonso Macias" w:date="2024-08-28T16:52:00Z" w16du:dateUtc="2024-08-28T23:52:00Z"/>
          <w:rFonts w:eastAsia="SimSun"/>
          <w:lang w:eastAsia="zh-CN"/>
        </w:rPr>
      </w:pPr>
      <w:del w:id="12" w:author="Fernando Alonso Macias" w:date="2024-08-28T16:52:00Z" w16du:dateUtc="2024-08-28T23:52:00Z">
        <w:r w:rsidDel="006C738A">
          <w:rPr>
            <w:rFonts w:eastAsia="SimSun"/>
            <w:lang w:eastAsia="zh-CN"/>
          </w:rPr>
          <w:delText>Several parameters are TBD</w:delText>
        </w:r>
      </w:del>
    </w:p>
    <w:p w14:paraId="2CE796E7" w14:textId="77777777" w:rsidR="00D137D0" w:rsidRPr="0018392E" w:rsidRDefault="00D137D0" w:rsidP="00D137D0">
      <w:pPr>
        <w:pStyle w:val="H6"/>
      </w:pPr>
      <w:r>
        <w:rPr>
          <w:lang w:eastAsia="sv-SE"/>
        </w:rPr>
        <w:t>13.4.4.1</w:t>
      </w:r>
      <w:r w:rsidRPr="0018392E">
        <w:t>.1</w:t>
      </w:r>
      <w:r w:rsidRPr="0018392E">
        <w:tab/>
        <w:t>Test purpose</w:t>
      </w:r>
    </w:p>
    <w:p w14:paraId="4B94F78E" w14:textId="77777777" w:rsidR="00D137D0" w:rsidRPr="007275DF" w:rsidRDefault="00D137D0" w:rsidP="00D137D0">
      <w:r w:rsidRPr="007275DF">
        <w:t xml:space="preserve">The purpose of this test is to verify that the </w:t>
      </w:r>
      <w:r>
        <w:t>L1-RSRP</w:t>
      </w:r>
      <w:r w:rsidRPr="007275DF">
        <w:t xml:space="preserve"> measurement accuracy</w:t>
      </w:r>
      <w:r>
        <w:t xml:space="preserve"> on the carrier frequency with CCA</w:t>
      </w:r>
      <w:r w:rsidRPr="007275DF">
        <w:t xml:space="preserve"> is within the specified limits. This test will partially verify the </w:t>
      </w:r>
      <w:r>
        <w:t>L1-RSRP</w:t>
      </w:r>
      <w:r w:rsidRPr="007275DF">
        <w:t xml:space="preserve"> measurement accuracy requirements in </w:t>
      </w:r>
      <w:r>
        <w:t>s</w:t>
      </w:r>
      <w:r w:rsidRPr="007275DF">
        <w:t xml:space="preserve">ection </w:t>
      </w:r>
      <w:r>
        <w:t>13.4.4.0</w:t>
      </w:r>
      <w:r w:rsidRPr="007275DF">
        <w:t>.1</w:t>
      </w:r>
      <w:r>
        <w:t xml:space="preserve"> and 13.4.4.0.2</w:t>
      </w:r>
      <w:r w:rsidRPr="007275DF">
        <w:t>.</w:t>
      </w:r>
    </w:p>
    <w:p w14:paraId="2CE9E20C" w14:textId="77777777" w:rsidR="00D137D0" w:rsidRPr="0018392E" w:rsidRDefault="00D137D0" w:rsidP="00D137D0">
      <w:pPr>
        <w:pStyle w:val="H6"/>
      </w:pPr>
      <w:r>
        <w:rPr>
          <w:lang w:eastAsia="sv-SE"/>
        </w:rPr>
        <w:t>13.4.4.1</w:t>
      </w:r>
      <w:r w:rsidRPr="0018392E">
        <w:t>.2</w:t>
      </w:r>
      <w:r w:rsidRPr="0018392E">
        <w:tab/>
        <w:t>Test applicability</w:t>
      </w:r>
    </w:p>
    <w:p w14:paraId="2391A992" w14:textId="3AF61DA7" w:rsidR="00D137D0" w:rsidRPr="0018392E" w:rsidRDefault="006C738A" w:rsidP="00D137D0">
      <w:pPr>
        <w:rPr>
          <w:lang w:eastAsia="sv-SE"/>
        </w:rPr>
      </w:pPr>
      <w:ins w:id="13" w:author="Fernando Alonso Macias" w:date="2024-08-28T16:49:00Z" w16du:dateUtc="2024-08-28T23:49:00Z">
        <w:r w:rsidRPr="00316C72">
          <w:t xml:space="preserve">This test applies to all types of </w:t>
        </w:r>
        <w:r>
          <w:t xml:space="preserve">NR </w:t>
        </w:r>
        <w:r w:rsidRPr="00316C72">
          <w:t>UE release 16 and forward, supporting</w:t>
        </w:r>
        <w:r>
          <w:t xml:space="preserve"> 2DL CA with </w:t>
        </w:r>
        <w:r w:rsidRPr="00316C72">
          <w:t xml:space="preserve">a shared spectrum NR carrier and supporting RRM and </w:t>
        </w:r>
      </w:ins>
      <w:ins w:id="14" w:author="Fernando Alonso Macias" w:date="2024-08-28T16:52:00Z" w16du:dateUtc="2024-08-28T23:52:00Z">
        <w:r>
          <w:t>UL with a shared spectrum NR carrier</w:t>
        </w:r>
      </w:ins>
      <w:ins w:id="15" w:author="Fernando Alonso Macias" w:date="2024-08-28T16:49:00Z" w16du:dateUtc="2024-08-28T23:49:00Z">
        <w:r w:rsidRPr="00316C72">
          <w:t>.</w:t>
        </w:r>
      </w:ins>
      <w:del w:id="16" w:author="Fernando Alonso Macias" w:date="2024-08-28T16:49:00Z" w16du:dateUtc="2024-08-28T23:49:00Z">
        <w:r w:rsidR="00D137D0" w:rsidDel="006C738A">
          <w:rPr>
            <w:lang w:eastAsia="sv-SE"/>
          </w:rPr>
          <w:delText>FFS</w:delText>
        </w:r>
      </w:del>
    </w:p>
    <w:p w14:paraId="26231D42" w14:textId="77777777" w:rsidR="00D137D0" w:rsidRPr="0018392E" w:rsidRDefault="00D137D0" w:rsidP="00D137D0">
      <w:pPr>
        <w:pStyle w:val="H6"/>
      </w:pPr>
      <w:r>
        <w:rPr>
          <w:lang w:eastAsia="sv-SE"/>
        </w:rPr>
        <w:t>13.4.4.1</w:t>
      </w:r>
      <w:r w:rsidRPr="0018392E">
        <w:t>.3</w:t>
      </w:r>
      <w:r w:rsidRPr="0018392E">
        <w:tab/>
        <w:t>Minimum conformance requirements</w:t>
      </w:r>
    </w:p>
    <w:p w14:paraId="2C2630F0" w14:textId="77777777" w:rsidR="00D137D0" w:rsidRPr="0018392E" w:rsidRDefault="00D137D0" w:rsidP="00D137D0">
      <w:pPr>
        <w:rPr>
          <w:lang w:eastAsia="sv-SE"/>
        </w:rPr>
      </w:pPr>
      <w:r w:rsidRPr="0018392E">
        <w:rPr>
          <w:lang w:eastAsia="sv-SE"/>
        </w:rPr>
        <w:t xml:space="preserve">The minimum conformance requirements are specified in clause </w:t>
      </w:r>
      <w:r>
        <w:rPr>
          <w:lang w:eastAsia="sv-SE"/>
        </w:rPr>
        <w:t>13.4.4.0</w:t>
      </w:r>
      <w:r w:rsidRPr="0018392E">
        <w:rPr>
          <w:lang w:eastAsia="sv-SE"/>
        </w:rPr>
        <w:t>.</w:t>
      </w:r>
    </w:p>
    <w:p w14:paraId="5030375C" w14:textId="77777777" w:rsidR="00D137D0" w:rsidRPr="0018392E" w:rsidRDefault="00D137D0" w:rsidP="00D137D0">
      <w:pPr>
        <w:rPr>
          <w:lang w:eastAsia="sv-SE"/>
        </w:rPr>
      </w:pPr>
      <w:r w:rsidRPr="0018392E">
        <w:rPr>
          <w:lang w:eastAsia="sv-SE"/>
        </w:rPr>
        <w:t>The normative reference for this requirement is TS 38.133 [6] clause A.</w:t>
      </w:r>
      <w:r>
        <w:rPr>
          <w:lang w:eastAsia="sv-SE"/>
        </w:rPr>
        <w:t>13.4.4.1</w:t>
      </w:r>
      <w:r w:rsidRPr="0018392E">
        <w:rPr>
          <w:lang w:eastAsia="sv-SE"/>
        </w:rPr>
        <w:t>.</w:t>
      </w:r>
    </w:p>
    <w:p w14:paraId="64C8ABE5" w14:textId="77777777" w:rsidR="00D137D0" w:rsidRPr="0018392E" w:rsidRDefault="00D137D0" w:rsidP="00D137D0">
      <w:pPr>
        <w:pStyle w:val="H6"/>
      </w:pPr>
      <w:r>
        <w:rPr>
          <w:lang w:eastAsia="sv-SE"/>
        </w:rPr>
        <w:t>13.4.4.1</w:t>
      </w:r>
      <w:r w:rsidRPr="0018392E">
        <w:t>.4</w:t>
      </w:r>
      <w:r w:rsidRPr="0018392E">
        <w:tab/>
        <w:t>Test description</w:t>
      </w:r>
    </w:p>
    <w:p w14:paraId="01776A7B" w14:textId="77777777" w:rsidR="00D137D0" w:rsidRPr="007275DF" w:rsidRDefault="00D137D0" w:rsidP="00D137D0">
      <w:r w:rsidRPr="007275DF">
        <w:t xml:space="preserve">In this set of test cases </w:t>
      </w:r>
      <w:r w:rsidRPr="007275DF">
        <w:rPr>
          <w:rFonts w:cs="v4.2.0"/>
        </w:rPr>
        <w:t xml:space="preserve">there are two cells in the test, </w:t>
      </w:r>
      <w:proofErr w:type="spellStart"/>
      <w:r w:rsidRPr="007275DF">
        <w:rPr>
          <w:rFonts w:cs="v4.2.0"/>
        </w:rPr>
        <w:t>PCell</w:t>
      </w:r>
      <w:proofErr w:type="spellEnd"/>
      <w:r w:rsidRPr="007275DF">
        <w:rPr>
          <w:rFonts w:cs="v4.2.0"/>
        </w:rPr>
        <w:t xml:space="preserve"> (Cell 1) and a </w:t>
      </w:r>
      <w:proofErr w:type="spellStart"/>
      <w:r w:rsidRPr="007275DF">
        <w:rPr>
          <w:rFonts w:cs="v4.2.0"/>
        </w:rPr>
        <w:t>SCell</w:t>
      </w:r>
      <w:proofErr w:type="spellEnd"/>
      <w:r w:rsidRPr="007275DF">
        <w:rPr>
          <w:rFonts w:cs="v4.2.0"/>
        </w:rPr>
        <w:t xml:space="preserve"> under CCA (Cell2)</w:t>
      </w:r>
      <w:r w:rsidRPr="007275DF">
        <w:t xml:space="preserve">. Cell 2 operates on a carrier frequency with CCA and transmits SSBs in DBT window according to DL CCA model. </w:t>
      </w:r>
    </w:p>
    <w:p w14:paraId="5D3C8E94" w14:textId="77777777" w:rsidR="00D137D0" w:rsidRPr="007275DF" w:rsidRDefault="00D137D0" w:rsidP="00D137D0">
      <w:r w:rsidRPr="007275DF">
        <w:t xml:space="preserve">Two sub-tests (Test 1 and Test 2) are provided with different </w:t>
      </w:r>
      <w:r w:rsidRPr="007275DF">
        <w:rPr>
          <w:i/>
        </w:rPr>
        <w:t>N</w:t>
      </w:r>
      <w:r w:rsidRPr="007275DF">
        <w:rPr>
          <w:i/>
          <w:vertAlign w:val="subscript"/>
        </w:rPr>
        <w:t xml:space="preserve">oc  </w:t>
      </w:r>
      <w:r w:rsidRPr="007275DF">
        <w:t>on Cell 2. The test parameters for the Cell 1 and Cell 2</w:t>
      </w:r>
      <w:r>
        <w:t xml:space="preserve"> as well as th</w:t>
      </w:r>
      <w:r w:rsidRPr="007275DF">
        <w:t>e absolute and relative accuracy of L1-RSRP measurements are tested by using the parameters in Table</w:t>
      </w:r>
      <w:r>
        <w:t>s</w:t>
      </w:r>
      <w:r w:rsidRPr="007275DF">
        <w:t xml:space="preserve"> </w:t>
      </w:r>
      <w:r>
        <w:t>13.4.4</w:t>
      </w:r>
      <w:r w:rsidRPr="007275DF">
        <w:t>.1.</w:t>
      </w:r>
      <w:r>
        <w:t>5-1, 13.4.4</w:t>
      </w:r>
      <w:r w:rsidRPr="007275DF">
        <w:t>.1.</w:t>
      </w:r>
      <w:r>
        <w:t>5-2</w:t>
      </w:r>
      <w:r w:rsidRPr="007275DF">
        <w:t xml:space="preserve"> and </w:t>
      </w:r>
      <w:r>
        <w:t>13.4.4</w:t>
      </w:r>
      <w:r w:rsidRPr="007275DF">
        <w:t>.1.</w:t>
      </w:r>
      <w:r>
        <w:t>5-3</w:t>
      </w:r>
      <w:r w:rsidRPr="007275DF">
        <w:t>.</w:t>
      </w:r>
    </w:p>
    <w:p w14:paraId="7736AFCF" w14:textId="77777777" w:rsidR="00D137D0" w:rsidRPr="007275DF" w:rsidRDefault="00D137D0" w:rsidP="00D137D0">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0803A106" w14:textId="77777777" w:rsidR="00D137D0" w:rsidRPr="007275DF" w:rsidRDefault="00D137D0" w:rsidP="00D137D0">
      <w:pPr>
        <w:rPr>
          <w:lang w:eastAsia="zh-TW"/>
        </w:rPr>
      </w:pPr>
      <w:r w:rsidRPr="007275DF">
        <w:t xml:space="preserve">There is no measurement gap configured in the test. Before the test, UE is configured one SSB resource set with two SSB resources. </w:t>
      </w:r>
      <w:r w:rsidRPr="007275DF">
        <w:rPr>
          <w:lang w:eastAsia="zh-TW"/>
        </w:rPr>
        <w:t xml:space="preserve">On Cell 2, </w:t>
      </w:r>
      <w:r w:rsidRPr="007275DF">
        <w:t>UE is configured to perform L1-RSRP measurement based on the SSB resources 0 and 1.</w:t>
      </w:r>
    </w:p>
    <w:p w14:paraId="0E450A5F" w14:textId="77777777" w:rsidR="00D137D0" w:rsidRPr="0018392E" w:rsidRDefault="00D137D0" w:rsidP="00D137D0">
      <w:pPr>
        <w:pStyle w:val="H6"/>
        <w:keepLines w:val="0"/>
        <w:rPr>
          <w:lang w:eastAsia="sv-SE"/>
        </w:rPr>
      </w:pPr>
      <w:r>
        <w:rPr>
          <w:lang w:eastAsia="sv-SE"/>
        </w:rPr>
        <w:t>13.4.4.1</w:t>
      </w:r>
      <w:r w:rsidRPr="0018392E">
        <w:rPr>
          <w:lang w:eastAsia="sv-SE"/>
        </w:rPr>
        <w:t>.4.1</w:t>
      </w:r>
      <w:r w:rsidRPr="0018392E">
        <w:rPr>
          <w:lang w:eastAsia="sv-SE"/>
        </w:rPr>
        <w:tab/>
        <w:t>Initial conditions</w:t>
      </w:r>
    </w:p>
    <w:p w14:paraId="09AB91EB" w14:textId="77777777" w:rsidR="00D137D0" w:rsidRPr="0018392E" w:rsidRDefault="00D137D0" w:rsidP="00D137D0">
      <w:pPr>
        <w:rPr>
          <w:lang w:eastAsia="sv-SE"/>
        </w:rPr>
      </w:pPr>
      <w:r w:rsidRPr="0018392E">
        <w:rPr>
          <w:lang w:eastAsia="sv-SE"/>
        </w:rPr>
        <w:t xml:space="preserve">This test shall be tested using any of the test configurations in Table </w:t>
      </w:r>
      <w:r>
        <w:t>13.4.4.1</w:t>
      </w:r>
      <w:r w:rsidRPr="0018392E">
        <w:t>.4.1-1</w:t>
      </w:r>
      <w:r w:rsidRPr="0018392E">
        <w:rPr>
          <w:lang w:eastAsia="sv-SE"/>
        </w:rPr>
        <w:t xml:space="preserve">. </w:t>
      </w:r>
    </w:p>
    <w:p w14:paraId="160988B7" w14:textId="77777777" w:rsidR="00D137D0" w:rsidRDefault="00D137D0" w:rsidP="00D137D0">
      <w:pPr>
        <w:pStyle w:val="TH"/>
        <w:rPr>
          <w:lang w:eastAsia="sv-SE"/>
        </w:rPr>
      </w:pPr>
      <w:r w:rsidRPr="0018392E">
        <w:lastRenderedPageBreak/>
        <w:t xml:space="preserve">Table </w:t>
      </w:r>
      <w:r>
        <w:t>13.4.4.1</w:t>
      </w:r>
      <w:r w:rsidRPr="0018392E">
        <w:t>.4.1-1: Supported test configurations for</w:t>
      </w:r>
      <w:r w:rsidRPr="0018392E">
        <w:rPr>
          <w:lang w:eastAsia="sv-SE"/>
        </w:rPr>
        <w:t xml:space="preserve"> </w:t>
      </w:r>
      <w:r>
        <w:rPr>
          <w:lang w:eastAsia="sv-SE"/>
        </w:rPr>
        <w:t>NR SA FR1 L1-RSRP measurement accuracy for beam reporting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D137D0" w:rsidRPr="007275DF" w14:paraId="7CA271E0" w14:textId="77777777" w:rsidTr="004233B7">
        <w:trPr>
          <w:jc w:val="center"/>
        </w:trPr>
        <w:tc>
          <w:tcPr>
            <w:tcW w:w="2275" w:type="dxa"/>
            <w:tcBorders>
              <w:top w:val="single" w:sz="4" w:space="0" w:color="auto"/>
              <w:left w:val="single" w:sz="4" w:space="0" w:color="auto"/>
              <w:bottom w:val="single" w:sz="4" w:space="0" w:color="auto"/>
              <w:right w:val="single" w:sz="4" w:space="0" w:color="auto"/>
            </w:tcBorders>
            <w:hideMark/>
          </w:tcPr>
          <w:p w14:paraId="06CE8BA2" w14:textId="77777777" w:rsidR="00D137D0" w:rsidRPr="007275DF" w:rsidRDefault="00D137D0" w:rsidP="004233B7">
            <w:pPr>
              <w:pStyle w:val="TAH"/>
            </w:pPr>
            <w:r w:rsidRPr="007275DF">
              <w:t>Config</w:t>
            </w:r>
          </w:p>
        </w:tc>
        <w:tc>
          <w:tcPr>
            <w:tcW w:w="7075" w:type="dxa"/>
            <w:tcBorders>
              <w:top w:val="single" w:sz="4" w:space="0" w:color="auto"/>
              <w:left w:val="single" w:sz="4" w:space="0" w:color="auto"/>
              <w:bottom w:val="single" w:sz="4" w:space="0" w:color="auto"/>
              <w:right w:val="single" w:sz="4" w:space="0" w:color="auto"/>
            </w:tcBorders>
            <w:hideMark/>
          </w:tcPr>
          <w:p w14:paraId="3CCF6D57" w14:textId="77777777" w:rsidR="00D137D0" w:rsidRPr="007275DF" w:rsidRDefault="00D137D0" w:rsidP="004233B7">
            <w:pPr>
              <w:pStyle w:val="TAH"/>
            </w:pPr>
            <w:r w:rsidRPr="007275DF">
              <w:t>Description</w:t>
            </w:r>
          </w:p>
        </w:tc>
      </w:tr>
      <w:tr w:rsidR="00D137D0" w:rsidRPr="007275DF" w14:paraId="00007095" w14:textId="77777777" w:rsidTr="004233B7">
        <w:trPr>
          <w:jc w:val="center"/>
        </w:trPr>
        <w:tc>
          <w:tcPr>
            <w:tcW w:w="2275" w:type="dxa"/>
            <w:tcBorders>
              <w:top w:val="single" w:sz="4" w:space="0" w:color="auto"/>
              <w:left w:val="single" w:sz="4" w:space="0" w:color="auto"/>
              <w:bottom w:val="single" w:sz="4" w:space="0" w:color="auto"/>
              <w:right w:val="single" w:sz="4" w:space="0" w:color="auto"/>
            </w:tcBorders>
            <w:hideMark/>
          </w:tcPr>
          <w:p w14:paraId="7EF7A551" w14:textId="77777777" w:rsidR="00D137D0" w:rsidRPr="007275DF" w:rsidRDefault="00D137D0" w:rsidP="004233B7">
            <w:pPr>
              <w:pStyle w:val="TAL"/>
              <w:jc w:val="center"/>
            </w:pPr>
            <w:r>
              <w:t>13.4.4.1-</w:t>
            </w:r>
            <w:r w:rsidRPr="007275DF">
              <w:t>1</w:t>
            </w:r>
          </w:p>
        </w:tc>
        <w:tc>
          <w:tcPr>
            <w:tcW w:w="7075" w:type="dxa"/>
            <w:tcBorders>
              <w:top w:val="single" w:sz="4" w:space="0" w:color="auto"/>
              <w:left w:val="single" w:sz="4" w:space="0" w:color="auto"/>
              <w:bottom w:val="single" w:sz="4" w:space="0" w:color="auto"/>
              <w:right w:val="single" w:sz="4" w:space="0" w:color="auto"/>
            </w:tcBorders>
            <w:hideMark/>
          </w:tcPr>
          <w:p w14:paraId="7D8E19DF" w14:textId="77777777" w:rsidR="00D137D0" w:rsidRPr="007275DF" w:rsidRDefault="00D137D0" w:rsidP="004233B7">
            <w:pPr>
              <w:pStyle w:val="TAL"/>
            </w:pPr>
            <w:r w:rsidRPr="007275DF">
              <w:t>NR carrier with CCA: 30 kHz SSB SCS, 40 MHz bandwidth, TDD duplex mode</w:t>
            </w:r>
          </w:p>
          <w:p w14:paraId="4F836D2E" w14:textId="77777777" w:rsidR="00D137D0" w:rsidRPr="007275DF" w:rsidRDefault="00D137D0" w:rsidP="004233B7">
            <w:pPr>
              <w:pStyle w:val="TAL"/>
            </w:pPr>
            <w:r w:rsidRPr="007275DF">
              <w:t>NR carrier without CCA: 15 kHz SSB SCS, 10 MHz bandwidth, FDD duplex mode</w:t>
            </w:r>
          </w:p>
        </w:tc>
      </w:tr>
      <w:tr w:rsidR="00D137D0" w:rsidRPr="007275DF" w14:paraId="5BDF6942" w14:textId="77777777" w:rsidTr="004233B7">
        <w:trPr>
          <w:jc w:val="center"/>
        </w:trPr>
        <w:tc>
          <w:tcPr>
            <w:tcW w:w="2275" w:type="dxa"/>
            <w:tcBorders>
              <w:top w:val="single" w:sz="4" w:space="0" w:color="auto"/>
              <w:left w:val="single" w:sz="4" w:space="0" w:color="auto"/>
              <w:bottom w:val="single" w:sz="4" w:space="0" w:color="auto"/>
              <w:right w:val="single" w:sz="4" w:space="0" w:color="auto"/>
            </w:tcBorders>
            <w:hideMark/>
          </w:tcPr>
          <w:p w14:paraId="2BEBA2B4" w14:textId="77777777" w:rsidR="00D137D0" w:rsidRPr="007275DF" w:rsidRDefault="00D137D0" w:rsidP="004233B7">
            <w:pPr>
              <w:pStyle w:val="TAL"/>
              <w:jc w:val="center"/>
            </w:pPr>
            <w:r>
              <w:t>13.4.4.1-2</w:t>
            </w:r>
          </w:p>
        </w:tc>
        <w:tc>
          <w:tcPr>
            <w:tcW w:w="7075" w:type="dxa"/>
            <w:tcBorders>
              <w:top w:val="single" w:sz="4" w:space="0" w:color="auto"/>
              <w:left w:val="single" w:sz="4" w:space="0" w:color="auto"/>
              <w:bottom w:val="single" w:sz="4" w:space="0" w:color="auto"/>
              <w:right w:val="single" w:sz="4" w:space="0" w:color="auto"/>
            </w:tcBorders>
            <w:hideMark/>
          </w:tcPr>
          <w:p w14:paraId="09CD8B11" w14:textId="77777777" w:rsidR="00D137D0" w:rsidRPr="007275DF" w:rsidRDefault="00D137D0" w:rsidP="004233B7">
            <w:pPr>
              <w:pStyle w:val="TAL"/>
            </w:pPr>
            <w:r w:rsidRPr="007275DF">
              <w:t>NR carrier with CCA: 30 kHz SSB SCS, 40 MHz bandwidth, TDD duplex mode</w:t>
            </w:r>
          </w:p>
          <w:p w14:paraId="2D5CCADE" w14:textId="77777777" w:rsidR="00D137D0" w:rsidRPr="007275DF" w:rsidRDefault="00D137D0" w:rsidP="004233B7">
            <w:pPr>
              <w:pStyle w:val="TAL"/>
            </w:pPr>
            <w:r w:rsidRPr="007275DF">
              <w:t>NR carrier without CCA: 15 kHz SSB SCS, 10 MHz bandwidth, TDD duplex mode</w:t>
            </w:r>
          </w:p>
        </w:tc>
      </w:tr>
      <w:tr w:rsidR="00D137D0" w:rsidRPr="007275DF" w14:paraId="0DD9B35D" w14:textId="77777777" w:rsidTr="004233B7">
        <w:trPr>
          <w:jc w:val="center"/>
        </w:trPr>
        <w:tc>
          <w:tcPr>
            <w:tcW w:w="2275" w:type="dxa"/>
            <w:tcBorders>
              <w:top w:val="single" w:sz="4" w:space="0" w:color="auto"/>
              <w:left w:val="single" w:sz="4" w:space="0" w:color="auto"/>
              <w:bottom w:val="single" w:sz="4" w:space="0" w:color="auto"/>
              <w:right w:val="single" w:sz="4" w:space="0" w:color="auto"/>
            </w:tcBorders>
            <w:hideMark/>
          </w:tcPr>
          <w:p w14:paraId="24D5F52D" w14:textId="77777777" w:rsidR="00D137D0" w:rsidRPr="007275DF" w:rsidRDefault="00D137D0" w:rsidP="004233B7">
            <w:pPr>
              <w:pStyle w:val="TAL"/>
              <w:jc w:val="center"/>
            </w:pPr>
            <w:r>
              <w:t>13.4.4.1-3</w:t>
            </w:r>
          </w:p>
        </w:tc>
        <w:tc>
          <w:tcPr>
            <w:tcW w:w="7075" w:type="dxa"/>
            <w:tcBorders>
              <w:top w:val="single" w:sz="4" w:space="0" w:color="auto"/>
              <w:left w:val="single" w:sz="4" w:space="0" w:color="auto"/>
              <w:bottom w:val="single" w:sz="4" w:space="0" w:color="auto"/>
              <w:right w:val="single" w:sz="4" w:space="0" w:color="auto"/>
            </w:tcBorders>
            <w:hideMark/>
          </w:tcPr>
          <w:p w14:paraId="3F2B7DEA" w14:textId="77777777" w:rsidR="00D137D0" w:rsidRPr="007275DF" w:rsidRDefault="00D137D0" w:rsidP="004233B7">
            <w:pPr>
              <w:pStyle w:val="TAL"/>
            </w:pPr>
            <w:r w:rsidRPr="007275DF">
              <w:t>NR carrier with CCA: 30 kHz SSB SCS, 40 MHz bandwidth, TDD duplex mode</w:t>
            </w:r>
          </w:p>
          <w:p w14:paraId="028A4730" w14:textId="77777777" w:rsidR="00D137D0" w:rsidRPr="007275DF" w:rsidRDefault="00D137D0" w:rsidP="004233B7">
            <w:pPr>
              <w:pStyle w:val="TAL"/>
            </w:pPr>
            <w:r w:rsidRPr="007275DF">
              <w:t>NR carrier without CCA: 30 kHz SSB SCS, 40 MHz bandwidth, TDD duplex mode</w:t>
            </w:r>
          </w:p>
        </w:tc>
      </w:tr>
      <w:tr w:rsidR="00D137D0" w:rsidRPr="007275DF" w14:paraId="0EDC8B94" w14:textId="77777777" w:rsidTr="004233B7">
        <w:trPr>
          <w:jc w:val="center"/>
        </w:trPr>
        <w:tc>
          <w:tcPr>
            <w:tcW w:w="9350" w:type="dxa"/>
            <w:gridSpan w:val="2"/>
            <w:tcBorders>
              <w:top w:val="single" w:sz="4" w:space="0" w:color="auto"/>
              <w:left w:val="single" w:sz="4" w:space="0" w:color="auto"/>
              <w:bottom w:val="single" w:sz="4" w:space="0" w:color="auto"/>
              <w:right w:val="single" w:sz="4" w:space="0" w:color="auto"/>
            </w:tcBorders>
          </w:tcPr>
          <w:p w14:paraId="73C2AFBB" w14:textId="77777777" w:rsidR="00D137D0" w:rsidRPr="007275DF" w:rsidRDefault="00D137D0" w:rsidP="004233B7">
            <w:pPr>
              <w:pStyle w:val="TAN"/>
            </w:pPr>
            <w:r w:rsidRPr="007275DF">
              <w:t>Note: The UE is only required to be tested in one of the supported test configurations for each supported band</w:t>
            </w:r>
          </w:p>
        </w:tc>
      </w:tr>
    </w:tbl>
    <w:p w14:paraId="3DE35CF2" w14:textId="77777777" w:rsidR="00D137D0" w:rsidRPr="0018392E" w:rsidRDefault="00D137D0" w:rsidP="00D137D0">
      <w:pPr>
        <w:rPr>
          <w:lang w:eastAsia="sv-SE"/>
        </w:rPr>
      </w:pPr>
    </w:p>
    <w:p w14:paraId="567181E2" w14:textId="77777777" w:rsidR="00D137D0" w:rsidRPr="0018392E" w:rsidRDefault="00D137D0" w:rsidP="00D137D0">
      <w:pPr>
        <w:rPr>
          <w:lang w:eastAsia="sv-SE"/>
        </w:rPr>
      </w:pPr>
      <w:r w:rsidRPr="0018392E">
        <w:rPr>
          <w:lang w:eastAsia="sv-SE"/>
        </w:rPr>
        <w:t xml:space="preserve">Configure the test equipment and the DUT according to the parameters in Table </w:t>
      </w:r>
      <w:r>
        <w:t>13.4.4.1</w:t>
      </w:r>
      <w:r w:rsidRPr="0018392E">
        <w:t>.4.1</w:t>
      </w:r>
      <w:r w:rsidRPr="0018392E">
        <w:rPr>
          <w:lang w:eastAsia="sv-SE"/>
        </w:rPr>
        <w:t>-2.</w:t>
      </w:r>
    </w:p>
    <w:p w14:paraId="5B90B05D" w14:textId="77777777" w:rsidR="00D137D0" w:rsidRPr="0018392E" w:rsidRDefault="00D137D0" w:rsidP="00D137D0">
      <w:pPr>
        <w:pStyle w:val="TH"/>
        <w:keepNext w:val="0"/>
        <w:keepLines w:val="0"/>
      </w:pPr>
      <w:r w:rsidRPr="0018392E">
        <w:t xml:space="preserve">Table </w:t>
      </w:r>
      <w:r>
        <w:t>13.4.4.1</w:t>
      </w:r>
      <w:r w:rsidRPr="0018392E">
        <w:t xml:space="preserve">.4.1-2: Initial conditions for </w:t>
      </w:r>
      <w:r>
        <w:rPr>
          <w:lang w:eastAsia="sv-SE"/>
        </w:rPr>
        <w:t>NR SA FR1 L1-RSRP measurement accuracy for beam reporting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137D0" w:rsidRPr="0018392E" w14:paraId="35DEC7A8"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58CAC3E3" w14:textId="77777777" w:rsidR="00D137D0" w:rsidRPr="0018392E" w:rsidRDefault="00D137D0" w:rsidP="004233B7">
            <w:pPr>
              <w:pStyle w:val="TAH"/>
              <w:keepNext w:val="0"/>
              <w:keepLines w:val="0"/>
            </w:pPr>
            <w:r w:rsidRPr="0018392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5C9CF14" w14:textId="77777777" w:rsidR="00D137D0" w:rsidRPr="0018392E" w:rsidRDefault="00D137D0" w:rsidP="004233B7">
            <w:pPr>
              <w:pStyle w:val="TAH"/>
              <w:keepNext w:val="0"/>
              <w:keepLines w:val="0"/>
            </w:pPr>
            <w:r w:rsidRPr="0018392E">
              <w:t>Value</w:t>
            </w:r>
          </w:p>
        </w:tc>
        <w:tc>
          <w:tcPr>
            <w:tcW w:w="3961" w:type="dxa"/>
            <w:tcBorders>
              <w:top w:val="single" w:sz="4" w:space="0" w:color="auto"/>
              <w:left w:val="single" w:sz="4" w:space="0" w:color="auto"/>
              <w:bottom w:val="single" w:sz="4" w:space="0" w:color="auto"/>
              <w:right w:val="single" w:sz="4" w:space="0" w:color="auto"/>
            </w:tcBorders>
            <w:hideMark/>
          </w:tcPr>
          <w:p w14:paraId="5A1A1685" w14:textId="77777777" w:rsidR="00D137D0" w:rsidRPr="0018392E" w:rsidRDefault="00D137D0" w:rsidP="004233B7">
            <w:pPr>
              <w:pStyle w:val="TAH"/>
              <w:keepNext w:val="0"/>
              <w:keepLines w:val="0"/>
            </w:pPr>
            <w:r w:rsidRPr="0018392E">
              <w:t>Comment</w:t>
            </w:r>
          </w:p>
        </w:tc>
      </w:tr>
      <w:tr w:rsidR="00D137D0" w:rsidRPr="0018392E" w14:paraId="5A7F00BC"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3E9E3B9E" w14:textId="77777777" w:rsidR="00D137D0" w:rsidRPr="0018392E" w:rsidRDefault="00D137D0" w:rsidP="004233B7">
            <w:pPr>
              <w:pStyle w:val="TAL"/>
              <w:keepNext w:val="0"/>
              <w:keepLines w:val="0"/>
            </w:pPr>
            <w:r w:rsidRPr="0018392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761F018" w14:textId="77777777" w:rsidR="00D137D0" w:rsidRPr="0018392E" w:rsidRDefault="00D137D0" w:rsidP="004233B7">
            <w:pPr>
              <w:pStyle w:val="TAL"/>
              <w:keepNext w:val="0"/>
              <w:keepLines w:val="0"/>
            </w:pPr>
            <w:r w:rsidRPr="0018392E">
              <w:t>NC</w:t>
            </w:r>
          </w:p>
        </w:tc>
        <w:tc>
          <w:tcPr>
            <w:tcW w:w="3961" w:type="dxa"/>
            <w:tcBorders>
              <w:top w:val="single" w:sz="4" w:space="0" w:color="auto"/>
              <w:left w:val="single" w:sz="4" w:space="0" w:color="auto"/>
              <w:bottom w:val="single" w:sz="4" w:space="0" w:color="auto"/>
              <w:right w:val="single" w:sz="4" w:space="0" w:color="auto"/>
            </w:tcBorders>
            <w:hideMark/>
          </w:tcPr>
          <w:p w14:paraId="63449E6F" w14:textId="77777777" w:rsidR="00D137D0" w:rsidRPr="0018392E" w:rsidRDefault="00D137D0" w:rsidP="004233B7">
            <w:pPr>
              <w:pStyle w:val="TAL"/>
              <w:keepNext w:val="0"/>
              <w:keepLines w:val="0"/>
            </w:pPr>
            <w:r w:rsidRPr="0018392E">
              <w:t>As specified in TS 38.508-1 [14] clause 4.1.</w:t>
            </w:r>
          </w:p>
        </w:tc>
      </w:tr>
      <w:tr w:rsidR="00D137D0" w:rsidRPr="0018392E" w14:paraId="5D964926"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554C022A" w14:textId="77777777" w:rsidR="00D137D0" w:rsidRPr="0018392E" w:rsidRDefault="00D137D0" w:rsidP="004233B7">
            <w:pPr>
              <w:pStyle w:val="TAL"/>
              <w:keepNext w:val="0"/>
              <w:keepLines w:val="0"/>
            </w:pPr>
            <w:r w:rsidRPr="0018392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FFBE53D" w14:textId="77777777" w:rsidR="00D137D0" w:rsidRPr="0018392E" w:rsidRDefault="00D137D0" w:rsidP="004233B7">
            <w:pPr>
              <w:pStyle w:val="TAL"/>
              <w:keepNext w:val="0"/>
              <w:keepLines w:val="0"/>
            </w:pPr>
            <w:r w:rsidRPr="0018392E">
              <w:t>As specified in Annex E, Table E.</w:t>
            </w:r>
            <w:r>
              <w:t>11</w:t>
            </w:r>
            <w:r w:rsidRPr="0018392E">
              <w:t>-1 and TS 38.508-1 [14] clause 4.3.1 and 4.4.2.</w:t>
            </w:r>
          </w:p>
        </w:tc>
      </w:tr>
      <w:tr w:rsidR="00D137D0" w:rsidRPr="0018392E" w14:paraId="3ADD7D5E"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69811789" w14:textId="77777777" w:rsidR="00D137D0" w:rsidRPr="0018392E" w:rsidRDefault="00D137D0" w:rsidP="004233B7">
            <w:pPr>
              <w:pStyle w:val="TAL"/>
              <w:keepNext w:val="0"/>
              <w:keepLines w:val="0"/>
            </w:pPr>
            <w:r w:rsidRPr="0018392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870CFB8" w14:textId="77777777" w:rsidR="00D137D0" w:rsidRPr="0018392E" w:rsidRDefault="00D137D0" w:rsidP="004233B7">
            <w:pPr>
              <w:pStyle w:val="TAL"/>
              <w:keepNext w:val="0"/>
              <w:keepLines w:val="0"/>
            </w:pPr>
            <w:r w:rsidRPr="0018392E">
              <w:t xml:space="preserve">As specified by the test configuration selected from Table </w:t>
            </w:r>
            <w:r>
              <w:t>13.4.4.1</w:t>
            </w:r>
            <w:r w:rsidRPr="0018392E">
              <w:t>.4.1-1.</w:t>
            </w:r>
          </w:p>
        </w:tc>
      </w:tr>
      <w:tr w:rsidR="00D137D0" w:rsidRPr="0018392E" w14:paraId="3421C6B8"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5E1F497A" w14:textId="77777777" w:rsidR="00D137D0" w:rsidRPr="0018392E" w:rsidRDefault="00D137D0" w:rsidP="004233B7">
            <w:pPr>
              <w:pStyle w:val="TAL"/>
              <w:keepNext w:val="0"/>
              <w:keepLines w:val="0"/>
            </w:pPr>
            <w:r w:rsidRPr="0018392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152AE5A" w14:textId="77777777" w:rsidR="00D137D0" w:rsidRPr="0018392E" w:rsidRDefault="00D137D0" w:rsidP="004233B7">
            <w:pPr>
              <w:pStyle w:val="TAL"/>
              <w:keepNext w:val="0"/>
              <w:keepLines w:val="0"/>
            </w:pPr>
            <w:r w:rsidRPr="0018392E">
              <w:t>AWGN</w:t>
            </w:r>
          </w:p>
        </w:tc>
        <w:tc>
          <w:tcPr>
            <w:tcW w:w="3961" w:type="dxa"/>
            <w:tcBorders>
              <w:top w:val="single" w:sz="4" w:space="0" w:color="auto"/>
              <w:left w:val="single" w:sz="4" w:space="0" w:color="auto"/>
              <w:bottom w:val="single" w:sz="4" w:space="0" w:color="auto"/>
              <w:right w:val="single" w:sz="4" w:space="0" w:color="auto"/>
            </w:tcBorders>
            <w:hideMark/>
          </w:tcPr>
          <w:p w14:paraId="0BF79528" w14:textId="77777777" w:rsidR="00D137D0" w:rsidRPr="0018392E" w:rsidRDefault="00D137D0" w:rsidP="004233B7">
            <w:pPr>
              <w:pStyle w:val="TAL"/>
              <w:keepNext w:val="0"/>
              <w:keepLines w:val="0"/>
            </w:pPr>
            <w:r w:rsidRPr="0018392E">
              <w:t>As specified in clause C.2.2.</w:t>
            </w:r>
          </w:p>
        </w:tc>
      </w:tr>
      <w:tr w:rsidR="00D137D0" w:rsidRPr="0018392E" w14:paraId="037AE934" w14:textId="77777777" w:rsidTr="004233B7">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ED15A9C" w14:textId="77777777" w:rsidR="00D137D0" w:rsidRPr="0018392E" w:rsidRDefault="00D137D0" w:rsidP="004233B7">
            <w:pPr>
              <w:pStyle w:val="TAL"/>
              <w:keepNext w:val="0"/>
              <w:keepLines w:val="0"/>
            </w:pPr>
            <w:r w:rsidRPr="0018392E">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08DDD61" w14:textId="77777777" w:rsidR="00D137D0" w:rsidRPr="0018392E" w:rsidRDefault="00D137D0" w:rsidP="004233B7">
            <w:pPr>
              <w:pStyle w:val="TAL"/>
              <w:keepNext w:val="0"/>
              <w:keepLines w:val="0"/>
            </w:pPr>
            <w:r w:rsidRPr="0018392E">
              <w:t>TE Part</w:t>
            </w:r>
          </w:p>
        </w:tc>
        <w:tc>
          <w:tcPr>
            <w:tcW w:w="2809" w:type="dxa"/>
            <w:tcBorders>
              <w:top w:val="single" w:sz="4" w:space="0" w:color="auto"/>
              <w:left w:val="single" w:sz="4" w:space="0" w:color="auto"/>
              <w:bottom w:val="single" w:sz="4" w:space="0" w:color="auto"/>
              <w:right w:val="single" w:sz="4" w:space="0" w:color="auto"/>
            </w:tcBorders>
            <w:hideMark/>
          </w:tcPr>
          <w:p w14:paraId="2D728963" w14:textId="77777777" w:rsidR="00D137D0" w:rsidRPr="0018392E" w:rsidRDefault="00D137D0" w:rsidP="004233B7">
            <w:pPr>
              <w:pStyle w:val="TAL"/>
              <w:keepNext w:val="0"/>
              <w:keepLines w:val="0"/>
            </w:pPr>
            <w:r w:rsidRPr="0018392E">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E0D68D1" w14:textId="77777777" w:rsidR="00D137D0" w:rsidRPr="0018392E" w:rsidRDefault="00D137D0" w:rsidP="004233B7">
            <w:pPr>
              <w:pStyle w:val="TAL"/>
              <w:keepNext w:val="0"/>
              <w:keepLines w:val="0"/>
            </w:pPr>
            <w:r w:rsidRPr="0018392E">
              <w:t>As specified in TS 38.508-1 [14] Annex A.</w:t>
            </w:r>
          </w:p>
        </w:tc>
      </w:tr>
      <w:tr w:rsidR="00D137D0" w:rsidRPr="0018392E" w14:paraId="7418B7A6" w14:textId="77777777" w:rsidTr="004233B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D512A1D" w14:textId="77777777" w:rsidR="00D137D0" w:rsidRPr="0018392E" w:rsidRDefault="00D137D0" w:rsidP="004233B7">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DC9532E" w14:textId="77777777" w:rsidR="00D137D0" w:rsidRPr="0018392E" w:rsidRDefault="00D137D0" w:rsidP="004233B7">
            <w:pPr>
              <w:pStyle w:val="TAL"/>
              <w:keepNext w:val="0"/>
              <w:keepLines w:val="0"/>
            </w:pPr>
            <w:r w:rsidRPr="0018392E">
              <w:t>DUT Part</w:t>
            </w:r>
          </w:p>
        </w:tc>
        <w:tc>
          <w:tcPr>
            <w:tcW w:w="2809" w:type="dxa"/>
            <w:tcBorders>
              <w:top w:val="single" w:sz="4" w:space="0" w:color="auto"/>
              <w:left w:val="single" w:sz="4" w:space="0" w:color="auto"/>
              <w:bottom w:val="single" w:sz="4" w:space="0" w:color="auto"/>
              <w:right w:val="single" w:sz="4" w:space="0" w:color="auto"/>
            </w:tcBorders>
            <w:hideMark/>
          </w:tcPr>
          <w:p w14:paraId="3F88F1D7" w14:textId="77777777" w:rsidR="00D137D0" w:rsidRPr="0018392E" w:rsidRDefault="00D137D0" w:rsidP="004233B7">
            <w:pPr>
              <w:pStyle w:val="TAL"/>
              <w:keepNext w:val="0"/>
              <w:keepLines w:val="0"/>
            </w:pPr>
            <w:r w:rsidRPr="0018392E">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3B28EB0" w14:textId="77777777" w:rsidR="00D137D0" w:rsidRPr="0018392E" w:rsidRDefault="00D137D0" w:rsidP="004233B7">
            <w:pPr>
              <w:spacing w:after="0"/>
              <w:rPr>
                <w:rFonts w:ascii="Arial" w:hAnsi="Arial"/>
                <w:sz w:val="18"/>
              </w:rPr>
            </w:pPr>
          </w:p>
        </w:tc>
      </w:tr>
      <w:tr w:rsidR="00D137D0" w:rsidRPr="0018392E" w14:paraId="1242FC39"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734A409B" w14:textId="77777777" w:rsidR="00D137D0" w:rsidRPr="0018392E" w:rsidRDefault="00D137D0" w:rsidP="004233B7">
            <w:pPr>
              <w:pStyle w:val="TAL"/>
              <w:keepNext w:val="0"/>
              <w:keepLines w:val="0"/>
            </w:pPr>
            <w:r w:rsidRPr="0018392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29D6A55" w14:textId="77777777" w:rsidR="00D137D0" w:rsidRPr="0018392E" w:rsidRDefault="00D137D0" w:rsidP="004233B7">
            <w:pPr>
              <w:pStyle w:val="TAL"/>
              <w:keepNext w:val="0"/>
              <w:keepLines w:val="0"/>
            </w:pPr>
            <w:r w:rsidRPr="0018392E">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6C04E145" w14:textId="77777777" w:rsidR="00D137D0" w:rsidRPr="0018392E" w:rsidRDefault="00D137D0" w:rsidP="004233B7">
            <w:pPr>
              <w:pStyle w:val="TAL"/>
              <w:keepNext w:val="0"/>
              <w:keepLines w:val="0"/>
            </w:pPr>
          </w:p>
        </w:tc>
      </w:tr>
    </w:tbl>
    <w:p w14:paraId="2ED2CD55" w14:textId="77777777" w:rsidR="00D137D0" w:rsidRPr="0018392E" w:rsidRDefault="00D137D0" w:rsidP="00D137D0">
      <w:pPr>
        <w:rPr>
          <w:lang w:eastAsia="sv-SE"/>
        </w:rPr>
      </w:pPr>
    </w:p>
    <w:p w14:paraId="681BF950" w14:textId="77777777" w:rsidR="00D137D0" w:rsidRPr="0018392E" w:rsidRDefault="00D137D0" w:rsidP="00D137D0">
      <w:pPr>
        <w:pStyle w:val="B10"/>
      </w:pPr>
      <w:r w:rsidRPr="0018392E">
        <w:t>1.</w:t>
      </w:r>
      <w:r w:rsidRPr="0018392E">
        <w:tab/>
        <w:t>The test parameter settings are set up according to Table</w:t>
      </w:r>
      <w:r>
        <w:t>s</w:t>
      </w:r>
      <w:r w:rsidRPr="0018392E">
        <w:t xml:space="preserve"> </w:t>
      </w:r>
      <w:r>
        <w:t>13.4.4.1</w:t>
      </w:r>
      <w:r w:rsidRPr="0018392E">
        <w:t>.</w:t>
      </w:r>
      <w:r>
        <w:t>5-1 and 13.4.4.1.5-2</w:t>
      </w:r>
      <w:r w:rsidRPr="0018392E">
        <w:t>.</w:t>
      </w:r>
    </w:p>
    <w:p w14:paraId="14385E30" w14:textId="77777777" w:rsidR="00D137D0" w:rsidRPr="0018392E" w:rsidRDefault="00D137D0" w:rsidP="00D137D0">
      <w:pPr>
        <w:pStyle w:val="B10"/>
      </w:pPr>
      <w:r w:rsidRPr="0018392E">
        <w:t>2.</w:t>
      </w:r>
      <w:r w:rsidRPr="0018392E">
        <w:tab/>
        <w:t xml:space="preserve">Message contents are defined in clause </w:t>
      </w:r>
      <w:r>
        <w:t>13.4.4.1</w:t>
      </w:r>
      <w:r w:rsidRPr="0018392E">
        <w:t>.4.3.</w:t>
      </w:r>
    </w:p>
    <w:p w14:paraId="51820F09" w14:textId="77777777" w:rsidR="00D137D0" w:rsidRPr="0018392E" w:rsidRDefault="00D137D0" w:rsidP="00D137D0">
      <w:pPr>
        <w:pStyle w:val="B10"/>
      </w:pPr>
      <w:r w:rsidRPr="0018392E">
        <w:t>3.</w:t>
      </w:r>
      <w:r w:rsidRPr="0018392E">
        <w:tab/>
      </w:r>
      <w:r>
        <w:t>Cell 1 and Cell 2</w:t>
      </w:r>
      <w:r w:rsidRPr="0018392E">
        <w:t xml:space="preserve"> </w:t>
      </w:r>
      <w:r>
        <w:t xml:space="preserve">are </w:t>
      </w:r>
      <w:r w:rsidRPr="0018392E">
        <w:t>NR cell</w:t>
      </w:r>
      <w:r>
        <w:t xml:space="preserve">s with </w:t>
      </w:r>
      <w:r w:rsidRPr="0018392E">
        <w:t>power level</w:t>
      </w:r>
      <w:r>
        <w:t>s</w:t>
      </w:r>
      <w:r w:rsidRPr="0018392E">
        <w:t xml:space="preserve"> set according to clauses C.1.2 and C.1.3</w:t>
      </w:r>
      <w:r>
        <w:t>. In addition, Cell 2 is on an unlicensed carrier subject to CCA.</w:t>
      </w:r>
    </w:p>
    <w:p w14:paraId="05879D92" w14:textId="77777777" w:rsidR="00D137D0" w:rsidRPr="0018392E" w:rsidRDefault="00D137D0" w:rsidP="00D137D0">
      <w:pPr>
        <w:pStyle w:val="H6"/>
        <w:keepNext w:val="0"/>
        <w:keepLines w:val="0"/>
        <w:rPr>
          <w:lang w:eastAsia="sv-SE"/>
        </w:rPr>
      </w:pPr>
      <w:r>
        <w:rPr>
          <w:lang w:eastAsia="sv-SE"/>
        </w:rPr>
        <w:t>13.4.4.1</w:t>
      </w:r>
      <w:r w:rsidRPr="0018392E">
        <w:rPr>
          <w:lang w:eastAsia="sv-SE"/>
        </w:rPr>
        <w:t>.4.2</w:t>
      </w:r>
      <w:r w:rsidRPr="0018392E">
        <w:rPr>
          <w:lang w:eastAsia="sv-SE"/>
        </w:rPr>
        <w:tab/>
        <w:t>Test procedure</w:t>
      </w:r>
    </w:p>
    <w:p w14:paraId="3EB4A096" w14:textId="77777777" w:rsidR="00D137D0" w:rsidRDefault="00D137D0" w:rsidP="00D137D0">
      <w:r w:rsidRPr="0018392E">
        <w:t xml:space="preserve">The CCA model (both DL and UL) is disabled (i.e. </w:t>
      </w:r>
      <w:proofErr w:type="spellStart"/>
      <w:r w:rsidRPr="0018392E">
        <w:rPr>
          <w:lang w:eastAsia="ja-JP"/>
        </w:rPr>
        <w:t>P</w:t>
      </w:r>
      <w:r w:rsidRPr="0018392E">
        <w:rPr>
          <w:vertAlign w:val="subscript"/>
          <w:lang w:eastAsia="ja-JP"/>
        </w:rPr>
        <w:t>CCA_DL_i</w:t>
      </w:r>
      <w:proofErr w:type="spellEnd"/>
      <w:r w:rsidRPr="0018392E">
        <w:rPr>
          <w:lang w:eastAsia="ja-JP"/>
        </w:rPr>
        <w:t>= P</w:t>
      </w:r>
      <w:r w:rsidRPr="0018392E">
        <w:rPr>
          <w:vertAlign w:val="subscript"/>
          <w:lang w:eastAsia="ja-JP"/>
        </w:rPr>
        <w:t>CCA_UL</w:t>
      </w:r>
      <w:r w:rsidRPr="0018392E">
        <w:rPr>
          <w:lang w:eastAsia="ja-JP"/>
        </w:rPr>
        <w:t>=1)</w:t>
      </w:r>
      <w:r w:rsidRPr="0018392E">
        <w:t xml:space="preserve"> at the start of the test. The SS shall provide sufficient UL grants to the UE such that no SR is required for measurement reporting.</w:t>
      </w:r>
    </w:p>
    <w:p w14:paraId="32817D53" w14:textId="3B0AFBF3" w:rsidR="00D137D0" w:rsidRPr="0018392E" w:rsidRDefault="00D137D0" w:rsidP="00D137D0">
      <w:pPr>
        <w:pStyle w:val="B10"/>
      </w:pPr>
      <w:r w:rsidRPr="0018392E">
        <w:t>1.</w:t>
      </w:r>
      <w:r w:rsidRPr="0018392E">
        <w:tab/>
        <w:t xml:space="preserve">Ensure the UE is in state RRC_CONNECTED with generic procedure parameters Connectivity </w:t>
      </w:r>
      <w:del w:id="17" w:author="Fernando Alonso Macias" w:date="2024-08-29T17:32:00Z" w16du:dateUtc="2024-08-30T00:32:00Z">
        <w:r w:rsidRPr="0018392E" w:rsidDel="00725E9B">
          <w:rPr>
            <w:i/>
            <w:iCs/>
          </w:rPr>
          <w:delText>EN-DC</w:delText>
        </w:r>
      </w:del>
      <w:ins w:id="18" w:author="Fernando Alonso Macias" w:date="2024-08-29T17:32:00Z" w16du:dateUtc="2024-08-30T00:32:00Z">
        <w:r w:rsidR="00725E9B">
          <w:rPr>
            <w:i/>
            <w:iCs/>
          </w:rPr>
          <w:t>NR</w:t>
        </w:r>
      </w:ins>
      <w:del w:id="19" w:author="Fernando Alonso Macias" w:date="2024-08-29T17:32:00Z" w16du:dateUtc="2024-08-30T00:32:00Z">
        <w:r w:rsidRPr="0018392E" w:rsidDel="00725E9B">
          <w:delText>, DC bearer MCG and SCG</w:delText>
        </w:r>
      </w:del>
      <w:r w:rsidRPr="0018392E">
        <w:t xml:space="preserve">, Connected without release </w:t>
      </w:r>
      <w:r w:rsidRPr="0018392E">
        <w:rPr>
          <w:i/>
        </w:rPr>
        <w:t>On</w:t>
      </w:r>
      <w:r w:rsidRPr="0018392E">
        <w:t xml:space="preserve"> and Test Mode </w:t>
      </w:r>
      <w:r w:rsidRPr="0018392E">
        <w:rPr>
          <w:i/>
        </w:rPr>
        <w:t>On,</w:t>
      </w:r>
      <w:r w:rsidRPr="0018392E">
        <w:t xml:space="preserve"> according to TS 38.508-1 [14] clause 4.5.</w:t>
      </w:r>
    </w:p>
    <w:p w14:paraId="2CB1A308" w14:textId="77777777" w:rsidR="00D137D0" w:rsidRDefault="00D137D0" w:rsidP="00D137D0">
      <w:pPr>
        <w:pStyle w:val="B10"/>
        <w:rPr>
          <w:ins w:id="20" w:author="Fernando Alonso Macias" w:date="2024-08-28T16:50:00Z" w16du:dateUtc="2024-08-28T23:50:00Z"/>
        </w:rPr>
      </w:pPr>
      <w:r w:rsidRPr="0018392E">
        <w:t>2.</w:t>
      </w:r>
      <w:r w:rsidRPr="0018392E">
        <w:tab/>
        <w:t xml:space="preserve">Set the parameters according to Table </w:t>
      </w:r>
      <w:r>
        <w:t>13.4.4</w:t>
      </w:r>
      <w:r w:rsidRPr="0018392E">
        <w:rPr>
          <w:rFonts w:cs="Arial"/>
          <w:szCs w:val="24"/>
        </w:rPr>
        <w:t>.1</w:t>
      </w:r>
      <w:r w:rsidRPr="0018392E">
        <w:t>.5-1 as appropriate.</w:t>
      </w:r>
    </w:p>
    <w:p w14:paraId="7ADC6CA1" w14:textId="28C48CA0" w:rsidR="006C738A" w:rsidRDefault="006C738A" w:rsidP="006C738A">
      <w:pPr>
        <w:pStyle w:val="B10"/>
        <w:rPr>
          <w:ins w:id="21" w:author="Fernando Alonso Macias" w:date="2024-08-28T16:50:00Z" w16du:dateUtc="2024-08-28T23:50:00Z"/>
        </w:rPr>
      </w:pPr>
      <w:ins w:id="22" w:author="Fernando Alonso Macias" w:date="2024-08-28T16:50:00Z" w16du:dateUtc="2024-08-28T23:50:00Z">
        <w:r w:rsidRPr="0018392E">
          <w:t>3.</w:t>
        </w:r>
        <w:r w:rsidRPr="0018392E">
          <w:tab/>
          <w:t xml:space="preserve">The SS shall transmit an </w:t>
        </w:r>
        <w:proofErr w:type="spellStart"/>
        <w:r w:rsidRPr="0018392E">
          <w:rPr>
            <w:i/>
            <w:iCs/>
          </w:rPr>
          <w:t>RRCReconfiguration</w:t>
        </w:r>
        <w:proofErr w:type="spellEnd"/>
        <w:r w:rsidRPr="0018392E">
          <w:t xml:space="preserve"> message on Cell 1</w:t>
        </w:r>
        <w:r>
          <w:t xml:space="preserve"> adding Cell 2 as </w:t>
        </w:r>
        <w:proofErr w:type="spellStart"/>
        <w:r>
          <w:t>SCell</w:t>
        </w:r>
        <w:proofErr w:type="spellEnd"/>
        <w:r>
          <w:t xml:space="preserve"> as specified in section 13.4.4.1.4.3.</w:t>
        </w:r>
      </w:ins>
    </w:p>
    <w:p w14:paraId="55BC16D8" w14:textId="017B29F6" w:rsidR="006C738A" w:rsidRDefault="006C738A" w:rsidP="006C738A">
      <w:pPr>
        <w:pStyle w:val="B10"/>
      </w:pPr>
      <w:ins w:id="23" w:author="Fernando Alonso Macias" w:date="2024-08-28T16:50:00Z" w16du:dateUtc="2024-08-28T23:50:00Z">
        <w:r w:rsidRPr="0018392E">
          <w:t>4.</w:t>
        </w:r>
        <w:r w:rsidRPr="0018392E">
          <w:tab/>
          <w:t xml:space="preserve">The UE shall transmit an </w:t>
        </w:r>
        <w:proofErr w:type="spellStart"/>
        <w:r w:rsidRPr="0018392E">
          <w:rPr>
            <w:i/>
            <w:iCs/>
          </w:rPr>
          <w:t>RRCReconfiguration</w:t>
        </w:r>
        <w:r>
          <w:rPr>
            <w:i/>
            <w:iCs/>
          </w:rPr>
          <w:t>Complete</w:t>
        </w:r>
        <w:proofErr w:type="spellEnd"/>
        <w:r w:rsidRPr="0018392E">
          <w:t xml:space="preserve"> to acknowledge the configuration.</w:t>
        </w:r>
      </w:ins>
    </w:p>
    <w:p w14:paraId="35C8477E" w14:textId="4D10766E" w:rsidR="00D137D0" w:rsidRPr="0018392E" w:rsidRDefault="006C738A" w:rsidP="00D137D0">
      <w:pPr>
        <w:pStyle w:val="B10"/>
      </w:pPr>
      <w:ins w:id="24" w:author="Fernando Alonso Macias" w:date="2024-08-28T16:50:00Z" w16du:dateUtc="2024-08-28T23:50:00Z">
        <w:r>
          <w:t>5</w:t>
        </w:r>
      </w:ins>
      <w:del w:id="25" w:author="Fernando Alonso Macias" w:date="2024-08-28T16:50:00Z" w16du:dateUtc="2024-08-28T23:50:00Z">
        <w:r w:rsidR="00D137D0" w:rsidDel="006C738A">
          <w:delText>3</w:delText>
        </w:r>
      </w:del>
      <w:r w:rsidR="00D137D0" w:rsidRPr="0018392E">
        <w:t>.</w:t>
      </w:r>
      <w:r w:rsidR="00D137D0" w:rsidRPr="0018392E">
        <w:tab/>
        <w:t xml:space="preserve">The SS shall transmit an </w:t>
      </w:r>
      <w:proofErr w:type="spellStart"/>
      <w:r w:rsidR="00D137D0" w:rsidRPr="0018392E">
        <w:rPr>
          <w:i/>
          <w:iCs/>
        </w:rPr>
        <w:t>RRCReconfiguration</w:t>
      </w:r>
      <w:proofErr w:type="spellEnd"/>
      <w:r w:rsidR="00D137D0" w:rsidRPr="0018392E">
        <w:t xml:space="preserve"> on Cell 1 configuring the UE to perform </w:t>
      </w:r>
      <w:r w:rsidR="00D137D0">
        <w:t xml:space="preserve">L1-RSRP </w:t>
      </w:r>
      <w:r w:rsidR="00D137D0" w:rsidRPr="0018392E">
        <w:t>measurements</w:t>
      </w:r>
      <w:r w:rsidR="00D137D0">
        <w:t xml:space="preserve"> on the </w:t>
      </w:r>
      <w:proofErr w:type="spellStart"/>
      <w:r w:rsidR="00D137D0">
        <w:t>SCell</w:t>
      </w:r>
      <w:proofErr w:type="spellEnd"/>
      <w:r w:rsidR="00D137D0">
        <w:t xml:space="preserve"> </w:t>
      </w:r>
      <w:r w:rsidR="00D137D0" w:rsidRPr="0018392E">
        <w:t xml:space="preserve">as specified in section </w:t>
      </w:r>
      <w:r w:rsidR="00D137D0">
        <w:rPr>
          <w:rFonts w:cs="Arial"/>
          <w:szCs w:val="24"/>
        </w:rPr>
        <w:t>13.4.4.1</w:t>
      </w:r>
      <w:r w:rsidR="00D137D0" w:rsidRPr="0018392E">
        <w:t>.4.3.</w:t>
      </w:r>
    </w:p>
    <w:p w14:paraId="5F6B8197" w14:textId="6B134773" w:rsidR="00D137D0" w:rsidRPr="0018392E" w:rsidRDefault="006C738A" w:rsidP="00D137D0">
      <w:pPr>
        <w:pStyle w:val="B10"/>
      </w:pPr>
      <w:ins w:id="26" w:author="Fernando Alonso Macias" w:date="2024-08-28T16:51:00Z" w16du:dateUtc="2024-08-28T23:51:00Z">
        <w:r>
          <w:t>6</w:t>
        </w:r>
      </w:ins>
      <w:del w:id="27" w:author="Fernando Alonso Macias" w:date="2024-08-28T16:51:00Z" w16du:dateUtc="2024-08-28T23:51:00Z">
        <w:r w:rsidR="00D137D0" w:rsidDel="006C738A">
          <w:delText>4</w:delText>
        </w:r>
      </w:del>
      <w:r w:rsidR="00D137D0" w:rsidRPr="0018392E">
        <w:t>.</w:t>
      </w:r>
      <w:r w:rsidR="00D137D0" w:rsidRPr="0018392E">
        <w:tab/>
        <w:t xml:space="preserve">The UE shall transmit an </w:t>
      </w:r>
      <w:proofErr w:type="spellStart"/>
      <w:r w:rsidR="00D137D0" w:rsidRPr="0018392E">
        <w:rPr>
          <w:i/>
          <w:iCs/>
        </w:rPr>
        <w:t>RRCReconfiguration</w:t>
      </w:r>
      <w:r w:rsidR="00D137D0">
        <w:rPr>
          <w:i/>
          <w:iCs/>
        </w:rPr>
        <w:t>Complete</w:t>
      </w:r>
      <w:proofErr w:type="spellEnd"/>
      <w:r w:rsidR="00D137D0" w:rsidRPr="0018392E">
        <w:t xml:space="preserve"> to acknowledge the configuration. Afterwards, the SS shall enable DL and UL CCA model according to Table </w:t>
      </w:r>
      <w:r w:rsidR="00D137D0">
        <w:rPr>
          <w:rFonts w:cs="Arial"/>
          <w:szCs w:val="24"/>
        </w:rPr>
        <w:t>13.4.4.</w:t>
      </w:r>
      <w:r w:rsidR="00D137D0" w:rsidRPr="0018392E">
        <w:rPr>
          <w:rFonts w:cs="Arial"/>
          <w:szCs w:val="24"/>
        </w:rPr>
        <w:t>1</w:t>
      </w:r>
      <w:r w:rsidR="00D137D0" w:rsidRPr="0018392E">
        <w:t>.5-1.</w:t>
      </w:r>
    </w:p>
    <w:p w14:paraId="3A576F5F" w14:textId="6BC464A5" w:rsidR="00D137D0" w:rsidRPr="0018392E" w:rsidRDefault="006C738A" w:rsidP="00D137D0">
      <w:pPr>
        <w:pStyle w:val="B10"/>
      </w:pPr>
      <w:ins w:id="28" w:author="Fernando Alonso Macias" w:date="2024-08-28T16:51:00Z" w16du:dateUtc="2024-08-28T23:51:00Z">
        <w:r>
          <w:t>7</w:t>
        </w:r>
      </w:ins>
      <w:del w:id="29" w:author="Fernando Alonso Macias" w:date="2024-08-28T16:51:00Z" w16du:dateUtc="2024-08-28T23:51:00Z">
        <w:r w:rsidR="00D137D0" w:rsidDel="006C738A">
          <w:delText>5</w:delText>
        </w:r>
      </w:del>
      <w:r w:rsidR="00D137D0" w:rsidRPr="0018392E">
        <w:t>.</w:t>
      </w:r>
      <w:r w:rsidR="00D137D0" w:rsidRPr="0018392E">
        <w:tab/>
        <w:t>The UE shall transmit periodical</w:t>
      </w:r>
      <w:r w:rsidR="00D137D0">
        <w:t xml:space="preserve"> PUCCH format 2 CSI reports containing L1-RSRP measurements for the </w:t>
      </w:r>
      <w:proofErr w:type="spellStart"/>
      <w:r w:rsidR="00D137D0">
        <w:t>SCell</w:t>
      </w:r>
      <w:proofErr w:type="spellEnd"/>
      <w:ins w:id="30" w:author="Fernando Alonso Macias" w:date="2024-08-28T17:34:00Z" w16du:dateUtc="2024-08-29T00:34:00Z">
        <w:r w:rsidR="000C3678">
          <w:t xml:space="preserve"> every 80 slots</w:t>
        </w:r>
      </w:ins>
      <w:r w:rsidR="00D137D0" w:rsidRPr="0018392E">
        <w:t>.</w:t>
      </w:r>
    </w:p>
    <w:p w14:paraId="4D8473C9" w14:textId="4044BF95" w:rsidR="000C3678" w:rsidRDefault="006C738A" w:rsidP="00D137D0">
      <w:pPr>
        <w:pStyle w:val="B10"/>
        <w:rPr>
          <w:ins w:id="31" w:author="Fernando Alonso Macias" w:date="2024-08-28T17:35:00Z" w16du:dateUtc="2024-08-29T00:35:00Z"/>
        </w:rPr>
      </w:pPr>
      <w:ins w:id="32" w:author="Fernando Alonso Macias" w:date="2024-08-28T16:51:00Z" w16du:dateUtc="2024-08-28T23:51:00Z">
        <w:r>
          <w:t>8</w:t>
        </w:r>
      </w:ins>
      <w:del w:id="33" w:author="Fernando Alonso Macias" w:date="2024-08-28T16:51:00Z" w16du:dateUtc="2024-08-28T23:51:00Z">
        <w:r w:rsidR="00D137D0" w:rsidDel="006C738A">
          <w:delText>6</w:delText>
        </w:r>
      </w:del>
      <w:r w:rsidR="00D137D0" w:rsidRPr="0018392E">
        <w:t>.</w:t>
      </w:r>
      <w:r w:rsidR="00D137D0" w:rsidRPr="0018392E">
        <w:tab/>
        <w:t xml:space="preserve">After 10s wait from Step </w:t>
      </w:r>
      <w:ins w:id="34" w:author="Fernando Alonso Macias" w:date="2024-08-28T16:51:00Z" w16du:dateUtc="2024-08-28T23:51:00Z">
        <w:r>
          <w:t>6</w:t>
        </w:r>
      </w:ins>
      <w:del w:id="35" w:author="Fernando Alonso Macias" w:date="2024-08-28T16:51:00Z" w16du:dateUtc="2024-08-28T23:51:00Z">
        <w:r w:rsidR="00D137D0" w:rsidDel="006C738A">
          <w:delText>4</w:delText>
        </w:r>
      </w:del>
      <w:r w:rsidR="00D137D0" w:rsidRPr="0018392E">
        <w:t xml:space="preserve">, the SS shall check the </w:t>
      </w:r>
      <w:r w:rsidR="00D137D0">
        <w:t>L1-RSRP</w:t>
      </w:r>
      <w:r w:rsidR="00D137D0" w:rsidRPr="0018392E">
        <w:t xml:space="preserve"> reported values in the periodi</w:t>
      </w:r>
      <w:r w:rsidR="00D137D0">
        <w:t>c CSI reports</w:t>
      </w:r>
      <w:ins w:id="36" w:author="Fernando Alonso Macias" w:date="2024-08-28T17:35:00Z" w16du:dateUtc="2024-08-29T00:35:00Z">
        <w:r w:rsidR="000C3678">
          <w:t>:</w:t>
        </w:r>
      </w:ins>
      <w:del w:id="37" w:author="Fernando Alonso Macias" w:date="2024-08-28T17:35:00Z" w16du:dateUtc="2024-08-29T00:35:00Z">
        <w:r w:rsidR="00D137D0" w:rsidRPr="0018392E" w:rsidDel="000C3678">
          <w:delText xml:space="preserve">. </w:delText>
        </w:r>
      </w:del>
    </w:p>
    <w:p w14:paraId="0CE002A6" w14:textId="7B7BC8C2" w:rsidR="000C3678" w:rsidRPr="0018392E" w:rsidRDefault="000C3678" w:rsidP="000C3678">
      <w:pPr>
        <w:pStyle w:val="B2"/>
        <w:ind w:left="1134" w:hanging="567"/>
        <w:rPr>
          <w:ins w:id="38" w:author="Fernando Alonso Macias" w:date="2024-08-28T17:35:00Z" w16du:dateUtc="2024-08-29T00:35:00Z"/>
        </w:rPr>
      </w:pPr>
      <w:ins w:id="39" w:author="Fernando Alonso Macias" w:date="2024-08-28T17:35:00Z" w16du:dateUtc="2024-08-29T00:35:00Z">
        <w:r w:rsidRPr="0018392E">
          <w:t>R1:</w:t>
        </w:r>
        <w:r w:rsidRPr="0018392E">
          <w:tab/>
        </w:r>
        <w:r w:rsidRPr="0018392E">
          <w:rPr>
            <w:rFonts w:cs="v4.2.0"/>
          </w:rPr>
          <w:t xml:space="preserve">The SS shall check the L1-RSRP reported values of SSB#0 or SSB#1 in the periodic L1-RSRP reports. If the value for the strongest SSB is within the limits in Table </w:t>
        </w:r>
        <w:r>
          <w:rPr>
            <w:rFonts w:cs="v4.2.0"/>
          </w:rPr>
          <w:t>13.4.4.</w:t>
        </w:r>
      </w:ins>
      <w:ins w:id="40" w:author="Fernando Alonso Macias" w:date="2024-08-28T17:36:00Z" w16du:dateUtc="2024-08-29T00:36:00Z">
        <w:r>
          <w:rPr>
            <w:rFonts w:cs="v4.2.0"/>
          </w:rPr>
          <w:t>1</w:t>
        </w:r>
      </w:ins>
      <w:ins w:id="41" w:author="Fernando Alonso Macias" w:date="2024-08-28T17:35:00Z" w16du:dateUtc="2024-08-29T00:35:00Z">
        <w:r w:rsidRPr="0018392E">
          <w:rPr>
            <w:rFonts w:cs="v4.2.0"/>
          </w:rPr>
          <w:t xml:space="preserve">.5-2, the number </w:t>
        </w:r>
        <w:r w:rsidRPr="0018392E">
          <w:t>of passed iterations is increased by one, otherwise the number of failed iterations is increased by one.</w:t>
        </w:r>
      </w:ins>
    </w:p>
    <w:p w14:paraId="47587078" w14:textId="2275C00C" w:rsidR="00D137D0" w:rsidRPr="0018392E" w:rsidRDefault="000C3678">
      <w:pPr>
        <w:pStyle w:val="B2"/>
        <w:ind w:left="1134" w:hanging="567"/>
        <w:pPrChange w:id="42" w:author="Fernando Alonso Macias" w:date="2024-08-28T17:36:00Z" w16du:dateUtc="2024-08-29T00:36:00Z">
          <w:pPr>
            <w:pStyle w:val="B10"/>
          </w:pPr>
        </w:pPrChange>
      </w:pPr>
      <w:ins w:id="43" w:author="Fernando Alonso Macias" w:date="2024-08-28T17:35:00Z" w16du:dateUtc="2024-08-29T00:35:00Z">
        <w:r w:rsidRPr="0018392E">
          <w:t>R2:</w:t>
        </w:r>
        <w:r w:rsidRPr="0018392E">
          <w:tab/>
        </w:r>
        <w:r w:rsidRPr="0018392E">
          <w:rPr>
            <w:rFonts w:cs="v4.2.0"/>
          </w:rPr>
          <w:t xml:space="preserve">The SS shall check the L1-RSRP reported values of SSB#0 and SSB#1 in the periodic L1-RSRP reports. The DIFF-RSRP value of SSB#0 or SSB#1 reported by the UE is compared to the expected DIFF-RSRP. If the DIFF-RSRP value is within the limits in Table </w:t>
        </w:r>
      </w:ins>
      <w:ins w:id="44" w:author="Fernando Alonso Macias" w:date="2024-08-28T17:36:00Z" w16du:dateUtc="2024-08-29T00:36:00Z">
        <w:r>
          <w:rPr>
            <w:rFonts w:cs="v4.2.0"/>
          </w:rPr>
          <w:t>13.4.4.1</w:t>
        </w:r>
      </w:ins>
      <w:ins w:id="45" w:author="Fernando Alonso Macias" w:date="2024-08-28T17:35:00Z" w16du:dateUtc="2024-08-29T00:35:00Z">
        <w:r w:rsidRPr="0018392E">
          <w:rPr>
            <w:rFonts w:cs="v4.2.0"/>
          </w:rPr>
          <w:t xml:space="preserve">.5-3, the number </w:t>
        </w:r>
        <w:r w:rsidRPr="0018392E">
          <w:t>of passed iterations is increased by one, otherwise the number of failed iterations is increased by one.</w:t>
        </w:r>
      </w:ins>
      <w:del w:id="46" w:author="Fernando Alonso Macias" w:date="2024-08-28T17:36:00Z" w16du:dateUtc="2024-08-29T00:36:00Z">
        <w:r w:rsidR="00D137D0" w:rsidRPr="0018392E" w:rsidDel="000C3678">
          <w:delText xml:space="preserve">The </w:delText>
        </w:r>
        <w:r w:rsidR="00D137D0" w:rsidDel="000C3678">
          <w:delText>L1-RSRP</w:delText>
        </w:r>
        <w:r w:rsidR="00D137D0" w:rsidRPr="0018392E" w:rsidDel="000C3678">
          <w:delText xml:space="preserve"> value reported by the UE is compared to the expected </w:delText>
        </w:r>
        <w:r w:rsidR="00D137D0" w:rsidDel="000C3678">
          <w:delText>L1-RSRP</w:delText>
        </w:r>
        <w:r w:rsidR="00D137D0" w:rsidRPr="0018392E" w:rsidDel="000C3678">
          <w:delText>. If the value is outside the limits in Table</w:delText>
        </w:r>
        <w:r w:rsidR="00D137D0" w:rsidDel="000C3678">
          <w:delText xml:space="preserve">s </w:delText>
        </w:r>
        <w:r w:rsidR="00D137D0" w:rsidDel="000C3678">
          <w:rPr>
            <w:rFonts w:cs="Arial"/>
            <w:szCs w:val="24"/>
          </w:rPr>
          <w:delText>13.4.4.1</w:delText>
        </w:r>
        <w:r w:rsidR="00D137D0" w:rsidRPr="0018392E" w:rsidDel="000C3678">
          <w:delText>.5-</w:delText>
        </w:r>
        <w:r w:rsidR="00D137D0" w:rsidDel="000C3678">
          <w:delText>2 and</w:delText>
        </w:r>
        <w:r w:rsidR="00D137D0" w:rsidRPr="0018392E" w:rsidDel="000C3678">
          <w:delText xml:space="preserve"> </w:delText>
        </w:r>
        <w:r w:rsidR="00D137D0" w:rsidDel="000C3678">
          <w:rPr>
            <w:rFonts w:cs="Arial"/>
            <w:szCs w:val="24"/>
          </w:rPr>
          <w:delText>13.4.4.1</w:delText>
        </w:r>
        <w:r w:rsidR="00D137D0" w:rsidRPr="0018392E" w:rsidDel="000C3678">
          <w:delText>.5-</w:delText>
        </w:r>
        <w:r w:rsidR="00D137D0" w:rsidDel="000C3678">
          <w:delText>3</w:delText>
        </w:r>
        <w:r w:rsidR="00D137D0" w:rsidRPr="0018392E" w:rsidDel="000C3678">
          <w:delText xml:space="preserve"> or the UE fails to report the measurement value for Cell </w:delText>
        </w:r>
        <w:r w:rsidR="00D137D0" w:rsidDel="000C3678">
          <w:delText>2</w:delText>
        </w:r>
        <w:r w:rsidR="00D137D0" w:rsidRPr="0018392E" w:rsidDel="000C3678">
          <w:delText>, the number of failed iterations is increased by one. Otherwise, the number of passed iterations is increased by one.</w:delText>
        </w:r>
      </w:del>
    </w:p>
    <w:p w14:paraId="26DF8715" w14:textId="77777777" w:rsidR="00D137D0" w:rsidRDefault="00D137D0" w:rsidP="00D137D0">
      <w:pPr>
        <w:pStyle w:val="B10"/>
      </w:pPr>
      <w:r>
        <w:t>9</w:t>
      </w:r>
      <w:r w:rsidRPr="0018392E">
        <w:t>.</w:t>
      </w:r>
      <w:r w:rsidRPr="0018392E">
        <w:tab/>
        <w:t>The SS shall continue checking the</w:t>
      </w:r>
      <w:r>
        <w:t xml:space="preserve"> L1-RSRP reports</w:t>
      </w:r>
      <w:r w:rsidRPr="0018392E">
        <w:t xml:space="preserve"> transmitted by the UE until the confidence level according to Annex G clause G.</w:t>
      </w:r>
      <w:r>
        <w:t xml:space="preserve">2.7 </w:t>
      </w:r>
      <w:r w:rsidRPr="0018392E">
        <w:t>is achieved.</w:t>
      </w:r>
    </w:p>
    <w:p w14:paraId="684E0226" w14:textId="77777777" w:rsidR="00D137D0" w:rsidRPr="0018392E" w:rsidRDefault="00D137D0" w:rsidP="00D137D0">
      <w:pPr>
        <w:pStyle w:val="B10"/>
      </w:pPr>
      <w:r w:rsidRPr="0018392E">
        <w:t>1</w:t>
      </w:r>
      <w:r>
        <w:t>0</w:t>
      </w:r>
      <w:r w:rsidRPr="0018392E">
        <w:t>.</w:t>
      </w:r>
      <w:r w:rsidRPr="0018392E">
        <w:tab/>
        <w:t>Repeat steps 1-</w:t>
      </w:r>
      <w:r>
        <w:t>9</w:t>
      </w:r>
      <w:r w:rsidRPr="0018392E">
        <w:t xml:space="preserve"> for each Test in Table </w:t>
      </w:r>
      <w:r>
        <w:t>13.4.4.1.5-1</w:t>
      </w:r>
      <w:r w:rsidRPr="0018392E">
        <w:t xml:space="preserve"> as appropriate.</w:t>
      </w:r>
    </w:p>
    <w:p w14:paraId="13B55DA0" w14:textId="77777777" w:rsidR="00D137D0" w:rsidRPr="0018392E" w:rsidRDefault="00D137D0" w:rsidP="00D137D0">
      <w:pPr>
        <w:pStyle w:val="H6"/>
        <w:keepNext w:val="0"/>
        <w:keepLines w:val="0"/>
        <w:rPr>
          <w:lang w:eastAsia="sv-SE"/>
        </w:rPr>
      </w:pPr>
      <w:r>
        <w:rPr>
          <w:lang w:eastAsia="sv-SE"/>
        </w:rPr>
        <w:t>13.4.4.1</w:t>
      </w:r>
      <w:r w:rsidRPr="0018392E">
        <w:rPr>
          <w:lang w:eastAsia="sv-SE"/>
        </w:rPr>
        <w:t>.4.3</w:t>
      </w:r>
      <w:r w:rsidRPr="0018392E">
        <w:rPr>
          <w:lang w:eastAsia="sv-SE"/>
        </w:rPr>
        <w:tab/>
        <w:t>Message contents</w:t>
      </w:r>
    </w:p>
    <w:p w14:paraId="2FD5733B" w14:textId="77777777" w:rsidR="00D137D0" w:rsidRPr="0018392E" w:rsidRDefault="00D137D0" w:rsidP="00D137D0">
      <w:pPr>
        <w:rPr>
          <w:lang w:eastAsia="sv-SE"/>
        </w:rPr>
      </w:pPr>
      <w:r w:rsidRPr="0018392E">
        <w:rPr>
          <w:lang w:eastAsia="sv-SE"/>
        </w:rPr>
        <w:t>Message contents are according to TS 38.508-1 [14] clause 7.3 with the following exceptions:</w:t>
      </w:r>
    </w:p>
    <w:p w14:paraId="0CABE707" w14:textId="7A6B1BEA" w:rsidR="006C738A" w:rsidRPr="0018392E" w:rsidRDefault="00D137D0" w:rsidP="006C738A">
      <w:pPr>
        <w:pStyle w:val="TH"/>
        <w:keepNext w:val="0"/>
        <w:keepLines w:val="0"/>
        <w:rPr>
          <w:ins w:id="47" w:author="Fernando Alonso Macias" w:date="2024-08-28T16:53:00Z" w16du:dateUtc="2024-08-28T23:53:00Z"/>
          <w:lang w:eastAsia="sv-SE"/>
        </w:rPr>
      </w:pPr>
      <w:r w:rsidRPr="0018392E">
        <w:t xml:space="preserve">Table </w:t>
      </w:r>
      <w:r>
        <w:rPr>
          <w:lang w:eastAsia="sv-SE"/>
        </w:rPr>
        <w:t>13.4.4.1</w:t>
      </w:r>
      <w:r w:rsidRPr="0018392E">
        <w:rPr>
          <w:lang w:eastAsia="sv-SE"/>
        </w:rPr>
        <w:t>.4.3</w:t>
      </w:r>
      <w:r w:rsidRPr="0018392E">
        <w:t xml:space="preserve">-1: Common Exception messages for </w:t>
      </w:r>
      <w:r>
        <w:rPr>
          <w:lang w:eastAsia="sv-SE"/>
        </w:rPr>
        <w:t>NR SA FR1 L1-RSRP measurement accuracy for beam reporting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80"/>
      </w:tblGrid>
      <w:tr w:rsidR="006C738A" w:rsidRPr="0018392E" w14:paraId="2D2CC637" w14:textId="77777777" w:rsidTr="004233B7">
        <w:trPr>
          <w:cantSplit/>
          <w:jc w:val="center"/>
          <w:ins w:id="48" w:author="Fernando Alonso Macias" w:date="2024-08-28T16:53:00Z"/>
        </w:trPr>
        <w:tc>
          <w:tcPr>
            <w:tcW w:w="9707" w:type="dxa"/>
            <w:gridSpan w:val="2"/>
            <w:tcBorders>
              <w:top w:val="single" w:sz="4" w:space="0" w:color="auto"/>
              <w:left w:val="single" w:sz="4" w:space="0" w:color="auto"/>
              <w:bottom w:val="single" w:sz="4" w:space="0" w:color="auto"/>
              <w:right w:val="single" w:sz="4" w:space="0" w:color="auto"/>
            </w:tcBorders>
            <w:hideMark/>
          </w:tcPr>
          <w:p w14:paraId="39CA9E6E" w14:textId="77777777" w:rsidR="006C738A" w:rsidRPr="0018392E" w:rsidRDefault="006C738A" w:rsidP="004233B7">
            <w:pPr>
              <w:pStyle w:val="TAH"/>
              <w:keepNext w:val="0"/>
              <w:keepLines w:val="0"/>
              <w:rPr>
                <w:ins w:id="49" w:author="Fernando Alonso Macias" w:date="2024-08-28T16:53:00Z" w16du:dateUtc="2024-08-28T23:53:00Z"/>
              </w:rPr>
            </w:pPr>
            <w:ins w:id="50" w:author="Fernando Alonso Macias" w:date="2024-08-28T16:53:00Z" w16du:dateUtc="2024-08-28T23:53:00Z">
              <w:r w:rsidRPr="0018392E">
                <w:t>Default Message Contents</w:t>
              </w:r>
            </w:ins>
          </w:p>
        </w:tc>
      </w:tr>
      <w:tr w:rsidR="006C738A" w:rsidRPr="0018392E" w14:paraId="5B2B9ACA" w14:textId="77777777" w:rsidTr="004233B7">
        <w:trPr>
          <w:cantSplit/>
          <w:jc w:val="center"/>
          <w:ins w:id="51" w:author="Fernando Alonso Macias" w:date="2024-08-28T16:53:00Z"/>
        </w:trPr>
        <w:tc>
          <w:tcPr>
            <w:tcW w:w="3827" w:type="dxa"/>
            <w:tcBorders>
              <w:top w:val="single" w:sz="4" w:space="0" w:color="auto"/>
              <w:left w:val="single" w:sz="4" w:space="0" w:color="auto"/>
              <w:bottom w:val="single" w:sz="4" w:space="0" w:color="auto"/>
              <w:right w:val="single" w:sz="4" w:space="0" w:color="auto"/>
            </w:tcBorders>
            <w:hideMark/>
          </w:tcPr>
          <w:p w14:paraId="29BD072B" w14:textId="77777777" w:rsidR="006C738A" w:rsidRPr="0018392E" w:rsidRDefault="006C738A" w:rsidP="004233B7">
            <w:pPr>
              <w:pStyle w:val="TAL"/>
              <w:keepNext w:val="0"/>
              <w:keepLines w:val="0"/>
              <w:rPr>
                <w:ins w:id="52" w:author="Fernando Alonso Macias" w:date="2024-08-28T16:53:00Z" w16du:dateUtc="2024-08-28T23:53:00Z"/>
              </w:rPr>
            </w:pPr>
            <w:ins w:id="53" w:author="Fernando Alonso Macias" w:date="2024-08-28T16:53:00Z" w16du:dateUtc="2024-08-28T23:53:00Z">
              <w:r w:rsidRPr="0018392E">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53C8D8A2" w14:textId="77777777" w:rsidR="006C738A" w:rsidRPr="0018392E" w:rsidRDefault="006C738A" w:rsidP="004233B7">
            <w:pPr>
              <w:pStyle w:val="TAL"/>
              <w:keepNext w:val="0"/>
              <w:keepLines w:val="0"/>
              <w:rPr>
                <w:ins w:id="54" w:author="Fernando Alonso Macias" w:date="2024-08-28T16:53:00Z" w16du:dateUtc="2024-08-28T23:53:00Z"/>
              </w:rPr>
            </w:pPr>
          </w:p>
        </w:tc>
      </w:tr>
      <w:tr w:rsidR="006C738A" w:rsidRPr="0018392E" w14:paraId="2FD93CD9" w14:textId="77777777" w:rsidTr="004233B7">
        <w:trPr>
          <w:cantSplit/>
          <w:jc w:val="center"/>
          <w:ins w:id="55" w:author="Fernando Alonso Macias" w:date="2024-08-28T16:53:00Z"/>
        </w:trPr>
        <w:tc>
          <w:tcPr>
            <w:tcW w:w="3827" w:type="dxa"/>
            <w:tcBorders>
              <w:top w:val="single" w:sz="4" w:space="0" w:color="auto"/>
              <w:left w:val="single" w:sz="4" w:space="0" w:color="auto"/>
              <w:bottom w:val="single" w:sz="4" w:space="0" w:color="auto"/>
              <w:right w:val="single" w:sz="4" w:space="0" w:color="auto"/>
            </w:tcBorders>
            <w:hideMark/>
          </w:tcPr>
          <w:p w14:paraId="32DE0C5A" w14:textId="77777777" w:rsidR="006C738A" w:rsidRPr="0018392E" w:rsidRDefault="006C738A" w:rsidP="004233B7">
            <w:pPr>
              <w:pStyle w:val="TAL"/>
              <w:keepNext w:val="0"/>
              <w:keepLines w:val="0"/>
              <w:rPr>
                <w:ins w:id="56" w:author="Fernando Alonso Macias" w:date="2024-08-28T16:53:00Z" w16du:dateUtc="2024-08-28T23:53:00Z"/>
              </w:rPr>
            </w:pPr>
            <w:ins w:id="57" w:author="Fernando Alonso Macias" w:date="2024-08-28T16:53:00Z" w16du:dateUtc="2024-08-28T23:53:00Z">
              <w:r w:rsidRPr="0018392E">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0B8CB1CA" w14:textId="77777777" w:rsidR="006C738A" w:rsidRPr="0018392E" w:rsidRDefault="006C738A" w:rsidP="004233B7">
            <w:pPr>
              <w:pStyle w:val="TAL"/>
              <w:keepNext w:val="0"/>
              <w:keepLines w:val="0"/>
              <w:rPr>
                <w:ins w:id="58" w:author="Fernando Alonso Macias" w:date="2024-08-28T16:53:00Z" w16du:dateUtc="2024-08-28T23:53:00Z"/>
              </w:rPr>
            </w:pPr>
            <w:ins w:id="59" w:author="Fernando Alonso Macias" w:date="2024-08-28T16:53:00Z" w16du:dateUtc="2024-08-28T23:53:00Z">
              <w:r w:rsidRPr="0018392E">
                <w:t>Table H.3.6-2 with conditions PERIODIC and SS-RSRP</w:t>
              </w:r>
            </w:ins>
          </w:p>
          <w:p w14:paraId="2F8D44BC" w14:textId="77777777" w:rsidR="006C738A" w:rsidRPr="0018392E" w:rsidRDefault="006C738A" w:rsidP="004233B7">
            <w:pPr>
              <w:pStyle w:val="TAL"/>
              <w:rPr>
                <w:ins w:id="60" w:author="Fernando Alonso Macias" w:date="2024-08-28T16:53:00Z" w16du:dateUtc="2024-08-28T23:53:00Z"/>
              </w:rPr>
            </w:pPr>
            <w:ins w:id="61" w:author="Fernando Alonso Macias" w:date="2024-08-28T16:53:00Z" w16du:dateUtc="2024-08-28T23:53:00Z">
              <w:r w:rsidRPr="0018392E">
                <w:t>Table H.3.6-3 with condition SSB</w:t>
              </w:r>
            </w:ins>
          </w:p>
          <w:p w14:paraId="5992BC88" w14:textId="77777777" w:rsidR="006C738A" w:rsidRPr="0018392E" w:rsidRDefault="006C738A" w:rsidP="004233B7">
            <w:pPr>
              <w:pStyle w:val="TAL"/>
              <w:keepNext w:val="0"/>
              <w:keepLines w:val="0"/>
              <w:rPr>
                <w:ins w:id="62" w:author="Fernando Alonso Macias" w:date="2024-08-28T16:53:00Z" w16du:dateUtc="2024-08-28T23:53:00Z"/>
              </w:rPr>
            </w:pPr>
            <w:ins w:id="63" w:author="Fernando Alonso Macias" w:date="2024-08-28T16:53:00Z" w16du:dateUtc="2024-08-28T23:53:00Z">
              <w:r w:rsidRPr="0018392E">
                <w:t>Table H.3.6-10</w:t>
              </w:r>
            </w:ins>
          </w:p>
          <w:p w14:paraId="555EC5DB" w14:textId="77777777" w:rsidR="006C738A" w:rsidRPr="0018392E" w:rsidRDefault="006C738A" w:rsidP="004233B7">
            <w:pPr>
              <w:pStyle w:val="TAL"/>
              <w:keepNext w:val="0"/>
              <w:keepLines w:val="0"/>
              <w:rPr>
                <w:ins w:id="64" w:author="Fernando Alonso Macias" w:date="2024-08-28T16:53:00Z" w16du:dateUtc="2024-08-28T23:53:00Z"/>
              </w:rPr>
            </w:pPr>
            <w:ins w:id="65" w:author="Fernando Alonso Macias" w:date="2024-08-28T16:53:00Z" w16du:dateUtc="2024-08-28T23:53:00Z">
              <w:r w:rsidRPr="0018392E">
                <w:t xml:space="preserve">Table H.3.10-1 with Condition SSB.3 CCA and </w:t>
              </w:r>
              <w:proofErr w:type="spellStart"/>
              <w:r w:rsidRPr="0018392E">
                <w:t>SemiStatic</w:t>
              </w:r>
              <w:proofErr w:type="spellEnd"/>
              <w:r w:rsidRPr="0018392E">
                <w:t>, for semi-static channel access; or Condition SSB.4 CCA and Dynamic, for dynamic channel access</w:t>
              </w:r>
            </w:ins>
          </w:p>
        </w:tc>
      </w:tr>
    </w:tbl>
    <w:p w14:paraId="3C0025F3" w14:textId="77777777" w:rsidR="006C738A" w:rsidRPr="0018392E" w:rsidRDefault="006C738A" w:rsidP="006C738A">
      <w:pPr>
        <w:rPr>
          <w:ins w:id="66" w:author="Fernando Alonso Macias" w:date="2024-08-28T16:53:00Z" w16du:dateUtc="2024-08-28T23:53:00Z"/>
          <w:lang w:eastAsia="sv-SE"/>
        </w:rPr>
      </w:pPr>
    </w:p>
    <w:p w14:paraId="6CBCC24D" w14:textId="20DAAA91" w:rsidR="006C738A" w:rsidRPr="0018392E" w:rsidRDefault="006C738A" w:rsidP="006C738A">
      <w:pPr>
        <w:pStyle w:val="TH"/>
        <w:keepNext w:val="0"/>
        <w:keepLines w:val="0"/>
        <w:rPr>
          <w:ins w:id="67" w:author="Fernando Alonso Macias" w:date="2024-08-28T16:53:00Z" w16du:dateUtc="2024-08-28T23:53:00Z"/>
        </w:rPr>
      </w:pPr>
      <w:ins w:id="68" w:author="Fernando Alonso Macias" w:date="2024-08-28T16:53:00Z" w16du:dateUtc="2024-08-28T23:53:00Z">
        <w:r w:rsidRPr="0018392E">
          <w:t xml:space="preserve">Table </w:t>
        </w:r>
        <w:r w:rsidRPr="0018392E">
          <w:rPr>
            <w:lang w:eastAsia="sv-SE"/>
          </w:rPr>
          <w:t>1</w:t>
        </w:r>
      </w:ins>
      <w:ins w:id="69" w:author="Fernando Alonso Macias" w:date="2024-08-28T16:54:00Z" w16du:dateUtc="2024-08-28T23:54:00Z">
        <w:r>
          <w:rPr>
            <w:lang w:eastAsia="sv-SE"/>
          </w:rPr>
          <w:t>3</w:t>
        </w:r>
      </w:ins>
      <w:ins w:id="70" w:author="Fernando Alonso Macias" w:date="2024-08-28T16:53:00Z" w16du:dateUtc="2024-08-28T23:53:00Z">
        <w:r w:rsidRPr="0018392E">
          <w:rPr>
            <w:lang w:eastAsia="sv-SE"/>
          </w:rPr>
          <w:t>.4.</w:t>
        </w:r>
      </w:ins>
      <w:ins w:id="71" w:author="Fernando Alonso Macias" w:date="2024-08-28T16:54:00Z" w16du:dateUtc="2024-08-28T23:54:00Z">
        <w:r>
          <w:rPr>
            <w:lang w:eastAsia="sv-SE"/>
          </w:rPr>
          <w:t>4</w:t>
        </w:r>
      </w:ins>
      <w:ins w:id="72" w:author="Fernando Alonso Macias" w:date="2024-08-28T16:53:00Z" w16du:dateUtc="2024-08-28T23:53:00Z">
        <w:r w:rsidRPr="0018392E">
          <w:rPr>
            <w:lang w:eastAsia="sv-SE"/>
          </w:rPr>
          <w:t>.1.4.3</w:t>
        </w:r>
        <w:r w:rsidRPr="0018392E">
          <w:t xml:space="preserve">-2: </w:t>
        </w:r>
        <w:proofErr w:type="spellStart"/>
        <w:r w:rsidRPr="0018392E">
          <w:t>RadioLinkMonitoringConfig</w:t>
        </w:r>
      </w:ins>
      <w:proofErr w:type="spellEnd"/>
      <w:ins w:id="73" w:author="Fernando Alonso Macias" w:date="2024-08-28T16:54:00Z" w16du:dateUtc="2024-08-28T23:54:00Z">
        <w:r>
          <w:t xml:space="preserve"> for </w:t>
        </w:r>
        <w:r>
          <w:rPr>
            <w:lang w:eastAsia="sv-SE"/>
          </w:rPr>
          <w:t>NR SA FR1 L1-RSRP measurement accuracy for beam reporting on a carrier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6C738A" w:rsidRPr="0018392E" w14:paraId="0F80B457" w14:textId="77777777" w:rsidTr="004233B7">
        <w:trPr>
          <w:jc w:val="center"/>
          <w:ins w:id="74" w:author="Fernando Alonso Macias" w:date="2024-08-28T16:53:00Z"/>
        </w:trPr>
        <w:tc>
          <w:tcPr>
            <w:tcW w:w="9747" w:type="dxa"/>
            <w:gridSpan w:val="4"/>
            <w:tcBorders>
              <w:top w:val="single" w:sz="4" w:space="0" w:color="auto"/>
              <w:left w:val="single" w:sz="4" w:space="0" w:color="auto"/>
              <w:bottom w:val="single" w:sz="4" w:space="0" w:color="auto"/>
              <w:right w:val="single" w:sz="4" w:space="0" w:color="auto"/>
            </w:tcBorders>
            <w:hideMark/>
          </w:tcPr>
          <w:p w14:paraId="2076FAD0" w14:textId="77777777" w:rsidR="006C738A" w:rsidRPr="0018392E" w:rsidRDefault="006C738A" w:rsidP="004233B7">
            <w:pPr>
              <w:pStyle w:val="TAH"/>
              <w:keepNext w:val="0"/>
              <w:keepLines w:val="0"/>
              <w:jc w:val="left"/>
              <w:rPr>
                <w:ins w:id="75" w:author="Fernando Alonso Macias" w:date="2024-08-28T16:53:00Z" w16du:dateUtc="2024-08-28T23:53:00Z"/>
                <w:b w:val="0"/>
              </w:rPr>
            </w:pPr>
            <w:ins w:id="76" w:author="Fernando Alonso Macias" w:date="2024-08-28T16:53:00Z" w16du:dateUtc="2024-08-28T23:53:00Z">
              <w:r w:rsidRPr="0018392E">
                <w:rPr>
                  <w:b w:val="0"/>
                </w:rPr>
                <w:t>Derivation Path: TS 38.508-1 [14], Table 4.6.3-133</w:t>
              </w:r>
            </w:ins>
          </w:p>
        </w:tc>
      </w:tr>
      <w:tr w:rsidR="006C738A" w:rsidRPr="0018392E" w14:paraId="09E2B326" w14:textId="77777777" w:rsidTr="004233B7">
        <w:trPr>
          <w:jc w:val="center"/>
          <w:ins w:id="77" w:author="Fernando Alonso Macias" w:date="2024-08-28T16:53:00Z"/>
        </w:trPr>
        <w:tc>
          <w:tcPr>
            <w:tcW w:w="4535" w:type="dxa"/>
            <w:tcBorders>
              <w:top w:val="single" w:sz="4" w:space="0" w:color="auto"/>
              <w:left w:val="single" w:sz="4" w:space="0" w:color="auto"/>
              <w:bottom w:val="single" w:sz="4" w:space="0" w:color="auto"/>
              <w:right w:val="single" w:sz="4" w:space="0" w:color="auto"/>
            </w:tcBorders>
            <w:hideMark/>
          </w:tcPr>
          <w:p w14:paraId="5793189D" w14:textId="77777777" w:rsidR="006C738A" w:rsidRPr="0018392E" w:rsidRDefault="006C738A" w:rsidP="004233B7">
            <w:pPr>
              <w:pStyle w:val="TAH"/>
              <w:keepNext w:val="0"/>
              <w:keepLines w:val="0"/>
              <w:rPr>
                <w:ins w:id="78" w:author="Fernando Alonso Macias" w:date="2024-08-28T16:53:00Z" w16du:dateUtc="2024-08-28T23:53:00Z"/>
              </w:rPr>
            </w:pPr>
            <w:ins w:id="79" w:author="Fernando Alonso Macias" w:date="2024-08-28T16:53:00Z" w16du:dateUtc="2024-08-28T23:53:00Z">
              <w:r w:rsidRPr="0018392E">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12422EA" w14:textId="77777777" w:rsidR="006C738A" w:rsidRPr="0018392E" w:rsidRDefault="006C738A" w:rsidP="004233B7">
            <w:pPr>
              <w:pStyle w:val="TAH"/>
              <w:keepNext w:val="0"/>
              <w:keepLines w:val="0"/>
              <w:rPr>
                <w:ins w:id="80" w:author="Fernando Alonso Macias" w:date="2024-08-28T16:53:00Z" w16du:dateUtc="2024-08-28T23:53:00Z"/>
              </w:rPr>
            </w:pPr>
            <w:ins w:id="81" w:author="Fernando Alonso Macias" w:date="2024-08-28T16:53:00Z" w16du:dateUtc="2024-08-28T23:53:00Z">
              <w:r w:rsidRPr="0018392E">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25C49B8" w14:textId="77777777" w:rsidR="006C738A" w:rsidRPr="0018392E" w:rsidRDefault="006C738A" w:rsidP="004233B7">
            <w:pPr>
              <w:pStyle w:val="TAH"/>
              <w:keepNext w:val="0"/>
              <w:keepLines w:val="0"/>
              <w:rPr>
                <w:ins w:id="82" w:author="Fernando Alonso Macias" w:date="2024-08-28T16:53:00Z" w16du:dateUtc="2024-08-28T23:53:00Z"/>
              </w:rPr>
            </w:pPr>
            <w:ins w:id="83" w:author="Fernando Alonso Macias" w:date="2024-08-28T16:53:00Z" w16du:dateUtc="2024-08-28T23:53:00Z">
              <w:r w:rsidRPr="0018392E">
                <w:t>Comment</w:t>
              </w:r>
            </w:ins>
          </w:p>
        </w:tc>
        <w:tc>
          <w:tcPr>
            <w:tcW w:w="1245" w:type="dxa"/>
            <w:tcBorders>
              <w:top w:val="single" w:sz="4" w:space="0" w:color="auto"/>
              <w:left w:val="single" w:sz="4" w:space="0" w:color="auto"/>
              <w:bottom w:val="single" w:sz="4" w:space="0" w:color="auto"/>
              <w:right w:val="single" w:sz="4" w:space="0" w:color="auto"/>
            </w:tcBorders>
            <w:hideMark/>
          </w:tcPr>
          <w:p w14:paraId="4984E219" w14:textId="77777777" w:rsidR="006C738A" w:rsidRPr="0018392E" w:rsidRDefault="006C738A" w:rsidP="004233B7">
            <w:pPr>
              <w:pStyle w:val="TAH"/>
              <w:keepNext w:val="0"/>
              <w:keepLines w:val="0"/>
              <w:rPr>
                <w:ins w:id="84" w:author="Fernando Alonso Macias" w:date="2024-08-28T16:53:00Z" w16du:dateUtc="2024-08-28T23:53:00Z"/>
              </w:rPr>
            </w:pPr>
            <w:ins w:id="85" w:author="Fernando Alonso Macias" w:date="2024-08-28T16:53:00Z" w16du:dateUtc="2024-08-28T23:53:00Z">
              <w:r w:rsidRPr="0018392E">
                <w:t>Condition</w:t>
              </w:r>
            </w:ins>
          </w:p>
        </w:tc>
      </w:tr>
      <w:tr w:rsidR="006C738A" w:rsidRPr="0018392E" w14:paraId="613BB235" w14:textId="77777777" w:rsidTr="004233B7">
        <w:trPr>
          <w:jc w:val="center"/>
          <w:ins w:id="86" w:author="Fernando Alonso Macias" w:date="2024-08-28T16:53:00Z"/>
        </w:trPr>
        <w:tc>
          <w:tcPr>
            <w:tcW w:w="4535" w:type="dxa"/>
            <w:tcBorders>
              <w:top w:val="single" w:sz="4" w:space="0" w:color="auto"/>
              <w:left w:val="single" w:sz="4" w:space="0" w:color="auto"/>
              <w:bottom w:val="single" w:sz="4" w:space="0" w:color="auto"/>
              <w:right w:val="single" w:sz="4" w:space="0" w:color="auto"/>
            </w:tcBorders>
            <w:hideMark/>
          </w:tcPr>
          <w:p w14:paraId="58FF7904" w14:textId="77777777" w:rsidR="006C738A" w:rsidRPr="0018392E" w:rsidRDefault="006C738A" w:rsidP="004233B7">
            <w:pPr>
              <w:pStyle w:val="TAL"/>
              <w:keepNext w:val="0"/>
              <w:keepLines w:val="0"/>
              <w:rPr>
                <w:ins w:id="87" w:author="Fernando Alonso Macias" w:date="2024-08-28T16:53:00Z" w16du:dateUtc="2024-08-28T23:53:00Z"/>
              </w:rPr>
            </w:pPr>
            <w:proofErr w:type="spellStart"/>
            <w:ins w:id="88" w:author="Fernando Alonso Macias" w:date="2024-08-28T16:53:00Z" w16du:dateUtc="2024-08-28T23:53:00Z">
              <w:r w:rsidRPr="0018392E">
                <w:t>RadioLinkMonitoringConfig</w:t>
              </w:r>
              <w:proofErr w:type="spellEnd"/>
              <w:r w:rsidRPr="0018392E">
                <w:t xml:space="preserve"> ::= </w:t>
              </w:r>
              <w:r w:rsidRPr="0018392E">
                <w:rPr>
                  <w:snapToGrid w:val="0"/>
                </w:rPr>
                <w:t xml:space="preserve">SEQUENCE </w:t>
              </w:r>
              <w:r w:rsidRPr="0018392E">
                <w:t>{</w:t>
              </w:r>
            </w:ins>
          </w:p>
        </w:tc>
        <w:tc>
          <w:tcPr>
            <w:tcW w:w="2267" w:type="dxa"/>
            <w:tcBorders>
              <w:top w:val="single" w:sz="4" w:space="0" w:color="auto"/>
              <w:left w:val="single" w:sz="4" w:space="0" w:color="auto"/>
              <w:bottom w:val="single" w:sz="4" w:space="0" w:color="auto"/>
              <w:right w:val="single" w:sz="4" w:space="0" w:color="auto"/>
            </w:tcBorders>
          </w:tcPr>
          <w:p w14:paraId="5BD281D7" w14:textId="77777777" w:rsidR="006C738A" w:rsidRPr="0018392E" w:rsidRDefault="006C738A" w:rsidP="004233B7">
            <w:pPr>
              <w:pStyle w:val="TAL"/>
              <w:keepNext w:val="0"/>
              <w:keepLines w:val="0"/>
              <w:rPr>
                <w:ins w:id="89" w:author="Fernando Alonso Macias" w:date="2024-08-28T16:53:00Z" w16du:dateUtc="2024-08-28T23:53:00Z"/>
              </w:rPr>
            </w:pPr>
          </w:p>
        </w:tc>
        <w:tc>
          <w:tcPr>
            <w:tcW w:w="1700" w:type="dxa"/>
            <w:tcBorders>
              <w:top w:val="single" w:sz="4" w:space="0" w:color="auto"/>
              <w:left w:val="single" w:sz="4" w:space="0" w:color="auto"/>
              <w:bottom w:val="single" w:sz="4" w:space="0" w:color="auto"/>
              <w:right w:val="single" w:sz="4" w:space="0" w:color="auto"/>
            </w:tcBorders>
          </w:tcPr>
          <w:p w14:paraId="35CC0AD2" w14:textId="77777777" w:rsidR="006C738A" w:rsidRPr="0018392E" w:rsidRDefault="006C738A" w:rsidP="004233B7">
            <w:pPr>
              <w:pStyle w:val="TAL"/>
              <w:keepNext w:val="0"/>
              <w:keepLines w:val="0"/>
              <w:rPr>
                <w:ins w:id="90" w:author="Fernando Alonso Macias" w:date="2024-08-28T16:53:00Z" w16du:dateUtc="2024-08-28T23:53:00Z"/>
              </w:rPr>
            </w:pPr>
          </w:p>
        </w:tc>
        <w:tc>
          <w:tcPr>
            <w:tcW w:w="1245" w:type="dxa"/>
            <w:tcBorders>
              <w:top w:val="single" w:sz="4" w:space="0" w:color="auto"/>
              <w:left w:val="single" w:sz="4" w:space="0" w:color="auto"/>
              <w:bottom w:val="single" w:sz="4" w:space="0" w:color="auto"/>
              <w:right w:val="single" w:sz="4" w:space="0" w:color="auto"/>
            </w:tcBorders>
          </w:tcPr>
          <w:p w14:paraId="6FC7DB79" w14:textId="77777777" w:rsidR="006C738A" w:rsidRPr="0018392E" w:rsidRDefault="006C738A" w:rsidP="004233B7">
            <w:pPr>
              <w:pStyle w:val="TAL"/>
              <w:keepNext w:val="0"/>
              <w:keepLines w:val="0"/>
              <w:rPr>
                <w:ins w:id="91" w:author="Fernando Alonso Macias" w:date="2024-08-28T16:53:00Z" w16du:dateUtc="2024-08-28T23:53:00Z"/>
              </w:rPr>
            </w:pPr>
          </w:p>
        </w:tc>
      </w:tr>
      <w:tr w:rsidR="006C738A" w:rsidRPr="0018392E" w14:paraId="06CF942D" w14:textId="77777777" w:rsidTr="004233B7">
        <w:trPr>
          <w:jc w:val="center"/>
          <w:ins w:id="92" w:author="Fernando Alonso Macias" w:date="2024-08-28T16:53:00Z"/>
        </w:trPr>
        <w:tc>
          <w:tcPr>
            <w:tcW w:w="4535" w:type="dxa"/>
            <w:tcBorders>
              <w:top w:val="single" w:sz="4" w:space="0" w:color="auto"/>
              <w:left w:val="single" w:sz="4" w:space="0" w:color="auto"/>
              <w:bottom w:val="single" w:sz="4" w:space="0" w:color="auto"/>
              <w:right w:val="single" w:sz="4" w:space="0" w:color="auto"/>
            </w:tcBorders>
            <w:hideMark/>
          </w:tcPr>
          <w:p w14:paraId="4A3081D5" w14:textId="77777777" w:rsidR="006C738A" w:rsidRPr="0018392E" w:rsidRDefault="006C738A" w:rsidP="004233B7">
            <w:pPr>
              <w:pStyle w:val="TAL"/>
              <w:keepNext w:val="0"/>
              <w:keepLines w:val="0"/>
              <w:rPr>
                <w:ins w:id="93" w:author="Fernando Alonso Macias" w:date="2024-08-28T16:53:00Z" w16du:dateUtc="2024-08-28T23:53:00Z"/>
              </w:rPr>
            </w:pPr>
            <w:ins w:id="94" w:author="Fernando Alonso Macias" w:date="2024-08-28T16:53:00Z" w16du:dateUtc="2024-08-28T23:53:00Z">
              <w:r w:rsidRPr="0018392E">
                <w:rPr>
                  <w:rFonts w:cs="Arial"/>
                  <w:kern w:val="2"/>
                  <w:szCs w:val="18"/>
                </w:rPr>
                <w:t xml:space="preserve">  </w:t>
              </w:r>
              <w:proofErr w:type="spellStart"/>
              <w:r w:rsidRPr="0018392E">
                <w:rPr>
                  <w:rFonts w:cs="Arial"/>
                  <w:kern w:val="2"/>
                  <w:szCs w:val="18"/>
                </w:rPr>
                <w:t>failureDetectionResourcesToAddModList</w:t>
              </w:r>
              <w:proofErr w:type="spellEnd"/>
              <w:r w:rsidRPr="0018392E">
                <w:rPr>
                  <w:rFonts w:cs="Arial"/>
                  <w:kern w:val="2"/>
                  <w:szCs w:val="18"/>
                </w:rPr>
                <w:tab/>
                <w:t>SEQUENCE (SIZE(1..maxNrofFailureDetectionResources)) OF SEQUENCE {</w:t>
              </w:r>
            </w:ins>
          </w:p>
        </w:tc>
        <w:tc>
          <w:tcPr>
            <w:tcW w:w="2267" w:type="dxa"/>
            <w:tcBorders>
              <w:top w:val="single" w:sz="4" w:space="0" w:color="auto"/>
              <w:left w:val="single" w:sz="4" w:space="0" w:color="auto"/>
              <w:bottom w:val="single" w:sz="4" w:space="0" w:color="auto"/>
              <w:right w:val="single" w:sz="4" w:space="0" w:color="auto"/>
            </w:tcBorders>
            <w:hideMark/>
          </w:tcPr>
          <w:p w14:paraId="41F19568" w14:textId="77777777" w:rsidR="006C738A" w:rsidRPr="0018392E" w:rsidRDefault="006C738A" w:rsidP="004233B7">
            <w:pPr>
              <w:pStyle w:val="TAL"/>
              <w:keepNext w:val="0"/>
              <w:keepLines w:val="0"/>
              <w:rPr>
                <w:ins w:id="95" w:author="Fernando Alonso Macias" w:date="2024-08-28T16:53:00Z" w16du:dateUtc="2024-08-28T23:53:00Z"/>
              </w:rPr>
            </w:pPr>
            <w:ins w:id="96" w:author="Fernando Alonso Macias" w:date="2024-08-28T16:53:00Z" w16du:dateUtc="2024-08-28T23:53:00Z">
              <w:r w:rsidRPr="0018392E">
                <w:t>1 entry</w:t>
              </w:r>
            </w:ins>
          </w:p>
        </w:tc>
        <w:tc>
          <w:tcPr>
            <w:tcW w:w="1700" w:type="dxa"/>
            <w:tcBorders>
              <w:top w:val="single" w:sz="4" w:space="0" w:color="auto"/>
              <w:left w:val="single" w:sz="4" w:space="0" w:color="auto"/>
              <w:bottom w:val="single" w:sz="4" w:space="0" w:color="auto"/>
              <w:right w:val="single" w:sz="4" w:space="0" w:color="auto"/>
            </w:tcBorders>
          </w:tcPr>
          <w:p w14:paraId="6BFD8621" w14:textId="77777777" w:rsidR="006C738A" w:rsidRPr="0018392E" w:rsidRDefault="006C738A" w:rsidP="004233B7">
            <w:pPr>
              <w:pStyle w:val="TAL"/>
              <w:keepNext w:val="0"/>
              <w:keepLines w:val="0"/>
              <w:rPr>
                <w:ins w:id="97" w:author="Fernando Alonso Macias" w:date="2024-08-28T16:53:00Z" w16du:dateUtc="2024-08-28T23:53:00Z"/>
              </w:rPr>
            </w:pPr>
          </w:p>
        </w:tc>
        <w:tc>
          <w:tcPr>
            <w:tcW w:w="1245" w:type="dxa"/>
            <w:tcBorders>
              <w:top w:val="single" w:sz="4" w:space="0" w:color="auto"/>
              <w:left w:val="single" w:sz="4" w:space="0" w:color="auto"/>
              <w:bottom w:val="single" w:sz="4" w:space="0" w:color="auto"/>
              <w:right w:val="single" w:sz="4" w:space="0" w:color="auto"/>
            </w:tcBorders>
          </w:tcPr>
          <w:p w14:paraId="780F8789" w14:textId="77777777" w:rsidR="006C738A" w:rsidRPr="0018392E" w:rsidRDefault="006C738A" w:rsidP="004233B7">
            <w:pPr>
              <w:pStyle w:val="TAL"/>
              <w:keepNext w:val="0"/>
              <w:keepLines w:val="0"/>
              <w:rPr>
                <w:ins w:id="98" w:author="Fernando Alonso Macias" w:date="2024-08-28T16:53:00Z" w16du:dateUtc="2024-08-28T23:53:00Z"/>
              </w:rPr>
            </w:pPr>
          </w:p>
        </w:tc>
      </w:tr>
      <w:tr w:rsidR="006C738A" w:rsidRPr="0018392E" w14:paraId="46B8E765" w14:textId="77777777" w:rsidTr="004233B7">
        <w:trPr>
          <w:jc w:val="center"/>
          <w:ins w:id="99" w:author="Fernando Alonso Macias" w:date="2024-08-28T16:53:00Z"/>
        </w:trPr>
        <w:tc>
          <w:tcPr>
            <w:tcW w:w="4535" w:type="dxa"/>
            <w:tcBorders>
              <w:top w:val="single" w:sz="4" w:space="0" w:color="auto"/>
              <w:left w:val="single" w:sz="4" w:space="0" w:color="auto"/>
              <w:bottom w:val="single" w:sz="4" w:space="0" w:color="auto"/>
              <w:right w:val="single" w:sz="4" w:space="0" w:color="auto"/>
            </w:tcBorders>
            <w:hideMark/>
          </w:tcPr>
          <w:p w14:paraId="64742A22" w14:textId="77777777" w:rsidR="006C738A" w:rsidRPr="0018392E" w:rsidRDefault="006C738A" w:rsidP="004233B7">
            <w:pPr>
              <w:pStyle w:val="TAL"/>
              <w:keepNext w:val="0"/>
              <w:keepLines w:val="0"/>
              <w:rPr>
                <w:ins w:id="100" w:author="Fernando Alonso Macias" w:date="2024-08-28T16:53:00Z" w16du:dateUtc="2024-08-28T23:53:00Z"/>
              </w:rPr>
            </w:pPr>
            <w:ins w:id="101" w:author="Fernando Alonso Macias" w:date="2024-08-28T16:53:00Z" w16du:dateUtc="2024-08-28T23:53:00Z">
              <w:r w:rsidRPr="0018392E">
                <w:rPr>
                  <w:rFonts w:cs="Arial"/>
                  <w:kern w:val="2"/>
                  <w:szCs w:val="18"/>
                </w:rPr>
                <w:t xml:space="preserve">    purpose</w:t>
              </w:r>
            </w:ins>
          </w:p>
        </w:tc>
        <w:tc>
          <w:tcPr>
            <w:tcW w:w="2267" w:type="dxa"/>
            <w:tcBorders>
              <w:top w:val="single" w:sz="4" w:space="0" w:color="auto"/>
              <w:left w:val="single" w:sz="4" w:space="0" w:color="auto"/>
              <w:bottom w:val="single" w:sz="4" w:space="0" w:color="auto"/>
              <w:right w:val="single" w:sz="4" w:space="0" w:color="auto"/>
            </w:tcBorders>
            <w:hideMark/>
          </w:tcPr>
          <w:p w14:paraId="5781457F" w14:textId="77777777" w:rsidR="006C738A" w:rsidRPr="0018392E" w:rsidRDefault="006C738A" w:rsidP="004233B7">
            <w:pPr>
              <w:pStyle w:val="TAL"/>
              <w:keepNext w:val="0"/>
              <w:keepLines w:val="0"/>
              <w:rPr>
                <w:ins w:id="102" w:author="Fernando Alonso Macias" w:date="2024-08-28T16:53:00Z" w16du:dateUtc="2024-08-28T23:53:00Z"/>
                <w:lang w:eastAsia="ja-JP"/>
              </w:rPr>
            </w:pPr>
            <w:ins w:id="103" w:author="Fernando Alonso Macias" w:date="2024-08-28T16:53:00Z" w16du:dateUtc="2024-08-28T23:53:00Z">
              <w:r w:rsidRPr="0018392E">
                <w:rPr>
                  <w:lang w:eastAsia="ja-JP"/>
                </w:rPr>
                <w:t>both</w:t>
              </w:r>
            </w:ins>
          </w:p>
        </w:tc>
        <w:tc>
          <w:tcPr>
            <w:tcW w:w="1700" w:type="dxa"/>
            <w:tcBorders>
              <w:top w:val="single" w:sz="4" w:space="0" w:color="auto"/>
              <w:left w:val="single" w:sz="4" w:space="0" w:color="auto"/>
              <w:bottom w:val="single" w:sz="4" w:space="0" w:color="auto"/>
              <w:right w:val="single" w:sz="4" w:space="0" w:color="auto"/>
            </w:tcBorders>
            <w:hideMark/>
          </w:tcPr>
          <w:p w14:paraId="15540F9A" w14:textId="77777777" w:rsidR="006C738A" w:rsidRPr="0018392E" w:rsidRDefault="006C738A" w:rsidP="004233B7">
            <w:pPr>
              <w:pStyle w:val="TAL"/>
              <w:keepNext w:val="0"/>
              <w:keepLines w:val="0"/>
              <w:rPr>
                <w:ins w:id="104" w:author="Fernando Alonso Macias" w:date="2024-08-28T16:53:00Z" w16du:dateUtc="2024-08-28T23:53:00Z"/>
              </w:rPr>
            </w:pPr>
            <w:ins w:id="105" w:author="Fernando Alonso Macias" w:date="2024-08-28T16:53:00Z" w16du:dateUtc="2024-08-28T23:53:00Z">
              <w:r w:rsidRPr="0018392E">
                <w:t>UE is configured to perform RLM and BFD based on the SSBs.</w:t>
              </w:r>
            </w:ins>
          </w:p>
        </w:tc>
        <w:tc>
          <w:tcPr>
            <w:tcW w:w="1245" w:type="dxa"/>
            <w:tcBorders>
              <w:top w:val="single" w:sz="4" w:space="0" w:color="auto"/>
              <w:left w:val="single" w:sz="4" w:space="0" w:color="auto"/>
              <w:bottom w:val="single" w:sz="4" w:space="0" w:color="auto"/>
              <w:right w:val="single" w:sz="4" w:space="0" w:color="auto"/>
            </w:tcBorders>
          </w:tcPr>
          <w:p w14:paraId="54E74117" w14:textId="77777777" w:rsidR="006C738A" w:rsidRPr="0018392E" w:rsidRDefault="006C738A" w:rsidP="004233B7">
            <w:pPr>
              <w:pStyle w:val="TAL"/>
              <w:keepNext w:val="0"/>
              <w:keepLines w:val="0"/>
              <w:rPr>
                <w:ins w:id="106" w:author="Fernando Alonso Macias" w:date="2024-08-28T16:53:00Z" w16du:dateUtc="2024-08-28T23:53:00Z"/>
              </w:rPr>
            </w:pPr>
          </w:p>
        </w:tc>
      </w:tr>
      <w:tr w:rsidR="006C738A" w:rsidRPr="0018392E" w14:paraId="0A325628" w14:textId="77777777" w:rsidTr="004233B7">
        <w:trPr>
          <w:jc w:val="center"/>
          <w:ins w:id="107" w:author="Fernando Alonso Macias" w:date="2024-08-28T16:53:00Z"/>
        </w:trPr>
        <w:tc>
          <w:tcPr>
            <w:tcW w:w="4535" w:type="dxa"/>
            <w:tcBorders>
              <w:top w:val="single" w:sz="4" w:space="0" w:color="auto"/>
              <w:left w:val="single" w:sz="4" w:space="0" w:color="auto"/>
              <w:bottom w:val="single" w:sz="4" w:space="0" w:color="auto"/>
              <w:right w:val="single" w:sz="4" w:space="0" w:color="auto"/>
            </w:tcBorders>
            <w:hideMark/>
          </w:tcPr>
          <w:p w14:paraId="3E91F7F1" w14:textId="77777777" w:rsidR="006C738A" w:rsidRPr="0018392E" w:rsidRDefault="006C738A" w:rsidP="004233B7">
            <w:pPr>
              <w:pStyle w:val="TAL"/>
              <w:keepNext w:val="0"/>
              <w:keepLines w:val="0"/>
              <w:rPr>
                <w:ins w:id="108" w:author="Fernando Alonso Macias" w:date="2024-08-28T16:53:00Z" w16du:dateUtc="2024-08-28T23:53:00Z"/>
                <w:rFonts w:cs="Arial"/>
                <w:kern w:val="2"/>
                <w:szCs w:val="18"/>
              </w:rPr>
            </w:pPr>
            <w:ins w:id="109" w:author="Fernando Alonso Macias" w:date="2024-08-28T16:53:00Z" w16du:dateUtc="2024-08-28T23:53:00Z">
              <w:r w:rsidRPr="0018392E">
                <w:rPr>
                  <w:rFonts w:cs="Arial"/>
                  <w:kern w:val="2"/>
                  <w:szCs w:val="18"/>
                </w:rPr>
                <w:t xml:space="preserve">    </w:t>
              </w:r>
              <w:proofErr w:type="spellStart"/>
              <w:r w:rsidRPr="0018392E">
                <w:rPr>
                  <w:rFonts w:cs="Arial"/>
                  <w:kern w:val="2"/>
                  <w:szCs w:val="18"/>
                </w:rPr>
                <w:t>detectionResource</w:t>
              </w:r>
              <w:proofErr w:type="spellEnd"/>
              <w:r w:rsidRPr="0018392E">
                <w:rPr>
                  <w:rFonts w:cs="Arial"/>
                  <w:kern w:val="2"/>
                  <w:szCs w:val="18"/>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00E1A1C3" w14:textId="77777777" w:rsidR="006C738A" w:rsidRPr="0018392E" w:rsidRDefault="006C738A" w:rsidP="004233B7">
            <w:pPr>
              <w:pStyle w:val="TAL"/>
              <w:keepNext w:val="0"/>
              <w:keepLines w:val="0"/>
              <w:rPr>
                <w:ins w:id="110" w:author="Fernando Alonso Macias" w:date="2024-08-28T16:53:00Z" w16du:dateUtc="2024-08-28T23:53:00Z"/>
                <w:lang w:eastAsia="ja-JP"/>
              </w:rPr>
            </w:pPr>
          </w:p>
        </w:tc>
        <w:tc>
          <w:tcPr>
            <w:tcW w:w="1700" w:type="dxa"/>
            <w:tcBorders>
              <w:top w:val="single" w:sz="4" w:space="0" w:color="auto"/>
              <w:left w:val="single" w:sz="4" w:space="0" w:color="auto"/>
              <w:bottom w:val="single" w:sz="4" w:space="0" w:color="auto"/>
              <w:right w:val="single" w:sz="4" w:space="0" w:color="auto"/>
            </w:tcBorders>
          </w:tcPr>
          <w:p w14:paraId="6B0754B5" w14:textId="77777777" w:rsidR="006C738A" w:rsidRPr="0018392E" w:rsidRDefault="006C738A" w:rsidP="004233B7">
            <w:pPr>
              <w:pStyle w:val="TAL"/>
              <w:keepNext w:val="0"/>
              <w:keepLines w:val="0"/>
              <w:rPr>
                <w:ins w:id="111" w:author="Fernando Alonso Macias" w:date="2024-08-28T16:53:00Z" w16du:dateUtc="2024-08-28T23:53:00Z"/>
              </w:rPr>
            </w:pPr>
          </w:p>
        </w:tc>
        <w:tc>
          <w:tcPr>
            <w:tcW w:w="1245" w:type="dxa"/>
            <w:tcBorders>
              <w:top w:val="single" w:sz="4" w:space="0" w:color="auto"/>
              <w:left w:val="single" w:sz="4" w:space="0" w:color="auto"/>
              <w:bottom w:val="single" w:sz="4" w:space="0" w:color="auto"/>
              <w:right w:val="single" w:sz="4" w:space="0" w:color="auto"/>
            </w:tcBorders>
          </w:tcPr>
          <w:p w14:paraId="13499DAB" w14:textId="77777777" w:rsidR="006C738A" w:rsidRPr="0018392E" w:rsidRDefault="006C738A" w:rsidP="004233B7">
            <w:pPr>
              <w:pStyle w:val="TAL"/>
              <w:keepNext w:val="0"/>
              <w:keepLines w:val="0"/>
              <w:rPr>
                <w:ins w:id="112" w:author="Fernando Alonso Macias" w:date="2024-08-28T16:53:00Z" w16du:dateUtc="2024-08-28T23:53:00Z"/>
              </w:rPr>
            </w:pPr>
          </w:p>
        </w:tc>
      </w:tr>
      <w:tr w:rsidR="006C738A" w:rsidRPr="0018392E" w14:paraId="409F90B2" w14:textId="77777777" w:rsidTr="004233B7">
        <w:trPr>
          <w:jc w:val="center"/>
          <w:ins w:id="113" w:author="Fernando Alonso Macias" w:date="2024-08-28T16:53:00Z"/>
        </w:trPr>
        <w:tc>
          <w:tcPr>
            <w:tcW w:w="4535" w:type="dxa"/>
            <w:tcBorders>
              <w:top w:val="single" w:sz="4" w:space="0" w:color="auto"/>
              <w:left w:val="single" w:sz="4" w:space="0" w:color="auto"/>
              <w:bottom w:val="single" w:sz="4" w:space="0" w:color="auto"/>
              <w:right w:val="single" w:sz="4" w:space="0" w:color="auto"/>
            </w:tcBorders>
            <w:hideMark/>
          </w:tcPr>
          <w:p w14:paraId="481FF660" w14:textId="77777777" w:rsidR="006C738A" w:rsidRPr="0018392E" w:rsidRDefault="006C738A" w:rsidP="004233B7">
            <w:pPr>
              <w:pStyle w:val="TAL"/>
              <w:keepNext w:val="0"/>
              <w:keepLines w:val="0"/>
              <w:rPr>
                <w:ins w:id="114" w:author="Fernando Alonso Macias" w:date="2024-08-28T16:53:00Z" w16du:dateUtc="2024-08-28T23:53:00Z"/>
                <w:rFonts w:cs="Arial"/>
                <w:kern w:val="2"/>
                <w:szCs w:val="18"/>
              </w:rPr>
            </w:pPr>
            <w:ins w:id="115" w:author="Fernando Alonso Macias" w:date="2024-08-28T16:53:00Z" w16du:dateUtc="2024-08-28T23:53:00Z">
              <w:r w:rsidRPr="0018392E">
                <w:rPr>
                  <w:rFonts w:cs="Arial"/>
                  <w:kern w:val="2"/>
                  <w:szCs w:val="18"/>
                </w:rPr>
                <w:t xml:space="preserve">      </w:t>
              </w:r>
              <w:proofErr w:type="spellStart"/>
              <w:r w:rsidRPr="0018392E">
                <w:rPr>
                  <w:rFonts w:cs="Arial"/>
                  <w:kern w:val="2"/>
                  <w:szCs w:val="18"/>
                </w:rPr>
                <w:t>ssb</w:t>
              </w:r>
              <w:proofErr w:type="spellEnd"/>
              <w:r w:rsidRPr="0018392E">
                <w:rPr>
                  <w:rFonts w:cs="Arial"/>
                  <w:kern w:val="2"/>
                  <w:szCs w:val="18"/>
                </w:rPr>
                <w:t>-Index</w:t>
              </w:r>
            </w:ins>
          </w:p>
        </w:tc>
        <w:tc>
          <w:tcPr>
            <w:tcW w:w="2267" w:type="dxa"/>
            <w:tcBorders>
              <w:top w:val="single" w:sz="4" w:space="0" w:color="auto"/>
              <w:left w:val="single" w:sz="4" w:space="0" w:color="auto"/>
              <w:bottom w:val="single" w:sz="4" w:space="0" w:color="auto"/>
              <w:right w:val="single" w:sz="4" w:space="0" w:color="auto"/>
            </w:tcBorders>
            <w:hideMark/>
          </w:tcPr>
          <w:p w14:paraId="0D3BA369" w14:textId="77777777" w:rsidR="006C738A" w:rsidRPr="0018392E" w:rsidRDefault="006C738A" w:rsidP="004233B7">
            <w:pPr>
              <w:pStyle w:val="TAL"/>
              <w:keepNext w:val="0"/>
              <w:keepLines w:val="0"/>
              <w:rPr>
                <w:ins w:id="116" w:author="Fernando Alonso Macias" w:date="2024-08-28T16:53:00Z" w16du:dateUtc="2024-08-28T23:53:00Z"/>
                <w:lang w:eastAsia="ja-JP"/>
              </w:rPr>
            </w:pPr>
            <w:ins w:id="117" w:author="Fernando Alonso Macias" w:date="2024-08-28T16:53:00Z" w16du:dateUtc="2024-08-28T23:53:00Z">
              <w:r w:rsidRPr="0018392E">
                <w:rPr>
                  <w:lang w:eastAsia="ja-JP"/>
                </w:rPr>
                <w:t>0</w:t>
              </w:r>
            </w:ins>
          </w:p>
        </w:tc>
        <w:tc>
          <w:tcPr>
            <w:tcW w:w="1700" w:type="dxa"/>
            <w:tcBorders>
              <w:top w:val="single" w:sz="4" w:space="0" w:color="auto"/>
              <w:left w:val="single" w:sz="4" w:space="0" w:color="auto"/>
              <w:bottom w:val="single" w:sz="4" w:space="0" w:color="auto"/>
              <w:right w:val="single" w:sz="4" w:space="0" w:color="auto"/>
            </w:tcBorders>
          </w:tcPr>
          <w:p w14:paraId="43F8A127" w14:textId="77777777" w:rsidR="006C738A" w:rsidRPr="0018392E" w:rsidRDefault="006C738A" w:rsidP="004233B7">
            <w:pPr>
              <w:pStyle w:val="TAL"/>
              <w:keepNext w:val="0"/>
              <w:keepLines w:val="0"/>
              <w:rPr>
                <w:ins w:id="118" w:author="Fernando Alonso Macias" w:date="2024-08-28T16:53:00Z" w16du:dateUtc="2024-08-28T23:53:00Z"/>
              </w:rPr>
            </w:pPr>
          </w:p>
        </w:tc>
        <w:tc>
          <w:tcPr>
            <w:tcW w:w="1245" w:type="dxa"/>
            <w:tcBorders>
              <w:top w:val="single" w:sz="4" w:space="0" w:color="auto"/>
              <w:left w:val="single" w:sz="4" w:space="0" w:color="auto"/>
              <w:bottom w:val="single" w:sz="4" w:space="0" w:color="auto"/>
              <w:right w:val="single" w:sz="4" w:space="0" w:color="auto"/>
            </w:tcBorders>
          </w:tcPr>
          <w:p w14:paraId="344B1CE0" w14:textId="77777777" w:rsidR="006C738A" w:rsidRPr="0018392E" w:rsidRDefault="006C738A" w:rsidP="004233B7">
            <w:pPr>
              <w:pStyle w:val="TAL"/>
              <w:keepNext w:val="0"/>
              <w:keepLines w:val="0"/>
              <w:rPr>
                <w:ins w:id="119" w:author="Fernando Alonso Macias" w:date="2024-08-28T16:53:00Z" w16du:dateUtc="2024-08-28T23:53:00Z"/>
              </w:rPr>
            </w:pPr>
          </w:p>
        </w:tc>
      </w:tr>
      <w:tr w:rsidR="006C738A" w:rsidRPr="0018392E" w14:paraId="07C89A11" w14:textId="77777777" w:rsidTr="004233B7">
        <w:trPr>
          <w:jc w:val="center"/>
          <w:ins w:id="120" w:author="Fernando Alonso Macias" w:date="2024-08-28T16:53:00Z"/>
        </w:trPr>
        <w:tc>
          <w:tcPr>
            <w:tcW w:w="4535" w:type="dxa"/>
            <w:tcBorders>
              <w:top w:val="single" w:sz="4" w:space="0" w:color="auto"/>
              <w:left w:val="single" w:sz="4" w:space="0" w:color="auto"/>
              <w:bottom w:val="single" w:sz="4" w:space="0" w:color="auto"/>
              <w:right w:val="single" w:sz="4" w:space="0" w:color="auto"/>
            </w:tcBorders>
            <w:hideMark/>
          </w:tcPr>
          <w:p w14:paraId="447ED5E7" w14:textId="77777777" w:rsidR="006C738A" w:rsidRPr="0018392E" w:rsidRDefault="006C738A" w:rsidP="004233B7">
            <w:pPr>
              <w:pStyle w:val="TAL"/>
              <w:keepNext w:val="0"/>
              <w:keepLines w:val="0"/>
              <w:rPr>
                <w:ins w:id="121" w:author="Fernando Alonso Macias" w:date="2024-08-28T16:53:00Z" w16du:dateUtc="2024-08-28T23:53:00Z"/>
                <w:rFonts w:cs="Arial"/>
                <w:kern w:val="2"/>
                <w:szCs w:val="18"/>
              </w:rPr>
            </w:pPr>
            <w:ins w:id="122" w:author="Fernando Alonso Macias" w:date="2024-08-28T16:53:00Z" w16du:dateUtc="2024-08-28T23:53:00Z">
              <w:r w:rsidRPr="0018392E">
                <w:rPr>
                  <w:rFonts w:cs="Arial"/>
                  <w:kern w:val="2"/>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0E0E592" w14:textId="77777777" w:rsidR="006C738A" w:rsidRPr="0018392E" w:rsidRDefault="006C738A" w:rsidP="004233B7">
            <w:pPr>
              <w:pStyle w:val="TAL"/>
              <w:keepNext w:val="0"/>
              <w:keepLines w:val="0"/>
              <w:rPr>
                <w:ins w:id="123" w:author="Fernando Alonso Macias" w:date="2024-08-28T16:53:00Z" w16du:dateUtc="2024-08-28T23:53:00Z"/>
                <w:lang w:eastAsia="ja-JP"/>
              </w:rPr>
            </w:pPr>
          </w:p>
        </w:tc>
        <w:tc>
          <w:tcPr>
            <w:tcW w:w="1700" w:type="dxa"/>
            <w:tcBorders>
              <w:top w:val="single" w:sz="4" w:space="0" w:color="auto"/>
              <w:left w:val="single" w:sz="4" w:space="0" w:color="auto"/>
              <w:bottom w:val="single" w:sz="4" w:space="0" w:color="auto"/>
              <w:right w:val="single" w:sz="4" w:space="0" w:color="auto"/>
            </w:tcBorders>
          </w:tcPr>
          <w:p w14:paraId="5ED3E608" w14:textId="77777777" w:rsidR="006C738A" w:rsidRPr="0018392E" w:rsidRDefault="006C738A" w:rsidP="004233B7">
            <w:pPr>
              <w:pStyle w:val="TAL"/>
              <w:keepNext w:val="0"/>
              <w:keepLines w:val="0"/>
              <w:rPr>
                <w:ins w:id="124" w:author="Fernando Alonso Macias" w:date="2024-08-28T16:53:00Z" w16du:dateUtc="2024-08-28T23:53:00Z"/>
              </w:rPr>
            </w:pPr>
          </w:p>
        </w:tc>
        <w:tc>
          <w:tcPr>
            <w:tcW w:w="1245" w:type="dxa"/>
            <w:tcBorders>
              <w:top w:val="single" w:sz="4" w:space="0" w:color="auto"/>
              <w:left w:val="single" w:sz="4" w:space="0" w:color="auto"/>
              <w:bottom w:val="single" w:sz="4" w:space="0" w:color="auto"/>
              <w:right w:val="single" w:sz="4" w:space="0" w:color="auto"/>
            </w:tcBorders>
          </w:tcPr>
          <w:p w14:paraId="022CB280" w14:textId="77777777" w:rsidR="006C738A" w:rsidRPr="0018392E" w:rsidRDefault="006C738A" w:rsidP="004233B7">
            <w:pPr>
              <w:pStyle w:val="TAL"/>
              <w:keepNext w:val="0"/>
              <w:keepLines w:val="0"/>
              <w:rPr>
                <w:ins w:id="125" w:author="Fernando Alonso Macias" w:date="2024-08-28T16:53:00Z" w16du:dateUtc="2024-08-28T23:53:00Z"/>
              </w:rPr>
            </w:pPr>
          </w:p>
        </w:tc>
      </w:tr>
      <w:tr w:rsidR="006C738A" w:rsidRPr="0018392E" w14:paraId="1C968261" w14:textId="77777777" w:rsidTr="004233B7">
        <w:trPr>
          <w:jc w:val="center"/>
          <w:ins w:id="126" w:author="Fernando Alonso Macias" w:date="2024-08-28T16:53:00Z"/>
        </w:trPr>
        <w:tc>
          <w:tcPr>
            <w:tcW w:w="4535" w:type="dxa"/>
            <w:tcBorders>
              <w:top w:val="single" w:sz="4" w:space="0" w:color="auto"/>
              <w:left w:val="single" w:sz="4" w:space="0" w:color="auto"/>
              <w:bottom w:val="single" w:sz="4" w:space="0" w:color="auto"/>
              <w:right w:val="single" w:sz="4" w:space="0" w:color="auto"/>
            </w:tcBorders>
            <w:hideMark/>
          </w:tcPr>
          <w:p w14:paraId="35CB2F2F" w14:textId="77777777" w:rsidR="006C738A" w:rsidRPr="0018392E" w:rsidRDefault="006C738A" w:rsidP="004233B7">
            <w:pPr>
              <w:pStyle w:val="TAL"/>
              <w:keepNext w:val="0"/>
              <w:keepLines w:val="0"/>
              <w:rPr>
                <w:ins w:id="127" w:author="Fernando Alonso Macias" w:date="2024-08-28T16:53:00Z" w16du:dateUtc="2024-08-28T23:53:00Z"/>
              </w:rPr>
            </w:pPr>
            <w:ins w:id="128" w:author="Fernando Alonso Macias" w:date="2024-08-28T16:53:00Z" w16du:dateUtc="2024-08-28T23:53:00Z">
              <w:r w:rsidRPr="0018392E">
                <w:rPr>
                  <w:rFonts w:cs="Arial"/>
                  <w:kern w:val="2"/>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EDDE09A" w14:textId="77777777" w:rsidR="006C738A" w:rsidRPr="0018392E" w:rsidRDefault="006C738A" w:rsidP="004233B7">
            <w:pPr>
              <w:pStyle w:val="TAL"/>
              <w:keepNext w:val="0"/>
              <w:keepLines w:val="0"/>
              <w:rPr>
                <w:ins w:id="129" w:author="Fernando Alonso Macias" w:date="2024-08-28T16:53:00Z" w16du:dateUtc="2024-08-28T23:53:00Z"/>
              </w:rPr>
            </w:pPr>
          </w:p>
        </w:tc>
        <w:tc>
          <w:tcPr>
            <w:tcW w:w="1700" w:type="dxa"/>
            <w:tcBorders>
              <w:top w:val="single" w:sz="4" w:space="0" w:color="auto"/>
              <w:left w:val="single" w:sz="4" w:space="0" w:color="auto"/>
              <w:bottom w:val="single" w:sz="4" w:space="0" w:color="auto"/>
              <w:right w:val="single" w:sz="4" w:space="0" w:color="auto"/>
            </w:tcBorders>
          </w:tcPr>
          <w:p w14:paraId="30FE49E4" w14:textId="77777777" w:rsidR="006C738A" w:rsidRPr="0018392E" w:rsidRDefault="006C738A" w:rsidP="004233B7">
            <w:pPr>
              <w:pStyle w:val="TAL"/>
              <w:keepNext w:val="0"/>
              <w:keepLines w:val="0"/>
              <w:rPr>
                <w:ins w:id="130" w:author="Fernando Alonso Macias" w:date="2024-08-28T16:53:00Z" w16du:dateUtc="2024-08-28T23:53:00Z"/>
              </w:rPr>
            </w:pPr>
          </w:p>
        </w:tc>
        <w:tc>
          <w:tcPr>
            <w:tcW w:w="1245" w:type="dxa"/>
            <w:tcBorders>
              <w:top w:val="single" w:sz="4" w:space="0" w:color="auto"/>
              <w:left w:val="single" w:sz="4" w:space="0" w:color="auto"/>
              <w:bottom w:val="single" w:sz="4" w:space="0" w:color="auto"/>
              <w:right w:val="single" w:sz="4" w:space="0" w:color="auto"/>
            </w:tcBorders>
          </w:tcPr>
          <w:p w14:paraId="2665706B" w14:textId="77777777" w:rsidR="006C738A" w:rsidRPr="0018392E" w:rsidRDefault="006C738A" w:rsidP="004233B7">
            <w:pPr>
              <w:pStyle w:val="TAL"/>
              <w:keepNext w:val="0"/>
              <w:keepLines w:val="0"/>
              <w:rPr>
                <w:ins w:id="131" w:author="Fernando Alonso Macias" w:date="2024-08-28T16:53:00Z" w16du:dateUtc="2024-08-28T23:53:00Z"/>
              </w:rPr>
            </w:pPr>
          </w:p>
        </w:tc>
      </w:tr>
      <w:tr w:rsidR="006C738A" w:rsidRPr="0018392E" w14:paraId="2F1E75E5" w14:textId="77777777" w:rsidTr="004233B7">
        <w:trPr>
          <w:jc w:val="center"/>
          <w:ins w:id="132" w:author="Fernando Alonso Macias" w:date="2024-08-28T16:53:00Z"/>
        </w:trPr>
        <w:tc>
          <w:tcPr>
            <w:tcW w:w="4535" w:type="dxa"/>
            <w:tcBorders>
              <w:top w:val="single" w:sz="4" w:space="0" w:color="auto"/>
              <w:left w:val="single" w:sz="4" w:space="0" w:color="auto"/>
              <w:bottom w:val="single" w:sz="4" w:space="0" w:color="auto"/>
              <w:right w:val="single" w:sz="4" w:space="0" w:color="auto"/>
            </w:tcBorders>
            <w:hideMark/>
          </w:tcPr>
          <w:p w14:paraId="55147DFB" w14:textId="77777777" w:rsidR="006C738A" w:rsidRPr="0018392E" w:rsidRDefault="006C738A" w:rsidP="004233B7">
            <w:pPr>
              <w:pStyle w:val="TAL"/>
              <w:keepNext w:val="0"/>
              <w:keepLines w:val="0"/>
              <w:rPr>
                <w:ins w:id="133" w:author="Fernando Alonso Macias" w:date="2024-08-28T16:53:00Z" w16du:dateUtc="2024-08-28T23:53:00Z"/>
              </w:rPr>
            </w:pPr>
            <w:ins w:id="134" w:author="Fernando Alonso Macias" w:date="2024-08-28T16:53:00Z" w16du:dateUtc="2024-08-28T23:53:00Z">
              <w:r w:rsidRPr="0018392E">
                <w:t>}</w:t>
              </w:r>
            </w:ins>
          </w:p>
        </w:tc>
        <w:tc>
          <w:tcPr>
            <w:tcW w:w="2267" w:type="dxa"/>
            <w:tcBorders>
              <w:top w:val="single" w:sz="4" w:space="0" w:color="auto"/>
              <w:left w:val="single" w:sz="4" w:space="0" w:color="auto"/>
              <w:bottom w:val="single" w:sz="4" w:space="0" w:color="auto"/>
              <w:right w:val="single" w:sz="4" w:space="0" w:color="auto"/>
            </w:tcBorders>
          </w:tcPr>
          <w:p w14:paraId="0E31EF9C" w14:textId="77777777" w:rsidR="006C738A" w:rsidRPr="0018392E" w:rsidRDefault="006C738A" w:rsidP="004233B7">
            <w:pPr>
              <w:pStyle w:val="TAL"/>
              <w:keepNext w:val="0"/>
              <w:keepLines w:val="0"/>
              <w:rPr>
                <w:ins w:id="135" w:author="Fernando Alonso Macias" w:date="2024-08-28T16:53:00Z" w16du:dateUtc="2024-08-28T23:53:00Z"/>
              </w:rPr>
            </w:pPr>
          </w:p>
        </w:tc>
        <w:tc>
          <w:tcPr>
            <w:tcW w:w="1700" w:type="dxa"/>
            <w:tcBorders>
              <w:top w:val="single" w:sz="4" w:space="0" w:color="auto"/>
              <w:left w:val="single" w:sz="4" w:space="0" w:color="auto"/>
              <w:bottom w:val="single" w:sz="4" w:space="0" w:color="auto"/>
              <w:right w:val="single" w:sz="4" w:space="0" w:color="auto"/>
            </w:tcBorders>
          </w:tcPr>
          <w:p w14:paraId="2CC1FCF4" w14:textId="77777777" w:rsidR="006C738A" w:rsidRPr="0018392E" w:rsidRDefault="006C738A" w:rsidP="004233B7">
            <w:pPr>
              <w:pStyle w:val="TAL"/>
              <w:keepNext w:val="0"/>
              <w:keepLines w:val="0"/>
              <w:rPr>
                <w:ins w:id="136" w:author="Fernando Alonso Macias" w:date="2024-08-28T16:53:00Z" w16du:dateUtc="2024-08-28T23:53:00Z"/>
              </w:rPr>
            </w:pPr>
          </w:p>
        </w:tc>
        <w:tc>
          <w:tcPr>
            <w:tcW w:w="1245" w:type="dxa"/>
            <w:tcBorders>
              <w:top w:val="single" w:sz="4" w:space="0" w:color="auto"/>
              <w:left w:val="single" w:sz="4" w:space="0" w:color="auto"/>
              <w:bottom w:val="single" w:sz="4" w:space="0" w:color="auto"/>
              <w:right w:val="single" w:sz="4" w:space="0" w:color="auto"/>
            </w:tcBorders>
          </w:tcPr>
          <w:p w14:paraId="2911E8D8" w14:textId="77777777" w:rsidR="006C738A" w:rsidRPr="0018392E" w:rsidRDefault="006C738A" w:rsidP="004233B7">
            <w:pPr>
              <w:pStyle w:val="TAL"/>
              <w:keepNext w:val="0"/>
              <w:keepLines w:val="0"/>
              <w:rPr>
                <w:ins w:id="137" w:author="Fernando Alonso Macias" w:date="2024-08-28T16:53:00Z" w16du:dateUtc="2024-08-28T23:53:00Z"/>
              </w:rPr>
            </w:pPr>
          </w:p>
        </w:tc>
      </w:tr>
    </w:tbl>
    <w:p w14:paraId="061AB69F" w14:textId="12C539EA" w:rsidR="006C738A" w:rsidDel="006C738A" w:rsidRDefault="006C738A">
      <w:pPr>
        <w:pStyle w:val="TH"/>
        <w:keepNext w:val="0"/>
        <w:keepLines w:val="0"/>
        <w:jc w:val="left"/>
        <w:rPr>
          <w:del w:id="138" w:author="Fernando Alonso Macias" w:date="2024-08-28T16:53:00Z" w16du:dateUtc="2024-08-28T23:53:00Z"/>
          <w:lang w:eastAsia="sv-SE"/>
        </w:rPr>
        <w:pPrChange w:id="139" w:author="Fernando Alonso Macias" w:date="2024-08-28T16:53:00Z" w16du:dateUtc="2024-08-28T23:53:00Z">
          <w:pPr>
            <w:pStyle w:val="TH"/>
            <w:keepNext w:val="0"/>
            <w:keepLines w:val="0"/>
          </w:pPr>
        </w:pPrChange>
      </w:pPr>
    </w:p>
    <w:p w14:paraId="1983C0B6" w14:textId="7388A44F" w:rsidR="00D137D0" w:rsidRPr="00B9445E" w:rsidDel="006C738A" w:rsidRDefault="00D137D0" w:rsidP="00D137D0">
      <w:pPr>
        <w:pStyle w:val="TH"/>
        <w:keepNext w:val="0"/>
        <w:keepLines w:val="0"/>
        <w:jc w:val="left"/>
        <w:rPr>
          <w:del w:id="140" w:author="Fernando Alonso Macias" w:date="2024-08-28T16:53:00Z" w16du:dateUtc="2024-08-28T23:53:00Z"/>
          <w:rFonts w:ascii="Times New Roman" w:hAnsi="Times New Roman"/>
          <w:b w:val="0"/>
          <w:lang w:eastAsia="sv-SE"/>
        </w:rPr>
      </w:pPr>
      <w:del w:id="141" w:author="Fernando Alonso Macias" w:date="2024-08-28T16:53:00Z" w16du:dateUtc="2024-08-28T23:53:00Z">
        <w:r w:rsidRPr="00B9445E" w:rsidDel="006C738A">
          <w:rPr>
            <w:rFonts w:ascii="Times New Roman" w:hAnsi="Times New Roman"/>
            <w:b w:val="0"/>
            <w:lang w:eastAsia="sv-SE"/>
          </w:rPr>
          <w:delText>FFS</w:delText>
        </w:r>
      </w:del>
    </w:p>
    <w:p w14:paraId="6E84C37B" w14:textId="77777777" w:rsidR="00D137D0" w:rsidRPr="0018392E" w:rsidRDefault="00D137D0" w:rsidP="00D137D0">
      <w:pPr>
        <w:pStyle w:val="H6"/>
      </w:pPr>
      <w:r>
        <w:t>13.4.4.1</w:t>
      </w:r>
      <w:r w:rsidRPr="0018392E">
        <w:t>.5</w:t>
      </w:r>
      <w:r w:rsidRPr="0018392E">
        <w:tab/>
        <w:t>Test requirements</w:t>
      </w:r>
    </w:p>
    <w:p w14:paraId="764C3CD1" w14:textId="77777777" w:rsidR="00D137D0" w:rsidRPr="0018392E" w:rsidRDefault="00D137D0" w:rsidP="00D137D0">
      <w:pPr>
        <w:keepNext/>
        <w:rPr>
          <w:lang w:eastAsia="sv-SE"/>
        </w:rPr>
      </w:pPr>
      <w:r w:rsidRPr="0018392E">
        <w:rPr>
          <w:lang w:eastAsia="sv-SE"/>
        </w:rPr>
        <w:t>Table</w:t>
      </w:r>
      <w:r>
        <w:rPr>
          <w:lang w:eastAsia="sv-SE"/>
        </w:rPr>
        <w:t>s</w:t>
      </w:r>
      <w:r w:rsidRPr="0018392E">
        <w:rPr>
          <w:lang w:eastAsia="sv-SE"/>
        </w:rPr>
        <w:t xml:space="preserve"> </w:t>
      </w:r>
      <w:r>
        <w:rPr>
          <w:lang w:eastAsia="sv-SE"/>
        </w:rPr>
        <w:t>13.4.4.1</w:t>
      </w:r>
      <w:r w:rsidRPr="0018392E">
        <w:rPr>
          <w:lang w:eastAsia="sv-SE"/>
        </w:rPr>
        <w:t>.5-1</w:t>
      </w:r>
      <w:r>
        <w:rPr>
          <w:lang w:eastAsia="sv-SE"/>
        </w:rPr>
        <w:t xml:space="preserve">, </w:t>
      </w:r>
      <w:r>
        <w:t>13.4.4</w:t>
      </w:r>
      <w:r w:rsidRPr="007275DF">
        <w:t>.1.</w:t>
      </w:r>
      <w:r>
        <w:t>5-2</w:t>
      </w:r>
      <w:r w:rsidRPr="0018392E">
        <w:rPr>
          <w:lang w:eastAsia="sv-SE"/>
        </w:rPr>
        <w:t xml:space="preserve"> </w:t>
      </w:r>
      <w:r>
        <w:rPr>
          <w:lang w:eastAsia="sv-SE"/>
        </w:rPr>
        <w:t xml:space="preserve">and 13.4.4.1.5-3 </w:t>
      </w:r>
      <w:r w:rsidRPr="0018392E">
        <w:rPr>
          <w:lang w:eastAsia="sv-SE"/>
        </w:rPr>
        <w:t xml:space="preserve">define the primary level settings including test tolerances for all tests for </w:t>
      </w:r>
      <w:r>
        <w:rPr>
          <w:lang w:eastAsia="sv-SE"/>
        </w:rPr>
        <w:t>NR SA FR1 L1-RSRP measurement accuracy for beam reporting on a carrier with CCA</w:t>
      </w:r>
      <w:r w:rsidRPr="0018392E">
        <w:rPr>
          <w:lang w:eastAsia="sv-SE"/>
        </w:rPr>
        <w:t>.</w:t>
      </w:r>
    </w:p>
    <w:p w14:paraId="65C616EF" w14:textId="77777777" w:rsidR="00D137D0" w:rsidRPr="007275DF" w:rsidRDefault="00D137D0" w:rsidP="00D137D0">
      <w:pPr>
        <w:pStyle w:val="TH"/>
      </w:pPr>
      <w:r w:rsidRPr="0018392E">
        <w:rPr>
          <w:rFonts w:cs="v4.2.0"/>
        </w:rPr>
        <w:t xml:space="preserve">Table </w:t>
      </w:r>
      <w:r>
        <w:rPr>
          <w:lang w:eastAsia="sv-SE"/>
        </w:rPr>
        <w:t>13.4.4.1</w:t>
      </w:r>
      <w:r w:rsidRPr="0018392E">
        <w:rPr>
          <w:lang w:eastAsia="sv-SE"/>
        </w:rPr>
        <w:t>.5-1</w:t>
      </w:r>
      <w:r w:rsidRPr="0018392E">
        <w:rPr>
          <w:rFonts w:cs="v4.2.0"/>
        </w:rPr>
        <w:t xml:space="preserve">: Cell specific test parameters for </w:t>
      </w:r>
      <w:r>
        <w:rPr>
          <w:lang w:eastAsia="sv-SE"/>
        </w:rPr>
        <w:t>NR SA FR1 L1-RSRP measurement accuracy for beam reporting on a carrier with CCA</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9"/>
        <w:gridCol w:w="1871"/>
        <w:gridCol w:w="667"/>
        <w:gridCol w:w="850"/>
        <w:gridCol w:w="988"/>
        <w:gridCol w:w="75"/>
        <w:gridCol w:w="1064"/>
        <w:gridCol w:w="1019"/>
        <w:gridCol w:w="1411"/>
      </w:tblGrid>
      <w:tr w:rsidR="00D137D0" w:rsidRPr="007275DF" w14:paraId="2F029DF4" w14:textId="77777777" w:rsidTr="002B4842">
        <w:trPr>
          <w:jc w:val="center"/>
        </w:trPr>
        <w:tc>
          <w:tcPr>
            <w:tcW w:w="2711" w:type="dxa"/>
            <w:gridSpan w:val="2"/>
            <w:vMerge w:val="restart"/>
            <w:tcBorders>
              <w:top w:val="single" w:sz="4" w:space="0" w:color="auto"/>
              <w:left w:val="single" w:sz="4" w:space="0" w:color="auto"/>
              <w:right w:val="single" w:sz="4" w:space="0" w:color="auto"/>
            </w:tcBorders>
            <w:vAlign w:val="center"/>
            <w:hideMark/>
          </w:tcPr>
          <w:p w14:paraId="7B6AB626" w14:textId="77777777" w:rsidR="00D137D0" w:rsidRPr="007275DF" w:rsidRDefault="00D137D0" w:rsidP="004233B7">
            <w:pPr>
              <w:pStyle w:val="TAH"/>
              <w:rPr>
                <w:rFonts w:cs="Arial"/>
                <w:lang w:val="en-US"/>
              </w:rPr>
            </w:pPr>
            <w:r w:rsidRPr="007275DF">
              <w:rPr>
                <w:rFonts w:cs="Arial"/>
                <w:lang w:val="en-US"/>
              </w:rPr>
              <w:t>Parameter</w:t>
            </w:r>
          </w:p>
        </w:tc>
        <w:tc>
          <w:tcPr>
            <w:tcW w:w="667" w:type="dxa"/>
            <w:vMerge w:val="restart"/>
            <w:tcBorders>
              <w:top w:val="single" w:sz="4" w:space="0" w:color="auto"/>
              <w:left w:val="single" w:sz="4" w:space="0" w:color="auto"/>
              <w:right w:val="single" w:sz="4" w:space="0" w:color="auto"/>
            </w:tcBorders>
            <w:vAlign w:val="center"/>
          </w:tcPr>
          <w:p w14:paraId="47DABC27" w14:textId="77777777" w:rsidR="00D137D0" w:rsidRPr="007275DF" w:rsidRDefault="00D137D0" w:rsidP="004233B7">
            <w:pPr>
              <w:pStyle w:val="TAH"/>
              <w:rPr>
                <w:rFonts w:cs="Arial"/>
                <w:lang w:val="en-US"/>
              </w:rPr>
            </w:pPr>
            <w:r w:rsidRPr="007275DF">
              <w:rPr>
                <w:rFonts w:cs="Arial"/>
                <w:lang w:val="en-US"/>
              </w:rPr>
              <w:t>Config</w:t>
            </w:r>
          </w:p>
        </w:tc>
        <w:tc>
          <w:tcPr>
            <w:tcW w:w="850" w:type="dxa"/>
            <w:vMerge w:val="restart"/>
            <w:tcBorders>
              <w:top w:val="single" w:sz="4" w:space="0" w:color="auto"/>
              <w:left w:val="single" w:sz="4" w:space="0" w:color="auto"/>
              <w:right w:val="single" w:sz="4" w:space="0" w:color="auto"/>
            </w:tcBorders>
            <w:vAlign w:val="center"/>
            <w:hideMark/>
          </w:tcPr>
          <w:p w14:paraId="2D70F0D2" w14:textId="77777777" w:rsidR="00D137D0" w:rsidRPr="007275DF" w:rsidRDefault="00D137D0" w:rsidP="004233B7">
            <w:pPr>
              <w:pStyle w:val="TAH"/>
              <w:rPr>
                <w:rFonts w:cs="Arial"/>
                <w:lang w:val="en-US"/>
              </w:rPr>
            </w:pPr>
            <w:r w:rsidRPr="007275DF">
              <w:rPr>
                <w:rFonts w:cs="Arial"/>
                <w:lang w:val="en-US"/>
              </w:rPr>
              <w:t>Unit</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0D37B28" w14:textId="77777777" w:rsidR="00D137D0" w:rsidRPr="007275DF" w:rsidRDefault="00D137D0" w:rsidP="004233B7">
            <w:pPr>
              <w:pStyle w:val="TAH"/>
              <w:rPr>
                <w:rFonts w:cs="Arial"/>
                <w:lang w:val="en-US"/>
              </w:rPr>
            </w:pPr>
            <w:r w:rsidRPr="007275DF">
              <w:rPr>
                <w:rFonts w:cs="Arial"/>
                <w:lang w:val="en-US"/>
              </w:rPr>
              <w:t>Test 1</w:t>
            </w: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2C28A9B0" w14:textId="77777777" w:rsidR="00D137D0" w:rsidRPr="007275DF" w:rsidRDefault="00D137D0" w:rsidP="004233B7">
            <w:pPr>
              <w:pStyle w:val="TAH"/>
              <w:rPr>
                <w:rFonts w:cs="Arial"/>
                <w:lang w:val="en-US"/>
              </w:rPr>
            </w:pPr>
            <w:r w:rsidRPr="007275DF">
              <w:rPr>
                <w:rFonts w:cs="Arial"/>
                <w:lang w:val="en-US"/>
              </w:rPr>
              <w:t>Test 2</w:t>
            </w:r>
          </w:p>
        </w:tc>
      </w:tr>
      <w:tr w:rsidR="00D137D0" w:rsidRPr="007275DF" w14:paraId="74D9A7CC" w14:textId="77777777" w:rsidTr="002B4842">
        <w:trPr>
          <w:jc w:val="center"/>
        </w:trPr>
        <w:tc>
          <w:tcPr>
            <w:tcW w:w="2711" w:type="dxa"/>
            <w:gridSpan w:val="2"/>
            <w:vMerge/>
            <w:tcBorders>
              <w:left w:val="single" w:sz="4" w:space="0" w:color="auto"/>
              <w:bottom w:val="single" w:sz="4" w:space="0" w:color="auto"/>
              <w:right w:val="single" w:sz="4" w:space="0" w:color="auto"/>
            </w:tcBorders>
            <w:vAlign w:val="center"/>
          </w:tcPr>
          <w:p w14:paraId="12726B64" w14:textId="77777777" w:rsidR="00D137D0" w:rsidRPr="007275DF" w:rsidRDefault="00D137D0" w:rsidP="004233B7">
            <w:pPr>
              <w:pStyle w:val="TAH"/>
              <w:rPr>
                <w:rFonts w:cs="Arial"/>
                <w:lang w:val="en-US"/>
              </w:rPr>
            </w:pPr>
          </w:p>
        </w:tc>
        <w:tc>
          <w:tcPr>
            <w:tcW w:w="667" w:type="dxa"/>
            <w:vMerge/>
            <w:tcBorders>
              <w:left w:val="single" w:sz="4" w:space="0" w:color="auto"/>
              <w:bottom w:val="single" w:sz="4" w:space="0" w:color="auto"/>
              <w:right w:val="single" w:sz="4" w:space="0" w:color="auto"/>
            </w:tcBorders>
            <w:vAlign w:val="center"/>
          </w:tcPr>
          <w:p w14:paraId="4A8E9553" w14:textId="77777777" w:rsidR="00D137D0" w:rsidRPr="007275DF" w:rsidRDefault="00D137D0" w:rsidP="004233B7">
            <w:pPr>
              <w:pStyle w:val="TAH"/>
              <w:rPr>
                <w:rFonts w:cs="Arial"/>
                <w:lang w:val="en-US"/>
              </w:rPr>
            </w:pPr>
          </w:p>
        </w:tc>
        <w:tc>
          <w:tcPr>
            <w:tcW w:w="850" w:type="dxa"/>
            <w:vMerge/>
            <w:tcBorders>
              <w:left w:val="single" w:sz="4" w:space="0" w:color="auto"/>
              <w:bottom w:val="single" w:sz="4" w:space="0" w:color="auto"/>
              <w:right w:val="single" w:sz="4" w:space="0" w:color="auto"/>
            </w:tcBorders>
            <w:vAlign w:val="center"/>
          </w:tcPr>
          <w:p w14:paraId="5B035B41" w14:textId="77777777" w:rsidR="00D137D0" w:rsidRPr="007275DF" w:rsidRDefault="00D137D0" w:rsidP="004233B7">
            <w:pPr>
              <w:pStyle w:val="TAH"/>
              <w:rPr>
                <w:rFonts w:cs="Arial"/>
                <w:lang w:val="en-US"/>
              </w:rPr>
            </w:pPr>
          </w:p>
        </w:tc>
        <w:tc>
          <w:tcPr>
            <w:tcW w:w="988" w:type="dxa"/>
            <w:tcBorders>
              <w:top w:val="single" w:sz="4" w:space="0" w:color="auto"/>
              <w:left w:val="single" w:sz="4" w:space="0" w:color="auto"/>
              <w:bottom w:val="single" w:sz="4" w:space="0" w:color="auto"/>
              <w:right w:val="single" w:sz="4" w:space="0" w:color="auto"/>
            </w:tcBorders>
            <w:vAlign w:val="center"/>
          </w:tcPr>
          <w:p w14:paraId="2AD0BF1B" w14:textId="77777777" w:rsidR="00D137D0" w:rsidRPr="007275DF" w:rsidRDefault="00D137D0" w:rsidP="004233B7">
            <w:pPr>
              <w:pStyle w:val="TAH"/>
              <w:rPr>
                <w:rFonts w:cs="Arial"/>
                <w:lang w:val="en-US"/>
              </w:rPr>
            </w:pPr>
            <w:r w:rsidRPr="007275DF">
              <w:rPr>
                <w:lang w:val="en-US"/>
              </w:rPr>
              <w:t>Cell 1</w:t>
            </w:r>
          </w:p>
        </w:tc>
        <w:tc>
          <w:tcPr>
            <w:tcW w:w="1138" w:type="dxa"/>
            <w:gridSpan w:val="2"/>
            <w:tcBorders>
              <w:top w:val="single" w:sz="4" w:space="0" w:color="auto"/>
              <w:left w:val="single" w:sz="4" w:space="0" w:color="auto"/>
              <w:bottom w:val="single" w:sz="4" w:space="0" w:color="auto"/>
              <w:right w:val="single" w:sz="4" w:space="0" w:color="auto"/>
            </w:tcBorders>
            <w:vAlign w:val="center"/>
          </w:tcPr>
          <w:p w14:paraId="25403744" w14:textId="77777777" w:rsidR="00D137D0" w:rsidRPr="007275DF" w:rsidRDefault="00D137D0" w:rsidP="004233B7">
            <w:pPr>
              <w:pStyle w:val="TAH"/>
              <w:rPr>
                <w:rFonts w:cs="Arial"/>
                <w:lang w:val="en-US"/>
              </w:rPr>
            </w:pPr>
            <w:r w:rsidRPr="007275DF">
              <w:rPr>
                <w:lang w:val="en-US"/>
              </w:rPr>
              <w:t>Cell 2</w:t>
            </w:r>
          </w:p>
        </w:tc>
        <w:tc>
          <w:tcPr>
            <w:tcW w:w="1019" w:type="dxa"/>
            <w:tcBorders>
              <w:top w:val="single" w:sz="4" w:space="0" w:color="auto"/>
              <w:left w:val="single" w:sz="4" w:space="0" w:color="auto"/>
              <w:bottom w:val="single" w:sz="4" w:space="0" w:color="auto"/>
              <w:right w:val="single" w:sz="4" w:space="0" w:color="auto"/>
            </w:tcBorders>
            <w:vAlign w:val="center"/>
          </w:tcPr>
          <w:p w14:paraId="2B94F7FB" w14:textId="77777777" w:rsidR="00D137D0" w:rsidRPr="007275DF" w:rsidRDefault="00D137D0" w:rsidP="004233B7">
            <w:pPr>
              <w:pStyle w:val="TAH"/>
              <w:rPr>
                <w:rFonts w:cs="Arial"/>
                <w:lang w:val="en-US"/>
              </w:rPr>
            </w:pPr>
            <w:r w:rsidRPr="007275DF">
              <w:rPr>
                <w:lang w:val="en-US"/>
              </w:rPr>
              <w:t>Cell 1</w:t>
            </w:r>
          </w:p>
        </w:tc>
        <w:tc>
          <w:tcPr>
            <w:tcW w:w="1411" w:type="dxa"/>
            <w:tcBorders>
              <w:top w:val="single" w:sz="4" w:space="0" w:color="auto"/>
              <w:left w:val="single" w:sz="4" w:space="0" w:color="auto"/>
              <w:bottom w:val="single" w:sz="4" w:space="0" w:color="auto"/>
              <w:right w:val="single" w:sz="4" w:space="0" w:color="auto"/>
            </w:tcBorders>
            <w:vAlign w:val="center"/>
          </w:tcPr>
          <w:p w14:paraId="0CFA2E94" w14:textId="77777777" w:rsidR="00D137D0" w:rsidRPr="007275DF" w:rsidRDefault="00D137D0" w:rsidP="004233B7">
            <w:pPr>
              <w:pStyle w:val="TAH"/>
              <w:rPr>
                <w:rFonts w:cs="Arial"/>
                <w:lang w:val="en-US"/>
              </w:rPr>
            </w:pPr>
            <w:r w:rsidRPr="007275DF">
              <w:rPr>
                <w:lang w:val="en-US"/>
              </w:rPr>
              <w:t>Cell 2</w:t>
            </w:r>
          </w:p>
        </w:tc>
      </w:tr>
      <w:tr w:rsidR="00D137D0" w:rsidRPr="007275DF" w14:paraId="299602A1" w14:textId="77777777" w:rsidTr="002B4842">
        <w:trPr>
          <w:jc w:val="center"/>
        </w:trPr>
        <w:tc>
          <w:tcPr>
            <w:tcW w:w="2711" w:type="dxa"/>
            <w:gridSpan w:val="2"/>
            <w:tcBorders>
              <w:top w:val="single" w:sz="4" w:space="0" w:color="auto"/>
              <w:left w:val="single" w:sz="4" w:space="0" w:color="auto"/>
              <w:bottom w:val="single" w:sz="4" w:space="0" w:color="auto"/>
              <w:right w:val="single" w:sz="4" w:space="0" w:color="auto"/>
            </w:tcBorders>
          </w:tcPr>
          <w:p w14:paraId="5D073A9D" w14:textId="77777777" w:rsidR="00D137D0" w:rsidRPr="007275DF" w:rsidRDefault="00D137D0" w:rsidP="004233B7">
            <w:pPr>
              <w:pStyle w:val="TAL"/>
              <w:rPr>
                <w:lang w:val="it-IT"/>
              </w:rPr>
            </w:pPr>
            <w:r w:rsidRPr="007275DF">
              <w:t xml:space="preserve">Active </w:t>
            </w:r>
            <w:proofErr w:type="spellStart"/>
            <w:r w:rsidRPr="007275DF">
              <w:t>PCell</w:t>
            </w:r>
            <w:proofErr w:type="spellEnd"/>
            <w:r w:rsidRPr="007275DF">
              <w:t>/</w:t>
            </w:r>
            <w:proofErr w:type="spellStart"/>
            <w:r w:rsidRPr="007275DF">
              <w:t>SCell</w:t>
            </w:r>
            <w:proofErr w:type="spellEnd"/>
            <w:r w:rsidRPr="007275DF">
              <w:t xml:space="preserve"> Configuration</w:t>
            </w:r>
          </w:p>
        </w:tc>
        <w:tc>
          <w:tcPr>
            <w:tcW w:w="667" w:type="dxa"/>
            <w:tcBorders>
              <w:top w:val="single" w:sz="4" w:space="0" w:color="auto"/>
              <w:left w:val="single" w:sz="4" w:space="0" w:color="auto"/>
              <w:bottom w:val="single" w:sz="4" w:space="0" w:color="auto"/>
              <w:right w:val="single" w:sz="4" w:space="0" w:color="auto"/>
            </w:tcBorders>
            <w:vAlign w:val="center"/>
          </w:tcPr>
          <w:p w14:paraId="79607C76" w14:textId="77777777" w:rsidR="00D137D0" w:rsidRPr="007275DF" w:rsidRDefault="00D137D0" w:rsidP="004233B7">
            <w:pPr>
              <w:pStyle w:val="TAC"/>
              <w:rPr>
                <w:lang w:val="it-IT" w:eastAsia="zh-TW"/>
              </w:rPr>
            </w:pPr>
            <w:r w:rsidRPr="007275DF">
              <w:rPr>
                <w:lang w:val="it-IT" w:eastAsia="zh-TW"/>
              </w:rPr>
              <w:t>1~3</w:t>
            </w:r>
          </w:p>
        </w:tc>
        <w:tc>
          <w:tcPr>
            <w:tcW w:w="850" w:type="dxa"/>
            <w:tcBorders>
              <w:top w:val="single" w:sz="4" w:space="0" w:color="auto"/>
              <w:left w:val="single" w:sz="4" w:space="0" w:color="auto"/>
              <w:bottom w:val="single" w:sz="4" w:space="0" w:color="auto"/>
              <w:right w:val="single" w:sz="4" w:space="0" w:color="auto"/>
            </w:tcBorders>
            <w:vAlign w:val="center"/>
          </w:tcPr>
          <w:p w14:paraId="0593BC7F" w14:textId="77777777" w:rsidR="00D137D0" w:rsidRPr="007275DF" w:rsidRDefault="00D137D0" w:rsidP="004233B7">
            <w:pPr>
              <w:pStyle w:val="TAC"/>
              <w:rPr>
                <w:lang w:val="it-IT"/>
              </w:rPr>
            </w:pPr>
          </w:p>
        </w:tc>
        <w:tc>
          <w:tcPr>
            <w:tcW w:w="988" w:type="dxa"/>
            <w:tcBorders>
              <w:top w:val="single" w:sz="4" w:space="0" w:color="auto"/>
              <w:left w:val="single" w:sz="4" w:space="0" w:color="auto"/>
              <w:bottom w:val="single" w:sz="4" w:space="0" w:color="auto"/>
              <w:right w:val="single" w:sz="4" w:space="0" w:color="auto"/>
            </w:tcBorders>
          </w:tcPr>
          <w:p w14:paraId="0FB310E8" w14:textId="77777777" w:rsidR="00D137D0" w:rsidRPr="007275DF" w:rsidRDefault="00D137D0" w:rsidP="004233B7">
            <w:pPr>
              <w:pStyle w:val="TAC"/>
              <w:rPr>
                <w:lang w:val="en-US"/>
              </w:rPr>
            </w:pPr>
            <w:proofErr w:type="spellStart"/>
            <w:r w:rsidRPr="007275DF">
              <w:t>PCell</w:t>
            </w:r>
            <w:proofErr w:type="spellEnd"/>
          </w:p>
        </w:tc>
        <w:tc>
          <w:tcPr>
            <w:tcW w:w="1138" w:type="dxa"/>
            <w:gridSpan w:val="2"/>
            <w:tcBorders>
              <w:top w:val="single" w:sz="4" w:space="0" w:color="auto"/>
              <w:left w:val="single" w:sz="4" w:space="0" w:color="auto"/>
              <w:bottom w:val="single" w:sz="4" w:space="0" w:color="auto"/>
              <w:right w:val="single" w:sz="4" w:space="0" w:color="auto"/>
            </w:tcBorders>
          </w:tcPr>
          <w:p w14:paraId="639C53AB" w14:textId="77777777" w:rsidR="00D137D0" w:rsidRPr="007275DF" w:rsidRDefault="00D137D0" w:rsidP="004233B7">
            <w:pPr>
              <w:pStyle w:val="TAC"/>
              <w:rPr>
                <w:lang w:val="en-US"/>
              </w:rPr>
            </w:pPr>
            <w:proofErr w:type="spellStart"/>
            <w:r w:rsidRPr="007275DF">
              <w:t>SCell</w:t>
            </w:r>
            <w:proofErr w:type="spellEnd"/>
          </w:p>
        </w:tc>
        <w:tc>
          <w:tcPr>
            <w:tcW w:w="1019" w:type="dxa"/>
            <w:tcBorders>
              <w:top w:val="single" w:sz="4" w:space="0" w:color="auto"/>
              <w:left w:val="single" w:sz="4" w:space="0" w:color="auto"/>
              <w:bottom w:val="single" w:sz="4" w:space="0" w:color="auto"/>
              <w:right w:val="single" w:sz="4" w:space="0" w:color="auto"/>
            </w:tcBorders>
          </w:tcPr>
          <w:p w14:paraId="7F42BA95" w14:textId="77777777" w:rsidR="00D137D0" w:rsidRPr="007275DF" w:rsidRDefault="00D137D0" w:rsidP="004233B7">
            <w:pPr>
              <w:pStyle w:val="TAC"/>
              <w:rPr>
                <w:lang w:val="en-US"/>
              </w:rPr>
            </w:pPr>
            <w:proofErr w:type="spellStart"/>
            <w:r w:rsidRPr="007275DF">
              <w:t>PCell</w:t>
            </w:r>
            <w:proofErr w:type="spellEnd"/>
          </w:p>
        </w:tc>
        <w:tc>
          <w:tcPr>
            <w:tcW w:w="1411" w:type="dxa"/>
            <w:tcBorders>
              <w:top w:val="single" w:sz="4" w:space="0" w:color="auto"/>
              <w:left w:val="single" w:sz="4" w:space="0" w:color="auto"/>
              <w:bottom w:val="single" w:sz="4" w:space="0" w:color="auto"/>
              <w:right w:val="single" w:sz="4" w:space="0" w:color="auto"/>
            </w:tcBorders>
          </w:tcPr>
          <w:p w14:paraId="3DFCE2CF" w14:textId="77777777" w:rsidR="00D137D0" w:rsidRPr="007275DF" w:rsidRDefault="00D137D0" w:rsidP="004233B7">
            <w:pPr>
              <w:pStyle w:val="TAC"/>
              <w:rPr>
                <w:lang w:val="en-US"/>
              </w:rPr>
            </w:pPr>
            <w:proofErr w:type="spellStart"/>
            <w:r w:rsidRPr="007275DF">
              <w:t>SCell</w:t>
            </w:r>
            <w:proofErr w:type="spellEnd"/>
          </w:p>
        </w:tc>
      </w:tr>
      <w:tr w:rsidR="00D137D0" w:rsidRPr="007275DF" w14:paraId="60D5BC8E" w14:textId="77777777" w:rsidTr="002B4842">
        <w:trPr>
          <w:jc w:val="center"/>
        </w:trPr>
        <w:tc>
          <w:tcPr>
            <w:tcW w:w="2711" w:type="dxa"/>
            <w:gridSpan w:val="2"/>
            <w:tcBorders>
              <w:top w:val="single" w:sz="4" w:space="0" w:color="auto"/>
              <w:left w:val="single" w:sz="4" w:space="0" w:color="auto"/>
              <w:bottom w:val="single" w:sz="4" w:space="0" w:color="auto"/>
              <w:right w:val="single" w:sz="4" w:space="0" w:color="auto"/>
            </w:tcBorders>
            <w:vAlign w:val="center"/>
            <w:hideMark/>
          </w:tcPr>
          <w:p w14:paraId="7AEFB5BF" w14:textId="77777777" w:rsidR="00D137D0" w:rsidRPr="007275DF" w:rsidRDefault="00D137D0" w:rsidP="004233B7">
            <w:pPr>
              <w:pStyle w:val="TAL"/>
              <w:rPr>
                <w:lang w:val="it-IT"/>
              </w:rPr>
            </w:pPr>
            <w:r w:rsidRPr="007275DF">
              <w:rPr>
                <w:lang w:val="it-IT"/>
              </w:rPr>
              <w:t>SSB GSCN</w:t>
            </w:r>
          </w:p>
        </w:tc>
        <w:tc>
          <w:tcPr>
            <w:tcW w:w="667" w:type="dxa"/>
            <w:tcBorders>
              <w:top w:val="single" w:sz="4" w:space="0" w:color="auto"/>
              <w:left w:val="single" w:sz="4" w:space="0" w:color="auto"/>
              <w:bottom w:val="single" w:sz="4" w:space="0" w:color="auto"/>
              <w:right w:val="single" w:sz="4" w:space="0" w:color="auto"/>
            </w:tcBorders>
            <w:vAlign w:val="center"/>
          </w:tcPr>
          <w:p w14:paraId="591C69BB" w14:textId="77777777" w:rsidR="00D137D0" w:rsidRPr="007275DF" w:rsidRDefault="00D137D0" w:rsidP="004233B7">
            <w:pPr>
              <w:pStyle w:val="TAC"/>
              <w:rPr>
                <w:lang w:val="it-IT"/>
              </w:rPr>
            </w:pPr>
            <w:r w:rsidRPr="007275DF">
              <w:rPr>
                <w:lang w:val="it-IT"/>
              </w:rPr>
              <w:t>1~3</w:t>
            </w:r>
          </w:p>
        </w:tc>
        <w:tc>
          <w:tcPr>
            <w:tcW w:w="850" w:type="dxa"/>
            <w:tcBorders>
              <w:top w:val="single" w:sz="4" w:space="0" w:color="auto"/>
              <w:left w:val="single" w:sz="4" w:space="0" w:color="auto"/>
              <w:bottom w:val="single" w:sz="4" w:space="0" w:color="auto"/>
              <w:right w:val="single" w:sz="4" w:space="0" w:color="auto"/>
            </w:tcBorders>
            <w:vAlign w:val="center"/>
          </w:tcPr>
          <w:p w14:paraId="321102D3" w14:textId="77777777" w:rsidR="00D137D0" w:rsidRPr="007275DF" w:rsidRDefault="00D137D0" w:rsidP="004233B7">
            <w:pPr>
              <w:pStyle w:val="TAC"/>
              <w:rPr>
                <w:lang w:val="it-IT"/>
              </w:rPr>
            </w:pPr>
          </w:p>
        </w:tc>
        <w:tc>
          <w:tcPr>
            <w:tcW w:w="988" w:type="dxa"/>
            <w:tcBorders>
              <w:top w:val="single" w:sz="4" w:space="0" w:color="auto"/>
              <w:left w:val="single" w:sz="4" w:space="0" w:color="auto"/>
              <w:bottom w:val="single" w:sz="4" w:space="0" w:color="auto"/>
              <w:right w:val="single" w:sz="4" w:space="0" w:color="auto"/>
            </w:tcBorders>
            <w:vAlign w:val="center"/>
            <w:hideMark/>
          </w:tcPr>
          <w:p w14:paraId="51A634F7" w14:textId="77777777" w:rsidR="00D137D0" w:rsidRPr="007275DF" w:rsidRDefault="00D137D0" w:rsidP="004233B7">
            <w:pPr>
              <w:pStyle w:val="TAC"/>
              <w:rPr>
                <w:lang w:val="en-US"/>
              </w:rPr>
            </w:pPr>
            <w:r w:rsidRPr="007275DF">
              <w:rPr>
                <w:lang w:val="en-US"/>
              </w:rPr>
              <w:t>freq1</w:t>
            </w:r>
          </w:p>
        </w:tc>
        <w:tc>
          <w:tcPr>
            <w:tcW w:w="1138" w:type="dxa"/>
            <w:gridSpan w:val="2"/>
            <w:tcBorders>
              <w:top w:val="single" w:sz="4" w:space="0" w:color="auto"/>
              <w:left w:val="single" w:sz="4" w:space="0" w:color="auto"/>
              <w:bottom w:val="single" w:sz="4" w:space="0" w:color="auto"/>
              <w:right w:val="single" w:sz="4" w:space="0" w:color="auto"/>
            </w:tcBorders>
            <w:vAlign w:val="center"/>
          </w:tcPr>
          <w:p w14:paraId="704AB92D" w14:textId="77777777" w:rsidR="00D137D0" w:rsidRPr="007275DF" w:rsidRDefault="00D137D0" w:rsidP="004233B7">
            <w:pPr>
              <w:pStyle w:val="TAC"/>
              <w:rPr>
                <w:lang w:val="en-US"/>
              </w:rPr>
            </w:pPr>
            <w:r w:rsidRPr="007275DF">
              <w:rPr>
                <w:lang w:val="en-US"/>
              </w:rPr>
              <w:t>freq2</w:t>
            </w:r>
          </w:p>
        </w:tc>
        <w:tc>
          <w:tcPr>
            <w:tcW w:w="1019" w:type="dxa"/>
            <w:tcBorders>
              <w:top w:val="single" w:sz="4" w:space="0" w:color="auto"/>
              <w:left w:val="single" w:sz="4" w:space="0" w:color="auto"/>
              <w:bottom w:val="single" w:sz="4" w:space="0" w:color="auto"/>
              <w:right w:val="single" w:sz="4" w:space="0" w:color="auto"/>
            </w:tcBorders>
            <w:vAlign w:val="center"/>
            <w:hideMark/>
          </w:tcPr>
          <w:p w14:paraId="7DAEDE31" w14:textId="77777777" w:rsidR="00D137D0" w:rsidRPr="007275DF" w:rsidRDefault="00D137D0" w:rsidP="004233B7">
            <w:pPr>
              <w:pStyle w:val="TAC"/>
              <w:rPr>
                <w:lang w:val="en-US"/>
              </w:rPr>
            </w:pPr>
            <w:r w:rsidRPr="007275DF">
              <w:rPr>
                <w:lang w:val="en-US"/>
              </w:rPr>
              <w:t>freq1</w:t>
            </w:r>
          </w:p>
        </w:tc>
        <w:tc>
          <w:tcPr>
            <w:tcW w:w="1411" w:type="dxa"/>
            <w:tcBorders>
              <w:top w:val="single" w:sz="4" w:space="0" w:color="auto"/>
              <w:left w:val="single" w:sz="4" w:space="0" w:color="auto"/>
              <w:bottom w:val="single" w:sz="4" w:space="0" w:color="auto"/>
              <w:right w:val="single" w:sz="4" w:space="0" w:color="auto"/>
            </w:tcBorders>
            <w:vAlign w:val="center"/>
          </w:tcPr>
          <w:p w14:paraId="388EFEE7" w14:textId="77777777" w:rsidR="00D137D0" w:rsidRPr="007275DF" w:rsidRDefault="00D137D0" w:rsidP="004233B7">
            <w:pPr>
              <w:pStyle w:val="TAC"/>
              <w:rPr>
                <w:lang w:val="en-US"/>
              </w:rPr>
            </w:pPr>
            <w:r w:rsidRPr="007275DF">
              <w:rPr>
                <w:lang w:val="en-US"/>
              </w:rPr>
              <w:t>freq2</w:t>
            </w:r>
          </w:p>
        </w:tc>
      </w:tr>
      <w:tr w:rsidR="00D137D0" w:rsidRPr="007275DF" w14:paraId="2F51332B" w14:textId="77777777" w:rsidTr="002B4842">
        <w:trPr>
          <w:jc w:val="center"/>
        </w:trPr>
        <w:tc>
          <w:tcPr>
            <w:tcW w:w="2711" w:type="dxa"/>
            <w:gridSpan w:val="2"/>
            <w:tcBorders>
              <w:top w:val="single" w:sz="4" w:space="0" w:color="auto"/>
              <w:left w:val="single" w:sz="4" w:space="0" w:color="auto"/>
              <w:bottom w:val="single" w:sz="4" w:space="0" w:color="auto"/>
              <w:right w:val="single" w:sz="4" w:space="0" w:color="auto"/>
            </w:tcBorders>
          </w:tcPr>
          <w:p w14:paraId="02AF8F39" w14:textId="77777777" w:rsidR="00D137D0" w:rsidRPr="007275DF" w:rsidRDefault="00D137D0" w:rsidP="004233B7">
            <w:pPr>
              <w:pStyle w:val="TAL"/>
              <w:rPr>
                <w:lang w:val="it-IT"/>
              </w:rPr>
            </w:pPr>
            <w:r w:rsidRPr="007275DF">
              <w:t>DL CCA model</w:t>
            </w:r>
          </w:p>
        </w:tc>
        <w:tc>
          <w:tcPr>
            <w:tcW w:w="667" w:type="dxa"/>
            <w:tcBorders>
              <w:top w:val="single" w:sz="4" w:space="0" w:color="auto"/>
              <w:left w:val="single" w:sz="4" w:space="0" w:color="auto"/>
              <w:bottom w:val="single" w:sz="4" w:space="0" w:color="auto"/>
              <w:right w:val="single" w:sz="4" w:space="0" w:color="auto"/>
            </w:tcBorders>
          </w:tcPr>
          <w:p w14:paraId="241625F2" w14:textId="77777777" w:rsidR="00D137D0" w:rsidRPr="007275DF" w:rsidRDefault="00D137D0" w:rsidP="004233B7">
            <w:pPr>
              <w:pStyle w:val="TAC"/>
              <w:rPr>
                <w:lang w:val="it-IT"/>
              </w:rPr>
            </w:pPr>
            <w:r w:rsidRPr="007275DF">
              <w:t>1~3</w:t>
            </w:r>
          </w:p>
        </w:tc>
        <w:tc>
          <w:tcPr>
            <w:tcW w:w="850" w:type="dxa"/>
            <w:tcBorders>
              <w:top w:val="single" w:sz="4" w:space="0" w:color="auto"/>
              <w:left w:val="single" w:sz="4" w:space="0" w:color="auto"/>
              <w:bottom w:val="single" w:sz="4" w:space="0" w:color="auto"/>
              <w:right w:val="single" w:sz="4" w:space="0" w:color="auto"/>
            </w:tcBorders>
            <w:vAlign w:val="center"/>
          </w:tcPr>
          <w:p w14:paraId="00BA7D27" w14:textId="77777777" w:rsidR="00D137D0" w:rsidRPr="007275DF" w:rsidRDefault="00D137D0" w:rsidP="004233B7">
            <w:pPr>
              <w:pStyle w:val="TAC"/>
              <w:rPr>
                <w:lang w:val="it-IT"/>
              </w:rPr>
            </w:pPr>
          </w:p>
        </w:tc>
        <w:tc>
          <w:tcPr>
            <w:tcW w:w="988" w:type="dxa"/>
            <w:tcBorders>
              <w:top w:val="single" w:sz="4" w:space="0" w:color="auto"/>
              <w:left w:val="single" w:sz="4" w:space="0" w:color="auto"/>
              <w:bottom w:val="single" w:sz="4" w:space="0" w:color="auto"/>
              <w:right w:val="single" w:sz="4" w:space="0" w:color="auto"/>
            </w:tcBorders>
          </w:tcPr>
          <w:p w14:paraId="0D5FE92F" w14:textId="77777777" w:rsidR="00D137D0" w:rsidRPr="007275DF" w:rsidRDefault="00D137D0" w:rsidP="004233B7">
            <w:pPr>
              <w:pStyle w:val="TAC"/>
              <w:rPr>
                <w:lang w:val="en-US"/>
              </w:rPr>
            </w:pPr>
            <w:r w:rsidRPr="007275DF">
              <w:t>N/A</w:t>
            </w:r>
          </w:p>
        </w:tc>
        <w:tc>
          <w:tcPr>
            <w:tcW w:w="1138" w:type="dxa"/>
            <w:gridSpan w:val="2"/>
            <w:tcBorders>
              <w:top w:val="single" w:sz="4" w:space="0" w:color="auto"/>
              <w:left w:val="single" w:sz="4" w:space="0" w:color="auto"/>
              <w:bottom w:val="single" w:sz="4" w:space="0" w:color="auto"/>
              <w:right w:val="single" w:sz="4" w:space="0" w:color="auto"/>
            </w:tcBorders>
          </w:tcPr>
          <w:p w14:paraId="33816367" w14:textId="77777777" w:rsidR="00D137D0" w:rsidRPr="007275DF" w:rsidRDefault="00D137D0" w:rsidP="004233B7">
            <w:pPr>
              <w:pStyle w:val="TAC"/>
              <w:rPr>
                <w:sz w:val="16"/>
                <w:lang w:val="en-US"/>
              </w:rPr>
            </w:pPr>
            <w:r w:rsidRPr="007275DF">
              <w:rPr>
                <w:noProof/>
                <w:sz w:val="16"/>
              </w:rPr>
              <w:t xml:space="preserve">As specifieed in </w:t>
            </w:r>
            <w:r>
              <w:rPr>
                <w:noProof/>
                <w:sz w:val="16"/>
              </w:rPr>
              <w:t>D.7.2.1</w:t>
            </w:r>
          </w:p>
        </w:tc>
        <w:tc>
          <w:tcPr>
            <w:tcW w:w="1019" w:type="dxa"/>
            <w:tcBorders>
              <w:top w:val="single" w:sz="4" w:space="0" w:color="auto"/>
              <w:left w:val="single" w:sz="4" w:space="0" w:color="auto"/>
              <w:bottom w:val="single" w:sz="4" w:space="0" w:color="auto"/>
              <w:right w:val="single" w:sz="4" w:space="0" w:color="auto"/>
            </w:tcBorders>
          </w:tcPr>
          <w:p w14:paraId="05CF35A9" w14:textId="77777777" w:rsidR="00D137D0" w:rsidRPr="007275DF" w:rsidRDefault="00D137D0" w:rsidP="004233B7">
            <w:pPr>
              <w:pStyle w:val="TAC"/>
              <w:rPr>
                <w:lang w:val="en-US"/>
              </w:rPr>
            </w:pPr>
            <w:r w:rsidRPr="007275DF">
              <w:t>N/A</w:t>
            </w:r>
          </w:p>
        </w:tc>
        <w:tc>
          <w:tcPr>
            <w:tcW w:w="1411" w:type="dxa"/>
            <w:tcBorders>
              <w:top w:val="single" w:sz="4" w:space="0" w:color="auto"/>
              <w:left w:val="single" w:sz="4" w:space="0" w:color="auto"/>
              <w:bottom w:val="single" w:sz="4" w:space="0" w:color="auto"/>
              <w:right w:val="single" w:sz="4" w:space="0" w:color="auto"/>
            </w:tcBorders>
          </w:tcPr>
          <w:p w14:paraId="794A37F2" w14:textId="77777777" w:rsidR="00D137D0" w:rsidRPr="007275DF" w:rsidRDefault="00D137D0" w:rsidP="004233B7">
            <w:pPr>
              <w:pStyle w:val="TAC"/>
              <w:rPr>
                <w:sz w:val="16"/>
                <w:lang w:val="en-US"/>
              </w:rPr>
            </w:pPr>
            <w:r w:rsidRPr="007275DF">
              <w:rPr>
                <w:noProof/>
                <w:sz w:val="16"/>
              </w:rPr>
              <w:t xml:space="preserve">As specifieed in </w:t>
            </w:r>
            <w:r>
              <w:rPr>
                <w:noProof/>
                <w:sz w:val="16"/>
              </w:rPr>
              <w:t>D.7.2.1</w:t>
            </w:r>
          </w:p>
        </w:tc>
      </w:tr>
      <w:tr w:rsidR="00D137D0" w:rsidRPr="007275DF" w14:paraId="0F1A475F" w14:textId="77777777" w:rsidTr="002B4842">
        <w:trPr>
          <w:jc w:val="center"/>
        </w:trPr>
        <w:tc>
          <w:tcPr>
            <w:tcW w:w="2711" w:type="dxa"/>
            <w:gridSpan w:val="2"/>
            <w:tcBorders>
              <w:top w:val="single" w:sz="4" w:space="0" w:color="auto"/>
              <w:left w:val="single" w:sz="4" w:space="0" w:color="auto"/>
              <w:bottom w:val="single" w:sz="4" w:space="0" w:color="auto"/>
              <w:right w:val="single" w:sz="4" w:space="0" w:color="auto"/>
            </w:tcBorders>
          </w:tcPr>
          <w:p w14:paraId="5924B83C" w14:textId="77777777" w:rsidR="00D137D0" w:rsidRPr="007275DF" w:rsidRDefault="00D137D0" w:rsidP="004233B7">
            <w:pPr>
              <w:pStyle w:val="TAL"/>
              <w:rPr>
                <w:lang w:val="it-IT"/>
              </w:rPr>
            </w:pPr>
            <w:r w:rsidRPr="007275DF">
              <w:t>UL CCA model</w:t>
            </w:r>
          </w:p>
        </w:tc>
        <w:tc>
          <w:tcPr>
            <w:tcW w:w="667" w:type="dxa"/>
            <w:tcBorders>
              <w:top w:val="single" w:sz="4" w:space="0" w:color="auto"/>
              <w:left w:val="single" w:sz="4" w:space="0" w:color="auto"/>
              <w:bottom w:val="single" w:sz="4" w:space="0" w:color="auto"/>
              <w:right w:val="single" w:sz="4" w:space="0" w:color="auto"/>
            </w:tcBorders>
          </w:tcPr>
          <w:p w14:paraId="70BCB7CD" w14:textId="77777777" w:rsidR="00D137D0" w:rsidRPr="007275DF" w:rsidRDefault="00D137D0" w:rsidP="004233B7">
            <w:pPr>
              <w:pStyle w:val="TAC"/>
              <w:rPr>
                <w:lang w:val="it-IT"/>
              </w:rPr>
            </w:pPr>
            <w:r w:rsidRPr="007275DF">
              <w:t>1~3</w:t>
            </w:r>
          </w:p>
        </w:tc>
        <w:tc>
          <w:tcPr>
            <w:tcW w:w="850" w:type="dxa"/>
            <w:tcBorders>
              <w:top w:val="single" w:sz="4" w:space="0" w:color="auto"/>
              <w:left w:val="single" w:sz="4" w:space="0" w:color="auto"/>
              <w:bottom w:val="single" w:sz="4" w:space="0" w:color="auto"/>
              <w:right w:val="single" w:sz="4" w:space="0" w:color="auto"/>
            </w:tcBorders>
            <w:vAlign w:val="center"/>
          </w:tcPr>
          <w:p w14:paraId="12E423CB" w14:textId="77777777" w:rsidR="00D137D0" w:rsidRPr="007275DF" w:rsidRDefault="00D137D0" w:rsidP="004233B7">
            <w:pPr>
              <w:pStyle w:val="TAC"/>
              <w:rPr>
                <w:lang w:val="it-IT"/>
              </w:rPr>
            </w:pPr>
          </w:p>
        </w:tc>
        <w:tc>
          <w:tcPr>
            <w:tcW w:w="988" w:type="dxa"/>
            <w:tcBorders>
              <w:top w:val="single" w:sz="4" w:space="0" w:color="auto"/>
              <w:left w:val="single" w:sz="4" w:space="0" w:color="auto"/>
              <w:bottom w:val="single" w:sz="4" w:space="0" w:color="auto"/>
              <w:right w:val="single" w:sz="4" w:space="0" w:color="auto"/>
            </w:tcBorders>
          </w:tcPr>
          <w:p w14:paraId="553DE103" w14:textId="77777777" w:rsidR="00D137D0" w:rsidRPr="007275DF" w:rsidRDefault="00D137D0" w:rsidP="004233B7">
            <w:pPr>
              <w:pStyle w:val="TAC"/>
              <w:rPr>
                <w:lang w:val="en-US"/>
              </w:rPr>
            </w:pPr>
            <w:r w:rsidRPr="007275DF">
              <w:t>N/A</w:t>
            </w:r>
          </w:p>
        </w:tc>
        <w:tc>
          <w:tcPr>
            <w:tcW w:w="1138" w:type="dxa"/>
            <w:gridSpan w:val="2"/>
            <w:tcBorders>
              <w:top w:val="single" w:sz="4" w:space="0" w:color="auto"/>
              <w:left w:val="single" w:sz="4" w:space="0" w:color="auto"/>
              <w:bottom w:val="single" w:sz="4" w:space="0" w:color="auto"/>
              <w:right w:val="single" w:sz="4" w:space="0" w:color="auto"/>
            </w:tcBorders>
          </w:tcPr>
          <w:p w14:paraId="41EE07C2" w14:textId="77777777" w:rsidR="00D137D0" w:rsidRPr="007275DF" w:rsidRDefault="00D137D0" w:rsidP="004233B7">
            <w:pPr>
              <w:pStyle w:val="TAC"/>
              <w:rPr>
                <w:sz w:val="16"/>
                <w:lang w:val="en-US"/>
              </w:rPr>
            </w:pPr>
            <w:r w:rsidRPr="007275DF">
              <w:rPr>
                <w:noProof/>
                <w:sz w:val="16"/>
              </w:rPr>
              <w:t>As specified</w:t>
            </w:r>
            <w:r>
              <w:rPr>
                <w:noProof/>
                <w:sz w:val="16"/>
              </w:rPr>
              <w:t xml:space="preserve"> in D.7.2.2</w:t>
            </w:r>
          </w:p>
        </w:tc>
        <w:tc>
          <w:tcPr>
            <w:tcW w:w="1019" w:type="dxa"/>
            <w:tcBorders>
              <w:top w:val="single" w:sz="4" w:space="0" w:color="auto"/>
              <w:left w:val="single" w:sz="4" w:space="0" w:color="auto"/>
              <w:bottom w:val="single" w:sz="4" w:space="0" w:color="auto"/>
              <w:right w:val="single" w:sz="4" w:space="0" w:color="auto"/>
            </w:tcBorders>
          </w:tcPr>
          <w:p w14:paraId="63AC64E2" w14:textId="77777777" w:rsidR="00D137D0" w:rsidRPr="007275DF" w:rsidRDefault="00D137D0" w:rsidP="004233B7">
            <w:pPr>
              <w:pStyle w:val="TAC"/>
              <w:rPr>
                <w:lang w:val="en-US"/>
              </w:rPr>
            </w:pPr>
            <w:r w:rsidRPr="007275DF">
              <w:t>N/A</w:t>
            </w:r>
          </w:p>
        </w:tc>
        <w:tc>
          <w:tcPr>
            <w:tcW w:w="1411" w:type="dxa"/>
            <w:tcBorders>
              <w:top w:val="single" w:sz="4" w:space="0" w:color="auto"/>
              <w:left w:val="single" w:sz="4" w:space="0" w:color="auto"/>
              <w:bottom w:val="single" w:sz="4" w:space="0" w:color="auto"/>
              <w:right w:val="single" w:sz="4" w:space="0" w:color="auto"/>
            </w:tcBorders>
          </w:tcPr>
          <w:p w14:paraId="67A70FE9" w14:textId="77777777" w:rsidR="00D137D0" w:rsidRPr="007275DF" w:rsidRDefault="00D137D0" w:rsidP="004233B7">
            <w:pPr>
              <w:pStyle w:val="TAC"/>
              <w:rPr>
                <w:sz w:val="16"/>
                <w:lang w:val="en-US"/>
              </w:rPr>
            </w:pPr>
            <w:r w:rsidRPr="007275DF">
              <w:rPr>
                <w:noProof/>
                <w:sz w:val="16"/>
              </w:rPr>
              <w:t xml:space="preserve">As specified in </w:t>
            </w:r>
            <w:r>
              <w:rPr>
                <w:noProof/>
                <w:sz w:val="16"/>
              </w:rPr>
              <w:t>D.7.2.</w:t>
            </w:r>
            <w:r w:rsidRPr="007275DF">
              <w:rPr>
                <w:noProof/>
                <w:sz w:val="16"/>
              </w:rPr>
              <w:t>2</w:t>
            </w:r>
          </w:p>
        </w:tc>
      </w:tr>
      <w:tr w:rsidR="00D137D0" w:rsidRPr="007275DF" w14:paraId="4FC8D974" w14:textId="77777777" w:rsidTr="002B4842">
        <w:trPr>
          <w:trHeight w:val="102"/>
          <w:jc w:val="center"/>
        </w:trPr>
        <w:tc>
          <w:tcPr>
            <w:tcW w:w="2711" w:type="dxa"/>
            <w:gridSpan w:val="2"/>
            <w:vMerge w:val="restart"/>
            <w:tcBorders>
              <w:left w:val="single" w:sz="4" w:space="0" w:color="auto"/>
              <w:right w:val="single" w:sz="4" w:space="0" w:color="auto"/>
            </w:tcBorders>
            <w:vAlign w:val="center"/>
          </w:tcPr>
          <w:p w14:paraId="7E30C64C" w14:textId="77777777" w:rsidR="00D137D0" w:rsidRPr="007275DF" w:rsidRDefault="00D137D0" w:rsidP="004233B7">
            <w:pPr>
              <w:pStyle w:val="TAL"/>
              <w:rPr>
                <w:lang w:val="it-IT"/>
              </w:rPr>
            </w:pPr>
            <w:r w:rsidRPr="007275DF">
              <w:rPr>
                <w:lang w:val="en-US"/>
              </w:rPr>
              <w:t>Duplex mode</w:t>
            </w:r>
          </w:p>
        </w:tc>
        <w:tc>
          <w:tcPr>
            <w:tcW w:w="667" w:type="dxa"/>
            <w:tcBorders>
              <w:top w:val="single" w:sz="4" w:space="0" w:color="auto"/>
              <w:left w:val="single" w:sz="4" w:space="0" w:color="auto"/>
              <w:bottom w:val="single" w:sz="4" w:space="0" w:color="auto"/>
              <w:right w:val="single" w:sz="4" w:space="0" w:color="auto"/>
            </w:tcBorders>
            <w:vAlign w:val="center"/>
          </w:tcPr>
          <w:p w14:paraId="30345A0E" w14:textId="77777777" w:rsidR="00D137D0" w:rsidRPr="007275DF" w:rsidRDefault="00D137D0" w:rsidP="004233B7">
            <w:pPr>
              <w:pStyle w:val="TAC"/>
              <w:rPr>
                <w:lang w:val="it-IT"/>
              </w:rPr>
            </w:pPr>
            <w:r w:rsidRPr="007275DF">
              <w:rPr>
                <w:lang w:val="en-US" w:eastAsia="zh-TW"/>
              </w:rPr>
              <w:t>1</w:t>
            </w:r>
          </w:p>
        </w:tc>
        <w:tc>
          <w:tcPr>
            <w:tcW w:w="850" w:type="dxa"/>
            <w:tcBorders>
              <w:left w:val="single" w:sz="4" w:space="0" w:color="auto"/>
              <w:bottom w:val="single" w:sz="4" w:space="0" w:color="auto"/>
              <w:right w:val="single" w:sz="4" w:space="0" w:color="auto"/>
            </w:tcBorders>
            <w:vAlign w:val="center"/>
          </w:tcPr>
          <w:p w14:paraId="636F9C15" w14:textId="77777777" w:rsidR="00D137D0" w:rsidRPr="007275DF" w:rsidRDefault="00D137D0" w:rsidP="004233B7">
            <w:pPr>
              <w:pStyle w:val="TAC"/>
              <w:rPr>
                <w:lang w:val="it-IT"/>
              </w:rPr>
            </w:pPr>
          </w:p>
        </w:tc>
        <w:tc>
          <w:tcPr>
            <w:tcW w:w="988" w:type="dxa"/>
            <w:tcBorders>
              <w:left w:val="single" w:sz="4" w:space="0" w:color="auto"/>
              <w:bottom w:val="single" w:sz="4" w:space="0" w:color="auto"/>
              <w:right w:val="single" w:sz="4" w:space="0" w:color="auto"/>
            </w:tcBorders>
            <w:vAlign w:val="center"/>
          </w:tcPr>
          <w:p w14:paraId="4BC3B908" w14:textId="77777777" w:rsidR="00D137D0" w:rsidRPr="007275DF" w:rsidRDefault="00D137D0" w:rsidP="004233B7">
            <w:pPr>
              <w:pStyle w:val="TAC"/>
              <w:rPr>
                <w:lang w:val="en-US"/>
              </w:rPr>
            </w:pPr>
            <w:r w:rsidRPr="007275DF">
              <w:rPr>
                <w:lang w:val="en-US"/>
              </w:rPr>
              <w:t>FDD</w:t>
            </w:r>
          </w:p>
        </w:tc>
        <w:tc>
          <w:tcPr>
            <w:tcW w:w="1138" w:type="dxa"/>
            <w:gridSpan w:val="2"/>
            <w:vMerge w:val="restart"/>
            <w:tcBorders>
              <w:left w:val="single" w:sz="4" w:space="0" w:color="auto"/>
              <w:right w:val="single" w:sz="4" w:space="0" w:color="auto"/>
            </w:tcBorders>
            <w:vAlign w:val="center"/>
          </w:tcPr>
          <w:p w14:paraId="2E9E34DC" w14:textId="77777777" w:rsidR="00D137D0" w:rsidRPr="007275DF" w:rsidRDefault="00D137D0" w:rsidP="004233B7">
            <w:pPr>
              <w:pStyle w:val="TAC"/>
              <w:rPr>
                <w:lang w:val="en-US" w:eastAsia="zh-TW"/>
              </w:rPr>
            </w:pPr>
            <w:r w:rsidRPr="007275DF">
              <w:rPr>
                <w:lang w:val="en-US" w:eastAsia="zh-TW"/>
              </w:rPr>
              <w:t>TDD</w:t>
            </w:r>
          </w:p>
        </w:tc>
        <w:tc>
          <w:tcPr>
            <w:tcW w:w="1019" w:type="dxa"/>
            <w:tcBorders>
              <w:left w:val="single" w:sz="4" w:space="0" w:color="auto"/>
              <w:bottom w:val="single" w:sz="4" w:space="0" w:color="auto"/>
              <w:right w:val="single" w:sz="4" w:space="0" w:color="auto"/>
            </w:tcBorders>
            <w:vAlign w:val="center"/>
          </w:tcPr>
          <w:p w14:paraId="065EA44E" w14:textId="77777777" w:rsidR="00D137D0" w:rsidRPr="007275DF" w:rsidRDefault="00D137D0" w:rsidP="004233B7">
            <w:pPr>
              <w:pStyle w:val="TAC"/>
              <w:rPr>
                <w:lang w:val="en-US"/>
              </w:rPr>
            </w:pPr>
            <w:r w:rsidRPr="007275DF">
              <w:rPr>
                <w:lang w:val="en-US"/>
              </w:rPr>
              <w:t>FDD</w:t>
            </w:r>
          </w:p>
        </w:tc>
        <w:tc>
          <w:tcPr>
            <w:tcW w:w="1411" w:type="dxa"/>
            <w:vMerge w:val="restart"/>
            <w:tcBorders>
              <w:left w:val="single" w:sz="4" w:space="0" w:color="auto"/>
              <w:right w:val="single" w:sz="4" w:space="0" w:color="auto"/>
            </w:tcBorders>
            <w:vAlign w:val="center"/>
          </w:tcPr>
          <w:p w14:paraId="77D209A4" w14:textId="77777777" w:rsidR="00D137D0" w:rsidRPr="007275DF" w:rsidRDefault="00D137D0" w:rsidP="004233B7">
            <w:pPr>
              <w:pStyle w:val="TAC"/>
              <w:rPr>
                <w:lang w:val="en-US" w:eastAsia="zh-TW"/>
              </w:rPr>
            </w:pPr>
            <w:r w:rsidRPr="007275DF">
              <w:rPr>
                <w:lang w:val="en-US" w:eastAsia="zh-TW"/>
              </w:rPr>
              <w:t>TDD</w:t>
            </w:r>
          </w:p>
        </w:tc>
      </w:tr>
      <w:tr w:rsidR="00D137D0" w:rsidRPr="007275DF" w14:paraId="030FEE77" w14:textId="77777777" w:rsidTr="002B4842">
        <w:trPr>
          <w:trHeight w:val="102"/>
          <w:jc w:val="center"/>
        </w:trPr>
        <w:tc>
          <w:tcPr>
            <w:tcW w:w="2711" w:type="dxa"/>
            <w:gridSpan w:val="2"/>
            <w:vMerge/>
            <w:tcBorders>
              <w:left w:val="single" w:sz="4" w:space="0" w:color="auto"/>
              <w:bottom w:val="single" w:sz="4" w:space="0" w:color="auto"/>
              <w:right w:val="single" w:sz="4" w:space="0" w:color="auto"/>
            </w:tcBorders>
            <w:vAlign w:val="center"/>
          </w:tcPr>
          <w:p w14:paraId="674B2129" w14:textId="77777777" w:rsidR="00D137D0" w:rsidRPr="007275DF" w:rsidRDefault="00D137D0" w:rsidP="004233B7">
            <w:pPr>
              <w:pStyle w:val="TAL"/>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484422EC" w14:textId="77777777" w:rsidR="00D137D0" w:rsidRPr="007275DF" w:rsidRDefault="00D137D0" w:rsidP="004233B7">
            <w:pPr>
              <w:pStyle w:val="TAC"/>
              <w:rPr>
                <w:lang w:val="en-US" w:eastAsia="zh-TW"/>
              </w:rPr>
            </w:pPr>
            <w:r w:rsidRPr="007275DF">
              <w:rPr>
                <w:lang w:val="en-US" w:eastAsia="zh-TW"/>
              </w:rPr>
              <w:t>2,3</w:t>
            </w:r>
          </w:p>
        </w:tc>
        <w:tc>
          <w:tcPr>
            <w:tcW w:w="850" w:type="dxa"/>
            <w:tcBorders>
              <w:left w:val="single" w:sz="4" w:space="0" w:color="auto"/>
              <w:bottom w:val="single" w:sz="4" w:space="0" w:color="auto"/>
              <w:right w:val="single" w:sz="4" w:space="0" w:color="auto"/>
            </w:tcBorders>
            <w:vAlign w:val="center"/>
          </w:tcPr>
          <w:p w14:paraId="78FC8954" w14:textId="77777777" w:rsidR="00D137D0" w:rsidRPr="007275DF" w:rsidRDefault="00D137D0" w:rsidP="004233B7">
            <w:pPr>
              <w:pStyle w:val="TAC"/>
              <w:rPr>
                <w:lang w:val="it-IT"/>
              </w:rPr>
            </w:pPr>
          </w:p>
        </w:tc>
        <w:tc>
          <w:tcPr>
            <w:tcW w:w="988" w:type="dxa"/>
            <w:tcBorders>
              <w:left w:val="single" w:sz="4" w:space="0" w:color="auto"/>
              <w:bottom w:val="single" w:sz="4" w:space="0" w:color="auto"/>
              <w:right w:val="single" w:sz="4" w:space="0" w:color="auto"/>
            </w:tcBorders>
            <w:vAlign w:val="center"/>
          </w:tcPr>
          <w:p w14:paraId="0B2D544E" w14:textId="77777777" w:rsidR="00D137D0" w:rsidRPr="007275DF" w:rsidRDefault="00D137D0" w:rsidP="004233B7">
            <w:pPr>
              <w:pStyle w:val="TAC"/>
              <w:rPr>
                <w:lang w:val="en-US" w:eastAsia="zh-TW"/>
              </w:rPr>
            </w:pPr>
            <w:r w:rsidRPr="007275DF">
              <w:rPr>
                <w:lang w:val="en-US" w:eastAsia="zh-TW"/>
              </w:rPr>
              <w:t>TDD</w:t>
            </w:r>
          </w:p>
        </w:tc>
        <w:tc>
          <w:tcPr>
            <w:tcW w:w="1138" w:type="dxa"/>
            <w:gridSpan w:val="2"/>
            <w:vMerge/>
            <w:tcBorders>
              <w:left w:val="single" w:sz="4" w:space="0" w:color="auto"/>
              <w:bottom w:val="single" w:sz="4" w:space="0" w:color="auto"/>
              <w:right w:val="single" w:sz="4" w:space="0" w:color="auto"/>
            </w:tcBorders>
            <w:vAlign w:val="center"/>
          </w:tcPr>
          <w:p w14:paraId="6507E051" w14:textId="77777777" w:rsidR="00D137D0" w:rsidRPr="007275DF" w:rsidRDefault="00D137D0" w:rsidP="004233B7">
            <w:pPr>
              <w:pStyle w:val="TAC"/>
              <w:rPr>
                <w:lang w:val="en-US" w:eastAsia="zh-TW"/>
              </w:rPr>
            </w:pPr>
          </w:p>
        </w:tc>
        <w:tc>
          <w:tcPr>
            <w:tcW w:w="1019" w:type="dxa"/>
            <w:tcBorders>
              <w:left w:val="single" w:sz="4" w:space="0" w:color="auto"/>
              <w:bottom w:val="single" w:sz="4" w:space="0" w:color="auto"/>
              <w:right w:val="single" w:sz="4" w:space="0" w:color="auto"/>
            </w:tcBorders>
            <w:vAlign w:val="center"/>
          </w:tcPr>
          <w:p w14:paraId="7A35752A" w14:textId="77777777" w:rsidR="00D137D0" w:rsidRPr="007275DF" w:rsidRDefault="00D137D0" w:rsidP="004233B7">
            <w:pPr>
              <w:pStyle w:val="TAC"/>
              <w:rPr>
                <w:lang w:val="en-US" w:eastAsia="zh-TW"/>
              </w:rPr>
            </w:pPr>
            <w:r w:rsidRPr="007275DF">
              <w:rPr>
                <w:lang w:val="en-US" w:eastAsia="zh-TW"/>
              </w:rPr>
              <w:t>TDD</w:t>
            </w:r>
          </w:p>
        </w:tc>
        <w:tc>
          <w:tcPr>
            <w:tcW w:w="1411" w:type="dxa"/>
            <w:vMerge/>
            <w:tcBorders>
              <w:left w:val="single" w:sz="4" w:space="0" w:color="auto"/>
              <w:bottom w:val="single" w:sz="4" w:space="0" w:color="auto"/>
              <w:right w:val="single" w:sz="4" w:space="0" w:color="auto"/>
            </w:tcBorders>
            <w:vAlign w:val="center"/>
          </w:tcPr>
          <w:p w14:paraId="6FDCC21E" w14:textId="77777777" w:rsidR="00D137D0" w:rsidRPr="007275DF" w:rsidRDefault="00D137D0" w:rsidP="004233B7">
            <w:pPr>
              <w:pStyle w:val="TAC"/>
              <w:rPr>
                <w:lang w:val="en-US" w:eastAsia="zh-TW"/>
              </w:rPr>
            </w:pPr>
          </w:p>
        </w:tc>
      </w:tr>
      <w:tr w:rsidR="00D137D0" w:rsidRPr="007275DF" w14:paraId="6025AAAC" w14:textId="77777777" w:rsidTr="002B4842">
        <w:trPr>
          <w:trHeight w:val="102"/>
          <w:jc w:val="center"/>
        </w:trPr>
        <w:tc>
          <w:tcPr>
            <w:tcW w:w="2711" w:type="dxa"/>
            <w:gridSpan w:val="2"/>
            <w:vMerge w:val="restart"/>
            <w:tcBorders>
              <w:left w:val="single" w:sz="4" w:space="0" w:color="auto"/>
              <w:right w:val="single" w:sz="4" w:space="0" w:color="auto"/>
            </w:tcBorders>
            <w:vAlign w:val="center"/>
          </w:tcPr>
          <w:p w14:paraId="153BFE8F" w14:textId="77777777" w:rsidR="00D137D0" w:rsidRPr="007275DF" w:rsidRDefault="00D137D0" w:rsidP="004233B7">
            <w:pPr>
              <w:pStyle w:val="TAL"/>
              <w:rPr>
                <w:lang w:val="it-IT"/>
              </w:rPr>
            </w:pPr>
            <w:r w:rsidRPr="007275DF">
              <w:rPr>
                <w:lang w:val="en-US"/>
              </w:rPr>
              <w:t>TDD configuration</w:t>
            </w:r>
          </w:p>
        </w:tc>
        <w:tc>
          <w:tcPr>
            <w:tcW w:w="667" w:type="dxa"/>
            <w:tcBorders>
              <w:top w:val="single" w:sz="4" w:space="0" w:color="auto"/>
              <w:left w:val="single" w:sz="4" w:space="0" w:color="auto"/>
              <w:bottom w:val="single" w:sz="4" w:space="0" w:color="auto"/>
              <w:right w:val="single" w:sz="4" w:space="0" w:color="auto"/>
            </w:tcBorders>
            <w:vAlign w:val="center"/>
          </w:tcPr>
          <w:p w14:paraId="39A177B0" w14:textId="77777777" w:rsidR="00D137D0" w:rsidRPr="007275DF" w:rsidRDefault="00D137D0" w:rsidP="004233B7">
            <w:pPr>
              <w:pStyle w:val="TAC"/>
              <w:rPr>
                <w:lang w:val="it-IT"/>
              </w:rPr>
            </w:pPr>
            <w:r w:rsidRPr="007275DF">
              <w:rPr>
                <w:lang w:val="en-US"/>
              </w:rPr>
              <w:t>1</w:t>
            </w:r>
          </w:p>
        </w:tc>
        <w:tc>
          <w:tcPr>
            <w:tcW w:w="850" w:type="dxa"/>
            <w:tcBorders>
              <w:left w:val="single" w:sz="4" w:space="0" w:color="auto"/>
              <w:bottom w:val="single" w:sz="4" w:space="0" w:color="auto"/>
              <w:right w:val="single" w:sz="4" w:space="0" w:color="auto"/>
            </w:tcBorders>
            <w:vAlign w:val="center"/>
          </w:tcPr>
          <w:p w14:paraId="02796D36" w14:textId="77777777" w:rsidR="00D137D0" w:rsidRPr="007275DF" w:rsidRDefault="00D137D0" w:rsidP="004233B7">
            <w:pPr>
              <w:pStyle w:val="TAC"/>
              <w:rPr>
                <w:sz w:val="16"/>
                <w:szCs w:val="16"/>
                <w:lang w:val="it-IT"/>
              </w:rPr>
            </w:pPr>
          </w:p>
        </w:tc>
        <w:tc>
          <w:tcPr>
            <w:tcW w:w="988" w:type="dxa"/>
            <w:tcBorders>
              <w:left w:val="single" w:sz="4" w:space="0" w:color="auto"/>
              <w:bottom w:val="single" w:sz="4" w:space="0" w:color="auto"/>
              <w:right w:val="single" w:sz="4" w:space="0" w:color="auto"/>
            </w:tcBorders>
          </w:tcPr>
          <w:p w14:paraId="075F7508" w14:textId="77777777" w:rsidR="00D137D0" w:rsidRPr="007275DF" w:rsidRDefault="00D137D0" w:rsidP="004233B7">
            <w:pPr>
              <w:pStyle w:val="TAC"/>
              <w:rPr>
                <w:sz w:val="16"/>
                <w:szCs w:val="16"/>
                <w:lang w:val="en-US"/>
              </w:rPr>
            </w:pPr>
            <w:r w:rsidRPr="007275DF">
              <w:rPr>
                <w:sz w:val="16"/>
                <w:szCs w:val="16"/>
              </w:rPr>
              <w:t>N/A</w:t>
            </w:r>
          </w:p>
        </w:tc>
        <w:tc>
          <w:tcPr>
            <w:tcW w:w="1138" w:type="dxa"/>
            <w:gridSpan w:val="2"/>
            <w:vMerge w:val="restart"/>
            <w:tcBorders>
              <w:left w:val="single" w:sz="4" w:space="0" w:color="auto"/>
              <w:right w:val="single" w:sz="4" w:space="0" w:color="auto"/>
            </w:tcBorders>
            <w:vAlign w:val="center"/>
          </w:tcPr>
          <w:p w14:paraId="7419612A" w14:textId="77777777" w:rsidR="00D137D0" w:rsidRPr="007275DF" w:rsidRDefault="00D137D0" w:rsidP="004233B7">
            <w:pPr>
              <w:pStyle w:val="TAC"/>
              <w:rPr>
                <w:sz w:val="16"/>
                <w:szCs w:val="16"/>
                <w:lang w:val="en-US"/>
              </w:rPr>
            </w:pPr>
            <w:r w:rsidRPr="007275DF">
              <w:rPr>
                <w:sz w:val="16"/>
                <w:szCs w:val="16"/>
                <w:lang w:val="en-US"/>
              </w:rPr>
              <w:t>TDDConf.1.1 CCA</w:t>
            </w:r>
          </w:p>
        </w:tc>
        <w:tc>
          <w:tcPr>
            <w:tcW w:w="1019" w:type="dxa"/>
            <w:tcBorders>
              <w:left w:val="single" w:sz="4" w:space="0" w:color="auto"/>
              <w:bottom w:val="single" w:sz="4" w:space="0" w:color="auto"/>
              <w:right w:val="single" w:sz="4" w:space="0" w:color="auto"/>
            </w:tcBorders>
          </w:tcPr>
          <w:p w14:paraId="0CB16E01" w14:textId="77777777" w:rsidR="00D137D0" w:rsidRPr="007275DF" w:rsidRDefault="00D137D0" w:rsidP="004233B7">
            <w:pPr>
              <w:pStyle w:val="TAC"/>
              <w:rPr>
                <w:sz w:val="16"/>
                <w:szCs w:val="16"/>
                <w:lang w:val="en-US"/>
              </w:rPr>
            </w:pPr>
            <w:r w:rsidRPr="007275DF">
              <w:rPr>
                <w:sz w:val="16"/>
                <w:szCs w:val="16"/>
              </w:rPr>
              <w:t>N/A</w:t>
            </w:r>
          </w:p>
        </w:tc>
        <w:tc>
          <w:tcPr>
            <w:tcW w:w="1411" w:type="dxa"/>
            <w:vMerge w:val="restart"/>
            <w:tcBorders>
              <w:left w:val="single" w:sz="4" w:space="0" w:color="auto"/>
              <w:right w:val="single" w:sz="4" w:space="0" w:color="auto"/>
            </w:tcBorders>
            <w:vAlign w:val="center"/>
          </w:tcPr>
          <w:p w14:paraId="0DD5DA55" w14:textId="77777777" w:rsidR="00D137D0" w:rsidRPr="007275DF" w:rsidRDefault="00D137D0" w:rsidP="004233B7">
            <w:pPr>
              <w:pStyle w:val="TAC"/>
              <w:rPr>
                <w:sz w:val="16"/>
                <w:szCs w:val="16"/>
                <w:lang w:val="en-US"/>
              </w:rPr>
            </w:pPr>
            <w:r w:rsidRPr="007275DF">
              <w:rPr>
                <w:sz w:val="16"/>
                <w:szCs w:val="16"/>
                <w:lang w:val="en-US"/>
              </w:rPr>
              <w:t>TDDConf.1.1 CCA</w:t>
            </w:r>
          </w:p>
        </w:tc>
      </w:tr>
      <w:tr w:rsidR="00D137D0" w:rsidRPr="007275DF" w14:paraId="2D9D4B37" w14:textId="77777777" w:rsidTr="002B4842">
        <w:trPr>
          <w:trHeight w:val="102"/>
          <w:jc w:val="center"/>
        </w:trPr>
        <w:tc>
          <w:tcPr>
            <w:tcW w:w="2711" w:type="dxa"/>
            <w:gridSpan w:val="2"/>
            <w:vMerge/>
            <w:tcBorders>
              <w:left w:val="single" w:sz="4" w:space="0" w:color="auto"/>
              <w:right w:val="single" w:sz="4" w:space="0" w:color="auto"/>
            </w:tcBorders>
            <w:vAlign w:val="center"/>
          </w:tcPr>
          <w:p w14:paraId="20116061" w14:textId="77777777" w:rsidR="00D137D0" w:rsidRPr="007275DF" w:rsidRDefault="00D137D0" w:rsidP="004233B7">
            <w:pPr>
              <w:pStyle w:val="TAL"/>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55AB1F30" w14:textId="77777777" w:rsidR="00D137D0" w:rsidRPr="007275DF" w:rsidRDefault="00D137D0" w:rsidP="004233B7">
            <w:pPr>
              <w:pStyle w:val="TAC"/>
              <w:rPr>
                <w:lang w:val="en-US" w:eastAsia="zh-TW"/>
              </w:rPr>
            </w:pPr>
            <w:r w:rsidRPr="007275DF">
              <w:rPr>
                <w:lang w:val="en-US" w:eastAsia="zh-TW"/>
              </w:rPr>
              <w:t>2</w:t>
            </w:r>
          </w:p>
        </w:tc>
        <w:tc>
          <w:tcPr>
            <w:tcW w:w="850" w:type="dxa"/>
            <w:tcBorders>
              <w:left w:val="single" w:sz="4" w:space="0" w:color="auto"/>
              <w:bottom w:val="single" w:sz="4" w:space="0" w:color="auto"/>
              <w:right w:val="single" w:sz="4" w:space="0" w:color="auto"/>
            </w:tcBorders>
            <w:vAlign w:val="center"/>
          </w:tcPr>
          <w:p w14:paraId="20D845E3" w14:textId="77777777" w:rsidR="00D137D0" w:rsidRPr="007275DF" w:rsidRDefault="00D137D0" w:rsidP="004233B7">
            <w:pPr>
              <w:pStyle w:val="TAC"/>
              <w:rPr>
                <w:sz w:val="16"/>
                <w:szCs w:val="16"/>
                <w:lang w:val="it-IT"/>
              </w:rPr>
            </w:pPr>
          </w:p>
        </w:tc>
        <w:tc>
          <w:tcPr>
            <w:tcW w:w="988" w:type="dxa"/>
            <w:tcBorders>
              <w:left w:val="single" w:sz="4" w:space="0" w:color="auto"/>
              <w:bottom w:val="single" w:sz="4" w:space="0" w:color="auto"/>
              <w:right w:val="single" w:sz="4" w:space="0" w:color="auto"/>
            </w:tcBorders>
          </w:tcPr>
          <w:p w14:paraId="23FDD9F4" w14:textId="77777777" w:rsidR="00D137D0" w:rsidRPr="007275DF" w:rsidRDefault="00D137D0" w:rsidP="004233B7">
            <w:pPr>
              <w:pStyle w:val="TAC"/>
              <w:rPr>
                <w:sz w:val="16"/>
                <w:szCs w:val="16"/>
                <w:lang w:val="en-US"/>
              </w:rPr>
            </w:pPr>
            <w:r w:rsidRPr="007275DF">
              <w:rPr>
                <w:sz w:val="16"/>
                <w:szCs w:val="16"/>
              </w:rPr>
              <w:t>TDDConf.1.1</w:t>
            </w:r>
          </w:p>
        </w:tc>
        <w:tc>
          <w:tcPr>
            <w:tcW w:w="1138" w:type="dxa"/>
            <w:gridSpan w:val="2"/>
            <w:vMerge/>
            <w:tcBorders>
              <w:left w:val="single" w:sz="4" w:space="0" w:color="auto"/>
              <w:right w:val="single" w:sz="4" w:space="0" w:color="auto"/>
            </w:tcBorders>
            <w:vAlign w:val="center"/>
          </w:tcPr>
          <w:p w14:paraId="5C9F19DD" w14:textId="77777777" w:rsidR="00D137D0" w:rsidRPr="007275DF" w:rsidRDefault="00D137D0" w:rsidP="004233B7">
            <w:pPr>
              <w:pStyle w:val="TAC"/>
              <w:rPr>
                <w:sz w:val="16"/>
                <w:szCs w:val="16"/>
                <w:lang w:val="en-US"/>
              </w:rPr>
            </w:pPr>
          </w:p>
        </w:tc>
        <w:tc>
          <w:tcPr>
            <w:tcW w:w="1019" w:type="dxa"/>
            <w:tcBorders>
              <w:left w:val="single" w:sz="4" w:space="0" w:color="auto"/>
              <w:bottom w:val="single" w:sz="4" w:space="0" w:color="auto"/>
              <w:right w:val="single" w:sz="4" w:space="0" w:color="auto"/>
            </w:tcBorders>
          </w:tcPr>
          <w:p w14:paraId="5EB02447" w14:textId="77777777" w:rsidR="00D137D0" w:rsidRPr="007275DF" w:rsidRDefault="00D137D0" w:rsidP="004233B7">
            <w:pPr>
              <w:pStyle w:val="TAC"/>
              <w:rPr>
                <w:sz w:val="16"/>
                <w:szCs w:val="16"/>
                <w:lang w:val="en-US"/>
              </w:rPr>
            </w:pPr>
            <w:r w:rsidRPr="007275DF">
              <w:rPr>
                <w:sz w:val="16"/>
                <w:szCs w:val="16"/>
              </w:rPr>
              <w:t>TDDConf.1.1</w:t>
            </w:r>
          </w:p>
        </w:tc>
        <w:tc>
          <w:tcPr>
            <w:tcW w:w="1411" w:type="dxa"/>
            <w:vMerge/>
            <w:tcBorders>
              <w:left w:val="single" w:sz="4" w:space="0" w:color="auto"/>
              <w:right w:val="single" w:sz="4" w:space="0" w:color="auto"/>
            </w:tcBorders>
            <w:vAlign w:val="center"/>
          </w:tcPr>
          <w:p w14:paraId="266C8E56" w14:textId="77777777" w:rsidR="00D137D0" w:rsidRPr="007275DF" w:rsidRDefault="00D137D0" w:rsidP="004233B7">
            <w:pPr>
              <w:pStyle w:val="TAC"/>
              <w:rPr>
                <w:lang w:val="en-US"/>
              </w:rPr>
            </w:pPr>
          </w:p>
        </w:tc>
      </w:tr>
      <w:tr w:rsidR="00D137D0" w:rsidRPr="007275DF" w14:paraId="51E9533A" w14:textId="77777777" w:rsidTr="002B4842">
        <w:trPr>
          <w:trHeight w:val="102"/>
          <w:jc w:val="center"/>
        </w:trPr>
        <w:tc>
          <w:tcPr>
            <w:tcW w:w="2711" w:type="dxa"/>
            <w:gridSpan w:val="2"/>
            <w:vMerge/>
            <w:tcBorders>
              <w:left w:val="single" w:sz="4" w:space="0" w:color="auto"/>
              <w:bottom w:val="single" w:sz="4" w:space="0" w:color="auto"/>
              <w:right w:val="single" w:sz="4" w:space="0" w:color="auto"/>
            </w:tcBorders>
            <w:vAlign w:val="center"/>
          </w:tcPr>
          <w:p w14:paraId="065B4BE2" w14:textId="77777777" w:rsidR="00D137D0" w:rsidRPr="007275DF" w:rsidRDefault="00D137D0" w:rsidP="004233B7">
            <w:pPr>
              <w:pStyle w:val="TAL"/>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777ADAD7" w14:textId="77777777" w:rsidR="00D137D0" w:rsidRPr="007275DF" w:rsidRDefault="00D137D0" w:rsidP="004233B7">
            <w:pPr>
              <w:pStyle w:val="TAC"/>
              <w:rPr>
                <w:lang w:val="en-US" w:eastAsia="zh-TW"/>
              </w:rPr>
            </w:pPr>
            <w:r w:rsidRPr="007275DF">
              <w:rPr>
                <w:lang w:val="en-US" w:eastAsia="zh-TW"/>
              </w:rPr>
              <w:t>3</w:t>
            </w:r>
          </w:p>
        </w:tc>
        <w:tc>
          <w:tcPr>
            <w:tcW w:w="850" w:type="dxa"/>
            <w:tcBorders>
              <w:left w:val="single" w:sz="4" w:space="0" w:color="auto"/>
              <w:bottom w:val="single" w:sz="4" w:space="0" w:color="auto"/>
              <w:right w:val="single" w:sz="4" w:space="0" w:color="auto"/>
            </w:tcBorders>
            <w:vAlign w:val="center"/>
          </w:tcPr>
          <w:p w14:paraId="3F2A5DB8" w14:textId="77777777" w:rsidR="00D137D0" w:rsidRPr="007275DF" w:rsidRDefault="00D137D0" w:rsidP="004233B7">
            <w:pPr>
              <w:pStyle w:val="TAC"/>
              <w:rPr>
                <w:sz w:val="16"/>
                <w:szCs w:val="16"/>
                <w:lang w:val="it-IT"/>
              </w:rPr>
            </w:pPr>
          </w:p>
        </w:tc>
        <w:tc>
          <w:tcPr>
            <w:tcW w:w="988" w:type="dxa"/>
            <w:tcBorders>
              <w:left w:val="single" w:sz="4" w:space="0" w:color="auto"/>
              <w:bottom w:val="single" w:sz="4" w:space="0" w:color="auto"/>
              <w:right w:val="single" w:sz="4" w:space="0" w:color="auto"/>
            </w:tcBorders>
          </w:tcPr>
          <w:p w14:paraId="575A402C" w14:textId="77777777" w:rsidR="00D137D0" w:rsidRPr="007275DF" w:rsidRDefault="00D137D0" w:rsidP="004233B7">
            <w:pPr>
              <w:pStyle w:val="TAC"/>
              <w:rPr>
                <w:sz w:val="16"/>
                <w:szCs w:val="16"/>
                <w:lang w:val="en-US"/>
              </w:rPr>
            </w:pPr>
            <w:r w:rsidRPr="007275DF">
              <w:rPr>
                <w:sz w:val="16"/>
                <w:szCs w:val="16"/>
              </w:rPr>
              <w:t>TDDConf.2.1</w:t>
            </w:r>
          </w:p>
        </w:tc>
        <w:tc>
          <w:tcPr>
            <w:tcW w:w="1138" w:type="dxa"/>
            <w:gridSpan w:val="2"/>
            <w:vMerge/>
            <w:tcBorders>
              <w:left w:val="single" w:sz="4" w:space="0" w:color="auto"/>
              <w:bottom w:val="single" w:sz="4" w:space="0" w:color="auto"/>
              <w:right w:val="single" w:sz="4" w:space="0" w:color="auto"/>
            </w:tcBorders>
            <w:vAlign w:val="center"/>
          </w:tcPr>
          <w:p w14:paraId="3C5CBA24" w14:textId="77777777" w:rsidR="00D137D0" w:rsidRPr="007275DF" w:rsidRDefault="00D137D0" w:rsidP="004233B7">
            <w:pPr>
              <w:pStyle w:val="TAC"/>
              <w:rPr>
                <w:sz w:val="16"/>
                <w:szCs w:val="16"/>
                <w:lang w:val="en-US"/>
              </w:rPr>
            </w:pPr>
          </w:p>
        </w:tc>
        <w:tc>
          <w:tcPr>
            <w:tcW w:w="1019" w:type="dxa"/>
            <w:tcBorders>
              <w:left w:val="single" w:sz="4" w:space="0" w:color="auto"/>
              <w:bottom w:val="single" w:sz="4" w:space="0" w:color="auto"/>
              <w:right w:val="single" w:sz="4" w:space="0" w:color="auto"/>
            </w:tcBorders>
          </w:tcPr>
          <w:p w14:paraId="4C5DCEF8" w14:textId="77777777" w:rsidR="00D137D0" w:rsidRPr="007275DF" w:rsidRDefault="00D137D0" w:rsidP="004233B7">
            <w:pPr>
              <w:pStyle w:val="TAC"/>
              <w:rPr>
                <w:sz w:val="16"/>
                <w:szCs w:val="16"/>
                <w:lang w:val="en-US"/>
              </w:rPr>
            </w:pPr>
            <w:r w:rsidRPr="007275DF">
              <w:rPr>
                <w:sz w:val="16"/>
                <w:szCs w:val="16"/>
              </w:rPr>
              <w:t>TDDConf.2.1</w:t>
            </w:r>
          </w:p>
        </w:tc>
        <w:tc>
          <w:tcPr>
            <w:tcW w:w="1411" w:type="dxa"/>
            <w:vMerge/>
            <w:tcBorders>
              <w:left w:val="single" w:sz="4" w:space="0" w:color="auto"/>
              <w:bottom w:val="single" w:sz="4" w:space="0" w:color="auto"/>
              <w:right w:val="single" w:sz="4" w:space="0" w:color="auto"/>
            </w:tcBorders>
            <w:vAlign w:val="center"/>
          </w:tcPr>
          <w:p w14:paraId="45D9DC68" w14:textId="77777777" w:rsidR="00D137D0" w:rsidRPr="007275DF" w:rsidRDefault="00D137D0" w:rsidP="004233B7">
            <w:pPr>
              <w:pStyle w:val="TAC"/>
              <w:rPr>
                <w:lang w:val="en-US"/>
              </w:rPr>
            </w:pPr>
          </w:p>
        </w:tc>
      </w:tr>
      <w:tr w:rsidR="00D137D0" w:rsidRPr="007275DF" w14:paraId="122A04B7" w14:textId="77777777" w:rsidTr="002B4842">
        <w:trPr>
          <w:jc w:val="center"/>
        </w:trPr>
        <w:tc>
          <w:tcPr>
            <w:tcW w:w="2711" w:type="dxa"/>
            <w:gridSpan w:val="2"/>
            <w:vMerge w:val="restart"/>
            <w:tcBorders>
              <w:left w:val="single" w:sz="4" w:space="0" w:color="auto"/>
              <w:right w:val="single" w:sz="4" w:space="0" w:color="auto"/>
            </w:tcBorders>
            <w:vAlign w:val="center"/>
          </w:tcPr>
          <w:p w14:paraId="7F2AC2EA" w14:textId="77777777" w:rsidR="00D137D0" w:rsidRPr="007275DF" w:rsidRDefault="00D137D0" w:rsidP="004233B7">
            <w:pPr>
              <w:pStyle w:val="TAL"/>
              <w:rPr>
                <w:lang w:val="en-US"/>
              </w:rPr>
            </w:pPr>
            <w:proofErr w:type="spellStart"/>
            <w:r w:rsidRPr="007275DF">
              <w:rPr>
                <w:lang w:val="en-US"/>
              </w:rPr>
              <w:t>BW</w:t>
            </w:r>
            <w:r w:rsidRPr="007275DF">
              <w:rPr>
                <w:vertAlign w:val="subscript"/>
                <w:lang w:val="en-US"/>
              </w:rPr>
              <w:t>channel</w:t>
            </w:r>
            <w:proofErr w:type="spellEnd"/>
          </w:p>
        </w:tc>
        <w:tc>
          <w:tcPr>
            <w:tcW w:w="667" w:type="dxa"/>
            <w:tcBorders>
              <w:top w:val="single" w:sz="4" w:space="0" w:color="auto"/>
              <w:left w:val="single" w:sz="4" w:space="0" w:color="auto"/>
              <w:bottom w:val="single" w:sz="4" w:space="0" w:color="auto"/>
              <w:right w:val="single" w:sz="4" w:space="0" w:color="auto"/>
            </w:tcBorders>
            <w:vAlign w:val="center"/>
          </w:tcPr>
          <w:p w14:paraId="26848BF6" w14:textId="77777777" w:rsidR="00D137D0" w:rsidRPr="007275DF" w:rsidRDefault="00D137D0" w:rsidP="004233B7">
            <w:pPr>
              <w:pStyle w:val="TAC"/>
              <w:rPr>
                <w:lang w:val="en-US" w:eastAsia="zh-TW"/>
              </w:rPr>
            </w:pPr>
            <w:r w:rsidRPr="007275DF">
              <w:rPr>
                <w:lang w:val="en-US"/>
              </w:rPr>
              <w:t>1</w:t>
            </w:r>
          </w:p>
        </w:tc>
        <w:tc>
          <w:tcPr>
            <w:tcW w:w="850" w:type="dxa"/>
            <w:vMerge w:val="restart"/>
            <w:tcBorders>
              <w:left w:val="single" w:sz="4" w:space="0" w:color="auto"/>
              <w:right w:val="single" w:sz="4" w:space="0" w:color="auto"/>
            </w:tcBorders>
            <w:vAlign w:val="center"/>
          </w:tcPr>
          <w:p w14:paraId="45FA2712" w14:textId="77777777" w:rsidR="00D137D0" w:rsidRPr="007275DF" w:rsidRDefault="00D137D0" w:rsidP="004233B7">
            <w:pPr>
              <w:pStyle w:val="TAC"/>
              <w:rPr>
                <w:lang w:val="en-US"/>
              </w:rPr>
            </w:pPr>
            <w:r w:rsidRPr="007275DF">
              <w:rPr>
                <w:lang w:val="en-US"/>
              </w:rPr>
              <w:t>MHz</w:t>
            </w:r>
          </w:p>
        </w:tc>
        <w:tc>
          <w:tcPr>
            <w:tcW w:w="988" w:type="dxa"/>
            <w:tcBorders>
              <w:top w:val="single" w:sz="4" w:space="0" w:color="auto"/>
              <w:left w:val="single" w:sz="4" w:space="0" w:color="auto"/>
              <w:bottom w:val="single" w:sz="4" w:space="0" w:color="auto"/>
              <w:right w:val="single" w:sz="4" w:space="0" w:color="auto"/>
            </w:tcBorders>
          </w:tcPr>
          <w:p w14:paraId="28B9BB0D" w14:textId="77777777" w:rsidR="00D137D0" w:rsidRPr="007275DF" w:rsidRDefault="00D137D0" w:rsidP="004233B7">
            <w:pPr>
              <w:pStyle w:val="TAC"/>
              <w:rPr>
                <w:sz w:val="16"/>
                <w:szCs w:val="16"/>
              </w:rPr>
            </w:pPr>
            <w:r w:rsidRPr="007275DF">
              <w:rPr>
                <w:sz w:val="16"/>
                <w:szCs w:val="16"/>
              </w:rPr>
              <w:t xml:space="preserve">10: </w:t>
            </w:r>
            <w:proofErr w:type="spellStart"/>
            <w:r w:rsidRPr="007275DF">
              <w:rPr>
                <w:sz w:val="16"/>
                <w:szCs w:val="16"/>
              </w:rPr>
              <w:t>N</w:t>
            </w:r>
            <w:r w:rsidRPr="007275DF">
              <w:rPr>
                <w:sz w:val="16"/>
                <w:szCs w:val="16"/>
                <w:vertAlign w:val="subscript"/>
              </w:rPr>
              <w:t>RB,c</w:t>
            </w:r>
            <w:proofErr w:type="spellEnd"/>
            <w:r w:rsidRPr="007275DF">
              <w:rPr>
                <w:sz w:val="16"/>
                <w:szCs w:val="16"/>
              </w:rPr>
              <w:t xml:space="preserve"> = 52</w:t>
            </w:r>
          </w:p>
        </w:tc>
        <w:tc>
          <w:tcPr>
            <w:tcW w:w="1138" w:type="dxa"/>
            <w:gridSpan w:val="2"/>
            <w:vMerge w:val="restart"/>
            <w:tcBorders>
              <w:top w:val="single" w:sz="4" w:space="0" w:color="auto"/>
              <w:left w:val="single" w:sz="4" w:space="0" w:color="auto"/>
              <w:right w:val="single" w:sz="4" w:space="0" w:color="auto"/>
            </w:tcBorders>
            <w:vAlign w:val="center"/>
          </w:tcPr>
          <w:p w14:paraId="7849AF92" w14:textId="77777777" w:rsidR="00D137D0" w:rsidRPr="007275DF" w:rsidRDefault="00D137D0" w:rsidP="004233B7">
            <w:pPr>
              <w:pStyle w:val="TAC"/>
              <w:rPr>
                <w:sz w:val="16"/>
                <w:szCs w:val="16"/>
              </w:rPr>
            </w:pPr>
            <w:r w:rsidRPr="007275DF">
              <w:rPr>
                <w:sz w:val="16"/>
                <w:szCs w:val="16"/>
              </w:rPr>
              <w:t xml:space="preserve">40: </w:t>
            </w:r>
            <w:r w:rsidRPr="007275DF">
              <w:rPr>
                <w:sz w:val="16"/>
                <w:szCs w:val="16"/>
                <w:lang w:val="de-DE"/>
              </w:rPr>
              <w:t>N</w:t>
            </w:r>
            <w:r w:rsidRPr="007275DF">
              <w:rPr>
                <w:sz w:val="16"/>
                <w:szCs w:val="16"/>
                <w:vertAlign w:val="subscript"/>
                <w:lang w:val="de-DE"/>
              </w:rPr>
              <w:t>RB,c</w:t>
            </w:r>
            <w:r w:rsidRPr="007275DF">
              <w:rPr>
                <w:sz w:val="16"/>
                <w:szCs w:val="16"/>
                <w:lang w:val="de-DE"/>
              </w:rPr>
              <w:t xml:space="preserve"> = 106</w:t>
            </w:r>
          </w:p>
        </w:tc>
        <w:tc>
          <w:tcPr>
            <w:tcW w:w="1019" w:type="dxa"/>
            <w:tcBorders>
              <w:top w:val="single" w:sz="4" w:space="0" w:color="auto"/>
              <w:left w:val="single" w:sz="4" w:space="0" w:color="auto"/>
              <w:bottom w:val="single" w:sz="4" w:space="0" w:color="auto"/>
              <w:right w:val="single" w:sz="4" w:space="0" w:color="auto"/>
            </w:tcBorders>
          </w:tcPr>
          <w:p w14:paraId="3DE169AD" w14:textId="77777777" w:rsidR="00D137D0" w:rsidRPr="007275DF" w:rsidRDefault="00D137D0" w:rsidP="004233B7">
            <w:pPr>
              <w:pStyle w:val="TAC"/>
              <w:rPr>
                <w:sz w:val="16"/>
                <w:szCs w:val="16"/>
              </w:rPr>
            </w:pPr>
            <w:r w:rsidRPr="007275DF">
              <w:rPr>
                <w:sz w:val="16"/>
                <w:szCs w:val="16"/>
              </w:rPr>
              <w:t xml:space="preserve">10: </w:t>
            </w:r>
            <w:proofErr w:type="spellStart"/>
            <w:r w:rsidRPr="007275DF">
              <w:rPr>
                <w:sz w:val="16"/>
                <w:szCs w:val="16"/>
              </w:rPr>
              <w:t>N</w:t>
            </w:r>
            <w:r w:rsidRPr="007275DF">
              <w:rPr>
                <w:sz w:val="16"/>
                <w:szCs w:val="16"/>
                <w:vertAlign w:val="subscript"/>
              </w:rPr>
              <w:t>RB,c</w:t>
            </w:r>
            <w:proofErr w:type="spellEnd"/>
            <w:r w:rsidRPr="007275DF">
              <w:rPr>
                <w:sz w:val="16"/>
                <w:szCs w:val="16"/>
              </w:rPr>
              <w:t xml:space="preserve"> = 52</w:t>
            </w:r>
          </w:p>
        </w:tc>
        <w:tc>
          <w:tcPr>
            <w:tcW w:w="1411" w:type="dxa"/>
            <w:vMerge w:val="restart"/>
            <w:tcBorders>
              <w:top w:val="single" w:sz="4" w:space="0" w:color="auto"/>
              <w:left w:val="single" w:sz="4" w:space="0" w:color="auto"/>
              <w:right w:val="single" w:sz="4" w:space="0" w:color="auto"/>
            </w:tcBorders>
            <w:vAlign w:val="center"/>
          </w:tcPr>
          <w:p w14:paraId="0B9FF295" w14:textId="77777777" w:rsidR="00D137D0" w:rsidRPr="007275DF" w:rsidRDefault="00D137D0" w:rsidP="004233B7">
            <w:pPr>
              <w:pStyle w:val="TAC"/>
              <w:rPr>
                <w:sz w:val="16"/>
                <w:szCs w:val="16"/>
              </w:rPr>
            </w:pPr>
            <w:r w:rsidRPr="007275DF">
              <w:rPr>
                <w:sz w:val="16"/>
                <w:szCs w:val="16"/>
              </w:rPr>
              <w:t xml:space="preserve">40: </w:t>
            </w:r>
            <w:r w:rsidRPr="007275DF">
              <w:rPr>
                <w:sz w:val="16"/>
                <w:szCs w:val="16"/>
                <w:lang w:val="de-DE"/>
              </w:rPr>
              <w:t>N</w:t>
            </w:r>
            <w:r w:rsidRPr="007275DF">
              <w:rPr>
                <w:sz w:val="16"/>
                <w:szCs w:val="16"/>
                <w:vertAlign w:val="subscript"/>
                <w:lang w:val="de-DE"/>
              </w:rPr>
              <w:t>RB,c</w:t>
            </w:r>
            <w:r w:rsidRPr="007275DF">
              <w:rPr>
                <w:sz w:val="16"/>
                <w:szCs w:val="16"/>
                <w:lang w:val="de-DE"/>
              </w:rPr>
              <w:t xml:space="preserve"> = 106</w:t>
            </w:r>
          </w:p>
        </w:tc>
      </w:tr>
      <w:tr w:rsidR="00D137D0" w:rsidRPr="007275DF" w14:paraId="34F8CF3E" w14:textId="77777777" w:rsidTr="002B4842">
        <w:trPr>
          <w:jc w:val="center"/>
        </w:trPr>
        <w:tc>
          <w:tcPr>
            <w:tcW w:w="2711" w:type="dxa"/>
            <w:gridSpan w:val="2"/>
            <w:vMerge/>
            <w:tcBorders>
              <w:left w:val="single" w:sz="4" w:space="0" w:color="auto"/>
              <w:right w:val="single" w:sz="4" w:space="0" w:color="auto"/>
            </w:tcBorders>
            <w:vAlign w:val="center"/>
          </w:tcPr>
          <w:p w14:paraId="71039800" w14:textId="77777777" w:rsidR="00D137D0" w:rsidRPr="007275DF" w:rsidRDefault="00D137D0" w:rsidP="004233B7">
            <w:pPr>
              <w:pStyle w:val="TAL"/>
              <w:rPr>
                <w:lang w:val="da-DK"/>
              </w:rPr>
            </w:pPr>
          </w:p>
        </w:tc>
        <w:tc>
          <w:tcPr>
            <w:tcW w:w="667" w:type="dxa"/>
            <w:tcBorders>
              <w:top w:val="single" w:sz="4" w:space="0" w:color="auto"/>
              <w:left w:val="single" w:sz="4" w:space="0" w:color="auto"/>
              <w:bottom w:val="single" w:sz="4" w:space="0" w:color="auto"/>
              <w:right w:val="single" w:sz="4" w:space="0" w:color="auto"/>
            </w:tcBorders>
            <w:vAlign w:val="center"/>
          </w:tcPr>
          <w:p w14:paraId="31EB28B1" w14:textId="77777777" w:rsidR="00D137D0" w:rsidRPr="007275DF" w:rsidRDefault="00D137D0" w:rsidP="004233B7">
            <w:pPr>
              <w:pStyle w:val="TAC"/>
              <w:rPr>
                <w:lang w:val="en-US"/>
              </w:rPr>
            </w:pPr>
            <w:r w:rsidRPr="007275DF">
              <w:rPr>
                <w:lang w:val="en-US" w:eastAsia="zh-TW"/>
              </w:rPr>
              <w:t>2</w:t>
            </w:r>
          </w:p>
        </w:tc>
        <w:tc>
          <w:tcPr>
            <w:tcW w:w="850" w:type="dxa"/>
            <w:vMerge/>
            <w:tcBorders>
              <w:left w:val="single" w:sz="4" w:space="0" w:color="auto"/>
              <w:right w:val="single" w:sz="4" w:space="0" w:color="auto"/>
            </w:tcBorders>
            <w:vAlign w:val="center"/>
          </w:tcPr>
          <w:p w14:paraId="2584EF56" w14:textId="77777777" w:rsidR="00D137D0" w:rsidRPr="007275DF" w:rsidRDefault="00D137D0" w:rsidP="004233B7">
            <w:pPr>
              <w:pStyle w:val="TAC"/>
              <w:rPr>
                <w:lang w:val="da-DK"/>
              </w:rPr>
            </w:pPr>
          </w:p>
        </w:tc>
        <w:tc>
          <w:tcPr>
            <w:tcW w:w="988" w:type="dxa"/>
            <w:tcBorders>
              <w:top w:val="single" w:sz="4" w:space="0" w:color="auto"/>
              <w:left w:val="single" w:sz="4" w:space="0" w:color="auto"/>
              <w:bottom w:val="single" w:sz="4" w:space="0" w:color="auto"/>
              <w:right w:val="single" w:sz="4" w:space="0" w:color="auto"/>
            </w:tcBorders>
          </w:tcPr>
          <w:p w14:paraId="77DE7255" w14:textId="77777777" w:rsidR="00D137D0" w:rsidRPr="007275DF" w:rsidRDefault="00D137D0" w:rsidP="004233B7">
            <w:pPr>
              <w:pStyle w:val="TAC"/>
              <w:rPr>
                <w:sz w:val="16"/>
                <w:szCs w:val="16"/>
                <w:lang w:val="en-US"/>
              </w:rPr>
            </w:pPr>
            <w:r w:rsidRPr="007275DF">
              <w:rPr>
                <w:sz w:val="16"/>
                <w:szCs w:val="16"/>
              </w:rPr>
              <w:t xml:space="preserve">10: </w:t>
            </w:r>
            <w:proofErr w:type="spellStart"/>
            <w:r w:rsidRPr="007275DF">
              <w:rPr>
                <w:sz w:val="16"/>
                <w:szCs w:val="16"/>
              </w:rPr>
              <w:t>N</w:t>
            </w:r>
            <w:r w:rsidRPr="007275DF">
              <w:rPr>
                <w:sz w:val="16"/>
                <w:szCs w:val="16"/>
                <w:vertAlign w:val="subscript"/>
              </w:rPr>
              <w:t>RB,c</w:t>
            </w:r>
            <w:proofErr w:type="spellEnd"/>
            <w:r w:rsidRPr="007275DF">
              <w:rPr>
                <w:sz w:val="16"/>
                <w:szCs w:val="16"/>
              </w:rPr>
              <w:t xml:space="preserve"> = 52</w:t>
            </w:r>
          </w:p>
        </w:tc>
        <w:tc>
          <w:tcPr>
            <w:tcW w:w="1138" w:type="dxa"/>
            <w:gridSpan w:val="2"/>
            <w:vMerge/>
            <w:tcBorders>
              <w:left w:val="single" w:sz="4" w:space="0" w:color="auto"/>
              <w:right w:val="single" w:sz="4" w:space="0" w:color="auto"/>
            </w:tcBorders>
            <w:vAlign w:val="center"/>
          </w:tcPr>
          <w:p w14:paraId="2BD51AA5" w14:textId="77777777" w:rsidR="00D137D0" w:rsidRPr="007275DF" w:rsidRDefault="00D137D0" w:rsidP="004233B7">
            <w:pPr>
              <w:pStyle w:val="TAC"/>
              <w:rPr>
                <w:sz w:val="16"/>
                <w:szCs w:val="16"/>
                <w:lang w:val="en-US"/>
              </w:rPr>
            </w:pPr>
          </w:p>
        </w:tc>
        <w:tc>
          <w:tcPr>
            <w:tcW w:w="1019" w:type="dxa"/>
            <w:tcBorders>
              <w:top w:val="single" w:sz="4" w:space="0" w:color="auto"/>
              <w:left w:val="single" w:sz="4" w:space="0" w:color="auto"/>
              <w:bottom w:val="single" w:sz="4" w:space="0" w:color="auto"/>
              <w:right w:val="single" w:sz="4" w:space="0" w:color="auto"/>
            </w:tcBorders>
          </w:tcPr>
          <w:p w14:paraId="296BF7D8" w14:textId="77777777" w:rsidR="00D137D0" w:rsidRPr="007275DF" w:rsidRDefault="00D137D0" w:rsidP="004233B7">
            <w:pPr>
              <w:pStyle w:val="TAC"/>
              <w:rPr>
                <w:sz w:val="16"/>
                <w:szCs w:val="16"/>
                <w:lang w:val="en-US"/>
              </w:rPr>
            </w:pPr>
            <w:r w:rsidRPr="007275DF">
              <w:rPr>
                <w:sz w:val="16"/>
                <w:szCs w:val="16"/>
              </w:rPr>
              <w:t xml:space="preserve">10: </w:t>
            </w:r>
            <w:proofErr w:type="spellStart"/>
            <w:r w:rsidRPr="007275DF">
              <w:rPr>
                <w:sz w:val="16"/>
                <w:szCs w:val="16"/>
              </w:rPr>
              <w:t>N</w:t>
            </w:r>
            <w:r w:rsidRPr="007275DF">
              <w:rPr>
                <w:sz w:val="16"/>
                <w:szCs w:val="16"/>
                <w:vertAlign w:val="subscript"/>
              </w:rPr>
              <w:t>RB,c</w:t>
            </w:r>
            <w:proofErr w:type="spellEnd"/>
            <w:r w:rsidRPr="007275DF">
              <w:rPr>
                <w:sz w:val="16"/>
                <w:szCs w:val="16"/>
              </w:rPr>
              <w:t xml:space="preserve"> = 52</w:t>
            </w:r>
          </w:p>
        </w:tc>
        <w:tc>
          <w:tcPr>
            <w:tcW w:w="1411" w:type="dxa"/>
            <w:vMerge/>
            <w:tcBorders>
              <w:left w:val="single" w:sz="4" w:space="0" w:color="auto"/>
              <w:right w:val="single" w:sz="4" w:space="0" w:color="auto"/>
            </w:tcBorders>
            <w:vAlign w:val="center"/>
          </w:tcPr>
          <w:p w14:paraId="2E0FF362" w14:textId="77777777" w:rsidR="00D137D0" w:rsidRPr="007275DF" w:rsidRDefault="00D137D0" w:rsidP="004233B7">
            <w:pPr>
              <w:pStyle w:val="TAC"/>
              <w:rPr>
                <w:sz w:val="16"/>
                <w:szCs w:val="16"/>
                <w:lang w:val="en-US"/>
              </w:rPr>
            </w:pPr>
          </w:p>
        </w:tc>
      </w:tr>
      <w:tr w:rsidR="00D137D0" w:rsidRPr="007275DF" w14:paraId="2B6F8A61" w14:textId="77777777" w:rsidTr="002B4842">
        <w:trPr>
          <w:jc w:val="center"/>
        </w:trPr>
        <w:tc>
          <w:tcPr>
            <w:tcW w:w="2711" w:type="dxa"/>
            <w:gridSpan w:val="2"/>
            <w:vMerge/>
            <w:tcBorders>
              <w:left w:val="single" w:sz="4" w:space="0" w:color="auto"/>
              <w:bottom w:val="single" w:sz="4" w:space="0" w:color="auto"/>
              <w:right w:val="single" w:sz="4" w:space="0" w:color="auto"/>
            </w:tcBorders>
            <w:vAlign w:val="center"/>
          </w:tcPr>
          <w:p w14:paraId="483352CB" w14:textId="77777777" w:rsidR="00D137D0" w:rsidRPr="007275DF" w:rsidRDefault="00D137D0" w:rsidP="004233B7">
            <w:pPr>
              <w:pStyle w:val="TAL"/>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73FC0458" w14:textId="77777777" w:rsidR="00D137D0" w:rsidRPr="007275DF" w:rsidRDefault="00D137D0" w:rsidP="004233B7">
            <w:pPr>
              <w:pStyle w:val="TAC"/>
              <w:rPr>
                <w:lang w:val="en-US" w:eastAsia="zh-TW"/>
              </w:rPr>
            </w:pPr>
            <w:r w:rsidRPr="007275DF">
              <w:rPr>
                <w:lang w:val="en-US" w:eastAsia="zh-TW"/>
              </w:rPr>
              <w:t>3</w:t>
            </w:r>
          </w:p>
        </w:tc>
        <w:tc>
          <w:tcPr>
            <w:tcW w:w="850" w:type="dxa"/>
            <w:vMerge/>
            <w:tcBorders>
              <w:left w:val="single" w:sz="4" w:space="0" w:color="auto"/>
              <w:bottom w:val="single" w:sz="4" w:space="0" w:color="auto"/>
              <w:right w:val="single" w:sz="4" w:space="0" w:color="auto"/>
            </w:tcBorders>
            <w:vAlign w:val="center"/>
          </w:tcPr>
          <w:p w14:paraId="263F9291" w14:textId="77777777" w:rsidR="00D137D0" w:rsidRPr="007275DF" w:rsidRDefault="00D137D0" w:rsidP="004233B7">
            <w:pPr>
              <w:pStyle w:val="TAC"/>
              <w:rPr>
                <w:lang w:val="en-US"/>
              </w:rPr>
            </w:pPr>
          </w:p>
        </w:tc>
        <w:tc>
          <w:tcPr>
            <w:tcW w:w="988" w:type="dxa"/>
            <w:tcBorders>
              <w:top w:val="single" w:sz="4" w:space="0" w:color="auto"/>
              <w:left w:val="single" w:sz="4" w:space="0" w:color="auto"/>
              <w:bottom w:val="single" w:sz="4" w:space="0" w:color="auto"/>
              <w:right w:val="single" w:sz="4" w:space="0" w:color="auto"/>
            </w:tcBorders>
          </w:tcPr>
          <w:p w14:paraId="6FE67C0C" w14:textId="77777777" w:rsidR="00D137D0" w:rsidRPr="007275DF" w:rsidRDefault="00D137D0" w:rsidP="004233B7">
            <w:pPr>
              <w:pStyle w:val="TAC"/>
              <w:rPr>
                <w:sz w:val="16"/>
                <w:szCs w:val="16"/>
              </w:rPr>
            </w:pPr>
            <w:r w:rsidRPr="007275DF">
              <w:rPr>
                <w:sz w:val="16"/>
                <w:szCs w:val="16"/>
              </w:rPr>
              <w:t xml:space="preserve">40: </w:t>
            </w:r>
            <w:proofErr w:type="spellStart"/>
            <w:r w:rsidRPr="007275DF">
              <w:rPr>
                <w:sz w:val="16"/>
                <w:szCs w:val="16"/>
              </w:rPr>
              <w:t>N</w:t>
            </w:r>
            <w:r w:rsidRPr="007275DF">
              <w:rPr>
                <w:sz w:val="16"/>
                <w:szCs w:val="16"/>
                <w:vertAlign w:val="subscript"/>
              </w:rPr>
              <w:t>RB,c</w:t>
            </w:r>
            <w:proofErr w:type="spellEnd"/>
            <w:r w:rsidRPr="007275DF">
              <w:rPr>
                <w:sz w:val="16"/>
                <w:szCs w:val="16"/>
              </w:rPr>
              <w:t xml:space="preserve"> = 106</w:t>
            </w:r>
          </w:p>
        </w:tc>
        <w:tc>
          <w:tcPr>
            <w:tcW w:w="1138" w:type="dxa"/>
            <w:gridSpan w:val="2"/>
            <w:vMerge/>
            <w:tcBorders>
              <w:left w:val="single" w:sz="4" w:space="0" w:color="auto"/>
              <w:bottom w:val="single" w:sz="4" w:space="0" w:color="auto"/>
              <w:right w:val="single" w:sz="4" w:space="0" w:color="auto"/>
            </w:tcBorders>
            <w:vAlign w:val="center"/>
          </w:tcPr>
          <w:p w14:paraId="7831BB1D" w14:textId="77777777" w:rsidR="00D137D0" w:rsidRPr="007275DF" w:rsidRDefault="00D137D0" w:rsidP="004233B7">
            <w:pPr>
              <w:pStyle w:val="TAC"/>
              <w:rPr>
                <w:sz w:val="16"/>
                <w:szCs w:val="16"/>
              </w:rPr>
            </w:pPr>
          </w:p>
        </w:tc>
        <w:tc>
          <w:tcPr>
            <w:tcW w:w="1019" w:type="dxa"/>
            <w:tcBorders>
              <w:top w:val="single" w:sz="4" w:space="0" w:color="auto"/>
              <w:left w:val="single" w:sz="4" w:space="0" w:color="auto"/>
              <w:bottom w:val="single" w:sz="4" w:space="0" w:color="auto"/>
              <w:right w:val="single" w:sz="4" w:space="0" w:color="auto"/>
            </w:tcBorders>
          </w:tcPr>
          <w:p w14:paraId="26E430F6" w14:textId="77777777" w:rsidR="00D137D0" w:rsidRPr="007275DF" w:rsidRDefault="00D137D0" w:rsidP="004233B7">
            <w:pPr>
              <w:pStyle w:val="TAC"/>
              <w:rPr>
                <w:sz w:val="16"/>
                <w:szCs w:val="16"/>
              </w:rPr>
            </w:pPr>
            <w:r w:rsidRPr="007275DF">
              <w:rPr>
                <w:sz w:val="16"/>
                <w:szCs w:val="16"/>
              </w:rPr>
              <w:t xml:space="preserve">40: </w:t>
            </w:r>
            <w:proofErr w:type="spellStart"/>
            <w:r w:rsidRPr="007275DF">
              <w:rPr>
                <w:sz w:val="16"/>
                <w:szCs w:val="16"/>
              </w:rPr>
              <w:t>N</w:t>
            </w:r>
            <w:r w:rsidRPr="007275DF">
              <w:rPr>
                <w:sz w:val="16"/>
                <w:szCs w:val="16"/>
                <w:vertAlign w:val="subscript"/>
              </w:rPr>
              <w:t>RB,c</w:t>
            </w:r>
            <w:proofErr w:type="spellEnd"/>
            <w:r w:rsidRPr="007275DF">
              <w:rPr>
                <w:sz w:val="16"/>
                <w:szCs w:val="16"/>
              </w:rPr>
              <w:t xml:space="preserve"> = 106</w:t>
            </w:r>
          </w:p>
        </w:tc>
        <w:tc>
          <w:tcPr>
            <w:tcW w:w="1411" w:type="dxa"/>
            <w:vMerge/>
            <w:tcBorders>
              <w:left w:val="single" w:sz="4" w:space="0" w:color="auto"/>
              <w:bottom w:val="single" w:sz="4" w:space="0" w:color="auto"/>
              <w:right w:val="single" w:sz="4" w:space="0" w:color="auto"/>
            </w:tcBorders>
            <w:vAlign w:val="center"/>
          </w:tcPr>
          <w:p w14:paraId="1B3716B9" w14:textId="77777777" w:rsidR="00D137D0" w:rsidRPr="007275DF" w:rsidRDefault="00D137D0" w:rsidP="004233B7">
            <w:pPr>
              <w:pStyle w:val="TAC"/>
              <w:rPr>
                <w:szCs w:val="18"/>
              </w:rPr>
            </w:pPr>
          </w:p>
        </w:tc>
      </w:tr>
      <w:tr w:rsidR="00D137D0" w:rsidRPr="007275DF" w14:paraId="2DA7C3FD" w14:textId="77777777" w:rsidTr="002B4842">
        <w:trPr>
          <w:jc w:val="center"/>
        </w:trPr>
        <w:tc>
          <w:tcPr>
            <w:tcW w:w="2711" w:type="dxa"/>
            <w:gridSpan w:val="2"/>
            <w:vMerge w:val="restart"/>
            <w:tcBorders>
              <w:left w:val="single" w:sz="4" w:space="0" w:color="auto"/>
              <w:right w:val="single" w:sz="4" w:space="0" w:color="auto"/>
            </w:tcBorders>
            <w:vAlign w:val="center"/>
          </w:tcPr>
          <w:p w14:paraId="711C768A" w14:textId="77777777" w:rsidR="00D137D0" w:rsidRPr="007275DF" w:rsidRDefault="00D137D0" w:rsidP="004233B7">
            <w:pPr>
              <w:pStyle w:val="TAL"/>
              <w:rPr>
                <w:lang w:val="en-US"/>
              </w:rPr>
            </w:pPr>
            <w:r w:rsidRPr="007275DF">
              <w:rPr>
                <w:lang w:val="en-US"/>
              </w:rPr>
              <w:t>PDSCH Reference measurement channel</w:t>
            </w:r>
          </w:p>
        </w:tc>
        <w:tc>
          <w:tcPr>
            <w:tcW w:w="667" w:type="dxa"/>
            <w:tcBorders>
              <w:top w:val="single" w:sz="4" w:space="0" w:color="auto"/>
              <w:left w:val="single" w:sz="4" w:space="0" w:color="auto"/>
              <w:bottom w:val="single" w:sz="4" w:space="0" w:color="auto"/>
              <w:right w:val="single" w:sz="4" w:space="0" w:color="auto"/>
            </w:tcBorders>
            <w:vAlign w:val="center"/>
          </w:tcPr>
          <w:p w14:paraId="6BFC7B06" w14:textId="77777777" w:rsidR="00D137D0" w:rsidRPr="007275DF" w:rsidRDefault="00D137D0" w:rsidP="004233B7">
            <w:pPr>
              <w:pStyle w:val="TAC"/>
              <w:rPr>
                <w:lang w:val="en-US" w:eastAsia="zh-TW"/>
              </w:rPr>
            </w:pPr>
            <w:r w:rsidRPr="007275DF">
              <w:rPr>
                <w:lang w:val="en-US"/>
              </w:rPr>
              <w:t>1</w:t>
            </w:r>
          </w:p>
        </w:tc>
        <w:tc>
          <w:tcPr>
            <w:tcW w:w="850" w:type="dxa"/>
            <w:tcBorders>
              <w:left w:val="single" w:sz="4" w:space="0" w:color="auto"/>
              <w:bottom w:val="single" w:sz="4" w:space="0" w:color="auto"/>
              <w:right w:val="single" w:sz="4" w:space="0" w:color="auto"/>
            </w:tcBorders>
            <w:vAlign w:val="center"/>
          </w:tcPr>
          <w:p w14:paraId="50088ECA" w14:textId="77777777" w:rsidR="00D137D0" w:rsidRPr="007275DF" w:rsidRDefault="00D137D0" w:rsidP="004233B7">
            <w:pPr>
              <w:pStyle w:val="TAC"/>
              <w:rPr>
                <w:lang w:val="en-US"/>
              </w:rPr>
            </w:pPr>
          </w:p>
        </w:tc>
        <w:tc>
          <w:tcPr>
            <w:tcW w:w="988" w:type="dxa"/>
            <w:tcBorders>
              <w:top w:val="single" w:sz="4" w:space="0" w:color="auto"/>
              <w:left w:val="single" w:sz="4" w:space="0" w:color="auto"/>
              <w:bottom w:val="single" w:sz="4" w:space="0" w:color="auto"/>
              <w:right w:val="single" w:sz="4" w:space="0" w:color="auto"/>
            </w:tcBorders>
          </w:tcPr>
          <w:p w14:paraId="735AADBA" w14:textId="77777777" w:rsidR="00D137D0" w:rsidRPr="007275DF" w:rsidRDefault="00D137D0" w:rsidP="004233B7">
            <w:pPr>
              <w:pStyle w:val="TAC"/>
              <w:rPr>
                <w:sz w:val="16"/>
                <w:szCs w:val="16"/>
              </w:rPr>
            </w:pPr>
            <w:r w:rsidRPr="007275DF">
              <w:rPr>
                <w:sz w:val="16"/>
                <w:szCs w:val="16"/>
              </w:rPr>
              <w:t>SR.1.1 FDD</w:t>
            </w:r>
          </w:p>
        </w:tc>
        <w:tc>
          <w:tcPr>
            <w:tcW w:w="1138" w:type="dxa"/>
            <w:gridSpan w:val="2"/>
            <w:vMerge w:val="restart"/>
            <w:tcBorders>
              <w:left w:val="single" w:sz="4" w:space="0" w:color="auto"/>
              <w:right w:val="single" w:sz="4" w:space="0" w:color="auto"/>
            </w:tcBorders>
            <w:vAlign w:val="center"/>
          </w:tcPr>
          <w:p w14:paraId="78C7AA4F" w14:textId="77777777" w:rsidR="00D137D0" w:rsidRPr="007275DF" w:rsidRDefault="00D137D0" w:rsidP="004233B7">
            <w:pPr>
              <w:pStyle w:val="TAC"/>
              <w:rPr>
                <w:sz w:val="16"/>
                <w:szCs w:val="16"/>
              </w:rPr>
            </w:pPr>
            <w:r w:rsidRPr="007275DF">
              <w:rPr>
                <w:sz w:val="16"/>
                <w:szCs w:val="16"/>
                <w:lang w:val="en-US"/>
              </w:rPr>
              <w:t>SR.1.1 CCA</w:t>
            </w:r>
          </w:p>
        </w:tc>
        <w:tc>
          <w:tcPr>
            <w:tcW w:w="1019" w:type="dxa"/>
            <w:tcBorders>
              <w:top w:val="single" w:sz="4" w:space="0" w:color="auto"/>
              <w:left w:val="single" w:sz="4" w:space="0" w:color="auto"/>
              <w:bottom w:val="single" w:sz="4" w:space="0" w:color="auto"/>
              <w:right w:val="single" w:sz="4" w:space="0" w:color="auto"/>
            </w:tcBorders>
          </w:tcPr>
          <w:p w14:paraId="1EDD8EB7" w14:textId="77777777" w:rsidR="00D137D0" w:rsidRPr="007275DF" w:rsidRDefault="00D137D0" w:rsidP="004233B7">
            <w:pPr>
              <w:pStyle w:val="TAC"/>
              <w:rPr>
                <w:sz w:val="16"/>
                <w:szCs w:val="16"/>
              </w:rPr>
            </w:pPr>
            <w:r w:rsidRPr="007275DF">
              <w:rPr>
                <w:sz w:val="16"/>
                <w:szCs w:val="16"/>
              </w:rPr>
              <w:t>SR.1.1 FDD</w:t>
            </w:r>
          </w:p>
        </w:tc>
        <w:tc>
          <w:tcPr>
            <w:tcW w:w="1411" w:type="dxa"/>
            <w:vMerge w:val="restart"/>
            <w:tcBorders>
              <w:left w:val="single" w:sz="4" w:space="0" w:color="auto"/>
              <w:right w:val="single" w:sz="4" w:space="0" w:color="auto"/>
            </w:tcBorders>
            <w:vAlign w:val="center"/>
          </w:tcPr>
          <w:p w14:paraId="34B8B941" w14:textId="77777777" w:rsidR="00D137D0" w:rsidRPr="007275DF" w:rsidRDefault="00D137D0" w:rsidP="004233B7">
            <w:pPr>
              <w:pStyle w:val="TAC"/>
              <w:rPr>
                <w:szCs w:val="18"/>
              </w:rPr>
            </w:pPr>
            <w:r w:rsidRPr="007275DF">
              <w:rPr>
                <w:sz w:val="16"/>
                <w:szCs w:val="16"/>
                <w:lang w:val="en-US"/>
              </w:rPr>
              <w:t>SR.1.1 CCA</w:t>
            </w:r>
          </w:p>
        </w:tc>
      </w:tr>
      <w:tr w:rsidR="00D137D0" w:rsidRPr="007275DF" w14:paraId="1866CA3A" w14:textId="77777777" w:rsidTr="002B4842">
        <w:trPr>
          <w:jc w:val="center"/>
        </w:trPr>
        <w:tc>
          <w:tcPr>
            <w:tcW w:w="2711" w:type="dxa"/>
            <w:gridSpan w:val="2"/>
            <w:vMerge/>
            <w:tcBorders>
              <w:left w:val="single" w:sz="4" w:space="0" w:color="auto"/>
              <w:right w:val="single" w:sz="4" w:space="0" w:color="auto"/>
            </w:tcBorders>
            <w:vAlign w:val="center"/>
          </w:tcPr>
          <w:p w14:paraId="18167E6E" w14:textId="77777777" w:rsidR="00D137D0" w:rsidRPr="007275DF" w:rsidRDefault="00D137D0" w:rsidP="004233B7">
            <w:pPr>
              <w:pStyle w:val="TAL"/>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31FCFA4F" w14:textId="77777777" w:rsidR="00D137D0" w:rsidRPr="007275DF" w:rsidRDefault="00D137D0" w:rsidP="004233B7">
            <w:pPr>
              <w:pStyle w:val="TAC"/>
              <w:rPr>
                <w:lang w:val="en-US" w:eastAsia="zh-TW"/>
              </w:rPr>
            </w:pPr>
            <w:r w:rsidRPr="007275DF">
              <w:rPr>
                <w:lang w:val="en-US" w:eastAsia="zh-TW"/>
              </w:rPr>
              <w:t>2</w:t>
            </w:r>
          </w:p>
        </w:tc>
        <w:tc>
          <w:tcPr>
            <w:tcW w:w="850" w:type="dxa"/>
            <w:tcBorders>
              <w:left w:val="single" w:sz="4" w:space="0" w:color="auto"/>
              <w:bottom w:val="single" w:sz="4" w:space="0" w:color="auto"/>
              <w:right w:val="single" w:sz="4" w:space="0" w:color="auto"/>
            </w:tcBorders>
            <w:vAlign w:val="center"/>
          </w:tcPr>
          <w:p w14:paraId="511B72F4" w14:textId="77777777" w:rsidR="00D137D0" w:rsidRPr="007275DF" w:rsidRDefault="00D137D0" w:rsidP="004233B7">
            <w:pPr>
              <w:pStyle w:val="TAC"/>
              <w:rPr>
                <w:lang w:val="en-US"/>
              </w:rPr>
            </w:pPr>
          </w:p>
        </w:tc>
        <w:tc>
          <w:tcPr>
            <w:tcW w:w="988" w:type="dxa"/>
            <w:tcBorders>
              <w:top w:val="single" w:sz="4" w:space="0" w:color="auto"/>
              <w:left w:val="single" w:sz="4" w:space="0" w:color="auto"/>
              <w:bottom w:val="single" w:sz="4" w:space="0" w:color="auto"/>
              <w:right w:val="single" w:sz="4" w:space="0" w:color="auto"/>
            </w:tcBorders>
          </w:tcPr>
          <w:p w14:paraId="2515D4B5" w14:textId="77777777" w:rsidR="00D137D0" w:rsidRPr="007275DF" w:rsidRDefault="00D137D0" w:rsidP="004233B7">
            <w:pPr>
              <w:pStyle w:val="TAC"/>
              <w:rPr>
                <w:sz w:val="16"/>
                <w:szCs w:val="16"/>
              </w:rPr>
            </w:pPr>
            <w:r w:rsidRPr="007275DF">
              <w:rPr>
                <w:sz w:val="16"/>
                <w:szCs w:val="16"/>
              </w:rPr>
              <w:t>SR.1.1 TDD</w:t>
            </w:r>
          </w:p>
        </w:tc>
        <w:tc>
          <w:tcPr>
            <w:tcW w:w="1138" w:type="dxa"/>
            <w:gridSpan w:val="2"/>
            <w:vMerge/>
            <w:tcBorders>
              <w:left w:val="single" w:sz="4" w:space="0" w:color="auto"/>
              <w:right w:val="single" w:sz="4" w:space="0" w:color="auto"/>
            </w:tcBorders>
            <w:vAlign w:val="center"/>
          </w:tcPr>
          <w:p w14:paraId="518DE3F7" w14:textId="77777777" w:rsidR="00D137D0" w:rsidRPr="007275DF" w:rsidRDefault="00D137D0" w:rsidP="004233B7">
            <w:pPr>
              <w:pStyle w:val="TAC"/>
              <w:rPr>
                <w:sz w:val="16"/>
                <w:szCs w:val="16"/>
              </w:rPr>
            </w:pPr>
          </w:p>
        </w:tc>
        <w:tc>
          <w:tcPr>
            <w:tcW w:w="1019" w:type="dxa"/>
            <w:tcBorders>
              <w:top w:val="single" w:sz="4" w:space="0" w:color="auto"/>
              <w:left w:val="single" w:sz="4" w:space="0" w:color="auto"/>
              <w:bottom w:val="single" w:sz="4" w:space="0" w:color="auto"/>
              <w:right w:val="single" w:sz="4" w:space="0" w:color="auto"/>
            </w:tcBorders>
          </w:tcPr>
          <w:p w14:paraId="4B6F6E1F" w14:textId="77777777" w:rsidR="00D137D0" w:rsidRPr="007275DF" w:rsidRDefault="00D137D0" w:rsidP="004233B7">
            <w:pPr>
              <w:pStyle w:val="TAC"/>
              <w:rPr>
                <w:sz w:val="16"/>
                <w:szCs w:val="16"/>
              </w:rPr>
            </w:pPr>
            <w:r w:rsidRPr="007275DF">
              <w:rPr>
                <w:sz w:val="16"/>
                <w:szCs w:val="16"/>
              </w:rPr>
              <w:t>SR.1.1 TDD</w:t>
            </w:r>
          </w:p>
        </w:tc>
        <w:tc>
          <w:tcPr>
            <w:tcW w:w="1411" w:type="dxa"/>
            <w:vMerge/>
            <w:tcBorders>
              <w:left w:val="single" w:sz="4" w:space="0" w:color="auto"/>
              <w:right w:val="single" w:sz="4" w:space="0" w:color="auto"/>
            </w:tcBorders>
            <w:vAlign w:val="center"/>
          </w:tcPr>
          <w:p w14:paraId="0CE06A9D" w14:textId="77777777" w:rsidR="00D137D0" w:rsidRPr="007275DF" w:rsidRDefault="00D137D0" w:rsidP="004233B7">
            <w:pPr>
              <w:pStyle w:val="TAC"/>
              <w:rPr>
                <w:szCs w:val="18"/>
              </w:rPr>
            </w:pPr>
          </w:p>
        </w:tc>
      </w:tr>
      <w:tr w:rsidR="00D137D0" w:rsidRPr="007275DF" w14:paraId="4D41C038" w14:textId="77777777" w:rsidTr="002B4842">
        <w:trPr>
          <w:jc w:val="center"/>
        </w:trPr>
        <w:tc>
          <w:tcPr>
            <w:tcW w:w="2711" w:type="dxa"/>
            <w:gridSpan w:val="2"/>
            <w:vMerge/>
            <w:tcBorders>
              <w:left w:val="single" w:sz="4" w:space="0" w:color="auto"/>
              <w:bottom w:val="single" w:sz="4" w:space="0" w:color="auto"/>
              <w:right w:val="single" w:sz="4" w:space="0" w:color="auto"/>
            </w:tcBorders>
            <w:vAlign w:val="center"/>
          </w:tcPr>
          <w:p w14:paraId="3A68C799" w14:textId="77777777" w:rsidR="00D137D0" w:rsidRPr="007275DF" w:rsidRDefault="00D137D0" w:rsidP="004233B7">
            <w:pPr>
              <w:pStyle w:val="TAL"/>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60BDF8B8" w14:textId="77777777" w:rsidR="00D137D0" w:rsidRPr="007275DF" w:rsidRDefault="00D137D0" w:rsidP="004233B7">
            <w:pPr>
              <w:pStyle w:val="TAC"/>
              <w:rPr>
                <w:lang w:val="en-US" w:eastAsia="zh-TW"/>
              </w:rPr>
            </w:pPr>
            <w:r w:rsidRPr="007275DF">
              <w:rPr>
                <w:lang w:val="en-US" w:eastAsia="zh-TW"/>
              </w:rPr>
              <w:t>3</w:t>
            </w:r>
          </w:p>
        </w:tc>
        <w:tc>
          <w:tcPr>
            <w:tcW w:w="850" w:type="dxa"/>
            <w:tcBorders>
              <w:left w:val="single" w:sz="4" w:space="0" w:color="auto"/>
              <w:bottom w:val="single" w:sz="4" w:space="0" w:color="auto"/>
              <w:right w:val="single" w:sz="4" w:space="0" w:color="auto"/>
            </w:tcBorders>
            <w:vAlign w:val="center"/>
          </w:tcPr>
          <w:p w14:paraId="72FB9743" w14:textId="77777777" w:rsidR="00D137D0" w:rsidRPr="007275DF" w:rsidRDefault="00D137D0" w:rsidP="004233B7">
            <w:pPr>
              <w:pStyle w:val="TAC"/>
              <w:rPr>
                <w:lang w:val="en-US"/>
              </w:rPr>
            </w:pPr>
          </w:p>
        </w:tc>
        <w:tc>
          <w:tcPr>
            <w:tcW w:w="988" w:type="dxa"/>
            <w:tcBorders>
              <w:top w:val="single" w:sz="4" w:space="0" w:color="auto"/>
              <w:left w:val="single" w:sz="4" w:space="0" w:color="auto"/>
              <w:bottom w:val="single" w:sz="4" w:space="0" w:color="auto"/>
              <w:right w:val="single" w:sz="4" w:space="0" w:color="auto"/>
            </w:tcBorders>
          </w:tcPr>
          <w:p w14:paraId="38E6DF2D" w14:textId="77777777" w:rsidR="00D137D0" w:rsidRPr="007275DF" w:rsidRDefault="00D137D0" w:rsidP="004233B7">
            <w:pPr>
              <w:pStyle w:val="TAC"/>
              <w:rPr>
                <w:sz w:val="16"/>
                <w:szCs w:val="16"/>
              </w:rPr>
            </w:pPr>
            <w:r w:rsidRPr="007275DF">
              <w:rPr>
                <w:sz w:val="16"/>
                <w:szCs w:val="16"/>
              </w:rPr>
              <w:t>SR.2.1 TDD</w:t>
            </w:r>
          </w:p>
        </w:tc>
        <w:tc>
          <w:tcPr>
            <w:tcW w:w="1138" w:type="dxa"/>
            <w:gridSpan w:val="2"/>
            <w:vMerge/>
            <w:tcBorders>
              <w:left w:val="single" w:sz="4" w:space="0" w:color="auto"/>
              <w:bottom w:val="single" w:sz="4" w:space="0" w:color="auto"/>
              <w:right w:val="single" w:sz="4" w:space="0" w:color="auto"/>
            </w:tcBorders>
            <w:vAlign w:val="center"/>
          </w:tcPr>
          <w:p w14:paraId="0C0C8250" w14:textId="77777777" w:rsidR="00D137D0" w:rsidRPr="007275DF" w:rsidRDefault="00D137D0" w:rsidP="004233B7">
            <w:pPr>
              <w:pStyle w:val="TAC"/>
              <w:rPr>
                <w:sz w:val="16"/>
                <w:szCs w:val="16"/>
              </w:rPr>
            </w:pPr>
          </w:p>
        </w:tc>
        <w:tc>
          <w:tcPr>
            <w:tcW w:w="1019" w:type="dxa"/>
            <w:tcBorders>
              <w:top w:val="single" w:sz="4" w:space="0" w:color="auto"/>
              <w:left w:val="single" w:sz="4" w:space="0" w:color="auto"/>
              <w:bottom w:val="single" w:sz="4" w:space="0" w:color="auto"/>
              <w:right w:val="single" w:sz="4" w:space="0" w:color="auto"/>
            </w:tcBorders>
          </w:tcPr>
          <w:p w14:paraId="56EFFD0B" w14:textId="77777777" w:rsidR="00D137D0" w:rsidRPr="007275DF" w:rsidRDefault="00D137D0" w:rsidP="004233B7">
            <w:pPr>
              <w:pStyle w:val="TAC"/>
              <w:rPr>
                <w:sz w:val="16"/>
                <w:szCs w:val="16"/>
              </w:rPr>
            </w:pPr>
            <w:r w:rsidRPr="007275DF">
              <w:rPr>
                <w:sz w:val="16"/>
                <w:szCs w:val="16"/>
              </w:rPr>
              <w:t>SR.2.1 TDD</w:t>
            </w:r>
          </w:p>
        </w:tc>
        <w:tc>
          <w:tcPr>
            <w:tcW w:w="1411" w:type="dxa"/>
            <w:vMerge/>
            <w:tcBorders>
              <w:left w:val="single" w:sz="4" w:space="0" w:color="auto"/>
              <w:bottom w:val="single" w:sz="4" w:space="0" w:color="auto"/>
              <w:right w:val="single" w:sz="4" w:space="0" w:color="auto"/>
            </w:tcBorders>
            <w:vAlign w:val="center"/>
          </w:tcPr>
          <w:p w14:paraId="4FCB81DC" w14:textId="77777777" w:rsidR="00D137D0" w:rsidRPr="007275DF" w:rsidRDefault="00D137D0" w:rsidP="004233B7">
            <w:pPr>
              <w:pStyle w:val="TAC"/>
              <w:rPr>
                <w:szCs w:val="18"/>
              </w:rPr>
            </w:pPr>
          </w:p>
        </w:tc>
      </w:tr>
      <w:tr w:rsidR="00D137D0" w:rsidRPr="007275DF" w14:paraId="0BF2E1C6" w14:textId="77777777" w:rsidTr="002B4842">
        <w:trPr>
          <w:jc w:val="center"/>
        </w:trPr>
        <w:tc>
          <w:tcPr>
            <w:tcW w:w="2711" w:type="dxa"/>
            <w:gridSpan w:val="2"/>
            <w:vMerge w:val="restart"/>
            <w:tcBorders>
              <w:left w:val="single" w:sz="4" w:space="0" w:color="auto"/>
              <w:right w:val="single" w:sz="4" w:space="0" w:color="auto"/>
            </w:tcBorders>
            <w:vAlign w:val="center"/>
          </w:tcPr>
          <w:p w14:paraId="6E780260" w14:textId="77777777" w:rsidR="00D137D0" w:rsidRPr="007275DF" w:rsidRDefault="00D137D0" w:rsidP="004233B7">
            <w:pPr>
              <w:pStyle w:val="TAL"/>
              <w:rPr>
                <w:lang w:val="da-DK"/>
              </w:rPr>
            </w:pPr>
            <w:r w:rsidRPr="007275DF">
              <w:rPr>
                <w:lang w:val="en-US"/>
              </w:rPr>
              <w:t>RMSI CORESET Reference Channel</w:t>
            </w:r>
          </w:p>
        </w:tc>
        <w:tc>
          <w:tcPr>
            <w:tcW w:w="667" w:type="dxa"/>
            <w:tcBorders>
              <w:top w:val="single" w:sz="4" w:space="0" w:color="auto"/>
              <w:left w:val="single" w:sz="4" w:space="0" w:color="auto"/>
              <w:bottom w:val="single" w:sz="4" w:space="0" w:color="auto"/>
              <w:right w:val="single" w:sz="4" w:space="0" w:color="auto"/>
            </w:tcBorders>
            <w:vAlign w:val="center"/>
          </w:tcPr>
          <w:p w14:paraId="0D001B82" w14:textId="77777777" w:rsidR="00D137D0" w:rsidRPr="007275DF" w:rsidRDefault="00D137D0" w:rsidP="004233B7">
            <w:pPr>
              <w:pStyle w:val="TAC"/>
              <w:rPr>
                <w:lang w:val="en-US"/>
              </w:rPr>
            </w:pPr>
            <w:r w:rsidRPr="007275DF">
              <w:rPr>
                <w:lang w:val="en-US"/>
              </w:rPr>
              <w:t>1</w:t>
            </w:r>
          </w:p>
        </w:tc>
        <w:tc>
          <w:tcPr>
            <w:tcW w:w="850" w:type="dxa"/>
            <w:tcBorders>
              <w:left w:val="single" w:sz="4" w:space="0" w:color="auto"/>
              <w:bottom w:val="single" w:sz="4" w:space="0" w:color="auto"/>
              <w:right w:val="single" w:sz="4" w:space="0" w:color="auto"/>
            </w:tcBorders>
            <w:vAlign w:val="center"/>
          </w:tcPr>
          <w:p w14:paraId="582BFCCD" w14:textId="77777777" w:rsidR="00D137D0" w:rsidRPr="007275DF" w:rsidRDefault="00D137D0" w:rsidP="004233B7">
            <w:pPr>
              <w:pStyle w:val="TAC"/>
              <w:rPr>
                <w:lang w:val="da-DK"/>
              </w:rPr>
            </w:pPr>
          </w:p>
        </w:tc>
        <w:tc>
          <w:tcPr>
            <w:tcW w:w="988" w:type="dxa"/>
            <w:tcBorders>
              <w:top w:val="single" w:sz="4" w:space="0" w:color="auto"/>
              <w:left w:val="single" w:sz="4" w:space="0" w:color="auto"/>
              <w:bottom w:val="single" w:sz="4" w:space="0" w:color="auto"/>
              <w:right w:val="single" w:sz="4" w:space="0" w:color="auto"/>
            </w:tcBorders>
          </w:tcPr>
          <w:p w14:paraId="2A8E359E" w14:textId="77777777" w:rsidR="00D137D0" w:rsidRPr="007275DF" w:rsidRDefault="00D137D0" w:rsidP="004233B7">
            <w:pPr>
              <w:pStyle w:val="TAC"/>
              <w:rPr>
                <w:sz w:val="16"/>
                <w:szCs w:val="16"/>
                <w:lang w:val="en-US"/>
              </w:rPr>
            </w:pPr>
            <w:r w:rsidRPr="007275DF">
              <w:rPr>
                <w:sz w:val="16"/>
                <w:szCs w:val="16"/>
              </w:rPr>
              <w:t>CR.1.1 FDD</w:t>
            </w:r>
          </w:p>
        </w:tc>
        <w:tc>
          <w:tcPr>
            <w:tcW w:w="1138" w:type="dxa"/>
            <w:gridSpan w:val="2"/>
            <w:vMerge w:val="restart"/>
            <w:tcBorders>
              <w:top w:val="single" w:sz="4" w:space="0" w:color="auto"/>
              <w:left w:val="single" w:sz="4" w:space="0" w:color="auto"/>
              <w:right w:val="single" w:sz="4" w:space="0" w:color="auto"/>
            </w:tcBorders>
            <w:vAlign w:val="center"/>
          </w:tcPr>
          <w:p w14:paraId="2CABAC84" w14:textId="77777777" w:rsidR="00D137D0" w:rsidRPr="007275DF" w:rsidRDefault="00D137D0" w:rsidP="004233B7">
            <w:pPr>
              <w:pStyle w:val="TAC"/>
              <w:rPr>
                <w:sz w:val="16"/>
                <w:szCs w:val="16"/>
                <w:lang w:val="en-US"/>
              </w:rPr>
            </w:pPr>
            <w:r w:rsidRPr="007275DF">
              <w:rPr>
                <w:sz w:val="16"/>
                <w:szCs w:val="16"/>
                <w:lang w:val="en-US"/>
              </w:rPr>
              <w:t>CR.1.1 CCA</w:t>
            </w:r>
          </w:p>
        </w:tc>
        <w:tc>
          <w:tcPr>
            <w:tcW w:w="1019" w:type="dxa"/>
            <w:tcBorders>
              <w:top w:val="single" w:sz="4" w:space="0" w:color="auto"/>
              <w:left w:val="single" w:sz="4" w:space="0" w:color="auto"/>
              <w:bottom w:val="single" w:sz="4" w:space="0" w:color="auto"/>
              <w:right w:val="single" w:sz="4" w:space="0" w:color="auto"/>
            </w:tcBorders>
          </w:tcPr>
          <w:p w14:paraId="51060DAF" w14:textId="77777777" w:rsidR="00D137D0" w:rsidRPr="007275DF" w:rsidRDefault="00D137D0" w:rsidP="004233B7">
            <w:pPr>
              <w:pStyle w:val="TAC"/>
              <w:rPr>
                <w:sz w:val="16"/>
                <w:szCs w:val="16"/>
                <w:lang w:val="en-US"/>
              </w:rPr>
            </w:pPr>
            <w:r w:rsidRPr="007275DF">
              <w:rPr>
                <w:sz w:val="16"/>
                <w:szCs w:val="16"/>
              </w:rPr>
              <w:t>CR.1.1 FDD</w:t>
            </w:r>
          </w:p>
        </w:tc>
        <w:tc>
          <w:tcPr>
            <w:tcW w:w="1411" w:type="dxa"/>
            <w:vMerge w:val="restart"/>
            <w:tcBorders>
              <w:top w:val="single" w:sz="4" w:space="0" w:color="auto"/>
              <w:left w:val="single" w:sz="4" w:space="0" w:color="auto"/>
              <w:right w:val="single" w:sz="4" w:space="0" w:color="auto"/>
            </w:tcBorders>
            <w:vAlign w:val="center"/>
          </w:tcPr>
          <w:p w14:paraId="7047C238" w14:textId="77777777" w:rsidR="00D137D0" w:rsidRPr="007275DF" w:rsidRDefault="00D137D0" w:rsidP="004233B7">
            <w:pPr>
              <w:pStyle w:val="TAC"/>
              <w:rPr>
                <w:sz w:val="16"/>
                <w:szCs w:val="16"/>
                <w:lang w:val="en-US"/>
              </w:rPr>
            </w:pPr>
            <w:r w:rsidRPr="007275DF">
              <w:rPr>
                <w:sz w:val="16"/>
                <w:szCs w:val="16"/>
                <w:lang w:val="en-US"/>
              </w:rPr>
              <w:t>CR.1.1 CCA</w:t>
            </w:r>
          </w:p>
        </w:tc>
      </w:tr>
      <w:tr w:rsidR="00D137D0" w:rsidRPr="007275DF" w14:paraId="5D07BD53" w14:textId="77777777" w:rsidTr="002B4842">
        <w:trPr>
          <w:jc w:val="center"/>
        </w:trPr>
        <w:tc>
          <w:tcPr>
            <w:tcW w:w="2711" w:type="dxa"/>
            <w:gridSpan w:val="2"/>
            <w:vMerge/>
            <w:tcBorders>
              <w:left w:val="single" w:sz="4" w:space="0" w:color="auto"/>
              <w:right w:val="single" w:sz="4" w:space="0" w:color="auto"/>
            </w:tcBorders>
            <w:vAlign w:val="center"/>
          </w:tcPr>
          <w:p w14:paraId="7FCC0D1E" w14:textId="77777777" w:rsidR="00D137D0" w:rsidRPr="007275DF" w:rsidRDefault="00D137D0" w:rsidP="004233B7">
            <w:pPr>
              <w:pStyle w:val="TAL"/>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52202DD6" w14:textId="77777777" w:rsidR="00D137D0" w:rsidRPr="007275DF" w:rsidRDefault="00D137D0" w:rsidP="004233B7">
            <w:pPr>
              <w:pStyle w:val="TAC"/>
              <w:rPr>
                <w:lang w:val="en-US"/>
              </w:rPr>
            </w:pPr>
            <w:r w:rsidRPr="007275DF">
              <w:rPr>
                <w:lang w:val="en-US" w:eastAsia="zh-TW"/>
              </w:rPr>
              <w:t>2</w:t>
            </w:r>
          </w:p>
        </w:tc>
        <w:tc>
          <w:tcPr>
            <w:tcW w:w="850" w:type="dxa"/>
            <w:tcBorders>
              <w:left w:val="single" w:sz="4" w:space="0" w:color="auto"/>
              <w:bottom w:val="single" w:sz="4" w:space="0" w:color="auto"/>
              <w:right w:val="single" w:sz="4" w:space="0" w:color="auto"/>
            </w:tcBorders>
            <w:vAlign w:val="center"/>
          </w:tcPr>
          <w:p w14:paraId="378B40FC" w14:textId="77777777" w:rsidR="00D137D0" w:rsidRPr="007275DF" w:rsidRDefault="00D137D0" w:rsidP="004233B7">
            <w:pPr>
              <w:pStyle w:val="TAC"/>
              <w:rPr>
                <w:lang w:val="da-DK"/>
              </w:rPr>
            </w:pPr>
          </w:p>
        </w:tc>
        <w:tc>
          <w:tcPr>
            <w:tcW w:w="988" w:type="dxa"/>
            <w:tcBorders>
              <w:top w:val="single" w:sz="4" w:space="0" w:color="auto"/>
              <w:left w:val="single" w:sz="4" w:space="0" w:color="auto"/>
              <w:bottom w:val="single" w:sz="4" w:space="0" w:color="auto"/>
              <w:right w:val="single" w:sz="4" w:space="0" w:color="auto"/>
            </w:tcBorders>
          </w:tcPr>
          <w:p w14:paraId="7448E001" w14:textId="77777777" w:rsidR="00D137D0" w:rsidRPr="007275DF" w:rsidRDefault="00D137D0" w:rsidP="004233B7">
            <w:pPr>
              <w:pStyle w:val="TAC"/>
              <w:rPr>
                <w:sz w:val="16"/>
                <w:szCs w:val="16"/>
                <w:lang w:val="en-US"/>
              </w:rPr>
            </w:pPr>
            <w:r w:rsidRPr="007275DF">
              <w:rPr>
                <w:sz w:val="16"/>
                <w:szCs w:val="16"/>
              </w:rPr>
              <w:t>CR.1.1 TDD</w:t>
            </w:r>
          </w:p>
        </w:tc>
        <w:tc>
          <w:tcPr>
            <w:tcW w:w="1138" w:type="dxa"/>
            <w:gridSpan w:val="2"/>
            <w:vMerge/>
            <w:tcBorders>
              <w:left w:val="single" w:sz="4" w:space="0" w:color="auto"/>
              <w:right w:val="single" w:sz="4" w:space="0" w:color="auto"/>
            </w:tcBorders>
            <w:vAlign w:val="center"/>
          </w:tcPr>
          <w:p w14:paraId="2AC68C1D" w14:textId="77777777" w:rsidR="00D137D0" w:rsidRPr="007275DF" w:rsidRDefault="00D137D0" w:rsidP="004233B7">
            <w:pPr>
              <w:pStyle w:val="TAC"/>
              <w:rPr>
                <w:sz w:val="16"/>
                <w:szCs w:val="16"/>
                <w:lang w:val="en-US"/>
              </w:rPr>
            </w:pPr>
          </w:p>
        </w:tc>
        <w:tc>
          <w:tcPr>
            <w:tcW w:w="1019" w:type="dxa"/>
            <w:tcBorders>
              <w:top w:val="single" w:sz="4" w:space="0" w:color="auto"/>
              <w:left w:val="single" w:sz="4" w:space="0" w:color="auto"/>
              <w:bottom w:val="single" w:sz="4" w:space="0" w:color="auto"/>
              <w:right w:val="single" w:sz="4" w:space="0" w:color="auto"/>
            </w:tcBorders>
          </w:tcPr>
          <w:p w14:paraId="1DF9F0DB" w14:textId="77777777" w:rsidR="00D137D0" w:rsidRPr="007275DF" w:rsidRDefault="00D137D0" w:rsidP="004233B7">
            <w:pPr>
              <w:pStyle w:val="TAC"/>
              <w:rPr>
                <w:sz w:val="16"/>
                <w:szCs w:val="16"/>
                <w:lang w:val="en-US"/>
              </w:rPr>
            </w:pPr>
            <w:r w:rsidRPr="007275DF">
              <w:rPr>
                <w:sz w:val="16"/>
                <w:szCs w:val="16"/>
              </w:rPr>
              <w:t>CR.1.1 TDD</w:t>
            </w:r>
          </w:p>
        </w:tc>
        <w:tc>
          <w:tcPr>
            <w:tcW w:w="1411" w:type="dxa"/>
            <w:vMerge/>
            <w:tcBorders>
              <w:left w:val="single" w:sz="4" w:space="0" w:color="auto"/>
              <w:right w:val="single" w:sz="4" w:space="0" w:color="auto"/>
            </w:tcBorders>
            <w:vAlign w:val="center"/>
          </w:tcPr>
          <w:p w14:paraId="1899BD81" w14:textId="77777777" w:rsidR="00D137D0" w:rsidRPr="007275DF" w:rsidRDefault="00D137D0" w:rsidP="004233B7">
            <w:pPr>
              <w:pStyle w:val="TAC"/>
              <w:rPr>
                <w:lang w:val="en-US"/>
              </w:rPr>
            </w:pPr>
          </w:p>
        </w:tc>
      </w:tr>
      <w:tr w:rsidR="00D137D0" w:rsidRPr="007275DF" w14:paraId="5B1DA3FE" w14:textId="77777777" w:rsidTr="002B4842">
        <w:trPr>
          <w:jc w:val="center"/>
        </w:trPr>
        <w:tc>
          <w:tcPr>
            <w:tcW w:w="2711" w:type="dxa"/>
            <w:gridSpan w:val="2"/>
            <w:vMerge/>
            <w:tcBorders>
              <w:left w:val="single" w:sz="4" w:space="0" w:color="auto"/>
              <w:bottom w:val="single" w:sz="4" w:space="0" w:color="auto"/>
              <w:right w:val="single" w:sz="4" w:space="0" w:color="auto"/>
            </w:tcBorders>
            <w:vAlign w:val="center"/>
          </w:tcPr>
          <w:p w14:paraId="0CF71397" w14:textId="77777777" w:rsidR="00D137D0" w:rsidRPr="007275DF" w:rsidRDefault="00D137D0" w:rsidP="004233B7">
            <w:pPr>
              <w:pStyle w:val="TAL"/>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7DB733AF" w14:textId="77777777" w:rsidR="00D137D0" w:rsidRPr="007275DF" w:rsidRDefault="00D137D0" w:rsidP="004233B7">
            <w:pPr>
              <w:pStyle w:val="TAC"/>
              <w:rPr>
                <w:lang w:val="en-US"/>
              </w:rPr>
            </w:pPr>
            <w:r w:rsidRPr="007275DF">
              <w:rPr>
                <w:lang w:val="en-US" w:eastAsia="zh-TW"/>
              </w:rPr>
              <w:t>3</w:t>
            </w:r>
          </w:p>
        </w:tc>
        <w:tc>
          <w:tcPr>
            <w:tcW w:w="850" w:type="dxa"/>
            <w:tcBorders>
              <w:left w:val="single" w:sz="4" w:space="0" w:color="auto"/>
              <w:bottom w:val="single" w:sz="4" w:space="0" w:color="auto"/>
              <w:right w:val="single" w:sz="4" w:space="0" w:color="auto"/>
            </w:tcBorders>
            <w:vAlign w:val="center"/>
          </w:tcPr>
          <w:p w14:paraId="7846CABD" w14:textId="77777777" w:rsidR="00D137D0" w:rsidRPr="007275DF" w:rsidRDefault="00D137D0" w:rsidP="004233B7">
            <w:pPr>
              <w:pStyle w:val="TAC"/>
              <w:rPr>
                <w:lang w:val="da-DK"/>
              </w:rPr>
            </w:pPr>
          </w:p>
        </w:tc>
        <w:tc>
          <w:tcPr>
            <w:tcW w:w="988" w:type="dxa"/>
            <w:tcBorders>
              <w:top w:val="single" w:sz="4" w:space="0" w:color="auto"/>
              <w:left w:val="single" w:sz="4" w:space="0" w:color="auto"/>
              <w:bottom w:val="single" w:sz="4" w:space="0" w:color="auto"/>
              <w:right w:val="single" w:sz="4" w:space="0" w:color="auto"/>
            </w:tcBorders>
          </w:tcPr>
          <w:p w14:paraId="4EDCB2C4" w14:textId="77777777" w:rsidR="00D137D0" w:rsidRPr="007275DF" w:rsidRDefault="00D137D0" w:rsidP="004233B7">
            <w:pPr>
              <w:pStyle w:val="TAC"/>
              <w:rPr>
                <w:sz w:val="16"/>
                <w:szCs w:val="16"/>
                <w:lang w:val="en-US"/>
              </w:rPr>
            </w:pPr>
            <w:r w:rsidRPr="007275DF">
              <w:rPr>
                <w:sz w:val="16"/>
                <w:szCs w:val="16"/>
              </w:rPr>
              <w:t>CR.2.1 TDD</w:t>
            </w:r>
          </w:p>
        </w:tc>
        <w:tc>
          <w:tcPr>
            <w:tcW w:w="1138" w:type="dxa"/>
            <w:gridSpan w:val="2"/>
            <w:vMerge/>
            <w:tcBorders>
              <w:left w:val="single" w:sz="4" w:space="0" w:color="auto"/>
              <w:bottom w:val="single" w:sz="4" w:space="0" w:color="auto"/>
              <w:right w:val="single" w:sz="4" w:space="0" w:color="auto"/>
            </w:tcBorders>
            <w:vAlign w:val="center"/>
          </w:tcPr>
          <w:p w14:paraId="03C2D7A8" w14:textId="77777777" w:rsidR="00D137D0" w:rsidRPr="007275DF" w:rsidRDefault="00D137D0" w:rsidP="004233B7">
            <w:pPr>
              <w:pStyle w:val="TAC"/>
              <w:rPr>
                <w:sz w:val="16"/>
                <w:szCs w:val="16"/>
                <w:lang w:val="en-US"/>
              </w:rPr>
            </w:pPr>
          </w:p>
        </w:tc>
        <w:tc>
          <w:tcPr>
            <w:tcW w:w="1019" w:type="dxa"/>
            <w:tcBorders>
              <w:top w:val="single" w:sz="4" w:space="0" w:color="auto"/>
              <w:left w:val="single" w:sz="4" w:space="0" w:color="auto"/>
              <w:bottom w:val="single" w:sz="4" w:space="0" w:color="auto"/>
              <w:right w:val="single" w:sz="4" w:space="0" w:color="auto"/>
            </w:tcBorders>
          </w:tcPr>
          <w:p w14:paraId="64D80253" w14:textId="77777777" w:rsidR="00D137D0" w:rsidRPr="007275DF" w:rsidRDefault="00D137D0" w:rsidP="004233B7">
            <w:pPr>
              <w:pStyle w:val="TAC"/>
              <w:rPr>
                <w:sz w:val="16"/>
                <w:szCs w:val="16"/>
                <w:lang w:val="en-US"/>
              </w:rPr>
            </w:pPr>
            <w:r w:rsidRPr="007275DF">
              <w:rPr>
                <w:sz w:val="16"/>
                <w:szCs w:val="16"/>
              </w:rPr>
              <w:t>CR.2.1 TDD</w:t>
            </w:r>
          </w:p>
        </w:tc>
        <w:tc>
          <w:tcPr>
            <w:tcW w:w="1411" w:type="dxa"/>
            <w:vMerge/>
            <w:tcBorders>
              <w:left w:val="single" w:sz="4" w:space="0" w:color="auto"/>
              <w:bottom w:val="single" w:sz="4" w:space="0" w:color="auto"/>
              <w:right w:val="single" w:sz="4" w:space="0" w:color="auto"/>
            </w:tcBorders>
            <w:vAlign w:val="center"/>
          </w:tcPr>
          <w:p w14:paraId="4DDE1021" w14:textId="77777777" w:rsidR="00D137D0" w:rsidRPr="007275DF" w:rsidRDefault="00D137D0" w:rsidP="004233B7">
            <w:pPr>
              <w:pStyle w:val="TAC"/>
              <w:rPr>
                <w:lang w:val="en-US"/>
              </w:rPr>
            </w:pPr>
          </w:p>
        </w:tc>
      </w:tr>
      <w:tr w:rsidR="00D137D0" w:rsidRPr="007275DF" w14:paraId="6F667CCA" w14:textId="77777777" w:rsidTr="002B4842">
        <w:trPr>
          <w:jc w:val="center"/>
        </w:trPr>
        <w:tc>
          <w:tcPr>
            <w:tcW w:w="2711" w:type="dxa"/>
            <w:gridSpan w:val="2"/>
            <w:vMerge w:val="restart"/>
            <w:tcBorders>
              <w:left w:val="single" w:sz="4" w:space="0" w:color="auto"/>
              <w:right w:val="single" w:sz="4" w:space="0" w:color="auto"/>
            </w:tcBorders>
            <w:vAlign w:val="center"/>
          </w:tcPr>
          <w:p w14:paraId="1B293798" w14:textId="77777777" w:rsidR="00D137D0" w:rsidRPr="007275DF" w:rsidRDefault="00D137D0" w:rsidP="004233B7">
            <w:pPr>
              <w:pStyle w:val="TAL"/>
              <w:rPr>
                <w:lang w:val="da-DK"/>
              </w:rPr>
            </w:pPr>
            <w:r w:rsidRPr="007275DF">
              <w:rPr>
                <w:lang w:val="en-US"/>
              </w:rPr>
              <w:t>Dedicated CORESET Reference Channel</w:t>
            </w:r>
          </w:p>
        </w:tc>
        <w:tc>
          <w:tcPr>
            <w:tcW w:w="667" w:type="dxa"/>
            <w:tcBorders>
              <w:top w:val="single" w:sz="4" w:space="0" w:color="auto"/>
              <w:left w:val="single" w:sz="4" w:space="0" w:color="auto"/>
              <w:bottom w:val="single" w:sz="4" w:space="0" w:color="auto"/>
              <w:right w:val="single" w:sz="4" w:space="0" w:color="auto"/>
            </w:tcBorders>
            <w:vAlign w:val="center"/>
          </w:tcPr>
          <w:p w14:paraId="17468069" w14:textId="77777777" w:rsidR="00D137D0" w:rsidRPr="007275DF" w:rsidRDefault="00D137D0" w:rsidP="004233B7">
            <w:pPr>
              <w:pStyle w:val="TAC"/>
              <w:rPr>
                <w:lang w:val="en-US"/>
              </w:rPr>
            </w:pPr>
            <w:r w:rsidRPr="007275DF">
              <w:rPr>
                <w:lang w:val="en-US"/>
              </w:rPr>
              <w:t>1</w:t>
            </w:r>
          </w:p>
        </w:tc>
        <w:tc>
          <w:tcPr>
            <w:tcW w:w="850" w:type="dxa"/>
            <w:tcBorders>
              <w:left w:val="single" w:sz="4" w:space="0" w:color="auto"/>
              <w:bottom w:val="single" w:sz="4" w:space="0" w:color="auto"/>
              <w:right w:val="single" w:sz="4" w:space="0" w:color="auto"/>
            </w:tcBorders>
            <w:vAlign w:val="center"/>
          </w:tcPr>
          <w:p w14:paraId="06B90CD9" w14:textId="77777777" w:rsidR="00D137D0" w:rsidRPr="007275DF" w:rsidRDefault="00D137D0" w:rsidP="004233B7">
            <w:pPr>
              <w:pStyle w:val="TAC"/>
              <w:rPr>
                <w:lang w:val="da-DK"/>
              </w:rPr>
            </w:pPr>
          </w:p>
        </w:tc>
        <w:tc>
          <w:tcPr>
            <w:tcW w:w="988" w:type="dxa"/>
            <w:tcBorders>
              <w:top w:val="single" w:sz="4" w:space="0" w:color="auto"/>
              <w:left w:val="single" w:sz="4" w:space="0" w:color="auto"/>
              <w:bottom w:val="single" w:sz="4" w:space="0" w:color="auto"/>
              <w:right w:val="single" w:sz="4" w:space="0" w:color="auto"/>
            </w:tcBorders>
          </w:tcPr>
          <w:p w14:paraId="042E8600" w14:textId="77777777" w:rsidR="00D137D0" w:rsidRPr="007275DF" w:rsidRDefault="00D137D0" w:rsidP="004233B7">
            <w:pPr>
              <w:pStyle w:val="TAC"/>
              <w:rPr>
                <w:sz w:val="16"/>
                <w:szCs w:val="16"/>
                <w:lang w:val="en-US"/>
              </w:rPr>
            </w:pPr>
            <w:r w:rsidRPr="007275DF">
              <w:rPr>
                <w:sz w:val="16"/>
                <w:szCs w:val="16"/>
              </w:rPr>
              <w:t>CCR.1.1 FDD</w:t>
            </w:r>
          </w:p>
        </w:tc>
        <w:tc>
          <w:tcPr>
            <w:tcW w:w="1138" w:type="dxa"/>
            <w:gridSpan w:val="2"/>
            <w:vMerge w:val="restart"/>
            <w:tcBorders>
              <w:top w:val="single" w:sz="4" w:space="0" w:color="auto"/>
              <w:left w:val="single" w:sz="4" w:space="0" w:color="auto"/>
              <w:right w:val="single" w:sz="4" w:space="0" w:color="auto"/>
            </w:tcBorders>
            <w:vAlign w:val="center"/>
          </w:tcPr>
          <w:p w14:paraId="07D76513" w14:textId="77777777" w:rsidR="00D137D0" w:rsidRPr="007275DF" w:rsidRDefault="00D137D0" w:rsidP="004233B7">
            <w:pPr>
              <w:pStyle w:val="TAC"/>
              <w:rPr>
                <w:sz w:val="16"/>
                <w:szCs w:val="16"/>
                <w:lang w:val="en-US" w:eastAsia="zh-TW"/>
              </w:rPr>
            </w:pPr>
            <w:r w:rsidRPr="007275DF">
              <w:rPr>
                <w:sz w:val="16"/>
                <w:szCs w:val="16"/>
              </w:rPr>
              <w:t>CCR.1.1 CCA</w:t>
            </w:r>
          </w:p>
        </w:tc>
        <w:tc>
          <w:tcPr>
            <w:tcW w:w="1019" w:type="dxa"/>
            <w:tcBorders>
              <w:top w:val="single" w:sz="4" w:space="0" w:color="auto"/>
              <w:left w:val="single" w:sz="4" w:space="0" w:color="auto"/>
              <w:bottom w:val="single" w:sz="4" w:space="0" w:color="auto"/>
              <w:right w:val="single" w:sz="4" w:space="0" w:color="auto"/>
            </w:tcBorders>
          </w:tcPr>
          <w:p w14:paraId="6D4D50C8" w14:textId="77777777" w:rsidR="00D137D0" w:rsidRPr="007275DF" w:rsidRDefault="00D137D0" w:rsidP="004233B7">
            <w:pPr>
              <w:pStyle w:val="TAC"/>
              <w:rPr>
                <w:sz w:val="16"/>
                <w:szCs w:val="16"/>
                <w:lang w:val="en-US"/>
              </w:rPr>
            </w:pPr>
            <w:r w:rsidRPr="007275DF">
              <w:rPr>
                <w:sz w:val="16"/>
                <w:szCs w:val="16"/>
              </w:rPr>
              <w:t>CCR.1.1 FDD</w:t>
            </w:r>
          </w:p>
        </w:tc>
        <w:tc>
          <w:tcPr>
            <w:tcW w:w="1411" w:type="dxa"/>
            <w:vMerge w:val="restart"/>
            <w:tcBorders>
              <w:top w:val="single" w:sz="4" w:space="0" w:color="auto"/>
              <w:left w:val="single" w:sz="4" w:space="0" w:color="auto"/>
              <w:right w:val="single" w:sz="4" w:space="0" w:color="auto"/>
            </w:tcBorders>
            <w:vAlign w:val="center"/>
          </w:tcPr>
          <w:p w14:paraId="4A21026A" w14:textId="77777777" w:rsidR="00D137D0" w:rsidRPr="007275DF" w:rsidRDefault="00D137D0" w:rsidP="004233B7">
            <w:pPr>
              <w:pStyle w:val="TAC"/>
              <w:rPr>
                <w:sz w:val="16"/>
                <w:szCs w:val="16"/>
                <w:lang w:val="en-US"/>
              </w:rPr>
            </w:pPr>
            <w:r w:rsidRPr="007275DF">
              <w:rPr>
                <w:sz w:val="16"/>
                <w:szCs w:val="16"/>
              </w:rPr>
              <w:t>CCR.1.1 CCA</w:t>
            </w:r>
          </w:p>
        </w:tc>
      </w:tr>
      <w:tr w:rsidR="00D137D0" w:rsidRPr="007275DF" w14:paraId="0C7C7D04" w14:textId="77777777" w:rsidTr="002B4842">
        <w:trPr>
          <w:jc w:val="center"/>
        </w:trPr>
        <w:tc>
          <w:tcPr>
            <w:tcW w:w="2711" w:type="dxa"/>
            <w:gridSpan w:val="2"/>
            <w:vMerge/>
            <w:tcBorders>
              <w:left w:val="single" w:sz="4" w:space="0" w:color="auto"/>
              <w:right w:val="single" w:sz="4" w:space="0" w:color="auto"/>
            </w:tcBorders>
            <w:vAlign w:val="center"/>
          </w:tcPr>
          <w:p w14:paraId="49CE3AE2" w14:textId="77777777" w:rsidR="00D137D0" w:rsidRPr="007275DF" w:rsidRDefault="00D137D0" w:rsidP="004233B7">
            <w:pPr>
              <w:pStyle w:val="TAL"/>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07B5C05B" w14:textId="77777777" w:rsidR="00D137D0" w:rsidRPr="007275DF" w:rsidRDefault="00D137D0" w:rsidP="004233B7">
            <w:pPr>
              <w:pStyle w:val="TAC"/>
              <w:rPr>
                <w:lang w:val="en-US"/>
              </w:rPr>
            </w:pPr>
            <w:r w:rsidRPr="007275DF">
              <w:rPr>
                <w:lang w:val="en-US" w:eastAsia="zh-TW"/>
              </w:rPr>
              <w:t>2</w:t>
            </w:r>
          </w:p>
        </w:tc>
        <w:tc>
          <w:tcPr>
            <w:tcW w:w="850" w:type="dxa"/>
            <w:tcBorders>
              <w:left w:val="single" w:sz="4" w:space="0" w:color="auto"/>
              <w:bottom w:val="single" w:sz="4" w:space="0" w:color="auto"/>
              <w:right w:val="single" w:sz="4" w:space="0" w:color="auto"/>
            </w:tcBorders>
            <w:vAlign w:val="center"/>
          </w:tcPr>
          <w:p w14:paraId="62A104C6" w14:textId="77777777" w:rsidR="00D137D0" w:rsidRPr="007275DF" w:rsidRDefault="00D137D0" w:rsidP="004233B7">
            <w:pPr>
              <w:pStyle w:val="TAC"/>
              <w:rPr>
                <w:lang w:val="da-DK"/>
              </w:rPr>
            </w:pPr>
          </w:p>
        </w:tc>
        <w:tc>
          <w:tcPr>
            <w:tcW w:w="988" w:type="dxa"/>
            <w:tcBorders>
              <w:top w:val="single" w:sz="4" w:space="0" w:color="auto"/>
              <w:left w:val="single" w:sz="4" w:space="0" w:color="auto"/>
              <w:bottom w:val="single" w:sz="4" w:space="0" w:color="auto"/>
              <w:right w:val="single" w:sz="4" w:space="0" w:color="auto"/>
            </w:tcBorders>
          </w:tcPr>
          <w:p w14:paraId="56411617" w14:textId="77777777" w:rsidR="00D137D0" w:rsidRPr="007275DF" w:rsidRDefault="00D137D0" w:rsidP="004233B7">
            <w:pPr>
              <w:pStyle w:val="TAC"/>
              <w:rPr>
                <w:sz w:val="16"/>
                <w:szCs w:val="16"/>
                <w:lang w:val="en-US"/>
              </w:rPr>
            </w:pPr>
            <w:r w:rsidRPr="007275DF">
              <w:rPr>
                <w:sz w:val="16"/>
                <w:szCs w:val="16"/>
              </w:rPr>
              <w:t>CCR.1.1 TDD</w:t>
            </w:r>
          </w:p>
        </w:tc>
        <w:tc>
          <w:tcPr>
            <w:tcW w:w="1138" w:type="dxa"/>
            <w:gridSpan w:val="2"/>
            <w:vMerge/>
            <w:tcBorders>
              <w:left w:val="single" w:sz="4" w:space="0" w:color="auto"/>
              <w:right w:val="single" w:sz="4" w:space="0" w:color="auto"/>
            </w:tcBorders>
            <w:vAlign w:val="center"/>
          </w:tcPr>
          <w:p w14:paraId="19F95B5B" w14:textId="77777777" w:rsidR="00D137D0" w:rsidRPr="007275DF" w:rsidRDefault="00D137D0" w:rsidP="004233B7">
            <w:pPr>
              <w:pStyle w:val="TAC"/>
              <w:rPr>
                <w:sz w:val="16"/>
                <w:szCs w:val="16"/>
                <w:lang w:val="en-US"/>
              </w:rPr>
            </w:pPr>
          </w:p>
        </w:tc>
        <w:tc>
          <w:tcPr>
            <w:tcW w:w="1019" w:type="dxa"/>
            <w:tcBorders>
              <w:top w:val="single" w:sz="4" w:space="0" w:color="auto"/>
              <w:left w:val="single" w:sz="4" w:space="0" w:color="auto"/>
              <w:bottom w:val="single" w:sz="4" w:space="0" w:color="auto"/>
              <w:right w:val="single" w:sz="4" w:space="0" w:color="auto"/>
            </w:tcBorders>
          </w:tcPr>
          <w:p w14:paraId="0E327439" w14:textId="77777777" w:rsidR="00D137D0" w:rsidRPr="007275DF" w:rsidRDefault="00D137D0" w:rsidP="004233B7">
            <w:pPr>
              <w:pStyle w:val="TAC"/>
              <w:rPr>
                <w:sz w:val="16"/>
                <w:szCs w:val="16"/>
                <w:lang w:val="en-US"/>
              </w:rPr>
            </w:pPr>
            <w:r w:rsidRPr="007275DF">
              <w:rPr>
                <w:sz w:val="16"/>
                <w:szCs w:val="16"/>
              </w:rPr>
              <w:t>CCR.1.1 TDD</w:t>
            </w:r>
          </w:p>
        </w:tc>
        <w:tc>
          <w:tcPr>
            <w:tcW w:w="1411" w:type="dxa"/>
            <w:vMerge/>
            <w:tcBorders>
              <w:left w:val="single" w:sz="4" w:space="0" w:color="auto"/>
              <w:right w:val="single" w:sz="4" w:space="0" w:color="auto"/>
            </w:tcBorders>
            <w:vAlign w:val="center"/>
          </w:tcPr>
          <w:p w14:paraId="40A17118" w14:textId="77777777" w:rsidR="00D137D0" w:rsidRPr="007275DF" w:rsidRDefault="00D137D0" w:rsidP="004233B7">
            <w:pPr>
              <w:pStyle w:val="TAC"/>
              <w:rPr>
                <w:sz w:val="16"/>
                <w:szCs w:val="16"/>
                <w:lang w:val="en-US"/>
              </w:rPr>
            </w:pPr>
          </w:p>
        </w:tc>
      </w:tr>
      <w:tr w:rsidR="00D137D0" w:rsidRPr="007275DF" w14:paraId="41582062" w14:textId="77777777" w:rsidTr="002B4842">
        <w:trPr>
          <w:jc w:val="center"/>
        </w:trPr>
        <w:tc>
          <w:tcPr>
            <w:tcW w:w="2711" w:type="dxa"/>
            <w:gridSpan w:val="2"/>
            <w:vMerge/>
            <w:tcBorders>
              <w:left w:val="single" w:sz="4" w:space="0" w:color="auto"/>
              <w:bottom w:val="single" w:sz="4" w:space="0" w:color="auto"/>
              <w:right w:val="single" w:sz="4" w:space="0" w:color="auto"/>
            </w:tcBorders>
            <w:vAlign w:val="center"/>
          </w:tcPr>
          <w:p w14:paraId="1ED4A705" w14:textId="77777777" w:rsidR="00D137D0" w:rsidRPr="007275DF" w:rsidRDefault="00D137D0" w:rsidP="004233B7">
            <w:pPr>
              <w:pStyle w:val="TAL"/>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5F1836DE" w14:textId="77777777" w:rsidR="00D137D0" w:rsidRPr="007275DF" w:rsidRDefault="00D137D0" w:rsidP="004233B7">
            <w:pPr>
              <w:pStyle w:val="TAC"/>
              <w:rPr>
                <w:lang w:val="en-US"/>
              </w:rPr>
            </w:pPr>
            <w:r w:rsidRPr="007275DF">
              <w:rPr>
                <w:lang w:val="en-US" w:eastAsia="zh-TW"/>
              </w:rPr>
              <w:t>3</w:t>
            </w:r>
          </w:p>
        </w:tc>
        <w:tc>
          <w:tcPr>
            <w:tcW w:w="850" w:type="dxa"/>
            <w:tcBorders>
              <w:left w:val="single" w:sz="4" w:space="0" w:color="auto"/>
              <w:bottom w:val="single" w:sz="4" w:space="0" w:color="auto"/>
              <w:right w:val="single" w:sz="4" w:space="0" w:color="auto"/>
            </w:tcBorders>
            <w:vAlign w:val="center"/>
          </w:tcPr>
          <w:p w14:paraId="3EFDCA80" w14:textId="77777777" w:rsidR="00D137D0" w:rsidRPr="007275DF" w:rsidRDefault="00D137D0" w:rsidP="004233B7">
            <w:pPr>
              <w:pStyle w:val="TAC"/>
              <w:rPr>
                <w:lang w:val="da-DK"/>
              </w:rPr>
            </w:pPr>
          </w:p>
        </w:tc>
        <w:tc>
          <w:tcPr>
            <w:tcW w:w="988" w:type="dxa"/>
            <w:tcBorders>
              <w:top w:val="single" w:sz="4" w:space="0" w:color="auto"/>
              <w:left w:val="single" w:sz="4" w:space="0" w:color="auto"/>
              <w:bottom w:val="single" w:sz="4" w:space="0" w:color="auto"/>
              <w:right w:val="single" w:sz="4" w:space="0" w:color="auto"/>
            </w:tcBorders>
          </w:tcPr>
          <w:p w14:paraId="294E60E6" w14:textId="77777777" w:rsidR="00D137D0" w:rsidRPr="007275DF" w:rsidRDefault="00D137D0" w:rsidP="004233B7">
            <w:pPr>
              <w:pStyle w:val="TAC"/>
              <w:rPr>
                <w:sz w:val="16"/>
                <w:szCs w:val="16"/>
                <w:lang w:val="en-US"/>
              </w:rPr>
            </w:pPr>
            <w:r w:rsidRPr="007275DF">
              <w:rPr>
                <w:sz w:val="16"/>
                <w:szCs w:val="16"/>
              </w:rPr>
              <w:t>CCR.2.1 TDD</w:t>
            </w:r>
          </w:p>
        </w:tc>
        <w:tc>
          <w:tcPr>
            <w:tcW w:w="1138" w:type="dxa"/>
            <w:gridSpan w:val="2"/>
            <w:vMerge/>
            <w:tcBorders>
              <w:left w:val="single" w:sz="4" w:space="0" w:color="auto"/>
              <w:bottom w:val="single" w:sz="4" w:space="0" w:color="auto"/>
              <w:right w:val="single" w:sz="4" w:space="0" w:color="auto"/>
            </w:tcBorders>
            <w:vAlign w:val="center"/>
          </w:tcPr>
          <w:p w14:paraId="3EE82D93" w14:textId="77777777" w:rsidR="00D137D0" w:rsidRPr="007275DF" w:rsidRDefault="00D137D0" w:rsidP="004233B7">
            <w:pPr>
              <w:pStyle w:val="TAC"/>
              <w:rPr>
                <w:sz w:val="16"/>
                <w:szCs w:val="16"/>
                <w:lang w:val="en-US"/>
              </w:rPr>
            </w:pPr>
          </w:p>
        </w:tc>
        <w:tc>
          <w:tcPr>
            <w:tcW w:w="1019" w:type="dxa"/>
            <w:tcBorders>
              <w:top w:val="single" w:sz="4" w:space="0" w:color="auto"/>
              <w:left w:val="single" w:sz="4" w:space="0" w:color="auto"/>
              <w:bottom w:val="single" w:sz="4" w:space="0" w:color="auto"/>
              <w:right w:val="single" w:sz="4" w:space="0" w:color="auto"/>
            </w:tcBorders>
          </w:tcPr>
          <w:p w14:paraId="6C2927F5" w14:textId="77777777" w:rsidR="00D137D0" w:rsidRPr="007275DF" w:rsidRDefault="00D137D0" w:rsidP="004233B7">
            <w:pPr>
              <w:pStyle w:val="TAC"/>
              <w:rPr>
                <w:sz w:val="16"/>
                <w:szCs w:val="16"/>
                <w:lang w:val="en-US"/>
              </w:rPr>
            </w:pPr>
            <w:r w:rsidRPr="007275DF">
              <w:rPr>
                <w:sz w:val="16"/>
                <w:szCs w:val="16"/>
              </w:rPr>
              <w:t>CCR.2.1 TDD</w:t>
            </w:r>
          </w:p>
        </w:tc>
        <w:tc>
          <w:tcPr>
            <w:tcW w:w="1411" w:type="dxa"/>
            <w:vMerge/>
            <w:tcBorders>
              <w:left w:val="single" w:sz="4" w:space="0" w:color="auto"/>
              <w:bottom w:val="single" w:sz="4" w:space="0" w:color="auto"/>
              <w:right w:val="single" w:sz="4" w:space="0" w:color="auto"/>
            </w:tcBorders>
            <w:vAlign w:val="center"/>
          </w:tcPr>
          <w:p w14:paraId="01EECDC1" w14:textId="77777777" w:rsidR="00D137D0" w:rsidRPr="007275DF" w:rsidRDefault="00D137D0" w:rsidP="004233B7">
            <w:pPr>
              <w:pStyle w:val="TAC"/>
              <w:rPr>
                <w:sz w:val="16"/>
                <w:szCs w:val="16"/>
                <w:lang w:val="en-US"/>
              </w:rPr>
            </w:pPr>
          </w:p>
        </w:tc>
      </w:tr>
      <w:tr w:rsidR="00D137D0" w:rsidRPr="007275DF" w14:paraId="30506DC8" w14:textId="77777777" w:rsidTr="002B4842">
        <w:trPr>
          <w:jc w:val="center"/>
        </w:trPr>
        <w:tc>
          <w:tcPr>
            <w:tcW w:w="2711" w:type="dxa"/>
            <w:gridSpan w:val="2"/>
            <w:vMerge w:val="restart"/>
            <w:tcBorders>
              <w:left w:val="single" w:sz="4" w:space="0" w:color="auto"/>
              <w:right w:val="single" w:sz="4" w:space="0" w:color="auto"/>
            </w:tcBorders>
            <w:vAlign w:val="center"/>
          </w:tcPr>
          <w:p w14:paraId="6CDF1D14" w14:textId="77777777" w:rsidR="00D137D0" w:rsidRPr="007275DF" w:rsidRDefault="00D137D0" w:rsidP="004233B7">
            <w:pPr>
              <w:pStyle w:val="TAL"/>
              <w:rPr>
                <w:lang w:val="da-DK"/>
              </w:rPr>
            </w:pPr>
            <w:r w:rsidRPr="007275DF">
              <w:rPr>
                <w:lang w:val="en-US"/>
              </w:rPr>
              <w:t xml:space="preserve">SSB configuration for </w:t>
            </w:r>
            <w:r w:rsidRPr="007275DF">
              <w:rPr>
                <w:rFonts w:cs="Arial"/>
              </w:rPr>
              <w:t>Semi-static channel access</w:t>
            </w:r>
          </w:p>
        </w:tc>
        <w:tc>
          <w:tcPr>
            <w:tcW w:w="667" w:type="dxa"/>
            <w:tcBorders>
              <w:top w:val="single" w:sz="4" w:space="0" w:color="auto"/>
              <w:left w:val="single" w:sz="4" w:space="0" w:color="auto"/>
              <w:bottom w:val="single" w:sz="4" w:space="0" w:color="auto"/>
              <w:right w:val="single" w:sz="4" w:space="0" w:color="auto"/>
            </w:tcBorders>
            <w:vAlign w:val="center"/>
          </w:tcPr>
          <w:p w14:paraId="466B7210" w14:textId="77777777" w:rsidR="00D137D0" w:rsidRPr="007275DF" w:rsidRDefault="00D137D0" w:rsidP="004233B7">
            <w:pPr>
              <w:pStyle w:val="TAC"/>
              <w:rPr>
                <w:lang w:val="en-US"/>
              </w:rPr>
            </w:pPr>
            <w:r w:rsidRPr="007275DF">
              <w:rPr>
                <w:lang w:val="en-US"/>
              </w:rPr>
              <w:t>1</w:t>
            </w:r>
          </w:p>
        </w:tc>
        <w:tc>
          <w:tcPr>
            <w:tcW w:w="850" w:type="dxa"/>
            <w:tcBorders>
              <w:left w:val="single" w:sz="4" w:space="0" w:color="auto"/>
              <w:bottom w:val="single" w:sz="4" w:space="0" w:color="auto"/>
              <w:right w:val="single" w:sz="4" w:space="0" w:color="auto"/>
            </w:tcBorders>
            <w:vAlign w:val="center"/>
          </w:tcPr>
          <w:p w14:paraId="2303BBF0" w14:textId="77777777" w:rsidR="00D137D0" w:rsidRPr="007275DF" w:rsidRDefault="00D137D0" w:rsidP="004233B7">
            <w:pPr>
              <w:pStyle w:val="TAC"/>
              <w:rPr>
                <w:lang w:val="da-DK"/>
              </w:rPr>
            </w:pPr>
          </w:p>
        </w:tc>
        <w:tc>
          <w:tcPr>
            <w:tcW w:w="988" w:type="dxa"/>
            <w:tcBorders>
              <w:top w:val="single" w:sz="4" w:space="0" w:color="auto"/>
              <w:left w:val="single" w:sz="4" w:space="0" w:color="auto"/>
              <w:bottom w:val="single" w:sz="4" w:space="0" w:color="auto"/>
              <w:right w:val="single" w:sz="4" w:space="0" w:color="auto"/>
            </w:tcBorders>
          </w:tcPr>
          <w:p w14:paraId="614D9DC8" w14:textId="77777777" w:rsidR="00D137D0" w:rsidRPr="007275DF" w:rsidRDefault="00D137D0" w:rsidP="004233B7">
            <w:pPr>
              <w:pStyle w:val="TAC"/>
              <w:rPr>
                <w:sz w:val="16"/>
                <w:szCs w:val="16"/>
                <w:lang w:val="en-US"/>
              </w:rPr>
            </w:pPr>
            <w:r w:rsidRPr="007275DF">
              <w:rPr>
                <w:sz w:val="16"/>
                <w:szCs w:val="16"/>
              </w:rPr>
              <w:t>SSB.3 FR1</w:t>
            </w:r>
          </w:p>
        </w:tc>
        <w:tc>
          <w:tcPr>
            <w:tcW w:w="1138" w:type="dxa"/>
            <w:gridSpan w:val="2"/>
            <w:vMerge w:val="restart"/>
            <w:tcBorders>
              <w:top w:val="single" w:sz="4" w:space="0" w:color="auto"/>
              <w:left w:val="single" w:sz="4" w:space="0" w:color="auto"/>
              <w:right w:val="single" w:sz="4" w:space="0" w:color="auto"/>
            </w:tcBorders>
            <w:vAlign w:val="center"/>
          </w:tcPr>
          <w:p w14:paraId="79AAF950" w14:textId="77777777" w:rsidR="00D137D0" w:rsidRPr="007275DF" w:rsidRDefault="00D137D0" w:rsidP="004233B7">
            <w:pPr>
              <w:pStyle w:val="TAC"/>
              <w:rPr>
                <w:sz w:val="16"/>
                <w:szCs w:val="16"/>
                <w:lang w:val="en-US" w:eastAsia="zh-TW"/>
              </w:rPr>
            </w:pPr>
            <w:r w:rsidRPr="007275DF">
              <w:rPr>
                <w:sz w:val="16"/>
                <w:szCs w:val="16"/>
                <w:lang w:val="en-US"/>
              </w:rPr>
              <w:t>SSB.3 CCA</w:t>
            </w:r>
          </w:p>
        </w:tc>
        <w:tc>
          <w:tcPr>
            <w:tcW w:w="1019" w:type="dxa"/>
            <w:tcBorders>
              <w:top w:val="single" w:sz="4" w:space="0" w:color="auto"/>
              <w:left w:val="single" w:sz="4" w:space="0" w:color="auto"/>
              <w:bottom w:val="single" w:sz="4" w:space="0" w:color="auto"/>
              <w:right w:val="single" w:sz="4" w:space="0" w:color="auto"/>
            </w:tcBorders>
          </w:tcPr>
          <w:p w14:paraId="2F2B7557" w14:textId="77777777" w:rsidR="00D137D0" w:rsidRPr="007275DF" w:rsidRDefault="00D137D0" w:rsidP="004233B7">
            <w:pPr>
              <w:pStyle w:val="TAC"/>
              <w:rPr>
                <w:sz w:val="16"/>
                <w:szCs w:val="16"/>
                <w:lang w:val="en-US"/>
              </w:rPr>
            </w:pPr>
            <w:r w:rsidRPr="007275DF">
              <w:rPr>
                <w:sz w:val="16"/>
                <w:szCs w:val="16"/>
              </w:rPr>
              <w:t>SSB.3 FR1</w:t>
            </w:r>
          </w:p>
        </w:tc>
        <w:tc>
          <w:tcPr>
            <w:tcW w:w="1411" w:type="dxa"/>
            <w:vMerge w:val="restart"/>
            <w:tcBorders>
              <w:top w:val="single" w:sz="4" w:space="0" w:color="auto"/>
              <w:left w:val="single" w:sz="4" w:space="0" w:color="auto"/>
              <w:right w:val="single" w:sz="4" w:space="0" w:color="auto"/>
            </w:tcBorders>
            <w:vAlign w:val="center"/>
          </w:tcPr>
          <w:p w14:paraId="31414713" w14:textId="77777777" w:rsidR="00D137D0" w:rsidRPr="007275DF" w:rsidRDefault="00D137D0" w:rsidP="004233B7">
            <w:pPr>
              <w:pStyle w:val="TAC"/>
              <w:rPr>
                <w:sz w:val="16"/>
                <w:szCs w:val="16"/>
                <w:lang w:val="en-US" w:eastAsia="zh-TW"/>
              </w:rPr>
            </w:pPr>
            <w:r w:rsidRPr="007275DF">
              <w:rPr>
                <w:sz w:val="16"/>
                <w:szCs w:val="16"/>
                <w:lang w:val="en-US"/>
              </w:rPr>
              <w:t>SSB.3 CCA</w:t>
            </w:r>
          </w:p>
        </w:tc>
      </w:tr>
      <w:tr w:rsidR="00D137D0" w:rsidRPr="007275DF" w14:paraId="38721D8D" w14:textId="77777777" w:rsidTr="002B4842">
        <w:trPr>
          <w:jc w:val="center"/>
        </w:trPr>
        <w:tc>
          <w:tcPr>
            <w:tcW w:w="2711" w:type="dxa"/>
            <w:gridSpan w:val="2"/>
            <w:vMerge/>
            <w:tcBorders>
              <w:left w:val="single" w:sz="4" w:space="0" w:color="auto"/>
              <w:right w:val="single" w:sz="4" w:space="0" w:color="auto"/>
            </w:tcBorders>
            <w:vAlign w:val="center"/>
          </w:tcPr>
          <w:p w14:paraId="18906F3F" w14:textId="77777777" w:rsidR="00D137D0" w:rsidRPr="007275DF" w:rsidRDefault="00D137D0" w:rsidP="004233B7">
            <w:pPr>
              <w:pStyle w:val="TAL"/>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78087257" w14:textId="77777777" w:rsidR="00D137D0" w:rsidRPr="007275DF" w:rsidRDefault="00D137D0" w:rsidP="004233B7">
            <w:pPr>
              <w:pStyle w:val="TAC"/>
              <w:rPr>
                <w:lang w:val="en-US"/>
              </w:rPr>
            </w:pPr>
            <w:r w:rsidRPr="007275DF">
              <w:rPr>
                <w:lang w:val="en-US" w:eastAsia="zh-TW"/>
              </w:rPr>
              <w:t>2</w:t>
            </w:r>
          </w:p>
        </w:tc>
        <w:tc>
          <w:tcPr>
            <w:tcW w:w="850" w:type="dxa"/>
            <w:tcBorders>
              <w:left w:val="single" w:sz="4" w:space="0" w:color="auto"/>
              <w:bottom w:val="single" w:sz="4" w:space="0" w:color="auto"/>
              <w:right w:val="single" w:sz="4" w:space="0" w:color="auto"/>
            </w:tcBorders>
            <w:vAlign w:val="center"/>
          </w:tcPr>
          <w:p w14:paraId="7717651E" w14:textId="77777777" w:rsidR="00D137D0" w:rsidRPr="007275DF" w:rsidRDefault="00D137D0" w:rsidP="004233B7">
            <w:pPr>
              <w:pStyle w:val="TAC"/>
              <w:rPr>
                <w:lang w:val="da-DK"/>
              </w:rPr>
            </w:pPr>
          </w:p>
        </w:tc>
        <w:tc>
          <w:tcPr>
            <w:tcW w:w="988" w:type="dxa"/>
            <w:tcBorders>
              <w:top w:val="single" w:sz="4" w:space="0" w:color="auto"/>
              <w:left w:val="single" w:sz="4" w:space="0" w:color="auto"/>
              <w:bottom w:val="single" w:sz="4" w:space="0" w:color="auto"/>
              <w:right w:val="single" w:sz="4" w:space="0" w:color="auto"/>
            </w:tcBorders>
          </w:tcPr>
          <w:p w14:paraId="578F374B" w14:textId="77777777" w:rsidR="00D137D0" w:rsidRPr="007275DF" w:rsidRDefault="00D137D0" w:rsidP="004233B7">
            <w:pPr>
              <w:pStyle w:val="TAC"/>
              <w:rPr>
                <w:sz w:val="16"/>
                <w:szCs w:val="16"/>
                <w:lang w:val="en-US"/>
              </w:rPr>
            </w:pPr>
            <w:r w:rsidRPr="007275DF">
              <w:rPr>
                <w:sz w:val="16"/>
                <w:szCs w:val="16"/>
              </w:rPr>
              <w:t>SSB.3 FR1</w:t>
            </w:r>
          </w:p>
        </w:tc>
        <w:tc>
          <w:tcPr>
            <w:tcW w:w="1138" w:type="dxa"/>
            <w:gridSpan w:val="2"/>
            <w:vMerge/>
            <w:tcBorders>
              <w:left w:val="single" w:sz="4" w:space="0" w:color="auto"/>
              <w:right w:val="single" w:sz="4" w:space="0" w:color="auto"/>
            </w:tcBorders>
            <w:vAlign w:val="center"/>
          </w:tcPr>
          <w:p w14:paraId="2C491AC7" w14:textId="77777777" w:rsidR="00D137D0" w:rsidRPr="007275DF" w:rsidRDefault="00D137D0" w:rsidP="004233B7">
            <w:pPr>
              <w:pStyle w:val="TAC"/>
              <w:rPr>
                <w:sz w:val="16"/>
                <w:szCs w:val="16"/>
                <w:lang w:val="en-US" w:eastAsia="zh-TW"/>
              </w:rPr>
            </w:pPr>
          </w:p>
        </w:tc>
        <w:tc>
          <w:tcPr>
            <w:tcW w:w="1019" w:type="dxa"/>
            <w:tcBorders>
              <w:top w:val="single" w:sz="4" w:space="0" w:color="auto"/>
              <w:left w:val="single" w:sz="4" w:space="0" w:color="auto"/>
              <w:bottom w:val="single" w:sz="4" w:space="0" w:color="auto"/>
              <w:right w:val="single" w:sz="4" w:space="0" w:color="auto"/>
            </w:tcBorders>
          </w:tcPr>
          <w:p w14:paraId="0B9518AA" w14:textId="77777777" w:rsidR="00D137D0" w:rsidRPr="007275DF" w:rsidRDefault="00D137D0" w:rsidP="004233B7">
            <w:pPr>
              <w:pStyle w:val="TAC"/>
              <w:rPr>
                <w:sz w:val="16"/>
                <w:szCs w:val="16"/>
                <w:lang w:val="en-US"/>
              </w:rPr>
            </w:pPr>
            <w:r w:rsidRPr="007275DF">
              <w:rPr>
                <w:sz w:val="16"/>
                <w:szCs w:val="16"/>
              </w:rPr>
              <w:t>SSB.3 FR1</w:t>
            </w:r>
          </w:p>
        </w:tc>
        <w:tc>
          <w:tcPr>
            <w:tcW w:w="1411" w:type="dxa"/>
            <w:vMerge/>
            <w:tcBorders>
              <w:left w:val="single" w:sz="4" w:space="0" w:color="auto"/>
              <w:right w:val="single" w:sz="4" w:space="0" w:color="auto"/>
            </w:tcBorders>
            <w:vAlign w:val="center"/>
          </w:tcPr>
          <w:p w14:paraId="71DFF976" w14:textId="77777777" w:rsidR="00D137D0" w:rsidRPr="007275DF" w:rsidRDefault="00D137D0" w:rsidP="004233B7">
            <w:pPr>
              <w:pStyle w:val="TAC"/>
              <w:rPr>
                <w:sz w:val="16"/>
                <w:szCs w:val="16"/>
                <w:lang w:val="en-US" w:eastAsia="zh-TW"/>
              </w:rPr>
            </w:pPr>
          </w:p>
        </w:tc>
      </w:tr>
      <w:tr w:rsidR="00D137D0" w:rsidRPr="007275DF" w14:paraId="2CF84B14" w14:textId="77777777" w:rsidTr="002B4842">
        <w:trPr>
          <w:jc w:val="center"/>
        </w:trPr>
        <w:tc>
          <w:tcPr>
            <w:tcW w:w="2711" w:type="dxa"/>
            <w:gridSpan w:val="2"/>
            <w:vMerge/>
            <w:tcBorders>
              <w:left w:val="single" w:sz="4" w:space="0" w:color="auto"/>
              <w:bottom w:val="single" w:sz="4" w:space="0" w:color="auto"/>
              <w:right w:val="single" w:sz="4" w:space="0" w:color="auto"/>
            </w:tcBorders>
            <w:vAlign w:val="center"/>
          </w:tcPr>
          <w:p w14:paraId="0CE48377" w14:textId="77777777" w:rsidR="00D137D0" w:rsidRPr="007275DF" w:rsidRDefault="00D137D0" w:rsidP="004233B7">
            <w:pPr>
              <w:pStyle w:val="TAL"/>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35942C85" w14:textId="77777777" w:rsidR="00D137D0" w:rsidRPr="007275DF" w:rsidRDefault="00D137D0" w:rsidP="004233B7">
            <w:pPr>
              <w:pStyle w:val="TAC"/>
              <w:rPr>
                <w:lang w:val="en-US"/>
              </w:rPr>
            </w:pPr>
            <w:r w:rsidRPr="007275DF">
              <w:rPr>
                <w:lang w:val="en-US" w:eastAsia="zh-TW"/>
              </w:rPr>
              <w:t>3</w:t>
            </w:r>
          </w:p>
        </w:tc>
        <w:tc>
          <w:tcPr>
            <w:tcW w:w="850" w:type="dxa"/>
            <w:tcBorders>
              <w:left w:val="single" w:sz="4" w:space="0" w:color="auto"/>
              <w:bottom w:val="single" w:sz="4" w:space="0" w:color="auto"/>
              <w:right w:val="single" w:sz="4" w:space="0" w:color="auto"/>
            </w:tcBorders>
            <w:vAlign w:val="center"/>
          </w:tcPr>
          <w:p w14:paraId="107CBE50" w14:textId="77777777" w:rsidR="00D137D0" w:rsidRPr="007275DF" w:rsidRDefault="00D137D0" w:rsidP="004233B7">
            <w:pPr>
              <w:pStyle w:val="TAC"/>
              <w:rPr>
                <w:lang w:val="da-DK"/>
              </w:rPr>
            </w:pPr>
          </w:p>
        </w:tc>
        <w:tc>
          <w:tcPr>
            <w:tcW w:w="988" w:type="dxa"/>
            <w:tcBorders>
              <w:top w:val="single" w:sz="4" w:space="0" w:color="auto"/>
              <w:left w:val="single" w:sz="4" w:space="0" w:color="auto"/>
              <w:bottom w:val="single" w:sz="4" w:space="0" w:color="auto"/>
              <w:right w:val="single" w:sz="4" w:space="0" w:color="auto"/>
            </w:tcBorders>
          </w:tcPr>
          <w:p w14:paraId="1C9DCE4B" w14:textId="77777777" w:rsidR="00D137D0" w:rsidRPr="007275DF" w:rsidRDefault="00D137D0" w:rsidP="004233B7">
            <w:pPr>
              <w:pStyle w:val="TAC"/>
              <w:rPr>
                <w:sz w:val="16"/>
                <w:szCs w:val="16"/>
                <w:lang w:val="en-US"/>
              </w:rPr>
            </w:pPr>
            <w:r w:rsidRPr="007275DF">
              <w:rPr>
                <w:sz w:val="16"/>
                <w:szCs w:val="16"/>
              </w:rPr>
              <w:t>SSB.4 FR1</w:t>
            </w:r>
          </w:p>
        </w:tc>
        <w:tc>
          <w:tcPr>
            <w:tcW w:w="1138" w:type="dxa"/>
            <w:gridSpan w:val="2"/>
            <w:vMerge/>
            <w:tcBorders>
              <w:left w:val="single" w:sz="4" w:space="0" w:color="auto"/>
              <w:bottom w:val="single" w:sz="4" w:space="0" w:color="auto"/>
              <w:right w:val="single" w:sz="4" w:space="0" w:color="auto"/>
            </w:tcBorders>
            <w:vAlign w:val="center"/>
          </w:tcPr>
          <w:p w14:paraId="6CFFD4CE" w14:textId="77777777" w:rsidR="00D137D0" w:rsidRPr="007275DF" w:rsidRDefault="00D137D0" w:rsidP="004233B7">
            <w:pPr>
              <w:pStyle w:val="TAC"/>
              <w:rPr>
                <w:sz w:val="16"/>
                <w:szCs w:val="16"/>
                <w:lang w:val="en-US" w:eastAsia="zh-TW"/>
              </w:rPr>
            </w:pPr>
          </w:p>
        </w:tc>
        <w:tc>
          <w:tcPr>
            <w:tcW w:w="1019" w:type="dxa"/>
            <w:tcBorders>
              <w:top w:val="single" w:sz="4" w:space="0" w:color="auto"/>
              <w:left w:val="single" w:sz="4" w:space="0" w:color="auto"/>
              <w:bottom w:val="single" w:sz="4" w:space="0" w:color="auto"/>
              <w:right w:val="single" w:sz="4" w:space="0" w:color="auto"/>
            </w:tcBorders>
          </w:tcPr>
          <w:p w14:paraId="2D93E091" w14:textId="77777777" w:rsidR="00D137D0" w:rsidRPr="007275DF" w:rsidRDefault="00D137D0" w:rsidP="004233B7">
            <w:pPr>
              <w:pStyle w:val="TAC"/>
              <w:rPr>
                <w:sz w:val="16"/>
                <w:szCs w:val="16"/>
                <w:lang w:val="en-US"/>
              </w:rPr>
            </w:pPr>
            <w:r w:rsidRPr="007275DF">
              <w:rPr>
                <w:sz w:val="16"/>
                <w:szCs w:val="16"/>
              </w:rPr>
              <w:t>SSB.4 FR1</w:t>
            </w:r>
          </w:p>
        </w:tc>
        <w:tc>
          <w:tcPr>
            <w:tcW w:w="1411" w:type="dxa"/>
            <w:vMerge/>
            <w:tcBorders>
              <w:left w:val="single" w:sz="4" w:space="0" w:color="auto"/>
              <w:bottom w:val="single" w:sz="4" w:space="0" w:color="auto"/>
              <w:right w:val="single" w:sz="4" w:space="0" w:color="auto"/>
            </w:tcBorders>
            <w:vAlign w:val="center"/>
          </w:tcPr>
          <w:p w14:paraId="1D1AECBA" w14:textId="77777777" w:rsidR="00D137D0" w:rsidRPr="007275DF" w:rsidRDefault="00D137D0" w:rsidP="004233B7">
            <w:pPr>
              <w:pStyle w:val="TAC"/>
              <w:rPr>
                <w:sz w:val="16"/>
                <w:szCs w:val="16"/>
                <w:lang w:val="en-US" w:eastAsia="zh-TW"/>
              </w:rPr>
            </w:pPr>
          </w:p>
        </w:tc>
      </w:tr>
      <w:tr w:rsidR="00D137D0" w:rsidRPr="007275DF" w14:paraId="1CD707C3" w14:textId="77777777" w:rsidTr="002B4842">
        <w:trPr>
          <w:jc w:val="center"/>
        </w:trPr>
        <w:tc>
          <w:tcPr>
            <w:tcW w:w="2711" w:type="dxa"/>
            <w:gridSpan w:val="2"/>
            <w:vMerge w:val="restart"/>
            <w:tcBorders>
              <w:left w:val="single" w:sz="4" w:space="0" w:color="auto"/>
              <w:right w:val="single" w:sz="4" w:space="0" w:color="auto"/>
            </w:tcBorders>
            <w:vAlign w:val="center"/>
          </w:tcPr>
          <w:p w14:paraId="4C64F7E3" w14:textId="77777777" w:rsidR="00D137D0" w:rsidRPr="007275DF" w:rsidRDefault="00D137D0" w:rsidP="004233B7">
            <w:pPr>
              <w:pStyle w:val="TAL"/>
              <w:rPr>
                <w:lang w:val="en-US"/>
              </w:rPr>
            </w:pPr>
            <w:r w:rsidRPr="007275DF">
              <w:rPr>
                <w:lang w:val="en-US"/>
              </w:rPr>
              <w:t xml:space="preserve">SSB configuration for </w:t>
            </w:r>
            <w:r w:rsidRPr="007275DF">
              <w:rPr>
                <w:rFonts w:cs="v4.2.0"/>
              </w:rPr>
              <w:t>Dynamic channel access</w:t>
            </w:r>
          </w:p>
        </w:tc>
        <w:tc>
          <w:tcPr>
            <w:tcW w:w="667" w:type="dxa"/>
            <w:tcBorders>
              <w:top w:val="single" w:sz="4" w:space="0" w:color="auto"/>
              <w:left w:val="single" w:sz="4" w:space="0" w:color="auto"/>
              <w:bottom w:val="single" w:sz="4" w:space="0" w:color="auto"/>
              <w:right w:val="single" w:sz="4" w:space="0" w:color="auto"/>
            </w:tcBorders>
            <w:vAlign w:val="center"/>
          </w:tcPr>
          <w:p w14:paraId="58868D17" w14:textId="77777777" w:rsidR="00D137D0" w:rsidRPr="007275DF" w:rsidRDefault="00D137D0" w:rsidP="004233B7">
            <w:pPr>
              <w:pStyle w:val="TAC"/>
              <w:rPr>
                <w:lang w:val="en-US" w:eastAsia="zh-TW"/>
              </w:rPr>
            </w:pPr>
            <w:r w:rsidRPr="007275DF">
              <w:rPr>
                <w:lang w:val="en-US"/>
              </w:rPr>
              <w:t>1</w:t>
            </w:r>
          </w:p>
        </w:tc>
        <w:tc>
          <w:tcPr>
            <w:tcW w:w="850" w:type="dxa"/>
            <w:tcBorders>
              <w:left w:val="single" w:sz="4" w:space="0" w:color="auto"/>
              <w:bottom w:val="single" w:sz="4" w:space="0" w:color="auto"/>
              <w:right w:val="single" w:sz="4" w:space="0" w:color="auto"/>
            </w:tcBorders>
            <w:vAlign w:val="center"/>
          </w:tcPr>
          <w:p w14:paraId="3CDF8C17" w14:textId="77777777" w:rsidR="00D137D0" w:rsidRPr="007275DF" w:rsidRDefault="00D137D0" w:rsidP="004233B7">
            <w:pPr>
              <w:pStyle w:val="TAC"/>
              <w:rPr>
                <w:lang w:val="da-DK"/>
              </w:rPr>
            </w:pPr>
          </w:p>
        </w:tc>
        <w:tc>
          <w:tcPr>
            <w:tcW w:w="988" w:type="dxa"/>
            <w:tcBorders>
              <w:top w:val="single" w:sz="4" w:space="0" w:color="auto"/>
              <w:left w:val="single" w:sz="4" w:space="0" w:color="auto"/>
              <w:bottom w:val="single" w:sz="4" w:space="0" w:color="auto"/>
              <w:right w:val="single" w:sz="4" w:space="0" w:color="auto"/>
            </w:tcBorders>
          </w:tcPr>
          <w:p w14:paraId="670E14F0" w14:textId="77777777" w:rsidR="00D137D0" w:rsidRPr="007275DF" w:rsidRDefault="00D137D0" w:rsidP="004233B7">
            <w:pPr>
              <w:pStyle w:val="TAC"/>
              <w:rPr>
                <w:sz w:val="16"/>
                <w:szCs w:val="16"/>
              </w:rPr>
            </w:pPr>
            <w:r w:rsidRPr="007275DF">
              <w:rPr>
                <w:sz w:val="16"/>
                <w:szCs w:val="16"/>
              </w:rPr>
              <w:t>SSB.3 FR1</w:t>
            </w:r>
          </w:p>
        </w:tc>
        <w:tc>
          <w:tcPr>
            <w:tcW w:w="1138" w:type="dxa"/>
            <w:gridSpan w:val="2"/>
            <w:vMerge w:val="restart"/>
            <w:tcBorders>
              <w:left w:val="single" w:sz="4" w:space="0" w:color="auto"/>
              <w:right w:val="single" w:sz="4" w:space="0" w:color="auto"/>
            </w:tcBorders>
            <w:vAlign w:val="center"/>
          </w:tcPr>
          <w:p w14:paraId="22461913" w14:textId="77777777" w:rsidR="00D137D0" w:rsidRPr="007275DF" w:rsidRDefault="00D137D0" w:rsidP="004233B7">
            <w:pPr>
              <w:pStyle w:val="TAC"/>
              <w:rPr>
                <w:sz w:val="16"/>
                <w:szCs w:val="16"/>
                <w:lang w:val="en-US" w:eastAsia="zh-TW"/>
              </w:rPr>
            </w:pPr>
            <w:r w:rsidRPr="007275DF">
              <w:rPr>
                <w:sz w:val="16"/>
                <w:szCs w:val="16"/>
                <w:lang w:val="en-US"/>
              </w:rPr>
              <w:t>SSB.4 CCA</w:t>
            </w:r>
          </w:p>
        </w:tc>
        <w:tc>
          <w:tcPr>
            <w:tcW w:w="1019" w:type="dxa"/>
            <w:tcBorders>
              <w:top w:val="single" w:sz="4" w:space="0" w:color="auto"/>
              <w:left w:val="single" w:sz="4" w:space="0" w:color="auto"/>
              <w:bottom w:val="single" w:sz="4" w:space="0" w:color="auto"/>
              <w:right w:val="single" w:sz="4" w:space="0" w:color="auto"/>
            </w:tcBorders>
          </w:tcPr>
          <w:p w14:paraId="763CB83A" w14:textId="77777777" w:rsidR="00D137D0" w:rsidRPr="007275DF" w:rsidRDefault="00D137D0" w:rsidP="004233B7">
            <w:pPr>
              <w:pStyle w:val="TAC"/>
              <w:rPr>
                <w:sz w:val="16"/>
                <w:szCs w:val="16"/>
              </w:rPr>
            </w:pPr>
            <w:r w:rsidRPr="007275DF">
              <w:rPr>
                <w:sz w:val="16"/>
                <w:szCs w:val="16"/>
              </w:rPr>
              <w:t>SSB.3 FR1</w:t>
            </w:r>
          </w:p>
        </w:tc>
        <w:tc>
          <w:tcPr>
            <w:tcW w:w="1411" w:type="dxa"/>
            <w:vMerge w:val="restart"/>
            <w:tcBorders>
              <w:left w:val="single" w:sz="4" w:space="0" w:color="auto"/>
              <w:right w:val="single" w:sz="4" w:space="0" w:color="auto"/>
            </w:tcBorders>
            <w:vAlign w:val="center"/>
          </w:tcPr>
          <w:p w14:paraId="12749078" w14:textId="77777777" w:rsidR="00D137D0" w:rsidRPr="007275DF" w:rsidRDefault="00D137D0" w:rsidP="004233B7">
            <w:pPr>
              <w:pStyle w:val="TAC"/>
              <w:rPr>
                <w:sz w:val="16"/>
                <w:szCs w:val="16"/>
                <w:lang w:val="en-US" w:eastAsia="zh-TW"/>
              </w:rPr>
            </w:pPr>
            <w:r w:rsidRPr="007275DF">
              <w:rPr>
                <w:sz w:val="16"/>
                <w:szCs w:val="16"/>
                <w:lang w:val="en-US"/>
              </w:rPr>
              <w:t>SSB.4 CCA</w:t>
            </w:r>
          </w:p>
        </w:tc>
      </w:tr>
      <w:tr w:rsidR="00D137D0" w:rsidRPr="007275DF" w14:paraId="59C05658" w14:textId="77777777" w:rsidTr="002B4842">
        <w:trPr>
          <w:jc w:val="center"/>
        </w:trPr>
        <w:tc>
          <w:tcPr>
            <w:tcW w:w="2711" w:type="dxa"/>
            <w:gridSpan w:val="2"/>
            <w:vMerge/>
            <w:tcBorders>
              <w:left w:val="single" w:sz="4" w:space="0" w:color="auto"/>
              <w:right w:val="single" w:sz="4" w:space="0" w:color="auto"/>
            </w:tcBorders>
            <w:vAlign w:val="center"/>
          </w:tcPr>
          <w:p w14:paraId="00519837" w14:textId="77777777" w:rsidR="00D137D0" w:rsidRPr="007275DF" w:rsidRDefault="00D137D0" w:rsidP="004233B7">
            <w:pPr>
              <w:pStyle w:val="TAL"/>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55491753" w14:textId="77777777" w:rsidR="00D137D0" w:rsidRPr="007275DF" w:rsidRDefault="00D137D0" w:rsidP="004233B7">
            <w:pPr>
              <w:pStyle w:val="TAC"/>
              <w:rPr>
                <w:lang w:val="en-US" w:eastAsia="zh-TW"/>
              </w:rPr>
            </w:pPr>
            <w:r w:rsidRPr="007275DF">
              <w:rPr>
                <w:lang w:val="en-US" w:eastAsia="zh-TW"/>
              </w:rPr>
              <w:t>2</w:t>
            </w:r>
          </w:p>
        </w:tc>
        <w:tc>
          <w:tcPr>
            <w:tcW w:w="850" w:type="dxa"/>
            <w:tcBorders>
              <w:left w:val="single" w:sz="4" w:space="0" w:color="auto"/>
              <w:bottom w:val="single" w:sz="4" w:space="0" w:color="auto"/>
              <w:right w:val="single" w:sz="4" w:space="0" w:color="auto"/>
            </w:tcBorders>
            <w:vAlign w:val="center"/>
          </w:tcPr>
          <w:p w14:paraId="70109E79" w14:textId="77777777" w:rsidR="00D137D0" w:rsidRPr="007275DF" w:rsidRDefault="00D137D0" w:rsidP="004233B7">
            <w:pPr>
              <w:pStyle w:val="TAC"/>
              <w:rPr>
                <w:lang w:val="da-DK"/>
              </w:rPr>
            </w:pPr>
          </w:p>
        </w:tc>
        <w:tc>
          <w:tcPr>
            <w:tcW w:w="988" w:type="dxa"/>
            <w:tcBorders>
              <w:top w:val="single" w:sz="4" w:space="0" w:color="auto"/>
              <w:left w:val="single" w:sz="4" w:space="0" w:color="auto"/>
              <w:bottom w:val="single" w:sz="4" w:space="0" w:color="auto"/>
              <w:right w:val="single" w:sz="4" w:space="0" w:color="auto"/>
            </w:tcBorders>
          </w:tcPr>
          <w:p w14:paraId="489C6F95" w14:textId="77777777" w:rsidR="00D137D0" w:rsidRPr="007275DF" w:rsidRDefault="00D137D0" w:rsidP="004233B7">
            <w:pPr>
              <w:pStyle w:val="TAC"/>
              <w:rPr>
                <w:sz w:val="16"/>
                <w:szCs w:val="16"/>
              </w:rPr>
            </w:pPr>
            <w:r w:rsidRPr="007275DF">
              <w:rPr>
                <w:sz w:val="16"/>
                <w:szCs w:val="16"/>
              </w:rPr>
              <w:t>SSB.3 FR1</w:t>
            </w:r>
          </w:p>
        </w:tc>
        <w:tc>
          <w:tcPr>
            <w:tcW w:w="1138" w:type="dxa"/>
            <w:gridSpan w:val="2"/>
            <w:vMerge/>
            <w:tcBorders>
              <w:left w:val="single" w:sz="4" w:space="0" w:color="auto"/>
              <w:right w:val="single" w:sz="4" w:space="0" w:color="auto"/>
            </w:tcBorders>
            <w:vAlign w:val="center"/>
          </w:tcPr>
          <w:p w14:paraId="34718910" w14:textId="77777777" w:rsidR="00D137D0" w:rsidRPr="007275DF" w:rsidRDefault="00D137D0" w:rsidP="004233B7">
            <w:pPr>
              <w:pStyle w:val="TAC"/>
              <w:rPr>
                <w:sz w:val="16"/>
                <w:szCs w:val="16"/>
                <w:lang w:val="en-US" w:eastAsia="zh-TW"/>
              </w:rPr>
            </w:pPr>
          </w:p>
        </w:tc>
        <w:tc>
          <w:tcPr>
            <w:tcW w:w="1019" w:type="dxa"/>
            <w:tcBorders>
              <w:top w:val="single" w:sz="4" w:space="0" w:color="auto"/>
              <w:left w:val="single" w:sz="4" w:space="0" w:color="auto"/>
              <w:bottom w:val="single" w:sz="4" w:space="0" w:color="auto"/>
              <w:right w:val="single" w:sz="4" w:space="0" w:color="auto"/>
            </w:tcBorders>
          </w:tcPr>
          <w:p w14:paraId="02A3EDCD" w14:textId="77777777" w:rsidR="00D137D0" w:rsidRPr="007275DF" w:rsidRDefault="00D137D0" w:rsidP="004233B7">
            <w:pPr>
              <w:pStyle w:val="TAC"/>
              <w:rPr>
                <w:sz w:val="16"/>
                <w:szCs w:val="16"/>
              </w:rPr>
            </w:pPr>
            <w:r w:rsidRPr="007275DF">
              <w:rPr>
                <w:sz w:val="16"/>
                <w:szCs w:val="16"/>
              </w:rPr>
              <w:t>SSB.3 FR1</w:t>
            </w:r>
          </w:p>
        </w:tc>
        <w:tc>
          <w:tcPr>
            <w:tcW w:w="1411" w:type="dxa"/>
            <w:vMerge/>
            <w:tcBorders>
              <w:left w:val="single" w:sz="4" w:space="0" w:color="auto"/>
              <w:right w:val="single" w:sz="4" w:space="0" w:color="auto"/>
            </w:tcBorders>
            <w:vAlign w:val="center"/>
          </w:tcPr>
          <w:p w14:paraId="65E693C8" w14:textId="77777777" w:rsidR="00D137D0" w:rsidRPr="007275DF" w:rsidRDefault="00D137D0" w:rsidP="004233B7">
            <w:pPr>
              <w:pStyle w:val="TAC"/>
              <w:rPr>
                <w:sz w:val="16"/>
                <w:szCs w:val="16"/>
                <w:lang w:val="en-US" w:eastAsia="zh-TW"/>
              </w:rPr>
            </w:pPr>
          </w:p>
        </w:tc>
      </w:tr>
      <w:tr w:rsidR="00D137D0" w:rsidRPr="007275DF" w14:paraId="17D2D911" w14:textId="77777777" w:rsidTr="002B4842">
        <w:trPr>
          <w:jc w:val="center"/>
        </w:trPr>
        <w:tc>
          <w:tcPr>
            <w:tcW w:w="2711" w:type="dxa"/>
            <w:gridSpan w:val="2"/>
            <w:vMerge/>
            <w:tcBorders>
              <w:left w:val="single" w:sz="4" w:space="0" w:color="auto"/>
              <w:bottom w:val="single" w:sz="4" w:space="0" w:color="auto"/>
              <w:right w:val="single" w:sz="4" w:space="0" w:color="auto"/>
            </w:tcBorders>
            <w:vAlign w:val="center"/>
          </w:tcPr>
          <w:p w14:paraId="42BD5405" w14:textId="77777777" w:rsidR="00D137D0" w:rsidRPr="007275DF" w:rsidRDefault="00D137D0" w:rsidP="004233B7">
            <w:pPr>
              <w:pStyle w:val="TAL"/>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744D2CCA" w14:textId="77777777" w:rsidR="00D137D0" w:rsidRPr="007275DF" w:rsidRDefault="00D137D0" w:rsidP="004233B7">
            <w:pPr>
              <w:pStyle w:val="TAC"/>
              <w:rPr>
                <w:lang w:val="en-US" w:eastAsia="zh-TW"/>
              </w:rPr>
            </w:pPr>
            <w:r w:rsidRPr="007275DF">
              <w:rPr>
                <w:lang w:val="en-US" w:eastAsia="zh-TW"/>
              </w:rPr>
              <w:t>3</w:t>
            </w:r>
          </w:p>
        </w:tc>
        <w:tc>
          <w:tcPr>
            <w:tcW w:w="850" w:type="dxa"/>
            <w:tcBorders>
              <w:left w:val="single" w:sz="4" w:space="0" w:color="auto"/>
              <w:bottom w:val="single" w:sz="4" w:space="0" w:color="auto"/>
              <w:right w:val="single" w:sz="4" w:space="0" w:color="auto"/>
            </w:tcBorders>
            <w:vAlign w:val="center"/>
          </w:tcPr>
          <w:p w14:paraId="4FBC2D94" w14:textId="77777777" w:rsidR="00D137D0" w:rsidRPr="007275DF" w:rsidRDefault="00D137D0" w:rsidP="004233B7">
            <w:pPr>
              <w:pStyle w:val="TAC"/>
              <w:rPr>
                <w:lang w:val="da-DK"/>
              </w:rPr>
            </w:pPr>
          </w:p>
        </w:tc>
        <w:tc>
          <w:tcPr>
            <w:tcW w:w="988" w:type="dxa"/>
            <w:tcBorders>
              <w:top w:val="single" w:sz="4" w:space="0" w:color="auto"/>
              <w:left w:val="single" w:sz="4" w:space="0" w:color="auto"/>
              <w:bottom w:val="single" w:sz="4" w:space="0" w:color="auto"/>
              <w:right w:val="single" w:sz="4" w:space="0" w:color="auto"/>
            </w:tcBorders>
          </w:tcPr>
          <w:p w14:paraId="012D6BB3" w14:textId="77777777" w:rsidR="00D137D0" w:rsidRPr="007275DF" w:rsidRDefault="00D137D0" w:rsidP="004233B7">
            <w:pPr>
              <w:pStyle w:val="TAC"/>
              <w:rPr>
                <w:sz w:val="16"/>
                <w:szCs w:val="16"/>
              </w:rPr>
            </w:pPr>
            <w:r w:rsidRPr="007275DF">
              <w:rPr>
                <w:sz w:val="16"/>
                <w:szCs w:val="16"/>
              </w:rPr>
              <w:t>SSB.4 FR1</w:t>
            </w:r>
          </w:p>
        </w:tc>
        <w:tc>
          <w:tcPr>
            <w:tcW w:w="1138" w:type="dxa"/>
            <w:gridSpan w:val="2"/>
            <w:vMerge/>
            <w:tcBorders>
              <w:left w:val="single" w:sz="4" w:space="0" w:color="auto"/>
              <w:bottom w:val="single" w:sz="4" w:space="0" w:color="auto"/>
              <w:right w:val="single" w:sz="4" w:space="0" w:color="auto"/>
            </w:tcBorders>
            <w:vAlign w:val="center"/>
          </w:tcPr>
          <w:p w14:paraId="468958D7" w14:textId="77777777" w:rsidR="00D137D0" w:rsidRPr="007275DF" w:rsidRDefault="00D137D0" w:rsidP="004233B7">
            <w:pPr>
              <w:pStyle w:val="TAC"/>
              <w:rPr>
                <w:sz w:val="16"/>
                <w:szCs w:val="16"/>
                <w:lang w:val="en-US" w:eastAsia="zh-TW"/>
              </w:rPr>
            </w:pPr>
          </w:p>
        </w:tc>
        <w:tc>
          <w:tcPr>
            <w:tcW w:w="1019" w:type="dxa"/>
            <w:tcBorders>
              <w:top w:val="single" w:sz="4" w:space="0" w:color="auto"/>
              <w:left w:val="single" w:sz="4" w:space="0" w:color="auto"/>
              <w:bottom w:val="single" w:sz="4" w:space="0" w:color="auto"/>
              <w:right w:val="single" w:sz="4" w:space="0" w:color="auto"/>
            </w:tcBorders>
          </w:tcPr>
          <w:p w14:paraId="1E220D65" w14:textId="77777777" w:rsidR="00D137D0" w:rsidRPr="007275DF" w:rsidRDefault="00D137D0" w:rsidP="004233B7">
            <w:pPr>
              <w:pStyle w:val="TAC"/>
              <w:rPr>
                <w:sz w:val="16"/>
                <w:szCs w:val="16"/>
              </w:rPr>
            </w:pPr>
            <w:r w:rsidRPr="007275DF">
              <w:rPr>
                <w:sz w:val="16"/>
                <w:szCs w:val="16"/>
              </w:rPr>
              <w:t>SSB.4 FR1</w:t>
            </w:r>
          </w:p>
        </w:tc>
        <w:tc>
          <w:tcPr>
            <w:tcW w:w="1411" w:type="dxa"/>
            <w:vMerge/>
            <w:tcBorders>
              <w:left w:val="single" w:sz="4" w:space="0" w:color="auto"/>
              <w:bottom w:val="single" w:sz="4" w:space="0" w:color="auto"/>
              <w:right w:val="single" w:sz="4" w:space="0" w:color="auto"/>
            </w:tcBorders>
            <w:vAlign w:val="center"/>
          </w:tcPr>
          <w:p w14:paraId="1B68A01A" w14:textId="77777777" w:rsidR="00D137D0" w:rsidRPr="007275DF" w:rsidRDefault="00D137D0" w:rsidP="004233B7">
            <w:pPr>
              <w:pStyle w:val="TAC"/>
              <w:rPr>
                <w:sz w:val="16"/>
                <w:szCs w:val="16"/>
                <w:lang w:val="en-US" w:eastAsia="zh-TW"/>
              </w:rPr>
            </w:pPr>
          </w:p>
        </w:tc>
      </w:tr>
      <w:tr w:rsidR="00D137D0" w:rsidRPr="007275DF" w14:paraId="713E6FAF" w14:textId="77777777" w:rsidTr="002B4842">
        <w:trPr>
          <w:jc w:val="center"/>
        </w:trPr>
        <w:tc>
          <w:tcPr>
            <w:tcW w:w="2711" w:type="dxa"/>
            <w:gridSpan w:val="2"/>
            <w:vMerge w:val="restart"/>
            <w:tcBorders>
              <w:left w:val="single" w:sz="4" w:space="0" w:color="auto"/>
              <w:right w:val="single" w:sz="4" w:space="0" w:color="auto"/>
            </w:tcBorders>
            <w:vAlign w:val="center"/>
          </w:tcPr>
          <w:p w14:paraId="0EDE2FEE" w14:textId="77777777" w:rsidR="00D137D0" w:rsidRPr="007275DF" w:rsidRDefault="00D137D0" w:rsidP="004233B7">
            <w:pPr>
              <w:pStyle w:val="TAL"/>
              <w:rPr>
                <w:lang w:val="en-US"/>
              </w:rPr>
            </w:pPr>
            <w:r w:rsidRPr="007275DF">
              <w:rPr>
                <w:lang w:val="da-DK"/>
              </w:rPr>
              <w:t>TRS configuration</w:t>
            </w:r>
          </w:p>
        </w:tc>
        <w:tc>
          <w:tcPr>
            <w:tcW w:w="667" w:type="dxa"/>
            <w:tcBorders>
              <w:top w:val="single" w:sz="4" w:space="0" w:color="auto"/>
              <w:left w:val="single" w:sz="4" w:space="0" w:color="auto"/>
              <w:bottom w:val="single" w:sz="4" w:space="0" w:color="auto"/>
              <w:right w:val="single" w:sz="4" w:space="0" w:color="auto"/>
            </w:tcBorders>
            <w:vAlign w:val="center"/>
          </w:tcPr>
          <w:p w14:paraId="7CE16D43" w14:textId="77777777" w:rsidR="00D137D0" w:rsidRPr="007275DF" w:rsidRDefault="00D137D0" w:rsidP="004233B7">
            <w:pPr>
              <w:pStyle w:val="TAC"/>
              <w:rPr>
                <w:lang w:val="en-US" w:eastAsia="zh-TW"/>
              </w:rPr>
            </w:pPr>
            <w:r w:rsidRPr="007275DF">
              <w:rPr>
                <w:lang w:val="en-US"/>
              </w:rPr>
              <w:t>1</w:t>
            </w:r>
          </w:p>
        </w:tc>
        <w:tc>
          <w:tcPr>
            <w:tcW w:w="850" w:type="dxa"/>
            <w:tcBorders>
              <w:left w:val="single" w:sz="4" w:space="0" w:color="auto"/>
              <w:bottom w:val="single" w:sz="4" w:space="0" w:color="auto"/>
              <w:right w:val="single" w:sz="4" w:space="0" w:color="auto"/>
            </w:tcBorders>
            <w:vAlign w:val="center"/>
          </w:tcPr>
          <w:p w14:paraId="6F299F32" w14:textId="77777777" w:rsidR="00D137D0" w:rsidRPr="007275DF" w:rsidRDefault="00D137D0" w:rsidP="004233B7">
            <w:pPr>
              <w:pStyle w:val="TAC"/>
              <w:rPr>
                <w:lang w:val="da-DK"/>
              </w:rPr>
            </w:pPr>
          </w:p>
        </w:tc>
        <w:tc>
          <w:tcPr>
            <w:tcW w:w="988" w:type="dxa"/>
            <w:tcBorders>
              <w:top w:val="single" w:sz="4" w:space="0" w:color="auto"/>
              <w:left w:val="single" w:sz="4" w:space="0" w:color="auto"/>
              <w:bottom w:val="single" w:sz="4" w:space="0" w:color="auto"/>
              <w:right w:val="single" w:sz="4" w:space="0" w:color="auto"/>
            </w:tcBorders>
          </w:tcPr>
          <w:p w14:paraId="2ACD24BF" w14:textId="77777777" w:rsidR="00D137D0" w:rsidRPr="007275DF" w:rsidRDefault="00D137D0" w:rsidP="004233B7">
            <w:pPr>
              <w:pStyle w:val="TAC"/>
              <w:rPr>
                <w:sz w:val="16"/>
                <w:szCs w:val="16"/>
              </w:rPr>
            </w:pPr>
            <w:r w:rsidRPr="007275DF">
              <w:rPr>
                <w:rFonts w:eastAsia="Calibri"/>
                <w:snapToGrid w:val="0"/>
                <w:sz w:val="16"/>
                <w:szCs w:val="16"/>
              </w:rPr>
              <w:t>TRS.1.1 FDD</w:t>
            </w:r>
          </w:p>
        </w:tc>
        <w:tc>
          <w:tcPr>
            <w:tcW w:w="1138" w:type="dxa"/>
            <w:gridSpan w:val="2"/>
            <w:vMerge w:val="restart"/>
            <w:tcBorders>
              <w:left w:val="single" w:sz="4" w:space="0" w:color="auto"/>
              <w:right w:val="single" w:sz="4" w:space="0" w:color="auto"/>
            </w:tcBorders>
            <w:vAlign w:val="center"/>
          </w:tcPr>
          <w:p w14:paraId="1B07764D" w14:textId="77777777" w:rsidR="00D137D0" w:rsidRPr="007275DF" w:rsidRDefault="00D137D0" w:rsidP="004233B7">
            <w:pPr>
              <w:pStyle w:val="TAC"/>
              <w:rPr>
                <w:sz w:val="16"/>
                <w:szCs w:val="16"/>
                <w:lang w:val="en-US" w:eastAsia="zh-TW"/>
              </w:rPr>
            </w:pPr>
            <w:r w:rsidRPr="007275DF">
              <w:rPr>
                <w:sz w:val="16"/>
                <w:szCs w:val="16"/>
                <w:lang w:val="en-US"/>
              </w:rPr>
              <w:t>TRS.1.2 TDD</w:t>
            </w:r>
          </w:p>
        </w:tc>
        <w:tc>
          <w:tcPr>
            <w:tcW w:w="1019" w:type="dxa"/>
            <w:tcBorders>
              <w:top w:val="single" w:sz="4" w:space="0" w:color="auto"/>
              <w:left w:val="single" w:sz="4" w:space="0" w:color="auto"/>
              <w:bottom w:val="single" w:sz="4" w:space="0" w:color="auto"/>
              <w:right w:val="single" w:sz="4" w:space="0" w:color="auto"/>
            </w:tcBorders>
          </w:tcPr>
          <w:p w14:paraId="08522352" w14:textId="77777777" w:rsidR="00D137D0" w:rsidRPr="007275DF" w:rsidRDefault="00D137D0" w:rsidP="004233B7">
            <w:pPr>
              <w:pStyle w:val="TAC"/>
              <w:rPr>
                <w:sz w:val="16"/>
                <w:szCs w:val="16"/>
              </w:rPr>
            </w:pPr>
            <w:r w:rsidRPr="007275DF">
              <w:rPr>
                <w:rFonts w:eastAsia="Calibri"/>
                <w:snapToGrid w:val="0"/>
                <w:sz w:val="16"/>
                <w:szCs w:val="16"/>
              </w:rPr>
              <w:t>TRS.1.1 FDD</w:t>
            </w:r>
          </w:p>
        </w:tc>
        <w:tc>
          <w:tcPr>
            <w:tcW w:w="1411" w:type="dxa"/>
            <w:vMerge w:val="restart"/>
            <w:tcBorders>
              <w:left w:val="single" w:sz="4" w:space="0" w:color="auto"/>
              <w:right w:val="single" w:sz="4" w:space="0" w:color="auto"/>
            </w:tcBorders>
            <w:vAlign w:val="center"/>
          </w:tcPr>
          <w:p w14:paraId="5221AEDF" w14:textId="77777777" w:rsidR="00D137D0" w:rsidRPr="007275DF" w:rsidRDefault="00D137D0" w:rsidP="004233B7">
            <w:pPr>
              <w:pStyle w:val="TAC"/>
              <w:rPr>
                <w:sz w:val="16"/>
                <w:szCs w:val="16"/>
                <w:lang w:val="en-US" w:eastAsia="zh-TW"/>
              </w:rPr>
            </w:pPr>
            <w:r w:rsidRPr="007275DF">
              <w:rPr>
                <w:sz w:val="16"/>
                <w:szCs w:val="16"/>
                <w:lang w:val="en-US"/>
              </w:rPr>
              <w:t>TRS.1.2 TDD</w:t>
            </w:r>
          </w:p>
        </w:tc>
      </w:tr>
      <w:tr w:rsidR="00D137D0" w:rsidRPr="007275DF" w14:paraId="3D1FB662" w14:textId="77777777" w:rsidTr="002B4842">
        <w:trPr>
          <w:jc w:val="center"/>
        </w:trPr>
        <w:tc>
          <w:tcPr>
            <w:tcW w:w="2711" w:type="dxa"/>
            <w:gridSpan w:val="2"/>
            <w:vMerge/>
            <w:tcBorders>
              <w:left w:val="single" w:sz="4" w:space="0" w:color="auto"/>
              <w:right w:val="single" w:sz="4" w:space="0" w:color="auto"/>
            </w:tcBorders>
            <w:vAlign w:val="center"/>
          </w:tcPr>
          <w:p w14:paraId="034F8224" w14:textId="77777777" w:rsidR="00D137D0" w:rsidRPr="007275DF" w:rsidRDefault="00D137D0" w:rsidP="004233B7">
            <w:pPr>
              <w:pStyle w:val="TAL"/>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1C405268" w14:textId="77777777" w:rsidR="00D137D0" w:rsidRPr="007275DF" w:rsidRDefault="00D137D0" w:rsidP="004233B7">
            <w:pPr>
              <w:pStyle w:val="TAC"/>
              <w:rPr>
                <w:lang w:val="en-US" w:eastAsia="zh-TW"/>
              </w:rPr>
            </w:pPr>
            <w:r w:rsidRPr="007275DF">
              <w:rPr>
                <w:lang w:val="en-US" w:eastAsia="zh-TW"/>
              </w:rPr>
              <w:t>2</w:t>
            </w:r>
          </w:p>
        </w:tc>
        <w:tc>
          <w:tcPr>
            <w:tcW w:w="850" w:type="dxa"/>
            <w:tcBorders>
              <w:left w:val="single" w:sz="4" w:space="0" w:color="auto"/>
              <w:bottom w:val="single" w:sz="4" w:space="0" w:color="auto"/>
              <w:right w:val="single" w:sz="4" w:space="0" w:color="auto"/>
            </w:tcBorders>
            <w:vAlign w:val="center"/>
          </w:tcPr>
          <w:p w14:paraId="6AA62384" w14:textId="77777777" w:rsidR="00D137D0" w:rsidRPr="007275DF" w:rsidRDefault="00D137D0" w:rsidP="004233B7">
            <w:pPr>
              <w:pStyle w:val="TAC"/>
              <w:rPr>
                <w:lang w:val="da-DK"/>
              </w:rPr>
            </w:pPr>
          </w:p>
        </w:tc>
        <w:tc>
          <w:tcPr>
            <w:tcW w:w="988" w:type="dxa"/>
            <w:tcBorders>
              <w:top w:val="single" w:sz="4" w:space="0" w:color="auto"/>
              <w:left w:val="single" w:sz="4" w:space="0" w:color="auto"/>
              <w:bottom w:val="single" w:sz="4" w:space="0" w:color="auto"/>
              <w:right w:val="single" w:sz="4" w:space="0" w:color="auto"/>
            </w:tcBorders>
          </w:tcPr>
          <w:p w14:paraId="02AD7797" w14:textId="77777777" w:rsidR="00D137D0" w:rsidRPr="007275DF" w:rsidRDefault="00D137D0" w:rsidP="004233B7">
            <w:pPr>
              <w:pStyle w:val="TAC"/>
              <w:rPr>
                <w:sz w:val="16"/>
                <w:szCs w:val="16"/>
              </w:rPr>
            </w:pPr>
            <w:r w:rsidRPr="007275DF">
              <w:rPr>
                <w:rFonts w:eastAsia="Calibri"/>
                <w:snapToGrid w:val="0"/>
                <w:sz w:val="16"/>
                <w:szCs w:val="16"/>
              </w:rPr>
              <w:t>TRS.1.1 TDD</w:t>
            </w:r>
          </w:p>
        </w:tc>
        <w:tc>
          <w:tcPr>
            <w:tcW w:w="1138" w:type="dxa"/>
            <w:gridSpan w:val="2"/>
            <w:vMerge/>
            <w:tcBorders>
              <w:left w:val="single" w:sz="4" w:space="0" w:color="auto"/>
              <w:right w:val="single" w:sz="4" w:space="0" w:color="auto"/>
            </w:tcBorders>
            <w:vAlign w:val="center"/>
          </w:tcPr>
          <w:p w14:paraId="53D1A044" w14:textId="77777777" w:rsidR="00D137D0" w:rsidRPr="007275DF" w:rsidRDefault="00D137D0" w:rsidP="004233B7">
            <w:pPr>
              <w:pStyle w:val="TAC"/>
              <w:rPr>
                <w:sz w:val="16"/>
                <w:szCs w:val="16"/>
                <w:lang w:val="en-US" w:eastAsia="zh-TW"/>
              </w:rPr>
            </w:pPr>
          </w:p>
        </w:tc>
        <w:tc>
          <w:tcPr>
            <w:tcW w:w="1019" w:type="dxa"/>
            <w:tcBorders>
              <w:top w:val="single" w:sz="4" w:space="0" w:color="auto"/>
              <w:left w:val="single" w:sz="4" w:space="0" w:color="auto"/>
              <w:bottom w:val="single" w:sz="4" w:space="0" w:color="auto"/>
              <w:right w:val="single" w:sz="4" w:space="0" w:color="auto"/>
            </w:tcBorders>
          </w:tcPr>
          <w:p w14:paraId="2BFE2454" w14:textId="77777777" w:rsidR="00D137D0" w:rsidRPr="007275DF" w:rsidRDefault="00D137D0" w:rsidP="004233B7">
            <w:pPr>
              <w:pStyle w:val="TAC"/>
              <w:rPr>
                <w:sz w:val="16"/>
                <w:szCs w:val="16"/>
              </w:rPr>
            </w:pPr>
            <w:r w:rsidRPr="007275DF">
              <w:rPr>
                <w:rFonts w:eastAsia="Calibri"/>
                <w:snapToGrid w:val="0"/>
                <w:sz w:val="16"/>
                <w:szCs w:val="16"/>
              </w:rPr>
              <w:t>TRS.1.1 TDD</w:t>
            </w:r>
          </w:p>
        </w:tc>
        <w:tc>
          <w:tcPr>
            <w:tcW w:w="1411" w:type="dxa"/>
            <w:vMerge/>
            <w:tcBorders>
              <w:left w:val="single" w:sz="4" w:space="0" w:color="auto"/>
              <w:right w:val="single" w:sz="4" w:space="0" w:color="auto"/>
            </w:tcBorders>
            <w:vAlign w:val="center"/>
          </w:tcPr>
          <w:p w14:paraId="4FC469E8" w14:textId="77777777" w:rsidR="00D137D0" w:rsidRPr="007275DF" w:rsidRDefault="00D137D0" w:rsidP="004233B7">
            <w:pPr>
              <w:pStyle w:val="TAC"/>
              <w:rPr>
                <w:sz w:val="16"/>
                <w:szCs w:val="16"/>
                <w:lang w:val="en-US" w:eastAsia="zh-TW"/>
              </w:rPr>
            </w:pPr>
          </w:p>
        </w:tc>
      </w:tr>
      <w:tr w:rsidR="00D137D0" w:rsidRPr="007275DF" w14:paraId="1809597F" w14:textId="77777777" w:rsidTr="002B4842">
        <w:trPr>
          <w:jc w:val="center"/>
        </w:trPr>
        <w:tc>
          <w:tcPr>
            <w:tcW w:w="2711" w:type="dxa"/>
            <w:gridSpan w:val="2"/>
            <w:vMerge/>
            <w:tcBorders>
              <w:left w:val="single" w:sz="4" w:space="0" w:color="auto"/>
              <w:bottom w:val="single" w:sz="4" w:space="0" w:color="auto"/>
              <w:right w:val="single" w:sz="4" w:space="0" w:color="auto"/>
            </w:tcBorders>
            <w:vAlign w:val="center"/>
          </w:tcPr>
          <w:p w14:paraId="04A4A3EC" w14:textId="77777777" w:rsidR="00D137D0" w:rsidRPr="007275DF" w:rsidRDefault="00D137D0" w:rsidP="004233B7">
            <w:pPr>
              <w:pStyle w:val="TAL"/>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3B3151CD" w14:textId="77777777" w:rsidR="00D137D0" w:rsidRPr="007275DF" w:rsidRDefault="00D137D0" w:rsidP="004233B7">
            <w:pPr>
              <w:pStyle w:val="TAC"/>
              <w:rPr>
                <w:lang w:val="en-US" w:eastAsia="zh-TW"/>
              </w:rPr>
            </w:pPr>
            <w:r w:rsidRPr="007275DF">
              <w:rPr>
                <w:lang w:val="en-US" w:eastAsia="zh-TW"/>
              </w:rPr>
              <w:t>3</w:t>
            </w:r>
          </w:p>
        </w:tc>
        <w:tc>
          <w:tcPr>
            <w:tcW w:w="850" w:type="dxa"/>
            <w:tcBorders>
              <w:left w:val="single" w:sz="4" w:space="0" w:color="auto"/>
              <w:bottom w:val="single" w:sz="4" w:space="0" w:color="auto"/>
              <w:right w:val="single" w:sz="4" w:space="0" w:color="auto"/>
            </w:tcBorders>
            <w:vAlign w:val="center"/>
          </w:tcPr>
          <w:p w14:paraId="6E1C00BC" w14:textId="77777777" w:rsidR="00D137D0" w:rsidRPr="007275DF" w:rsidRDefault="00D137D0" w:rsidP="004233B7">
            <w:pPr>
              <w:pStyle w:val="TAC"/>
              <w:rPr>
                <w:lang w:val="da-DK"/>
              </w:rPr>
            </w:pPr>
          </w:p>
        </w:tc>
        <w:tc>
          <w:tcPr>
            <w:tcW w:w="988" w:type="dxa"/>
            <w:tcBorders>
              <w:top w:val="single" w:sz="4" w:space="0" w:color="auto"/>
              <w:left w:val="single" w:sz="4" w:space="0" w:color="auto"/>
              <w:bottom w:val="single" w:sz="4" w:space="0" w:color="auto"/>
              <w:right w:val="single" w:sz="4" w:space="0" w:color="auto"/>
            </w:tcBorders>
          </w:tcPr>
          <w:p w14:paraId="43550F47" w14:textId="77777777" w:rsidR="00D137D0" w:rsidRPr="007275DF" w:rsidRDefault="00D137D0" w:rsidP="004233B7">
            <w:pPr>
              <w:pStyle w:val="TAC"/>
              <w:rPr>
                <w:sz w:val="16"/>
                <w:szCs w:val="16"/>
              </w:rPr>
            </w:pPr>
            <w:r w:rsidRPr="007275DF">
              <w:rPr>
                <w:rFonts w:eastAsia="Calibri"/>
                <w:snapToGrid w:val="0"/>
                <w:sz w:val="16"/>
                <w:szCs w:val="16"/>
              </w:rPr>
              <w:t>TRS.1.2 TDD</w:t>
            </w:r>
          </w:p>
        </w:tc>
        <w:tc>
          <w:tcPr>
            <w:tcW w:w="1138" w:type="dxa"/>
            <w:gridSpan w:val="2"/>
            <w:vMerge/>
            <w:tcBorders>
              <w:left w:val="single" w:sz="4" w:space="0" w:color="auto"/>
              <w:bottom w:val="single" w:sz="4" w:space="0" w:color="auto"/>
              <w:right w:val="single" w:sz="4" w:space="0" w:color="auto"/>
            </w:tcBorders>
            <w:vAlign w:val="center"/>
          </w:tcPr>
          <w:p w14:paraId="3137EEAF" w14:textId="77777777" w:rsidR="00D137D0" w:rsidRPr="007275DF" w:rsidRDefault="00D137D0" w:rsidP="004233B7">
            <w:pPr>
              <w:pStyle w:val="TAC"/>
              <w:rPr>
                <w:sz w:val="16"/>
                <w:szCs w:val="16"/>
                <w:lang w:val="en-US" w:eastAsia="zh-TW"/>
              </w:rPr>
            </w:pPr>
          </w:p>
        </w:tc>
        <w:tc>
          <w:tcPr>
            <w:tcW w:w="1019" w:type="dxa"/>
            <w:tcBorders>
              <w:top w:val="single" w:sz="4" w:space="0" w:color="auto"/>
              <w:left w:val="single" w:sz="4" w:space="0" w:color="auto"/>
              <w:bottom w:val="single" w:sz="4" w:space="0" w:color="auto"/>
              <w:right w:val="single" w:sz="4" w:space="0" w:color="auto"/>
            </w:tcBorders>
          </w:tcPr>
          <w:p w14:paraId="49CC8BE3" w14:textId="77777777" w:rsidR="00D137D0" w:rsidRPr="007275DF" w:rsidRDefault="00D137D0" w:rsidP="004233B7">
            <w:pPr>
              <w:pStyle w:val="TAC"/>
              <w:rPr>
                <w:sz w:val="16"/>
                <w:szCs w:val="16"/>
              </w:rPr>
            </w:pPr>
            <w:r w:rsidRPr="007275DF">
              <w:rPr>
                <w:rFonts w:eastAsia="Calibri"/>
                <w:snapToGrid w:val="0"/>
                <w:sz w:val="16"/>
                <w:szCs w:val="16"/>
              </w:rPr>
              <w:t>TRS.1.2 TDD</w:t>
            </w:r>
          </w:p>
        </w:tc>
        <w:tc>
          <w:tcPr>
            <w:tcW w:w="1411" w:type="dxa"/>
            <w:vMerge/>
            <w:tcBorders>
              <w:left w:val="single" w:sz="4" w:space="0" w:color="auto"/>
              <w:bottom w:val="single" w:sz="4" w:space="0" w:color="auto"/>
              <w:right w:val="single" w:sz="4" w:space="0" w:color="auto"/>
            </w:tcBorders>
            <w:vAlign w:val="center"/>
          </w:tcPr>
          <w:p w14:paraId="471F54E9" w14:textId="77777777" w:rsidR="00D137D0" w:rsidRPr="007275DF" w:rsidRDefault="00D137D0" w:rsidP="004233B7">
            <w:pPr>
              <w:pStyle w:val="TAC"/>
              <w:rPr>
                <w:sz w:val="16"/>
                <w:szCs w:val="16"/>
                <w:lang w:val="en-US" w:eastAsia="zh-TW"/>
              </w:rPr>
            </w:pPr>
          </w:p>
        </w:tc>
      </w:tr>
      <w:tr w:rsidR="00D137D0" w:rsidRPr="007275DF" w14:paraId="2B723F6B" w14:textId="77777777" w:rsidTr="002B4842">
        <w:trPr>
          <w:jc w:val="center"/>
        </w:trPr>
        <w:tc>
          <w:tcPr>
            <w:tcW w:w="2711" w:type="dxa"/>
            <w:gridSpan w:val="2"/>
            <w:tcBorders>
              <w:left w:val="single" w:sz="4" w:space="0" w:color="auto"/>
              <w:bottom w:val="single" w:sz="4" w:space="0" w:color="auto"/>
              <w:right w:val="single" w:sz="4" w:space="0" w:color="auto"/>
            </w:tcBorders>
            <w:vAlign w:val="center"/>
          </w:tcPr>
          <w:p w14:paraId="39BB115D" w14:textId="77777777" w:rsidR="00D137D0" w:rsidRPr="007275DF" w:rsidRDefault="00D137D0" w:rsidP="004233B7">
            <w:pPr>
              <w:pStyle w:val="TAL"/>
              <w:rPr>
                <w:lang w:val="da-DK"/>
              </w:rPr>
            </w:pPr>
            <w:r w:rsidRPr="007275DF">
              <w:rPr>
                <w:lang w:val="da-DK"/>
              </w:rPr>
              <w:t>OCNG Patterns</w:t>
            </w:r>
          </w:p>
        </w:tc>
        <w:tc>
          <w:tcPr>
            <w:tcW w:w="667" w:type="dxa"/>
            <w:tcBorders>
              <w:top w:val="single" w:sz="4" w:space="0" w:color="auto"/>
              <w:left w:val="single" w:sz="4" w:space="0" w:color="auto"/>
              <w:bottom w:val="single" w:sz="4" w:space="0" w:color="auto"/>
              <w:right w:val="single" w:sz="4" w:space="0" w:color="auto"/>
            </w:tcBorders>
            <w:vAlign w:val="center"/>
          </w:tcPr>
          <w:p w14:paraId="5895E76A" w14:textId="77777777" w:rsidR="00D137D0" w:rsidRPr="007275DF" w:rsidRDefault="00D137D0" w:rsidP="004233B7">
            <w:pPr>
              <w:pStyle w:val="TAC"/>
              <w:rPr>
                <w:lang w:val="en-US"/>
              </w:rPr>
            </w:pPr>
            <w:r w:rsidRPr="007275DF">
              <w:t>1~3</w:t>
            </w:r>
          </w:p>
        </w:tc>
        <w:tc>
          <w:tcPr>
            <w:tcW w:w="850" w:type="dxa"/>
            <w:tcBorders>
              <w:left w:val="single" w:sz="4" w:space="0" w:color="auto"/>
              <w:bottom w:val="single" w:sz="4" w:space="0" w:color="auto"/>
              <w:right w:val="single" w:sz="4" w:space="0" w:color="auto"/>
            </w:tcBorders>
            <w:vAlign w:val="center"/>
          </w:tcPr>
          <w:p w14:paraId="09DBA40E" w14:textId="77777777" w:rsidR="00D137D0" w:rsidRPr="007275DF" w:rsidRDefault="00D137D0" w:rsidP="004233B7">
            <w:pPr>
              <w:pStyle w:val="TAC"/>
              <w:rPr>
                <w:lang w:val="da-DK"/>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4A3158B2" w14:textId="77777777" w:rsidR="00D137D0" w:rsidRPr="007275DF" w:rsidRDefault="00D137D0" w:rsidP="004233B7">
            <w:pPr>
              <w:pStyle w:val="TAC"/>
              <w:rPr>
                <w:sz w:val="16"/>
                <w:szCs w:val="16"/>
                <w:lang w:val="en-US"/>
              </w:rPr>
            </w:pPr>
            <w:r w:rsidRPr="007275DF">
              <w:rPr>
                <w:sz w:val="16"/>
                <w:szCs w:val="16"/>
                <w:lang w:val="en-US"/>
              </w:rPr>
              <w:t>OP.1</w:t>
            </w:r>
          </w:p>
        </w:tc>
        <w:tc>
          <w:tcPr>
            <w:tcW w:w="2430" w:type="dxa"/>
            <w:gridSpan w:val="2"/>
            <w:tcBorders>
              <w:top w:val="single" w:sz="4" w:space="0" w:color="auto"/>
              <w:left w:val="single" w:sz="4" w:space="0" w:color="auto"/>
              <w:bottom w:val="single" w:sz="4" w:space="0" w:color="auto"/>
              <w:right w:val="single" w:sz="4" w:space="0" w:color="auto"/>
            </w:tcBorders>
            <w:vAlign w:val="center"/>
          </w:tcPr>
          <w:p w14:paraId="62247390" w14:textId="77777777" w:rsidR="00D137D0" w:rsidRPr="007275DF" w:rsidRDefault="00D137D0" w:rsidP="004233B7">
            <w:pPr>
              <w:pStyle w:val="TAC"/>
              <w:rPr>
                <w:sz w:val="16"/>
                <w:szCs w:val="16"/>
                <w:lang w:val="en-US"/>
              </w:rPr>
            </w:pPr>
            <w:r w:rsidRPr="007275DF">
              <w:rPr>
                <w:sz w:val="16"/>
                <w:szCs w:val="16"/>
                <w:lang w:val="en-US"/>
              </w:rPr>
              <w:t>OP.1</w:t>
            </w:r>
          </w:p>
        </w:tc>
      </w:tr>
      <w:tr w:rsidR="00D137D0" w:rsidRPr="007275DF" w14:paraId="49437E25" w14:textId="77777777" w:rsidTr="002B4842">
        <w:trPr>
          <w:jc w:val="center"/>
        </w:trPr>
        <w:tc>
          <w:tcPr>
            <w:tcW w:w="2711" w:type="dxa"/>
            <w:gridSpan w:val="2"/>
            <w:tcBorders>
              <w:left w:val="single" w:sz="4" w:space="0" w:color="auto"/>
              <w:bottom w:val="single" w:sz="4" w:space="0" w:color="auto"/>
              <w:right w:val="single" w:sz="4" w:space="0" w:color="auto"/>
            </w:tcBorders>
            <w:vAlign w:val="center"/>
          </w:tcPr>
          <w:p w14:paraId="58F7B91F" w14:textId="77777777" w:rsidR="00D137D0" w:rsidRPr="007275DF" w:rsidRDefault="00D137D0" w:rsidP="004233B7">
            <w:pPr>
              <w:pStyle w:val="TAL"/>
              <w:rPr>
                <w:lang w:val="da-DK"/>
              </w:rPr>
            </w:pPr>
            <w:r w:rsidRPr="007275DF">
              <w:rPr>
                <w:lang w:val="da-DK"/>
              </w:rPr>
              <w:t>Initial BWP Configuration</w:t>
            </w:r>
          </w:p>
        </w:tc>
        <w:tc>
          <w:tcPr>
            <w:tcW w:w="667" w:type="dxa"/>
            <w:tcBorders>
              <w:top w:val="single" w:sz="4" w:space="0" w:color="auto"/>
              <w:left w:val="single" w:sz="4" w:space="0" w:color="auto"/>
              <w:bottom w:val="single" w:sz="4" w:space="0" w:color="auto"/>
              <w:right w:val="single" w:sz="4" w:space="0" w:color="auto"/>
            </w:tcBorders>
            <w:vAlign w:val="center"/>
          </w:tcPr>
          <w:p w14:paraId="3285BE84" w14:textId="77777777" w:rsidR="00D137D0" w:rsidRPr="007275DF" w:rsidRDefault="00D137D0" w:rsidP="004233B7">
            <w:pPr>
              <w:pStyle w:val="TAC"/>
              <w:rPr>
                <w:lang w:val="en-US"/>
              </w:rPr>
            </w:pPr>
            <w:r w:rsidRPr="007275DF">
              <w:t>1~3</w:t>
            </w:r>
          </w:p>
        </w:tc>
        <w:tc>
          <w:tcPr>
            <w:tcW w:w="850" w:type="dxa"/>
            <w:tcBorders>
              <w:left w:val="single" w:sz="4" w:space="0" w:color="auto"/>
              <w:bottom w:val="single" w:sz="4" w:space="0" w:color="auto"/>
              <w:right w:val="single" w:sz="4" w:space="0" w:color="auto"/>
            </w:tcBorders>
            <w:vAlign w:val="center"/>
          </w:tcPr>
          <w:p w14:paraId="4FEAA924" w14:textId="77777777" w:rsidR="00D137D0" w:rsidRPr="007275DF" w:rsidRDefault="00D137D0" w:rsidP="004233B7">
            <w:pPr>
              <w:pStyle w:val="TAC"/>
              <w:rPr>
                <w:lang w:val="da-DK"/>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7867A616" w14:textId="77777777" w:rsidR="00D137D0" w:rsidRPr="007275DF" w:rsidRDefault="00D137D0" w:rsidP="004233B7">
            <w:pPr>
              <w:pStyle w:val="TAC"/>
            </w:pPr>
            <w:r w:rsidRPr="007275DF">
              <w:t>DLBWP.0.1</w:t>
            </w:r>
          </w:p>
          <w:p w14:paraId="3B5B9C4B" w14:textId="77777777" w:rsidR="00D137D0" w:rsidRPr="007275DF" w:rsidRDefault="00D137D0" w:rsidP="004233B7">
            <w:pPr>
              <w:pStyle w:val="TAC"/>
              <w:rPr>
                <w:sz w:val="16"/>
                <w:szCs w:val="16"/>
                <w:lang w:val="en-US"/>
              </w:rPr>
            </w:pPr>
            <w:r w:rsidRPr="007275DF">
              <w:t>ULBWP.0.1</w:t>
            </w:r>
          </w:p>
        </w:tc>
        <w:tc>
          <w:tcPr>
            <w:tcW w:w="2430" w:type="dxa"/>
            <w:gridSpan w:val="2"/>
            <w:tcBorders>
              <w:top w:val="single" w:sz="4" w:space="0" w:color="auto"/>
              <w:left w:val="single" w:sz="4" w:space="0" w:color="auto"/>
              <w:bottom w:val="single" w:sz="4" w:space="0" w:color="auto"/>
              <w:right w:val="single" w:sz="4" w:space="0" w:color="auto"/>
            </w:tcBorders>
            <w:vAlign w:val="center"/>
          </w:tcPr>
          <w:p w14:paraId="4487BE4A" w14:textId="77777777" w:rsidR="00D137D0" w:rsidRPr="007275DF" w:rsidRDefault="00D137D0" w:rsidP="004233B7">
            <w:pPr>
              <w:pStyle w:val="TAC"/>
            </w:pPr>
            <w:r w:rsidRPr="007275DF">
              <w:t>DLBWP.0.1</w:t>
            </w:r>
          </w:p>
          <w:p w14:paraId="269BFCF1" w14:textId="77777777" w:rsidR="00D137D0" w:rsidRPr="007275DF" w:rsidRDefault="00D137D0" w:rsidP="004233B7">
            <w:pPr>
              <w:pStyle w:val="TAC"/>
              <w:rPr>
                <w:sz w:val="16"/>
                <w:szCs w:val="16"/>
                <w:lang w:val="en-US"/>
              </w:rPr>
            </w:pPr>
            <w:r w:rsidRPr="007275DF">
              <w:t>ULBWP.0.1</w:t>
            </w:r>
          </w:p>
        </w:tc>
      </w:tr>
      <w:tr w:rsidR="00D137D0" w:rsidRPr="007275DF" w14:paraId="18B9F09F" w14:textId="77777777" w:rsidTr="002B4842">
        <w:trPr>
          <w:jc w:val="center"/>
        </w:trPr>
        <w:tc>
          <w:tcPr>
            <w:tcW w:w="2711" w:type="dxa"/>
            <w:gridSpan w:val="2"/>
            <w:tcBorders>
              <w:left w:val="single" w:sz="4" w:space="0" w:color="auto"/>
              <w:bottom w:val="single" w:sz="4" w:space="0" w:color="auto"/>
              <w:right w:val="single" w:sz="4" w:space="0" w:color="auto"/>
            </w:tcBorders>
            <w:vAlign w:val="center"/>
          </w:tcPr>
          <w:p w14:paraId="3D4B2E0E" w14:textId="77777777" w:rsidR="00D137D0" w:rsidRPr="007275DF" w:rsidRDefault="00D137D0" w:rsidP="004233B7">
            <w:pPr>
              <w:pStyle w:val="TAL"/>
              <w:rPr>
                <w:lang w:val="da-DK"/>
              </w:rPr>
            </w:pPr>
            <w:r w:rsidRPr="007275DF">
              <w:rPr>
                <w:lang w:val="da-DK"/>
              </w:rPr>
              <w:t>Dedicated BWP configuration</w:t>
            </w:r>
          </w:p>
        </w:tc>
        <w:tc>
          <w:tcPr>
            <w:tcW w:w="667" w:type="dxa"/>
            <w:tcBorders>
              <w:top w:val="single" w:sz="4" w:space="0" w:color="auto"/>
              <w:left w:val="single" w:sz="4" w:space="0" w:color="auto"/>
              <w:bottom w:val="single" w:sz="4" w:space="0" w:color="auto"/>
              <w:right w:val="single" w:sz="4" w:space="0" w:color="auto"/>
            </w:tcBorders>
            <w:vAlign w:val="center"/>
          </w:tcPr>
          <w:p w14:paraId="0832960C" w14:textId="77777777" w:rsidR="00D137D0" w:rsidRPr="007275DF" w:rsidRDefault="00D137D0" w:rsidP="004233B7">
            <w:pPr>
              <w:pStyle w:val="TAC"/>
              <w:rPr>
                <w:lang w:val="en-US"/>
              </w:rPr>
            </w:pPr>
            <w:r w:rsidRPr="007275DF">
              <w:t>1~3</w:t>
            </w:r>
          </w:p>
        </w:tc>
        <w:tc>
          <w:tcPr>
            <w:tcW w:w="850" w:type="dxa"/>
            <w:tcBorders>
              <w:left w:val="single" w:sz="4" w:space="0" w:color="auto"/>
              <w:bottom w:val="single" w:sz="4" w:space="0" w:color="auto"/>
              <w:right w:val="single" w:sz="4" w:space="0" w:color="auto"/>
            </w:tcBorders>
            <w:vAlign w:val="center"/>
          </w:tcPr>
          <w:p w14:paraId="17B2FE5D" w14:textId="77777777" w:rsidR="00D137D0" w:rsidRPr="007275DF" w:rsidRDefault="00D137D0" w:rsidP="004233B7">
            <w:pPr>
              <w:pStyle w:val="TAC"/>
              <w:rPr>
                <w:lang w:val="da-DK"/>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48D4EB82" w14:textId="77777777" w:rsidR="00D137D0" w:rsidRPr="007275DF" w:rsidRDefault="00D137D0" w:rsidP="004233B7">
            <w:pPr>
              <w:pStyle w:val="TAC"/>
            </w:pPr>
            <w:r w:rsidRPr="007275DF">
              <w:t>DLBWP.1.1</w:t>
            </w:r>
          </w:p>
          <w:p w14:paraId="2B5BBD22" w14:textId="77777777" w:rsidR="00D137D0" w:rsidRPr="007275DF" w:rsidRDefault="00D137D0" w:rsidP="004233B7">
            <w:pPr>
              <w:pStyle w:val="TAC"/>
              <w:rPr>
                <w:sz w:val="16"/>
                <w:szCs w:val="16"/>
                <w:lang w:val="en-US"/>
              </w:rPr>
            </w:pPr>
            <w:r w:rsidRPr="007275DF">
              <w:t>ULBWP.1.1</w:t>
            </w:r>
          </w:p>
        </w:tc>
        <w:tc>
          <w:tcPr>
            <w:tcW w:w="2430" w:type="dxa"/>
            <w:gridSpan w:val="2"/>
            <w:tcBorders>
              <w:top w:val="single" w:sz="4" w:space="0" w:color="auto"/>
              <w:left w:val="single" w:sz="4" w:space="0" w:color="auto"/>
              <w:bottom w:val="single" w:sz="4" w:space="0" w:color="auto"/>
              <w:right w:val="single" w:sz="4" w:space="0" w:color="auto"/>
            </w:tcBorders>
            <w:vAlign w:val="center"/>
          </w:tcPr>
          <w:p w14:paraId="79739232" w14:textId="77777777" w:rsidR="00D137D0" w:rsidRPr="007275DF" w:rsidRDefault="00D137D0" w:rsidP="004233B7">
            <w:pPr>
              <w:pStyle w:val="TAC"/>
            </w:pPr>
            <w:r w:rsidRPr="007275DF">
              <w:t>DLBWP.1.1</w:t>
            </w:r>
          </w:p>
          <w:p w14:paraId="61BC87FD" w14:textId="77777777" w:rsidR="00D137D0" w:rsidRPr="007275DF" w:rsidRDefault="00D137D0" w:rsidP="004233B7">
            <w:pPr>
              <w:pStyle w:val="TAC"/>
              <w:rPr>
                <w:sz w:val="16"/>
                <w:szCs w:val="16"/>
                <w:lang w:val="en-US"/>
              </w:rPr>
            </w:pPr>
            <w:r w:rsidRPr="007275DF">
              <w:t>ULBWP.1.1</w:t>
            </w:r>
          </w:p>
        </w:tc>
      </w:tr>
      <w:tr w:rsidR="00D137D0" w:rsidRPr="007275DF" w14:paraId="42AA5B93" w14:textId="77777777" w:rsidTr="002B4842">
        <w:trPr>
          <w:jc w:val="center"/>
        </w:trPr>
        <w:tc>
          <w:tcPr>
            <w:tcW w:w="2711" w:type="dxa"/>
            <w:gridSpan w:val="2"/>
            <w:tcBorders>
              <w:top w:val="single" w:sz="4" w:space="0" w:color="auto"/>
              <w:left w:val="single" w:sz="4" w:space="0" w:color="auto"/>
              <w:bottom w:val="single" w:sz="4" w:space="0" w:color="auto"/>
              <w:right w:val="single" w:sz="4" w:space="0" w:color="auto"/>
            </w:tcBorders>
            <w:vAlign w:val="center"/>
          </w:tcPr>
          <w:p w14:paraId="3050B2F8" w14:textId="77777777" w:rsidR="00D137D0" w:rsidRPr="007275DF" w:rsidRDefault="00D137D0" w:rsidP="004233B7">
            <w:pPr>
              <w:pStyle w:val="TAL"/>
              <w:rPr>
                <w:lang w:val="da-DK"/>
              </w:rPr>
            </w:pPr>
            <w:r w:rsidRPr="007275DF">
              <w:rPr>
                <w:lang w:val="da-DK"/>
              </w:rPr>
              <w:t>SMTC configuration</w:t>
            </w:r>
          </w:p>
        </w:tc>
        <w:tc>
          <w:tcPr>
            <w:tcW w:w="667" w:type="dxa"/>
            <w:tcBorders>
              <w:top w:val="single" w:sz="4" w:space="0" w:color="auto"/>
              <w:left w:val="single" w:sz="4" w:space="0" w:color="auto"/>
              <w:bottom w:val="single" w:sz="4" w:space="0" w:color="auto"/>
              <w:right w:val="single" w:sz="4" w:space="0" w:color="auto"/>
            </w:tcBorders>
            <w:vAlign w:val="center"/>
          </w:tcPr>
          <w:p w14:paraId="22EE9835" w14:textId="77777777" w:rsidR="00D137D0" w:rsidRPr="007275DF" w:rsidRDefault="00D137D0" w:rsidP="004233B7">
            <w:pPr>
              <w:pStyle w:val="TAC"/>
              <w:rPr>
                <w:lang w:val="da-DK"/>
              </w:rPr>
            </w:pPr>
            <w:r w:rsidRPr="007275DF">
              <w:t>1~3</w:t>
            </w:r>
          </w:p>
        </w:tc>
        <w:tc>
          <w:tcPr>
            <w:tcW w:w="850" w:type="dxa"/>
            <w:tcBorders>
              <w:top w:val="single" w:sz="4" w:space="0" w:color="auto"/>
              <w:left w:val="single" w:sz="4" w:space="0" w:color="auto"/>
              <w:bottom w:val="single" w:sz="4" w:space="0" w:color="auto"/>
              <w:right w:val="single" w:sz="4" w:space="0" w:color="auto"/>
            </w:tcBorders>
            <w:vAlign w:val="center"/>
          </w:tcPr>
          <w:p w14:paraId="3651E100" w14:textId="77777777" w:rsidR="00D137D0" w:rsidRPr="007275DF" w:rsidRDefault="00D137D0" w:rsidP="004233B7">
            <w:pPr>
              <w:pStyle w:val="TAC"/>
              <w:rPr>
                <w:lang w:val="da-DK"/>
              </w:rPr>
            </w:pPr>
          </w:p>
        </w:tc>
        <w:tc>
          <w:tcPr>
            <w:tcW w:w="1062" w:type="dxa"/>
            <w:gridSpan w:val="2"/>
            <w:tcBorders>
              <w:top w:val="single" w:sz="4" w:space="0" w:color="auto"/>
              <w:left w:val="single" w:sz="4" w:space="0" w:color="auto"/>
              <w:bottom w:val="single" w:sz="4" w:space="0" w:color="auto"/>
              <w:right w:val="single" w:sz="4" w:space="0" w:color="auto"/>
            </w:tcBorders>
            <w:vAlign w:val="center"/>
          </w:tcPr>
          <w:p w14:paraId="7E319C3B" w14:textId="77777777" w:rsidR="00D137D0" w:rsidRPr="007275DF" w:rsidRDefault="00D137D0" w:rsidP="004233B7">
            <w:pPr>
              <w:pStyle w:val="TAC"/>
              <w:rPr>
                <w:lang w:val="en-US"/>
              </w:rPr>
            </w:pPr>
            <w:r w:rsidRPr="007275DF">
              <w:rPr>
                <w:lang w:val="en-US"/>
              </w:rPr>
              <w:t>SMTC.1</w:t>
            </w:r>
          </w:p>
        </w:tc>
        <w:tc>
          <w:tcPr>
            <w:tcW w:w="1064" w:type="dxa"/>
            <w:tcBorders>
              <w:top w:val="single" w:sz="4" w:space="0" w:color="auto"/>
              <w:left w:val="single" w:sz="4" w:space="0" w:color="auto"/>
              <w:bottom w:val="single" w:sz="4" w:space="0" w:color="auto"/>
              <w:right w:val="single" w:sz="4" w:space="0" w:color="auto"/>
            </w:tcBorders>
            <w:vAlign w:val="center"/>
          </w:tcPr>
          <w:p w14:paraId="50437E77" w14:textId="77777777" w:rsidR="00D137D0" w:rsidRPr="007275DF" w:rsidRDefault="00D137D0" w:rsidP="004233B7">
            <w:pPr>
              <w:pStyle w:val="TAC"/>
              <w:rPr>
                <w:lang w:val="en-US" w:eastAsia="zh-TW"/>
              </w:rPr>
            </w:pPr>
            <w:r w:rsidRPr="007275DF">
              <w:rPr>
                <w:lang w:val="en-US" w:eastAsia="zh-TW"/>
              </w:rPr>
              <w:t>N/A</w:t>
            </w:r>
          </w:p>
        </w:tc>
        <w:tc>
          <w:tcPr>
            <w:tcW w:w="1019" w:type="dxa"/>
            <w:tcBorders>
              <w:top w:val="single" w:sz="4" w:space="0" w:color="auto"/>
              <w:left w:val="single" w:sz="4" w:space="0" w:color="auto"/>
              <w:bottom w:val="single" w:sz="4" w:space="0" w:color="auto"/>
              <w:right w:val="single" w:sz="4" w:space="0" w:color="auto"/>
            </w:tcBorders>
            <w:vAlign w:val="center"/>
          </w:tcPr>
          <w:p w14:paraId="48577EF6" w14:textId="77777777" w:rsidR="00D137D0" w:rsidRPr="007275DF" w:rsidRDefault="00D137D0" w:rsidP="004233B7">
            <w:pPr>
              <w:pStyle w:val="TAC"/>
              <w:rPr>
                <w:lang w:val="en-US"/>
              </w:rPr>
            </w:pPr>
            <w:r w:rsidRPr="007275DF">
              <w:rPr>
                <w:lang w:val="en-US"/>
              </w:rPr>
              <w:t>SMTC.1</w:t>
            </w:r>
          </w:p>
        </w:tc>
        <w:tc>
          <w:tcPr>
            <w:tcW w:w="1411" w:type="dxa"/>
            <w:tcBorders>
              <w:top w:val="single" w:sz="4" w:space="0" w:color="auto"/>
              <w:left w:val="single" w:sz="4" w:space="0" w:color="auto"/>
              <w:bottom w:val="single" w:sz="4" w:space="0" w:color="auto"/>
              <w:right w:val="single" w:sz="4" w:space="0" w:color="auto"/>
            </w:tcBorders>
            <w:vAlign w:val="center"/>
          </w:tcPr>
          <w:p w14:paraId="5FAE7423" w14:textId="77777777" w:rsidR="00D137D0" w:rsidRPr="007275DF" w:rsidRDefault="00D137D0" w:rsidP="004233B7">
            <w:pPr>
              <w:pStyle w:val="TAC"/>
              <w:rPr>
                <w:lang w:val="en-US"/>
              </w:rPr>
            </w:pPr>
            <w:r w:rsidRPr="007275DF">
              <w:rPr>
                <w:lang w:val="en-US" w:eastAsia="zh-TW"/>
              </w:rPr>
              <w:t>N/A</w:t>
            </w:r>
          </w:p>
        </w:tc>
      </w:tr>
      <w:tr w:rsidR="00D137D0" w:rsidRPr="007275DF" w14:paraId="23CC4A08" w14:textId="77777777" w:rsidTr="002B4842">
        <w:trPr>
          <w:jc w:val="center"/>
        </w:trPr>
        <w:tc>
          <w:tcPr>
            <w:tcW w:w="2711" w:type="dxa"/>
            <w:gridSpan w:val="2"/>
            <w:tcBorders>
              <w:top w:val="single" w:sz="4" w:space="0" w:color="auto"/>
              <w:left w:val="single" w:sz="4" w:space="0" w:color="auto"/>
              <w:bottom w:val="single" w:sz="4" w:space="0" w:color="auto"/>
              <w:right w:val="single" w:sz="4" w:space="0" w:color="auto"/>
            </w:tcBorders>
            <w:vAlign w:val="center"/>
          </w:tcPr>
          <w:p w14:paraId="1C87EFB8" w14:textId="77777777" w:rsidR="00D137D0" w:rsidRPr="007275DF" w:rsidRDefault="00D137D0" w:rsidP="004233B7">
            <w:pPr>
              <w:pStyle w:val="TAL"/>
              <w:rPr>
                <w:lang w:val="da-DK"/>
              </w:rPr>
            </w:pPr>
            <w:r w:rsidRPr="007275DF">
              <w:t>DBT Window Configuration</w:t>
            </w:r>
          </w:p>
        </w:tc>
        <w:tc>
          <w:tcPr>
            <w:tcW w:w="667" w:type="dxa"/>
            <w:tcBorders>
              <w:top w:val="single" w:sz="4" w:space="0" w:color="auto"/>
              <w:left w:val="single" w:sz="4" w:space="0" w:color="auto"/>
              <w:bottom w:val="single" w:sz="4" w:space="0" w:color="auto"/>
              <w:right w:val="single" w:sz="4" w:space="0" w:color="auto"/>
            </w:tcBorders>
            <w:vAlign w:val="center"/>
          </w:tcPr>
          <w:p w14:paraId="26042D1A" w14:textId="77777777" w:rsidR="00D137D0" w:rsidRPr="007275DF" w:rsidRDefault="00D137D0" w:rsidP="004233B7">
            <w:pPr>
              <w:pStyle w:val="TAC"/>
              <w:rPr>
                <w:lang w:val="en-US" w:eastAsia="zh-TW"/>
              </w:rPr>
            </w:pPr>
            <w:r w:rsidRPr="007275DF">
              <w:t>1~3</w:t>
            </w:r>
          </w:p>
        </w:tc>
        <w:tc>
          <w:tcPr>
            <w:tcW w:w="850" w:type="dxa"/>
            <w:tcBorders>
              <w:top w:val="single" w:sz="4" w:space="0" w:color="auto"/>
              <w:left w:val="single" w:sz="4" w:space="0" w:color="auto"/>
              <w:bottom w:val="single" w:sz="4" w:space="0" w:color="auto"/>
              <w:right w:val="single" w:sz="4" w:space="0" w:color="auto"/>
            </w:tcBorders>
            <w:vAlign w:val="center"/>
          </w:tcPr>
          <w:p w14:paraId="09430E53" w14:textId="77777777" w:rsidR="00D137D0" w:rsidRPr="007275DF" w:rsidRDefault="00D137D0" w:rsidP="004233B7">
            <w:pPr>
              <w:pStyle w:val="TAC"/>
              <w:rPr>
                <w:lang w:val="da-DK"/>
              </w:rPr>
            </w:pPr>
          </w:p>
        </w:tc>
        <w:tc>
          <w:tcPr>
            <w:tcW w:w="1062" w:type="dxa"/>
            <w:gridSpan w:val="2"/>
            <w:tcBorders>
              <w:top w:val="single" w:sz="4" w:space="0" w:color="auto"/>
              <w:left w:val="single" w:sz="4" w:space="0" w:color="auto"/>
              <w:bottom w:val="single" w:sz="4" w:space="0" w:color="auto"/>
              <w:right w:val="single" w:sz="4" w:space="0" w:color="auto"/>
            </w:tcBorders>
            <w:vAlign w:val="center"/>
          </w:tcPr>
          <w:p w14:paraId="6C892B64" w14:textId="77777777" w:rsidR="00D137D0" w:rsidRPr="007275DF" w:rsidRDefault="00D137D0" w:rsidP="004233B7">
            <w:pPr>
              <w:pStyle w:val="TAC"/>
              <w:rPr>
                <w:lang w:val="en-US" w:eastAsia="zh-TW"/>
              </w:rPr>
            </w:pPr>
            <w:r w:rsidRPr="007275DF">
              <w:rPr>
                <w:lang w:val="en-US" w:eastAsia="zh-TW"/>
              </w:rPr>
              <w:t>N/A</w:t>
            </w:r>
          </w:p>
        </w:tc>
        <w:tc>
          <w:tcPr>
            <w:tcW w:w="1064" w:type="dxa"/>
            <w:tcBorders>
              <w:top w:val="single" w:sz="4" w:space="0" w:color="auto"/>
              <w:left w:val="single" w:sz="4" w:space="0" w:color="auto"/>
              <w:bottom w:val="single" w:sz="4" w:space="0" w:color="auto"/>
              <w:right w:val="single" w:sz="4" w:space="0" w:color="auto"/>
            </w:tcBorders>
            <w:vAlign w:val="center"/>
          </w:tcPr>
          <w:p w14:paraId="65527FBB" w14:textId="77777777" w:rsidR="00D137D0" w:rsidRPr="007275DF" w:rsidRDefault="00D137D0" w:rsidP="004233B7">
            <w:pPr>
              <w:pStyle w:val="TAC"/>
              <w:rPr>
                <w:lang w:val="en-US" w:eastAsia="zh-TW"/>
              </w:rPr>
            </w:pPr>
            <w:r w:rsidRPr="007275DF">
              <w:rPr>
                <w:lang w:val="en-US" w:eastAsia="zh-TW"/>
              </w:rPr>
              <w:t>DBT.1</w:t>
            </w:r>
          </w:p>
        </w:tc>
        <w:tc>
          <w:tcPr>
            <w:tcW w:w="1019" w:type="dxa"/>
            <w:tcBorders>
              <w:top w:val="single" w:sz="4" w:space="0" w:color="auto"/>
              <w:left w:val="single" w:sz="4" w:space="0" w:color="auto"/>
              <w:bottom w:val="single" w:sz="4" w:space="0" w:color="auto"/>
              <w:right w:val="single" w:sz="4" w:space="0" w:color="auto"/>
            </w:tcBorders>
            <w:vAlign w:val="center"/>
          </w:tcPr>
          <w:p w14:paraId="28FB120F" w14:textId="77777777" w:rsidR="00D137D0" w:rsidRPr="007275DF" w:rsidRDefault="00D137D0" w:rsidP="004233B7">
            <w:pPr>
              <w:pStyle w:val="TAC"/>
              <w:rPr>
                <w:lang w:val="en-US"/>
              </w:rPr>
            </w:pPr>
            <w:r w:rsidRPr="007275DF">
              <w:rPr>
                <w:lang w:val="en-US" w:eastAsia="zh-TW"/>
              </w:rPr>
              <w:t>N/A</w:t>
            </w:r>
          </w:p>
        </w:tc>
        <w:tc>
          <w:tcPr>
            <w:tcW w:w="1411" w:type="dxa"/>
            <w:tcBorders>
              <w:top w:val="single" w:sz="4" w:space="0" w:color="auto"/>
              <w:left w:val="single" w:sz="4" w:space="0" w:color="auto"/>
              <w:bottom w:val="single" w:sz="4" w:space="0" w:color="auto"/>
              <w:right w:val="single" w:sz="4" w:space="0" w:color="auto"/>
            </w:tcBorders>
            <w:vAlign w:val="center"/>
          </w:tcPr>
          <w:p w14:paraId="42F09D38" w14:textId="77777777" w:rsidR="00D137D0" w:rsidRPr="007275DF" w:rsidRDefault="00D137D0" w:rsidP="004233B7">
            <w:pPr>
              <w:pStyle w:val="TAC"/>
              <w:rPr>
                <w:lang w:val="en-US"/>
              </w:rPr>
            </w:pPr>
            <w:r w:rsidRPr="007275DF">
              <w:rPr>
                <w:lang w:val="en-US" w:eastAsia="zh-TW"/>
              </w:rPr>
              <w:t>DBT.1</w:t>
            </w:r>
          </w:p>
        </w:tc>
      </w:tr>
      <w:tr w:rsidR="00D137D0" w:rsidRPr="007275DF" w14:paraId="5C6DC1B9" w14:textId="77777777" w:rsidTr="002B4842">
        <w:trPr>
          <w:jc w:val="center"/>
        </w:trPr>
        <w:tc>
          <w:tcPr>
            <w:tcW w:w="2711" w:type="dxa"/>
            <w:gridSpan w:val="2"/>
            <w:tcBorders>
              <w:top w:val="single" w:sz="4" w:space="0" w:color="auto"/>
              <w:left w:val="single" w:sz="4" w:space="0" w:color="auto"/>
              <w:bottom w:val="single" w:sz="4" w:space="0" w:color="auto"/>
              <w:right w:val="single" w:sz="4" w:space="0" w:color="auto"/>
            </w:tcBorders>
            <w:vAlign w:val="center"/>
          </w:tcPr>
          <w:p w14:paraId="6F40E2D4" w14:textId="77777777" w:rsidR="00D137D0" w:rsidRPr="007275DF" w:rsidRDefault="00D137D0" w:rsidP="004233B7">
            <w:pPr>
              <w:pStyle w:val="TAL"/>
              <w:rPr>
                <w:lang w:val="da-DK"/>
              </w:rPr>
            </w:pPr>
            <w:r w:rsidRPr="007275DF">
              <w:rPr>
                <w:lang w:val="da-DK"/>
              </w:rPr>
              <w:t>reportConfigType</w:t>
            </w:r>
          </w:p>
        </w:tc>
        <w:tc>
          <w:tcPr>
            <w:tcW w:w="667" w:type="dxa"/>
            <w:tcBorders>
              <w:top w:val="single" w:sz="4" w:space="0" w:color="auto"/>
              <w:left w:val="single" w:sz="4" w:space="0" w:color="auto"/>
              <w:bottom w:val="single" w:sz="4" w:space="0" w:color="auto"/>
              <w:right w:val="single" w:sz="4" w:space="0" w:color="auto"/>
            </w:tcBorders>
            <w:vAlign w:val="center"/>
          </w:tcPr>
          <w:p w14:paraId="274ADBA0" w14:textId="77777777" w:rsidR="00D137D0" w:rsidRPr="007275DF" w:rsidRDefault="00D137D0" w:rsidP="004233B7">
            <w:pPr>
              <w:pStyle w:val="TAC"/>
              <w:rPr>
                <w:lang w:val="da-DK"/>
              </w:rPr>
            </w:pPr>
            <w:r w:rsidRPr="007275DF">
              <w:t>1~3</w:t>
            </w:r>
          </w:p>
        </w:tc>
        <w:tc>
          <w:tcPr>
            <w:tcW w:w="850" w:type="dxa"/>
            <w:tcBorders>
              <w:top w:val="single" w:sz="4" w:space="0" w:color="auto"/>
              <w:left w:val="single" w:sz="4" w:space="0" w:color="auto"/>
              <w:bottom w:val="single" w:sz="4" w:space="0" w:color="auto"/>
              <w:right w:val="single" w:sz="4" w:space="0" w:color="auto"/>
            </w:tcBorders>
            <w:vAlign w:val="center"/>
          </w:tcPr>
          <w:p w14:paraId="7DD83F4B" w14:textId="77777777" w:rsidR="00D137D0" w:rsidRPr="007275DF" w:rsidRDefault="00D137D0" w:rsidP="004233B7">
            <w:pPr>
              <w:pStyle w:val="TAC"/>
              <w:rPr>
                <w:lang w:val="da-DK"/>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6C012CF6" w14:textId="77777777" w:rsidR="00D137D0" w:rsidRPr="007275DF" w:rsidRDefault="00D137D0" w:rsidP="004233B7">
            <w:pPr>
              <w:pStyle w:val="TAC"/>
              <w:rPr>
                <w:lang w:val="en-US"/>
              </w:rPr>
            </w:pPr>
            <w:r w:rsidRPr="007275DF">
              <w:rPr>
                <w:lang w:val="en-US"/>
              </w:rPr>
              <w:t>periodic</w:t>
            </w:r>
          </w:p>
        </w:tc>
        <w:tc>
          <w:tcPr>
            <w:tcW w:w="2430" w:type="dxa"/>
            <w:gridSpan w:val="2"/>
            <w:tcBorders>
              <w:top w:val="single" w:sz="4" w:space="0" w:color="auto"/>
              <w:left w:val="single" w:sz="4" w:space="0" w:color="auto"/>
              <w:bottom w:val="single" w:sz="4" w:space="0" w:color="auto"/>
              <w:right w:val="single" w:sz="4" w:space="0" w:color="auto"/>
            </w:tcBorders>
            <w:vAlign w:val="center"/>
          </w:tcPr>
          <w:p w14:paraId="0426B801" w14:textId="77777777" w:rsidR="00D137D0" w:rsidRPr="007275DF" w:rsidRDefault="00D137D0" w:rsidP="004233B7">
            <w:pPr>
              <w:pStyle w:val="TAC"/>
              <w:rPr>
                <w:lang w:val="en-US"/>
              </w:rPr>
            </w:pPr>
            <w:r w:rsidRPr="007275DF">
              <w:rPr>
                <w:lang w:val="en-US"/>
              </w:rPr>
              <w:t>periodic</w:t>
            </w:r>
          </w:p>
        </w:tc>
      </w:tr>
      <w:tr w:rsidR="00D137D0" w:rsidRPr="007275DF" w14:paraId="7C368730" w14:textId="77777777" w:rsidTr="002B4842">
        <w:trPr>
          <w:jc w:val="center"/>
        </w:trPr>
        <w:tc>
          <w:tcPr>
            <w:tcW w:w="2711" w:type="dxa"/>
            <w:gridSpan w:val="2"/>
            <w:tcBorders>
              <w:top w:val="single" w:sz="4" w:space="0" w:color="auto"/>
              <w:left w:val="single" w:sz="4" w:space="0" w:color="auto"/>
              <w:bottom w:val="single" w:sz="4" w:space="0" w:color="auto"/>
              <w:right w:val="single" w:sz="4" w:space="0" w:color="auto"/>
            </w:tcBorders>
            <w:vAlign w:val="center"/>
          </w:tcPr>
          <w:p w14:paraId="79ADBB5B" w14:textId="77777777" w:rsidR="00D137D0" w:rsidRPr="007275DF" w:rsidRDefault="00D137D0" w:rsidP="004233B7">
            <w:pPr>
              <w:pStyle w:val="TAL"/>
              <w:rPr>
                <w:lang w:val="da-DK"/>
              </w:rPr>
            </w:pPr>
            <w:r w:rsidRPr="007275DF">
              <w:rPr>
                <w:lang w:val="da-DK"/>
              </w:rPr>
              <w:t>reportQuantity</w:t>
            </w:r>
          </w:p>
        </w:tc>
        <w:tc>
          <w:tcPr>
            <w:tcW w:w="667" w:type="dxa"/>
            <w:tcBorders>
              <w:top w:val="single" w:sz="4" w:space="0" w:color="auto"/>
              <w:left w:val="single" w:sz="4" w:space="0" w:color="auto"/>
              <w:bottom w:val="single" w:sz="4" w:space="0" w:color="auto"/>
              <w:right w:val="single" w:sz="4" w:space="0" w:color="auto"/>
            </w:tcBorders>
            <w:vAlign w:val="center"/>
          </w:tcPr>
          <w:p w14:paraId="18F99A81" w14:textId="77777777" w:rsidR="00D137D0" w:rsidRPr="007275DF" w:rsidRDefault="00D137D0" w:rsidP="004233B7">
            <w:pPr>
              <w:pStyle w:val="TAC"/>
              <w:rPr>
                <w:lang w:val="da-DK"/>
              </w:rPr>
            </w:pPr>
            <w:r w:rsidRPr="007275DF">
              <w:t>1~3</w:t>
            </w:r>
          </w:p>
        </w:tc>
        <w:tc>
          <w:tcPr>
            <w:tcW w:w="850" w:type="dxa"/>
            <w:tcBorders>
              <w:top w:val="single" w:sz="4" w:space="0" w:color="auto"/>
              <w:left w:val="single" w:sz="4" w:space="0" w:color="auto"/>
              <w:bottom w:val="single" w:sz="4" w:space="0" w:color="auto"/>
              <w:right w:val="single" w:sz="4" w:space="0" w:color="auto"/>
            </w:tcBorders>
            <w:vAlign w:val="center"/>
          </w:tcPr>
          <w:p w14:paraId="3AA917DD" w14:textId="77777777" w:rsidR="00D137D0" w:rsidRPr="007275DF" w:rsidRDefault="00D137D0" w:rsidP="004233B7">
            <w:pPr>
              <w:pStyle w:val="TAC"/>
              <w:rPr>
                <w:lang w:val="da-DK"/>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04053A54" w14:textId="77777777" w:rsidR="00D137D0" w:rsidRPr="007275DF" w:rsidRDefault="00D137D0" w:rsidP="004233B7">
            <w:pPr>
              <w:pStyle w:val="TAC"/>
              <w:rPr>
                <w:lang w:val="en-US"/>
              </w:rPr>
            </w:pPr>
            <w:proofErr w:type="spellStart"/>
            <w:r w:rsidRPr="007275DF">
              <w:rPr>
                <w:lang w:val="en-US"/>
              </w:rPr>
              <w:t>ssb</w:t>
            </w:r>
            <w:proofErr w:type="spellEnd"/>
            <w:r w:rsidRPr="007275DF">
              <w:rPr>
                <w:lang w:val="en-US"/>
              </w:rPr>
              <w:t>-Index-RSRP</w:t>
            </w:r>
          </w:p>
        </w:tc>
        <w:tc>
          <w:tcPr>
            <w:tcW w:w="2430" w:type="dxa"/>
            <w:gridSpan w:val="2"/>
            <w:tcBorders>
              <w:top w:val="single" w:sz="4" w:space="0" w:color="auto"/>
              <w:left w:val="single" w:sz="4" w:space="0" w:color="auto"/>
              <w:bottom w:val="single" w:sz="4" w:space="0" w:color="auto"/>
              <w:right w:val="single" w:sz="4" w:space="0" w:color="auto"/>
            </w:tcBorders>
            <w:vAlign w:val="center"/>
          </w:tcPr>
          <w:p w14:paraId="579B4F1A" w14:textId="77777777" w:rsidR="00D137D0" w:rsidRPr="007275DF" w:rsidRDefault="00D137D0" w:rsidP="004233B7">
            <w:pPr>
              <w:pStyle w:val="TAC"/>
              <w:rPr>
                <w:lang w:val="en-US"/>
              </w:rPr>
            </w:pPr>
            <w:proofErr w:type="spellStart"/>
            <w:r w:rsidRPr="007275DF">
              <w:rPr>
                <w:lang w:val="en-US"/>
              </w:rPr>
              <w:t>ssb</w:t>
            </w:r>
            <w:proofErr w:type="spellEnd"/>
            <w:r w:rsidRPr="007275DF">
              <w:rPr>
                <w:lang w:val="en-US"/>
              </w:rPr>
              <w:t>-Index-RSRP</w:t>
            </w:r>
          </w:p>
        </w:tc>
      </w:tr>
      <w:tr w:rsidR="00D137D0" w:rsidRPr="007275DF" w14:paraId="402ADAD7" w14:textId="77777777" w:rsidTr="002B4842">
        <w:trPr>
          <w:jc w:val="center"/>
        </w:trPr>
        <w:tc>
          <w:tcPr>
            <w:tcW w:w="2711" w:type="dxa"/>
            <w:gridSpan w:val="2"/>
            <w:tcBorders>
              <w:top w:val="single" w:sz="4" w:space="0" w:color="auto"/>
              <w:left w:val="single" w:sz="4" w:space="0" w:color="auto"/>
              <w:bottom w:val="single" w:sz="4" w:space="0" w:color="auto"/>
              <w:right w:val="single" w:sz="4" w:space="0" w:color="auto"/>
            </w:tcBorders>
            <w:vAlign w:val="center"/>
          </w:tcPr>
          <w:p w14:paraId="52ED281C" w14:textId="77777777" w:rsidR="00D137D0" w:rsidRPr="007275DF" w:rsidRDefault="00D137D0" w:rsidP="004233B7">
            <w:pPr>
              <w:pStyle w:val="TAL"/>
              <w:rPr>
                <w:lang w:val="da-DK"/>
              </w:rPr>
            </w:pPr>
            <w:r w:rsidRPr="007275DF">
              <w:rPr>
                <w:lang w:val="da-DK"/>
              </w:rPr>
              <w:t>Number of reported RS</w:t>
            </w:r>
          </w:p>
        </w:tc>
        <w:tc>
          <w:tcPr>
            <w:tcW w:w="667" w:type="dxa"/>
            <w:tcBorders>
              <w:top w:val="single" w:sz="4" w:space="0" w:color="auto"/>
              <w:left w:val="single" w:sz="4" w:space="0" w:color="auto"/>
              <w:bottom w:val="single" w:sz="4" w:space="0" w:color="auto"/>
              <w:right w:val="single" w:sz="4" w:space="0" w:color="auto"/>
            </w:tcBorders>
            <w:vAlign w:val="center"/>
          </w:tcPr>
          <w:p w14:paraId="6F2894C2" w14:textId="77777777" w:rsidR="00D137D0" w:rsidRPr="007275DF" w:rsidRDefault="00D137D0" w:rsidP="004233B7">
            <w:pPr>
              <w:pStyle w:val="TAC"/>
              <w:rPr>
                <w:lang w:val="da-DK"/>
              </w:rPr>
            </w:pPr>
            <w:r w:rsidRPr="007275DF">
              <w:t>1~3</w:t>
            </w:r>
          </w:p>
        </w:tc>
        <w:tc>
          <w:tcPr>
            <w:tcW w:w="850" w:type="dxa"/>
            <w:tcBorders>
              <w:top w:val="single" w:sz="4" w:space="0" w:color="auto"/>
              <w:left w:val="single" w:sz="4" w:space="0" w:color="auto"/>
              <w:bottom w:val="single" w:sz="4" w:space="0" w:color="auto"/>
              <w:right w:val="single" w:sz="4" w:space="0" w:color="auto"/>
            </w:tcBorders>
            <w:vAlign w:val="center"/>
          </w:tcPr>
          <w:p w14:paraId="02DFC779" w14:textId="77777777" w:rsidR="00D137D0" w:rsidRPr="007275DF" w:rsidRDefault="00D137D0" w:rsidP="004233B7">
            <w:pPr>
              <w:pStyle w:val="TAC"/>
              <w:rPr>
                <w:lang w:val="da-DK"/>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5DF41D22" w14:textId="77777777" w:rsidR="00D137D0" w:rsidRPr="007275DF" w:rsidRDefault="00D137D0" w:rsidP="004233B7">
            <w:pPr>
              <w:pStyle w:val="TAC"/>
              <w:rPr>
                <w:lang w:val="en-US"/>
              </w:rPr>
            </w:pPr>
            <w:r w:rsidRPr="007275DF">
              <w:rPr>
                <w:lang w:val="en-US"/>
              </w:rPr>
              <w:t>2</w:t>
            </w:r>
          </w:p>
        </w:tc>
        <w:tc>
          <w:tcPr>
            <w:tcW w:w="2430" w:type="dxa"/>
            <w:gridSpan w:val="2"/>
            <w:tcBorders>
              <w:top w:val="single" w:sz="4" w:space="0" w:color="auto"/>
              <w:left w:val="single" w:sz="4" w:space="0" w:color="auto"/>
              <w:bottom w:val="single" w:sz="4" w:space="0" w:color="auto"/>
              <w:right w:val="single" w:sz="4" w:space="0" w:color="auto"/>
            </w:tcBorders>
            <w:vAlign w:val="center"/>
          </w:tcPr>
          <w:p w14:paraId="790E99B0" w14:textId="77777777" w:rsidR="00D137D0" w:rsidRPr="007275DF" w:rsidRDefault="00D137D0" w:rsidP="004233B7">
            <w:pPr>
              <w:pStyle w:val="TAC"/>
              <w:rPr>
                <w:lang w:val="en-US"/>
              </w:rPr>
            </w:pPr>
            <w:r w:rsidRPr="007275DF">
              <w:rPr>
                <w:lang w:val="en-US"/>
              </w:rPr>
              <w:t>2</w:t>
            </w:r>
          </w:p>
        </w:tc>
      </w:tr>
      <w:tr w:rsidR="00D137D0" w:rsidRPr="007275DF" w14:paraId="2172C28D" w14:textId="77777777" w:rsidTr="002B4842">
        <w:trPr>
          <w:jc w:val="center"/>
        </w:trPr>
        <w:tc>
          <w:tcPr>
            <w:tcW w:w="2711" w:type="dxa"/>
            <w:gridSpan w:val="2"/>
            <w:tcBorders>
              <w:top w:val="single" w:sz="4" w:space="0" w:color="auto"/>
              <w:left w:val="single" w:sz="4" w:space="0" w:color="auto"/>
              <w:bottom w:val="single" w:sz="4" w:space="0" w:color="auto"/>
              <w:right w:val="single" w:sz="4" w:space="0" w:color="auto"/>
            </w:tcBorders>
            <w:vAlign w:val="center"/>
          </w:tcPr>
          <w:p w14:paraId="471A4525" w14:textId="77777777" w:rsidR="00D137D0" w:rsidRPr="007275DF" w:rsidRDefault="00D137D0" w:rsidP="004233B7">
            <w:pPr>
              <w:pStyle w:val="TAL"/>
              <w:rPr>
                <w:lang w:val="da-DK"/>
              </w:rPr>
            </w:pPr>
            <w:r w:rsidRPr="007275DF">
              <w:rPr>
                <w:lang w:val="da-DK"/>
              </w:rPr>
              <w:t>L1-RSRP reporting period</w:t>
            </w:r>
          </w:p>
        </w:tc>
        <w:tc>
          <w:tcPr>
            <w:tcW w:w="667" w:type="dxa"/>
            <w:tcBorders>
              <w:top w:val="single" w:sz="4" w:space="0" w:color="auto"/>
              <w:left w:val="single" w:sz="4" w:space="0" w:color="auto"/>
              <w:bottom w:val="single" w:sz="4" w:space="0" w:color="auto"/>
              <w:right w:val="single" w:sz="4" w:space="0" w:color="auto"/>
            </w:tcBorders>
            <w:vAlign w:val="center"/>
          </w:tcPr>
          <w:p w14:paraId="55DB6A84" w14:textId="77777777" w:rsidR="00D137D0" w:rsidRPr="007275DF" w:rsidRDefault="00D137D0" w:rsidP="004233B7">
            <w:pPr>
              <w:pStyle w:val="TAC"/>
              <w:rPr>
                <w:lang w:val="da-DK"/>
              </w:rPr>
            </w:pPr>
            <w:r w:rsidRPr="007275DF">
              <w:t>1~3</w:t>
            </w:r>
          </w:p>
        </w:tc>
        <w:tc>
          <w:tcPr>
            <w:tcW w:w="850" w:type="dxa"/>
            <w:tcBorders>
              <w:top w:val="single" w:sz="4" w:space="0" w:color="auto"/>
              <w:left w:val="single" w:sz="4" w:space="0" w:color="auto"/>
              <w:bottom w:val="single" w:sz="4" w:space="0" w:color="auto"/>
              <w:right w:val="single" w:sz="4" w:space="0" w:color="auto"/>
            </w:tcBorders>
            <w:vAlign w:val="center"/>
          </w:tcPr>
          <w:p w14:paraId="5D922E21" w14:textId="77777777" w:rsidR="00D137D0" w:rsidRPr="007275DF" w:rsidRDefault="00D137D0" w:rsidP="004233B7">
            <w:pPr>
              <w:pStyle w:val="TAC"/>
              <w:rPr>
                <w:lang w:val="da-DK"/>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4C00A292" w14:textId="77777777" w:rsidR="00D137D0" w:rsidRPr="007275DF" w:rsidRDefault="00D137D0" w:rsidP="004233B7">
            <w:pPr>
              <w:pStyle w:val="TAC"/>
              <w:rPr>
                <w:lang w:val="en-US"/>
              </w:rPr>
            </w:pPr>
            <w:r w:rsidRPr="007275DF">
              <w:rPr>
                <w:lang w:val="en-US"/>
              </w:rPr>
              <w:t>slot80</w:t>
            </w:r>
          </w:p>
        </w:tc>
        <w:tc>
          <w:tcPr>
            <w:tcW w:w="2430" w:type="dxa"/>
            <w:gridSpan w:val="2"/>
            <w:tcBorders>
              <w:top w:val="single" w:sz="4" w:space="0" w:color="auto"/>
              <w:left w:val="single" w:sz="4" w:space="0" w:color="auto"/>
              <w:bottom w:val="single" w:sz="4" w:space="0" w:color="auto"/>
              <w:right w:val="single" w:sz="4" w:space="0" w:color="auto"/>
            </w:tcBorders>
            <w:vAlign w:val="center"/>
          </w:tcPr>
          <w:p w14:paraId="4F699B2C" w14:textId="77777777" w:rsidR="00D137D0" w:rsidRPr="007275DF" w:rsidRDefault="00D137D0" w:rsidP="004233B7">
            <w:pPr>
              <w:pStyle w:val="TAC"/>
              <w:rPr>
                <w:lang w:val="en-US"/>
              </w:rPr>
            </w:pPr>
            <w:r w:rsidRPr="007275DF">
              <w:rPr>
                <w:lang w:val="en-US"/>
              </w:rPr>
              <w:t>slot80</w:t>
            </w:r>
          </w:p>
        </w:tc>
      </w:tr>
      <w:tr w:rsidR="00D137D0" w:rsidRPr="007275DF" w14:paraId="0D2F907B" w14:textId="77777777" w:rsidTr="002B4842">
        <w:trPr>
          <w:trHeight w:val="152"/>
          <w:jc w:val="center"/>
        </w:trPr>
        <w:tc>
          <w:tcPr>
            <w:tcW w:w="2711" w:type="dxa"/>
            <w:gridSpan w:val="2"/>
            <w:tcBorders>
              <w:top w:val="single" w:sz="4" w:space="0" w:color="auto"/>
              <w:left w:val="single" w:sz="4" w:space="0" w:color="auto"/>
              <w:right w:val="single" w:sz="4" w:space="0" w:color="auto"/>
            </w:tcBorders>
            <w:vAlign w:val="center"/>
          </w:tcPr>
          <w:p w14:paraId="4A9E4D59" w14:textId="77777777" w:rsidR="00D137D0" w:rsidRPr="007275DF" w:rsidRDefault="00D137D0" w:rsidP="004233B7">
            <w:pPr>
              <w:pStyle w:val="TAL"/>
              <w:rPr>
                <w:sz w:val="15"/>
                <w:szCs w:val="15"/>
                <w:lang w:val="en-US"/>
              </w:rPr>
            </w:pPr>
            <w:r w:rsidRPr="007275DF">
              <w:rPr>
                <w:sz w:val="15"/>
                <w:szCs w:val="15"/>
                <w:lang w:val="en-US"/>
              </w:rPr>
              <w:t>EPRE ratio of PSS to SSS</w:t>
            </w:r>
          </w:p>
        </w:tc>
        <w:tc>
          <w:tcPr>
            <w:tcW w:w="667" w:type="dxa"/>
            <w:vMerge w:val="restart"/>
            <w:tcBorders>
              <w:top w:val="single" w:sz="4" w:space="0" w:color="auto"/>
              <w:left w:val="single" w:sz="4" w:space="0" w:color="auto"/>
              <w:right w:val="single" w:sz="4" w:space="0" w:color="auto"/>
            </w:tcBorders>
            <w:vAlign w:val="center"/>
          </w:tcPr>
          <w:p w14:paraId="360A3D07" w14:textId="77777777" w:rsidR="00D137D0" w:rsidRPr="007275DF" w:rsidRDefault="00D137D0" w:rsidP="004233B7">
            <w:pPr>
              <w:pStyle w:val="TAC"/>
              <w:rPr>
                <w:lang w:val="en-US"/>
              </w:rPr>
            </w:pPr>
            <w:r w:rsidRPr="007275DF">
              <w:t>1~3</w:t>
            </w:r>
          </w:p>
        </w:tc>
        <w:tc>
          <w:tcPr>
            <w:tcW w:w="850" w:type="dxa"/>
            <w:vMerge w:val="restart"/>
            <w:tcBorders>
              <w:top w:val="single" w:sz="4" w:space="0" w:color="auto"/>
              <w:left w:val="single" w:sz="4" w:space="0" w:color="auto"/>
              <w:right w:val="single" w:sz="4" w:space="0" w:color="auto"/>
            </w:tcBorders>
            <w:vAlign w:val="center"/>
            <w:hideMark/>
          </w:tcPr>
          <w:p w14:paraId="41D40C63" w14:textId="77777777" w:rsidR="00D137D0" w:rsidRPr="007275DF" w:rsidRDefault="00D137D0" w:rsidP="004233B7">
            <w:pPr>
              <w:pStyle w:val="TAC"/>
              <w:rPr>
                <w:lang w:val="en-US"/>
              </w:rPr>
            </w:pPr>
            <w:r w:rsidRPr="007275DF">
              <w:rPr>
                <w:lang w:val="en-US"/>
              </w:rPr>
              <w:t>dB</w:t>
            </w:r>
          </w:p>
        </w:tc>
        <w:tc>
          <w:tcPr>
            <w:tcW w:w="2126" w:type="dxa"/>
            <w:gridSpan w:val="3"/>
            <w:vMerge w:val="restart"/>
            <w:tcBorders>
              <w:top w:val="single" w:sz="4" w:space="0" w:color="auto"/>
              <w:left w:val="single" w:sz="4" w:space="0" w:color="auto"/>
              <w:right w:val="single" w:sz="4" w:space="0" w:color="auto"/>
            </w:tcBorders>
            <w:vAlign w:val="center"/>
            <w:hideMark/>
          </w:tcPr>
          <w:p w14:paraId="7EEBF971" w14:textId="77777777" w:rsidR="00D137D0" w:rsidRPr="007275DF" w:rsidRDefault="00D137D0" w:rsidP="004233B7">
            <w:pPr>
              <w:pStyle w:val="TAC"/>
              <w:rPr>
                <w:lang w:val="en-US"/>
              </w:rPr>
            </w:pPr>
            <w:r w:rsidRPr="007275DF">
              <w:rPr>
                <w:lang w:val="en-US"/>
              </w:rPr>
              <w:t>0</w:t>
            </w:r>
          </w:p>
        </w:tc>
        <w:tc>
          <w:tcPr>
            <w:tcW w:w="2430" w:type="dxa"/>
            <w:gridSpan w:val="2"/>
            <w:vMerge w:val="restart"/>
            <w:tcBorders>
              <w:top w:val="single" w:sz="4" w:space="0" w:color="auto"/>
              <w:left w:val="single" w:sz="4" w:space="0" w:color="auto"/>
              <w:right w:val="single" w:sz="4" w:space="0" w:color="auto"/>
            </w:tcBorders>
            <w:vAlign w:val="center"/>
            <w:hideMark/>
          </w:tcPr>
          <w:p w14:paraId="3DCD6F31" w14:textId="77777777" w:rsidR="00D137D0" w:rsidRPr="007275DF" w:rsidRDefault="00D137D0" w:rsidP="004233B7">
            <w:pPr>
              <w:pStyle w:val="TAC"/>
              <w:rPr>
                <w:lang w:val="en-US"/>
              </w:rPr>
            </w:pPr>
            <w:r w:rsidRPr="007275DF">
              <w:rPr>
                <w:lang w:val="en-US"/>
              </w:rPr>
              <w:t>0</w:t>
            </w:r>
          </w:p>
        </w:tc>
      </w:tr>
      <w:tr w:rsidR="00D137D0" w:rsidRPr="007275DF" w14:paraId="12D18EC3" w14:textId="77777777" w:rsidTr="002B4842">
        <w:trPr>
          <w:trHeight w:val="145"/>
          <w:jc w:val="center"/>
        </w:trPr>
        <w:tc>
          <w:tcPr>
            <w:tcW w:w="2711" w:type="dxa"/>
            <w:gridSpan w:val="2"/>
            <w:tcBorders>
              <w:top w:val="single" w:sz="4" w:space="0" w:color="auto"/>
              <w:left w:val="single" w:sz="4" w:space="0" w:color="auto"/>
              <w:right w:val="single" w:sz="4" w:space="0" w:color="auto"/>
            </w:tcBorders>
            <w:vAlign w:val="center"/>
          </w:tcPr>
          <w:p w14:paraId="74C684D0" w14:textId="77777777" w:rsidR="00D137D0" w:rsidRPr="007275DF" w:rsidRDefault="00D137D0" w:rsidP="004233B7">
            <w:pPr>
              <w:pStyle w:val="TAL"/>
              <w:rPr>
                <w:sz w:val="15"/>
                <w:szCs w:val="15"/>
                <w:lang w:val="en-US"/>
              </w:rPr>
            </w:pPr>
            <w:r w:rsidRPr="007275DF">
              <w:rPr>
                <w:sz w:val="15"/>
                <w:szCs w:val="15"/>
                <w:lang w:val="en-US"/>
              </w:rPr>
              <w:t>EPRE ratio of PBCH DMRS to SSS</w:t>
            </w:r>
          </w:p>
        </w:tc>
        <w:tc>
          <w:tcPr>
            <w:tcW w:w="667" w:type="dxa"/>
            <w:vMerge/>
            <w:tcBorders>
              <w:left w:val="single" w:sz="4" w:space="0" w:color="auto"/>
              <w:right w:val="single" w:sz="4" w:space="0" w:color="auto"/>
            </w:tcBorders>
            <w:vAlign w:val="center"/>
          </w:tcPr>
          <w:p w14:paraId="7EE2205C" w14:textId="77777777" w:rsidR="00D137D0" w:rsidRPr="007275DF" w:rsidRDefault="00D137D0" w:rsidP="004233B7">
            <w:pPr>
              <w:pStyle w:val="TAC"/>
              <w:rPr>
                <w:lang w:val="en-US"/>
              </w:rPr>
            </w:pPr>
          </w:p>
        </w:tc>
        <w:tc>
          <w:tcPr>
            <w:tcW w:w="850" w:type="dxa"/>
            <w:vMerge/>
            <w:tcBorders>
              <w:left w:val="single" w:sz="4" w:space="0" w:color="auto"/>
              <w:right w:val="single" w:sz="4" w:space="0" w:color="auto"/>
            </w:tcBorders>
            <w:vAlign w:val="center"/>
          </w:tcPr>
          <w:p w14:paraId="440072EA" w14:textId="77777777" w:rsidR="00D137D0" w:rsidRPr="007275DF" w:rsidRDefault="00D137D0" w:rsidP="004233B7">
            <w:pPr>
              <w:pStyle w:val="TAC"/>
              <w:rPr>
                <w:lang w:val="en-US"/>
              </w:rPr>
            </w:pPr>
          </w:p>
        </w:tc>
        <w:tc>
          <w:tcPr>
            <w:tcW w:w="2126" w:type="dxa"/>
            <w:gridSpan w:val="3"/>
            <w:vMerge/>
            <w:tcBorders>
              <w:left w:val="single" w:sz="4" w:space="0" w:color="auto"/>
              <w:right w:val="single" w:sz="4" w:space="0" w:color="auto"/>
            </w:tcBorders>
            <w:vAlign w:val="center"/>
          </w:tcPr>
          <w:p w14:paraId="604560D5" w14:textId="77777777" w:rsidR="00D137D0" w:rsidRPr="007275DF" w:rsidRDefault="00D137D0" w:rsidP="004233B7">
            <w:pPr>
              <w:pStyle w:val="TAC"/>
              <w:rPr>
                <w:lang w:val="en-US"/>
              </w:rPr>
            </w:pPr>
          </w:p>
        </w:tc>
        <w:tc>
          <w:tcPr>
            <w:tcW w:w="2430" w:type="dxa"/>
            <w:gridSpan w:val="2"/>
            <w:vMerge/>
            <w:tcBorders>
              <w:left w:val="single" w:sz="4" w:space="0" w:color="auto"/>
              <w:right w:val="single" w:sz="4" w:space="0" w:color="auto"/>
            </w:tcBorders>
            <w:vAlign w:val="center"/>
          </w:tcPr>
          <w:p w14:paraId="60A0C5CF" w14:textId="77777777" w:rsidR="00D137D0" w:rsidRPr="007275DF" w:rsidRDefault="00D137D0" w:rsidP="004233B7">
            <w:pPr>
              <w:pStyle w:val="TAC"/>
              <w:rPr>
                <w:lang w:val="en-US"/>
              </w:rPr>
            </w:pPr>
          </w:p>
        </w:tc>
      </w:tr>
      <w:tr w:rsidR="00D137D0" w:rsidRPr="007275DF" w14:paraId="79BFB86B" w14:textId="77777777" w:rsidTr="002B4842">
        <w:trPr>
          <w:trHeight w:val="145"/>
          <w:jc w:val="center"/>
        </w:trPr>
        <w:tc>
          <w:tcPr>
            <w:tcW w:w="2711" w:type="dxa"/>
            <w:gridSpan w:val="2"/>
            <w:tcBorders>
              <w:top w:val="single" w:sz="4" w:space="0" w:color="auto"/>
              <w:left w:val="single" w:sz="4" w:space="0" w:color="auto"/>
              <w:right w:val="single" w:sz="4" w:space="0" w:color="auto"/>
            </w:tcBorders>
            <w:vAlign w:val="center"/>
          </w:tcPr>
          <w:p w14:paraId="0C5E8C49" w14:textId="77777777" w:rsidR="00D137D0" w:rsidRPr="007275DF" w:rsidRDefault="00D137D0" w:rsidP="004233B7">
            <w:pPr>
              <w:pStyle w:val="TAL"/>
              <w:rPr>
                <w:sz w:val="15"/>
                <w:szCs w:val="15"/>
                <w:lang w:val="en-US"/>
              </w:rPr>
            </w:pPr>
            <w:r w:rsidRPr="007275DF">
              <w:rPr>
                <w:sz w:val="15"/>
                <w:szCs w:val="15"/>
                <w:lang w:val="en-US"/>
              </w:rPr>
              <w:t>EPRE ratio of PBCH to PBCH DMRS</w:t>
            </w:r>
          </w:p>
        </w:tc>
        <w:tc>
          <w:tcPr>
            <w:tcW w:w="667" w:type="dxa"/>
            <w:vMerge/>
            <w:tcBorders>
              <w:left w:val="single" w:sz="4" w:space="0" w:color="auto"/>
              <w:right w:val="single" w:sz="4" w:space="0" w:color="auto"/>
            </w:tcBorders>
            <w:vAlign w:val="center"/>
          </w:tcPr>
          <w:p w14:paraId="22387DE6" w14:textId="77777777" w:rsidR="00D137D0" w:rsidRPr="007275DF" w:rsidRDefault="00D137D0" w:rsidP="004233B7">
            <w:pPr>
              <w:pStyle w:val="TAC"/>
              <w:rPr>
                <w:lang w:val="en-US"/>
              </w:rPr>
            </w:pPr>
          </w:p>
        </w:tc>
        <w:tc>
          <w:tcPr>
            <w:tcW w:w="850" w:type="dxa"/>
            <w:vMerge/>
            <w:tcBorders>
              <w:left w:val="single" w:sz="4" w:space="0" w:color="auto"/>
              <w:right w:val="single" w:sz="4" w:space="0" w:color="auto"/>
            </w:tcBorders>
            <w:vAlign w:val="center"/>
          </w:tcPr>
          <w:p w14:paraId="6C42AEED" w14:textId="77777777" w:rsidR="00D137D0" w:rsidRPr="007275DF" w:rsidRDefault="00D137D0" w:rsidP="004233B7">
            <w:pPr>
              <w:pStyle w:val="TAC"/>
              <w:rPr>
                <w:lang w:val="en-US"/>
              </w:rPr>
            </w:pPr>
          </w:p>
        </w:tc>
        <w:tc>
          <w:tcPr>
            <w:tcW w:w="2126" w:type="dxa"/>
            <w:gridSpan w:val="3"/>
            <w:vMerge/>
            <w:tcBorders>
              <w:left w:val="single" w:sz="4" w:space="0" w:color="auto"/>
              <w:right w:val="single" w:sz="4" w:space="0" w:color="auto"/>
            </w:tcBorders>
            <w:vAlign w:val="center"/>
          </w:tcPr>
          <w:p w14:paraId="553DBA26" w14:textId="77777777" w:rsidR="00D137D0" w:rsidRPr="007275DF" w:rsidRDefault="00D137D0" w:rsidP="004233B7">
            <w:pPr>
              <w:pStyle w:val="TAC"/>
              <w:rPr>
                <w:lang w:val="en-US"/>
              </w:rPr>
            </w:pPr>
          </w:p>
        </w:tc>
        <w:tc>
          <w:tcPr>
            <w:tcW w:w="2430" w:type="dxa"/>
            <w:gridSpan w:val="2"/>
            <w:vMerge/>
            <w:tcBorders>
              <w:left w:val="single" w:sz="4" w:space="0" w:color="auto"/>
              <w:right w:val="single" w:sz="4" w:space="0" w:color="auto"/>
            </w:tcBorders>
            <w:vAlign w:val="center"/>
          </w:tcPr>
          <w:p w14:paraId="3C1B2DFB" w14:textId="77777777" w:rsidR="00D137D0" w:rsidRPr="007275DF" w:rsidRDefault="00D137D0" w:rsidP="004233B7">
            <w:pPr>
              <w:pStyle w:val="TAC"/>
              <w:rPr>
                <w:lang w:val="en-US"/>
              </w:rPr>
            </w:pPr>
          </w:p>
        </w:tc>
      </w:tr>
      <w:tr w:rsidR="00D137D0" w:rsidRPr="007275DF" w14:paraId="57C99F8C" w14:textId="77777777" w:rsidTr="002B4842">
        <w:trPr>
          <w:trHeight w:val="145"/>
          <w:jc w:val="center"/>
        </w:trPr>
        <w:tc>
          <w:tcPr>
            <w:tcW w:w="2711" w:type="dxa"/>
            <w:gridSpan w:val="2"/>
            <w:tcBorders>
              <w:top w:val="single" w:sz="4" w:space="0" w:color="auto"/>
              <w:left w:val="single" w:sz="4" w:space="0" w:color="auto"/>
              <w:right w:val="single" w:sz="4" w:space="0" w:color="auto"/>
            </w:tcBorders>
            <w:vAlign w:val="center"/>
          </w:tcPr>
          <w:p w14:paraId="4B12D097" w14:textId="77777777" w:rsidR="00D137D0" w:rsidRPr="007275DF" w:rsidRDefault="00D137D0" w:rsidP="004233B7">
            <w:pPr>
              <w:pStyle w:val="TAL"/>
              <w:rPr>
                <w:sz w:val="15"/>
                <w:szCs w:val="15"/>
                <w:lang w:val="en-US"/>
              </w:rPr>
            </w:pPr>
            <w:r w:rsidRPr="007275DF">
              <w:rPr>
                <w:sz w:val="15"/>
                <w:szCs w:val="15"/>
                <w:lang w:val="en-US"/>
              </w:rPr>
              <w:t>EPRE ratio of PDCCH DMRS to SSS</w:t>
            </w:r>
          </w:p>
        </w:tc>
        <w:tc>
          <w:tcPr>
            <w:tcW w:w="667" w:type="dxa"/>
            <w:vMerge/>
            <w:tcBorders>
              <w:left w:val="single" w:sz="4" w:space="0" w:color="auto"/>
              <w:right w:val="single" w:sz="4" w:space="0" w:color="auto"/>
            </w:tcBorders>
            <w:vAlign w:val="center"/>
          </w:tcPr>
          <w:p w14:paraId="2BD9041A" w14:textId="77777777" w:rsidR="00D137D0" w:rsidRPr="007275DF" w:rsidRDefault="00D137D0" w:rsidP="004233B7">
            <w:pPr>
              <w:pStyle w:val="TAC"/>
              <w:rPr>
                <w:lang w:val="en-US"/>
              </w:rPr>
            </w:pPr>
          </w:p>
        </w:tc>
        <w:tc>
          <w:tcPr>
            <w:tcW w:w="850" w:type="dxa"/>
            <w:vMerge/>
            <w:tcBorders>
              <w:left w:val="single" w:sz="4" w:space="0" w:color="auto"/>
              <w:right w:val="single" w:sz="4" w:space="0" w:color="auto"/>
            </w:tcBorders>
            <w:vAlign w:val="center"/>
          </w:tcPr>
          <w:p w14:paraId="3F7F2BB8" w14:textId="77777777" w:rsidR="00D137D0" w:rsidRPr="007275DF" w:rsidRDefault="00D137D0" w:rsidP="004233B7">
            <w:pPr>
              <w:pStyle w:val="TAC"/>
              <w:rPr>
                <w:lang w:val="en-US"/>
              </w:rPr>
            </w:pPr>
          </w:p>
        </w:tc>
        <w:tc>
          <w:tcPr>
            <w:tcW w:w="2126" w:type="dxa"/>
            <w:gridSpan w:val="3"/>
            <w:vMerge/>
            <w:tcBorders>
              <w:left w:val="single" w:sz="4" w:space="0" w:color="auto"/>
              <w:right w:val="single" w:sz="4" w:space="0" w:color="auto"/>
            </w:tcBorders>
            <w:vAlign w:val="center"/>
          </w:tcPr>
          <w:p w14:paraId="0CBCF642" w14:textId="77777777" w:rsidR="00D137D0" w:rsidRPr="007275DF" w:rsidRDefault="00D137D0" w:rsidP="004233B7">
            <w:pPr>
              <w:pStyle w:val="TAC"/>
              <w:rPr>
                <w:lang w:val="en-US"/>
              </w:rPr>
            </w:pPr>
          </w:p>
        </w:tc>
        <w:tc>
          <w:tcPr>
            <w:tcW w:w="2430" w:type="dxa"/>
            <w:gridSpan w:val="2"/>
            <w:vMerge/>
            <w:tcBorders>
              <w:left w:val="single" w:sz="4" w:space="0" w:color="auto"/>
              <w:right w:val="single" w:sz="4" w:space="0" w:color="auto"/>
            </w:tcBorders>
            <w:vAlign w:val="center"/>
          </w:tcPr>
          <w:p w14:paraId="483FEF3C" w14:textId="77777777" w:rsidR="00D137D0" w:rsidRPr="007275DF" w:rsidRDefault="00D137D0" w:rsidP="004233B7">
            <w:pPr>
              <w:pStyle w:val="TAC"/>
              <w:rPr>
                <w:lang w:val="en-US"/>
              </w:rPr>
            </w:pPr>
          </w:p>
        </w:tc>
      </w:tr>
      <w:tr w:rsidR="00D137D0" w:rsidRPr="007275DF" w14:paraId="7F255B81" w14:textId="77777777" w:rsidTr="002B4842">
        <w:trPr>
          <w:trHeight w:val="145"/>
          <w:jc w:val="center"/>
        </w:trPr>
        <w:tc>
          <w:tcPr>
            <w:tcW w:w="2711" w:type="dxa"/>
            <w:gridSpan w:val="2"/>
            <w:tcBorders>
              <w:top w:val="single" w:sz="4" w:space="0" w:color="auto"/>
              <w:left w:val="single" w:sz="4" w:space="0" w:color="auto"/>
              <w:right w:val="single" w:sz="4" w:space="0" w:color="auto"/>
            </w:tcBorders>
            <w:vAlign w:val="center"/>
          </w:tcPr>
          <w:p w14:paraId="6CFA9406" w14:textId="77777777" w:rsidR="00D137D0" w:rsidRPr="007275DF" w:rsidRDefault="00D137D0" w:rsidP="004233B7">
            <w:pPr>
              <w:pStyle w:val="TAL"/>
              <w:rPr>
                <w:sz w:val="15"/>
                <w:szCs w:val="15"/>
                <w:lang w:val="en-US"/>
              </w:rPr>
            </w:pPr>
            <w:r w:rsidRPr="007275DF">
              <w:rPr>
                <w:sz w:val="15"/>
                <w:szCs w:val="15"/>
                <w:lang w:val="en-US"/>
              </w:rPr>
              <w:t>EPRE ratio of PDCCH to PDCCH DMRS</w:t>
            </w:r>
          </w:p>
        </w:tc>
        <w:tc>
          <w:tcPr>
            <w:tcW w:w="667" w:type="dxa"/>
            <w:vMerge/>
            <w:tcBorders>
              <w:left w:val="single" w:sz="4" w:space="0" w:color="auto"/>
              <w:right w:val="single" w:sz="4" w:space="0" w:color="auto"/>
            </w:tcBorders>
            <w:vAlign w:val="center"/>
          </w:tcPr>
          <w:p w14:paraId="640DA609" w14:textId="77777777" w:rsidR="00D137D0" w:rsidRPr="007275DF" w:rsidRDefault="00D137D0" w:rsidP="004233B7">
            <w:pPr>
              <w:pStyle w:val="TAC"/>
              <w:rPr>
                <w:lang w:val="en-US"/>
              </w:rPr>
            </w:pPr>
          </w:p>
        </w:tc>
        <w:tc>
          <w:tcPr>
            <w:tcW w:w="850" w:type="dxa"/>
            <w:vMerge/>
            <w:tcBorders>
              <w:left w:val="single" w:sz="4" w:space="0" w:color="auto"/>
              <w:right w:val="single" w:sz="4" w:space="0" w:color="auto"/>
            </w:tcBorders>
            <w:vAlign w:val="center"/>
          </w:tcPr>
          <w:p w14:paraId="7AA78AD9" w14:textId="77777777" w:rsidR="00D137D0" w:rsidRPr="007275DF" w:rsidRDefault="00D137D0" w:rsidP="004233B7">
            <w:pPr>
              <w:pStyle w:val="TAC"/>
              <w:rPr>
                <w:lang w:val="en-US"/>
              </w:rPr>
            </w:pPr>
          </w:p>
        </w:tc>
        <w:tc>
          <w:tcPr>
            <w:tcW w:w="2126" w:type="dxa"/>
            <w:gridSpan w:val="3"/>
            <w:vMerge/>
            <w:tcBorders>
              <w:left w:val="single" w:sz="4" w:space="0" w:color="auto"/>
              <w:right w:val="single" w:sz="4" w:space="0" w:color="auto"/>
            </w:tcBorders>
            <w:vAlign w:val="center"/>
          </w:tcPr>
          <w:p w14:paraId="08869009" w14:textId="77777777" w:rsidR="00D137D0" w:rsidRPr="007275DF" w:rsidRDefault="00D137D0" w:rsidP="004233B7">
            <w:pPr>
              <w:pStyle w:val="TAC"/>
              <w:rPr>
                <w:lang w:val="en-US"/>
              </w:rPr>
            </w:pPr>
          </w:p>
        </w:tc>
        <w:tc>
          <w:tcPr>
            <w:tcW w:w="2430" w:type="dxa"/>
            <w:gridSpan w:val="2"/>
            <w:vMerge/>
            <w:tcBorders>
              <w:left w:val="single" w:sz="4" w:space="0" w:color="auto"/>
              <w:right w:val="single" w:sz="4" w:space="0" w:color="auto"/>
            </w:tcBorders>
            <w:vAlign w:val="center"/>
          </w:tcPr>
          <w:p w14:paraId="2D505DA5" w14:textId="77777777" w:rsidR="00D137D0" w:rsidRPr="007275DF" w:rsidRDefault="00D137D0" w:rsidP="004233B7">
            <w:pPr>
              <w:pStyle w:val="TAC"/>
              <w:rPr>
                <w:lang w:val="en-US"/>
              </w:rPr>
            </w:pPr>
          </w:p>
        </w:tc>
      </w:tr>
      <w:tr w:rsidR="00D137D0" w:rsidRPr="007275DF" w14:paraId="6003AC85" w14:textId="77777777" w:rsidTr="002B4842">
        <w:trPr>
          <w:trHeight w:val="145"/>
          <w:jc w:val="center"/>
        </w:trPr>
        <w:tc>
          <w:tcPr>
            <w:tcW w:w="2711" w:type="dxa"/>
            <w:gridSpan w:val="2"/>
            <w:tcBorders>
              <w:top w:val="single" w:sz="4" w:space="0" w:color="auto"/>
              <w:left w:val="single" w:sz="4" w:space="0" w:color="auto"/>
              <w:right w:val="single" w:sz="4" w:space="0" w:color="auto"/>
            </w:tcBorders>
            <w:vAlign w:val="center"/>
          </w:tcPr>
          <w:p w14:paraId="57345887" w14:textId="77777777" w:rsidR="00D137D0" w:rsidRPr="007275DF" w:rsidRDefault="00D137D0" w:rsidP="004233B7">
            <w:pPr>
              <w:pStyle w:val="TAL"/>
              <w:rPr>
                <w:sz w:val="15"/>
                <w:szCs w:val="15"/>
                <w:lang w:val="en-US"/>
              </w:rPr>
            </w:pPr>
            <w:r w:rsidRPr="007275DF">
              <w:rPr>
                <w:sz w:val="15"/>
                <w:szCs w:val="15"/>
                <w:lang w:val="en-US"/>
              </w:rPr>
              <w:t>EPRE ratio of PDSCH DMRS to SSS</w:t>
            </w:r>
          </w:p>
        </w:tc>
        <w:tc>
          <w:tcPr>
            <w:tcW w:w="667" w:type="dxa"/>
            <w:vMerge/>
            <w:tcBorders>
              <w:left w:val="single" w:sz="4" w:space="0" w:color="auto"/>
              <w:right w:val="single" w:sz="4" w:space="0" w:color="auto"/>
            </w:tcBorders>
            <w:vAlign w:val="center"/>
          </w:tcPr>
          <w:p w14:paraId="0E3505D8" w14:textId="77777777" w:rsidR="00D137D0" w:rsidRPr="007275DF" w:rsidRDefault="00D137D0" w:rsidP="004233B7">
            <w:pPr>
              <w:pStyle w:val="TAC"/>
              <w:rPr>
                <w:lang w:val="en-US"/>
              </w:rPr>
            </w:pPr>
          </w:p>
        </w:tc>
        <w:tc>
          <w:tcPr>
            <w:tcW w:w="850" w:type="dxa"/>
            <w:vMerge/>
            <w:tcBorders>
              <w:left w:val="single" w:sz="4" w:space="0" w:color="auto"/>
              <w:right w:val="single" w:sz="4" w:space="0" w:color="auto"/>
            </w:tcBorders>
            <w:vAlign w:val="center"/>
          </w:tcPr>
          <w:p w14:paraId="232DD7EF" w14:textId="77777777" w:rsidR="00D137D0" w:rsidRPr="007275DF" w:rsidRDefault="00D137D0" w:rsidP="004233B7">
            <w:pPr>
              <w:pStyle w:val="TAC"/>
              <w:rPr>
                <w:lang w:val="en-US"/>
              </w:rPr>
            </w:pPr>
          </w:p>
        </w:tc>
        <w:tc>
          <w:tcPr>
            <w:tcW w:w="2126" w:type="dxa"/>
            <w:gridSpan w:val="3"/>
            <w:vMerge/>
            <w:tcBorders>
              <w:left w:val="single" w:sz="4" w:space="0" w:color="auto"/>
              <w:right w:val="single" w:sz="4" w:space="0" w:color="auto"/>
            </w:tcBorders>
            <w:vAlign w:val="center"/>
          </w:tcPr>
          <w:p w14:paraId="30C1A299" w14:textId="77777777" w:rsidR="00D137D0" w:rsidRPr="007275DF" w:rsidRDefault="00D137D0" w:rsidP="004233B7">
            <w:pPr>
              <w:pStyle w:val="TAC"/>
              <w:rPr>
                <w:lang w:val="en-US"/>
              </w:rPr>
            </w:pPr>
          </w:p>
        </w:tc>
        <w:tc>
          <w:tcPr>
            <w:tcW w:w="2430" w:type="dxa"/>
            <w:gridSpan w:val="2"/>
            <w:vMerge/>
            <w:tcBorders>
              <w:left w:val="single" w:sz="4" w:space="0" w:color="auto"/>
              <w:right w:val="single" w:sz="4" w:space="0" w:color="auto"/>
            </w:tcBorders>
            <w:vAlign w:val="center"/>
          </w:tcPr>
          <w:p w14:paraId="0F8798F5" w14:textId="77777777" w:rsidR="00D137D0" w:rsidRPr="007275DF" w:rsidRDefault="00D137D0" w:rsidP="004233B7">
            <w:pPr>
              <w:pStyle w:val="TAC"/>
              <w:rPr>
                <w:lang w:val="en-US"/>
              </w:rPr>
            </w:pPr>
          </w:p>
        </w:tc>
      </w:tr>
      <w:tr w:rsidR="00D137D0" w:rsidRPr="007275DF" w14:paraId="5AF84AD3" w14:textId="77777777" w:rsidTr="002B4842">
        <w:trPr>
          <w:trHeight w:val="145"/>
          <w:jc w:val="center"/>
        </w:trPr>
        <w:tc>
          <w:tcPr>
            <w:tcW w:w="2711" w:type="dxa"/>
            <w:gridSpan w:val="2"/>
            <w:tcBorders>
              <w:top w:val="single" w:sz="4" w:space="0" w:color="auto"/>
              <w:left w:val="single" w:sz="4" w:space="0" w:color="auto"/>
              <w:right w:val="single" w:sz="4" w:space="0" w:color="auto"/>
            </w:tcBorders>
            <w:vAlign w:val="center"/>
          </w:tcPr>
          <w:p w14:paraId="07FE4908" w14:textId="77777777" w:rsidR="00D137D0" w:rsidRPr="007275DF" w:rsidRDefault="00D137D0" w:rsidP="004233B7">
            <w:pPr>
              <w:pStyle w:val="TAL"/>
              <w:rPr>
                <w:sz w:val="15"/>
                <w:szCs w:val="15"/>
                <w:lang w:val="en-US"/>
              </w:rPr>
            </w:pPr>
            <w:r w:rsidRPr="007275DF">
              <w:rPr>
                <w:sz w:val="15"/>
                <w:szCs w:val="15"/>
                <w:lang w:val="en-US"/>
              </w:rPr>
              <w:t>EPRE ratio of PDSCH to PDSCH DMRS</w:t>
            </w:r>
          </w:p>
        </w:tc>
        <w:tc>
          <w:tcPr>
            <w:tcW w:w="667" w:type="dxa"/>
            <w:vMerge/>
            <w:tcBorders>
              <w:left w:val="single" w:sz="4" w:space="0" w:color="auto"/>
              <w:right w:val="single" w:sz="4" w:space="0" w:color="auto"/>
            </w:tcBorders>
            <w:vAlign w:val="center"/>
          </w:tcPr>
          <w:p w14:paraId="41445BCC" w14:textId="77777777" w:rsidR="00D137D0" w:rsidRPr="007275DF" w:rsidRDefault="00D137D0" w:rsidP="004233B7">
            <w:pPr>
              <w:pStyle w:val="TAC"/>
              <w:rPr>
                <w:lang w:val="en-US"/>
              </w:rPr>
            </w:pPr>
          </w:p>
        </w:tc>
        <w:tc>
          <w:tcPr>
            <w:tcW w:w="850" w:type="dxa"/>
            <w:vMerge/>
            <w:tcBorders>
              <w:left w:val="single" w:sz="4" w:space="0" w:color="auto"/>
              <w:right w:val="single" w:sz="4" w:space="0" w:color="auto"/>
            </w:tcBorders>
            <w:vAlign w:val="center"/>
          </w:tcPr>
          <w:p w14:paraId="76827B2C" w14:textId="77777777" w:rsidR="00D137D0" w:rsidRPr="007275DF" w:rsidRDefault="00D137D0" w:rsidP="004233B7">
            <w:pPr>
              <w:pStyle w:val="TAC"/>
              <w:rPr>
                <w:lang w:val="en-US"/>
              </w:rPr>
            </w:pPr>
          </w:p>
        </w:tc>
        <w:tc>
          <w:tcPr>
            <w:tcW w:w="2126" w:type="dxa"/>
            <w:gridSpan w:val="3"/>
            <w:vMerge/>
            <w:tcBorders>
              <w:left w:val="single" w:sz="4" w:space="0" w:color="auto"/>
              <w:right w:val="single" w:sz="4" w:space="0" w:color="auto"/>
            </w:tcBorders>
            <w:vAlign w:val="center"/>
          </w:tcPr>
          <w:p w14:paraId="06BC2D91" w14:textId="77777777" w:rsidR="00D137D0" w:rsidRPr="007275DF" w:rsidRDefault="00D137D0" w:rsidP="004233B7">
            <w:pPr>
              <w:pStyle w:val="TAC"/>
              <w:rPr>
                <w:lang w:val="en-US"/>
              </w:rPr>
            </w:pPr>
          </w:p>
        </w:tc>
        <w:tc>
          <w:tcPr>
            <w:tcW w:w="2430" w:type="dxa"/>
            <w:gridSpan w:val="2"/>
            <w:vMerge/>
            <w:tcBorders>
              <w:left w:val="single" w:sz="4" w:space="0" w:color="auto"/>
              <w:right w:val="single" w:sz="4" w:space="0" w:color="auto"/>
            </w:tcBorders>
            <w:vAlign w:val="center"/>
          </w:tcPr>
          <w:p w14:paraId="7C2CBA69" w14:textId="77777777" w:rsidR="00D137D0" w:rsidRPr="007275DF" w:rsidRDefault="00D137D0" w:rsidP="004233B7">
            <w:pPr>
              <w:pStyle w:val="TAC"/>
              <w:rPr>
                <w:lang w:val="en-US"/>
              </w:rPr>
            </w:pPr>
          </w:p>
        </w:tc>
      </w:tr>
      <w:tr w:rsidR="00D137D0" w:rsidRPr="007275DF" w14:paraId="05CFD2ED" w14:textId="77777777" w:rsidTr="002B4842">
        <w:trPr>
          <w:trHeight w:val="145"/>
          <w:jc w:val="center"/>
        </w:trPr>
        <w:tc>
          <w:tcPr>
            <w:tcW w:w="2711" w:type="dxa"/>
            <w:gridSpan w:val="2"/>
            <w:tcBorders>
              <w:top w:val="single" w:sz="4" w:space="0" w:color="auto"/>
              <w:left w:val="single" w:sz="4" w:space="0" w:color="auto"/>
              <w:right w:val="single" w:sz="4" w:space="0" w:color="auto"/>
            </w:tcBorders>
            <w:vAlign w:val="center"/>
          </w:tcPr>
          <w:p w14:paraId="025B6416" w14:textId="77777777" w:rsidR="00D137D0" w:rsidRPr="007275DF" w:rsidRDefault="00D137D0" w:rsidP="004233B7">
            <w:pPr>
              <w:pStyle w:val="TAL"/>
              <w:rPr>
                <w:sz w:val="15"/>
                <w:szCs w:val="15"/>
                <w:lang w:val="en-US"/>
              </w:rPr>
            </w:pPr>
            <w:r w:rsidRPr="007275DF">
              <w:rPr>
                <w:sz w:val="15"/>
                <w:szCs w:val="15"/>
              </w:rPr>
              <w:t xml:space="preserve">EPRE ratio of OCNG DMRS to </w:t>
            </w:r>
            <w:proofErr w:type="spellStart"/>
            <w:r w:rsidRPr="007275DF">
              <w:rPr>
                <w:sz w:val="15"/>
                <w:szCs w:val="15"/>
              </w:rPr>
              <w:t>SSS</w:t>
            </w:r>
            <w:r w:rsidRPr="007275DF">
              <w:rPr>
                <w:sz w:val="15"/>
                <w:szCs w:val="15"/>
                <w:vertAlign w:val="superscript"/>
              </w:rPr>
              <w:t>Note</w:t>
            </w:r>
            <w:proofErr w:type="spellEnd"/>
            <w:r w:rsidRPr="007275DF">
              <w:rPr>
                <w:sz w:val="15"/>
                <w:szCs w:val="15"/>
                <w:vertAlign w:val="superscript"/>
              </w:rPr>
              <w:t xml:space="preserve"> 1</w:t>
            </w:r>
          </w:p>
        </w:tc>
        <w:tc>
          <w:tcPr>
            <w:tcW w:w="667" w:type="dxa"/>
            <w:vMerge/>
            <w:tcBorders>
              <w:left w:val="single" w:sz="4" w:space="0" w:color="auto"/>
              <w:right w:val="single" w:sz="4" w:space="0" w:color="auto"/>
            </w:tcBorders>
            <w:vAlign w:val="center"/>
          </w:tcPr>
          <w:p w14:paraId="071B54E5" w14:textId="77777777" w:rsidR="00D137D0" w:rsidRPr="007275DF" w:rsidRDefault="00D137D0" w:rsidP="004233B7">
            <w:pPr>
              <w:pStyle w:val="TAC"/>
              <w:rPr>
                <w:lang w:val="en-US"/>
              </w:rPr>
            </w:pPr>
          </w:p>
        </w:tc>
        <w:tc>
          <w:tcPr>
            <w:tcW w:w="850" w:type="dxa"/>
            <w:vMerge/>
            <w:tcBorders>
              <w:left w:val="single" w:sz="4" w:space="0" w:color="auto"/>
              <w:right w:val="single" w:sz="4" w:space="0" w:color="auto"/>
            </w:tcBorders>
            <w:vAlign w:val="center"/>
          </w:tcPr>
          <w:p w14:paraId="3E9491D0" w14:textId="77777777" w:rsidR="00D137D0" w:rsidRPr="007275DF" w:rsidRDefault="00D137D0" w:rsidP="004233B7">
            <w:pPr>
              <w:pStyle w:val="TAC"/>
              <w:rPr>
                <w:lang w:val="en-US"/>
              </w:rPr>
            </w:pPr>
          </w:p>
        </w:tc>
        <w:tc>
          <w:tcPr>
            <w:tcW w:w="2126" w:type="dxa"/>
            <w:gridSpan w:val="3"/>
            <w:vMerge/>
            <w:tcBorders>
              <w:left w:val="single" w:sz="4" w:space="0" w:color="auto"/>
              <w:right w:val="single" w:sz="4" w:space="0" w:color="auto"/>
            </w:tcBorders>
            <w:vAlign w:val="center"/>
          </w:tcPr>
          <w:p w14:paraId="64AAA102" w14:textId="77777777" w:rsidR="00D137D0" w:rsidRPr="007275DF" w:rsidRDefault="00D137D0" w:rsidP="004233B7">
            <w:pPr>
              <w:pStyle w:val="TAC"/>
              <w:rPr>
                <w:lang w:val="en-US"/>
              </w:rPr>
            </w:pPr>
          </w:p>
        </w:tc>
        <w:tc>
          <w:tcPr>
            <w:tcW w:w="2430" w:type="dxa"/>
            <w:gridSpan w:val="2"/>
            <w:vMerge/>
            <w:tcBorders>
              <w:left w:val="single" w:sz="4" w:space="0" w:color="auto"/>
              <w:right w:val="single" w:sz="4" w:space="0" w:color="auto"/>
            </w:tcBorders>
            <w:vAlign w:val="center"/>
          </w:tcPr>
          <w:p w14:paraId="00EFAD16" w14:textId="77777777" w:rsidR="00D137D0" w:rsidRPr="007275DF" w:rsidRDefault="00D137D0" w:rsidP="004233B7">
            <w:pPr>
              <w:pStyle w:val="TAC"/>
              <w:rPr>
                <w:lang w:val="en-US"/>
              </w:rPr>
            </w:pPr>
          </w:p>
        </w:tc>
      </w:tr>
      <w:tr w:rsidR="00D137D0" w:rsidRPr="007275DF" w14:paraId="6C2695B3" w14:textId="77777777" w:rsidTr="002B4842">
        <w:trPr>
          <w:trHeight w:val="145"/>
          <w:jc w:val="center"/>
        </w:trPr>
        <w:tc>
          <w:tcPr>
            <w:tcW w:w="2711" w:type="dxa"/>
            <w:gridSpan w:val="2"/>
            <w:tcBorders>
              <w:top w:val="single" w:sz="4" w:space="0" w:color="auto"/>
              <w:left w:val="single" w:sz="4" w:space="0" w:color="auto"/>
              <w:right w:val="single" w:sz="4" w:space="0" w:color="auto"/>
            </w:tcBorders>
            <w:vAlign w:val="center"/>
          </w:tcPr>
          <w:p w14:paraId="10DB8ED7" w14:textId="77777777" w:rsidR="00D137D0" w:rsidRPr="007275DF" w:rsidRDefault="00D137D0" w:rsidP="004233B7">
            <w:pPr>
              <w:pStyle w:val="TAL"/>
              <w:rPr>
                <w:sz w:val="15"/>
                <w:szCs w:val="15"/>
                <w:lang w:val="en-US"/>
              </w:rPr>
            </w:pPr>
            <w:r w:rsidRPr="007275DF">
              <w:rPr>
                <w:sz w:val="15"/>
                <w:szCs w:val="15"/>
                <w:lang w:val="en-US"/>
              </w:rPr>
              <w:t>EPRE ratio of OCNG to OCNG DMRS</w:t>
            </w:r>
            <w:r w:rsidRPr="007275DF">
              <w:rPr>
                <w:sz w:val="15"/>
                <w:szCs w:val="15"/>
                <w:vertAlign w:val="superscript"/>
                <w:lang w:val="en-US"/>
              </w:rPr>
              <w:t xml:space="preserve"> Note 1</w:t>
            </w:r>
          </w:p>
        </w:tc>
        <w:tc>
          <w:tcPr>
            <w:tcW w:w="667" w:type="dxa"/>
            <w:vMerge/>
            <w:tcBorders>
              <w:left w:val="single" w:sz="4" w:space="0" w:color="auto"/>
              <w:right w:val="single" w:sz="4" w:space="0" w:color="auto"/>
            </w:tcBorders>
            <w:vAlign w:val="center"/>
          </w:tcPr>
          <w:p w14:paraId="52038AAE" w14:textId="77777777" w:rsidR="00D137D0" w:rsidRPr="007275DF" w:rsidRDefault="00D137D0" w:rsidP="004233B7">
            <w:pPr>
              <w:pStyle w:val="TAC"/>
              <w:rPr>
                <w:lang w:val="en-US"/>
              </w:rPr>
            </w:pPr>
          </w:p>
        </w:tc>
        <w:tc>
          <w:tcPr>
            <w:tcW w:w="850" w:type="dxa"/>
            <w:vMerge/>
            <w:tcBorders>
              <w:left w:val="single" w:sz="4" w:space="0" w:color="auto"/>
              <w:bottom w:val="single" w:sz="4" w:space="0" w:color="auto"/>
              <w:right w:val="single" w:sz="4" w:space="0" w:color="auto"/>
            </w:tcBorders>
            <w:vAlign w:val="center"/>
          </w:tcPr>
          <w:p w14:paraId="6CEC1519" w14:textId="77777777" w:rsidR="00D137D0" w:rsidRPr="007275DF" w:rsidRDefault="00D137D0" w:rsidP="004233B7">
            <w:pPr>
              <w:pStyle w:val="TAC"/>
              <w:rPr>
                <w:lang w:val="en-US"/>
              </w:rPr>
            </w:pPr>
          </w:p>
        </w:tc>
        <w:tc>
          <w:tcPr>
            <w:tcW w:w="2126" w:type="dxa"/>
            <w:gridSpan w:val="3"/>
            <w:vMerge/>
            <w:tcBorders>
              <w:left w:val="single" w:sz="4" w:space="0" w:color="auto"/>
              <w:right w:val="single" w:sz="4" w:space="0" w:color="auto"/>
            </w:tcBorders>
            <w:vAlign w:val="center"/>
          </w:tcPr>
          <w:p w14:paraId="37F254F9" w14:textId="77777777" w:rsidR="00D137D0" w:rsidRPr="007275DF" w:rsidRDefault="00D137D0" w:rsidP="004233B7">
            <w:pPr>
              <w:pStyle w:val="TAC"/>
              <w:rPr>
                <w:lang w:val="en-US"/>
              </w:rPr>
            </w:pPr>
          </w:p>
        </w:tc>
        <w:tc>
          <w:tcPr>
            <w:tcW w:w="2430" w:type="dxa"/>
            <w:gridSpan w:val="2"/>
            <w:vMerge/>
            <w:tcBorders>
              <w:left w:val="single" w:sz="4" w:space="0" w:color="auto"/>
              <w:right w:val="single" w:sz="4" w:space="0" w:color="auto"/>
            </w:tcBorders>
            <w:vAlign w:val="center"/>
          </w:tcPr>
          <w:p w14:paraId="66B295B8" w14:textId="77777777" w:rsidR="00D137D0" w:rsidRPr="007275DF" w:rsidRDefault="00D137D0" w:rsidP="004233B7">
            <w:pPr>
              <w:pStyle w:val="TAC"/>
              <w:rPr>
                <w:lang w:val="en-US"/>
              </w:rPr>
            </w:pPr>
          </w:p>
        </w:tc>
      </w:tr>
      <w:tr w:rsidR="000C3678" w:rsidRPr="007275DF" w14:paraId="0065664A" w14:textId="77777777" w:rsidTr="002B4842">
        <w:trPr>
          <w:trHeight w:val="75"/>
          <w:jc w:val="center"/>
        </w:trPr>
        <w:tc>
          <w:tcPr>
            <w:tcW w:w="840" w:type="dxa"/>
            <w:vMerge w:val="restart"/>
            <w:tcBorders>
              <w:top w:val="single" w:sz="4" w:space="0" w:color="auto"/>
              <w:left w:val="single" w:sz="4" w:space="0" w:color="auto"/>
              <w:right w:val="single" w:sz="4" w:space="0" w:color="auto"/>
            </w:tcBorders>
            <w:vAlign w:val="center"/>
          </w:tcPr>
          <w:p w14:paraId="1F49D669" w14:textId="77777777" w:rsidR="000C3678" w:rsidRPr="007275DF" w:rsidRDefault="000C3678" w:rsidP="004233B7">
            <w:pPr>
              <w:pStyle w:val="TAL"/>
              <w:rPr>
                <w:vertAlign w:val="superscript"/>
                <w:lang w:val="en-US"/>
              </w:rPr>
            </w:pPr>
            <w:r w:rsidRPr="007275DF">
              <w:rPr>
                <w:rFonts w:eastAsia="Calibri"/>
                <w:noProof/>
                <w:position w:val="-12"/>
                <w:szCs w:val="22"/>
                <w:lang w:val="en-US" w:eastAsia="zh-TW"/>
              </w:rPr>
              <w:drawing>
                <wp:inline distT="0" distB="0" distL="0" distR="0" wp14:anchorId="2207CF10" wp14:editId="209F6CE2">
                  <wp:extent cx="274320" cy="182880"/>
                  <wp:effectExtent l="0" t="0" r="0" b="7620"/>
                  <wp:docPr id="181" name="Picture 3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7275DF">
              <w:rPr>
                <w:vertAlign w:val="superscript"/>
                <w:lang w:val="en-US"/>
              </w:rPr>
              <w:t>Note2</w:t>
            </w:r>
          </w:p>
          <w:p w14:paraId="6EB340A6" w14:textId="77777777" w:rsidR="000C3678" w:rsidRPr="007275DF" w:rsidRDefault="000C3678" w:rsidP="004233B7">
            <w:pPr>
              <w:pStyle w:val="TAL"/>
              <w:rPr>
                <w:lang w:val="en-US"/>
              </w:rPr>
            </w:pPr>
          </w:p>
        </w:tc>
        <w:tc>
          <w:tcPr>
            <w:tcW w:w="1871" w:type="dxa"/>
            <w:tcBorders>
              <w:top w:val="single" w:sz="4" w:space="0" w:color="auto"/>
              <w:left w:val="single" w:sz="4" w:space="0" w:color="auto"/>
              <w:right w:val="single" w:sz="4" w:space="0" w:color="auto"/>
            </w:tcBorders>
          </w:tcPr>
          <w:p w14:paraId="6DC41D95" w14:textId="77777777" w:rsidR="000C3678" w:rsidRPr="007275DF" w:rsidRDefault="000C3678" w:rsidP="004233B7">
            <w:pPr>
              <w:pStyle w:val="TAL"/>
              <w:rPr>
                <w:lang w:val="en-US"/>
              </w:rPr>
            </w:pPr>
            <w:r w:rsidRPr="007275DF">
              <w:t xml:space="preserve">NR_FDD_FR1_A, NR_TDD_FR1_A </w:t>
            </w:r>
            <w:r w:rsidRPr="007275DF">
              <w:rPr>
                <w:vertAlign w:val="superscript"/>
              </w:rPr>
              <w:t>NOTE 5</w:t>
            </w:r>
          </w:p>
        </w:tc>
        <w:tc>
          <w:tcPr>
            <w:tcW w:w="667" w:type="dxa"/>
            <w:vMerge w:val="restart"/>
            <w:tcBorders>
              <w:top w:val="single" w:sz="4" w:space="0" w:color="auto"/>
              <w:left w:val="single" w:sz="4" w:space="0" w:color="auto"/>
              <w:right w:val="single" w:sz="4" w:space="0" w:color="auto"/>
            </w:tcBorders>
            <w:vAlign w:val="center"/>
          </w:tcPr>
          <w:p w14:paraId="17AFD1F2" w14:textId="77777777" w:rsidR="000C3678" w:rsidRPr="007275DF" w:rsidRDefault="000C3678" w:rsidP="004233B7">
            <w:pPr>
              <w:pStyle w:val="TAC"/>
              <w:rPr>
                <w:lang w:val="en-US"/>
              </w:rPr>
            </w:pPr>
            <w:r w:rsidRPr="007275DF">
              <w:t>1~3</w:t>
            </w:r>
          </w:p>
        </w:tc>
        <w:tc>
          <w:tcPr>
            <w:tcW w:w="850" w:type="dxa"/>
            <w:vMerge w:val="restart"/>
            <w:tcBorders>
              <w:top w:val="single" w:sz="4" w:space="0" w:color="auto"/>
              <w:left w:val="single" w:sz="4" w:space="0" w:color="auto"/>
              <w:right w:val="single" w:sz="4" w:space="0" w:color="auto"/>
            </w:tcBorders>
            <w:vAlign w:val="center"/>
            <w:hideMark/>
          </w:tcPr>
          <w:p w14:paraId="4F15EB48" w14:textId="77777777" w:rsidR="000C3678" w:rsidRPr="007275DF" w:rsidRDefault="000C3678" w:rsidP="004233B7">
            <w:pPr>
              <w:pStyle w:val="TAC"/>
              <w:rPr>
                <w:lang w:val="en-US"/>
              </w:rPr>
            </w:pPr>
            <w:r w:rsidRPr="007275DF">
              <w:rPr>
                <w:lang w:val="en-US"/>
              </w:rPr>
              <w:t>dBm/15kHz</w:t>
            </w:r>
          </w:p>
        </w:tc>
        <w:tc>
          <w:tcPr>
            <w:tcW w:w="1062" w:type="dxa"/>
            <w:gridSpan w:val="2"/>
            <w:vMerge w:val="restart"/>
            <w:tcBorders>
              <w:top w:val="single" w:sz="4" w:space="0" w:color="auto"/>
              <w:left w:val="single" w:sz="4" w:space="0" w:color="auto"/>
              <w:right w:val="single" w:sz="4" w:space="0" w:color="auto"/>
            </w:tcBorders>
            <w:vAlign w:val="center"/>
          </w:tcPr>
          <w:p w14:paraId="1E15EC9B" w14:textId="77777777" w:rsidR="000C3678" w:rsidRPr="007275DF" w:rsidRDefault="000C3678" w:rsidP="004233B7">
            <w:pPr>
              <w:pStyle w:val="TAC"/>
              <w:rPr>
                <w:lang w:val="en-US"/>
              </w:rPr>
            </w:pPr>
            <w:r w:rsidRPr="007275DF">
              <w:rPr>
                <w:lang w:val="en-US"/>
              </w:rPr>
              <w:t>-94.65</w:t>
            </w:r>
            <w:del w:id="142" w:author="Fernando Alonso Macias" w:date="2024-08-28T17:41:00Z" w16du:dateUtc="2024-08-29T00:41:00Z">
              <w:r w:rsidDel="000C3678">
                <w:rPr>
                  <w:lang w:val="en-US"/>
                </w:rPr>
                <w:delText>+TT</w:delText>
              </w:r>
            </w:del>
          </w:p>
        </w:tc>
        <w:tc>
          <w:tcPr>
            <w:tcW w:w="1064" w:type="dxa"/>
            <w:vMerge w:val="restart"/>
            <w:tcBorders>
              <w:top w:val="single" w:sz="4" w:space="0" w:color="auto"/>
              <w:left w:val="single" w:sz="4" w:space="0" w:color="auto"/>
              <w:right w:val="single" w:sz="4" w:space="0" w:color="auto"/>
            </w:tcBorders>
            <w:vAlign w:val="center"/>
          </w:tcPr>
          <w:p w14:paraId="16F0161B" w14:textId="2BDBD67D" w:rsidR="000C3678" w:rsidRPr="007275DF" w:rsidRDefault="000C3678" w:rsidP="004233B7">
            <w:pPr>
              <w:pStyle w:val="TAC"/>
              <w:rPr>
                <w:lang w:val="en-US"/>
              </w:rPr>
            </w:pPr>
            <w:ins w:id="143" w:author="Fernando Alonso Macias" w:date="2024-08-28T17:41:00Z" w16du:dateUtc="2024-08-29T00:41:00Z">
              <w:r>
                <w:rPr>
                  <w:lang w:val="en-US"/>
                </w:rPr>
                <w:t>-96</w:t>
              </w:r>
            </w:ins>
          </w:p>
        </w:tc>
        <w:tc>
          <w:tcPr>
            <w:tcW w:w="1019" w:type="dxa"/>
            <w:vMerge w:val="restart"/>
            <w:tcBorders>
              <w:top w:val="single" w:sz="4" w:space="0" w:color="auto"/>
              <w:left w:val="single" w:sz="4" w:space="0" w:color="auto"/>
              <w:right w:val="single" w:sz="4" w:space="0" w:color="auto"/>
            </w:tcBorders>
            <w:vAlign w:val="center"/>
          </w:tcPr>
          <w:p w14:paraId="138CC155" w14:textId="77777777" w:rsidR="000C3678" w:rsidRPr="007275DF" w:rsidRDefault="000C3678" w:rsidP="004233B7">
            <w:pPr>
              <w:pStyle w:val="TAC"/>
              <w:rPr>
                <w:lang w:val="en-US"/>
              </w:rPr>
            </w:pPr>
            <w:r w:rsidRPr="007275DF">
              <w:rPr>
                <w:lang w:val="en-US"/>
              </w:rPr>
              <w:t>-94.65</w:t>
            </w:r>
            <w:del w:id="144" w:author="Fernando Alonso Macias" w:date="2024-08-28T17:43:00Z" w16du:dateUtc="2024-08-29T00:43:00Z">
              <w:r w:rsidDel="000C3678">
                <w:rPr>
                  <w:lang w:val="en-US"/>
                </w:rPr>
                <w:delText>+TT</w:delText>
              </w:r>
            </w:del>
          </w:p>
        </w:tc>
        <w:tc>
          <w:tcPr>
            <w:tcW w:w="1411" w:type="dxa"/>
            <w:tcBorders>
              <w:top w:val="single" w:sz="4" w:space="0" w:color="auto"/>
              <w:left w:val="single" w:sz="4" w:space="0" w:color="auto"/>
              <w:right w:val="single" w:sz="4" w:space="0" w:color="auto"/>
            </w:tcBorders>
            <w:vAlign w:val="center"/>
          </w:tcPr>
          <w:p w14:paraId="19E1A436" w14:textId="77777777" w:rsidR="000C3678" w:rsidRPr="007275DF" w:rsidRDefault="000C3678" w:rsidP="004233B7">
            <w:pPr>
              <w:pStyle w:val="TAC"/>
              <w:rPr>
                <w:lang w:val="en-US" w:eastAsia="zh-TW"/>
              </w:rPr>
            </w:pPr>
            <w:r w:rsidRPr="007275DF">
              <w:rPr>
                <w:lang w:val="en-US" w:eastAsia="zh-TW"/>
              </w:rPr>
              <w:t>-</w:t>
            </w:r>
          </w:p>
        </w:tc>
      </w:tr>
      <w:tr w:rsidR="000C3678" w:rsidRPr="007275DF" w14:paraId="1CE82D26" w14:textId="77777777" w:rsidTr="002B4842">
        <w:trPr>
          <w:trHeight w:val="75"/>
          <w:jc w:val="center"/>
        </w:trPr>
        <w:tc>
          <w:tcPr>
            <w:tcW w:w="840" w:type="dxa"/>
            <w:vMerge/>
            <w:tcBorders>
              <w:left w:val="single" w:sz="4" w:space="0" w:color="auto"/>
              <w:right w:val="single" w:sz="4" w:space="0" w:color="auto"/>
            </w:tcBorders>
            <w:vAlign w:val="center"/>
            <w:hideMark/>
          </w:tcPr>
          <w:p w14:paraId="4D11E0FA" w14:textId="77777777" w:rsidR="000C3678" w:rsidRPr="007275DF" w:rsidRDefault="000C3678" w:rsidP="004233B7">
            <w:pPr>
              <w:pStyle w:val="TAL"/>
              <w:rPr>
                <w:rFonts w:eastAsia="Calibri"/>
                <w:szCs w:val="22"/>
                <w:lang w:val="en-US"/>
              </w:rPr>
            </w:pPr>
          </w:p>
        </w:tc>
        <w:tc>
          <w:tcPr>
            <w:tcW w:w="1871" w:type="dxa"/>
            <w:tcBorders>
              <w:left w:val="single" w:sz="4" w:space="0" w:color="auto"/>
              <w:right w:val="single" w:sz="4" w:space="0" w:color="auto"/>
            </w:tcBorders>
            <w:vAlign w:val="center"/>
          </w:tcPr>
          <w:p w14:paraId="41F0A439" w14:textId="77777777" w:rsidR="000C3678" w:rsidRPr="007275DF" w:rsidRDefault="000C3678" w:rsidP="004233B7">
            <w:pPr>
              <w:pStyle w:val="TAL"/>
              <w:rPr>
                <w:rFonts w:eastAsia="Calibri"/>
                <w:szCs w:val="22"/>
                <w:lang w:val="en-US"/>
              </w:rPr>
            </w:pPr>
            <w:r w:rsidRPr="007275DF">
              <w:rPr>
                <w:lang w:val="sv-SE"/>
              </w:rPr>
              <w:t>NR_FDD_FR1_B</w:t>
            </w:r>
          </w:p>
        </w:tc>
        <w:tc>
          <w:tcPr>
            <w:tcW w:w="667" w:type="dxa"/>
            <w:vMerge/>
            <w:tcBorders>
              <w:left w:val="single" w:sz="4" w:space="0" w:color="auto"/>
              <w:right w:val="single" w:sz="4" w:space="0" w:color="auto"/>
            </w:tcBorders>
            <w:vAlign w:val="center"/>
          </w:tcPr>
          <w:p w14:paraId="47D8F8EC" w14:textId="77777777" w:rsidR="000C3678" w:rsidRPr="007275DF" w:rsidRDefault="000C3678" w:rsidP="004233B7">
            <w:pPr>
              <w:pStyle w:val="TAC"/>
              <w:rPr>
                <w:lang w:val="en-US"/>
              </w:rPr>
            </w:pPr>
          </w:p>
        </w:tc>
        <w:tc>
          <w:tcPr>
            <w:tcW w:w="850" w:type="dxa"/>
            <w:vMerge/>
            <w:tcBorders>
              <w:left w:val="single" w:sz="4" w:space="0" w:color="auto"/>
              <w:right w:val="single" w:sz="4" w:space="0" w:color="auto"/>
            </w:tcBorders>
            <w:vAlign w:val="center"/>
            <w:hideMark/>
          </w:tcPr>
          <w:p w14:paraId="69D243E2" w14:textId="77777777" w:rsidR="000C3678" w:rsidRPr="007275DF" w:rsidRDefault="000C3678" w:rsidP="004233B7">
            <w:pPr>
              <w:pStyle w:val="TAC"/>
              <w:rPr>
                <w:rFonts w:eastAsia="Calibri"/>
                <w:szCs w:val="22"/>
                <w:lang w:val="en-US"/>
              </w:rPr>
            </w:pPr>
          </w:p>
        </w:tc>
        <w:tc>
          <w:tcPr>
            <w:tcW w:w="1062" w:type="dxa"/>
            <w:gridSpan w:val="2"/>
            <w:vMerge/>
            <w:tcBorders>
              <w:left w:val="single" w:sz="4" w:space="0" w:color="auto"/>
              <w:right w:val="single" w:sz="4" w:space="0" w:color="auto"/>
            </w:tcBorders>
            <w:vAlign w:val="center"/>
          </w:tcPr>
          <w:p w14:paraId="2F6CADD3" w14:textId="77777777" w:rsidR="000C3678" w:rsidRPr="007275DF" w:rsidRDefault="000C3678" w:rsidP="004233B7">
            <w:pPr>
              <w:pStyle w:val="TAC"/>
              <w:rPr>
                <w:rFonts w:eastAsia="Calibri"/>
                <w:szCs w:val="22"/>
                <w:lang w:val="en-US"/>
              </w:rPr>
            </w:pPr>
          </w:p>
        </w:tc>
        <w:tc>
          <w:tcPr>
            <w:tcW w:w="1064" w:type="dxa"/>
            <w:vMerge/>
            <w:tcBorders>
              <w:left w:val="single" w:sz="4" w:space="0" w:color="auto"/>
              <w:right w:val="single" w:sz="4" w:space="0" w:color="auto"/>
            </w:tcBorders>
            <w:vAlign w:val="center"/>
          </w:tcPr>
          <w:p w14:paraId="42832040" w14:textId="4DA78A2D" w:rsidR="000C3678" w:rsidRPr="007275DF" w:rsidRDefault="000C3678" w:rsidP="004233B7">
            <w:pPr>
              <w:pStyle w:val="TAC"/>
              <w:rPr>
                <w:rFonts w:eastAsia="Calibri"/>
                <w:szCs w:val="22"/>
                <w:lang w:val="en-US"/>
              </w:rPr>
            </w:pPr>
          </w:p>
        </w:tc>
        <w:tc>
          <w:tcPr>
            <w:tcW w:w="1019" w:type="dxa"/>
            <w:vMerge/>
            <w:tcBorders>
              <w:left w:val="single" w:sz="4" w:space="0" w:color="auto"/>
              <w:right w:val="single" w:sz="4" w:space="0" w:color="auto"/>
            </w:tcBorders>
            <w:vAlign w:val="center"/>
          </w:tcPr>
          <w:p w14:paraId="3B790759" w14:textId="77777777" w:rsidR="000C3678" w:rsidRPr="007275DF" w:rsidRDefault="000C3678" w:rsidP="004233B7">
            <w:pPr>
              <w:pStyle w:val="TAC"/>
              <w:rPr>
                <w:lang w:val="en-US"/>
              </w:rPr>
            </w:pPr>
          </w:p>
        </w:tc>
        <w:tc>
          <w:tcPr>
            <w:tcW w:w="1411" w:type="dxa"/>
            <w:tcBorders>
              <w:left w:val="single" w:sz="4" w:space="0" w:color="auto"/>
              <w:right w:val="single" w:sz="4" w:space="0" w:color="auto"/>
            </w:tcBorders>
            <w:vAlign w:val="center"/>
          </w:tcPr>
          <w:p w14:paraId="2D1BC1D7" w14:textId="77777777" w:rsidR="000C3678" w:rsidRPr="007275DF" w:rsidRDefault="000C3678" w:rsidP="004233B7">
            <w:pPr>
              <w:pStyle w:val="TAC"/>
              <w:rPr>
                <w:lang w:val="en-US" w:eastAsia="zh-TW"/>
              </w:rPr>
            </w:pPr>
            <w:r w:rsidRPr="007275DF">
              <w:rPr>
                <w:lang w:val="en-US" w:eastAsia="zh-TW"/>
              </w:rPr>
              <w:t>-</w:t>
            </w:r>
          </w:p>
        </w:tc>
      </w:tr>
      <w:tr w:rsidR="000C3678" w:rsidRPr="007275DF" w14:paraId="5B18EF78" w14:textId="77777777" w:rsidTr="002B4842">
        <w:trPr>
          <w:trHeight w:val="75"/>
          <w:jc w:val="center"/>
        </w:trPr>
        <w:tc>
          <w:tcPr>
            <w:tcW w:w="840" w:type="dxa"/>
            <w:vMerge/>
            <w:tcBorders>
              <w:left w:val="single" w:sz="4" w:space="0" w:color="auto"/>
              <w:right w:val="single" w:sz="4" w:space="0" w:color="auto"/>
            </w:tcBorders>
            <w:vAlign w:val="center"/>
            <w:hideMark/>
          </w:tcPr>
          <w:p w14:paraId="1218CEB1" w14:textId="77777777" w:rsidR="000C3678" w:rsidRPr="007275DF" w:rsidRDefault="000C3678" w:rsidP="004233B7">
            <w:pPr>
              <w:pStyle w:val="TAL"/>
              <w:rPr>
                <w:rFonts w:eastAsia="Calibri"/>
                <w:szCs w:val="22"/>
                <w:lang w:val="en-US"/>
              </w:rPr>
            </w:pPr>
          </w:p>
        </w:tc>
        <w:tc>
          <w:tcPr>
            <w:tcW w:w="1871" w:type="dxa"/>
            <w:tcBorders>
              <w:left w:val="single" w:sz="4" w:space="0" w:color="auto"/>
              <w:right w:val="single" w:sz="4" w:space="0" w:color="auto"/>
            </w:tcBorders>
            <w:vAlign w:val="center"/>
          </w:tcPr>
          <w:p w14:paraId="5CBE2581" w14:textId="77777777" w:rsidR="000C3678" w:rsidRPr="007275DF" w:rsidRDefault="000C3678" w:rsidP="004233B7">
            <w:pPr>
              <w:pStyle w:val="TAL"/>
              <w:rPr>
                <w:rFonts w:eastAsia="Calibri"/>
                <w:szCs w:val="22"/>
                <w:lang w:val="en-US"/>
              </w:rPr>
            </w:pPr>
            <w:r w:rsidRPr="007275DF">
              <w:rPr>
                <w:lang w:val="sv-SE"/>
              </w:rPr>
              <w:t>NR_TDD_FR1_C</w:t>
            </w:r>
          </w:p>
        </w:tc>
        <w:tc>
          <w:tcPr>
            <w:tcW w:w="667" w:type="dxa"/>
            <w:vMerge/>
            <w:tcBorders>
              <w:left w:val="single" w:sz="4" w:space="0" w:color="auto"/>
              <w:right w:val="single" w:sz="4" w:space="0" w:color="auto"/>
            </w:tcBorders>
            <w:vAlign w:val="center"/>
          </w:tcPr>
          <w:p w14:paraId="05B1B177" w14:textId="77777777" w:rsidR="000C3678" w:rsidRPr="007275DF" w:rsidRDefault="000C3678" w:rsidP="004233B7">
            <w:pPr>
              <w:pStyle w:val="TAC"/>
              <w:rPr>
                <w:lang w:val="en-US"/>
              </w:rPr>
            </w:pPr>
          </w:p>
        </w:tc>
        <w:tc>
          <w:tcPr>
            <w:tcW w:w="850" w:type="dxa"/>
            <w:vMerge/>
            <w:tcBorders>
              <w:left w:val="single" w:sz="4" w:space="0" w:color="auto"/>
              <w:right w:val="single" w:sz="4" w:space="0" w:color="auto"/>
            </w:tcBorders>
            <w:vAlign w:val="center"/>
            <w:hideMark/>
          </w:tcPr>
          <w:p w14:paraId="0CF1CF6A" w14:textId="77777777" w:rsidR="000C3678" w:rsidRPr="007275DF" w:rsidRDefault="000C3678" w:rsidP="004233B7">
            <w:pPr>
              <w:pStyle w:val="TAC"/>
              <w:rPr>
                <w:rFonts w:eastAsia="Calibri"/>
                <w:szCs w:val="22"/>
                <w:lang w:val="en-US"/>
              </w:rPr>
            </w:pPr>
          </w:p>
        </w:tc>
        <w:tc>
          <w:tcPr>
            <w:tcW w:w="1062" w:type="dxa"/>
            <w:gridSpan w:val="2"/>
            <w:vMerge/>
            <w:tcBorders>
              <w:left w:val="single" w:sz="4" w:space="0" w:color="auto"/>
              <w:right w:val="single" w:sz="4" w:space="0" w:color="auto"/>
            </w:tcBorders>
            <w:vAlign w:val="center"/>
          </w:tcPr>
          <w:p w14:paraId="24AE4C08" w14:textId="77777777" w:rsidR="000C3678" w:rsidRPr="007275DF" w:rsidRDefault="000C3678" w:rsidP="004233B7">
            <w:pPr>
              <w:pStyle w:val="TAC"/>
              <w:rPr>
                <w:rFonts w:eastAsia="Calibri"/>
                <w:szCs w:val="22"/>
                <w:lang w:val="en-US"/>
              </w:rPr>
            </w:pPr>
          </w:p>
        </w:tc>
        <w:tc>
          <w:tcPr>
            <w:tcW w:w="1064" w:type="dxa"/>
            <w:vMerge/>
            <w:tcBorders>
              <w:left w:val="single" w:sz="4" w:space="0" w:color="auto"/>
              <w:right w:val="single" w:sz="4" w:space="0" w:color="auto"/>
            </w:tcBorders>
            <w:vAlign w:val="center"/>
          </w:tcPr>
          <w:p w14:paraId="33AEDD4A" w14:textId="452B2EC6" w:rsidR="000C3678" w:rsidRPr="007275DF" w:rsidRDefault="000C3678" w:rsidP="004233B7">
            <w:pPr>
              <w:pStyle w:val="TAC"/>
              <w:rPr>
                <w:rFonts w:eastAsia="Calibri"/>
                <w:szCs w:val="22"/>
                <w:lang w:val="en-US"/>
              </w:rPr>
            </w:pPr>
          </w:p>
        </w:tc>
        <w:tc>
          <w:tcPr>
            <w:tcW w:w="1019" w:type="dxa"/>
            <w:vMerge/>
            <w:tcBorders>
              <w:left w:val="single" w:sz="4" w:space="0" w:color="auto"/>
              <w:right w:val="single" w:sz="4" w:space="0" w:color="auto"/>
            </w:tcBorders>
            <w:vAlign w:val="center"/>
          </w:tcPr>
          <w:p w14:paraId="566C3A2C" w14:textId="77777777" w:rsidR="000C3678" w:rsidRPr="007275DF" w:rsidRDefault="000C3678" w:rsidP="004233B7">
            <w:pPr>
              <w:pStyle w:val="TAC"/>
              <w:rPr>
                <w:lang w:val="en-US"/>
              </w:rPr>
            </w:pPr>
          </w:p>
        </w:tc>
        <w:tc>
          <w:tcPr>
            <w:tcW w:w="1411" w:type="dxa"/>
            <w:tcBorders>
              <w:left w:val="single" w:sz="4" w:space="0" w:color="auto"/>
              <w:right w:val="single" w:sz="4" w:space="0" w:color="auto"/>
            </w:tcBorders>
            <w:vAlign w:val="center"/>
          </w:tcPr>
          <w:p w14:paraId="11007F1B" w14:textId="77777777" w:rsidR="000C3678" w:rsidRPr="007275DF" w:rsidRDefault="000C3678" w:rsidP="004233B7">
            <w:pPr>
              <w:pStyle w:val="TAC"/>
              <w:rPr>
                <w:lang w:val="en-US" w:eastAsia="zh-TW"/>
              </w:rPr>
            </w:pPr>
            <w:r w:rsidRPr="007275DF">
              <w:rPr>
                <w:lang w:val="en-US" w:eastAsia="zh-TW"/>
              </w:rPr>
              <w:t>-</w:t>
            </w:r>
          </w:p>
        </w:tc>
      </w:tr>
      <w:tr w:rsidR="000C3678" w:rsidRPr="007275DF" w14:paraId="79DDA8C0" w14:textId="77777777" w:rsidTr="002B4842">
        <w:trPr>
          <w:trHeight w:val="75"/>
          <w:jc w:val="center"/>
        </w:trPr>
        <w:tc>
          <w:tcPr>
            <w:tcW w:w="840" w:type="dxa"/>
            <w:vMerge/>
            <w:tcBorders>
              <w:left w:val="single" w:sz="4" w:space="0" w:color="auto"/>
              <w:right w:val="single" w:sz="4" w:space="0" w:color="auto"/>
            </w:tcBorders>
            <w:vAlign w:val="center"/>
            <w:hideMark/>
          </w:tcPr>
          <w:p w14:paraId="66A7C56E" w14:textId="77777777" w:rsidR="000C3678" w:rsidRPr="007275DF" w:rsidRDefault="000C3678" w:rsidP="004233B7">
            <w:pPr>
              <w:pStyle w:val="TAL"/>
              <w:rPr>
                <w:rFonts w:eastAsia="Calibri"/>
                <w:szCs w:val="22"/>
                <w:lang w:val="en-US"/>
              </w:rPr>
            </w:pPr>
          </w:p>
        </w:tc>
        <w:tc>
          <w:tcPr>
            <w:tcW w:w="1871" w:type="dxa"/>
            <w:tcBorders>
              <w:left w:val="single" w:sz="4" w:space="0" w:color="auto"/>
              <w:right w:val="single" w:sz="4" w:space="0" w:color="auto"/>
            </w:tcBorders>
            <w:vAlign w:val="center"/>
          </w:tcPr>
          <w:p w14:paraId="4D4DE9F2" w14:textId="77777777" w:rsidR="000C3678" w:rsidRPr="007275DF" w:rsidRDefault="000C3678" w:rsidP="004233B7">
            <w:pPr>
              <w:pStyle w:val="TAL"/>
              <w:rPr>
                <w:rFonts w:eastAsia="Calibri"/>
                <w:szCs w:val="22"/>
                <w:lang w:val="sv-FI"/>
              </w:rPr>
            </w:pPr>
            <w:r w:rsidRPr="007275DF">
              <w:rPr>
                <w:lang w:val="sv-SE"/>
              </w:rPr>
              <w:t>NR_FDD_FR1_D, NR_TDD_FR1_D</w:t>
            </w:r>
          </w:p>
        </w:tc>
        <w:tc>
          <w:tcPr>
            <w:tcW w:w="667" w:type="dxa"/>
            <w:vMerge/>
            <w:tcBorders>
              <w:left w:val="single" w:sz="4" w:space="0" w:color="auto"/>
              <w:right w:val="single" w:sz="4" w:space="0" w:color="auto"/>
            </w:tcBorders>
            <w:vAlign w:val="center"/>
          </w:tcPr>
          <w:p w14:paraId="4114D2B7" w14:textId="77777777" w:rsidR="000C3678" w:rsidRPr="007275DF" w:rsidRDefault="000C3678" w:rsidP="004233B7">
            <w:pPr>
              <w:pStyle w:val="TAC"/>
              <w:rPr>
                <w:lang w:val="sv-FI"/>
              </w:rPr>
            </w:pPr>
          </w:p>
        </w:tc>
        <w:tc>
          <w:tcPr>
            <w:tcW w:w="850" w:type="dxa"/>
            <w:vMerge/>
            <w:tcBorders>
              <w:left w:val="single" w:sz="4" w:space="0" w:color="auto"/>
              <w:right w:val="single" w:sz="4" w:space="0" w:color="auto"/>
            </w:tcBorders>
            <w:vAlign w:val="center"/>
            <w:hideMark/>
          </w:tcPr>
          <w:p w14:paraId="56E47C3D" w14:textId="77777777" w:rsidR="000C3678" w:rsidRPr="007275DF" w:rsidRDefault="000C3678" w:rsidP="004233B7">
            <w:pPr>
              <w:pStyle w:val="TAC"/>
              <w:rPr>
                <w:rFonts w:eastAsia="Calibri"/>
                <w:szCs w:val="22"/>
                <w:lang w:val="sv-FI"/>
              </w:rPr>
            </w:pPr>
          </w:p>
        </w:tc>
        <w:tc>
          <w:tcPr>
            <w:tcW w:w="1062" w:type="dxa"/>
            <w:gridSpan w:val="2"/>
            <w:vMerge/>
            <w:tcBorders>
              <w:left w:val="single" w:sz="4" w:space="0" w:color="auto"/>
              <w:right w:val="single" w:sz="4" w:space="0" w:color="auto"/>
            </w:tcBorders>
            <w:vAlign w:val="center"/>
          </w:tcPr>
          <w:p w14:paraId="68D16C0D" w14:textId="77777777" w:rsidR="000C3678" w:rsidRPr="007275DF" w:rsidRDefault="000C3678" w:rsidP="004233B7">
            <w:pPr>
              <w:pStyle w:val="TAC"/>
              <w:rPr>
                <w:rFonts w:eastAsia="Calibri"/>
                <w:szCs w:val="22"/>
                <w:lang w:val="sv-FI"/>
              </w:rPr>
            </w:pPr>
          </w:p>
        </w:tc>
        <w:tc>
          <w:tcPr>
            <w:tcW w:w="1064" w:type="dxa"/>
            <w:vMerge/>
            <w:tcBorders>
              <w:left w:val="single" w:sz="4" w:space="0" w:color="auto"/>
              <w:right w:val="single" w:sz="4" w:space="0" w:color="auto"/>
            </w:tcBorders>
            <w:vAlign w:val="center"/>
          </w:tcPr>
          <w:p w14:paraId="167F0E20" w14:textId="29381D86" w:rsidR="000C3678" w:rsidRPr="007275DF" w:rsidRDefault="000C3678" w:rsidP="004233B7">
            <w:pPr>
              <w:pStyle w:val="TAC"/>
              <w:rPr>
                <w:rFonts w:eastAsia="Calibri"/>
                <w:szCs w:val="22"/>
                <w:lang w:val="sv-FI"/>
              </w:rPr>
            </w:pPr>
          </w:p>
        </w:tc>
        <w:tc>
          <w:tcPr>
            <w:tcW w:w="1019" w:type="dxa"/>
            <w:vMerge/>
            <w:tcBorders>
              <w:left w:val="single" w:sz="4" w:space="0" w:color="auto"/>
              <w:right w:val="single" w:sz="4" w:space="0" w:color="auto"/>
            </w:tcBorders>
            <w:vAlign w:val="center"/>
          </w:tcPr>
          <w:p w14:paraId="234D8C90" w14:textId="77777777" w:rsidR="000C3678" w:rsidRPr="007275DF" w:rsidRDefault="000C3678" w:rsidP="004233B7">
            <w:pPr>
              <w:pStyle w:val="TAC"/>
              <w:rPr>
                <w:lang w:val="sv-SE"/>
              </w:rPr>
            </w:pPr>
          </w:p>
        </w:tc>
        <w:tc>
          <w:tcPr>
            <w:tcW w:w="1411" w:type="dxa"/>
            <w:tcBorders>
              <w:left w:val="single" w:sz="4" w:space="0" w:color="auto"/>
              <w:right w:val="single" w:sz="4" w:space="0" w:color="auto"/>
            </w:tcBorders>
            <w:vAlign w:val="center"/>
          </w:tcPr>
          <w:p w14:paraId="711626DC" w14:textId="77777777" w:rsidR="000C3678" w:rsidRPr="007275DF" w:rsidRDefault="000C3678" w:rsidP="004233B7">
            <w:pPr>
              <w:pStyle w:val="TAC"/>
              <w:rPr>
                <w:lang w:val="en-US" w:eastAsia="zh-TW"/>
              </w:rPr>
            </w:pPr>
            <w:r w:rsidRPr="007275DF">
              <w:rPr>
                <w:lang w:val="en-US" w:eastAsia="zh-TW"/>
              </w:rPr>
              <w:t>-</w:t>
            </w:r>
          </w:p>
        </w:tc>
      </w:tr>
      <w:tr w:rsidR="000C3678" w:rsidRPr="007275DF" w14:paraId="6AB3EAE0" w14:textId="77777777" w:rsidTr="002B4842">
        <w:trPr>
          <w:trHeight w:val="75"/>
          <w:jc w:val="center"/>
        </w:trPr>
        <w:tc>
          <w:tcPr>
            <w:tcW w:w="840" w:type="dxa"/>
            <w:vMerge/>
            <w:tcBorders>
              <w:left w:val="single" w:sz="4" w:space="0" w:color="auto"/>
              <w:right w:val="single" w:sz="4" w:space="0" w:color="auto"/>
            </w:tcBorders>
            <w:vAlign w:val="center"/>
            <w:hideMark/>
          </w:tcPr>
          <w:p w14:paraId="479FBE11" w14:textId="77777777" w:rsidR="000C3678" w:rsidRPr="007275DF" w:rsidRDefault="000C3678" w:rsidP="004233B7">
            <w:pPr>
              <w:pStyle w:val="TAL"/>
              <w:rPr>
                <w:rFonts w:eastAsia="Calibri"/>
                <w:szCs w:val="22"/>
                <w:lang w:val="en-US"/>
              </w:rPr>
            </w:pPr>
          </w:p>
        </w:tc>
        <w:tc>
          <w:tcPr>
            <w:tcW w:w="1871" w:type="dxa"/>
            <w:tcBorders>
              <w:left w:val="single" w:sz="4" w:space="0" w:color="auto"/>
              <w:right w:val="single" w:sz="4" w:space="0" w:color="auto"/>
            </w:tcBorders>
            <w:vAlign w:val="center"/>
          </w:tcPr>
          <w:p w14:paraId="564B76CE" w14:textId="77777777" w:rsidR="000C3678" w:rsidRPr="007275DF" w:rsidRDefault="000C3678" w:rsidP="004233B7">
            <w:pPr>
              <w:pStyle w:val="TAL"/>
              <w:rPr>
                <w:rFonts w:eastAsia="Calibri"/>
                <w:szCs w:val="22"/>
                <w:lang w:val="sv-FI"/>
              </w:rPr>
            </w:pPr>
            <w:r w:rsidRPr="007275DF">
              <w:rPr>
                <w:lang w:val="sv-SE"/>
              </w:rPr>
              <w:t>NR_FDD_FR1_E, NR_TDD_FR1_E</w:t>
            </w:r>
          </w:p>
        </w:tc>
        <w:tc>
          <w:tcPr>
            <w:tcW w:w="667" w:type="dxa"/>
            <w:vMerge/>
            <w:tcBorders>
              <w:left w:val="single" w:sz="4" w:space="0" w:color="auto"/>
              <w:right w:val="single" w:sz="4" w:space="0" w:color="auto"/>
            </w:tcBorders>
            <w:vAlign w:val="center"/>
          </w:tcPr>
          <w:p w14:paraId="28199481" w14:textId="77777777" w:rsidR="000C3678" w:rsidRPr="007275DF" w:rsidRDefault="000C3678" w:rsidP="004233B7">
            <w:pPr>
              <w:pStyle w:val="TAC"/>
              <w:rPr>
                <w:lang w:val="sv-FI"/>
              </w:rPr>
            </w:pPr>
          </w:p>
        </w:tc>
        <w:tc>
          <w:tcPr>
            <w:tcW w:w="850" w:type="dxa"/>
            <w:vMerge/>
            <w:tcBorders>
              <w:left w:val="single" w:sz="4" w:space="0" w:color="auto"/>
              <w:right w:val="single" w:sz="4" w:space="0" w:color="auto"/>
            </w:tcBorders>
            <w:vAlign w:val="center"/>
            <w:hideMark/>
          </w:tcPr>
          <w:p w14:paraId="7862E044" w14:textId="77777777" w:rsidR="000C3678" w:rsidRPr="007275DF" w:rsidRDefault="000C3678" w:rsidP="004233B7">
            <w:pPr>
              <w:pStyle w:val="TAC"/>
              <w:rPr>
                <w:rFonts w:eastAsia="Calibri"/>
                <w:szCs w:val="22"/>
                <w:lang w:val="sv-FI"/>
              </w:rPr>
            </w:pPr>
          </w:p>
        </w:tc>
        <w:tc>
          <w:tcPr>
            <w:tcW w:w="1062" w:type="dxa"/>
            <w:gridSpan w:val="2"/>
            <w:vMerge/>
            <w:tcBorders>
              <w:left w:val="single" w:sz="4" w:space="0" w:color="auto"/>
              <w:right w:val="single" w:sz="4" w:space="0" w:color="auto"/>
            </w:tcBorders>
            <w:vAlign w:val="center"/>
          </w:tcPr>
          <w:p w14:paraId="176F7069" w14:textId="77777777" w:rsidR="000C3678" w:rsidRPr="007275DF" w:rsidRDefault="000C3678" w:rsidP="004233B7">
            <w:pPr>
              <w:pStyle w:val="TAC"/>
              <w:rPr>
                <w:rFonts w:eastAsia="Calibri"/>
                <w:szCs w:val="22"/>
                <w:lang w:val="sv-FI"/>
              </w:rPr>
            </w:pPr>
          </w:p>
        </w:tc>
        <w:tc>
          <w:tcPr>
            <w:tcW w:w="1064" w:type="dxa"/>
            <w:vMerge/>
            <w:tcBorders>
              <w:left w:val="single" w:sz="4" w:space="0" w:color="auto"/>
              <w:right w:val="single" w:sz="4" w:space="0" w:color="auto"/>
            </w:tcBorders>
            <w:vAlign w:val="center"/>
          </w:tcPr>
          <w:p w14:paraId="044294E1" w14:textId="7BE19072" w:rsidR="000C3678" w:rsidRPr="007275DF" w:rsidRDefault="000C3678" w:rsidP="004233B7">
            <w:pPr>
              <w:pStyle w:val="TAC"/>
              <w:rPr>
                <w:rFonts w:eastAsia="Calibri"/>
                <w:szCs w:val="22"/>
                <w:lang w:val="sv-FI"/>
              </w:rPr>
            </w:pPr>
          </w:p>
        </w:tc>
        <w:tc>
          <w:tcPr>
            <w:tcW w:w="1019" w:type="dxa"/>
            <w:vMerge/>
            <w:tcBorders>
              <w:left w:val="single" w:sz="4" w:space="0" w:color="auto"/>
              <w:right w:val="single" w:sz="4" w:space="0" w:color="auto"/>
            </w:tcBorders>
            <w:vAlign w:val="center"/>
          </w:tcPr>
          <w:p w14:paraId="09563F1A" w14:textId="77777777" w:rsidR="000C3678" w:rsidRPr="007275DF" w:rsidRDefault="000C3678" w:rsidP="004233B7">
            <w:pPr>
              <w:pStyle w:val="TAC"/>
              <w:rPr>
                <w:lang w:val="sv-SE"/>
              </w:rPr>
            </w:pPr>
          </w:p>
        </w:tc>
        <w:tc>
          <w:tcPr>
            <w:tcW w:w="1411" w:type="dxa"/>
            <w:tcBorders>
              <w:left w:val="single" w:sz="4" w:space="0" w:color="auto"/>
              <w:right w:val="single" w:sz="4" w:space="0" w:color="auto"/>
            </w:tcBorders>
            <w:vAlign w:val="center"/>
          </w:tcPr>
          <w:p w14:paraId="4CBF873C" w14:textId="77777777" w:rsidR="000C3678" w:rsidRPr="007275DF" w:rsidRDefault="000C3678" w:rsidP="004233B7">
            <w:pPr>
              <w:pStyle w:val="TAC"/>
              <w:rPr>
                <w:lang w:val="en-US" w:eastAsia="zh-TW"/>
              </w:rPr>
            </w:pPr>
            <w:r w:rsidRPr="007275DF">
              <w:rPr>
                <w:lang w:val="en-US" w:eastAsia="zh-TW"/>
              </w:rPr>
              <w:t>-</w:t>
            </w:r>
          </w:p>
        </w:tc>
      </w:tr>
      <w:tr w:rsidR="000C3678" w:rsidRPr="007275DF" w14:paraId="4FFB92B2" w14:textId="77777777" w:rsidTr="002B4842">
        <w:trPr>
          <w:trHeight w:val="113"/>
          <w:jc w:val="center"/>
        </w:trPr>
        <w:tc>
          <w:tcPr>
            <w:tcW w:w="840" w:type="dxa"/>
            <w:vMerge/>
            <w:tcBorders>
              <w:left w:val="single" w:sz="4" w:space="0" w:color="auto"/>
              <w:right w:val="single" w:sz="4" w:space="0" w:color="auto"/>
            </w:tcBorders>
            <w:vAlign w:val="center"/>
          </w:tcPr>
          <w:p w14:paraId="13468AAA" w14:textId="77777777" w:rsidR="000C3678" w:rsidRPr="007275DF" w:rsidRDefault="000C3678" w:rsidP="004233B7">
            <w:pPr>
              <w:pStyle w:val="TAL"/>
              <w:rPr>
                <w:rFonts w:eastAsia="Calibri"/>
                <w:szCs w:val="22"/>
                <w:lang w:val="en-US"/>
              </w:rPr>
            </w:pPr>
          </w:p>
        </w:tc>
        <w:tc>
          <w:tcPr>
            <w:tcW w:w="1871" w:type="dxa"/>
            <w:tcBorders>
              <w:left w:val="single" w:sz="4" w:space="0" w:color="auto"/>
              <w:right w:val="single" w:sz="4" w:space="0" w:color="auto"/>
            </w:tcBorders>
            <w:vAlign w:val="center"/>
          </w:tcPr>
          <w:p w14:paraId="144255D5" w14:textId="77777777" w:rsidR="000C3678" w:rsidRPr="007275DF" w:rsidRDefault="000C3678" w:rsidP="004233B7">
            <w:pPr>
              <w:pStyle w:val="TAL"/>
              <w:rPr>
                <w:lang w:val="sv-SE"/>
              </w:rPr>
            </w:pPr>
            <w:r w:rsidRPr="007275DF">
              <w:rPr>
                <w:lang w:val="sv-SE"/>
              </w:rPr>
              <w:t>NR_FDD_FR1_F</w:t>
            </w:r>
          </w:p>
        </w:tc>
        <w:tc>
          <w:tcPr>
            <w:tcW w:w="667" w:type="dxa"/>
            <w:vMerge/>
            <w:tcBorders>
              <w:left w:val="single" w:sz="4" w:space="0" w:color="auto"/>
              <w:right w:val="single" w:sz="4" w:space="0" w:color="auto"/>
            </w:tcBorders>
            <w:vAlign w:val="center"/>
          </w:tcPr>
          <w:p w14:paraId="4FE37716" w14:textId="77777777" w:rsidR="000C3678" w:rsidRPr="007275DF" w:rsidRDefault="000C3678" w:rsidP="004233B7">
            <w:pPr>
              <w:pStyle w:val="TAC"/>
              <w:rPr>
                <w:lang w:val="en-US"/>
              </w:rPr>
            </w:pPr>
          </w:p>
        </w:tc>
        <w:tc>
          <w:tcPr>
            <w:tcW w:w="850" w:type="dxa"/>
            <w:vMerge/>
            <w:tcBorders>
              <w:left w:val="single" w:sz="4" w:space="0" w:color="auto"/>
              <w:right w:val="single" w:sz="4" w:space="0" w:color="auto"/>
            </w:tcBorders>
            <w:vAlign w:val="center"/>
          </w:tcPr>
          <w:p w14:paraId="645C755C" w14:textId="77777777" w:rsidR="000C3678" w:rsidRPr="007275DF" w:rsidRDefault="000C3678" w:rsidP="004233B7">
            <w:pPr>
              <w:pStyle w:val="TAC"/>
              <w:rPr>
                <w:rFonts w:eastAsia="Calibri"/>
                <w:szCs w:val="22"/>
                <w:lang w:val="en-US"/>
              </w:rPr>
            </w:pPr>
          </w:p>
        </w:tc>
        <w:tc>
          <w:tcPr>
            <w:tcW w:w="1062" w:type="dxa"/>
            <w:gridSpan w:val="2"/>
            <w:vMerge/>
            <w:tcBorders>
              <w:left w:val="single" w:sz="4" w:space="0" w:color="auto"/>
              <w:right w:val="single" w:sz="4" w:space="0" w:color="auto"/>
            </w:tcBorders>
            <w:vAlign w:val="center"/>
          </w:tcPr>
          <w:p w14:paraId="20C68B7A" w14:textId="77777777" w:rsidR="000C3678" w:rsidRPr="007275DF" w:rsidRDefault="000C3678" w:rsidP="004233B7">
            <w:pPr>
              <w:pStyle w:val="TAC"/>
              <w:rPr>
                <w:rFonts w:eastAsia="Calibri"/>
                <w:szCs w:val="22"/>
                <w:lang w:val="en-US"/>
              </w:rPr>
            </w:pPr>
          </w:p>
        </w:tc>
        <w:tc>
          <w:tcPr>
            <w:tcW w:w="1064" w:type="dxa"/>
            <w:vMerge/>
            <w:tcBorders>
              <w:left w:val="single" w:sz="4" w:space="0" w:color="auto"/>
              <w:right w:val="single" w:sz="4" w:space="0" w:color="auto"/>
            </w:tcBorders>
            <w:vAlign w:val="center"/>
          </w:tcPr>
          <w:p w14:paraId="4A0F399D" w14:textId="19A66D94" w:rsidR="000C3678" w:rsidRPr="007275DF" w:rsidRDefault="000C3678" w:rsidP="004233B7">
            <w:pPr>
              <w:pStyle w:val="TAC"/>
              <w:rPr>
                <w:rFonts w:eastAsia="Calibri"/>
                <w:szCs w:val="22"/>
                <w:lang w:val="en-US"/>
              </w:rPr>
            </w:pPr>
          </w:p>
        </w:tc>
        <w:tc>
          <w:tcPr>
            <w:tcW w:w="1019" w:type="dxa"/>
            <w:vMerge/>
            <w:tcBorders>
              <w:left w:val="single" w:sz="4" w:space="0" w:color="auto"/>
              <w:right w:val="single" w:sz="4" w:space="0" w:color="auto"/>
            </w:tcBorders>
            <w:vAlign w:val="center"/>
          </w:tcPr>
          <w:p w14:paraId="45222B27" w14:textId="77777777" w:rsidR="000C3678" w:rsidRPr="007275DF" w:rsidRDefault="000C3678" w:rsidP="004233B7">
            <w:pPr>
              <w:pStyle w:val="TAC"/>
              <w:rPr>
                <w:lang w:val="en-US"/>
              </w:rPr>
            </w:pPr>
          </w:p>
        </w:tc>
        <w:tc>
          <w:tcPr>
            <w:tcW w:w="1411" w:type="dxa"/>
            <w:tcBorders>
              <w:left w:val="single" w:sz="4" w:space="0" w:color="auto"/>
              <w:right w:val="single" w:sz="4" w:space="0" w:color="auto"/>
            </w:tcBorders>
            <w:vAlign w:val="center"/>
          </w:tcPr>
          <w:p w14:paraId="4ADE5F51" w14:textId="77777777" w:rsidR="000C3678" w:rsidRPr="007275DF" w:rsidRDefault="000C3678" w:rsidP="004233B7">
            <w:pPr>
              <w:pStyle w:val="TAC"/>
              <w:rPr>
                <w:lang w:val="en-US" w:eastAsia="zh-TW"/>
              </w:rPr>
            </w:pPr>
            <w:r w:rsidRPr="007275DF">
              <w:rPr>
                <w:lang w:val="en-US" w:eastAsia="zh-TW"/>
              </w:rPr>
              <w:t>-</w:t>
            </w:r>
          </w:p>
        </w:tc>
      </w:tr>
      <w:tr w:rsidR="000C3678" w:rsidRPr="007275DF" w14:paraId="2911F952" w14:textId="77777777" w:rsidTr="002B4842">
        <w:trPr>
          <w:trHeight w:val="113"/>
          <w:jc w:val="center"/>
        </w:trPr>
        <w:tc>
          <w:tcPr>
            <w:tcW w:w="840" w:type="dxa"/>
            <w:vMerge/>
            <w:tcBorders>
              <w:left w:val="single" w:sz="4" w:space="0" w:color="auto"/>
              <w:right w:val="single" w:sz="4" w:space="0" w:color="auto"/>
            </w:tcBorders>
            <w:vAlign w:val="center"/>
            <w:hideMark/>
          </w:tcPr>
          <w:p w14:paraId="0137A291" w14:textId="77777777" w:rsidR="000C3678" w:rsidRPr="007275DF" w:rsidRDefault="000C3678" w:rsidP="004233B7">
            <w:pPr>
              <w:pStyle w:val="TAL"/>
              <w:rPr>
                <w:rFonts w:eastAsia="Calibri"/>
                <w:szCs w:val="22"/>
                <w:lang w:val="en-US"/>
              </w:rPr>
            </w:pPr>
          </w:p>
        </w:tc>
        <w:tc>
          <w:tcPr>
            <w:tcW w:w="1871" w:type="dxa"/>
            <w:tcBorders>
              <w:left w:val="single" w:sz="4" w:space="0" w:color="auto"/>
              <w:right w:val="single" w:sz="4" w:space="0" w:color="auto"/>
            </w:tcBorders>
            <w:vAlign w:val="center"/>
          </w:tcPr>
          <w:p w14:paraId="4E64375E" w14:textId="77777777" w:rsidR="000C3678" w:rsidRPr="007275DF" w:rsidRDefault="000C3678" w:rsidP="004233B7">
            <w:pPr>
              <w:pStyle w:val="TAL"/>
              <w:rPr>
                <w:rFonts w:eastAsia="Calibri"/>
                <w:szCs w:val="22"/>
                <w:lang w:val="en-US"/>
              </w:rPr>
            </w:pPr>
            <w:r w:rsidRPr="007275DF">
              <w:rPr>
                <w:lang w:val="sv-SE"/>
              </w:rPr>
              <w:t>NR_FDD_FR1_G</w:t>
            </w:r>
          </w:p>
        </w:tc>
        <w:tc>
          <w:tcPr>
            <w:tcW w:w="667" w:type="dxa"/>
            <w:vMerge/>
            <w:tcBorders>
              <w:left w:val="single" w:sz="4" w:space="0" w:color="auto"/>
              <w:right w:val="single" w:sz="4" w:space="0" w:color="auto"/>
            </w:tcBorders>
            <w:vAlign w:val="center"/>
          </w:tcPr>
          <w:p w14:paraId="75ACEECF" w14:textId="77777777" w:rsidR="000C3678" w:rsidRPr="007275DF" w:rsidRDefault="000C3678" w:rsidP="004233B7">
            <w:pPr>
              <w:pStyle w:val="TAC"/>
              <w:rPr>
                <w:lang w:val="en-US"/>
              </w:rPr>
            </w:pPr>
          </w:p>
        </w:tc>
        <w:tc>
          <w:tcPr>
            <w:tcW w:w="850" w:type="dxa"/>
            <w:vMerge/>
            <w:tcBorders>
              <w:left w:val="single" w:sz="4" w:space="0" w:color="auto"/>
              <w:right w:val="single" w:sz="4" w:space="0" w:color="auto"/>
            </w:tcBorders>
            <w:vAlign w:val="center"/>
            <w:hideMark/>
          </w:tcPr>
          <w:p w14:paraId="06526274" w14:textId="77777777" w:rsidR="000C3678" w:rsidRPr="007275DF" w:rsidRDefault="000C3678" w:rsidP="004233B7">
            <w:pPr>
              <w:pStyle w:val="TAC"/>
              <w:rPr>
                <w:rFonts w:eastAsia="Calibri"/>
                <w:szCs w:val="22"/>
                <w:lang w:val="en-US"/>
              </w:rPr>
            </w:pPr>
          </w:p>
        </w:tc>
        <w:tc>
          <w:tcPr>
            <w:tcW w:w="1062" w:type="dxa"/>
            <w:gridSpan w:val="2"/>
            <w:vMerge/>
            <w:tcBorders>
              <w:left w:val="single" w:sz="4" w:space="0" w:color="auto"/>
              <w:right w:val="single" w:sz="4" w:space="0" w:color="auto"/>
            </w:tcBorders>
            <w:vAlign w:val="center"/>
          </w:tcPr>
          <w:p w14:paraId="1A49BB62" w14:textId="77777777" w:rsidR="000C3678" w:rsidRPr="007275DF" w:rsidRDefault="000C3678" w:rsidP="004233B7">
            <w:pPr>
              <w:pStyle w:val="TAC"/>
              <w:rPr>
                <w:rFonts w:eastAsia="Calibri"/>
                <w:szCs w:val="22"/>
                <w:lang w:val="en-US"/>
              </w:rPr>
            </w:pPr>
          </w:p>
        </w:tc>
        <w:tc>
          <w:tcPr>
            <w:tcW w:w="1064" w:type="dxa"/>
            <w:vMerge/>
            <w:tcBorders>
              <w:left w:val="single" w:sz="4" w:space="0" w:color="auto"/>
              <w:right w:val="single" w:sz="4" w:space="0" w:color="auto"/>
            </w:tcBorders>
            <w:vAlign w:val="center"/>
          </w:tcPr>
          <w:p w14:paraId="2197BB4F" w14:textId="2E3DF76C" w:rsidR="000C3678" w:rsidRPr="007275DF" w:rsidRDefault="000C3678" w:rsidP="004233B7">
            <w:pPr>
              <w:pStyle w:val="TAC"/>
              <w:rPr>
                <w:rFonts w:eastAsia="Calibri"/>
                <w:szCs w:val="22"/>
                <w:lang w:val="en-US"/>
              </w:rPr>
            </w:pPr>
          </w:p>
        </w:tc>
        <w:tc>
          <w:tcPr>
            <w:tcW w:w="1019" w:type="dxa"/>
            <w:vMerge/>
            <w:tcBorders>
              <w:left w:val="single" w:sz="4" w:space="0" w:color="auto"/>
              <w:right w:val="single" w:sz="4" w:space="0" w:color="auto"/>
            </w:tcBorders>
            <w:vAlign w:val="center"/>
          </w:tcPr>
          <w:p w14:paraId="54F97DE5" w14:textId="77777777" w:rsidR="000C3678" w:rsidRPr="007275DF" w:rsidRDefault="000C3678" w:rsidP="004233B7">
            <w:pPr>
              <w:pStyle w:val="TAC"/>
              <w:rPr>
                <w:lang w:val="en-US"/>
              </w:rPr>
            </w:pPr>
          </w:p>
        </w:tc>
        <w:tc>
          <w:tcPr>
            <w:tcW w:w="1411" w:type="dxa"/>
            <w:tcBorders>
              <w:left w:val="single" w:sz="4" w:space="0" w:color="auto"/>
              <w:right w:val="single" w:sz="4" w:space="0" w:color="auto"/>
            </w:tcBorders>
            <w:vAlign w:val="center"/>
          </w:tcPr>
          <w:p w14:paraId="025F9CE0" w14:textId="77777777" w:rsidR="000C3678" w:rsidRPr="007275DF" w:rsidRDefault="000C3678" w:rsidP="004233B7">
            <w:pPr>
              <w:pStyle w:val="TAC"/>
              <w:rPr>
                <w:lang w:val="en-US" w:eastAsia="zh-TW"/>
              </w:rPr>
            </w:pPr>
            <w:r w:rsidRPr="007275DF">
              <w:rPr>
                <w:lang w:val="en-US" w:eastAsia="zh-TW"/>
              </w:rPr>
              <w:t>-</w:t>
            </w:r>
          </w:p>
        </w:tc>
      </w:tr>
      <w:tr w:rsidR="000C3678" w:rsidRPr="007275DF" w14:paraId="62390C19" w14:textId="77777777" w:rsidTr="002B4842">
        <w:trPr>
          <w:trHeight w:val="113"/>
          <w:jc w:val="center"/>
        </w:trPr>
        <w:tc>
          <w:tcPr>
            <w:tcW w:w="840" w:type="dxa"/>
            <w:vMerge/>
            <w:tcBorders>
              <w:left w:val="single" w:sz="4" w:space="0" w:color="auto"/>
              <w:right w:val="single" w:sz="4" w:space="0" w:color="auto"/>
            </w:tcBorders>
            <w:vAlign w:val="center"/>
            <w:hideMark/>
          </w:tcPr>
          <w:p w14:paraId="31967E42" w14:textId="77777777" w:rsidR="000C3678" w:rsidRPr="007275DF" w:rsidRDefault="000C3678" w:rsidP="004233B7">
            <w:pPr>
              <w:pStyle w:val="TAL"/>
              <w:rPr>
                <w:rFonts w:eastAsia="Calibri"/>
                <w:szCs w:val="22"/>
                <w:lang w:val="en-US"/>
              </w:rPr>
            </w:pPr>
          </w:p>
        </w:tc>
        <w:tc>
          <w:tcPr>
            <w:tcW w:w="1871" w:type="dxa"/>
            <w:tcBorders>
              <w:left w:val="single" w:sz="4" w:space="0" w:color="auto"/>
              <w:bottom w:val="single" w:sz="4" w:space="0" w:color="auto"/>
              <w:right w:val="single" w:sz="4" w:space="0" w:color="auto"/>
            </w:tcBorders>
            <w:vAlign w:val="center"/>
          </w:tcPr>
          <w:p w14:paraId="75766EAF" w14:textId="77777777" w:rsidR="000C3678" w:rsidRPr="007275DF" w:rsidRDefault="000C3678" w:rsidP="004233B7">
            <w:pPr>
              <w:pStyle w:val="TAL"/>
              <w:rPr>
                <w:rFonts w:eastAsia="Calibri"/>
                <w:szCs w:val="22"/>
                <w:lang w:val="en-US"/>
              </w:rPr>
            </w:pPr>
            <w:r w:rsidRPr="007275DF">
              <w:rPr>
                <w:lang w:val="sv-SE"/>
              </w:rPr>
              <w:t>NR_FDD_FR1_H</w:t>
            </w:r>
          </w:p>
        </w:tc>
        <w:tc>
          <w:tcPr>
            <w:tcW w:w="667" w:type="dxa"/>
            <w:vMerge/>
            <w:tcBorders>
              <w:left w:val="single" w:sz="4" w:space="0" w:color="auto"/>
              <w:right w:val="single" w:sz="4" w:space="0" w:color="auto"/>
            </w:tcBorders>
            <w:vAlign w:val="center"/>
          </w:tcPr>
          <w:p w14:paraId="5B811F11" w14:textId="77777777" w:rsidR="000C3678" w:rsidRPr="007275DF" w:rsidRDefault="000C3678" w:rsidP="004233B7">
            <w:pPr>
              <w:pStyle w:val="TAC"/>
              <w:rPr>
                <w:lang w:val="en-US"/>
              </w:rPr>
            </w:pPr>
          </w:p>
        </w:tc>
        <w:tc>
          <w:tcPr>
            <w:tcW w:w="850" w:type="dxa"/>
            <w:vMerge/>
            <w:tcBorders>
              <w:left w:val="single" w:sz="4" w:space="0" w:color="auto"/>
              <w:right w:val="single" w:sz="4" w:space="0" w:color="auto"/>
            </w:tcBorders>
            <w:vAlign w:val="center"/>
            <w:hideMark/>
          </w:tcPr>
          <w:p w14:paraId="0391B3CF" w14:textId="77777777" w:rsidR="000C3678" w:rsidRPr="007275DF" w:rsidRDefault="000C3678" w:rsidP="004233B7">
            <w:pPr>
              <w:pStyle w:val="TAC"/>
              <w:rPr>
                <w:rFonts w:eastAsia="Calibri"/>
                <w:szCs w:val="22"/>
                <w:lang w:val="en-US"/>
              </w:rPr>
            </w:pPr>
          </w:p>
        </w:tc>
        <w:tc>
          <w:tcPr>
            <w:tcW w:w="1062" w:type="dxa"/>
            <w:gridSpan w:val="2"/>
            <w:vMerge/>
            <w:tcBorders>
              <w:left w:val="single" w:sz="4" w:space="0" w:color="auto"/>
              <w:right w:val="single" w:sz="4" w:space="0" w:color="auto"/>
            </w:tcBorders>
            <w:vAlign w:val="center"/>
          </w:tcPr>
          <w:p w14:paraId="1D5A5A11" w14:textId="77777777" w:rsidR="000C3678" w:rsidRPr="007275DF" w:rsidRDefault="000C3678" w:rsidP="004233B7">
            <w:pPr>
              <w:pStyle w:val="TAC"/>
              <w:rPr>
                <w:rFonts w:eastAsia="Calibri"/>
                <w:szCs w:val="22"/>
                <w:lang w:val="en-US"/>
              </w:rPr>
            </w:pPr>
          </w:p>
        </w:tc>
        <w:tc>
          <w:tcPr>
            <w:tcW w:w="1064" w:type="dxa"/>
            <w:vMerge/>
            <w:tcBorders>
              <w:left w:val="single" w:sz="4" w:space="0" w:color="auto"/>
              <w:right w:val="single" w:sz="4" w:space="0" w:color="auto"/>
            </w:tcBorders>
            <w:vAlign w:val="center"/>
          </w:tcPr>
          <w:p w14:paraId="07ABBD81" w14:textId="556EF92F" w:rsidR="000C3678" w:rsidRPr="007275DF" w:rsidRDefault="000C3678" w:rsidP="004233B7">
            <w:pPr>
              <w:pStyle w:val="TAC"/>
              <w:rPr>
                <w:rFonts w:eastAsia="Calibri"/>
                <w:szCs w:val="22"/>
                <w:lang w:val="en-US"/>
              </w:rPr>
            </w:pPr>
          </w:p>
        </w:tc>
        <w:tc>
          <w:tcPr>
            <w:tcW w:w="1019" w:type="dxa"/>
            <w:vMerge/>
            <w:tcBorders>
              <w:left w:val="single" w:sz="4" w:space="0" w:color="auto"/>
              <w:bottom w:val="nil"/>
              <w:right w:val="single" w:sz="4" w:space="0" w:color="auto"/>
            </w:tcBorders>
            <w:vAlign w:val="center"/>
          </w:tcPr>
          <w:p w14:paraId="6291C545" w14:textId="77777777" w:rsidR="000C3678" w:rsidRPr="007275DF" w:rsidRDefault="000C3678" w:rsidP="004233B7">
            <w:pPr>
              <w:pStyle w:val="TAC"/>
              <w:rPr>
                <w:lang w:val="en-US"/>
              </w:rPr>
            </w:pPr>
          </w:p>
        </w:tc>
        <w:tc>
          <w:tcPr>
            <w:tcW w:w="1411" w:type="dxa"/>
            <w:tcBorders>
              <w:left w:val="single" w:sz="4" w:space="0" w:color="auto"/>
              <w:bottom w:val="single" w:sz="4" w:space="0" w:color="auto"/>
              <w:right w:val="single" w:sz="4" w:space="0" w:color="auto"/>
            </w:tcBorders>
            <w:vAlign w:val="center"/>
          </w:tcPr>
          <w:p w14:paraId="0D49C5E1" w14:textId="77777777" w:rsidR="000C3678" w:rsidRPr="007275DF" w:rsidRDefault="000C3678" w:rsidP="004233B7">
            <w:pPr>
              <w:pStyle w:val="TAC"/>
              <w:rPr>
                <w:lang w:val="en-US" w:eastAsia="zh-TW"/>
              </w:rPr>
            </w:pPr>
            <w:r w:rsidRPr="007275DF">
              <w:rPr>
                <w:lang w:val="en-US" w:eastAsia="zh-TW"/>
              </w:rPr>
              <w:t>-</w:t>
            </w:r>
          </w:p>
        </w:tc>
      </w:tr>
      <w:tr w:rsidR="000C3678" w:rsidRPr="007275DF" w14:paraId="510F2819" w14:textId="77777777" w:rsidTr="002B4842">
        <w:trPr>
          <w:trHeight w:val="113"/>
          <w:jc w:val="center"/>
        </w:trPr>
        <w:tc>
          <w:tcPr>
            <w:tcW w:w="840" w:type="dxa"/>
            <w:vMerge/>
            <w:tcBorders>
              <w:left w:val="single" w:sz="4" w:space="0" w:color="auto"/>
              <w:bottom w:val="single" w:sz="4" w:space="0" w:color="auto"/>
              <w:right w:val="single" w:sz="4" w:space="0" w:color="auto"/>
            </w:tcBorders>
            <w:vAlign w:val="center"/>
          </w:tcPr>
          <w:p w14:paraId="4192003C" w14:textId="77777777" w:rsidR="000C3678" w:rsidRPr="007275DF" w:rsidRDefault="000C3678" w:rsidP="004233B7">
            <w:pPr>
              <w:pStyle w:val="TAL"/>
              <w:rPr>
                <w:rFonts w:eastAsia="Calibri"/>
                <w:szCs w:val="22"/>
                <w:lang w:val="en-US"/>
              </w:rPr>
            </w:pPr>
          </w:p>
        </w:tc>
        <w:tc>
          <w:tcPr>
            <w:tcW w:w="1871" w:type="dxa"/>
            <w:tcBorders>
              <w:left w:val="single" w:sz="4" w:space="0" w:color="auto"/>
              <w:bottom w:val="single" w:sz="4" w:space="0" w:color="auto"/>
              <w:right w:val="single" w:sz="4" w:space="0" w:color="auto"/>
            </w:tcBorders>
            <w:vAlign w:val="center"/>
          </w:tcPr>
          <w:p w14:paraId="191FDFE1" w14:textId="77777777" w:rsidR="000C3678" w:rsidRPr="007275DF" w:rsidRDefault="000C3678" w:rsidP="004233B7">
            <w:pPr>
              <w:pStyle w:val="TAL"/>
              <w:rPr>
                <w:lang w:val="sv-SE"/>
              </w:rPr>
            </w:pPr>
            <w:r>
              <w:t>NR_FDD_FR1_</w:t>
            </w:r>
            <w:r>
              <w:rPr>
                <w:rFonts w:eastAsia="SimSun" w:hint="eastAsia"/>
                <w:lang w:val="en-US" w:eastAsia="zh-CN"/>
              </w:rPr>
              <w:t>N</w:t>
            </w:r>
          </w:p>
        </w:tc>
        <w:tc>
          <w:tcPr>
            <w:tcW w:w="667" w:type="dxa"/>
            <w:vMerge/>
            <w:tcBorders>
              <w:left w:val="single" w:sz="4" w:space="0" w:color="auto"/>
              <w:bottom w:val="single" w:sz="4" w:space="0" w:color="auto"/>
              <w:right w:val="single" w:sz="4" w:space="0" w:color="auto"/>
            </w:tcBorders>
            <w:vAlign w:val="center"/>
          </w:tcPr>
          <w:p w14:paraId="76DC8BA8" w14:textId="77777777" w:rsidR="000C3678" w:rsidRPr="007275DF" w:rsidRDefault="000C3678" w:rsidP="004233B7">
            <w:pPr>
              <w:pStyle w:val="TAC"/>
              <w:rPr>
                <w:lang w:val="en-US"/>
              </w:rPr>
            </w:pPr>
          </w:p>
        </w:tc>
        <w:tc>
          <w:tcPr>
            <w:tcW w:w="850" w:type="dxa"/>
            <w:vMerge/>
            <w:tcBorders>
              <w:left w:val="single" w:sz="4" w:space="0" w:color="auto"/>
              <w:bottom w:val="single" w:sz="4" w:space="0" w:color="auto"/>
              <w:right w:val="single" w:sz="4" w:space="0" w:color="auto"/>
            </w:tcBorders>
            <w:vAlign w:val="center"/>
          </w:tcPr>
          <w:p w14:paraId="05E6B2D5" w14:textId="77777777" w:rsidR="000C3678" w:rsidRPr="007275DF" w:rsidRDefault="000C3678" w:rsidP="004233B7">
            <w:pPr>
              <w:pStyle w:val="TAC"/>
              <w:rPr>
                <w:rFonts w:eastAsia="Calibri"/>
                <w:szCs w:val="22"/>
                <w:lang w:val="en-US"/>
              </w:rPr>
            </w:pPr>
          </w:p>
        </w:tc>
        <w:tc>
          <w:tcPr>
            <w:tcW w:w="1062" w:type="dxa"/>
            <w:gridSpan w:val="2"/>
            <w:vMerge/>
            <w:tcBorders>
              <w:left w:val="single" w:sz="4" w:space="0" w:color="auto"/>
              <w:bottom w:val="single" w:sz="4" w:space="0" w:color="auto"/>
              <w:right w:val="single" w:sz="4" w:space="0" w:color="auto"/>
            </w:tcBorders>
            <w:vAlign w:val="center"/>
          </w:tcPr>
          <w:p w14:paraId="687E6ED6" w14:textId="77777777" w:rsidR="000C3678" w:rsidRPr="007275DF" w:rsidRDefault="000C3678" w:rsidP="004233B7">
            <w:pPr>
              <w:pStyle w:val="TAC"/>
              <w:rPr>
                <w:rFonts w:eastAsia="Calibri"/>
                <w:szCs w:val="22"/>
                <w:lang w:val="en-US"/>
              </w:rPr>
            </w:pPr>
          </w:p>
        </w:tc>
        <w:tc>
          <w:tcPr>
            <w:tcW w:w="1064" w:type="dxa"/>
            <w:vMerge/>
            <w:tcBorders>
              <w:left w:val="single" w:sz="4" w:space="0" w:color="auto"/>
              <w:bottom w:val="single" w:sz="4" w:space="0" w:color="auto"/>
              <w:right w:val="single" w:sz="4" w:space="0" w:color="auto"/>
            </w:tcBorders>
            <w:vAlign w:val="center"/>
          </w:tcPr>
          <w:p w14:paraId="7E674029" w14:textId="09E9C6DB" w:rsidR="000C3678" w:rsidRPr="007275DF" w:rsidRDefault="000C3678" w:rsidP="004233B7">
            <w:pPr>
              <w:pStyle w:val="TAC"/>
              <w:rPr>
                <w:rFonts w:eastAsia="Calibri"/>
                <w:szCs w:val="22"/>
                <w:lang w:val="en-US"/>
              </w:rPr>
            </w:pPr>
          </w:p>
        </w:tc>
        <w:tc>
          <w:tcPr>
            <w:tcW w:w="1019" w:type="dxa"/>
            <w:tcBorders>
              <w:top w:val="nil"/>
              <w:left w:val="single" w:sz="4" w:space="0" w:color="auto"/>
              <w:bottom w:val="single" w:sz="4" w:space="0" w:color="auto"/>
              <w:right w:val="single" w:sz="4" w:space="0" w:color="auto"/>
            </w:tcBorders>
            <w:vAlign w:val="center"/>
          </w:tcPr>
          <w:p w14:paraId="5A155A3B" w14:textId="77777777" w:rsidR="000C3678" w:rsidRPr="007275DF" w:rsidRDefault="000C3678" w:rsidP="004233B7">
            <w:pPr>
              <w:pStyle w:val="TAC"/>
              <w:rPr>
                <w:lang w:val="en-US" w:eastAsia="zh-TW"/>
              </w:rPr>
            </w:pPr>
          </w:p>
        </w:tc>
        <w:tc>
          <w:tcPr>
            <w:tcW w:w="1411" w:type="dxa"/>
            <w:tcBorders>
              <w:left w:val="single" w:sz="4" w:space="0" w:color="auto"/>
              <w:bottom w:val="single" w:sz="4" w:space="0" w:color="auto"/>
              <w:right w:val="single" w:sz="4" w:space="0" w:color="auto"/>
            </w:tcBorders>
            <w:vAlign w:val="center"/>
          </w:tcPr>
          <w:p w14:paraId="003374A9" w14:textId="77777777" w:rsidR="000C3678" w:rsidRPr="007275DF" w:rsidRDefault="000C3678" w:rsidP="004233B7">
            <w:pPr>
              <w:pStyle w:val="TAC"/>
              <w:rPr>
                <w:lang w:val="en-US" w:eastAsia="zh-TW"/>
              </w:rPr>
            </w:pPr>
            <w:r>
              <w:rPr>
                <w:rFonts w:eastAsia="SimSun" w:hint="eastAsia"/>
                <w:lang w:val="en-US" w:eastAsia="zh-CN"/>
              </w:rPr>
              <w:t>-</w:t>
            </w:r>
          </w:p>
        </w:tc>
      </w:tr>
      <w:tr w:rsidR="000C3678" w:rsidRPr="007275DF" w14:paraId="676AC9CE" w14:textId="77777777" w:rsidTr="002B4842">
        <w:trPr>
          <w:trHeight w:val="113"/>
          <w:jc w:val="center"/>
        </w:trPr>
        <w:tc>
          <w:tcPr>
            <w:tcW w:w="840" w:type="dxa"/>
            <w:vMerge/>
            <w:tcBorders>
              <w:left w:val="single" w:sz="4" w:space="0" w:color="auto"/>
              <w:bottom w:val="single" w:sz="4" w:space="0" w:color="auto"/>
              <w:right w:val="single" w:sz="4" w:space="0" w:color="auto"/>
            </w:tcBorders>
            <w:vAlign w:val="center"/>
          </w:tcPr>
          <w:p w14:paraId="4D822378" w14:textId="77777777" w:rsidR="000C3678" w:rsidRPr="007275DF" w:rsidRDefault="000C3678" w:rsidP="004233B7">
            <w:pPr>
              <w:pStyle w:val="TAL"/>
              <w:rPr>
                <w:rFonts w:eastAsia="Calibri"/>
                <w:szCs w:val="22"/>
                <w:lang w:val="en-US"/>
              </w:rPr>
            </w:pPr>
          </w:p>
        </w:tc>
        <w:tc>
          <w:tcPr>
            <w:tcW w:w="1871" w:type="dxa"/>
            <w:tcBorders>
              <w:left w:val="single" w:sz="4" w:space="0" w:color="auto"/>
              <w:bottom w:val="single" w:sz="4" w:space="0" w:color="auto"/>
              <w:right w:val="single" w:sz="4" w:space="0" w:color="auto"/>
            </w:tcBorders>
            <w:vAlign w:val="center"/>
          </w:tcPr>
          <w:p w14:paraId="14979966" w14:textId="77777777" w:rsidR="000C3678" w:rsidRPr="007275DF" w:rsidRDefault="000C3678" w:rsidP="004233B7">
            <w:pPr>
              <w:pStyle w:val="TAL"/>
              <w:rPr>
                <w:lang w:val="sv-SE"/>
              </w:rPr>
            </w:pPr>
            <w:r w:rsidRPr="007275DF">
              <w:rPr>
                <w:lang w:val="sv-SE"/>
              </w:rPr>
              <w:t>NR_TDD_FR1_I</w:t>
            </w:r>
          </w:p>
        </w:tc>
        <w:tc>
          <w:tcPr>
            <w:tcW w:w="667" w:type="dxa"/>
            <w:vMerge/>
            <w:tcBorders>
              <w:left w:val="single" w:sz="4" w:space="0" w:color="auto"/>
              <w:bottom w:val="single" w:sz="4" w:space="0" w:color="auto"/>
              <w:right w:val="single" w:sz="4" w:space="0" w:color="auto"/>
            </w:tcBorders>
            <w:vAlign w:val="center"/>
          </w:tcPr>
          <w:p w14:paraId="16E499A0" w14:textId="77777777" w:rsidR="000C3678" w:rsidRPr="007275DF" w:rsidRDefault="000C3678" w:rsidP="004233B7">
            <w:pPr>
              <w:pStyle w:val="TAC"/>
              <w:rPr>
                <w:lang w:val="en-US"/>
              </w:rPr>
            </w:pPr>
          </w:p>
        </w:tc>
        <w:tc>
          <w:tcPr>
            <w:tcW w:w="850" w:type="dxa"/>
            <w:vMerge/>
            <w:tcBorders>
              <w:left w:val="single" w:sz="4" w:space="0" w:color="auto"/>
              <w:bottom w:val="single" w:sz="4" w:space="0" w:color="auto"/>
              <w:right w:val="single" w:sz="4" w:space="0" w:color="auto"/>
            </w:tcBorders>
            <w:vAlign w:val="center"/>
          </w:tcPr>
          <w:p w14:paraId="5AE6521C" w14:textId="77777777" w:rsidR="000C3678" w:rsidRPr="007275DF" w:rsidRDefault="000C3678" w:rsidP="004233B7">
            <w:pPr>
              <w:pStyle w:val="TAC"/>
              <w:rPr>
                <w:rFonts w:eastAsia="Calibri"/>
                <w:szCs w:val="22"/>
                <w:lang w:val="en-US"/>
              </w:rPr>
            </w:pPr>
          </w:p>
        </w:tc>
        <w:tc>
          <w:tcPr>
            <w:tcW w:w="1062" w:type="dxa"/>
            <w:gridSpan w:val="2"/>
            <w:vMerge/>
            <w:tcBorders>
              <w:left w:val="single" w:sz="4" w:space="0" w:color="auto"/>
              <w:bottom w:val="single" w:sz="4" w:space="0" w:color="auto"/>
              <w:right w:val="single" w:sz="4" w:space="0" w:color="auto"/>
            </w:tcBorders>
            <w:vAlign w:val="center"/>
          </w:tcPr>
          <w:p w14:paraId="625C4C58" w14:textId="77777777" w:rsidR="000C3678" w:rsidRPr="007275DF" w:rsidRDefault="000C3678" w:rsidP="004233B7">
            <w:pPr>
              <w:pStyle w:val="TAC"/>
              <w:rPr>
                <w:rFonts w:eastAsia="Calibri"/>
                <w:szCs w:val="22"/>
                <w:lang w:val="en-US"/>
              </w:rPr>
            </w:pPr>
          </w:p>
        </w:tc>
        <w:tc>
          <w:tcPr>
            <w:tcW w:w="1064" w:type="dxa"/>
            <w:vMerge/>
            <w:tcBorders>
              <w:left w:val="single" w:sz="4" w:space="0" w:color="auto"/>
              <w:bottom w:val="single" w:sz="4" w:space="0" w:color="auto"/>
              <w:right w:val="single" w:sz="4" w:space="0" w:color="auto"/>
            </w:tcBorders>
            <w:vAlign w:val="center"/>
          </w:tcPr>
          <w:p w14:paraId="50E8E4D9" w14:textId="575E93E3" w:rsidR="000C3678" w:rsidRPr="007275DF" w:rsidRDefault="000C3678" w:rsidP="004233B7">
            <w:pPr>
              <w:pStyle w:val="TAC"/>
              <w:rPr>
                <w:rFonts w:eastAsia="Calibri"/>
                <w:szCs w:val="22"/>
                <w:lang w:val="en-US"/>
              </w:rPr>
            </w:pPr>
          </w:p>
        </w:tc>
        <w:tc>
          <w:tcPr>
            <w:tcW w:w="1019" w:type="dxa"/>
            <w:tcBorders>
              <w:left w:val="single" w:sz="4" w:space="0" w:color="auto"/>
              <w:bottom w:val="single" w:sz="4" w:space="0" w:color="auto"/>
              <w:right w:val="single" w:sz="4" w:space="0" w:color="auto"/>
            </w:tcBorders>
            <w:vAlign w:val="center"/>
          </w:tcPr>
          <w:p w14:paraId="11A02929" w14:textId="77777777" w:rsidR="000C3678" w:rsidRPr="007275DF" w:rsidRDefault="000C3678" w:rsidP="004233B7">
            <w:pPr>
              <w:pStyle w:val="TAC"/>
              <w:rPr>
                <w:lang w:val="en-US" w:eastAsia="zh-TW"/>
              </w:rPr>
            </w:pPr>
            <w:r w:rsidRPr="007275DF">
              <w:rPr>
                <w:lang w:val="en-US" w:eastAsia="zh-TW"/>
              </w:rPr>
              <w:t>-</w:t>
            </w:r>
          </w:p>
        </w:tc>
        <w:tc>
          <w:tcPr>
            <w:tcW w:w="1411" w:type="dxa"/>
            <w:tcBorders>
              <w:left w:val="single" w:sz="4" w:space="0" w:color="auto"/>
              <w:bottom w:val="single" w:sz="4" w:space="0" w:color="auto"/>
              <w:right w:val="single" w:sz="4" w:space="0" w:color="auto"/>
            </w:tcBorders>
            <w:vAlign w:val="center"/>
          </w:tcPr>
          <w:p w14:paraId="4857B295" w14:textId="77777777" w:rsidR="000C3678" w:rsidRPr="007275DF" w:rsidRDefault="000C3678" w:rsidP="004233B7">
            <w:pPr>
              <w:pStyle w:val="TAC"/>
              <w:rPr>
                <w:lang w:val="en-US" w:eastAsia="zh-TW"/>
              </w:rPr>
            </w:pPr>
            <w:r w:rsidRPr="007275DF">
              <w:rPr>
                <w:lang w:val="en-US" w:eastAsia="zh-TW"/>
              </w:rPr>
              <w:t>-113</w:t>
            </w:r>
            <w:del w:id="145" w:author="Fernando Alonso Macias" w:date="2024-08-28T17:43:00Z" w16du:dateUtc="2024-08-29T00:43:00Z">
              <w:r w:rsidDel="000C3678">
                <w:rPr>
                  <w:lang w:val="en-US"/>
                </w:rPr>
                <w:delText>+TT</w:delText>
              </w:r>
            </w:del>
          </w:p>
        </w:tc>
      </w:tr>
      <w:tr w:rsidR="000C3678" w:rsidRPr="007275DF" w14:paraId="664D55D2" w14:textId="77777777" w:rsidTr="002B4842">
        <w:trPr>
          <w:trHeight w:val="113"/>
          <w:jc w:val="center"/>
        </w:trPr>
        <w:tc>
          <w:tcPr>
            <w:tcW w:w="840" w:type="dxa"/>
            <w:vMerge w:val="restart"/>
            <w:tcBorders>
              <w:left w:val="single" w:sz="4" w:space="0" w:color="auto"/>
              <w:right w:val="single" w:sz="4" w:space="0" w:color="auto"/>
            </w:tcBorders>
            <w:vAlign w:val="center"/>
          </w:tcPr>
          <w:p w14:paraId="06CCCF36" w14:textId="77777777" w:rsidR="000C3678" w:rsidRPr="007275DF" w:rsidRDefault="000C3678" w:rsidP="004233B7">
            <w:pPr>
              <w:pStyle w:val="TAL"/>
              <w:rPr>
                <w:vertAlign w:val="superscript"/>
                <w:lang w:val="en-US"/>
              </w:rPr>
            </w:pPr>
            <w:r w:rsidRPr="007275DF">
              <w:rPr>
                <w:rFonts w:eastAsia="Calibri"/>
                <w:noProof/>
                <w:position w:val="-12"/>
                <w:szCs w:val="22"/>
                <w:lang w:val="en-US" w:eastAsia="zh-TW"/>
              </w:rPr>
              <w:drawing>
                <wp:inline distT="0" distB="0" distL="0" distR="0" wp14:anchorId="1F20EC4D" wp14:editId="4D16036A">
                  <wp:extent cx="274320" cy="182880"/>
                  <wp:effectExtent l="0" t="0" r="0" b="7620"/>
                  <wp:docPr id="182" name="Picture 3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7275DF">
              <w:rPr>
                <w:vertAlign w:val="superscript"/>
                <w:lang w:val="en-US"/>
              </w:rPr>
              <w:t>Note2</w:t>
            </w:r>
          </w:p>
          <w:p w14:paraId="7A360941" w14:textId="77777777" w:rsidR="000C3678" w:rsidRPr="007275DF" w:rsidRDefault="000C3678" w:rsidP="004233B7">
            <w:pPr>
              <w:pStyle w:val="TAL"/>
              <w:rPr>
                <w:rFonts w:eastAsia="Calibri"/>
                <w:szCs w:val="22"/>
                <w:lang w:val="en-US"/>
              </w:rPr>
            </w:pPr>
          </w:p>
        </w:tc>
        <w:tc>
          <w:tcPr>
            <w:tcW w:w="1871" w:type="dxa"/>
            <w:tcBorders>
              <w:left w:val="single" w:sz="4" w:space="0" w:color="auto"/>
              <w:bottom w:val="single" w:sz="4" w:space="0" w:color="auto"/>
              <w:right w:val="single" w:sz="4" w:space="0" w:color="auto"/>
            </w:tcBorders>
          </w:tcPr>
          <w:p w14:paraId="060DFD20" w14:textId="77777777" w:rsidR="000C3678" w:rsidRPr="007275DF" w:rsidRDefault="000C3678" w:rsidP="004233B7">
            <w:pPr>
              <w:pStyle w:val="TAL"/>
              <w:rPr>
                <w:lang w:val="en-US"/>
              </w:rPr>
            </w:pPr>
            <w:r w:rsidRPr="007275DF">
              <w:t xml:space="preserve">NR_FDD_FR1_A, NR_TDD_FR1_A </w:t>
            </w:r>
            <w:r w:rsidRPr="007275DF">
              <w:rPr>
                <w:vertAlign w:val="superscript"/>
              </w:rPr>
              <w:t>NOTE 5</w:t>
            </w:r>
          </w:p>
        </w:tc>
        <w:tc>
          <w:tcPr>
            <w:tcW w:w="667" w:type="dxa"/>
            <w:vMerge w:val="restart"/>
            <w:tcBorders>
              <w:left w:val="single" w:sz="4" w:space="0" w:color="auto"/>
              <w:right w:val="single" w:sz="4" w:space="0" w:color="auto"/>
            </w:tcBorders>
            <w:vAlign w:val="center"/>
          </w:tcPr>
          <w:p w14:paraId="61B46780" w14:textId="77777777" w:rsidR="000C3678" w:rsidRPr="007275DF" w:rsidRDefault="000C3678" w:rsidP="004233B7">
            <w:pPr>
              <w:pStyle w:val="TAC"/>
              <w:rPr>
                <w:lang w:val="en-US" w:eastAsia="zh-TW"/>
              </w:rPr>
            </w:pPr>
            <w:r w:rsidRPr="007275DF">
              <w:t>1~3</w:t>
            </w:r>
          </w:p>
        </w:tc>
        <w:tc>
          <w:tcPr>
            <w:tcW w:w="850" w:type="dxa"/>
            <w:vMerge w:val="restart"/>
            <w:tcBorders>
              <w:left w:val="single" w:sz="4" w:space="0" w:color="auto"/>
              <w:right w:val="single" w:sz="4" w:space="0" w:color="auto"/>
            </w:tcBorders>
            <w:vAlign w:val="center"/>
          </w:tcPr>
          <w:p w14:paraId="60F38026" w14:textId="77777777" w:rsidR="000C3678" w:rsidRPr="007275DF" w:rsidRDefault="000C3678" w:rsidP="004233B7">
            <w:pPr>
              <w:pStyle w:val="TAC"/>
              <w:rPr>
                <w:rFonts w:eastAsia="Calibri"/>
                <w:szCs w:val="22"/>
                <w:lang w:val="en-US"/>
              </w:rPr>
            </w:pPr>
            <w:r w:rsidRPr="007275DF">
              <w:rPr>
                <w:lang w:val="en-US"/>
              </w:rPr>
              <w:t>dBm/SSB SCS</w:t>
            </w:r>
          </w:p>
        </w:tc>
        <w:tc>
          <w:tcPr>
            <w:tcW w:w="1062" w:type="dxa"/>
            <w:gridSpan w:val="2"/>
            <w:vMerge w:val="restart"/>
            <w:tcBorders>
              <w:left w:val="single" w:sz="4" w:space="0" w:color="auto"/>
              <w:right w:val="single" w:sz="4" w:space="0" w:color="auto"/>
            </w:tcBorders>
            <w:vAlign w:val="center"/>
          </w:tcPr>
          <w:p w14:paraId="6FAAC5A3" w14:textId="77777777" w:rsidR="000C3678" w:rsidRDefault="000C3678" w:rsidP="004233B7">
            <w:pPr>
              <w:pStyle w:val="TAC"/>
              <w:rPr>
                <w:ins w:id="146" w:author="Fernando Alonso Macias" w:date="2024-08-28T17:42:00Z" w16du:dateUtc="2024-08-29T00:42:00Z"/>
                <w:lang w:val="en-US"/>
              </w:rPr>
            </w:pPr>
            <w:r w:rsidRPr="007275DF">
              <w:rPr>
                <w:rFonts w:eastAsia="Calibri"/>
                <w:szCs w:val="22"/>
                <w:lang w:val="en-US"/>
              </w:rPr>
              <w:t>-91.65</w:t>
            </w:r>
            <w:ins w:id="147" w:author="Fernando Alonso Macias" w:date="2024-08-28T17:42:00Z" w16du:dateUtc="2024-08-29T00:42:00Z">
              <w:r>
                <w:rPr>
                  <w:lang w:val="en-US"/>
                </w:rPr>
                <w:t xml:space="preserve"> for SCS 30kHz</w:t>
              </w:r>
            </w:ins>
          </w:p>
          <w:p w14:paraId="693DDADD" w14:textId="77777777" w:rsidR="000C3678" w:rsidRDefault="000C3678" w:rsidP="004233B7">
            <w:pPr>
              <w:pStyle w:val="TAC"/>
              <w:rPr>
                <w:ins w:id="148" w:author="Fernando Alonso Macias" w:date="2024-08-28T17:42:00Z" w16du:dateUtc="2024-08-29T00:42:00Z"/>
                <w:lang w:val="en-US"/>
              </w:rPr>
            </w:pPr>
          </w:p>
          <w:p w14:paraId="22011B18" w14:textId="5A5022AD" w:rsidR="000C3678" w:rsidRPr="007275DF" w:rsidRDefault="000C3678" w:rsidP="004233B7">
            <w:pPr>
              <w:pStyle w:val="TAC"/>
              <w:rPr>
                <w:rFonts w:eastAsia="Calibri"/>
                <w:szCs w:val="22"/>
                <w:lang w:val="en-US"/>
              </w:rPr>
            </w:pPr>
            <w:ins w:id="149" w:author="Fernando Alonso Macias" w:date="2024-08-28T17:42:00Z" w16du:dateUtc="2024-08-29T00:42:00Z">
              <w:r>
                <w:rPr>
                  <w:lang w:val="en-US"/>
                </w:rPr>
                <w:t>-94.65 for SCS 15kHz</w:t>
              </w:r>
            </w:ins>
            <w:del w:id="150" w:author="Fernando Alonso Macias" w:date="2024-08-28T17:42:00Z" w16du:dateUtc="2024-08-29T00:42:00Z">
              <w:r w:rsidDel="000C3678">
                <w:rPr>
                  <w:lang w:val="en-US"/>
                </w:rPr>
                <w:delText>+TT</w:delText>
              </w:r>
            </w:del>
          </w:p>
        </w:tc>
        <w:tc>
          <w:tcPr>
            <w:tcW w:w="1064" w:type="dxa"/>
            <w:vMerge w:val="restart"/>
            <w:tcBorders>
              <w:left w:val="single" w:sz="4" w:space="0" w:color="auto"/>
              <w:right w:val="single" w:sz="4" w:space="0" w:color="auto"/>
            </w:tcBorders>
            <w:vAlign w:val="center"/>
          </w:tcPr>
          <w:p w14:paraId="78882C29" w14:textId="1900ACF9" w:rsidR="000C3678" w:rsidRPr="007275DF" w:rsidRDefault="000C3678" w:rsidP="004233B7">
            <w:pPr>
              <w:pStyle w:val="TAC"/>
              <w:rPr>
                <w:rFonts w:eastAsia="Calibri"/>
                <w:szCs w:val="22"/>
                <w:lang w:val="en-US"/>
              </w:rPr>
            </w:pPr>
            <w:ins w:id="151" w:author="Fernando Alonso Macias" w:date="2024-08-28T17:42:00Z" w16du:dateUtc="2024-08-29T00:42:00Z">
              <w:r>
                <w:rPr>
                  <w:rFonts w:eastAsia="Calibri"/>
                  <w:szCs w:val="22"/>
                  <w:lang w:val="en-US"/>
                </w:rPr>
                <w:t>-93</w:t>
              </w:r>
            </w:ins>
          </w:p>
        </w:tc>
        <w:tc>
          <w:tcPr>
            <w:tcW w:w="1019" w:type="dxa"/>
            <w:vMerge w:val="restart"/>
            <w:tcBorders>
              <w:left w:val="single" w:sz="4" w:space="0" w:color="auto"/>
              <w:right w:val="single" w:sz="4" w:space="0" w:color="auto"/>
            </w:tcBorders>
            <w:vAlign w:val="center"/>
          </w:tcPr>
          <w:p w14:paraId="7688B70D" w14:textId="77777777" w:rsidR="000C3678" w:rsidRDefault="000C3678" w:rsidP="000C3678">
            <w:pPr>
              <w:pStyle w:val="TAC"/>
              <w:rPr>
                <w:ins w:id="152" w:author="Fernando Alonso Macias" w:date="2024-08-28T17:43:00Z" w16du:dateUtc="2024-08-29T00:43:00Z"/>
                <w:lang w:val="en-US"/>
              </w:rPr>
            </w:pPr>
            <w:r w:rsidRPr="007275DF">
              <w:rPr>
                <w:rFonts w:eastAsia="Calibri"/>
                <w:szCs w:val="22"/>
                <w:lang w:val="en-US"/>
              </w:rPr>
              <w:t>-91.65</w:t>
            </w:r>
            <w:ins w:id="153" w:author="Fernando Alonso Macias" w:date="2024-08-28T17:43:00Z" w16du:dateUtc="2024-08-29T00:43:00Z">
              <w:r>
                <w:rPr>
                  <w:lang w:val="en-US"/>
                </w:rPr>
                <w:t xml:space="preserve"> for SCS 30kHz</w:t>
              </w:r>
            </w:ins>
          </w:p>
          <w:p w14:paraId="75E35D96" w14:textId="77777777" w:rsidR="000C3678" w:rsidRDefault="000C3678" w:rsidP="000C3678">
            <w:pPr>
              <w:pStyle w:val="TAC"/>
              <w:rPr>
                <w:ins w:id="154" w:author="Fernando Alonso Macias" w:date="2024-08-28T17:43:00Z" w16du:dateUtc="2024-08-29T00:43:00Z"/>
                <w:lang w:val="en-US"/>
              </w:rPr>
            </w:pPr>
          </w:p>
          <w:p w14:paraId="1B13127D" w14:textId="0A6D88BE" w:rsidR="000C3678" w:rsidRPr="007275DF" w:rsidRDefault="000C3678" w:rsidP="000C3678">
            <w:pPr>
              <w:pStyle w:val="TAC"/>
              <w:rPr>
                <w:lang w:val="en-US" w:eastAsia="zh-TW"/>
              </w:rPr>
            </w:pPr>
            <w:ins w:id="155" w:author="Fernando Alonso Macias" w:date="2024-08-28T17:43:00Z" w16du:dateUtc="2024-08-29T00:43:00Z">
              <w:r>
                <w:rPr>
                  <w:lang w:val="en-US"/>
                </w:rPr>
                <w:t>-94.65 for SCS 15kHz</w:t>
              </w:r>
              <w:r w:rsidDel="000C3678">
                <w:rPr>
                  <w:lang w:val="en-US"/>
                </w:rPr>
                <w:t xml:space="preserve"> </w:t>
              </w:r>
            </w:ins>
            <w:del w:id="156" w:author="Fernando Alonso Macias" w:date="2024-08-28T17:43:00Z" w16du:dateUtc="2024-08-29T00:43:00Z">
              <w:r w:rsidDel="000C3678">
                <w:rPr>
                  <w:lang w:val="en-US"/>
                </w:rPr>
                <w:delText>+TT</w:delText>
              </w:r>
            </w:del>
          </w:p>
        </w:tc>
        <w:tc>
          <w:tcPr>
            <w:tcW w:w="1411" w:type="dxa"/>
            <w:tcBorders>
              <w:left w:val="single" w:sz="4" w:space="0" w:color="auto"/>
              <w:bottom w:val="single" w:sz="4" w:space="0" w:color="auto"/>
              <w:right w:val="single" w:sz="4" w:space="0" w:color="auto"/>
            </w:tcBorders>
            <w:vAlign w:val="center"/>
          </w:tcPr>
          <w:p w14:paraId="45B906F9" w14:textId="77777777" w:rsidR="000C3678" w:rsidRPr="007275DF" w:rsidRDefault="000C3678" w:rsidP="004233B7">
            <w:pPr>
              <w:pStyle w:val="TAC"/>
              <w:rPr>
                <w:lang w:val="en-US" w:eastAsia="zh-TW"/>
              </w:rPr>
            </w:pPr>
            <w:r w:rsidRPr="007275DF">
              <w:rPr>
                <w:lang w:val="en-US" w:eastAsia="zh-TW"/>
              </w:rPr>
              <w:t>-</w:t>
            </w:r>
          </w:p>
        </w:tc>
      </w:tr>
      <w:tr w:rsidR="000C3678" w:rsidRPr="007275DF" w14:paraId="49A1CCE4" w14:textId="77777777" w:rsidTr="002B4842">
        <w:trPr>
          <w:trHeight w:val="113"/>
          <w:jc w:val="center"/>
        </w:trPr>
        <w:tc>
          <w:tcPr>
            <w:tcW w:w="840" w:type="dxa"/>
            <w:vMerge/>
            <w:tcBorders>
              <w:left w:val="single" w:sz="4" w:space="0" w:color="auto"/>
              <w:right w:val="single" w:sz="4" w:space="0" w:color="auto"/>
            </w:tcBorders>
            <w:vAlign w:val="center"/>
          </w:tcPr>
          <w:p w14:paraId="3FE2518D" w14:textId="77777777" w:rsidR="000C3678" w:rsidRPr="007275DF" w:rsidRDefault="000C3678" w:rsidP="004233B7">
            <w:pPr>
              <w:pStyle w:val="TAL"/>
              <w:rPr>
                <w:rFonts w:eastAsia="Calibri"/>
                <w:szCs w:val="22"/>
                <w:lang w:val="en-US"/>
              </w:rPr>
            </w:pPr>
          </w:p>
        </w:tc>
        <w:tc>
          <w:tcPr>
            <w:tcW w:w="1871" w:type="dxa"/>
            <w:tcBorders>
              <w:left w:val="single" w:sz="4" w:space="0" w:color="auto"/>
              <w:bottom w:val="single" w:sz="4" w:space="0" w:color="auto"/>
              <w:right w:val="single" w:sz="4" w:space="0" w:color="auto"/>
            </w:tcBorders>
            <w:vAlign w:val="center"/>
          </w:tcPr>
          <w:p w14:paraId="685F5627" w14:textId="77777777" w:rsidR="000C3678" w:rsidRPr="007275DF" w:rsidRDefault="000C3678" w:rsidP="004233B7">
            <w:pPr>
              <w:pStyle w:val="TAL"/>
              <w:rPr>
                <w:lang w:val="sv-SE"/>
              </w:rPr>
            </w:pPr>
            <w:r w:rsidRPr="007275DF">
              <w:rPr>
                <w:lang w:val="sv-SE"/>
              </w:rPr>
              <w:t>NR_FDD_FR1_B</w:t>
            </w:r>
          </w:p>
        </w:tc>
        <w:tc>
          <w:tcPr>
            <w:tcW w:w="667" w:type="dxa"/>
            <w:vMerge/>
            <w:tcBorders>
              <w:left w:val="single" w:sz="4" w:space="0" w:color="auto"/>
              <w:right w:val="single" w:sz="4" w:space="0" w:color="auto"/>
            </w:tcBorders>
            <w:vAlign w:val="center"/>
          </w:tcPr>
          <w:p w14:paraId="2C78FE65" w14:textId="77777777" w:rsidR="000C3678" w:rsidRPr="007275DF" w:rsidRDefault="000C3678" w:rsidP="004233B7">
            <w:pPr>
              <w:pStyle w:val="TAC"/>
              <w:rPr>
                <w:lang w:val="en-US"/>
              </w:rPr>
            </w:pPr>
          </w:p>
        </w:tc>
        <w:tc>
          <w:tcPr>
            <w:tcW w:w="850" w:type="dxa"/>
            <w:vMerge/>
            <w:tcBorders>
              <w:left w:val="single" w:sz="4" w:space="0" w:color="auto"/>
              <w:right w:val="single" w:sz="4" w:space="0" w:color="auto"/>
            </w:tcBorders>
            <w:vAlign w:val="center"/>
          </w:tcPr>
          <w:p w14:paraId="38C43592" w14:textId="77777777" w:rsidR="000C3678" w:rsidRPr="007275DF" w:rsidRDefault="000C3678" w:rsidP="004233B7">
            <w:pPr>
              <w:pStyle w:val="TAC"/>
              <w:rPr>
                <w:rFonts w:eastAsia="Calibri"/>
                <w:szCs w:val="22"/>
                <w:lang w:val="en-US"/>
              </w:rPr>
            </w:pPr>
          </w:p>
        </w:tc>
        <w:tc>
          <w:tcPr>
            <w:tcW w:w="1062" w:type="dxa"/>
            <w:gridSpan w:val="2"/>
            <w:vMerge/>
            <w:tcBorders>
              <w:left w:val="single" w:sz="4" w:space="0" w:color="auto"/>
              <w:right w:val="single" w:sz="4" w:space="0" w:color="auto"/>
            </w:tcBorders>
            <w:vAlign w:val="center"/>
          </w:tcPr>
          <w:p w14:paraId="12146F79" w14:textId="77777777" w:rsidR="000C3678" w:rsidRPr="007275DF" w:rsidRDefault="000C3678" w:rsidP="004233B7">
            <w:pPr>
              <w:pStyle w:val="TAC"/>
              <w:rPr>
                <w:rFonts w:eastAsia="Calibri"/>
                <w:szCs w:val="22"/>
                <w:lang w:val="en-US"/>
              </w:rPr>
            </w:pPr>
          </w:p>
        </w:tc>
        <w:tc>
          <w:tcPr>
            <w:tcW w:w="1064" w:type="dxa"/>
            <w:vMerge/>
            <w:tcBorders>
              <w:left w:val="single" w:sz="4" w:space="0" w:color="auto"/>
              <w:right w:val="single" w:sz="4" w:space="0" w:color="auto"/>
            </w:tcBorders>
            <w:vAlign w:val="center"/>
          </w:tcPr>
          <w:p w14:paraId="5A47E373" w14:textId="1AF05C5F" w:rsidR="000C3678" w:rsidRPr="007275DF" w:rsidRDefault="000C3678" w:rsidP="004233B7">
            <w:pPr>
              <w:pStyle w:val="TAC"/>
              <w:rPr>
                <w:rFonts w:eastAsia="Calibri"/>
                <w:szCs w:val="22"/>
                <w:lang w:val="en-US"/>
              </w:rPr>
            </w:pPr>
          </w:p>
        </w:tc>
        <w:tc>
          <w:tcPr>
            <w:tcW w:w="1019" w:type="dxa"/>
            <w:vMerge/>
            <w:tcBorders>
              <w:left w:val="single" w:sz="4" w:space="0" w:color="auto"/>
              <w:right w:val="single" w:sz="4" w:space="0" w:color="auto"/>
            </w:tcBorders>
            <w:vAlign w:val="center"/>
          </w:tcPr>
          <w:p w14:paraId="12EDA293" w14:textId="77777777" w:rsidR="000C3678" w:rsidRPr="007275DF" w:rsidRDefault="000C3678" w:rsidP="004233B7">
            <w:pPr>
              <w:pStyle w:val="TAC"/>
              <w:rPr>
                <w:lang w:val="en-US" w:eastAsia="zh-TW"/>
              </w:rPr>
            </w:pPr>
          </w:p>
        </w:tc>
        <w:tc>
          <w:tcPr>
            <w:tcW w:w="1411" w:type="dxa"/>
            <w:tcBorders>
              <w:left w:val="single" w:sz="4" w:space="0" w:color="auto"/>
              <w:bottom w:val="single" w:sz="4" w:space="0" w:color="auto"/>
              <w:right w:val="single" w:sz="4" w:space="0" w:color="auto"/>
            </w:tcBorders>
            <w:vAlign w:val="center"/>
          </w:tcPr>
          <w:p w14:paraId="4182952E" w14:textId="77777777" w:rsidR="000C3678" w:rsidRPr="007275DF" w:rsidRDefault="000C3678" w:rsidP="004233B7">
            <w:pPr>
              <w:pStyle w:val="TAC"/>
              <w:rPr>
                <w:lang w:val="en-US" w:eastAsia="zh-TW"/>
              </w:rPr>
            </w:pPr>
            <w:r w:rsidRPr="007275DF">
              <w:rPr>
                <w:lang w:val="en-US" w:eastAsia="zh-TW"/>
              </w:rPr>
              <w:t>-</w:t>
            </w:r>
          </w:p>
        </w:tc>
      </w:tr>
      <w:tr w:rsidR="000C3678" w:rsidRPr="007275DF" w14:paraId="70C1A7CF" w14:textId="77777777" w:rsidTr="002B4842">
        <w:trPr>
          <w:trHeight w:val="113"/>
          <w:jc w:val="center"/>
        </w:trPr>
        <w:tc>
          <w:tcPr>
            <w:tcW w:w="840" w:type="dxa"/>
            <w:vMerge/>
            <w:tcBorders>
              <w:left w:val="single" w:sz="4" w:space="0" w:color="auto"/>
              <w:right w:val="single" w:sz="4" w:space="0" w:color="auto"/>
            </w:tcBorders>
            <w:vAlign w:val="center"/>
          </w:tcPr>
          <w:p w14:paraId="5F3E3618" w14:textId="77777777" w:rsidR="000C3678" w:rsidRPr="007275DF" w:rsidRDefault="000C3678" w:rsidP="004233B7">
            <w:pPr>
              <w:pStyle w:val="TAL"/>
              <w:rPr>
                <w:rFonts w:eastAsia="Calibri"/>
                <w:szCs w:val="22"/>
                <w:lang w:val="en-US"/>
              </w:rPr>
            </w:pPr>
          </w:p>
        </w:tc>
        <w:tc>
          <w:tcPr>
            <w:tcW w:w="1871" w:type="dxa"/>
            <w:tcBorders>
              <w:left w:val="single" w:sz="4" w:space="0" w:color="auto"/>
              <w:bottom w:val="single" w:sz="4" w:space="0" w:color="auto"/>
              <w:right w:val="single" w:sz="4" w:space="0" w:color="auto"/>
            </w:tcBorders>
            <w:vAlign w:val="center"/>
          </w:tcPr>
          <w:p w14:paraId="70AE2CCE" w14:textId="77777777" w:rsidR="000C3678" w:rsidRPr="007275DF" w:rsidRDefault="000C3678" w:rsidP="004233B7">
            <w:pPr>
              <w:pStyle w:val="TAL"/>
              <w:rPr>
                <w:lang w:val="sv-SE"/>
              </w:rPr>
            </w:pPr>
            <w:r w:rsidRPr="007275DF">
              <w:rPr>
                <w:lang w:val="sv-SE"/>
              </w:rPr>
              <w:t>NR_TDD_FR1_C</w:t>
            </w:r>
          </w:p>
        </w:tc>
        <w:tc>
          <w:tcPr>
            <w:tcW w:w="667" w:type="dxa"/>
            <w:vMerge/>
            <w:tcBorders>
              <w:left w:val="single" w:sz="4" w:space="0" w:color="auto"/>
              <w:right w:val="single" w:sz="4" w:space="0" w:color="auto"/>
            </w:tcBorders>
            <w:vAlign w:val="center"/>
          </w:tcPr>
          <w:p w14:paraId="64F9BEDD" w14:textId="77777777" w:rsidR="000C3678" w:rsidRPr="007275DF" w:rsidRDefault="000C3678" w:rsidP="004233B7">
            <w:pPr>
              <w:pStyle w:val="TAC"/>
              <w:rPr>
                <w:lang w:val="en-US"/>
              </w:rPr>
            </w:pPr>
          </w:p>
        </w:tc>
        <w:tc>
          <w:tcPr>
            <w:tcW w:w="850" w:type="dxa"/>
            <w:vMerge/>
            <w:tcBorders>
              <w:left w:val="single" w:sz="4" w:space="0" w:color="auto"/>
              <w:right w:val="single" w:sz="4" w:space="0" w:color="auto"/>
            </w:tcBorders>
            <w:vAlign w:val="center"/>
          </w:tcPr>
          <w:p w14:paraId="5C1C1101" w14:textId="77777777" w:rsidR="000C3678" w:rsidRPr="007275DF" w:rsidRDefault="000C3678" w:rsidP="004233B7">
            <w:pPr>
              <w:pStyle w:val="TAC"/>
              <w:rPr>
                <w:rFonts w:eastAsia="Calibri"/>
                <w:szCs w:val="22"/>
                <w:lang w:val="en-US"/>
              </w:rPr>
            </w:pPr>
          </w:p>
        </w:tc>
        <w:tc>
          <w:tcPr>
            <w:tcW w:w="1062" w:type="dxa"/>
            <w:gridSpan w:val="2"/>
            <w:vMerge/>
            <w:tcBorders>
              <w:left w:val="single" w:sz="4" w:space="0" w:color="auto"/>
              <w:right w:val="single" w:sz="4" w:space="0" w:color="auto"/>
            </w:tcBorders>
            <w:vAlign w:val="center"/>
          </w:tcPr>
          <w:p w14:paraId="7985BEA9" w14:textId="77777777" w:rsidR="000C3678" w:rsidRPr="007275DF" w:rsidRDefault="000C3678" w:rsidP="004233B7">
            <w:pPr>
              <w:pStyle w:val="TAC"/>
              <w:rPr>
                <w:rFonts w:eastAsia="Calibri"/>
                <w:szCs w:val="22"/>
                <w:lang w:val="en-US"/>
              </w:rPr>
            </w:pPr>
          </w:p>
        </w:tc>
        <w:tc>
          <w:tcPr>
            <w:tcW w:w="1064" w:type="dxa"/>
            <w:vMerge/>
            <w:tcBorders>
              <w:left w:val="single" w:sz="4" w:space="0" w:color="auto"/>
              <w:right w:val="single" w:sz="4" w:space="0" w:color="auto"/>
            </w:tcBorders>
            <w:vAlign w:val="center"/>
          </w:tcPr>
          <w:p w14:paraId="3BC542B5" w14:textId="5B9B8D3A" w:rsidR="000C3678" w:rsidRPr="007275DF" w:rsidRDefault="000C3678" w:rsidP="004233B7">
            <w:pPr>
              <w:pStyle w:val="TAC"/>
              <w:rPr>
                <w:rFonts w:eastAsia="Calibri"/>
                <w:szCs w:val="22"/>
                <w:lang w:val="en-US"/>
              </w:rPr>
            </w:pPr>
          </w:p>
        </w:tc>
        <w:tc>
          <w:tcPr>
            <w:tcW w:w="1019" w:type="dxa"/>
            <w:vMerge/>
            <w:tcBorders>
              <w:left w:val="single" w:sz="4" w:space="0" w:color="auto"/>
              <w:right w:val="single" w:sz="4" w:space="0" w:color="auto"/>
            </w:tcBorders>
            <w:vAlign w:val="center"/>
          </w:tcPr>
          <w:p w14:paraId="199CF073" w14:textId="77777777" w:rsidR="000C3678" w:rsidRPr="007275DF" w:rsidRDefault="000C3678" w:rsidP="004233B7">
            <w:pPr>
              <w:pStyle w:val="TAC"/>
              <w:rPr>
                <w:lang w:val="en-US" w:eastAsia="zh-TW"/>
              </w:rPr>
            </w:pPr>
          </w:p>
        </w:tc>
        <w:tc>
          <w:tcPr>
            <w:tcW w:w="1411" w:type="dxa"/>
            <w:tcBorders>
              <w:left w:val="single" w:sz="4" w:space="0" w:color="auto"/>
              <w:bottom w:val="single" w:sz="4" w:space="0" w:color="auto"/>
              <w:right w:val="single" w:sz="4" w:space="0" w:color="auto"/>
            </w:tcBorders>
            <w:vAlign w:val="center"/>
          </w:tcPr>
          <w:p w14:paraId="34C12553" w14:textId="77777777" w:rsidR="000C3678" w:rsidRPr="007275DF" w:rsidRDefault="000C3678" w:rsidP="004233B7">
            <w:pPr>
              <w:pStyle w:val="TAC"/>
              <w:rPr>
                <w:lang w:val="en-US" w:eastAsia="zh-TW"/>
              </w:rPr>
            </w:pPr>
            <w:r w:rsidRPr="007275DF">
              <w:rPr>
                <w:lang w:val="en-US" w:eastAsia="zh-TW"/>
              </w:rPr>
              <w:t>-</w:t>
            </w:r>
          </w:p>
        </w:tc>
      </w:tr>
      <w:tr w:rsidR="000C3678" w:rsidRPr="007275DF" w14:paraId="2B39623C" w14:textId="77777777" w:rsidTr="002B4842">
        <w:trPr>
          <w:trHeight w:val="113"/>
          <w:jc w:val="center"/>
        </w:trPr>
        <w:tc>
          <w:tcPr>
            <w:tcW w:w="840" w:type="dxa"/>
            <w:vMerge/>
            <w:tcBorders>
              <w:left w:val="single" w:sz="4" w:space="0" w:color="auto"/>
              <w:right w:val="single" w:sz="4" w:space="0" w:color="auto"/>
            </w:tcBorders>
            <w:vAlign w:val="center"/>
          </w:tcPr>
          <w:p w14:paraId="504F950D" w14:textId="77777777" w:rsidR="000C3678" w:rsidRPr="007275DF" w:rsidRDefault="000C3678" w:rsidP="004233B7">
            <w:pPr>
              <w:pStyle w:val="TAL"/>
              <w:rPr>
                <w:rFonts w:eastAsia="Calibri"/>
                <w:szCs w:val="22"/>
                <w:lang w:val="en-US"/>
              </w:rPr>
            </w:pPr>
          </w:p>
        </w:tc>
        <w:tc>
          <w:tcPr>
            <w:tcW w:w="1871" w:type="dxa"/>
            <w:tcBorders>
              <w:left w:val="single" w:sz="4" w:space="0" w:color="auto"/>
              <w:bottom w:val="single" w:sz="4" w:space="0" w:color="auto"/>
              <w:right w:val="single" w:sz="4" w:space="0" w:color="auto"/>
            </w:tcBorders>
            <w:vAlign w:val="center"/>
          </w:tcPr>
          <w:p w14:paraId="18160072" w14:textId="77777777" w:rsidR="000C3678" w:rsidRPr="007275DF" w:rsidRDefault="000C3678" w:rsidP="004233B7">
            <w:pPr>
              <w:pStyle w:val="TAL"/>
              <w:rPr>
                <w:lang w:val="sv-SE"/>
              </w:rPr>
            </w:pPr>
            <w:r w:rsidRPr="007275DF">
              <w:rPr>
                <w:lang w:val="sv-SE"/>
              </w:rPr>
              <w:t>NR_FDD_FR1_D, NR_TDD_FR1_D</w:t>
            </w:r>
          </w:p>
        </w:tc>
        <w:tc>
          <w:tcPr>
            <w:tcW w:w="667" w:type="dxa"/>
            <w:vMerge/>
            <w:tcBorders>
              <w:left w:val="single" w:sz="4" w:space="0" w:color="auto"/>
              <w:right w:val="single" w:sz="4" w:space="0" w:color="auto"/>
            </w:tcBorders>
            <w:vAlign w:val="center"/>
          </w:tcPr>
          <w:p w14:paraId="1F1BDE66" w14:textId="77777777" w:rsidR="000C3678" w:rsidRPr="007275DF" w:rsidRDefault="000C3678" w:rsidP="004233B7">
            <w:pPr>
              <w:pStyle w:val="TAC"/>
              <w:rPr>
                <w:lang w:val="sv-SE"/>
              </w:rPr>
            </w:pPr>
          </w:p>
        </w:tc>
        <w:tc>
          <w:tcPr>
            <w:tcW w:w="850" w:type="dxa"/>
            <w:vMerge/>
            <w:tcBorders>
              <w:left w:val="single" w:sz="4" w:space="0" w:color="auto"/>
              <w:right w:val="single" w:sz="4" w:space="0" w:color="auto"/>
            </w:tcBorders>
            <w:vAlign w:val="center"/>
          </w:tcPr>
          <w:p w14:paraId="0B2F9F63" w14:textId="77777777" w:rsidR="000C3678" w:rsidRPr="007275DF" w:rsidRDefault="000C3678" w:rsidP="004233B7">
            <w:pPr>
              <w:pStyle w:val="TAC"/>
              <w:rPr>
                <w:rFonts w:eastAsia="Calibri"/>
                <w:szCs w:val="22"/>
                <w:lang w:val="sv-SE"/>
              </w:rPr>
            </w:pPr>
          </w:p>
        </w:tc>
        <w:tc>
          <w:tcPr>
            <w:tcW w:w="1062" w:type="dxa"/>
            <w:gridSpan w:val="2"/>
            <w:vMerge/>
            <w:tcBorders>
              <w:left w:val="single" w:sz="4" w:space="0" w:color="auto"/>
              <w:right w:val="single" w:sz="4" w:space="0" w:color="auto"/>
            </w:tcBorders>
            <w:vAlign w:val="center"/>
          </w:tcPr>
          <w:p w14:paraId="17D4D928" w14:textId="77777777" w:rsidR="000C3678" w:rsidRPr="007275DF" w:rsidRDefault="000C3678" w:rsidP="004233B7">
            <w:pPr>
              <w:pStyle w:val="TAC"/>
              <w:rPr>
                <w:rFonts w:eastAsia="Calibri"/>
                <w:szCs w:val="22"/>
                <w:lang w:val="sv-SE"/>
              </w:rPr>
            </w:pPr>
          </w:p>
        </w:tc>
        <w:tc>
          <w:tcPr>
            <w:tcW w:w="1064" w:type="dxa"/>
            <w:vMerge/>
            <w:tcBorders>
              <w:left w:val="single" w:sz="4" w:space="0" w:color="auto"/>
              <w:right w:val="single" w:sz="4" w:space="0" w:color="auto"/>
            </w:tcBorders>
            <w:vAlign w:val="center"/>
          </w:tcPr>
          <w:p w14:paraId="3D025283" w14:textId="47941ACC" w:rsidR="000C3678" w:rsidRPr="007275DF" w:rsidRDefault="000C3678" w:rsidP="004233B7">
            <w:pPr>
              <w:pStyle w:val="TAC"/>
              <w:rPr>
                <w:rFonts w:eastAsia="Calibri"/>
                <w:szCs w:val="22"/>
                <w:lang w:val="sv-SE"/>
              </w:rPr>
            </w:pPr>
          </w:p>
        </w:tc>
        <w:tc>
          <w:tcPr>
            <w:tcW w:w="1019" w:type="dxa"/>
            <w:vMerge/>
            <w:tcBorders>
              <w:left w:val="single" w:sz="4" w:space="0" w:color="auto"/>
              <w:right w:val="single" w:sz="4" w:space="0" w:color="auto"/>
            </w:tcBorders>
            <w:vAlign w:val="center"/>
          </w:tcPr>
          <w:p w14:paraId="1D243240" w14:textId="77777777" w:rsidR="000C3678" w:rsidRPr="007275DF" w:rsidRDefault="000C3678" w:rsidP="004233B7">
            <w:pPr>
              <w:pStyle w:val="TAC"/>
              <w:rPr>
                <w:lang w:val="sv-SE" w:eastAsia="zh-TW"/>
              </w:rPr>
            </w:pPr>
          </w:p>
        </w:tc>
        <w:tc>
          <w:tcPr>
            <w:tcW w:w="1411" w:type="dxa"/>
            <w:tcBorders>
              <w:left w:val="single" w:sz="4" w:space="0" w:color="auto"/>
              <w:bottom w:val="single" w:sz="4" w:space="0" w:color="auto"/>
              <w:right w:val="single" w:sz="4" w:space="0" w:color="auto"/>
            </w:tcBorders>
            <w:vAlign w:val="center"/>
          </w:tcPr>
          <w:p w14:paraId="10A87FBE" w14:textId="77777777" w:rsidR="000C3678" w:rsidRPr="007275DF" w:rsidRDefault="000C3678" w:rsidP="004233B7">
            <w:pPr>
              <w:pStyle w:val="TAC"/>
              <w:rPr>
                <w:lang w:val="en-US" w:eastAsia="zh-TW"/>
              </w:rPr>
            </w:pPr>
            <w:r w:rsidRPr="007275DF">
              <w:rPr>
                <w:lang w:val="en-US" w:eastAsia="zh-TW"/>
              </w:rPr>
              <w:t>-</w:t>
            </w:r>
          </w:p>
        </w:tc>
      </w:tr>
      <w:tr w:rsidR="000C3678" w:rsidRPr="007275DF" w14:paraId="66622D87" w14:textId="77777777" w:rsidTr="002B4842">
        <w:trPr>
          <w:trHeight w:val="113"/>
          <w:jc w:val="center"/>
        </w:trPr>
        <w:tc>
          <w:tcPr>
            <w:tcW w:w="840" w:type="dxa"/>
            <w:vMerge/>
            <w:tcBorders>
              <w:left w:val="single" w:sz="4" w:space="0" w:color="auto"/>
              <w:right w:val="single" w:sz="4" w:space="0" w:color="auto"/>
            </w:tcBorders>
            <w:vAlign w:val="center"/>
          </w:tcPr>
          <w:p w14:paraId="537A52D7" w14:textId="77777777" w:rsidR="000C3678" w:rsidRPr="007275DF" w:rsidRDefault="000C3678" w:rsidP="004233B7">
            <w:pPr>
              <w:pStyle w:val="TAL"/>
              <w:rPr>
                <w:rFonts w:eastAsia="Calibri"/>
                <w:szCs w:val="22"/>
                <w:lang w:val="en-US"/>
              </w:rPr>
            </w:pPr>
          </w:p>
        </w:tc>
        <w:tc>
          <w:tcPr>
            <w:tcW w:w="1871" w:type="dxa"/>
            <w:tcBorders>
              <w:left w:val="single" w:sz="4" w:space="0" w:color="auto"/>
              <w:bottom w:val="single" w:sz="4" w:space="0" w:color="auto"/>
              <w:right w:val="single" w:sz="4" w:space="0" w:color="auto"/>
            </w:tcBorders>
            <w:vAlign w:val="center"/>
          </w:tcPr>
          <w:p w14:paraId="16C8E10B" w14:textId="77777777" w:rsidR="000C3678" w:rsidRPr="007275DF" w:rsidRDefault="000C3678" w:rsidP="004233B7">
            <w:pPr>
              <w:pStyle w:val="TAL"/>
              <w:rPr>
                <w:lang w:val="sv-SE"/>
              </w:rPr>
            </w:pPr>
            <w:r w:rsidRPr="007275DF">
              <w:rPr>
                <w:lang w:val="sv-SE"/>
              </w:rPr>
              <w:t>NR_FDD_FR1_E, NR_TDD_FR1_E</w:t>
            </w:r>
          </w:p>
        </w:tc>
        <w:tc>
          <w:tcPr>
            <w:tcW w:w="667" w:type="dxa"/>
            <w:vMerge/>
            <w:tcBorders>
              <w:left w:val="single" w:sz="4" w:space="0" w:color="auto"/>
              <w:right w:val="single" w:sz="4" w:space="0" w:color="auto"/>
            </w:tcBorders>
            <w:vAlign w:val="center"/>
          </w:tcPr>
          <w:p w14:paraId="336E1BCB" w14:textId="77777777" w:rsidR="000C3678" w:rsidRPr="007275DF" w:rsidRDefault="000C3678" w:rsidP="004233B7">
            <w:pPr>
              <w:pStyle w:val="TAC"/>
              <w:rPr>
                <w:lang w:val="sv-SE"/>
              </w:rPr>
            </w:pPr>
          </w:p>
        </w:tc>
        <w:tc>
          <w:tcPr>
            <w:tcW w:w="850" w:type="dxa"/>
            <w:vMerge/>
            <w:tcBorders>
              <w:left w:val="single" w:sz="4" w:space="0" w:color="auto"/>
              <w:right w:val="single" w:sz="4" w:space="0" w:color="auto"/>
            </w:tcBorders>
            <w:vAlign w:val="center"/>
          </w:tcPr>
          <w:p w14:paraId="222D0873" w14:textId="77777777" w:rsidR="000C3678" w:rsidRPr="007275DF" w:rsidRDefault="000C3678" w:rsidP="004233B7">
            <w:pPr>
              <w:pStyle w:val="TAC"/>
              <w:rPr>
                <w:rFonts w:eastAsia="Calibri"/>
                <w:szCs w:val="22"/>
                <w:lang w:val="sv-SE"/>
              </w:rPr>
            </w:pPr>
          </w:p>
        </w:tc>
        <w:tc>
          <w:tcPr>
            <w:tcW w:w="1062" w:type="dxa"/>
            <w:gridSpan w:val="2"/>
            <w:vMerge/>
            <w:tcBorders>
              <w:left w:val="single" w:sz="4" w:space="0" w:color="auto"/>
              <w:right w:val="single" w:sz="4" w:space="0" w:color="auto"/>
            </w:tcBorders>
            <w:vAlign w:val="center"/>
          </w:tcPr>
          <w:p w14:paraId="720F148B" w14:textId="77777777" w:rsidR="000C3678" w:rsidRPr="007275DF" w:rsidRDefault="000C3678" w:rsidP="004233B7">
            <w:pPr>
              <w:pStyle w:val="TAC"/>
              <w:rPr>
                <w:rFonts w:eastAsia="Calibri"/>
                <w:szCs w:val="22"/>
                <w:lang w:val="sv-SE"/>
              </w:rPr>
            </w:pPr>
          </w:p>
        </w:tc>
        <w:tc>
          <w:tcPr>
            <w:tcW w:w="1064" w:type="dxa"/>
            <w:vMerge/>
            <w:tcBorders>
              <w:left w:val="single" w:sz="4" w:space="0" w:color="auto"/>
              <w:right w:val="single" w:sz="4" w:space="0" w:color="auto"/>
            </w:tcBorders>
            <w:vAlign w:val="center"/>
          </w:tcPr>
          <w:p w14:paraId="34A9E51E" w14:textId="4B57601D" w:rsidR="000C3678" w:rsidRPr="007275DF" w:rsidRDefault="000C3678" w:rsidP="004233B7">
            <w:pPr>
              <w:pStyle w:val="TAC"/>
              <w:rPr>
                <w:rFonts w:eastAsia="Calibri"/>
                <w:szCs w:val="22"/>
                <w:lang w:val="sv-SE"/>
              </w:rPr>
            </w:pPr>
          </w:p>
        </w:tc>
        <w:tc>
          <w:tcPr>
            <w:tcW w:w="1019" w:type="dxa"/>
            <w:vMerge/>
            <w:tcBorders>
              <w:left w:val="single" w:sz="4" w:space="0" w:color="auto"/>
              <w:right w:val="single" w:sz="4" w:space="0" w:color="auto"/>
            </w:tcBorders>
            <w:vAlign w:val="center"/>
          </w:tcPr>
          <w:p w14:paraId="74C7725B" w14:textId="77777777" w:rsidR="000C3678" w:rsidRPr="007275DF" w:rsidRDefault="000C3678" w:rsidP="004233B7">
            <w:pPr>
              <w:pStyle w:val="TAC"/>
              <w:rPr>
                <w:lang w:val="sv-SE" w:eastAsia="zh-TW"/>
              </w:rPr>
            </w:pPr>
          </w:p>
        </w:tc>
        <w:tc>
          <w:tcPr>
            <w:tcW w:w="1411" w:type="dxa"/>
            <w:tcBorders>
              <w:left w:val="single" w:sz="4" w:space="0" w:color="auto"/>
              <w:bottom w:val="single" w:sz="4" w:space="0" w:color="auto"/>
              <w:right w:val="single" w:sz="4" w:space="0" w:color="auto"/>
            </w:tcBorders>
            <w:vAlign w:val="center"/>
          </w:tcPr>
          <w:p w14:paraId="227B11AF" w14:textId="77777777" w:rsidR="000C3678" w:rsidRPr="007275DF" w:rsidRDefault="000C3678" w:rsidP="004233B7">
            <w:pPr>
              <w:pStyle w:val="TAC"/>
              <w:rPr>
                <w:lang w:val="en-US" w:eastAsia="zh-TW"/>
              </w:rPr>
            </w:pPr>
            <w:r w:rsidRPr="007275DF">
              <w:rPr>
                <w:lang w:val="en-US" w:eastAsia="zh-TW"/>
              </w:rPr>
              <w:t>-</w:t>
            </w:r>
          </w:p>
        </w:tc>
      </w:tr>
      <w:tr w:rsidR="000C3678" w:rsidRPr="007275DF" w14:paraId="77968208" w14:textId="77777777" w:rsidTr="002B4842">
        <w:trPr>
          <w:trHeight w:val="113"/>
          <w:jc w:val="center"/>
        </w:trPr>
        <w:tc>
          <w:tcPr>
            <w:tcW w:w="840" w:type="dxa"/>
            <w:vMerge/>
            <w:tcBorders>
              <w:left w:val="single" w:sz="4" w:space="0" w:color="auto"/>
              <w:right w:val="single" w:sz="4" w:space="0" w:color="auto"/>
            </w:tcBorders>
            <w:vAlign w:val="center"/>
          </w:tcPr>
          <w:p w14:paraId="5F7994C5" w14:textId="77777777" w:rsidR="000C3678" w:rsidRPr="007275DF" w:rsidRDefault="000C3678" w:rsidP="004233B7">
            <w:pPr>
              <w:pStyle w:val="TAL"/>
              <w:rPr>
                <w:rFonts w:eastAsia="Calibri"/>
                <w:szCs w:val="22"/>
                <w:lang w:val="en-US"/>
              </w:rPr>
            </w:pPr>
          </w:p>
        </w:tc>
        <w:tc>
          <w:tcPr>
            <w:tcW w:w="1871" w:type="dxa"/>
            <w:tcBorders>
              <w:left w:val="single" w:sz="4" w:space="0" w:color="auto"/>
              <w:bottom w:val="single" w:sz="4" w:space="0" w:color="auto"/>
              <w:right w:val="single" w:sz="4" w:space="0" w:color="auto"/>
            </w:tcBorders>
            <w:vAlign w:val="center"/>
          </w:tcPr>
          <w:p w14:paraId="564D25A7" w14:textId="77777777" w:rsidR="000C3678" w:rsidRPr="007275DF" w:rsidRDefault="000C3678" w:rsidP="004233B7">
            <w:pPr>
              <w:pStyle w:val="TAL"/>
              <w:rPr>
                <w:lang w:val="sv-SE"/>
              </w:rPr>
            </w:pPr>
            <w:r w:rsidRPr="007275DF">
              <w:rPr>
                <w:lang w:val="sv-SE"/>
              </w:rPr>
              <w:t>NR_FDD_FR1_F</w:t>
            </w:r>
          </w:p>
        </w:tc>
        <w:tc>
          <w:tcPr>
            <w:tcW w:w="667" w:type="dxa"/>
            <w:vMerge/>
            <w:tcBorders>
              <w:left w:val="single" w:sz="4" w:space="0" w:color="auto"/>
              <w:right w:val="single" w:sz="4" w:space="0" w:color="auto"/>
            </w:tcBorders>
            <w:vAlign w:val="center"/>
          </w:tcPr>
          <w:p w14:paraId="68AA5A92" w14:textId="77777777" w:rsidR="000C3678" w:rsidRPr="007275DF" w:rsidRDefault="000C3678" w:rsidP="004233B7">
            <w:pPr>
              <w:pStyle w:val="TAC"/>
              <w:rPr>
                <w:lang w:val="en-US"/>
              </w:rPr>
            </w:pPr>
          </w:p>
        </w:tc>
        <w:tc>
          <w:tcPr>
            <w:tcW w:w="850" w:type="dxa"/>
            <w:vMerge/>
            <w:tcBorders>
              <w:left w:val="single" w:sz="4" w:space="0" w:color="auto"/>
              <w:right w:val="single" w:sz="4" w:space="0" w:color="auto"/>
            </w:tcBorders>
            <w:vAlign w:val="center"/>
          </w:tcPr>
          <w:p w14:paraId="6A618A3F" w14:textId="77777777" w:rsidR="000C3678" w:rsidRPr="007275DF" w:rsidRDefault="000C3678" w:rsidP="004233B7">
            <w:pPr>
              <w:pStyle w:val="TAC"/>
              <w:rPr>
                <w:rFonts w:eastAsia="Calibri"/>
                <w:szCs w:val="22"/>
                <w:lang w:val="en-US"/>
              </w:rPr>
            </w:pPr>
          </w:p>
        </w:tc>
        <w:tc>
          <w:tcPr>
            <w:tcW w:w="1062" w:type="dxa"/>
            <w:gridSpan w:val="2"/>
            <w:vMerge/>
            <w:tcBorders>
              <w:left w:val="single" w:sz="4" w:space="0" w:color="auto"/>
              <w:right w:val="single" w:sz="4" w:space="0" w:color="auto"/>
            </w:tcBorders>
            <w:vAlign w:val="center"/>
          </w:tcPr>
          <w:p w14:paraId="375ECFD1" w14:textId="77777777" w:rsidR="000C3678" w:rsidRPr="007275DF" w:rsidRDefault="000C3678" w:rsidP="004233B7">
            <w:pPr>
              <w:pStyle w:val="TAC"/>
              <w:rPr>
                <w:rFonts w:eastAsia="Calibri"/>
                <w:szCs w:val="22"/>
                <w:lang w:val="en-US"/>
              </w:rPr>
            </w:pPr>
          </w:p>
        </w:tc>
        <w:tc>
          <w:tcPr>
            <w:tcW w:w="1064" w:type="dxa"/>
            <w:vMerge/>
            <w:tcBorders>
              <w:left w:val="single" w:sz="4" w:space="0" w:color="auto"/>
              <w:right w:val="single" w:sz="4" w:space="0" w:color="auto"/>
            </w:tcBorders>
            <w:vAlign w:val="center"/>
          </w:tcPr>
          <w:p w14:paraId="3B0192B7" w14:textId="0C51C0D1" w:rsidR="000C3678" w:rsidRPr="007275DF" w:rsidRDefault="000C3678" w:rsidP="004233B7">
            <w:pPr>
              <w:pStyle w:val="TAC"/>
              <w:rPr>
                <w:rFonts w:eastAsia="Calibri"/>
                <w:szCs w:val="22"/>
                <w:lang w:val="en-US"/>
              </w:rPr>
            </w:pPr>
          </w:p>
        </w:tc>
        <w:tc>
          <w:tcPr>
            <w:tcW w:w="1019" w:type="dxa"/>
            <w:vMerge/>
            <w:tcBorders>
              <w:left w:val="single" w:sz="4" w:space="0" w:color="auto"/>
              <w:right w:val="single" w:sz="4" w:space="0" w:color="auto"/>
            </w:tcBorders>
            <w:vAlign w:val="center"/>
          </w:tcPr>
          <w:p w14:paraId="46664BAD" w14:textId="77777777" w:rsidR="000C3678" w:rsidRPr="007275DF" w:rsidRDefault="000C3678" w:rsidP="004233B7">
            <w:pPr>
              <w:pStyle w:val="TAC"/>
              <w:rPr>
                <w:lang w:val="en-US" w:eastAsia="zh-TW"/>
              </w:rPr>
            </w:pPr>
          </w:p>
        </w:tc>
        <w:tc>
          <w:tcPr>
            <w:tcW w:w="1411" w:type="dxa"/>
            <w:tcBorders>
              <w:left w:val="single" w:sz="4" w:space="0" w:color="auto"/>
              <w:bottom w:val="single" w:sz="4" w:space="0" w:color="auto"/>
              <w:right w:val="single" w:sz="4" w:space="0" w:color="auto"/>
            </w:tcBorders>
            <w:vAlign w:val="center"/>
          </w:tcPr>
          <w:p w14:paraId="5D71F37A" w14:textId="77777777" w:rsidR="000C3678" w:rsidRPr="007275DF" w:rsidRDefault="000C3678" w:rsidP="004233B7">
            <w:pPr>
              <w:pStyle w:val="TAC"/>
              <w:rPr>
                <w:lang w:val="en-US" w:eastAsia="zh-TW"/>
              </w:rPr>
            </w:pPr>
            <w:r w:rsidRPr="007275DF">
              <w:rPr>
                <w:lang w:val="en-US" w:eastAsia="zh-TW"/>
              </w:rPr>
              <w:t>-</w:t>
            </w:r>
          </w:p>
        </w:tc>
      </w:tr>
      <w:tr w:rsidR="000C3678" w:rsidRPr="007275DF" w14:paraId="21420466" w14:textId="77777777" w:rsidTr="002B4842">
        <w:trPr>
          <w:trHeight w:val="113"/>
          <w:jc w:val="center"/>
        </w:trPr>
        <w:tc>
          <w:tcPr>
            <w:tcW w:w="840" w:type="dxa"/>
            <w:vMerge/>
            <w:tcBorders>
              <w:left w:val="single" w:sz="4" w:space="0" w:color="auto"/>
              <w:right w:val="single" w:sz="4" w:space="0" w:color="auto"/>
            </w:tcBorders>
            <w:vAlign w:val="center"/>
          </w:tcPr>
          <w:p w14:paraId="640770A1" w14:textId="77777777" w:rsidR="000C3678" w:rsidRPr="007275DF" w:rsidRDefault="000C3678" w:rsidP="004233B7">
            <w:pPr>
              <w:pStyle w:val="TAL"/>
              <w:rPr>
                <w:rFonts w:eastAsia="Calibri"/>
                <w:szCs w:val="22"/>
                <w:lang w:val="en-US"/>
              </w:rPr>
            </w:pPr>
          </w:p>
        </w:tc>
        <w:tc>
          <w:tcPr>
            <w:tcW w:w="1871" w:type="dxa"/>
            <w:tcBorders>
              <w:left w:val="single" w:sz="4" w:space="0" w:color="auto"/>
              <w:bottom w:val="single" w:sz="4" w:space="0" w:color="auto"/>
              <w:right w:val="single" w:sz="4" w:space="0" w:color="auto"/>
            </w:tcBorders>
            <w:vAlign w:val="center"/>
          </w:tcPr>
          <w:p w14:paraId="0C78B6EB" w14:textId="77777777" w:rsidR="000C3678" w:rsidRPr="007275DF" w:rsidRDefault="000C3678" w:rsidP="004233B7">
            <w:pPr>
              <w:pStyle w:val="TAL"/>
              <w:rPr>
                <w:lang w:val="sv-SE"/>
              </w:rPr>
            </w:pPr>
            <w:r w:rsidRPr="007275DF">
              <w:rPr>
                <w:lang w:val="sv-SE"/>
              </w:rPr>
              <w:t>NR_FDD_FR1_G</w:t>
            </w:r>
          </w:p>
        </w:tc>
        <w:tc>
          <w:tcPr>
            <w:tcW w:w="667" w:type="dxa"/>
            <w:vMerge/>
            <w:tcBorders>
              <w:left w:val="single" w:sz="4" w:space="0" w:color="auto"/>
              <w:right w:val="single" w:sz="4" w:space="0" w:color="auto"/>
            </w:tcBorders>
            <w:vAlign w:val="center"/>
          </w:tcPr>
          <w:p w14:paraId="0E0E1477" w14:textId="77777777" w:rsidR="000C3678" w:rsidRPr="007275DF" w:rsidRDefault="000C3678" w:rsidP="004233B7">
            <w:pPr>
              <w:pStyle w:val="TAC"/>
              <w:rPr>
                <w:lang w:val="en-US"/>
              </w:rPr>
            </w:pPr>
          </w:p>
        </w:tc>
        <w:tc>
          <w:tcPr>
            <w:tcW w:w="850" w:type="dxa"/>
            <w:vMerge/>
            <w:tcBorders>
              <w:left w:val="single" w:sz="4" w:space="0" w:color="auto"/>
              <w:right w:val="single" w:sz="4" w:space="0" w:color="auto"/>
            </w:tcBorders>
            <w:vAlign w:val="center"/>
          </w:tcPr>
          <w:p w14:paraId="4D33CA75" w14:textId="77777777" w:rsidR="000C3678" w:rsidRPr="007275DF" w:rsidRDefault="000C3678" w:rsidP="004233B7">
            <w:pPr>
              <w:pStyle w:val="TAC"/>
              <w:rPr>
                <w:rFonts w:eastAsia="Calibri"/>
                <w:szCs w:val="22"/>
                <w:lang w:val="en-US"/>
              </w:rPr>
            </w:pPr>
          </w:p>
        </w:tc>
        <w:tc>
          <w:tcPr>
            <w:tcW w:w="1062" w:type="dxa"/>
            <w:gridSpan w:val="2"/>
            <w:vMerge/>
            <w:tcBorders>
              <w:left w:val="single" w:sz="4" w:space="0" w:color="auto"/>
              <w:right w:val="single" w:sz="4" w:space="0" w:color="auto"/>
            </w:tcBorders>
            <w:vAlign w:val="center"/>
          </w:tcPr>
          <w:p w14:paraId="2ED068D0" w14:textId="77777777" w:rsidR="000C3678" w:rsidRPr="007275DF" w:rsidRDefault="000C3678" w:rsidP="004233B7">
            <w:pPr>
              <w:pStyle w:val="TAC"/>
              <w:rPr>
                <w:rFonts w:eastAsia="Calibri"/>
                <w:szCs w:val="22"/>
                <w:lang w:val="en-US"/>
              </w:rPr>
            </w:pPr>
          </w:p>
        </w:tc>
        <w:tc>
          <w:tcPr>
            <w:tcW w:w="1064" w:type="dxa"/>
            <w:vMerge/>
            <w:tcBorders>
              <w:left w:val="single" w:sz="4" w:space="0" w:color="auto"/>
              <w:right w:val="single" w:sz="4" w:space="0" w:color="auto"/>
            </w:tcBorders>
            <w:vAlign w:val="center"/>
          </w:tcPr>
          <w:p w14:paraId="56EAD14E" w14:textId="05C3423A" w:rsidR="000C3678" w:rsidRPr="007275DF" w:rsidRDefault="000C3678" w:rsidP="004233B7">
            <w:pPr>
              <w:pStyle w:val="TAC"/>
              <w:rPr>
                <w:rFonts w:eastAsia="Calibri"/>
                <w:szCs w:val="22"/>
                <w:lang w:val="en-US"/>
              </w:rPr>
            </w:pPr>
          </w:p>
        </w:tc>
        <w:tc>
          <w:tcPr>
            <w:tcW w:w="1019" w:type="dxa"/>
            <w:vMerge/>
            <w:tcBorders>
              <w:left w:val="single" w:sz="4" w:space="0" w:color="auto"/>
              <w:right w:val="single" w:sz="4" w:space="0" w:color="auto"/>
            </w:tcBorders>
            <w:vAlign w:val="center"/>
          </w:tcPr>
          <w:p w14:paraId="096C7F45" w14:textId="77777777" w:rsidR="000C3678" w:rsidRPr="007275DF" w:rsidRDefault="000C3678" w:rsidP="004233B7">
            <w:pPr>
              <w:pStyle w:val="TAC"/>
              <w:rPr>
                <w:lang w:val="en-US" w:eastAsia="zh-TW"/>
              </w:rPr>
            </w:pPr>
          </w:p>
        </w:tc>
        <w:tc>
          <w:tcPr>
            <w:tcW w:w="1411" w:type="dxa"/>
            <w:tcBorders>
              <w:left w:val="single" w:sz="4" w:space="0" w:color="auto"/>
              <w:bottom w:val="single" w:sz="4" w:space="0" w:color="auto"/>
              <w:right w:val="single" w:sz="4" w:space="0" w:color="auto"/>
            </w:tcBorders>
            <w:vAlign w:val="center"/>
          </w:tcPr>
          <w:p w14:paraId="225B3D0E" w14:textId="77777777" w:rsidR="000C3678" w:rsidRPr="007275DF" w:rsidRDefault="000C3678" w:rsidP="004233B7">
            <w:pPr>
              <w:pStyle w:val="TAC"/>
              <w:rPr>
                <w:lang w:val="en-US" w:eastAsia="zh-TW"/>
              </w:rPr>
            </w:pPr>
            <w:r w:rsidRPr="007275DF">
              <w:rPr>
                <w:lang w:val="en-US" w:eastAsia="zh-TW"/>
              </w:rPr>
              <w:t>-</w:t>
            </w:r>
          </w:p>
        </w:tc>
      </w:tr>
      <w:tr w:rsidR="000C3678" w:rsidRPr="007275DF" w14:paraId="52383DF5" w14:textId="77777777" w:rsidTr="002B4842">
        <w:trPr>
          <w:trHeight w:val="113"/>
          <w:jc w:val="center"/>
        </w:trPr>
        <w:tc>
          <w:tcPr>
            <w:tcW w:w="840" w:type="dxa"/>
            <w:vMerge/>
            <w:tcBorders>
              <w:left w:val="single" w:sz="4" w:space="0" w:color="auto"/>
              <w:right w:val="single" w:sz="4" w:space="0" w:color="auto"/>
            </w:tcBorders>
            <w:vAlign w:val="center"/>
          </w:tcPr>
          <w:p w14:paraId="7CAF8D60" w14:textId="77777777" w:rsidR="000C3678" w:rsidRPr="007275DF" w:rsidRDefault="000C3678" w:rsidP="004233B7">
            <w:pPr>
              <w:pStyle w:val="TAL"/>
              <w:rPr>
                <w:rFonts w:eastAsia="Calibri"/>
                <w:szCs w:val="22"/>
                <w:lang w:val="en-US"/>
              </w:rPr>
            </w:pPr>
          </w:p>
        </w:tc>
        <w:tc>
          <w:tcPr>
            <w:tcW w:w="1871" w:type="dxa"/>
            <w:tcBorders>
              <w:left w:val="single" w:sz="4" w:space="0" w:color="auto"/>
              <w:bottom w:val="single" w:sz="4" w:space="0" w:color="auto"/>
              <w:right w:val="single" w:sz="4" w:space="0" w:color="auto"/>
            </w:tcBorders>
            <w:vAlign w:val="center"/>
          </w:tcPr>
          <w:p w14:paraId="75CF9149" w14:textId="77777777" w:rsidR="000C3678" w:rsidRPr="007275DF" w:rsidRDefault="000C3678" w:rsidP="004233B7">
            <w:pPr>
              <w:pStyle w:val="TAL"/>
              <w:rPr>
                <w:lang w:val="sv-SE"/>
              </w:rPr>
            </w:pPr>
            <w:r w:rsidRPr="007275DF">
              <w:rPr>
                <w:lang w:val="sv-SE"/>
              </w:rPr>
              <w:t>NR_FDD_FR1_H</w:t>
            </w:r>
          </w:p>
        </w:tc>
        <w:tc>
          <w:tcPr>
            <w:tcW w:w="667" w:type="dxa"/>
            <w:vMerge/>
            <w:tcBorders>
              <w:left w:val="single" w:sz="4" w:space="0" w:color="auto"/>
              <w:right w:val="single" w:sz="4" w:space="0" w:color="auto"/>
            </w:tcBorders>
            <w:vAlign w:val="center"/>
          </w:tcPr>
          <w:p w14:paraId="37058FA3" w14:textId="77777777" w:rsidR="000C3678" w:rsidRPr="007275DF" w:rsidRDefault="000C3678" w:rsidP="004233B7">
            <w:pPr>
              <w:pStyle w:val="TAC"/>
              <w:rPr>
                <w:lang w:val="en-US"/>
              </w:rPr>
            </w:pPr>
          </w:p>
        </w:tc>
        <w:tc>
          <w:tcPr>
            <w:tcW w:w="850" w:type="dxa"/>
            <w:vMerge/>
            <w:tcBorders>
              <w:left w:val="single" w:sz="4" w:space="0" w:color="auto"/>
              <w:right w:val="single" w:sz="4" w:space="0" w:color="auto"/>
            </w:tcBorders>
            <w:vAlign w:val="center"/>
          </w:tcPr>
          <w:p w14:paraId="6B642C44" w14:textId="77777777" w:rsidR="000C3678" w:rsidRPr="007275DF" w:rsidRDefault="000C3678" w:rsidP="004233B7">
            <w:pPr>
              <w:pStyle w:val="TAC"/>
              <w:rPr>
                <w:rFonts w:eastAsia="Calibri"/>
                <w:szCs w:val="22"/>
                <w:lang w:val="en-US"/>
              </w:rPr>
            </w:pPr>
          </w:p>
        </w:tc>
        <w:tc>
          <w:tcPr>
            <w:tcW w:w="1062" w:type="dxa"/>
            <w:gridSpan w:val="2"/>
            <w:vMerge/>
            <w:tcBorders>
              <w:left w:val="single" w:sz="4" w:space="0" w:color="auto"/>
              <w:right w:val="single" w:sz="4" w:space="0" w:color="auto"/>
            </w:tcBorders>
            <w:vAlign w:val="center"/>
          </w:tcPr>
          <w:p w14:paraId="671E056E" w14:textId="77777777" w:rsidR="000C3678" w:rsidRPr="007275DF" w:rsidRDefault="000C3678" w:rsidP="004233B7">
            <w:pPr>
              <w:pStyle w:val="TAC"/>
              <w:rPr>
                <w:rFonts w:eastAsia="Calibri"/>
                <w:szCs w:val="22"/>
                <w:lang w:val="en-US"/>
              </w:rPr>
            </w:pPr>
          </w:p>
        </w:tc>
        <w:tc>
          <w:tcPr>
            <w:tcW w:w="1064" w:type="dxa"/>
            <w:vMerge/>
            <w:tcBorders>
              <w:left w:val="single" w:sz="4" w:space="0" w:color="auto"/>
              <w:right w:val="single" w:sz="4" w:space="0" w:color="auto"/>
            </w:tcBorders>
            <w:vAlign w:val="center"/>
          </w:tcPr>
          <w:p w14:paraId="7D03148D" w14:textId="7F6F2CFE" w:rsidR="000C3678" w:rsidRPr="007275DF" w:rsidRDefault="000C3678" w:rsidP="004233B7">
            <w:pPr>
              <w:pStyle w:val="TAC"/>
              <w:rPr>
                <w:rFonts w:eastAsia="Calibri"/>
                <w:szCs w:val="22"/>
                <w:lang w:val="en-US"/>
              </w:rPr>
            </w:pPr>
          </w:p>
        </w:tc>
        <w:tc>
          <w:tcPr>
            <w:tcW w:w="1019" w:type="dxa"/>
            <w:vMerge/>
            <w:tcBorders>
              <w:left w:val="single" w:sz="4" w:space="0" w:color="auto"/>
              <w:bottom w:val="nil"/>
              <w:right w:val="single" w:sz="4" w:space="0" w:color="auto"/>
            </w:tcBorders>
            <w:vAlign w:val="center"/>
          </w:tcPr>
          <w:p w14:paraId="7A385C21" w14:textId="77777777" w:rsidR="000C3678" w:rsidRPr="007275DF" w:rsidRDefault="000C3678" w:rsidP="004233B7">
            <w:pPr>
              <w:pStyle w:val="TAC"/>
              <w:rPr>
                <w:lang w:val="en-US" w:eastAsia="zh-TW"/>
              </w:rPr>
            </w:pPr>
          </w:p>
        </w:tc>
        <w:tc>
          <w:tcPr>
            <w:tcW w:w="1411" w:type="dxa"/>
            <w:tcBorders>
              <w:left w:val="single" w:sz="4" w:space="0" w:color="auto"/>
              <w:bottom w:val="single" w:sz="4" w:space="0" w:color="auto"/>
              <w:right w:val="single" w:sz="4" w:space="0" w:color="auto"/>
            </w:tcBorders>
            <w:vAlign w:val="center"/>
          </w:tcPr>
          <w:p w14:paraId="5F336861" w14:textId="77777777" w:rsidR="000C3678" w:rsidRPr="007275DF" w:rsidRDefault="000C3678" w:rsidP="004233B7">
            <w:pPr>
              <w:pStyle w:val="TAC"/>
              <w:rPr>
                <w:lang w:val="en-US" w:eastAsia="zh-TW"/>
              </w:rPr>
            </w:pPr>
            <w:r w:rsidRPr="007275DF">
              <w:rPr>
                <w:lang w:val="en-US" w:eastAsia="zh-TW"/>
              </w:rPr>
              <w:t>-</w:t>
            </w:r>
          </w:p>
        </w:tc>
      </w:tr>
      <w:tr w:rsidR="000C3678" w:rsidRPr="007275DF" w14:paraId="691CF10E" w14:textId="77777777" w:rsidTr="002B4842">
        <w:trPr>
          <w:trHeight w:val="113"/>
          <w:jc w:val="center"/>
        </w:trPr>
        <w:tc>
          <w:tcPr>
            <w:tcW w:w="840" w:type="dxa"/>
            <w:vMerge/>
            <w:tcBorders>
              <w:left w:val="single" w:sz="4" w:space="0" w:color="auto"/>
              <w:bottom w:val="single" w:sz="4" w:space="0" w:color="auto"/>
              <w:right w:val="single" w:sz="4" w:space="0" w:color="auto"/>
            </w:tcBorders>
            <w:vAlign w:val="center"/>
          </w:tcPr>
          <w:p w14:paraId="52ADCF59" w14:textId="77777777" w:rsidR="000C3678" w:rsidRPr="007275DF" w:rsidRDefault="000C3678" w:rsidP="004233B7">
            <w:pPr>
              <w:pStyle w:val="TAL"/>
              <w:rPr>
                <w:rFonts w:eastAsia="Calibri"/>
                <w:szCs w:val="22"/>
                <w:lang w:val="en-US"/>
              </w:rPr>
            </w:pPr>
          </w:p>
        </w:tc>
        <w:tc>
          <w:tcPr>
            <w:tcW w:w="1871" w:type="dxa"/>
            <w:tcBorders>
              <w:left w:val="single" w:sz="4" w:space="0" w:color="auto"/>
              <w:bottom w:val="single" w:sz="4" w:space="0" w:color="auto"/>
              <w:right w:val="single" w:sz="4" w:space="0" w:color="auto"/>
            </w:tcBorders>
            <w:vAlign w:val="center"/>
          </w:tcPr>
          <w:p w14:paraId="70F86005" w14:textId="77777777" w:rsidR="000C3678" w:rsidRPr="007275DF" w:rsidRDefault="000C3678" w:rsidP="004233B7">
            <w:pPr>
              <w:pStyle w:val="TAL"/>
              <w:rPr>
                <w:lang w:val="sv-SE"/>
              </w:rPr>
            </w:pPr>
            <w:r>
              <w:t>NR_FDD_FR1_</w:t>
            </w:r>
            <w:r>
              <w:rPr>
                <w:rFonts w:eastAsia="SimSun" w:hint="eastAsia"/>
                <w:lang w:val="en-US" w:eastAsia="zh-CN"/>
              </w:rPr>
              <w:t>N</w:t>
            </w:r>
          </w:p>
        </w:tc>
        <w:tc>
          <w:tcPr>
            <w:tcW w:w="667" w:type="dxa"/>
            <w:vMerge/>
            <w:tcBorders>
              <w:left w:val="single" w:sz="4" w:space="0" w:color="auto"/>
              <w:bottom w:val="single" w:sz="4" w:space="0" w:color="auto"/>
              <w:right w:val="single" w:sz="4" w:space="0" w:color="auto"/>
            </w:tcBorders>
            <w:vAlign w:val="center"/>
          </w:tcPr>
          <w:p w14:paraId="0388A618" w14:textId="77777777" w:rsidR="000C3678" w:rsidRPr="007275DF" w:rsidRDefault="000C3678" w:rsidP="004233B7">
            <w:pPr>
              <w:pStyle w:val="TAC"/>
              <w:rPr>
                <w:lang w:val="en-US"/>
              </w:rPr>
            </w:pPr>
          </w:p>
        </w:tc>
        <w:tc>
          <w:tcPr>
            <w:tcW w:w="850" w:type="dxa"/>
            <w:vMerge/>
            <w:tcBorders>
              <w:left w:val="single" w:sz="4" w:space="0" w:color="auto"/>
              <w:bottom w:val="single" w:sz="4" w:space="0" w:color="auto"/>
              <w:right w:val="single" w:sz="4" w:space="0" w:color="auto"/>
            </w:tcBorders>
            <w:vAlign w:val="center"/>
          </w:tcPr>
          <w:p w14:paraId="2C588704" w14:textId="77777777" w:rsidR="000C3678" w:rsidRPr="007275DF" w:rsidRDefault="000C3678" w:rsidP="004233B7">
            <w:pPr>
              <w:pStyle w:val="TAC"/>
              <w:rPr>
                <w:rFonts w:eastAsia="Calibri"/>
                <w:szCs w:val="22"/>
                <w:lang w:val="en-US"/>
              </w:rPr>
            </w:pPr>
          </w:p>
        </w:tc>
        <w:tc>
          <w:tcPr>
            <w:tcW w:w="1062" w:type="dxa"/>
            <w:gridSpan w:val="2"/>
            <w:vMerge/>
            <w:tcBorders>
              <w:left w:val="single" w:sz="4" w:space="0" w:color="auto"/>
              <w:bottom w:val="single" w:sz="4" w:space="0" w:color="auto"/>
              <w:right w:val="single" w:sz="4" w:space="0" w:color="auto"/>
            </w:tcBorders>
            <w:vAlign w:val="center"/>
          </w:tcPr>
          <w:p w14:paraId="6E564A59" w14:textId="77777777" w:rsidR="000C3678" w:rsidRPr="007275DF" w:rsidRDefault="000C3678" w:rsidP="004233B7">
            <w:pPr>
              <w:pStyle w:val="TAC"/>
              <w:rPr>
                <w:rFonts w:eastAsia="Calibri"/>
                <w:szCs w:val="22"/>
                <w:lang w:val="en-US"/>
              </w:rPr>
            </w:pPr>
          </w:p>
        </w:tc>
        <w:tc>
          <w:tcPr>
            <w:tcW w:w="1064" w:type="dxa"/>
            <w:vMerge/>
            <w:tcBorders>
              <w:left w:val="single" w:sz="4" w:space="0" w:color="auto"/>
              <w:bottom w:val="single" w:sz="4" w:space="0" w:color="auto"/>
              <w:right w:val="single" w:sz="4" w:space="0" w:color="auto"/>
            </w:tcBorders>
            <w:vAlign w:val="center"/>
          </w:tcPr>
          <w:p w14:paraId="5B4062F1" w14:textId="492D6A5D" w:rsidR="000C3678" w:rsidRPr="007275DF" w:rsidRDefault="000C3678" w:rsidP="004233B7">
            <w:pPr>
              <w:pStyle w:val="TAC"/>
              <w:rPr>
                <w:rFonts w:eastAsia="Calibri"/>
                <w:szCs w:val="22"/>
                <w:lang w:val="en-US"/>
              </w:rPr>
            </w:pPr>
          </w:p>
        </w:tc>
        <w:tc>
          <w:tcPr>
            <w:tcW w:w="1019" w:type="dxa"/>
            <w:tcBorders>
              <w:top w:val="nil"/>
              <w:left w:val="single" w:sz="4" w:space="0" w:color="auto"/>
              <w:bottom w:val="single" w:sz="4" w:space="0" w:color="auto"/>
              <w:right w:val="single" w:sz="4" w:space="0" w:color="auto"/>
            </w:tcBorders>
            <w:vAlign w:val="center"/>
          </w:tcPr>
          <w:p w14:paraId="5020A41F" w14:textId="77777777" w:rsidR="000C3678" w:rsidRPr="007275DF" w:rsidRDefault="000C3678" w:rsidP="004233B7">
            <w:pPr>
              <w:pStyle w:val="TAC"/>
              <w:rPr>
                <w:lang w:val="en-US" w:eastAsia="zh-TW"/>
              </w:rPr>
            </w:pPr>
          </w:p>
        </w:tc>
        <w:tc>
          <w:tcPr>
            <w:tcW w:w="1411" w:type="dxa"/>
            <w:tcBorders>
              <w:left w:val="single" w:sz="4" w:space="0" w:color="auto"/>
              <w:bottom w:val="single" w:sz="4" w:space="0" w:color="auto"/>
              <w:right w:val="single" w:sz="4" w:space="0" w:color="auto"/>
            </w:tcBorders>
            <w:vAlign w:val="center"/>
          </w:tcPr>
          <w:p w14:paraId="0F451AAC" w14:textId="77777777" w:rsidR="000C3678" w:rsidRPr="007275DF" w:rsidRDefault="000C3678" w:rsidP="004233B7">
            <w:pPr>
              <w:pStyle w:val="TAC"/>
              <w:rPr>
                <w:lang w:val="en-US" w:eastAsia="zh-TW"/>
              </w:rPr>
            </w:pPr>
            <w:r>
              <w:rPr>
                <w:rFonts w:eastAsia="SimSun" w:hint="eastAsia"/>
                <w:lang w:val="en-US" w:eastAsia="zh-CN"/>
              </w:rPr>
              <w:t>-</w:t>
            </w:r>
          </w:p>
        </w:tc>
      </w:tr>
      <w:tr w:rsidR="000C3678" w:rsidRPr="007275DF" w14:paraId="3B88A442" w14:textId="77777777" w:rsidTr="002B4842">
        <w:trPr>
          <w:trHeight w:val="113"/>
          <w:jc w:val="center"/>
        </w:trPr>
        <w:tc>
          <w:tcPr>
            <w:tcW w:w="840" w:type="dxa"/>
            <w:vMerge/>
            <w:tcBorders>
              <w:left w:val="single" w:sz="4" w:space="0" w:color="auto"/>
              <w:bottom w:val="single" w:sz="4" w:space="0" w:color="auto"/>
              <w:right w:val="single" w:sz="4" w:space="0" w:color="auto"/>
            </w:tcBorders>
            <w:vAlign w:val="center"/>
          </w:tcPr>
          <w:p w14:paraId="1658853F" w14:textId="77777777" w:rsidR="000C3678" w:rsidRPr="007275DF" w:rsidRDefault="000C3678" w:rsidP="004233B7">
            <w:pPr>
              <w:pStyle w:val="TAL"/>
              <w:rPr>
                <w:rFonts w:eastAsia="Calibri"/>
                <w:szCs w:val="22"/>
                <w:lang w:val="en-US"/>
              </w:rPr>
            </w:pPr>
          </w:p>
        </w:tc>
        <w:tc>
          <w:tcPr>
            <w:tcW w:w="1871" w:type="dxa"/>
            <w:tcBorders>
              <w:left w:val="single" w:sz="4" w:space="0" w:color="auto"/>
              <w:bottom w:val="single" w:sz="4" w:space="0" w:color="auto"/>
              <w:right w:val="single" w:sz="4" w:space="0" w:color="auto"/>
            </w:tcBorders>
            <w:vAlign w:val="center"/>
          </w:tcPr>
          <w:p w14:paraId="5CFC8F96" w14:textId="77777777" w:rsidR="000C3678" w:rsidRPr="007275DF" w:rsidRDefault="000C3678" w:rsidP="004233B7">
            <w:pPr>
              <w:pStyle w:val="TAL"/>
              <w:rPr>
                <w:lang w:val="sv-SE"/>
              </w:rPr>
            </w:pPr>
            <w:r w:rsidRPr="007275DF">
              <w:rPr>
                <w:lang w:val="sv-SE"/>
              </w:rPr>
              <w:t>NR_TDD_FR1_I</w:t>
            </w:r>
          </w:p>
        </w:tc>
        <w:tc>
          <w:tcPr>
            <w:tcW w:w="667" w:type="dxa"/>
            <w:vMerge/>
            <w:tcBorders>
              <w:left w:val="single" w:sz="4" w:space="0" w:color="auto"/>
              <w:bottom w:val="single" w:sz="4" w:space="0" w:color="auto"/>
              <w:right w:val="single" w:sz="4" w:space="0" w:color="auto"/>
            </w:tcBorders>
            <w:vAlign w:val="center"/>
          </w:tcPr>
          <w:p w14:paraId="601D5531" w14:textId="77777777" w:rsidR="000C3678" w:rsidRPr="007275DF" w:rsidRDefault="000C3678" w:rsidP="004233B7">
            <w:pPr>
              <w:pStyle w:val="TAC"/>
              <w:rPr>
                <w:lang w:val="en-US"/>
              </w:rPr>
            </w:pPr>
          </w:p>
        </w:tc>
        <w:tc>
          <w:tcPr>
            <w:tcW w:w="850" w:type="dxa"/>
            <w:vMerge/>
            <w:tcBorders>
              <w:left w:val="single" w:sz="4" w:space="0" w:color="auto"/>
              <w:bottom w:val="single" w:sz="4" w:space="0" w:color="auto"/>
              <w:right w:val="single" w:sz="4" w:space="0" w:color="auto"/>
            </w:tcBorders>
            <w:vAlign w:val="center"/>
          </w:tcPr>
          <w:p w14:paraId="605A21A0" w14:textId="77777777" w:rsidR="000C3678" w:rsidRPr="007275DF" w:rsidRDefault="000C3678" w:rsidP="004233B7">
            <w:pPr>
              <w:pStyle w:val="TAC"/>
              <w:rPr>
                <w:rFonts w:eastAsia="Calibri"/>
                <w:szCs w:val="22"/>
                <w:lang w:val="en-US"/>
              </w:rPr>
            </w:pPr>
          </w:p>
        </w:tc>
        <w:tc>
          <w:tcPr>
            <w:tcW w:w="1062" w:type="dxa"/>
            <w:gridSpan w:val="2"/>
            <w:vMerge/>
            <w:tcBorders>
              <w:left w:val="single" w:sz="4" w:space="0" w:color="auto"/>
              <w:bottom w:val="single" w:sz="4" w:space="0" w:color="auto"/>
              <w:right w:val="single" w:sz="4" w:space="0" w:color="auto"/>
            </w:tcBorders>
            <w:vAlign w:val="center"/>
          </w:tcPr>
          <w:p w14:paraId="5CC69420" w14:textId="77777777" w:rsidR="000C3678" w:rsidRPr="007275DF" w:rsidRDefault="000C3678" w:rsidP="004233B7">
            <w:pPr>
              <w:pStyle w:val="TAC"/>
              <w:rPr>
                <w:rFonts w:eastAsia="Calibri"/>
                <w:szCs w:val="22"/>
                <w:lang w:val="en-US"/>
              </w:rPr>
            </w:pPr>
          </w:p>
        </w:tc>
        <w:tc>
          <w:tcPr>
            <w:tcW w:w="1064" w:type="dxa"/>
            <w:vMerge/>
            <w:tcBorders>
              <w:left w:val="single" w:sz="4" w:space="0" w:color="auto"/>
              <w:bottom w:val="single" w:sz="4" w:space="0" w:color="auto"/>
              <w:right w:val="single" w:sz="4" w:space="0" w:color="auto"/>
            </w:tcBorders>
            <w:vAlign w:val="center"/>
          </w:tcPr>
          <w:p w14:paraId="7CC8D562" w14:textId="7A384BF3" w:rsidR="000C3678" w:rsidRPr="007275DF" w:rsidRDefault="000C3678" w:rsidP="004233B7">
            <w:pPr>
              <w:pStyle w:val="TAC"/>
              <w:rPr>
                <w:rFonts w:eastAsia="Calibri"/>
                <w:szCs w:val="22"/>
                <w:lang w:val="en-US"/>
              </w:rPr>
            </w:pPr>
          </w:p>
        </w:tc>
        <w:tc>
          <w:tcPr>
            <w:tcW w:w="1019" w:type="dxa"/>
            <w:tcBorders>
              <w:left w:val="single" w:sz="4" w:space="0" w:color="auto"/>
              <w:bottom w:val="single" w:sz="4" w:space="0" w:color="auto"/>
              <w:right w:val="single" w:sz="4" w:space="0" w:color="auto"/>
            </w:tcBorders>
            <w:vAlign w:val="center"/>
          </w:tcPr>
          <w:p w14:paraId="3FAEFDC6" w14:textId="77777777" w:rsidR="000C3678" w:rsidRPr="007275DF" w:rsidRDefault="000C3678" w:rsidP="004233B7">
            <w:pPr>
              <w:pStyle w:val="TAC"/>
              <w:rPr>
                <w:lang w:val="en-US" w:eastAsia="zh-TW"/>
              </w:rPr>
            </w:pPr>
            <w:r w:rsidRPr="007275DF">
              <w:rPr>
                <w:lang w:val="en-US" w:eastAsia="zh-TW"/>
              </w:rPr>
              <w:t>-</w:t>
            </w:r>
          </w:p>
        </w:tc>
        <w:tc>
          <w:tcPr>
            <w:tcW w:w="1411" w:type="dxa"/>
            <w:tcBorders>
              <w:left w:val="single" w:sz="4" w:space="0" w:color="auto"/>
              <w:bottom w:val="single" w:sz="4" w:space="0" w:color="auto"/>
              <w:right w:val="single" w:sz="4" w:space="0" w:color="auto"/>
            </w:tcBorders>
            <w:vAlign w:val="center"/>
          </w:tcPr>
          <w:p w14:paraId="374A616F" w14:textId="77777777" w:rsidR="000C3678" w:rsidRPr="007275DF" w:rsidRDefault="000C3678" w:rsidP="004233B7">
            <w:pPr>
              <w:pStyle w:val="TAC"/>
              <w:rPr>
                <w:lang w:val="en-US" w:eastAsia="zh-TW"/>
              </w:rPr>
            </w:pPr>
            <w:r w:rsidRPr="007275DF">
              <w:rPr>
                <w:lang w:val="en-US" w:eastAsia="zh-TW"/>
              </w:rPr>
              <w:t>-110</w:t>
            </w:r>
            <w:del w:id="157" w:author="Fernando Alonso Macias" w:date="2024-08-28T17:43:00Z" w16du:dateUtc="2024-08-29T00:43:00Z">
              <w:r w:rsidDel="000C3678">
                <w:rPr>
                  <w:lang w:val="en-US"/>
                </w:rPr>
                <w:delText>+TT</w:delText>
              </w:r>
            </w:del>
          </w:p>
        </w:tc>
      </w:tr>
      <w:tr w:rsidR="00D137D0" w:rsidRPr="007275DF" w14:paraId="6E35DE4E" w14:textId="77777777" w:rsidTr="002B4842">
        <w:trPr>
          <w:jc w:val="center"/>
        </w:trPr>
        <w:tc>
          <w:tcPr>
            <w:tcW w:w="2711" w:type="dxa"/>
            <w:gridSpan w:val="2"/>
            <w:tcBorders>
              <w:top w:val="single" w:sz="4" w:space="0" w:color="auto"/>
              <w:left w:val="single" w:sz="4" w:space="0" w:color="auto"/>
              <w:bottom w:val="single" w:sz="4" w:space="0" w:color="auto"/>
              <w:right w:val="single" w:sz="4" w:space="0" w:color="auto"/>
            </w:tcBorders>
            <w:vAlign w:val="center"/>
            <w:hideMark/>
          </w:tcPr>
          <w:p w14:paraId="04125604" w14:textId="77777777" w:rsidR="00D137D0" w:rsidRPr="007275DF" w:rsidRDefault="00D137D0" w:rsidP="004233B7">
            <w:pPr>
              <w:pStyle w:val="TAL"/>
              <w:rPr>
                <w:lang w:val="en-US"/>
              </w:rPr>
            </w:pPr>
            <w:r w:rsidRPr="007275DF">
              <w:rPr>
                <w:rFonts w:eastAsia="Calibri"/>
                <w:noProof/>
                <w:position w:val="-12"/>
                <w:szCs w:val="22"/>
                <w:lang w:val="en-US" w:eastAsia="zh-TW"/>
              </w:rPr>
              <w:drawing>
                <wp:inline distT="0" distB="0" distL="0" distR="0" wp14:anchorId="608DD13F" wp14:editId="3BA152A0">
                  <wp:extent cx="365760" cy="274320"/>
                  <wp:effectExtent l="0" t="0" r="0" b="0"/>
                  <wp:docPr id="183" name="Picture 3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5760" cy="274320"/>
                          </a:xfrm>
                          <a:prstGeom prst="rect">
                            <a:avLst/>
                          </a:prstGeom>
                          <a:noFill/>
                          <a:ln>
                            <a:noFill/>
                          </a:ln>
                        </pic:spPr>
                      </pic:pic>
                    </a:graphicData>
                  </a:graphic>
                </wp:inline>
              </w:drawing>
            </w:r>
          </w:p>
        </w:tc>
        <w:tc>
          <w:tcPr>
            <w:tcW w:w="667" w:type="dxa"/>
            <w:tcBorders>
              <w:top w:val="single" w:sz="4" w:space="0" w:color="auto"/>
              <w:left w:val="single" w:sz="4" w:space="0" w:color="auto"/>
              <w:bottom w:val="single" w:sz="4" w:space="0" w:color="auto"/>
              <w:right w:val="single" w:sz="4" w:space="0" w:color="auto"/>
            </w:tcBorders>
            <w:vAlign w:val="center"/>
          </w:tcPr>
          <w:p w14:paraId="4E7A895B" w14:textId="77777777" w:rsidR="00D137D0" w:rsidRPr="007275DF" w:rsidRDefault="00D137D0" w:rsidP="004233B7">
            <w:pPr>
              <w:pStyle w:val="TAC"/>
              <w:rPr>
                <w:lang w:val="en-US"/>
              </w:rPr>
            </w:pPr>
            <w:r w:rsidRPr="007275DF">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F440D9" w14:textId="77777777" w:rsidR="00D137D0" w:rsidRPr="007275DF" w:rsidRDefault="00D137D0" w:rsidP="004233B7">
            <w:pPr>
              <w:pStyle w:val="TAC"/>
              <w:rPr>
                <w:lang w:val="en-US"/>
              </w:rPr>
            </w:pPr>
            <w:r w:rsidRPr="007275DF">
              <w:rPr>
                <w:lang w:val="en-US"/>
              </w:rPr>
              <w:t>dB</w:t>
            </w: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2E68A80A" w14:textId="77777777" w:rsidR="00D137D0" w:rsidRPr="007275DF" w:rsidRDefault="00D137D0" w:rsidP="004233B7">
            <w:pPr>
              <w:pStyle w:val="TAC"/>
              <w:rPr>
                <w:lang w:val="en-US"/>
              </w:rPr>
            </w:pPr>
            <w:r w:rsidRPr="007275DF">
              <w:rPr>
                <w:lang w:val="en-US"/>
              </w:rPr>
              <w:t>10</w:t>
            </w:r>
            <w:del w:id="158" w:author="Fernando Alonso Macias" w:date="2024-08-28T17:43:00Z" w16du:dateUtc="2024-08-29T00:43:00Z">
              <w:r w:rsidDel="000C3678">
                <w:rPr>
                  <w:lang w:val="en-US"/>
                </w:rPr>
                <w:delText>+TT</w:delText>
              </w:r>
            </w:del>
          </w:p>
        </w:tc>
        <w:tc>
          <w:tcPr>
            <w:tcW w:w="1019" w:type="dxa"/>
            <w:tcBorders>
              <w:top w:val="single" w:sz="4" w:space="0" w:color="auto"/>
              <w:left w:val="single" w:sz="4" w:space="0" w:color="auto"/>
              <w:bottom w:val="single" w:sz="4" w:space="0" w:color="auto"/>
              <w:right w:val="single" w:sz="4" w:space="0" w:color="auto"/>
            </w:tcBorders>
            <w:vAlign w:val="center"/>
          </w:tcPr>
          <w:p w14:paraId="00034DFF" w14:textId="77777777" w:rsidR="00D137D0" w:rsidRPr="007275DF" w:rsidRDefault="00D137D0" w:rsidP="004233B7">
            <w:pPr>
              <w:pStyle w:val="TAC"/>
              <w:rPr>
                <w:lang w:val="en-US"/>
              </w:rPr>
            </w:pPr>
            <w:r w:rsidRPr="007275DF">
              <w:rPr>
                <w:lang w:val="en-US"/>
              </w:rPr>
              <w:t>10</w:t>
            </w:r>
            <w:del w:id="159" w:author="Fernando Alonso Macias" w:date="2024-08-28T17:43:00Z" w16du:dateUtc="2024-08-29T00:43:00Z">
              <w:r w:rsidDel="000C3678">
                <w:rPr>
                  <w:lang w:val="en-US"/>
                </w:rPr>
                <w:delText>+TT</w:delText>
              </w:r>
            </w:del>
          </w:p>
        </w:tc>
        <w:tc>
          <w:tcPr>
            <w:tcW w:w="1411" w:type="dxa"/>
            <w:tcBorders>
              <w:top w:val="single" w:sz="4" w:space="0" w:color="auto"/>
              <w:left w:val="single" w:sz="4" w:space="0" w:color="auto"/>
              <w:bottom w:val="single" w:sz="4" w:space="0" w:color="auto"/>
              <w:right w:val="single" w:sz="4" w:space="0" w:color="auto"/>
            </w:tcBorders>
            <w:vAlign w:val="center"/>
          </w:tcPr>
          <w:p w14:paraId="19D3D242" w14:textId="2D52507B" w:rsidR="00D137D0" w:rsidRPr="007275DF" w:rsidRDefault="000C3678" w:rsidP="004233B7">
            <w:pPr>
              <w:pStyle w:val="TAC"/>
              <w:rPr>
                <w:lang w:val="en-US"/>
              </w:rPr>
            </w:pPr>
            <w:ins w:id="160" w:author="Fernando Alonso Macias" w:date="2024-08-28T17:43:00Z" w16du:dateUtc="2024-08-29T00:43:00Z">
              <w:r>
                <w:rPr>
                  <w:lang w:val="en-US"/>
                </w:rPr>
                <w:t>-2.2</w:t>
              </w:r>
            </w:ins>
            <w:del w:id="161" w:author="Fernando Alonso Macias" w:date="2024-08-28T17:43:00Z" w16du:dateUtc="2024-08-29T00:43:00Z">
              <w:r w:rsidR="00D137D0" w:rsidRPr="007275DF" w:rsidDel="000C3678">
                <w:rPr>
                  <w:lang w:val="en-US"/>
                </w:rPr>
                <w:delText>-3</w:delText>
              </w:r>
              <w:r w:rsidR="00D137D0" w:rsidDel="000C3678">
                <w:rPr>
                  <w:lang w:val="en-US"/>
                </w:rPr>
                <w:delText>+TT</w:delText>
              </w:r>
            </w:del>
          </w:p>
        </w:tc>
      </w:tr>
      <w:tr w:rsidR="000C3678" w:rsidRPr="007275DF" w14:paraId="33A8FB6A" w14:textId="77777777" w:rsidTr="002B4842">
        <w:trPr>
          <w:jc w:val="center"/>
        </w:trPr>
        <w:tc>
          <w:tcPr>
            <w:tcW w:w="840" w:type="dxa"/>
            <w:vMerge w:val="restart"/>
            <w:tcBorders>
              <w:top w:val="single" w:sz="4" w:space="0" w:color="auto"/>
              <w:left w:val="single" w:sz="4" w:space="0" w:color="auto"/>
              <w:right w:val="single" w:sz="4" w:space="0" w:color="auto"/>
            </w:tcBorders>
            <w:vAlign w:val="center"/>
          </w:tcPr>
          <w:p w14:paraId="239E4412" w14:textId="77777777" w:rsidR="000C3678" w:rsidRPr="007275DF" w:rsidRDefault="000C3678" w:rsidP="004233B7">
            <w:pPr>
              <w:pStyle w:val="TAL"/>
              <w:rPr>
                <w:rFonts w:eastAsia="Calibri"/>
                <w:noProof/>
                <w:position w:val="-12"/>
                <w:szCs w:val="22"/>
                <w:lang w:val="en-US" w:eastAsia="zh-TW"/>
              </w:rPr>
            </w:pPr>
            <w:r w:rsidRPr="007275DF">
              <w:rPr>
                <w:lang w:val="en-US"/>
              </w:rPr>
              <w:t>SS-RSRP</w:t>
            </w:r>
            <w:r w:rsidRPr="007275DF">
              <w:rPr>
                <w:vertAlign w:val="superscript"/>
                <w:lang w:val="en-US"/>
              </w:rPr>
              <w:t>Note3</w:t>
            </w:r>
          </w:p>
        </w:tc>
        <w:tc>
          <w:tcPr>
            <w:tcW w:w="1871" w:type="dxa"/>
            <w:tcBorders>
              <w:top w:val="single" w:sz="4" w:space="0" w:color="auto"/>
              <w:left w:val="single" w:sz="4" w:space="0" w:color="auto"/>
              <w:bottom w:val="single" w:sz="4" w:space="0" w:color="auto"/>
              <w:right w:val="single" w:sz="4" w:space="0" w:color="auto"/>
            </w:tcBorders>
          </w:tcPr>
          <w:p w14:paraId="09A62DCD" w14:textId="77777777" w:rsidR="000C3678" w:rsidRPr="007275DF" w:rsidRDefault="000C3678" w:rsidP="004233B7">
            <w:pPr>
              <w:pStyle w:val="TAL"/>
              <w:rPr>
                <w:rFonts w:eastAsia="Calibri"/>
                <w:noProof/>
                <w:position w:val="-12"/>
                <w:szCs w:val="22"/>
                <w:lang w:val="en-US" w:eastAsia="zh-TW"/>
              </w:rPr>
            </w:pPr>
            <w:r w:rsidRPr="007275DF">
              <w:t xml:space="preserve">NR_FDD_FR1_A, NR_TDD_FR1_A </w:t>
            </w:r>
            <w:r w:rsidRPr="007275DF">
              <w:rPr>
                <w:vertAlign w:val="superscript"/>
              </w:rPr>
              <w:t>NOTE 5</w:t>
            </w:r>
          </w:p>
        </w:tc>
        <w:tc>
          <w:tcPr>
            <w:tcW w:w="667" w:type="dxa"/>
            <w:vMerge w:val="restart"/>
            <w:tcBorders>
              <w:top w:val="single" w:sz="4" w:space="0" w:color="auto"/>
              <w:left w:val="single" w:sz="4" w:space="0" w:color="auto"/>
              <w:right w:val="single" w:sz="4" w:space="0" w:color="auto"/>
            </w:tcBorders>
            <w:vAlign w:val="center"/>
          </w:tcPr>
          <w:p w14:paraId="4737BAFC" w14:textId="77777777" w:rsidR="000C3678" w:rsidRPr="007275DF" w:rsidRDefault="000C3678" w:rsidP="004233B7">
            <w:pPr>
              <w:pStyle w:val="TAL"/>
              <w:jc w:val="center"/>
              <w:rPr>
                <w:lang w:val="en-US" w:eastAsia="zh-TW"/>
              </w:rPr>
            </w:pPr>
            <w:r w:rsidRPr="007275DF">
              <w:t>1~3</w:t>
            </w:r>
          </w:p>
        </w:tc>
        <w:tc>
          <w:tcPr>
            <w:tcW w:w="850" w:type="dxa"/>
            <w:vMerge w:val="restart"/>
            <w:tcBorders>
              <w:top w:val="single" w:sz="4" w:space="0" w:color="auto"/>
              <w:left w:val="single" w:sz="4" w:space="0" w:color="auto"/>
              <w:right w:val="single" w:sz="4" w:space="0" w:color="auto"/>
            </w:tcBorders>
            <w:vAlign w:val="center"/>
          </w:tcPr>
          <w:p w14:paraId="400D2126" w14:textId="77777777" w:rsidR="000C3678" w:rsidRPr="007275DF" w:rsidRDefault="000C3678" w:rsidP="004233B7">
            <w:pPr>
              <w:pStyle w:val="TAC"/>
              <w:rPr>
                <w:lang w:val="en-US"/>
              </w:rPr>
            </w:pPr>
            <w:r w:rsidRPr="007275DF">
              <w:rPr>
                <w:lang w:val="en-US"/>
              </w:rPr>
              <w:t>dBm/SCS</w:t>
            </w:r>
          </w:p>
        </w:tc>
        <w:tc>
          <w:tcPr>
            <w:tcW w:w="1062" w:type="dxa"/>
            <w:gridSpan w:val="2"/>
            <w:vMerge w:val="restart"/>
            <w:tcBorders>
              <w:top w:val="single" w:sz="4" w:space="0" w:color="auto"/>
              <w:left w:val="single" w:sz="4" w:space="0" w:color="auto"/>
              <w:right w:val="single" w:sz="4" w:space="0" w:color="auto"/>
            </w:tcBorders>
            <w:vAlign w:val="center"/>
          </w:tcPr>
          <w:p w14:paraId="6B29A4C4" w14:textId="77777777" w:rsidR="002B4842" w:rsidRDefault="000C3678" w:rsidP="002B4842">
            <w:pPr>
              <w:pStyle w:val="TAC"/>
              <w:rPr>
                <w:ins w:id="162" w:author="Fernando Alonso Macias" w:date="2024-08-28T17:44:00Z" w16du:dateUtc="2024-08-29T00:44:00Z"/>
                <w:lang w:val="en-US"/>
              </w:rPr>
            </w:pPr>
            <w:r w:rsidRPr="007275DF">
              <w:rPr>
                <w:lang w:val="en-US"/>
              </w:rPr>
              <w:t>-81.65</w:t>
            </w:r>
            <w:ins w:id="163" w:author="Fernando Alonso Macias" w:date="2024-08-28T17:44:00Z" w16du:dateUtc="2024-08-29T00:44:00Z">
              <w:r w:rsidR="002B4842">
                <w:rPr>
                  <w:lang w:val="en-US"/>
                </w:rPr>
                <w:t xml:space="preserve"> for SCS 30kHz</w:t>
              </w:r>
            </w:ins>
          </w:p>
          <w:p w14:paraId="37A2DEF3" w14:textId="77777777" w:rsidR="002B4842" w:rsidRDefault="002B4842" w:rsidP="002B4842">
            <w:pPr>
              <w:pStyle w:val="TAC"/>
              <w:rPr>
                <w:ins w:id="164" w:author="Fernando Alonso Macias" w:date="2024-08-28T17:44:00Z" w16du:dateUtc="2024-08-29T00:44:00Z"/>
                <w:lang w:val="en-US"/>
              </w:rPr>
            </w:pPr>
          </w:p>
          <w:p w14:paraId="7FA42CE5" w14:textId="50D4B085" w:rsidR="000C3678" w:rsidRPr="007275DF" w:rsidRDefault="002B4842" w:rsidP="002B4842">
            <w:pPr>
              <w:pStyle w:val="TAC"/>
              <w:rPr>
                <w:lang w:val="en-US"/>
              </w:rPr>
            </w:pPr>
            <w:ins w:id="165" w:author="Fernando Alonso Macias" w:date="2024-08-28T17:44:00Z" w16du:dateUtc="2024-08-29T00:44:00Z">
              <w:r>
                <w:rPr>
                  <w:lang w:val="en-US"/>
                </w:rPr>
                <w:t>-84.65 for SCS 15kHz</w:t>
              </w:r>
              <w:r w:rsidDel="002B4842">
                <w:rPr>
                  <w:lang w:val="en-US"/>
                </w:rPr>
                <w:t xml:space="preserve"> </w:t>
              </w:r>
            </w:ins>
            <w:del w:id="166" w:author="Fernando Alonso Macias" w:date="2024-08-28T17:44:00Z" w16du:dateUtc="2024-08-29T00:44:00Z">
              <w:r w:rsidR="000C3678" w:rsidDel="002B4842">
                <w:rPr>
                  <w:lang w:val="en-US"/>
                </w:rPr>
                <w:delText>+TT</w:delText>
              </w:r>
            </w:del>
          </w:p>
        </w:tc>
        <w:tc>
          <w:tcPr>
            <w:tcW w:w="1064" w:type="dxa"/>
            <w:vMerge w:val="restart"/>
            <w:tcBorders>
              <w:top w:val="single" w:sz="4" w:space="0" w:color="auto"/>
              <w:left w:val="single" w:sz="4" w:space="0" w:color="auto"/>
              <w:right w:val="single" w:sz="4" w:space="0" w:color="auto"/>
            </w:tcBorders>
            <w:vAlign w:val="center"/>
          </w:tcPr>
          <w:p w14:paraId="52BD9335" w14:textId="5E4FB0F9" w:rsidR="000C3678" w:rsidRPr="007275DF" w:rsidRDefault="002B4842" w:rsidP="004233B7">
            <w:pPr>
              <w:pStyle w:val="TAC"/>
              <w:rPr>
                <w:lang w:val="en-US"/>
              </w:rPr>
            </w:pPr>
            <w:ins w:id="167" w:author="Fernando Alonso Macias" w:date="2024-08-28T17:44:00Z" w16du:dateUtc="2024-08-29T00:44:00Z">
              <w:r>
                <w:rPr>
                  <w:lang w:val="en-US"/>
                </w:rPr>
                <w:t>-83</w:t>
              </w:r>
            </w:ins>
          </w:p>
        </w:tc>
        <w:tc>
          <w:tcPr>
            <w:tcW w:w="1019" w:type="dxa"/>
            <w:vMerge w:val="restart"/>
            <w:tcBorders>
              <w:top w:val="single" w:sz="4" w:space="0" w:color="auto"/>
              <w:left w:val="single" w:sz="4" w:space="0" w:color="auto"/>
              <w:right w:val="single" w:sz="4" w:space="0" w:color="auto"/>
            </w:tcBorders>
            <w:vAlign w:val="center"/>
          </w:tcPr>
          <w:p w14:paraId="6ADB2325" w14:textId="77777777" w:rsidR="002B4842" w:rsidRDefault="000C3678" w:rsidP="002B4842">
            <w:pPr>
              <w:pStyle w:val="TAC"/>
              <w:rPr>
                <w:ins w:id="168" w:author="Fernando Alonso Macias" w:date="2024-08-28T17:44:00Z" w16du:dateUtc="2024-08-29T00:44:00Z"/>
                <w:lang w:val="en-US"/>
              </w:rPr>
            </w:pPr>
            <w:r w:rsidRPr="007275DF">
              <w:rPr>
                <w:lang w:val="en-US"/>
              </w:rPr>
              <w:t>-81.65</w:t>
            </w:r>
            <w:ins w:id="169" w:author="Fernando Alonso Macias" w:date="2024-08-28T17:44:00Z" w16du:dateUtc="2024-08-29T00:44:00Z">
              <w:r w:rsidR="002B4842">
                <w:rPr>
                  <w:lang w:val="en-US"/>
                </w:rPr>
                <w:t xml:space="preserve"> for SCS 30kHz</w:t>
              </w:r>
            </w:ins>
          </w:p>
          <w:p w14:paraId="73E0305C" w14:textId="77777777" w:rsidR="002B4842" w:rsidRDefault="002B4842" w:rsidP="002B4842">
            <w:pPr>
              <w:pStyle w:val="TAC"/>
              <w:rPr>
                <w:ins w:id="170" w:author="Fernando Alonso Macias" w:date="2024-08-28T17:44:00Z" w16du:dateUtc="2024-08-29T00:44:00Z"/>
                <w:lang w:val="en-US"/>
              </w:rPr>
            </w:pPr>
          </w:p>
          <w:p w14:paraId="4DC54161" w14:textId="5B8E77F3" w:rsidR="000C3678" w:rsidRPr="007275DF" w:rsidRDefault="002B4842" w:rsidP="002B4842">
            <w:pPr>
              <w:pStyle w:val="TAC"/>
              <w:rPr>
                <w:lang w:val="en-US"/>
              </w:rPr>
            </w:pPr>
            <w:ins w:id="171" w:author="Fernando Alonso Macias" w:date="2024-08-28T17:44:00Z" w16du:dateUtc="2024-08-29T00:44:00Z">
              <w:r>
                <w:rPr>
                  <w:lang w:val="en-US"/>
                </w:rPr>
                <w:t>-84.65 for SCS 15kHz</w:t>
              </w:r>
              <w:r w:rsidDel="002B4842">
                <w:rPr>
                  <w:lang w:val="en-US"/>
                </w:rPr>
                <w:t xml:space="preserve"> </w:t>
              </w:r>
            </w:ins>
            <w:del w:id="172" w:author="Fernando Alonso Macias" w:date="2024-08-28T17:44:00Z" w16du:dateUtc="2024-08-29T00:44:00Z">
              <w:r w:rsidR="000C3678" w:rsidDel="002B4842">
                <w:rPr>
                  <w:lang w:val="en-US"/>
                </w:rPr>
                <w:delText>+TT</w:delText>
              </w:r>
            </w:del>
          </w:p>
        </w:tc>
        <w:tc>
          <w:tcPr>
            <w:tcW w:w="1411" w:type="dxa"/>
            <w:tcBorders>
              <w:top w:val="single" w:sz="4" w:space="0" w:color="auto"/>
              <w:left w:val="single" w:sz="4" w:space="0" w:color="auto"/>
              <w:bottom w:val="single" w:sz="4" w:space="0" w:color="auto"/>
              <w:right w:val="single" w:sz="4" w:space="0" w:color="auto"/>
            </w:tcBorders>
            <w:vAlign w:val="center"/>
          </w:tcPr>
          <w:p w14:paraId="2369FA03" w14:textId="77777777" w:rsidR="000C3678" w:rsidRPr="007275DF" w:rsidRDefault="000C3678" w:rsidP="004233B7">
            <w:pPr>
              <w:pStyle w:val="TAC"/>
              <w:rPr>
                <w:lang w:val="en-US"/>
              </w:rPr>
            </w:pPr>
            <w:r w:rsidRPr="007275DF">
              <w:rPr>
                <w:lang w:val="en-US" w:eastAsia="zh-TW"/>
              </w:rPr>
              <w:t>-</w:t>
            </w:r>
          </w:p>
        </w:tc>
      </w:tr>
      <w:tr w:rsidR="000C3678" w:rsidRPr="007275DF" w14:paraId="5CA2CEEA" w14:textId="77777777" w:rsidTr="002B4842">
        <w:trPr>
          <w:jc w:val="center"/>
        </w:trPr>
        <w:tc>
          <w:tcPr>
            <w:tcW w:w="840" w:type="dxa"/>
            <w:vMerge/>
            <w:tcBorders>
              <w:left w:val="single" w:sz="4" w:space="0" w:color="auto"/>
              <w:right w:val="single" w:sz="4" w:space="0" w:color="auto"/>
            </w:tcBorders>
            <w:vAlign w:val="center"/>
          </w:tcPr>
          <w:p w14:paraId="74C1DF6E" w14:textId="77777777" w:rsidR="000C3678" w:rsidRPr="007275DF" w:rsidRDefault="000C3678" w:rsidP="004233B7">
            <w:pPr>
              <w:pStyle w:val="TAL"/>
              <w:rPr>
                <w:rFonts w:eastAsia="Calibri"/>
                <w:noProof/>
                <w:position w:val="-12"/>
                <w:szCs w:val="22"/>
                <w:lang w:val="en-US" w:eastAsia="zh-TW"/>
              </w:rPr>
            </w:pPr>
          </w:p>
        </w:tc>
        <w:tc>
          <w:tcPr>
            <w:tcW w:w="1871" w:type="dxa"/>
            <w:tcBorders>
              <w:top w:val="single" w:sz="4" w:space="0" w:color="auto"/>
              <w:left w:val="single" w:sz="4" w:space="0" w:color="auto"/>
              <w:bottom w:val="single" w:sz="4" w:space="0" w:color="auto"/>
              <w:right w:val="single" w:sz="4" w:space="0" w:color="auto"/>
            </w:tcBorders>
            <w:vAlign w:val="center"/>
          </w:tcPr>
          <w:p w14:paraId="4CA57B91" w14:textId="77777777" w:rsidR="000C3678" w:rsidRPr="007275DF" w:rsidRDefault="000C3678" w:rsidP="004233B7">
            <w:pPr>
              <w:pStyle w:val="TAL"/>
              <w:rPr>
                <w:rFonts w:eastAsia="Calibri"/>
                <w:noProof/>
                <w:position w:val="-12"/>
                <w:szCs w:val="22"/>
                <w:lang w:val="en-US" w:eastAsia="zh-TW"/>
              </w:rPr>
            </w:pPr>
            <w:r w:rsidRPr="007275DF">
              <w:rPr>
                <w:lang w:val="sv-SE"/>
              </w:rPr>
              <w:t>NR_FDD_FR1_B</w:t>
            </w:r>
          </w:p>
        </w:tc>
        <w:tc>
          <w:tcPr>
            <w:tcW w:w="667" w:type="dxa"/>
            <w:vMerge/>
            <w:tcBorders>
              <w:left w:val="single" w:sz="4" w:space="0" w:color="auto"/>
              <w:right w:val="single" w:sz="4" w:space="0" w:color="auto"/>
            </w:tcBorders>
            <w:vAlign w:val="center"/>
          </w:tcPr>
          <w:p w14:paraId="03824637" w14:textId="77777777" w:rsidR="000C3678" w:rsidRPr="007275DF" w:rsidRDefault="000C3678" w:rsidP="004233B7">
            <w:pPr>
              <w:pStyle w:val="TAL"/>
              <w:rPr>
                <w:lang w:val="en-US"/>
              </w:rPr>
            </w:pPr>
          </w:p>
        </w:tc>
        <w:tc>
          <w:tcPr>
            <w:tcW w:w="850" w:type="dxa"/>
            <w:vMerge/>
            <w:tcBorders>
              <w:left w:val="single" w:sz="4" w:space="0" w:color="auto"/>
              <w:right w:val="single" w:sz="4" w:space="0" w:color="auto"/>
            </w:tcBorders>
            <w:vAlign w:val="center"/>
          </w:tcPr>
          <w:p w14:paraId="37CC6BF8" w14:textId="77777777" w:rsidR="000C3678" w:rsidRPr="007275DF" w:rsidRDefault="000C3678" w:rsidP="004233B7">
            <w:pPr>
              <w:pStyle w:val="TAC"/>
              <w:rPr>
                <w:lang w:val="en-US"/>
              </w:rPr>
            </w:pPr>
          </w:p>
        </w:tc>
        <w:tc>
          <w:tcPr>
            <w:tcW w:w="1062" w:type="dxa"/>
            <w:gridSpan w:val="2"/>
            <w:vMerge/>
            <w:tcBorders>
              <w:left w:val="single" w:sz="4" w:space="0" w:color="auto"/>
              <w:right w:val="single" w:sz="4" w:space="0" w:color="auto"/>
            </w:tcBorders>
            <w:vAlign w:val="center"/>
          </w:tcPr>
          <w:p w14:paraId="1C5207B9" w14:textId="77777777" w:rsidR="000C3678" w:rsidRPr="007275DF" w:rsidRDefault="000C3678" w:rsidP="004233B7">
            <w:pPr>
              <w:pStyle w:val="TAC"/>
              <w:rPr>
                <w:lang w:val="en-US"/>
              </w:rPr>
            </w:pPr>
          </w:p>
        </w:tc>
        <w:tc>
          <w:tcPr>
            <w:tcW w:w="1064" w:type="dxa"/>
            <w:vMerge/>
            <w:tcBorders>
              <w:left w:val="single" w:sz="4" w:space="0" w:color="auto"/>
              <w:right w:val="single" w:sz="4" w:space="0" w:color="auto"/>
            </w:tcBorders>
            <w:vAlign w:val="center"/>
          </w:tcPr>
          <w:p w14:paraId="3856E794" w14:textId="1A89320E" w:rsidR="000C3678" w:rsidRPr="007275DF" w:rsidRDefault="000C3678" w:rsidP="004233B7">
            <w:pPr>
              <w:pStyle w:val="TAC"/>
              <w:rPr>
                <w:lang w:val="en-US"/>
              </w:rPr>
            </w:pPr>
          </w:p>
        </w:tc>
        <w:tc>
          <w:tcPr>
            <w:tcW w:w="1019" w:type="dxa"/>
            <w:vMerge/>
            <w:tcBorders>
              <w:left w:val="single" w:sz="4" w:space="0" w:color="auto"/>
              <w:right w:val="single" w:sz="4" w:space="0" w:color="auto"/>
            </w:tcBorders>
            <w:vAlign w:val="center"/>
          </w:tcPr>
          <w:p w14:paraId="78FEF47A" w14:textId="77777777" w:rsidR="000C3678" w:rsidRPr="007275DF" w:rsidRDefault="000C3678" w:rsidP="004233B7">
            <w:pPr>
              <w:pStyle w:val="TAC"/>
              <w:rPr>
                <w:lang w:val="en-US"/>
              </w:rPr>
            </w:pPr>
          </w:p>
        </w:tc>
        <w:tc>
          <w:tcPr>
            <w:tcW w:w="1411" w:type="dxa"/>
            <w:tcBorders>
              <w:top w:val="single" w:sz="4" w:space="0" w:color="auto"/>
              <w:left w:val="single" w:sz="4" w:space="0" w:color="auto"/>
              <w:bottom w:val="single" w:sz="4" w:space="0" w:color="auto"/>
              <w:right w:val="single" w:sz="4" w:space="0" w:color="auto"/>
            </w:tcBorders>
            <w:vAlign w:val="center"/>
          </w:tcPr>
          <w:p w14:paraId="67F5D2BF" w14:textId="77777777" w:rsidR="000C3678" w:rsidRPr="007275DF" w:rsidRDefault="000C3678" w:rsidP="004233B7">
            <w:pPr>
              <w:pStyle w:val="TAC"/>
              <w:rPr>
                <w:lang w:val="en-US"/>
              </w:rPr>
            </w:pPr>
            <w:r w:rsidRPr="007275DF">
              <w:rPr>
                <w:lang w:val="en-US" w:eastAsia="zh-TW"/>
              </w:rPr>
              <w:t>-</w:t>
            </w:r>
          </w:p>
        </w:tc>
      </w:tr>
      <w:tr w:rsidR="000C3678" w:rsidRPr="007275DF" w14:paraId="0B4CC746" w14:textId="77777777" w:rsidTr="002B4842">
        <w:trPr>
          <w:jc w:val="center"/>
        </w:trPr>
        <w:tc>
          <w:tcPr>
            <w:tcW w:w="840" w:type="dxa"/>
            <w:vMerge/>
            <w:tcBorders>
              <w:left w:val="single" w:sz="4" w:space="0" w:color="auto"/>
              <w:right w:val="single" w:sz="4" w:space="0" w:color="auto"/>
            </w:tcBorders>
            <w:vAlign w:val="center"/>
          </w:tcPr>
          <w:p w14:paraId="6CE8C591" w14:textId="77777777" w:rsidR="000C3678" w:rsidRPr="007275DF" w:rsidRDefault="000C3678" w:rsidP="004233B7">
            <w:pPr>
              <w:pStyle w:val="TAL"/>
              <w:rPr>
                <w:rFonts w:eastAsia="Calibri"/>
                <w:noProof/>
                <w:position w:val="-12"/>
                <w:szCs w:val="22"/>
                <w:lang w:val="en-US" w:eastAsia="zh-TW"/>
              </w:rPr>
            </w:pPr>
          </w:p>
        </w:tc>
        <w:tc>
          <w:tcPr>
            <w:tcW w:w="1871" w:type="dxa"/>
            <w:tcBorders>
              <w:top w:val="single" w:sz="4" w:space="0" w:color="auto"/>
              <w:left w:val="single" w:sz="4" w:space="0" w:color="auto"/>
              <w:bottom w:val="single" w:sz="4" w:space="0" w:color="auto"/>
              <w:right w:val="single" w:sz="4" w:space="0" w:color="auto"/>
            </w:tcBorders>
            <w:vAlign w:val="center"/>
          </w:tcPr>
          <w:p w14:paraId="38F02E5B" w14:textId="77777777" w:rsidR="000C3678" w:rsidRPr="007275DF" w:rsidRDefault="000C3678" w:rsidP="004233B7">
            <w:pPr>
              <w:pStyle w:val="TAL"/>
              <w:rPr>
                <w:rFonts w:eastAsia="Calibri"/>
                <w:noProof/>
                <w:position w:val="-12"/>
                <w:szCs w:val="22"/>
                <w:lang w:val="en-US" w:eastAsia="zh-TW"/>
              </w:rPr>
            </w:pPr>
            <w:r w:rsidRPr="007275DF">
              <w:rPr>
                <w:lang w:val="sv-SE"/>
              </w:rPr>
              <w:t>NR_TDD_FR1_C</w:t>
            </w:r>
          </w:p>
        </w:tc>
        <w:tc>
          <w:tcPr>
            <w:tcW w:w="667" w:type="dxa"/>
            <w:vMerge/>
            <w:tcBorders>
              <w:left w:val="single" w:sz="4" w:space="0" w:color="auto"/>
              <w:right w:val="single" w:sz="4" w:space="0" w:color="auto"/>
            </w:tcBorders>
            <w:vAlign w:val="center"/>
          </w:tcPr>
          <w:p w14:paraId="712F3B70" w14:textId="77777777" w:rsidR="000C3678" w:rsidRPr="007275DF" w:rsidRDefault="000C3678" w:rsidP="004233B7">
            <w:pPr>
              <w:pStyle w:val="TAL"/>
              <w:rPr>
                <w:lang w:val="en-US"/>
              </w:rPr>
            </w:pPr>
          </w:p>
        </w:tc>
        <w:tc>
          <w:tcPr>
            <w:tcW w:w="850" w:type="dxa"/>
            <w:vMerge/>
            <w:tcBorders>
              <w:left w:val="single" w:sz="4" w:space="0" w:color="auto"/>
              <w:right w:val="single" w:sz="4" w:space="0" w:color="auto"/>
            </w:tcBorders>
            <w:vAlign w:val="center"/>
          </w:tcPr>
          <w:p w14:paraId="3C08247C" w14:textId="77777777" w:rsidR="000C3678" w:rsidRPr="007275DF" w:rsidRDefault="000C3678" w:rsidP="004233B7">
            <w:pPr>
              <w:pStyle w:val="TAC"/>
              <w:rPr>
                <w:lang w:val="en-US"/>
              </w:rPr>
            </w:pPr>
          </w:p>
        </w:tc>
        <w:tc>
          <w:tcPr>
            <w:tcW w:w="1062" w:type="dxa"/>
            <w:gridSpan w:val="2"/>
            <w:vMerge/>
            <w:tcBorders>
              <w:left w:val="single" w:sz="4" w:space="0" w:color="auto"/>
              <w:right w:val="single" w:sz="4" w:space="0" w:color="auto"/>
            </w:tcBorders>
            <w:vAlign w:val="center"/>
          </w:tcPr>
          <w:p w14:paraId="50FD2535" w14:textId="77777777" w:rsidR="000C3678" w:rsidRPr="007275DF" w:rsidRDefault="000C3678" w:rsidP="004233B7">
            <w:pPr>
              <w:pStyle w:val="TAC"/>
              <w:rPr>
                <w:lang w:val="en-US"/>
              </w:rPr>
            </w:pPr>
          </w:p>
        </w:tc>
        <w:tc>
          <w:tcPr>
            <w:tcW w:w="1064" w:type="dxa"/>
            <w:vMerge/>
            <w:tcBorders>
              <w:left w:val="single" w:sz="4" w:space="0" w:color="auto"/>
              <w:right w:val="single" w:sz="4" w:space="0" w:color="auto"/>
            </w:tcBorders>
            <w:vAlign w:val="center"/>
          </w:tcPr>
          <w:p w14:paraId="1F6C78FF" w14:textId="588DBF9F" w:rsidR="000C3678" w:rsidRPr="007275DF" w:rsidRDefault="000C3678" w:rsidP="004233B7">
            <w:pPr>
              <w:pStyle w:val="TAC"/>
              <w:rPr>
                <w:lang w:val="en-US"/>
              </w:rPr>
            </w:pPr>
          </w:p>
        </w:tc>
        <w:tc>
          <w:tcPr>
            <w:tcW w:w="1019" w:type="dxa"/>
            <w:vMerge/>
            <w:tcBorders>
              <w:left w:val="single" w:sz="4" w:space="0" w:color="auto"/>
              <w:right w:val="single" w:sz="4" w:space="0" w:color="auto"/>
            </w:tcBorders>
            <w:vAlign w:val="center"/>
          </w:tcPr>
          <w:p w14:paraId="1F6AA136" w14:textId="77777777" w:rsidR="000C3678" w:rsidRPr="007275DF" w:rsidRDefault="000C3678" w:rsidP="004233B7">
            <w:pPr>
              <w:pStyle w:val="TAC"/>
              <w:rPr>
                <w:lang w:val="en-US"/>
              </w:rPr>
            </w:pPr>
          </w:p>
        </w:tc>
        <w:tc>
          <w:tcPr>
            <w:tcW w:w="1411" w:type="dxa"/>
            <w:tcBorders>
              <w:top w:val="single" w:sz="4" w:space="0" w:color="auto"/>
              <w:left w:val="single" w:sz="4" w:space="0" w:color="auto"/>
              <w:bottom w:val="single" w:sz="4" w:space="0" w:color="auto"/>
              <w:right w:val="single" w:sz="4" w:space="0" w:color="auto"/>
            </w:tcBorders>
            <w:vAlign w:val="center"/>
          </w:tcPr>
          <w:p w14:paraId="58B74E89" w14:textId="77777777" w:rsidR="000C3678" w:rsidRPr="007275DF" w:rsidRDefault="000C3678" w:rsidP="004233B7">
            <w:pPr>
              <w:pStyle w:val="TAC"/>
              <w:rPr>
                <w:lang w:val="en-US"/>
              </w:rPr>
            </w:pPr>
            <w:r w:rsidRPr="007275DF">
              <w:rPr>
                <w:lang w:val="en-US" w:eastAsia="zh-TW"/>
              </w:rPr>
              <w:t>-</w:t>
            </w:r>
          </w:p>
        </w:tc>
      </w:tr>
      <w:tr w:rsidR="000C3678" w:rsidRPr="007275DF" w14:paraId="64BBF193" w14:textId="77777777" w:rsidTr="002B4842">
        <w:trPr>
          <w:jc w:val="center"/>
        </w:trPr>
        <w:tc>
          <w:tcPr>
            <w:tcW w:w="840" w:type="dxa"/>
            <w:vMerge/>
            <w:tcBorders>
              <w:left w:val="single" w:sz="4" w:space="0" w:color="auto"/>
              <w:right w:val="single" w:sz="4" w:space="0" w:color="auto"/>
            </w:tcBorders>
            <w:vAlign w:val="center"/>
          </w:tcPr>
          <w:p w14:paraId="1B857251" w14:textId="77777777" w:rsidR="000C3678" w:rsidRPr="007275DF" w:rsidRDefault="000C3678" w:rsidP="004233B7">
            <w:pPr>
              <w:pStyle w:val="TAL"/>
              <w:rPr>
                <w:rFonts w:eastAsia="Calibri"/>
                <w:noProof/>
                <w:position w:val="-12"/>
                <w:szCs w:val="22"/>
                <w:lang w:val="en-US" w:eastAsia="zh-TW"/>
              </w:rPr>
            </w:pPr>
          </w:p>
        </w:tc>
        <w:tc>
          <w:tcPr>
            <w:tcW w:w="1871" w:type="dxa"/>
            <w:tcBorders>
              <w:top w:val="single" w:sz="4" w:space="0" w:color="auto"/>
              <w:left w:val="single" w:sz="4" w:space="0" w:color="auto"/>
              <w:bottom w:val="single" w:sz="4" w:space="0" w:color="auto"/>
              <w:right w:val="single" w:sz="4" w:space="0" w:color="auto"/>
            </w:tcBorders>
            <w:vAlign w:val="center"/>
          </w:tcPr>
          <w:p w14:paraId="697F5581" w14:textId="77777777" w:rsidR="000C3678" w:rsidRPr="007275DF" w:rsidRDefault="000C3678" w:rsidP="004233B7">
            <w:pPr>
              <w:pStyle w:val="TAL"/>
              <w:rPr>
                <w:rFonts w:eastAsia="Calibri"/>
                <w:noProof/>
                <w:position w:val="-12"/>
                <w:szCs w:val="22"/>
                <w:lang w:val="sv-SE" w:eastAsia="zh-TW"/>
              </w:rPr>
            </w:pPr>
            <w:r w:rsidRPr="007275DF">
              <w:rPr>
                <w:lang w:val="sv-SE"/>
              </w:rPr>
              <w:t>NR_FDD_FR1_D, NR_TDD_FR1_D</w:t>
            </w:r>
          </w:p>
        </w:tc>
        <w:tc>
          <w:tcPr>
            <w:tcW w:w="667" w:type="dxa"/>
            <w:vMerge/>
            <w:tcBorders>
              <w:left w:val="single" w:sz="4" w:space="0" w:color="auto"/>
              <w:right w:val="single" w:sz="4" w:space="0" w:color="auto"/>
            </w:tcBorders>
            <w:vAlign w:val="center"/>
          </w:tcPr>
          <w:p w14:paraId="55002C06" w14:textId="77777777" w:rsidR="000C3678" w:rsidRPr="007275DF" w:rsidRDefault="000C3678" w:rsidP="004233B7">
            <w:pPr>
              <w:pStyle w:val="TAL"/>
              <w:rPr>
                <w:lang w:val="sv-SE"/>
              </w:rPr>
            </w:pPr>
          </w:p>
        </w:tc>
        <w:tc>
          <w:tcPr>
            <w:tcW w:w="850" w:type="dxa"/>
            <w:vMerge/>
            <w:tcBorders>
              <w:left w:val="single" w:sz="4" w:space="0" w:color="auto"/>
              <w:right w:val="single" w:sz="4" w:space="0" w:color="auto"/>
            </w:tcBorders>
            <w:vAlign w:val="center"/>
          </w:tcPr>
          <w:p w14:paraId="02A5CD2E" w14:textId="77777777" w:rsidR="000C3678" w:rsidRPr="007275DF" w:rsidRDefault="000C3678" w:rsidP="004233B7">
            <w:pPr>
              <w:pStyle w:val="TAC"/>
              <w:rPr>
                <w:lang w:val="sv-SE"/>
              </w:rPr>
            </w:pPr>
          </w:p>
        </w:tc>
        <w:tc>
          <w:tcPr>
            <w:tcW w:w="1062" w:type="dxa"/>
            <w:gridSpan w:val="2"/>
            <w:vMerge/>
            <w:tcBorders>
              <w:left w:val="single" w:sz="4" w:space="0" w:color="auto"/>
              <w:right w:val="single" w:sz="4" w:space="0" w:color="auto"/>
            </w:tcBorders>
            <w:vAlign w:val="center"/>
          </w:tcPr>
          <w:p w14:paraId="2E6AF6E0" w14:textId="77777777" w:rsidR="000C3678" w:rsidRPr="007275DF" w:rsidRDefault="000C3678" w:rsidP="004233B7">
            <w:pPr>
              <w:pStyle w:val="TAC"/>
              <w:rPr>
                <w:lang w:val="sv-SE"/>
              </w:rPr>
            </w:pPr>
          </w:p>
        </w:tc>
        <w:tc>
          <w:tcPr>
            <w:tcW w:w="1064" w:type="dxa"/>
            <w:vMerge/>
            <w:tcBorders>
              <w:left w:val="single" w:sz="4" w:space="0" w:color="auto"/>
              <w:right w:val="single" w:sz="4" w:space="0" w:color="auto"/>
            </w:tcBorders>
            <w:vAlign w:val="center"/>
          </w:tcPr>
          <w:p w14:paraId="2DBD1FE0" w14:textId="1BEEACE1" w:rsidR="000C3678" w:rsidRPr="007275DF" w:rsidRDefault="000C3678" w:rsidP="004233B7">
            <w:pPr>
              <w:pStyle w:val="TAC"/>
              <w:rPr>
                <w:lang w:val="sv-SE"/>
              </w:rPr>
            </w:pPr>
          </w:p>
        </w:tc>
        <w:tc>
          <w:tcPr>
            <w:tcW w:w="1019" w:type="dxa"/>
            <w:vMerge/>
            <w:tcBorders>
              <w:left w:val="single" w:sz="4" w:space="0" w:color="auto"/>
              <w:right w:val="single" w:sz="4" w:space="0" w:color="auto"/>
            </w:tcBorders>
            <w:vAlign w:val="center"/>
          </w:tcPr>
          <w:p w14:paraId="4B7C96C3" w14:textId="77777777" w:rsidR="000C3678" w:rsidRPr="007275DF" w:rsidRDefault="000C3678" w:rsidP="004233B7">
            <w:pPr>
              <w:pStyle w:val="TAC"/>
              <w:rPr>
                <w:lang w:val="sv-SE"/>
              </w:rPr>
            </w:pPr>
          </w:p>
        </w:tc>
        <w:tc>
          <w:tcPr>
            <w:tcW w:w="1411" w:type="dxa"/>
            <w:tcBorders>
              <w:top w:val="single" w:sz="4" w:space="0" w:color="auto"/>
              <w:left w:val="single" w:sz="4" w:space="0" w:color="auto"/>
              <w:bottom w:val="single" w:sz="4" w:space="0" w:color="auto"/>
              <w:right w:val="single" w:sz="4" w:space="0" w:color="auto"/>
            </w:tcBorders>
            <w:vAlign w:val="center"/>
          </w:tcPr>
          <w:p w14:paraId="05B0A523" w14:textId="77777777" w:rsidR="000C3678" w:rsidRPr="007275DF" w:rsidRDefault="000C3678" w:rsidP="004233B7">
            <w:pPr>
              <w:pStyle w:val="TAC"/>
              <w:rPr>
                <w:lang w:val="en-US"/>
              </w:rPr>
            </w:pPr>
            <w:r w:rsidRPr="007275DF">
              <w:rPr>
                <w:lang w:val="en-US" w:eastAsia="zh-TW"/>
              </w:rPr>
              <w:t>-</w:t>
            </w:r>
          </w:p>
        </w:tc>
      </w:tr>
      <w:tr w:rsidR="000C3678" w:rsidRPr="007275DF" w14:paraId="009B576E" w14:textId="77777777" w:rsidTr="002B4842">
        <w:trPr>
          <w:jc w:val="center"/>
        </w:trPr>
        <w:tc>
          <w:tcPr>
            <w:tcW w:w="840" w:type="dxa"/>
            <w:vMerge/>
            <w:tcBorders>
              <w:left w:val="single" w:sz="4" w:space="0" w:color="auto"/>
              <w:right w:val="single" w:sz="4" w:space="0" w:color="auto"/>
            </w:tcBorders>
            <w:vAlign w:val="center"/>
          </w:tcPr>
          <w:p w14:paraId="192F87A5" w14:textId="77777777" w:rsidR="000C3678" w:rsidRPr="007275DF" w:rsidRDefault="000C3678" w:rsidP="004233B7">
            <w:pPr>
              <w:pStyle w:val="TAL"/>
              <w:rPr>
                <w:rFonts w:eastAsia="Calibri"/>
                <w:noProof/>
                <w:position w:val="-12"/>
                <w:szCs w:val="22"/>
                <w:lang w:val="en-US" w:eastAsia="zh-TW"/>
              </w:rPr>
            </w:pPr>
          </w:p>
        </w:tc>
        <w:tc>
          <w:tcPr>
            <w:tcW w:w="1871" w:type="dxa"/>
            <w:tcBorders>
              <w:top w:val="single" w:sz="4" w:space="0" w:color="auto"/>
              <w:left w:val="single" w:sz="4" w:space="0" w:color="auto"/>
              <w:bottom w:val="single" w:sz="4" w:space="0" w:color="auto"/>
              <w:right w:val="single" w:sz="4" w:space="0" w:color="auto"/>
            </w:tcBorders>
            <w:vAlign w:val="center"/>
          </w:tcPr>
          <w:p w14:paraId="4F73865A" w14:textId="77777777" w:rsidR="000C3678" w:rsidRPr="007275DF" w:rsidRDefault="000C3678" w:rsidP="004233B7">
            <w:pPr>
              <w:pStyle w:val="TAL"/>
              <w:rPr>
                <w:rFonts w:eastAsia="Calibri"/>
                <w:noProof/>
                <w:position w:val="-12"/>
                <w:szCs w:val="22"/>
                <w:lang w:val="sv-SE" w:eastAsia="zh-TW"/>
              </w:rPr>
            </w:pPr>
            <w:r w:rsidRPr="007275DF">
              <w:rPr>
                <w:lang w:val="sv-SE"/>
              </w:rPr>
              <w:t>NR_FDD_FR1_E, NR_TDD_FR1_E</w:t>
            </w:r>
          </w:p>
        </w:tc>
        <w:tc>
          <w:tcPr>
            <w:tcW w:w="667" w:type="dxa"/>
            <w:vMerge/>
            <w:tcBorders>
              <w:left w:val="single" w:sz="4" w:space="0" w:color="auto"/>
              <w:right w:val="single" w:sz="4" w:space="0" w:color="auto"/>
            </w:tcBorders>
            <w:vAlign w:val="center"/>
          </w:tcPr>
          <w:p w14:paraId="1DF61A7E" w14:textId="77777777" w:rsidR="000C3678" w:rsidRPr="007275DF" w:rsidRDefault="000C3678" w:rsidP="004233B7">
            <w:pPr>
              <w:pStyle w:val="TAL"/>
              <w:rPr>
                <w:lang w:val="sv-SE"/>
              </w:rPr>
            </w:pPr>
          </w:p>
        </w:tc>
        <w:tc>
          <w:tcPr>
            <w:tcW w:w="850" w:type="dxa"/>
            <w:vMerge/>
            <w:tcBorders>
              <w:left w:val="single" w:sz="4" w:space="0" w:color="auto"/>
              <w:right w:val="single" w:sz="4" w:space="0" w:color="auto"/>
            </w:tcBorders>
            <w:vAlign w:val="center"/>
          </w:tcPr>
          <w:p w14:paraId="0563078E" w14:textId="77777777" w:rsidR="000C3678" w:rsidRPr="007275DF" w:rsidRDefault="000C3678" w:rsidP="004233B7">
            <w:pPr>
              <w:pStyle w:val="TAC"/>
              <w:rPr>
                <w:lang w:val="sv-SE"/>
              </w:rPr>
            </w:pPr>
          </w:p>
        </w:tc>
        <w:tc>
          <w:tcPr>
            <w:tcW w:w="1062" w:type="dxa"/>
            <w:gridSpan w:val="2"/>
            <w:vMerge/>
            <w:tcBorders>
              <w:left w:val="single" w:sz="4" w:space="0" w:color="auto"/>
              <w:right w:val="single" w:sz="4" w:space="0" w:color="auto"/>
            </w:tcBorders>
            <w:vAlign w:val="center"/>
          </w:tcPr>
          <w:p w14:paraId="5F500578" w14:textId="77777777" w:rsidR="000C3678" w:rsidRPr="007275DF" w:rsidRDefault="000C3678" w:rsidP="004233B7">
            <w:pPr>
              <w:pStyle w:val="TAC"/>
              <w:rPr>
                <w:lang w:val="sv-SE"/>
              </w:rPr>
            </w:pPr>
          </w:p>
        </w:tc>
        <w:tc>
          <w:tcPr>
            <w:tcW w:w="1064" w:type="dxa"/>
            <w:vMerge/>
            <w:tcBorders>
              <w:left w:val="single" w:sz="4" w:space="0" w:color="auto"/>
              <w:right w:val="single" w:sz="4" w:space="0" w:color="auto"/>
            </w:tcBorders>
            <w:vAlign w:val="center"/>
          </w:tcPr>
          <w:p w14:paraId="43257368" w14:textId="2566441E" w:rsidR="000C3678" w:rsidRPr="007275DF" w:rsidRDefault="000C3678" w:rsidP="004233B7">
            <w:pPr>
              <w:pStyle w:val="TAC"/>
              <w:rPr>
                <w:lang w:val="sv-SE"/>
              </w:rPr>
            </w:pPr>
          </w:p>
        </w:tc>
        <w:tc>
          <w:tcPr>
            <w:tcW w:w="1019" w:type="dxa"/>
            <w:vMerge/>
            <w:tcBorders>
              <w:left w:val="single" w:sz="4" w:space="0" w:color="auto"/>
              <w:right w:val="single" w:sz="4" w:space="0" w:color="auto"/>
            </w:tcBorders>
            <w:vAlign w:val="center"/>
          </w:tcPr>
          <w:p w14:paraId="0EC925B1" w14:textId="77777777" w:rsidR="000C3678" w:rsidRPr="007275DF" w:rsidRDefault="000C3678" w:rsidP="004233B7">
            <w:pPr>
              <w:pStyle w:val="TAC"/>
              <w:rPr>
                <w:lang w:val="sv-SE"/>
              </w:rPr>
            </w:pPr>
          </w:p>
        </w:tc>
        <w:tc>
          <w:tcPr>
            <w:tcW w:w="1411" w:type="dxa"/>
            <w:tcBorders>
              <w:top w:val="single" w:sz="4" w:space="0" w:color="auto"/>
              <w:left w:val="single" w:sz="4" w:space="0" w:color="auto"/>
              <w:bottom w:val="single" w:sz="4" w:space="0" w:color="auto"/>
              <w:right w:val="single" w:sz="4" w:space="0" w:color="auto"/>
            </w:tcBorders>
            <w:vAlign w:val="center"/>
          </w:tcPr>
          <w:p w14:paraId="55B7A0A9" w14:textId="77777777" w:rsidR="000C3678" w:rsidRPr="007275DF" w:rsidRDefault="000C3678" w:rsidP="004233B7">
            <w:pPr>
              <w:pStyle w:val="TAC"/>
              <w:rPr>
                <w:lang w:val="en-US"/>
              </w:rPr>
            </w:pPr>
            <w:r w:rsidRPr="007275DF">
              <w:rPr>
                <w:lang w:val="en-US" w:eastAsia="zh-TW"/>
              </w:rPr>
              <w:t>-</w:t>
            </w:r>
          </w:p>
        </w:tc>
      </w:tr>
      <w:tr w:rsidR="000C3678" w:rsidRPr="007275DF" w14:paraId="2D35085A" w14:textId="77777777" w:rsidTr="002B4842">
        <w:trPr>
          <w:jc w:val="center"/>
        </w:trPr>
        <w:tc>
          <w:tcPr>
            <w:tcW w:w="840" w:type="dxa"/>
            <w:vMerge/>
            <w:tcBorders>
              <w:left w:val="single" w:sz="4" w:space="0" w:color="auto"/>
              <w:right w:val="single" w:sz="4" w:space="0" w:color="auto"/>
            </w:tcBorders>
            <w:vAlign w:val="center"/>
          </w:tcPr>
          <w:p w14:paraId="6275B6E1" w14:textId="77777777" w:rsidR="000C3678" w:rsidRPr="007275DF" w:rsidRDefault="000C3678" w:rsidP="004233B7">
            <w:pPr>
              <w:pStyle w:val="TAL"/>
              <w:rPr>
                <w:rFonts w:eastAsia="Calibri"/>
                <w:noProof/>
                <w:position w:val="-12"/>
                <w:szCs w:val="22"/>
                <w:lang w:val="en-US" w:eastAsia="zh-TW"/>
              </w:rPr>
            </w:pPr>
          </w:p>
        </w:tc>
        <w:tc>
          <w:tcPr>
            <w:tcW w:w="1871" w:type="dxa"/>
            <w:tcBorders>
              <w:top w:val="single" w:sz="4" w:space="0" w:color="auto"/>
              <w:left w:val="single" w:sz="4" w:space="0" w:color="auto"/>
              <w:bottom w:val="single" w:sz="4" w:space="0" w:color="auto"/>
              <w:right w:val="single" w:sz="4" w:space="0" w:color="auto"/>
            </w:tcBorders>
            <w:vAlign w:val="center"/>
          </w:tcPr>
          <w:p w14:paraId="58F5BE1D" w14:textId="77777777" w:rsidR="000C3678" w:rsidRPr="007275DF" w:rsidRDefault="000C3678" w:rsidP="004233B7">
            <w:pPr>
              <w:pStyle w:val="TAL"/>
              <w:rPr>
                <w:rFonts w:eastAsia="Calibri"/>
                <w:noProof/>
                <w:position w:val="-12"/>
                <w:szCs w:val="22"/>
                <w:lang w:val="en-US" w:eastAsia="zh-TW"/>
              </w:rPr>
            </w:pPr>
            <w:r w:rsidRPr="007275DF">
              <w:rPr>
                <w:lang w:val="sv-SE"/>
              </w:rPr>
              <w:t>NR_FDD_FR1_F</w:t>
            </w:r>
          </w:p>
        </w:tc>
        <w:tc>
          <w:tcPr>
            <w:tcW w:w="667" w:type="dxa"/>
            <w:vMerge/>
            <w:tcBorders>
              <w:left w:val="single" w:sz="4" w:space="0" w:color="auto"/>
              <w:right w:val="single" w:sz="4" w:space="0" w:color="auto"/>
            </w:tcBorders>
            <w:vAlign w:val="center"/>
          </w:tcPr>
          <w:p w14:paraId="668B44CF" w14:textId="77777777" w:rsidR="000C3678" w:rsidRPr="007275DF" w:rsidRDefault="000C3678" w:rsidP="004233B7">
            <w:pPr>
              <w:pStyle w:val="TAL"/>
              <w:rPr>
                <w:lang w:val="en-US"/>
              </w:rPr>
            </w:pPr>
          </w:p>
        </w:tc>
        <w:tc>
          <w:tcPr>
            <w:tcW w:w="850" w:type="dxa"/>
            <w:vMerge/>
            <w:tcBorders>
              <w:left w:val="single" w:sz="4" w:space="0" w:color="auto"/>
              <w:right w:val="single" w:sz="4" w:space="0" w:color="auto"/>
            </w:tcBorders>
            <w:vAlign w:val="center"/>
          </w:tcPr>
          <w:p w14:paraId="07DBB715" w14:textId="77777777" w:rsidR="000C3678" w:rsidRPr="007275DF" w:rsidRDefault="000C3678" w:rsidP="004233B7">
            <w:pPr>
              <w:pStyle w:val="TAC"/>
              <w:rPr>
                <w:lang w:val="en-US"/>
              </w:rPr>
            </w:pPr>
          </w:p>
        </w:tc>
        <w:tc>
          <w:tcPr>
            <w:tcW w:w="1062" w:type="dxa"/>
            <w:gridSpan w:val="2"/>
            <w:vMerge/>
            <w:tcBorders>
              <w:left w:val="single" w:sz="4" w:space="0" w:color="auto"/>
              <w:right w:val="single" w:sz="4" w:space="0" w:color="auto"/>
            </w:tcBorders>
            <w:vAlign w:val="center"/>
          </w:tcPr>
          <w:p w14:paraId="2BB04C27" w14:textId="77777777" w:rsidR="000C3678" w:rsidRPr="007275DF" w:rsidRDefault="000C3678" w:rsidP="004233B7">
            <w:pPr>
              <w:pStyle w:val="TAC"/>
              <w:rPr>
                <w:lang w:val="en-US"/>
              </w:rPr>
            </w:pPr>
          </w:p>
        </w:tc>
        <w:tc>
          <w:tcPr>
            <w:tcW w:w="1064" w:type="dxa"/>
            <w:vMerge/>
            <w:tcBorders>
              <w:left w:val="single" w:sz="4" w:space="0" w:color="auto"/>
              <w:right w:val="single" w:sz="4" w:space="0" w:color="auto"/>
            </w:tcBorders>
            <w:vAlign w:val="center"/>
          </w:tcPr>
          <w:p w14:paraId="130B5A1A" w14:textId="7F52EF39" w:rsidR="000C3678" w:rsidRPr="007275DF" w:rsidRDefault="000C3678" w:rsidP="004233B7">
            <w:pPr>
              <w:pStyle w:val="TAC"/>
              <w:rPr>
                <w:lang w:val="en-US"/>
              </w:rPr>
            </w:pPr>
          </w:p>
        </w:tc>
        <w:tc>
          <w:tcPr>
            <w:tcW w:w="1019" w:type="dxa"/>
            <w:vMerge/>
            <w:tcBorders>
              <w:left w:val="single" w:sz="4" w:space="0" w:color="auto"/>
              <w:right w:val="single" w:sz="4" w:space="0" w:color="auto"/>
            </w:tcBorders>
            <w:vAlign w:val="center"/>
          </w:tcPr>
          <w:p w14:paraId="358C5723" w14:textId="77777777" w:rsidR="000C3678" w:rsidRPr="007275DF" w:rsidRDefault="000C3678" w:rsidP="004233B7">
            <w:pPr>
              <w:pStyle w:val="TAC"/>
              <w:rPr>
                <w:lang w:val="en-US"/>
              </w:rPr>
            </w:pPr>
          </w:p>
        </w:tc>
        <w:tc>
          <w:tcPr>
            <w:tcW w:w="1411" w:type="dxa"/>
            <w:tcBorders>
              <w:top w:val="single" w:sz="4" w:space="0" w:color="auto"/>
              <w:left w:val="single" w:sz="4" w:space="0" w:color="auto"/>
              <w:bottom w:val="single" w:sz="4" w:space="0" w:color="auto"/>
              <w:right w:val="single" w:sz="4" w:space="0" w:color="auto"/>
            </w:tcBorders>
            <w:vAlign w:val="center"/>
          </w:tcPr>
          <w:p w14:paraId="63F79C53" w14:textId="77777777" w:rsidR="000C3678" w:rsidRPr="007275DF" w:rsidRDefault="000C3678" w:rsidP="004233B7">
            <w:pPr>
              <w:pStyle w:val="TAC"/>
              <w:rPr>
                <w:lang w:val="en-US"/>
              </w:rPr>
            </w:pPr>
            <w:r w:rsidRPr="007275DF">
              <w:rPr>
                <w:lang w:val="en-US" w:eastAsia="zh-TW"/>
              </w:rPr>
              <w:t>-</w:t>
            </w:r>
          </w:p>
        </w:tc>
      </w:tr>
      <w:tr w:rsidR="000C3678" w:rsidRPr="007275DF" w14:paraId="2ABE8D01" w14:textId="77777777" w:rsidTr="002B4842">
        <w:trPr>
          <w:jc w:val="center"/>
        </w:trPr>
        <w:tc>
          <w:tcPr>
            <w:tcW w:w="840" w:type="dxa"/>
            <w:vMerge/>
            <w:tcBorders>
              <w:left w:val="single" w:sz="4" w:space="0" w:color="auto"/>
              <w:right w:val="single" w:sz="4" w:space="0" w:color="auto"/>
            </w:tcBorders>
            <w:vAlign w:val="center"/>
          </w:tcPr>
          <w:p w14:paraId="668E2342" w14:textId="77777777" w:rsidR="000C3678" w:rsidRPr="007275DF" w:rsidRDefault="000C3678" w:rsidP="004233B7">
            <w:pPr>
              <w:pStyle w:val="TAL"/>
              <w:rPr>
                <w:rFonts w:eastAsia="Calibri"/>
                <w:noProof/>
                <w:position w:val="-12"/>
                <w:szCs w:val="22"/>
                <w:lang w:val="en-US" w:eastAsia="zh-TW"/>
              </w:rPr>
            </w:pPr>
          </w:p>
        </w:tc>
        <w:tc>
          <w:tcPr>
            <w:tcW w:w="1871" w:type="dxa"/>
            <w:tcBorders>
              <w:top w:val="single" w:sz="4" w:space="0" w:color="auto"/>
              <w:left w:val="single" w:sz="4" w:space="0" w:color="auto"/>
              <w:bottom w:val="single" w:sz="4" w:space="0" w:color="auto"/>
              <w:right w:val="single" w:sz="4" w:space="0" w:color="auto"/>
            </w:tcBorders>
            <w:vAlign w:val="center"/>
          </w:tcPr>
          <w:p w14:paraId="75EB8E83" w14:textId="77777777" w:rsidR="000C3678" w:rsidRPr="007275DF" w:rsidRDefault="000C3678" w:rsidP="004233B7">
            <w:pPr>
              <w:pStyle w:val="TAL"/>
              <w:rPr>
                <w:rFonts w:eastAsia="Calibri"/>
                <w:noProof/>
                <w:position w:val="-12"/>
                <w:szCs w:val="22"/>
                <w:lang w:val="en-US" w:eastAsia="zh-TW"/>
              </w:rPr>
            </w:pPr>
            <w:r w:rsidRPr="007275DF">
              <w:rPr>
                <w:lang w:val="sv-SE"/>
              </w:rPr>
              <w:t>NR_FDD_FR1_G</w:t>
            </w:r>
          </w:p>
        </w:tc>
        <w:tc>
          <w:tcPr>
            <w:tcW w:w="667" w:type="dxa"/>
            <w:vMerge/>
            <w:tcBorders>
              <w:left w:val="single" w:sz="4" w:space="0" w:color="auto"/>
              <w:right w:val="single" w:sz="4" w:space="0" w:color="auto"/>
            </w:tcBorders>
            <w:vAlign w:val="center"/>
          </w:tcPr>
          <w:p w14:paraId="68C73B3D" w14:textId="77777777" w:rsidR="000C3678" w:rsidRPr="007275DF" w:rsidRDefault="000C3678" w:rsidP="004233B7">
            <w:pPr>
              <w:pStyle w:val="TAL"/>
              <w:rPr>
                <w:lang w:val="en-US"/>
              </w:rPr>
            </w:pPr>
          </w:p>
        </w:tc>
        <w:tc>
          <w:tcPr>
            <w:tcW w:w="850" w:type="dxa"/>
            <w:vMerge/>
            <w:tcBorders>
              <w:left w:val="single" w:sz="4" w:space="0" w:color="auto"/>
              <w:right w:val="single" w:sz="4" w:space="0" w:color="auto"/>
            </w:tcBorders>
            <w:vAlign w:val="center"/>
          </w:tcPr>
          <w:p w14:paraId="3E38728B" w14:textId="77777777" w:rsidR="000C3678" w:rsidRPr="007275DF" w:rsidRDefault="000C3678" w:rsidP="004233B7">
            <w:pPr>
              <w:pStyle w:val="TAC"/>
              <w:rPr>
                <w:lang w:val="en-US"/>
              </w:rPr>
            </w:pPr>
          </w:p>
        </w:tc>
        <w:tc>
          <w:tcPr>
            <w:tcW w:w="1062" w:type="dxa"/>
            <w:gridSpan w:val="2"/>
            <w:vMerge/>
            <w:tcBorders>
              <w:left w:val="single" w:sz="4" w:space="0" w:color="auto"/>
              <w:right w:val="single" w:sz="4" w:space="0" w:color="auto"/>
            </w:tcBorders>
            <w:vAlign w:val="center"/>
          </w:tcPr>
          <w:p w14:paraId="47937742" w14:textId="77777777" w:rsidR="000C3678" w:rsidRPr="007275DF" w:rsidRDefault="000C3678" w:rsidP="004233B7">
            <w:pPr>
              <w:pStyle w:val="TAC"/>
              <w:rPr>
                <w:lang w:val="en-US"/>
              </w:rPr>
            </w:pPr>
          </w:p>
        </w:tc>
        <w:tc>
          <w:tcPr>
            <w:tcW w:w="1064" w:type="dxa"/>
            <w:vMerge/>
            <w:tcBorders>
              <w:left w:val="single" w:sz="4" w:space="0" w:color="auto"/>
              <w:right w:val="single" w:sz="4" w:space="0" w:color="auto"/>
            </w:tcBorders>
            <w:vAlign w:val="center"/>
          </w:tcPr>
          <w:p w14:paraId="168F211B" w14:textId="42A824AA" w:rsidR="000C3678" w:rsidRPr="007275DF" w:rsidRDefault="000C3678" w:rsidP="004233B7">
            <w:pPr>
              <w:pStyle w:val="TAC"/>
              <w:rPr>
                <w:lang w:val="en-US"/>
              </w:rPr>
            </w:pPr>
          </w:p>
        </w:tc>
        <w:tc>
          <w:tcPr>
            <w:tcW w:w="1019" w:type="dxa"/>
            <w:vMerge/>
            <w:tcBorders>
              <w:left w:val="single" w:sz="4" w:space="0" w:color="auto"/>
              <w:right w:val="single" w:sz="4" w:space="0" w:color="auto"/>
            </w:tcBorders>
            <w:vAlign w:val="center"/>
          </w:tcPr>
          <w:p w14:paraId="0BF5BDC9" w14:textId="77777777" w:rsidR="000C3678" w:rsidRPr="007275DF" w:rsidRDefault="000C3678" w:rsidP="004233B7">
            <w:pPr>
              <w:pStyle w:val="TAC"/>
              <w:rPr>
                <w:lang w:val="en-US"/>
              </w:rPr>
            </w:pPr>
          </w:p>
        </w:tc>
        <w:tc>
          <w:tcPr>
            <w:tcW w:w="1411" w:type="dxa"/>
            <w:tcBorders>
              <w:top w:val="single" w:sz="4" w:space="0" w:color="auto"/>
              <w:left w:val="single" w:sz="4" w:space="0" w:color="auto"/>
              <w:bottom w:val="single" w:sz="4" w:space="0" w:color="auto"/>
              <w:right w:val="single" w:sz="4" w:space="0" w:color="auto"/>
            </w:tcBorders>
            <w:vAlign w:val="center"/>
          </w:tcPr>
          <w:p w14:paraId="6D7E8B9A" w14:textId="77777777" w:rsidR="000C3678" w:rsidRPr="007275DF" w:rsidRDefault="000C3678" w:rsidP="004233B7">
            <w:pPr>
              <w:pStyle w:val="TAC"/>
              <w:rPr>
                <w:lang w:val="en-US"/>
              </w:rPr>
            </w:pPr>
            <w:r w:rsidRPr="007275DF">
              <w:rPr>
                <w:lang w:val="en-US" w:eastAsia="zh-TW"/>
              </w:rPr>
              <w:t>-</w:t>
            </w:r>
          </w:p>
        </w:tc>
      </w:tr>
      <w:tr w:rsidR="000C3678" w:rsidRPr="007275DF" w14:paraId="622A113A" w14:textId="77777777" w:rsidTr="002B4842">
        <w:trPr>
          <w:jc w:val="center"/>
        </w:trPr>
        <w:tc>
          <w:tcPr>
            <w:tcW w:w="840" w:type="dxa"/>
            <w:vMerge/>
            <w:tcBorders>
              <w:left w:val="single" w:sz="4" w:space="0" w:color="auto"/>
              <w:right w:val="single" w:sz="4" w:space="0" w:color="auto"/>
            </w:tcBorders>
            <w:vAlign w:val="center"/>
          </w:tcPr>
          <w:p w14:paraId="6B343527" w14:textId="77777777" w:rsidR="000C3678" w:rsidRPr="007275DF" w:rsidRDefault="000C3678" w:rsidP="004233B7">
            <w:pPr>
              <w:pStyle w:val="TAL"/>
              <w:rPr>
                <w:rFonts w:eastAsia="Calibri"/>
                <w:noProof/>
                <w:position w:val="-12"/>
                <w:szCs w:val="22"/>
                <w:lang w:val="en-US" w:eastAsia="zh-TW"/>
              </w:rPr>
            </w:pPr>
          </w:p>
        </w:tc>
        <w:tc>
          <w:tcPr>
            <w:tcW w:w="1871" w:type="dxa"/>
            <w:tcBorders>
              <w:top w:val="single" w:sz="4" w:space="0" w:color="auto"/>
              <w:left w:val="single" w:sz="4" w:space="0" w:color="auto"/>
              <w:bottom w:val="single" w:sz="4" w:space="0" w:color="auto"/>
              <w:right w:val="single" w:sz="4" w:space="0" w:color="auto"/>
            </w:tcBorders>
            <w:vAlign w:val="center"/>
          </w:tcPr>
          <w:p w14:paraId="4CE8188C" w14:textId="77777777" w:rsidR="000C3678" w:rsidRPr="007275DF" w:rsidRDefault="000C3678" w:rsidP="004233B7">
            <w:pPr>
              <w:pStyle w:val="TAL"/>
              <w:rPr>
                <w:rFonts w:eastAsia="Calibri"/>
                <w:noProof/>
                <w:position w:val="-12"/>
                <w:szCs w:val="22"/>
                <w:lang w:val="en-US" w:eastAsia="zh-TW"/>
              </w:rPr>
            </w:pPr>
            <w:r w:rsidRPr="007275DF">
              <w:rPr>
                <w:lang w:val="sv-SE"/>
              </w:rPr>
              <w:t>NR_FDD_FR1_H</w:t>
            </w:r>
          </w:p>
        </w:tc>
        <w:tc>
          <w:tcPr>
            <w:tcW w:w="667" w:type="dxa"/>
            <w:vMerge/>
            <w:tcBorders>
              <w:left w:val="single" w:sz="4" w:space="0" w:color="auto"/>
              <w:right w:val="single" w:sz="4" w:space="0" w:color="auto"/>
            </w:tcBorders>
            <w:vAlign w:val="center"/>
          </w:tcPr>
          <w:p w14:paraId="7F02849A" w14:textId="77777777" w:rsidR="000C3678" w:rsidRPr="007275DF" w:rsidRDefault="000C3678" w:rsidP="004233B7">
            <w:pPr>
              <w:pStyle w:val="TAL"/>
              <w:rPr>
                <w:lang w:val="en-US"/>
              </w:rPr>
            </w:pPr>
          </w:p>
        </w:tc>
        <w:tc>
          <w:tcPr>
            <w:tcW w:w="850" w:type="dxa"/>
            <w:vMerge/>
            <w:tcBorders>
              <w:left w:val="single" w:sz="4" w:space="0" w:color="auto"/>
              <w:right w:val="single" w:sz="4" w:space="0" w:color="auto"/>
            </w:tcBorders>
            <w:vAlign w:val="center"/>
          </w:tcPr>
          <w:p w14:paraId="1EA60EAB" w14:textId="77777777" w:rsidR="000C3678" w:rsidRPr="007275DF" w:rsidRDefault="000C3678" w:rsidP="004233B7">
            <w:pPr>
              <w:pStyle w:val="TAC"/>
              <w:rPr>
                <w:lang w:val="en-US"/>
              </w:rPr>
            </w:pPr>
          </w:p>
        </w:tc>
        <w:tc>
          <w:tcPr>
            <w:tcW w:w="1062" w:type="dxa"/>
            <w:gridSpan w:val="2"/>
            <w:vMerge/>
            <w:tcBorders>
              <w:left w:val="single" w:sz="4" w:space="0" w:color="auto"/>
              <w:right w:val="single" w:sz="4" w:space="0" w:color="auto"/>
            </w:tcBorders>
            <w:vAlign w:val="center"/>
          </w:tcPr>
          <w:p w14:paraId="51C30BCA" w14:textId="77777777" w:rsidR="000C3678" w:rsidRPr="007275DF" w:rsidRDefault="000C3678" w:rsidP="004233B7">
            <w:pPr>
              <w:pStyle w:val="TAC"/>
              <w:rPr>
                <w:lang w:val="en-US"/>
              </w:rPr>
            </w:pPr>
          </w:p>
        </w:tc>
        <w:tc>
          <w:tcPr>
            <w:tcW w:w="1064" w:type="dxa"/>
            <w:vMerge/>
            <w:tcBorders>
              <w:left w:val="single" w:sz="4" w:space="0" w:color="auto"/>
              <w:right w:val="single" w:sz="4" w:space="0" w:color="auto"/>
            </w:tcBorders>
            <w:vAlign w:val="center"/>
          </w:tcPr>
          <w:p w14:paraId="638D8060" w14:textId="1E021A98" w:rsidR="000C3678" w:rsidRPr="007275DF" w:rsidRDefault="000C3678" w:rsidP="004233B7">
            <w:pPr>
              <w:pStyle w:val="TAC"/>
              <w:rPr>
                <w:lang w:val="en-US"/>
              </w:rPr>
            </w:pPr>
          </w:p>
        </w:tc>
        <w:tc>
          <w:tcPr>
            <w:tcW w:w="1019" w:type="dxa"/>
            <w:vMerge/>
            <w:tcBorders>
              <w:left w:val="single" w:sz="4" w:space="0" w:color="auto"/>
              <w:bottom w:val="nil"/>
              <w:right w:val="single" w:sz="4" w:space="0" w:color="auto"/>
            </w:tcBorders>
            <w:vAlign w:val="center"/>
          </w:tcPr>
          <w:p w14:paraId="4682BCF0" w14:textId="77777777" w:rsidR="000C3678" w:rsidRPr="007275DF" w:rsidRDefault="000C3678" w:rsidP="004233B7">
            <w:pPr>
              <w:pStyle w:val="TAC"/>
              <w:rPr>
                <w:lang w:val="en-US"/>
              </w:rPr>
            </w:pPr>
          </w:p>
        </w:tc>
        <w:tc>
          <w:tcPr>
            <w:tcW w:w="1411" w:type="dxa"/>
            <w:tcBorders>
              <w:top w:val="single" w:sz="4" w:space="0" w:color="auto"/>
              <w:left w:val="single" w:sz="4" w:space="0" w:color="auto"/>
              <w:bottom w:val="single" w:sz="4" w:space="0" w:color="auto"/>
              <w:right w:val="single" w:sz="4" w:space="0" w:color="auto"/>
            </w:tcBorders>
            <w:vAlign w:val="center"/>
          </w:tcPr>
          <w:p w14:paraId="209729C4" w14:textId="77777777" w:rsidR="000C3678" w:rsidRPr="007275DF" w:rsidRDefault="000C3678" w:rsidP="004233B7">
            <w:pPr>
              <w:pStyle w:val="TAC"/>
              <w:rPr>
                <w:lang w:val="en-US"/>
              </w:rPr>
            </w:pPr>
            <w:r w:rsidRPr="007275DF">
              <w:rPr>
                <w:lang w:val="en-US" w:eastAsia="zh-TW"/>
              </w:rPr>
              <w:t>-</w:t>
            </w:r>
          </w:p>
        </w:tc>
      </w:tr>
      <w:tr w:rsidR="000C3678" w:rsidRPr="007275DF" w14:paraId="2788B832" w14:textId="77777777" w:rsidTr="002B4842">
        <w:trPr>
          <w:jc w:val="center"/>
        </w:trPr>
        <w:tc>
          <w:tcPr>
            <w:tcW w:w="840" w:type="dxa"/>
            <w:vMerge/>
            <w:tcBorders>
              <w:left w:val="single" w:sz="4" w:space="0" w:color="auto"/>
              <w:bottom w:val="single" w:sz="4" w:space="0" w:color="auto"/>
              <w:right w:val="single" w:sz="4" w:space="0" w:color="auto"/>
            </w:tcBorders>
            <w:vAlign w:val="center"/>
          </w:tcPr>
          <w:p w14:paraId="02E3D3C9" w14:textId="77777777" w:rsidR="000C3678" w:rsidRPr="007275DF" w:rsidRDefault="000C3678" w:rsidP="004233B7">
            <w:pPr>
              <w:pStyle w:val="TAL"/>
              <w:rPr>
                <w:rFonts w:eastAsia="Calibri"/>
                <w:noProof/>
                <w:position w:val="-12"/>
                <w:szCs w:val="22"/>
                <w:lang w:val="en-US" w:eastAsia="zh-TW"/>
              </w:rPr>
            </w:pPr>
          </w:p>
        </w:tc>
        <w:tc>
          <w:tcPr>
            <w:tcW w:w="1871" w:type="dxa"/>
            <w:tcBorders>
              <w:top w:val="single" w:sz="4" w:space="0" w:color="auto"/>
              <w:left w:val="single" w:sz="4" w:space="0" w:color="auto"/>
              <w:bottom w:val="single" w:sz="4" w:space="0" w:color="auto"/>
              <w:right w:val="single" w:sz="4" w:space="0" w:color="auto"/>
            </w:tcBorders>
            <w:vAlign w:val="center"/>
          </w:tcPr>
          <w:p w14:paraId="79408734" w14:textId="77777777" w:rsidR="000C3678" w:rsidRPr="007275DF" w:rsidRDefault="000C3678" w:rsidP="004233B7">
            <w:pPr>
              <w:pStyle w:val="TAL"/>
              <w:rPr>
                <w:lang w:val="sv-SE"/>
              </w:rPr>
            </w:pPr>
            <w:r>
              <w:t>NR_FDD_FR1_</w:t>
            </w:r>
            <w:r>
              <w:rPr>
                <w:rFonts w:eastAsia="SimSun" w:hint="eastAsia"/>
                <w:lang w:val="en-US" w:eastAsia="zh-CN"/>
              </w:rPr>
              <w:t>N</w:t>
            </w:r>
          </w:p>
        </w:tc>
        <w:tc>
          <w:tcPr>
            <w:tcW w:w="667" w:type="dxa"/>
            <w:vMerge/>
            <w:tcBorders>
              <w:left w:val="single" w:sz="4" w:space="0" w:color="auto"/>
              <w:bottom w:val="single" w:sz="4" w:space="0" w:color="auto"/>
              <w:right w:val="single" w:sz="4" w:space="0" w:color="auto"/>
            </w:tcBorders>
            <w:vAlign w:val="center"/>
          </w:tcPr>
          <w:p w14:paraId="3B8FD725" w14:textId="77777777" w:rsidR="000C3678" w:rsidRPr="007275DF" w:rsidRDefault="000C3678" w:rsidP="004233B7">
            <w:pPr>
              <w:pStyle w:val="TAL"/>
              <w:rPr>
                <w:lang w:val="en-US"/>
              </w:rPr>
            </w:pPr>
          </w:p>
        </w:tc>
        <w:tc>
          <w:tcPr>
            <w:tcW w:w="850" w:type="dxa"/>
            <w:vMerge/>
            <w:tcBorders>
              <w:left w:val="single" w:sz="4" w:space="0" w:color="auto"/>
              <w:bottom w:val="single" w:sz="4" w:space="0" w:color="auto"/>
              <w:right w:val="single" w:sz="4" w:space="0" w:color="auto"/>
            </w:tcBorders>
            <w:vAlign w:val="center"/>
          </w:tcPr>
          <w:p w14:paraId="183D7D96" w14:textId="77777777" w:rsidR="000C3678" w:rsidRPr="007275DF" w:rsidRDefault="000C3678" w:rsidP="004233B7">
            <w:pPr>
              <w:pStyle w:val="TAC"/>
              <w:rPr>
                <w:lang w:val="en-US"/>
              </w:rPr>
            </w:pPr>
          </w:p>
        </w:tc>
        <w:tc>
          <w:tcPr>
            <w:tcW w:w="1062" w:type="dxa"/>
            <w:gridSpan w:val="2"/>
            <w:vMerge/>
            <w:tcBorders>
              <w:left w:val="single" w:sz="4" w:space="0" w:color="auto"/>
              <w:bottom w:val="single" w:sz="4" w:space="0" w:color="auto"/>
              <w:right w:val="single" w:sz="4" w:space="0" w:color="auto"/>
            </w:tcBorders>
            <w:vAlign w:val="center"/>
          </w:tcPr>
          <w:p w14:paraId="3035E0E9" w14:textId="77777777" w:rsidR="000C3678" w:rsidRPr="007275DF" w:rsidRDefault="000C3678" w:rsidP="004233B7">
            <w:pPr>
              <w:pStyle w:val="TAC"/>
              <w:rPr>
                <w:lang w:val="en-US"/>
              </w:rPr>
            </w:pPr>
          </w:p>
        </w:tc>
        <w:tc>
          <w:tcPr>
            <w:tcW w:w="1064" w:type="dxa"/>
            <w:vMerge/>
            <w:tcBorders>
              <w:left w:val="single" w:sz="4" w:space="0" w:color="auto"/>
              <w:bottom w:val="single" w:sz="4" w:space="0" w:color="auto"/>
              <w:right w:val="single" w:sz="4" w:space="0" w:color="auto"/>
            </w:tcBorders>
            <w:vAlign w:val="center"/>
          </w:tcPr>
          <w:p w14:paraId="0A07A07D" w14:textId="0F6BA8C2" w:rsidR="000C3678" w:rsidRPr="007275DF" w:rsidRDefault="000C3678" w:rsidP="004233B7">
            <w:pPr>
              <w:pStyle w:val="TAC"/>
              <w:rPr>
                <w:lang w:val="en-US"/>
              </w:rPr>
            </w:pPr>
          </w:p>
        </w:tc>
        <w:tc>
          <w:tcPr>
            <w:tcW w:w="1019" w:type="dxa"/>
            <w:tcBorders>
              <w:top w:val="nil"/>
              <w:left w:val="single" w:sz="4" w:space="0" w:color="auto"/>
              <w:bottom w:val="single" w:sz="4" w:space="0" w:color="auto"/>
              <w:right w:val="single" w:sz="4" w:space="0" w:color="auto"/>
            </w:tcBorders>
            <w:vAlign w:val="center"/>
          </w:tcPr>
          <w:p w14:paraId="61A48957" w14:textId="77777777" w:rsidR="000C3678" w:rsidRPr="007275DF" w:rsidRDefault="000C3678" w:rsidP="004233B7">
            <w:pPr>
              <w:pStyle w:val="TAC"/>
              <w:rPr>
                <w:lang w:val="en-US" w:eastAsia="zh-TW"/>
              </w:rPr>
            </w:pPr>
          </w:p>
        </w:tc>
        <w:tc>
          <w:tcPr>
            <w:tcW w:w="1411" w:type="dxa"/>
            <w:tcBorders>
              <w:top w:val="single" w:sz="4" w:space="0" w:color="auto"/>
              <w:left w:val="single" w:sz="4" w:space="0" w:color="auto"/>
              <w:bottom w:val="single" w:sz="4" w:space="0" w:color="auto"/>
              <w:right w:val="single" w:sz="4" w:space="0" w:color="auto"/>
            </w:tcBorders>
            <w:vAlign w:val="center"/>
          </w:tcPr>
          <w:p w14:paraId="0035B5B6" w14:textId="77777777" w:rsidR="000C3678" w:rsidRPr="007275DF" w:rsidRDefault="000C3678" w:rsidP="004233B7">
            <w:pPr>
              <w:pStyle w:val="TAC"/>
              <w:rPr>
                <w:lang w:val="en-US" w:eastAsia="zh-TW"/>
              </w:rPr>
            </w:pPr>
            <w:r>
              <w:rPr>
                <w:rFonts w:eastAsia="SimSun" w:hint="eastAsia"/>
                <w:lang w:val="en-US" w:eastAsia="zh-CN"/>
              </w:rPr>
              <w:t>-</w:t>
            </w:r>
          </w:p>
        </w:tc>
      </w:tr>
      <w:tr w:rsidR="000C3678" w:rsidRPr="007275DF" w14:paraId="36901259" w14:textId="77777777" w:rsidTr="002B4842">
        <w:trPr>
          <w:jc w:val="center"/>
        </w:trPr>
        <w:tc>
          <w:tcPr>
            <w:tcW w:w="840" w:type="dxa"/>
            <w:vMerge/>
            <w:tcBorders>
              <w:left w:val="single" w:sz="4" w:space="0" w:color="auto"/>
              <w:bottom w:val="single" w:sz="4" w:space="0" w:color="auto"/>
              <w:right w:val="single" w:sz="4" w:space="0" w:color="auto"/>
            </w:tcBorders>
            <w:vAlign w:val="center"/>
          </w:tcPr>
          <w:p w14:paraId="430F2F08" w14:textId="77777777" w:rsidR="000C3678" w:rsidRPr="007275DF" w:rsidRDefault="000C3678" w:rsidP="004233B7">
            <w:pPr>
              <w:pStyle w:val="TAL"/>
              <w:rPr>
                <w:rFonts w:eastAsia="Calibri"/>
                <w:noProof/>
                <w:position w:val="-12"/>
                <w:szCs w:val="22"/>
                <w:lang w:val="en-US" w:eastAsia="zh-TW"/>
              </w:rPr>
            </w:pPr>
          </w:p>
        </w:tc>
        <w:tc>
          <w:tcPr>
            <w:tcW w:w="1871" w:type="dxa"/>
            <w:tcBorders>
              <w:top w:val="single" w:sz="4" w:space="0" w:color="auto"/>
              <w:left w:val="single" w:sz="4" w:space="0" w:color="auto"/>
              <w:bottom w:val="single" w:sz="4" w:space="0" w:color="auto"/>
              <w:right w:val="single" w:sz="4" w:space="0" w:color="auto"/>
            </w:tcBorders>
            <w:vAlign w:val="center"/>
          </w:tcPr>
          <w:p w14:paraId="388C181A" w14:textId="77777777" w:rsidR="000C3678" w:rsidRPr="007275DF" w:rsidRDefault="000C3678" w:rsidP="004233B7">
            <w:pPr>
              <w:pStyle w:val="TAL"/>
              <w:rPr>
                <w:rFonts w:eastAsia="Calibri"/>
                <w:noProof/>
                <w:position w:val="-12"/>
                <w:szCs w:val="22"/>
                <w:lang w:val="en-US" w:eastAsia="zh-TW"/>
              </w:rPr>
            </w:pPr>
            <w:r w:rsidRPr="007275DF">
              <w:rPr>
                <w:lang w:val="sv-SE"/>
              </w:rPr>
              <w:t>NR_TDD_FR1_I</w:t>
            </w:r>
          </w:p>
        </w:tc>
        <w:tc>
          <w:tcPr>
            <w:tcW w:w="667" w:type="dxa"/>
            <w:vMerge/>
            <w:tcBorders>
              <w:left w:val="single" w:sz="4" w:space="0" w:color="auto"/>
              <w:bottom w:val="single" w:sz="4" w:space="0" w:color="auto"/>
              <w:right w:val="single" w:sz="4" w:space="0" w:color="auto"/>
            </w:tcBorders>
            <w:vAlign w:val="center"/>
          </w:tcPr>
          <w:p w14:paraId="7185813F" w14:textId="77777777" w:rsidR="000C3678" w:rsidRPr="007275DF" w:rsidRDefault="000C3678" w:rsidP="004233B7">
            <w:pPr>
              <w:pStyle w:val="TAL"/>
              <w:rPr>
                <w:lang w:val="en-US"/>
              </w:rPr>
            </w:pPr>
          </w:p>
        </w:tc>
        <w:tc>
          <w:tcPr>
            <w:tcW w:w="850" w:type="dxa"/>
            <w:vMerge/>
            <w:tcBorders>
              <w:left w:val="single" w:sz="4" w:space="0" w:color="auto"/>
              <w:bottom w:val="single" w:sz="4" w:space="0" w:color="auto"/>
              <w:right w:val="single" w:sz="4" w:space="0" w:color="auto"/>
            </w:tcBorders>
            <w:vAlign w:val="center"/>
          </w:tcPr>
          <w:p w14:paraId="29BC4BFE" w14:textId="77777777" w:rsidR="000C3678" w:rsidRPr="007275DF" w:rsidRDefault="000C3678" w:rsidP="004233B7">
            <w:pPr>
              <w:pStyle w:val="TAC"/>
              <w:rPr>
                <w:lang w:val="en-US"/>
              </w:rPr>
            </w:pPr>
          </w:p>
        </w:tc>
        <w:tc>
          <w:tcPr>
            <w:tcW w:w="1062" w:type="dxa"/>
            <w:gridSpan w:val="2"/>
            <w:vMerge/>
            <w:tcBorders>
              <w:left w:val="single" w:sz="4" w:space="0" w:color="auto"/>
              <w:bottom w:val="single" w:sz="4" w:space="0" w:color="auto"/>
              <w:right w:val="single" w:sz="4" w:space="0" w:color="auto"/>
            </w:tcBorders>
            <w:vAlign w:val="center"/>
          </w:tcPr>
          <w:p w14:paraId="2A54B9E1" w14:textId="77777777" w:rsidR="000C3678" w:rsidRPr="007275DF" w:rsidRDefault="000C3678" w:rsidP="004233B7">
            <w:pPr>
              <w:pStyle w:val="TAC"/>
              <w:rPr>
                <w:lang w:val="en-US"/>
              </w:rPr>
            </w:pPr>
          </w:p>
        </w:tc>
        <w:tc>
          <w:tcPr>
            <w:tcW w:w="1064" w:type="dxa"/>
            <w:vMerge/>
            <w:tcBorders>
              <w:left w:val="single" w:sz="4" w:space="0" w:color="auto"/>
              <w:bottom w:val="single" w:sz="4" w:space="0" w:color="auto"/>
              <w:right w:val="single" w:sz="4" w:space="0" w:color="auto"/>
            </w:tcBorders>
            <w:vAlign w:val="center"/>
          </w:tcPr>
          <w:p w14:paraId="37BC1DB9" w14:textId="20A30DCA" w:rsidR="000C3678" w:rsidRPr="007275DF" w:rsidRDefault="000C3678" w:rsidP="004233B7">
            <w:pPr>
              <w:pStyle w:val="TAC"/>
              <w:rPr>
                <w:lang w:val="en-US"/>
              </w:rPr>
            </w:pPr>
          </w:p>
        </w:tc>
        <w:tc>
          <w:tcPr>
            <w:tcW w:w="1019" w:type="dxa"/>
            <w:tcBorders>
              <w:top w:val="single" w:sz="4" w:space="0" w:color="auto"/>
              <w:left w:val="single" w:sz="4" w:space="0" w:color="auto"/>
              <w:bottom w:val="single" w:sz="4" w:space="0" w:color="auto"/>
              <w:right w:val="single" w:sz="4" w:space="0" w:color="auto"/>
            </w:tcBorders>
            <w:vAlign w:val="center"/>
          </w:tcPr>
          <w:p w14:paraId="46CD22DD" w14:textId="77777777" w:rsidR="000C3678" w:rsidRPr="007275DF" w:rsidRDefault="000C3678" w:rsidP="004233B7">
            <w:pPr>
              <w:pStyle w:val="TAC"/>
              <w:rPr>
                <w:lang w:val="en-US" w:eastAsia="zh-TW"/>
              </w:rPr>
            </w:pPr>
            <w:r w:rsidRPr="007275DF">
              <w:rPr>
                <w:lang w:val="en-US" w:eastAsia="zh-TW"/>
              </w:rPr>
              <w:t>-</w:t>
            </w:r>
          </w:p>
        </w:tc>
        <w:tc>
          <w:tcPr>
            <w:tcW w:w="1411" w:type="dxa"/>
            <w:tcBorders>
              <w:top w:val="single" w:sz="4" w:space="0" w:color="auto"/>
              <w:left w:val="single" w:sz="4" w:space="0" w:color="auto"/>
              <w:bottom w:val="single" w:sz="4" w:space="0" w:color="auto"/>
              <w:right w:val="single" w:sz="4" w:space="0" w:color="auto"/>
            </w:tcBorders>
            <w:vAlign w:val="center"/>
          </w:tcPr>
          <w:p w14:paraId="46BF5E43" w14:textId="2020A882" w:rsidR="000C3678" w:rsidRPr="007275DF" w:rsidRDefault="002B4842" w:rsidP="004233B7">
            <w:pPr>
              <w:pStyle w:val="TAC"/>
              <w:rPr>
                <w:lang w:val="en-US" w:eastAsia="zh-TW"/>
              </w:rPr>
            </w:pPr>
            <w:ins w:id="173" w:author="Fernando Alonso Macias" w:date="2024-08-28T17:44:00Z" w16du:dateUtc="2024-08-29T00:44:00Z">
              <w:r>
                <w:rPr>
                  <w:lang w:val="en-US"/>
                </w:rPr>
                <w:t>-112.2</w:t>
              </w:r>
            </w:ins>
            <w:del w:id="174" w:author="Fernando Alonso Macias" w:date="2024-08-28T17:44:00Z" w16du:dateUtc="2024-08-29T00:44:00Z">
              <w:r w:rsidR="000C3678" w:rsidRPr="007275DF" w:rsidDel="002B4842">
                <w:rPr>
                  <w:lang w:val="en-US" w:eastAsia="zh-TW"/>
                </w:rPr>
                <w:delText>-113</w:delText>
              </w:r>
              <w:r w:rsidR="000C3678" w:rsidDel="002B4842">
                <w:rPr>
                  <w:lang w:val="en-US"/>
                </w:rPr>
                <w:delText>+TT</w:delText>
              </w:r>
            </w:del>
          </w:p>
        </w:tc>
      </w:tr>
      <w:tr w:rsidR="002B4842" w:rsidRPr="007275DF" w14:paraId="35F4EFDD" w14:textId="77777777" w:rsidTr="002B4842">
        <w:trPr>
          <w:jc w:val="center"/>
        </w:trPr>
        <w:tc>
          <w:tcPr>
            <w:tcW w:w="840" w:type="dxa"/>
            <w:vMerge w:val="restart"/>
            <w:tcBorders>
              <w:left w:val="single" w:sz="4" w:space="0" w:color="auto"/>
              <w:right w:val="single" w:sz="4" w:space="0" w:color="auto"/>
            </w:tcBorders>
            <w:vAlign w:val="center"/>
          </w:tcPr>
          <w:p w14:paraId="501CAA49" w14:textId="77777777" w:rsidR="002B4842" w:rsidRPr="007275DF" w:rsidRDefault="002B4842" w:rsidP="004233B7">
            <w:pPr>
              <w:pStyle w:val="TAL"/>
              <w:rPr>
                <w:rFonts w:eastAsia="Calibri"/>
                <w:noProof/>
                <w:position w:val="-12"/>
                <w:szCs w:val="22"/>
                <w:lang w:val="en-US" w:eastAsia="zh-TW"/>
              </w:rPr>
            </w:pPr>
            <w:r w:rsidRPr="007275DF">
              <w:rPr>
                <w:lang w:val="en-US"/>
              </w:rPr>
              <w:t>Io</w:t>
            </w:r>
            <w:r w:rsidRPr="007275DF">
              <w:rPr>
                <w:vertAlign w:val="superscript"/>
                <w:lang w:val="en-US"/>
              </w:rPr>
              <w:t>Note3</w:t>
            </w:r>
          </w:p>
        </w:tc>
        <w:tc>
          <w:tcPr>
            <w:tcW w:w="1871" w:type="dxa"/>
            <w:tcBorders>
              <w:top w:val="single" w:sz="4" w:space="0" w:color="auto"/>
              <w:left w:val="single" w:sz="4" w:space="0" w:color="auto"/>
              <w:bottom w:val="single" w:sz="4" w:space="0" w:color="auto"/>
              <w:right w:val="single" w:sz="4" w:space="0" w:color="auto"/>
            </w:tcBorders>
          </w:tcPr>
          <w:p w14:paraId="76BD9712" w14:textId="77777777" w:rsidR="002B4842" w:rsidRPr="007275DF" w:rsidRDefault="002B4842" w:rsidP="004233B7">
            <w:pPr>
              <w:pStyle w:val="TAL"/>
              <w:rPr>
                <w:lang w:val="en-US"/>
              </w:rPr>
            </w:pPr>
            <w:r w:rsidRPr="007275DF">
              <w:t xml:space="preserve">NR_FDD_FR1_A, NR_TDD_FR1_A </w:t>
            </w:r>
            <w:r w:rsidRPr="007275DF">
              <w:rPr>
                <w:vertAlign w:val="superscript"/>
              </w:rPr>
              <w:t>NOTE 5</w:t>
            </w:r>
          </w:p>
        </w:tc>
        <w:tc>
          <w:tcPr>
            <w:tcW w:w="667" w:type="dxa"/>
            <w:vMerge w:val="restart"/>
            <w:tcBorders>
              <w:left w:val="single" w:sz="4" w:space="0" w:color="auto"/>
              <w:right w:val="single" w:sz="4" w:space="0" w:color="auto"/>
            </w:tcBorders>
            <w:vAlign w:val="center"/>
          </w:tcPr>
          <w:p w14:paraId="62598499" w14:textId="77777777" w:rsidR="002B4842" w:rsidRPr="007275DF" w:rsidRDefault="002B4842" w:rsidP="004233B7">
            <w:pPr>
              <w:pStyle w:val="TAL"/>
              <w:jc w:val="center"/>
              <w:rPr>
                <w:lang w:val="en-US" w:eastAsia="zh-TW"/>
              </w:rPr>
            </w:pPr>
            <w:r w:rsidRPr="007275DF">
              <w:t>1~3</w:t>
            </w:r>
          </w:p>
        </w:tc>
        <w:tc>
          <w:tcPr>
            <w:tcW w:w="850" w:type="dxa"/>
            <w:vMerge w:val="restart"/>
            <w:tcBorders>
              <w:left w:val="single" w:sz="4" w:space="0" w:color="auto"/>
              <w:right w:val="single" w:sz="4" w:space="0" w:color="auto"/>
            </w:tcBorders>
            <w:vAlign w:val="center"/>
          </w:tcPr>
          <w:p w14:paraId="1F40D38D" w14:textId="77777777" w:rsidR="002B4842" w:rsidRPr="007275DF" w:rsidRDefault="002B4842" w:rsidP="004233B7">
            <w:pPr>
              <w:pStyle w:val="TAC"/>
              <w:rPr>
                <w:lang w:val="en-US"/>
              </w:rPr>
            </w:pPr>
            <w:r w:rsidRPr="007275DF">
              <w:rPr>
                <w:lang w:val="en-US"/>
              </w:rPr>
              <w:t>dBm/</w:t>
            </w:r>
          </w:p>
          <w:p w14:paraId="15008644" w14:textId="77777777" w:rsidR="002B4842" w:rsidRPr="007275DF" w:rsidRDefault="002B4842" w:rsidP="004233B7">
            <w:pPr>
              <w:pStyle w:val="TAC"/>
              <w:rPr>
                <w:lang w:val="en-US"/>
              </w:rPr>
            </w:pPr>
            <w:r w:rsidRPr="007275DF">
              <w:rPr>
                <w:lang w:val="en-US"/>
              </w:rPr>
              <w:t>38.16MHz</w:t>
            </w:r>
          </w:p>
        </w:tc>
        <w:tc>
          <w:tcPr>
            <w:tcW w:w="1063" w:type="dxa"/>
            <w:gridSpan w:val="2"/>
            <w:vMerge w:val="restart"/>
            <w:tcBorders>
              <w:left w:val="single" w:sz="4" w:space="0" w:color="auto"/>
              <w:right w:val="single" w:sz="4" w:space="0" w:color="auto"/>
            </w:tcBorders>
            <w:vAlign w:val="center"/>
          </w:tcPr>
          <w:p w14:paraId="1A57BC59" w14:textId="77777777" w:rsidR="002B4842" w:rsidRPr="007275DF" w:rsidRDefault="002B4842" w:rsidP="004233B7">
            <w:pPr>
              <w:pStyle w:val="TAC"/>
              <w:rPr>
                <w:lang w:val="en-US"/>
              </w:rPr>
            </w:pPr>
            <w:r w:rsidRPr="007275DF">
              <w:rPr>
                <w:lang w:val="en-US"/>
              </w:rPr>
              <w:t>-50.19</w:t>
            </w:r>
            <w:del w:id="175" w:author="Fernando Alonso Macias" w:date="2024-08-28T17:45:00Z" w16du:dateUtc="2024-08-29T00:45:00Z">
              <w:r w:rsidDel="002B4842">
                <w:rPr>
                  <w:lang w:val="en-US"/>
                </w:rPr>
                <w:delText>+TT</w:delText>
              </w:r>
            </w:del>
          </w:p>
        </w:tc>
        <w:tc>
          <w:tcPr>
            <w:tcW w:w="1063" w:type="dxa"/>
            <w:vMerge w:val="restart"/>
            <w:tcBorders>
              <w:left w:val="single" w:sz="4" w:space="0" w:color="auto"/>
              <w:right w:val="single" w:sz="4" w:space="0" w:color="auto"/>
            </w:tcBorders>
            <w:vAlign w:val="center"/>
          </w:tcPr>
          <w:p w14:paraId="502BA177" w14:textId="7803AA70" w:rsidR="002B4842" w:rsidRPr="007275DF" w:rsidRDefault="002B4842" w:rsidP="004233B7">
            <w:pPr>
              <w:pStyle w:val="TAC"/>
              <w:rPr>
                <w:lang w:val="en-US"/>
              </w:rPr>
            </w:pPr>
            <w:ins w:id="176" w:author="Fernando Alonso Macias" w:date="2024-08-28T17:45:00Z" w16du:dateUtc="2024-08-29T00:45:00Z">
              <w:r>
                <w:rPr>
                  <w:lang w:val="en-US"/>
                </w:rPr>
                <w:t>-51.53</w:t>
              </w:r>
            </w:ins>
          </w:p>
        </w:tc>
        <w:tc>
          <w:tcPr>
            <w:tcW w:w="1019" w:type="dxa"/>
            <w:vMerge w:val="restart"/>
            <w:tcBorders>
              <w:top w:val="single" w:sz="4" w:space="0" w:color="auto"/>
              <w:left w:val="single" w:sz="4" w:space="0" w:color="auto"/>
              <w:right w:val="single" w:sz="4" w:space="0" w:color="auto"/>
            </w:tcBorders>
            <w:vAlign w:val="center"/>
          </w:tcPr>
          <w:p w14:paraId="34DE2600" w14:textId="77777777" w:rsidR="002B4842" w:rsidRPr="007275DF" w:rsidRDefault="002B4842" w:rsidP="004233B7">
            <w:pPr>
              <w:pStyle w:val="TAC"/>
              <w:rPr>
                <w:lang w:val="en-US"/>
              </w:rPr>
            </w:pPr>
            <w:r w:rsidRPr="007275DF">
              <w:rPr>
                <w:lang w:val="en-US"/>
              </w:rPr>
              <w:t>-50.19</w:t>
            </w:r>
            <w:del w:id="177" w:author="Fernando Alonso Macias" w:date="2024-08-28T17:45:00Z" w16du:dateUtc="2024-08-29T00:45:00Z">
              <w:r w:rsidDel="002B4842">
                <w:rPr>
                  <w:lang w:val="en-US"/>
                </w:rPr>
                <w:delText>+TT</w:delText>
              </w:r>
            </w:del>
          </w:p>
        </w:tc>
        <w:tc>
          <w:tcPr>
            <w:tcW w:w="1411" w:type="dxa"/>
            <w:tcBorders>
              <w:top w:val="single" w:sz="4" w:space="0" w:color="auto"/>
              <w:left w:val="single" w:sz="4" w:space="0" w:color="auto"/>
              <w:bottom w:val="single" w:sz="4" w:space="0" w:color="auto"/>
              <w:right w:val="single" w:sz="4" w:space="0" w:color="auto"/>
            </w:tcBorders>
            <w:vAlign w:val="center"/>
          </w:tcPr>
          <w:p w14:paraId="4964AAB0" w14:textId="77777777" w:rsidR="002B4842" w:rsidRPr="007275DF" w:rsidRDefault="002B4842" w:rsidP="004233B7">
            <w:pPr>
              <w:pStyle w:val="TAC"/>
              <w:rPr>
                <w:lang w:val="en-US" w:eastAsia="zh-TW"/>
              </w:rPr>
            </w:pPr>
            <w:r w:rsidRPr="007275DF">
              <w:rPr>
                <w:lang w:val="en-US" w:eastAsia="zh-TW"/>
              </w:rPr>
              <w:t>-</w:t>
            </w:r>
          </w:p>
        </w:tc>
      </w:tr>
      <w:tr w:rsidR="002B4842" w:rsidRPr="007275DF" w14:paraId="110F0A8B" w14:textId="77777777" w:rsidTr="002B4842">
        <w:trPr>
          <w:jc w:val="center"/>
        </w:trPr>
        <w:tc>
          <w:tcPr>
            <w:tcW w:w="840" w:type="dxa"/>
            <w:vMerge/>
            <w:tcBorders>
              <w:left w:val="single" w:sz="4" w:space="0" w:color="auto"/>
              <w:right w:val="single" w:sz="4" w:space="0" w:color="auto"/>
            </w:tcBorders>
            <w:vAlign w:val="center"/>
          </w:tcPr>
          <w:p w14:paraId="10A2C788" w14:textId="77777777" w:rsidR="002B4842" w:rsidRPr="007275DF" w:rsidRDefault="002B4842" w:rsidP="004233B7">
            <w:pPr>
              <w:pStyle w:val="TAL"/>
              <w:rPr>
                <w:rFonts w:eastAsia="Calibri"/>
                <w:noProof/>
                <w:position w:val="-12"/>
                <w:szCs w:val="22"/>
                <w:lang w:val="en-US" w:eastAsia="zh-TW"/>
              </w:rPr>
            </w:pPr>
          </w:p>
        </w:tc>
        <w:tc>
          <w:tcPr>
            <w:tcW w:w="1871" w:type="dxa"/>
            <w:tcBorders>
              <w:top w:val="single" w:sz="4" w:space="0" w:color="auto"/>
              <w:left w:val="single" w:sz="4" w:space="0" w:color="auto"/>
              <w:bottom w:val="single" w:sz="4" w:space="0" w:color="auto"/>
              <w:right w:val="single" w:sz="4" w:space="0" w:color="auto"/>
            </w:tcBorders>
            <w:vAlign w:val="center"/>
          </w:tcPr>
          <w:p w14:paraId="4FCD6281" w14:textId="77777777" w:rsidR="002B4842" w:rsidRPr="007275DF" w:rsidRDefault="002B4842" w:rsidP="004233B7">
            <w:pPr>
              <w:pStyle w:val="TAL"/>
              <w:rPr>
                <w:lang w:val="sv-SE"/>
              </w:rPr>
            </w:pPr>
            <w:r w:rsidRPr="007275DF">
              <w:rPr>
                <w:lang w:val="sv-SE"/>
              </w:rPr>
              <w:t>NR_FDD_FR1_B</w:t>
            </w:r>
          </w:p>
        </w:tc>
        <w:tc>
          <w:tcPr>
            <w:tcW w:w="667" w:type="dxa"/>
            <w:vMerge/>
            <w:tcBorders>
              <w:left w:val="single" w:sz="4" w:space="0" w:color="auto"/>
              <w:right w:val="single" w:sz="4" w:space="0" w:color="auto"/>
            </w:tcBorders>
            <w:vAlign w:val="center"/>
          </w:tcPr>
          <w:p w14:paraId="1548CE40" w14:textId="77777777" w:rsidR="002B4842" w:rsidRPr="007275DF" w:rsidRDefault="002B4842" w:rsidP="004233B7">
            <w:pPr>
              <w:pStyle w:val="TAL"/>
              <w:rPr>
                <w:lang w:val="en-US"/>
              </w:rPr>
            </w:pPr>
          </w:p>
        </w:tc>
        <w:tc>
          <w:tcPr>
            <w:tcW w:w="850" w:type="dxa"/>
            <w:vMerge/>
            <w:tcBorders>
              <w:left w:val="single" w:sz="4" w:space="0" w:color="auto"/>
              <w:right w:val="single" w:sz="4" w:space="0" w:color="auto"/>
            </w:tcBorders>
            <w:vAlign w:val="center"/>
          </w:tcPr>
          <w:p w14:paraId="251D297F" w14:textId="77777777" w:rsidR="002B4842" w:rsidRPr="007275DF" w:rsidRDefault="002B4842" w:rsidP="004233B7">
            <w:pPr>
              <w:pStyle w:val="TAC"/>
              <w:rPr>
                <w:lang w:val="en-US"/>
              </w:rPr>
            </w:pPr>
          </w:p>
        </w:tc>
        <w:tc>
          <w:tcPr>
            <w:tcW w:w="1063" w:type="dxa"/>
            <w:gridSpan w:val="2"/>
            <w:vMerge/>
            <w:tcBorders>
              <w:left w:val="single" w:sz="4" w:space="0" w:color="auto"/>
              <w:right w:val="single" w:sz="4" w:space="0" w:color="auto"/>
            </w:tcBorders>
            <w:vAlign w:val="center"/>
          </w:tcPr>
          <w:p w14:paraId="1F64D5D4" w14:textId="77777777" w:rsidR="002B4842" w:rsidRPr="007275DF" w:rsidRDefault="002B4842" w:rsidP="004233B7">
            <w:pPr>
              <w:pStyle w:val="TAC"/>
              <w:rPr>
                <w:lang w:val="en-US"/>
              </w:rPr>
            </w:pPr>
          </w:p>
        </w:tc>
        <w:tc>
          <w:tcPr>
            <w:tcW w:w="1063" w:type="dxa"/>
            <w:vMerge/>
            <w:tcBorders>
              <w:left w:val="single" w:sz="4" w:space="0" w:color="auto"/>
              <w:right w:val="single" w:sz="4" w:space="0" w:color="auto"/>
            </w:tcBorders>
            <w:vAlign w:val="center"/>
          </w:tcPr>
          <w:p w14:paraId="6ACDA21C" w14:textId="18F23841" w:rsidR="002B4842" w:rsidRPr="007275DF" w:rsidRDefault="002B4842" w:rsidP="004233B7">
            <w:pPr>
              <w:pStyle w:val="TAC"/>
              <w:rPr>
                <w:lang w:val="en-US"/>
              </w:rPr>
            </w:pPr>
          </w:p>
        </w:tc>
        <w:tc>
          <w:tcPr>
            <w:tcW w:w="1019" w:type="dxa"/>
            <w:vMerge/>
            <w:tcBorders>
              <w:left w:val="single" w:sz="4" w:space="0" w:color="auto"/>
              <w:right w:val="single" w:sz="4" w:space="0" w:color="auto"/>
            </w:tcBorders>
            <w:vAlign w:val="center"/>
          </w:tcPr>
          <w:p w14:paraId="6DD0F61E" w14:textId="77777777" w:rsidR="002B4842" w:rsidRPr="007275DF" w:rsidRDefault="002B4842" w:rsidP="004233B7">
            <w:pPr>
              <w:pStyle w:val="TAC"/>
              <w:rPr>
                <w:lang w:val="en-US"/>
              </w:rPr>
            </w:pPr>
          </w:p>
        </w:tc>
        <w:tc>
          <w:tcPr>
            <w:tcW w:w="1411" w:type="dxa"/>
            <w:tcBorders>
              <w:top w:val="single" w:sz="4" w:space="0" w:color="auto"/>
              <w:left w:val="single" w:sz="4" w:space="0" w:color="auto"/>
              <w:bottom w:val="single" w:sz="4" w:space="0" w:color="auto"/>
              <w:right w:val="single" w:sz="4" w:space="0" w:color="auto"/>
            </w:tcBorders>
            <w:vAlign w:val="center"/>
          </w:tcPr>
          <w:p w14:paraId="047ED71C" w14:textId="77777777" w:rsidR="002B4842" w:rsidRPr="007275DF" w:rsidRDefault="002B4842" w:rsidP="004233B7">
            <w:pPr>
              <w:pStyle w:val="TAC"/>
              <w:rPr>
                <w:lang w:val="en-US" w:eastAsia="zh-TW"/>
              </w:rPr>
            </w:pPr>
            <w:r w:rsidRPr="007275DF">
              <w:rPr>
                <w:lang w:val="en-US" w:eastAsia="zh-TW"/>
              </w:rPr>
              <w:t>-</w:t>
            </w:r>
          </w:p>
        </w:tc>
      </w:tr>
      <w:tr w:rsidR="002B4842" w:rsidRPr="007275DF" w14:paraId="112F8DEC" w14:textId="77777777" w:rsidTr="002B4842">
        <w:trPr>
          <w:jc w:val="center"/>
        </w:trPr>
        <w:tc>
          <w:tcPr>
            <w:tcW w:w="840" w:type="dxa"/>
            <w:vMerge/>
            <w:tcBorders>
              <w:left w:val="single" w:sz="4" w:space="0" w:color="auto"/>
              <w:right w:val="single" w:sz="4" w:space="0" w:color="auto"/>
            </w:tcBorders>
            <w:vAlign w:val="center"/>
          </w:tcPr>
          <w:p w14:paraId="091420E9" w14:textId="77777777" w:rsidR="002B4842" w:rsidRPr="007275DF" w:rsidRDefault="002B4842" w:rsidP="004233B7">
            <w:pPr>
              <w:pStyle w:val="TAL"/>
              <w:rPr>
                <w:rFonts w:eastAsia="Calibri"/>
                <w:noProof/>
                <w:position w:val="-12"/>
                <w:szCs w:val="22"/>
                <w:lang w:val="en-US" w:eastAsia="zh-TW"/>
              </w:rPr>
            </w:pPr>
          </w:p>
        </w:tc>
        <w:tc>
          <w:tcPr>
            <w:tcW w:w="1871" w:type="dxa"/>
            <w:tcBorders>
              <w:top w:val="single" w:sz="4" w:space="0" w:color="auto"/>
              <w:left w:val="single" w:sz="4" w:space="0" w:color="auto"/>
              <w:bottom w:val="single" w:sz="4" w:space="0" w:color="auto"/>
              <w:right w:val="single" w:sz="4" w:space="0" w:color="auto"/>
            </w:tcBorders>
            <w:vAlign w:val="center"/>
          </w:tcPr>
          <w:p w14:paraId="643F36C7" w14:textId="77777777" w:rsidR="002B4842" w:rsidRPr="007275DF" w:rsidRDefault="002B4842" w:rsidP="004233B7">
            <w:pPr>
              <w:pStyle w:val="TAL"/>
              <w:rPr>
                <w:lang w:val="sv-SE"/>
              </w:rPr>
            </w:pPr>
            <w:r w:rsidRPr="007275DF">
              <w:rPr>
                <w:lang w:val="sv-SE"/>
              </w:rPr>
              <w:t>NR_TDD_FR1_C</w:t>
            </w:r>
          </w:p>
        </w:tc>
        <w:tc>
          <w:tcPr>
            <w:tcW w:w="667" w:type="dxa"/>
            <w:vMerge/>
            <w:tcBorders>
              <w:left w:val="single" w:sz="4" w:space="0" w:color="auto"/>
              <w:right w:val="single" w:sz="4" w:space="0" w:color="auto"/>
            </w:tcBorders>
            <w:vAlign w:val="center"/>
          </w:tcPr>
          <w:p w14:paraId="6825499B" w14:textId="77777777" w:rsidR="002B4842" w:rsidRPr="007275DF" w:rsidRDefault="002B4842" w:rsidP="004233B7">
            <w:pPr>
              <w:pStyle w:val="TAL"/>
              <w:rPr>
                <w:lang w:val="en-US"/>
              </w:rPr>
            </w:pPr>
          </w:p>
        </w:tc>
        <w:tc>
          <w:tcPr>
            <w:tcW w:w="850" w:type="dxa"/>
            <w:vMerge/>
            <w:tcBorders>
              <w:left w:val="single" w:sz="4" w:space="0" w:color="auto"/>
              <w:right w:val="single" w:sz="4" w:space="0" w:color="auto"/>
            </w:tcBorders>
            <w:vAlign w:val="center"/>
          </w:tcPr>
          <w:p w14:paraId="7985ACED" w14:textId="77777777" w:rsidR="002B4842" w:rsidRPr="007275DF" w:rsidRDefault="002B4842" w:rsidP="004233B7">
            <w:pPr>
              <w:pStyle w:val="TAC"/>
              <w:rPr>
                <w:lang w:val="en-US"/>
              </w:rPr>
            </w:pPr>
          </w:p>
        </w:tc>
        <w:tc>
          <w:tcPr>
            <w:tcW w:w="1063" w:type="dxa"/>
            <w:gridSpan w:val="2"/>
            <w:vMerge/>
            <w:tcBorders>
              <w:left w:val="single" w:sz="4" w:space="0" w:color="auto"/>
              <w:right w:val="single" w:sz="4" w:space="0" w:color="auto"/>
            </w:tcBorders>
            <w:vAlign w:val="center"/>
          </w:tcPr>
          <w:p w14:paraId="570293F0" w14:textId="77777777" w:rsidR="002B4842" w:rsidRPr="007275DF" w:rsidRDefault="002B4842" w:rsidP="004233B7">
            <w:pPr>
              <w:pStyle w:val="TAC"/>
              <w:rPr>
                <w:lang w:val="en-US"/>
              </w:rPr>
            </w:pPr>
          </w:p>
        </w:tc>
        <w:tc>
          <w:tcPr>
            <w:tcW w:w="1063" w:type="dxa"/>
            <w:vMerge/>
            <w:tcBorders>
              <w:left w:val="single" w:sz="4" w:space="0" w:color="auto"/>
              <w:right w:val="single" w:sz="4" w:space="0" w:color="auto"/>
            </w:tcBorders>
            <w:vAlign w:val="center"/>
          </w:tcPr>
          <w:p w14:paraId="1847F656" w14:textId="1125177B" w:rsidR="002B4842" w:rsidRPr="007275DF" w:rsidRDefault="002B4842" w:rsidP="004233B7">
            <w:pPr>
              <w:pStyle w:val="TAC"/>
              <w:rPr>
                <w:lang w:val="en-US"/>
              </w:rPr>
            </w:pPr>
          </w:p>
        </w:tc>
        <w:tc>
          <w:tcPr>
            <w:tcW w:w="1019" w:type="dxa"/>
            <w:vMerge/>
            <w:tcBorders>
              <w:left w:val="single" w:sz="4" w:space="0" w:color="auto"/>
              <w:right w:val="single" w:sz="4" w:space="0" w:color="auto"/>
            </w:tcBorders>
            <w:vAlign w:val="center"/>
          </w:tcPr>
          <w:p w14:paraId="1BC20CFF" w14:textId="77777777" w:rsidR="002B4842" w:rsidRPr="007275DF" w:rsidRDefault="002B4842" w:rsidP="004233B7">
            <w:pPr>
              <w:pStyle w:val="TAC"/>
              <w:rPr>
                <w:lang w:val="en-US"/>
              </w:rPr>
            </w:pPr>
          </w:p>
        </w:tc>
        <w:tc>
          <w:tcPr>
            <w:tcW w:w="1411" w:type="dxa"/>
            <w:tcBorders>
              <w:top w:val="single" w:sz="4" w:space="0" w:color="auto"/>
              <w:left w:val="single" w:sz="4" w:space="0" w:color="auto"/>
              <w:bottom w:val="single" w:sz="4" w:space="0" w:color="auto"/>
              <w:right w:val="single" w:sz="4" w:space="0" w:color="auto"/>
            </w:tcBorders>
            <w:vAlign w:val="center"/>
          </w:tcPr>
          <w:p w14:paraId="7E795E9C" w14:textId="77777777" w:rsidR="002B4842" w:rsidRPr="007275DF" w:rsidRDefault="002B4842" w:rsidP="004233B7">
            <w:pPr>
              <w:pStyle w:val="TAC"/>
              <w:rPr>
                <w:lang w:val="en-US" w:eastAsia="zh-TW"/>
              </w:rPr>
            </w:pPr>
            <w:r w:rsidRPr="007275DF">
              <w:rPr>
                <w:lang w:val="en-US" w:eastAsia="zh-TW"/>
              </w:rPr>
              <w:t>-</w:t>
            </w:r>
          </w:p>
        </w:tc>
      </w:tr>
      <w:tr w:rsidR="002B4842" w:rsidRPr="007275DF" w14:paraId="17C7A539" w14:textId="77777777" w:rsidTr="002B4842">
        <w:trPr>
          <w:jc w:val="center"/>
        </w:trPr>
        <w:tc>
          <w:tcPr>
            <w:tcW w:w="840" w:type="dxa"/>
            <w:vMerge/>
            <w:tcBorders>
              <w:left w:val="single" w:sz="4" w:space="0" w:color="auto"/>
              <w:right w:val="single" w:sz="4" w:space="0" w:color="auto"/>
            </w:tcBorders>
            <w:vAlign w:val="center"/>
          </w:tcPr>
          <w:p w14:paraId="686444F7" w14:textId="77777777" w:rsidR="002B4842" w:rsidRPr="007275DF" w:rsidRDefault="002B4842" w:rsidP="004233B7">
            <w:pPr>
              <w:pStyle w:val="TAL"/>
              <w:rPr>
                <w:rFonts w:eastAsia="Calibri"/>
                <w:noProof/>
                <w:position w:val="-12"/>
                <w:szCs w:val="22"/>
                <w:lang w:val="en-US" w:eastAsia="zh-TW"/>
              </w:rPr>
            </w:pPr>
          </w:p>
        </w:tc>
        <w:tc>
          <w:tcPr>
            <w:tcW w:w="1871" w:type="dxa"/>
            <w:tcBorders>
              <w:top w:val="single" w:sz="4" w:space="0" w:color="auto"/>
              <w:left w:val="single" w:sz="4" w:space="0" w:color="auto"/>
              <w:bottom w:val="single" w:sz="4" w:space="0" w:color="auto"/>
              <w:right w:val="single" w:sz="4" w:space="0" w:color="auto"/>
            </w:tcBorders>
            <w:vAlign w:val="center"/>
          </w:tcPr>
          <w:p w14:paraId="69B69457" w14:textId="77777777" w:rsidR="002B4842" w:rsidRPr="007275DF" w:rsidRDefault="002B4842" w:rsidP="004233B7">
            <w:pPr>
              <w:pStyle w:val="TAL"/>
              <w:rPr>
                <w:lang w:val="sv-SE"/>
              </w:rPr>
            </w:pPr>
            <w:r w:rsidRPr="007275DF">
              <w:rPr>
                <w:lang w:val="sv-SE"/>
              </w:rPr>
              <w:t>NR_FDD_FR1_D, NR_TDD_FR1_D</w:t>
            </w:r>
          </w:p>
        </w:tc>
        <w:tc>
          <w:tcPr>
            <w:tcW w:w="667" w:type="dxa"/>
            <w:vMerge/>
            <w:tcBorders>
              <w:left w:val="single" w:sz="4" w:space="0" w:color="auto"/>
              <w:right w:val="single" w:sz="4" w:space="0" w:color="auto"/>
            </w:tcBorders>
            <w:vAlign w:val="center"/>
          </w:tcPr>
          <w:p w14:paraId="1C65BAEE" w14:textId="77777777" w:rsidR="002B4842" w:rsidRPr="007275DF" w:rsidRDefault="002B4842" w:rsidP="004233B7">
            <w:pPr>
              <w:pStyle w:val="TAL"/>
              <w:rPr>
                <w:lang w:val="sv-SE"/>
              </w:rPr>
            </w:pPr>
          </w:p>
        </w:tc>
        <w:tc>
          <w:tcPr>
            <w:tcW w:w="850" w:type="dxa"/>
            <w:vMerge/>
            <w:tcBorders>
              <w:left w:val="single" w:sz="4" w:space="0" w:color="auto"/>
              <w:right w:val="single" w:sz="4" w:space="0" w:color="auto"/>
            </w:tcBorders>
            <w:vAlign w:val="center"/>
          </w:tcPr>
          <w:p w14:paraId="05C0F077" w14:textId="77777777" w:rsidR="002B4842" w:rsidRPr="007275DF" w:rsidRDefault="002B4842" w:rsidP="004233B7">
            <w:pPr>
              <w:pStyle w:val="TAC"/>
              <w:rPr>
                <w:lang w:val="sv-SE"/>
              </w:rPr>
            </w:pPr>
          </w:p>
        </w:tc>
        <w:tc>
          <w:tcPr>
            <w:tcW w:w="1063" w:type="dxa"/>
            <w:gridSpan w:val="2"/>
            <w:vMerge/>
            <w:tcBorders>
              <w:left w:val="single" w:sz="4" w:space="0" w:color="auto"/>
              <w:right w:val="single" w:sz="4" w:space="0" w:color="auto"/>
            </w:tcBorders>
            <w:vAlign w:val="center"/>
          </w:tcPr>
          <w:p w14:paraId="32556589" w14:textId="77777777" w:rsidR="002B4842" w:rsidRPr="007275DF" w:rsidRDefault="002B4842" w:rsidP="004233B7">
            <w:pPr>
              <w:pStyle w:val="TAC"/>
              <w:rPr>
                <w:lang w:val="sv-SE"/>
              </w:rPr>
            </w:pPr>
          </w:p>
        </w:tc>
        <w:tc>
          <w:tcPr>
            <w:tcW w:w="1063" w:type="dxa"/>
            <w:vMerge/>
            <w:tcBorders>
              <w:left w:val="single" w:sz="4" w:space="0" w:color="auto"/>
              <w:right w:val="single" w:sz="4" w:space="0" w:color="auto"/>
            </w:tcBorders>
            <w:vAlign w:val="center"/>
          </w:tcPr>
          <w:p w14:paraId="55D5BAF4" w14:textId="4CFA1DC8" w:rsidR="002B4842" w:rsidRPr="007275DF" w:rsidRDefault="002B4842" w:rsidP="004233B7">
            <w:pPr>
              <w:pStyle w:val="TAC"/>
              <w:rPr>
                <w:lang w:val="sv-SE"/>
              </w:rPr>
            </w:pPr>
          </w:p>
        </w:tc>
        <w:tc>
          <w:tcPr>
            <w:tcW w:w="1019" w:type="dxa"/>
            <w:vMerge/>
            <w:tcBorders>
              <w:left w:val="single" w:sz="4" w:space="0" w:color="auto"/>
              <w:right w:val="single" w:sz="4" w:space="0" w:color="auto"/>
            </w:tcBorders>
            <w:vAlign w:val="center"/>
          </w:tcPr>
          <w:p w14:paraId="0372058D" w14:textId="77777777" w:rsidR="002B4842" w:rsidRPr="007275DF" w:rsidRDefault="002B4842" w:rsidP="004233B7">
            <w:pPr>
              <w:pStyle w:val="TAC"/>
              <w:rPr>
                <w:lang w:val="sv-SE"/>
              </w:rPr>
            </w:pPr>
          </w:p>
        </w:tc>
        <w:tc>
          <w:tcPr>
            <w:tcW w:w="1411" w:type="dxa"/>
            <w:tcBorders>
              <w:top w:val="single" w:sz="4" w:space="0" w:color="auto"/>
              <w:left w:val="single" w:sz="4" w:space="0" w:color="auto"/>
              <w:bottom w:val="single" w:sz="4" w:space="0" w:color="auto"/>
              <w:right w:val="single" w:sz="4" w:space="0" w:color="auto"/>
            </w:tcBorders>
            <w:vAlign w:val="center"/>
          </w:tcPr>
          <w:p w14:paraId="484B9CB5" w14:textId="77777777" w:rsidR="002B4842" w:rsidRPr="007275DF" w:rsidRDefault="002B4842" w:rsidP="004233B7">
            <w:pPr>
              <w:pStyle w:val="TAC"/>
              <w:rPr>
                <w:lang w:val="en-US" w:eastAsia="zh-TW"/>
              </w:rPr>
            </w:pPr>
            <w:r w:rsidRPr="007275DF">
              <w:rPr>
                <w:lang w:val="en-US" w:eastAsia="zh-TW"/>
              </w:rPr>
              <w:t>-</w:t>
            </w:r>
          </w:p>
        </w:tc>
      </w:tr>
      <w:tr w:rsidR="002B4842" w:rsidRPr="007275DF" w14:paraId="44A015EB" w14:textId="77777777" w:rsidTr="002B4842">
        <w:trPr>
          <w:jc w:val="center"/>
        </w:trPr>
        <w:tc>
          <w:tcPr>
            <w:tcW w:w="840" w:type="dxa"/>
            <w:vMerge/>
            <w:tcBorders>
              <w:left w:val="single" w:sz="4" w:space="0" w:color="auto"/>
              <w:right w:val="single" w:sz="4" w:space="0" w:color="auto"/>
            </w:tcBorders>
            <w:vAlign w:val="center"/>
          </w:tcPr>
          <w:p w14:paraId="611A2A89" w14:textId="77777777" w:rsidR="002B4842" w:rsidRPr="007275DF" w:rsidRDefault="002B4842" w:rsidP="004233B7">
            <w:pPr>
              <w:pStyle w:val="TAL"/>
              <w:rPr>
                <w:rFonts w:eastAsia="Calibri"/>
                <w:noProof/>
                <w:position w:val="-12"/>
                <w:szCs w:val="22"/>
                <w:lang w:val="en-US" w:eastAsia="zh-TW"/>
              </w:rPr>
            </w:pPr>
          </w:p>
        </w:tc>
        <w:tc>
          <w:tcPr>
            <w:tcW w:w="1871" w:type="dxa"/>
            <w:tcBorders>
              <w:top w:val="single" w:sz="4" w:space="0" w:color="auto"/>
              <w:left w:val="single" w:sz="4" w:space="0" w:color="auto"/>
              <w:bottom w:val="single" w:sz="4" w:space="0" w:color="auto"/>
              <w:right w:val="single" w:sz="4" w:space="0" w:color="auto"/>
            </w:tcBorders>
            <w:vAlign w:val="center"/>
          </w:tcPr>
          <w:p w14:paraId="43DEB7C4" w14:textId="77777777" w:rsidR="002B4842" w:rsidRPr="007275DF" w:rsidRDefault="002B4842" w:rsidP="004233B7">
            <w:pPr>
              <w:pStyle w:val="TAL"/>
              <w:rPr>
                <w:lang w:val="sv-SE"/>
              </w:rPr>
            </w:pPr>
            <w:r w:rsidRPr="007275DF">
              <w:rPr>
                <w:lang w:val="sv-SE"/>
              </w:rPr>
              <w:t>NR_FDD_FR1_E, NR_TDD_FR1_E</w:t>
            </w:r>
          </w:p>
        </w:tc>
        <w:tc>
          <w:tcPr>
            <w:tcW w:w="667" w:type="dxa"/>
            <w:vMerge/>
            <w:tcBorders>
              <w:left w:val="single" w:sz="4" w:space="0" w:color="auto"/>
              <w:right w:val="single" w:sz="4" w:space="0" w:color="auto"/>
            </w:tcBorders>
            <w:vAlign w:val="center"/>
          </w:tcPr>
          <w:p w14:paraId="523CA68E" w14:textId="77777777" w:rsidR="002B4842" w:rsidRPr="007275DF" w:rsidRDefault="002B4842" w:rsidP="004233B7">
            <w:pPr>
              <w:pStyle w:val="TAL"/>
              <w:rPr>
                <w:lang w:val="sv-SE"/>
              </w:rPr>
            </w:pPr>
          </w:p>
        </w:tc>
        <w:tc>
          <w:tcPr>
            <w:tcW w:w="850" w:type="dxa"/>
            <w:vMerge/>
            <w:tcBorders>
              <w:left w:val="single" w:sz="4" w:space="0" w:color="auto"/>
              <w:right w:val="single" w:sz="4" w:space="0" w:color="auto"/>
            </w:tcBorders>
            <w:vAlign w:val="center"/>
          </w:tcPr>
          <w:p w14:paraId="7BCE72F1" w14:textId="77777777" w:rsidR="002B4842" w:rsidRPr="007275DF" w:rsidRDefault="002B4842" w:rsidP="004233B7">
            <w:pPr>
              <w:pStyle w:val="TAC"/>
              <w:rPr>
                <w:lang w:val="sv-SE"/>
              </w:rPr>
            </w:pPr>
          </w:p>
        </w:tc>
        <w:tc>
          <w:tcPr>
            <w:tcW w:w="1063" w:type="dxa"/>
            <w:gridSpan w:val="2"/>
            <w:vMerge/>
            <w:tcBorders>
              <w:left w:val="single" w:sz="4" w:space="0" w:color="auto"/>
              <w:right w:val="single" w:sz="4" w:space="0" w:color="auto"/>
            </w:tcBorders>
            <w:vAlign w:val="center"/>
          </w:tcPr>
          <w:p w14:paraId="5659C57D" w14:textId="77777777" w:rsidR="002B4842" w:rsidRPr="007275DF" w:rsidRDefault="002B4842" w:rsidP="004233B7">
            <w:pPr>
              <w:pStyle w:val="TAC"/>
              <w:rPr>
                <w:lang w:val="sv-SE"/>
              </w:rPr>
            </w:pPr>
          </w:p>
        </w:tc>
        <w:tc>
          <w:tcPr>
            <w:tcW w:w="1063" w:type="dxa"/>
            <w:vMerge/>
            <w:tcBorders>
              <w:left w:val="single" w:sz="4" w:space="0" w:color="auto"/>
              <w:right w:val="single" w:sz="4" w:space="0" w:color="auto"/>
            </w:tcBorders>
            <w:vAlign w:val="center"/>
          </w:tcPr>
          <w:p w14:paraId="3A1C9431" w14:textId="0A4A1023" w:rsidR="002B4842" w:rsidRPr="007275DF" w:rsidRDefault="002B4842" w:rsidP="004233B7">
            <w:pPr>
              <w:pStyle w:val="TAC"/>
              <w:rPr>
                <w:lang w:val="sv-SE"/>
              </w:rPr>
            </w:pPr>
          </w:p>
        </w:tc>
        <w:tc>
          <w:tcPr>
            <w:tcW w:w="1019" w:type="dxa"/>
            <w:vMerge/>
            <w:tcBorders>
              <w:left w:val="single" w:sz="4" w:space="0" w:color="auto"/>
              <w:right w:val="single" w:sz="4" w:space="0" w:color="auto"/>
            </w:tcBorders>
            <w:vAlign w:val="center"/>
          </w:tcPr>
          <w:p w14:paraId="756DF364" w14:textId="77777777" w:rsidR="002B4842" w:rsidRPr="007275DF" w:rsidRDefault="002B4842" w:rsidP="004233B7">
            <w:pPr>
              <w:pStyle w:val="TAC"/>
              <w:rPr>
                <w:lang w:val="sv-SE"/>
              </w:rPr>
            </w:pPr>
          </w:p>
        </w:tc>
        <w:tc>
          <w:tcPr>
            <w:tcW w:w="1411" w:type="dxa"/>
            <w:tcBorders>
              <w:top w:val="single" w:sz="4" w:space="0" w:color="auto"/>
              <w:left w:val="single" w:sz="4" w:space="0" w:color="auto"/>
              <w:bottom w:val="single" w:sz="4" w:space="0" w:color="auto"/>
              <w:right w:val="single" w:sz="4" w:space="0" w:color="auto"/>
            </w:tcBorders>
            <w:vAlign w:val="center"/>
          </w:tcPr>
          <w:p w14:paraId="161F2A22" w14:textId="77777777" w:rsidR="002B4842" w:rsidRPr="007275DF" w:rsidRDefault="002B4842" w:rsidP="004233B7">
            <w:pPr>
              <w:pStyle w:val="TAC"/>
              <w:rPr>
                <w:lang w:val="en-US" w:eastAsia="zh-TW"/>
              </w:rPr>
            </w:pPr>
            <w:r w:rsidRPr="007275DF">
              <w:rPr>
                <w:lang w:val="en-US" w:eastAsia="zh-TW"/>
              </w:rPr>
              <w:t>-</w:t>
            </w:r>
          </w:p>
        </w:tc>
      </w:tr>
      <w:tr w:rsidR="002B4842" w:rsidRPr="007275DF" w14:paraId="678F9932" w14:textId="77777777" w:rsidTr="002B4842">
        <w:trPr>
          <w:jc w:val="center"/>
        </w:trPr>
        <w:tc>
          <w:tcPr>
            <w:tcW w:w="840" w:type="dxa"/>
            <w:vMerge/>
            <w:tcBorders>
              <w:left w:val="single" w:sz="4" w:space="0" w:color="auto"/>
              <w:right w:val="single" w:sz="4" w:space="0" w:color="auto"/>
            </w:tcBorders>
            <w:vAlign w:val="center"/>
          </w:tcPr>
          <w:p w14:paraId="4C75C1B8" w14:textId="77777777" w:rsidR="002B4842" w:rsidRPr="007275DF" w:rsidRDefault="002B4842" w:rsidP="004233B7">
            <w:pPr>
              <w:pStyle w:val="TAL"/>
              <w:rPr>
                <w:rFonts w:eastAsia="Calibri"/>
                <w:noProof/>
                <w:position w:val="-12"/>
                <w:szCs w:val="22"/>
                <w:lang w:val="en-US" w:eastAsia="zh-TW"/>
              </w:rPr>
            </w:pPr>
          </w:p>
        </w:tc>
        <w:tc>
          <w:tcPr>
            <w:tcW w:w="1871" w:type="dxa"/>
            <w:tcBorders>
              <w:top w:val="single" w:sz="4" w:space="0" w:color="auto"/>
              <w:left w:val="single" w:sz="4" w:space="0" w:color="auto"/>
              <w:bottom w:val="single" w:sz="4" w:space="0" w:color="auto"/>
              <w:right w:val="single" w:sz="4" w:space="0" w:color="auto"/>
            </w:tcBorders>
            <w:vAlign w:val="center"/>
          </w:tcPr>
          <w:p w14:paraId="5C959884" w14:textId="77777777" w:rsidR="002B4842" w:rsidRPr="007275DF" w:rsidRDefault="002B4842" w:rsidP="004233B7">
            <w:pPr>
              <w:pStyle w:val="TAL"/>
              <w:rPr>
                <w:lang w:val="sv-SE"/>
              </w:rPr>
            </w:pPr>
            <w:r w:rsidRPr="007275DF">
              <w:rPr>
                <w:lang w:val="sv-SE"/>
              </w:rPr>
              <w:t>NR_FDD_FR1_F</w:t>
            </w:r>
          </w:p>
        </w:tc>
        <w:tc>
          <w:tcPr>
            <w:tcW w:w="667" w:type="dxa"/>
            <w:vMerge/>
            <w:tcBorders>
              <w:left w:val="single" w:sz="4" w:space="0" w:color="auto"/>
              <w:right w:val="single" w:sz="4" w:space="0" w:color="auto"/>
            </w:tcBorders>
            <w:vAlign w:val="center"/>
          </w:tcPr>
          <w:p w14:paraId="7208F6A3" w14:textId="77777777" w:rsidR="002B4842" w:rsidRPr="007275DF" w:rsidRDefault="002B4842" w:rsidP="004233B7">
            <w:pPr>
              <w:pStyle w:val="TAL"/>
              <w:rPr>
                <w:lang w:val="en-US"/>
              </w:rPr>
            </w:pPr>
          </w:p>
        </w:tc>
        <w:tc>
          <w:tcPr>
            <w:tcW w:w="850" w:type="dxa"/>
            <w:vMerge/>
            <w:tcBorders>
              <w:left w:val="single" w:sz="4" w:space="0" w:color="auto"/>
              <w:right w:val="single" w:sz="4" w:space="0" w:color="auto"/>
            </w:tcBorders>
            <w:vAlign w:val="center"/>
          </w:tcPr>
          <w:p w14:paraId="5CEAC0A0" w14:textId="77777777" w:rsidR="002B4842" w:rsidRPr="007275DF" w:rsidRDefault="002B4842" w:rsidP="004233B7">
            <w:pPr>
              <w:pStyle w:val="TAC"/>
              <w:rPr>
                <w:lang w:val="en-US"/>
              </w:rPr>
            </w:pPr>
          </w:p>
        </w:tc>
        <w:tc>
          <w:tcPr>
            <w:tcW w:w="1063" w:type="dxa"/>
            <w:gridSpan w:val="2"/>
            <w:vMerge/>
            <w:tcBorders>
              <w:left w:val="single" w:sz="4" w:space="0" w:color="auto"/>
              <w:right w:val="single" w:sz="4" w:space="0" w:color="auto"/>
            </w:tcBorders>
            <w:vAlign w:val="center"/>
          </w:tcPr>
          <w:p w14:paraId="5A6FB39A" w14:textId="77777777" w:rsidR="002B4842" w:rsidRPr="007275DF" w:rsidRDefault="002B4842" w:rsidP="004233B7">
            <w:pPr>
              <w:pStyle w:val="TAC"/>
              <w:rPr>
                <w:lang w:val="en-US"/>
              </w:rPr>
            </w:pPr>
          </w:p>
        </w:tc>
        <w:tc>
          <w:tcPr>
            <w:tcW w:w="1063" w:type="dxa"/>
            <w:vMerge/>
            <w:tcBorders>
              <w:left w:val="single" w:sz="4" w:space="0" w:color="auto"/>
              <w:right w:val="single" w:sz="4" w:space="0" w:color="auto"/>
            </w:tcBorders>
            <w:vAlign w:val="center"/>
          </w:tcPr>
          <w:p w14:paraId="34ECAC3E" w14:textId="38A2D91B" w:rsidR="002B4842" w:rsidRPr="007275DF" w:rsidRDefault="002B4842" w:rsidP="004233B7">
            <w:pPr>
              <w:pStyle w:val="TAC"/>
              <w:rPr>
                <w:lang w:val="en-US"/>
              </w:rPr>
            </w:pPr>
          </w:p>
        </w:tc>
        <w:tc>
          <w:tcPr>
            <w:tcW w:w="1019" w:type="dxa"/>
            <w:vMerge/>
            <w:tcBorders>
              <w:left w:val="single" w:sz="4" w:space="0" w:color="auto"/>
              <w:right w:val="single" w:sz="4" w:space="0" w:color="auto"/>
            </w:tcBorders>
            <w:vAlign w:val="center"/>
          </w:tcPr>
          <w:p w14:paraId="7698927F" w14:textId="77777777" w:rsidR="002B4842" w:rsidRPr="007275DF" w:rsidRDefault="002B4842" w:rsidP="004233B7">
            <w:pPr>
              <w:pStyle w:val="TAC"/>
              <w:rPr>
                <w:lang w:val="en-US"/>
              </w:rPr>
            </w:pPr>
          </w:p>
        </w:tc>
        <w:tc>
          <w:tcPr>
            <w:tcW w:w="1411" w:type="dxa"/>
            <w:tcBorders>
              <w:top w:val="single" w:sz="4" w:space="0" w:color="auto"/>
              <w:left w:val="single" w:sz="4" w:space="0" w:color="auto"/>
              <w:bottom w:val="single" w:sz="4" w:space="0" w:color="auto"/>
              <w:right w:val="single" w:sz="4" w:space="0" w:color="auto"/>
            </w:tcBorders>
            <w:vAlign w:val="center"/>
          </w:tcPr>
          <w:p w14:paraId="56391962" w14:textId="77777777" w:rsidR="002B4842" w:rsidRPr="007275DF" w:rsidRDefault="002B4842" w:rsidP="004233B7">
            <w:pPr>
              <w:pStyle w:val="TAC"/>
              <w:rPr>
                <w:lang w:val="en-US" w:eastAsia="zh-TW"/>
              </w:rPr>
            </w:pPr>
            <w:r w:rsidRPr="007275DF">
              <w:rPr>
                <w:lang w:val="en-US" w:eastAsia="zh-TW"/>
              </w:rPr>
              <w:t>-</w:t>
            </w:r>
          </w:p>
        </w:tc>
      </w:tr>
      <w:tr w:rsidR="002B4842" w:rsidRPr="007275DF" w14:paraId="65309A61" w14:textId="77777777" w:rsidTr="002B4842">
        <w:trPr>
          <w:jc w:val="center"/>
        </w:trPr>
        <w:tc>
          <w:tcPr>
            <w:tcW w:w="840" w:type="dxa"/>
            <w:vMerge/>
            <w:tcBorders>
              <w:left w:val="single" w:sz="4" w:space="0" w:color="auto"/>
              <w:right w:val="single" w:sz="4" w:space="0" w:color="auto"/>
            </w:tcBorders>
            <w:vAlign w:val="center"/>
          </w:tcPr>
          <w:p w14:paraId="0AF4EFC7" w14:textId="77777777" w:rsidR="002B4842" w:rsidRPr="007275DF" w:rsidRDefault="002B4842" w:rsidP="004233B7">
            <w:pPr>
              <w:pStyle w:val="TAL"/>
              <w:rPr>
                <w:rFonts w:eastAsia="Calibri"/>
                <w:noProof/>
                <w:position w:val="-12"/>
                <w:szCs w:val="22"/>
                <w:lang w:val="en-US" w:eastAsia="zh-TW"/>
              </w:rPr>
            </w:pPr>
          </w:p>
        </w:tc>
        <w:tc>
          <w:tcPr>
            <w:tcW w:w="1871" w:type="dxa"/>
            <w:tcBorders>
              <w:top w:val="single" w:sz="4" w:space="0" w:color="auto"/>
              <w:left w:val="single" w:sz="4" w:space="0" w:color="auto"/>
              <w:bottom w:val="single" w:sz="4" w:space="0" w:color="auto"/>
              <w:right w:val="single" w:sz="4" w:space="0" w:color="auto"/>
            </w:tcBorders>
            <w:vAlign w:val="center"/>
          </w:tcPr>
          <w:p w14:paraId="719F6C3F" w14:textId="77777777" w:rsidR="002B4842" w:rsidRPr="007275DF" w:rsidRDefault="002B4842" w:rsidP="004233B7">
            <w:pPr>
              <w:pStyle w:val="TAL"/>
              <w:rPr>
                <w:lang w:val="sv-SE"/>
              </w:rPr>
            </w:pPr>
            <w:r w:rsidRPr="007275DF">
              <w:rPr>
                <w:lang w:val="sv-SE"/>
              </w:rPr>
              <w:t>NR_FDD_FR1_G</w:t>
            </w:r>
          </w:p>
        </w:tc>
        <w:tc>
          <w:tcPr>
            <w:tcW w:w="667" w:type="dxa"/>
            <w:vMerge/>
            <w:tcBorders>
              <w:left w:val="single" w:sz="4" w:space="0" w:color="auto"/>
              <w:right w:val="single" w:sz="4" w:space="0" w:color="auto"/>
            </w:tcBorders>
            <w:vAlign w:val="center"/>
          </w:tcPr>
          <w:p w14:paraId="0C08AD9E" w14:textId="77777777" w:rsidR="002B4842" w:rsidRPr="007275DF" w:rsidRDefault="002B4842" w:rsidP="004233B7">
            <w:pPr>
              <w:pStyle w:val="TAL"/>
              <w:rPr>
                <w:lang w:val="en-US"/>
              </w:rPr>
            </w:pPr>
          </w:p>
        </w:tc>
        <w:tc>
          <w:tcPr>
            <w:tcW w:w="850" w:type="dxa"/>
            <w:vMerge/>
            <w:tcBorders>
              <w:left w:val="single" w:sz="4" w:space="0" w:color="auto"/>
              <w:right w:val="single" w:sz="4" w:space="0" w:color="auto"/>
            </w:tcBorders>
            <w:vAlign w:val="center"/>
          </w:tcPr>
          <w:p w14:paraId="43F93C46" w14:textId="77777777" w:rsidR="002B4842" w:rsidRPr="007275DF" w:rsidRDefault="002B4842" w:rsidP="004233B7">
            <w:pPr>
              <w:pStyle w:val="TAC"/>
              <w:rPr>
                <w:lang w:val="en-US"/>
              </w:rPr>
            </w:pPr>
          </w:p>
        </w:tc>
        <w:tc>
          <w:tcPr>
            <w:tcW w:w="1063" w:type="dxa"/>
            <w:gridSpan w:val="2"/>
            <w:vMerge/>
            <w:tcBorders>
              <w:left w:val="single" w:sz="4" w:space="0" w:color="auto"/>
              <w:right w:val="single" w:sz="4" w:space="0" w:color="auto"/>
            </w:tcBorders>
            <w:vAlign w:val="center"/>
          </w:tcPr>
          <w:p w14:paraId="44241E15" w14:textId="77777777" w:rsidR="002B4842" w:rsidRPr="007275DF" w:rsidRDefault="002B4842" w:rsidP="004233B7">
            <w:pPr>
              <w:pStyle w:val="TAC"/>
              <w:rPr>
                <w:lang w:val="en-US"/>
              </w:rPr>
            </w:pPr>
          </w:p>
        </w:tc>
        <w:tc>
          <w:tcPr>
            <w:tcW w:w="1063" w:type="dxa"/>
            <w:vMerge/>
            <w:tcBorders>
              <w:left w:val="single" w:sz="4" w:space="0" w:color="auto"/>
              <w:right w:val="single" w:sz="4" w:space="0" w:color="auto"/>
            </w:tcBorders>
            <w:vAlign w:val="center"/>
          </w:tcPr>
          <w:p w14:paraId="4B8A13E8" w14:textId="4C7F210F" w:rsidR="002B4842" w:rsidRPr="007275DF" w:rsidRDefault="002B4842" w:rsidP="004233B7">
            <w:pPr>
              <w:pStyle w:val="TAC"/>
              <w:rPr>
                <w:lang w:val="en-US"/>
              </w:rPr>
            </w:pPr>
          </w:p>
        </w:tc>
        <w:tc>
          <w:tcPr>
            <w:tcW w:w="1019" w:type="dxa"/>
            <w:vMerge/>
            <w:tcBorders>
              <w:left w:val="single" w:sz="4" w:space="0" w:color="auto"/>
              <w:right w:val="single" w:sz="4" w:space="0" w:color="auto"/>
            </w:tcBorders>
            <w:vAlign w:val="center"/>
          </w:tcPr>
          <w:p w14:paraId="0B2A9A41" w14:textId="77777777" w:rsidR="002B4842" w:rsidRPr="007275DF" w:rsidRDefault="002B4842" w:rsidP="004233B7">
            <w:pPr>
              <w:pStyle w:val="TAC"/>
              <w:rPr>
                <w:lang w:val="en-US"/>
              </w:rPr>
            </w:pPr>
          </w:p>
        </w:tc>
        <w:tc>
          <w:tcPr>
            <w:tcW w:w="1411" w:type="dxa"/>
            <w:tcBorders>
              <w:top w:val="single" w:sz="4" w:space="0" w:color="auto"/>
              <w:left w:val="single" w:sz="4" w:space="0" w:color="auto"/>
              <w:bottom w:val="single" w:sz="4" w:space="0" w:color="auto"/>
              <w:right w:val="single" w:sz="4" w:space="0" w:color="auto"/>
            </w:tcBorders>
            <w:vAlign w:val="center"/>
          </w:tcPr>
          <w:p w14:paraId="7C6C6376" w14:textId="77777777" w:rsidR="002B4842" w:rsidRPr="007275DF" w:rsidRDefault="002B4842" w:rsidP="004233B7">
            <w:pPr>
              <w:pStyle w:val="TAC"/>
              <w:rPr>
                <w:lang w:val="en-US" w:eastAsia="zh-TW"/>
              </w:rPr>
            </w:pPr>
            <w:r w:rsidRPr="007275DF">
              <w:rPr>
                <w:lang w:val="en-US" w:eastAsia="zh-TW"/>
              </w:rPr>
              <w:t>-</w:t>
            </w:r>
          </w:p>
        </w:tc>
      </w:tr>
      <w:tr w:rsidR="002B4842" w:rsidRPr="007275DF" w14:paraId="7A780A47" w14:textId="77777777" w:rsidTr="002B4842">
        <w:trPr>
          <w:jc w:val="center"/>
        </w:trPr>
        <w:tc>
          <w:tcPr>
            <w:tcW w:w="840" w:type="dxa"/>
            <w:vMerge/>
            <w:tcBorders>
              <w:left w:val="single" w:sz="4" w:space="0" w:color="auto"/>
              <w:right w:val="single" w:sz="4" w:space="0" w:color="auto"/>
            </w:tcBorders>
            <w:vAlign w:val="center"/>
          </w:tcPr>
          <w:p w14:paraId="149F6677" w14:textId="77777777" w:rsidR="002B4842" w:rsidRPr="007275DF" w:rsidRDefault="002B4842" w:rsidP="004233B7">
            <w:pPr>
              <w:pStyle w:val="TAL"/>
              <w:rPr>
                <w:rFonts w:eastAsia="Calibri"/>
                <w:noProof/>
                <w:position w:val="-12"/>
                <w:szCs w:val="22"/>
                <w:lang w:val="en-US" w:eastAsia="zh-TW"/>
              </w:rPr>
            </w:pPr>
          </w:p>
        </w:tc>
        <w:tc>
          <w:tcPr>
            <w:tcW w:w="1871" w:type="dxa"/>
            <w:tcBorders>
              <w:top w:val="single" w:sz="4" w:space="0" w:color="auto"/>
              <w:left w:val="single" w:sz="4" w:space="0" w:color="auto"/>
              <w:bottom w:val="single" w:sz="4" w:space="0" w:color="auto"/>
              <w:right w:val="single" w:sz="4" w:space="0" w:color="auto"/>
            </w:tcBorders>
            <w:vAlign w:val="center"/>
          </w:tcPr>
          <w:p w14:paraId="422A93EF" w14:textId="77777777" w:rsidR="002B4842" w:rsidRPr="007275DF" w:rsidRDefault="002B4842" w:rsidP="004233B7">
            <w:pPr>
              <w:pStyle w:val="TAL"/>
              <w:rPr>
                <w:lang w:val="sv-SE"/>
              </w:rPr>
            </w:pPr>
            <w:r w:rsidRPr="007275DF">
              <w:rPr>
                <w:lang w:val="sv-SE"/>
              </w:rPr>
              <w:t>NR_FDD_FR1_H</w:t>
            </w:r>
          </w:p>
        </w:tc>
        <w:tc>
          <w:tcPr>
            <w:tcW w:w="667" w:type="dxa"/>
            <w:vMerge/>
            <w:tcBorders>
              <w:left w:val="single" w:sz="4" w:space="0" w:color="auto"/>
              <w:right w:val="single" w:sz="4" w:space="0" w:color="auto"/>
            </w:tcBorders>
            <w:vAlign w:val="center"/>
          </w:tcPr>
          <w:p w14:paraId="767A1435" w14:textId="77777777" w:rsidR="002B4842" w:rsidRPr="007275DF" w:rsidRDefault="002B4842" w:rsidP="004233B7">
            <w:pPr>
              <w:pStyle w:val="TAL"/>
              <w:rPr>
                <w:lang w:val="en-US"/>
              </w:rPr>
            </w:pPr>
          </w:p>
        </w:tc>
        <w:tc>
          <w:tcPr>
            <w:tcW w:w="850" w:type="dxa"/>
            <w:vMerge/>
            <w:tcBorders>
              <w:left w:val="single" w:sz="4" w:space="0" w:color="auto"/>
              <w:right w:val="single" w:sz="4" w:space="0" w:color="auto"/>
            </w:tcBorders>
            <w:vAlign w:val="center"/>
          </w:tcPr>
          <w:p w14:paraId="44663408" w14:textId="77777777" w:rsidR="002B4842" w:rsidRPr="007275DF" w:rsidRDefault="002B4842" w:rsidP="004233B7">
            <w:pPr>
              <w:pStyle w:val="TAC"/>
              <w:rPr>
                <w:lang w:val="en-US"/>
              </w:rPr>
            </w:pPr>
          </w:p>
        </w:tc>
        <w:tc>
          <w:tcPr>
            <w:tcW w:w="1063" w:type="dxa"/>
            <w:gridSpan w:val="2"/>
            <w:vMerge/>
            <w:tcBorders>
              <w:left w:val="single" w:sz="4" w:space="0" w:color="auto"/>
              <w:right w:val="single" w:sz="4" w:space="0" w:color="auto"/>
            </w:tcBorders>
            <w:vAlign w:val="center"/>
          </w:tcPr>
          <w:p w14:paraId="7BF6F76E" w14:textId="77777777" w:rsidR="002B4842" w:rsidRPr="007275DF" w:rsidRDefault="002B4842" w:rsidP="004233B7">
            <w:pPr>
              <w:pStyle w:val="TAC"/>
              <w:rPr>
                <w:lang w:val="en-US"/>
              </w:rPr>
            </w:pPr>
          </w:p>
        </w:tc>
        <w:tc>
          <w:tcPr>
            <w:tcW w:w="1063" w:type="dxa"/>
            <w:vMerge/>
            <w:tcBorders>
              <w:left w:val="single" w:sz="4" w:space="0" w:color="auto"/>
              <w:right w:val="single" w:sz="4" w:space="0" w:color="auto"/>
            </w:tcBorders>
            <w:vAlign w:val="center"/>
          </w:tcPr>
          <w:p w14:paraId="1FE6FDA3" w14:textId="19B97CD7" w:rsidR="002B4842" w:rsidRPr="007275DF" w:rsidRDefault="002B4842" w:rsidP="004233B7">
            <w:pPr>
              <w:pStyle w:val="TAC"/>
              <w:rPr>
                <w:lang w:val="en-US"/>
              </w:rPr>
            </w:pPr>
          </w:p>
        </w:tc>
        <w:tc>
          <w:tcPr>
            <w:tcW w:w="1019" w:type="dxa"/>
            <w:vMerge/>
            <w:tcBorders>
              <w:left w:val="single" w:sz="4" w:space="0" w:color="auto"/>
              <w:bottom w:val="nil"/>
              <w:right w:val="single" w:sz="4" w:space="0" w:color="auto"/>
            </w:tcBorders>
            <w:vAlign w:val="center"/>
          </w:tcPr>
          <w:p w14:paraId="7B9D0AD0" w14:textId="77777777" w:rsidR="002B4842" w:rsidRPr="007275DF" w:rsidRDefault="002B4842" w:rsidP="004233B7">
            <w:pPr>
              <w:pStyle w:val="TAC"/>
              <w:rPr>
                <w:lang w:val="en-US"/>
              </w:rPr>
            </w:pPr>
          </w:p>
        </w:tc>
        <w:tc>
          <w:tcPr>
            <w:tcW w:w="1411" w:type="dxa"/>
            <w:tcBorders>
              <w:top w:val="single" w:sz="4" w:space="0" w:color="auto"/>
              <w:left w:val="single" w:sz="4" w:space="0" w:color="auto"/>
              <w:bottom w:val="single" w:sz="4" w:space="0" w:color="auto"/>
              <w:right w:val="single" w:sz="4" w:space="0" w:color="auto"/>
            </w:tcBorders>
            <w:vAlign w:val="center"/>
          </w:tcPr>
          <w:p w14:paraId="52B4BB08" w14:textId="77777777" w:rsidR="002B4842" w:rsidRPr="007275DF" w:rsidRDefault="002B4842" w:rsidP="004233B7">
            <w:pPr>
              <w:pStyle w:val="TAC"/>
              <w:rPr>
                <w:lang w:val="en-US" w:eastAsia="zh-TW"/>
              </w:rPr>
            </w:pPr>
            <w:r w:rsidRPr="007275DF">
              <w:rPr>
                <w:lang w:val="en-US" w:eastAsia="zh-TW"/>
              </w:rPr>
              <w:t>-</w:t>
            </w:r>
          </w:p>
        </w:tc>
      </w:tr>
      <w:tr w:rsidR="002B4842" w:rsidRPr="007275DF" w14:paraId="4CB66453" w14:textId="77777777" w:rsidTr="002B4842">
        <w:trPr>
          <w:jc w:val="center"/>
        </w:trPr>
        <w:tc>
          <w:tcPr>
            <w:tcW w:w="840" w:type="dxa"/>
            <w:vMerge/>
            <w:tcBorders>
              <w:left w:val="single" w:sz="4" w:space="0" w:color="auto"/>
              <w:bottom w:val="single" w:sz="4" w:space="0" w:color="auto"/>
              <w:right w:val="single" w:sz="4" w:space="0" w:color="auto"/>
            </w:tcBorders>
            <w:vAlign w:val="center"/>
          </w:tcPr>
          <w:p w14:paraId="6A2F46F8" w14:textId="77777777" w:rsidR="002B4842" w:rsidRPr="007275DF" w:rsidRDefault="002B4842" w:rsidP="004233B7">
            <w:pPr>
              <w:pStyle w:val="TAL"/>
              <w:rPr>
                <w:rFonts w:eastAsia="Calibri"/>
                <w:noProof/>
                <w:position w:val="-12"/>
                <w:szCs w:val="22"/>
                <w:lang w:val="en-US" w:eastAsia="zh-TW"/>
              </w:rPr>
            </w:pPr>
          </w:p>
        </w:tc>
        <w:tc>
          <w:tcPr>
            <w:tcW w:w="1871" w:type="dxa"/>
            <w:tcBorders>
              <w:top w:val="single" w:sz="4" w:space="0" w:color="auto"/>
              <w:left w:val="single" w:sz="4" w:space="0" w:color="auto"/>
              <w:bottom w:val="single" w:sz="4" w:space="0" w:color="auto"/>
              <w:right w:val="single" w:sz="4" w:space="0" w:color="auto"/>
            </w:tcBorders>
            <w:vAlign w:val="center"/>
          </w:tcPr>
          <w:p w14:paraId="32C277A1" w14:textId="77777777" w:rsidR="002B4842" w:rsidRPr="007275DF" w:rsidRDefault="002B4842" w:rsidP="004233B7">
            <w:pPr>
              <w:pStyle w:val="TAL"/>
              <w:rPr>
                <w:lang w:val="sv-SE"/>
              </w:rPr>
            </w:pPr>
            <w:r>
              <w:t>NR_FDD_FR1_</w:t>
            </w:r>
            <w:r>
              <w:rPr>
                <w:rFonts w:eastAsia="SimSun" w:hint="eastAsia"/>
                <w:lang w:val="en-US" w:eastAsia="zh-CN"/>
              </w:rPr>
              <w:t>N</w:t>
            </w:r>
          </w:p>
        </w:tc>
        <w:tc>
          <w:tcPr>
            <w:tcW w:w="667" w:type="dxa"/>
            <w:vMerge/>
            <w:tcBorders>
              <w:left w:val="single" w:sz="4" w:space="0" w:color="auto"/>
              <w:bottom w:val="single" w:sz="4" w:space="0" w:color="auto"/>
              <w:right w:val="single" w:sz="4" w:space="0" w:color="auto"/>
            </w:tcBorders>
            <w:vAlign w:val="center"/>
          </w:tcPr>
          <w:p w14:paraId="697425AA" w14:textId="77777777" w:rsidR="002B4842" w:rsidRPr="007275DF" w:rsidRDefault="002B4842" w:rsidP="004233B7">
            <w:pPr>
              <w:pStyle w:val="TAL"/>
              <w:rPr>
                <w:lang w:val="en-US"/>
              </w:rPr>
            </w:pPr>
          </w:p>
        </w:tc>
        <w:tc>
          <w:tcPr>
            <w:tcW w:w="850" w:type="dxa"/>
            <w:vMerge/>
            <w:tcBorders>
              <w:left w:val="single" w:sz="4" w:space="0" w:color="auto"/>
              <w:bottom w:val="single" w:sz="4" w:space="0" w:color="auto"/>
              <w:right w:val="single" w:sz="4" w:space="0" w:color="auto"/>
            </w:tcBorders>
            <w:vAlign w:val="center"/>
          </w:tcPr>
          <w:p w14:paraId="27D5E438" w14:textId="77777777" w:rsidR="002B4842" w:rsidRPr="007275DF" w:rsidRDefault="002B4842" w:rsidP="004233B7">
            <w:pPr>
              <w:pStyle w:val="TAC"/>
              <w:rPr>
                <w:lang w:val="en-US"/>
              </w:rPr>
            </w:pPr>
          </w:p>
        </w:tc>
        <w:tc>
          <w:tcPr>
            <w:tcW w:w="1063" w:type="dxa"/>
            <w:gridSpan w:val="2"/>
            <w:vMerge/>
            <w:tcBorders>
              <w:left w:val="single" w:sz="4" w:space="0" w:color="auto"/>
              <w:bottom w:val="single" w:sz="4" w:space="0" w:color="auto"/>
              <w:right w:val="single" w:sz="4" w:space="0" w:color="auto"/>
            </w:tcBorders>
            <w:vAlign w:val="center"/>
          </w:tcPr>
          <w:p w14:paraId="6594D4ED" w14:textId="77777777" w:rsidR="002B4842" w:rsidRPr="007275DF" w:rsidRDefault="002B4842" w:rsidP="004233B7">
            <w:pPr>
              <w:pStyle w:val="TAC"/>
              <w:rPr>
                <w:lang w:val="en-US"/>
              </w:rPr>
            </w:pPr>
          </w:p>
        </w:tc>
        <w:tc>
          <w:tcPr>
            <w:tcW w:w="1063" w:type="dxa"/>
            <w:vMerge/>
            <w:tcBorders>
              <w:left w:val="single" w:sz="4" w:space="0" w:color="auto"/>
              <w:bottom w:val="single" w:sz="4" w:space="0" w:color="auto"/>
              <w:right w:val="single" w:sz="4" w:space="0" w:color="auto"/>
            </w:tcBorders>
            <w:vAlign w:val="center"/>
          </w:tcPr>
          <w:p w14:paraId="53A0FCAD" w14:textId="50E7BEF0" w:rsidR="002B4842" w:rsidRPr="007275DF" w:rsidRDefault="002B4842" w:rsidP="004233B7">
            <w:pPr>
              <w:pStyle w:val="TAC"/>
              <w:rPr>
                <w:lang w:val="en-US"/>
              </w:rPr>
            </w:pPr>
          </w:p>
        </w:tc>
        <w:tc>
          <w:tcPr>
            <w:tcW w:w="1019" w:type="dxa"/>
            <w:tcBorders>
              <w:top w:val="nil"/>
              <w:left w:val="single" w:sz="4" w:space="0" w:color="auto"/>
              <w:bottom w:val="single" w:sz="4" w:space="0" w:color="auto"/>
              <w:right w:val="single" w:sz="4" w:space="0" w:color="auto"/>
            </w:tcBorders>
            <w:vAlign w:val="center"/>
          </w:tcPr>
          <w:p w14:paraId="620A6BDC" w14:textId="77777777" w:rsidR="002B4842" w:rsidRPr="007275DF" w:rsidRDefault="002B4842" w:rsidP="004233B7">
            <w:pPr>
              <w:pStyle w:val="TAC"/>
              <w:rPr>
                <w:lang w:val="en-US" w:eastAsia="zh-TW"/>
              </w:rPr>
            </w:pPr>
          </w:p>
        </w:tc>
        <w:tc>
          <w:tcPr>
            <w:tcW w:w="1411" w:type="dxa"/>
            <w:tcBorders>
              <w:top w:val="single" w:sz="4" w:space="0" w:color="auto"/>
              <w:left w:val="single" w:sz="4" w:space="0" w:color="auto"/>
              <w:bottom w:val="single" w:sz="4" w:space="0" w:color="auto"/>
              <w:right w:val="single" w:sz="4" w:space="0" w:color="auto"/>
            </w:tcBorders>
            <w:vAlign w:val="center"/>
          </w:tcPr>
          <w:p w14:paraId="44D8D028" w14:textId="77777777" w:rsidR="002B4842" w:rsidRPr="007275DF" w:rsidRDefault="002B4842" w:rsidP="004233B7">
            <w:pPr>
              <w:pStyle w:val="TAC"/>
            </w:pPr>
            <w:r>
              <w:rPr>
                <w:rFonts w:eastAsia="SimSun" w:hint="eastAsia"/>
                <w:lang w:val="en-US" w:eastAsia="zh-CN"/>
              </w:rPr>
              <w:t>-</w:t>
            </w:r>
          </w:p>
        </w:tc>
      </w:tr>
      <w:tr w:rsidR="002B4842" w:rsidRPr="007275DF" w14:paraId="3B411717" w14:textId="77777777" w:rsidTr="002B4842">
        <w:trPr>
          <w:jc w:val="center"/>
        </w:trPr>
        <w:tc>
          <w:tcPr>
            <w:tcW w:w="840" w:type="dxa"/>
            <w:vMerge/>
            <w:tcBorders>
              <w:left w:val="single" w:sz="4" w:space="0" w:color="auto"/>
              <w:bottom w:val="single" w:sz="4" w:space="0" w:color="auto"/>
              <w:right w:val="single" w:sz="4" w:space="0" w:color="auto"/>
            </w:tcBorders>
            <w:vAlign w:val="center"/>
          </w:tcPr>
          <w:p w14:paraId="0C339D2C" w14:textId="77777777" w:rsidR="002B4842" w:rsidRPr="007275DF" w:rsidRDefault="002B4842" w:rsidP="004233B7">
            <w:pPr>
              <w:pStyle w:val="TAL"/>
              <w:rPr>
                <w:rFonts w:eastAsia="Calibri"/>
                <w:noProof/>
                <w:position w:val="-12"/>
                <w:szCs w:val="22"/>
                <w:lang w:val="en-US" w:eastAsia="zh-TW"/>
              </w:rPr>
            </w:pPr>
          </w:p>
        </w:tc>
        <w:tc>
          <w:tcPr>
            <w:tcW w:w="1871" w:type="dxa"/>
            <w:tcBorders>
              <w:top w:val="single" w:sz="4" w:space="0" w:color="auto"/>
              <w:left w:val="single" w:sz="4" w:space="0" w:color="auto"/>
              <w:bottom w:val="single" w:sz="4" w:space="0" w:color="auto"/>
              <w:right w:val="single" w:sz="4" w:space="0" w:color="auto"/>
            </w:tcBorders>
            <w:vAlign w:val="center"/>
          </w:tcPr>
          <w:p w14:paraId="33214C5E" w14:textId="77777777" w:rsidR="002B4842" w:rsidRPr="007275DF" w:rsidRDefault="002B4842" w:rsidP="004233B7">
            <w:pPr>
              <w:pStyle w:val="TAL"/>
              <w:rPr>
                <w:lang w:val="sv-SE"/>
              </w:rPr>
            </w:pPr>
            <w:r w:rsidRPr="007275DF">
              <w:rPr>
                <w:lang w:val="sv-SE"/>
              </w:rPr>
              <w:t>NR_TDD_FR1_I</w:t>
            </w:r>
          </w:p>
        </w:tc>
        <w:tc>
          <w:tcPr>
            <w:tcW w:w="667" w:type="dxa"/>
            <w:vMerge/>
            <w:tcBorders>
              <w:left w:val="single" w:sz="4" w:space="0" w:color="auto"/>
              <w:bottom w:val="single" w:sz="4" w:space="0" w:color="auto"/>
              <w:right w:val="single" w:sz="4" w:space="0" w:color="auto"/>
            </w:tcBorders>
            <w:vAlign w:val="center"/>
          </w:tcPr>
          <w:p w14:paraId="1F7B9282" w14:textId="77777777" w:rsidR="002B4842" w:rsidRPr="007275DF" w:rsidRDefault="002B4842" w:rsidP="004233B7">
            <w:pPr>
              <w:pStyle w:val="TAL"/>
              <w:rPr>
                <w:lang w:val="en-US"/>
              </w:rPr>
            </w:pPr>
          </w:p>
        </w:tc>
        <w:tc>
          <w:tcPr>
            <w:tcW w:w="850" w:type="dxa"/>
            <w:vMerge/>
            <w:tcBorders>
              <w:left w:val="single" w:sz="4" w:space="0" w:color="auto"/>
              <w:bottom w:val="single" w:sz="4" w:space="0" w:color="auto"/>
              <w:right w:val="single" w:sz="4" w:space="0" w:color="auto"/>
            </w:tcBorders>
            <w:vAlign w:val="center"/>
          </w:tcPr>
          <w:p w14:paraId="62B04F54" w14:textId="77777777" w:rsidR="002B4842" w:rsidRPr="007275DF" w:rsidRDefault="002B4842" w:rsidP="004233B7">
            <w:pPr>
              <w:pStyle w:val="TAC"/>
              <w:rPr>
                <w:lang w:val="en-US"/>
              </w:rPr>
            </w:pPr>
          </w:p>
        </w:tc>
        <w:tc>
          <w:tcPr>
            <w:tcW w:w="1063" w:type="dxa"/>
            <w:gridSpan w:val="2"/>
            <w:vMerge/>
            <w:tcBorders>
              <w:left w:val="single" w:sz="4" w:space="0" w:color="auto"/>
              <w:bottom w:val="single" w:sz="4" w:space="0" w:color="auto"/>
              <w:right w:val="single" w:sz="4" w:space="0" w:color="auto"/>
            </w:tcBorders>
            <w:vAlign w:val="center"/>
          </w:tcPr>
          <w:p w14:paraId="7558209B" w14:textId="77777777" w:rsidR="002B4842" w:rsidRPr="007275DF" w:rsidRDefault="002B4842" w:rsidP="004233B7">
            <w:pPr>
              <w:pStyle w:val="TAC"/>
              <w:rPr>
                <w:lang w:val="en-US"/>
              </w:rPr>
            </w:pPr>
          </w:p>
        </w:tc>
        <w:tc>
          <w:tcPr>
            <w:tcW w:w="1063" w:type="dxa"/>
            <w:vMerge/>
            <w:tcBorders>
              <w:left w:val="single" w:sz="4" w:space="0" w:color="auto"/>
              <w:bottom w:val="single" w:sz="4" w:space="0" w:color="auto"/>
              <w:right w:val="single" w:sz="4" w:space="0" w:color="auto"/>
            </w:tcBorders>
            <w:vAlign w:val="center"/>
          </w:tcPr>
          <w:p w14:paraId="20E03C02" w14:textId="64D909C1" w:rsidR="002B4842" w:rsidRPr="007275DF" w:rsidRDefault="002B4842" w:rsidP="004233B7">
            <w:pPr>
              <w:pStyle w:val="TAC"/>
              <w:rPr>
                <w:lang w:val="en-US"/>
              </w:rPr>
            </w:pPr>
          </w:p>
        </w:tc>
        <w:tc>
          <w:tcPr>
            <w:tcW w:w="1019" w:type="dxa"/>
            <w:tcBorders>
              <w:top w:val="single" w:sz="4" w:space="0" w:color="auto"/>
              <w:left w:val="single" w:sz="4" w:space="0" w:color="auto"/>
              <w:bottom w:val="single" w:sz="4" w:space="0" w:color="auto"/>
              <w:right w:val="single" w:sz="4" w:space="0" w:color="auto"/>
            </w:tcBorders>
            <w:vAlign w:val="center"/>
          </w:tcPr>
          <w:p w14:paraId="556AE12E" w14:textId="77777777" w:rsidR="002B4842" w:rsidRPr="007275DF" w:rsidRDefault="002B4842" w:rsidP="004233B7">
            <w:pPr>
              <w:pStyle w:val="TAC"/>
              <w:rPr>
                <w:lang w:val="en-US" w:eastAsia="zh-TW"/>
              </w:rPr>
            </w:pPr>
            <w:r w:rsidRPr="007275DF">
              <w:rPr>
                <w:lang w:val="en-US" w:eastAsia="zh-TW"/>
              </w:rPr>
              <w:t>-</w:t>
            </w:r>
          </w:p>
        </w:tc>
        <w:tc>
          <w:tcPr>
            <w:tcW w:w="1411" w:type="dxa"/>
            <w:tcBorders>
              <w:top w:val="single" w:sz="4" w:space="0" w:color="auto"/>
              <w:left w:val="single" w:sz="4" w:space="0" w:color="auto"/>
              <w:bottom w:val="single" w:sz="4" w:space="0" w:color="auto"/>
              <w:right w:val="single" w:sz="4" w:space="0" w:color="auto"/>
            </w:tcBorders>
            <w:vAlign w:val="center"/>
          </w:tcPr>
          <w:p w14:paraId="004D945B" w14:textId="075519A3" w:rsidR="002B4842" w:rsidRPr="007275DF" w:rsidRDefault="002B4842" w:rsidP="004233B7">
            <w:pPr>
              <w:pStyle w:val="TAC"/>
              <w:rPr>
                <w:lang w:val="en-US" w:eastAsia="zh-TW"/>
              </w:rPr>
            </w:pPr>
            <w:ins w:id="178" w:author="Fernando Alonso Macias" w:date="2024-08-28T17:45:00Z" w16du:dateUtc="2024-08-29T00:45:00Z">
              <w:r>
                <w:rPr>
                  <w:lang w:val="en-US"/>
                </w:rPr>
                <w:t>-76.90</w:t>
              </w:r>
            </w:ins>
            <w:del w:id="179" w:author="Fernando Alonso Macias" w:date="2024-08-28T17:45:00Z" w16du:dateUtc="2024-08-29T00:45:00Z">
              <w:r w:rsidRPr="007275DF" w:rsidDel="002B4842">
                <w:delText>-77.19</w:delText>
              </w:r>
              <w:r w:rsidDel="002B4842">
                <w:rPr>
                  <w:lang w:val="en-US"/>
                </w:rPr>
                <w:delText>+TT</w:delText>
              </w:r>
            </w:del>
          </w:p>
        </w:tc>
      </w:tr>
      <w:tr w:rsidR="00D137D0" w:rsidRPr="007275DF" w14:paraId="52D8BD38" w14:textId="77777777" w:rsidTr="002B4842">
        <w:trPr>
          <w:jc w:val="center"/>
        </w:trPr>
        <w:tc>
          <w:tcPr>
            <w:tcW w:w="2711" w:type="dxa"/>
            <w:gridSpan w:val="2"/>
            <w:tcBorders>
              <w:top w:val="single" w:sz="4" w:space="0" w:color="auto"/>
              <w:left w:val="single" w:sz="4" w:space="0" w:color="auto"/>
              <w:bottom w:val="single" w:sz="4" w:space="0" w:color="auto"/>
              <w:right w:val="single" w:sz="4" w:space="0" w:color="auto"/>
            </w:tcBorders>
            <w:vAlign w:val="center"/>
            <w:hideMark/>
          </w:tcPr>
          <w:p w14:paraId="4B1F9164" w14:textId="77777777" w:rsidR="00D137D0" w:rsidRPr="007275DF" w:rsidRDefault="00D137D0" w:rsidP="004233B7">
            <w:pPr>
              <w:pStyle w:val="TAL"/>
              <w:rPr>
                <w:lang w:val="en-US"/>
              </w:rPr>
            </w:pPr>
            <w:r w:rsidRPr="007275DF">
              <w:rPr>
                <w:rFonts w:eastAsia="Calibri"/>
                <w:noProof/>
                <w:position w:val="-12"/>
                <w:szCs w:val="22"/>
                <w:lang w:val="en-US" w:eastAsia="zh-TW"/>
              </w:rPr>
              <w:drawing>
                <wp:inline distT="0" distB="0" distL="0" distR="0" wp14:anchorId="36EB9DD1" wp14:editId="08121EAA">
                  <wp:extent cx="416966" cy="208483"/>
                  <wp:effectExtent l="0" t="0" r="2540" b="1270"/>
                  <wp:docPr id="184" name="Picture 3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4459" cy="212230"/>
                          </a:xfrm>
                          <a:prstGeom prst="rect">
                            <a:avLst/>
                          </a:prstGeom>
                          <a:noFill/>
                          <a:ln>
                            <a:noFill/>
                          </a:ln>
                        </pic:spPr>
                      </pic:pic>
                    </a:graphicData>
                  </a:graphic>
                </wp:inline>
              </w:drawing>
            </w:r>
          </w:p>
        </w:tc>
        <w:tc>
          <w:tcPr>
            <w:tcW w:w="667" w:type="dxa"/>
            <w:tcBorders>
              <w:top w:val="single" w:sz="4" w:space="0" w:color="auto"/>
              <w:left w:val="single" w:sz="4" w:space="0" w:color="auto"/>
              <w:bottom w:val="single" w:sz="4" w:space="0" w:color="auto"/>
              <w:right w:val="single" w:sz="4" w:space="0" w:color="auto"/>
            </w:tcBorders>
            <w:vAlign w:val="center"/>
          </w:tcPr>
          <w:p w14:paraId="15198EDC" w14:textId="77777777" w:rsidR="00D137D0" w:rsidRPr="007275DF" w:rsidRDefault="00D137D0" w:rsidP="004233B7">
            <w:pPr>
              <w:pStyle w:val="TAC"/>
              <w:rPr>
                <w:lang w:val="en-US"/>
              </w:rPr>
            </w:pPr>
            <w:r w:rsidRPr="007275DF">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08A461F" w14:textId="77777777" w:rsidR="00D137D0" w:rsidRPr="007275DF" w:rsidRDefault="00D137D0" w:rsidP="004233B7">
            <w:pPr>
              <w:pStyle w:val="TAC"/>
              <w:rPr>
                <w:lang w:val="en-US"/>
              </w:rPr>
            </w:pPr>
            <w:r w:rsidRPr="007275DF">
              <w:rPr>
                <w:lang w:val="en-US"/>
              </w:rPr>
              <w:t>dB</w:t>
            </w: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23B0CF95" w14:textId="77777777" w:rsidR="00D137D0" w:rsidRPr="007275DF" w:rsidRDefault="00D137D0" w:rsidP="004233B7">
            <w:pPr>
              <w:pStyle w:val="TAC"/>
              <w:rPr>
                <w:lang w:val="en-US"/>
              </w:rPr>
            </w:pPr>
            <w:r w:rsidRPr="007275DF">
              <w:rPr>
                <w:lang w:val="en-US"/>
              </w:rPr>
              <w:t>10</w:t>
            </w:r>
            <w:del w:id="180" w:author="Fernando Alonso Macias" w:date="2024-08-28T17:45:00Z" w16du:dateUtc="2024-08-29T00:45:00Z">
              <w:r w:rsidDel="002B4842">
                <w:rPr>
                  <w:lang w:val="en-US"/>
                </w:rPr>
                <w:delText>+TT</w:delText>
              </w:r>
            </w:del>
          </w:p>
        </w:tc>
        <w:tc>
          <w:tcPr>
            <w:tcW w:w="1019" w:type="dxa"/>
            <w:tcBorders>
              <w:top w:val="single" w:sz="4" w:space="0" w:color="auto"/>
              <w:left w:val="single" w:sz="4" w:space="0" w:color="auto"/>
              <w:bottom w:val="single" w:sz="4" w:space="0" w:color="auto"/>
              <w:right w:val="single" w:sz="4" w:space="0" w:color="auto"/>
            </w:tcBorders>
            <w:vAlign w:val="center"/>
          </w:tcPr>
          <w:p w14:paraId="51184312" w14:textId="77777777" w:rsidR="00D137D0" w:rsidRPr="007275DF" w:rsidRDefault="00D137D0" w:rsidP="004233B7">
            <w:pPr>
              <w:pStyle w:val="TAC"/>
              <w:rPr>
                <w:lang w:val="en-US"/>
              </w:rPr>
            </w:pPr>
            <w:r w:rsidRPr="007275DF">
              <w:rPr>
                <w:lang w:val="en-US"/>
              </w:rPr>
              <w:t>10</w:t>
            </w:r>
            <w:del w:id="181" w:author="Fernando Alonso Macias" w:date="2024-08-28T17:45:00Z" w16du:dateUtc="2024-08-29T00:45:00Z">
              <w:r w:rsidDel="002B4842">
                <w:rPr>
                  <w:lang w:val="en-US"/>
                </w:rPr>
                <w:delText>+TT</w:delText>
              </w:r>
            </w:del>
          </w:p>
        </w:tc>
        <w:tc>
          <w:tcPr>
            <w:tcW w:w="1411" w:type="dxa"/>
            <w:tcBorders>
              <w:top w:val="single" w:sz="4" w:space="0" w:color="auto"/>
              <w:left w:val="single" w:sz="4" w:space="0" w:color="auto"/>
              <w:bottom w:val="single" w:sz="4" w:space="0" w:color="auto"/>
              <w:right w:val="single" w:sz="4" w:space="0" w:color="auto"/>
            </w:tcBorders>
            <w:vAlign w:val="center"/>
          </w:tcPr>
          <w:p w14:paraId="2AD1EF5E" w14:textId="338043D4" w:rsidR="00D137D0" w:rsidRPr="007275DF" w:rsidRDefault="002B4842" w:rsidP="004233B7">
            <w:pPr>
              <w:pStyle w:val="TAC"/>
              <w:rPr>
                <w:lang w:val="en-US"/>
              </w:rPr>
            </w:pPr>
            <w:ins w:id="182" w:author="Fernando Alonso Macias" w:date="2024-08-28T17:45:00Z" w16du:dateUtc="2024-08-29T00:45:00Z">
              <w:r>
                <w:rPr>
                  <w:lang w:val="en-US"/>
                </w:rPr>
                <w:t>-2.2</w:t>
              </w:r>
            </w:ins>
            <w:del w:id="183" w:author="Fernando Alonso Macias" w:date="2024-08-28T17:45:00Z" w16du:dateUtc="2024-08-29T00:45:00Z">
              <w:r w:rsidR="00D137D0" w:rsidRPr="007275DF" w:rsidDel="002B4842">
                <w:rPr>
                  <w:lang w:val="en-US"/>
                </w:rPr>
                <w:delText>-3</w:delText>
              </w:r>
              <w:r w:rsidR="00D137D0" w:rsidDel="002B4842">
                <w:rPr>
                  <w:lang w:val="en-US"/>
                </w:rPr>
                <w:delText>+TT</w:delText>
              </w:r>
            </w:del>
          </w:p>
        </w:tc>
      </w:tr>
      <w:tr w:rsidR="00D137D0" w:rsidRPr="007275DF" w14:paraId="459ED70F" w14:textId="77777777" w:rsidTr="002B4842">
        <w:trPr>
          <w:jc w:val="center"/>
        </w:trPr>
        <w:tc>
          <w:tcPr>
            <w:tcW w:w="2711" w:type="dxa"/>
            <w:gridSpan w:val="2"/>
            <w:tcBorders>
              <w:top w:val="single" w:sz="4" w:space="0" w:color="auto"/>
              <w:left w:val="single" w:sz="4" w:space="0" w:color="auto"/>
              <w:bottom w:val="single" w:sz="4" w:space="0" w:color="auto"/>
              <w:right w:val="single" w:sz="4" w:space="0" w:color="auto"/>
            </w:tcBorders>
            <w:vAlign w:val="center"/>
            <w:hideMark/>
          </w:tcPr>
          <w:p w14:paraId="5FDFDF8A" w14:textId="77777777" w:rsidR="00D137D0" w:rsidRPr="007275DF" w:rsidRDefault="00D137D0" w:rsidP="004233B7">
            <w:pPr>
              <w:pStyle w:val="TAL"/>
              <w:rPr>
                <w:lang w:val="en-US"/>
              </w:rPr>
            </w:pPr>
            <w:r w:rsidRPr="007275DF">
              <w:rPr>
                <w:lang w:val="en-US"/>
              </w:rPr>
              <w:t>Propagation condition</w:t>
            </w:r>
          </w:p>
        </w:tc>
        <w:tc>
          <w:tcPr>
            <w:tcW w:w="667" w:type="dxa"/>
            <w:tcBorders>
              <w:top w:val="single" w:sz="4" w:space="0" w:color="auto"/>
              <w:left w:val="single" w:sz="4" w:space="0" w:color="auto"/>
              <w:bottom w:val="single" w:sz="4" w:space="0" w:color="auto"/>
              <w:right w:val="single" w:sz="4" w:space="0" w:color="auto"/>
            </w:tcBorders>
            <w:vAlign w:val="center"/>
          </w:tcPr>
          <w:p w14:paraId="2A8F94F0" w14:textId="77777777" w:rsidR="00D137D0" w:rsidRPr="007275DF" w:rsidRDefault="00D137D0" w:rsidP="004233B7">
            <w:pPr>
              <w:pStyle w:val="TAC"/>
              <w:rPr>
                <w:lang w:val="en-US"/>
              </w:rPr>
            </w:pPr>
            <w:r w:rsidRPr="007275DF">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15192ED" w14:textId="77777777" w:rsidR="00D137D0" w:rsidRPr="007275DF" w:rsidRDefault="00D137D0" w:rsidP="004233B7">
            <w:pPr>
              <w:pStyle w:val="TAC"/>
              <w:rPr>
                <w:lang w:val="en-US"/>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17E82D7" w14:textId="77777777" w:rsidR="00D137D0" w:rsidRPr="007275DF" w:rsidRDefault="00D137D0" w:rsidP="004233B7">
            <w:pPr>
              <w:pStyle w:val="TAC"/>
              <w:rPr>
                <w:lang w:val="en-US"/>
              </w:rPr>
            </w:pPr>
            <w:r w:rsidRPr="007275DF">
              <w:rPr>
                <w:lang w:val="en-US"/>
              </w:rPr>
              <w:t>AWGN</w:t>
            </w: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3D6E256F" w14:textId="77777777" w:rsidR="00D137D0" w:rsidRPr="007275DF" w:rsidRDefault="00D137D0" w:rsidP="004233B7">
            <w:pPr>
              <w:pStyle w:val="TAC"/>
              <w:rPr>
                <w:lang w:val="en-US"/>
              </w:rPr>
            </w:pPr>
            <w:r w:rsidRPr="007275DF">
              <w:rPr>
                <w:lang w:val="en-US"/>
              </w:rPr>
              <w:t>AWGN</w:t>
            </w:r>
          </w:p>
        </w:tc>
      </w:tr>
      <w:tr w:rsidR="00D137D0" w:rsidRPr="007275DF" w14:paraId="798B92A5" w14:textId="77777777" w:rsidTr="002B4842">
        <w:trPr>
          <w:jc w:val="center"/>
        </w:trPr>
        <w:tc>
          <w:tcPr>
            <w:tcW w:w="2711" w:type="dxa"/>
            <w:gridSpan w:val="2"/>
            <w:tcBorders>
              <w:top w:val="single" w:sz="4" w:space="0" w:color="auto"/>
              <w:left w:val="single" w:sz="4" w:space="0" w:color="auto"/>
              <w:bottom w:val="single" w:sz="4" w:space="0" w:color="auto"/>
              <w:right w:val="single" w:sz="4" w:space="0" w:color="auto"/>
            </w:tcBorders>
            <w:vAlign w:val="center"/>
          </w:tcPr>
          <w:p w14:paraId="79AD3C14" w14:textId="77777777" w:rsidR="00D137D0" w:rsidRPr="007275DF" w:rsidRDefault="00D137D0" w:rsidP="004233B7">
            <w:pPr>
              <w:pStyle w:val="TAL"/>
              <w:rPr>
                <w:lang w:val="en-US"/>
              </w:rPr>
            </w:pPr>
            <w:r w:rsidRPr="007275DF">
              <w:rPr>
                <w:lang w:val="en-US"/>
              </w:rPr>
              <w:t>Antenna configuration</w:t>
            </w:r>
          </w:p>
        </w:tc>
        <w:tc>
          <w:tcPr>
            <w:tcW w:w="667" w:type="dxa"/>
            <w:tcBorders>
              <w:top w:val="single" w:sz="4" w:space="0" w:color="auto"/>
              <w:left w:val="single" w:sz="4" w:space="0" w:color="auto"/>
              <w:bottom w:val="single" w:sz="4" w:space="0" w:color="auto"/>
              <w:right w:val="single" w:sz="4" w:space="0" w:color="auto"/>
            </w:tcBorders>
            <w:vAlign w:val="center"/>
          </w:tcPr>
          <w:p w14:paraId="05E6BF1C" w14:textId="77777777" w:rsidR="00D137D0" w:rsidRPr="007275DF" w:rsidRDefault="00D137D0" w:rsidP="004233B7">
            <w:pPr>
              <w:pStyle w:val="TAC"/>
              <w:rPr>
                <w:lang w:val="en-US"/>
              </w:rPr>
            </w:pPr>
            <w:r w:rsidRPr="007275DF">
              <w:t>1~3</w:t>
            </w:r>
          </w:p>
        </w:tc>
        <w:tc>
          <w:tcPr>
            <w:tcW w:w="850" w:type="dxa"/>
            <w:tcBorders>
              <w:top w:val="single" w:sz="4" w:space="0" w:color="auto"/>
              <w:left w:val="single" w:sz="4" w:space="0" w:color="auto"/>
              <w:bottom w:val="single" w:sz="4" w:space="0" w:color="auto"/>
              <w:right w:val="single" w:sz="4" w:space="0" w:color="auto"/>
            </w:tcBorders>
            <w:vAlign w:val="center"/>
          </w:tcPr>
          <w:p w14:paraId="003E41C2" w14:textId="77777777" w:rsidR="00D137D0" w:rsidRPr="007275DF" w:rsidRDefault="00D137D0" w:rsidP="004233B7">
            <w:pPr>
              <w:pStyle w:val="TAC"/>
              <w:rPr>
                <w:lang w:val="en-US"/>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6F6D65DF" w14:textId="77777777" w:rsidR="00D137D0" w:rsidRPr="007275DF" w:rsidRDefault="00D137D0" w:rsidP="004233B7">
            <w:pPr>
              <w:pStyle w:val="TAC"/>
              <w:rPr>
                <w:lang w:val="en-US"/>
              </w:rPr>
            </w:pPr>
            <w:r w:rsidRPr="007275DF">
              <w:rPr>
                <w:lang w:val="en-US"/>
              </w:rPr>
              <w:t>1x2</w:t>
            </w:r>
          </w:p>
        </w:tc>
        <w:tc>
          <w:tcPr>
            <w:tcW w:w="2430" w:type="dxa"/>
            <w:gridSpan w:val="2"/>
            <w:tcBorders>
              <w:top w:val="single" w:sz="4" w:space="0" w:color="auto"/>
              <w:left w:val="single" w:sz="4" w:space="0" w:color="auto"/>
              <w:bottom w:val="single" w:sz="4" w:space="0" w:color="auto"/>
              <w:right w:val="single" w:sz="4" w:space="0" w:color="auto"/>
            </w:tcBorders>
            <w:vAlign w:val="center"/>
          </w:tcPr>
          <w:p w14:paraId="52EA1745" w14:textId="77777777" w:rsidR="00D137D0" w:rsidRPr="007275DF" w:rsidRDefault="00D137D0" w:rsidP="004233B7">
            <w:pPr>
              <w:pStyle w:val="TAC"/>
              <w:rPr>
                <w:lang w:val="en-US"/>
              </w:rPr>
            </w:pPr>
            <w:r w:rsidRPr="007275DF">
              <w:rPr>
                <w:lang w:val="en-US"/>
              </w:rPr>
              <w:t>1x2</w:t>
            </w:r>
          </w:p>
        </w:tc>
      </w:tr>
      <w:tr w:rsidR="00D137D0" w:rsidRPr="007275DF" w14:paraId="328679E6" w14:textId="77777777" w:rsidTr="004233B7">
        <w:trPr>
          <w:jc w:val="center"/>
        </w:trPr>
        <w:tc>
          <w:tcPr>
            <w:tcW w:w="8784" w:type="dxa"/>
            <w:gridSpan w:val="9"/>
            <w:tcBorders>
              <w:top w:val="single" w:sz="4" w:space="0" w:color="auto"/>
              <w:left w:val="single" w:sz="4" w:space="0" w:color="auto"/>
              <w:bottom w:val="single" w:sz="4" w:space="0" w:color="auto"/>
              <w:right w:val="single" w:sz="4" w:space="0" w:color="auto"/>
            </w:tcBorders>
            <w:vAlign w:val="center"/>
          </w:tcPr>
          <w:p w14:paraId="7A85C94F" w14:textId="77777777" w:rsidR="00D137D0" w:rsidRPr="007275DF" w:rsidRDefault="00D137D0" w:rsidP="004233B7">
            <w:pPr>
              <w:pStyle w:val="TAN"/>
            </w:pPr>
            <w:r w:rsidRPr="007275DF">
              <w:t>Note 1:</w:t>
            </w:r>
            <w:r w:rsidRPr="007275DF">
              <w:tab/>
              <w:t>OCNG shall be used such that both cells are fully allocated and a constant total transmitted power spectral density is achieved for all OFDM symbols.</w:t>
            </w:r>
            <w:r w:rsidRPr="0018392E">
              <w:t xml:space="preserve"> For cells with CCA model, OCNG is transmitted only in the slots with downlink transmission burst and is not transmitted during the muted slots or during DBT window.</w:t>
            </w:r>
          </w:p>
          <w:p w14:paraId="7988E830" w14:textId="77777777" w:rsidR="00D137D0" w:rsidRPr="007275DF" w:rsidRDefault="00D137D0" w:rsidP="004233B7">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7275DF">
              <w:rPr>
                <w:noProof/>
                <w:lang w:val="en-US" w:eastAsia="zh-TW"/>
              </w:rPr>
              <w:drawing>
                <wp:inline distT="0" distB="0" distL="0" distR="0" wp14:anchorId="3A2F1B07" wp14:editId="3C2CA905">
                  <wp:extent cx="274320" cy="182880"/>
                  <wp:effectExtent l="0" t="0" r="0" b="7620"/>
                  <wp:docPr id="185" name="Picture 3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7275DF">
              <w:t xml:space="preserve"> to be fulfilled.</w:t>
            </w:r>
          </w:p>
          <w:p w14:paraId="14406975" w14:textId="77777777" w:rsidR="00D137D0" w:rsidRPr="007275DF" w:rsidRDefault="00D137D0" w:rsidP="004233B7">
            <w:pPr>
              <w:pStyle w:val="TAN"/>
            </w:pPr>
            <w:r w:rsidRPr="007275DF">
              <w:t>Note 3:</w:t>
            </w:r>
            <w:r w:rsidRPr="007275DF">
              <w:tab/>
              <w:t>RSRP and Io levels have been derived from other parameters for information purposes. They are not settable parameters themselves.</w:t>
            </w:r>
          </w:p>
          <w:p w14:paraId="061A7643" w14:textId="77777777" w:rsidR="00D137D0" w:rsidRPr="007275DF" w:rsidRDefault="00D137D0" w:rsidP="004233B7">
            <w:pPr>
              <w:pStyle w:val="TAN"/>
            </w:pPr>
            <w:r w:rsidRPr="007275DF">
              <w:t>Note 4:</w:t>
            </w:r>
            <w:r w:rsidRPr="007275DF">
              <w:tab/>
              <w:t>RSRP minimum requirements are specified assuming independent interference and noise at each receiver antenna port.</w:t>
            </w:r>
          </w:p>
          <w:p w14:paraId="4037AA21" w14:textId="77777777" w:rsidR="00D137D0" w:rsidRPr="007275DF" w:rsidRDefault="00D137D0" w:rsidP="004233B7">
            <w:pPr>
              <w:pStyle w:val="TAN"/>
            </w:pPr>
            <w:r w:rsidRPr="007275DF">
              <w:rPr>
                <w:lang w:val="en-US"/>
              </w:rPr>
              <w:t xml:space="preserve">Note 5: </w:t>
            </w:r>
            <w:r w:rsidRPr="007275DF">
              <w:rPr>
                <w:lang w:val="en-US"/>
              </w:rPr>
              <w:tab/>
              <w:t>The test configuration excludes support for band n51 and it is not required to run this test on band n51 in this release of the specification.</w:t>
            </w:r>
          </w:p>
        </w:tc>
      </w:tr>
    </w:tbl>
    <w:p w14:paraId="6BFF3216" w14:textId="77777777" w:rsidR="00D137D0" w:rsidRDefault="00D137D0" w:rsidP="00D137D0">
      <w:pPr>
        <w:pStyle w:val="TH"/>
        <w:jc w:val="left"/>
      </w:pPr>
    </w:p>
    <w:p w14:paraId="38316569" w14:textId="0DE6752D" w:rsidR="00D137D0" w:rsidRPr="00B9445E" w:rsidDel="002B4842" w:rsidRDefault="00D137D0" w:rsidP="00D137D0">
      <w:pPr>
        <w:pStyle w:val="TH"/>
        <w:jc w:val="left"/>
        <w:rPr>
          <w:del w:id="184" w:author="Fernando Alonso Macias" w:date="2024-08-28T17:46:00Z" w16du:dateUtc="2024-08-29T00:46:00Z"/>
          <w:rFonts w:ascii="Times New Roman" w:hAnsi="Times New Roman"/>
          <w:b w:val="0"/>
          <w:color w:val="FF0000"/>
          <w:lang w:eastAsia="sv-SE"/>
        </w:rPr>
      </w:pPr>
      <w:del w:id="185" w:author="Fernando Alonso Macias" w:date="2024-08-28T17:46:00Z" w16du:dateUtc="2024-08-29T00:46:00Z">
        <w:r w:rsidRPr="00B9445E" w:rsidDel="002B4842">
          <w:rPr>
            <w:rFonts w:ascii="Times New Roman" w:hAnsi="Times New Roman"/>
            <w:b w:val="0"/>
            <w:color w:val="FF0000"/>
            <w:lang w:eastAsia="sv-SE"/>
          </w:rPr>
          <w:delText>Editor’s note: TT and requirements will very likely be identical to section 10.5/11.6 test cases</w:delText>
        </w:r>
      </w:del>
    </w:p>
    <w:p w14:paraId="03D7AEBB" w14:textId="078C0E54" w:rsidR="002B4842" w:rsidRPr="0018392E" w:rsidRDefault="00D137D0">
      <w:pPr>
        <w:pStyle w:val="TH"/>
        <w:rPr>
          <w:ins w:id="186" w:author="Fernando Alonso Macias" w:date="2024-08-28T17:46:00Z" w16du:dateUtc="2024-08-29T00:46:00Z"/>
        </w:rPr>
        <w:pPrChange w:id="187" w:author="Fernando Alonso Macias" w:date="2024-08-28T17:47:00Z" w16du:dateUtc="2024-08-29T00:47:00Z">
          <w:pPr>
            <w:pStyle w:val="TH"/>
            <w:keepNext w:val="0"/>
            <w:keepLines w:val="0"/>
          </w:pPr>
        </w:pPrChange>
      </w:pPr>
      <w:r w:rsidRPr="0018392E">
        <w:t xml:space="preserve">Table </w:t>
      </w:r>
      <w:r>
        <w:rPr>
          <w:rFonts w:cs="Arial"/>
          <w:szCs w:val="24"/>
        </w:rPr>
        <w:t>13.4.4.1</w:t>
      </w:r>
      <w:r w:rsidRPr="0018392E">
        <w:t>.5-</w:t>
      </w:r>
      <w:r>
        <w:t>2</w:t>
      </w:r>
      <w:r w:rsidRPr="0018392E">
        <w:t xml:space="preserve">: Absolute accuracy requirements for the </w:t>
      </w:r>
      <w:r>
        <w:t xml:space="preserve">L1-RSRP </w:t>
      </w:r>
      <w:r w:rsidRPr="0018392E">
        <w:t xml:space="preserve">reported values for </w:t>
      </w:r>
      <w:r>
        <w:t>NR SA FR1 L1-RSRP measurement accuracy for beam reporting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2"/>
        <w:gridCol w:w="1130"/>
        <w:gridCol w:w="2253"/>
        <w:gridCol w:w="1141"/>
      </w:tblGrid>
      <w:tr w:rsidR="002B4842" w:rsidRPr="0018392E" w14:paraId="1CC03308" w14:textId="77777777" w:rsidTr="004233B7">
        <w:trPr>
          <w:trHeight w:val="225"/>
          <w:jc w:val="center"/>
          <w:ins w:id="188" w:author="Fernando Alonso Macias" w:date="2024-08-28T17:46:00Z"/>
        </w:trPr>
        <w:tc>
          <w:tcPr>
            <w:tcW w:w="2622" w:type="dxa"/>
            <w:tcBorders>
              <w:top w:val="single" w:sz="4" w:space="0" w:color="auto"/>
              <w:left w:val="single" w:sz="4" w:space="0" w:color="auto"/>
              <w:bottom w:val="single" w:sz="4" w:space="0" w:color="auto"/>
              <w:right w:val="single" w:sz="4" w:space="0" w:color="auto"/>
            </w:tcBorders>
            <w:vAlign w:val="center"/>
            <w:hideMark/>
          </w:tcPr>
          <w:p w14:paraId="0456EC7E" w14:textId="77777777" w:rsidR="002B4842" w:rsidRPr="0018392E" w:rsidRDefault="002B4842" w:rsidP="004233B7">
            <w:pPr>
              <w:pStyle w:val="TAH"/>
              <w:keepNext w:val="0"/>
              <w:keepLines w:val="0"/>
              <w:spacing w:line="254" w:lineRule="auto"/>
              <w:rPr>
                <w:ins w:id="189" w:author="Fernando Alonso Macias" w:date="2024-08-28T17:46:00Z" w16du:dateUtc="2024-08-29T00:46:00Z"/>
              </w:rPr>
            </w:pPr>
            <w:ins w:id="190" w:author="Fernando Alonso Macias" w:date="2024-08-28T17:46:00Z" w16du:dateUtc="2024-08-29T00:46:00Z">
              <w:r w:rsidRPr="0018392E">
                <w:t>Normal Conditions</w:t>
              </w:r>
            </w:ins>
          </w:p>
        </w:tc>
        <w:tc>
          <w:tcPr>
            <w:tcW w:w="1130" w:type="dxa"/>
            <w:tcBorders>
              <w:top w:val="single" w:sz="4" w:space="0" w:color="auto"/>
              <w:left w:val="single" w:sz="4" w:space="0" w:color="auto"/>
              <w:bottom w:val="single" w:sz="4" w:space="0" w:color="auto"/>
              <w:right w:val="single" w:sz="4" w:space="0" w:color="auto"/>
            </w:tcBorders>
            <w:vAlign w:val="center"/>
            <w:hideMark/>
          </w:tcPr>
          <w:p w14:paraId="15BB45DD" w14:textId="77777777" w:rsidR="002B4842" w:rsidRPr="0018392E" w:rsidRDefault="002B4842" w:rsidP="004233B7">
            <w:pPr>
              <w:pStyle w:val="TAH"/>
              <w:keepNext w:val="0"/>
              <w:keepLines w:val="0"/>
              <w:spacing w:line="254" w:lineRule="auto"/>
              <w:rPr>
                <w:ins w:id="191" w:author="Fernando Alonso Macias" w:date="2024-08-28T17:46:00Z" w16du:dateUtc="2024-08-29T00:46:00Z"/>
                <w:rFonts w:ascii="Arial Bold" w:hAnsi="Arial Bold"/>
              </w:rPr>
            </w:pPr>
            <w:ins w:id="192" w:author="Fernando Alonso Macias" w:date="2024-08-28T17:46:00Z" w16du:dateUtc="2024-08-29T00:46:00Z">
              <w:r w:rsidRPr="0018392E">
                <w:rPr>
                  <w:rFonts w:ascii="Arial Bold" w:hAnsi="Arial Bold"/>
                </w:rPr>
                <w:t>Test 1</w:t>
              </w:r>
            </w:ins>
          </w:p>
          <w:p w14:paraId="4C73E994" w14:textId="77777777" w:rsidR="002B4842" w:rsidRPr="0018392E" w:rsidRDefault="002B4842" w:rsidP="004233B7">
            <w:pPr>
              <w:pStyle w:val="TAH"/>
              <w:keepNext w:val="0"/>
              <w:keepLines w:val="0"/>
              <w:spacing w:line="254" w:lineRule="auto"/>
              <w:rPr>
                <w:ins w:id="193" w:author="Fernando Alonso Macias" w:date="2024-08-28T17:46:00Z" w16du:dateUtc="2024-08-29T00:46:00Z"/>
                <w:rFonts w:ascii="Arial Bold" w:hAnsi="Arial Bold"/>
              </w:rPr>
            </w:pPr>
            <w:ins w:id="194" w:author="Fernando Alonso Macias" w:date="2024-08-28T17:46:00Z" w16du:dateUtc="2024-08-29T00:46:00Z">
              <w:r w:rsidRPr="0018392E">
                <w:rPr>
                  <w:rFonts w:ascii="Arial Bold" w:hAnsi="Arial Bold"/>
                </w:rPr>
                <w:t>All bands</w:t>
              </w:r>
            </w:ins>
          </w:p>
        </w:tc>
        <w:tc>
          <w:tcPr>
            <w:tcW w:w="3394" w:type="dxa"/>
            <w:gridSpan w:val="2"/>
            <w:tcBorders>
              <w:top w:val="single" w:sz="4" w:space="0" w:color="auto"/>
              <w:left w:val="single" w:sz="4" w:space="0" w:color="auto"/>
              <w:bottom w:val="single" w:sz="4" w:space="0" w:color="auto"/>
              <w:right w:val="single" w:sz="4" w:space="0" w:color="auto"/>
            </w:tcBorders>
            <w:vAlign w:val="center"/>
            <w:hideMark/>
          </w:tcPr>
          <w:p w14:paraId="15D4B8BF" w14:textId="77777777" w:rsidR="002B4842" w:rsidRPr="0018392E" w:rsidRDefault="002B4842" w:rsidP="004233B7">
            <w:pPr>
              <w:pStyle w:val="TAH"/>
              <w:keepNext w:val="0"/>
              <w:keepLines w:val="0"/>
              <w:spacing w:line="254" w:lineRule="auto"/>
              <w:rPr>
                <w:ins w:id="195" w:author="Fernando Alonso Macias" w:date="2024-08-28T17:46:00Z" w16du:dateUtc="2024-08-29T00:46:00Z"/>
              </w:rPr>
            </w:pPr>
            <w:ins w:id="196" w:author="Fernando Alonso Macias" w:date="2024-08-28T17:46:00Z" w16du:dateUtc="2024-08-29T00:46:00Z">
              <w:r w:rsidRPr="0018392E">
                <w:rPr>
                  <w:rFonts w:ascii="Arial Bold" w:hAnsi="Arial Bold"/>
                </w:rPr>
                <w:t>Test 2</w:t>
              </w:r>
            </w:ins>
          </w:p>
        </w:tc>
      </w:tr>
      <w:tr w:rsidR="002B4842" w:rsidRPr="0018392E" w14:paraId="2D7E6C68" w14:textId="77777777" w:rsidTr="004233B7">
        <w:trPr>
          <w:trHeight w:val="298"/>
          <w:jc w:val="center"/>
          <w:ins w:id="197" w:author="Fernando Alonso Macias" w:date="2024-08-28T17:46:00Z"/>
        </w:trPr>
        <w:tc>
          <w:tcPr>
            <w:tcW w:w="2622" w:type="dxa"/>
            <w:vMerge w:val="restart"/>
            <w:tcBorders>
              <w:top w:val="single" w:sz="4" w:space="0" w:color="auto"/>
              <w:left w:val="single" w:sz="4" w:space="0" w:color="auto"/>
              <w:bottom w:val="single" w:sz="4" w:space="0" w:color="auto"/>
              <w:right w:val="single" w:sz="4" w:space="0" w:color="auto"/>
            </w:tcBorders>
            <w:vAlign w:val="center"/>
            <w:hideMark/>
          </w:tcPr>
          <w:p w14:paraId="147283DD" w14:textId="77777777" w:rsidR="002B4842" w:rsidRPr="0018392E" w:rsidRDefault="002B4842" w:rsidP="004233B7">
            <w:pPr>
              <w:pStyle w:val="TAL"/>
              <w:keepNext w:val="0"/>
              <w:keepLines w:val="0"/>
              <w:spacing w:line="254" w:lineRule="auto"/>
              <w:rPr>
                <w:ins w:id="198" w:author="Fernando Alonso Macias" w:date="2024-08-28T17:46:00Z" w16du:dateUtc="2024-08-29T00:46:00Z"/>
              </w:rPr>
            </w:pPr>
            <w:ins w:id="199" w:author="Fernando Alonso Macias" w:date="2024-08-28T17:46:00Z" w16du:dateUtc="2024-08-29T00:46:00Z">
              <w:r w:rsidRPr="0018392E">
                <w:t>Lowest reported value (Cell 2)</w:t>
              </w:r>
            </w:ins>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0839737B" w14:textId="77777777" w:rsidR="002B4842" w:rsidRPr="0018392E" w:rsidRDefault="002B4842" w:rsidP="004233B7">
            <w:pPr>
              <w:pStyle w:val="TAC"/>
              <w:keepNext w:val="0"/>
              <w:keepLines w:val="0"/>
              <w:spacing w:line="254" w:lineRule="auto"/>
              <w:rPr>
                <w:ins w:id="200" w:author="Fernando Alonso Macias" w:date="2024-08-28T17:46:00Z" w16du:dateUtc="2024-08-29T00:46:00Z"/>
              </w:rPr>
            </w:pPr>
            <w:ins w:id="201" w:author="Fernando Alonso Macias" w:date="2024-08-28T17:46:00Z" w16du:dateUtc="2024-08-29T00:46:00Z">
              <w:r w:rsidRPr="0018392E">
                <w:t>63</w:t>
              </w:r>
            </w:ins>
          </w:p>
        </w:tc>
        <w:tc>
          <w:tcPr>
            <w:tcW w:w="2253" w:type="dxa"/>
            <w:tcBorders>
              <w:top w:val="single" w:sz="4" w:space="0" w:color="auto"/>
              <w:left w:val="single" w:sz="4" w:space="0" w:color="auto"/>
              <w:bottom w:val="single" w:sz="4" w:space="0" w:color="auto"/>
              <w:right w:val="single" w:sz="4" w:space="0" w:color="auto"/>
            </w:tcBorders>
            <w:vAlign w:val="center"/>
            <w:hideMark/>
          </w:tcPr>
          <w:p w14:paraId="1F0FE005" w14:textId="77777777" w:rsidR="002B4842" w:rsidRPr="0018392E" w:rsidRDefault="002B4842" w:rsidP="004233B7">
            <w:pPr>
              <w:pStyle w:val="TAC"/>
              <w:spacing w:line="254" w:lineRule="auto"/>
              <w:rPr>
                <w:ins w:id="202" w:author="Fernando Alonso Macias" w:date="2024-08-28T17:46:00Z" w16du:dateUtc="2024-08-29T00:46:00Z"/>
              </w:rPr>
            </w:pPr>
            <w:ins w:id="203" w:author="Fernando Alonso Macias" w:date="2024-08-28T17:46:00Z" w16du:dateUtc="2024-08-29T00:46:00Z">
              <w:r w:rsidRPr="0018392E">
                <w:t xml:space="preserve">Bands </w:t>
              </w:r>
              <w:r w:rsidRPr="0018392E">
                <w:rPr>
                  <w:rFonts w:cs="Arial"/>
                </w:rPr>
                <w:t>NR_CCA_FR1_I</w:t>
              </w:r>
            </w:ins>
          </w:p>
        </w:tc>
        <w:tc>
          <w:tcPr>
            <w:tcW w:w="1141" w:type="dxa"/>
            <w:tcBorders>
              <w:top w:val="single" w:sz="4" w:space="0" w:color="auto"/>
              <w:left w:val="single" w:sz="4" w:space="0" w:color="auto"/>
              <w:bottom w:val="single" w:sz="4" w:space="0" w:color="auto"/>
              <w:right w:val="single" w:sz="4" w:space="0" w:color="auto"/>
            </w:tcBorders>
            <w:vAlign w:val="center"/>
            <w:hideMark/>
          </w:tcPr>
          <w:p w14:paraId="3F11EB58" w14:textId="77777777" w:rsidR="002B4842" w:rsidRPr="0018392E" w:rsidRDefault="002B4842" w:rsidP="004233B7">
            <w:pPr>
              <w:pStyle w:val="TAC"/>
              <w:spacing w:line="254" w:lineRule="auto"/>
              <w:rPr>
                <w:ins w:id="204" w:author="Fernando Alonso Macias" w:date="2024-08-28T17:46:00Z" w16du:dateUtc="2024-08-29T00:46:00Z"/>
              </w:rPr>
            </w:pPr>
            <w:ins w:id="205" w:author="Fernando Alonso Macias" w:date="2024-08-28T17:46:00Z" w16du:dateUtc="2024-08-29T00:46:00Z">
              <w:r w:rsidRPr="0018392E">
                <w:t>38</w:t>
              </w:r>
            </w:ins>
          </w:p>
        </w:tc>
      </w:tr>
      <w:tr w:rsidR="002B4842" w:rsidRPr="0018392E" w14:paraId="2F398C27" w14:textId="77777777" w:rsidTr="004233B7">
        <w:trPr>
          <w:trHeight w:val="298"/>
          <w:jc w:val="center"/>
          <w:ins w:id="206" w:author="Fernando Alonso Macias" w:date="2024-08-28T17:46:00Z"/>
        </w:trPr>
        <w:tc>
          <w:tcPr>
            <w:tcW w:w="2622" w:type="dxa"/>
            <w:vMerge/>
            <w:tcBorders>
              <w:top w:val="single" w:sz="4" w:space="0" w:color="auto"/>
              <w:left w:val="single" w:sz="4" w:space="0" w:color="auto"/>
              <w:bottom w:val="single" w:sz="4" w:space="0" w:color="auto"/>
              <w:right w:val="single" w:sz="4" w:space="0" w:color="auto"/>
            </w:tcBorders>
            <w:vAlign w:val="center"/>
            <w:hideMark/>
          </w:tcPr>
          <w:p w14:paraId="661198A9" w14:textId="77777777" w:rsidR="002B4842" w:rsidRPr="0018392E" w:rsidRDefault="002B4842" w:rsidP="004233B7">
            <w:pPr>
              <w:spacing w:after="0"/>
              <w:rPr>
                <w:ins w:id="207" w:author="Fernando Alonso Macias" w:date="2024-08-28T17:46:00Z" w16du:dateUtc="2024-08-29T00:46:00Z"/>
                <w:rFonts w:ascii="Arial" w:hAnsi="Arial"/>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4C1A8527" w14:textId="77777777" w:rsidR="002B4842" w:rsidRPr="0018392E" w:rsidRDefault="002B4842" w:rsidP="004233B7">
            <w:pPr>
              <w:spacing w:after="0"/>
              <w:rPr>
                <w:ins w:id="208" w:author="Fernando Alonso Macias" w:date="2024-08-28T17:46:00Z" w16du:dateUtc="2024-08-29T00:46:00Z"/>
                <w:rFonts w:ascii="Arial" w:hAnsi="Arial"/>
                <w:sz w:val="18"/>
              </w:rPr>
            </w:pPr>
          </w:p>
        </w:tc>
        <w:tc>
          <w:tcPr>
            <w:tcW w:w="2253" w:type="dxa"/>
            <w:tcBorders>
              <w:top w:val="single" w:sz="4" w:space="0" w:color="auto"/>
              <w:left w:val="single" w:sz="4" w:space="0" w:color="auto"/>
              <w:bottom w:val="single" w:sz="4" w:space="0" w:color="auto"/>
              <w:right w:val="single" w:sz="4" w:space="0" w:color="auto"/>
            </w:tcBorders>
            <w:vAlign w:val="center"/>
            <w:hideMark/>
          </w:tcPr>
          <w:p w14:paraId="30730961" w14:textId="77777777" w:rsidR="002B4842" w:rsidRPr="0018392E" w:rsidRDefault="002B4842" w:rsidP="004233B7">
            <w:pPr>
              <w:pStyle w:val="TAC"/>
              <w:spacing w:line="254" w:lineRule="auto"/>
              <w:rPr>
                <w:ins w:id="209" w:author="Fernando Alonso Macias" w:date="2024-08-28T17:46:00Z" w16du:dateUtc="2024-08-29T00:46:00Z"/>
              </w:rPr>
            </w:pPr>
            <w:ins w:id="210" w:author="Fernando Alonso Macias" w:date="2024-08-28T17:46:00Z" w16du:dateUtc="2024-08-29T00:46:00Z">
              <w:r w:rsidRPr="0018392E">
                <w:t xml:space="preserve">Bands </w:t>
              </w:r>
              <w:r w:rsidRPr="0018392E">
                <w:rPr>
                  <w:rFonts w:cs="Arial"/>
                </w:rPr>
                <w:t>NR_CCA_FR1_J</w:t>
              </w:r>
            </w:ins>
          </w:p>
        </w:tc>
        <w:tc>
          <w:tcPr>
            <w:tcW w:w="1141" w:type="dxa"/>
            <w:tcBorders>
              <w:top w:val="single" w:sz="4" w:space="0" w:color="auto"/>
              <w:left w:val="single" w:sz="4" w:space="0" w:color="auto"/>
              <w:bottom w:val="single" w:sz="4" w:space="0" w:color="auto"/>
              <w:right w:val="single" w:sz="4" w:space="0" w:color="auto"/>
            </w:tcBorders>
            <w:vAlign w:val="center"/>
            <w:hideMark/>
          </w:tcPr>
          <w:p w14:paraId="483B8A68" w14:textId="77777777" w:rsidR="002B4842" w:rsidRPr="0018392E" w:rsidRDefault="002B4842" w:rsidP="004233B7">
            <w:pPr>
              <w:pStyle w:val="TAC"/>
              <w:spacing w:line="254" w:lineRule="auto"/>
              <w:rPr>
                <w:ins w:id="211" w:author="Fernando Alonso Macias" w:date="2024-08-28T17:46:00Z" w16du:dateUtc="2024-08-29T00:46:00Z"/>
              </w:rPr>
            </w:pPr>
            <w:ins w:id="212" w:author="Fernando Alonso Macias" w:date="2024-08-28T17:46:00Z" w16du:dateUtc="2024-08-29T00:46:00Z">
              <w:r w:rsidRPr="0018392E">
                <w:t>38</w:t>
              </w:r>
            </w:ins>
          </w:p>
        </w:tc>
      </w:tr>
      <w:tr w:rsidR="002B4842" w:rsidRPr="0018392E" w14:paraId="10817509" w14:textId="77777777" w:rsidTr="004233B7">
        <w:trPr>
          <w:trHeight w:val="295"/>
          <w:jc w:val="center"/>
          <w:ins w:id="213" w:author="Fernando Alonso Macias" w:date="2024-08-28T17:46:00Z"/>
        </w:trPr>
        <w:tc>
          <w:tcPr>
            <w:tcW w:w="2622" w:type="dxa"/>
            <w:vMerge w:val="restart"/>
            <w:tcBorders>
              <w:top w:val="single" w:sz="4" w:space="0" w:color="auto"/>
              <w:left w:val="single" w:sz="4" w:space="0" w:color="auto"/>
              <w:bottom w:val="single" w:sz="4" w:space="0" w:color="auto"/>
              <w:right w:val="single" w:sz="4" w:space="0" w:color="auto"/>
            </w:tcBorders>
            <w:vAlign w:val="center"/>
            <w:hideMark/>
          </w:tcPr>
          <w:p w14:paraId="4DC27BE0" w14:textId="77777777" w:rsidR="002B4842" w:rsidRPr="0018392E" w:rsidRDefault="002B4842" w:rsidP="004233B7">
            <w:pPr>
              <w:pStyle w:val="TAL"/>
              <w:keepNext w:val="0"/>
              <w:keepLines w:val="0"/>
              <w:spacing w:line="254" w:lineRule="auto"/>
              <w:rPr>
                <w:ins w:id="214" w:author="Fernando Alonso Macias" w:date="2024-08-28T17:46:00Z" w16du:dateUtc="2024-08-29T00:46:00Z"/>
              </w:rPr>
            </w:pPr>
            <w:ins w:id="215" w:author="Fernando Alonso Macias" w:date="2024-08-28T17:46:00Z" w16du:dateUtc="2024-08-29T00:46:00Z">
              <w:r w:rsidRPr="0018392E">
                <w:t>Highest reported value (Cell 2)</w:t>
              </w:r>
            </w:ins>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391713B2" w14:textId="77777777" w:rsidR="002B4842" w:rsidRPr="0018392E" w:rsidRDefault="002B4842" w:rsidP="004233B7">
            <w:pPr>
              <w:pStyle w:val="TAC"/>
              <w:keepNext w:val="0"/>
              <w:keepLines w:val="0"/>
              <w:spacing w:line="254" w:lineRule="auto"/>
              <w:rPr>
                <w:ins w:id="216" w:author="Fernando Alonso Macias" w:date="2024-08-28T17:46:00Z" w16du:dateUtc="2024-08-29T00:46:00Z"/>
              </w:rPr>
            </w:pPr>
            <w:ins w:id="217" w:author="Fernando Alonso Macias" w:date="2024-08-28T17:46:00Z" w16du:dateUtc="2024-08-29T00:46:00Z">
              <w:r w:rsidRPr="0018392E">
                <w:t>84</w:t>
              </w:r>
            </w:ins>
          </w:p>
        </w:tc>
        <w:tc>
          <w:tcPr>
            <w:tcW w:w="2253" w:type="dxa"/>
            <w:tcBorders>
              <w:top w:val="single" w:sz="4" w:space="0" w:color="auto"/>
              <w:left w:val="single" w:sz="4" w:space="0" w:color="auto"/>
              <w:bottom w:val="single" w:sz="4" w:space="0" w:color="auto"/>
              <w:right w:val="single" w:sz="4" w:space="0" w:color="auto"/>
            </w:tcBorders>
            <w:vAlign w:val="center"/>
            <w:hideMark/>
          </w:tcPr>
          <w:p w14:paraId="455B6CE7" w14:textId="77777777" w:rsidR="002B4842" w:rsidRPr="0018392E" w:rsidRDefault="002B4842" w:rsidP="004233B7">
            <w:pPr>
              <w:pStyle w:val="TAC"/>
              <w:keepNext w:val="0"/>
              <w:keepLines w:val="0"/>
              <w:spacing w:line="254" w:lineRule="auto"/>
              <w:rPr>
                <w:ins w:id="218" w:author="Fernando Alonso Macias" w:date="2024-08-28T17:46:00Z" w16du:dateUtc="2024-08-29T00:46:00Z"/>
              </w:rPr>
            </w:pPr>
            <w:ins w:id="219" w:author="Fernando Alonso Macias" w:date="2024-08-28T17:46:00Z" w16du:dateUtc="2024-08-29T00:46:00Z">
              <w:r w:rsidRPr="0018392E">
                <w:t xml:space="preserve">Bands </w:t>
              </w:r>
              <w:r w:rsidRPr="0018392E">
                <w:rPr>
                  <w:rFonts w:cs="Arial"/>
                </w:rPr>
                <w:t>NR_CCA_FR1_I</w:t>
              </w:r>
            </w:ins>
          </w:p>
        </w:tc>
        <w:tc>
          <w:tcPr>
            <w:tcW w:w="1141" w:type="dxa"/>
            <w:tcBorders>
              <w:top w:val="single" w:sz="4" w:space="0" w:color="auto"/>
              <w:left w:val="single" w:sz="4" w:space="0" w:color="auto"/>
              <w:bottom w:val="single" w:sz="4" w:space="0" w:color="auto"/>
              <w:right w:val="single" w:sz="4" w:space="0" w:color="auto"/>
            </w:tcBorders>
            <w:vAlign w:val="center"/>
            <w:hideMark/>
          </w:tcPr>
          <w:p w14:paraId="5F6DC091" w14:textId="77777777" w:rsidR="002B4842" w:rsidRPr="0018392E" w:rsidRDefault="002B4842" w:rsidP="004233B7">
            <w:pPr>
              <w:pStyle w:val="TAC"/>
              <w:keepNext w:val="0"/>
              <w:keepLines w:val="0"/>
              <w:spacing w:line="254" w:lineRule="auto"/>
              <w:rPr>
                <w:ins w:id="220" w:author="Fernando Alonso Macias" w:date="2024-08-28T17:46:00Z" w16du:dateUtc="2024-08-29T00:46:00Z"/>
              </w:rPr>
            </w:pPr>
            <w:ins w:id="221" w:author="Fernando Alonso Macias" w:date="2024-08-28T17:46:00Z" w16du:dateUtc="2024-08-29T00:46:00Z">
              <w:r w:rsidRPr="0018392E">
                <w:t>51</w:t>
              </w:r>
            </w:ins>
          </w:p>
        </w:tc>
      </w:tr>
      <w:tr w:rsidR="002B4842" w:rsidRPr="0018392E" w14:paraId="523D909A" w14:textId="77777777" w:rsidTr="004233B7">
        <w:trPr>
          <w:trHeight w:val="295"/>
          <w:jc w:val="center"/>
          <w:ins w:id="222" w:author="Fernando Alonso Macias" w:date="2024-08-28T17:46:00Z"/>
        </w:trPr>
        <w:tc>
          <w:tcPr>
            <w:tcW w:w="2622" w:type="dxa"/>
            <w:vMerge/>
            <w:tcBorders>
              <w:top w:val="single" w:sz="4" w:space="0" w:color="auto"/>
              <w:left w:val="single" w:sz="4" w:space="0" w:color="auto"/>
              <w:bottom w:val="single" w:sz="4" w:space="0" w:color="auto"/>
              <w:right w:val="single" w:sz="4" w:space="0" w:color="auto"/>
            </w:tcBorders>
            <w:vAlign w:val="center"/>
            <w:hideMark/>
          </w:tcPr>
          <w:p w14:paraId="5173A57F" w14:textId="77777777" w:rsidR="002B4842" w:rsidRPr="0018392E" w:rsidRDefault="002B4842" w:rsidP="004233B7">
            <w:pPr>
              <w:spacing w:after="0"/>
              <w:rPr>
                <w:ins w:id="223" w:author="Fernando Alonso Macias" w:date="2024-08-28T17:46:00Z" w16du:dateUtc="2024-08-29T00:46:00Z"/>
                <w:rFonts w:ascii="Arial" w:hAnsi="Arial"/>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5CA0E110" w14:textId="77777777" w:rsidR="002B4842" w:rsidRPr="0018392E" w:rsidRDefault="002B4842" w:rsidP="004233B7">
            <w:pPr>
              <w:spacing w:after="0"/>
              <w:rPr>
                <w:ins w:id="224" w:author="Fernando Alonso Macias" w:date="2024-08-28T17:46:00Z" w16du:dateUtc="2024-08-29T00:46:00Z"/>
                <w:rFonts w:ascii="Arial" w:hAnsi="Arial"/>
                <w:sz w:val="18"/>
              </w:rPr>
            </w:pPr>
          </w:p>
        </w:tc>
        <w:tc>
          <w:tcPr>
            <w:tcW w:w="2253" w:type="dxa"/>
            <w:tcBorders>
              <w:top w:val="single" w:sz="4" w:space="0" w:color="auto"/>
              <w:left w:val="single" w:sz="4" w:space="0" w:color="auto"/>
              <w:bottom w:val="single" w:sz="4" w:space="0" w:color="auto"/>
              <w:right w:val="single" w:sz="4" w:space="0" w:color="auto"/>
            </w:tcBorders>
            <w:vAlign w:val="center"/>
            <w:hideMark/>
          </w:tcPr>
          <w:p w14:paraId="22E6FA2E" w14:textId="77777777" w:rsidR="002B4842" w:rsidRPr="0018392E" w:rsidRDefault="002B4842" w:rsidP="004233B7">
            <w:pPr>
              <w:pStyle w:val="TAC"/>
              <w:keepNext w:val="0"/>
              <w:keepLines w:val="0"/>
              <w:spacing w:line="254" w:lineRule="auto"/>
              <w:rPr>
                <w:ins w:id="225" w:author="Fernando Alonso Macias" w:date="2024-08-28T17:46:00Z" w16du:dateUtc="2024-08-29T00:46:00Z"/>
              </w:rPr>
            </w:pPr>
            <w:ins w:id="226" w:author="Fernando Alonso Macias" w:date="2024-08-28T17:46:00Z" w16du:dateUtc="2024-08-29T00:46:00Z">
              <w:r w:rsidRPr="0018392E">
                <w:t xml:space="preserve">Bands </w:t>
              </w:r>
              <w:r w:rsidRPr="0018392E">
                <w:rPr>
                  <w:rFonts w:cs="Arial"/>
                </w:rPr>
                <w:t>NR_CCA_FR1_J</w:t>
              </w:r>
            </w:ins>
          </w:p>
        </w:tc>
        <w:tc>
          <w:tcPr>
            <w:tcW w:w="1141" w:type="dxa"/>
            <w:tcBorders>
              <w:top w:val="single" w:sz="4" w:space="0" w:color="auto"/>
              <w:left w:val="single" w:sz="4" w:space="0" w:color="auto"/>
              <w:bottom w:val="single" w:sz="4" w:space="0" w:color="auto"/>
              <w:right w:val="single" w:sz="4" w:space="0" w:color="auto"/>
            </w:tcBorders>
            <w:vAlign w:val="center"/>
            <w:hideMark/>
          </w:tcPr>
          <w:p w14:paraId="1218889C" w14:textId="77777777" w:rsidR="002B4842" w:rsidRPr="0018392E" w:rsidRDefault="002B4842" w:rsidP="004233B7">
            <w:pPr>
              <w:pStyle w:val="TAC"/>
              <w:keepNext w:val="0"/>
              <w:keepLines w:val="0"/>
              <w:spacing w:line="254" w:lineRule="auto"/>
              <w:rPr>
                <w:ins w:id="227" w:author="Fernando Alonso Macias" w:date="2024-08-28T17:46:00Z" w16du:dateUtc="2024-08-29T00:46:00Z"/>
              </w:rPr>
            </w:pPr>
            <w:ins w:id="228" w:author="Fernando Alonso Macias" w:date="2024-08-28T17:46:00Z" w16du:dateUtc="2024-08-29T00:46:00Z">
              <w:r w:rsidRPr="0018392E">
                <w:t>51</w:t>
              </w:r>
            </w:ins>
          </w:p>
        </w:tc>
      </w:tr>
      <w:tr w:rsidR="002B4842" w:rsidRPr="0018392E" w14:paraId="645525A4" w14:textId="77777777" w:rsidTr="004233B7">
        <w:trPr>
          <w:trHeight w:val="225"/>
          <w:jc w:val="center"/>
          <w:ins w:id="229" w:author="Fernando Alonso Macias" w:date="2024-08-28T17:46:00Z"/>
        </w:trPr>
        <w:tc>
          <w:tcPr>
            <w:tcW w:w="2622" w:type="dxa"/>
            <w:tcBorders>
              <w:top w:val="single" w:sz="4" w:space="0" w:color="auto"/>
              <w:left w:val="single" w:sz="4" w:space="0" w:color="auto"/>
              <w:bottom w:val="single" w:sz="4" w:space="0" w:color="auto"/>
              <w:right w:val="single" w:sz="4" w:space="0" w:color="auto"/>
            </w:tcBorders>
            <w:vAlign w:val="center"/>
            <w:hideMark/>
          </w:tcPr>
          <w:p w14:paraId="1EE14C2C" w14:textId="77777777" w:rsidR="002B4842" w:rsidRPr="0018392E" w:rsidRDefault="002B4842" w:rsidP="004233B7">
            <w:pPr>
              <w:pStyle w:val="TAH"/>
              <w:spacing w:line="254" w:lineRule="auto"/>
              <w:rPr>
                <w:ins w:id="230" w:author="Fernando Alonso Macias" w:date="2024-08-28T17:46:00Z" w16du:dateUtc="2024-08-29T00:46:00Z"/>
              </w:rPr>
            </w:pPr>
            <w:ins w:id="231" w:author="Fernando Alonso Macias" w:date="2024-08-28T17:46:00Z" w16du:dateUtc="2024-08-29T00:46:00Z">
              <w:r w:rsidRPr="0018392E">
                <w:t>Extreme Conditions</w:t>
              </w:r>
            </w:ins>
          </w:p>
        </w:tc>
        <w:tc>
          <w:tcPr>
            <w:tcW w:w="1130" w:type="dxa"/>
            <w:tcBorders>
              <w:top w:val="single" w:sz="4" w:space="0" w:color="auto"/>
              <w:left w:val="single" w:sz="4" w:space="0" w:color="auto"/>
              <w:bottom w:val="single" w:sz="4" w:space="0" w:color="auto"/>
              <w:right w:val="single" w:sz="4" w:space="0" w:color="auto"/>
            </w:tcBorders>
            <w:vAlign w:val="center"/>
            <w:hideMark/>
          </w:tcPr>
          <w:p w14:paraId="443400DC" w14:textId="77777777" w:rsidR="002B4842" w:rsidRPr="0018392E" w:rsidRDefault="002B4842" w:rsidP="004233B7">
            <w:pPr>
              <w:pStyle w:val="TAH"/>
              <w:spacing w:line="254" w:lineRule="auto"/>
              <w:rPr>
                <w:ins w:id="232" w:author="Fernando Alonso Macias" w:date="2024-08-28T17:46:00Z" w16du:dateUtc="2024-08-29T00:46:00Z"/>
                <w:rFonts w:ascii="Arial Bold" w:hAnsi="Arial Bold"/>
              </w:rPr>
            </w:pPr>
            <w:ins w:id="233" w:author="Fernando Alonso Macias" w:date="2024-08-28T17:46:00Z" w16du:dateUtc="2024-08-29T00:46:00Z">
              <w:r w:rsidRPr="0018392E">
                <w:rPr>
                  <w:rFonts w:ascii="Arial Bold" w:hAnsi="Arial Bold"/>
                </w:rPr>
                <w:t>Test 1</w:t>
              </w:r>
            </w:ins>
          </w:p>
          <w:p w14:paraId="1A11DFB3" w14:textId="77777777" w:rsidR="002B4842" w:rsidRPr="0018392E" w:rsidRDefault="002B4842" w:rsidP="004233B7">
            <w:pPr>
              <w:pStyle w:val="TAH"/>
              <w:spacing w:line="254" w:lineRule="auto"/>
              <w:rPr>
                <w:ins w:id="234" w:author="Fernando Alonso Macias" w:date="2024-08-28T17:46:00Z" w16du:dateUtc="2024-08-29T00:46:00Z"/>
                <w:rFonts w:ascii="Arial Bold" w:hAnsi="Arial Bold"/>
              </w:rPr>
            </w:pPr>
            <w:ins w:id="235" w:author="Fernando Alonso Macias" w:date="2024-08-28T17:46:00Z" w16du:dateUtc="2024-08-29T00:46:00Z">
              <w:r w:rsidRPr="0018392E">
                <w:rPr>
                  <w:rFonts w:ascii="Arial Bold" w:hAnsi="Arial Bold"/>
                </w:rPr>
                <w:t>All bands</w:t>
              </w:r>
            </w:ins>
          </w:p>
        </w:tc>
        <w:tc>
          <w:tcPr>
            <w:tcW w:w="3394" w:type="dxa"/>
            <w:gridSpan w:val="2"/>
            <w:tcBorders>
              <w:top w:val="single" w:sz="4" w:space="0" w:color="auto"/>
              <w:left w:val="single" w:sz="4" w:space="0" w:color="auto"/>
              <w:bottom w:val="single" w:sz="4" w:space="0" w:color="auto"/>
              <w:right w:val="single" w:sz="4" w:space="0" w:color="auto"/>
            </w:tcBorders>
            <w:vAlign w:val="center"/>
            <w:hideMark/>
          </w:tcPr>
          <w:p w14:paraId="3ABF9F75" w14:textId="77777777" w:rsidR="002B4842" w:rsidRPr="0018392E" w:rsidRDefault="002B4842" w:rsidP="004233B7">
            <w:pPr>
              <w:pStyle w:val="TAH"/>
              <w:spacing w:line="254" w:lineRule="auto"/>
              <w:rPr>
                <w:ins w:id="236" w:author="Fernando Alonso Macias" w:date="2024-08-28T17:46:00Z" w16du:dateUtc="2024-08-29T00:46:00Z"/>
              </w:rPr>
            </w:pPr>
            <w:ins w:id="237" w:author="Fernando Alonso Macias" w:date="2024-08-28T17:46:00Z" w16du:dateUtc="2024-08-29T00:46:00Z">
              <w:r w:rsidRPr="0018392E">
                <w:rPr>
                  <w:rFonts w:ascii="Arial Bold" w:hAnsi="Arial Bold"/>
                </w:rPr>
                <w:t>Test 2</w:t>
              </w:r>
            </w:ins>
          </w:p>
        </w:tc>
      </w:tr>
      <w:tr w:rsidR="002B4842" w:rsidRPr="0018392E" w14:paraId="2305331A" w14:textId="77777777" w:rsidTr="004233B7">
        <w:trPr>
          <w:trHeight w:val="295"/>
          <w:jc w:val="center"/>
          <w:ins w:id="238" w:author="Fernando Alonso Macias" w:date="2024-08-28T17:46:00Z"/>
        </w:trPr>
        <w:tc>
          <w:tcPr>
            <w:tcW w:w="2622" w:type="dxa"/>
            <w:vMerge w:val="restart"/>
            <w:tcBorders>
              <w:top w:val="single" w:sz="4" w:space="0" w:color="auto"/>
              <w:left w:val="single" w:sz="4" w:space="0" w:color="auto"/>
              <w:bottom w:val="single" w:sz="4" w:space="0" w:color="auto"/>
              <w:right w:val="single" w:sz="4" w:space="0" w:color="auto"/>
            </w:tcBorders>
            <w:vAlign w:val="center"/>
            <w:hideMark/>
          </w:tcPr>
          <w:p w14:paraId="3191F220" w14:textId="77777777" w:rsidR="002B4842" w:rsidRPr="0018392E" w:rsidRDefault="002B4842" w:rsidP="004233B7">
            <w:pPr>
              <w:pStyle w:val="TAL"/>
              <w:spacing w:line="254" w:lineRule="auto"/>
              <w:rPr>
                <w:ins w:id="239" w:author="Fernando Alonso Macias" w:date="2024-08-28T17:46:00Z" w16du:dateUtc="2024-08-29T00:46:00Z"/>
              </w:rPr>
            </w:pPr>
            <w:ins w:id="240" w:author="Fernando Alonso Macias" w:date="2024-08-28T17:46:00Z" w16du:dateUtc="2024-08-29T00:46:00Z">
              <w:r w:rsidRPr="0018392E">
                <w:t>Lowest reported value (Cell 2)</w:t>
              </w:r>
            </w:ins>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47027E88" w14:textId="77777777" w:rsidR="002B4842" w:rsidRPr="0018392E" w:rsidRDefault="002B4842" w:rsidP="004233B7">
            <w:pPr>
              <w:pStyle w:val="TAC"/>
              <w:spacing w:line="254" w:lineRule="auto"/>
              <w:rPr>
                <w:ins w:id="241" w:author="Fernando Alonso Macias" w:date="2024-08-28T17:46:00Z" w16du:dateUtc="2024-08-29T00:46:00Z"/>
              </w:rPr>
            </w:pPr>
            <w:ins w:id="242" w:author="Fernando Alonso Macias" w:date="2024-08-28T17:46:00Z" w16du:dateUtc="2024-08-29T00:46:00Z">
              <w:r w:rsidRPr="0018392E">
                <w:t>60</w:t>
              </w:r>
            </w:ins>
          </w:p>
        </w:tc>
        <w:tc>
          <w:tcPr>
            <w:tcW w:w="2253" w:type="dxa"/>
            <w:tcBorders>
              <w:top w:val="single" w:sz="4" w:space="0" w:color="auto"/>
              <w:left w:val="single" w:sz="4" w:space="0" w:color="auto"/>
              <w:bottom w:val="single" w:sz="4" w:space="0" w:color="auto"/>
              <w:right w:val="single" w:sz="4" w:space="0" w:color="auto"/>
            </w:tcBorders>
            <w:vAlign w:val="center"/>
            <w:hideMark/>
          </w:tcPr>
          <w:p w14:paraId="45BCF721" w14:textId="77777777" w:rsidR="002B4842" w:rsidRPr="0018392E" w:rsidRDefault="002B4842" w:rsidP="004233B7">
            <w:pPr>
              <w:pStyle w:val="TAC"/>
              <w:spacing w:line="254" w:lineRule="auto"/>
              <w:rPr>
                <w:ins w:id="243" w:author="Fernando Alonso Macias" w:date="2024-08-28T17:46:00Z" w16du:dateUtc="2024-08-29T00:46:00Z"/>
              </w:rPr>
            </w:pPr>
            <w:ins w:id="244" w:author="Fernando Alonso Macias" w:date="2024-08-28T17:46:00Z" w16du:dateUtc="2024-08-29T00:46:00Z">
              <w:r w:rsidRPr="0018392E">
                <w:t xml:space="preserve">Bands </w:t>
              </w:r>
              <w:r w:rsidRPr="0018392E">
                <w:rPr>
                  <w:rFonts w:cs="Arial"/>
                </w:rPr>
                <w:t>NR_CCA_FR1_I</w:t>
              </w:r>
            </w:ins>
          </w:p>
        </w:tc>
        <w:tc>
          <w:tcPr>
            <w:tcW w:w="1141" w:type="dxa"/>
            <w:tcBorders>
              <w:top w:val="single" w:sz="4" w:space="0" w:color="auto"/>
              <w:left w:val="single" w:sz="4" w:space="0" w:color="auto"/>
              <w:bottom w:val="single" w:sz="4" w:space="0" w:color="auto"/>
              <w:right w:val="single" w:sz="4" w:space="0" w:color="auto"/>
            </w:tcBorders>
            <w:vAlign w:val="center"/>
            <w:hideMark/>
          </w:tcPr>
          <w:p w14:paraId="7D619104" w14:textId="77777777" w:rsidR="002B4842" w:rsidRPr="0018392E" w:rsidRDefault="002B4842" w:rsidP="004233B7">
            <w:pPr>
              <w:pStyle w:val="TAC"/>
              <w:spacing w:line="254" w:lineRule="auto"/>
              <w:rPr>
                <w:ins w:id="245" w:author="Fernando Alonso Macias" w:date="2024-08-28T17:46:00Z" w16du:dateUtc="2024-08-29T00:46:00Z"/>
              </w:rPr>
            </w:pPr>
            <w:ins w:id="246" w:author="Fernando Alonso Macias" w:date="2024-08-28T17:46:00Z" w16du:dateUtc="2024-08-29T00:46:00Z">
              <w:r w:rsidRPr="0018392E">
                <w:t>33</w:t>
              </w:r>
            </w:ins>
          </w:p>
        </w:tc>
      </w:tr>
      <w:tr w:rsidR="002B4842" w:rsidRPr="0018392E" w14:paraId="145136B2" w14:textId="77777777" w:rsidTr="004233B7">
        <w:trPr>
          <w:trHeight w:val="295"/>
          <w:jc w:val="center"/>
          <w:ins w:id="247" w:author="Fernando Alonso Macias" w:date="2024-08-28T17:46:00Z"/>
        </w:trPr>
        <w:tc>
          <w:tcPr>
            <w:tcW w:w="2622" w:type="dxa"/>
            <w:vMerge/>
            <w:tcBorders>
              <w:top w:val="single" w:sz="4" w:space="0" w:color="auto"/>
              <w:left w:val="single" w:sz="4" w:space="0" w:color="auto"/>
              <w:bottom w:val="single" w:sz="4" w:space="0" w:color="auto"/>
              <w:right w:val="single" w:sz="4" w:space="0" w:color="auto"/>
            </w:tcBorders>
            <w:vAlign w:val="center"/>
            <w:hideMark/>
          </w:tcPr>
          <w:p w14:paraId="19862E9C" w14:textId="77777777" w:rsidR="002B4842" w:rsidRPr="0018392E" w:rsidRDefault="002B4842" w:rsidP="004233B7">
            <w:pPr>
              <w:spacing w:after="0"/>
              <w:rPr>
                <w:ins w:id="248" w:author="Fernando Alonso Macias" w:date="2024-08-28T17:46:00Z" w16du:dateUtc="2024-08-29T00:46:00Z"/>
                <w:rFonts w:ascii="Arial" w:hAnsi="Arial"/>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4BB6D90F" w14:textId="77777777" w:rsidR="002B4842" w:rsidRPr="0018392E" w:rsidRDefault="002B4842" w:rsidP="004233B7">
            <w:pPr>
              <w:spacing w:after="0"/>
              <w:rPr>
                <w:ins w:id="249" w:author="Fernando Alonso Macias" w:date="2024-08-28T17:46:00Z" w16du:dateUtc="2024-08-29T00:46:00Z"/>
                <w:rFonts w:ascii="Arial" w:hAnsi="Arial"/>
                <w:sz w:val="18"/>
              </w:rPr>
            </w:pPr>
          </w:p>
        </w:tc>
        <w:tc>
          <w:tcPr>
            <w:tcW w:w="2253" w:type="dxa"/>
            <w:tcBorders>
              <w:top w:val="single" w:sz="4" w:space="0" w:color="auto"/>
              <w:left w:val="single" w:sz="4" w:space="0" w:color="auto"/>
              <w:bottom w:val="single" w:sz="4" w:space="0" w:color="auto"/>
              <w:right w:val="single" w:sz="4" w:space="0" w:color="auto"/>
            </w:tcBorders>
            <w:vAlign w:val="center"/>
            <w:hideMark/>
          </w:tcPr>
          <w:p w14:paraId="40B1EBBE" w14:textId="77777777" w:rsidR="002B4842" w:rsidRPr="0018392E" w:rsidRDefault="002B4842" w:rsidP="004233B7">
            <w:pPr>
              <w:pStyle w:val="TAC"/>
              <w:spacing w:line="254" w:lineRule="auto"/>
              <w:rPr>
                <w:ins w:id="250" w:author="Fernando Alonso Macias" w:date="2024-08-28T17:46:00Z" w16du:dateUtc="2024-08-29T00:46:00Z"/>
              </w:rPr>
            </w:pPr>
            <w:ins w:id="251" w:author="Fernando Alonso Macias" w:date="2024-08-28T17:46:00Z" w16du:dateUtc="2024-08-29T00:46:00Z">
              <w:r w:rsidRPr="0018392E">
                <w:t xml:space="preserve">Bands </w:t>
              </w:r>
              <w:r w:rsidRPr="0018392E">
                <w:rPr>
                  <w:rFonts w:cs="Arial"/>
                </w:rPr>
                <w:t>NR_CCA_FR1_J</w:t>
              </w:r>
            </w:ins>
          </w:p>
        </w:tc>
        <w:tc>
          <w:tcPr>
            <w:tcW w:w="1141" w:type="dxa"/>
            <w:tcBorders>
              <w:top w:val="single" w:sz="4" w:space="0" w:color="auto"/>
              <w:left w:val="single" w:sz="4" w:space="0" w:color="auto"/>
              <w:bottom w:val="single" w:sz="4" w:space="0" w:color="auto"/>
              <w:right w:val="single" w:sz="4" w:space="0" w:color="auto"/>
            </w:tcBorders>
            <w:vAlign w:val="center"/>
            <w:hideMark/>
          </w:tcPr>
          <w:p w14:paraId="04ADA2F5" w14:textId="77777777" w:rsidR="002B4842" w:rsidRPr="0018392E" w:rsidRDefault="002B4842" w:rsidP="004233B7">
            <w:pPr>
              <w:pStyle w:val="TAC"/>
              <w:spacing w:line="254" w:lineRule="auto"/>
              <w:rPr>
                <w:ins w:id="252" w:author="Fernando Alonso Macias" w:date="2024-08-28T17:46:00Z" w16du:dateUtc="2024-08-29T00:46:00Z"/>
              </w:rPr>
            </w:pPr>
            <w:ins w:id="253" w:author="Fernando Alonso Macias" w:date="2024-08-28T17:46:00Z" w16du:dateUtc="2024-08-29T00:46:00Z">
              <w:r w:rsidRPr="0018392E">
                <w:t>33</w:t>
              </w:r>
            </w:ins>
          </w:p>
        </w:tc>
      </w:tr>
      <w:tr w:rsidR="002B4842" w:rsidRPr="0018392E" w14:paraId="17FC9818" w14:textId="77777777" w:rsidTr="004233B7">
        <w:trPr>
          <w:trHeight w:val="295"/>
          <w:jc w:val="center"/>
          <w:ins w:id="254" w:author="Fernando Alonso Macias" w:date="2024-08-28T17:46:00Z"/>
        </w:trPr>
        <w:tc>
          <w:tcPr>
            <w:tcW w:w="2622" w:type="dxa"/>
            <w:vMerge w:val="restart"/>
            <w:tcBorders>
              <w:top w:val="single" w:sz="4" w:space="0" w:color="auto"/>
              <w:left w:val="single" w:sz="4" w:space="0" w:color="auto"/>
              <w:bottom w:val="single" w:sz="4" w:space="0" w:color="auto"/>
              <w:right w:val="single" w:sz="4" w:space="0" w:color="auto"/>
            </w:tcBorders>
            <w:vAlign w:val="center"/>
            <w:hideMark/>
          </w:tcPr>
          <w:p w14:paraId="0AAC0C28" w14:textId="77777777" w:rsidR="002B4842" w:rsidRPr="0018392E" w:rsidRDefault="002B4842" w:rsidP="004233B7">
            <w:pPr>
              <w:pStyle w:val="TAL"/>
              <w:spacing w:line="254" w:lineRule="auto"/>
              <w:rPr>
                <w:ins w:id="255" w:author="Fernando Alonso Macias" w:date="2024-08-28T17:46:00Z" w16du:dateUtc="2024-08-29T00:46:00Z"/>
              </w:rPr>
            </w:pPr>
            <w:ins w:id="256" w:author="Fernando Alonso Macias" w:date="2024-08-28T17:46:00Z" w16du:dateUtc="2024-08-29T00:46:00Z">
              <w:r w:rsidRPr="0018392E">
                <w:t>Highest reported value (Cell 2)</w:t>
              </w:r>
            </w:ins>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055B0492" w14:textId="77777777" w:rsidR="002B4842" w:rsidRPr="0018392E" w:rsidRDefault="002B4842" w:rsidP="004233B7">
            <w:pPr>
              <w:pStyle w:val="TAC"/>
              <w:spacing w:line="254" w:lineRule="auto"/>
              <w:rPr>
                <w:ins w:id="257" w:author="Fernando Alonso Macias" w:date="2024-08-28T17:46:00Z" w16du:dateUtc="2024-08-29T00:46:00Z"/>
              </w:rPr>
            </w:pPr>
            <w:ins w:id="258" w:author="Fernando Alonso Macias" w:date="2024-08-28T17:46:00Z" w16du:dateUtc="2024-08-29T00:46:00Z">
              <w:r w:rsidRPr="0018392E">
                <w:t>87</w:t>
              </w:r>
            </w:ins>
          </w:p>
        </w:tc>
        <w:tc>
          <w:tcPr>
            <w:tcW w:w="2253" w:type="dxa"/>
            <w:tcBorders>
              <w:top w:val="single" w:sz="4" w:space="0" w:color="auto"/>
              <w:left w:val="single" w:sz="4" w:space="0" w:color="auto"/>
              <w:bottom w:val="single" w:sz="4" w:space="0" w:color="auto"/>
              <w:right w:val="single" w:sz="4" w:space="0" w:color="auto"/>
            </w:tcBorders>
            <w:vAlign w:val="center"/>
            <w:hideMark/>
          </w:tcPr>
          <w:p w14:paraId="0FCB04B2" w14:textId="77777777" w:rsidR="002B4842" w:rsidRPr="0018392E" w:rsidRDefault="002B4842" w:rsidP="004233B7">
            <w:pPr>
              <w:pStyle w:val="TAC"/>
              <w:spacing w:line="254" w:lineRule="auto"/>
              <w:rPr>
                <w:ins w:id="259" w:author="Fernando Alonso Macias" w:date="2024-08-28T17:46:00Z" w16du:dateUtc="2024-08-29T00:46:00Z"/>
              </w:rPr>
            </w:pPr>
            <w:ins w:id="260" w:author="Fernando Alonso Macias" w:date="2024-08-28T17:46:00Z" w16du:dateUtc="2024-08-29T00:46:00Z">
              <w:r w:rsidRPr="0018392E">
                <w:t xml:space="preserve">Bands </w:t>
              </w:r>
              <w:r w:rsidRPr="0018392E">
                <w:rPr>
                  <w:rFonts w:cs="Arial"/>
                </w:rPr>
                <w:t>NR_CCA_FR1_I</w:t>
              </w:r>
            </w:ins>
          </w:p>
        </w:tc>
        <w:tc>
          <w:tcPr>
            <w:tcW w:w="1141" w:type="dxa"/>
            <w:tcBorders>
              <w:top w:val="single" w:sz="4" w:space="0" w:color="auto"/>
              <w:left w:val="single" w:sz="4" w:space="0" w:color="auto"/>
              <w:bottom w:val="single" w:sz="4" w:space="0" w:color="auto"/>
              <w:right w:val="single" w:sz="4" w:space="0" w:color="auto"/>
            </w:tcBorders>
            <w:vAlign w:val="center"/>
            <w:hideMark/>
          </w:tcPr>
          <w:p w14:paraId="7A7FE838" w14:textId="77777777" w:rsidR="002B4842" w:rsidRPr="0018392E" w:rsidRDefault="002B4842" w:rsidP="004233B7">
            <w:pPr>
              <w:pStyle w:val="TAC"/>
              <w:spacing w:line="254" w:lineRule="auto"/>
              <w:rPr>
                <w:ins w:id="261" w:author="Fernando Alonso Macias" w:date="2024-08-28T17:46:00Z" w16du:dateUtc="2024-08-29T00:46:00Z"/>
              </w:rPr>
            </w:pPr>
            <w:ins w:id="262" w:author="Fernando Alonso Macias" w:date="2024-08-28T17:46:00Z" w16du:dateUtc="2024-08-29T00:46:00Z">
              <w:r w:rsidRPr="0018392E">
                <w:t>56</w:t>
              </w:r>
            </w:ins>
          </w:p>
        </w:tc>
      </w:tr>
      <w:tr w:rsidR="002B4842" w:rsidRPr="0018392E" w14:paraId="4C5AD7E5" w14:textId="77777777" w:rsidTr="004233B7">
        <w:trPr>
          <w:trHeight w:val="295"/>
          <w:jc w:val="center"/>
          <w:ins w:id="263" w:author="Fernando Alonso Macias" w:date="2024-08-28T17:46:00Z"/>
        </w:trPr>
        <w:tc>
          <w:tcPr>
            <w:tcW w:w="2622" w:type="dxa"/>
            <w:vMerge/>
            <w:tcBorders>
              <w:top w:val="single" w:sz="4" w:space="0" w:color="auto"/>
              <w:left w:val="single" w:sz="4" w:space="0" w:color="auto"/>
              <w:bottom w:val="single" w:sz="4" w:space="0" w:color="auto"/>
              <w:right w:val="single" w:sz="4" w:space="0" w:color="auto"/>
            </w:tcBorders>
            <w:vAlign w:val="center"/>
            <w:hideMark/>
          </w:tcPr>
          <w:p w14:paraId="50638BFD" w14:textId="77777777" w:rsidR="002B4842" w:rsidRPr="0018392E" w:rsidRDefault="002B4842" w:rsidP="004233B7">
            <w:pPr>
              <w:spacing w:after="0"/>
              <w:rPr>
                <w:ins w:id="264" w:author="Fernando Alonso Macias" w:date="2024-08-28T17:46:00Z" w16du:dateUtc="2024-08-29T00:46:00Z"/>
                <w:rFonts w:ascii="Arial" w:hAnsi="Arial"/>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15FE3664" w14:textId="77777777" w:rsidR="002B4842" w:rsidRPr="0018392E" w:rsidRDefault="002B4842" w:rsidP="004233B7">
            <w:pPr>
              <w:spacing w:after="0"/>
              <w:rPr>
                <w:ins w:id="265" w:author="Fernando Alonso Macias" w:date="2024-08-28T17:46:00Z" w16du:dateUtc="2024-08-29T00:46:00Z"/>
                <w:rFonts w:ascii="Arial" w:hAnsi="Arial"/>
                <w:sz w:val="18"/>
              </w:rPr>
            </w:pPr>
          </w:p>
        </w:tc>
        <w:tc>
          <w:tcPr>
            <w:tcW w:w="2253" w:type="dxa"/>
            <w:tcBorders>
              <w:top w:val="single" w:sz="4" w:space="0" w:color="auto"/>
              <w:left w:val="single" w:sz="4" w:space="0" w:color="auto"/>
              <w:bottom w:val="single" w:sz="4" w:space="0" w:color="auto"/>
              <w:right w:val="single" w:sz="4" w:space="0" w:color="auto"/>
            </w:tcBorders>
            <w:vAlign w:val="center"/>
            <w:hideMark/>
          </w:tcPr>
          <w:p w14:paraId="547946C2" w14:textId="77777777" w:rsidR="002B4842" w:rsidRPr="0018392E" w:rsidRDefault="002B4842" w:rsidP="004233B7">
            <w:pPr>
              <w:pStyle w:val="TAC"/>
              <w:spacing w:line="254" w:lineRule="auto"/>
              <w:rPr>
                <w:ins w:id="266" w:author="Fernando Alonso Macias" w:date="2024-08-28T17:46:00Z" w16du:dateUtc="2024-08-29T00:46:00Z"/>
              </w:rPr>
            </w:pPr>
            <w:ins w:id="267" w:author="Fernando Alonso Macias" w:date="2024-08-28T17:46:00Z" w16du:dateUtc="2024-08-29T00:46:00Z">
              <w:r w:rsidRPr="0018392E">
                <w:t xml:space="preserve">Bands </w:t>
              </w:r>
              <w:r w:rsidRPr="0018392E">
                <w:rPr>
                  <w:rFonts w:cs="Arial"/>
                </w:rPr>
                <w:t>NR_CCA_FR1_J</w:t>
              </w:r>
            </w:ins>
          </w:p>
        </w:tc>
        <w:tc>
          <w:tcPr>
            <w:tcW w:w="1141" w:type="dxa"/>
            <w:tcBorders>
              <w:top w:val="single" w:sz="4" w:space="0" w:color="auto"/>
              <w:left w:val="single" w:sz="4" w:space="0" w:color="auto"/>
              <w:bottom w:val="single" w:sz="4" w:space="0" w:color="auto"/>
              <w:right w:val="single" w:sz="4" w:space="0" w:color="auto"/>
            </w:tcBorders>
            <w:vAlign w:val="center"/>
            <w:hideMark/>
          </w:tcPr>
          <w:p w14:paraId="4B9C75AA" w14:textId="77777777" w:rsidR="002B4842" w:rsidRPr="0018392E" w:rsidRDefault="002B4842" w:rsidP="004233B7">
            <w:pPr>
              <w:pStyle w:val="TAC"/>
              <w:spacing w:line="254" w:lineRule="auto"/>
              <w:rPr>
                <w:ins w:id="268" w:author="Fernando Alonso Macias" w:date="2024-08-28T17:46:00Z" w16du:dateUtc="2024-08-29T00:46:00Z"/>
              </w:rPr>
            </w:pPr>
            <w:ins w:id="269" w:author="Fernando Alonso Macias" w:date="2024-08-28T17:46:00Z" w16du:dateUtc="2024-08-29T00:46:00Z">
              <w:r w:rsidRPr="0018392E">
                <w:t>56</w:t>
              </w:r>
            </w:ins>
          </w:p>
        </w:tc>
      </w:tr>
      <w:tr w:rsidR="002B4842" w:rsidRPr="0018392E" w14:paraId="675BA131" w14:textId="77777777" w:rsidTr="004233B7">
        <w:trPr>
          <w:trHeight w:val="102"/>
          <w:jc w:val="center"/>
          <w:ins w:id="270" w:author="Fernando Alonso Macias" w:date="2024-08-28T17:46:00Z"/>
        </w:trPr>
        <w:tc>
          <w:tcPr>
            <w:tcW w:w="7146" w:type="dxa"/>
            <w:gridSpan w:val="4"/>
            <w:tcBorders>
              <w:top w:val="single" w:sz="4" w:space="0" w:color="auto"/>
              <w:left w:val="single" w:sz="4" w:space="0" w:color="auto"/>
              <w:bottom w:val="single" w:sz="4" w:space="0" w:color="auto"/>
              <w:right w:val="single" w:sz="4" w:space="0" w:color="auto"/>
            </w:tcBorders>
            <w:vAlign w:val="center"/>
            <w:hideMark/>
          </w:tcPr>
          <w:p w14:paraId="54193D90" w14:textId="77777777" w:rsidR="002B4842" w:rsidRPr="0018392E" w:rsidRDefault="002B4842" w:rsidP="004233B7">
            <w:pPr>
              <w:pStyle w:val="TAN"/>
              <w:rPr>
                <w:ins w:id="271" w:author="Fernando Alonso Macias" w:date="2024-08-28T17:46:00Z" w16du:dateUtc="2024-08-29T00:46:00Z"/>
              </w:rPr>
            </w:pPr>
            <w:ins w:id="272" w:author="Fernando Alonso Macias" w:date="2024-08-28T17:46:00Z" w16du:dateUtc="2024-08-29T00:46:00Z">
              <w:r w:rsidRPr="0018392E">
                <w:t>NOTE:</w:t>
              </w:r>
              <w:r w:rsidRPr="0018392E">
                <w:tab/>
                <w:t>NR operating band groups are defined in clause 3A.4.1, Table 3A.4.1-1</w:t>
              </w:r>
            </w:ins>
          </w:p>
        </w:tc>
      </w:tr>
    </w:tbl>
    <w:p w14:paraId="1AF0D642" w14:textId="5725B15F" w:rsidR="002B4842" w:rsidRPr="0018392E" w:rsidDel="002B4842" w:rsidRDefault="002B4842">
      <w:pPr>
        <w:pStyle w:val="TH"/>
        <w:jc w:val="left"/>
        <w:rPr>
          <w:del w:id="273" w:author="Fernando Alonso Macias" w:date="2024-08-28T17:47:00Z" w16du:dateUtc="2024-08-29T00:47:00Z"/>
        </w:rPr>
        <w:pPrChange w:id="274" w:author="Fernando Alonso Macias" w:date="2024-08-28T17:47:00Z" w16du:dateUtc="2024-08-29T00:47:00Z">
          <w:pPr>
            <w:pStyle w:val="TH"/>
          </w:pPr>
        </w:pPrChang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10"/>
        <w:gridCol w:w="1080"/>
        <w:gridCol w:w="2178"/>
        <w:gridCol w:w="1782"/>
      </w:tblGrid>
      <w:tr w:rsidR="00D137D0" w:rsidRPr="0018392E" w:rsidDel="002B4842" w14:paraId="2EE85370" w14:textId="4C22F466" w:rsidTr="004233B7">
        <w:trPr>
          <w:tblHeader/>
          <w:jc w:val="center"/>
          <w:del w:id="275" w:author="Fernando Alonso Macias" w:date="2024-08-28T17:47:00Z"/>
        </w:trPr>
        <w:tc>
          <w:tcPr>
            <w:tcW w:w="3510" w:type="dxa"/>
            <w:tcBorders>
              <w:top w:val="single" w:sz="4" w:space="0" w:color="auto"/>
              <w:left w:val="single" w:sz="4" w:space="0" w:color="auto"/>
              <w:bottom w:val="single" w:sz="4" w:space="0" w:color="auto"/>
              <w:right w:val="single" w:sz="4" w:space="0" w:color="auto"/>
            </w:tcBorders>
            <w:vAlign w:val="center"/>
            <w:hideMark/>
          </w:tcPr>
          <w:p w14:paraId="24A17C7F" w14:textId="4AC78ADB" w:rsidR="00D137D0" w:rsidRPr="0018392E" w:rsidDel="002B4842" w:rsidRDefault="00D137D0" w:rsidP="004233B7">
            <w:pPr>
              <w:pStyle w:val="TAH"/>
              <w:keepNext w:val="0"/>
              <w:keepLines w:val="0"/>
              <w:spacing w:line="256" w:lineRule="auto"/>
              <w:rPr>
                <w:del w:id="276" w:author="Fernando Alonso Macias" w:date="2024-08-28T17:47:00Z" w16du:dateUtc="2024-08-29T00:47:00Z"/>
              </w:rPr>
            </w:pPr>
            <w:del w:id="277" w:author="Fernando Alonso Macias" w:date="2024-08-28T17:47:00Z" w16du:dateUtc="2024-08-29T00:47:00Z">
              <w:r w:rsidRPr="0018392E" w:rsidDel="002B4842">
                <w:delText>Normal Conditions</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6231D70C" w14:textId="3F71B5ED" w:rsidR="00D137D0" w:rsidRPr="0018392E" w:rsidDel="002B4842" w:rsidRDefault="00D137D0" w:rsidP="004233B7">
            <w:pPr>
              <w:pStyle w:val="TAH"/>
              <w:keepNext w:val="0"/>
              <w:keepLines w:val="0"/>
              <w:spacing w:line="256" w:lineRule="auto"/>
              <w:rPr>
                <w:del w:id="278" w:author="Fernando Alonso Macias" w:date="2024-08-28T17:47:00Z" w16du:dateUtc="2024-08-29T00:47:00Z"/>
                <w:rFonts w:ascii="Arial Bold" w:hAnsi="Arial Bold"/>
              </w:rPr>
            </w:pPr>
            <w:del w:id="279" w:author="Fernando Alonso Macias" w:date="2024-08-28T17:47:00Z" w16du:dateUtc="2024-08-29T00:47:00Z">
              <w:r w:rsidRPr="0018392E" w:rsidDel="002B4842">
                <w:rPr>
                  <w:rFonts w:ascii="Arial Bold" w:hAnsi="Arial Bold"/>
                </w:rPr>
                <w:delText>Test 1</w:delText>
              </w:r>
            </w:del>
          </w:p>
          <w:p w14:paraId="2D13C911" w14:textId="76679B24" w:rsidR="00D137D0" w:rsidRPr="0018392E" w:rsidDel="002B4842" w:rsidRDefault="00D137D0" w:rsidP="004233B7">
            <w:pPr>
              <w:pStyle w:val="TAH"/>
              <w:keepNext w:val="0"/>
              <w:keepLines w:val="0"/>
              <w:spacing w:line="256" w:lineRule="auto"/>
              <w:rPr>
                <w:del w:id="280" w:author="Fernando Alonso Macias" w:date="2024-08-28T17:47:00Z" w16du:dateUtc="2024-08-29T00:47:00Z"/>
                <w:rFonts w:ascii="Arial Bold" w:hAnsi="Arial Bold"/>
              </w:rPr>
            </w:pPr>
            <w:del w:id="281" w:author="Fernando Alonso Macias" w:date="2024-08-28T17:47:00Z" w16du:dateUtc="2024-08-29T00:47:00Z">
              <w:r w:rsidRPr="0018392E" w:rsidDel="002B4842">
                <w:rPr>
                  <w:rFonts w:ascii="Arial Bold" w:hAnsi="Arial Bold"/>
                </w:rPr>
                <w:delText>All bands</w:delText>
              </w:r>
            </w:del>
          </w:p>
        </w:tc>
        <w:tc>
          <w:tcPr>
            <w:tcW w:w="3960" w:type="dxa"/>
            <w:gridSpan w:val="2"/>
            <w:tcBorders>
              <w:top w:val="single" w:sz="4" w:space="0" w:color="auto"/>
              <w:left w:val="single" w:sz="4" w:space="0" w:color="auto"/>
              <w:bottom w:val="single" w:sz="4" w:space="0" w:color="auto"/>
              <w:right w:val="single" w:sz="4" w:space="0" w:color="auto"/>
            </w:tcBorders>
            <w:vAlign w:val="center"/>
            <w:hideMark/>
          </w:tcPr>
          <w:p w14:paraId="6B15659E" w14:textId="46A8932D" w:rsidR="00D137D0" w:rsidRPr="0018392E" w:rsidDel="002B4842" w:rsidRDefault="00D137D0" w:rsidP="004233B7">
            <w:pPr>
              <w:pStyle w:val="TAH"/>
              <w:keepNext w:val="0"/>
              <w:keepLines w:val="0"/>
              <w:spacing w:line="256" w:lineRule="auto"/>
              <w:rPr>
                <w:del w:id="282" w:author="Fernando Alonso Macias" w:date="2024-08-28T17:47:00Z" w16du:dateUtc="2024-08-29T00:47:00Z"/>
              </w:rPr>
            </w:pPr>
            <w:del w:id="283" w:author="Fernando Alonso Macias" w:date="2024-08-28T17:47:00Z" w16du:dateUtc="2024-08-29T00:47:00Z">
              <w:r w:rsidRPr="0018392E" w:rsidDel="002B4842">
                <w:rPr>
                  <w:rFonts w:ascii="Arial Bold" w:hAnsi="Arial Bold"/>
                </w:rPr>
                <w:delText>Test 2</w:delText>
              </w:r>
            </w:del>
          </w:p>
        </w:tc>
      </w:tr>
      <w:tr w:rsidR="00D137D0" w:rsidRPr="0018392E" w:rsidDel="002B4842" w14:paraId="405D5F41" w14:textId="73135904" w:rsidTr="004233B7">
        <w:trPr>
          <w:jc w:val="center"/>
          <w:del w:id="284" w:author="Fernando Alonso Macias" w:date="2024-08-28T17:47:00Z"/>
        </w:trPr>
        <w:tc>
          <w:tcPr>
            <w:tcW w:w="3510" w:type="dxa"/>
            <w:vMerge w:val="restart"/>
            <w:tcBorders>
              <w:top w:val="single" w:sz="4" w:space="0" w:color="auto"/>
              <w:left w:val="single" w:sz="4" w:space="0" w:color="auto"/>
              <w:bottom w:val="single" w:sz="4" w:space="0" w:color="auto"/>
              <w:right w:val="single" w:sz="4" w:space="0" w:color="auto"/>
            </w:tcBorders>
            <w:vAlign w:val="center"/>
            <w:hideMark/>
          </w:tcPr>
          <w:p w14:paraId="21D5BF0A" w14:textId="26252DE5" w:rsidR="00D137D0" w:rsidRPr="0018392E" w:rsidDel="002B4842" w:rsidRDefault="00D137D0" w:rsidP="004233B7">
            <w:pPr>
              <w:pStyle w:val="TAL"/>
              <w:keepNext w:val="0"/>
              <w:keepLines w:val="0"/>
              <w:spacing w:line="256" w:lineRule="auto"/>
              <w:rPr>
                <w:del w:id="285" w:author="Fernando Alonso Macias" w:date="2024-08-28T17:47:00Z" w16du:dateUtc="2024-08-29T00:47:00Z"/>
              </w:rPr>
            </w:pPr>
            <w:del w:id="286" w:author="Fernando Alonso Macias" w:date="2024-08-28T17:47:00Z" w16du:dateUtc="2024-08-29T00:47:00Z">
              <w:r w:rsidRPr="0018392E" w:rsidDel="002B4842">
                <w:delText xml:space="preserve">Lowest </w:delText>
              </w:r>
              <w:r w:rsidDel="002B4842">
                <w:delText>L1</w:delText>
              </w:r>
              <w:r w:rsidRPr="0018392E" w:rsidDel="002B4842">
                <w:delText xml:space="preserve">-RSRP reported value (cell </w:delText>
              </w:r>
              <w:r w:rsidDel="002B4842">
                <w:delText>2</w:delText>
              </w:r>
              <w:r w:rsidRPr="0018392E" w:rsidDel="002B4842">
                <w:delText>)</w:delText>
              </w:r>
            </w:del>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200EA3D3" w14:textId="7332C1A1" w:rsidR="00D137D0" w:rsidRPr="0018392E" w:rsidDel="002B4842" w:rsidRDefault="00D137D0" w:rsidP="004233B7">
            <w:pPr>
              <w:pStyle w:val="TAC"/>
              <w:keepNext w:val="0"/>
              <w:keepLines w:val="0"/>
              <w:spacing w:line="256" w:lineRule="auto"/>
              <w:rPr>
                <w:del w:id="287" w:author="Fernando Alonso Macias" w:date="2024-08-28T17:47:00Z" w16du:dateUtc="2024-08-29T00:47:00Z"/>
              </w:rPr>
            </w:pPr>
            <w:del w:id="288" w:author="Fernando Alonso Macias" w:date="2024-08-28T17:47:00Z" w16du:dateUtc="2024-08-29T00:47:00Z">
              <w:r w:rsidDel="002B4842">
                <w:delText>FFS</w:delText>
              </w:r>
            </w:del>
          </w:p>
        </w:tc>
        <w:tc>
          <w:tcPr>
            <w:tcW w:w="2178" w:type="dxa"/>
            <w:tcBorders>
              <w:top w:val="single" w:sz="4" w:space="0" w:color="auto"/>
              <w:left w:val="single" w:sz="4" w:space="0" w:color="auto"/>
              <w:bottom w:val="single" w:sz="4" w:space="0" w:color="auto"/>
              <w:right w:val="single" w:sz="4" w:space="0" w:color="auto"/>
            </w:tcBorders>
            <w:vAlign w:val="center"/>
            <w:hideMark/>
          </w:tcPr>
          <w:p w14:paraId="6CAF8A2D" w14:textId="54A54D58" w:rsidR="00D137D0" w:rsidRPr="0018392E" w:rsidDel="002B4842" w:rsidRDefault="00D137D0" w:rsidP="004233B7">
            <w:pPr>
              <w:pStyle w:val="TAC"/>
              <w:keepNext w:val="0"/>
              <w:keepLines w:val="0"/>
              <w:spacing w:line="256" w:lineRule="auto"/>
              <w:jc w:val="left"/>
              <w:rPr>
                <w:del w:id="289" w:author="Fernando Alonso Macias" w:date="2024-08-28T17:47:00Z" w16du:dateUtc="2024-08-29T00:47:00Z"/>
              </w:rPr>
            </w:pPr>
            <w:del w:id="290" w:author="Fernando Alonso Macias" w:date="2024-08-28T17:47:00Z" w16du:dateUtc="2024-08-29T00:47:00Z">
              <w:r w:rsidRPr="0018392E" w:rsidDel="002B4842">
                <w:delText>Bands NR_CCA_FR1_I</w:delText>
              </w:r>
            </w:del>
          </w:p>
        </w:tc>
        <w:tc>
          <w:tcPr>
            <w:tcW w:w="1782" w:type="dxa"/>
            <w:tcBorders>
              <w:top w:val="single" w:sz="4" w:space="0" w:color="auto"/>
              <w:left w:val="single" w:sz="4" w:space="0" w:color="auto"/>
              <w:bottom w:val="single" w:sz="4" w:space="0" w:color="auto"/>
              <w:right w:val="single" w:sz="4" w:space="0" w:color="auto"/>
            </w:tcBorders>
            <w:vAlign w:val="center"/>
            <w:hideMark/>
          </w:tcPr>
          <w:p w14:paraId="2554C6DA" w14:textId="45629C4F" w:rsidR="00D137D0" w:rsidRPr="0018392E" w:rsidDel="002B4842" w:rsidRDefault="00D137D0" w:rsidP="004233B7">
            <w:pPr>
              <w:pStyle w:val="TAC"/>
              <w:keepNext w:val="0"/>
              <w:keepLines w:val="0"/>
              <w:spacing w:line="256" w:lineRule="auto"/>
              <w:rPr>
                <w:del w:id="291" w:author="Fernando Alonso Macias" w:date="2024-08-28T17:47:00Z" w16du:dateUtc="2024-08-29T00:47:00Z"/>
              </w:rPr>
            </w:pPr>
            <w:del w:id="292" w:author="Fernando Alonso Macias" w:date="2024-08-28T17:47:00Z" w16du:dateUtc="2024-08-29T00:47:00Z">
              <w:r w:rsidDel="002B4842">
                <w:delText>FFS</w:delText>
              </w:r>
            </w:del>
          </w:p>
        </w:tc>
      </w:tr>
      <w:tr w:rsidR="00D137D0" w:rsidRPr="0018392E" w:rsidDel="002B4842" w14:paraId="6403111C" w14:textId="2A337EA7" w:rsidTr="004233B7">
        <w:trPr>
          <w:jc w:val="center"/>
          <w:del w:id="293" w:author="Fernando Alonso Macias" w:date="2024-08-28T17:47:00Z"/>
        </w:trPr>
        <w:tc>
          <w:tcPr>
            <w:tcW w:w="3510" w:type="dxa"/>
            <w:vMerge/>
            <w:tcBorders>
              <w:top w:val="single" w:sz="4" w:space="0" w:color="auto"/>
              <w:left w:val="single" w:sz="4" w:space="0" w:color="auto"/>
              <w:bottom w:val="single" w:sz="4" w:space="0" w:color="auto"/>
              <w:right w:val="single" w:sz="4" w:space="0" w:color="auto"/>
            </w:tcBorders>
            <w:vAlign w:val="center"/>
            <w:hideMark/>
          </w:tcPr>
          <w:p w14:paraId="591C1415" w14:textId="484AD1E2" w:rsidR="00D137D0" w:rsidRPr="0018392E" w:rsidDel="002B4842" w:rsidRDefault="00D137D0" w:rsidP="004233B7">
            <w:pPr>
              <w:spacing w:after="0" w:line="256" w:lineRule="auto"/>
              <w:rPr>
                <w:del w:id="294" w:author="Fernando Alonso Macias" w:date="2024-08-28T17:47:00Z" w16du:dateUtc="2024-08-29T00:47: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253B50CF" w14:textId="7962A670" w:rsidR="00D137D0" w:rsidRPr="0018392E" w:rsidDel="002B4842" w:rsidRDefault="00D137D0" w:rsidP="004233B7">
            <w:pPr>
              <w:spacing w:after="0" w:line="256" w:lineRule="auto"/>
              <w:rPr>
                <w:del w:id="295" w:author="Fernando Alonso Macias" w:date="2024-08-28T17:47:00Z" w16du:dateUtc="2024-08-29T00:47:00Z"/>
                <w:rFonts w:ascii="Arial" w:hAnsi="Arial"/>
                <w:sz w:val="18"/>
              </w:rPr>
            </w:pPr>
          </w:p>
        </w:tc>
        <w:tc>
          <w:tcPr>
            <w:tcW w:w="2178" w:type="dxa"/>
            <w:tcBorders>
              <w:top w:val="single" w:sz="4" w:space="0" w:color="auto"/>
              <w:left w:val="single" w:sz="4" w:space="0" w:color="auto"/>
              <w:bottom w:val="single" w:sz="4" w:space="0" w:color="auto"/>
              <w:right w:val="single" w:sz="4" w:space="0" w:color="auto"/>
            </w:tcBorders>
            <w:vAlign w:val="center"/>
            <w:hideMark/>
          </w:tcPr>
          <w:p w14:paraId="6F97CD3E" w14:textId="5A5D410F" w:rsidR="00D137D0" w:rsidRPr="0018392E" w:rsidDel="002B4842" w:rsidRDefault="00D137D0" w:rsidP="004233B7">
            <w:pPr>
              <w:pStyle w:val="TAC"/>
              <w:keepNext w:val="0"/>
              <w:keepLines w:val="0"/>
              <w:spacing w:line="256" w:lineRule="auto"/>
              <w:jc w:val="left"/>
              <w:rPr>
                <w:del w:id="296" w:author="Fernando Alonso Macias" w:date="2024-08-28T17:47:00Z" w16du:dateUtc="2024-08-29T00:47:00Z"/>
              </w:rPr>
            </w:pPr>
            <w:del w:id="297" w:author="Fernando Alonso Macias" w:date="2024-08-28T17:47:00Z" w16du:dateUtc="2024-08-29T00:47:00Z">
              <w:r w:rsidRPr="0018392E" w:rsidDel="002B4842">
                <w:delText>Bands NR_CCA_FR1_J</w:delText>
              </w:r>
            </w:del>
          </w:p>
        </w:tc>
        <w:tc>
          <w:tcPr>
            <w:tcW w:w="1782" w:type="dxa"/>
            <w:tcBorders>
              <w:top w:val="single" w:sz="4" w:space="0" w:color="auto"/>
              <w:left w:val="single" w:sz="4" w:space="0" w:color="auto"/>
              <w:bottom w:val="single" w:sz="4" w:space="0" w:color="auto"/>
              <w:right w:val="single" w:sz="4" w:space="0" w:color="auto"/>
            </w:tcBorders>
            <w:vAlign w:val="center"/>
            <w:hideMark/>
          </w:tcPr>
          <w:p w14:paraId="2DA9BEA2" w14:textId="79F7959C" w:rsidR="00D137D0" w:rsidRPr="0018392E" w:rsidDel="002B4842" w:rsidRDefault="00D137D0" w:rsidP="004233B7">
            <w:pPr>
              <w:pStyle w:val="TAC"/>
              <w:keepNext w:val="0"/>
              <w:keepLines w:val="0"/>
              <w:spacing w:line="256" w:lineRule="auto"/>
              <w:rPr>
                <w:del w:id="298" w:author="Fernando Alonso Macias" w:date="2024-08-28T17:47:00Z" w16du:dateUtc="2024-08-29T00:47:00Z"/>
              </w:rPr>
            </w:pPr>
            <w:del w:id="299" w:author="Fernando Alonso Macias" w:date="2024-08-28T17:47:00Z" w16du:dateUtc="2024-08-29T00:47:00Z">
              <w:r w:rsidDel="002B4842">
                <w:delText>FFS</w:delText>
              </w:r>
            </w:del>
          </w:p>
        </w:tc>
      </w:tr>
      <w:tr w:rsidR="00D137D0" w:rsidRPr="0018392E" w:rsidDel="002B4842" w14:paraId="0EF37DD1" w14:textId="594CD06B" w:rsidTr="004233B7">
        <w:trPr>
          <w:jc w:val="center"/>
          <w:del w:id="300" w:author="Fernando Alonso Macias" w:date="2024-08-28T17:47:00Z"/>
        </w:trPr>
        <w:tc>
          <w:tcPr>
            <w:tcW w:w="3510" w:type="dxa"/>
            <w:vMerge w:val="restart"/>
            <w:tcBorders>
              <w:top w:val="single" w:sz="4" w:space="0" w:color="auto"/>
              <w:left w:val="single" w:sz="4" w:space="0" w:color="auto"/>
              <w:bottom w:val="single" w:sz="4" w:space="0" w:color="auto"/>
              <w:right w:val="single" w:sz="4" w:space="0" w:color="auto"/>
            </w:tcBorders>
            <w:vAlign w:val="center"/>
            <w:hideMark/>
          </w:tcPr>
          <w:p w14:paraId="64B44B37" w14:textId="7144707A" w:rsidR="00D137D0" w:rsidRPr="0018392E" w:rsidDel="002B4842" w:rsidRDefault="00D137D0" w:rsidP="004233B7">
            <w:pPr>
              <w:pStyle w:val="TAL"/>
              <w:keepNext w:val="0"/>
              <w:keepLines w:val="0"/>
              <w:spacing w:line="256" w:lineRule="auto"/>
              <w:rPr>
                <w:del w:id="301" w:author="Fernando Alonso Macias" w:date="2024-08-28T17:47:00Z" w16du:dateUtc="2024-08-29T00:47:00Z"/>
              </w:rPr>
            </w:pPr>
            <w:del w:id="302" w:author="Fernando Alonso Macias" w:date="2024-08-28T17:47:00Z" w16du:dateUtc="2024-08-29T00:47:00Z">
              <w:r w:rsidRPr="0018392E" w:rsidDel="002B4842">
                <w:delText xml:space="preserve">Highest </w:delText>
              </w:r>
              <w:r w:rsidDel="002B4842">
                <w:delText>L1</w:delText>
              </w:r>
              <w:r w:rsidRPr="0018392E" w:rsidDel="002B4842">
                <w:delText xml:space="preserve">-RSRP reported value (cell </w:delText>
              </w:r>
              <w:r w:rsidDel="002B4842">
                <w:delText>2</w:delText>
              </w:r>
              <w:r w:rsidRPr="0018392E" w:rsidDel="002B4842">
                <w:delText>)</w:delText>
              </w:r>
            </w:del>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73B67A55" w14:textId="1D49D912" w:rsidR="00D137D0" w:rsidRPr="0018392E" w:rsidDel="002B4842" w:rsidRDefault="00D137D0" w:rsidP="004233B7">
            <w:pPr>
              <w:pStyle w:val="TAC"/>
              <w:keepNext w:val="0"/>
              <w:keepLines w:val="0"/>
              <w:spacing w:line="256" w:lineRule="auto"/>
              <w:rPr>
                <w:del w:id="303" w:author="Fernando Alonso Macias" w:date="2024-08-28T17:47:00Z" w16du:dateUtc="2024-08-29T00:47:00Z"/>
              </w:rPr>
            </w:pPr>
            <w:del w:id="304" w:author="Fernando Alonso Macias" w:date="2024-08-28T17:47:00Z" w16du:dateUtc="2024-08-29T00:47:00Z">
              <w:r w:rsidDel="002B4842">
                <w:delText>FFS</w:delText>
              </w:r>
            </w:del>
          </w:p>
        </w:tc>
        <w:tc>
          <w:tcPr>
            <w:tcW w:w="2178" w:type="dxa"/>
            <w:tcBorders>
              <w:top w:val="single" w:sz="4" w:space="0" w:color="auto"/>
              <w:left w:val="single" w:sz="4" w:space="0" w:color="auto"/>
              <w:bottom w:val="single" w:sz="4" w:space="0" w:color="auto"/>
              <w:right w:val="single" w:sz="4" w:space="0" w:color="auto"/>
            </w:tcBorders>
            <w:vAlign w:val="center"/>
            <w:hideMark/>
          </w:tcPr>
          <w:p w14:paraId="3A800AA9" w14:textId="25B1A657" w:rsidR="00D137D0" w:rsidRPr="0018392E" w:rsidDel="002B4842" w:rsidRDefault="00D137D0" w:rsidP="004233B7">
            <w:pPr>
              <w:pStyle w:val="TAC"/>
              <w:keepNext w:val="0"/>
              <w:keepLines w:val="0"/>
              <w:spacing w:line="256" w:lineRule="auto"/>
              <w:jc w:val="left"/>
              <w:rPr>
                <w:del w:id="305" w:author="Fernando Alonso Macias" w:date="2024-08-28T17:47:00Z" w16du:dateUtc="2024-08-29T00:47:00Z"/>
              </w:rPr>
            </w:pPr>
            <w:del w:id="306" w:author="Fernando Alonso Macias" w:date="2024-08-28T17:47:00Z" w16du:dateUtc="2024-08-29T00:47:00Z">
              <w:r w:rsidRPr="0018392E" w:rsidDel="002B4842">
                <w:delText>Bands NR_CCA_FR1_I</w:delText>
              </w:r>
            </w:del>
          </w:p>
        </w:tc>
        <w:tc>
          <w:tcPr>
            <w:tcW w:w="1782" w:type="dxa"/>
            <w:tcBorders>
              <w:top w:val="single" w:sz="4" w:space="0" w:color="auto"/>
              <w:left w:val="single" w:sz="4" w:space="0" w:color="auto"/>
              <w:bottom w:val="single" w:sz="4" w:space="0" w:color="auto"/>
              <w:right w:val="single" w:sz="4" w:space="0" w:color="auto"/>
            </w:tcBorders>
            <w:vAlign w:val="center"/>
            <w:hideMark/>
          </w:tcPr>
          <w:p w14:paraId="5D25D1EE" w14:textId="62AE71B3" w:rsidR="00D137D0" w:rsidRPr="0018392E" w:rsidDel="002B4842" w:rsidRDefault="00D137D0" w:rsidP="004233B7">
            <w:pPr>
              <w:pStyle w:val="TAC"/>
              <w:keepNext w:val="0"/>
              <w:keepLines w:val="0"/>
              <w:spacing w:line="256" w:lineRule="auto"/>
              <w:rPr>
                <w:del w:id="307" w:author="Fernando Alonso Macias" w:date="2024-08-28T17:47:00Z" w16du:dateUtc="2024-08-29T00:47:00Z"/>
              </w:rPr>
            </w:pPr>
            <w:del w:id="308" w:author="Fernando Alonso Macias" w:date="2024-08-28T17:47:00Z" w16du:dateUtc="2024-08-29T00:47:00Z">
              <w:r w:rsidDel="002B4842">
                <w:delText>FFS</w:delText>
              </w:r>
            </w:del>
          </w:p>
        </w:tc>
      </w:tr>
      <w:tr w:rsidR="00D137D0" w:rsidRPr="0018392E" w:rsidDel="002B4842" w14:paraId="45FC0AD1" w14:textId="28002B5C" w:rsidTr="004233B7">
        <w:trPr>
          <w:jc w:val="center"/>
          <w:del w:id="309" w:author="Fernando Alonso Macias" w:date="2024-08-28T17:47:00Z"/>
        </w:trPr>
        <w:tc>
          <w:tcPr>
            <w:tcW w:w="3510" w:type="dxa"/>
            <w:vMerge/>
            <w:tcBorders>
              <w:top w:val="single" w:sz="4" w:space="0" w:color="auto"/>
              <w:left w:val="single" w:sz="4" w:space="0" w:color="auto"/>
              <w:bottom w:val="single" w:sz="4" w:space="0" w:color="auto"/>
              <w:right w:val="single" w:sz="4" w:space="0" w:color="auto"/>
            </w:tcBorders>
            <w:vAlign w:val="center"/>
            <w:hideMark/>
          </w:tcPr>
          <w:p w14:paraId="2E2E730C" w14:textId="72E48464" w:rsidR="00D137D0" w:rsidRPr="0018392E" w:rsidDel="002B4842" w:rsidRDefault="00D137D0" w:rsidP="004233B7">
            <w:pPr>
              <w:spacing w:after="0" w:line="256" w:lineRule="auto"/>
              <w:rPr>
                <w:del w:id="310" w:author="Fernando Alonso Macias" w:date="2024-08-28T17:47:00Z" w16du:dateUtc="2024-08-29T00:47: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hideMark/>
          </w:tcPr>
          <w:p w14:paraId="47006F12" w14:textId="43B7E345" w:rsidR="00D137D0" w:rsidRPr="0018392E" w:rsidDel="002B4842" w:rsidRDefault="00D137D0" w:rsidP="004233B7">
            <w:pPr>
              <w:spacing w:after="0" w:line="256" w:lineRule="auto"/>
              <w:rPr>
                <w:del w:id="311" w:author="Fernando Alonso Macias" w:date="2024-08-28T17:47:00Z" w16du:dateUtc="2024-08-29T00:47:00Z"/>
                <w:rFonts w:ascii="Arial" w:hAnsi="Arial"/>
                <w:sz w:val="18"/>
              </w:rPr>
            </w:pPr>
          </w:p>
        </w:tc>
        <w:tc>
          <w:tcPr>
            <w:tcW w:w="2178" w:type="dxa"/>
            <w:tcBorders>
              <w:top w:val="single" w:sz="4" w:space="0" w:color="auto"/>
              <w:left w:val="single" w:sz="4" w:space="0" w:color="auto"/>
              <w:bottom w:val="single" w:sz="4" w:space="0" w:color="auto"/>
              <w:right w:val="single" w:sz="4" w:space="0" w:color="auto"/>
            </w:tcBorders>
            <w:vAlign w:val="center"/>
            <w:hideMark/>
          </w:tcPr>
          <w:p w14:paraId="76B1EBF7" w14:textId="2CA358C0" w:rsidR="00D137D0" w:rsidRPr="0018392E" w:rsidDel="002B4842" w:rsidRDefault="00D137D0" w:rsidP="004233B7">
            <w:pPr>
              <w:pStyle w:val="TAC"/>
              <w:keepNext w:val="0"/>
              <w:keepLines w:val="0"/>
              <w:spacing w:line="256" w:lineRule="auto"/>
              <w:jc w:val="left"/>
              <w:rPr>
                <w:del w:id="312" w:author="Fernando Alonso Macias" w:date="2024-08-28T17:47:00Z" w16du:dateUtc="2024-08-29T00:47:00Z"/>
              </w:rPr>
            </w:pPr>
            <w:del w:id="313" w:author="Fernando Alonso Macias" w:date="2024-08-28T17:47:00Z" w16du:dateUtc="2024-08-29T00:47:00Z">
              <w:r w:rsidRPr="0018392E" w:rsidDel="002B4842">
                <w:delText>Bands NR_CCA_FR1_J</w:delText>
              </w:r>
            </w:del>
          </w:p>
        </w:tc>
        <w:tc>
          <w:tcPr>
            <w:tcW w:w="1782" w:type="dxa"/>
            <w:tcBorders>
              <w:top w:val="single" w:sz="4" w:space="0" w:color="auto"/>
              <w:left w:val="single" w:sz="4" w:space="0" w:color="auto"/>
              <w:bottom w:val="single" w:sz="4" w:space="0" w:color="auto"/>
              <w:right w:val="single" w:sz="4" w:space="0" w:color="auto"/>
            </w:tcBorders>
            <w:vAlign w:val="center"/>
            <w:hideMark/>
          </w:tcPr>
          <w:p w14:paraId="22B6482F" w14:textId="71AA2952" w:rsidR="00D137D0" w:rsidRPr="0018392E" w:rsidDel="002B4842" w:rsidRDefault="00D137D0" w:rsidP="004233B7">
            <w:pPr>
              <w:pStyle w:val="TAC"/>
              <w:keepNext w:val="0"/>
              <w:keepLines w:val="0"/>
              <w:spacing w:line="256" w:lineRule="auto"/>
              <w:rPr>
                <w:del w:id="314" w:author="Fernando Alonso Macias" w:date="2024-08-28T17:47:00Z" w16du:dateUtc="2024-08-29T00:47:00Z"/>
              </w:rPr>
            </w:pPr>
            <w:del w:id="315" w:author="Fernando Alonso Macias" w:date="2024-08-28T17:47:00Z" w16du:dateUtc="2024-08-29T00:47:00Z">
              <w:r w:rsidDel="002B4842">
                <w:delText>FFS</w:delText>
              </w:r>
            </w:del>
          </w:p>
        </w:tc>
      </w:tr>
      <w:tr w:rsidR="00D137D0" w:rsidRPr="0018392E" w:rsidDel="002B4842" w14:paraId="7552F126" w14:textId="2FCF789F" w:rsidTr="004233B7">
        <w:trPr>
          <w:jc w:val="center"/>
          <w:del w:id="316" w:author="Fernando Alonso Macias" w:date="2024-08-28T17:47:00Z"/>
        </w:trPr>
        <w:tc>
          <w:tcPr>
            <w:tcW w:w="3510" w:type="dxa"/>
            <w:tcBorders>
              <w:top w:val="single" w:sz="4" w:space="0" w:color="auto"/>
              <w:left w:val="single" w:sz="4" w:space="0" w:color="auto"/>
              <w:bottom w:val="single" w:sz="4" w:space="0" w:color="auto"/>
              <w:right w:val="single" w:sz="4" w:space="0" w:color="auto"/>
            </w:tcBorders>
            <w:vAlign w:val="center"/>
            <w:hideMark/>
          </w:tcPr>
          <w:p w14:paraId="7137C24C" w14:textId="01DA386B" w:rsidR="00D137D0" w:rsidRPr="0018392E" w:rsidDel="002B4842" w:rsidRDefault="00D137D0" w:rsidP="004233B7">
            <w:pPr>
              <w:pStyle w:val="TAH"/>
              <w:keepNext w:val="0"/>
              <w:keepLines w:val="0"/>
              <w:spacing w:line="256" w:lineRule="auto"/>
              <w:rPr>
                <w:del w:id="317" w:author="Fernando Alonso Macias" w:date="2024-08-28T17:47:00Z" w16du:dateUtc="2024-08-29T00:47:00Z"/>
              </w:rPr>
            </w:pPr>
            <w:del w:id="318" w:author="Fernando Alonso Macias" w:date="2024-08-28T17:47:00Z" w16du:dateUtc="2024-08-29T00:47:00Z">
              <w:r w:rsidRPr="0018392E" w:rsidDel="002B4842">
                <w:delText>Extreme Conditions</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0325DDAA" w14:textId="0D9C88FB" w:rsidR="00D137D0" w:rsidRPr="0018392E" w:rsidDel="002B4842" w:rsidRDefault="00D137D0" w:rsidP="004233B7">
            <w:pPr>
              <w:pStyle w:val="TAH"/>
              <w:keepNext w:val="0"/>
              <w:keepLines w:val="0"/>
              <w:spacing w:line="256" w:lineRule="auto"/>
              <w:rPr>
                <w:del w:id="319" w:author="Fernando Alonso Macias" w:date="2024-08-28T17:47:00Z" w16du:dateUtc="2024-08-29T00:47:00Z"/>
                <w:rFonts w:ascii="Arial Bold" w:hAnsi="Arial Bold"/>
              </w:rPr>
            </w:pPr>
            <w:del w:id="320" w:author="Fernando Alonso Macias" w:date="2024-08-28T17:47:00Z" w16du:dateUtc="2024-08-29T00:47:00Z">
              <w:r w:rsidRPr="0018392E" w:rsidDel="002B4842">
                <w:rPr>
                  <w:rFonts w:ascii="Arial Bold" w:hAnsi="Arial Bold"/>
                </w:rPr>
                <w:delText>Test 1</w:delText>
              </w:r>
            </w:del>
          </w:p>
          <w:p w14:paraId="5EB58691" w14:textId="2A997438" w:rsidR="00D137D0" w:rsidRPr="0018392E" w:rsidDel="002B4842" w:rsidRDefault="00D137D0" w:rsidP="004233B7">
            <w:pPr>
              <w:pStyle w:val="TAH"/>
              <w:keepNext w:val="0"/>
              <w:keepLines w:val="0"/>
              <w:spacing w:line="256" w:lineRule="auto"/>
              <w:rPr>
                <w:del w:id="321" w:author="Fernando Alonso Macias" w:date="2024-08-28T17:47:00Z" w16du:dateUtc="2024-08-29T00:47:00Z"/>
                <w:rFonts w:ascii="Arial Bold" w:hAnsi="Arial Bold"/>
              </w:rPr>
            </w:pPr>
            <w:del w:id="322" w:author="Fernando Alonso Macias" w:date="2024-08-28T17:47:00Z" w16du:dateUtc="2024-08-29T00:47:00Z">
              <w:r w:rsidRPr="0018392E" w:rsidDel="002B4842">
                <w:rPr>
                  <w:rFonts w:ascii="Arial Bold" w:hAnsi="Arial Bold"/>
                </w:rPr>
                <w:delText>All bands</w:delText>
              </w:r>
            </w:del>
          </w:p>
        </w:tc>
        <w:tc>
          <w:tcPr>
            <w:tcW w:w="3960" w:type="dxa"/>
            <w:gridSpan w:val="2"/>
            <w:tcBorders>
              <w:top w:val="single" w:sz="4" w:space="0" w:color="auto"/>
              <w:left w:val="single" w:sz="4" w:space="0" w:color="auto"/>
              <w:bottom w:val="single" w:sz="4" w:space="0" w:color="auto"/>
              <w:right w:val="single" w:sz="4" w:space="0" w:color="auto"/>
            </w:tcBorders>
            <w:vAlign w:val="center"/>
            <w:hideMark/>
          </w:tcPr>
          <w:p w14:paraId="74F85146" w14:textId="5D9ECA9B" w:rsidR="00D137D0" w:rsidRPr="0018392E" w:rsidDel="002B4842" w:rsidRDefault="00D137D0" w:rsidP="004233B7">
            <w:pPr>
              <w:pStyle w:val="TAH"/>
              <w:keepNext w:val="0"/>
              <w:keepLines w:val="0"/>
              <w:spacing w:line="256" w:lineRule="auto"/>
              <w:rPr>
                <w:del w:id="323" w:author="Fernando Alonso Macias" w:date="2024-08-28T17:47:00Z" w16du:dateUtc="2024-08-29T00:47:00Z"/>
              </w:rPr>
            </w:pPr>
            <w:del w:id="324" w:author="Fernando Alonso Macias" w:date="2024-08-28T17:47:00Z" w16du:dateUtc="2024-08-29T00:47:00Z">
              <w:r w:rsidRPr="0018392E" w:rsidDel="002B4842">
                <w:rPr>
                  <w:rFonts w:ascii="Arial Bold" w:hAnsi="Arial Bold"/>
                </w:rPr>
                <w:delText>Test 2</w:delText>
              </w:r>
            </w:del>
          </w:p>
        </w:tc>
      </w:tr>
      <w:tr w:rsidR="00D137D0" w:rsidRPr="0018392E" w:rsidDel="002B4842" w14:paraId="26D8E0C9" w14:textId="5E09EAA3" w:rsidTr="004233B7">
        <w:trPr>
          <w:jc w:val="center"/>
          <w:del w:id="325" w:author="Fernando Alonso Macias" w:date="2024-08-28T17:47:00Z"/>
        </w:trPr>
        <w:tc>
          <w:tcPr>
            <w:tcW w:w="3510" w:type="dxa"/>
            <w:vMerge w:val="restart"/>
            <w:tcBorders>
              <w:top w:val="single" w:sz="4" w:space="0" w:color="auto"/>
              <w:left w:val="single" w:sz="4" w:space="0" w:color="auto"/>
              <w:bottom w:val="single" w:sz="4" w:space="0" w:color="auto"/>
              <w:right w:val="single" w:sz="4" w:space="0" w:color="auto"/>
            </w:tcBorders>
            <w:vAlign w:val="center"/>
            <w:hideMark/>
          </w:tcPr>
          <w:p w14:paraId="09FA2F6D" w14:textId="6E7F370D" w:rsidR="00D137D0" w:rsidRPr="0018392E" w:rsidDel="002B4842" w:rsidRDefault="00D137D0" w:rsidP="004233B7">
            <w:pPr>
              <w:pStyle w:val="TAL"/>
              <w:keepNext w:val="0"/>
              <w:keepLines w:val="0"/>
              <w:spacing w:line="256" w:lineRule="auto"/>
              <w:rPr>
                <w:del w:id="326" w:author="Fernando Alonso Macias" w:date="2024-08-28T17:47:00Z" w16du:dateUtc="2024-08-29T00:47:00Z"/>
              </w:rPr>
            </w:pPr>
            <w:del w:id="327" w:author="Fernando Alonso Macias" w:date="2024-08-28T17:47:00Z" w16du:dateUtc="2024-08-29T00:47:00Z">
              <w:r w:rsidRPr="0018392E" w:rsidDel="002B4842">
                <w:delText xml:space="preserve">Lowest </w:delText>
              </w:r>
              <w:r w:rsidDel="002B4842">
                <w:delText>L1</w:delText>
              </w:r>
              <w:r w:rsidRPr="0018392E" w:rsidDel="002B4842">
                <w:delText xml:space="preserve">-RSRP reported value (cell </w:delText>
              </w:r>
              <w:r w:rsidDel="002B4842">
                <w:delText>2</w:delText>
              </w:r>
              <w:r w:rsidRPr="0018392E" w:rsidDel="002B4842">
                <w:delText>)</w:delText>
              </w:r>
            </w:del>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5DFA1C5F" w14:textId="5C63C1B9" w:rsidR="00D137D0" w:rsidRPr="0018392E" w:rsidDel="002B4842" w:rsidRDefault="00D137D0" w:rsidP="004233B7">
            <w:pPr>
              <w:pStyle w:val="TAC"/>
              <w:keepNext w:val="0"/>
              <w:keepLines w:val="0"/>
              <w:spacing w:line="256" w:lineRule="auto"/>
              <w:rPr>
                <w:del w:id="328" w:author="Fernando Alonso Macias" w:date="2024-08-28T17:47:00Z" w16du:dateUtc="2024-08-29T00:47:00Z"/>
              </w:rPr>
            </w:pPr>
            <w:del w:id="329" w:author="Fernando Alonso Macias" w:date="2024-08-28T17:47:00Z" w16du:dateUtc="2024-08-29T00:47:00Z">
              <w:r w:rsidDel="002B4842">
                <w:delText>FFS</w:delText>
              </w:r>
            </w:del>
          </w:p>
        </w:tc>
        <w:tc>
          <w:tcPr>
            <w:tcW w:w="2178" w:type="dxa"/>
            <w:tcBorders>
              <w:top w:val="single" w:sz="4" w:space="0" w:color="auto"/>
              <w:left w:val="single" w:sz="4" w:space="0" w:color="auto"/>
              <w:bottom w:val="single" w:sz="4" w:space="0" w:color="auto"/>
              <w:right w:val="single" w:sz="4" w:space="0" w:color="auto"/>
            </w:tcBorders>
            <w:vAlign w:val="center"/>
            <w:hideMark/>
          </w:tcPr>
          <w:p w14:paraId="5F1F560E" w14:textId="3255B584" w:rsidR="00D137D0" w:rsidRPr="0018392E" w:rsidDel="002B4842" w:rsidRDefault="00D137D0" w:rsidP="004233B7">
            <w:pPr>
              <w:pStyle w:val="TAC"/>
              <w:keepNext w:val="0"/>
              <w:keepLines w:val="0"/>
              <w:spacing w:line="256" w:lineRule="auto"/>
              <w:jc w:val="left"/>
              <w:rPr>
                <w:del w:id="330" w:author="Fernando Alonso Macias" w:date="2024-08-28T17:47:00Z" w16du:dateUtc="2024-08-29T00:47:00Z"/>
              </w:rPr>
            </w:pPr>
            <w:del w:id="331" w:author="Fernando Alonso Macias" w:date="2024-08-28T17:47:00Z" w16du:dateUtc="2024-08-29T00:47:00Z">
              <w:r w:rsidRPr="0018392E" w:rsidDel="002B4842">
                <w:delText>Bands NR_CCA_FR1_I</w:delText>
              </w:r>
            </w:del>
          </w:p>
        </w:tc>
        <w:tc>
          <w:tcPr>
            <w:tcW w:w="1782" w:type="dxa"/>
            <w:tcBorders>
              <w:top w:val="single" w:sz="4" w:space="0" w:color="auto"/>
              <w:left w:val="single" w:sz="4" w:space="0" w:color="auto"/>
              <w:bottom w:val="single" w:sz="4" w:space="0" w:color="auto"/>
              <w:right w:val="single" w:sz="4" w:space="0" w:color="auto"/>
            </w:tcBorders>
            <w:vAlign w:val="center"/>
            <w:hideMark/>
          </w:tcPr>
          <w:p w14:paraId="5035465B" w14:textId="251CD451" w:rsidR="00D137D0" w:rsidRPr="0018392E" w:rsidDel="002B4842" w:rsidRDefault="00D137D0" w:rsidP="004233B7">
            <w:pPr>
              <w:pStyle w:val="TAC"/>
              <w:keepNext w:val="0"/>
              <w:keepLines w:val="0"/>
              <w:spacing w:line="256" w:lineRule="auto"/>
              <w:rPr>
                <w:del w:id="332" w:author="Fernando Alonso Macias" w:date="2024-08-28T17:47:00Z" w16du:dateUtc="2024-08-29T00:47:00Z"/>
              </w:rPr>
            </w:pPr>
            <w:del w:id="333" w:author="Fernando Alonso Macias" w:date="2024-08-28T17:47:00Z" w16du:dateUtc="2024-08-29T00:47:00Z">
              <w:r w:rsidDel="002B4842">
                <w:delText>FFS</w:delText>
              </w:r>
            </w:del>
          </w:p>
        </w:tc>
      </w:tr>
      <w:tr w:rsidR="00D137D0" w:rsidRPr="0018392E" w:rsidDel="002B4842" w14:paraId="01150B92" w14:textId="20A84549" w:rsidTr="004233B7">
        <w:trPr>
          <w:jc w:val="center"/>
          <w:del w:id="334" w:author="Fernando Alonso Macias" w:date="2024-08-28T17:47:00Z"/>
        </w:trPr>
        <w:tc>
          <w:tcPr>
            <w:tcW w:w="3510" w:type="dxa"/>
            <w:vMerge/>
            <w:tcBorders>
              <w:top w:val="single" w:sz="4" w:space="0" w:color="auto"/>
              <w:left w:val="single" w:sz="4" w:space="0" w:color="auto"/>
              <w:bottom w:val="single" w:sz="4" w:space="0" w:color="auto"/>
              <w:right w:val="single" w:sz="4" w:space="0" w:color="auto"/>
            </w:tcBorders>
            <w:vAlign w:val="center"/>
            <w:hideMark/>
          </w:tcPr>
          <w:p w14:paraId="69343CAF" w14:textId="3D7B466F" w:rsidR="00D137D0" w:rsidRPr="0018392E" w:rsidDel="002B4842" w:rsidRDefault="00D137D0" w:rsidP="004233B7">
            <w:pPr>
              <w:spacing w:after="0" w:line="256" w:lineRule="auto"/>
              <w:rPr>
                <w:del w:id="335" w:author="Fernando Alonso Macias" w:date="2024-08-28T17:47:00Z" w16du:dateUtc="2024-08-29T00:47: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1408F239" w14:textId="3D49D449" w:rsidR="00D137D0" w:rsidRPr="0018392E" w:rsidDel="002B4842" w:rsidRDefault="00D137D0" w:rsidP="004233B7">
            <w:pPr>
              <w:spacing w:after="0" w:line="256" w:lineRule="auto"/>
              <w:rPr>
                <w:del w:id="336" w:author="Fernando Alonso Macias" w:date="2024-08-28T17:47:00Z" w16du:dateUtc="2024-08-29T00:47:00Z"/>
                <w:rFonts w:ascii="Arial" w:hAnsi="Arial"/>
                <w:sz w:val="18"/>
              </w:rPr>
            </w:pPr>
          </w:p>
        </w:tc>
        <w:tc>
          <w:tcPr>
            <w:tcW w:w="2178" w:type="dxa"/>
            <w:tcBorders>
              <w:top w:val="single" w:sz="4" w:space="0" w:color="auto"/>
              <w:left w:val="single" w:sz="4" w:space="0" w:color="auto"/>
              <w:bottom w:val="single" w:sz="4" w:space="0" w:color="auto"/>
              <w:right w:val="single" w:sz="4" w:space="0" w:color="auto"/>
            </w:tcBorders>
            <w:vAlign w:val="center"/>
            <w:hideMark/>
          </w:tcPr>
          <w:p w14:paraId="364136B8" w14:textId="45C3A1C7" w:rsidR="00D137D0" w:rsidRPr="0018392E" w:rsidDel="002B4842" w:rsidRDefault="00D137D0" w:rsidP="004233B7">
            <w:pPr>
              <w:pStyle w:val="TAC"/>
              <w:keepNext w:val="0"/>
              <w:keepLines w:val="0"/>
              <w:spacing w:line="256" w:lineRule="auto"/>
              <w:jc w:val="left"/>
              <w:rPr>
                <w:del w:id="337" w:author="Fernando Alonso Macias" w:date="2024-08-28T17:47:00Z" w16du:dateUtc="2024-08-29T00:47:00Z"/>
              </w:rPr>
            </w:pPr>
            <w:del w:id="338" w:author="Fernando Alonso Macias" w:date="2024-08-28T17:47:00Z" w16du:dateUtc="2024-08-29T00:47:00Z">
              <w:r w:rsidRPr="0018392E" w:rsidDel="002B4842">
                <w:delText>Bands NR_CCA_FR1_J</w:delText>
              </w:r>
            </w:del>
          </w:p>
        </w:tc>
        <w:tc>
          <w:tcPr>
            <w:tcW w:w="1782" w:type="dxa"/>
            <w:tcBorders>
              <w:top w:val="single" w:sz="4" w:space="0" w:color="auto"/>
              <w:left w:val="single" w:sz="4" w:space="0" w:color="auto"/>
              <w:bottom w:val="single" w:sz="4" w:space="0" w:color="auto"/>
              <w:right w:val="single" w:sz="4" w:space="0" w:color="auto"/>
            </w:tcBorders>
            <w:vAlign w:val="center"/>
            <w:hideMark/>
          </w:tcPr>
          <w:p w14:paraId="7EDD0BA7" w14:textId="21ADB93E" w:rsidR="00D137D0" w:rsidRPr="0018392E" w:rsidDel="002B4842" w:rsidRDefault="00D137D0" w:rsidP="004233B7">
            <w:pPr>
              <w:pStyle w:val="TAC"/>
              <w:keepNext w:val="0"/>
              <w:keepLines w:val="0"/>
              <w:spacing w:line="256" w:lineRule="auto"/>
              <w:rPr>
                <w:del w:id="339" w:author="Fernando Alonso Macias" w:date="2024-08-28T17:47:00Z" w16du:dateUtc="2024-08-29T00:47:00Z"/>
              </w:rPr>
            </w:pPr>
            <w:del w:id="340" w:author="Fernando Alonso Macias" w:date="2024-08-28T17:47:00Z" w16du:dateUtc="2024-08-29T00:47:00Z">
              <w:r w:rsidDel="002B4842">
                <w:delText>FFS</w:delText>
              </w:r>
            </w:del>
          </w:p>
        </w:tc>
      </w:tr>
      <w:tr w:rsidR="00D137D0" w:rsidRPr="0018392E" w:rsidDel="002B4842" w14:paraId="0EE95AF8" w14:textId="5EB6B090" w:rsidTr="004233B7">
        <w:trPr>
          <w:jc w:val="center"/>
          <w:del w:id="341" w:author="Fernando Alonso Macias" w:date="2024-08-28T17:47:00Z"/>
        </w:trPr>
        <w:tc>
          <w:tcPr>
            <w:tcW w:w="3510" w:type="dxa"/>
            <w:vMerge w:val="restart"/>
            <w:tcBorders>
              <w:top w:val="single" w:sz="4" w:space="0" w:color="auto"/>
              <w:left w:val="single" w:sz="4" w:space="0" w:color="auto"/>
              <w:bottom w:val="single" w:sz="4" w:space="0" w:color="auto"/>
              <w:right w:val="single" w:sz="4" w:space="0" w:color="auto"/>
            </w:tcBorders>
            <w:vAlign w:val="center"/>
            <w:hideMark/>
          </w:tcPr>
          <w:p w14:paraId="1F6983EF" w14:textId="57C37922" w:rsidR="00D137D0" w:rsidRPr="0018392E" w:rsidDel="002B4842" w:rsidRDefault="00D137D0" w:rsidP="004233B7">
            <w:pPr>
              <w:pStyle w:val="TAL"/>
              <w:keepNext w:val="0"/>
              <w:keepLines w:val="0"/>
              <w:spacing w:line="256" w:lineRule="auto"/>
              <w:rPr>
                <w:del w:id="342" w:author="Fernando Alonso Macias" w:date="2024-08-28T17:47:00Z" w16du:dateUtc="2024-08-29T00:47:00Z"/>
              </w:rPr>
            </w:pPr>
            <w:del w:id="343" w:author="Fernando Alonso Macias" w:date="2024-08-28T17:47:00Z" w16du:dateUtc="2024-08-29T00:47:00Z">
              <w:r w:rsidRPr="0018392E" w:rsidDel="002B4842">
                <w:delText xml:space="preserve">Highest </w:delText>
              </w:r>
              <w:r w:rsidDel="002B4842">
                <w:delText>L1</w:delText>
              </w:r>
              <w:r w:rsidRPr="0018392E" w:rsidDel="002B4842">
                <w:delText xml:space="preserve">-RSRP reported value (cell </w:delText>
              </w:r>
              <w:r w:rsidDel="002B4842">
                <w:delText>2</w:delText>
              </w:r>
              <w:r w:rsidRPr="0018392E" w:rsidDel="002B4842">
                <w:delText>)</w:delText>
              </w:r>
            </w:del>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2DF71B87" w14:textId="1ECC2101" w:rsidR="00D137D0" w:rsidRPr="0018392E" w:rsidDel="002B4842" w:rsidRDefault="00D137D0" w:rsidP="004233B7">
            <w:pPr>
              <w:pStyle w:val="TAC"/>
              <w:keepNext w:val="0"/>
              <w:keepLines w:val="0"/>
              <w:spacing w:line="256" w:lineRule="auto"/>
              <w:rPr>
                <w:del w:id="344" w:author="Fernando Alonso Macias" w:date="2024-08-28T17:47:00Z" w16du:dateUtc="2024-08-29T00:47:00Z"/>
              </w:rPr>
            </w:pPr>
            <w:del w:id="345" w:author="Fernando Alonso Macias" w:date="2024-08-28T17:47:00Z" w16du:dateUtc="2024-08-29T00:47:00Z">
              <w:r w:rsidDel="002B4842">
                <w:delText>FFS</w:delText>
              </w:r>
            </w:del>
          </w:p>
        </w:tc>
        <w:tc>
          <w:tcPr>
            <w:tcW w:w="2178" w:type="dxa"/>
            <w:tcBorders>
              <w:top w:val="single" w:sz="4" w:space="0" w:color="auto"/>
              <w:left w:val="single" w:sz="4" w:space="0" w:color="auto"/>
              <w:bottom w:val="single" w:sz="4" w:space="0" w:color="auto"/>
              <w:right w:val="single" w:sz="4" w:space="0" w:color="auto"/>
            </w:tcBorders>
            <w:vAlign w:val="center"/>
            <w:hideMark/>
          </w:tcPr>
          <w:p w14:paraId="7BE7D5C1" w14:textId="5A09C3C2" w:rsidR="00D137D0" w:rsidRPr="0018392E" w:rsidDel="002B4842" w:rsidRDefault="00D137D0" w:rsidP="004233B7">
            <w:pPr>
              <w:pStyle w:val="TAC"/>
              <w:keepNext w:val="0"/>
              <w:keepLines w:val="0"/>
              <w:spacing w:line="256" w:lineRule="auto"/>
              <w:jc w:val="left"/>
              <w:rPr>
                <w:del w:id="346" w:author="Fernando Alonso Macias" w:date="2024-08-28T17:47:00Z" w16du:dateUtc="2024-08-29T00:47:00Z"/>
              </w:rPr>
            </w:pPr>
            <w:del w:id="347" w:author="Fernando Alonso Macias" w:date="2024-08-28T17:47:00Z" w16du:dateUtc="2024-08-29T00:47:00Z">
              <w:r w:rsidRPr="0018392E" w:rsidDel="002B4842">
                <w:delText>Bands NR_CCA_FR1_I</w:delText>
              </w:r>
            </w:del>
          </w:p>
        </w:tc>
        <w:tc>
          <w:tcPr>
            <w:tcW w:w="1782" w:type="dxa"/>
            <w:tcBorders>
              <w:top w:val="single" w:sz="4" w:space="0" w:color="auto"/>
              <w:left w:val="single" w:sz="4" w:space="0" w:color="auto"/>
              <w:bottom w:val="single" w:sz="4" w:space="0" w:color="auto"/>
              <w:right w:val="single" w:sz="4" w:space="0" w:color="auto"/>
            </w:tcBorders>
            <w:vAlign w:val="center"/>
            <w:hideMark/>
          </w:tcPr>
          <w:p w14:paraId="08004F28" w14:textId="18BE7C63" w:rsidR="00D137D0" w:rsidRPr="0018392E" w:rsidDel="002B4842" w:rsidRDefault="00D137D0" w:rsidP="004233B7">
            <w:pPr>
              <w:pStyle w:val="TAC"/>
              <w:keepNext w:val="0"/>
              <w:keepLines w:val="0"/>
              <w:spacing w:line="256" w:lineRule="auto"/>
              <w:rPr>
                <w:del w:id="348" w:author="Fernando Alonso Macias" w:date="2024-08-28T17:47:00Z" w16du:dateUtc="2024-08-29T00:47:00Z"/>
              </w:rPr>
            </w:pPr>
            <w:del w:id="349" w:author="Fernando Alonso Macias" w:date="2024-08-28T17:47:00Z" w16du:dateUtc="2024-08-29T00:47:00Z">
              <w:r w:rsidDel="002B4842">
                <w:delText>FFS</w:delText>
              </w:r>
            </w:del>
          </w:p>
        </w:tc>
      </w:tr>
      <w:tr w:rsidR="00D137D0" w:rsidRPr="0018392E" w:rsidDel="002B4842" w14:paraId="5570EA64" w14:textId="5AF93EBA" w:rsidTr="004233B7">
        <w:trPr>
          <w:jc w:val="center"/>
          <w:del w:id="350" w:author="Fernando Alonso Macias" w:date="2024-08-28T17:47:00Z"/>
        </w:trPr>
        <w:tc>
          <w:tcPr>
            <w:tcW w:w="3510" w:type="dxa"/>
            <w:vMerge/>
            <w:tcBorders>
              <w:top w:val="single" w:sz="4" w:space="0" w:color="auto"/>
              <w:left w:val="single" w:sz="4" w:space="0" w:color="auto"/>
              <w:bottom w:val="single" w:sz="4" w:space="0" w:color="auto"/>
              <w:right w:val="single" w:sz="4" w:space="0" w:color="auto"/>
            </w:tcBorders>
            <w:vAlign w:val="center"/>
            <w:hideMark/>
          </w:tcPr>
          <w:p w14:paraId="2953A0BB" w14:textId="21A072E9" w:rsidR="00D137D0" w:rsidRPr="0018392E" w:rsidDel="002B4842" w:rsidRDefault="00D137D0" w:rsidP="004233B7">
            <w:pPr>
              <w:spacing w:after="0" w:line="256" w:lineRule="auto"/>
              <w:rPr>
                <w:del w:id="351" w:author="Fernando Alonso Macias" w:date="2024-08-28T17:47:00Z" w16du:dateUtc="2024-08-29T00:47: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hideMark/>
          </w:tcPr>
          <w:p w14:paraId="0849E819" w14:textId="23650C05" w:rsidR="00D137D0" w:rsidRPr="0018392E" w:rsidDel="002B4842" w:rsidRDefault="00D137D0" w:rsidP="004233B7">
            <w:pPr>
              <w:spacing w:after="0" w:line="256" w:lineRule="auto"/>
              <w:rPr>
                <w:del w:id="352" w:author="Fernando Alonso Macias" w:date="2024-08-28T17:47:00Z" w16du:dateUtc="2024-08-29T00:47:00Z"/>
                <w:rFonts w:ascii="Arial" w:hAnsi="Arial"/>
                <w:sz w:val="18"/>
              </w:rPr>
            </w:pPr>
          </w:p>
        </w:tc>
        <w:tc>
          <w:tcPr>
            <w:tcW w:w="2178" w:type="dxa"/>
            <w:tcBorders>
              <w:top w:val="single" w:sz="4" w:space="0" w:color="auto"/>
              <w:left w:val="single" w:sz="4" w:space="0" w:color="auto"/>
              <w:bottom w:val="single" w:sz="4" w:space="0" w:color="auto"/>
              <w:right w:val="single" w:sz="4" w:space="0" w:color="auto"/>
            </w:tcBorders>
            <w:vAlign w:val="center"/>
            <w:hideMark/>
          </w:tcPr>
          <w:p w14:paraId="1659C979" w14:textId="47955287" w:rsidR="00D137D0" w:rsidRPr="0018392E" w:rsidDel="002B4842" w:rsidRDefault="00D137D0" w:rsidP="004233B7">
            <w:pPr>
              <w:pStyle w:val="TAC"/>
              <w:keepNext w:val="0"/>
              <w:keepLines w:val="0"/>
              <w:spacing w:line="256" w:lineRule="auto"/>
              <w:jc w:val="left"/>
              <w:rPr>
                <w:del w:id="353" w:author="Fernando Alonso Macias" w:date="2024-08-28T17:47:00Z" w16du:dateUtc="2024-08-29T00:47:00Z"/>
              </w:rPr>
            </w:pPr>
            <w:del w:id="354" w:author="Fernando Alonso Macias" w:date="2024-08-28T17:47:00Z" w16du:dateUtc="2024-08-29T00:47:00Z">
              <w:r w:rsidRPr="0018392E" w:rsidDel="002B4842">
                <w:delText>Bands NR_CCA_FR1_J</w:delText>
              </w:r>
            </w:del>
          </w:p>
        </w:tc>
        <w:tc>
          <w:tcPr>
            <w:tcW w:w="1782" w:type="dxa"/>
            <w:tcBorders>
              <w:top w:val="single" w:sz="4" w:space="0" w:color="auto"/>
              <w:left w:val="single" w:sz="4" w:space="0" w:color="auto"/>
              <w:bottom w:val="single" w:sz="4" w:space="0" w:color="auto"/>
              <w:right w:val="single" w:sz="4" w:space="0" w:color="auto"/>
            </w:tcBorders>
            <w:vAlign w:val="center"/>
            <w:hideMark/>
          </w:tcPr>
          <w:p w14:paraId="0D92D7E3" w14:textId="00230812" w:rsidR="00D137D0" w:rsidRPr="0018392E" w:rsidDel="002B4842" w:rsidRDefault="00D137D0" w:rsidP="004233B7">
            <w:pPr>
              <w:pStyle w:val="TAC"/>
              <w:keepNext w:val="0"/>
              <w:keepLines w:val="0"/>
              <w:spacing w:line="256" w:lineRule="auto"/>
              <w:rPr>
                <w:del w:id="355" w:author="Fernando Alonso Macias" w:date="2024-08-28T17:47:00Z" w16du:dateUtc="2024-08-29T00:47:00Z"/>
              </w:rPr>
            </w:pPr>
            <w:del w:id="356" w:author="Fernando Alonso Macias" w:date="2024-08-28T17:47:00Z" w16du:dateUtc="2024-08-29T00:47:00Z">
              <w:r w:rsidDel="002B4842">
                <w:delText>FFS</w:delText>
              </w:r>
            </w:del>
          </w:p>
        </w:tc>
      </w:tr>
    </w:tbl>
    <w:p w14:paraId="67DCF0BE" w14:textId="77777777" w:rsidR="00D137D0" w:rsidRPr="0018392E" w:rsidRDefault="00D137D0" w:rsidP="00D137D0">
      <w:pPr>
        <w:rPr>
          <w:lang w:eastAsia="sv-SE"/>
        </w:rPr>
      </w:pPr>
    </w:p>
    <w:p w14:paraId="1AD1D053" w14:textId="73882EF9" w:rsidR="002B4842" w:rsidRPr="0018392E" w:rsidRDefault="00D137D0">
      <w:pPr>
        <w:pStyle w:val="TH"/>
        <w:rPr>
          <w:ins w:id="357" w:author="Fernando Alonso Macias" w:date="2024-08-28T17:47:00Z" w16du:dateUtc="2024-08-29T00:47:00Z"/>
        </w:rPr>
        <w:pPrChange w:id="358" w:author="Fernando Alonso Macias" w:date="2024-08-28T17:47:00Z" w16du:dateUtc="2024-08-29T00:47:00Z">
          <w:pPr>
            <w:pStyle w:val="TH"/>
            <w:keepNext w:val="0"/>
            <w:keepLines w:val="0"/>
          </w:pPr>
        </w:pPrChange>
      </w:pPr>
      <w:r w:rsidRPr="0018392E">
        <w:t xml:space="preserve">Table </w:t>
      </w:r>
      <w:r>
        <w:rPr>
          <w:rFonts w:cs="Arial"/>
          <w:szCs w:val="24"/>
        </w:rPr>
        <w:t>13.4.4.1</w:t>
      </w:r>
      <w:r w:rsidRPr="0018392E">
        <w:t>.5-</w:t>
      </w:r>
      <w:r>
        <w:t>3</w:t>
      </w:r>
      <w:r w:rsidRPr="0018392E">
        <w:t xml:space="preserve">: </w:t>
      </w:r>
      <w:r>
        <w:t>Relative</w:t>
      </w:r>
      <w:r w:rsidRPr="0018392E">
        <w:t xml:space="preserve"> accuracy requirements for the </w:t>
      </w:r>
      <w:r>
        <w:t xml:space="preserve">L1-RSRP </w:t>
      </w:r>
      <w:r w:rsidRPr="0018392E">
        <w:t xml:space="preserve">reported values for </w:t>
      </w:r>
      <w:r>
        <w:t>NR SA FR1 L1-RSRP measurement accuracy for beam reporting on a carrier with CCA</w:t>
      </w:r>
    </w:p>
    <w:tbl>
      <w:tblPr>
        <w:tblW w:w="7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6"/>
        <w:gridCol w:w="1511"/>
        <w:gridCol w:w="2938"/>
      </w:tblGrid>
      <w:tr w:rsidR="002B4842" w:rsidRPr="0018392E" w14:paraId="37E5156A" w14:textId="77777777" w:rsidTr="004233B7">
        <w:trPr>
          <w:jc w:val="center"/>
          <w:ins w:id="359" w:author="Fernando Alonso Macias" w:date="2024-08-28T17:47:00Z"/>
        </w:trPr>
        <w:tc>
          <w:tcPr>
            <w:tcW w:w="2676" w:type="dxa"/>
            <w:tcBorders>
              <w:top w:val="single" w:sz="4" w:space="0" w:color="auto"/>
              <w:left w:val="single" w:sz="4" w:space="0" w:color="auto"/>
              <w:bottom w:val="single" w:sz="4" w:space="0" w:color="auto"/>
              <w:right w:val="single" w:sz="4" w:space="0" w:color="auto"/>
            </w:tcBorders>
            <w:vAlign w:val="center"/>
            <w:hideMark/>
          </w:tcPr>
          <w:p w14:paraId="7E31B38D" w14:textId="77777777" w:rsidR="002B4842" w:rsidRPr="0018392E" w:rsidRDefault="002B4842" w:rsidP="004233B7">
            <w:pPr>
              <w:pStyle w:val="TAL"/>
              <w:keepNext w:val="0"/>
              <w:keepLines w:val="0"/>
              <w:spacing w:line="254" w:lineRule="auto"/>
              <w:rPr>
                <w:ins w:id="360" w:author="Fernando Alonso Macias" w:date="2024-08-28T17:47:00Z" w16du:dateUtc="2024-08-29T00:47:00Z"/>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53C2194A" w14:textId="77777777" w:rsidR="002B4842" w:rsidRPr="0018392E" w:rsidRDefault="002B4842" w:rsidP="004233B7">
            <w:pPr>
              <w:pStyle w:val="TAC"/>
              <w:keepNext w:val="0"/>
              <w:keepLines w:val="0"/>
              <w:spacing w:line="254" w:lineRule="auto"/>
              <w:rPr>
                <w:ins w:id="361" w:author="Fernando Alonso Macias" w:date="2024-08-28T17:47:00Z" w16du:dateUtc="2024-08-29T00:47:00Z"/>
              </w:rPr>
            </w:pPr>
            <w:ins w:id="362" w:author="Fernando Alonso Macias" w:date="2024-08-28T17:47:00Z" w16du:dateUtc="2024-08-29T00:47:00Z">
              <w:r w:rsidRPr="0018392E">
                <w:t>Test 1</w:t>
              </w:r>
            </w:ins>
          </w:p>
        </w:tc>
        <w:tc>
          <w:tcPr>
            <w:tcW w:w="2938" w:type="dxa"/>
            <w:tcBorders>
              <w:top w:val="single" w:sz="4" w:space="0" w:color="auto"/>
              <w:left w:val="single" w:sz="4" w:space="0" w:color="auto"/>
              <w:bottom w:val="single" w:sz="4" w:space="0" w:color="auto"/>
              <w:right w:val="single" w:sz="4" w:space="0" w:color="auto"/>
            </w:tcBorders>
            <w:vAlign w:val="center"/>
            <w:hideMark/>
          </w:tcPr>
          <w:p w14:paraId="58510978" w14:textId="77777777" w:rsidR="002B4842" w:rsidRPr="0018392E" w:rsidRDefault="002B4842" w:rsidP="004233B7">
            <w:pPr>
              <w:pStyle w:val="TAC"/>
              <w:keepNext w:val="0"/>
              <w:keepLines w:val="0"/>
              <w:spacing w:line="254" w:lineRule="auto"/>
              <w:rPr>
                <w:ins w:id="363" w:author="Fernando Alonso Macias" w:date="2024-08-28T17:47:00Z" w16du:dateUtc="2024-08-29T00:47:00Z"/>
              </w:rPr>
            </w:pPr>
            <w:ins w:id="364" w:author="Fernando Alonso Macias" w:date="2024-08-28T17:47:00Z" w16du:dateUtc="2024-08-29T00:47:00Z">
              <w:r w:rsidRPr="0018392E">
                <w:t>Test 2</w:t>
              </w:r>
            </w:ins>
          </w:p>
        </w:tc>
      </w:tr>
      <w:tr w:rsidR="002B4842" w:rsidRPr="0018392E" w14:paraId="21492E99" w14:textId="77777777" w:rsidTr="004233B7">
        <w:trPr>
          <w:jc w:val="center"/>
          <w:ins w:id="365" w:author="Fernando Alonso Macias" w:date="2024-08-28T17:47:00Z"/>
        </w:trPr>
        <w:tc>
          <w:tcPr>
            <w:tcW w:w="2676" w:type="dxa"/>
            <w:tcBorders>
              <w:top w:val="single" w:sz="4" w:space="0" w:color="auto"/>
              <w:left w:val="single" w:sz="4" w:space="0" w:color="auto"/>
              <w:bottom w:val="single" w:sz="4" w:space="0" w:color="auto"/>
              <w:right w:val="single" w:sz="4" w:space="0" w:color="auto"/>
            </w:tcBorders>
            <w:vAlign w:val="center"/>
            <w:hideMark/>
          </w:tcPr>
          <w:p w14:paraId="6A734EA9" w14:textId="77777777" w:rsidR="002B4842" w:rsidRPr="0018392E" w:rsidRDefault="002B4842" w:rsidP="004233B7">
            <w:pPr>
              <w:pStyle w:val="TAL"/>
              <w:keepNext w:val="0"/>
              <w:keepLines w:val="0"/>
              <w:spacing w:line="254" w:lineRule="auto"/>
              <w:rPr>
                <w:ins w:id="366" w:author="Fernando Alonso Macias" w:date="2024-08-28T17:47:00Z" w16du:dateUtc="2024-08-29T00:47:00Z"/>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649D8A5A" w14:textId="77777777" w:rsidR="002B4842" w:rsidRPr="0018392E" w:rsidRDefault="002B4842" w:rsidP="004233B7">
            <w:pPr>
              <w:pStyle w:val="TAC"/>
              <w:keepNext w:val="0"/>
              <w:keepLines w:val="0"/>
              <w:spacing w:line="254" w:lineRule="auto"/>
              <w:rPr>
                <w:ins w:id="367" w:author="Fernando Alonso Macias" w:date="2024-08-28T17:47:00Z" w16du:dateUtc="2024-08-29T00:47:00Z"/>
              </w:rPr>
            </w:pPr>
            <w:ins w:id="368" w:author="Fernando Alonso Macias" w:date="2024-08-28T17:47:00Z" w16du:dateUtc="2024-08-29T00:47:00Z">
              <w:r w:rsidRPr="0018392E">
                <w:t>All bands</w:t>
              </w:r>
            </w:ins>
          </w:p>
        </w:tc>
        <w:tc>
          <w:tcPr>
            <w:tcW w:w="2938" w:type="dxa"/>
            <w:tcBorders>
              <w:top w:val="single" w:sz="4" w:space="0" w:color="auto"/>
              <w:left w:val="single" w:sz="4" w:space="0" w:color="auto"/>
              <w:bottom w:val="single" w:sz="4" w:space="0" w:color="auto"/>
              <w:right w:val="single" w:sz="4" w:space="0" w:color="auto"/>
            </w:tcBorders>
            <w:vAlign w:val="center"/>
            <w:hideMark/>
          </w:tcPr>
          <w:p w14:paraId="0AD17A30" w14:textId="77777777" w:rsidR="002B4842" w:rsidRPr="0018392E" w:rsidRDefault="002B4842" w:rsidP="004233B7">
            <w:pPr>
              <w:pStyle w:val="TAC"/>
              <w:keepNext w:val="0"/>
              <w:keepLines w:val="0"/>
              <w:spacing w:line="254" w:lineRule="auto"/>
              <w:rPr>
                <w:ins w:id="369" w:author="Fernando Alonso Macias" w:date="2024-08-28T17:47:00Z" w16du:dateUtc="2024-08-29T00:47:00Z"/>
              </w:rPr>
            </w:pPr>
            <w:ins w:id="370" w:author="Fernando Alonso Macias" w:date="2024-08-28T17:47:00Z" w16du:dateUtc="2024-08-29T00:47:00Z">
              <w:r w:rsidRPr="0018392E">
                <w:t>All bands</w:t>
              </w:r>
            </w:ins>
          </w:p>
        </w:tc>
      </w:tr>
      <w:tr w:rsidR="002B4842" w:rsidRPr="0018392E" w14:paraId="3FE982BD" w14:textId="77777777" w:rsidTr="004233B7">
        <w:trPr>
          <w:jc w:val="center"/>
          <w:ins w:id="371" w:author="Fernando Alonso Macias" w:date="2024-08-28T17:47:00Z"/>
        </w:trPr>
        <w:tc>
          <w:tcPr>
            <w:tcW w:w="7125" w:type="dxa"/>
            <w:gridSpan w:val="3"/>
            <w:tcBorders>
              <w:top w:val="single" w:sz="4" w:space="0" w:color="auto"/>
              <w:left w:val="single" w:sz="4" w:space="0" w:color="auto"/>
              <w:bottom w:val="single" w:sz="4" w:space="0" w:color="auto"/>
              <w:right w:val="single" w:sz="4" w:space="0" w:color="auto"/>
            </w:tcBorders>
            <w:vAlign w:val="center"/>
            <w:hideMark/>
          </w:tcPr>
          <w:p w14:paraId="0F8D6F0A" w14:textId="77777777" w:rsidR="002B4842" w:rsidRPr="0018392E" w:rsidRDefault="002B4842" w:rsidP="004233B7">
            <w:pPr>
              <w:pStyle w:val="TAC"/>
              <w:spacing w:line="256" w:lineRule="auto"/>
              <w:jc w:val="left"/>
              <w:rPr>
                <w:ins w:id="372" w:author="Fernando Alonso Macias" w:date="2024-08-28T17:47:00Z" w16du:dateUtc="2024-08-29T00:47:00Z"/>
              </w:rPr>
            </w:pPr>
            <w:ins w:id="373" w:author="Fernando Alonso Macias" w:date="2024-08-28T17:47:00Z" w16du:dateUtc="2024-08-29T00:47:00Z">
              <w:r w:rsidRPr="0018392E">
                <w:t>Normal Conditions</w:t>
              </w:r>
            </w:ins>
          </w:p>
        </w:tc>
      </w:tr>
      <w:tr w:rsidR="002B4842" w:rsidRPr="0018392E" w14:paraId="0A2A33F5" w14:textId="77777777" w:rsidTr="004233B7">
        <w:trPr>
          <w:jc w:val="center"/>
          <w:ins w:id="374" w:author="Fernando Alonso Macias" w:date="2024-08-28T17:47:00Z"/>
        </w:trPr>
        <w:tc>
          <w:tcPr>
            <w:tcW w:w="2676" w:type="dxa"/>
            <w:tcBorders>
              <w:top w:val="single" w:sz="4" w:space="0" w:color="auto"/>
              <w:left w:val="single" w:sz="4" w:space="0" w:color="auto"/>
              <w:bottom w:val="single" w:sz="4" w:space="0" w:color="auto"/>
              <w:right w:val="single" w:sz="4" w:space="0" w:color="auto"/>
            </w:tcBorders>
            <w:vAlign w:val="center"/>
            <w:hideMark/>
          </w:tcPr>
          <w:p w14:paraId="7C4957A9" w14:textId="77777777" w:rsidR="002B4842" w:rsidRPr="0018392E" w:rsidRDefault="002B4842" w:rsidP="004233B7">
            <w:pPr>
              <w:pStyle w:val="TAL"/>
              <w:spacing w:line="256" w:lineRule="auto"/>
              <w:rPr>
                <w:ins w:id="375" w:author="Fernando Alonso Macias" w:date="2024-08-28T17:47:00Z" w16du:dateUtc="2024-08-29T00:47:00Z"/>
              </w:rPr>
            </w:pPr>
            <w:ins w:id="376" w:author="Fernando Alonso Macias" w:date="2024-08-28T17:47:00Z" w16du:dateUtc="2024-08-29T00:47:00Z">
              <w:r w:rsidRPr="0018392E">
                <w:t xml:space="preserve"> Lowest DIFF RSRP reported value</w:t>
              </w:r>
            </w:ins>
          </w:p>
        </w:tc>
        <w:tc>
          <w:tcPr>
            <w:tcW w:w="1511" w:type="dxa"/>
            <w:tcBorders>
              <w:top w:val="single" w:sz="4" w:space="0" w:color="auto"/>
              <w:left w:val="single" w:sz="4" w:space="0" w:color="auto"/>
              <w:bottom w:val="single" w:sz="4" w:space="0" w:color="auto"/>
              <w:right w:val="single" w:sz="4" w:space="0" w:color="auto"/>
            </w:tcBorders>
            <w:vAlign w:val="center"/>
            <w:hideMark/>
          </w:tcPr>
          <w:p w14:paraId="24B4E7C8" w14:textId="77777777" w:rsidR="002B4842" w:rsidRPr="0018392E" w:rsidRDefault="002B4842" w:rsidP="004233B7">
            <w:pPr>
              <w:pStyle w:val="TAC"/>
              <w:spacing w:line="256" w:lineRule="auto"/>
              <w:rPr>
                <w:ins w:id="377" w:author="Fernando Alonso Macias" w:date="2024-08-28T17:47:00Z" w16du:dateUtc="2024-08-29T00:47:00Z"/>
              </w:rPr>
            </w:pPr>
            <w:ins w:id="378" w:author="Fernando Alonso Macias" w:date="2024-08-28T17:47:00Z" w16du:dateUtc="2024-08-29T00:47:00Z">
              <w:r w:rsidRPr="0018392E">
                <w:t xml:space="preserve">0 </w:t>
              </w:r>
            </w:ins>
          </w:p>
        </w:tc>
        <w:tc>
          <w:tcPr>
            <w:tcW w:w="2938" w:type="dxa"/>
            <w:tcBorders>
              <w:top w:val="single" w:sz="4" w:space="0" w:color="auto"/>
              <w:left w:val="single" w:sz="4" w:space="0" w:color="auto"/>
              <w:bottom w:val="single" w:sz="4" w:space="0" w:color="auto"/>
              <w:right w:val="single" w:sz="4" w:space="0" w:color="auto"/>
            </w:tcBorders>
            <w:vAlign w:val="center"/>
            <w:hideMark/>
          </w:tcPr>
          <w:p w14:paraId="4B2CA106" w14:textId="77777777" w:rsidR="002B4842" w:rsidRPr="0018392E" w:rsidRDefault="002B4842" w:rsidP="004233B7">
            <w:pPr>
              <w:pStyle w:val="TAC"/>
              <w:spacing w:line="256" w:lineRule="auto"/>
              <w:rPr>
                <w:ins w:id="379" w:author="Fernando Alonso Macias" w:date="2024-08-28T17:47:00Z" w16du:dateUtc="2024-08-29T00:47:00Z"/>
              </w:rPr>
            </w:pPr>
            <w:ins w:id="380" w:author="Fernando Alonso Macias" w:date="2024-08-28T17:47:00Z" w16du:dateUtc="2024-08-29T00:47:00Z">
              <w:r w:rsidRPr="0018392E">
                <w:t>0</w:t>
              </w:r>
            </w:ins>
          </w:p>
        </w:tc>
      </w:tr>
      <w:tr w:rsidR="002B4842" w:rsidRPr="0018392E" w14:paraId="64775721" w14:textId="77777777" w:rsidTr="004233B7">
        <w:trPr>
          <w:jc w:val="center"/>
          <w:ins w:id="381" w:author="Fernando Alonso Macias" w:date="2024-08-28T17:47:00Z"/>
        </w:trPr>
        <w:tc>
          <w:tcPr>
            <w:tcW w:w="2676" w:type="dxa"/>
            <w:tcBorders>
              <w:top w:val="single" w:sz="4" w:space="0" w:color="auto"/>
              <w:left w:val="single" w:sz="4" w:space="0" w:color="auto"/>
              <w:bottom w:val="single" w:sz="4" w:space="0" w:color="auto"/>
              <w:right w:val="single" w:sz="4" w:space="0" w:color="auto"/>
            </w:tcBorders>
            <w:vAlign w:val="center"/>
            <w:hideMark/>
          </w:tcPr>
          <w:p w14:paraId="1017EA24" w14:textId="77777777" w:rsidR="002B4842" w:rsidRPr="0018392E" w:rsidRDefault="002B4842" w:rsidP="004233B7">
            <w:pPr>
              <w:pStyle w:val="TAL"/>
              <w:keepNext w:val="0"/>
              <w:keepLines w:val="0"/>
              <w:spacing w:line="256" w:lineRule="auto"/>
              <w:rPr>
                <w:ins w:id="382" w:author="Fernando Alonso Macias" w:date="2024-08-28T17:47:00Z" w16du:dateUtc="2024-08-29T00:47:00Z"/>
              </w:rPr>
            </w:pPr>
            <w:ins w:id="383" w:author="Fernando Alonso Macias" w:date="2024-08-28T17:47:00Z" w16du:dateUtc="2024-08-29T00:47:00Z">
              <w:r w:rsidRPr="0018392E">
                <w:t>Highest DIFF RSRP reported value</w:t>
              </w:r>
            </w:ins>
          </w:p>
        </w:tc>
        <w:tc>
          <w:tcPr>
            <w:tcW w:w="1511" w:type="dxa"/>
            <w:tcBorders>
              <w:top w:val="single" w:sz="4" w:space="0" w:color="auto"/>
              <w:left w:val="single" w:sz="4" w:space="0" w:color="auto"/>
              <w:bottom w:val="single" w:sz="4" w:space="0" w:color="auto"/>
              <w:right w:val="single" w:sz="4" w:space="0" w:color="auto"/>
            </w:tcBorders>
            <w:vAlign w:val="center"/>
            <w:hideMark/>
          </w:tcPr>
          <w:p w14:paraId="007E1A09" w14:textId="77777777" w:rsidR="002B4842" w:rsidRPr="0018392E" w:rsidRDefault="002B4842" w:rsidP="004233B7">
            <w:pPr>
              <w:pStyle w:val="TAC"/>
              <w:keepNext w:val="0"/>
              <w:keepLines w:val="0"/>
              <w:spacing w:line="256" w:lineRule="auto"/>
              <w:rPr>
                <w:ins w:id="384" w:author="Fernando Alonso Macias" w:date="2024-08-28T17:47:00Z" w16du:dateUtc="2024-08-29T00:47:00Z"/>
              </w:rPr>
            </w:pPr>
            <w:ins w:id="385" w:author="Fernando Alonso Macias" w:date="2024-08-28T17:47:00Z" w16du:dateUtc="2024-08-29T00:47:00Z">
              <w:r w:rsidRPr="0018392E">
                <w:t>2</w:t>
              </w:r>
            </w:ins>
          </w:p>
        </w:tc>
        <w:tc>
          <w:tcPr>
            <w:tcW w:w="2938" w:type="dxa"/>
            <w:tcBorders>
              <w:top w:val="single" w:sz="4" w:space="0" w:color="auto"/>
              <w:left w:val="single" w:sz="4" w:space="0" w:color="auto"/>
              <w:bottom w:val="single" w:sz="4" w:space="0" w:color="auto"/>
              <w:right w:val="single" w:sz="4" w:space="0" w:color="auto"/>
            </w:tcBorders>
            <w:vAlign w:val="center"/>
            <w:hideMark/>
          </w:tcPr>
          <w:p w14:paraId="00B96C2B" w14:textId="77777777" w:rsidR="002B4842" w:rsidRPr="0018392E" w:rsidRDefault="002B4842" w:rsidP="004233B7">
            <w:pPr>
              <w:pStyle w:val="TAC"/>
              <w:keepNext w:val="0"/>
              <w:keepLines w:val="0"/>
              <w:spacing w:line="256" w:lineRule="auto"/>
              <w:rPr>
                <w:ins w:id="386" w:author="Fernando Alonso Macias" w:date="2024-08-28T17:47:00Z" w16du:dateUtc="2024-08-29T00:47:00Z"/>
              </w:rPr>
            </w:pPr>
            <w:ins w:id="387" w:author="Fernando Alonso Macias" w:date="2024-08-28T17:47:00Z" w16du:dateUtc="2024-08-29T00:47:00Z">
              <w:r w:rsidRPr="0018392E">
                <w:t>2</w:t>
              </w:r>
            </w:ins>
          </w:p>
        </w:tc>
      </w:tr>
      <w:tr w:rsidR="002B4842" w:rsidRPr="0018392E" w14:paraId="000A603B" w14:textId="77777777" w:rsidTr="004233B7">
        <w:trPr>
          <w:jc w:val="center"/>
          <w:ins w:id="388" w:author="Fernando Alonso Macias" w:date="2024-08-28T17:47:00Z"/>
        </w:trPr>
        <w:tc>
          <w:tcPr>
            <w:tcW w:w="7125" w:type="dxa"/>
            <w:gridSpan w:val="3"/>
            <w:tcBorders>
              <w:top w:val="single" w:sz="4" w:space="0" w:color="auto"/>
              <w:left w:val="single" w:sz="4" w:space="0" w:color="auto"/>
              <w:bottom w:val="single" w:sz="4" w:space="0" w:color="auto"/>
              <w:right w:val="single" w:sz="4" w:space="0" w:color="auto"/>
            </w:tcBorders>
            <w:vAlign w:val="center"/>
            <w:hideMark/>
          </w:tcPr>
          <w:p w14:paraId="51568A74" w14:textId="77777777" w:rsidR="002B4842" w:rsidRPr="0018392E" w:rsidRDefault="002B4842" w:rsidP="004233B7">
            <w:pPr>
              <w:pStyle w:val="TAC"/>
              <w:keepNext w:val="0"/>
              <w:keepLines w:val="0"/>
              <w:spacing w:line="256" w:lineRule="auto"/>
              <w:jc w:val="left"/>
              <w:rPr>
                <w:ins w:id="389" w:author="Fernando Alonso Macias" w:date="2024-08-28T17:47:00Z" w16du:dateUtc="2024-08-29T00:47:00Z"/>
              </w:rPr>
            </w:pPr>
            <w:ins w:id="390" w:author="Fernando Alonso Macias" w:date="2024-08-28T17:47:00Z" w16du:dateUtc="2024-08-29T00:47:00Z">
              <w:r w:rsidRPr="0018392E">
                <w:t>Extreme Conditions</w:t>
              </w:r>
            </w:ins>
          </w:p>
        </w:tc>
      </w:tr>
      <w:tr w:rsidR="002B4842" w:rsidRPr="0018392E" w14:paraId="625F6B26" w14:textId="77777777" w:rsidTr="004233B7">
        <w:trPr>
          <w:jc w:val="center"/>
          <w:ins w:id="391" w:author="Fernando Alonso Macias" w:date="2024-08-28T17:47:00Z"/>
        </w:trPr>
        <w:tc>
          <w:tcPr>
            <w:tcW w:w="2676" w:type="dxa"/>
            <w:tcBorders>
              <w:top w:val="single" w:sz="4" w:space="0" w:color="auto"/>
              <w:left w:val="single" w:sz="4" w:space="0" w:color="auto"/>
              <w:bottom w:val="single" w:sz="4" w:space="0" w:color="auto"/>
              <w:right w:val="single" w:sz="4" w:space="0" w:color="auto"/>
            </w:tcBorders>
            <w:vAlign w:val="center"/>
            <w:hideMark/>
          </w:tcPr>
          <w:p w14:paraId="291A73FA" w14:textId="77777777" w:rsidR="002B4842" w:rsidRPr="0018392E" w:rsidRDefault="002B4842" w:rsidP="004233B7">
            <w:pPr>
              <w:pStyle w:val="TAL"/>
              <w:keepNext w:val="0"/>
              <w:keepLines w:val="0"/>
              <w:spacing w:line="256" w:lineRule="auto"/>
              <w:rPr>
                <w:ins w:id="392" w:author="Fernando Alonso Macias" w:date="2024-08-28T17:47:00Z" w16du:dateUtc="2024-08-29T00:47:00Z"/>
              </w:rPr>
            </w:pPr>
            <w:ins w:id="393" w:author="Fernando Alonso Macias" w:date="2024-08-28T17:47:00Z" w16du:dateUtc="2024-08-29T00:47:00Z">
              <w:r w:rsidRPr="0018392E">
                <w:t xml:space="preserve"> Lowest DIFF RSRP reported value</w:t>
              </w:r>
            </w:ins>
          </w:p>
        </w:tc>
        <w:tc>
          <w:tcPr>
            <w:tcW w:w="1511" w:type="dxa"/>
            <w:tcBorders>
              <w:top w:val="single" w:sz="4" w:space="0" w:color="auto"/>
              <w:left w:val="single" w:sz="4" w:space="0" w:color="auto"/>
              <w:bottom w:val="single" w:sz="4" w:space="0" w:color="auto"/>
              <w:right w:val="single" w:sz="4" w:space="0" w:color="auto"/>
            </w:tcBorders>
            <w:vAlign w:val="center"/>
            <w:hideMark/>
          </w:tcPr>
          <w:p w14:paraId="76E00EAB" w14:textId="77777777" w:rsidR="002B4842" w:rsidRPr="0018392E" w:rsidRDefault="002B4842" w:rsidP="004233B7">
            <w:pPr>
              <w:pStyle w:val="TAC"/>
              <w:keepNext w:val="0"/>
              <w:keepLines w:val="0"/>
              <w:spacing w:line="256" w:lineRule="auto"/>
              <w:rPr>
                <w:ins w:id="394" w:author="Fernando Alonso Macias" w:date="2024-08-28T17:47:00Z" w16du:dateUtc="2024-08-29T00:47:00Z"/>
              </w:rPr>
            </w:pPr>
            <w:ins w:id="395" w:author="Fernando Alonso Macias" w:date="2024-08-28T17:47:00Z" w16du:dateUtc="2024-08-29T00:47:00Z">
              <w:r w:rsidRPr="0018392E">
                <w:t xml:space="preserve">0 </w:t>
              </w:r>
            </w:ins>
          </w:p>
        </w:tc>
        <w:tc>
          <w:tcPr>
            <w:tcW w:w="2938" w:type="dxa"/>
            <w:tcBorders>
              <w:top w:val="single" w:sz="4" w:space="0" w:color="auto"/>
              <w:left w:val="single" w:sz="4" w:space="0" w:color="auto"/>
              <w:bottom w:val="single" w:sz="4" w:space="0" w:color="auto"/>
              <w:right w:val="single" w:sz="4" w:space="0" w:color="auto"/>
            </w:tcBorders>
            <w:vAlign w:val="center"/>
            <w:hideMark/>
          </w:tcPr>
          <w:p w14:paraId="0C9F9D3A" w14:textId="77777777" w:rsidR="002B4842" w:rsidRPr="0018392E" w:rsidRDefault="002B4842" w:rsidP="004233B7">
            <w:pPr>
              <w:pStyle w:val="TAC"/>
              <w:keepNext w:val="0"/>
              <w:keepLines w:val="0"/>
              <w:spacing w:line="256" w:lineRule="auto"/>
              <w:rPr>
                <w:ins w:id="396" w:author="Fernando Alonso Macias" w:date="2024-08-28T17:47:00Z" w16du:dateUtc="2024-08-29T00:47:00Z"/>
              </w:rPr>
            </w:pPr>
            <w:ins w:id="397" w:author="Fernando Alonso Macias" w:date="2024-08-28T17:47:00Z" w16du:dateUtc="2024-08-29T00:47:00Z">
              <w:r w:rsidRPr="0018392E">
                <w:t>0</w:t>
              </w:r>
            </w:ins>
          </w:p>
        </w:tc>
      </w:tr>
      <w:tr w:rsidR="002B4842" w:rsidRPr="0018392E" w14:paraId="18B531B1" w14:textId="77777777" w:rsidTr="004233B7">
        <w:trPr>
          <w:jc w:val="center"/>
          <w:ins w:id="398" w:author="Fernando Alonso Macias" w:date="2024-08-28T17:47:00Z"/>
        </w:trPr>
        <w:tc>
          <w:tcPr>
            <w:tcW w:w="2676" w:type="dxa"/>
            <w:tcBorders>
              <w:top w:val="single" w:sz="4" w:space="0" w:color="auto"/>
              <w:left w:val="single" w:sz="4" w:space="0" w:color="auto"/>
              <w:bottom w:val="single" w:sz="4" w:space="0" w:color="auto"/>
              <w:right w:val="single" w:sz="4" w:space="0" w:color="auto"/>
            </w:tcBorders>
            <w:vAlign w:val="center"/>
            <w:hideMark/>
          </w:tcPr>
          <w:p w14:paraId="019E69AC" w14:textId="77777777" w:rsidR="002B4842" w:rsidRPr="0018392E" w:rsidRDefault="002B4842" w:rsidP="004233B7">
            <w:pPr>
              <w:pStyle w:val="TAL"/>
              <w:keepNext w:val="0"/>
              <w:keepLines w:val="0"/>
              <w:spacing w:line="256" w:lineRule="auto"/>
              <w:rPr>
                <w:ins w:id="399" w:author="Fernando Alonso Macias" w:date="2024-08-28T17:47:00Z" w16du:dateUtc="2024-08-29T00:47:00Z"/>
              </w:rPr>
            </w:pPr>
            <w:ins w:id="400" w:author="Fernando Alonso Macias" w:date="2024-08-28T17:47:00Z" w16du:dateUtc="2024-08-29T00:47:00Z">
              <w:r w:rsidRPr="0018392E">
                <w:t>Highest DIFF RSRP reported value</w:t>
              </w:r>
            </w:ins>
          </w:p>
        </w:tc>
        <w:tc>
          <w:tcPr>
            <w:tcW w:w="1511" w:type="dxa"/>
            <w:tcBorders>
              <w:top w:val="single" w:sz="4" w:space="0" w:color="auto"/>
              <w:left w:val="single" w:sz="4" w:space="0" w:color="auto"/>
              <w:bottom w:val="single" w:sz="4" w:space="0" w:color="auto"/>
              <w:right w:val="single" w:sz="4" w:space="0" w:color="auto"/>
            </w:tcBorders>
            <w:vAlign w:val="center"/>
            <w:hideMark/>
          </w:tcPr>
          <w:p w14:paraId="3548AF4C" w14:textId="77777777" w:rsidR="002B4842" w:rsidRPr="0018392E" w:rsidRDefault="002B4842" w:rsidP="004233B7">
            <w:pPr>
              <w:pStyle w:val="TAC"/>
              <w:keepNext w:val="0"/>
              <w:keepLines w:val="0"/>
              <w:spacing w:line="256" w:lineRule="auto"/>
              <w:rPr>
                <w:ins w:id="401" w:author="Fernando Alonso Macias" w:date="2024-08-28T17:47:00Z" w16du:dateUtc="2024-08-29T00:47:00Z"/>
              </w:rPr>
            </w:pPr>
            <w:ins w:id="402" w:author="Fernando Alonso Macias" w:date="2024-08-28T17:47:00Z" w16du:dateUtc="2024-08-29T00:47:00Z">
              <w:r w:rsidRPr="0018392E">
                <w:t>2</w:t>
              </w:r>
            </w:ins>
          </w:p>
        </w:tc>
        <w:tc>
          <w:tcPr>
            <w:tcW w:w="2938" w:type="dxa"/>
            <w:tcBorders>
              <w:top w:val="single" w:sz="4" w:space="0" w:color="auto"/>
              <w:left w:val="single" w:sz="4" w:space="0" w:color="auto"/>
              <w:bottom w:val="single" w:sz="4" w:space="0" w:color="auto"/>
              <w:right w:val="single" w:sz="4" w:space="0" w:color="auto"/>
            </w:tcBorders>
            <w:vAlign w:val="center"/>
            <w:hideMark/>
          </w:tcPr>
          <w:p w14:paraId="4079B8D9" w14:textId="77777777" w:rsidR="002B4842" w:rsidRPr="0018392E" w:rsidRDefault="002B4842" w:rsidP="004233B7">
            <w:pPr>
              <w:pStyle w:val="TAC"/>
              <w:keepNext w:val="0"/>
              <w:keepLines w:val="0"/>
              <w:spacing w:line="256" w:lineRule="auto"/>
              <w:rPr>
                <w:ins w:id="403" w:author="Fernando Alonso Macias" w:date="2024-08-28T17:47:00Z" w16du:dateUtc="2024-08-29T00:47:00Z"/>
              </w:rPr>
            </w:pPr>
            <w:ins w:id="404" w:author="Fernando Alonso Macias" w:date="2024-08-28T17:47:00Z" w16du:dateUtc="2024-08-29T00:47:00Z">
              <w:r w:rsidRPr="0018392E">
                <w:t>2</w:t>
              </w:r>
            </w:ins>
          </w:p>
        </w:tc>
      </w:tr>
    </w:tbl>
    <w:p w14:paraId="67CEFACF" w14:textId="297D8CAC" w:rsidR="002B4842" w:rsidRPr="0018392E" w:rsidDel="002B4842" w:rsidRDefault="002B4842">
      <w:pPr>
        <w:pStyle w:val="TH"/>
        <w:jc w:val="left"/>
        <w:rPr>
          <w:del w:id="405" w:author="Fernando Alonso Macias" w:date="2024-08-28T17:47:00Z" w16du:dateUtc="2024-08-29T00:47:00Z"/>
        </w:rPr>
        <w:pPrChange w:id="406" w:author="Fernando Alonso Macias" w:date="2024-08-28T17:47:00Z" w16du:dateUtc="2024-08-29T00:47:00Z">
          <w:pPr>
            <w:pStyle w:val="TH"/>
          </w:pPr>
        </w:pPrChange>
      </w:pPr>
    </w:p>
    <w:tbl>
      <w:tblPr>
        <w:tblW w:w="5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5"/>
        <w:gridCol w:w="1440"/>
        <w:gridCol w:w="1281"/>
      </w:tblGrid>
      <w:tr w:rsidR="00D137D0" w:rsidRPr="0018392E" w:rsidDel="002B4842" w14:paraId="4ECF6220" w14:textId="1C87C8E2" w:rsidTr="004233B7">
        <w:trPr>
          <w:cantSplit/>
          <w:jc w:val="center"/>
          <w:del w:id="407" w:author="Fernando Alonso Macias" w:date="2024-08-28T17:47:00Z"/>
        </w:trPr>
        <w:tc>
          <w:tcPr>
            <w:tcW w:w="3055" w:type="dxa"/>
            <w:tcBorders>
              <w:top w:val="single" w:sz="4" w:space="0" w:color="auto"/>
              <w:left w:val="single" w:sz="4" w:space="0" w:color="auto"/>
              <w:bottom w:val="single" w:sz="4" w:space="0" w:color="auto"/>
              <w:right w:val="single" w:sz="4" w:space="0" w:color="auto"/>
            </w:tcBorders>
            <w:vAlign w:val="center"/>
          </w:tcPr>
          <w:p w14:paraId="571EB1C6" w14:textId="508A59DB" w:rsidR="00D137D0" w:rsidRPr="0018392E" w:rsidDel="002B4842" w:rsidRDefault="00D137D0" w:rsidP="004233B7">
            <w:pPr>
              <w:pStyle w:val="TAL"/>
              <w:keepNext w:val="0"/>
              <w:keepLines w:val="0"/>
              <w:spacing w:line="256" w:lineRule="auto"/>
              <w:rPr>
                <w:del w:id="408" w:author="Fernando Alonso Macias" w:date="2024-08-28T17:47:00Z" w16du:dateUtc="2024-08-29T00:47:00Z"/>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4F96CEF2" w14:textId="0AC02B57" w:rsidR="00D137D0" w:rsidRPr="0018392E" w:rsidDel="002B4842" w:rsidRDefault="00D137D0" w:rsidP="004233B7">
            <w:pPr>
              <w:pStyle w:val="TAH"/>
              <w:keepNext w:val="0"/>
              <w:keepLines w:val="0"/>
              <w:spacing w:line="256" w:lineRule="auto"/>
              <w:rPr>
                <w:del w:id="409" w:author="Fernando Alonso Macias" w:date="2024-08-28T17:47:00Z" w16du:dateUtc="2024-08-29T00:47:00Z"/>
              </w:rPr>
            </w:pPr>
            <w:del w:id="410" w:author="Fernando Alonso Macias" w:date="2024-08-28T17:47:00Z" w16du:dateUtc="2024-08-29T00:47:00Z">
              <w:r w:rsidRPr="0018392E" w:rsidDel="002B4842">
                <w:delText>Test 1</w:delText>
              </w:r>
            </w:del>
          </w:p>
        </w:tc>
        <w:tc>
          <w:tcPr>
            <w:tcW w:w="1281" w:type="dxa"/>
            <w:tcBorders>
              <w:top w:val="single" w:sz="4" w:space="0" w:color="auto"/>
              <w:left w:val="single" w:sz="4" w:space="0" w:color="auto"/>
              <w:bottom w:val="single" w:sz="4" w:space="0" w:color="auto"/>
              <w:right w:val="single" w:sz="4" w:space="0" w:color="auto"/>
            </w:tcBorders>
            <w:vAlign w:val="center"/>
            <w:hideMark/>
          </w:tcPr>
          <w:p w14:paraId="678E07D5" w14:textId="2C4635B9" w:rsidR="00D137D0" w:rsidRPr="0018392E" w:rsidDel="002B4842" w:rsidRDefault="00D137D0" w:rsidP="004233B7">
            <w:pPr>
              <w:pStyle w:val="TAH"/>
              <w:keepNext w:val="0"/>
              <w:keepLines w:val="0"/>
              <w:spacing w:line="256" w:lineRule="auto"/>
              <w:rPr>
                <w:del w:id="411" w:author="Fernando Alonso Macias" w:date="2024-08-28T17:47:00Z" w16du:dateUtc="2024-08-29T00:47:00Z"/>
              </w:rPr>
            </w:pPr>
            <w:del w:id="412" w:author="Fernando Alonso Macias" w:date="2024-08-28T17:47:00Z" w16du:dateUtc="2024-08-29T00:47:00Z">
              <w:r w:rsidRPr="0018392E" w:rsidDel="002B4842">
                <w:delText>Test 2</w:delText>
              </w:r>
            </w:del>
          </w:p>
        </w:tc>
      </w:tr>
      <w:tr w:rsidR="00D137D0" w:rsidRPr="0018392E" w:rsidDel="002B4842" w14:paraId="7404659B" w14:textId="688E6624" w:rsidTr="004233B7">
        <w:trPr>
          <w:cantSplit/>
          <w:jc w:val="center"/>
          <w:del w:id="413" w:author="Fernando Alonso Macias" w:date="2024-08-28T17:47:00Z"/>
        </w:trPr>
        <w:tc>
          <w:tcPr>
            <w:tcW w:w="3055" w:type="dxa"/>
            <w:tcBorders>
              <w:top w:val="single" w:sz="4" w:space="0" w:color="auto"/>
              <w:left w:val="single" w:sz="4" w:space="0" w:color="auto"/>
              <w:bottom w:val="single" w:sz="4" w:space="0" w:color="auto"/>
              <w:right w:val="single" w:sz="4" w:space="0" w:color="auto"/>
            </w:tcBorders>
            <w:vAlign w:val="center"/>
          </w:tcPr>
          <w:p w14:paraId="04F4471C" w14:textId="2032554E" w:rsidR="00D137D0" w:rsidRPr="0018392E" w:rsidDel="002B4842" w:rsidRDefault="00D137D0" w:rsidP="004233B7">
            <w:pPr>
              <w:pStyle w:val="TAL"/>
              <w:keepNext w:val="0"/>
              <w:keepLines w:val="0"/>
              <w:spacing w:line="256" w:lineRule="auto"/>
              <w:rPr>
                <w:del w:id="414" w:author="Fernando Alonso Macias" w:date="2024-08-28T17:47:00Z" w16du:dateUtc="2024-08-29T00:47:00Z"/>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2A58BCB6" w14:textId="6CF7119F" w:rsidR="00D137D0" w:rsidRPr="0018392E" w:rsidDel="002B4842" w:rsidRDefault="00D137D0" w:rsidP="004233B7">
            <w:pPr>
              <w:pStyle w:val="TAL"/>
              <w:keepNext w:val="0"/>
              <w:keepLines w:val="0"/>
              <w:spacing w:line="256" w:lineRule="auto"/>
              <w:jc w:val="center"/>
              <w:rPr>
                <w:del w:id="415" w:author="Fernando Alonso Macias" w:date="2024-08-28T17:47:00Z" w16du:dateUtc="2024-08-29T00:47:00Z"/>
              </w:rPr>
            </w:pPr>
            <w:del w:id="416" w:author="Fernando Alonso Macias" w:date="2024-08-28T17:47:00Z" w16du:dateUtc="2024-08-29T00:47:00Z">
              <w:r w:rsidRPr="0018392E" w:rsidDel="002B4842">
                <w:delText>All bands</w:delText>
              </w:r>
            </w:del>
          </w:p>
        </w:tc>
        <w:tc>
          <w:tcPr>
            <w:tcW w:w="1281" w:type="dxa"/>
            <w:tcBorders>
              <w:top w:val="single" w:sz="4" w:space="0" w:color="auto"/>
              <w:left w:val="single" w:sz="4" w:space="0" w:color="auto"/>
              <w:bottom w:val="single" w:sz="4" w:space="0" w:color="auto"/>
              <w:right w:val="single" w:sz="4" w:space="0" w:color="auto"/>
            </w:tcBorders>
            <w:vAlign w:val="center"/>
            <w:hideMark/>
          </w:tcPr>
          <w:p w14:paraId="294C6D28" w14:textId="0F772335" w:rsidR="00D137D0" w:rsidRPr="0018392E" w:rsidDel="002B4842" w:rsidRDefault="00D137D0" w:rsidP="004233B7">
            <w:pPr>
              <w:pStyle w:val="TAL"/>
              <w:keepNext w:val="0"/>
              <w:keepLines w:val="0"/>
              <w:spacing w:line="256" w:lineRule="auto"/>
              <w:jc w:val="center"/>
              <w:rPr>
                <w:del w:id="417" w:author="Fernando Alonso Macias" w:date="2024-08-28T17:47:00Z" w16du:dateUtc="2024-08-29T00:47:00Z"/>
              </w:rPr>
            </w:pPr>
            <w:del w:id="418" w:author="Fernando Alonso Macias" w:date="2024-08-28T17:47:00Z" w16du:dateUtc="2024-08-29T00:47:00Z">
              <w:r w:rsidRPr="0018392E" w:rsidDel="002B4842">
                <w:delText>All bands</w:delText>
              </w:r>
            </w:del>
          </w:p>
        </w:tc>
      </w:tr>
      <w:tr w:rsidR="00D137D0" w:rsidRPr="0018392E" w:rsidDel="002B4842" w14:paraId="04B6C2B5" w14:textId="422FAA70" w:rsidTr="004233B7">
        <w:trPr>
          <w:cantSplit/>
          <w:jc w:val="center"/>
          <w:del w:id="419" w:author="Fernando Alonso Macias" w:date="2024-08-28T17:47:00Z"/>
        </w:trPr>
        <w:tc>
          <w:tcPr>
            <w:tcW w:w="5776" w:type="dxa"/>
            <w:gridSpan w:val="3"/>
            <w:tcBorders>
              <w:top w:val="single" w:sz="4" w:space="0" w:color="auto"/>
              <w:left w:val="single" w:sz="4" w:space="0" w:color="auto"/>
              <w:bottom w:val="single" w:sz="4" w:space="0" w:color="auto"/>
              <w:right w:val="single" w:sz="4" w:space="0" w:color="auto"/>
            </w:tcBorders>
            <w:vAlign w:val="center"/>
          </w:tcPr>
          <w:p w14:paraId="67BACF7C" w14:textId="7F14207F" w:rsidR="00D137D0" w:rsidRPr="0018392E" w:rsidDel="002B4842" w:rsidRDefault="00D137D0" w:rsidP="004233B7">
            <w:pPr>
              <w:pStyle w:val="TAL"/>
              <w:spacing w:line="256" w:lineRule="auto"/>
              <w:rPr>
                <w:del w:id="420" w:author="Fernando Alonso Macias" w:date="2024-08-28T17:47:00Z" w16du:dateUtc="2024-08-29T00:47:00Z"/>
              </w:rPr>
            </w:pPr>
            <w:del w:id="421" w:author="Fernando Alonso Macias" w:date="2024-08-28T17:47:00Z" w16du:dateUtc="2024-08-29T00:47:00Z">
              <w:r w:rsidRPr="0018392E" w:rsidDel="002B4842">
                <w:delText>Normal Conditions</w:delText>
              </w:r>
            </w:del>
          </w:p>
        </w:tc>
      </w:tr>
      <w:tr w:rsidR="00D137D0" w:rsidRPr="0018392E" w:rsidDel="002B4842" w14:paraId="41A42983" w14:textId="2F07C278" w:rsidTr="004233B7">
        <w:trPr>
          <w:jc w:val="center"/>
          <w:del w:id="422" w:author="Fernando Alonso Macias" w:date="2024-08-28T17:47:00Z"/>
        </w:trPr>
        <w:tc>
          <w:tcPr>
            <w:tcW w:w="3055" w:type="dxa"/>
            <w:tcBorders>
              <w:top w:val="single" w:sz="4" w:space="0" w:color="auto"/>
              <w:left w:val="single" w:sz="4" w:space="0" w:color="auto"/>
              <w:bottom w:val="single" w:sz="4" w:space="0" w:color="auto"/>
              <w:right w:val="single" w:sz="4" w:space="0" w:color="auto"/>
            </w:tcBorders>
            <w:vAlign w:val="center"/>
            <w:hideMark/>
          </w:tcPr>
          <w:p w14:paraId="72585A7D" w14:textId="713B9D42" w:rsidR="00D137D0" w:rsidRPr="0018392E" w:rsidDel="002B4842" w:rsidRDefault="00D137D0" w:rsidP="004233B7">
            <w:pPr>
              <w:pStyle w:val="TAL"/>
              <w:keepNext w:val="0"/>
              <w:keepLines w:val="0"/>
              <w:spacing w:line="256" w:lineRule="auto"/>
              <w:rPr>
                <w:del w:id="423" w:author="Fernando Alonso Macias" w:date="2024-08-28T17:47:00Z" w16du:dateUtc="2024-08-29T00:47:00Z"/>
              </w:rPr>
            </w:pPr>
            <w:del w:id="424" w:author="Fernando Alonso Macias" w:date="2024-08-28T17:47:00Z" w16du:dateUtc="2024-08-29T00:47:00Z">
              <w:r w:rsidRPr="0018392E" w:rsidDel="002B4842">
                <w:delText xml:space="preserve">Lowest </w:delText>
              </w:r>
              <w:r w:rsidDel="002B4842">
                <w:delText xml:space="preserve">DIFF RSRP </w:delText>
              </w:r>
              <w:r w:rsidRPr="0018392E" w:rsidDel="002B4842">
                <w:delText>reported value</w:delText>
              </w:r>
            </w:del>
          </w:p>
        </w:tc>
        <w:tc>
          <w:tcPr>
            <w:tcW w:w="1440" w:type="dxa"/>
            <w:tcBorders>
              <w:top w:val="single" w:sz="4" w:space="0" w:color="auto"/>
              <w:left w:val="single" w:sz="4" w:space="0" w:color="auto"/>
              <w:bottom w:val="single" w:sz="4" w:space="0" w:color="auto"/>
              <w:right w:val="single" w:sz="4" w:space="0" w:color="auto"/>
            </w:tcBorders>
            <w:hideMark/>
          </w:tcPr>
          <w:p w14:paraId="42946B37" w14:textId="631F700C" w:rsidR="00D137D0" w:rsidRPr="0018392E" w:rsidDel="002B4842" w:rsidRDefault="00D137D0" w:rsidP="004233B7">
            <w:pPr>
              <w:pStyle w:val="TAC"/>
              <w:keepNext w:val="0"/>
              <w:keepLines w:val="0"/>
              <w:spacing w:line="256" w:lineRule="auto"/>
              <w:rPr>
                <w:del w:id="425" w:author="Fernando Alonso Macias" w:date="2024-08-28T17:47:00Z" w16du:dateUtc="2024-08-29T00:47:00Z"/>
              </w:rPr>
            </w:pPr>
            <w:del w:id="426" w:author="Fernando Alonso Macias" w:date="2024-08-28T17:47:00Z" w16du:dateUtc="2024-08-29T00:47:00Z">
              <w:r w:rsidRPr="009C3D13" w:rsidDel="002B4842">
                <w:delText>FFS</w:delText>
              </w:r>
            </w:del>
          </w:p>
        </w:tc>
        <w:tc>
          <w:tcPr>
            <w:tcW w:w="1281" w:type="dxa"/>
            <w:tcBorders>
              <w:top w:val="single" w:sz="4" w:space="0" w:color="auto"/>
              <w:left w:val="single" w:sz="4" w:space="0" w:color="auto"/>
              <w:bottom w:val="single" w:sz="4" w:space="0" w:color="auto"/>
              <w:right w:val="single" w:sz="4" w:space="0" w:color="auto"/>
            </w:tcBorders>
            <w:hideMark/>
          </w:tcPr>
          <w:p w14:paraId="52E1F5EB" w14:textId="36CB444B" w:rsidR="00D137D0" w:rsidRPr="0018392E" w:rsidDel="002B4842" w:rsidRDefault="00D137D0" w:rsidP="004233B7">
            <w:pPr>
              <w:pStyle w:val="TAC"/>
              <w:keepNext w:val="0"/>
              <w:keepLines w:val="0"/>
              <w:spacing w:line="256" w:lineRule="auto"/>
              <w:rPr>
                <w:del w:id="427" w:author="Fernando Alonso Macias" w:date="2024-08-28T17:47:00Z" w16du:dateUtc="2024-08-29T00:47:00Z"/>
              </w:rPr>
            </w:pPr>
            <w:del w:id="428" w:author="Fernando Alonso Macias" w:date="2024-08-28T17:47:00Z" w16du:dateUtc="2024-08-29T00:47:00Z">
              <w:r w:rsidRPr="009C3D13" w:rsidDel="002B4842">
                <w:delText>FFS</w:delText>
              </w:r>
            </w:del>
          </w:p>
        </w:tc>
      </w:tr>
      <w:tr w:rsidR="00D137D0" w:rsidRPr="0018392E" w:rsidDel="002B4842" w14:paraId="39C08A8B" w14:textId="629CF6BA" w:rsidTr="004233B7">
        <w:trPr>
          <w:jc w:val="center"/>
          <w:del w:id="429" w:author="Fernando Alonso Macias" w:date="2024-08-28T17:47:00Z"/>
        </w:trPr>
        <w:tc>
          <w:tcPr>
            <w:tcW w:w="3055" w:type="dxa"/>
            <w:tcBorders>
              <w:top w:val="single" w:sz="4" w:space="0" w:color="auto"/>
              <w:left w:val="single" w:sz="4" w:space="0" w:color="auto"/>
              <w:bottom w:val="single" w:sz="4" w:space="0" w:color="auto"/>
              <w:right w:val="single" w:sz="4" w:space="0" w:color="auto"/>
            </w:tcBorders>
            <w:vAlign w:val="center"/>
            <w:hideMark/>
          </w:tcPr>
          <w:p w14:paraId="51D96B11" w14:textId="2BE6364D" w:rsidR="00D137D0" w:rsidRPr="0018392E" w:rsidDel="002B4842" w:rsidRDefault="00D137D0" w:rsidP="004233B7">
            <w:pPr>
              <w:pStyle w:val="TAL"/>
              <w:keepNext w:val="0"/>
              <w:keepLines w:val="0"/>
              <w:spacing w:line="256" w:lineRule="auto"/>
              <w:rPr>
                <w:del w:id="430" w:author="Fernando Alonso Macias" w:date="2024-08-28T17:47:00Z" w16du:dateUtc="2024-08-29T00:47:00Z"/>
              </w:rPr>
            </w:pPr>
            <w:del w:id="431" w:author="Fernando Alonso Macias" w:date="2024-08-28T17:47:00Z" w16du:dateUtc="2024-08-29T00:47:00Z">
              <w:r w:rsidRPr="0018392E" w:rsidDel="002B4842">
                <w:delText xml:space="preserve">Highest </w:delText>
              </w:r>
              <w:r w:rsidDel="002B4842">
                <w:delText xml:space="preserve">DIFF RSRP </w:delText>
              </w:r>
              <w:r w:rsidRPr="0018392E" w:rsidDel="002B4842">
                <w:delText>reported value</w:delText>
              </w:r>
            </w:del>
          </w:p>
        </w:tc>
        <w:tc>
          <w:tcPr>
            <w:tcW w:w="1440" w:type="dxa"/>
            <w:tcBorders>
              <w:top w:val="single" w:sz="4" w:space="0" w:color="auto"/>
              <w:left w:val="single" w:sz="4" w:space="0" w:color="auto"/>
              <w:bottom w:val="single" w:sz="4" w:space="0" w:color="auto"/>
              <w:right w:val="single" w:sz="4" w:space="0" w:color="auto"/>
            </w:tcBorders>
            <w:hideMark/>
          </w:tcPr>
          <w:p w14:paraId="1CED5B45" w14:textId="46F9D586" w:rsidR="00D137D0" w:rsidRPr="0018392E" w:rsidDel="002B4842" w:rsidRDefault="00D137D0" w:rsidP="004233B7">
            <w:pPr>
              <w:pStyle w:val="TAC"/>
              <w:keepNext w:val="0"/>
              <w:keepLines w:val="0"/>
              <w:spacing w:line="256" w:lineRule="auto"/>
              <w:rPr>
                <w:del w:id="432" w:author="Fernando Alonso Macias" w:date="2024-08-28T17:47:00Z" w16du:dateUtc="2024-08-29T00:47:00Z"/>
              </w:rPr>
            </w:pPr>
            <w:del w:id="433" w:author="Fernando Alonso Macias" w:date="2024-08-28T17:47:00Z" w16du:dateUtc="2024-08-29T00:47:00Z">
              <w:r w:rsidRPr="009C3D13" w:rsidDel="002B4842">
                <w:delText>FFS</w:delText>
              </w:r>
            </w:del>
          </w:p>
        </w:tc>
        <w:tc>
          <w:tcPr>
            <w:tcW w:w="1281" w:type="dxa"/>
            <w:tcBorders>
              <w:top w:val="single" w:sz="4" w:space="0" w:color="auto"/>
              <w:left w:val="single" w:sz="4" w:space="0" w:color="auto"/>
              <w:bottom w:val="single" w:sz="4" w:space="0" w:color="auto"/>
              <w:right w:val="single" w:sz="4" w:space="0" w:color="auto"/>
            </w:tcBorders>
            <w:hideMark/>
          </w:tcPr>
          <w:p w14:paraId="58D335B7" w14:textId="6ED7A9E0" w:rsidR="00D137D0" w:rsidRPr="0018392E" w:rsidDel="002B4842" w:rsidRDefault="00D137D0" w:rsidP="004233B7">
            <w:pPr>
              <w:pStyle w:val="TAC"/>
              <w:keepNext w:val="0"/>
              <w:keepLines w:val="0"/>
              <w:spacing w:line="256" w:lineRule="auto"/>
              <w:rPr>
                <w:del w:id="434" w:author="Fernando Alonso Macias" w:date="2024-08-28T17:47:00Z" w16du:dateUtc="2024-08-29T00:47:00Z"/>
              </w:rPr>
            </w:pPr>
            <w:del w:id="435" w:author="Fernando Alonso Macias" w:date="2024-08-28T17:47:00Z" w16du:dateUtc="2024-08-29T00:47:00Z">
              <w:r w:rsidRPr="009C3D13" w:rsidDel="002B4842">
                <w:delText>FFS</w:delText>
              </w:r>
            </w:del>
          </w:p>
        </w:tc>
      </w:tr>
      <w:tr w:rsidR="00D137D0" w:rsidRPr="0018392E" w:rsidDel="002B4842" w14:paraId="67E81F8E" w14:textId="04BCB6CA" w:rsidTr="004233B7">
        <w:trPr>
          <w:jc w:val="center"/>
          <w:del w:id="436" w:author="Fernando Alonso Macias" w:date="2024-08-28T17:47:00Z"/>
        </w:trPr>
        <w:tc>
          <w:tcPr>
            <w:tcW w:w="5776" w:type="dxa"/>
            <w:gridSpan w:val="3"/>
            <w:tcBorders>
              <w:top w:val="single" w:sz="4" w:space="0" w:color="auto"/>
              <w:left w:val="single" w:sz="4" w:space="0" w:color="auto"/>
              <w:bottom w:val="single" w:sz="4" w:space="0" w:color="auto"/>
              <w:right w:val="single" w:sz="4" w:space="0" w:color="auto"/>
            </w:tcBorders>
            <w:vAlign w:val="center"/>
          </w:tcPr>
          <w:p w14:paraId="2A8FC0E7" w14:textId="5E191EBA" w:rsidR="00D137D0" w:rsidRPr="0018392E" w:rsidDel="002B4842" w:rsidRDefault="00D137D0" w:rsidP="004233B7">
            <w:pPr>
              <w:pStyle w:val="TAC"/>
              <w:spacing w:line="256" w:lineRule="auto"/>
              <w:jc w:val="left"/>
              <w:rPr>
                <w:del w:id="437" w:author="Fernando Alonso Macias" w:date="2024-08-28T17:47:00Z" w16du:dateUtc="2024-08-29T00:47:00Z"/>
              </w:rPr>
            </w:pPr>
            <w:del w:id="438" w:author="Fernando Alonso Macias" w:date="2024-08-28T17:47:00Z" w16du:dateUtc="2024-08-29T00:47:00Z">
              <w:r w:rsidRPr="0018392E" w:rsidDel="002B4842">
                <w:delText>Extreme Conditions</w:delText>
              </w:r>
            </w:del>
          </w:p>
        </w:tc>
      </w:tr>
      <w:tr w:rsidR="00D137D0" w:rsidRPr="0018392E" w:rsidDel="002B4842" w14:paraId="0FA925E6" w14:textId="009B57C2" w:rsidTr="004233B7">
        <w:trPr>
          <w:jc w:val="center"/>
          <w:del w:id="439" w:author="Fernando Alonso Macias" w:date="2024-08-28T17:47:00Z"/>
        </w:trPr>
        <w:tc>
          <w:tcPr>
            <w:tcW w:w="3055" w:type="dxa"/>
            <w:tcBorders>
              <w:top w:val="single" w:sz="4" w:space="0" w:color="auto"/>
              <w:left w:val="single" w:sz="4" w:space="0" w:color="auto"/>
              <w:bottom w:val="single" w:sz="4" w:space="0" w:color="auto"/>
              <w:right w:val="single" w:sz="4" w:space="0" w:color="auto"/>
            </w:tcBorders>
            <w:vAlign w:val="center"/>
            <w:hideMark/>
          </w:tcPr>
          <w:p w14:paraId="4F0F68EC" w14:textId="701C2D8B" w:rsidR="00D137D0" w:rsidRPr="0018392E" w:rsidDel="002B4842" w:rsidRDefault="00D137D0" w:rsidP="004233B7">
            <w:pPr>
              <w:pStyle w:val="TAL"/>
              <w:keepNext w:val="0"/>
              <w:keepLines w:val="0"/>
              <w:spacing w:line="256" w:lineRule="auto"/>
              <w:rPr>
                <w:del w:id="440" w:author="Fernando Alonso Macias" w:date="2024-08-28T17:47:00Z" w16du:dateUtc="2024-08-29T00:47:00Z"/>
              </w:rPr>
            </w:pPr>
            <w:del w:id="441" w:author="Fernando Alonso Macias" w:date="2024-08-28T17:47:00Z" w16du:dateUtc="2024-08-29T00:47:00Z">
              <w:r w:rsidRPr="0018392E" w:rsidDel="002B4842">
                <w:delText xml:space="preserve">Lowest </w:delText>
              </w:r>
              <w:r w:rsidDel="002B4842">
                <w:delText xml:space="preserve">DIFF RSRP </w:delText>
              </w:r>
              <w:r w:rsidRPr="0018392E" w:rsidDel="002B4842">
                <w:delText>reported value</w:delText>
              </w:r>
            </w:del>
          </w:p>
        </w:tc>
        <w:tc>
          <w:tcPr>
            <w:tcW w:w="1440" w:type="dxa"/>
            <w:tcBorders>
              <w:top w:val="single" w:sz="4" w:space="0" w:color="auto"/>
              <w:left w:val="single" w:sz="4" w:space="0" w:color="auto"/>
              <w:bottom w:val="single" w:sz="4" w:space="0" w:color="auto"/>
              <w:right w:val="single" w:sz="4" w:space="0" w:color="auto"/>
            </w:tcBorders>
            <w:hideMark/>
          </w:tcPr>
          <w:p w14:paraId="1D38F383" w14:textId="629B19D7" w:rsidR="00D137D0" w:rsidRPr="0018392E" w:rsidDel="002B4842" w:rsidRDefault="00D137D0" w:rsidP="004233B7">
            <w:pPr>
              <w:pStyle w:val="TAC"/>
              <w:keepNext w:val="0"/>
              <w:keepLines w:val="0"/>
              <w:spacing w:line="256" w:lineRule="auto"/>
              <w:rPr>
                <w:del w:id="442" w:author="Fernando Alonso Macias" w:date="2024-08-28T17:47:00Z" w16du:dateUtc="2024-08-29T00:47:00Z"/>
              </w:rPr>
            </w:pPr>
            <w:del w:id="443" w:author="Fernando Alonso Macias" w:date="2024-08-28T17:47:00Z" w16du:dateUtc="2024-08-29T00:47:00Z">
              <w:r w:rsidRPr="005B5DC3" w:rsidDel="002B4842">
                <w:delText>FFS</w:delText>
              </w:r>
            </w:del>
          </w:p>
        </w:tc>
        <w:tc>
          <w:tcPr>
            <w:tcW w:w="1281" w:type="dxa"/>
            <w:tcBorders>
              <w:top w:val="single" w:sz="4" w:space="0" w:color="auto"/>
              <w:left w:val="single" w:sz="4" w:space="0" w:color="auto"/>
              <w:bottom w:val="single" w:sz="4" w:space="0" w:color="auto"/>
              <w:right w:val="single" w:sz="4" w:space="0" w:color="auto"/>
            </w:tcBorders>
            <w:hideMark/>
          </w:tcPr>
          <w:p w14:paraId="2CE2B0E6" w14:textId="3F71822A" w:rsidR="00D137D0" w:rsidRPr="0018392E" w:rsidDel="002B4842" w:rsidRDefault="00D137D0" w:rsidP="004233B7">
            <w:pPr>
              <w:pStyle w:val="TAC"/>
              <w:keepNext w:val="0"/>
              <w:keepLines w:val="0"/>
              <w:spacing w:line="256" w:lineRule="auto"/>
              <w:rPr>
                <w:del w:id="444" w:author="Fernando Alonso Macias" w:date="2024-08-28T17:47:00Z" w16du:dateUtc="2024-08-29T00:47:00Z"/>
              </w:rPr>
            </w:pPr>
            <w:del w:id="445" w:author="Fernando Alonso Macias" w:date="2024-08-28T17:47:00Z" w16du:dateUtc="2024-08-29T00:47:00Z">
              <w:r w:rsidRPr="005B5DC3" w:rsidDel="002B4842">
                <w:delText>FFS</w:delText>
              </w:r>
            </w:del>
          </w:p>
        </w:tc>
      </w:tr>
      <w:tr w:rsidR="00D137D0" w:rsidRPr="0018392E" w:rsidDel="002B4842" w14:paraId="595D94BB" w14:textId="09882CEE" w:rsidTr="004233B7">
        <w:trPr>
          <w:jc w:val="center"/>
          <w:del w:id="446" w:author="Fernando Alonso Macias" w:date="2024-08-28T17:47:00Z"/>
        </w:trPr>
        <w:tc>
          <w:tcPr>
            <w:tcW w:w="3055" w:type="dxa"/>
            <w:tcBorders>
              <w:top w:val="single" w:sz="4" w:space="0" w:color="auto"/>
              <w:left w:val="single" w:sz="4" w:space="0" w:color="auto"/>
              <w:bottom w:val="single" w:sz="4" w:space="0" w:color="auto"/>
              <w:right w:val="single" w:sz="4" w:space="0" w:color="auto"/>
            </w:tcBorders>
            <w:vAlign w:val="center"/>
            <w:hideMark/>
          </w:tcPr>
          <w:p w14:paraId="671FA0D3" w14:textId="62355B28" w:rsidR="00D137D0" w:rsidRPr="0018392E" w:rsidDel="002B4842" w:rsidRDefault="00D137D0" w:rsidP="004233B7">
            <w:pPr>
              <w:pStyle w:val="TAL"/>
              <w:keepNext w:val="0"/>
              <w:keepLines w:val="0"/>
              <w:spacing w:line="256" w:lineRule="auto"/>
              <w:rPr>
                <w:del w:id="447" w:author="Fernando Alonso Macias" w:date="2024-08-28T17:47:00Z" w16du:dateUtc="2024-08-29T00:47:00Z"/>
              </w:rPr>
            </w:pPr>
            <w:del w:id="448" w:author="Fernando Alonso Macias" w:date="2024-08-28T17:47:00Z" w16du:dateUtc="2024-08-29T00:47:00Z">
              <w:r w:rsidRPr="0018392E" w:rsidDel="002B4842">
                <w:delText xml:space="preserve">Highest </w:delText>
              </w:r>
              <w:r w:rsidDel="002B4842">
                <w:delText xml:space="preserve">DIFF RSRP </w:delText>
              </w:r>
              <w:r w:rsidRPr="0018392E" w:rsidDel="002B4842">
                <w:delText>reported value</w:delText>
              </w:r>
            </w:del>
          </w:p>
        </w:tc>
        <w:tc>
          <w:tcPr>
            <w:tcW w:w="1440" w:type="dxa"/>
            <w:tcBorders>
              <w:top w:val="single" w:sz="4" w:space="0" w:color="auto"/>
              <w:left w:val="single" w:sz="4" w:space="0" w:color="auto"/>
              <w:bottom w:val="single" w:sz="4" w:space="0" w:color="auto"/>
              <w:right w:val="single" w:sz="4" w:space="0" w:color="auto"/>
            </w:tcBorders>
            <w:hideMark/>
          </w:tcPr>
          <w:p w14:paraId="4369A84D" w14:textId="26EB0193" w:rsidR="00D137D0" w:rsidRPr="0018392E" w:rsidDel="002B4842" w:rsidRDefault="00D137D0" w:rsidP="004233B7">
            <w:pPr>
              <w:pStyle w:val="TAC"/>
              <w:keepNext w:val="0"/>
              <w:keepLines w:val="0"/>
              <w:spacing w:line="256" w:lineRule="auto"/>
              <w:rPr>
                <w:del w:id="449" w:author="Fernando Alonso Macias" w:date="2024-08-28T17:47:00Z" w16du:dateUtc="2024-08-29T00:47:00Z"/>
              </w:rPr>
            </w:pPr>
            <w:del w:id="450" w:author="Fernando Alonso Macias" w:date="2024-08-28T17:47:00Z" w16du:dateUtc="2024-08-29T00:47:00Z">
              <w:r w:rsidRPr="005B5DC3" w:rsidDel="002B4842">
                <w:delText>FFS</w:delText>
              </w:r>
            </w:del>
          </w:p>
        </w:tc>
        <w:tc>
          <w:tcPr>
            <w:tcW w:w="1281" w:type="dxa"/>
            <w:tcBorders>
              <w:top w:val="single" w:sz="4" w:space="0" w:color="auto"/>
              <w:left w:val="single" w:sz="4" w:space="0" w:color="auto"/>
              <w:bottom w:val="single" w:sz="4" w:space="0" w:color="auto"/>
              <w:right w:val="single" w:sz="4" w:space="0" w:color="auto"/>
            </w:tcBorders>
            <w:hideMark/>
          </w:tcPr>
          <w:p w14:paraId="476A7028" w14:textId="703DAFA4" w:rsidR="00D137D0" w:rsidRPr="0018392E" w:rsidDel="002B4842" w:rsidRDefault="00D137D0" w:rsidP="004233B7">
            <w:pPr>
              <w:pStyle w:val="TAC"/>
              <w:keepNext w:val="0"/>
              <w:keepLines w:val="0"/>
              <w:spacing w:line="256" w:lineRule="auto"/>
              <w:rPr>
                <w:del w:id="451" w:author="Fernando Alonso Macias" w:date="2024-08-28T17:47:00Z" w16du:dateUtc="2024-08-29T00:47:00Z"/>
              </w:rPr>
            </w:pPr>
            <w:del w:id="452" w:author="Fernando Alonso Macias" w:date="2024-08-28T17:47:00Z" w16du:dateUtc="2024-08-29T00:47:00Z">
              <w:r w:rsidRPr="005B5DC3" w:rsidDel="002B4842">
                <w:delText>FFS</w:delText>
              </w:r>
            </w:del>
          </w:p>
        </w:tc>
      </w:tr>
    </w:tbl>
    <w:p w14:paraId="761FC0D8" w14:textId="77777777" w:rsidR="00D137D0" w:rsidRDefault="00D137D0" w:rsidP="00D137D0"/>
    <w:p w14:paraId="3B36026C" w14:textId="77777777" w:rsidR="00D137D0" w:rsidRPr="0018392E" w:rsidRDefault="00D137D0" w:rsidP="00D137D0">
      <w:pPr>
        <w:rPr>
          <w:lang w:eastAsia="sv-SE"/>
        </w:rPr>
      </w:pPr>
      <w:r w:rsidRPr="0018392E">
        <w:t>For the test to pass, the ratio of successful reported values in each test shall be more than 90% with a confidence level of 95%.</w:t>
      </w:r>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8CEF1C" w14:textId="77777777" w:rsidR="00DC3AEF" w:rsidRDefault="00DC3AEF">
      <w:r>
        <w:separator/>
      </w:r>
    </w:p>
  </w:endnote>
  <w:endnote w:type="continuationSeparator" w:id="0">
    <w:p w14:paraId="27B79A97" w14:textId="77777777" w:rsidR="00DC3AEF" w:rsidRDefault="00DC3A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69941D" w14:textId="77777777" w:rsidR="00DC3AEF" w:rsidRDefault="00DC3AEF">
      <w:r>
        <w:separator/>
      </w:r>
    </w:p>
  </w:footnote>
  <w:footnote w:type="continuationSeparator" w:id="0">
    <w:p w14:paraId="05403A71" w14:textId="77777777" w:rsidR="00DC3AEF" w:rsidRDefault="00DC3A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EF93C7" w14:textId="77777777" w:rsidR="00D0258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694C36F"/>
    <w:multiLevelType w:val="singleLevel"/>
    <w:tmpl w:val="E694C36F"/>
    <w:lvl w:ilvl="0">
      <w:start w:val="5"/>
      <w:numFmt w:val="decimal"/>
      <w:lvlText w:val="%1."/>
      <w:lvlJc w:val="left"/>
      <w:pPr>
        <w:tabs>
          <w:tab w:val="left" w:pos="312"/>
        </w:tabs>
      </w:p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FE"/>
    <w:multiLevelType w:val="singleLevel"/>
    <w:tmpl w:val="FFFFFFFF"/>
    <w:styleLink w:val="Style111"/>
    <w:lvl w:ilvl="0">
      <w:numFmt w:val="decimal"/>
      <w:lvlText w:val="*"/>
      <w:lvlJc w:val="left"/>
    </w:lvl>
  </w:abstractNum>
  <w:abstractNum w:abstractNumId="4"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18273E9"/>
    <w:multiLevelType w:val="hybridMultilevel"/>
    <w:tmpl w:val="0AF475FE"/>
    <w:lvl w:ilvl="0" w:tplc="9EF0CF3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39A5978"/>
    <w:multiLevelType w:val="hybridMultilevel"/>
    <w:tmpl w:val="D9589772"/>
    <w:lvl w:ilvl="0" w:tplc="B52873DA">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060D3FFB"/>
    <w:multiLevelType w:val="hybridMultilevel"/>
    <w:tmpl w:val="488A4C58"/>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61E666A"/>
    <w:multiLevelType w:val="hybridMultilevel"/>
    <w:tmpl w:val="D10061CC"/>
    <w:lvl w:ilvl="0" w:tplc="90F8F90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1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15:restartNumberingAfterBreak="0">
    <w:nsid w:val="0CD91A2E"/>
    <w:multiLevelType w:val="hybridMultilevel"/>
    <w:tmpl w:val="61A2DEC2"/>
    <w:lvl w:ilvl="0" w:tplc="05EC8BC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0DA65E43"/>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1" w15:restartNumberingAfterBreak="0">
    <w:nsid w:val="11B92447"/>
    <w:multiLevelType w:val="hybridMultilevel"/>
    <w:tmpl w:val="65305706"/>
    <w:lvl w:ilvl="0" w:tplc="B2028840">
      <w:start w:val="10"/>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8"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32"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4" w15:restartNumberingAfterBreak="0">
    <w:nsid w:val="259B7128"/>
    <w:multiLevelType w:val="hybridMultilevel"/>
    <w:tmpl w:val="848A4610"/>
    <w:lvl w:ilvl="0" w:tplc="2EFCE82A">
      <w:start w:val="1"/>
      <w:numFmt w:val="bullet"/>
      <w:lvlText w:val=""/>
      <w:lvlJc w:val="left"/>
      <w:pPr>
        <w:ind w:left="1160" w:hanging="360"/>
      </w:pPr>
      <w:rPr>
        <w:rFonts w:ascii="Symbol" w:hAnsi="Symbol" w:hint="default"/>
      </w:rPr>
    </w:lvl>
    <w:lvl w:ilvl="1" w:tplc="6B7CCCE8">
      <w:numFmt w:val="bullet"/>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5" w15:restartNumberingAfterBreak="0">
    <w:nsid w:val="2656775E"/>
    <w:multiLevelType w:val="hybridMultilevel"/>
    <w:tmpl w:val="254E8E5E"/>
    <w:lvl w:ilvl="0" w:tplc="896A3D1E">
      <w:start w:val="17"/>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6"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40"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41" w15:restartNumberingAfterBreak="0">
    <w:nsid w:val="2DDF0E1C"/>
    <w:multiLevelType w:val="hybridMultilevel"/>
    <w:tmpl w:val="60E6F1EA"/>
    <w:lvl w:ilvl="0" w:tplc="41A26C8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5" w15:restartNumberingAfterBreak="0">
    <w:nsid w:val="307951D2"/>
    <w:multiLevelType w:val="hybridMultilevel"/>
    <w:tmpl w:val="3DF65F54"/>
    <w:lvl w:ilvl="0" w:tplc="FEE66036">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8"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329CD199"/>
    <w:multiLevelType w:val="singleLevel"/>
    <w:tmpl w:val="329CD199"/>
    <w:lvl w:ilvl="0">
      <w:start w:val="4"/>
      <w:numFmt w:val="decimal"/>
      <w:lvlText w:val="%1."/>
      <w:lvlJc w:val="left"/>
      <w:pPr>
        <w:tabs>
          <w:tab w:val="left" w:pos="312"/>
        </w:tabs>
      </w:pPr>
    </w:lvl>
  </w:abstractNum>
  <w:abstractNum w:abstractNumId="50" w15:restartNumberingAfterBreak="0">
    <w:nsid w:val="34C23382"/>
    <w:multiLevelType w:val="hybridMultilevel"/>
    <w:tmpl w:val="495E2232"/>
    <w:lvl w:ilvl="0" w:tplc="15363C7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1" w15:restartNumberingAfterBreak="0">
    <w:nsid w:val="34D5045A"/>
    <w:multiLevelType w:val="singleLevel"/>
    <w:tmpl w:val="B3FC4AEC"/>
    <w:lvl w:ilvl="0">
      <w:start w:val="1"/>
      <w:numFmt w:val="bullet"/>
      <w:lvlText w:val=""/>
      <w:lvlJc w:val="left"/>
      <w:pPr>
        <w:tabs>
          <w:tab w:val="num" w:pos="360"/>
        </w:tabs>
        <w:ind w:left="340" w:hanging="340"/>
      </w:pPr>
      <w:rPr>
        <w:rFonts w:ascii="Symbol" w:eastAsia="Times New Roman" w:hAnsi="Symbol" w:hint="default"/>
        <w:color w:val="auto"/>
      </w:rPr>
    </w:lvl>
  </w:abstractNum>
  <w:abstractNum w:abstractNumId="52"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4" w15:restartNumberingAfterBreak="0">
    <w:nsid w:val="382946E8"/>
    <w:multiLevelType w:val="hybridMultilevel"/>
    <w:tmpl w:val="2E3C1F5A"/>
    <w:lvl w:ilvl="0" w:tplc="58D68C8E">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5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 w15:restartNumberingAfterBreak="0">
    <w:nsid w:val="3A0E5CED"/>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60"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62"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6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64"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6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7"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6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9" w15:restartNumberingAfterBreak="0">
    <w:nsid w:val="4576129C"/>
    <w:multiLevelType w:val="hybridMultilevel"/>
    <w:tmpl w:val="9F8C5D4A"/>
    <w:lvl w:ilvl="0" w:tplc="A43621B6">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0"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1" w15:restartNumberingAfterBreak="0">
    <w:nsid w:val="491F7014"/>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3"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74"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5"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7"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8"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79"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0"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2" w15:restartNumberingAfterBreak="0">
    <w:nsid w:val="51405056"/>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3"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4"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6"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7"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8"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90"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2"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3" w15:restartNumberingAfterBreak="0">
    <w:nsid w:val="5CB37883"/>
    <w:multiLevelType w:val="hybridMultilevel"/>
    <w:tmpl w:val="8ADED66E"/>
    <w:lvl w:ilvl="0" w:tplc="D256E062">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5"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7" w15:restartNumberingAfterBreak="0">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9"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0" w15:restartNumberingAfterBreak="0">
    <w:nsid w:val="64306048"/>
    <w:multiLevelType w:val="multilevel"/>
    <w:tmpl w:val="64306048"/>
    <w:lvl w:ilvl="0">
      <w:start w:val="1"/>
      <w:numFmt w:val="decimalZero"/>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01"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0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4" w15:restartNumberingAfterBreak="0">
    <w:nsid w:val="68E26106"/>
    <w:multiLevelType w:val="hybridMultilevel"/>
    <w:tmpl w:val="96F6F24A"/>
    <w:lvl w:ilvl="0" w:tplc="FF947F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06"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7"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108"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0" w15:restartNumberingAfterBreak="0">
    <w:nsid w:val="718D7D2E"/>
    <w:multiLevelType w:val="hybridMultilevel"/>
    <w:tmpl w:val="3F7873BA"/>
    <w:lvl w:ilvl="0" w:tplc="F29E5E44">
      <w:start w:val="1"/>
      <w:numFmt w:val="decimal"/>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2"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4"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7"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8"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119" w15:restartNumberingAfterBreak="0">
    <w:nsid w:val="79EB7A3F"/>
    <w:multiLevelType w:val="hybridMultilevel"/>
    <w:tmpl w:val="2FAEA648"/>
    <w:lvl w:ilvl="0" w:tplc="5CE653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0"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121"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2"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3" w15:restartNumberingAfterBreak="0">
    <w:nsid w:val="7C267F9C"/>
    <w:multiLevelType w:val="hybridMultilevel"/>
    <w:tmpl w:val="9D8C8332"/>
    <w:lvl w:ilvl="0" w:tplc="61522212">
      <w:numFmt w:val="bullet"/>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24"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126"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127"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978340473">
    <w:abstractNumId w:val="116"/>
  </w:num>
  <w:num w:numId="2" w16cid:durableId="305012031">
    <w:abstractNumId w:val="56"/>
  </w:num>
  <w:num w:numId="3" w16cid:durableId="1017271337">
    <w:abstractNumId w:val="38"/>
  </w:num>
  <w:num w:numId="4" w16cid:durableId="1798796380">
    <w:abstractNumId w:val="6"/>
  </w:num>
  <w:num w:numId="5" w16cid:durableId="966469628">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40699197">
    <w:abstractNumId w:val="102"/>
  </w:num>
  <w:num w:numId="7" w16cid:durableId="1596590908">
    <w:abstractNumId w:val="22"/>
  </w:num>
  <w:num w:numId="8" w16cid:durableId="840199644">
    <w:abstractNumId w:val="55"/>
  </w:num>
  <w:num w:numId="9" w16cid:durableId="222721727">
    <w:abstractNumId w:val="70"/>
  </w:num>
  <w:num w:numId="10" w16cid:durableId="276720626">
    <w:abstractNumId w:val="40"/>
  </w:num>
  <w:num w:numId="11" w16cid:durableId="1926839492">
    <w:abstractNumId w:val="36"/>
  </w:num>
  <w:num w:numId="12" w16cid:durableId="596911545">
    <w:abstractNumId w:val="2"/>
  </w:num>
  <w:num w:numId="13" w16cid:durableId="1901282056">
    <w:abstractNumId w:val="79"/>
  </w:num>
  <w:num w:numId="14" w16cid:durableId="1373114488">
    <w:abstractNumId w:val="64"/>
  </w:num>
  <w:num w:numId="15" w16cid:durableId="1923680195">
    <w:abstractNumId w:val="90"/>
  </w:num>
  <w:num w:numId="16" w16cid:durableId="1638603261">
    <w:abstractNumId w:val="111"/>
  </w:num>
  <w:num w:numId="17" w16cid:durableId="698554142">
    <w:abstractNumId w:val="65"/>
  </w:num>
  <w:num w:numId="18" w16cid:durableId="175459704">
    <w:abstractNumId w:val="107"/>
  </w:num>
  <w:num w:numId="19" w16cid:durableId="858737344">
    <w:abstractNumId w:val="39"/>
  </w:num>
  <w:num w:numId="20" w16cid:durableId="1715694278">
    <w:abstractNumId w:val="84"/>
  </w:num>
  <w:num w:numId="21" w16cid:durableId="1890804405">
    <w:abstractNumId w:val="108"/>
  </w:num>
  <w:num w:numId="22" w16cid:durableId="1972982167">
    <w:abstractNumId w:val="118"/>
  </w:num>
  <w:num w:numId="23" w16cid:durableId="1262033370">
    <w:abstractNumId w:val="58"/>
  </w:num>
  <w:num w:numId="24" w16cid:durableId="1759473778">
    <w:abstractNumId w:val="68"/>
  </w:num>
  <w:num w:numId="25" w16cid:durableId="464666976">
    <w:abstractNumId w:val="46"/>
  </w:num>
  <w:num w:numId="26" w16cid:durableId="1048148332">
    <w:abstractNumId w:val="1"/>
  </w:num>
  <w:num w:numId="27" w16cid:durableId="1186597186">
    <w:abstractNumId w:val="10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52250907">
    <w:abstractNumId w:val="10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0524740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17424001">
    <w:abstractNumId w:val="89"/>
  </w:num>
  <w:num w:numId="31" w16cid:durableId="939726772">
    <w:abstractNumId w:val="96"/>
  </w:num>
  <w:num w:numId="32" w16cid:durableId="308483913">
    <w:abstractNumId w:val="103"/>
  </w:num>
  <w:num w:numId="33" w16cid:durableId="111874081">
    <w:abstractNumId w:val="12"/>
  </w:num>
  <w:num w:numId="34" w16cid:durableId="1790392907">
    <w:abstractNumId w:val="117"/>
  </w:num>
  <w:num w:numId="35" w16cid:durableId="2078939203">
    <w:abstractNumId w:val="11"/>
  </w:num>
  <w:num w:numId="36" w16cid:durableId="140318146">
    <w:abstractNumId w:val="94"/>
  </w:num>
  <w:num w:numId="37" w16cid:durableId="1553733116">
    <w:abstractNumId w:val="47"/>
  </w:num>
  <w:num w:numId="38" w16cid:durableId="680744903">
    <w:abstractNumId w:val="3"/>
  </w:num>
  <w:num w:numId="39" w16cid:durableId="1029835709">
    <w:abstractNumId w:val="29"/>
  </w:num>
  <w:num w:numId="40" w16cid:durableId="1962033534">
    <w:abstractNumId w:val="121"/>
  </w:num>
  <w:num w:numId="41" w16cid:durableId="1335181659">
    <w:abstractNumId w:val="114"/>
  </w:num>
  <w:num w:numId="42" w16cid:durableId="1890609227">
    <w:abstractNumId w:val="28"/>
  </w:num>
  <w:num w:numId="43" w16cid:durableId="1640063434">
    <w:abstractNumId w:val="16"/>
  </w:num>
  <w:num w:numId="44" w16cid:durableId="453910044">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9788554">
    <w:abstractNumId w:val="43"/>
  </w:num>
  <w:num w:numId="46" w16cid:durableId="1788085053">
    <w:abstractNumId w:val="76"/>
  </w:num>
  <w:num w:numId="47" w16cid:durableId="730543870">
    <w:abstractNumId w:val="122"/>
  </w:num>
  <w:num w:numId="48" w16cid:durableId="1002313350">
    <w:abstractNumId w:val="44"/>
  </w:num>
  <w:num w:numId="49" w16cid:durableId="645009549">
    <w:abstractNumId w:val="19"/>
  </w:num>
  <w:num w:numId="50" w16cid:durableId="1290092732">
    <w:abstractNumId w:val="17"/>
  </w:num>
  <w:num w:numId="51" w16cid:durableId="1134564857">
    <w:abstractNumId w:val="52"/>
  </w:num>
  <w:num w:numId="52" w16cid:durableId="13382109">
    <w:abstractNumId w:val="18"/>
  </w:num>
  <w:num w:numId="53" w16cid:durableId="178783921">
    <w:abstractNumId w:val="74"/>
  </w:num>
  <w:num w:numId="54" w16cid:durableId="215553287">
    <w:abstractNumId w:val="45"/>
  </w:num>
  <w:num w:numId="55" w16cid:durableId="5501002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60635696">
    <w:abstractNumId w:val="105"/>
  </w:num>
  <w:num w:numId="57" w16cid:durableId="855735738">
    <w:abstractNumId w:val="109"/>
  </w:num>
  <w:num w:numId="58" w16cid:durableId="1648390226">
    <w:abstractNumId w:val="99"/>
  </w:num>
  <w:num w:numId="59" w16cid:durableId="802581798">
    <w:abstractNumId w:val="78"/>
  </w:num>
  <w:num w:numId="60" w16cid:durableId="445806316">
    <w:abstractNumId w:val="30"/>
  </w:num>
  <w:num w:numId="61" w16cid:durableId="808473117">
    <w:abstractNumId w:val="88"/>
  </w:num>
  <w:num w:numId="62" w16cid:durableId="1569223238">
    <w:abstractNumId w:val="53"/>
  </w:num>
  <w:num w:numId="63" w16cid:durableId="1901935137">
    <w:abstractNumId w:val="113"/>
  </w:num>
  <w:num w:numId="64" w16cid:durableId="2090154334">
    <w:abstractNumId w:val="87"/>
  </w:num>
  <w:num w:numId="65" w16cid:durableId="1434403647">
    <w:abstractNumId w:val="4"/>
  </w:num>
  <w:num w:numId="66" w16cid:durableId="375009633">
    <w:abstractNumId w:val="72"/>
  </w:num>
  <w:num w:numId="67" w16cid:durableId="1947686326">
    <w:abstractNumId w:val="125"/>
  </w:num>
  <w:num w:numId="68" w16cid:durableId="1285580319">
    <w:abstractNumId w:val="32"/>
  </w:num>
  <w:num w:numId="69" w16cid:durableId="351998460">
    <w:abstractNumId w:val="27"/>
  </w:num>
  <w:num w:numId="70" w16cid:durableId="1647465844">
    <w:abstractNumId w:val="77"/>
  </w:num>
  <w:num w:numId="71" w16cid:durableId="547297777">
    <w:abstractNumId w:val="48"/>
  </w:num>
  <w:num w:numId="72" w16cid:durableId="835874892">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00724435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942541792">
    <w:abstractNumId w:val="67"/>
  </w:num>
  <w:num w:numId="75" w16cid:durableId="1636639888">
    <w:abstractNumId w:val="14"/>
  </w:num>
  <w:num w:numId="76" w16cid:durableId="443883295">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356149582">
    <w:abstractNumId w:val="11"/>
    <w:lvlOverride w:ilvl="0">
      <w:startOverride w:val="1"/>
    </w:lvlOverride>
  </w:num>
  <w:num w:numId="78" w16cid:durableId="1598053771">
    <w:abstractNumId w:val="65"/>
    <w:lvlOverride w:ilvl="0">
      <w:startOverride w:val="1"/>
    </w:lvlOverride>
  </w:num>
  <w:num w:numId="79" w16cid:durableId="770517726">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995334325">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86084947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936869313">
    <w:abstractNumId w:val="1"/>
    <w:lvlOverride w:ilvl="0">
      <w:startOverride w:val="1"/>
    </w:lvlOverride>
  </w:num>
  <w:num w:numId="83" w16cid:durableId="1670869289">
    <w:abstractNumId w:val="71"/>
  </w:num>
  <w:num w:numId="84" w16cid:durableId="637224667">
    <w:abstractNumId w:val="82"/>
  </w:num>
  <w:num w:numId="85" w16cid:durableId="102197174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6" w16cid:durableId="429617990">
    <w:abstractNumId w:val="124"/>
  </w:num>
  <w:num w:numId="87" w16cid:durableId="1711344629">
    <w:abstractNumId w:val="54"/>
  </w:num>
  <w:num w:numId="88" w16cid:durableId="1682855389">
    <w:abstractNumId w:val="59"/>
  </w:num>
  <w:num w:numId="89" w16cid:durableId="1379430266">
    <w:abstractNumId w:val="7"/>
  </w:num>
  <w:num w:numId="90" w16cid:durableId="1916357594">
    <w:abstractNumId w:val="9"/>
  </w:num>
  <w:num w:numId="91" w16cid:durableId="544411854">
    <w:abstractNumId w:val="115"/>
  </w:num>
  <w:num w:numId="92" w16cid:durableId="1955667486">
    <w:abstractNumId w:val="41"/>
  </w:num>
  <w:num w:numId="93" w16cid:durableId="643193648">
    <w:abstractNumId w:val="97"/>
  </w:num>
  <w:num w:numId="94" w16cid:durableId="408574582">
    <w:abstractNumId w:val="81"/>
  </w:num>
  <w:num w:numId="95" w16cid:durableId="670137009">
    <w:abstractNumId w:val="86"/>
  </w:num>
  <w:num w:numId="96" w16cid:durableId="500045029">
    <w:abstractNumId w:val="51"/>
  </w:num>
  <w:num w:numId="97" w16cid:durableId="724837496">
    <w:abstractNumId w:val="80"/>
  </w:num>
  <w:num w:numId="98" w16cid:durableId="1103308041">
    <w:abstractNumId w:val="123"/>
  </w:num>
  <w:num w:numId="99" w16cid:durableId="204950678">
    <w:abstractNumId w:val="110"/>
  </w:num>
  <w:num w:numId="100" w16cid:durableId="1276979486">
    <w:abstractNumId w:val="23"/>
  </w:num>
  <w:num w:numId="101" w16cid:durableId="541598278">
    <w:abstractNumId w:val="127"/>
  </w:num>
  <w:num w:numId="102" w16cid:durableId="263613884">
    <w:abstractNumId w:val="42"/>
  </w:num>
  <w:num w:numId="103" w16cid:durableId="89741265">
    <w:abstractNumId w:val="112"/>
  </w:num>
  <w:num w:numId="104" w16cid:durableId="710376192">
    <w:abstractNumId w:val="34"/>
  </w:num>
  <w:num w:numId="105" w16cid:durableId="215776587">
    <w:abstractNumId w:val="100"/>
  </w:num>
  <w:num w:numId="106" w16cid:durableId="728069221">
    <w:abstractNumId w:val="95"/>
  </w:num>
  <w:num w:numId="107" w16cid:durableId="1166214995">
    <w:abstractNumId w:val="85"/>
  </w:num>
  <w:num w:numId="108" w16cid:durableId="1220362302">
    <w:abstractNumId w:val="63"/>
  </w:num>
  <w:num w:numId="109" w16cid:durableId="1496798505">
    <w:abstractNumId w:val="120"/>
  </w:num>
  <w:num w:numId="110" w16cid:durableId="1553804221">
    <w:abstractNumId w:val="13"/>
  </w:num>
  <w:num w:numId="111" w16cid:durableId="883905174">
    <w:abstractNumId w:val="66"/>
  </w:num>
  <w:num w:numId="112" w16cid:durableId="1028146705">
    <w:abstractNumId w:val="106"/>
  </w:num>
  <w:num w:numId="113" w16cid:durableId="562447042">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16cid:durableId="1923836632">
    <w:abstractNumId w:val="107"/>
    <w:lvlOverride w:ilvl="0">
      <w:startOverride w:val="1"/>
    </w:lvlOverride>
  </w:num>
  <w:num w:numId="115" w16cid:durableId="2017075189">
    <w:abstractNumId w:val="91"/>
  </w:num>
  <w:num w:numId="116" w16cid:durableId="1473869891">
    <w:abstractNumId w:val="26"/>
  </w:num>
  <w:num w:numId="117" w16cid:durableId="680359344">
    <w:abstractNumId w:val="119"/>
  </w:num>
  <w:num w:numId="118" w16cid:durableId="1120608501">
    <w:abstractNumId w:val="62"/>
  </w:num>
  <w:num w:numId="119" w16cid:durableId="1523400500">
    <w:abstractNumId w:val="24"/>
  </w:num>
  <w:num w:numId="120" w16cid:durableId="1662153448">
    <w:abstractNumId w:val="75"/>
  </w:num>
  <w:num w:numId="121" w16cid:durableId="83571987">
    <w:abstractNumId w:val="92"/>
  </w:num>
  <w:num w:numId="122" w16cid:durableId="414674028">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16cid:durableId="12528134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16cid:durableId="1056079831">
    <w:abstractNumId w:val="57"/>
  </w:num>
  <w:num w:numId="125" w16cid:durableId="138036067">
    <w:abstractNumId w:val="15"/>
  </w:num>
  <w:num w:numId="126" w16cid:durableId="1071393192">
    <w:abstractNumId w:val="73"/>
  </w:num>
  <w:num w:numId="127" w16cid:durableId="581263166">
    <w:abstractNumId w:val="101"/>
  </w:num>
  <w:num w:numId="128" w16cid:durableId="1520698003">
    <w:abstractNumId w:val="33"/>
  </w:num>
  <w:num w:numId="129" w16cid:durableId="2093426028">
    <w:abstractNumId w:val="104"/>
  </w:num>
  <w:num w:numId="130" w16cid:durableId="361134032">
    <w:abstractNumId w:val="8"/>
  </w:num>
  <w:num w:numId="131" w16cid:durableId="258224542">
    <w:abstractNumId w:val="69"/>
  </w:num>
  <w:num w:numId="132" w16cid:durableId="212869958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1560509721">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96615768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1725519656">
    <w:abstractNumId w:val="35"/>
  </w:num>
  <w:num w:numId="136" w16cid:durableId="1757750136">
    <w:abstractNumId w:val="93"/>
  </w:num>
  <w:num w:numId="137" w16cid:durableId="1614938433">
    <w:abstractNumId w:val="5"/>
  </w:num>
  <w:num w:numId="138" w16cid:durableId="1077871224">
    <w:abstractNumId w:val="126"/>
  </w:num>
  <w:num w:numId="139" w16cid:durableId="1021128535">
    <w:abstractNumId w:val="60"/>
  </w:num>
  <w:num w:numId="140" w16cid:durableId="1479421430">
    <w:abstractNumId w:val="83"/>
  </w:num>
  <w:num w:numId="141" w16cid:durableId="93861653">
    <w:abstractNumId w:val="37"/>
  </w:num>
  <w:num w:numId="142" w16cid:durableId="1907450513">
    <w:abstractNumId w:val="31"/>
  </w:num>
  <w:num w:numId="143" w16cid:durableId="426462398">
    <w:abstractNumId w:val="25"/>
  </w:num>
  <w:num w:numId="144" w16cid:durableId="1262713951">
    <w:abstractNumId w:val="49"/>
  </w:num>
  <w:num w:numId="145" w16cid:durableId="1796220412">
    <w:abstractNumId w:val="0"/>
  </w:num>
  <w:num w:numId="146" w16cid:durableId="555317733">
    <w:abstractNumId w:val="98"/>
  </w:num>
  <w:num w:numId="147" w16cid:durableId="1849101470">
    <w:abstractNumId w:val="10"/>
  </w:num>
  <w:num w:numId="148" w16cid:durableId="981419712">
    <w:abstractNumId w:val="50"/>
  </w:num>
  <w:num w:numId="149" w16cid:durableId="92722628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E4"/>
    <w:rsid w:val="000135D9"/>
    <w:rsid w:val="00013725"/>
    <w:rsid w:val="00022E4A"/>
    <w:rsid w:val="00027020"/>
    <w:rsid w:val="000811F1"/>
    <w:rsid w:val="000A4F26"/>
    <w:rsid w:val="000A6394"/>
    <w:rsid w:val="000B7FED"/>
    <w:rsid w:val="000C038A"/>
    <w:rsid w:val="000C3678"/>
    <w:rsid w:val="000C4603"/>
    <w:rsid w:val="000C6598"/>
    <w:rsid w:val="000D44B3"/>
    <w:rsid w:val="000E221A"/>
    <w:rsid w:val="000F5A62"/>
    <w:rsid w:val="00104959"/>
    <w:rsid w:val="00145D43"/>
    <w:rsid w:val="00153C8C"/>
    <w:rsid w:val="00192C46"/>
    <w:rsid w:val="001A08B3"/>
    <w:rsid w:val="001A7B60"/>
    <w:rsid w:val="001B4D40"/>
    <w:rsid w:val="001B52F0"/>
    <w:rsid w:val="001B54E5"/>
    <w:rsid w:val="001B7A65"/>
    <w:rsid w:val="001E41F3"/>
    <w:rsid w:val="001E6E43"/>
    <w:rsid w:val="00221D90"/>
    <w:rsid w:val="00223108"/>
    <w:rsid w:val="00223DBC"/>
    <w:rsid w:val="00244E36"/>
    <w:rsid w:val="0026004D"/>
    <w:rsid w:val="002640DD"/>
    <w:rsid w:val="00275D12"/>
    <w:rsid w:val="00284FEB"/>
    <w:rsid w:val="002860C4"/>
    <w:rsid w:val="002A1E02"/>
    <w:rsid w:val="002B4842"/>
    <w:rsid w:val="002B5741"/>
    <w:rsid w:val="002D66C7"/>
    <w:rsid w:val="002E472E"/>
    <w:rsid w:val="00305409"/>
    <w:rsid w:val="00344680"/>
    <w:rsid w:val="003478C2"/>
    <w:rsid w:val="00357745"/>
    <w:rsid w:val="003609EF"/>
    <w:rsid w:val="0036231A"/>
    <w:rsid w:val="00374DD4"/>
    <w:rsid w:val="0037712D"/>
    <w:rsid w:val="003A4765"/>
    <w:rsid w:val="003C2ABA"/>
    <w:rsid w:val="003E1A36"/>
    <w:rsid w:val="004012F0"/>
    <w:rsid w:val="00410371"/>
    <w:rsid w:val="00421E87"/>
    <w:rsid w:val="004242F1"/>
    <w:rsid w:val="00461F10"/>
    <w:rsid w:val="004B75B7"/>
    <w:rsid w:val="004D3445"/>
    <w:rsid w:val="00510047"/>
    <w:rsid w:val="005141D9"/>
    <w:rsid w:val="0051580D"/>
    <w:rsid w:val="00520306"/>
    <w:rsid w:val="00547111"/>
    <w:rsid w:val="00572340"/>
    <w:rsid w:val="00592314"/>
    <w:rsid w:val="00592D74"/>
    <w:rsid w:val="005A08D3"/>
    <w:rsid w:val="005E2C44"/>
    <w:rsid w:val="005F62EF"/>
    <w:rsid w:val="006129DC"/>
    <w:rsid w:val="00621188"/>
    <w:rsid w:val="006257ED"/>
    <w:rsid w:val="006274EF"/>
    <w:rsid w:val="00653DE4"/>
    <w:rsid w:val="00665C47"/>
    <w:rsid w:val="00695808"/>
    <w:rsid w:val="006B46FB"/>
    <w:rsid w:val="006C738A"/>
    <w:rsid w:val="006E21FB"/>
    <w:rsid w:val="007109D6"/>
    <w:rsid w:val="00725E9B"/>
    <w:rsid w:val="00792342"/>
    <w:rsid w:val="007977A8"/>
    <w:rsid w:val="007B4A21"/>
    <w:rsid w:val="007B512A"/>
    <w:rsid w:val="007C2097"/>
    <w:rsid w:val="007D6A07"/>
    <w:rsid w:val="007F7259"/>
    <w:rsid w:val="008040A8"/>
    <w:rsid w:val="0080704F"/>
    <w:rsid w:val="00811F9F"/>
    <w:rsid w:val="008279FA"/>
    <w:rsid w:val="008626E7"/>
    <w:rsid w:val="00870EE7"/>
    <w:rsid w:val="0087387A"/>
    <w:rsid w:val="008863B9"/>
    <w:rsid w:val="008A45A6"/>
    <w:rsid w:val="008A5074"/>
    <w:rsid w:val="008A6257"/>
    <w:rsid w:val="008A65F6"/>
    <w:rsid w:val="008A7B05"/>
    <w:rsid w:val="008C7C75"/>
    <w:rsid w:val="008D3CCC"/>
    <w:rsid w:val="008F3789"/>
    <w:rsid w:val="008F4519"/>
    <w:rsid w:val="008F686C"/>
    <w:rsid w:val="009051D6"/>
    <w:rsid w:val="009148DE"/>
    <w:rsid w:val="0092171E"/>
    <w:rsid w:val="00921D5B"/>
    <w:rsid w:val="00941E30"/>
    <w:rsid w:val="009761EA"/>
    <w:rsid w:val="009777D9"/>
    <w:rsid w:val="00987E55"/>
    <w:rsid w:val="00991B88"/>
    <w:rsid w:val="009A5753"/>
    <w:rsid w:val="009A579D"/>
    <w:rsid w:val="009B0543"/>
    <w:rsid w:val="009C4E92"/>
    <w:rsid w:val="009E3297"/>
    <w:rsid w:val="009F734F"/>
    <w:rsid w:val="00A20CD1"/>
    <w:rsid w:val="00A246B6"/>
    <w:rsid w:val="00A27A1B"/>
    <w:rsid w:val="00A31F0C"/>
    <w:rsid w:val="00A3436E"/>
    <w:rsid w:val="00A346AF"/>
    <w:rsid w:val="00A47E70"/>
    <w:rsid w:val="00A50CF0"/>
    <w:rsid w:val="00A613E5"/>
    <w:rsid w:val="00A7671C"/>
    <w:rsid w:val="00A77099"/>
    <w:rsid w:val="00AA2CBC"/>
    <w:rsid w:val="00AA5A6C"/>
    <w:rsid w:val="00AC5820"/>
    <w:rsid w:val="00AD04B7"/>
    <w:rsid w:val="00AD1CD8"/>
    <w:rsid w:val="00AF4846"/>
    <w:rsid w:val="00B03E11"/>
    <w:rsid w:val="00B258BB"/>
    <w:rsid w:val="00B36882"/>
    <w:rsid w:val="00B679C2"/>
    <w:rsid w:val="00B67B97"/>
    <w:rsid w:val="00B824B7"/>
    <w:rsid w:val="00B967A1"/>
    <w:rsid w:val="00B968C8"/>
    <w:rsid w:val="00BA19C7"/>
    <w:rsid w:val="00BA3EC5"/>
    <w:rsid w:val="00BA51D9"/>
    <w:rsid w:val="00BB5DFC"/>
    <w:rsid w:val="00BD279D"/>
    <w:rsid w:val="00BD6BB8"/>
    <w:rsid w:val="00C2409D"/>
    <w:rsid w:val="00C304BD"/>
    <w:rsid w:val="00C618F9"/>
    <w:rsid w:val="00C66BA2"/>
    <w:rsid w:val="00C870F6"/>
    <w:rsid w:val="00C95985"/>
    <w:rsid w:val="00CC5026"/>
    <w:rsid w:val="00CC68D0"/>
    <w:rsid w:val="00CF6101"/>
    <w:rsid w:val="00D02587"/>
    <w:rsid w:val="00D03F9A"/>
    <w:rsid w:val="00D06D51"/>
    <w:rsid w:val="00D137D0"/>
    <w:rsid w:val="00D24991"/>
    <w:rsid w:val="00D25D82"/>
    <w:rsid w:val="00D50255"/>
    <w:rsid w:val="00D66520"/>
    <w:rsid w:val="00D84AE9"/>
    <w:rsid w:val="00D864A9"/>
    <w:rsid w:val="00DB1119"/>
    <w:rsid w:val="00DB3D8B"/>
    <w:rsid w:val="00DC25E4"/>
    <w:rsid w:val="00DC3AEF"/>
    <w:rsid w:val="00DE34CF"/>
    <w:rsid w:val="00E13F3D"/>
    <w:rsid w:val="00E32CC9"/>
    <w:rsid w:val="00E34898"/>
    <w:rsid w:val="00E703A7"/>
    <w:rsid w:val="00EB09B7"/>
    <w:rsid w:val="00EC2E47"/>
    <w:rsid w:val="00EC330B"/>
    <w:rsid w:val="00EE4A14"/>
    <w:rsid w:val="00EE7D7C"/>
    <w:rsid w:val="00F13C1F"/>
    <w:rsid w:val="00F25D98"/>
    <w:rsid w:val="00F300FB"/>
    <w:rsid w:val="00F30D7C"/>
    <w:rsid w:val="00F76D44"/>
    <w:rsid w:val="00FA3D11"/>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D137D0"/>
    <w:rPr>
      <w:rFonts w:ascii="Arial" w:hAnsi="Arial"/>
      <w:sz w:val="36"/>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D137D0"/>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D137D0"/>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D137D0"/>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D137D0"/>
    <w:rPr>
      <w:rFonts w:ascii="Arial" w:hAnsi="Arial"/>
      <w:lang w:val="en-GB" w:eastAsia="en-US"/>
    </w:rPr>
  </w:style>
  <w:style w:type="character" w:customStyle="1" w:styleId="Heading7Char">
    <w:name w:val="Heading 7 Char"/>
    <w:aliases w:val="L7 Char,Header 7 Char"/>
    <w:basedOn w:val="DefaultParagraphFont"/>
    <w:link w:val="Heading7"/>
    <w:qFormat/>
    <w:rsid w:val="00D137D0"/>
    <w:rPr>
      <w:rFonts w:ascii="Arial" w:hAnsi="Arial"/>
      <w:lang w:val="en-GB" w:eastAsia="en-US"/>
    </w:rPr>
  </w:style>
  <w:style w:type="character" w:customStyle="1" w:styleId="Heading8Char">
    <w:name w:val="Heading 8 Char"/>
    <w:aliases w:val="Table Heading Char"/>
    <w:basedOn w:val="DefaultParagraphFont"/>
    <w:link w:val="Heading8"/>
    <w:qFormat/>
    <w:rsid w:val="00D137D0"/>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D137D0"/>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D137D0"/>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137D0"/>
    <w:rPr>
      <w:rFonts w:ascii="Times New Roman" w:hAnsi="Times New Roman"/>
      <w:sz w:val="16"/>
      <w:lang w:val="en-GB" w:eastAsia="en-US"/>
    </w:rPr>
  </w:style>
  <w:style w:type="paragraph" w:customStyle="1" w:styleId="FL">
    <w:name w:val="FL"/>
    <w:basedOn w:val="Normal"/>
    <w:uiPriority w:val="99"/>
    <w:qFormat/>
    <w:rsid w:val="00D137D0"/>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D137D0"/>
    <w:rPr>
      <w:rFonts w:ascii="Arial" w:eastAsia="Times New Roman" w:hAnsi="Arial"/>
      <w:lang w:eastAsia="en-US"/>
    </w:rPr>
  </w:style>
  <w:style w:type="character" w:customStyle="1" w:styleId="Heading7Char4">
    <w:name w:val="Heading 7 Char4"/>
    <w:aliases w:val="L7 Char1,Header 7 Char1"/>
    <w:rsid w:val="00D137D0"/>
    <w:rPr>
      <w:rFonts w:ascii="Arial" w:eastAsia="Times New Roman" w:hAnsi="Arial"/>
      <w:lang w:eastAsia="en-US"/>
    </w:rPr>
  </w:style>
  <w:style w:type="character" w:customStyle="1" w:styleId="Heading8Char4">
    <w:name w:val="Heading 8 Char4"/>
    <w:aliases w:val="Table Heading Char1"/>
    <w:rsid w:val="00D137D0"/>
    <w:rPr>
      <w:rFonts w:ascii="Arial" w:eastAsia="Times New Roman" w:hAnsi="Arial"/>
      <w:sz w:val="36"/>
      <w:lang w:eastAsia="en-US"/>
    </w:rPr>
  </w:style>
  <w:style w:type="character" w:customStyle="1" w:styleId="Heading9Char3">
    <w:name w:val="Heading 9 Char3"/>
    <w:aliases w:val="标题 9 Char2"/>
    <w:rsid w:val="00D137D0"/>
    <w:rPr>
      <w:rFonts w:ascii="Arial" w:eastAsia="Times New Roman" w:hAnsi="Arial"/>
      <w:sz w:val="36"/>
      <w:lang w:eastAsia="en-US"/>
    </w:rPr>
  </w:style>
  <w:style w:type="character" w:customStyle="1" w:styleId="EQChar">
    <w:name w:val="EQ Char"/>
    <w:link w:val="EQ"/>
    <w:qFormat/>
    <w:rsid w:val="00D137D0"/>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D137D0"/>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D137D0"/>
    <w:rPr>
      <w:rFonts w:ascii="Arial" w:eastAsia="Times New Roman" w:hAnsi="Arial"/>
      <w:b/>
      <w:i/>
      <w:noProof/>
      <w:sz w:val="18"/>
      <w:lang w:eastAsia="en-US"/>
    </w:rPr>
  </w:style>
  <w:style w:type="character" w:customStyle="1" w:styleId="NOChar">
    <w:name w:val="NO Char"/>
    <w:link w:val="NO"/>
    <w:qFormat/>
    <w:rsid w:val="00D137D0"/>
    <w:rPr>
      <w:rFonts w:ascii="Times New Roman" w:hAnsi="Times New Roman"/>
      <w:lang w:val="en-GB" w:eastAsia="en-US"/>
    </w:rPr>
  </w:style>
  <w:style w:type="character" w:customStyle="1" w:styleId="PLChar">
    <w:name w:val="PL Char"/>
    <w:link w:val="PL"/>
    <w:qFormat/>
    <w:rsid w:val="00D137D0"/>
    <w:rPr>
      <w:rFonts w:ascii="Courier New" w:hAnsi="Courier New"/>
      <w:noProof/>
      <w:sz w:val="16"/>
      <w:lang w:val="en-GB" w:eastAsia="en-US"/>
    </w:rPr>
  </w:style>
  <w:style w:type="character" w:customStyle="1" w:styleId="EXChar">
    <w:name w:val="EX Char"/>
    <w:link w:val="EX"/>
    <w:qFormat/>
    <w:rsid w:val="00D137D0"/>
    <w:rPr>
      <w:rFonts w:ascii="Times New Roman" w:hAnsi="Times New Roman"/>
      <w:lang w:val="en-GB" w:eastAsia="en-US"/>
    </w:rPr>
  </w:style>
  <w:style w:type="character" w:customStyle="1" w:styleId="ListChar4">
    <w:name w:val="List Char4"/>
    <w:link w:val="List"/>
    <w:rsid w:val="00D137D0"/>
    <w:rPr>
      <w:rFonts w:ascii="Times New Roman" w:hAnsi="Times New Roman"/>
      <w:lang w:val="en-GB" w:eastAsia="en-US"/>
    </w:rPr>
  </w:style>
  <w:style w:type="character" w:customStyle="1" w:styleId="EditorsNoteChar2">
    <w:name w:val="Editor's Note Char2"/>
    <w:aliases w:val="EN Char1"/>
    <w:link w:val="EditorsNote"/>
    <w:qFormat/>
    <w:rsid w:val="00D137D0"/>
    <w:rPr>
      <w:rFonts w:ascii="Times New Roman" w:hAnsi="Times New Roman"/>
      <w:color w:val="FF0000"/>
      <w:lang w:val="en-GB" w:eastAsia="en-US"/>
    </w:rPr>
  </w:style>
  <w:style w:type="character" w:customStyle="1" w:styleId="TFChar">
    <w:name w:val="TF Char"/>
    <w:link w:val="TF"/>
    <w:qFormat/>
    <w:rsid w:val="00D137D0"/>
    <w:rPr>
      <w:rFonts w:ascii="Arial" w:hAnsi="Arial"/>
      <w:b/>
      <w:lang w:val="en-GB" w:eastAsia="en-US"/>
    </w:rPr>
  </w:style>
  <w:style w:type="character" w:customStyle="1" w:styleId="List2Char">
    <w:name w:val="List 2 Char"/>
    <w:link w:val="List2"/>
    <w:qFormat/>
    <w:rsid w:val="00D137D0"/>
    <w:rPr>
      <w:rFonts w:ascii="Times New Roman" w:hAnsi="Times New Roman"/>
      <w:lang w:val="en-GB" w:eastAsia="en-US"/>
    </w:rPr>
  </w:style>
  <w:style w:type="character" w:customStyle="1" w:styleId="B2Char">
    <w:name w:val="B2 Char"/>
    <w:link w:val="B2"/>
    <w:qFormat/>
    <w:rsid w:val="00D137D0"/>
    <w:rPr>
      <w:rFonts w:ascii="Times New Roman" w:hAnsi="Times New Roman"/>
      <w:lang w:val="en-GB" w:eastAsia="en-US"/>
    </w:rPr>
  </w:style>
  <w:style w:type="character" w:customStyle="1" w:styleId="List3Char">
    <w:name w:val="List 3 Char"/>
    <w:link w:val="List3"/>
    <w:rsid w:val="00D137D0"/>
    <w:rPr>
      <w:rFonts w:ascii="Times New Roman" w:hAnsi="Times New Roman"/>
      <w:lang w:val="en-GB" w:eastAsia="en-US"/>
    </w:rPr>
  </w:style>
  <w:style w:type="character" w:customStyle="1" w:styleId="B3Char">
    <w:name w:val="B3 Char"/>
    <w:link w:val="B3"/>
    <w:qFormat/>
    <w:rsid w:val="00D137D0"/>
    <w:rPr>
      <w:rFonts w:ascii="Times New Roman" w:hAnsi="Times New Roman"/>
      <w:lang w:val="en-GB" w:eastAsia="en-US"/>
    </w:rPr>
  </w:style>
  <w:style w:type="character" w:customStyle="1" w:styleId="B4Char">
    <w:name w:val="B4 Char"/>
    <w:link w:val="B4"/>
    <w:qFormat/>
    <w:rsid w:val="00D137D0"/>
    <w:rPr>
      <w:rFonts w:ascii="Times New Roman" w:hAnsi="Times New Roman"/>
      <w:lang w:val="en-GB" w:eastAsia="en-US"/>
    </w:rPr>
  </w:style>
  <w:style w:type="character" w:customStyle="1" w:styleId="B5Char">
    <w:name w:val="B5 Char"/>
    <w:link w:val="B5"/>
    <w:qFormat/>
    <w:rsid w:val="00D137D0"/>
    <w:rPr>
      <w:rFonts w:ascii="Times New Roman" w:hAnsi="Times New Roman"/>
      <w:lang w:val="en-GB" w:eastAsia="en-US"/>
    </w:rPr>
  </w:style>
  <w:style w:type="character" w:customStyle="1" w:styleId="BalloonTextChar">
    <w:name w:val="Balloon Text Char"/>
    <w:basedOn w:val="DefaultParagraphFont"/>
    <w:link w:val="BalloonText"/>
    <w:qFormat/>
    <w:rsid w:val="00D137D0"/>
    <w:rPr>
      <w:rFonts w:ascii="Tahoma" w:hAnsi="Tahoma" w:cs="Tahoma"/>
      <w:sz w:val="16"/>
      <w:szCs w:val="16"/>
      <w:lang w:val="en-GB" w:eastAsia="en-US"/>
    </w:rPr>
  </w:style>
  <w:style w:type="character" w:customStyle="1" w:styleId="ListBulletChar">
    <w:name w:val="List Bullet Char"/>
    <w:aliases w:val="UL Char"/>
    <w:link w:val="ListBullet"/>
    <w:qFormat/>
    <w:rsid w:val="00D137D0"/>
    <w:rPr>
      <w:rFonts w:ascii="Times New Roman" w:hAnsi="Times New Roman"/>
      <w:lang w:val="en-GB" w:eastAsia="en-US"/>
    </w:rPr>
  </w:style>
  <w:style w:type="character" w:customStyle="1" w:styleId="ListBullet2Char">
    <w:name w:val="List Bullet 2 Char"/>
    <w:aliases w:val="lb2 Char"/>
    <w:link w:val="ListBullet2"/>
    <w:qFormat/>
    <w:rsid w:val="00D137D0"/>
    <w:rPr>
      <w:rFonts w:ascii="Times New Roman" w:hAnsi="Times New Roman"/>
      <w:lang w:val="en-GB" w:eastAsia="en-US"/>
    </w:rPr>
  </w:style>
  <w:style w:type="character" w:customStyle="1" w:styleId="ListBullet3Char">
    <w:name w:val="List Bullet 3 Char"/>
    <w:link w:val="ListBullet3"/>
    <w:qFormat/>
    <w:rsid w:val="00D137D0"/>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D137D0"/>
    <w:rPr>
      <w:rFonts w:ascii="Times New Roman" w:hAnsi="Times New Roman"/>
      <w:lang w:val="en-GB" w:eastAsia="en-US"/>
    </w:rPr>
  </w:style>
  <w:style w:type="character" w:customStyle="1" w:styleId="CommentSubjectChar">
    <w:name w:val="Comment Subject Char"/>
    <w:basedOn w:val="CommentTextChar"/>
    <w:link w:val="CommentSubject"/>
    <w:qFormat/>
    <w:rsid w:val="00D137D0"/>
    <w:rPr>
      <w:rFonts w:ascii="Times New Roman" w:hAnsi="Times New Roman"/>
      <w:b/>
      <w:bCs/>
      <w:lang w:val="en-GB" w:eastAsia="en-US"/>
    </w:rPr>
  </w:style>
  <w:style w:type="character" w:customStyle="1" w:styleId="DocumentMapChar">
    <w:name w:val="Document Map Char"/>
    <w:basedOn w:val="DefaultParagraphFont"/>
    <w:link w:val="DocumentMap"/>
    <w:qFormat/>
    <w:rsid w:val="00D137D0"/>
    <w:rPr>
      <w:rFonts w:ascii="Tahoma" w:hAnsi="Tahoma" w:cs="Tahoma"/>
      <w:shd w:val="clear" w:color="auto" w:fill="000080"/>
      <w:lang w:val="en-GB" w:eastAsia="en-US"/>
    </w:rPr>
  </w:style>
  <w:style w:type="character" w:customStyle="1" w:styleId="TALChar">
    <w:name w:val="TAL Char"/>
    <w:qFormat/>
    <w:rsid w:val="00D137D0"/>
    <w:rPr>
      <w:rFonts w:ascii="Arial" w:hAnsi="Arial"/>
      <w:sz w:val="18"/>
      <w:lang w:val="en-GB"/>
    </w:rPr>
  </w:style>
  <w:style w:type="character" w:styleId="Emphasis">
    <w:name w:val="Emphasis"/>
    <w:qFormat/>
    <w:rsid w:val="00D137D0"/>
    <w:rPr>
      <w:i/>
      <w:iCs/>
    </w:rPr>
  </w:style>
  <w:style w:type="character" w:customStyle="1" w:styleId="B1Zchn">
    <w:name w:val="B1 Zchn"/>
    <w:qFormat/>
    <w:locked/>
    <w:rsid w:val="00D137D0"/>
    <w:rPr>
      <w:rFonts w:ascii="Times New Roman" w:hAnsi="Times New Roman"/>
      <w:lang w:val="en-GB" w:eastAsia="en-US"/>
    </w:rPr>
  </w:style>
  <w:style w:type="character" w:styleId="HTMLAcronym">
    <w:name w:val="HTML Acronym"/>
    <w:uiPriority w:val="99"/>
    <w:unhideWhenUsed/>
    <w:qFormat/>
    <w:rsid w:val="00D137D0"/>
  </w:style>
  <w:style w:type="character" w:customStyle="1" w:styleId="EditorsNoteChar">
    <w:name w:val="Editor's Note Char"/>
    <w:qFormat/>
    <w:rsid w:val="00D137D0"/>
    <w:rPr>
      <w:rFonts w:ascii="Times New Roman" w:hAnsi="Times New Roman"/>
      <w:color w:val="FF0000"/>
      <w:lang w:val="en-GB"/>
    </w:rPr>
  </w:style>
  <w:style w:type="character" w:customStyle="1" w:styleId="TAL0">
    <w:name w:val="TAL (文字)"/>
    <w:qFormat/>
    <w:rsid w:val="00D137D0"/>
    <w:rPr>
      <w:rFonts w:ascii="Arial" w:eastAsia="Times New Roman" w:hAnsi="Arial"/>
      <w:sz w:val="18"/>
      <w:lang w:val="en-GB"/>
    </w:rPr>
  </w:style>
  <w:style w:type="character" w:customStyle="1" w:styleId="TACCar">
    <w:name w:val="TAC Car"/>
    <w:qFormat/>
    <w:rsid w:val="00D137D0"/>
    <w:rPr>
      <w:rFonts w:ascii="Arial" w:eastAsia="Times New Roman" w:hAnsi="Arial"/>
      <w:sz w:val="18"/>
      <w:lang w:val="en-GB"/>
    </w:rPr>
  </w:style>
  <w:style w:type="character" w:customStyle="1" w:styleId="CarCar10">
    <w:name w:val="Car Car10"/>
    <w:rsid w:val="00D137D0"/>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D137D0"/>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D137D0"/>
    <w:rPr>
      <w:rFonts w:ascii="Times New Roman" w:eastAsia="SimSun" w:hAnsi="Times New Roman"/>
      <w:sz w:val="24"/>
      <w:szCs w:val="24"/>
      <w:lang w:val="en-GB" w:eastAsia="en-GB"/>
    </w:rPr>
  </w:style>
  <w:style w:type="character" w:styleId="Strong">
    <w:name w:val="Strong"/>
    <w:aliases w:val="Level 2"/>
    <w:qFormat/>
    <w:rsid w:val="00D137D0"/>
    <w:rPr>
      <w:b/>
      <w:bCs/>
    </w:rPr>
  </w:style>
  <w:style w:type="paragraph" w:styleId="BodyTextIndent">
    <w:name w:val="Body Text Indent"/>
    <w:basedOn w:val="Normal"/>
    <w:link w:val="BodyTextIndentChar"/>
    <w:uiPriority w:val="99"/>
    <w:unhideWhenUsed/>
    <w:qFormat/>
    <w:rsid w:val="00D137D0"/>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D137D0"/>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137D0"/>
    <w:rPr>
      <w:rFonts w:ascii="Arial" w:hAnsi="Arial"/>
      <w:sz w:val="24"/>
      <w:lang w:val="en-GB"/>
    </w:rPr>
  </w:style>
  <w:style w:type="character" w:styleId="PageNumber">
    <w:name w:val="page number"/>
    <w:qFormat/>
    <w:rsid w:val="00D137D0"/>
  </w:style>
  <w:style w:type="paragraph" w:styleId="NormalWeb">
    <w:name w:val="Normal (Web)"/>
    <w:basedOn w:val="Normal"/>
    <w:uiPriority w:val="99"/>
    <w:qFormat/>
    <w:rsid w:val="00D137D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137D0"/>
    <w:rPr>
      <w:rFonts w:ascii="Arial" w:eastAsia="MS Mincho" w:hAnsi="Arial" w:cs="Arial"/>
      <w:b/>
      <w:bCs/>
      <w:lang w:val="en-GB" w:eastAsia="ja-JP"/>
    </w:rPr>
  </w:style>
  <w:style w:type="character" w:customStyle="1" w:styleId="NOZchn">
    <w:name w:val="NO Zchn"/>
    <w:qFormat/>
    <w:rsid w:val="00D137D0"/>
    <w:rPr>
      <w:lang w:val="en-GB" w:eastAsia="en-US" w:bidi="ar-SA"/>
    </w:rPr>
  </w:style>
  <w:style w:type="character" w:customStyle="1" w:styleId="TALZchn">
    <w:name w:val="TAL Zchn"/>
    <w:rsid w:val="00D137D0"/>
    <w:rPr>
      <w:rFonts w:ascii="Arial" w:hAnsi="Arial"/>
      <w:sz w:val="18"/>
      <w:lang w:val="en-GB" w:eastAsia="en-US" w:bidi="ar-SA"/>
    </w:rPr>
  </w:style>
  <w:style w:type="character" w:customStyle="1" w:styleId="Heading4C">
    <w:name w:val="Heading 4 C"/>
    <w:rsid w:val="00D137D0"/>
    <w:rPr>
      <w:rFonts w:ascii="Arial" w:hAnsi="Arial"/>
      <w:sz w:val="24"/>
      <w:szCs w:val="28"/>
      <w:lang w:val="en-GB" w:eastAsia="en-US" w:bidi="ar-SA"/>
    </w:rPr>
  </w:style>
  <w:style w:type="character" w:customStyle="1" w:styleId="H6C">
    <w:name w:val="H6 C"/>
    <w:rsid w:val="00D137D0"/>
    <w:rPr>
      <w:rFonts w:ascii="Arial" w:hAnsi="Arial"/>
      <w:sz w:val="22"/>
      <w:lang w:val="en-GB" w:eastAsia="ja-JP" w:bidi="ar-SA"/>
    </w:rPr>
  </w:style>
  <w:style w:type="character" w:customStyle="1" w:styleId="h51">
    <w:name w:val="h5 1"/>
    <w:rsid w:val="00D137D0"/>
    <w:rPr>
      <w:rFonts w:ascii="Arial" w:eastAsia="MS Mincho" w:hAnsi="Arial"/>
      <w:sz w:val="22"/>
      <w:lang w:val="en-GB" w:eastAsia="en-US" w:bidi="ar-SA"/>
    </w:rPr>
  </w:style>
  <w:style w:type="character" w:customStyle="1" w:styleId="h4Char">
    <w:name w:val="h4 Char"/>
    <w:aliases w:val="4H Char"/>
    <w:rsid w:val="00D137D0"/>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D137D0"/>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D137D0"/>
    <w:rPr>
      <w:rFonts w:ascii="Arial" w:hAnsi="Arial"/>
      <w:sz w:val="22"/>
      <w:lang w:val="en-GB" w:eastAsia="en-US" w:bidi="ar-SA"/>
    </w:rPr>
  </w:style>
  <w:style w:type="paragraph" w:styleId="ListNumber5">
    <w:name w:val="List Number 5"/>
    <w:basedOn w:val="Normal"/>
    <w:uiPriority w:val="99"/>
    <w:qFormat/>
    <w:rsid w:val="00D137D0"/>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qFormat/>
    <w:rsid w:val="00D137D0"/>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D137D0"/>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D137D0"/>
    <w:rPr>
      <w:rFonts w:ascii="Arial" w:eastAsia="MS Mincho" w:hAnsi="Arial"/>
      <w:sz w:val="22"/>
      <w:lang w:val="en-GB" w:eastAsia="en-US" w:bidi="ar-SA"/>
    </w:rPr>
  </w:style>
  <w:style w:type="character" w:customStyle="1" w:styleId="h4Char1">
    <w:name w:val="h4 Char1"/>
    <w:aliases w:val="H413 Char1,h413 Char1"/>
    <w:rsid w:val="00D137D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137D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D137D0"/>
    <w:rPr>
      <w:rFonts w:ascii="Arial" w:hAnsi="Arial"/>
      <w:sz w:val="24"/>
      <w:szCs w:val="28"/>
      <w:lang w:val="en-GB" w:eastAsia="en-GB" w:bidi="ar-SA"/>
    </w:rPr>
  </w:style>
  <w:style w:type="character" w:customStyle="1" w:styleId="EXCar">
    <w:name w:val="EX Car"/>
    <w:rsid w:val="00D137D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D137D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137D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137D0"/>
    <w:rPr>
      <w:rFonts w:ascii="Arial" w:hAnsi="Arial"/>
      <w:sz w:val="24"/>
      <w:lang w:val="en-GB" w:eastAsia="ja-JP" w:bidi="ar-SA"/>
    </w:rPr>
  </w:style>
  <w:style w:type="character" w:customStyle="1" w:styleId="FootnoteTextChar2">
    <w:name w:val="Footnote Text Char2"/>
    <w:rsid w:val="00D137D0"/>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qFormat/>
    <w:rsid w:val="00D137D0"/>
    <w:rPr>
      <w:rFonts w:ascii="Arial" w:eastAsia="Times New Roman" w:hAnsi="Arial"/>
      <w:sz w:val="28"/>
      <w:lang w:val="en-GB"/>
    </w:rPr>
  </w:style>
  <w:style w:type="character" w:customStyle="1" w:styleId="ENChar">
    <w:name w:val="EN Char"/>
    <w:rsid w:val="00D137D0"/>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D137D0"/>
    <w:rPr>
      <w:rFonts w:ascii="Arial" w:eastAsia="Times New Roman" w:hAnsi="Arial"/>
      <w:sz w:val="22"/>
      <w:lang w:val="en-GB"/>
    </w:rPr>
  </w:style>
  <w:style w:type="character" w:customStyle="1" w:styleId="FooterChar1">
    <w:name w:val="Footer Char1"/>
    <w:aliases w:val="footer odd Char1,footer Char1,fo Char1,pie de página Char1"/>
    <w:rsid w:val="00D137D0"/>
    <w:rPr>
      <w:rFonts w:ascii="Arial" w:hAnsi="Arial"/>
      <w:b/>
      <w:i/>
      <w:noProof/>
      <w:sz w:val="18"/>
    </w:rPr>
  </w:style>
  <w:style w:type="character" w:customStyle="1" w:styleId="CommentTextChar3">
    <w:name w:val="Comment Text Char3"/>
    <w:rsid w:val="00D137D0"/>
    <w:rPr>
      <w:rFonts w:eastAsia="SimSun"/>
      <w:lang w:val="en-GB"/>
    </w:rPr>
  </w:style>
  <w:style w:type="character" w:customStyle="1" w:styleId="CommentSubjectChar2">
    <w:name w:val="Comment Subject Char2"/>
    <w:rsid w:val="00D137D0"/>
    <w:rPr>
      <w:rFonts w:eastAsia="SimSun"/>
      <w:b/>
      <w:bCs/>
      <w:lang w:val="en-GB"/>
    </w:rPr>
  </w:style>
  <w:style w:type="character" w:customStyle="1" w:styleId="DocumentMapChar2">
    <w:name w:val="Document Map Char2"/>
    <w:uiPriority w:val="99"/>
    <w:rsid w:val="00D137D0"/>
    <w:rPr>
      <w:rFonts w:ascii="Tahoma" w:eastAsia="Times New Roman" w:hAnsi="Tahoma" w:cs="Tahoma"/>
      <w:shd w:val="clear" w:color="auto" w:fill="000080"/>
      <w:lang w:val="en-GB"/>
    </w:rPr>
  </w:style>
  <w:style w:type="character" w:customStyle="1" w:styleId="CharChar21">
    <w:name w:val="Char Char21"/>
    <w:rsid w:val="00D137D0"/>
    <w:rPr>
      <w:rFonts w:ascii="Times New Roman" w:hAnsi="Times New Roman"/>
      <w:lang w:val="en-GB" w:eastAsia="en-US"/>
    </w:rPr>
  </w:style>
  <w:style w:type="character" w:customStyle="1" w:styleId="CharChar8">
    <w:name w:val="Char Char8"/>
    <w:qFormat/>
    <w:rsid w:val="00D137D0"/>
    <w:rPr>
      <w:rFonts w:ascii="Times New Roman" w:hAnsi="Times New Roman"/>
      <w:b/>
      <w:bCs/>
      <w:lang w:val="en-GB" w:eastAsia="en-US"/>
    </w:rPr>
  </w:style>
  <w:style w:type="character" w:customStyle="1" w:styleId="CharChar13">
    <w:name w:val="Char Char13"/>
    <w:semiHidden/>
    <w:rsid w:val="00D137D0"/>
    <w:rPr>
      <w:rFonts w:eastAsia="SimSun"/>
      <w:lang w:val="en-GB" w:eastAsia="en-US" w:bidi="ar-SA"/>
    </w:rPr>
  </w:style>
  <w:style w:type="character" w:customStyle="1" w:styleId="CharChar7">
    <w:name w:val="Char Char7"/>
    <w:qFormat/>
    <w:rsid w:val="00D137D0"/>
    <w:rPr>
      <w:rFonts w:ascii="Arial" w:eastAsia="SimSun" w:hAnsi="Arial"/>
      <w:sz w:val="36"/>
      <w:lang w:val="en-GB" w:eastAsia="en-US" w:bidi="ar-SA"/>
    </w:rPr>
  </w:style>
  <w:style w:type="character" w:customStyle="1" w:styleId="CharChar6">
    <w:name w:val="Char Char6"/>
    <w:rsid w:val="00D137D0"/>
    <w:rPr>
      <w:rFonts w:ascii="Arial" w:eastAsia="SimSun" w:hAnsi="Arial"/>
      <w:sz w:val="32"/>
      <w:lang w:val="en-GB" w:eastAsia="en-US" w:bidi="ar-SA"/>
    </w:rPr>
  </w:style>
  <w:style w:type="character" w:customStyle="1" w:styleId="CharChar5">
    <w:name w:val="Char Char5"/>
    <w:rsid w:val="00D137D0"/>
    <w:rPr>
      <w:rFonts w:ascii="Arial" w:eastAsia="SimSun" w:hAnsi="Arial"/>
      <w:sz w:val="28"/>
      <w:lang w:val="en-GB" w:eastAsia="en-US" w:bidi="ar-SA"/>
    </w:rPr>
  </w:style>
  <w:style w:type="character" w:customStyle="1" w:styleId="CharChar16">
    <w:name w:val="Char Char16"/>
    <w:rsid w:val="00D137D0"/>
    <w:rPr>
      <w:rFonts w:ascii="Arial" w:eastAsia="SimSun" w:hAnsi="Arial"/>
      <w:lang w:val="en-GB" w:eastAsia="en-US" w:bidi="ar-SA"/>
    </w:rPr>
  </w:style>
  <w:style w:type="character" w:customStyle="1" w:styleId="CharChar14">
    <w:name w:val="Char Char14"/>
    <w:rsid w:val="00D137D0"/>
    <w:rPr>
      <w:rFonts w:ascii="Arial" w:eastAsia="SimSun" w:hAnsi="Arial"/>
      <w:sz w:val="36"/>
      <w:lang w:val="en-GB" w:eastAsia="en-US" w:bidi="ar-SA"/>
    </w:rPr>
  </w:style>
  <w:style w:type="character" w:customStyle="1" w:styleId="CharChar11">
    <w:name w:val="Char Char11"/>
    <w:rsid w:val="00D137D0"/>
    <w:rPr>
      <w:rFonts w:ascii="Tahoma" w:eastAsia="SimSun" w:hAnsi="Tahoma" w:cs="Tahoma"/>
      <w:lang w:val="en-GB" w:eastAsia="en-US" w:bidi="ar-SA"/>
    </w:rPr>
  </w:style>
  <w:style w:type="paragraph" w:customStyle="1" w:styleId="20">
    <w:name w:val="修订2"/>
    <w:hidden/>
    <w:semiHidden/>
    <w:qFormat/>
    <w:rsid w:val="00D137D0"/>
    <w:rPr>
      <w:rFonts w:ascii="Times New Roman" w:eastAsia="Batang" w:hAnsi="Times New Roman"/>
      <w:lang w:val="en-GB" w:eastAsia="en-US"/>
    </w:rPr>
  </w:style>
  <w:style w:type="paragraph" w:customStyle="1" w:styleId="a1">
    <w:name w:val="変更箇所"/>
    <w:hidden/>
    <w:semiHidden/>
    <w:qFormat/>
    <w:rsid w:val="00D137D0"/>
    <w:rPr>
      <w:rFonts w:ascii="Times New Roman" w:eastAsia="MS Mincho" w:hAnsi="Times New Roman"/>
      <w:lang w:val="en-GB" w:eastAsia="en-US"/>
    </w:rPr>
  </w:style>
  <w:style w:type="character" w:customStyle="1" w:styleId="CharChar">
    <w:name w:val="Char Char"/>
    <w:rsid w:val="00D137D0"/>
    <w:rPr>
      <w:rFonts w:ascii="Tahoma" w:hAnsi="Tahoma" w:cs="Tahoma"/>
      <w:sz w:val="16"/>
      <w:szCs w:val="16"/>
      <w:lang w:val="en-GB" w:eastAsia="en-US" w:bidi="ar-SA"/>
    </w:rPr>
  </w:style>
  <w:style w:type="paragraph" w:styleId="NoteHeading">
    <w:name w:val="Note Heading"/>
    <w:basedOn w:val="Normal"/>
    <w:next w:val="Normal"/>
    <w:link w:val="NoteHeadingChar2"/>
    <w:qFormat/>
    <w:rsid w:val="00D137D0"/>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D137D0"/>
    <w:rPr>
      <w:rFonts w:ascii="Times New Roman" w:hAnsi="Times New Roman"/>
      <w:lang w:val="en-GB" w:eastAsia="en-US"/>
    </w:rPr>
  </w:style>
  <w:style w:type="character" w:customStyle="1" w:styleId="NoteHeadingChar2">
    <w:name w:val="Note Heading Char2"/>
    <w:link w:val="NoteHeading"/>
    <w:rsid w:val="00D137D0"/>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137D0"/>
    <w:rPr>
      <w:rFonts w:ascii="Arial" w:hAnsi="Arial"/>
      <w:sz w:val="32"/>
      <w:lang w:val="en-GB" w:eastAsia="en-US"/>
    </w:rPr>
  </w:style>
  <w:style w:type="character" w:customStyle="1" w:styleId="headeroddChar1">
    <w:name w:val="header odd Char1"/>
    <w:aliases w:val="header4 Char1"/>
    <w:qFormat/>
    <w:rsid w:val="00D137D0"/>
    <w:rPr>
      <w:rFonts w:ascii="Arial" w:hAnsi="Arial"/>
      <w:b/>
      <w:noProof/>
      <w:sz w:val="18"/>
      <w:lang w:val="en-GB" w:eastAsia="en-US" w:bidi="ar-SA"/>
    </w:rPr>
  </w:style>
  <w:style w:type="paragraph" w:styleId="PlainText">
    <w:name w:val="Plain Text"/>
    <w:basedOn w:val="Normal"/>
    <w:link w:val="PlainTextChar4"/>
    <w:uiPriority w:val="99"/>
    <w:qFormat/>
    <w:rsid w:val="00D137D0"/>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qFormat/>
    <w:rsid w:val="00D137D0"/>
    <w:rPr>
      <w:rFonts w:ascii="Consolas" w:hAnsi="Consolas"/>
      <w:sz w:val="21"/>
      <w:szCs w:val="21"/>
      <w:lang w:val="en-GB" w:eastAsia="en-US"/>
    </w:rPr>
  </w:style>
  <w:style w:type="character" w:customStyle="1" w:styleId="PlainTextChar4">
    <w:name w:val="Plain Text Char4"/>
    <w:link w:val="PlainText"/>
    <w:uiPriority w:val="99"/>
    <w:rsid w:val="00D137D0"/>
    <w:rPr>
      <w:rFonts w:ascii="Courier New" w:eastAsia="SimSun" w:hAnsi="Courier New"/>
      <w:lang w:val="nb-NO" w:eastAsia="en-US"/>
    </w:rPr>
  </w:style>
  <w:style w:type="character" w:customStyle="1" w:styleId="CharChar25">
    <w:name w:val="Char Char25"/>
    <w:rsid w:val="00D137D0"/>
    <w:rPr>
      <w:rFonts w:ascii="Arial" w:hAnsi="Arial"/>
      <w:lang w:val="en-GB" w:eastAsia="en-US"/>
    </w:rPr>
  </w:style>
  <w:style w:type="character" w:customStyle="1" w:styleId="CharChar24">
    <w:name w:val="Char Char24"/>
    <w:rsid w:val="00D137D0"/>
    <w:rPr>
      <w:rFonts w:ascii="Arial" w:hAnsi="Arial"/>
      <w:sz w:val="36"/>
      <w:lang w:val="en-GB" w:eastAsia="en-US"/>
    </w:rPr>
  </w:style>
  <w:style w:type="character" w:customStyle="1" w:styleId="CharChar17">
    <w:name w:val="Char Char17"/>
    <w:rsid w:val="00D137D0"/>
    <w:rPr>
      <w:rFonts w:ascii="Tahoma" w:hAnsi="Tahoma" w:cs="Tahoma"/>
      <w:shd w:val="clear" w:color="auto" w:fill="000080"/>
      <w:lang w:val="en-GB" w:eastAsia="en-US"/>
    </w:rPr>
  </w:style>
  <w:style w:type="character" w:customStyle="1" w:styleId="CharChar19">
    <w:name w:val="Char Char19"/>
    <w:rsid w:val="00D137D0"/>
    <w:rPr>
      <w:rFonts w:ascii="Times New Roman" w:hAnsi="Times New Roman"/>
      <w:lang w:val="en-GB"/>
    </w:rPr>
  </w:style>
  <w:style w:type="character" w:customStyle="1" w:styleId="CharChar20">
    <w:name w:val="Char Char20"/>
    <w:rsid w:val="00D137D0"/>
    <w:rPr>
      <w:rFonts w:ascii="Tahoma" w:hAnsi="Tahoma" w:cs="Tahoma"/>
      <w:sz w:val="16"/>
      <w:szCs w:val="16"/>
      <w:lang w:val="en-GB" w:eastAsia="en-US"/>
    </w:rPr>
  </w:style>
  <w:style w:type="paragraph" w:customStyle="1" w:styleId="a2">
    <w:name w:val="수정"/>
    <w:hidden/>
    <w:semiHidden/>
    <w:qFormat/>
    <w:rsid w:val="00D137D0"/>
    <w:rPr>
      <w:rFonts w:ascii="Times New Roman" w:eastAsia="Batang" w:hAnsi="Times New Roman"/>
      <w:lang w:val="en-GB" w:eastAsia="en-US"/>
    </w:rPr>
  </w:style>
  <w:style w:type="character" w:customStyle="1" w:styleId="CharChar30">
    <w:name w:val="Char Char30"/>
    <w:rsid w:val="00D137D0"/>
    <w:rPr>
      <w:rFonts w:ascii="Arial" w:hAnsi="Arial"/>
      <w:lang w:val="en-GB" w:eastAsia="en-US"/>
    </w:rPr>
  </w:style>
  <w:style w:type="character" w:customStyle="1" w:styleId="CharChar29">
    <w:name w:val="Char Char29"/>
    <w:qFormat/>
    <w:rsid w:val="00D137D0"/>
    <w:rPr>
      <w:rFonts w:ascii="Arial" w:hAnsi="Arial"/>
      <w:sz w:val="36"/>
      <w:lang w:val="en-GB" w:eastAsia="en-US"/>
    </w:rPr>
  </w:style>
  <w:style w:type="character" w:customStyle="1" w:styleId="CharChar26">
    <w:name w:val="Char Char26"/>
    <w:rsid w:val="00D137D0"/>
    <w:rPr>
      <w:rFonts w:ascii="Times New Roman" w:hAnsi="Times New Roman"/>
      <w:lang w:val="en-GB" w:eastAsia="en-US"/>
    </w:rPr>
  </w:style>
  <w:style w:type="character" w:customStyle="1" w:styleId="CharChar28">
    <w:name w:val="Char Char28"/>
    <w:qFormat/>
    <w:rsid w:val="00D137D0"/>
    <w:rPr>
      <w:rFonts w:ascii="Arial" w:hAnsi="Arial"/>
      <w:sz w:val="36"/>
      <w:lang w:val="en-GB" w:eastAsia="en-US"/>
    </w:rPr>
  </w:style>
  <w:style w:type="character" w:customStyle="1" w:styleId="CharChar27">
    <w:name w:val="Char Char27"/>
    <w:rsid w:val="00D137D0"/>
    <w:rPr>
      <w:rFonts w:ascii="Arial" w:hAnsi="Arial"/>
      <w:b/>
      <w:i/>
      <w:noProof/>
      <w:sz w:val="18"/>
      <w:lang w:val="en-GB" w:eastAsia="en-US"/>
    </w:rPr>
  </w:style>
  <w:style w:type="character" w:customStyle="1" w:styleId="BalloonTextChar2">
    <w:name w:val="Balloon Text Char2"/>
    <w:uiPriority w:val="99"/>
    <w:rsid w:val="00D137D0"/>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D137D0"/>
    <w:rPr>
      <w:rFonts w:ascii="Cambria" w:eastAsia="MS Gothic" w:hAnsi="Cambria" w:cs="Times New Roman"/>
      <w:i/>
      <w:iCs/>
      <w:color w:val="243F60"/>
      <w:lang w:eastAsia="en-US"/>
    </w:rPr>
  </w:style>
  <w:style w:type="character" w:customStyle="1" w:styleId="B2Char1">
    <w:name w:val="B2 Char1"/>
    <w:rsid w:val="00D137D0"/>
    <w:rPr>
      <w:color w:val="000000"/>
      <w:lang w:val="en-GB" w:eastAsia="ja-JP" w:bidi="ar-SA"/>
    </w:rPr>
  </w:style>
  <w:style w:type="paragraph" w:styleId="IndexHeading">
    <w:name w:val="index heading"/>
    <w:basedOn w:val="Normal"/>
    <w:next w:val="Normal"/>
    <w:uiPriority w:val="99"/>
    <w:qFormat/>
    <w:rsid w:val="00D137D0"/>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D137D0"/>
    <w:rPr>
      <w:rFonts w:ascii="Times New Roman" w:eastAsia="Batang" w:hAnsi="Times New Roman"/>
      <w:lang w:val="en-GB" w:eastAsia="en-US"/>
    </w:rPr>
  </w:style>
  <w:style w:type="character" w:customStyle="1" w:styleId="T1Char3">
    <w:name w:val="T1 Char3"/>
    <w:aliases w:val="Header 6 Char Char3"/>
    <w:qFormat/>
    <w:rsid w:val="00D137D0"/>
    <w:rPr>
      <w:rFonts w:ascii="Arial" w:eastAsia="Times New Roman" w:hAnsi="Arial" w:cs="Times New Roman"/>
      <w:sz w:val="20"/>
      <w:szCs w:val="20"/>
      <w:lang w:val="en-GB" w:eastAsia="ja-JP"/>
    </w:rPr>
  </w:style>
  <w:style w:type="character" w:customStyle="1" w:styleId="CharChar9">
    <w:name w:val="Char Char9"/>
    <w:qFormat/>
    <w:rsid w:val="00D137D0"/>
    <w:rPr>
      <w:rFonts w:ascii="Arial" w:eastAsia="MS Mincho" w:hAnsi="Arial" w:cs="CG Times (WN)"/>
      <w:kern w:val="0"/>
      <w:sz w:val="22"/>
      <w:szCs w:val="20"/>
      <w:lang w:val="en-GB" w:eastAsia="ar-SA"/>
    </w:rPr>
  </w:style>
  <w:style w:type="character" w:customStyle="1" w:styleId="CharChar3">
    <w:name w:val="Char Char3"/>
    <w:qFormat/>
    <w:rsid w:val="00D137D0"/>
    <w:rPr>
      <w:rFonts w:ascii="Arial" w:hAnsi="Arial"/>
      <w:sz w:val="22"/>
      <w:lang w:val="en-GB" w:eastAsia="en-US" w:bidi="ar-SA"/>
    </w:rPr>
  </w:style>
  <w:style w:type="character" w:customStyle="1" w:styleId="CharChar1">
    <w:name w:val="Char Char1"/>
    <w:qFormat/>
    <w:rsid w:val="00D137D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137D0"/>
    <w:rPr>
      <w:rFonts w:ascii="Arial" w:hAnsi="Arial"/>
      <w:sz w:val="32"/>
      <w:lang w:val="en-GB" w:eastAsia="ja-JP" w:bidi="ar-SA"/>
    </w:rPr>
  </w:style>
  <w:style w:type="character" w:customStyle="1" w:styleId="CharChar4">
    <w:name w:val="Char Char4"/>
    <w:qFormat/>
    <w:rsid w:val="00D137D0"/>
    <w:rPr>
      <w:rFonts w:ascii="Courier New" w:hAnsi="Courier New"/>
      <w:lang w:val="nb-NO" w:eastAsia="ja-JP" w:bidi="ar-SA"/>
    </w:rPr>
  </w:style>
  <w:style w:type="character" w:customStyle="1" w:styleId="NOCharChar">
    <w:name w:val="NO Char Char"/>
    <w:qFormat/>
    <w:rsid w:val="00D137D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137D0"/>
    <w:rPr>
      <w:rFonts w:ascii="Arial" w:hAnsi="Arial"/>
      <w:sz w:val="32"/>
      <w:lang w:val="en-GB" w:eastAsia="en-US" w:bidi="ar-SA"/>
    </w:rPr>
  </w:style>
  <w:style w:type="character" w:customStyle="1" w:styleId="T1Char2">
    <w:name w:val="T1 Char2"/>
    <w:aliases w:val="Header 6 Char Char2"/>
    <w:qFormat/>
    <w:rsid w:val="00D137D0"/>
    <w:rPr>
      <w:rFonts w:ascii="Arial" w:hAnsi="Arial"/>
      <w:lang w:val="en-GB" w:eastAsia="en-US"/>
    </w:rPr>
  </w:style>
  <w:style w:type="character" w:customStyle="1" w:styleId="CharChar10">
    <w:name w:val="Char Char10"/>
    <w:qFormat/>
    <w:rsid w:val="00D137D0"/>
    <w:rPr>
      <w:rFonts w:ascii="Times New Roman" w:hAnsi="Times New Roman"/>
      <w:lang w:val="en-GB" w:eastAsia="en-US"/>
    </w:rPr>
  </w:style>
  <w:style w:type="paragraph" w:styleId="EndnoteText">
    <w:name w:val="endnote text"/>
    <w:basedOn w:val="Normal"/>
    <w:link w:val="EndnoteTextChar"/>
    <w:uiPriority w:val="99"/>
    <w:qFormat/>
    <w:rsid w:val="00D137D0"/>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qFormat/>
    <w:rsid w:val="00D137D0"/>
    <w:rPr>
      <w:rFonts w:ascii="Times New Roman" w:eastAsia="SimSun" w:hAnsi="Times New Roman"/>
      <w:lang w:val="en-GB" w:eastAsia="en-US"/>
    </w:rPr>
  </w:style>
  <w:style w:type="character" w:styleId="EndnoteReference">
    <w:name w:val="endnote reference"/>
    <w:qFormat/>
    <w:rsid w:val="00D137D0"/>
    <w:rPr>
      <w:vertAlign w:val="superscript"/>
    </w:rPr>
  </w:style>
  <w:style w:type="paragraph" w:customStyle="1" w:styleId="10">
    <w:name w:val="修订1"/>
    <w:hidden/>
    <w:qFormat/>
    <w:rsid w:val="00D137D0"/>
    <w:rPr>
      <w:rFonts w:ascii="Times New Roman" w:eastAsia="Batang" w:hAnsi="Times New Roman"/>
      <w:lang w:val="en-GB" w:eastAsia="en-US"/>
    </w:rPr>
  </w:style>
  <w:style w:type="character" w:customStyle="1" w:styleId="Heading1Char2">
    <w:name w:val="Heading 1 Char2"/>
    <w:rsid w:val="00D137D0"/>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137D0"/>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D137D0"/>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D137D0"/>
    <w:rPr>
      <w:rFonts w:ascii="Times New Roman" w:eastAsia="SimSun" w:hAnsi="Times New Roman"/>
      <w:lang w:val="en-GB" w:eastAsia="x-none"/>
    </w:rPr>
  </w:style>
  <w:style w:type="character" w:customStyle="1" w:styleId="BodyTextIndentChar4">
    <w:name w:val="Body Text Indent Char4"/>
    <w:uiPriority w:val="99"/>
    <w:rsid w:val="00D137D0"/>
    <w:rPr>
      <w:rFonts w:eastAsia="Batang"/>
      <w:lang w:val="en-GB"/>
    </w:rPr>
  </w:style>
  <w:style w:type="character" w:customStyle="1" w:styleId="CharChar15">
    <w:name w:val="Char Char15"/>
    <w:rsid w:val="00D137D0"/>
    <w:rPr>
      <w:rFonts w:ascii="Arial" w:hAnsi="Arial"/>
      <w:sz w:val="36"/>
      <w:lang w:val="en-GB"/>
    </w:rPr>
  </w:style>
  <w:style w:type="table" w:styleId="TableGrid">
    <w:name w:val="Table Grid"/>
    <w:aliases w:val="SGS Table Basic 1,TableGrid"/>
    <w:basedOn w:val="TableNormal"/>
    <w:qFormat/>
    <w:rsid w:val="00D137D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D137D0"/>
    <w:rPr>
      <w:rFonts w:ascii="Arial" w:hAnsi="Arial"/>
      <w:lang w:val="en-GB" w:eastAsia="en-US" w:bidi="ar-SA"/>
    </w:rPr>
  </w:style>
  <w:style w:type="character" w:customStyle="1" w:styleId="B1Char1">
    <w:name w:val="B1 Char1"/>
    <w:qFormat/>
    <w:rsid w:val="00D137D0"/>
    <w:rPr>
      <w:rFonts w:ascii="Times New Roman" w:hAnsi="Times New Roman"/>
      <w:lang w:val="en-GB"/>
    </w:rPr>
  </w:style>
  <w:style w:type="character" w:customStyle="1" w:styleId="msoins0">
    <w:name w:val="msoins0"/>
    <w:qFormat/>
    <w:rsid w:val="00D137D0"/>
  </w:style>
  <w:style w:type="paragraph" w:customStyle="1" w:styleId="11">
    <w:name w:val="수정1"/>
    <w:hidden/>
    <w:semiHidden/>
    <w:qFormat/>
    <w:rsid w:val="00D137D0"/>
    <w:rPr>
      <w:rFonts w:ascii="Times New Roman" w:eastAsia="Batang" w:hAnsi="Times New Roman"/>
      <w:lang w:val="en-GB" w:eastAsia="en-US"/>
    </w:rPr>
  </w:style>
  <w:style w:type="paragraph" w:customStyle="1" w:styleId="12">
    <w:name w:val="変更箇所1"/>
    <w:hidden/>
    <w:semiHidden/>
    <w:qFormat/>
    <w:rsid w:val="00D137D0"/>
    <w:rPr>
      <w:rFonts w:ascii="Times New Roman" w:eastAsia="MS Mincho" w:hAnsi="Times New Roman"/>
      <w:lang w:val="en-GB" w:eastAsia="en-US"/>
    </w:rPr>
  </w:style>
  <w:style w:type="character" w:customStyle="1" w:styleId="hps">
    <w:name w:val="hps"/>
    <w:rsid w:val="00D137D0"/>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D137D0"/>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D137D0"/>
    <w:rPr>
      <w:rFonts w:ascii="Times New Roman" w:eastAsia="SimSun" w:hAnsi="Times New Roman"/>
      <w:b/>
      <w:lang w:val="x-none" w:eastAsia="x-none"/>
    </w:rPr>
  </w:style>
  <w:style w:type="character" w:styleId="HTMLTypewriter">
    <w:name w:val="HTML Typewriter"/>
    <w:rsid w:val="00D137D0"/>
    <w:rPr>
      <w:rFonts w:ascii="Courier New" w:eastAsia="Times New Roman" w:hAnsi="Courier New" w:cs="Courier New"/>
      <w:sz w:val="20"/>
      <w:szCs w:val="20"/>
    </w:rPr>
  </w:style>
  <w:style w:type="character" w:customStyle="1" w:styleId="msoins1">
    <w:name w:val="msoins"/>
    <w:qFormat/>
    <w:rsid w:val="00D137D0"/>
  </w:style>
  <w:style w:type="paragraph" w:styleId="BodyText2">
    <w:name w:val="Body Text 2"/>
    <w:basedOn w:val="Normal"/>
    <w:link w:val="BodyText2Char4"/>
    <w:uiPriority w:val="99"/>
    <w:qFormat/>
    <w:rsid w:val="00D137D0"/>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D137D0"/>
    <w:rPr>
      <w:rFonts w:ascii="Times New Roman" w:hAnsi="Times New Roman"/>
      <w:lang w:val="en-GB" w:eastAsia="en-US"/>
    </w:rPr>
  </w:style>
  <w:style w:type="character" w:customStyle="1" w:styleId="BodyText2Char4">
    <w:name w:val="Body Text 2 Char4"/>
    <w:link w:val="BodyText2"/>
    <w:uiPriority w:val="99"/>
    <w:rsid w:val="00D137D0"/>
    <w:rPr>
      <w:rFonts w:eastAsia="Malgun Gothic"/>
      <w:i/>
      <w:lang w:val="en-GB" w:eastAsia="ko-KR"/>
    </w:rPr>
  </w:style>
  <w:style w:type="paragraph" w:styleId="BodyText3">
    <w:name w:val="Body Text 3"/>
    <w:basedOn w:val="Normal"/>
    <w:link w:val="BodyText3Char4"/>
    <w:uiPriority w:val="99"/>
    <w:qFormat/>
    <w:rsid w:val="00D137D0"/>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D137D0"/>
    <w:rPr>
      <w:rFonts w:ascii="Times New Roman" w:hAnsi="Times New Roman"/>
      <w:sz w:val="16"/>
      <w:szCs w:val="16"/>
      <w:lang w:val="en-GB" w:eastAsia="en-US"/>
    </w:rPr>
  </w:style>
  <w:style w:type="character" w:customStyle="1" w:styleId="BodyText3Char4">
    <w:name w:val="Body Text 3 Char4"/>
    <w:link w:val="BodyText3"/>
    <w:uiPriority w:val="99"/>
    <w:rsid w:val="00D137D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D137D0"/>
    <w:rPr>
      <w:b/>
      <w:lang w:val="en-GB" w:eastAsia="en-US" w:bidi="ar-SA"/>
    </w:rPr>
  </w:style>
  <w:style w:type="paragraph" w:styleId="BodyTextIndent2">
    <w:name w:val="Body Text Indent 2"/>
    <w:basedOn w:val="Normal"/>
    <w:link w:val="BodyTextIndent2Char4"/>
    <w:uiPriority w:val="99"/>
    <w:qFormat/>
    <w:rsid w:val="00D137D0"/>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qFormat/>
    <w:rsid w:val="00D137D0"/>
    <w:rPr>
      <w:rFonts w:ascii="Times New Roman" w:hAnsi="Times New Roman"/>
      <w:lang w:val="en-GB" w:eastAsia="en-US"/>
    </w:rPr>
  </w:style>
  <w:style w:type="character" w:customStyle="1" w:styleId="BodyTextIndent2Char4">
    <w:name w:val="Body Text Indent 2 Char4"/>
    <w:link w:val="BodyTextIndent2"/>
    <w:uiPriority w:val="99"/>
    <w:rsid w:val="00D137D0"/>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qFormat/>
    <w:rsid w:val="00D137D0"/>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D137D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D137D0"/>
    <w:rPr>
      <w:rFonts w:ascii="Consolas" w:hAnsi="Consolas"/>
      <w:lang w:val="en-GB" w:eastAsia="en-US"/>
    </w:rPr>
  </w:style>
  <w:style w:type="character" w:customStyle="1" w:styleId="HTMLPreformattedChar2">
    <w:name w:val="HTML Preformatted Char2"/>
    <w:link w:val="HTMLPreformatted"/>
    <w:rsid w:val="00D137D0"/>
    <w:rPr>
      <w:rFonts w:ascii="Courier New" w:eastAsia="MS Mincho" w:hAnsi="Courier New"/>
      <w:lang w:val="en-GB" w:eastAsia="x-none"/>
    </w:rPr>
  </w:style>
  <w:style w:type="character" w:customStyle="1" w:styleId="Char">
    <w:name w:val="批注主题 Char"/>
    <w:rsid w:val="00D137D0"/>
    <w:rPr>
      <w:b/>
      <w:bCs/>
      <w:lang w:val="en-GB" w:eastAsia="en-US" w:bidi="ar-SA"/>
    </w:rPr>
  </w:style>
  <w:style w:type="character" w:customStyle="1" w:styleId="im-content1">
    <w:name w:val="im-content1"/>
    <w:rsid w:val="00D137D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137D0"/>
  </w:style>
  <w:style w:type="character" w:customStyle="1" w:styleId="B3Char2">
    <w:name w:val="B3 Char2"/>
    <w:qFormat/>
    <w:rsid w:val="00D137D0"/>
    <w:rPr>
      <w:rFonts w:ascii="Times New Roman" w:hAnsi="Times New Roman"/>
      <w:lang w:val="en-GB" w:eastAsia="en-US"/>
    </w:rPr>
  </w:style>
  <w:style w:type="character" w:customStyle="1" w:styleId="EditorsNoteChar1">
    <w:name w:val="Editor's Note Char1"/>
    <w:locked/>
    <w:rsid w:val="00D137D0"/>
    <w:rPr>
      <w:color w:val="FF0000"/>
      <w:lang w:eastAsia="en-US"/>
    </w:rPr>
  </w:style>
  <w:style w:type="character" w:customStyle="1" w:styleId="PlainTextChar1">
    <w:name w:val="Plain Text Char1"/>
    <w:locked/>
    <w:rsid w:val="00D137D0"/>
    <w:rPr>
      <w:rFonts w:ascii="Courier New" w:hAnsi="Courier New"/>
      <w:lang w:val="nb-NO"/>
    </w:rPr>
  </w:style>
  <w:style w:type="character" w:customStyle="1" w:styleId="13">
    <w:name w:val="書式なし (文字)1"/>
    <w:rsid w:val="00D137D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137D0"/>
    <w:rPr>
      <w:rFonts w:eastAsia="SimSun"/>
    </w:rPr>
  </w:style>
  <w:style w:type="character" w:customStyle="1" w:styleId="14">
    <w:name w:val="文末脚注文字列 (文字)1"/>
    <w:rsid w:val="00D137D0"/>
    <w:rPr>
      <w:rFonts w:ascii="Times New Roman" w:hAnsi="Times New Roman" w:cs="Times New Roman" w:hint="default"/>
      <w:lang w:val="en-GB" w:eastAsia="en-US"/>
    </w:rPr>
  </w:style>
  <w:style w:type="character" w:customStyle="1" w:styleId="B2Car">
    <w:name w:val="B2 Car"/>
    <w:rsid w:val="00D137D0"/>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D137D0"/>
    <w:rPr>
      <w:rFonts w:ascii="Arial" w:hAnsi="Arial"/>
      <w:sz w:val="24"/>
      <w:szCs w:val="28"/>
      <w:lang w:val="en-GB" w:eastAsia="en-GB"/>
    </w:rPr>
  </w:style>
  <w:style w:type="character" w:customStyle="1" w:styleId="Heading7Char1">
    <w:name w:val="Heading 7 Char1"/>
    <w:rsid w:val="00D137D0"/>
    <w:rPr>
      <w:rFonts w:ascii="Arial" w:hAnsi="Arial"/>
      <w:lang w:val="en-GB"/>
    </w:rPr>
  </w:style>
  <w:style w:type="character" w:customStyle="1" w:styleId="Heading8Char1">
    <w:name w:val="Heading 8 Char1"/>
    <w:rsid w:val="00D137D0"/>
    <w:rPr>
      <w:rFonts w:ascii="Arial" w:hAnsi="Arial"/>
      <w:sz w:val="36"/>
      <w:lang w:val="en-GB"/>
    </w:rPr>
  </w:style>
  <w:style w:type="character" w:customStyle="1" w:styleId="Heading9Char1">
    <w:name w:val="Heading 9 Char1"/>
    <w:aliases w:val="Figure Heading Char1,FH Char1,Figure Heading Char,FH Char,제목 9 Char1"/>
    <w:qFormat/>
    <w:rsid w:val="00D137D0"/>
    <w:rPr>
      <w:rFonts w:ascii="Arial" w:hAnsi="Arial"/>
      <w:sz w:val="36"/>
      <w:lang w:val="en-GB"/>
    </w:rPr>
  </w:style>
  <w:style w:type="character" w:customStyle="1" w:styleId="DocumentMapChar1">
    <w:name w:val="Document Map Char1"/>
    <w:uiPriority w:val="99"/>
    <w:semiHidden/>
    <w:rsid w:val="00D137D0"/>
    <w:rPr>
      <w:rFonts w:ascii="Tahoma" w:hAnsi="Tahoma"/>
      <w:lang w:val="en-GB" w:eastAsia="en-US"/>
    </w:rPr>
  </w:style>
  <w:style w:type="character" w:customStyle="1" w:styleId="BalloonTextChar1">
    <w:name w:val="Balloon Text Char1"/>
    <w:uiPriority w:val="99"/>
    <w:rsid w:val="00D137D0"/>
    <w:rPr>
      <w:rFonts w:ascii="Tahoma" w:hAnsi="Tahoma" w:cs="Tahoma"/>
      <w:sz w:val="16"/>
      <w:szCs w:val="16"/>
      <w:lang w:val="en-GB" w:eastAsia="en-GB" w:bidi="ar-SA"/>
    </w:rPr>
  </w:style>
  <w:style w:type="paragraph" w:styleId="Date">
    <w:name w:val="Date"/>
    <w:basedOn w:val="Normal"/>
    <w:next w:val="Normal"/>
    <w:link w:val="DateChar"/>
    <w:uiPriority w:val="99"/>
    <w:qFormat/>
    <w:rsid w:val="00D137D0"/>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uiPriority w:val="99"/>
    <w:qFormat/>
    <w:rsid w:val="00D137D0"/>
    <w:rPr>
      <w:rFonts w:ascii="Times New Roman" w:eastAsia="Times New Roman" w:hAnsi="Times New Roman"/>
      <w:lang w:val="en-GB" w:eastAsia="x-none"/>
    </w:rPr>
  </w:style>
  <w:style w:type="paragraph" w:customStyle="1" w:styleId="Revision2">
    <w:name w:val="Revision2"/>
    <w:hidden/>
    <w:semiHidden/>
    <w:qFormat/>
    <w:rsid w:val="00D137D0"/>
    <w:rPr>
      <w:rFonts w:ascii="Times New Roman" w:eastAsia="MS Mincho" w:hAnsi="Times New Roman"/>
      <w:lang w:val="en-GB" w:eastAsia="en-US"/>
    </w:rPr>
  </w:style>
  <w:style w:type="character" w:customStyle="1" w:styleId="B3c">
    <w:name w:val="B3 c"/>
    <w:rsid w:val="00D137D0"/>
    <w:rPr>
      <w:lang w:val="en-GB" w:eastAsia="en-GB"/>
    </w:rPr>
  </w:style>
  <w:style w:type="paragraph" w:customStyle="1" w:styleId="6">
    <w:name w:val="修订6"/>
    <w:hidden/>
    <w:semiHidden/>
    <w:qFormat/>
    <w:rsid w:val="00D137D0"/>
    <w:rPr>
      <w:rFonts w:ascii="Times New Roman" w:eastAsia="Batang" w:hAnsi="Times New Roman"/>
      <w:lang w:val="en-GB" w:eastAsia="en-US"/>
    </w:rPr>
  </w:style>
  <w:style w:type="character" w:customStyle="1" w:styleId="fontstyle01">
    <w:name w:val="fontstyle01"/>
    <w:qFormat/>
    <w:rsid w:val="00D137D0"/>
    <w:rPr>
      <w:rFonts w:ascii="Times-Roman" w:hAnsi="Times-Roman" w:hint="default"/>
      <w:b w:val="0"/>
      <w:bCs w:val="0"/>
      <w:i w:val="0"/>
      <w:iCs w:val="0"/>
      <w:color w:val="000000"/>
      <w:sz w:val="20"/>
      <w:szCs w:val="20"/>
    </w:rPr>
  </w:style>
  <w:style w:type="paragraph" w:customStyle="1" w:styleId="3">
    <w:name w:val="修订3"/>
    <w:hidden/>
    <w:uiPriority w:val="99"/>
    <w:semiHidden/>
    <w:qFormat/>
    <w:rsid w:val="00D137D0"/>
    <w:rPr>
      <w:rFonts w:ascii="Times New Roman" w:eastAsia="Batang" w:hAnsi="Times New Roman"/>
      <w:lang w:val="en-GB" w:eastAsia="en-US"/>
    </w:rPr>
  </w:style>
  <w:style w:type="paragraph" w:customStyle="1" w:styleId="22">
    <w:name w:val="수정2"/>
    <w:hidden/>
    <w:semiHidden/>
    <w:qFormat/>
    <w:rsid w:val="00D137D0"/>
    <w:rPr>
      <w:rFonts w:ascii="Times New Roman" w:eastAsia="Batang" w:hAnsi="Times New Roman"/>
      <w:lang w:val="en-GB" w:eastAsia="en-US"/>
    </w:rPr>
  </w:style>
  <w:style w:type="character" w:customStyle="1" w:styleId="apple-style-span">
    <w:name w:val="apple-style-span"/>
    <w:rsid w:val="00D137D0"/>
  </w:style>
  <w:style w:type="character" w:customStyle="1" w:styleId="Titre3Car">
    <w:name w:val="Titre 3 Car"/>
    <w:rsid w:val="00D137D0"/>
    <w:rPr>
      <w:rFonts w:ascii="Arial" w:hAnsi="Arial"/>
      <w:sz w:val="28"/>
      <w:szCs w:val="28"/>
      <w:lang w:val="en-GB" w:eastAsia="en-GB"/>
    </w:rPr>
  </w:style>
  <w:style w:type="character" w:customStyle="1" w:styleId="CommentTextChar1">
    <w:name w:val="Comment Text Char1"/>
    <w:rsid w:val="00D137D0"/>
    <w:rPr>
      <w:lang w:val="en-GB" w:eastAsia="x-none"/>
    </w:rPr>
  </w:style>
  <w:style w:type="character" w:customStyle="1" w:styleId="H6Car">
    <w:name w:val="H6 Car"/>
    <w:rsid w:val="00D137D0"/>
    <w:rPr>
      <w:rFonts w:ascii="Arial" w:eastAsia="Times New Roman" w:hAnsi="Arial" w:cs="Times New Roman"/>
      <w:szCs w:val="20"/>
      <w:lang w:val="en-GB"/>
    </w:rPr>
  </w:style>
  <w:style w:type="character" w:customStyle="1" w:styleId="NOChar1">
    <w:name w:val="NO Char1"/>
    <w:qFormat/>
    <w:rsid w:val="00D137D0"/>
    <w:rPr>
      <w:rFonts w:eastAsia="MS Mincho"/>
      <w:lang w:val="en-GB" w:eastAsia="en-US" w:bidi="ar-SA"/>
    </w:rPr>
  </w:style>
  <w:style w:type="character" w:customStyle="1" w:styleId="a3">
    <w:name w:val="+"/>
    <w:aliases w:val="superscript"/>
    <w:qFormat/>
    <w:rsid w:val="00D137D0"/>
    <w:rPr>
      <w:vertAlign w:val="superscript"/>
    </w:rPr>
  </w:style>
  <w:style w:type="character" w:customStyle="1" w:styleId="CommentSubjectChar1">
    <w:name w:val="Comment Subject Char1"/>
    <w:uiPriority w:val="99"/>
    <w:rsid w:val="00D137D0"/>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137D0"/>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137D0"/>
    <w:rPr>
      <w:sz w:val="28"/>
      <w:lang w:val="en-GB" w:eastAsia="en-US"/>
    </w:rPr>
  </w:style>
  <w:style w:type="character" w:customStyle="1" w:styleId="apple-converted-space">
    <w:name w:val="apple-converted-space"/>
    <w:qFormat/>
    <w:rsid w:val="00D137D0"/>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D137D0"/>
    <w:rPr>
      <w:sz w:val="28"/>
      <w:lang w:val="en-GB" w:eastAsia="en-US"/>
    </w:rPr>
  </w:style>
  <w:style w:type="character" w:customStyle="1" w:styleId="mediumtext1">
    <w:name w:val="medium_text1"/>
    <w:rsid w:val="00D137D0"/>
    <w:rPr>
      <w:sz w:val="18"/>
      <w:szCs w:val="18"/>
    </w:rPr>
  </w:style>
  <w:style w:type="character" w:customStyle="1" w:styleId="shorttext1">
    <w:name w:val="short_text1"/>
    <w:rsid w:val="00D137D0"/>
    <w:rPr>
      <w:sz w:val="29"/>
      <w:szCs w:val="29"/>
    </w:rPr>
  </w:style>
  <w:style w:type="character" w:customStyle="1" w:styleId="EditorsNoteCharCharChar">
    <w:name w:val="Editor's Note Char Char Char"/>
    <w:rsid w:val="00D137D0"/>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137D0"/>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D137D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137D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137D0"/>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D137D0"/>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137D0"/>
    <w:rPr>
      <w:rFonts w:ascii="Times New Roman" w:eastAsia="SimSun" w:hAnsi="Times New Roman"/>
      <w:lang w:val="en-GB" w:eastAsia="en-US"/>
    </w:rPr>
  </w:style>
  <w:style w:type="paragraph" w:styleId="BodyTextIndent3">
    <w:name w:val="Body Text Indent 3"/>
    <w:basedOn w:val="Normal"/>
    <w:link w:val="BodyTextIndent3Char"/>
    <w:qFormat/>
    <w:rsid w:val="00D137D0"/>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D137D0"/>
    <w:rPr>
      <w:rFonts w:ascii="Times New Roman" w:eastAsia="Times New Roman" w:hAnsi="Times New Roman"/>
      <w:lang w:val="x-none" w:eastAsia="ja-JP"/>
    </w:rPr>
  </w:style>
  <w:style w:type="character" w:customStyle="1" w:styleId="h4CharChar">
    <w:name w:val="h4 Char Char"/>
    <w:rsid w:val="00D137D0"/>
    <w:rPr>
      <w:rFonts w:ascii="Arial" w:hAnsi="Arial"/>
      <w:sz w:val="24"/>
      <w:lang w:val="en-GB" w:eastAsia="ja-JP" w:bidi="ar-SA"/>
    </w:rPr>
  </w:style>
  <w:style w:type="character" w:customStyle="1" w:styleId="FigureCaption1">
    <w:name w:val="Figure Caption1"/>
    <w:aliases w:val="fc Char1,Figure Caption Char Char"/>
    <w:rsid w:val="00D137D0"/>
    <w:rPr>
      <w:rFonts w:ascii="Arial" w:eastAsia="????" w:hAnsi="Arial" w:cs="Arial"/>
      <w:color w:val="0000FF"/>
      <w:kern w:val="2"/>
      <w:lang w:val="en-US" w:eastAsia="en-US" w:bidi="ar-SA"/>
    </w:rPr>
  </w:style>
  <w:style w:type="character" w:customStyle="1" w:styleId="H1">
    <w:name w:val="H1_"/>
    <w:rsid w:val="00D137D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137D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137D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137D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137D0"/>
    <w:rPr>
      <w:rFonts w:ascii="Arial" w:eastAsia="MS Mincho" w:hAnsi="Arial"/>
      <w:sz w:val="22"/>
      <w:lang w:val="en-GB" w:eastAsia="en-US" w:bidi="ar-SA"/>
    </w:rPr>
  </w:style>
  <w:style w:type="character" w:customStyle="1" w:styleId="T1Car">
    <w:name w:val="T1 Car"/>
    <w:aliases w:val="Header 6 Car Car"/>
    <w:rsid w:val="00D137D0"/>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137D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137D0"/>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137D0"/>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137D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137D0"/>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D137D0"/>
    <w:rPr>
      <w:rFonts w:ascii="Arial" w:hAnsi="Arial"/>
      <w:sz w:val="28"/>
      <w:lang w:val="en-GB" w:eastAsia="ja-JP" w:bidi="ar-SA"/>
    </w:rPr>
  </w:style>
  <w:style w:type="character" w:customStyle="1" w:styleId="Absatz-Standardschriftart">
    <w:name w:val="Absatz-Standardschriftart"/>
    <w:rsid w:val="00D137D0"/>
  </w:style>
  <w:style w:type="character" w:customStyle="1" w:styleId="WW-Absatz-Standardschriftart">
    <w:name w:val="WW-Absatz-Standardschriftart"/>
    <w:rsid w:val="00D137D0"/>
  </w:style>
  <w:style w:type="character" w:customStyle="1" w:styleId="WW8Num1z0">
    <w:name w:val="WW8Num1z0"/>
    <w:rsid w:val="00D137D0"/>
    <w:rPr>
      <w:rFonts w:ascii="Symbol" w:hAnsi="Symbol"/>
    </w:rPr>
  </w:style>
  <w:style w:type="character" w:customStyle="1" w:styleId="WW8Num5z0">
    <w:name w:val="WW8Num5z0"/>
    <w:rsid w:val="00D137D0"/>
    <w:rPr>
      <w:rFonts w:ascii="Times New Roman" w:eastAsia="MS Mincho" w:hAnsi="Times New Roman" w:cs="Times New Roman"/>
    </w:rPr>
  </w:style>
  <w:style w:type="character" w:customStyle="1" w:styleId="WW8Num5z1">
    <w:name w:val="WW8Num5z1"/>
    <w:rsid w:val="00D137D0"/>
    <w:rPr>
      <w:rFonts w:ascii="Courier New" w:hAnsi="Courier New" w:cs="Courier New"/>
    </w:rPr>
  </w:style>
  <w:style w:type="character" w:customStyle="1" w:styleId="WW8Num5z2">
    <w:name w:val="WW8Num5z2"/>
    <w:rsid w:val="00D137D0"/>
    <w:rPr>
      <w:rFonts w:ascii="Wingdings" w:hAnsi="Wingdings"/>
    </w:rPr>
  </w:style>
  <w:style w:type="character" w:customStyle="1" w:styleId="WW8Num5z3">
    <w:name w:val="WW8Num5z3"/>
    <w:rsid w:val="00D137D0"/>
    <w:rPr>
      <w:rFonts w:ascii="Symbol" w:hAnsi="Symbol"/>
    </w:rPr>
  </w:style>
  <w:style w:type="character" w:customStyle="1" w:styleId="WW8Num6z0">
    <w:name w:val="WW8Num6z0"/>
    <w:rsid w:val="00D137D0"/>
    <w:rPr>
      <w:rFonts w:ascii="Arial" w:eastAsia="MS Mincho" w:hAnsi="Arial" w:cs="Arial"/>
    </w:rPr>
  </w:style>
  <w:style w:type="character" w:customStyle="1" w:styleId="WW8Num6z1">
    <w:name w:val="WW8Num6z1"/>
    <w:rsid w:val="00D137D0"/>
    <w:rPr>
      <w:rFonts w:ascii="Courier New" w:hAnsi="Courier New" w:cs="Courier New"/>
    </w:rPr>
  </w:style>
  <w:style w:type="character" w:customStyle="1" w:styleId="WW8Num6z2">
    <w:name w:val="WW8Num6z2"/>
    <w:rsid w:val="00D137D0"/>
    <w:rPr>
      <w:rFonts w:ascii="Wingdings" w:hAnsi="Wingdings"/>
    </w:rPr>
  </w:style>
  <w:style w:type="character" w:customStyle="1" w:styleId="WW8Num6z3">
    <w:name w:val="WW8Num6z3"/>
    <w:rsid w:val="00D137D0"/>
    <w:rPr>
      <w:rFonts w:ascii="Symbol" w:hAnsi="Symbol"/>
    </w:rPr>
  </w:style>
  <w:style w:type="character" w:customStyle="1" w:styleId="WW8Num9z0">
    <w:name w:val="WW8Num9z0"/>
    <w:rsid w:val="00D137D0"/>
    <w:rPr>
      <w:rFonts w:ascii="Times New Roman" w:eastAsia="MS Mincho" w:hAnsi="Times New Roman" w:cs="Times New Roman"/>
    </w:rPr>
  </w:style>
  <w:style w:type="character" w:customStyle="1" w:styleId="WW8Num9z1">
    <w:name w:val="WW8Num9z1"/>
    <w:rsid w:val="00D137D0"/>
    <w:rPr>
      <w:rFonts w:ascii="Courier New" w:hAnsi="Courier New" w:cs="Courier New"/>
    </w:rPr>
  </w:style>
  <w:style w:type="character" w:customStyle="1" w:styleId="WW8Num9z2">
    <w:name w:val="WW8Num9z2"/>
    <w:rsid w:val="00D137D0"/>
    <w:rPr>
      <w:rFonts w:ascii="Wingdings" w:hAnsi="Wingdings"/>
    </w:rPr>
  </w:style>
  <w:style w:type="character" w:customStyle="1" w:styleId="WW8Num9z3">
    <w:name w:val="WW8Num9z3"/>
    <w:rsid w:val="00D137D0"/>
    <w:rPr>
      <w:rFonts w:ascii="Symbol" w:hAnsi="Symbol"/>
    </w:rPr>
  </w:style>
  <w:style w:type="character" w:customStyle="1" w:styleId="WW8Num11z0">
    <w:name w:val="WW8Num11z0"/>
    <w:rsid w:val="00D137D0"/>
    <w:rPr>
      <w:rFonts w:ascii="Times New Roman" w:eastAsia="MS Mincho" w:hAnsi="Times New Roman" w:cs="Times New Roman"/>
    </w:rPr>
  </w:style>
  <w:style w:type="character" w:customStyle="1" w:styleId="WW8Num11z1">
    <w:name w:val="WW8Num11z1"/>
    <w:rsid w:val="00D137D0"/>
    <w:rPr>
      <w:rFonts w:ascii="Courier New" w:hAnsi="Courier New" w:cs="Courier New"/>
    </w:rPr>
  </w:style>
  <w:style w:type="character" w:customStyle="1" w:styleId="WW8Num11z2">
    <w:name w:val="WW8Num11z2"/>
    <w:rsid w:val="00D137D0"/>
    <w:rPr>
      <w:rFonts w:ascii="Wingdings" w:hAnsi="Wingdings"/>
    </w:rPr>
  </w:style>
  <w:style w:type="character" w:customStyle="1" w:styleId="WW8Num11z3">
    <w:name w:val="WW8Num11z3"/>
    <w:rsid w:val="00D137D0"/>
    <w:rPr>
      <w:rFonts w:ascii="Symbol" w:hAnsi="Symbol"/>
    </w:rPr>
  </w:style>
  <w:style w:type="character" w:customStyle="1" w:styleId="WW8Num15z0">
    <w:name w:val="WW8Num15z0"/>
    <w:rsid w:val="00D137D0"/>
    <w:rPr>
      <w:rFonts w:ascii="Times New Roman" w:eastAsia="Times New Roman" w:hAnsi="Times New Roman" w:cs="Times New Roman"/>
    </w:rPr>
  </w:style>
  <w:style w:type="character" w:customStyle="1" w:styleId="WW8Num15z1">
    <w:name w:val="WW8Num15z1"/>
    <w:rsid w:val="00D137D0"/>
    <w:rPr>
      <w:rFonts w:ascii="Courier New" w:hAnsi="Courier New" w:cs="Courier New"/>
    </w:rPr>
  </w:style>
  <w:style w:type="character" w:customStyle="1" w:styleId="WW8Num15z2">
    <w:name w:val="WW8Num15z2"/>
    <w:rsid w:val="00D137D0"/>
    <w:rPr>
      <w:rFonts w:ascii="Wingdings" w:hAnsi="Wingdings"/>
    </w:rPr>
  </w:style>
  <w:style w:type="character" w:customStyle="1" w:styleId="WW8Num15z3">
    <w:name w:val="WW8Num15z3"/>
    <w:rsid w:val="00D137D0"/>
    <w:rPr>
      <w:rFonts w:ascii="Symbol" w:hAnsi="Symbol"/>
    </w:rPr>
  </w:style>
  <w:style w:type="character" w:customStyle="1" w:styleId="WW8Num16z0">
    <w:name w:val="WW8Num16z0"/>
    <w:rsid w:val="00D137D0"/>
    <w:rPr>
      <w:rFonts w:ascii="Times New Roman" w:eastAsia="MS Mincho" w:hAnsi="Times New Roman" w:cs="Times New Roman"/>
    </w:rPr>
  </w:style>
  <w:style w:type="character" w:customStyle="1" w:styleId="WW8Num16z1">
    <w:name w:val="WW8Num16z1"/>
    <w:rsid w:val="00D137D0"/>
    <w:rPr>
      <w:rFonts w:ascii="Courier New" w:hAnsi="Courier New" w:cs="Courier New"/>
    </w:rPr>
  </w:style>
  <w:style w:type="character" w:customStyle="1" w:styleId="WW8Num16z2">
    <w:name w:val="WW8Num16z2"/>
    <w:rsid w:val="00D137D0"/>
    <w:rPr>
      <w:rFonts w:ascii="Wingdings" w:hAnsi="Wingdings"/>
    </w:rPr>
  </w:style>
  <w:style w:type="character" w:customStyle="1" w:styleId="WW8Num16z3">
    <w:name w:val="WW8Num16z3"/>
    <w:rsid w:val="00D137D0"/>
    <w:rPr>
      <w:rFonts w:ascii="Symbol" w:hAnsi="Symbol"/>
    </w:rPr>
  </w:style>
  <w:style w:type="character" w:customStyle="1" w:styleId="WW8Num18z0">
    <w:name w:val="WW8Num18z0"/>
    <w:rsid w:val="00D137D0"/>
    <w:rPr>
      <w:rFonts w:ascii="Times New Roman" w:eastAsia="Times New Roman" w:hAnsi="Times New Roman" w:cs="Times New Roman"/>
    </w:rPr>
  </w:style>
  <w:style w:type="character" w:customStyle="1" w:styleId="WW8Num18z1">
    <w:name w:val="WW8Num18z1"/>
    <w:rsid w:val="00D137D0"/>
    <w:rPr>
      <w:rFonts w:ascii="Courier New" w:hAnsi="Courier New" w:cs="Courier New"/>
    </w:rPr>
  </w:style>
  <w:style w:type="character" w:customStyle="1" w:styleId="WW8Num18z2">
    <w:name w:val="WW8Num18z2"/>
    <w:rsid w:val="00D137D0"/>
    <w:rPr>
      <w:rFonts w:ascii="Wingdings" w:hAnsi="Wingdings"/>
    </w:rPr>
  </w:style>
  <w:style w:type="character" w:customStyle="1" w:styleId="WW8Num18z3">
    <w:name w:val="WW8Num18z3"/>
    <w:rsid w:val="00D137D0"/>
    <w:rPr>
      <w:rFonts w:ascii="Symbol" w:hAnsi="Symbol"/>
    </w:rPr>
  </w:style>
  <w:style w:type="character" w:customStyle="1" w:styleId="WW8Num19z0">
    <w:name w:val="WW8Num19z0"/>
    <w:rsid w:val="00D137D0"/>
    <w:rPr>
      <w:rFonts w:ascii="Times New Roman" w:eastAsia="MS Mincho" w:hAnsi="Times New Roman" w:cs="Times New Roman"/>
    </w:rPr>
  </w:style>
  <w:style w:type="character" w:customStyle="1" w:styleId="WW8Num19z1">
    <w:name w:val="WW8Num19z1"/>
    <w:rsid w:val="00D137D0"/>
    <w:rPr>
      <w:rFonts w:ascii="Wingdings" w:hAnsi="Wingdings"/>
    </w:rPr>
  </w:style>
  <w:style w:type="character" w:customStyle="1" w:styleId="WW8Num25z0">
    <w:name w:val="WW8Num25z0"/>
    <w:rsid w:val="00D137D0"/>
    <w:rPr>
      <w:rFonts w:ascii="Arial" w:eastAsia="SimSun" w:hAnsi="Arial" w:cs="Arial"/>
    </w:rPr>
  </w:style>
  <w:style w:type="character" w:customStyle="1" w:styleId="WW8Num25z1">
    <w:name w:val="WW8Num25z1"/>
    <w:rsid w:val="00D137D0"/>
    <w:rPr>
      <w:rFonts w:ascii="Wingdings" w:hAnsi="Wingdings"/>
    </w:rPr>
  </w:style>
  <w:style w:type="character" w:customStyle="1" w:styleId="WW8Num28z0">
    <w:name w:val="WW8Num28z0"/>
    <w:rsid w:val="00D137D0"/>
    <w:rPr>
      <w:rFonts w:ascii="Times New Roman" w:eastAsia="MS Mincho" w:hAnsi="Times New Roman" w:cs="Times New Roman"/>
    </w:rPr>
  </w:style>
  <w:style w:type="character" w:customStyle="1" w:styleId="WW8Num28z1">
    <w:name w:val="WW8Num28z1"/>
    <w:rsid w:val="00D137D0"/>
    <w:rPr>
      <w:rFonts w:ascii="Courier New" w:hAnsi="Courier New" w:cs="Courier New"/>
    </w:rPr>
  </w:style>
  <w:style w:type="character" w:customStyle="1" w:styleId="WW8Num28z2">
    <w:name w:val="WW8Num28z2"/>
    <w:rsid w:val="00D137D0"/>
    <w:rPr>
      <w:rFonts w:ascii="Wingdings" w:hAnsi="Wingdings"/>
    </w:rPr>
  </w:style>
  <w:style w:type="character" w:customStyle="1" w:styleId="WW8Num28z3">
    <w:name w:val="WW8Num28z3"/>
    <w:rsid w:val="00D137D0"/>
    <w:rPr>
      <w:rFonts w:ascii="Symbol" w:hAnsi="Symbol"/>
    </w:rPr>
  </w:style>
  <w:style w:type="character" w:customStyle="1" w:styleId="WW8Num32z0">
    <w:name w:val="WW8Num32z0"/>
    <w:rsid w:val="00D137D0"/>
    <w:rPr>
      <w:rFonts w:ascii="Times New Roman" w:eastAsia="Times New Roman" w:hAnsi="Times New Roman" w:cs="Times New Roman"/>
    </w:rPr>
  </w:style>
  <w:style w:type="character" w:customStyle="1" w:styleId="WW8Num32z1">
    <w:name w:val="WW8Num32z1"/>
    <w:rsid w:val="00D137D0"/>
    <w:rPr>
      <w:rFonts w:ascii="Courier New" w:hAnsi="Courier New" w:cs="Courier New"/>
    </w:rPr>
  </w:style>
  <w:style w:type="character" w:customStyle="1" w:styleId="WW8Num32z2">
    <w:name w:val="WW8Num32z2"/>
    <w:rsid w:val="00D137D0"/>
    <w:rPr>
      <w:rFonts w:ascii="Wingdings" w:hAnsi="Wingdings"/>
    </w:rPr>
  </w:style>
  <w:style w:type="character" w:customStyle="1" w:styleId="WW8Num32z3">
    <w:name w:val="WW8Num32z3"/>
    <w:rsid w:val="00D137D0"/>
    <w:rPr>
      <w:rFonts w:ascii="Symbol" w:hAnsi="Symbol"/>
    </w:rPr>
  </w:style>
  <w:style w:type="character" w:customStyle="1" w:styleId="WW8Num34z0">
    <w:name w:val="WW8Num34z0"/>
    <w:rsid w:val="00D137D0"/>
    <w:rPr>
      <w:rFonts w:ascii="Times New Roman" w:eastAsia="SimSun" w:hAnsi="Times New Roman" w:cs="Times New Roman"/>
    </w:rPr>
  </w:style>
  <w:style w:type="character" w:customStyle="1" w:styleId="WW8Num34z1">
    <w:name w:val="WW8Num34z1"/>
    <w:rsid w:val="00D137D0"/>
    <w:rPr>
      <w:rFonts w:ascii="Wingdings" w:hAnsi="Wingdings"/>
    </w:rPr>
  </w:style>
  <w:style w:type="character" w:customStyle="1" w:styleId="WW8Num35z0">
    <w:name w:val="WW8Num35z0"/>
    <w:rsid w:val="00D137D0"/>
    <w:rPr>
      <w:rFonts w:ascii="Times New Roman" w:eastAsia="SimSun" w:hAnsi="Times New Roman" w:cs="Times New Roman"/>
    </w:rPr>
  </w:style>
  <w:style w:type="character" w:customStyle="1" w:styleId="WW8Num35z1">
    <w:name w:val="WW8Num35z1"/>
    <w:rsid w:val="00D137D0"/>
    <w:rPr>
      <w:rFonts w:ascii="Wingdings" w:hAnsi="Wingdings"/>
    </w:rPr>
  </w:style>
  <w:style w:type="character" w:customStyle="1" w:styleId="WW8Num36z0">
    <w:name w:val="WW8Num36z0"/>
    <w:rsid w:val="00D137D0"/>
    <w:rPr>
      <w:rFonts w:ascii="Times New Roman" w:eastAsia="SimSun" w:hAnsi="Times New Roman" w:cs="Times New Roman"/>
    </w:rPr>
  </w:style>
  <w:style w:type="character" w:customStyle="1" w:styleId="WW8Num36z1">
    <w:name w:val="WW8Num36z1"/>
    <w:rsid w:val="00D137D0"/>
    <w:rPr>
      <w:rFonts w:ascii="Wingdings" w:hAnsi="Wingdings"/>
    </w:rPr>
  </w:style>
  <w:style w:type="character" w:customStyle="1" w:styleId="WW8Num39z0">
    <w:name w:val="WW8Num39z0"/>
    <w:rsid w:val="00D137D0"/>
    <w:rPr>
      <w:rFonts w:ascii="Times New Roman" w:eastAsia="SimSun" w:hAnsi="Times New Roman" w:cs="Times New Roman"/>
    </w:rPr>
  </w:style>
  <w:style w:type="character" w:customStyle="1" w:styleId="WW8Num39z1">
    <w:name w:val="WW8Num39z1"/>
    <w:rsid w:val="00D137D0"/>
    <w:rPr>
      <w:rFonts w:ascii="Wingdings" w:hAnsi="Wingdings"/>
    </w:rPr>
  </w:style>
  <w:style w:type="character" w:customStyle="1" w:styleId="WW8NumSt1z0">
    <w:name w:val="WW8NumSt1z0"/>
    <w:rsid w:val="00D137D0"/>
    <w:rPr>
      <w:rFonts w:ascii="Symbol" w:hAnsi="Symbol"/>
    </w:rPr>
  </w:style>
  <w:style w:type="character" w:customStyle="1" w:styleId="WW8NumSt18z0">
    <w:name w:val="WW8NumSt18z0"/>
    <w:rsid w:val="00D137D0"/>
    <w:rPr>
      <w:rFonts w:ascii="Geneva" w:hAnsi="Geneva"/>
    </w:rPr>
  </w:style>
  <w:style w:type="character" w:customStyle="1" w:styleId="a4">
    <w:name w:val="段落フォント"/>
    <w:rsid w:val="00D137D0"/>
  </w:style>
  <w:style w:type="character" w:customStyle="1" w:styleId="a5">
    <w:name w:val="脚注番号"/>
    <w:rsid w:val="00D137D0"/>
    <w:rPr>
      <w:b/>
      <w:position w:val="3"/>
      <w:sz w:val="16"/>
    </w:rPr>
  </w:style>
  <w:style w:type="character" w:customStyle="1" w:styleId="a6">
    <w:name w:val="コメント参照"/>
    <w:rsid w:val="00D137D0"/>
    <w:rPr>
      <w:sz w:val="16"/>
    </w:rPr>
  </w:style>
  <w:style w:type="character" w:customStyle="1" w:styleId="H10">
    <w:name w:val="H1 (文字)"/>
    <w:rsid w:val="00D137D0"/>
    <w:rPr>
      <w:rFonts w:ascii="Arial" w:eastAsia="MS Mincho" w:hAnsi="Arial"/>
      <w:sz w:val="36"/>
      <w:lang w:val="en-GB" w:eastAsia="ar-SA" w:bidi="ar-SA"/>
    </w:rPr>
  </w:style>
  <w:style w:type="character" w:customStyle="1" w:styleId="Head2A">
    <w:name w:val="Head2A (文字)"/>
    <w:rsid w:val="00D137D0"/>
    <w:rPr>
      <w:rFonts w:ascii="Arial" w:eastAsia="MS Mincho" w:hAnsi="Arial"/>
      <w:sz w:val="32"/>
      <w:lang w:val="en-GB" w:eastAsia="ar-SA" w:bidi="ar-SA"/>
    </w:rPr>
  </w:style>
  <w:style w:type="character" w:customStyle="1" w:styleId="Underrubrik2">
    <w:name w:val="Underrubrik2 (文字)"/>
    <w:rsid w:val="00D137D0"/>
    <w:rPr>
      <w:rFonts w:ascii="Arial" w:eastAsia="MS Mincho" w:hAnsi="Arial"/>
      <w:sz w:val="28"/>
      <w:lang w:val="en-GB" w:eastAsia="ar-SA" w:bidi="ar-SA"/>
    </w:rPr>
  </w:style>
  <w:style w:type="character" w:customStyle="1" w:styleId="h4">
    <w:name w:val="h4 (文字)"/>
    <w:rsid w:val="00D137D0"/>
    <w:rPr>
      <w:rFonts w:ascii="Arial" w:eastAsia="MS Mincho" w:hAnsi="Arial" w:cs="Arial"/>
      <w:color w:val="0000FF"/>
      <w:kern w:val="2"/>
      <w:sz w:val="24"/>
      <w:szCs w:val="28"/>
      <w:lang w:val="en-GB" w:eastAsia="ar-SA" w:bidi="ar-SA"/>
    </w:rPr>
  </w:style>
  <w:style w:type="character" w:customStyle="1" w:styleId="M5">
    <w:name w:val="M5 (文字)"/>
    <w:rsid w:val="00D137D0"/>
    <w:rPr>
      <w:rFonts w:ascii="Arial" w:eastAsia="MS Mincho" w:hAnsi="Arial"/>
      <w:sz w:val="22"/>
      <w:lang w:val="en-GB" w:eastAsia="ar-SA" w:bidi="ar-SA"/>
    </w:rPr>
  </w:style>
  <w:style w:type="character" w:customStyle="1" w:styleId="T1">
    <w:name w:val="T1 (文字)"/>
    <w:rsid w:val="00D137D0"/>
    <w:rPr>
      <w:rFonts w:ascii="Arial" w:eastAsia="MS Mincho" w:hAnsi="Arial"/>
      <w:lang w:val="en-GB" w:eastAsia="ar-SA" w:bidi="ar-SA"/>
    </w:rPr>
  </w:style>
  <w:style w:type="character" w:customStyle="1" w:styleId="headerodd">
    <w:name w:val="header odd (文字)"/>
    <w:rsid w:val="00D137D0"/>
    <w:rPr>
      <w:rFonts w:ascii="Arial" w:eastAsia="MS Mincho" w:hAnsi="Arial"/>
      <w:b/>
      <w:sz w:val="18"/>
      <w:lang w:val="en-GB" w:eastAsia="ar-SA" w:bidi="ar-SA"/>
    </w:rPr>
  </w:style>
  <w:style w:type="character" w:customStyle="1" w:styleId="footnotetext1">
    <w:name w:val="footnote text1 (文字)"/>
    <w:rsid w:val="00D137D0"/>
    <w:rPr>
      <w:rFonts w:eastAsia="MS Mincho"/>
      <w:sz w:val="16"/>
      <w:lang w:val="en-GB" w:eastAsia="ar-SA" w:bidi="ar-SA"/>
    </w:rPr>
  </w:style>
  <w:style w:type="character" w:customStyle="1" w:styleId="cap">
    <w:name w:val="cap (文字)"/>
    <w:aliases w:val="図表番号 (文字),cap Char (文字) (文字)1"/>
    <w:rsid w:val="00D137D0"/>
    <w:rPr>
      <w:rFonts w:eastAsia="MS Mincho"/>
      <w:b/>
      <w:lang w:val="en-GB" w:eastAsia="ar-SA" w:bidi="ar-SA"/>
    </w:rPr>
  </w:style>
  <w:style w:type="character" w:customStyle="1" w:styleId="bt">
    <w:name w:val="bt (文字)"/>
    <w:rsid w:val="00D137D0"/>
    <w:rPr>
      <w:rFonts w:eastAsia="MS Mincho"/>
      <w:lang w:val="en-GB" w:eastAsia="ar-SA" w:bidi="ar-SA"/>
    </w:rPr>
  </w:style>
  <w:style w:type="character" w:customStyle="1" w:styleId="a7">
    <w:name w:val="番号付け記号"/>
    <w:rsid w:val="00D137D0"/>
  </w:style>
  <w:style w:type="character" w:customStyle="1" w:styleId="WW8Num27z0">
    <w:name w:val="WW8Num27z0"/>
    <w:rsid w:val="00D137D0"/>
    <w:rPr>
      <w:rFonts w:ascii="Arial" w:eastAsia="Times New Roman" w:hAnsi="Arial" w:cs="Arial"/>
    </w:rPr>
  </w:style>
  <w:style w:type="character" w:customStyle="1" w:styleId="WW8Num27z1">
    <w:name w:val="WW8Num27z1"/>
    <w:rsid w:val="00D137D0"/>
    <w:rPr>
      <w:rFonts w:ascii="Courier New" w:hAnsi="Courier New" w:cs="Courier New"/>
    </w:rPr>
  </w:style>
  <w:style w:type="character" w:customStyle="1" w:styleId="WW8Num27z2">
    <w:name w:val="WW8Num27z2"/>
    <w:rsid w:val="00D137D0"/>
    <w:rPr>
      <w:rFonts w:ascii="Wingdings" w:hAnsi="Wingdings"/>
    </w:rPr>
  </w:style>
  <w:style w:type="character" w:customStyle="1" w:styleId="WW8Num27z3">
    <w:name w:val="WW8Num27z3"/>
    <w:rsid w:val="00D137D0"/>
    <w:rPr>
      <w:rFonts w:ascii="Symbol" w:hAnsi="Symbol"/>
    </w:rPr>
  </w:style>
  <w:style w:type="character" w:customStyle="1" w:styleId="WW8Num29z0">
    <w:name w:val="WW8Num29z0"/>
    <w:rsid w:val="00D137D0"/>
    <w:rPr>
      <w:rFonts w:ascii="Times New Roman" w:eastAsia="MS Mincho" w:hAnsi="Times New Roman" w:cs="Times New Roman"/>
    </w:rPr>
  </w:style>
  <w:style w:type="character" w:customStyle="1" w:styleId="WW8Num29z1">
    <w:name w:val="WW8Num29z1"/>
    <w:rsid w:val="00D137D0"/>
    <w:rPr>
      <w:rFonts w:ascii="Courier New" w:hAnsi="Courier New" w:cs="Courier New"/>
    </w:rPr>
  </w:style>
  <w:style w:type="character" w:customStyle="1" w:styleId="WW8Num29z2">
    <w:name w:val="WW8Num29z2"/>
    <w:rsid w:val="00D137D0"/>
    <w:rPr>
      <w:rFonts w:ascii="Wingdings" w:hAnsi="Wingdings"/>
    </w:rPr>
  </w:style>
  <w:style w:type="character" w:customStyle="1" w:styleId="WW8Num29z3">
    <w:name w:val="WW8Num29z3"/>
    <w:rsid w:val="00D137D0"/>
    <w:rPr>
      <w:rFonts w:ascii="Symbol" w:hAnsi="Symbol"/>
    </w:rPr>
  </w:style>
  <w:style w:type="character" w:customStyle="1" w:styleId="WW8Num31z0">
    <w:name w:val="WW8Num31z0"/>
    <w:rsid w:val="00D137D0"/>
    <w:rPr>
      <w:rFonts w:ascii="Symbol" w:hAnsi="Symbol"/>
    </w:rPr>
  </w:style>
  <w:style w:type="character" w:customStyle="1" w:styleId="WW8Num31z1">
    <w:name w:val="WW8Num31z1"/>
    <w:rsid w:val="00D137D0"/>
    <w:rPr>
      <w:rFonts w:ascii="Courier New" w:hAnsi="Courier New" w:cs="Courier New"/>
    </w:rPr>
  </w:style>
  <w:style w:type="character" w:customStyle="1" w:styleId="WW8Num31z2">
    <w:name w:val="WW8Num31z2"/>
    <w:rsid w:val="00D137D0"/>
    <w:rPr>
      <w:rFonts w:ascii="Wingdings" w:hAnsi="Wingdings"/>
    </w:rPr>
  </w:style>
  <w:style w:type="character" w:customStyle="1" w:styleId="WW8Num34z2">
    <w:name w:val="WW8Num34z2"/>
    <w:rsid w:val="00D137D0"/>
    <w:rPr>
      <w:rFonts w:ascii="Wingdings" w:hAnsi="Wingdings"/>
    </w:rPr>
  </w:style>
  <w:style w:type="character" w:customStyle="1" w:styleId="WW8Num34z3">
    <w:name w:val="WW8Num34z3"/>
    <w:rsid w:val="00D137D0"/>
    <w:rPr>
      <w:rFonts w:ascii="Symbol" w:hAnsi="Symbol"/>
    </w:rPr>
  </w:style>
  <w:style w:type="character" w:customStyle="1" w:styleId="WW8Num37z0">
    <w:name w:val="WW8Num37z0"/>
    <w:rsid w:val="00D137D0"/>
    <w:rPr>
      <w:rFonts w:ascii="Times New Roman" w:eastAsia="SimSun" w:hAnsi="Times New Roman" w:cs="Times New Roman"/>
    </w:rPr>
  </w:style>
  <w:style w:type="character" w:customStyle="1" w:styleId="WW8Num37z1">
    <w:name w:val="WW8Num37z1"/>
    <w:rsid w:val="00D137D0"/>
    <w:rPr>
      <w:rFonts w:ascii="Wingdings" w:hAnsi="Wingdings"/>
    </w:rPr>
  </w:style>
  <w:style w:type="character" w:customStyle="1" w:styleId="WW8Num38z0">
    <w:name w:val="WW8Num38z0"/>
    <w:rsid w:val="00D137D0"/>
    <w:rPr>
      <w:rFonts w:ascii="Times New Roman" w:eastAsia="SimSun" w:hAnsi="Times New Roman" w:cs="Times New Roman"/>
    </w:rPr>
  </w:style>
  <w:style w:type="character" w:customStyle="1" w:styleId="WW8Num38z1">
    <w:name w:val="WW8Num38z1"/>
    <w:rsid w:val="00D137D0"/>
    <w:rPr>
      <w:rFonts w:ascii="Wingdings" w:hAnsi="Wingdings"/>
    </w:rPr>
  </w:style>
  <w:style w:type="character" w:customStyle="1" w:styleId="WW8Num41z0">
    <w:name w:val="WW8Num41z0"/>
    <w:rsid w:val="00D137D0"/>
    <w:rPr>
      <w:rFonts w:ascii="Times New Roman" w:eastAsia="SimSun" w:hAnsi="Times New Roman" w:cs="Times New Roman"/>
    </w:rPr>
  </w:style>
  <w:style w:type="character" w:customStyle="1" w:styleId="WW8Num41z1">
    <w:name w:val="WW8Num41z1"/>
    <w:rsid w:val="00D137D0"/>
    <w:rPr>
      <w:rFonts w:ascii="Wingdings" w:hAnsi="Wingdings"/>
    </w:rPr>
  </w:style>
  <w:style w:type="character" w:customStyle="1" w:styleId="WW8NumSt20z0">
    <w:name w:val="WW8NumSt20z0"/>
    <w:rsid w:val="00D137D0"/>
    <w:rPr>
      <w:rFonts w:ascii="Geneva" w:hAnsi="Geneva"/>
    </w:rPr>
  </w:style>
  <w:style w:type="character" w:customStyle="1" w:styleId="DefaultParagraphFont1">
    <w:name w:val="Default Paragraph Font1"/>
    <w:rsid w:val="00D137D0"/>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D137D0"/>
    <w:rPr>
      <w:rFonts w:ascii="Arial" w:hAnsi="Arial"/>
      <w:sz w:val="36"/>
      <w:lang w:val="en-GB"/>
    </w:rPr>
  </w:style>
  <w:style w:type="character" w:customStyle="1" w:styleId="Heading2-">
    <w:name w:val="Heading 2-"/>
    <w:rsid w:val="00D137D0"/>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D137D0"/>
    <w:rPr>
      <w:rFonts w:ascii="Arial" w:hAnsi="Arial"/>
      <w:sz w:val="24"/>
      <w:szCs w:val="28"/>
      <w:lang w:val="en-GB"/>
    </w:rPr>
  </w:style>
  <w:style w:type="character" w:customStyle="1" w:styleId="CommentReference1">
    <w:name w:val="Comment Reference1"/>
    <w:rsid w:val="00D137D0"/>
    <w:rPr>
      <w:sz w:val="16"/>
    </w:rPr>
  </w:style>
  <w:style w:type="character" w:customStyle="1" w:styleId="ListChar">
    <w:name w:val="List Char"/>
    <w:qFormat/>
    <w:rsid w:val="00D137D0"/>
    <w:rPr>
      <w:lang w:val="en-GB" w:eastAsia="ar-SA" w:bidi="ar-SA"/>
    </w:rPr>
  </w:style>
  <w:style w:type="character" w:customStyle="1" w:styleId="T1Char6">
    <w:name w:val="T1 Char6"/>
    <w:aliases w:val="Header 6 Char Char6"/>
    <w:rsid w:val="00D137D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137D0"/>
    <w:rPr>
      <w:b/>
      <w:lang w:val="en-GB" w:eastAsia="en-US" w:bidi="ar-SA"/>
    </w:rPr>
  </w:style>
  <w:style w:type="character" w:customStyle="1" w:styleId="Head2AZchn">
    <w:name w:val="Head2A Zchn"/>
    <w:aliases w:val="2 Zchn,H2 Zchn,h2 Zchn,DO NOT USE_h2 Zchn,h21 Zchn,UNDERRUBRIK 1-2 Zchn Zchn"/>
    <w:rsid w:val="00D137D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137D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137D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137D0"/>
    <w:rPr>
      <w:rFonts w:ascii="Arial" w:hAnsi="Arial"/>
      <w:sz w:val="22"/>
      <w:lang w:val="en-GB" w:eastAsia="en-GB" w:bidi="ar-SA"/>
    </w:rPr>
  </w:style>
  <w:style w:type="character" w:customStyle="1" w:styleId="T1Zchn">
    <w:name w:val="T1 Zchn"/>
    <w:aliases w:val="Header 6 Zchn Zchn"/>
    <w:rsid w:val="00D137D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D137D0"/>
    <w:rPr>
      <w:rFonts w:ascii="Arial" w:hAnsi="Arial"/>
      <w:sz w:val="36"/>
      <w:lang w:val="en-GB" w:eastAsia="en-US" w:bidi="ar-SA"/>
    </w:rPr>
  </w:style>
  <w:style w:type="character" w:customStyle="1" w:styleId="T1Char4">
    <w:name w:val="T1 Char4"/>
    <w:aliases w:val="Header 6 Char Char4"/>
    <w:rsid w:val="00D137D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137D0"/>
    <w:rPr>
      <w:rFonts w:ascii="Times New Roman" w:eastAsia="Batang" w:hAnsi="Times New Roman"/>
      <w:b/>
      <w:lang w:val="en-GB"/>
    </w:rPr>
  </w:style>
  <w:style w:type="character" w:customStyle="1" w:styleId="capChar2">
    <w:name w:val="cap Char2"/>
    <w:qFormat/>
    <w:rsid w:val="00D137D0"/>
    <w:rPr>
      <w:rFonts w:eastAsia="Batang"/>
      <w:b/>
      <w:lang w:val="en-GB" w:eastAsia="en-US" w:bidi="ar-SA"/>
    </w:rPr>
  </w:style>
  <w:style w:type="character" w:customStyle="1" w:styleId="Heading6Char2">
    <w:name w:val="Heading 6 Char2"/>
    <w:rsid w:val="00D137D0"/>
    <w:rPr>
      <w:rFonts w:ascii="Arial" w:eastAsia="Times New Roman" w:hAnsi="Arial" w:cs="Times New Roman"/>
      <w:sz w:val="20"/>
      <w:szCs w:val="20"/>
      <w:lang w:val="en-GB"/>
    </w:rPr>
  </w:style>
  <w:style w:type="character" w:customStyle="1" w:styleId="T1Char5">
    <w:name w:val="T1 Char5"/>
    <w:aliases w:val="Header 6 Char Char5"/>
    <w:rsid w:val="00D137D0"/>
  </w:style>
  <w:style w:type="character" w:customStyle="1" w:styleId="capChar4">
    <w:name w:val="cap Char4"/>
    <w:aliases w:val="cap Char Char4,Caption Char Char3,Caption Char1 Char Char3,cap Char Char1 Char3,Caption Char Char1 Char Char3,cap Char2 Char Char Char3"/>
    <w:rsid w:val="00D137D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137D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137D0"/>
    <w:rPr>
      <w:rFonts w:ascii="Arial" w:hAnsi="Arial"/>
      <w:sz w:val="28"/>
      <w:lang w:val="en-GB" w:eastAsia="en-US"/>
    </w:rPr>
  </w:style>
  <w:style w:type="character" w:customStyle="1" w:styleId="h4Char10">
    <w:name w:val="h4 Char10"/>
    <w:aliases w:val="h431 Char10"/>
    <w:rsid w:val="00D137D0"/>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D137D0"/>
    <w:rPr>
      <w:rFonts w:ascii="Arial" w:hAnsi="Arial"/>
      <w:sz w:val="32"/>
      <w:lang w:val="en-GB"/>
    </w:rPr>
  </w:style>
  <w:style w:type="character" w:customStyle="1" w:styleId="T1Char8">
    <w:name w:val="T1 Char8"/>
    <w:aliases w:val="Header 6 Char Char7"/>
    <w:rsid w:val="00D137D0"/>
    <w:rPr>
      <w:rFonts w:ascii="Arial" w:hAnsi="Arial"/>
      <w:lang w:val="en-GB" w:eastAsia="en-US" w:bidi="ar-SA"/>
    </w:rPr>
  </w:style>
  <w:style w:type="character" w:customStyle="1" w:styleId="Head2AChar8">
    <w:name w:val="Head2A Char8"/>
    <w:aliases w:val="heading 2 Char8"/>
    <w:rsid w:val="00D137D0"/>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D137D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137D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137D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137D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137D0"/>
    <w:rPr>
      <w:rFonts w:ascii="Arial" w:hAnsi="Arial"/>
      <w:sz w:val="32"/>
      <w:lang w:val="en-GB" w:eastAsia="en-US"/>
    </w:rPr>
  </w:style>
  <w:style w:type="character" w:customStyle="1" w:styleId="T1Char7">
    <w:name w:val="T1 Char7"/>
    <w:aliases w:val="Header 6 Char Char8"/>
    <w:rsid w:val="00D137D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137D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137D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137D0"/>
    <w:rPr>
      <w:rFonts w:ascii="Arial" w:hAnsi="Arial" w:cs="Arial"/>
      <w:sz w:val="24"/>
      <w:szCs w:val="24"/>
      <w:lang w:val="en-GB" w:eastAsia="en-US" w:bidi="he-IL"/>
    </w:rPr>
  </w:style>
  <w:style w:type="character" w:customStyle="1" w:styleId="T1Char9">
    <w:name w:val="T1 Char9"/>
    <w:aliases w:val="Header 6 Char Char9"/>
    <w:rsid w:val="00D137D0"/>
    <w:rPr>
      <w:rFonts w:ascii="Arial" w:hAnsi="Arial" w:cs="Arial"/>
      <w:lang w:val="en-GB" w:eastAsia="en-US" w:bidi="he-IL"/>
    </w:rPr>
  </w:style>
  <w:style w:type="character" w:customStyle="1" w:styleId="TF0">
    <w:name w:val="TF (文字)"/>
    <w:rsid w:val="00D137D0"/>
    <w:rPr>
      <w:rFonts w:ascii="Arial" w:hAnsi="Arial"/>
      <w:b/>
      <w:lang w:val="en-US" w:eastAsia="en-US"/>
    </w:rPr>
  </w:style>
  <w:style w:type="character" w:customStyle="1" w:styleId="BodyText2Char1">
    <w:name w:val="Body Text 2 Char1"/>
    <w:rsid w:val="00D137D0"/>
    <w:rPr>
      <w:lang w:val="en-GB" w:eastAsia="ja-JP"/>
    </w:rPr>
  </w:style>
  <w:style w:type="character" w:customStyle="1" w:styleId="BodyText3Char1">
    <w:name w:val="Body Text 3 Char1"/>
    <w:rsid w:val="00D137D0"/>
    <w:rPr>
      <w:lang w:val="en-GB" w:eastAsia="ja-JP"/>
    </w:rPr>
  </w:style>
  <w:style w:type="character" w:customStyle="1" w:styleId="BodyTextIndentChar1">
    <w:name w:val="Body Text Indent Char1"/>
    <w:rsid w:val="00D137D0"/>
    <w:rPr>
      <w:rFonts w:eastAsia="MS Mincho"/>
      <w:lang w:val="en-GB" w:eastAsia="x-none"/>
    </w:rPr>
  </w:style>
  <w:style w:type="character" w:customStyle="1" w:styleId="BodyTextIndent2Char1">
    <w:name w:val="Body Text Indent 2 Char1"/>
    <w:rsid w:val="00D137D0"/>
    <w:rPr>
      <w:rFonts w:ascii="Arial" w:eastAsia="MS Mincho" w:hAnsi="Arial"/>
      <w:lang w:val="en-GB" w:eastAsia="ja-JP"/>
    </w:rPr>
  </w:style>
  <w:style w:type="character" w:customStyle="1" w:styleId="NoteHeadingChar1">
    <w:name w:val="Note Heading Char1"/>
    <w:rsid w:val="00D137D0"/>
    <w:rPr>
      <w:rFonts w:eastAsia="MS Mincho"/>
      <w:lang w:val="en-GB" w:eastAsia="x-none"/>
    </w:rPr>
  </w:style>
  <w:style w:type="character" w:customStyle="1" w:styleId="HTMLPreformattedChar1">
    <w:name w:val="HTML Preformatted Char1"/>
    <w:uiPriority w:val="99"/>
    <w:rsid w:val="00D137D0"/>
    <w:rPr>
      <w:rFonts w:ascii="Courier New" w:eastAsia="MS Mincho" w:hAnsi="Courier New"/>
      <w:lang w:val="en-GB" w:eastAsia="x-none"/>
    </w:rPr>
  </w:style>
  <w:style w:type="character" w:customStyle="1" w:styleId="Heading7Char3">
    <w:name w:val="Heading 7 Char3"/>
    <w:rsid w:val="00D137D0"/>
    <w:rPr>
      <w:rFonts w:ascii="Arial" w:eastAsia="Times New Roman" w:hAnsi="Arial"/>
      <w:lang w:val="en-GB"/>
    </w:rPr>
  </w:style>
  <w:style w:type="character" w:customStyle="1" w:styleId="Heading8Char3">
    <w:name w:val="Heading 8 Char3"/>
    <w:rsid w:val="00D137D0"/>
    <w:rPr>
      <w:rFonts w:ascii="Arial" w:eastAsia="Times New Roman" w:hAnsi="Arial"/>
      <w:sz w:val="36"/>
      <w:lang w:val="en-GB"/>
    </w:rPr>
  </w:style>
  <w:style w:type="character" w:customStyle="1" w:styleId="Heading9Char2">
    <w:name w:val="Heading 9 Char2"/>
    <w:rsid w:val="00D137D0"/>
    <w:rPr>
      <w:rFonts w:ascii="Arial" w:eastAsia="Times New Roman" w:hAnsi="Arial"/>
      <w:sz w:val="36"/>
      <w:lang w:val="en-GB"/>
    </w:rPr>
  </w:style>
  <w:style w:type="character" w:customStyle="1" w:styleId="FooterChar2">
    <w:name w:val="Footer Char2"/>
    <w:rsid w:val="00D137D0"/>
    <w:rPr>
      <w:rFonts w:ascii="Arial" w:eastAsia="Times New Roman" w:hAnsi="Arial"/>
      <w:b/>
      <w:i/>
      <w:noProof/>
      <w:sz w:val="18"/>
    </w:rPr>
  </w:style>
  <w:style w:type="character" w:customStyle="1" w:styleId="PlainTextChar3">
    <w:name w:val="Plain Text Char3"/>
    <w:rsid w:val="00D137D0"/>
    <w:rPr>
      <w:rFonts w:ascii="Courier New" w:hAnsi="Courier New"/>
      <w:lang w:val="nb-NO" w:eastAsia="ja-JP"/>
    </w:rPr>
  </w:style>
  <w:style w:type="character" w:customStyle="1" w:styleId="BodyText2Char3">
    <w:name w:val="Body Text 2 Char3"/>
    <w:rsid w:val="00D137D0"/>
    <w:rPr>
      <w:rFonts w:ascii="Times New Roman" w:eastAsia="SimSun" w:hAnsi="Times New Roman"/>
      <w:lang w:val="en-GB" w:eastAsia="ja-JP"/>
    </w:rPr>
  </w:style>
  <w:style w:type="character" w:customStyle="1" w:styleId="BodyText3Char3">
    <w:name w:val="Body Text 3 Char3"/>
    <w:rsid w:val="00D137D0"/>
    <w:rPr>
      <w:rFonts w:ascii="Times New Roman" w:eastAsia="SimSun" w:hAnsi="Times New Roman"/>
      <w:lang w:val="en-GB" w:eastAsia="ja-JP"/>
    </w:rPr>
  </w:style>
  <w:style w:type="character" w:customStyle="1" w:styleId="ListChar3">
    <w:name w:val="List Char3"/>
    <w:rsid w:val="00D137D0"/>
    <w:rPr>
      <w:rFonts w:ascii="Times New Roman" w:eastAsia="Times New Roman" w:hAnsi="Times New Roman"/>
      <w:lang w:val="en-GB"/>
    </w:rPr>
  </w:style>
  <w:style w:type="character" w:customStyle="1" w:styleId="BodyTextIndentChar3">
    <w:name w:val="Body Text Indent Char3"/>
    <w:rsid w:val="00D137D0"/>
    <w:rPr>
      <w:rFonts w:ascii="Times New Roman" w:eastAsia="SimSun" w:hAnsi="Times New Roman"/>
      <w:lang w:val="en-GB" w:eastAsia="ja-JP"/>
    </w:rPr>
  </w:style>
  <w:style w:type="character" w:customStyle="1" w:styleId="BodyTextIndent2Char3">
    <w:name w:val="Body Text Indent 2 Char3"/>
    <w:rsid w:val="00D137D0"/>
    <w:rPr>
      <w:rFonts w:ascii="Arial" w:eastAsia="MS Mincho" w:hAnsi="Arial" w:cs="Arial"/>
      <w:lang w:val="en-GB" w:eastAsia="ja-JP"/>
    </w:rPr>
  </w:style>
  <w:style w:type="character" w:customStyle="1" w:styleId="Heading7Char2">
    <w:name w:val="Heading 7 Char2"/>
    <w:rsid w:val="00D137D0"/>
    <w:rPr>
      <w:rFonts w:ascii="Arial" w:hAnsi="Arial"/>
      <w:lang w:val="en-GB" w:eastAsia="en-GB" w:bidi="ar-SA"/>
    </w:rPr>
  </w:style>
  <w:style w:type="character" w:customStyle="1" w:styleId="Heading8Char2">
    <w:name w:val="Heading 8 Char2"/>
    <w:rsid w:val="00D137D0"/>
    <w:rPr>
      <w:rFonts w:ascii="Arial" w:hAnsi="Arial"/>
      <w:sz w:val="36"/>
      <w:lang w:val="en-GB" w:eastAsia="en-GB" w:bidi="ar-SA"/>
    </w:rPr>
  </w:style>
  <w:style w:type="character" w:customStyle="1" w:styleId="ListChar2">
    <w:name w:val="List Char2"/>
    <w:rsid w:val="00D137D0"/>
    <w:rPr>
      <w:lang w:val="en-GB" w:eastAsia="en-GB" w:bidi="ar-SA"/>
    </w:rPr>
  </w:style>
  <w:style w:type="character" w:customStyle="1" w:styleId="PlainTextChar2">
    <w:name w:val="Plain Text Char2"/>
    <w:rsid w:val="00D137D0"/>
    <w:rPr>
      <w:rFonts w:ascii="Courier New" w:hAnsi="Courier New"/>
      <w:lang w:val="nb-NO" w:eastAsia="en-US" w:bidi="ar-SA"/>
    </w:rPr>
  </w:style>
  <w:style w:type="character" w:customStyle="1" w:styleId="CommentTextChar2">
    <w:name w:val="Comment Text Char2"/>
    <w:semiHidden/>
    <w:rsid w:val="00D137D0"/>
    <w:rPr>
      <w:lang w:val="en-GB" w:eastAsia="en-US" w:bidi="ar-SA"/>
    </w:rPr>
  </w:style>
  <w:style w:type="character" w:customStyle="1" w:styleId="BodyText2Char2">
    <w:name w:val="Body Text 2 Char2"/>
    <w:rsid w:val="00D137D0"/>
    <w:rPr>
      <w:lang w:val="en-GB" w:eastAsia="ja-JP" w:bidi="ar-SA"/>
    </w:rPr>
  </w:style>
  <w:style w:type="character" w:customStyle="1" w:styleId="BodyText3Char2">
    <w:name w:val="Body Text 3 Char2"/>
    <w:rsid w:val="00D137D0"/>
    <w:rPr>
      <w:lang w:val="en-GB" w:eastAsia="ja-JP" w:bidi="ar-SA"/>
    </w:rPr>
  </w:style>
  <w:style w:type="character" w:customStyle="1" w:styleId="BodyTextIndentChar2">
    <w:name w:val="Body Text Indent Char2"/>
    <w:rsid w:val="00D137D0"/>
    <w:rPr>
      <w:lang w:val="en-GB" w:eastAsia="en-US" w:bidi="ar-SA"/>
    </w:rPr>
  </w:style>
  <w:style w:type="character" w:customStyle="1" w:styleId="BodyTextIndent2Char2">
    <w:name w:val="Body Text Indent 2 Char2"/>
    <w:rsid w:val="00D137D0"/>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137D0"/>
    <w:rPr>
      <w:lang w:val="en-GB" w:eastAsia="ja-JP" w:bidi="ar-SA"/>
    </w:rPr>
  </w:style>
  <w:style w:type="character" w:customStyle="1" w:styleId="15">
    <w:name w:val="段落フォント1"/>
    <w:rsid w:val="00D137D0"/>
  </w:style>
  <w:style w:type="character" w:customStyle="1" w:styleId="16">
    <w:name w:val="コメント参照1"/>
    <w:rsid w:val="00D137D0"/>
    <w:rPr>
      <w:sz w:val="16"/>
    </w:rPr>
  </w:style>
  <w:style w:type="character" w:customStyle="1" w:styleId="EmailStyle97">
    <w:name w:val="EmailStyle97"/>
    <w:semiHidden/>
    <w:rsid w:val="00D137D0"/>
    <w:rPr>
      <w:rFonts w:ascii="Arial" w:hAnsi="Arial" w:cs="Arial"/>
      <w:color w:val="auto"/>
      <w:sz w:val="20"/>
      <w:szCs w:val="20"/>
    </w:rPr>
  </w:style>
  <w:style w:type="character" w:customStyle="1" w:styleId="B1C">
    <w:name w:val="B1 C"/>
    <w:rsid w:val="00D137D0"/>
    <w:rPr>
      <w:lang w:val="en-GB" w:eastAsia="en-US" w:bidi="ar-SA"/>
    </w:rPr>
  </w:style>
  <w:style w:type="character" w:customStyle="1" w:styleId="Titre3">
    <w:name w:val="Titre 3"/>
    <w:rsid w:val="00D137D0"/>
    <w:rPr>
      <w:rFonts w:ascii="Arial" w:hAnsi="Arial"/>
      <w:sz w:val="28"/>
      <w:szCs w:val="28"/>
      <w:lang w:val="en-GB" w:eastAsia="en-GB"/>
    </w:rPr>
  </w:style>
  <w:style w:type="character" w:customStyle="1" w:styleId="B2C">
    <w:name w:val="B2 C"/>
    <w:rsid w:val="00D137D0"/>
    <w:rPr>
      <w:lang w:val="en-GB" w:eastAsia="en-GB"/>
    </w:rPr>
  </w:style>
  <w:style w:type="character" w:customStyle="1" w:styleId="st1">
    <w:name w:val="st1"/>
    <w:rsid w:val="00D137D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137D0"/>
    <w:rPr>
      <w:rFonts w:ascii="Times New Roman" w:eastAsia="Times New Roman" w:hAnsi="Times New Roman"/>
    </w:rPr>
  </w:style>
  <w:style w:type="character" w:customStyle="1" w:styleId="NMPHeading1Char3">
    <w:name w:val="NMP Heading 1 Char3"/>
    <w:aliases w:val="h112 Char1,h19 Char"/>
    <w:rsid w:val="00D137D0"/>
    <w:rPr>
      <w:rFonts w:ascii="Arial" w:hAnsi="Arial"/>
      <w:sz w:val="36"/>
      <w:lang w:val="en-GB" w:eastAsia="en-US" w:bidi="ar-SA"/>
    </w:rPr>
  </w:style>
  <w:style w:type="character" w:customStyle="1" w:styleId="AndreaLeonardi">
    <w:name w:val="Andrea Leonardi"/>
    <w:semiHidden/>
    <w:qFormat/>
    <w:rsid w:val="00D137D0"/>
    <w:rPr>
      <w:rFonts w:ascii="Arial" w:hAnsi="Arial" w:cs="Arial"/>
      <w:color w:val="auto"/>
      <w:sz w:val="20"/>
      <w:szCs w:val="20"/>
    </w:rPr>
  </w:style>
  <w:style w:type="paragraph" w:styleId="Title">
    <w:name w:val="Title"/>
    <w:aliases w:val="Section Header,Heading 31"/>
    <w:basedOn w:val="Normal"/>
    <w:next w:val="Normal"/>
    <w:link w:val="TitleChar"/>
    <w:uiPriority w:val="99"/>
    <w:qFormat/>
    <w:rsid w:val="00D137D0"/>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uiPriority w:val="99"/>
    <w:qFormat/>
    <w:rsid w:val="00D137D0"/>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D137D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137D0"/>
    <w:rPr>
      <w:rFonts w:ascii="Arial" w:eastAsia="MS Mincho" w:hAnsi="Arial"/>
      <w:sz w:val="36"/>
      <w:lang w:val="en-GB" w:eastAsia="en-US" w:bidi="ar-SA"/>
    </w:rPr>
  </w:style>
  <w:style w:type="character" w:customStyle="1" w:styleId="Absatz-Standardschriftart1">
    <w:name w:val="Absatz-Standardschriftart1"/>
    <w:rsid w:val="00D137D0"/>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137D0"/>
    <w:rPr>
      <w:rFonts w:ascii="Arial" w:hAnsi="Arial"/>
      <w:sz w:val="28"/>
      <w:lang w:val="en-GB"/>
    </w:rPr>
  </w:style>
  <w:style w:type="character" w:customStyle="1" w:styleId="1Char">
    <w:name w:val="标题 1 Char"/>
    <w:aliases w:val="h132 Char,h151 Char1"/>
    <w:uiPriority w:val="9"/>
    <w:rsid w:val="00D137D0"/>
    <w:rPr>
      <w:rFonts w:ascii="Arial" w:hAnsi="Arial"/>
      <w:sz w:val="36"/>
      <w:lang w:val="en-GB" w:eastAsia="en-US" w:bidi="ar-SA"/>
    </w:rPr>
  </w:style>
  <w:style w:type="character" w:customStyle="1" w:styleId="2Char">
    <w:name w:val="标题 2 Char"/>
    <w:aliases w:val="22 Char"/>
    <w:uiPriority w:val="9"/>
    <w:rsid w:val="00D137D0"/>
    <w:rPr>
      <w:rFonts w:ascii="Arial" w:hAnsi="Arial"/>
      <w:sz w:val="32"/>
      <w:lang w:val="en-GB"/>
    </w:rPr>
  </w:style>
  <w:style w:type="character" w:customStyle="1" w:styleId="3Char">
    <w:name w:val="标题 3 Char"/>
    <w:aliases w:val="Heading 3 Char Char,H3 Char12"/>
    <w:uiPriority w:val="9"/>
    <w:qFormat/>
    <w:rsid w:val="00D137D0"/>
    <w:rPr>
      <w:rFonts w:ascii="Arial" w:hAnsi="Arial"/>
      <w:sz w:val="28"/>
      <w:lang w:val="en-GB"/>
    </w:rPr>
  </w:style>
  <w:style w:type="character" w:customStyle="1" w:styleId="4Char">
    <w:name w:val="标题 4 Char"/>
    <w:aliases w:val="4 Ch"/>
    <w:rsid w:val="00D137D0"/>
    <w:rPr>
      <w:rFonts w:ascii="Arial" w:hAnsi="Arial"/>
      <w:sz w:val="24"/>
      <w:szCs w:val="28"/>
      <w:lang w:val="en-GB" w:eastAsia="en-GB"/>
    </w:rPr>
  </w:style>
  <w:style w:type="character" w:customStyle="1" w:styleId="6Char">
    <w:name w:val="标题 6 Char"/>
    <w:uiPriority w:val="9"/>
    <w:rsid w:val="00D137D0"/>
    <w:rPr>
      <w:rFonts w:ascii="Arial" w:hAnsi="Arial"/>
      <w:lang w:val="en-GB"/>
    </w:rPr>
  </w:style>
  <w:style w:type="character" w:customStyle="1" w:styleId="7Char">
    <w:name w:val="标题 7 Char"/>
    <w:uiPriority w:val="9"/>
    <w:rsid w:val="00D137D0"/>
    <w:rPr>
      <w:rFonts w:ascii="Arial" w:hAnsi="Arial"/>
      <w:lang w:val="en-GB"/>
    </w:rPr>
  </w:style>
  <w:style w:type="character" w:customStyle="1" w:styleId="8Char">
    <w:name w:val="标题 8 Char"/>
    <w:uiPriority w:val="9"/>
    <w:rsid w:val="00D137D0"/>
    <w:rPr>
      <w:rFonts w:ascii="Arial" w:hAnsi="Arial"/>
      <w:sz w:val="36"/>
      <w:lang w:val="en-GB"/>
    </w:rPr>
  </w:style>
  <w:style w:type="character" w:customStyle="1" w:styleId="9Char">
    <w:name w:val="标题 9 Char"/>
    <w:uiPriority w:val="9"/>
    <w:rsid w:val="00D137D0"/>
    <w:rPr>
      <w:rFonts w:ascii="Arial" w:hAnsi="Arial"/>
      <w:sz w:val="36"/>
      <w:lang w:val="en-GB"/>
    </w:rPr>
  </w:style>
  <w:style w:type="character" w:customStyle="1" w:styleId="Char0">
    <w:name w:val="页脚 Char"/>
    <w:uiPriority w:val="99"/>
    <w:rsid w:val="00D137D0"/>
    <w:rPr>
      <w:rFonts w:ascii="Arial" w:hAnsi="Arial"/>
      <w:b/>
      <w:i/>
      <w:noProof/>
      <w:sz w:val="18"/>
    </w:rPr>
  </w:style>
  <w:style w:type="character" w:customStyle="1" w:styleId="Char1">
    <w:name w:val="列表 Char"/>
    <w:rsid w:val="00D137D0"/>
    <w:rPr>
      <w:lang w:val="en-GB"/>
    </w:rPr>
  </w:style>
  <w:style w:type="character" w:customStyle="1" w:styleId="Char2">
    <w:name w:val="文档结构图 Char"/>
    <w:uiPriority w:val="99"/>
    <w:rsid w:val="00D137D0"/>
    <w:rPr>
      <w:rFonts w:ascii="Tahoma" w:hAnsi="Tahoma"/>
      <w:lang w:val="en-GB" w:eastAsia="en-US"/>
    </w:rPr>
  </w:style>
  <w:style w:type="character" w:customStyle="1" w:styleId="Char3">
    <w:name w:val="纯文本 Char"/>
    <w:rsid w:val="00D137D0"/>
    <w:rPr>
      <w:rFonts w:ascii="Courier New" w:hAnsi="Courier New"/>
      <w:lang w:val="nb-NO"/>
    </w:rPr>
  </w:style>
  <w:style w:type="character" w:customStyle="1" w:styleId="Char4">
    <w:name w:val="批注框文本 Char"/>
    <w:uiPriority w:val="99"/>
    <w:rsid w:val="00D137D0"/>
    <w:rPr>
      <w:rFonts w:ascii="Tahoma" w:hAnsi="Tahoma" w:cs="Tahoma"/>
      <w:sz w:val="16"/>
      <w:szCs w:val="16"/>
      <w:lang w:val="en-GB" w:eastAsia="en-GB" w:bidi="ar-SA"/>
    </w:rPr>
  </w:style>
  <w:style w:type="character" w:customStyle="1" w:styleId="Char5">
    <w:name w:val="日期 Char"/>
    <w:rsid w:val="00D137D0"/>
    <w:rPr>
      <w:lang w:val="en-GB"/>
    </w:rPr>
  </w:style>
  <w:style w:type="paragraph" w:customStyle="1" w:styleId="40">
    <w:name w:val="修订4"/>
    <w:hidden/>
    <w:uiPriority w:val="99"/>
    <w:semiHidden/>
    <w:qFormat/>
    <w:rsid w:val="00D137D0"/>
    <w:rPr>
      <w:rFonts w:ascii="Times New Roman" w:eastAsia="Batang" w:hAnsi="Times New Roman"/>
      <w:lang w:val="en-GB" w:eastAsia="en-US"/>
    </w:rPr>
  </w:style>
  <w:style w:type="character" w:customStyle="1" w:styleId="CharChar22">
    <w:name w:val="Char Char22"/>
    <w:rsid w:val="00D137D0"/>
    <w:rPr>
      <w:rFonts w:ascii="Arial" w:hAnsi="Arial"/>
      <w:b/>
      <w:i/>
      <w:noProof/>
      <w:sz w:val="18"/>
      <w:lang w:val="en-GB"/>
    </w:rPr>
  </w:style>
  <w:style w:type="character" w:customStyle="1" w:styleId="a8">
    <w:name w:val="(文字) (文字)"/>
    <w:rsid w:val="00D137D0"/>
    <w:rPr>
      <w:rFonts w:ascii="Arial" w:eastAsia="MS Mincho" w:hAnsi="Arial" w:cs="Arial"/>
      <w:sz w:val="28"/>
      <w:szCs w:val="28"/>
      <w:lang w:val="en-GB" w:eastAsia="ja-JP"/>
    </w:rPr>
  </w:style>
  <w:style w:type="character" w:customStyle="1" w:styleId="CharChar18">
    <w:name w:val="Char Char18"/>
    <w:rsid w:val="00D137D0"/>
    <w:rPr>
      <w:rFonts w:ascii="Arial" w:hAnsi="Arial"/>
      <w:lang w:eastAsia="en-US"/>
    </w:rPr>
  </w:style>
  <w:style w:type="character" w:customStyle="1" w:styleId="CarCar4">
    <w:name w:val="Car Car4"/>
    <w:rsid w:val="00D137D0"/>
    <w:rPr>
      <w:rFonts w:ascii="Arial" w:eastAsia="MS Mincho" w:hAnsi="Arial"/>
      <w:lang w:val="en-GB" w:eastAsia="en-US" w:bidi="ar-SA"/>
    </w:rPr>
  </w:style>
  <w:style w:type="character" w:customStyle="1" w:styleId="CarCar8">
    <w:name w:val="Car Car8"/>
    <w:rsid w:val="00D137D0"/>
    <w:rPr>
      <w:rFonts w:ascii="Arial" w:eastAsia="MS Mincho" w:hAnsi="Arial"/>
      <w:sz w:val="36"/>
      <w:lang w:val="en-GB" w:eastAsia="en-US" w:bidi="ar-SA"/>
    </w:rPr>
  </w:style>
  <w:style w:type="character" w:customStyle="1" w:styleId="CarCar3">
    <w:name w:val="Car Car3"/>
    <w:rsid w:val="00D137D0"/>
    <w:rPr>
      <w:rFonts w:ascii="Arial" w:eastAsia="MS Mincho" w:hAnsi="Arial"/>
      <w:sz w:val="36"/>
      <w:lang w:val="en-GB" w:eastAsia="en-US" w:bidi="ar-SA"/>
    </w:rPr>
  </w:style>
  <w:style w:type="character" w:customStyle="1" w:styleId="CarCar7">
    <w:name w:val="Car Car7"/>
    <w:rsid w:val="00D137D0"/>
    <w:rPr>
      <w:rFonts w:eastAsia="MS Mincho"/>
      <w:lang w:val="en-GB" w:eastAsia="en-US" w:bidi="ar-SA"/>
    </w:rPr>
  </w:style>
  <w:style w:type="character" w:customStyle="1" w:styleId="CarCar6">
    <w:name w:val="Car Car6"/>
    <w:rsid w:val="00D137D0"/>
    <w:rPr>
      <w:rFonts w:ascii="Courier New" w:hAnsi="Courier New"/>
      <w:lang w:val="nb-NO" w:eastAsia="ja-JP" w:bidi="ar-SA"/>
    </w:rPr>
  </w:style>
  <w:style w:type="character" w:customStyle="1" w:styleId="CarCar2">
    <w:name w:val="Car Car2"/>
    <w:rsid w:val="00D137D0"/>
    <w:rPr>
      <w:rFonts w:eastAsia="MS Mincho"/>
      <w:lang w:val="en-GB" w:eastAsia="ja-JP" w:bidi="ar-SA"/>
    </w:rPr>
  </w:style>
  <w:style w:type="character" w:customStyle="1" w:styleId="CarCar9">
    <w:name w:val="Car Car9"/>
    <w:rsid w:val="00D137D0"/>
    <w:rPr>
      <w:rFonts w:ascii="Arial" w:hAnsi="Arial"/>
      <w:lang w:val="en-GB" w:eastAsia="ja-JP" w:bidi="ar-SA"/>
    </w:rPr>
  </w:style>
  <w:style w:type="character" w:customStyle="1" w:styleId="8">
    <w:name w:val="(文字) (文字)8"/>
    <w:rsid w:val="00D137D0"/>
    <w:rPr>
      <w:rFonts w:ascii="Arial" w:eastAsia="MS Mincho" w:hAnsi="Arial"/>
      <w:lang w:val="en-GB" w:eastAsia="ar-SA" w:bidi="ar-SA"/>
    </w:rPr>
  </w:style>
  <w:style w:type="character" w:customStyle="1" w:styleId="7">
    <w:name w:val="(文字) (文字)7"/>
    <w:rsid w:val="00D137D0"/>
    <w:rPr>
      <w:rFonts w:ascii="Arial" w:eastAsia="MS Mincho" w:hAnsi="Arial"/>
      <w:sz w:val="36"/>
      <w:lang w:val="en-GB" w:eastAsia="ar-SA" w:bidi="ar-SA"/>
    </w:rPr>
  </w:style>
  <w:style w:type="character" w:customStyle="1" w:styleId="60">
    <w:name w:val="(文字) (文字)6"/>
    <w:rsid w:val="00D137D0"/>
    <w:rPr>
      <w:rFonts w:eastAsia="MS Mincho"/>
      <w:lang w:val="en-GB" w:eastAsia="ar-SA" w:bidi="ar-SA"/>
    </w:rPr>
  </w:style>
  <w:style w:type="character" w:customStyle="1" w:styleId="5">
    <w:name w:val="(文字) (文字)5"/>
    <w:rsid w:val="00D137D0"/>
    <w:rPr>
      <w:rFonts w:ascii="Courier New" w:eastAsia="MS Mincho" w:hAnsi="Courier New"/>
      <w:lang w:val="nb-NO" w:eastAsia="ar-SA" w:bidi="ar-SA"/>
    </w:rPr>
  </w:style>
  <w:style w:type="character" w:customStyle="1" w:styleId="31">
    <w:name w:val="(文字) (文字)3"/>
    <w:rsid w:val="00D137D0"/>
    <w:rPr>
      <w:rFonts w:eastAsia="MS Mincho"/>
      <w:lang w:val="en-GB" w:eastAsia="ar-SA" w:bidi="ar-SA"/>
    </w:rPr>
  </w:style>
  <w:style w:type="character" w:customStyle="1" w:styleId="17">
    <w:name w:val="(文字) (文字)1"/>
    <w:rsid w:val="00D137D0"/>
    <w:rPr>
      <w:rFonts w:eastAsia="MS Mincho"/>
      <w:lang w:val="en-GB" w:eastAsia="ar-SA" w:bidi="ar-SA"/>
    </w:rPr>
  </w:style>
  <w:style w:type="character" w:customStyle="1" w:styleId="CharChar23">
    <w:name w:val="Char Char23"/>
    <w:rsid w:val="00D137D0"/>
    <w:rPr>
      <w:rFonts w:ascii="Arial" w:hAnsi="Arial"/>
      <w:lang w:val="en-GB" w:eastAsia="en-US"/>
    </w:rPr>
  </w:style>
  <w:style w:type="character" w:customStyle="1" w:styleId="ZchnZchn5">
    <w:name w:val="Zchn Zchn5"/>
    <w:qFormat/>
    <w:rsid w:val="00D137D0"/>
    <w:rPr>
      <w:rFonts w:ascii="Courier New" w:eastAsia="Batang" w:hAnsi="Courier New"/>
      <w:lang w:val="nb-NO" w:eastAsia="en-US" w:bidi="ar-SA"/>
    </w:rPr>
  </w:style>
  <w:style w:type="paragraph" w:customStyle="1" w:styleId="50">
    <w:name w:val="修订5"/>
    <w:hidden/>
    <w:semiHidden/>
    <w:qFormat/>
    <w:rsid w:val="00D137D0"/>
    <w:rPr>
      <w:rFonts w:ascii="Times New Roman" w:eastAsia="Batang" w:hAnsi="Times New Roman"/>
      <w:lang w:val="en-GB" w:eastAsia="en-US"/>
    </w:rPr>
  </w:style>
  <w:style w:type="character" w:customStyle="1" w:styleId="Char6">
    <w:name w:val="批注文字 Char"/>
    <w:uiPriority w:val="99"/>
    <w:qFormat/>
    <w:rsid w:val="00D137D0"/>
    <w:rPr>
      <w:lang w:val="en-GB" w:eastAsia="x-none"/>
    </w:rPr>
  </w:style>
  <w:style w:type="character" w:customStyle="1" w:styleId="Char10">
    <w:name w:val="批注主题 Char1"/>
    <w:rsid w:val="00D137D0"/>
    <w:rPr>
      <w:b/>
      <w:bCs/>
      <w:lang w:val="en-GB" w:eastAsia="x-none"/>
    </w:rPr>
  </w:style>
  <w:style w:type="character" w:customStyle="1" w:styleId="Titre32">
    <w:name w:val="Titre 32"/>
    <w:rsid w:val="00D137D0"/>
    <w:rPr>
      <w:rFonts w:ascii="Arial" w:hAnsi="Arial"/>
      <w:sz w:val="28"/>
      <w:szCs w:val="28"/>
      <w:lang w:val="en-GB" w:eastAsia="en-GB"/>
    </w:rPr>
  </w:style>
  <w:style w:type="character" w:customStyle="1" w:styleId="Titre31">
    <w:name w:val="Titre 31"/>
    <w:rsid w:val="00D137D0"/>
    <w:rPr>
      <w:rFonts w:ascii="Arial" w:hAnsi="Arial"/>
      <w:sz w:val="28"/>
      <w:szCs w:val="28"/>
      <w:lang w:val="en-GB" w:eastAsia="en-GB"/>
    </w:rPr>
  </w:style>
  <w:style w:type="character" w:customStyle="1" w:styleId="trans">
    <w:name w:val="trans"/>
    <w:rsid w:val="00D137D0"/>
  </w:style>
  <w:style w:type="character" w:customStyle="1" w:styleId="Char11">
    <w:name w:val="批注文字 Char1"/>
    <w:rsid w:val="00D137D0"/>
    <w:rPr>
      <w:rFonts w:ascii="Times New Roman" w:hAnsi="Times New Roman"/>
      <w:lang w:val="en-GB" w:eastAsia="en-US"/>
    </w:rPr>
  </w:style>
  <w:style w:type="character" w:customStyle="1" w:styleId="h48">
    <w:name w:val="h48"/>
    <w:rsid w:val="00D137D0"/>
    <w:rPr>
      <w:rFonts w:ascii="Arial" w:hAnsi="Arial" w:cs="Arial" w:hint="default"/>
      <w:sz w:val="24"/>
      <w:lang w:val="en-GB"/>
    </w:rPr>
  </w:style>
  <w:style w:type="character" w:customStyle="1" w:styleId="h510">
    <w:name w:val="h51"/>
    <w:rsid w:val="00D137D0"/>
    <w:rPr>
      <w:rFonts w:ascii="Arial" w:eastAsia="SimSun" w:hAnsi="Arial" w:cs="Arial" w:hint="default"/>
      <w:sz w:val="22"/>
      <w:lang w:val="en-GB" w:eastAsia="en-US" w:bidi="ar-SA"/>
    </w:rPr>
  </w:style>
  <w:style w:type="character" w:customStyle="1" w:styleId="Head2A1">
    <w:name w:val="Head2A1"/>
    <w:rsid w:val="00D137D0"/>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D137D0"/>
    <w:rPr>
      <w:lang w:val="en-GB" w:eastAsia="en-US" w:bidi="ar-SA"/>
    </w:rPr>
  </w:style>
  <w:style w:type="character" w:customStyle="1" w:styleId="ListChar1">
    <w:name w:val="List Char1"/>
    <w:rsid w:val="00D137D0"/>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D137D0"/>
    <w:rPr>
      <w:b/>
      <w:lang w:val="en-GB"/>
    </w:rPr>
  </w:style>
  <w:style w:type="character" w:customStyle="1" w:styleId="a9">
    <w:name w:val="標準太字"/>
    <w:autoRedefine/>
    <w:rsid w:val="00D137D0"/>
    <w:rPr>
      <w:b/>
    </w:rPr>
  </w:style>
  <w:style w:type="character" w:styleId="HTMLCode">
    <w:name w:val="HTML Code"/>
    <w:rsid w:val="00D137D0"/>
    <w:rPr>
      <w:rFonts w:ascii="Arial Unicode MS" w:eastAsia="Arial Unicode MS" w:hAnsi="Arial Unicode MS" w:cs="Arial Unicode MS"/>
      <w:sz w:val="20"/>
      <w:szCs w:val="20"/>
    </w:rPr>
  </w:style>
  <w:style w:type="character" w:customStyle="1" w:styleId="PTK">
    <w:name w:val="PTK"/>
    <w:semiHidden/>
    <w:rsid w:val="00D137D0"/>
    <w:rPr>
      <w:rFonts w:ascii="Arial" w:hAnsi="Arial" w:cs="Arial"/>
      <w:color w:val="000080"/>
      <w:sz w:val="20"/>
      <w:szCs w:val="20"/>
    </w:rPr>
  </w:style>
  <w:style w:type="character" w:customStyle="1" w:styleId="MTEquationSection">
    <w:name w:val="MTEquationSection"/>
    <w:qFormat/>
    <w:rsid w:val="00D137D0"/>
    <w:rPr>
      <w:noProof w:val="0"/>
      <w:vanish w:val="0"/>
      <w:color w:val="FF0000"/>
      <w:lang w:eastAsia="en-US"/>
    </w:rPr>
  </w:style>
  <w:style w:type="paragraph" w:styleId="TOCHeading">
    <w:name w:val="TOC Heading"/>
    <w:basedOn w:val="Heading1"/>
    <w:next w:val="Normal"/>
    <w:uiPriority w:val="39"/>
    <w:unhideWhenUsed/>
    <w:qFormat/>
    <w:rsid w:val="00D137D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D137D0"/>
    <w:rPr>
      <w:color w:val="808080"/>
    </w:rPr>
  </w:style>
  <w:style w:type="character" w:customStyle="1" w:styleId="CharChar31">
    <w:name w:val="Char Char31"/>
    <w:qFormat/>
    <w:rsid w:val="00D137D0"/>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D137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qFormat/>
    <w:rsid w:val="00D137D0"/>
    <w:rPr>
      <w:rFonts w:ascii="Calibri Light" w:eastAsia="SimSun" w:hAnsi="Calibri Light"/>
      <w:b/>
      <w:bCs/>
      <w:kern w:val="28"/>
      <w:sz w:val="32"/>
      <w:szCs w:val="32"/>
      <w:lang w:val="en-GB" w:eastAsia="ko-KR"/>
    </w:rPr>
  </w:style>
  <w:style w:type="character" w:customStyle="1" w:styleId="CharChar12">
    <w:name w:val="Char Char12"/>
    <w:rsid w:val="00D137D0"/>
    <w:rPr>
      <w:lang w:val="en-GB" w:eastAsia="ja-JP"/>
    </w:rPr>
  </w:style>
  <w:style w:type="character" w:customStyle="1" w:styleId="CharChar41">
    <w:name w:val="Char Char41"/>
    <w:rsid w:val="00D137D0"/>
    <w:rPr>
      <w:rFonts w:ascii="Times-Roman" w:hAnsi="Times-Roman"/>
      <w:lang w:val="nb-NO" w:eastAsia="ja-JP"/>
    </w:rPr>
  </w:style>
  <w:style w:type="character" w:customStyle="1" w:styleId="CharChar71">
    <w:name w:val="Char Char71"/>
    <w:rsid w:val="00D137D0"/>
    <w:rPr>
      <w:rFonts w:ascii="SimHei" w:eastAsia="SimHei"/>
      <w:shd w:val="clear" w:color="auto" w:fill="000080"/>
      <w:lang w:val="en-GB" w:eastAsia="en-US"/>
    </w:rPr>
  </w:style>
  <w:style w:type="character" w:customStyle="1" w:styleId="CharChar101">
    <w:name w:val="Char Char101"/>
    <w:rsid w:val="00D137D0"/>
    <w:rPr>
      <w:rFonts w:ascii="Times New Roman" w:hAnsi="Times New Roman"/>
      <w:lang w:val="en-GB" w:eastAsia="en-US"/>
    </w:rPr>
  </w:style>
  <w:style w:type="character" w:customStyle="1" w:styleId="CharChar91">
    <w:name w:val="Char Char91"/>
    <w:rsid w:val="00D137D0"/>
    <w:rPr>
      <w:rFonts w:ascii="SimHei" w:eastAsia="SimHei"/>
      <w:sz w:val="16"/>
      <w:lang w:val="en-GB" w:eastAsia="en-US"/>
    </w:rPr>
  </w:style>
  <w:style w:type="character" w:customStyle="1" w:styleId="CharChar81">
    <w:name w:val="Char Char81"/>
    <w:semiHidden/>
    <w:rsid w:val="00D137D0"/>
    <w:rPr>
      <w:rFonts w:ascii="Times New Roman" w:hAnsi="Times New Roman"/>
      <w:b/>
      <w:lang w:val="en-GB" w:eastAsia="en-US"/>
    </w:rPr>
  </w:style>
  <w:style w:type="paragraph" w:styleId="TableofFigures">
    <w:name w:val="table of figures"/>
    <w:basedOn w:val="Normal"/>
    <w:next w:val="Normal"/>
    <w:qFormat/>
    <w:rsid w:val="00D137D0"/>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D137D0"/>
    <w:rPr>
      <w:rFonts w:ascii="Times New Roman" w:hAnsi="Times New Roman"/>
      <w:lang w:val="en-GB" w:eastAsia="x-none"/>
    </w:rPr>
  </w:style>
  <w:style w:type="character" w:customStyle="1" w:styleId="CharChar131">
    <w:name w:val="Char Char131"/>
    <w:semiHidden/>
    <w:rsid w:val="00D137D0"/>
    <w:rPr>
      <w:rFonts w:ascii="Malgun Gothic" w:eastAsia="Malgun Gothic" w:hAnsi="Malgun Gothic"/>
      <w:lang w:val="en-GB" w:eastAsia="en-US"/>
    </w:rPr>
  </w:style>
  <w:style w:type="character" w:customStyle="1" w:styleId="CharChar61">
    <w:name w:val="Char Char61"/>
    <w:rsid w:val="00D137D0"/>
    <w:rPr>
      <w:rFonts w:ascii="Arial" w:eastAsia="Malgun Gothic" w:hAnsi="Arial"/>
      <w:sz w:val="32"/>
      <w:lang w:val="en-GB" w:eastAsia="en-US"/>
    </w:rPr>
  </w:style>
  <w:style w:type="character" w:customStyle="1" w:styleId="CharChar51">
    <w:name w:val="Char Char51"/>
    <w:rsid w:val="00D137D0"/>
    <w:rPr>
      <w:rFonts w:ascii="Arial" w:eastAsia="Malgun Gothic" w:hAnsi="Arial"/>
      <w:sz w:val="28"/>
      <w:lang w:val="en-GB" w:eastAsia="en-US"/>
    </w:rPr>
  </w:style>
  <w:style w:type="character" w:customStyle="1" w:styleId="CharChar161">
    <w:name w:val="Char Char161"/>
    <w:rsid w:val="00D137D0"/>
    <w:rPr>
      <w:rFonts w:ascii="Arial" w:eastAsia="Malgun Gothic" w:hAnsi="Arial"/>
      <w:lang w:val="en-GB" w:eastAsia="en-US"/>
    </w:rPr>
  </w:style>
  <w:style w:type="character" w:customStyle="1" w:styleId="CharChar141">
    <w:name w:val="Char Char141"/>
    <w:rsid w:val="00D137D0"/>
    <w:rPr>
      <w:rFonts w:ascii="Arial" w:eastAsia="Malgun Gothic" w:hAnsi="Arial"/>
      <w:sz w:val="36"/>
      <w:lang w:val="en-GB" w:eastAsia="en-US"/>
    </w:rPr>
  </w:style>
  <w:style w:type="character" w:customStyle="1" w:styleId="CharChar111">
    <w:name w:val="Char Char111"/>
    <w:rsid w:val="00D137D0"/>
    <w:rPr>
      <w:rFonts w:ascii="SimHei" w:eastAsia="Malgun Gothic" w:hAnsi="SimHei"/>
      <w:lang w:val="en-GB" w:eastAsia="en-US"/>
    </w:rPr>
  </w:style>
  <w:style w:type="character" w:customStyle="1" w:styleId="CharChar210">
    <w:name w:val="Char Char210"/>
    <w:rsid w:val="00D137D0"/>
    <w:rPr>
      <w:rFonts w:ascii="Arial" w:hAnsi="Arial"/>
      <w:sz w:val="28"/>
      <w:lang w:val="en-GB" w:eastAsia="en-US"/>
    </w:rPr>
  </w:style>
  <w:style w:type="character" w:customStyle="1" w:styleId="CharChar151">
    <w:name w:val="Char Char151"/>
    <w:rsid w:val="00D137D0"/>
    <w:rPr>
      <w:rFonts w:ascii="Arial" w:hAnsi="Arial"/>
      <w:sz w:val="36"/>
      <w:lang w:val="en-GB" w:eastAsia="x-none"/>
    </w:rPr>
  </w:style>
  <w:style w:type="character" w:customStyle="1" w:styleId="CharChar251">
    <w:name w:val="Char Char251"/>
    <w:rsid w:val="00D137D0"/>
    <w:rPr>
      <w:rFonts w:ascii="Arial" w:hAnsi="Arial"/>
      <w:lang w:val="en-GB" w:eastAsia="en-US"/>
    </w:rPr>
  </w:style>
  <w:style w:type="character" w:customStyle="1" w:styleId="CharChar241">
    <w:name w:val="Char Char241"/>
    <w:rsid w:val="00D137D0"/>
    <w:rPr>
      <w:rFonts w:ascii="Arial" w:hAnsi="Arial"/>
      <w:sz w:val="36"/>
      <w:lang w:val="en-GB" w:eastAsia="en-US"/>
    </w:rPr>
  </w:style>
  <w:style w:type="character" w:customStyle="1" w:styleId="CharChar301">
    <w:name w:val="Char Char301"/>
    <w:rsid w:val="00D137D0"/>
    <w:rPr>
      <w:rFonts w:ascii="Arial" w:hAnsi="Arial"/>
      <w:lang w:val="en-GB" w:eastAsia="en-US"/>
    </w:rPr>
  </w:style>
  <w:style w:type="character" w:customStyle="1" w:styleId="CharChar291">
    <w:name w:val="Char Char291"/>
    <w:rsid w:val="00D137D0"/>
    <w:rPr>
      <w:rFonts w:ascii="Arial" w:hAnsi="Arial"/>
      <w:sz w:val="36"/>
      <w:lang w:val="en-GB" w:eastAsia="en-US"/>
    </w:rPr>
  </w:style>
  <w:style w:type="character" w:customStyle="1" w:styleId="CharChar281">
    <w:name w:val="Char Char281"/>
    <w:rsid w:val="00D137D0"/>
    <w:rPr>
      <w:rFonts w:ascii="Arial" w:hAnsi="Arial"/>
      <w:sz w:val="36"/>
      <w:lang w:val="en-GB" w:eastAsia="en-US"/>
    </w:rPr>
  </w:style>
  <w:style w:type="character" w:customStyle="1" w:styleId="CharChar271">
    <w:name w:val="Char Char271"/>
    <w:rsid w:val="00D137D0"/>
    <w:rPr>
      <w:rFonts w:ascii="Arial" w:hAnsi="Arial"/>
      <w:b/>
      <w:i/>
      <w:noProof/>
      <w:sz w:val="18"/>
      <w:lang w:val="en-GB" w:eastAsia="en-US"/>
    </w:rPr>
  </w:style>
  <w:style w:type="character" w:customStyle="1" w:styleId="CharChar261">
    <w:name w:val="Char Char261"/>
    <w:rsid w:val="00D137D0"/>
    <w:rPr>
      <w:rFonts w:ascii="Arial" w:hAnsi="Arial"/>
      <w:lang w:val="en-GB" w:eastAsia="x-none"/>
    </w:rPr>
  </w:style>
  <w:style w:type="character" w:customStyle="1" w:styleId="CharChar171">
    <w:name w:val="Char Char171"/>
    <w:rsid w:val="00D137D0"/>
    <w:rPr>
      <w:rFonts w:ascii="Arial" w:hAnsi="Arial"/>
      <w:sz w:val="36"/>
      <w:lang w:val="x-none" w:eastAsia="en-US"/>
    </w:rPr>
  </w:style>
  <w:style w:type="character" w:customStyle="1" w:styleId="41">
    <w:name w:val="(文字) (文字)41"/>
    <w:rsid w:val="00D137D0"/>
    <w:rPr>
      <w:rFonts w:eastAsia="Times New Roman"/>
      <w:lang w:val="en-GB" w:eastAsia="ar-SA" w:bidi="ar-SA"/>
    </w:rPr>
  </w:style>
  <w:style w:type="character" w:customStyle="1" w:styleId="CharChar211">
    <w:name w:val="Char Char211"/>
    <w:rsid w:val="00D137D0"/>
    <w:rPr>
      <w:rFonts w:ascii="Times New Roman" w:hAnsi="Times New Roman"/>
      <w:lang w:val="en-GB" w:eastAsia="en-US"/>
    </w:rPr>
  </w:style>
  <w:style w:type="character" w:customStyle="1" w:styleId="CharChar201">
    <w:name w:val="Char Char201"/>
    <w:rsid w:val="00D137D0"/>
    <w:rPr>
      <w:rFonts w:ascii="SimHei" w:eastAsia="SimHei"/>
      <w:sz w:val="16"/>
      <w:lang w:val="en-GB" w:eastAsia="en-US"/>
    </w:rPr>
  </w:style>
  <w:style w:type="character" w:customStyle="1" w:styleId="CharChar221">
    <w:name w:val="Char Char221"/>
    <w:rsid w:val="00D137D0"/>
    <w:rPr>
      <w:rFonts w:ascii="Arial" w:hAnsi="Arial"/>
      <w:b/>
      <w:i/>
      <w:noProof/>
      <w:sz w:val="18"/>
      <w:lang w:val="en-GB"/>
    </w:rPr>
  </w:style>
  <w:style w:type="character" w:customStyle="1" w:styleId="9">
    <w:name w:val="(文字) (文字)9"/>
    <w:rsid w:val="00D137D0"/>
    <w:rPr>
      <w:rFonts w:ascii="Arial" w:hAnsi="Arial"/>
      <w:sz w:val="28"/>
      <w:lang w:val="en-GB" w:eastAsia="ja-JP"/>
    </w:rPr>
  </w:style>
  <w:style w:type="character" w:customStyle="1" w:styleId="CharChar181">
    <w:name w:val="Char Char181"/>
    <w:rsid w:val="00D137D0"/>
    <w:rPr>
      <w:rFonts w:ascii="Arial" w:hAnsi="Arial"/>
      <w:lang w:val="x-none" w:eastAsia="en-US"/>
    </w:rPr>
  </w:style>
  <w:style w:type="character" w:customStyle="1" w:styleId="CarCar41">
    <w:name w:val="Car Car41"/>
    <w:rsid w:val="00D137D0"/>
    <w:rPr>
      <w:rFonts w:ascii="Arial" w:hAnsi="Arial"/>
      <w:lang w:val="en-GB" w:eastAsia="en-US"/>
    </w:rPr>
  </w:style>
  <w:style w:type="character" w:customStyle="1" w:styleId="CarCar81">
    <w:name w:val="Car Car81"/>
    <w:rsid w:val="00D137D0"/>
    <w:rPr>
      <w:rFonts w:ascii="Arial" w:hAnsi="Arial"/>
      <w:sz w:val="36"/>
      <w:lang w:val="en-GB" w:eastAsia="en-US"/>
    </w:rPr>
  </w:style>
  <w:style w:type="character" w:customStyle="1" w:styleId="CarCar31">
    <w:name w:val="Car Car31"/>
    <w:rsid w:val="00D137D0"/>
    <w:rPr>
      <w:rFonts w:ascii="Arial" w:hAnsi="Arial"/>
      <w:sz w:val="36"/>
      <w:lang w:val="en-GB" w:eastAsia="en-US"/>
    </w:rPr>
  </w:style>
  <w:style w:type="character" w:customStyle="1" w:styleId="CarCar71">
    <w:name w:val="Car Car71"/>
    <w:rsid w:val="00D137D0"/>
    <w:rPr>
      <w:rFonts w:eastAsia="Times New Roman"/>
      <w:lang w:val="en-GB" w:eastAsia="en-US"/>
    </w:rPr>
  </w:style>
  <w:style w:type="character" w:customStyle="1" w:styleId="CarCar61">
    <w:name w:val="Car Car61"/>
    <w:rsid w:val="00D137D0"/>
    <w:rPr>
      <w:rFonts w:ascii="Times-Roman" w:hAnsi="Times-Roman"/>
      <w:lang w:val="nb-NO" w:eastAsia="ja-JP"/>
    </w:rPr>
  </w:style>
  <w:style w:type="character" w:customStyle="1" w:styleId="CarCar21">
    <w:name w:val="Car Car21"/>
    <w:rsid w:val="00D137D0"/>
    <w:rPr>
      <w:rFonts w:eastAsia="Times New Roman"/>
      <w:lang w:val="en-GB" w:eastAsia="ja-JP"/>
    </w:rPr>
  </w:style>
  <w:style w:type="character" w:customStyle="1" w:styleId="CarCar91">
    <w:name w:val="Car Car91"/>
    <w:rsid w:val="00D137D0"/>
    <w:rPr>
      <w:rFonts w:ascii="Arial" w:hAnsi="Arial"/>
      <w:lang w:val="en-GB" w:eastAsia="ja-JP"/>
    </w:rPr>
  </w:style>
  <w:style w:type="character" w:customStyle="1" w:styleId="CarCar101">
    <w:name w:val="Car Car101"/>
    <w:rsid w:val="00D137D0"/>
    <w:rPr>
      <w:rFonts w:ascii="Arial" w:hAnsi="Arial"/>
      <w:lang w:val="en-GB" w:eastAsia="ja-JP"/>
    </w:rPr>
  </w:style>
  <w:style w:type="character" w:customStyle="1" w:styleId="81">
    <w:name w:val="(文字) (文字)81"/>
    <w:rsid w:val="00D137D0"/>
    <w:rPr>
      <w:rFonts w:ascii="Arial" w:hAnsi="Arial"/>
      <w:lang w:val="en-GB" w:eastAsia="ar-SA" w:bidi="ar-SA"/>
    </w:rPr>
  </w:style>
  <w:style w:type="character" w:customStyle="1" w:styleId="71">
    <w:name w:val="(文字) (文字)71"/>
    <w:rsid w:val="00D137D0"/>
    <w:rPr>
      <w:rFonts w:ascii="Arial" w:hAnsi="Arial"/>
      <w:sz w:val="36"/>
      <w:lang w:val="en-GB" w:eastAsia="ar-SA" w:bidi="ar-SA"/>
    </w:rPr>
  </w:style>
  <w:style w:type="character" w:customStyle="1" w:styleId="61">
    <w:name w:val="(文字) (文字)61"/>
    <w:rsid w:val="00D137D0"/>
    <w:rPr>
      <w:rFonts w:eastAsia="Times New Roman"/>
      <w:lang w:val="en-GB" w:eastAsia="ar-SA" w:bidi="ar-SA"/>
    </w:rPr>
  </w:style>
  <w:style w:type="character" w:customStyle="1" w:styleId="51">
    <w:name w:val="(文字) (文字)51"/>
    <w:rsid w:val="00D137D0"/>
    <w:rPr>
      <w:rFonts w:ascii="Times-Roman" w:hAnsi="Times-Roman"/>
      <w:lang w:val="nb-NO" w:eastAsia="ar-SA" w:bidi="ar-SA"/>
    </w:rPr>
  </w:style>
  <w:style w:type="character" w:customStyle="1" w:styleId="310">
    <w:name w:val="(文字) (文字)31"/>
    <w:rsid w:val="00D137D0"/>
    <w:rPr>
      <w:rFonts w:eastAsia="Times New Roman"/>
      <w:lang w:val="en-GB" w:eastAsia="ar-SA" w:bidi="ar-SA"/>
    </w:rPr>
  </w:style>
  <w:style w:type="character" w:customStyle="1" w:styleId="110">
    <w:name w:val="(文字) (文字)11"/>
    <w:rsid w:val="00D137D0"/>
    <w:rPr>
      <w:rFonts w:eastAsia="Times New Roman"/>
      <w:lang w:val="en-GB" w:eastAsia="ar-SA" w:bidi="ar-SA"/>
    </w:rPr>
  </w:style>
  <w:style w:type="character" w:customStyle="1" w:styleId="CharChar231">
    <w:name w:val="Char Char231"/>
    <w:rsid w:val="00D137D0"/>
    <w:rPr>
      <w:rFonts w:ascii="Arial" w:hAnsi="Arial"/>
      <w:lang w:val="en-GB" w:eastAsia="en-US"/>
    </w:rPr>
  </w:style>
  <w:style w:type="character" w:customStyle="1" w:styleId="Titre33">
    <w:name w:val="Titre 33"/>
    <w:rsid w:val="00D137D0"/>
    <w:rPr>
      <w:rFonts w:ascii="Arial" w:hAnsi="Arial"/>
      <w:sz w:val="28"/>
      <w:lang w:val="en-GB" w:eastAsia="en-GB"/>
    </w:rPr>
  </w:style>
  <w:style w:type="character" w:customStyle="1" w:styleId="ZchnZchn51">
    <w:name w:val="Zchn Zchn51"/>
    <w:rsid w:val="00D137D0"/>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D137D0"/>
    <w:rPr>
      <w:rFonts w:ascii="Times New Roman" w:eastAsia="Times New Roman" w:hAnsi="Times New Roman" w:cs="Times New Roman"/>
      <w:b/>
      <w:sz w:val="20"/>
      <w:szCs w:val="20"/>
      <w:lang w:val="en-GB" w:eastAsia="x-none"/>
    </w:rPr>
  </w:style>
  <w:style w:type="table" w:styleId="TableGrid1">
    <w:name w:val="Table Grid 1"/>
    <w:basedOn w:val="TableNormal"/>
    <w:rsid w:val="00D137D0"/>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D137D0"/>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D137D0"/>
    <w:rPr>
      <w:color w:val="808080"/>
      <w:shd w:val="clear" w:color="auto" w:fill="E6E6E6"/>
    </w:rPr>
  </w:style>
  <w:style w:type="character" w:styleId="SubtleReference">
    <w:name w:val="Subtle Reference"/>
    <w:uiPriority w:val="31"/>
    <w:qFormat/>
    <w:rsid w:val="00D137D0"/>
    <w:rPr>
      <w:smallCaps/>
      <w:color w:val="5A5A5A"/>
    </w:rPr>
  </w:style>
  <w:style w:type="character" w:customStyle="1" w:styleId="salin1c">
    <w:name w:val="salin1c"/>
    <w:semiHidden/>
    <w:rsid w:val="00D137D0"/>
    <w:rPr>
      <w:rFonts w:ascii="Arial" w:hAnsi="Arial" w:cs="Arial"/>
      <w:color w:val="auto"/>
      <w:sz w:val="20"/>
      <w:szCs w:val="20"/>
    </w:rPr>
  </w:style>
  <w:style w:type="character" w:customStyle="1" w:styleId="TF1">
    <w:name w:val="TF字符"/>
    <w:aliases w:val="left字符"/>
    <w:rsid w:val="00D137D0"/>
    <w:rPr>
      <w:rFonts w:ascii="Arial" w:hAnsi="Arial"/>
      <w:b/>
      <w:lang w:val="en-GB" w:eastAsia="en-US"/>
    </w:rPr>
  </w:style>
  <w:style w:type="paragraph" w:customStyle="1" w:styleId="aa">
    <w:name w:val="修订"/>
    <w:hidden/>
    <w:semiHidden/>
    <w:qFormat/>
    <w:rsid w:val="00D137D0"/>
    <w:rPr>
      <w:rFonts w:ascii="Times New Roman" w:eastAsia="Batang" w:hAnsi="Times New Roman"/>
      <w:lang w:val="en-GB" w:eastAsia="en-US"/>
    </w:rPr>
  </w:style>
  <w:style w:type="paragraph" w:customStyle="1" w:styleId="-31">
    <w:name w:val="深色列表 - 着色 31"/>
    <w:hidden/>
    <w:uiPriority w:val="99"/>
    <w:semiHidden/>
    <w:qFormat/>
    <w:rsid w:val="00D137D0"/>
    <w:rPr>
      <w:rFonts w:ascii="Times New Roman" w:eastAsia="MS Mincho" w:hAnsi="Times New Roman"/>
      <w:lang w:val="en-GB" w:eastAsia="en-US"/>
    </w:rPr>
  </w:style>
  <w:style w:type="character" w:customStyle="1" w:styleId="1-11">
    <w:name w:val="网格表 1 浅色 - 着色 11"/>
    <w:uiPriority w:val="31"/>
    <w:qFormat/>
    <w:rsid w:val="00D137D0"/>
    <w:rPr>
      <w:smallCaps/>
      <w:color w:val="5A5A5A"/>
    </w:rPr>
  </w:style>
  <w:style w:type="character" w:customStyle="1" w:styleId="textbodybold1">
    <w:name w:val="textbodybold1"/>
    <w:rsid w:val="00D137D0"/>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D137D0"/>
    <w:rPr>
      <w:rFonts w:ascii="Cambria" w:eastAsia="Times New Roman" w:hAnsi="Cambria" w:cs="Times New Roman"/>
      <w:b/>
      <w:bCs/>
      <w:kern w:val="28"/>
      <w:sz w:val="32"/>
      <w:szCs w:val="32"/>
      <w:lang w:val="en-GB"/>
    </w:rPr>
  </w:style>
  <w:style w:type="table" w:styleId="TableClassic2">
    <w:name w:val="Table Classic 2"/>
    <w:basedOn w:val="TableNormal"/>
    <w:rsid w:val="00D137D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137D0"/>
    <w:rPr>
      <w:rFonts w:ascii="Times New Roman" w:eastAsia="SimSun" w:hAnsi="Times New Roman"/>
      <w:lang w:val="en-GB" w:eastAsia="en-US"/>
    </w:rPr>
  </w:style>
  <w:style w:type="character" w:customStyle="1" w:styleId="-21">
    <w:name w:val="浅色网格 - 着色 21"/>
    <w:uiPriority w:val="99"/>
    <w:unhideWhenUsed/>
    <w:rsid w:val="00D137D0"/>
    <w:rPr>
      <w:color w:val="808080"/>
    </w:rPr>
  </w:style>
  <w:style w:type="character" w:customStyle="1" w:styleId="nowrap1">
    <w:name w:val="nowrap1"/>
    <w:rsid w:val="00D137D0"/>
  </w:style>
  <w:style w:type="character" w:customStyle="1" w:styleId="shorttext">
    <w:name w:val="short_text"/>
    <w:rsid w:val="00D137D0"/>
  </w:style>
  <w:style w:type="character" w:customStyle="1" w:styleId="UnresolvedMention1">
    <w:name w:val="Unresolved Mention1"/>
    <w:uiPriority w:val="99"/>
    <w:unhideWhenUsed/>
    <w:qFormat/>
    <w:rsid w:val="00D137D0"/>
    <w:rPr>
      <w:color w:val="808080"/>
      <w:shd w:val="clear" w:color="auto" w:fill="E6E6E6"/>
    </w:rPr>
  </w:style>
  <w:style w:type="character" w:customStyle="1" w:styleId="Char12">
    <w:name w:val="页脚 Char1"/>
    <w:rsid w:val="00D137D0"/>
    <w:rPr>
      <w:sz w:val="18"/>
      <w:szCs w:val="18"/>
      <w:lang w:val="en-GB" w:eastAsia="en-US"/>
    </w:rPr>
  </w:style>
  <w:style w:type="character" w:customStyle="1" w:styleId="-11">
    <w:name w:val="浅色网格 - 着色 11"/>
    <w:uiPriority w:val="99"/>
    <w:rsid w:val="00D137D0"/>
    <w:rPr>
      <w:color w:val="808080"/>
    </w:rPr>
  </w:style>
  <w:style w:type="character" w:customStyle="1" w:styleId="UnresolvedMention2">
    <w:name w:val="Unresolved Mention2"/>
    <w:uiPriority w:val="99"/>
    <w:rsid w:val="00D137D0"/>
    <w:rPr>
      <w:color w:val="808080"/>
      <w:shd w:val="clear" w:color="auto" w:fill="E6E6E6"/>
    </w:rPr>
  </w:style>
  <w:style w:type="paragraph" w:customStyle="1" w:styleId="-110">
    <w:name w:val="彩色底纹 - 着色 11"/>
    <w:hidden/>
    <w:uiPriority w:val="99"/>
    <w:semiHidden/>
    <w:qFormat/>
    <w:rsid w:val="00D137D0"/>
    <w:rPr>
      <w:rFonts w:ascii="Times New Roman" w:eastAsia="SimSun" w:hAnsi="Times New Roman"/>
      <w:lang w:val="en-GB" w:eastAsia="en-US"/>
    </w:rPr>
  </w:style>
  <w:style w:type="character" w:customStyle="1" w:styleId="UnresolvedMention3">
    <w:name w:val="Unresolved Mention3"/>
    <w:uiPriority w:val="99"/>
    <w:semiHidden/>
    <w:unhideWhenUsed/>
    <w:rsid w:val="00D137D0"/>
    <w:rPr>
      <w:color w:val="808080"/>
      <w:shd w:val="clear" w:color="auto" w:fill="E6E6E6"/>
    </w:rPr>
  </w:style>
  <w:style w:type="character" w:customStyle="1" w:styleId="ab">
    <w:name w:val="未处理的提及"/>
    <w:uiPriority w:val="52"/>
    <w:rsid w:val="00D137D0"/>
    <w:rPr>
      <w:color w:val="808080"/>
      <w:shd w:val="clear" w:color="auto" w:fill="E6E6E6"/>
    </w:rPr>
  </w:style>
  <w:style w:type="character" w:customStyle="1" w:styleId="Char13">
    <w:name w:val="标题 Char1"/>
    <w:rsid w:val="00D137D0"/>
    <w:rPr>
      <w:rFonts w:ascii="Cambria" w:hAnsi="Cambria" w:cs="Times New Roman"/>
      <w:b/>
      <w:bCs/>
      <w:sz w:val="32"/>
      <w:szCs w:val="32"/>
      <w:lang w:val="en-GB" w:eastAsia="en-US"/>
    </w:rPr>
  </w:style>
  <w:style w:type="character" w:customStyle="1" w:styleId="NoSpacingChar">
    <w:name w:val="No Spacing Char"/>
    <w:link w:val="NoSpacing"/>
    <w:uiPriority w:val="1"/>
    <w:locked/>
    <w:rsid w:val="00D137D0"/>
    <w:rPr>
      <w:rFonts w:ascii="Arial" w:eastAsia="PMingLiU" w:hAnsi="Arial" w:cs="Arial"/>
    </w:rPr>
  </w:style>
  <w:style w:type="paragraph" w:styleId="NoSpacing">
    <w:name w:val="No Spacing"/>
    <w:basedOn w:val="Normal"/>
    <w:link w:val="NoSpacingChar"/>
    <w:uiPriority w:val="1"/>
    <w:qFormat/>
    <w:rsid w:val="00D137D0"/>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D137D0"/>
    <w:pPr>
      <w:jc w:val="both"/>
    </w:pPr>
    <w:rPr>
      <w:rFonts w:ascii="Arial" w:eastAsia="PMingLiU" w:hAnsi="Arial"/>
      <w:i/>
      <w:iCs/>
      <w:color w:val="000000"/>
    </w:rPr>
  </w:style>
  <w:style w:type="character" w:customStyle="1" w:styleId="QuoteChar">
    <w:name w:val="Quote Char"/>
    <w:basedOn w:val="DefaultParagraphFont"/>
    <w:link w:val="Quote"/>
    <w:uiPriority w:val="29"/>
    <w:rsid w:val="00D137D0"/>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D137D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D137D0"/>
    <w:rPr>
      <w:rFonts w:ascii="Arial" w:eastAsia="PMingLiU" w:hAnsi="Arial"/>
      <w:b/>
      <w:bCs/>
      <w:i/>
      <w:iCs/>
      <w:color w:val="4F81BD"/>
      <w:lang w:val="en-GB" w:eastAsia="en-US"/>
    </w:rPr>
  </w:style>
  <w:style w:type="character" w:styleId="SubtleEmphasis">
    <w:name w:val="Subtle Emphasis"/>
    <w:uiPriority w:val="19"/>
    <w:qFormat/>
    <w:rsid w:val="00D137D0"/>
    <w:rPr>
      <w:i/>
      <w:iCs/>
      <w:color w:val="808080"/>
    </w:rPr>
  </w:style>
  <w:style w:type="character" w:styleId="IntenseEmphasis">
    <w:name w:val="Intense Emphasis"/>
    <w:uiPriority w:val="21"/>
    <w:qFormat/>
    <w:rsid w:val="00D137D0"/>
    <w:rPr>
      <w:b/>
      <w:bCs/>
      <w:i/>
      <w:iCs/>
      <w:color w:val="4F81BD"/>
    </w:rPr>
  </w:style>
  <w:style w:type="character" w:styleId="IntenseReference">
    <w:name w:val="Intense Reference"/>
    <w:qFormat/>
    <w:rsid w:val="00D137D0"/>
    <w:rPr>
      <w:b/>
      <w:bCs/>
      <w:smallCaps/>
      <w:color w:val="C0504D"/>
      <w:spacing w:val="5"/>
      <w:u w:val="single"/>
    </w:rPr>
  </w:style>
  <w:style w:type="character" w:styleId="BookTitle">
    <w:name w:val="Book Title"/>
    <w:uiPriority w:val="33"/>
    <w:qFormat/>
    <w:rsid w:val="00D137D0"/>
    <w:rPr>
      <w:b/>
      <w:bCs/>
      <w:smallCaps/>
      <w:spacing w:val="5"/>
    </w:rPr>
  </w:style>
  <w:style w:type="character" w:customStyle="1" w:styleId="Char30">
    <w:name w:val="批注主题 Char3"/>
    <w:locked/>
    <w:rsid w:val="00D137D0"/>
    <w:rPr>
      <w:rFonts w:ascii="Times New Roman" w:eastAsia="MS Mincho" w:hAnsi="Times New Roman"/>
      <w:b/>
      <w:bCs/>
      <w:lang w:eastAsia="en-US"/>
    </w:rPr>
  </w:style>
  <w:style w:type="character" w:customStyle="1" w:styleId="Char14">
    <w:name w:val="日期 Char1"/>
    <w:rsid w:val="00D137D0"/>
    <w:rPr>
      <w:rFonts w:ascii="MS Mincho" w:eastAsia="MS Mincho" w:hAnsi="MS Mincho" w:hint="eastAsia"/>
      <w:lang w:val="en-GB"/>
    </w:rPr>
  </w:style>
  <w:style w:type="character" w:customStyle="1" w:styleId="Absatz-Standardschriftart2">
    <w:name w:val="Absatz-Standardschriftart2"/>
    <w:rsid w:val="00D137D0"/>
  </w:style>
  <w:style w:type="character" w:customStyle="1" w:styleId="Absatz-Standardschriftart3">
    <w:name w:val="Absatz-Standardschriftart3"/>
    <w:rsid w:val="00D137D0"/>
  </w:style>
  <w:style w:type="character" w:customStyle="1" w:styleId="8Char1">
    <w:name w:val="标题 8 Char1"/>
    <w:rsid w:val="00D137D0"/>
    <w:rPr>
      <w:rFonts w:ascii="Arial" w:hAnsi="Arial" w:cs="Arial" w:hint="default"/>
      <w:sz w:val="36"/>
      <w:lang w:val="en-GB" w:eastAsia="en-US" w:bidi="ar-SA"/>
    </w:rPr>
  </w:style>
  <w:style w:type="character" w:customStyle="1" w:styleId="Char20">
    <w:name w:val="批注主题 Char2"/>
    <w:rsid w:val="00D137D0"/>
    <w:rPr>
      <w:rFonts w:ascii="SimSun" w:eastAsia="SimSun" w:hAnsi="SimSun" w:hint="eastAsia"/>
      <w:b/>
      <w:bCs/>
      <w:lang w:eastAsia="en-US"/>
    </w:rPr>
  </w:style>
  <w:style w:type="character" w:customStyle="1" w:styleId="Char15">
    <w:name w:val="注释标题 Char1"/>
    <w:rsid w:val="00D137D0"/>
    <w:rPr>
      <w:rFonts w:ascii="MS Mincho" w:eastAsia="MS Mincho" w:hAnsi="MS Mincho" w:hint="eastAsia"/>
      <w:lang w:eastAsia="en-US"/>
    </w:rPr>
  </w:style>
  <w:style w:type="character" w:customStyle="1" w:styleId="9Char1">
    <w:name w:val="标题 9 Char1"/>
    <w:rsid w:val="00D137D0"/>
    <w:rPr>
      <w:rFonts w:ascii="Arial" w:hAnsi="Arial" w:cs="Arial" w:hint="default"/>
      <w:sz w:val="36"/>
      <w:lang w:val="en-GB"/>
    </w:rPr>
  </w:style>
  <w:style w:type="character" w:customStyle="1" w:styleId="Char16">
    <w:name w:val="文档结构图 Char1"/>
    <w:semiHidden/>
    <w:rsid w:val="00D137D0"/>
    <w:rPr>
      <w:rFonts w:ascii="Tahoma" w:hAnsi="Tahoma" w:cs="Tahoma" w:hint="default"/>
      <w:shd w:val="clear" w:color="auto" w:fill="000080"/>
      <w:lang w:val="en-GB"/>
    </w:rPr>
  </w:style>
  <w:style w:type="character" w:customStyle="1" w:styleId="Char17">
    <w:name w:val="纯文本 Char1"/>
    <w:rsid w:val="00D137D0"/>
    <w:rPr>
      <w:rFonts w:ascii="Courier New" w:eastAsia="SimSun" w:hAnsi="Courier New" w:cs="Courier New" w:hint="default"/>
      <w:lang w:val="nb-NO"/>
    </w:rPr>
  </w:style>
  <w:style w:type="character" w:customStyle="1" w:styleId="Char18">
    <w:name w:val="批注框文本 Char1"/>
    <w:uiPriority w:val="99"/>
    <w:rsid w:val="00D137D0"/>
    <w:rPr>
      <w:rFonts w:ascii="Tahoma" w:hAnsi="Tahoma" w:cs="Tahoma" w:hint="default"/>
      <w:sz w:val="16"/>
      <w:szCs w:val="16"/>
      <w:lang w:val="en-GB"/>
    </w:rPr>
  </w:style>
  <w:style w:type="character" w:customStyle="1" w:styleId="Char19">
    <w:name w:val="尾注文本 Char1"/>
    <w:rsid w:val="00D137D0"/>
    <w:rPr>
      <w:rFonts w:ascii="SimSun" w:eastAsia="SimSun" w:hAnsi="SimSun" w:hint="eastAsia"/>
      <w:lang w:val="en-GB"/>
    </w:rPr>
  </w:style>
  <w:style w:type="character" w:customStyle="1" w:styleId="Char1a">
    <w:name w:val="正文文本缩进 Char1"/>
    <w:rsid w:val="00D137D0"/>
    <w:rPr>
      <w:rFonts w:ascii="Batang" w:eastAsia="Batang" w:hAnsi="Batang" w:hint="eastAsia"/>
      <w:lang w:val="en-GB"/>
    </w:rPr>
  </w:style>
  <w:style w:type="character" w:customStyle="1" w:styleId="2Char1">
    <w:name w:val="正文文本 2 Char1"/>
    <w:rsid w:val="00D137D0"/>
    <w:rPr>
      <w:rFonts w:ascii="CG Times (WN)" w:eastAsia="Malgun Gothic" w:hAnsi="CG Times (WN)" w:hint="default"/>
      <w:i/>
      <w:iCs w:val="0"/>
      <w:lang w:val="en-GB" w:eastAsia="ko-KR"/>
    </w:rPr>
  </w:style>
  <w:style w:type="character" w:customStyle="1" w:styleId="3Char1">
    <w:name w:val="正文文本 3 Char1"/>
    <w:rsid w:val="00D137D0"/>
    <w:rPr>
      <w:rFonts w:ascii="CG Times (WN)" w:eastAsia="Osaka" w:hAnsi="CG Times (WN)" w:hint="default"/>
      <w:color w:val="000000"/>
      <w:lang w:val="en-GB" w:eastAsia="ko-KR"/>
    </w:rPr>
  </w:style>
  <w:style w:type="character" w:customStyle="1" w:styleId="2Char10">
    <w:name w:val="正文文本缩进 2 Char1"/>
    <w:rsid w:val="00D137D0"/>
    <w:rPr>
      <w:rFonts w:ascii="CG Times (WN)" w:eastAsia="MS Mincho" w:hAnsi="CG Times (WN)" w:hint="default"/>
      <w:lang w:val="en-GB"/>
    </w:rPr>
  </w:style>
  <w:style w:type="character" w:customStyle="1" w:styleId="HTMLChar1">
    <w:name w:val="HTML 预设格式 Char1"/>
    <w:rsid w:val="00D137D0"/>
    <w:rPr>
      <w:rFonts w:ascii="Courier New" w:eastAsia="MS Mincho" w:hAnsi="Courier New" w:cs="Courier New" w:hint="default"/>
      <w:lang w:val="en-GB"/>
    </w:rPr>
  </w:style>
  <w:style w:type="character" w:customStyle="1" w:styleId="gt-baf-word-clickable1">
    <w:name w:val="gt-baf-word-clickable1"/>
    <w:rsid w:val="00D137D0"/>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137D0"/>
    <w:rPr>
      <w:rFonts w:ascii="Arial" w:hAnsi="Arial" w:cs="Arial" w:hint="default"/>
      <w:b/>
      <w:bCs w:val="0"/>
      <w:sz w:val="18"/>
      <w:lang w:val="en-GB" w:eastAsia="en-US"/>
    </w:rPr>
  </w:style>
  <w:style w:type="character" w:customStyle="1" w:styleId="Char21">
    <w:name w:val="메모 주제 Char2"/>
    <w:rsid w:val="00D137D0"/>
    <w:rPr>
      <w:rFonts w:ascii="Times New Roman" w:eastAsia="Times New Roman" w:hAnsi="Times New Roman" w:cs="Times New Roman" w:hint="default"/>
      <w:b/>
      <w:bCs/>
      <w:lang w:val="en-GB" w:eastAsia="en-US"/>
    </w:rPr>
  </w:style>
  <w:style w:type="character" w:customStyle="1" w:styleId="searchcontent1">
    <w:name w:val="search_content1"/>
    <w:rsid w:val="00D137D0"/>
    <w:rPr>
      <w:sz w:val="13"/>
      <w:szCs w:val="13"/>
    </w:rPr>
  </w:style>
  <w:style w:type="character" w:customStyle="1" w:styleId="18">
    <w:name w:val="純文字 字元1"/>
    <w:rsid w:val="00D137D0"/>
    <w:rPr>
      <w:rFonts w:ascii="MingLiU" w:eastAsia="MingLiU" w:hAnsi="Courier New" w:cs="Courier New" w:hint="eastAsia"/>
      <w:sz w:val="24"/>
      <w:szCs w:val="24"/>
      <w:lang w:val="en-GB" w:eastAsia="en-US"/>
    </w:rPr>
  </w:style>
  <w:style w:type="character" w:customStyle="1" w:styleId="19">
    <w:name w:val="章節附註文字 字元1"/>
    <w:rsid w:val="00D137D0"/>
    <w:rPr>
      <w:lang w:val="en-GB" w:eastAsia="en-US"/>
    </w:rPr>
  </w:style>
  <w:style w:type="character" w:customStyle="1" w:styleId="23">
    <w:name w:val="段落フォント2"/>
    <w:rsid w:val="00D137D0"/>
  </w:style>
  <w:style w:type="character" w:customStyle="1" w:styleId="24">
    <w:name w:val="コメント参照2"/>
    <w:rsid w:val="00D137D0"/>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137D0"/>
    <w:rPr>
      <w:rFonts w:ascii="Arial" w:hAnsi="Arial" w:cs="Arial" w:hint="default"/>
      <w:sz w:val="36"/>
      <w:lang w:val="en-GB" w:eastAsia="en-US"/>
    </w:rPr>
  </w:style>
  <w:style w:type="character" w:customStyle="1" w:styleId="32">
    <w:name w:val="段落フォント3"/>
    <w:rsid w:val="00D137D0"/>
  </w:style>
  <w:style w:type="character" w:customStyle="1" w:styleId="33">
    <w:name w:val="コメント参照3"/>
    <w:rsid w:val="00D137D0"/>
    <w:rPr>
      <w:sz w:val="16"/>
    </w:rPr>
  </w:style>
  <w:style w:type="character" w:customStyle="1" w:styleId="CommentSubjectChar3">
    <w:name w:val="Comment Subject Char3"/>
    <w:rsid w:val="00D137D0"/>
    <w:rPr>
      <w:rFonts w:ascii="Times New Roman" w:hAnsi="Times New Roman" w:cs="Times New Roman" w:hint="default"/>
      <w:b/>
      <w:bCs/>
      <w:lang w:val="en-GB" w:eastAsia="en-US"/>
    </w:rPr>
  </w:style>
  <w:style w:type="character" w:customStyle="1" w:styleId="1a">
    <w:name w:val="吹き出し (文字)1"/>
    <w:uiPriority w:val="99"/>
    <w:semiHidden/>
    <w:rsid w:val="00D137D0"/>
    <w:rPr>
      <w:rFonts w:ascii="MS Mincho" w:eastAsia="MS Mincho" w:hAnsi="Times New Roman" w:hint="eastAsia"/>
      <w:sz w:val="18"/>
      <w:szCs w:val="18"/>
      <w:lang w:val="en-GB" w:eastAsia="en-US"/>
    </w:rPr>
  </w:style>
  <w:style w:type="character" w:customStyle="1" w:styleId="1b">
    <w:name w:val="見出しマップ (文字)1"/>
    <w:uiPriority w:val="99"/>
    <w:semiHidden/>
    <w:rsid w:val="00D137D0"/>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137D0"/>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D137D0"/>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D137D0"/>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D137D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137D0"/>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D137D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137D0"/>
    <w:rPr>
      <w:rFonts w:ascii="Arial" w:eastAsia="PMingLiU" w:hAnsi="Arial" w:cs="Arial" w:hint="default"/>
      <w:b/>
      <w:bCs/>
      <w:i/>
      <w:iCs/>
      <w:color w:val="4F81BD"/>
      <w:lang w:val="en-GB" w:eastAsia="en-US"/>
    </w:rPr>
  </w:style>
  <w:style w:type="character" w:customStyle="1" w:styleId="PlainTable35">
    <w:name w:val="Plain Table 35"/>
    <w:uiPriority w:val="19"/>
    <w:qFormat/>
    <w:rsid w:val="00D137D0"/>
    <w:rPr>
      <w:i/>
      <w:iCs/>
      <w:color w:val="808080"/>
    </w:rPr>
  </w:style>
  <w:style w:type="character" w:customStyle="1" w:styleId="PlainTable45">
    <w:name w:val="Plain Table 45"/>
    <w:uiPriority w:val="21"/>
    <w:qFormat/>
    <w:rsid w:val="00D137D0"/>
    <w:rPr>
      <w:b/>
      <w:bCs/>
      <w:i/>
      <w:iCs/>
      <w:color w:val="4F81BD"/>
    </w:rPr>
  </w:style>
  <w:style w:type="character" w:customStyle="1" w:styleId="PlainTable55">
    <w:name w:val="Plain Table 55"/>
    <w:uiPriority w:val="31"/>
    <w:qFormat/>
    <w:rsid w:val="00D137D0"/>
    <w:rPr>
      <w:smallCaps/>
      <w:color w:val="C0504D"/>
      <w:u w:val="single"/>
    </w:rPr>
  </w:style>
  <w:style w:type="character" w:customStyle="1" w:styleId="TableGridLight5">
    <w:name w:val="Table Grid Light5"/>
    <w:uiPriority w:val="32"/>
    <w:qFormat/>
    <w:rsid w:val="00D137D0"/>
    <w:rPr>
      <w:b/>
      <w:bCs/>
      <w:smallCaps/>
      <w:color w:val="C0504D"/>
      <w:spacing w:val="5"/>
      <w:u w:val="single"/>
    </w:rPr>
  </w:style>
  <w:style w:type="character" w:customStyle="1" w:styleId="GridTable1Light5">
    <w:name w:val="Grid Table 1 Light5"/>
    <w:uiPriority w:val="33"/>
    <w:qFormat/>
    <w:rsid w:val="00D137D0"/>
    <w:rPr>
      <w:b/>
      <w:bCs/>
      <w:smallCaps/>
      <w:spacing w:val="5"/>
    </w:rPr>
  </w:style>
  <w:style w:type="character" w:customStyle="1" w:styleId="ad">
    <w:name w:val="註解文字 字元"/>
    <w:rsid w:val="00D137D0"/>
    <w:rPr>
      <w:rFonts w:ascii="Times New Roman" w:eastAsia="Times New Roman" w:hAnsi="Times New Roman" w:cs="Times New Roman" w:hint="default"/>
      <w:lang w:val="en-GB"/>
    </w:rPr>
  </w:style>
  <w:style w:type="character" w:customStyle="1" w:styleId="1f">
    <w:name w:val="註解主旨 字元1"/>
    <w:rsid w:val="00D137D0"/>
    <w:rPr>
      <w:b/>
      <w:bCs/>
      <w:lang w:val="en-GB" w:eastAsia="sv-SE"/>
    </w:rPr>
  </w:style>
  <w:style w:type="character" w:customStyle="1" w:styleId="NurTextZchn1">
    <w:name w:val="Nur Text Zchn1"/>
    <w:rsid w:val="00D137D0"/>
    <w:rPr>
      <w:rFonts w:ascii="Courier New" w:hAnsi="Courier New" w:cs="Courier New" w:hint="default"/>
      <w:lang w:val="en-GB" w:eastAsia="en-US"/>
    </w:rPr>
  </w:style>
  <w:style w:type="character" w:customStyle="1" w:styleId="EndnotentextZchn1">
    <w:name w:val="Endnotentext Zchn1"/>
    <w:rsid w:val="00D137D0"/>
    <w:rPr>
      <w:rFonts w:ascii="Times New Roman" w:hAnsi="Times New Roman" w:cs="Times New Roman" w:hint="default"/>
      <w:lang w:val="en-GB" w:eastAsia="en-US"/>
    </w:rPr>
  </w:style>
  <w:style w:type="character" w:customStyle="1" w:styleId="42">
    <w:name w:val="段落フォント4"/>
    <w:rsid w:val="00D137D0"/>
  </w:style>
  <w:style w:type="character" w:customStyle="1" w:styleId="43">
    <w:name w:val="コメント参照4"/>
    <w:rsid w:val="00D137D0"/>
    <w:rPr>
      <w:sz w:val="16"/>
    </w:rPr>
  </w:style>
  <w:style w:type="character" w:customStyle="1" w:styleId="Char1b">
    <w:name w:val="글자만 Char1"/>
    <w:uiPriority w:val="99"/>
    <w:semiHidden/>
    <w:rsid w:val="00D137D0"/>
    <w:rPr>
      <w:rFonts w:ascii="Malgun Gothic" w:eastAsia="Malgun Gothic" w:hAnsi="Courier New" w:cs="Courier New" w:hint="eastAsia"/>
      <w:lang w:val="en-GB" w:eastAsia="en-US"/>
    </w:rPr>
  </w:style>
  <w:style w:type="character" w:customStyle="1" w:styleId="Char1c">
    <w:name w:val="미주 텍스트 Char1"/>
    <w:uiPriority w:val="99"/>
    <w:semiHidden/>
    <w:rsid w:val="00D137D0"/>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D137D0"/>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D137D0"/>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D137D0"/>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D137D0"/>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D137D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137D0"/>
  </w:style>
  <w:style w:type="character" w:customStyle="1" w:styleId="CommentSubjectChar4">
    <w:name w:val="Comment Subject Char4"/>
    <w:rsid w:val="00D137D0"/>
    <w:rPr>
      <w:rFonts w:ascii="Times New Roman" w:hAnsi="Times New Roman" w:cs="Times New Roman" w:hint="default"/>
      <w:b/>
      <w:bCs/>
      <w:lang w:val="en-GB" w:eastAsia="en-US"/>
    </w:rPr>
  </w:style>
  <w:style w:type="character" w:customStyle="1" w:styleId="Char7">
    <w:name w:val="메모 주제 Char"/>
    <w:rsid w:val="00D137D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D137D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137D0"/>
    <w:rPr>
      <w:rFonts w:ascii="Times New Roman" w:hAnsi="Times New Roman" w:cs="Times New Roman" w:hint="default"/>
      <w:b/>
      <w:bCs w:val="0"/>
      <w:lang w:val="en-GB"/>
    </w:rPr>
  </w:style>
  <w:style w:type="character" w:customStyle="1" w:styleId="Absatz-Standardschriftart5">
    <w:name w:val="Absatz-Standardschriftart5"/>
    <w:rsid w:val="00D137D0"/>
  </w:style>
  <w:style w:type="character" w:customStyle="1" w:styleId="PlainTable31">
    <w:name w:val="Plain Table 31"/>
    <w:uiPriority w:val="19"/>
    <w:qFormat/>
    <w:rsid w:val="00D137D0"/>
    <w:rPr>
      <w:i/>
      <w:iCs/>
      <w:color w:val="808080"/>
    </w:rPr>
  </w:style>
  <w:style w:type="character" w:customStyle="1" w:styleId="PlainTable41">
    <w:name w:val="Plain Table 41"/>
    <w:uiPriority w:val="21"/>
    <w:qFormat/>
    <w:rsid w:val="00D137D0"/>
    <w:rPr>
      <w:b/>
      <w:bCs/>
      <w:i/>
      <w:iCs/>
      <w:color w:val="4F81BD"/>
    </w:rPr>
  </w:style>
  <w:style w:type="character" w:customStyle="1" w:styleId="PlainTable51">
    <w:name w:val="Plain Table 51"/>
    <w:uiPriority w:val="31"/>
    <w:qFormat/>
    <w:rsid w:val="00D137D0"/>
    <w:rPr>
      <w:smallCaps/>
      <w:color w:val="C0504D"/>
      <w:u w:val="single"/>
    </w:rPr>
  </w:style>
  <w:style w:type="character" w:customStyle="1" w:styleId="TableGridLight1">
    <w:name w:val="Table Grid Light1"/>
    <w:uiPriority w:val="32"/>
    <w:qFormat/>
    <w:rsid w:val="00D137D0"/>
    <w:rPr>
      <w:b/>
      <w:bCs/>
      <w:smallCaps/>
      <w:color w:val="C0504D"/>
      <w:spacing w:val="5"/>
      <w:u w:val="single"/>
    </w:rPr>
  </w:style>
  <w:style w:type="character" w:customStyle="1" w:styleId="GridTable1Light1">
    <w:name w:val="Grid Table 1 Light1"/>
    <w:uiPriority w:val="33"/>
    <w:qFormat/>
    <w:rsid w:val="00D137D0"/>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D137D0"/>
    <w:rPr>
      <w:rFonts w:ascii="Arial" w:eastAsia="MS Gothic" w:hAnsi="Arial" w:cs="Times New Roman" w:hint="default"/>
      <w:lang w:val="en-GB" w:eastAsia="en-US"/>
    </w:rPr>
  </w:style>
  <w:style w:type="character" w:customStyle="1" w:styleId="PlainTable32">
    <w:name w:val="Plain Table 32"/>
    <w:uiPriority w:val="19"/>
    <w:qFormat/>
    <w:rsid w:val="00D137D0"/>
    <w:rPr>
      <w:i/>
      <w:iCs/>
      <w:color w:val="808080"/>
    </w:rPr>
  </w:style>
  <w:style w:type="character" w:customStyle="1" w:styleId="PlainTable42">
    <w:name w:val="Plain Table 42"/>
    <w:uiPriority w:val="21"/>
    <w:qFormat/>
    <w:rsid w:val="00D137D0"/>
    <w:rPr>
      <w:b/>
      <w:bCs/>
      <w:i/>
      <w:iCs/>
      <w:color w:val="4F81BD"/>
    </w:rPr>
  </w:style>
  <w:style w:type="character" w:customStyle="1" w:styleId="PlainTable52">
    <w:name w:val="Plain Table 52"/>
    <w:uiPriority w:val="31"/>
    <w:qFormat/>
    <w:rsid w:val="00D137D0"/>
    <w:rPr>
      <w:smallCaps/>
      <w:color w:val="C0504D"/>
      <w:u w:val="single"/>
    </w:rPr>
  </w:style>
  <w:style w:type="character" w:customStyle="1" w:styleId="TableGridLight2">
    <w:name w:val="Table Grid Light2"/>
    <w:uiPriority w:val="32"/>
    <w:qFormat/>
    <w:rsid w:val="00D137D0"/>
    <w:rPr>
      <w:b/>
      <w:bCs/>
      <w:smallCaps/>
      <w:color w:val="C0504D"/>
      <w:spacing w:val="5"/>
      <w:u w:val="single"/>
    </w:rPr>
  </w:style>
  <w:style w:type="character" w:customStyle="1" w:styleId="GridTable1Light2">
    <w:name w:val="Grid Table 1 Light2"/>
    <w:uiPriority w:val="33"/>
    <w:qFormat/>
    <w:rsid w:val="00D137D0"/>
    <w:rPr>
      <w:b/>
      <w:bCs/>
      <w:smallCaps/>
      <w:spacing w:val="5"/>
    </w:rPr>
  </w:style>
  <w:style w:type="character" w:customStyle="1" w:styleId="Absatz-Standardschriftart6">
    <w:name w:val="Absatz-Standardschriftart6"/>
    <w:rsid w:val="00D137D0"/>
  </w:style>
  <w:style w:type="character" w:customStyle="1" w:styleId="PlainTable33">
    <w:name w:val="Plain Table 33"/>
    <w:uiPriority w:val="19"/>
    <w:qFormat/>
    <w:rsid w:val="00D137D0"/>
    <w:rPr>
      <w:i/>
      <w:iCs/>
      <w:color w:val="808080"/>
    </w:rPr>
  </w:style>
  <w:style w:type="character" w:customStyle="1" w:styleId="PlainTable43">
    <w:name w:val="Plain Table 43"/>
    <w:uiPriority w:val="21"/>
    <w:qFormat/>
    <w:rsid w:val="00D137D0"/>
    <w:rPr>
      <w:b/>
      <w:bCs/>
      <w:i/>
      <w:iCs/>
      <w:color w:val="4F81BD"/>
    </w:rPr>
  </w:style>
  <w:style w:type="character" w:customStyle="1" w:styleId="PlainTable53">
    <w:name w:val="Plain Table 53"/>
    <w:uiPriority w:val="31"/>
    <w:qFormat/>
    <w:rsid w:val="00D137D0"/>
    <w:rPr>
      <w:smallCaps/>
      <w:color w:val="C0504D"/>
      <w:u w:val="single"/>
    </w:rPr>
  </w:style>
  <w:style w:type="character" w:customStyle="1" w:styleId="TableGridLight3">
    <w:name w:val="Table Grid Light3"/>
    <w:uiPriority w:val="32"/>
    <w:qFormat/>
    <w:rsid w:val="00D137D0"/>
    <w:rPr>
      <w:b/>
      <w:bCs/>
      <w:smallCaps/>
      <w:color w:val="C0504D"/>
      <w:spacing w:val="5"/>
      <w:u w:val="single"/>
    </w:rPr>
  </w:style>
  <w:style w:type="character" w:customStyle="1" w:styleId="GridTable1Light3">
    <w:name w:val="Grid Table 1 Light3"/>
    <w:uiPriority w:val="33"/>
    <w:qFormat/>
    <w:rsid w:val="00D137D0"/>
    <w:rPr>
      <w:b/>
      <w:bCs/>
      <w:smallCaps/>
      <w:spacing w:val="5"/>
    </w:rPr>
  </w:style>
  <w:style w:type="character" w:customStyle="1" w:styleId="Absatz-Standardschriftart7">
    <w:name w:val="Absatz-Standardschriftart7"/>
    <w:rsid w:val="00D137D0"/>
  </w:style>
  <w:style w:type="character" w:customStyle="1" w:styleId="KommentarthemaZchn">
    <w:name w:val="Kommentarthema Zchn"/>
    <w:rsid w:val="00D137D0"/>
    <w:rPr>
      <w:b/>
      <w:bCs/>
      <w:lang w:val="en-GB" w:eastAsia="en-US" w:bidi="ar-SA"/>
    </w:rPr>
  </w:style>
  <w:style w:type="table" w:styleId="TableClassic3">
    <w:name w:val="Table Classic 3"/>
    <w:basedOn w:val="TableNormal"/>
    <w:unhideWhenUsed/>
    <w:rsid w:val="00D137D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137D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D137D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D137D0"/>
    <w:rPr>
      <w:i/>
      <w:iCs/>
      <w:color w:val="808080"/>
    </w:rPr>
  </w:style>
  <w:style w:type="character" w:customStyle="1" w:styleId="PlainTable44">
    <w:name w:val="Plain Table 44"/>
    <w:uiPriority w:val="21"/>
    <w:qFormat/>
    <w:rsid w:val="00D137D0"/>
    <w:rPr>
      <w:b/>
      <w:bCs/>
      <w:i/>
      <w:iCs/>
      <w:color w:val="4F81BD"/>
    </w:rPr>
  </w:style>
  <w:style w:type="character" w:customStyle="1" w:styleId="PlainTable54">
    <w:name w:val="Plain Table 54"/>
    <w:uiPriority w:val="31"/>
    <w:qFormat/>
    <w:rsid w:val="00D137D0"/>
    <w:rPr>
      <w:smallCaps/>
      <w:color w:val="C0504D"/>
      <w:u w:val="single"/>
    </w:rPr>
  </w:style>
  <w:style w:type="character" w:customStyle="1" w:styleId="TableGridLight4">
    <w:name w:val="Table Grid Light4"/>
    <w:uiPriority w:val="32"/>
    <w:qFormat/>
    <w:rsid w:val="00D137D0"/>
    <w:rPr>
      <w:b/>
      <w:bCs/>
      <w:smallCaps/>
      <w:color w:val="C0504D"/>
      <w:spacing w:val="5"/>
      <w:u w:val="single"/>
    </w:rPr>
  </w:style>
  <w:style w:type="character" w:customStyle="1" w:styleId="GridTable1Light4">
    <w:name w:val="Grid Table 1 Light4"/>
    <w:uiPriority w:val="33"/>
    <w:qFormat/>
    <w:rsid w:val="00D137D0"/>
    <w:rPr>
      <w:b/>
      <w:bCs/>
      <w:smallCaps/>
      <w:spacing w:val="5"/>
    </w:rPr>
  </w:style>
  <w:style w:type="paragraph" w:customStyle="1" w:styleId="80">
    <w:name w:val="修订8"/>
    <w:hidden/>
    <w:semiHidden/>
    <w:qFormat/>
    <w:rsid w:val="00D137D0"/>
    <w:rPr>
      <w:rFonts w:ascii="Times New Roman" w:eastAsia="Batang" w:hAnsi="Times New Roman"/>
      <w:lang w:val="en-GB" w:eastAsia="en-US"/>
    </w:rPr>
  </w:style>
  <w:style w:type="character" w:customStyle="1" w:styleId="ae">
    <w:name w:val="コメント内容 (文字)"/>
    <w:rsid w:val="00D137D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137D0"/>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137D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137D0"/>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137D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137D0"/>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137D0"/>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137D0"/>
    <w:rPr>
      <w:rFonts w:ascii="Times New Roman" w:eastAsia="Yu Mincho" w:hAnsi="Times New Roman"/>
      <w:lang w:val="en-GB" w:eastAsia="en-US"/>
    </w:rPr>
  </w:style>
  <w:style w:type="character" w:customStyle="1" w:styleId="1f2">
    <w:name w:val="註解文字 字元1"/>
    <w:uiPriority w:val="99"/>
    <w:rsid w:val="00D137D0"/>
    <w:rPr>
      <w:lang w:eastAsia="en-US"/>
    </w:rPr>
  </w:style>
  <w:style w:type="paragraph" w:customStyle="1" w:styleId="52">
    <w:name w:val="変更箇所5"/>
    <w:hidden/>
    <w:semiHidden/>
    <w:qFormat/>
    <w:rsid w:val="00D137D0"/>
    <w:rPr>
      <w:rFonts w:ascii="Times New Roman" w:eastAsia="MS Mincho" w:hAnsi="Times New Roman"/>
      <w:lang w:val="en-GB" w:eastAsia="en-US"/>
    </w:rPr>
  </w:style>
  <w:style w:type="character" w:customStyle="1" w:styleId="53">
    <w:name w:val="段落フォント5"/>
    <w:rsid w:val="00D137D0"/>
  </w:style>
  <w:style w:type="character" w:customStyle="1" w:styleId="54">
    <w:name w:val="コメント参照5"/>
    <w:rsid w:val="00D137D0"/>
    <w:rPr>
      <w:sz w:val="16"/>
    </w:rPr>
  </w:style>
  <w:style w:type="paragraph" w:customStyle="1" w:styleId="90">
    <w:name w:val="修订9"/>
    <w:hidden/>
    <w:semiHidden/>
    <w:qFormat/>
    <w:rsid w:val="00D137D0"/>
    <w:rPr>
      <w:rFonts w:ascii="Times New Roman" w:eastAsia="Batang" w:hAnsi="Times New Roman"/>
      <w:lang w:val="en-GB" w:eastAsia="en-US"/>
    </w:rPr>
  </w:style>
  <w:style w:type="character" w:customStyle="1" w:styleId="Char40">
    <w:name w:val="批注主题 Char4"/>
    <w:rsid w:val="00D137D0"/>
    <w:rPr>
      <w:b/>
      <w:bCs/>
      <w:lang w:eastAsia="en-US"/>
    </w:rPr>
  </w:style>
  <w:style w:type="character" w:customStyle="1" w:styleId="Char22">
    <w:name w:val="日期 Char2"/>
    <w:rsid w:val="00D137D0"/>
    <w:rPr>
      <w:rFonts w:eastAsia="Times New Roman"/>
      <w:lang w:val="en-GB" w:eastAsia="en-US"/>
    </w:rPr>
  </w:style>
  <w:style w:type="paragraph" w:customStyle="1" w:styleId="100">
    <w:name w:val="修订10"/>
    <w:hidden/>
    <w:semiHidden/>
    <w:qFormat/>
    <w:rsid w:val="00D137D0"/>
    <w:rPr>
      <w:rFonts w:ascii="Times New Roman" w:eastAsia="Batang" w:hAnsi="Times New Roman"/>
      <w:lang w:val="en-GB" w:eastAsia="en-US"/>
    </w:rPr>
  </w:style>
  <w:style w:type="character" w:customStyle="1" w:styleId="h5Char">
    <w:name w:val="h5 Char"/>
    <w:aliases w:val="5 Char,Numbered Sub-list Char Char,Heading 811 Char Char,h5 Cha"/>
    <w:qFormat/>
    <w:rsid w:val="00D137D0"/>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
    <w:qFormat/>
    <w:rsid w:val="00D137D0"/>
    <w:rPr>
      <w:rFonts w:ascii="Arial" w:hAnsi="Arial"/>
      <w:sz w:val="22"/>
      <w:lang w:val="en-GB" w:eastAsia="en-GB" w:bidi="ar-SA"/>
    </w:rPr>
  </w:style>
  <w:style w:type="character" w:customStyle="1" w:styleId="EditorsNoteCarCar">
    <w:name w:val="Editor's Note Car Car"/>
    <w:qFormat/>
    <w:rsid w:val="00D137D0"/>
    <w:rPr>
      <w:color w:val="FF0000"/>
      <w:lang w:val="en-GB" w:eastAsia="en-US" w:bidi="ar-SA"/>
    </w:rPr>
  </w:style>
  <w:style w:type="character" w:customStyle="1" w:styleId="NMPHeading1Char">
    <w:name w:val="NMP Heading 1 Char"/>
    <w:aliases w:val="Huvudrubrik Char,heading 1 Char,1 Char"/>
    <w:rsid w:val="00D137D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137D0"/>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D137D0"/>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137D0"/>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D137D0"/>
    <w:rPr>
      <w:rFonts w:ascii="Arial" w:eastAsia="MS Mincho" w:hAnsi="Arial"/>
      <w:sz w:val="22"/>
      <w:lang w:val="en-GB" w:eastAsia="en-US" w:bidi="ar-SA"/>
    </w:rPr>
  </w:style>
  <w:style w:type="paragraph" w:customStyle="1" w:styleId="34">
    <w:name w:val="変更箇所3"/>
    <w:hidden/>
    <w:semiHidden/>
    <w:qFormat/>
    <w:rsid w:val="00D137D0"/>
    <w:rPr>
      <w:rFonts w:ascii="Times New Roman" w:eastAsia="MS Mincho" w:hAnsi="Times New Roman"/>
      <w:lang w:val="en-GB" w:eastAsia="en-US"/>
    </w:rPr>
  </w:style>
  <w:style w:type="paragraph" w:customStyle="1" w:styleId="25">
    <w:name w:val="変更箇所2"/>
    <w:hidden/>
    <w:semiHidden/>
    <w:qFormat/>
    <w:rsid w:val="00D137D0"/>
    <w:rPr>
      <w:rFonts w:ascii="Times New Roman" w:eastAsia="MS Mincho" w:hAnsi="Times New Roman"/>
      <w:lang w:val="en-GB" w:eastAsia="en-US"/>
    </w:rPr>
  </w:style>
  <w:style w:type="paragraph" w:customStyle="1" w:styleId="35">
    <w:name w:val="수정3"/>
    <w:hidden/>
    <w:semiHidden/>
    <w:qFormat/>
    <w:rsid w:val="00D137D0"/>
    <w:rPr>
      <w:rFonts w:ascii="Times New Roman" w:eastAsia="Batang" w:hAnsi="Times New Roman"/>
      <w:lang w:val="en-GB" w:eastAsia="en-US"/>
    </w:rPr>
  </w:style>
  <w:style w:type="paragraph" w:customStyle="1" w:styleId="44">
    <w:name w:val="수정4"/>
    <w:hidden/>
    <w:semiHidden/>
    <w:qFormat/>
    <w:rsid w:val="00D137D0"/>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137D0"/>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137D0"/>
    <w:rPr>
      <w:rFonts w:ascii="Arial" w:eastAsia="Times New Roman" w:hAnsi="Arial"/>
      <w:sz w:val="36"/>
      <w:lang w:val="en-GB"/>
    </w:rPr>
  </w:style>
  <w:style w:type="paragraph" w:customStyle="1" w:styleId="45">
    <w:name w:val="変更箇所4"/>
    <w:hidden/>
    <w:semiHidden/>
    <w:qFormat/>
    <w:rsid w:val="00D137D0"/>
    <w:rPr>
      <w:rFonts w:ascii="Times New Roman" w:eastAsia="MS Mincho" w:hAnsi="Times New Roman"/>
      <w:lang w:val="en-GB" w:eastAsia="en-US"/>
    </w:rPr>
  </w:style>
  <w:style w:type="character" w:customStyle="1" w:styleId="Char1f2">
    <w:name w:val="脚注文本 Char1"/>
    <w:aliases w:val="footnote text41 Char1"/>
    <w:uiPriority w:val="99"/>
    <w:rsid w:val="00D137D0"/>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D137D0"/>
    <w:rPr>
      <w:rFonts w:ascii="Times New Roman" w:hAnsi="Times New Roman"/>
      <w:lang w:val="en-GB" w:eastAsia="ja-JP"/>
    </w:rPr>
  </w:style>
  <w:style w:type="character" w:customStyle="1" w:styleId="h49">
    <w:name w:val="h49"/>
    <w:rsid w:val="00D137D0"/>
    <w:rPr>
      <w:rFonts w:ascii="Arial" w:hAnsi="Arial" w:cs="Arial" w:hint="default"/>
      <w:sz w:val="24"/>
      <w:lang w:val="en-GB"/>
    </w:rPr>
  </w:style>
  <w:style w:type="character" w:customStyle="1" w:styleId="h52">
    <w:name w:val="h52"/>
    <w:rsid w:val="00D137D0"/>
    <w:rPr>
      <w:rFonts w:ascii="Arial" w:eastAsia="SimSun" w:hAnsi="Arial" w:cs="Arial" w:hint="default"/>
      <w:sz w:val="22"/>
      <w:lang w:val="en-GB" w:eastAsia="en-US" w:bidi="ar-SA"/>
    </w:rPr>
  </w:style>
  <w:style w:type="character" w:customStyle="1" w:styleId="Heading8Char5">
    <w:name w:val="Heading 8 Char5"/>
    <w:rsid w:val="00D137D0"/>
    <w:rPr>
      <w:rFonts w:ascii="Arial" w:hAnsi="Arial"/>
      <w:sz w:val="36"/>
      <w:lang w:val="en-GB" w:eastAsia="en-US"/>
    </w:rPr>
  </w:style>
  <w:style w:type="character" w:customStyle="1" w:styleId="Heading9Char4">
    <w:name w:val="Heading 9 Char4"/>
    <w:aliases w:val="Figure Heading Char3,FH Char3"/>
    <w:rsid w:val="00D137D0"/>
    <w:rPr>
      <w:rFonts w:ascii="Arial" w:hAnsi="Arial"/>
      <w:sz w:val="36"/>
      <w:lang w:val="en-GB" w:eastAsia="en-US"/>
    </w:rPr>
  </w:style>
  <w:style w:type="character" w:customStyle="1" w:styleId="FooterChar4">
    <w:name w:val="Footer Char4"/>
    <w:aliases w:val="footer odd Char3,footer Char3,fo Char3,pie de página Char3"/>
    <w:rsid w:val="00D137D0"/>
    <w:rPr>
      <w:rFonts w:ascii="Arial" w:hAnsi="Arial"/>
      <w:b/>
      <w:i/>
      <w:noProof/>
      <w:sz w:val="18"/>
      <w:lang w:val="en-GB" w:eastAsia="en-US"/>
    </w:rPr>
  </w:style>
  <w:style w:type="character" w:customStyle="1" w:styleId="PlainTextChar5">
    <w:name w:val="Plain Text Char5"/>
    <w:rsid w:val="00D137D0"/>
    <w:rPr>
      <w:rFonts w:ascii="Courier New" w:eastAsiaTheme="minorEastAsia" w:hAnsi="Courier New"/>
      <w:lang w:val="nb-NO" w:eastAsia="en-GB"/>
    </w:rPr>
  </w:style>
  <w:style w:type="character" w:customStyle="1" w:styleId="BodyText2Char5">
    <w:name w:val="Body Text 2 Char5"/>
    <w:basedOn w:val="DefaultParagraphFont"/>
    <w:uiPriority w:val="99"/>
    <w:rsid w:val="00D137D0"/>
    <w:rPr>
      <w:rFonts w:ascii="Times New Roman" w:eastAsiaTheme="minorEastAsia" w:hAnsi="Times New Roman"/>
      <w:lang w:val="en-GB" w:eastAsia="ja-JP"/>
    </w:rPr>
  </w:style>
  <w:style w:type="character" w:customStyle="1" w:styleId="BodyText3Char5">
    <w:name w:val="Body Text 3 Char5"/>
    <w:basedOn w:val="DefaultParagraphFont"/>
    <w:uiPriority w:val="99"/>
    <w:rsid w:val="00D137D0"/>
    <w:rPr>
      <w:rFonts w:ascii="Times New Roman" w:eastAsiaTheme="minorEastAsia" w:hAnsi="Times New Roman"/>
      <w:lang w:val="en-GB" w:eastAsia="ja-JP"/>
    </w:rPr>
  </w:style>
  <w:style w:type="character" w:customStyle="1" w:styleId="NOChar2">
    <w:name w:val="NO Char2"/>
    <w:locked/>
    <w:rsid w:val="00D137D0"/>
    <w:rPr>
      <w:lang w:eastAsia="en-US"/>
    </w:rPr>
  </w:style>
  <w:style w:type="character" w:customStyle="1" w:styleId="B11">
    <w:name w:val="B1 (文字)"/>
    <w:uiPriority w:val="99"/>
    <w:qFormat/>
    <w:locked/>
    <w:rsid w:val="00D137D0"/>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D137D0"/>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D137D0"/>
    <w:rPr>
      <w:rFonts w:eastAsia="MS Mincho"/>
      <w:lang w:val="en-GB" w:eastAsia="en-GB"/>
    </w:rPr>
  </w:style>
  <w:style w:type="character" w:customStyle="1" w:styleId="HTMLPreformattedChar3">
    <w:name w:val="HTML Preformatted Char3"/>
    <w:basedOn w:val="DefaultParagraphFont"/>
    <w:rsid w:val="00D137D0"/>
    <w:rPr>
      <w:rFonts w:ascii="Courier New" w:eastAsia="MS Mincho" w:hAnsi="Courier New"/>
      <w:lang w:val="en-GB" w:eastAsia="x-none"/>
    </w:rPr>
  </w:style>
  <w:style w:type="character" w:customStyle="1" w:styleId="ListChar5">
    <w:name w:val="List Char5"/>
    <w:rsid w:val="00D137D0"/>
    <w:rPr>
      <w:rFonts w:ascii="Times New Roman" w:hAnsi="Times New Roman"/>
      <w:lang w:val="en-GB" w:eastAsia="en-US"/>
    </w:rPr>
  </w:style>
  <w:style w:type="character" w:customStyle="1" w:styleId="Char23">
    <w:name w:val="批注文字 Char2"/>
    <w:qFormat/>
    <w:rsid w:val="00D137D0"/>
    <w:rPr>
      <w:lang w:val="en-GB" w:eastAsia="en-US"/>
    </w:rPr>
  </w:style>
  <w:style w:type="character" w:customStyle="1" w:styleId="Char31">
    <w:name w:val="批注文字 Char3"/>
    <w:uiPriority w:val="99"/>
    <w:qFormat/>
    <w:rsid w:val="00D137D0"/>
    <w:rPr>
      <w:lang w:val="en-GB" w:eastAsia="en-US"/>
    </w:rPr>
  </w:style>
  <w:style w:type="character" w:customStyle="1" w:styleId="8Char2">
    <w:name w:val="标题 8 Char2"/>
    <w:rsid w:val="00D137D0"/>
    <w:rPr>
      <w:rFonts w:ascii="Arial" w:eastAsia="Times New Roman" w:hAnsi="Arial"/>
      <w:sz w:val="36"/>
    </w:rPr>
  </w:style>
  <w:style w:type="character" w:customStyle="1" w:styleId="Char24">
    <w:name w:val="批注框文本 Char2"/>
    <w:rsid w:val="00D137D0"/>
    <w:rPr>
      <w:rFonts w:ascii="Segoe UI" w:hAnsi="Segoe UI" w:cs="Segoe UI"/>
      <w:sz w:val="18"/>
      <w:szCs w:val="18"/>
      <w:lang w:eastAsia="en-US"/>
    </w:rPr>
  </w:style>
  <w:style w:type="character" w:customStyle="1" w:styleId="Char25">
    <w:name w:val="文档结构图 Char2"/>
    <w:rsid w:val="00D137D0"/>
    <w:rPr>
      <w:rFonts w:ascii="Tahoma" w:hAnsi="Tahoma" w:cs="Tahoma"/>
      <w:shd w:val="clear" w:color="auto" w:fill="000080"/>
      <w:lang w:val="en-GB" w:eastAsia="en-US"/>
    </w:rPr>
  </w:style>
  <w:style w:type="character" w:customStyle="1" w:styleId="Char26">
    <w:name w:val="纯文本 Char2"/>
    <w:uiPriority w:val="99"/>
    <w:rsid w:val="00D137D0"/>
    <w:rPr>
      <w:rFonts w:ascii="Courier New" w:hAnsi="Courier New"/>
      <w:lang w:val="nb-NO" w:eastAsia="en-US"/>
    </w:rPr>
  </w:style>
  <w:style w:type="character" w:customStyle="1" w:styleId="abstractlabel">
    <w:name w:val="abstractlabel"/>
    <w:rsid w:val="00D137D0"/>
  </w:style>
  <w:style w:type="character" w:styleId="HTMLCite">
    <w:name w:val="HTML Cite"/>
    <w:unhideWhenUsed/>
    <w:rsid w:val="00D137D0"/>
    <w:rPr>
      <w:i w:val="0"/>
      <w:color w:val="008000"/>
    </w:rPr>
  </w:style>
  <w:style w:type="character" w:customStyle="1" w:styleId="opdict3lineoneresulttip">
    <w:name w:val="op_dict3_lineone_result_tip"/>
    <w:rsid w:val="00D137D0"/>
    <w:rPr>
      <w:color w:val="999999"/>
    </w:rPr>
  </w:style>
  <w:style w:type="character" w:customStyle="1" w:styleId="c-icon">
    <w:name w:val="c-icon"/>
    <w:rsid w:val="00D137D0"/>
  </w:style>
  <w:style w:type="character" w:customStyle="1" w:styleId="420">
    <w:name w:val="(文字) (文字)42"/>
    <w:rsid w:val="00D137D0"/>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137D0"/>
    <w:rPr>
      <w:rFonts w:ascii="Arial" w:hAnsi="Arial"/>
      <w:sz w:val="28"/>
    </w:rPr>
  </w:style>
  <w:style w:type="character" w:customStyle="1" w:styleId="Head2A2">
    <w:name w:val="Head2A2"/>
    <w:rsid w:val="00D137D0"/>
    <w:rPr>
      <w:rFonts w:ascii="Arial" w:eastAsia="MS Mincho" w:hAnsi="Arial"/>
      <w:sz w:val="32"/>
      <w:lang w:val="en-GB" w:eastAsia="en-US" w:bidi="ar-SA"/>
    </w:rPr>
  </w:style>
  <w:style w:type="paragraph" w:customStyle="1" w:styleId="120">
    <w:name w:val="修订12"/>
    <w:hidden/>
    <w:semiHidden/>
    <w:qFormat/>
    <w:rsid w:val="00D137D0"/>
    <w:rPr>
      <w:rFonts w:ascii="Times New Roman" w:eastAsia="MS Mincho" w:hAnsi="Times New Roman"/>
      <w:lang w:val="en-GB" w:eastAsia="en-US"/>
    </w:rPr>
  </w:style>
  <w:style w:type="paragraph" w:customStyle="1" w:styleId="112">
    <w:name w:val="修订11"/>
    <w:hidden/>
    <w:semiHidden/>
    <w:qFormat/>
    <w:rsid w:val="00D137D0"/>
    <w:rPr>
      <w:rFonts w:ascii="Times New Roman" w:eastAsia="MS Mincho" w:hAnsi="Times New Roman"/>
      <w:lang w:val="en-GB" w:eastAsia="en-US"/>
    </w:rPr>
  </w:style>
  <w:style w:type="character" w:customStyle="1" w:styleId="Char50">
    <w:name w:val="批注主题 Char5"/>
    <w:rsid w:val="00D137D0"/>
    <w:rPr>
      <w:b/>
      <w:bCs/>
      <w:lang w:val="en-GB"/>
    </w:rPr>
  </w:style>
  <w:style w:type="character" w:customStyle="1" w:styleId="Char32">
    <w:name w:val="日期 Char3"/>
    <w:rsid w:val="00D137D0"/>
    <w:rPr>
      <w:lang w:val="en-GB" w:eastAsia="x-none"/>
    </w:rPr>
  </w:style>
  <w:style w:type="character" w:customStyle="1" w:styleId="h410">
    <w:name w:val="h410"/>
    <w:rsid w:val="00D137D0"/>
    <w:rPr>
      <w:rFonts w:ascii="Arial" w:hAnsi="Arial"/>
      <w:sz w:val="24"/>
      <w:lang w:val="en-GB"/>
    </w:rPr>
  </w:style>
  <w:style w:type="character" w:customStyle="1" w:styleId="h53">
    <w:name w:val="h53"/>
    <w:rsid w:val="00D137D0"/>
    <w:rPr>
      <w:rFonts w:ascii="Arial" w:eastAsia="SimSun" w:hAnsi="Arial"/>
      <w:sz w:val="22"/>
      <w:lang w:val="en-GB" w:eastAsia="en-US" w:bidi="ar-SA"/>
    </w:rPr>
  </w:style>
  <w:style w:type="character" w:customStyle="1" w:styleId="Titre34">
    <w:name w:val="Titre 34"/>
    <w:rsid w:val="00D137D0"/>
    <w:rPr>
      <w:rFonts w:ascii="Arial" w:hAnsi="Arial"/>
      <w:sz w:val="28"/>
      <w:szCs w:val="28"/>
      <w:lang w:val="en-GB" w:eastAsia="en-GB"/>
    </w:rPr>
  </w:style>
  <w:style w:type="character" w:customStyle="1" w:styleId="CharChar110">
    <w:name w:val="Char Char110"/>
    <w:rsid w:val="00D137D0"/>
    <w:rPr>
      <w:lang w:val="en-GB" w:eastAsia="ja-JP"/>
    </w:rPr>
  </w:style>
  <w:style w:type="character" w:customStyle="1" w:styleId="CharChar42">
    <w:name w:val="Char Char42"/>
    <w:rsid w:val="00D137D0"/>
    <w:rPr>
      <w:rFonts w:ascii="Courier New" w:hAnsi="Courier New"/>
      <w:lang w:val="nb-NO" w:eastAsia="ja-JP"/>
    </w:rPr>
  </w:style>
  <w:style w:type="character" w:customStyle="1" w:styleId="CharChar72">
    <w:name w:val="Char Char72"/>
    <w:rsid w:val="00D137D0"/>
    <w:rPr>
      <w:rFonts w:ascii="Tahoma" w:hAnsi="Tahoma"/>
      <w:shd w:val="clear" w:color="auto" w:fill="000080"/>
      <w:lang w:val="en-GB" w:eastAsia="en-US"/>
    </w:rPr>
  </w:style>
  <w:style w:type="character" w:customStyle="1" w:styleId="CharChar102">
    <w:name w:val="Char Char102"/>
    <w:rsid w:val="00D137D0"/>
    <w:rPr>
      <w:rFonts w:ascii="Times New Roman" w:hAnsi="Times New Roman"/>
      <w:lang w:val="en-GB" w:eastAsia="en-US"/>
    </w:rPr>
  </w:style>
  <w:style w:type="character" w:customStyle="1" w:styleId="CharChar92">
    <w:name w:val="Char Char92"/>
    <w:rsid w:val="00D137D0"/>
    <w:rPr>
      <w:rFonts w:ascii="Tahoma" w:hAnsi="Tahoma"/>
      <w:sz w:val="16"/>
      <w:lang w:val="en-GB" w:eastAsia="en-US"/>
    </w:rPr>
  </w:style>
  <w:style w:type="character" w:customStyle="1" w:styleId="CharChar82">
    <w:name w:val="Char Char82"/>
    <w:semiHidden/>
    <w:rsid w:val="00D137D0"/>
    <w:rPr>
      <w:rFonts w:ascii="Times New Roman" w:hAnsi="Times New Roman"/>
      <w:b/>
      <w:lang w:val="en-GB" w:eastAsia="en-US"/>
    </w:rPr>
  </w:style>
  <w:style w:type="character" w:customStyle="1" w:styleId="CharChar192">
    <w:name w:val="Char Char192"/>
    <w:rsid w:val="00D137D0"/>
    <w:rPr>
      <w:rFonts w:ascii="Times New Roman" w:hAnsi="Times New Roman" w:cs="Times New Roman" w:hint="default"/>
      <w:lang w:val="en-GB"/>
    </w:rPr>
  </w:style>
  <w:style w:type="character" w:customStyle="1" w:styleId="CharChar132">
    <w:name w:val="Char Char132"/>
    <w:semiHidden/>
    <w:rsid w:val="00D137D0"/>
    <w:rPr>
      <w:rFonts w:ascii="SimSun" w:eastAsia="SimSun" w:hAnsi="SimSun" w:hint="eastAsia"/>
      <w:lang w:val="en-GB" w:eastAsia="en-US" w:bidi="ar-SA"/>
    </w:rPr>
  </w:style>
  <w:style w:type="character" w:customStyle="1" w:styleId="CharChar62">
    <w:name w:val="Char Char62"/>
    <w:rsid w:val="00D137D0"/>
    <w:rPr>
      <w:rFonts w:ascii="Arial" w:eastAsia="SimSun" w:hAnsi="Arial" w:cs="Arial" w:hint="default"/>
      <w:sz w:val="32"/>
      <w:lang w:val="en-GB" w:eastAsia="en-US" w:bidi="ar-SA"/>
    </w:rPr>
  </w:style>
  <w:style w:type="character" w:customStyle="1" w:styleId="CharChar52">
    <w:name w:val="Char Char52"/>
    <w:rsid w:val="00D137D0"/>
    <w:rPr>
      <w:rFonts w:ascii="Arial" w:eastAsia="SimSun" w:hAnsi="Arial" w:cs="Arial" w:hint="default"/>
      <w:sz w:val="28"/>
      <w:lang w:val="en-GB" w:eastAsia="en-US" w:bidi="ar-SA"/>
    </w:rPr>
  </w:style>
  <w:style w:type="character" w:customStyle="1" w:styleId="CharChar162">
    <w:name w:val="Char Char162"/>
    <w:rsid w:val="00D137D0"/>
    <w:rPr>
      <w:rFonts w:ascii="Arial" w:eastAsia="SimSun" w:hAnsi="Arial" w:cs="Arial" w:hint="default"/>
      <w:lang w:val="en-GB" w:eastAsia="en-US" w:bidi="ar-SA"/>
    </w:rPr>
  </w:style>
  <w:style w:type="character" w:customStyle="1" w:styleId="CharChar142">
    <w:name w:val="Char Char142"/>
    <w:rsid w:val="00D137D0"/>
    <w:rPr>
      <w:rFonts w:ascii="Arial" w:eastAsia="SimSun" w:hAnsi="Arial" w:cs="Arial" w:hint="default"/>
      <w:sz w:val="36"/>
      <w:lang w:val="en-GB" w:eastAsia="en-US" w:bidi="ar-SA"/>
    </w:rPr>
  </w:style>
  <w:style w:type="character" w:customStyle="1" w:styleId="CharChar112">
    <w:name w:val="Char Char112"/>
    <w:rsid w:val="00D137D0"/>
    <w:rPr>
      <w:rFonts w:ascii="Tahoma" w:eastAsia="SimSun" w:hAnsi="Tahoma" w:cs="Tahoma" w:hint="default"/>
      <w:lang w:val="en-GB" w:eastAsia="en-US" w:bidi="ar-SA"/>
    </w:rPr>
  </w:style>
  <w:style w:type="character" w:customStyle="1" w:styleId="CharChar34">
    <w:name w:val="Char Char34"/>
    <w:qFormat/>
    <w:rsid w:val="00D137D0"/>
    <w:rPr>
      <w:rFonts w:ascii="Arial" w:hAnsi="Arial" w:cs="Arial" w:hint="default"/>
      <w:sz w:val="22"/>
      <w:lang w:val="en-GB" w:eastAsia="en-US" w:bidi="ar-SA"/>
    </w:rPr>
  </w:style>
  <w:style w:type="character" w:customStyle="1" w:styleId="CharChar213">
    <w:name w:val="Char Char213"/>
    <w:rsid w:val="00D137D0"/>
    <w:rPr>
      <w:rFonts w:ascii="Arial" w:hAnsi="Arial" w:cs="Arial" w:hint="default"/>
      <w:sz w:val="28"/>
      <w:lang w:val="en-GB" w:eastAsia="en-US"/>
    </w:rPr>
  </w:style>
  <w:style w:type="character" w:customStyle="1" w:styleId="CharChar152">
    <w:name w:val="Char Char152"/>
    <w:rsid w:val="00D137D0"/>
    <w:rPr>
      <w:rFonts w:ascii="Arial" w:hAnsi="Arial" w:cs="Arial" w:hint="default"/>
      <w:sz w:val="36"/>
      <w:lang w:val="en-GB"/>
    </w:rPr>
  </w:style>
  <w:style w:type="character" w:customStyle="1" w:styleId="CharChar252">
    <w:name w:val="Char Char252"/>
    <w:rsid w:val="00D137D0"/>
    <w:rPr>
      <w:rFonts w:ascii="Arial" w:hAnsi="Arial" w:cs="Arial" w:hint="default"/>
      <w:lang w:val="en-GB" w:eastAsia="en-US"/>
    </w:rPr>
  </w:style>
  <w:style w:type="character" w:customStyle="1" w:styleId="CharChar242">
    <w:name w:val="Char Char242"/>
    <w:rsid w:val="00D137D0"/>
    <w:rPr>
      <w:rFonts w:ascii="Arial" w:hAnsi="Arial" w:cs="Arial" w:hint="default"/>
      <w:sz w:val="36"/>
      <w:lang w:val="en-GB" w:eastAsia="en-US"/>
    </w:rPr>
  </w:style>
  <w:style w:type="character" w:customStyle="1" w:styleId="CharChar302">
    <w:name w:val="Char Char302"/>
    <w:rsid w:val="00D137D0"/>
    <w:rPr>
      <w:rFonts w:ascii="Arial" w:hAnsi="Arial" w:cs="Arial" w:hint="default"/>
      <w:lang w:val="en-GB" w:eastAsia="en-US"/>
    </w:rPr>
  </w:style>
  <w:style w:type="character" w:customStyle="1" w:styleId="CharChar292">
    <w:name w:val="Char Char292"/>
    <w:rsid w:val="00D137D0"/>
    <w:rPr>
      <w:rFonts w:ascii="Arial" w:hAnsi="Arial" w:cs="Arial" w:hint="default"/>
      <w:sz w:val="36"/>
      <w:lang w:val="en-GB" w:eastAsia="en-US"/>
    </w:rPr>
  </w:style>
  <w:style w:type="character" w:customStyle="1" w:styleId="CharChar282">
    <w:name w:val="Char Char282"/>
    <w:rsid w:val="00D137D0"/>
    <w:rPr>
      <w:rFonts w:ascii="Arial" w:hAnsi="Arial" w:cs="Arial" w:hint="default"/>
      <w:sz w:val="36"/>
      <w:lang w:val="en-GB" w:eastAsia="en-US"/>
    </w:rPr>
  </w:style>
  <w:style w:type="character" w:customStyle="1" w:styleId="CharChar272">
    <w:name w:val="Char Char272"/>
    <w:rsid w:val="00D137D0"/>
    <w:rPr>
      <w:rFonts w:ascii="Arial" w:hAnsi="Arial" w:cs="Arial" w:hint="default"/>
      <w:b/>
      <w:bCs w:val="0"/>
      <w:i/>
      <w:iCs w:val="0"/>
      <w:noProof/>
      <w:sz w:val="18"/>
      <w:lang w:val="en-GB" w:eastAsia="en-US"/>
    </w:rPr>
  </w:style>
  <w:style w:type="character" w:customStyle="1" w:styleId="CharChar212">
    <w:name w:val="Char Char212"/>
    <w:rsid w:val="00D137D0"/>
    <w:rPr>
      <w:rFonts w:ascii="Times New Roman" w:hAnsi="Times New Roman"/>
      <w:lang w:val="en-GB" w:eastAsia="en-US"/>
    </w:rPr>
  </w:style>
  <w:style w:type="character" w:customStyle="1" w:styleId="CharChar172">
    <w:name w:val="Char Char172"/>
    <w:rsid w:val="00D137D0"/>
    <w:rPr>
      <w:rFonts w:ascii="Tahoma" w:hAnsi="Tahoma" w:cs="Tahoma"/>
      <w:shd w:val="clear" w:color="auto" w:fill="000080"/>
      <w:lang w:val="en-GB" w:eastAsia="en-US"/>
    </w:rPr>
  </w:style>
  <w:style w:type="character" w:customStyle="1" w:styleId="CharChar202">
    <w:name w:val="Char Char202"/>
    <w:rsid w:val="00D137D0"/>
    <w:rPr>
      <w:rFonts w:ascii="Tahoma" w:hAnsi="Tahoma" w:cs="Tahoma"/>
      <w:sz w:val="16"/>
      <w:szCs w:val="16"/>
      <w:lang w:val="en-GB" w:eastAsia="en-US"/>
    </w:rPr>
  </w:style>
  <w:style w:type="character" w:customStyle="1" w:styleId="CharChar262">
    <w:name w:val="Char Char262"/>
    <w:rsid w:val="00D137D0"/>
    <w:rPr>
      <w:rFonts w:ascii="Times New Roman" w:hAnsi="Times New Roman"/>
      <w:lang w:val="en-GB" w:eastAsia="en-US"/>
    </w:rPr>
  </w:style>
  <w:style w:type="character" w:customStyle="1" w:styleId="CharChar182">
    <w:name w:val="Char Char182"/>
    <w:rsid w:val="00D137D0"/>
    <w:rPr>
      <w:rFonts w:ascii="Arial" w:hAnsi="Arial"/>
      <w:lang w:eastAsia="en-US"/>
    </w:rPr>
  </w:style>
  <w:style w:type="character" w:customStyle="1" w:styleId="CarCar92">
    <w:name w:val="Car Car92"/>
    <w:rsid w:val="00D137D0"/>
    <w:rPr>
      <w:rFonts w:ascii="Arial" w:hAnsi="Arial"/>
      <w:lang w:val="en-GB" w:eastAsia="ja-JP" w:bidi="ar-SA"/>
    </w:rPr>
  </w:style>
  <w:style w:type="character" w:customStyle="1" w:styleId="101">
    <w:name w:val="(文字) (文字)10"/>
    <w:rsid w:val="00D137D0"/>
    <w:rPr>
      <w:rFonts w:ascii="Arial" w:eastAsia="MS Mincho" w:hAnsi="Arial" w:cs="Arial"/>
      <w:sz w:val="28"/>
      <w:szCs w:val="28"/>
      <w:lang w:val="en-GB" w:eastAsia="ja-JP"/>
    </w:rPr>
  </w:style>
  <w:style w:type="character" w:customStyle="1" w:styleId="82">
    <w:name w:val="(文字) (文字)82"/>
    <w:rsid w:val="00D137D0"/>
    <w:rPr>
      <w:rFonts w:ascii="Arial" w:eastAsia="MS Mincho" w:hAnsi="Arial"/>
      <w:lang w:val="en-GB" w:eastAsia="ar-SA" w:bidi="ar-SA"/>
    </w:rPr>
  </w:style>
  <w:style w:type="character" w:customStyle="1" w:styleId="72">
    <w:name w:val="(文字) (文字)72"/>
    <w:rsid w:val="00D137D0"/>
    <w:rPr>
      <w:rFonts w:ascii="Arial" w:eastAsia="MS Mincho" w:hAnsi="Arial"/>
      <w:sz w:val="36"/>
      <w:lang w:val="en-GB" w:eastAsia="ar-SA" w:bidi="ar-SA"/>
    </w:rPr>
  </w:style>
  <w:style w:type="character" w:customStyle="1" w:styleId="62">
    <w:name w:val="(文字) (文字)62"/>
    <w:rsid w:val="00D137D0"/>
    <w:rPr>
      <w:rFonts w:eastAsia="MS Mincho"/>
      <w:lang w:val="en-GB" w:eastAsia="ar-SA" w:bidi="ar-SA"/>
    </w:rPr>
  </w:style>
  <w:style w:type="character" w:customStyle="1" w:styleId="520">
    <w:name w:val="(文字) (文字)52"/>
    <w:rsid w:val="00D137D0"/>
    <w:rPr>
      <w:rFonts w:ascii="Courier New" w:eastAsia="MS Mincho" w:hAnsi="Courier New"/>
      <w:lang w:val="nb-NO" w:eastAsia="ar-SA" w:bidi="ar-SA"/>
    </w:rPr>
  </w:style>
  <w:style w:type="character" w:customStyle="1" w:styleId="320">
    <w:name w:val="(文字) (文字)32"/>
    <w:rsid w:val="00D137D0"/>
    <w:rPr>
      <w:rFonts w:eastAsia="MS Mincho"/>
      <w:lang w:val="en-GB" w:eastAsia="ar-SA" w:bidi="ar-SA"/>
    </w:rPr>
  </w:style>
  <w:style w:type="character" w:customStyle="1" w:styleId="122">
    <w:name w:val="(文字) (文字)12"/>
    <w:rsid w:val="00D137D0"/>
    <w:rPr>
      <w:rFonts w:eastAsia="MS Mincho"/>
      <w:lang w:val="en-GB" w:eastAsia="ar-SA" w:bidi="ar-SA"/>
    </w:rPr>
  </w:style>
  <w:style w:type="character" w:customStyle="1" w:styleId="CharChar222">
    <w:name w:val="Char Char222"/>
    <w:rsid w:val="00D137D0"/>
    <w:rPr>
      <w:rFonts w:ascii="Arial" w:hAnsi="Arial"/>
      <w:lang w:val="en-GB"/>
    </w:rPr>
  </w:style>
  <w:style w:type="character" w:customStyle="1" w:styleId="CarCar102">
    <w:name w:val="Car Car102"/>
    <w:rsid w:val="00D137D0"/>
    <w:rPr>
      <w:rFonts w:ascii="Arial" w:hAnsi="Arial"/>
      <w:lang w:val="en-GB" w:eastAsia="ja-JP" w:bidi="ar-SA"/>
    </w:rPr>
  </w:style>
  <w:style w:type="character" w:customStyle="1" w:styleId="CharChar232">
    <w:name w:val="Char Char232"/>
    <w:rsid w:val="00D137D0"/>
    <w:rPr>
      <w:rFonts w:ascii="Arial" w:hAnsi="Arial"/>
      <w:lang w:val="en-GB" w:eastAsia="en-US"/>
    </w:rPr>
  </w:style>
  <w:style w:type="character" w:customStyle="1" w:styleId="ZchnZchn52">
    <w:name w:val="Zchn Zchn52"/>
    <w:rsid w:val="00D137D0"/>
    <w:rPr>
      <w:rFonts w:ascii="Courier New" w:eastAsia="Batang" w:hAnsi="Courier New"/>
      <w:lang w:val="nb-NO" w:eastAsia="en-US" w:bidi="ar-SA"/>
    </w:rPr>
  </w:style>
  <w:style w:type="character" w:customStyle="1" w:styleId="CarCar42">
    <w:name w:val="Car Car42"/>
    <w:rsid w:val="00D137D0"/>
    <w:rPr>
      <w:rFonts w:ascii="Arial" w:eastAsia="MS Mincho" w:hAnsi="Arial"/>
      <w:lang w:val="en-GB" w:eastAsia="en-US" w:bidi="ar-SA"/>
    </w:rPr>
  </w:style>
  <w:style w:type="character" w:customStyle="1" w:styleId="CarCar82">
    <w:name w:val="Car Car82"/>
    <w:rsid w:val="00D137D0"/>
    <w:rPr>
      <w:rFonts w:ascii="Arial" w:eastAsia="MS Mincho" w:hAnsi="Arial"/>
      <w:sz w:val="36"/>
      <w:lang w:val="en-GB" w:eastAsia="en-US" w:bidi="ar-SA"/>
    </w:rPr>
  </w:style>
  <w:style w:type="character" w:customStyle="1" w:styleId="CarCar32">
    <w:name w:val="Car Car32"/>
    <w:rsid w:val="00D137D0"/>
    <w:rPr>
      <w:rFonts w:ascii="Arial" w:eastAsia="MS Mincho" w:hAnsi="Arial"/>
      <w:sz w:val="36"/>
      <w:lang w:val="en-GB" w:eastAsia="en-US" w:bidi="ar-SA"/>
    </w:rPr>
  </w:style>
  <w:style w:type="character" w:customStyle="1" w:styleId="CarCar72">
    <w:name w:val="Car Car72"/>
    <w:rsid w:val="00D137D0"/>
    <w:rPr>
      <w:rFonts w:eastAsia="MS Mincho"/>
      <w:lang w:val="en-GB" w:eastAsia="en-US" w:bidi="ar-SA"/>
    </w:rPr>
  </w:style>
  <w:style w:type="character" w:customStyle="1" w:styleId="CarCar62">
    <w:name w:val="Car Car62"/>
    <w:rsid w:val="00D137D0"/>
    <w:rPr>
      <w:rFonts w:ascii="Courier New" w:hAnsi="Courier New"/>
      <w:lang w:val="nb-NO" w:eastAsia="ja-JP" w:bidi="ar-SA"/>
    </w:rPr>
  </w:style>
  <w:style w:type="table" w:customStyle="1" w:styleId="TableGrid15">
    <w:name w:val="Table Grid15"/>
    <w:basedOn w:val="TableNormal"/>
    <w:next w:val="TableGrid"/>
    <w:uiPriority w:val="39"/>
    <w:qFormat/>
    <w:rsid w:val="00D137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qFormat/>
    <w:rsid w:val="00D137D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D137D0"/>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Normal"/>
    <w:uiPriority w:val="99"/>
    <w:qFormat/>
    <w:rsid w:val="00D137D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uiPriority w:val="99"/>
    <w:qFormat/>
    <w:rsid w:val="00D137D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D137D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uiPriority w:val="99"/>
    <w:qFormat/>
    <w:rsid w:val="00D137D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uiPriority w:val="99"/>
    <w:qFormat/>
    <w:rsid w:val="00D137D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D137D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D137D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D137D0"/>
    <w:rPr>
      <w:rFonts w:ascii="Arial" w:eastAsia="MS Mincho" w:hAnsi="Arial"/>
      <w:lang w:val="en-GB" w:eastAsia="en-US"/>
    </w:rPr>
  </w:style>
  <w:style w:type="paragraph" w:customStyle="1" w:styleId="textintend1">
    <w:name w:val="text intend 1"/>
    <w:basedOn w:val="text"/>
    <w:uiPriority w:val="99"/>
    <w:qFormat/>
    <w:rsid w:val="00D137D0"/>
    <w:pPr>
      <w:widowControl/>
      <w:tabs>
        <w:tab w:val="num" w:pos="992"/>
      </w:tabs>
      <w:spacing w:after="120"/>
      <w:ind w:left="992" w:hanging="425"/>
    </w:pPr>
    <w:rPr>
      <w:lang w:val="en-US"/>
    </w:rPr>
  </w:style>
  <w:style w:type="paragraph" w:customStyle="1" w:styleId="textintend2">
    <w:name w:val="text intend 2"/>
    <w:basedOn w:val="text"/>
    <w:uiPriority w:val="99"/>
    <w:qFormat/>
    <w:rsid w:val="00D137D0"/>
    <w:pPr>
      <w:widowControl/>
      <w:tabs>
        <w:tab w:val="num" w:pos="1418"/>
      </w:tabs>
      <w:spacing w:after="120"/>
      <w:ind w:left="1418" w:hanging="426"/>
    </w:pPr>
    <w:rPr>
      <w:lang w:val="en-US"/>
    </w:rPr>
  </w:style>
  <w:style w:type="paragraph" w:customStyle="1" w:styleId="textintend3">
    <w:name w:val="text intend 3"/>
    <w:basedOn w:val="text"/>
    <w:uiPriority w:val="99"/>
    <w:qFormat/>
    <w:rsid w:val="00D137D0"/>
    <w:pPr>
      <w:widowControl/>
      <w:tabs>
        <w:tab w:val="num" w:pos="1843"/>
      </w:tabs>
      <w:spacing w:after="120"/>
      <w:ind w:left="1843" w:hanging="425"/>
    </w:pPr>
    <w:rPr>
      <w:lang w:val="en-US"/>
    </w:rPr>
  </w:style>
  <w:style w:type="paragraph" w:customStyle="1" w:styleId="normalpuce">
    <w:name w:val="normal puce"/>
    <w:basedOn w:val="Normal"/>
    <w:uiPriority w:val="99"/>
    <w:qFormat/>
    <w:rsid w:val="00D137D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D137D0"/>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uiPriority w:val="99"/>
    <w:qFormat/>
    <w:rsid w:val="00D137D0"/>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uiPriority w:val="99"/>
    <w:qFormat/>
    <w:rsid w:val="00D137D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CRCoverPageChar">
    <w:name w:val="CR Cover Page Char"/>
    <w:link w:val="CRCoverPage"/>
    <w:qFormat/>
    <w:rsid w:val="00D137D0"/>
    <w:rPr>
      <w:rFonts w:ascii="Arial" w:hAnsi="Arial"/>
      <w:lang w:val="en-GB" w:eastAsia="en-US"/>
    </w:rPr>
  </w:style>
  <w:style w:type="paragraph" w:customStyle="1" w:styleId="TdocText">
    <w:name w:val="Tdoc_Text"/>
    <w:basedOn w:val="Normal"/>
    <w:uiPriority w:val="99"/>
    <w:qFormat/>
    <w:rsid w:val="00D137D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uiPriority w:val="99"/>
    <w:qFormat/>
    <w:rsid w:val="00D137D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uiPriority w:val="99"/>
    <w:qFormat/>
    <w:rsid w:val="00D137D0"/>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uiPriority w:val="99"/>
    <w:qFormat/>
    <w:rsid w:val="00D137D0"/>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uiPriority w:val="99"/>
    <w:qFormat/>
    <w:rsid w:val="00D137D0"/>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uiPriority w:val="99"/>
    <w:qFormat/>
    <w:rsid w:val="00D137D0"/>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D137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D137D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D137D0"/>
    <w:rPr>
      <w:rFonts w:eastAsia="SimSun"/>
      <w:i/>
      <w:color w:val="0000FF"/>
      <w:lang w:val="en-GB" w:eastAsia="en-US"/>
    </w:rPr>
  </w:style>
  <w:style w:type="paragraph" w:customStyle="1" w:styleId="Bulletedo1">
    <w:name w:val="Bulleted o 1"/>
    <w:basedOn w:val="Normal"/>
    <w:uiPriority w:val="99"/>
    <w:qFormat/>
    <w:rsid w:val="00D137D0"/>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Normal"/>
    <w:uiPriority w:val="99"/>
    <w:qFormat/>
    <w:rsid w:val="00D137D0"/>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D137D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D137D0"/>
    <w:rPr>
      <w:rFonts w:ascii="Arial" w:eastAsia="Malgun Gothic" w:hAnsi="Arial"/>
      <w:spacing w:val="2"/>
      <w:lang w:val="en-GB" w:eastAsia="en-GB"/>
    </w:rPr>
  </w:style>
  <w:style w:type="paragraph" w:customStyle="1" w:styleId="BL">
    <w:name w:val="BL"/>
    <w:basedOn w:val="Normal"/>
    <w:uiPriority w:val="99"/>
    <w:qFormat/>
    <w:rsid w:val="00D137D0"/>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D137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qFormat/>
    <w:rsid w:val="00D137D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TableNormal"/>
    <w:next w:val="TableGrid"/>
    <w:uiPriority w:val="39"/>
    <w:qFormat/>
    <w:rsid w:val="00D137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D137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D137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D137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D137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D137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137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137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137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137D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D137D0"/>
    <w:rPr>
      <w:b/>
      <w:lang w:val="en-GB" w:eastAsia="en-GB" w:bidi="ar-SA"/>
    </w:rPr>
  </w:style>
  <w:style w:type="paragraph" w:customStyle="1" w:styleId="CharCharCharCharCharChar">
    <w:name w:val="Char Char Char Char Char Char"/>
    <w:semiHidden/>
    <w:qFormat/>
    <w:rsid w:val="00D137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D137D0"/>
    <w:rPr>
      <w:rFonts w:ascii="Arial" w:hAnsi="Arial" w:cs="Times New Roman"/>
      <w:sz w:val="20"/>
      <w:szCs w:val="20"/>
      <w:lang w:val="en-GB" w:eastAsia="en-US"/>
    </w:rPr>
  </w:style>
  <w:style w:type="paragraph" w:customStyle="1" w:styleId="CarCar">
    <w:name w:val="Car Car"/>
    <w:semiHidden/>
    <w:qFormat/>
    <w:rsid w:val="00D137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D137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D137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137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D137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D137D0"/>
    <w:rPr>
      <w:rFonts w:ascii="Times New Roman" w:eastAsia="Malgun Gothic" w:hAnsi="Times New Roman"/>
      <w:sz w:val="24"/>
      <w:szCs w:val="24"/>
      <w:lang w:val="en-GB" w:eastAsia="ko-KR"/>
    </w:rPr>
  </w:style>
  <w:style w:type="paragraph" w:customStyle="1" w:styleId="-PAGE-">
    <w:name w:val="- PAGE -"/>
    <w:uiPriority w:val="99"/>
    <w:qFormat/>
    <w:rsid w:val="00D137D0"/>
    <w:rPr>
      <w:rFonts w:ascii="Times New Roman" w:eastAsia="Malgun Gothic" w:hAnsi="Times New Roman"/>
      <w:sz w:val="24"/>
      <w:szCs w:val="24"/>
      <w:lang w:val="en-GB" w:eastAsia="ko-KR"/>
    </w:rPr>
  </w:style>
  <w:style w:type="paragraph" w:customStyle="1" w:styleId="PageXofY">
    <w:name w:val="Page X of Y"/>
    <w:uiPriority w:val="99"/>
    <w:qFormat/>
    <w:rsid w:val="00D137D0"/>
    <w:rPr>
      <w:rFonts w:ascii="Times New Roman" w:eastAsia="Malgun Gothic" w:hAnsi="Times New Roman"/>
      <w:sz w:val="24"/>
      <w:szCs w:val="24"/>
      <w:lang w:val="en-GB" w:eastAsia="ko-KR"/>
    </w:rPr>
  </w:style>
  <w:style w:type="paragraph" w:customStyle="1" w:styleId="Createdby">
    <w:name w:val="Created by"/>
    <w:uiPriority w:val="99"/>
    <w:qFormat/>
    <w:rsid w:val="00D137D0"/>
    <w:rPr>
      <w:rFonts w:ascii="Times New Roman" w:eastAsia="Malgun Gothic" w:hAnsi="Times New Roman"/>
      <w:sz w:val="24"/>
      <w:szCs w:val="24"/>
      <w:lang w:val="en-GB" w:eastAsia="ko-KR"/>
    </w:rPr>
  </w:style>
  <w:style w:type="paragraph" w:customStyle="1" w:styleId="Createdon">
    <w:name w:val="Created on"/>
    <w:uiPriority w:val="99"/>
    <w:qFormat/>
    <w:rsid w:val="00D137D0"/>
    <w:rPr>
      <w:rFonts w:ascii="Times New Roman" w:eastAsia="Malgun Gothic" w:hAnsi="Times New Roman"/>
      <w:sz w:val="24"/>
      <w:szCs w:val="24"/>
      <w:lang w:val="en-GB" w:eastAsia="ko-KR"/>
    </w:rPr>
  </w:style>
  <w:style w:type="paragraph" w:customStyle="1" w:styleId="Lastprinted">
    <w:name w:val="Last printed"/>
    <w:uiPriority w:val="99"/>
    <w:qFormat/>
    <w:rsid w:val="00D137D0"/>
    <w:rPr>
      <w:rFonts w:ascii="Times New Roman" w:eastAsia="Malgun Gothic" w:hAnsi="Times New Roman"/>
      <w:sz w:val="24"/>
      <w:szCs w:val="24"/>
      <w:lang w:val="en-GB" w:eastAsia="ko-KR"/>
    </w:rPr>
  </w:style>
  <w:style w:type="paragraph" w:customStyle="1" w:styleId="Lastsavedby">
    <w:name w:val="Last saved by"/>
    <w:uiPriority w:val="99"/>
    <w:qFormat/>
    <w:rsid w:val="00D137D0"/>
    <w:rPr>
      <w:rFonts w:ascii="Times New Roman" w:eastAsia="Malgun Gothic" w:hAnsi="Times New Roman"/>
      <w:sz w:val="24"/>
      <w:szCs w:val="24"/>
      <w:lang w:val="en-GB" w:eastAsia="ko-KR"/>
    </w:rPr>
  </w:style>
  <w:style w:type="paragraph" w:customStyle="1" w:styleId="Filename">
    <w:name w:val="Filename"/>
    <w:uiPriority w:val="99"/>
    <w:qFormat/>
    <w:rsid w:val="00D137D0"/>
    <w:rPr>
      <w:rFonts w:ascii="Times New Roman" w:eastAsia="Malgun Gothic" w:hAnsi="Times New Roman"/>
      <w:sz w:val="24"/>
      <w:szCs w:val="24"/>
      <w:lang w:val="en-GB" w:eastAsia="ko-KR"/>
    </w:rPr>
  </w:style>
  <w:style w:type="paragraph" w:customStyle="1" w:styleId="Filenameandpath">
    <w:name w:val="Filename and path"/>
    <w:uiPriority w:val="99"/>
    <w:qFormat/>
    <w:rsid w:val="00D137D0"/>
    <w:rPr>
      <w:rFonts w:ascii="Times New Roman" w:eastAsia="Malgun Gothic" w:hAnsi="Times New Roman"/>
      <w:sz w:val="24"/>
      <w:szCs w:val="24"/>
      <w:lang w:val="en-GB" w:eastAsia="ko-KR"/>
    </w:rPr>
  </w:style>
  <w:style w:type="paragraph" w:customStyle="1" w:styleId="AuthorPageDate">
    <w:name w:val="Author  Page #  Date"/>
    <w:uiPriority w:val="99"/>
    <w:qFormat/>
    <w:rsid w:val="00D137D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137D0"/>
    <w:rPr>
      <w:rFonts w:ascii="Times New Roman" w:eastAsia="Malgun Gothic" w:hAnsi="Times New Roman"/>
      <w:sz w:val="24"/>
      <w:szCs w:val="24"/>
      <w:lang w:val="en-GB" w:eastAsia="ko-KR"/>
    </w:rPr>
  </w:style>
  <w:style w:type="paragraph" w:customStyle="1" w:styleId="INDENT1">
    <w:name w:val="INDENT1"/>
    <w:basedOn w:val="Normal"/>
    <w:uiPriority w:val="99"/>
    <w:qFormat/>
    <w:rsid w:val="00D137D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D137D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D137D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D137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D137D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D137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D137D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D137D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0">
    <w:name w:val="Table Grid1"/>
    <w:basedOn w:val="TableNormal"/>
    <w:next w:val="TableGrid"/>
    <w:qFormat/>
    <w:rsid w:val="00D137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137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D137D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D137D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D137D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D137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137D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D137D0"/>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137D0"/>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137D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D137D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D137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D137D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137D0"/>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uiPriority w:val="99"/>
    <w:qFormat/>
    <w:rsid w:val="00D137D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3">
    <w:name w:val="吹き出し1"/>
    <w:basedOn w:val="Normal"/>
    <w:uiPriority w:val="99"/>
    <w:qFormat/>
    <w:rsid w:val="00D137D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D137D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uiPriority w:val="99"/>
    <w:qFormat/>
    <w:rsid w:val="00D137D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D137D0"/>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uiPriority w:val="99"/>
    <w:qFormat/>
    <w:rsid w:val="00D137D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D137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137D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137D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137D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137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D137D0"/>
    <w:pPr>
      <w:tabs>
        <w:tab w:val="left" w:pos="360"/>
      </w:tabs>
      <w:ind w:left="360" w:hanging="360"/>
    </w:pPr>
    <w:rPr>
      <w:sz w:val="24"/>
      <w:szCs w:val="24"/>
      <w:lang w:val="en-GB"/>
    </w:rPr>
  </w:style>
  <w:style w:type="paragraph" w:customStyle="1" w:styleId="Para1">
    <w:name w:val="Para1"/>
    <w:basedOn w:val="Normal"/>
    <w:uiPriority w:val="99"/>
    <w:qFormat/>
    <w:rsid w:val="00D137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137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137D0"/>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uiPriority w:val="99"/>
    <w:qFormat/>
    <w:rsid w:val="00D137D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D137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137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137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137D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137D0"/>
    <w:pPr>
      <w:spacing w:before="120"/>
      <w:outlineLvl w:val="2"/>
    </w:pPr>
    <w:rPr>
      <w:sz w:val="28"/>
    </w:rPr>
  </w:style>
  <w:style w:type="paragraph" w:customStyle="1" w:styleId="Heading2Head2A2">
    <w:name w:val="Heading 2.Head2A.2"/>
    <w:basedOn w:val="Heading1"/>
    <w:next w:val="Normal"/>
    <w:uiPriority w:val="99"/>
    <w:qFormat/>
    <w:rsid w:val="00D137D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D137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137D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137D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D137D0"/>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uiPriority w:val="99"/>
    <w:qFormat/>
    <w:rsid w:val="00D137D0"/>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TableNormal"/>
    <w:next w:val="TableGrid"/>
    <w:qFormat/>
    <w:rsid w:val="00D137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D137D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7">
    <w:name w:val="网格型3"/>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D137D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D137D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D137D0"/>
    <w:rPr>
      <w:rFonts w:ascii="Arial" w:eastAsia="Malgun Gothic" w:hAnsi="Arial"/>
      <w:kern w:val="2"/>
      <w:sz w:val="18"/>
      <w:lang w:val="en-GB" w:eastAsia="en-GB"/>
    </w:rPr>
  </w:style>
  <w:style w:type="paragraph" w:customStyle="1" w:styleId="Default">
    <w:name w:val="Default"/>
    <w:uiPriority w:val="99"/>
    <w:qFormat/>
    <w:rsid w:val="00D137D0"/>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D137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D137D0"/>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D137D0"/>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D137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D137D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D137D0"/>
    <w:rPr>
      <w:rFonts w:ascii="Arial" w:eastAsia="Times New Roman" w:hAnsi="Arial"/>
      <w:snapToGrid w:val="0"/>
      <w:sz w:val="22"/>
      <w:szCs w:val="22"/>
      <w:lang w:val="en-GB" w:eastAsia="en-GB"/>
    </w:rPr>
  </w:style>
  <w:style w:type="table" w:customStyle="1" w:styleId="Tabellengitternetz6135">
    <w:name w:val="Tabellengitternetz6135"/>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D137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137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137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D137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137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137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D137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D137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137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D137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D137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D137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137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D137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137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D137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D137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D137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D137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D137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D137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D137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D137D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D137D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D137D0"/>
    <w:rPr>
      <w:rFonts w:ascii="Arial" w:hAnsi="Arial"/>
      <w:sz w:val="28"/>
      <w:lang w:val="en-GB" w:eastAsia="ko-KR" w:bidi="ar-SA"/>
    </w:rPr>
  </w:style>
  <w:style w:type="character" w:customStyle="1" w:styleId="CharChar32">
    <w:name w:val="Char Char32"/>
    <w:semiHidden/>
    <w:qFormat/>
    <w:rsid w:val="00D137D0"/>
    <w:rPr>
      <w:rFonts w:ascii="Arial" w:hAnsi="Arial"/>
      <w:sz w:val="28"/>
      <w:lang w:val="en-GB" w:eastAsia="ko-KR" w:bidi="ar-SA"/>
    </w:rPr>
  </w:style>
  <w:style w:type="table" w:customStyle="1" w:styleId="Tabellengitternetz61124">
    <w:name w:val="Tabellengitternetz61124"/>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D137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D137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137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D137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137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D137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D137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D137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D137D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D137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D137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D137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137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D137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137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137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D137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137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D137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137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D137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D137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D137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137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D137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D137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D137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137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137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D137D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DefaultParagraphFont"/>
    <w:qFormat/>
    <w:rsid w:val="00D137D0"/>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D137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D137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D137D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DefaultParagraphFont"/>
    <w:uiPriority w:val="30"/>
    <w:qFormat/>
    <w:rsid w:val="00D137D0"/>
    <w:rPr>
      <w:rFonts w:ascii="Times New Roman" w:hAnsi="Times New Roman"/>
      <w:i/>
      <w:iCs/>
      <w:color w:val="4F81BD" w:themeColor="accent1"/>
      <w:lang w:val="en-GB" w:eastAsia="en-US"/>
    </w:rPr>
  </w:style>
  <w:style w:type="table" w:customStyle="1" w:styleId="11100">
    <w:name w:val="表格格線1110"/>
    <w:basedOn w:val="TableNormal"/>
    <w:next w:val="TableGrid"/>
    <w:rsid w:val="00D137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D137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D137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D137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137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137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D137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D137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D137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137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D137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D137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D137D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D137D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137D0"/>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137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137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D137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137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137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137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137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137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137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137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D137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137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137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137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137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137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D137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137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137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137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137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137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D137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137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D137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137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137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D137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137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137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137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137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137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D137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137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137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137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137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137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137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137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137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D137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D137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D137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137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137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D137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137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137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137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D137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137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137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137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137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D137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137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137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137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D137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137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D137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137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D137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137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D137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D137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137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D137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137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137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D137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137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D137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D137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D137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D137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D137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D137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137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D137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D137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D137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D137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D137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D137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D137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D137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D137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137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137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D137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D137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uiPriority w:val="99"/>
    <w:qFormat/>
    <w:rsid w:val="00D137D0"/>
    <w:rPr>
      <w:rFonts w:ascii="Times New Roman" w:eastAsia="MS Mincho" w:hAnsi="Times New Roman"/>
      <w:lang w:val="it-IT" w:eastAsia="en-US"/>
    </w:rPr>
  </w:style>
  <w:style w:type="table" w:customStyle="1" w:styleId="TableGrid511">
    <w:name w:val="Table Grid511"/>
    <w:basedOn w:val="TableNormal"/>
    <w:next w:val="TableGrid"/>
    <w:qFormat/>
    <w:rsid w:val="00D137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D137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D137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D137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D137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137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D137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D137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D137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D137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D137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D137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D137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137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D137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D137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137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D137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D137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D137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D137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D137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D137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D137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D137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D137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D137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D137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D137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D137D0"/>
    <w:rPr>
      <w:rFonts w:ascii="Times New Roman" w:eastAsia="MS Mincho" w:hAnsi="Times New Roman"/>
      <w:sz w:val="24"/>
      <w:szCs w:val="24"/>
      <w:lang w:val="en-GB" w:eastAsia="en-GB"/>
    </w:rPr>
  </w:style>
  <w:style w:type="paragraph" w:customStyle="1" w:styleId="Doc-text2">
    <w:name w:val="Doc-text2"/>
    <w:basedOn w:val="Normal"/>
    <w:link w:val="Doc-text2Char"/>
    <w:qFormat/>
    <w:rsid w:val="00D137D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D137D0"/>
    <w:rPr>
      <w:rFonts w:ascii="Arial" w:eastAsia="MS Mincho" w:hAnsi="Arial" w:cs="Arial"/>
      <w:lang w:val="en-GB" w:eastAsia="ja-JP"/>
    </w:rPr>
  </w:style>
  <w:style w:type="paragraph" w:customStyle="1" w:styleId="116">
    <w:name w:val="1.1"/>
    <w:basedOn w:val="Heading3"/>
    <w:link w:val="11Char"/>
    <w:qFormat/>
    <w:rsid w:val="00D137D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D137D0"/>
    <w:rPr>
      <w:rFonts w:ascii="Arial" w:eastAsia="MS Mincho" w:hAnsi="Arial"/>
      <w:b/>
      <w:bCs/>
      <w:sz w:val="24"/>
      <w:szCs w:val="26"/>
      <w:lang w:val="en-US" w:eastAsia="en-GB"/>
    </w:rPr>
  </w:style>
  <w:style w:type="character" w:customStyle="1" w:styleId="1fa">
    <w:name w:val="明显强调1"/>
    <w:uiPriority w:val="21"/>
    <w:qFormat/>
    <w:rsid w:val="00D137D0"/>
    <w:rPr>
      <w:b/>
      <w:bCs/>
      <w:i/>
      <w:iCs/>
      <w:color w:val="4F81BD"/>
    </w:rPr>
  </w:style>
  <w:style w:type="paragraph" w:customStyle="1" w:styleId="MediumGrid21">
    <w:name w:val="Medium Grid 21"/>
    <w:link w:val="MediumGrid2Char"/>
    <w:uiPriority w:val="1"/>
    <w:qFormat/>
    <w:rsid w:val="00D137D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D137D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D137D0"/>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D137D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D137D0"/>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D137D0"/>
    <w:rPr>
      <w:rFonts w:ascii="Times New Roman" w:hAnsi="Times New Roman"/>
      <w:i/>
      <w:iCs/>
      <w:color w:val="4F81BD" w:themeColor="accent1"/>
      <w:lang w:val="en-GB" w:eastAsia="en-US"/>
    </w:rPr>
  </w:style>
  <w:style w:type="table" w:customStyle="1" w:styleId="55">
    <w:name w:val="网格型5"/>
    <w:basedOn w:val="TableNormal"/>
    <w:next w:val="TableGrid"/>
    <w:qFormat/>
    <w:rsid w:val="00D137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D137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D137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D137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D137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D137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D137D0"/>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D137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D137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D137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D137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D137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D137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D137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D137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D137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D137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D137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D137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D137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D137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D137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D137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D137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D137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D137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D137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D137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D137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D137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D137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D137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D137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D137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D137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D137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D137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D137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D137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D137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D137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D137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D137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D137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D137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D137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D137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D137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D137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D137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D137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D137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D137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D137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D137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137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D137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D137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D137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D137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D137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D137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D137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D137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D137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137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137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D137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D137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D137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D137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D137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D137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D137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D137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D137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D137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D137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D137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D137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D137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D137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D137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D137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D137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D137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D137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D137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D137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D137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D137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D137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D137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D137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D137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D137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D137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D137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D137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D137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D137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D137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D137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D137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D137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D137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D137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D137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D137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D137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D137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D137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D137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D137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D137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D137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D137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D137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D137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D137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D137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D137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D137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D137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D137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D137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D137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D137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D137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D137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D137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D137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D137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D137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D137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D137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D137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D137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D137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D137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D137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D137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D137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D137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D137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D137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D137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D137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D137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D137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D137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D137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D137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D137D0"/>
    <w:rPr>
      <w:color w:val="605E5C"/>
      <w:shd w:val="clear" w:color="auto" w:fill="E1DFDD"/>
    </w:rPr>
  </w:style>
  <w:style w:type="paragraph" w:customStyle="1" w:styleId="af">
    <w:name w:val="吹き出し"/>
    <w:basedOn w:val="Normal"/>
    <w:uiPriority w:val="99"/>
    <w:qFormat/>
    <w:rsid w:val="00D137D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D137D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D137D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D137D0"/>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uiPriority w:val="99"/>
    <w:qFormat/>
    <w:rsid w:val="00D137D0"/>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uiPriority w:val="99"/>
    <w:qFormat/>
    <w:rsid w:val="00D137D0"/>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uiPriority w:val="99"/>
    <w:qFormat/>
    <w:rsid w:val="00D137D0"/>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uiPriority w:val="99"/>
    <w:qFormat/>
    <w:rsid w:val="00D137D0"/>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uiPriority w:val="99"/>
    <w:qFormat/>
    <w:rsid w:val="00D137D0"/>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qFormat/>
    <w:rsid w:val="00D137D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D137D0"/>
    <w:rPr>
      <w:rFonts w:ascii="Times New Roman" w:eastAsia="Batang" w:hAnsi="Times New Roman"/>
      <w:lang w:val="en-GB" w:eastAsia="en-US"/>
    </w:rPr>
  </w:style>
  <w:style w:type="table" w:customStyle="1" w:styleId="TableGrid100">
    <w:name w:val="Table Grid10"/>
    <w:basedOn w:val="TableNormal"/>
    <w:next w:val="TableGrid"/>
    <w:qFormat/>
    <w:rsid w:val="00D137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D137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D137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D137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D137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D137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D137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D137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D137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D137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D137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D137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D137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D137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D137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D137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D137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D137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D137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D137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D137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D137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D137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D137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D137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D137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D137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D137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D137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D137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D137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D137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D137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137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137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D137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137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7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D137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D137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137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137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137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137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137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137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D137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137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D137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137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137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D137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D137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137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D137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137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D137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D137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137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137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137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137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137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137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D137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137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D137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137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137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137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137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137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137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137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137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D137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137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137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137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D137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D137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D137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137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D137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D137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137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137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137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D137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137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D137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D137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137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137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137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137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137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137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137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137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D137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D137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D137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137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D137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D137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D137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137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137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137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137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137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137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D137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137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D137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137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137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7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7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D137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D137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137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137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137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137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7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7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137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137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137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137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137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137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137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137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137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137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137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137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137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137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137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137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D137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137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137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137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137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137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137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7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D137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137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137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137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137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137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137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137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137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137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7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D137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137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137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137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137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137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137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137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137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D137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137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D137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137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137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137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137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D137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137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137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137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137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137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137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137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D137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137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137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137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137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137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137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137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137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137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137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137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137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137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137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137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137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137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137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137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137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137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137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137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137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137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137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137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137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137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137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137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137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D137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137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137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D137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137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137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137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137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137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137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D137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137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D137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137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137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D137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137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137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137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137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137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137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D137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137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D137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137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137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137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D137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137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137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137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137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137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137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137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137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D137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137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137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137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137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137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137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D137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D137D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d">
    <w:name w:val="鮮明引文1"/>
    <w:basedOn w:val="Normal"/>
    <w:next w:val="Normal"/>
    <w:uiPriority w:val="30"/>
    <w:qFormat/>
    <w:rsid w:val="00D137D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D137D0"/>
    <w:rPr>
      <w:rFonts w:ascii="Cambria" w:hAnsi="Cambria" w:cs="Times New Roman" w:hint="default"/>
      <w:b/>
      <w:bCs/>
      <w:kern w:val="28"/>
      <w:sz w:val="32"/>
      <w:szCs w:val="32"/>
      <w:lang w:val="en-GB" w:eastAsia="en-US"/>
    </w:rPr>
  </w:style>
  <w:style w:type="character" w:customStyle="1" w:styleId="1fe">
    <w:name w:val="副標題 字元1"/>
    <w:qFormat/>
    <w:rsid w:val="00D137D0"/>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D137D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D137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137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137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137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D137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D137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137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D137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137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137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D137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D137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D137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D137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D137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137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D137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137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D137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137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137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137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D137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D137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137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D137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D137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137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D137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D137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D137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D137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137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D137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137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137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D137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D137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D137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D137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D137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D137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D137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D137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D137D0"/>
    <w:rPr>
      <w:rFonts w:ascii="Arial" w:hAnsi="Arial"/>
      <w:sz w:val="28"/>
      <w:lang w:val="en-GB" w:eastAsia="ko-KR" w:bidi="ar-SA"/>
    </w:rPr>
  </w:style>
  <w:style w:type="character" w:customStyle="1" w:styleId="29">
    <w:name w:val="副標題 字元2"/>
    <w:basedOn w:val="DefaultParagraphFont"/>
    <w:qFormat/>
    <w:rsid w:val="00D137D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qFormat/>
    <w:rsid w:val="00D137D0"/>
    <w:rPr>
      <w:rFonts w:ascii="Times New Roman" w:hAnsi="Times New Roman"/>
      <w:i/>
      <w:iCs/>
      <w:color w:val="4F81BD" w:themeColor="accent1"/>
      <w:lang w:val="en-GB" w:eastAsia="en-US"/>
    </w:rPr>
  </w:style>
  <w:style w:type="character" w:customStyle="1" w:styleId="2a">
    <w:name w:val="鮮明引文 字元2"/>
    <w:basedOn w:val="DefaultParagraphFont"/>
    <w:uiPriority w:val="30"/>
    <w:qFormat/>
    <w:rsid w:val="00D137D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D137D0"/>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D137D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D137D0"/>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D137D0"/>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D137D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D137D0"/>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D137D0"/>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D137D0"/>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D137D0"/>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D137D0"/>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D137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D137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D137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D137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D137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D137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D137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137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D137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D137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D137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D137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D137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D137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D137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D137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D137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D137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137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137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137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D137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D137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D137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137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137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D137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D137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137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D137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137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137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D137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D137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D137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D137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D137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D137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D137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D137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D137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D137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137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137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D137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D137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137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D137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D137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137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D137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D137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D137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D137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137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D137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137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D137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D137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D137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D137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D137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D137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D137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D137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D137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D137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D137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D137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D137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D137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D137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D137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D137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D137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D137D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137D0"/>
    <w:rPr>
      <w:rFonts w:ascii="Arial" w:eastAsia="MS Mincho" w:hAnsi="Arial"/>
      <w:sz w:val="18"/>
      <w:lang w:val="en-GB" w:eastAsia="ja-JP"/>
    </w:rPr>
  </w:style>
  <w:style w:type="paragraph" w:customStyle="1" w:styleId="font5">
    <w:name w:val="font5"/>
    <w:basedOn w:val="Normal"/>
    <w:qFormat/>
    <w:rsid w:val="00D137D0"/>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D137D0"/>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D137D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D137D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D137D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D137D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D137D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D137D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D137D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D137D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D137D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D137D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D137D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D137D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D137D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D137D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D137D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D137D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D137D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D137D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D137D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D137D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D137D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D137D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D137D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D137D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D137D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D137D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D137D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D137D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D137D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D137D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D137D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D137D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D137D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D137D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D137D0"/>
    <w:rPr>
      <w:rFonts w:ascii="Arial" w:eastAsia="SimSun" w:hAnsi="Arial"/>
      <w:b/>
      <w:sz w:val="22"/>
      <w:lang w:val="en-GB" w:eastAsia="ja-JP"/>
    </w:rPr>
  </w:style>
  <w:style w:type="paragraph" w:customStyle="1" w:styleId="B6">
    <w:name w:val="B6"/>
    <w:basedOn w:val="B5"/>
    <w:link w:val="B6Char"/>
    <w:qFormat/>
    <w:rsid w:val="00D137D0"/>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D137D0"/>
    <w:rPr>
      <w:rFonts w:ascii="Times New Roman" w:eastAsia="SimSun" w:hAnsi="Times New Roman"/>
      <w:lang w:val="en-GB" w:eastAsia="x-none"/>
    </w:rPr>
  </w:style>
  <w:style w:type="paragraph" w:customStyle="1" w:styleId="CarCar1CharCharCarCar">
    <w:name w:val="Car Car1 Char Char Car Car"/>
    <w:semiHidden/>
    <w:qFormat/>
    <w:rsid w:val="00D137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137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D137D0"/>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D137D0"/>
    <w:rPr>
      <w:rFonts w:ascii="Times New Roman" w:eastAsia="SimSun" w:hAnsi="Times New Roman"/>
      <w:i/>
      <w:iCs/>
      <w:lang w:val="en-GB" w:eastAsia="x-none"/>
    </w:rPr>
  </w:style>
  <w:style w:type="paragraph" w:customStyle="1" w:styleId="CarCar5">
    <w:name w:val="Car Car5"/>
    <w:semiHidden/>
    <w:qFormat/>
    <w:rsid w:val="00D137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D137D0"/>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137D0"/>
    <w:rPr>
      <w:rFonts w:eastAsia="Malgun Gothic"/>
      <w:szCs w:val="24"/>
      <w:lang w:val="de-DE" w:eastAsia="de-DE"/>
    </w:rPr>
  </w:style>
  <w:style w:type="paragraph" w:customStyle="1" w:styleId="NormalLatinItalique">
    <w:name w:val="Normal + (Latin) Italique"/>
    <w:basedOn w:val="Normal"/>
    <w:link w:val="NormalLatinItaliqueCar"/>
    <w:qFormat/>
    <w:rsid w:val="00D137D0"/>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D137D0"/>
    <w:rPr>
      <w:rFonts w:eastAsia="SimSun"/>
      <w:lang w:val="x-none" w:eastAsia="x-none"/>
    </w:rPr>
  </w:style>
  <w:style w:type="table" w:customStyle="1" w:styleId="TableStyle1">
    <w:name w:val="Table Style1"/>
    <w:basedOn w:val="TableNormal"/>
    <w:rsid w:val="00D137D0"/>
    <w:rPr>
      <w:rFonts w:ascii="Times New Roman" w:eastAsia="MS Mincho" w:hAnsi="Times New Roman"/>
      <w:lang w:val="en-US" w:eastAsia="en-US"/>
    </w:rPr>
    <w:tblPr/>
  </w:style>
  <w:style w:type="paragraph" w:customStyle="1" w:styleId="Normal1">
    <w:name w:val="Normal 1"/>
    <w:semiHidden/>
    <w:qFormat/>
    <w:rsid w:val="00D137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D137D0"/>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D137D0"/>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D137D0"/>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D137D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D137D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D137D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D137D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D137D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D137D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D137D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D137D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D137D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D137D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D137D0"/>
    <w:pPr>
      <w:ind w:left="2269"/>
    </w:pPr>
  </w:style>
  <w:style w:type="character" w:customStyle="1" w:styleId="B7Char">
    <w:name w:val="B7 Char"/>
    <w:link w:val="B7"/>
    <w:qFormat/>
    <w:rsid w:val="00D137D0"/>
    <w:rPr>
      <w:rFonts w:ascii="Times New Roman" w:eastAsia="SimSun" w:hAnsi="Times New Roman"/>
      <w:lang w:val="en-GB" w:eastAsia="x-none"/>
    </w:rPr>
  </w:style>
  <w:style w:type="character" w:customStyle="1" w:styleId="TFZchn">
    <w:name w:val="TF Zchn"/>
    <w:link w:val="TF10"/>
    <w:locked/>
    <w:rsid w:val="00D137D0"/>
    <w:rPr>
      <w:rFonts w:ascii="Arial" w:hAnsi="Arial"/>
      <w:b/>
    </w:rPr>
  </w:style>
  <w:style w:type="paragraph" w:customStyle="1" w:styleId="xl63">
    <w:name w:val="xl63"/>
    <w:basedOn w:val="Normal"/>
    <w:qFormat/>
    <w:rsid w:val="00D137D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D137D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D137D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D137D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D137D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D137D0"/>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D137D0"/>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D137D0"/>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D137D0"/>
    <w:rPr>
      <w:rFonts w:ascii="Courier New" w:eastAsia="MS Gothic" w:hAnsi="Courier New"/>
      <w:b/>
      <w:bCs/>
      <w:noProof/>
      <w:sz w:val="16"/>
      <w:lang w:val="en-US" w:eastAsia="en-US"/>
    </w:rPr>
  </w:style>
  <w:style w:type="paragraph" w:customStyle="1" w:styleId="PLBold0">
    <w:name w:val="PL + Bold"/>
    <w:basedOn w:val="PL"/>
    <w:link w:val="PLBoldChar0"/>
    <w:qFormat/>
    <w:rsid w:val="00D137D0"/>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D137D0"/>
    <w:rPr>
      <w:rFonts w:ascii="Courier New" w:eastAsia="Times New Roman" w:hAnsi="Courier New"/>
      <w:noProof/>
      <w:sz w:val="16"/>
      <w:lang w:val="en-US" w:eastAsia="en-US"/>
    </w:rPr>
  </w:style>
  <w:style w:type="paragraph" w:customStyle="1" w:styleId="numberedlist0">
    <w:name w:val="numbered list"/>
    <w:basedOn w:val="ListBullet"/>
    <w:qFormat/>
    <w:rsid w:val="00D137D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Normal"/>
    <w:qFormat/>
    <w:rsid w:val="00D137D0"/>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Normal"/>
    <w:qFormat/>
    <w:rsid w:val="00D137D0"/>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D137D0"/>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D137D0"/>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D137D0"/>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D137D0"/>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D137D0"/>
    <w:pPr>
      <w:tabs>
        <w:tab w:val="left" w:pos="567"/>
      </w:tabs>
      <w:overflowPunct w:val="0"/>
      <w:autoSpaceDE w:val="0"/>
      <w:autoSpaceDN w:val="0"/>
      <w:adjustRightInd w:val="0"/>
      <w:textAlignment w:val="baseline"/>
    </w:pPr>
    <w:rPr>
      <w:rFonts w:eastAsia="Times New Roman"/>
    </w:rPr>
  </w:style>
  <w:style w:type="paragraph" w:customStyle="1" w:styleId="Npr">
    <w:name w:val="Npr"/>
    <w:basedOn w:val="Normal"/>
    <w:qFormat/>
    <w:rsid w:val="00D137D0"/>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D137D0"/>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Normal"/>
    <w:qFormat/>
    <w:rsid w:val="00D137D0"/>
    <w:pPr>
      <w:overflowPunct w:val="0"/>
      <w:autoSpaceDE w:val="0"/>
      <w:autoSpaceDN w:val="0"/>
      <w:adjustRightInd w:val="0"/>
      <w:textAlignment w:val="baseline"/>
    </w:pPr>
    <w:rPr>
      <w:rFonts w:eastAsia="Times New Roman"/>
    </w:rPr>
  </w:style>
  <w:style w:type="paragraph" w:customStyle="1" w:styleId="Char1f5">
    <w:name w:val="Char1"/>
    <w:semiHidden/>
    <w:qFormat/>
    <w:rsid w:val="00D137D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D137D0"/>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D137D0"/>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D137D0"/>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D137D0"/>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Normal"/>
    <w:qFormat/>
    <w:rsid w:val="00D137D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D137D0"/>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D137D0"/>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D137D0"/>
    <w:pPr>
      <w:overflowPunct w:val="0"/>
      <w:autoSpaceDE w:val="0"/>
      <w:autoSpaceDN w:val="0"/>
      <w:adjustRightInd w:val="0"/>
      <w:ind w:left="1984" w:hanging="281"/>
      <w:textAlignment w:val="baseline"/>
    </w:pPr>
    <w:rPr>
      <w:rFonts w:eastAsia="Times New Roman"/>
      <w:lang w:eastAsia="ja-JP"/>
    </w:rPr>
  </w:style>
  <w:style w:type="paragraph" w:customStyle="1" w:styleId="af0">
    <w:name w:val="標準番号"/>
    <w:basedOn w:val="Normal"/>
    <w:qFormat/>
    <w:rsid w:val="00D137D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D137D0"/>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D137D0"/>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D137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Normal"/>
    <w:qFormat/>
    <w:rsid w:val="00D137D0"/>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qFormat/>
    <w:rsid w:val="00D137D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rsid w:val="00D137D0"/>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D137D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137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D137D0"/>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1">
    <w:name w:val="見出し"/>
    <w:basedOn w:val="Normal"/>
    <w:next w:val="BodyText"/>
    <w:qFormat/>
    <w:rsid w:val="00D137D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D137D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D137D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D137D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D137D0"/>
    <w:pPr>
      <w:ind w:left="851" w:hanging="284"/>
    </w:pPr>
  </w:style>
  <w:style w:type="paragraph" w:customStyle="1" w:styleId="af5">
    <w:name w:val="箇条書き"/>
    <w:basedOn w:val="List"/>
    <w:qFormat/>
    <w:rsid w:val="00D137D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D137D0"/>
    <w:pPr>
      <w:tabs>
        <w:tab w:val="clear" w:pos="644"/>
        <w:tab w:val="num" w:pos="1494"/>
      </w:tabs>
      <w:ind w:left="851" w:hanging="284"/>
    </w:pPr>
  </w:style>
  <w:style w:type="paragraph" w:customStyle="1" w:styleId="3a">
    <w:name w:val="箇条書き 3"/>
    <w:basedOn w:val="2c"/>
    <w:qFormat/>
    <w:rsid w:val="00D137D0"/>
    <w:pPr>
      <w:ind w:left="1135"/>
    </w:pPr>
  </w:style>
  <w:style w:type="paragraph" w:customStyle="1" w:styleId="2d">
    <w:name w:val="一覧 2"/>
    <w:basedOn w:val="List"/>
    <w:qFormat/>
    <w:rsid w:val="00D137D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D137D0"/>
    <w:pPr>
      <w:ind w:left="1135"/>
    </w:pPr>
  </w:style>
  <w:style w:type="paragraph" w:customStyle="1" w:styleId="4a">
    <w:name w:val="一覧 4"/>
    <w:basedOn w:val="3b"/>
    <w:qFormat/>
    <w:rsid w:val="00D137D0"/>
    <w:pPr>
      <w:ind w:left="1418"/>
    </w:pPr>
  </w:style>
  <w:style w:type="paragraph" w:customStyle="1" w:styleId="56">
    <w:name w:val="一覧 5"/>
    <w:basedOn w:val="4a"/>
    <w:qFormat/>
    <w:rsid w:val="00D137D0"/>
    <w:pPr>
      <w:ind w:left="1702"/>
    </w:pPr>
  </w:style>
  <w:style w:type="paragraph" w:customStyle="1" w:styleId="4b">
    <w:name w:val="箇条書き 4"/>
    <w:basedOn w:val="3a"/>
    <w:qFormat/>
    <w:rsid w:val="00D137D0"/>
    <w:pPr>
      <w:ind w:left="1418"/>
    </w:pPr>
  </w:style>
  <w:style w:type="paragraph" w:customStyle="1" w:styleId="57">
    <w:name w:val="箇条書き 5"/>
    <w:basedOn w:val="4b"/>
    <w:qFormat/>
    <w:rsid w:val="00D137D0"/>
    <w:pPr>
      <w:ind w:left="1702"/>
    </w:pPr>
  </w:style>
  <w:style w:type="paragraph" w:customStyle="1" w:styleId="af6">
    <w:name w:val="コメント文字列"/>
    <w:basedOn w:val="Normal"/>
    <w:qFormat/>
    <w:rsid w:val="00D137D0"/>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D137D0"/>
    <w:rPr>
      <w:b/>
      <w:bCs/>
    </w:rPr>
  </w:style>
  <w:style w:type="paragraph" w:customStyle="1" w:styleId="af8">
    <w:name w:val="見出しマップ"/>
    <w:basedOn w:val="Normal"/>
    <w:qFormat/>
    <w:rsid w:val="00D137D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D137D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D137D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D137D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D137D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D137D0"/>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D137D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D137D0"/>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D137D0"/>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D137D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D137D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D137D0"/>
    <w:pPr>
      <w:jc w:val="center"/>
    </w:pPr>
    <w:rPr>
      <w:b/>
      <w:bCs/>
    </w:rPr>
  </w:style>
  <w:style w:type="paragraph" w:customStyle="1" w:styleId="ListBullet1">
    <w:name w:val="List Bullet1"/>
    <w:basedOn w:val="Normal"/>
    <w:qFormat/>
    <w:rsid w:val="00D137D0"/>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D137D0"/>
    <w:pPr>
      <w:tabs>
        <w:tab w:val="clear" w:pos="644"/>
        <w:tab w:val="num" w:pos="1494"/>
      </w:tabs>
      <w:ind w:left="851"/>
    </w:pPr>
  </w:style>
  <w:style w:type="paragraph" w:customStyle="1" w:styleId="ListBullet31">
    <w:name w:val="List Bullet 31"/>
    <w:basedOn w:val="ListBullet21"/>
    <w:qFormat/>
    <w:rsid w:val="00D137D0"/>
    <w:pPr>
      <w:ind w:left="1135"/>
    </w:pPr>
  </w:style>
  <w:style w:type="paragraph" w:customStyle="1" w:styleId="ListBullet41">
    <w:name w:val="List Bullet 41"/>
    <w:basedOn w:val="ListBullet31"/>
    <w:qFormat/>
    <w:rsid w:val="00D137D0"/>
    <w:pPr>
      <w:ind w:left="1418"/>
    </w:pPr>
  </w:style>
  <w:style w:type="paragraph" w:customStyle="1" w:styleId="ListBullet51">
    <w:name w:val="List Bullet 51"/>
    <w:basedOn w:val="ListBullet41"/>
    <w:qFormat/>
    <w:rsid w:val="00D137D0"/>
    <w:pPr>
      <w:ind w:left="1702"/>
    </w:pPr>
  </w:style>
  <w:style w:type="paragraph" w:customStyle="1" w:styleId="DocumentMap1">
    <w:name w:val="Document Map1"/>
    <w:basedOn w:val="Normal"/>
    <w:qFormat/>
    <w:rsid w:val="00D137D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D137D0"/>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D137D0"/>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D137D0"/>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D137D0"/>
    <w:pPr>
      <w:ind w:left="1418" w:hanging="284"/>
    </w:pPr>
  </w:style>
  <w:style w:type="paragraph" w:customStyle="1" w:styleId="ListNumber1">
    <w:name w:val="List Number1"/>
    <w:basedOn w:val="List"/>
    <w:qFormat/>
    <w:rsid w:val="00D137D0"/>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D137D0"/>
    <w:pPr>
      <w:ind w:left="851" w:hanging="284"/>
    </w:pPr>
  </w:style>
  <w:style w:type="paragraph" w:customStyle="1" w:styleId="List21">
    <w:name w:val="List 21"/>
    <w:basedOn w:val="List"/>
    <w:qFormat/>
    <w:rsid w:val="00D137D0"/>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D137D0"/>
    <w:pPr>
      <w:ind w:left="1702"/>
    </w:pPr>
  </w:style>
  <w:style w:type="paragraph" w:customStyle="1" w:styleId="BodyText21">
    <w:name w:val="Body Text 21"/>
    <w:basedOn w:val="Normal"/>
    <w:qFormat/>
    <w:rsid w:val="00D137D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D137D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D137D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D137D0"/>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D137D0"/>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D137D0"/>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D137D0"/>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D137D0"/>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D137D0"/>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D137D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D137D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D137D0"/>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D137D0"/>
    <w:pPr>
      <w:overflowPunct w:val="0"/>
      <w:autoSpaceDE w:val="0"/>
      <w:autoSpaceDN w:val="0"/>
      <w:adjustRightInd w:val="0"/>
      <w:textAlignment w:val="baseline"/>
    </w:pPr>
    <w:rPr>
      <w:rFonts w:eastAsia="Times New Roman"/>
    </w:rPr>
  </w:style>
  <w:style w:type="paragraph" w:customStyle="1" w:styleId="TH0">
    <w:name w:val="样式 TH"/>
    <w:basedOn w:val="TH"/>
    <w:qFormat/>
    <w:rsid w:val="00D137D0"/>
    <w:pPr>
      <w:overflowPunct w:val="0"/>
      <w:autoSpaceDE w:val="0"/>
      <w:autoSpaceDN w:val="0"/>
      <w:adjustRightInd w:val="0"/>
      <w:textAlignment w:val="baseline"/>
    </w:pPr>
    <w:rPr>
      <w:rFonts w:eastAsia="Times New Roman"/>
      <w:bCs/>
    </w:rPr>
  </w:style>
  <w:style w:type="paragraph" w:customStyle="1" w:styleId="2f0">
    <w:name w:val="列出段落2"/>
    <w:basedOn w:val="Normal"/>
    <w:qFormat/>
    <w:rsid w:val="00D137D0"/>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D137D0"/>
    <w:pPr>
      <w:overflowPunct w:val="0"/>
      <w:autoSpaceDE w:val="0"/>
      <w:autoSpaceDN w:val="0"/>
      <w:adjustRightInd w:val="0"/>
      <w:ind w:left="720"/>
      <w:contextualSpacing/>
      <w:textAlignment w:val="baseline"/>
    </w:pPr>
    <w:rPr>
      <w:rFonts w:eastAsia="Times New Roman"/>
      <w:lang w:eastAsia="en-GB"/>
    </w:rPr>
  </w:style>
  <w:style w:type="paragraph" w:customStyle="1" w:styleId="1ff5">
    <w:name w:val="段落番号1"/>
    <w:basedOn w:val="List"/>
    <w:qFormat/>
    <w:rsid w:val="00D137D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D137D0"/>
    <w:pPr>
      <w:ind w:left="851" w:hanging="284"/>
    </w:pPr>
  </w:style>
  <w:style w:type="paragraph" w:customStyle="1" w:styleId="1ff6">
    <w:name w:val="箇条書き1"/>
    <w:basedOn w:val="List"/>
    <w:qFormat/>
    <w:rsid w:val="00D137D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D137D0"/>
    <w:pPr>
      <w:tabs>
        <w:tab w:val="clear" w:pos="644"/>
        <w:tab w:val="num" w:pos="1494"/>
      </w:tabs>
      <w:ind w:left="851" w:hanging="284"/>
    </w:pPr>
  </w:style>
  <w:style w:type="paragraph" w:customStyle="1" w:styleId="31a">
    <w:name w:val="箇条書き 31"/>
    <w:basedOn w:val="218"/>
    <w:qFormat/>
    <w:rsid w:val="00D137D0"/>
    <w:pPr>
      <w:ind w:left="1135"/>
    </w:pPr>
  </w:style>
  <w:style w:type="paragraph" w:customStyle="1" w:styleId="219">
    <w:name w:val="一覧 21"/>
    <w:basedOn w:val="List"/>
    <w:qFormat/>
    <w:rsid w:val="00D137D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D137D0"/>
    <w:pPr>
      <w:ind w:left="1135"/>
    </w:pPr>
  </w:style>
  <w:style w:type="paragraph" w:customStyle="1" w:styleId="41a">
    <w:name w:val="一覧 41"/>
    <w:basedOn w:val="31b"/>
    <w:qFormat/>
    <w:rsid w:val="00D137D0"/>
    <w:pPr>
      <w:ind w:left="1418"/>
    </w:pPr>
  </w:style>
  <w:style w:type="paragraph" w:customStyle="1" w:styleId="513">
    <w:name w:val="一覧 51"/>
    <w:basedOn w:val="41a"/>
    <w:qFormat/>
    <w:rsid w:val="00D137D0"/>
    <w:pPr>
      <w:ind w:left="1702"/>
    </w:pPr>
  </w:style>
  <w:style w:type="paragraph" w:customStyle="1" w:styleId="41b">
    <w:name w:val="箇条書き 41"/>
    <w:basedOn w:val="31a"/>
    <w:qFormat/>
    <w:rsid w:val="00D137D0"/>
    <w:pPr>
      <w:ind w:left="1418"/>
    </w:pPr>
  </w:style>
  <w:style w:type="paragraph" w:customStyle="1" w:styleId="514">
    <w:name w:val="箇条書き 51"/>
    <w:basedOn w:val="41b"/>
    <w:qFormat/>
    <w:rsid w:val="00D137D0"/>
    <w:pPr>
      <w:ind w:left="1702"/>
    </w:pPr>
  </w:style>
  <w:style w:type="paragraph" w:customStyle="1" w:styleId="1ff7">
    <w:name w:val="コメント文字列1"/>
    <w:basedOn w:val="Normal"/>
    <w:qFormat/>
    <w:rsid w:val="00D137D0"/>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D137D0"/>
    <w:rPr>
      <w:b/>
      <w:bCs/>
    </w:rPr>
  </w:style>
  <w:style w:type="paragraph" w:customStyle="1" w:styleId="1ff9">
    <w:name w:val="見出しマップ1"/>
    <w:basedOn w:val="Normal"/>
    <w:qFormat/>
    <w:rsid w:val="00D137D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D137D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D137D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D137D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D137D0"/>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D137D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D137D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D137D0"/>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D137D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D137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D137D0"/>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D137D0"/>
    <w:rPr>
      <w:rFonts w:ascii="Times New Roman" w:eastAsia="SimSun" w:hAnsi="Times New Roman"/>
      <w:lang w:val="en-GB" w:eastAsia="en-US"/>
    </w:rPr>
  </w:style>
  <w:style w:type="paragraph" w:customStyle="1" w:styleId="B-Body">
    <w:name w:val="B-Body"/>
    <w:link w:val="B-BodyChar"/>
    <w:qFormat/>
    <w:rsid w:val="00D137D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137D0"/>
    <w:rPr>
      <w:rFonts w:ascii="Times New Roman" w:eastAsia="SimSun" w:hAnsi="Times New Roman"/>
      <w:sz w:val="22"/>
      <w:lang w:val="en-GB" w:eastAsia="en-GB"/>
    </w:rPr>
  </w:style>
  <w:style w:type="paragraph" w:customStyle="1" w:styleId="4c">
    <w:name w:val="列出段落4"/>
    <w:basedOn w:val="Normal"/>
    <w:qFormat/>
    <w:rsid w:val="00D137D0"/>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D137D0"/>
    <w:pPr>
      <w:keepLines/>
      <w:spacing w:after="240"/>
      <w:jc w:val="center"/>
    </w:pPr>
    <w:rPr>
      <w:rFonts w:ascii="Arial" w:hAnsi="Arial"/>
      <w:b/>
    </w:rPr>
  </w:style>
  <w:style w:type="paragraph" w:customStyle="1" w:styleId="Commentnokia0">
    <w:name w:val="Comment nokia"/>
    <w:basedOn w:val="Heading4"/>
    <w:qFormat/>
    <w:rsid w:val="00D137D0"/>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Normal"/>
    <w:qFormat/>
    <w:rsid w:val="00D137D0"/>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D137D0"/>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D137D0"/>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D137D0"/>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D137D0"/>
    <w:pPr>
      <w:keepNext w:val="0"/>
      <w:keepLines w:val="0"/>
      <w:numPr>
        <w:numId w:val="1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137D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137D0"/>
    <w:rPr>
      <w:rFonts w:ascii="Times New Roman" w:eastAsia="SimSun" w:hAnsi="Times New Roman"/>
      <w:b/>
      <w:bCs/>
      <w:kern w:val="44"/>
      <w:sz w:val="30"/>
      <w:szCs w:val="32"/>
      <w:lang w:val="en-GB" w:eastAsia="en-US"/>
    </w:rPr>
  </w:style>
  <w:style w:type="paragraph" w:customStyle="1" w:styleId="B8">
    <w:name w:val="B8"/>
    <w:basedOn w:val="B7"/>
    <w:link w:val="B8Char"/>
    <w:qFormat/>
    <w:rsid w:val="00D137D0"/>
    <w:pPr>
      <w:ind w:left="2552"/>
    </w:pPr>
    <w:rPr>
      <w:rFonts w:eastAsia="Times New Roman"/>
      <w:lang w:val="x-none" w:eastAsia="ja-JP"/>
    </w:rPr>
  </w:style>
  <w:style w:type="paragraph" w:customStyle="1" w:styleId="NOTE">
    <w:name w:val="NOTE"/>
    <w:basedOn w:val="B3"/>
    <w:qFormat/>
    <w:rsid w:val="00D137D0"/>
    <w:pPr>
      <w:numPr>
        <w:numId w:val="35"/>
      </w:numPr>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D137D0"/>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D137D0"/>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D137D0"/>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D137D0"/>
    <w:pPr>
      <w:widowControl w:val="0"/>
      <w:spacing w:after="120"/>
    </w:pPr>
    <w:rPr>
      <w:rFonts w:ascii="Arial" w:eastAsia="‚l‚r ‚oƒSƒVƒbƒN" w:hAnsi="Arial"/>
      <w:snapToGrid w:val="0"/>
      <w:lang w:eastAsia="en-GB"/>
    </w:rPr>
  </w:style>
  <w:style w:type="paragraph" w:customStyle="1" w:styleId="L3">
    <w:name w:val="L3"/>
    <w:qFormat/>
    <w:rsid w:val="00D137D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137D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137D0"/>
    <w:pPr>
      <w:spacing w:before="120" w:after="220"/>
    </w:pPr>
    <w:rPr>
      <w:rFonts w:ascii="Arial" w:eastAsia="MS Mincho" w:hAnsi="Arial"/>
      <w:noProof/>
      <w:lang w:val="en-US" w:eastAsia="en-US"/>
    </w:rPr>
  </w:style>
  <w:style w:type="paragraph" w:customStyle="1" w:styleId="nroaml">
    <w:name w:val="nroaml"/>
    <w:basedOn w:val="H6"/>
    <w:qFormat/>
    <w:rsid w:val="00D137D0"/>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D137D0"/>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D137D0"/>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D137D0"/>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D137D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D137D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D137D0"/>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D137D0"/>
    <w:pPr>
      <w:numPr>
        <w:numId w:val="1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D137D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137D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D137D0"/>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D137D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D137D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D137D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D137D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D137D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D137D0"/>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D137D0"/>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D137D0"/>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D137D0"/>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D137D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D137D0"/>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137D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D137D0"/>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D137D0"/>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D137D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D137D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D137D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D137D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D137D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137D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D137D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D137D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D137D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D137D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D137D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D137D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Heading7"/>
    <w:next w:val="Heading7"/>
    <w:qFormat/>
    <w:rsid w:val="00D137D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Normal"/>
    <w:qFormat/>
    <w:rsid w:val="00D137D0"/>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D137D0"/>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D137D0"/>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D137D0"/>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D137D0"/>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D137D0"/>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D137D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D137D0"/>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D137D0"/>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D137D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137D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137D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137D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137D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137D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137D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137D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137D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137D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D137D0"/>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D137D0"/>
    <w:rPr>
      <w:rFonts w:ascii="Arial" w:eastAsia="Arial" w:hAnsi="Arial"/>
      <w:b/>
      <w:bCs/>
      <w:noProof/>
      <w:sz w:val="22"/>
      <w:lang w:val="en-US" w:eastAsia="en-US"/>
    </w:rPr>
  </w:style>
  <w:style w:type="paragraph" w:customStyle="1" w:styleId="-310">
    <w:name w:val="彩色底纹 - 着色 31"/>
    <w:basedOn w:val="Normal"/>
    <w:uiPriority w:val="34"/>
    <w:qFormat/>
    <w:rsid w:val="00D137D0"/>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D137D0"/>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D137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D137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D137D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137D0"/>
    <w:rPr>
      <w:rFonts w:ascii="Times New Roman" w:eastAsia="Batang" w:hAnsi="Times New Roman"/>
      <w:sz w:val="24"/>
      <w:lang w:eastAsia="en-US"/>
    </w:rPr>
  </w:style>
  <w:style w:type="paragraph" w:customStyle="1" w:styleId="FBCharCharCharChar1">
    <w:name w:val="FB Char Char Char Char1"/>
    <w:next w:val="Normal"/>
    <w:semiHidden/>
    <w:qFormat/>
    <w:rsid w:val="00D137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137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137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137D0"/>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D137D0"/>
    <w:rPr>
      <w:rFonts w:ascii="Arial" w:eastAsia="Arial" w:hAnsi="Arial"/>
      <w:sz w:val="28"/>
      <w:lang w:val="en-GB" w:eastAsia="en-US"/>
    </w:rPr>
  </w:style>
  <w:style w:type="paragraph" w:customStyle="1" w:styleId="a">
    <w:name w:val="表格题注"/>
    <w:next w:val="Normal"/>
    <w:qFormat/>
    <w:rsid w:val="00D137D0"/>
    <w:pPr>
      <w:numPr>
        <w:numId w:val="23"/>
      </w:numPr>
      <w:tabs>
        <w:tab w:val="clear" w:pos="397"/>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Normal"/>
    <w:qFormat/>
    <w:rsid w:val="00D137D0"/>
    <w:pPr>
      <w:numPr>
        <w:numId w:val="24"/>
      </w:numPr>
      <w:tabs>
        <w:tab w:val="clear" w:pos="397"/>
      </w:tabs>
      <w:ind w:left="850" w:hanging="283"/>
      <w:jc w:val="center"/>
    </w:pPr>
    <w:rPr>
      <w:rFonts w:ascii="Times New Roman" w:eastAsia="Times New Roman" w:hAnsi="Times New Roman"/>
      <w:b/>
      <w:lang w:val="en-GB" w:eastAsia="zh-CN"/>
    </w:rPr>
  </w:style>
  <w:style w:type="character" w:customStyle="1" w:styleId="1Char2">
    <w:name w:val="样式1 Char"/>
    <w:link w:val="1"/>
    <w:rsid w:val="00D137D0"/>
    <w:rPr>
      <w:rFonts w:ascii="Arial" w:hAnsi="Arial"/>
      <w:sz w:val="18"/>
      <w:lang w:val="x-none" w:eastAsia="ja-JP"/>
    </w:rPr>
  </w:style>
  <w:style w:type="paragraph" w:customStyle="1" w:styleId="1">
    <w:name w:val="样式1"/>
    <w:basedOn w:val="TAN"/>
    <w:link w:val="1Char2"/>
    <w:qFormat/>
    <w:rsid w:val="00D137D0"/>
    <w:pPr>
      <w:numPr>
        <w:numId w:val="25"/>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D137D0"/>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137D0"/>
    <w:rPr>
      <w:rFonts w:ascii="Times New Roman" w:eastAsia="Batang" w:hAnsi="Times New Roman"/>
      <w:lang w:val="en-GB" w:eastAsia="en-US"/>
    </w:rPr>
  </w:style>
  <w:style w:type="paragraph" w:customStyle="1" w:styleId="810">
    <w:name w:val="表 (赤)  81"/>
    <w:basedOn w:val="Normal"/>
    <w:uiPriority w:val="34"/>
    <w:qFormat/>
    <w:rsid w:val="00D137D0"/>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D137D0"/>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D137D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137D0"/>
    <w:pPr>
      <w:spacing w:after="240"/>
      <w:jc w:val="both"/>
    </w:pPr>
    <w:rPr>
      <w:rFonts w:ascii="Arial" w:eastAsia="SimSun" w:hAnsi="Arial"/>
      <w:szCs w:val="24"/>
    </w:rPr>
  </w:style>
  <w:style w:type="paragraph" w:customStyle="1" w:styleId="ECCFootnote">
    <w:name w:val="ECC Footnote"/>
    <w:basedOn w:val="Normal"/>
    <w:autoRedefine/>
    <w:uiPriority w:val="99"/>
    <w:qFormat/>
    <w:rsid w:val="00D137D0"/>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137D0"/>
    <w:rPr>
      <w:rFonts w:ascii="Arial" w:eastAsia="SimSun" w:hAnsi="Arial"/>
      <w:szCs w:val="24"/>
      <w:lang w:val="en-GB" w:eastAsia="en-US"/>
    </w:rPr>
  </w:style>
  <w:style w:type="paragraph" w:customStyle="1" w:styleId="Text1">
    <w:name w:val="Text 1"/>
    <w:basedOn w:val="Normal"/>
    <w:qFormat/>
    <w:rsid w:val="00D137D0"/>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137D0"/>
    <w:pPr>
      <w:keepNext w:val="0"/>
      <w:keepLines w:val="0"/>
      <w:numPr>
        <w:numId w:val="26"/>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D137D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137D0"/>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D137D0"/>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D137D0"/>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D137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D137D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137D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D137D0"/>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D137D0"/>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D137D0"/>
    <w:rPr>
      <w:rFonts w:ascii="Times New Roman" w:eastAsia="SimSun" w:hAnsi="Times New Roman"/>
      <w:lang w:val="en-GB" w:eastAsia="en-US"/>
    </w:rPr>
  </w:style>
  <w:style w:type="character" w:customStyle="1" w:styleId="11BodyTextChar">
    <w:name w:val="11 BodyText Char"/>
    <w:link w:val="11BodyText"/>
    <w:uiPriority w:val="99"/>
    <w:locked/>
    <w:rsid w:val="00D137D0"/>
    <w:rPr>
      <w:rFonts w:ascii="Arial" w:eastAsia="Times New Roman" w:hAnsi="Arial"/>
      <w:lang w:val="en-US" w:eastAsia="en-GB"/>
    </w:rPr>
  </w:style>
  <w:style w:type="paragraph" w:customStyle="1" w:styleId="70">
    <w:name w:val="修订7"/>
    <w:semiHidden/>
    <w:qFormat/>
    <w:rsid w:val="00D137D0"/>
    <w:rPr>
      <w:rFonts w:ascii="Times New Roman" w:eastAsia="Batang" w:hAnsi="Times New Roman"/>
      <w:lang w:val="en-GB" w:eastAsia="en-US"/>
    </w:rPr>
  </w:style>
  <w:style w:type="paragraph" w:customStyle="1" w:styleId="64">
    <w:name w:val="无间隔6"/>
    <w:qFormat/>
    <w:rsid w:val="00D137D0"/>
    <w:rPr>
      <w:rFonts w:ascii="Times New Roman" w:eastAsia="SimSun" w:hAnsi="Times New Roman"/>
      <w:lang w:val="en-GB" w:eastAsia="en-US"/>
    </w:rPr>
  </w:style>
  <w:style w:type="paragraph" w:customStyle="1" w:styleId="2">
    <w:name w:val="无间隔2"/>
    <w:qFormat/>
    <w:rsid w:val="00D137D0"/>
    <w:pPr>
      <w:numPr>
        <w:numId w:val="34"/>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D137D0"/>
    <w:pPr>
      <w:spacing w:after="0"/>
    </w:pPr>
    <w:rPr>
      <w:rFonts w:eastAsia="Calibri"/>
      <w:sz w:val="24"/>
      <w:szCs w:val="24"/>
      <w:lang w:val="sv-SE" w:eastAsia="sv-SE"/>
    </w:rPr>
  </w:style>
  <w:style w:type="paragraph" w:customStyle="1" w:styleId="TTan">
    <w:name w:val="TTan"/>
    <w:basedOn w:val="FP"/>
    <w:qFormat/>
    <w:rsid w:val="00D137D0"/>
    <w:pPr>
      <w:overflowPunct w:val="0"/>
      <w:autoSpaceDE w:val="0"/>
      <w:autoSpaceDN w:val="0"/>
      <w:adjustRightInd w:val="0"/>
    </w:pPr>
    <w:rPr>
      <w:rFonts w:ascii="Arial" w:eastAsia="Times New Roman" w:hAnsi="Arial"/>
      <w:sz w:val="18"/>
    </w:rPr>
  </w:style>
  <w:style w:type="paragraph" w:customStyle="1" w:styleId="912">
    <w:name w:val="目錄 91"/>
    <w:basedOn w:val="TOC8"/>
    <w:qFormat/>
    <w:rsid w:val="00D137D0"/>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D137D0"/>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D137D0"/>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D137D0"/>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D137D0"/>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D137D0"/>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D137D0"/>
    <w:rPr>
      <w:rFonts w:ascii="Times New Roman" w:eastAsia="SimSun" w:hAnsi="Times New Roman"/>
      <w:lang w:val="en-GB" w:eastAsia="en-US"/>
    </w:rPr>
  </w:style>
  <w:style w:type="paragraph" w:customStyle="1" w:styleId="Tadc">
    <w:name w:val="Tadc"/>
    <w:basedOn w:val="Normal"/>
    <w:qFormat/>
    <w:rsid w:val="00D137D0"/>
    <w:pPr>
      <w:overflowPunct w:val="0"/>
      <w:autoSpaceDE w:val="0"/>
      <w:autoSpaceDN w:val="0"/>
      <w:adjustRightInd w:val="0"/>
    </w:pPr>
    <w:rPr>
      <w:rFonts w:eastAsia="SimSun" w:cs="v4.2.0"/>
    </w:rPr>
  </w:style>
  <w:style w:type="paragraph" w:customStyle="1" w:styleId="Es">
    <w:name w:val="Es"/>
    <w:basedOn w:val="B10"/>
    <w:qFormat/>
    <w:rsid w:val="00D137D0"/>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D137D0"/>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D137D0"/>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D137D0"/>
    <w:pPr>
      <w:tabs>
        <w:tab w:val="left" w:pos="432"/>
      </w:tabs>
      <w:ind w:left="0" w:firstLine="0"/>
      <w:outlineLvl w:val="9"/>
    </w:pPr>
    <w:rPr>
      <w:rFonts w:eastAsia="SimSun"/>
      <w:lang w:eastAsia="zh-CN"/>
    </w:rPr>
  </w:style>
  <w:style w:type="paragraph" w:customStyle="1" w:styleId="21">
    <w:name w:val="21"/>
    <w:basedOn w:val="Normal"/>
    <w:qFormat/>
    <w:rsid w:val="00D137D0"/>
    <w:pPr>
      <w:numPr>
        <w:ilvl w:val="1"/>
        <w:numId w:val="27"/>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D137D0"/>
    <w:rPr>
      <w:spacing w:val="-4"/>
      <w:kern w:val="2"/>
      <w:sz w:val="21"/>
      <w:szCs w:val="21"/>
    </w:rPr>
  </w:style>
  <w:style w:type="paragraph" w:customStyle="1" w:styleId="TableDescription">
    <w:name w:val="Table Description"/>
    <w:basedOn w:val="Normal"/>
    <w:next w:val="Normal"/>
    <w:link w:val="TableDescriptionChar"/>
    <w:qFormat/>
    <w:rsid w:val="00D137D0"/>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D137D0"/>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D137D0"/>
    <w:rPr>
      <w:sz w:val="24"/>
    </w:rPr>
  </w:style>
  <w:style w:type="paragraph" w:customStyle="1" w:styleId="221">
    <w:name w:val="本文 22"/>
    <w:basedOn w:val="Normal"/>
    <w:qFormat/>
    <w:rsid w:val="00D137D0"/>
    <w:pPr>
      <w:suppressAutoHyphens/>
      <w:spacing w:after="120"/>
    </w:pPr>
    <w:rPr>
      <w:rFonts w:eastAsia="MS Mincho" w:cs="CG Times (WN)"/>
      <w:lang w:eastAsia="ar-SA"/>
    </w:rPr>
  </w:style>
  <w:style w:type="paragraph" w:customStyle="1" w:styleId="32a">
    <w:name w:val="本文 32"/>
    <w:basedOn w:val="Normal"/>
    <w:qFormat/>
    <w:rsid w:val="00D137D0"/>
    <w:pPr>
      <w:suppressAutoHyphens/>
      <w:spacing w:after="120"/>
    </w:pPr>
    <w:rPr>
      <w:rFonts w:eastAsia="MS Mincho" w:cs="CG Times (WN)"/>
      <w:lang w:eastAsia="ar-SA"/>
    </w:rPr>
  </w:style>
  <w:style w:type="paragraph" w:customStyle="1" w:styleId="4d">
    <w:name w:val="吹き出し4"/>
    <w:basedOn w:val="Normal"/>
    <w:qFormat/>
    <w:rsid w:val="00D137D0"/>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D137D0"/>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D137D0"/>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D137D0"/>
    <w:pPr>
      <w:ind w:left="851" w:hanging="284"/>
    </w:pPr>
  </w:style>
  <w:style w:type="paragraph" w:customStyle="1" w:styleId="2f3">
    <w:name w:val="箇条書き2"/>
    <w:basedOn w:val="List"/>
    <w:qFormat/>
    <w:rsid w:val="00D137D0"/>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D137D0"/>
    <w:pPr>
      <w:tabs>
        <w:tab w:val="clear" w:pos="644"/>
        <w:tab w:val="num" w:pos="1494"/>
      </w:tabs>
      <w:ind w:left="851" w:hanging="284"/>
    </w:pPr>
  </w:style>
  <w:style w:type="paragraph" w:customStyle="1" w:styleId="32b">
    <w:name w:val="箇条書き 32"/>
    <w:basedOn w:val="223"/>
    <w:qFormat/>
    <w:rsid w:val="00D137D0"/>
    <w:pPr>
      <w:ind w:left="1135"/>
    </w:pPr>
  </w:style>
  <w:style w:type="paragraph" w:customStyle="1" w:styleId="224">
    <w:name w:val="一覧 22"/>
    <w:basedOn w:val="List"/>
    <w:qFormat/>
    <w:rsid w:val="00D137D0"/>
    <w:pPr>
      <w:suppressAutoHyphens/>
      <w:ind w:left="851"/>
    </w:pPr>
    <w:rPr>
      <w:rFonts w:ascii="MS Mincho" w:eastAsia="MS Mincho" w:hAnsi="MS Mincho" w:cs="CG Times (WN)" w:hint="eastAsia"/>
      <w:lang w:eastAsia="ar-SA"/>
    </w:rPr>
  </w:style>
  <w:style w:type="paragraph" w:customStyle="1" w:styleId="32c">
    <w:name w:val="一覧 32"/>
    <w:basedOn w:val="224"/>
    <w:qFormat/>
    <w:rsid w:val="00D137D0"/>
  </w:style>
  <w:style w:type="paragraph" w:customStyle="1" w:styleId="42a">
    <w:name w:val="一覧 42"/>
    <w:basedOn w:val="32c"/>
    <w:qFormat/>
    <w:rsid w:val="00D137D0"/>
    <w:pPr>
      <w:ind w:left="1418"/>
    </w:pPr>
  </w:style>
  <w:style w:type="paragraph" w:customStyle="1" w:styleId="522">
    <w:name w:val="一覧 52"/>
    <w:basedOn w:val="42a"/>
    <w:qFormat/>
    <w:rsid w:val="00D137D0"/>
    <w:pPr>
      <w:ind w:left="1702"/>
    </w:pPr>
  </w:style>
  <w:style w:type="paragraph" w:customStyle="1" w:styleId="42b">
    <w:name w:val="箇条書き 42"/>
    <w:basedOn w:val="32b"/>
    <w:qFormat/>
    <w:rsid w:val="00D137D0"/>
  </w:style>
  <w:style w:type="paragraph" w:customStyle="1" w:styleId="523">
    <w:name w:val="箇条書き 52"/>
    <w:basedOn w:val="42b"/>
    <w:qFormat/>
    <w:rsid w:val="00D137D0"/>
  </w:style>
  <w:style w:type="paragraph" w:customStyle="1" w:styleId="2f4">
    <w:name w:val="コメント文字列2"/>
    <w:basedOn w:val="Normal"/>
    <w:qFormat/>
    <w:rsid w:val="00D137D0"/>
    <w:pPr>
      <w:suppressAutoHyphens/>
    </w:pPr>
    <w:rPr>
      <w:rFonts w:eastAsia="MS Mincho" w:cs="CG Times (WN)"/>
      <w:lang w:eastAsia="ar-SA"/>
    </w:rPr>
  </w:style>
  <w:style w:type="paragraph" w:customStyle="1" w:styleId="2f5">
    <w:name w:val="コメント内容2"/>
    <w:basedOn w:val="2f4"/>
    <w:next w:val="2f4"/>
    <w:qFormat/>
    <w:rsid w:val="00D137D0"/>
    <w:rPr>
      <w:b/>
      <w:bCs/>
    </w:rPr>
  </w:style>
  <w:style w:type="paragraph" w:customStyle="1" w:styleId="2f6">
    <w:name w:val="見出しマップ2"/>
    <w:basedOn w:val="Normal"/>
    <w:qFormat/>
    <w:rsid w:val="00D137D0"/>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D137D0"/>
    <w:pPr>
      <w:suppressAutoHyphens/>
    </w:pPr>
    <w:rPr>
      <w:rFonts w:ascii="Courier New" w:eastAsia="MS Mincho" w:hAnsi="Courier New" w:cs="CG Times (WN)"/>
      <w:lang w:val="nb-NO" w:eastAsia="ar-SA"/>
    </w:rPr>
  </w:style>
  <w:style w:type="paragraph" w:customStyle="1" w:styleId="Web2">
    <w:name w:val="標準 (Web)2"/>
    <w:basedOn w:val="Normal"/>
    <w:qFormat/>
    <w:rsid w:val="00D137D0"/>
    <w:pPr>
      <w:suppressAutoHyphens/>
      <w:spacing w:before="100" w:after="100"/>
    </w:pPr>
    <w:rPr>
      <w:rFonts w:eastAsia="Arial Unicode MS" w:cs="CG Times (WN)"/>
      <w:sz w:val="24"/>
      <w:szCs w:val="24"/>
    </w:rPr>
  </w:style>
  <w:style w:type="paragraph" w:customStyle="1" w:styleId="225">
    <w:name w:val="本文インデント 22"/>
    <w:basedOn w:val="Normal"/>
    <w:qFormat/>
    <w:rsid w:val="00D137D0"/>
    <w:pPr>
      <w:suppressAutoHyphens/>
      <w:ind w:left="567"/>
    </w:pPr>
    <w:rPr>
      <w:rFonts w:ascii="Arial" w:eastAsia="MS Mincho" w:hAnsi="Arial" w:cs="Arial"/>
      <w:lang w:eastAsia="ar-SA"/>
    </w:rPr>
  </w:style>
  <w:style w:type="paragraph" w:customStyle="1" w:styleId="2f8">
    <w:name w:val="標準インデント2"/>
    <w:basedOn w:val="Normal"/>
    <w:qFormat/>
    <w:rsid w:val="00D137D0"/>
    <w:pPr>
      <w:suppressAutoHyphens/>
      <w:ind w:left="708"/>
    </w:pPr>
    <w:rPr>
      <w:rFonts w:eastAsia="MS Mincho" w:cs="CG Times (WN)"/>
      <w:lang w:eastAsia="ar-SA"/>
    </w:rPr>
  </w:style>
  <w:style w:type="paragraph" w:customStyle="1" w:styleId="2f9">
    <w:name w:val="記2"/>
    <w:basedOn w:val="Normal"/>
    <w:next w:val="Normal"/>
    <w:qFormat/>
    <w:rsid w:val="00D137D0"/>
    <w:pPr>
      <w:suppressAutoHyphens/>
    </w:pPr>
    <w:rPr>
      <w:rFonts w:eastAsia="MS Mincho" w:cs="CG Times (WN)"/>
      <w:lang w:eastAsia="ar-SA"/>
    </w:rPr>
  </w:style>
  <w:style w:type="paragraph" w:customStyle="1" w:styleId="HTML2">
    <w:name w:val="HTML 書式付き2"/>
    <w:basedOn w:val="Normal"/>
    <w:qFormat/>
    <w:rsid w:val="00D137D0"/>
    <w:pPr>
      <w:suppressAutoHyphens/>
    </w:pPr>
    <w:rPr>
      <w:rFonts w:ascii="Courier New" w:eastAsia="MS Mincho" w:hAnsi="Courier New" w:cs="Courier New"/>
      <w:lang w:eastAsia="ar-SA"/>
    </w:rPr>
  </w:style>
  <w:style w:type="character" w:customStyle="1" w:styleId="List1Char">
    <w:name w:val="List 1 Char"/>
    <w:link w:val="List1"/>
    <w:uiPriority w:val="99"/>
    <w:locked/>
    <w:rsid w:val="00D137D0"/>
    <w:rPr>
      <w:rFonts w:eastAsia="PMingLiU"/>
      <w:lang w:val="x-none" w:eastAsia="x-none" w:bidi="en-US"/>
    </w:rPr>
  </w:style>
  <w:style w:type="paragraph" w:customStyle="1" w:styleId="List1">
    <w:name w:val="List 1"/>
    <w:basedOn w:val="Normal"/>
    <w:link w:val="List1Char"/>
    <w:uiPriority w:val="99"/>
    <w:qFormat/>
    <w:rsid w:val="00D137D0"/>
    <w:pPr>
      <w:numPr>
        <w:numId w:val="2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D137D0"/>
    <w:pPr>
      <w:overflowPunct w:val="0"/>
      <w:autoSpaceDE w:val="0"/>
      <w:autoSpaceDN w:val="0"/>
      <w:adjustRightInd w:val="0"/>
    </w:pPr>
    <w:rPr>
      <w:rFonts w:eastAsia="Times New Roman"/>
      <w:color w:val="E36C0A"/>
    </w:rPr>
  </w:style>
  <w:style w:type="paragraph" w:customStyle="1" w:styleId="Numbered1">
    <w:name w:val="Numbered 1"/>
    <w:basedOn w:val="Normal"/>
    <w:qFormat/>
    <w:rsid w:val="00D137D0"/>
    <w:pPr>
      <w:numPr>
        <w:numId w:val="29"/>
      </w:numPr>
      <w:tabs>
        <w:tab w:val="num" w:pos="737"/>
      </w:tabs>
      <w:overflowPunct w:val="0"/>
      <w:autoSpaceDE w:val="0"/>
      <w:autoSpaceDN w:val="0"/>
      <w:adjustRightInd w:val="0"/>
      <w:spacing w:before="60"/>
      <w:ind w:left="737" w:hanging="453"/>
    </w:pPr>
    <w:rPr>
      <w:rFonts w:eastAsia="Times New Roman"/>
    </w:rPr>
  </w:style>
  <w:style w:type="paragraph" w:customStyle="1" w:styleId="List20">
    <w:name w:val="List2"/>
    <w:basedOn w:val="List1"/>
    <w:uiPriority w:val="99"/>
    <w:qFormat/>
    <w:rsid w:val="00D137D0"/>
  </w:style>
  <w:style w:type="paragraph" w:customStyle="1" w:styleId="StyleHeading5Firstline0cm">
    <w:name w:val="Style Heading 5 + First line:  0 cm"/>
    <w:basedOn w:val="Heading5"/>
    <w:qFormat/>
    <w:rsid w:val="00D137D0"/>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D137D0"/>
    <w:rPr>
      <w:sz w:val="16"/>
      <w:szCs w:val="16"/>
    </w:rPr>
  </w:style>
  <w:style w:type="paragraph" w:customStyle="1" w:styleId="Glossary">
    <w:name w:val="Glossary"/>
    <w:basedOn w:val="Normal"/>
    <w:link w:val="GlossaryChar"/>
    <w:uiPriority w:val="99"/>
    <w:qFormat/>
    <w:rsid w:val="00D137D0"/>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D137D0"/>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D137D0"/>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D137D0"/>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D137D0"/>
  </w:style>
  <w:style w:type="paragraph" w:customStyle="1" w:styleId="3f1">
    <w:name w:val="箇条書き3"/>
    <w:basedOn w:val="List"/>
    <w:qFormat/>
    <w:rsid w:val="00D137D0"/>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D137D0"/>
    <w:pPr>
      <w:tabs>
        <w:tab w:val="clear" w:pos="644"/>
        <w:tab w:val="num" w:pos="1494"/>
      </w:tabs>
      <w:ind w:left="851" w:hanging="284"/>
    </w:pPr>
  </w:style>
  <w:style w:type="paragraph" w:customStyle="1" w:styleId="338">
    <w:name w:val="箇条書き 33"/>
    <w:basedOn w:val="232"/>
    <w:qFormat/>
    <w:rsid w:val="00D137D0"/>
    <w:pPr>
      <w:ind w:left="1135"/>
    </w:pPr>
  </w:style>
  <w:style w:type="paragraph" w:customStyle="1" w:styleId="233">
    <w:name w:val="一覧 23"/>
    <w:basedOn w:val="List"/>
    <w:qFormat/>
    <w:rsid w:val="00D137D0"/>
    <w:pPr>
      <w:suppressAutoHyphens/>
      <w:ind w:left="851"/>
    </w:pPr>
    <w:rPr>
      <w:rFonts w:ascii="MS Mincho" w:eastAsia="MS Mincho" w:hAnsi="MS Mincho" w:cs="CG Times (WN)" w:hint="eastAsia"/>
      <w:lang w:eastAsia="ar-SA"/>
    </w:rPr>
  </w:style>
  <w:style w:type="paragraph" w:customStyle="1" w:styleId="339">
    <w:name w:val="一覧 33"/>
    <w:basedOn w:val="233"/>
    <w:qFormat/>
    <w:rsid w:val="00D137D0"/>
    <w:pPr>
      <w:ind w:left="1135"/>
    </w:pPr>
  </w:style>
  <w:style w:type="paragraph" w:customStyle="1" w:styleId="438">
    <w:name w:val="一覧 43"/>
    <w:basedOn w:val="339"/>
    <w:qFormat/>
    <w:rsid w:val="00D137D0"/>
    <w:pPr>
      <w:ind w:left="1418"/>
    </w:pPr>
  </w:style>
  <w:style w:type="paragraph" w:customStyle="1" w:styleId="530">
    <w:name w:val="一覧 53"/>
    <w:basedOn w:val="438"/>
    <w:qFormat/>
    <w:rsid w:val="00D137D0"/>
    <w:pPr>
      <w:ind w:left="1702"/>
    </w:pPr>
  </w:style>
  <w:style w:type="paragraph" w:customStyle="1" w:styleId="439">
    <w:name w:val="箇条書き 43"/>
    <w:basedOn w:val="338"/>
    <w:qFormat/>
    <w:rsid w:val="00D137D0"/>
    <w:pPr>
      <w:ind w:left="1418"/>
    </w:pPr>
  </w:style>
  <w:style w:type="paragraph" w:customStyle="1" w:styleId="531">
    <w:name w:val="箇条書き 53"/>
    <w:basedOn w:val="439"/>
    <w:qFormat/>
    <w:rsid w:val="00D137D0"/>
    <w:pPr>
      <w:ind w:left="1702"/>
    </w:pPr>
  </w:style>
  <w:style w:type="paragraph" w:customStyle="1" w:styleId="3f2">
    <w:name w:val="コメント文字列3"/>
    <w:basedOn w:val="Normal"/>
    <w:qFormat/>
    <w:rsid w:val="00D137D0"/>
    <w:pPr>
      <w:suppressAutoHyphens/>
    </w:pPr>
    <w:rPr>
      <w:rFonts w:eastAsia="MS Mincho" w:cs="CG Times (WN)"/>
      <w:lang w:eastAsia="ar-SA"/>
    </w:rPr>
  </w:style>
  <w:style w:type="paragraph" w:customStyle="1" w:styleId="3f3">
    <w:name w:val="コメント内容3"/>
    <w:basedOn w:val="3f2"/>
    <w:next w:val="3f2"/>
    <w:qFormat/>
    <w:rsid w:val="00D137D0"/>
    <w:rPr>
      <w:b/>
      <w:bCs/>
    </w:rPr>
  </w:style>
  <w:style w:type="paragraph" w:customStyle="1" w:styleId="3f4">
    <w:name w:val="見出しマップ3"/>
    <w:basedOn w:val="Normal"/>
    <w:qFormat/>
    <w:rsid w:val="00D137D0"/>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D137D0"/>
    <w:pPr>
      <w:suppressAutoHyphens/>
    </w:pPr>
    <w:rPr>
      <w:rFonts w:ascii="Courier New" w:eastAsia="MS Mincho" w:hAnsi="Courier New" w:cs="CG Times (WN)"/>
      <w:lang w:val="nb-NO" w:eastAsia="ar-SA"/>
    </w:rPr>
  </w:style>
  <w:style w:type="paragraph" w:customStyle="1" w:styleId="Web3">
    <w:name w:val="標準 (Web)3"/>
    <w:basedOn w:val="Normal"/>
    <w:qFormat/>
    <w:rsid w:val="00D137D0"/>
    <w:pPr>
      <w:suppressAutoHyphens/>
      <w:spacing w:before="100" w:after="100"/>
    </w:pPr>
    <w:rPr>
      <w:rFonts w:eastAsia="Arial Unicode MS" w:cs="CG Times (WN)"/>
      <w:sz w:val="24"/>
      <w:szCs w:val="24"/>
    </w:rPr>
  </w:style>
  <w:style w:type="paragraph" w:customStyle="1" w:styleId="234">
    <w:name w:val="本文インデント 23"/>
    <w:basedOn w:val="Normal"/>
    <w:qFormat/>
    <w:rsid w:val="00D137D0"/>
    <w:pPr>
      <w:suppressAutoHyphens/>
      <w:ind w:left="567"/>
    </w:pPr>
    <w:rPr>
      <w:rFonts w:ascii="Arial" w:eastAsia="MS Mincho" w:hAnsi="Arial" w:cs="Arial"/>
      <w:lang w:eastAsia="ar-SA"/>
    </w:rPr>
  </w:style>
  <w:style w:type="paragraph" w:customStyle="1" w:styleId="3f6">
    <w:name w:val="標準インデント3"/>
    <w:basedOn w:val="Normal"/>
    <w:qFormat/>
    <w:rsid w:val="00D137D0"/>
    <w:pPr>
      <w:suppressAutoHyphens/>
      <w:ind w:left="708"/>
    </w:pPr>
    <w:rPr>
      <w:rFonts w:eastAsia="MS Mincho" w:cs="CG Times (WN)"/>
      <w:lang w:eastAsia="ar-SA"/>
    </w:rPr>
  </w:style>
  <w:style w:type="paragraph" w:customStyle="1" w:styleId="3f7">
    <w:name w:val="記3"/>
    <w:basedOn w:val="Normal"/>
    <w:next w:val="Normal"/>
    <w:qFormat/>
    <w:rsid w:val="00D137D0"/>
    <w:pPr>
      <w:suppressAutoHyphens/>
    </w:pPr>
    <w:rPr>
      <w:rFonts w:eastAsia="MS Mincho" w:cs="CG Times (WN)"/>
      <w:lang w:eastAsia="ar-SA"/>
    </w:rPr>
  </w:style>
  <w:style w:type="paragraph" w:customStyle="1" w:styleId="HTML3">
    <w:name w:val="HTML 書式付き3"/>
    <w:basedOn w:val="Normal"/>
    <w:qFormat/>
    <w:rsid w:val="00D137D0"/>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D137D0"/>
    <w:rPr>
      <w:rFonts w:ascii="Times New Roman" w:eastAsia="MS Mincho" w:hAnsi="Times New Roman"/>
      <w:lang w:val="en-GB" w:eastAsia="ja-JP"/>
    </w:rPr>
  </w:style>
  <w:style w:type="paragraph" w:customStyle="1" w:styleId="GridTable35">
    <w:name w:val="Grid Table 35"/>
    <w:basedOn w:val="Heading1"/>
    <w:next w:val="Normal"/>
    <w:uiPriority w:val="39"/>
    <w:qFormat/>
    <w:rsid w:val="00D137D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D137D0"/>
    <w:rPr>
      <w:rFonts w:ascii="Times New Roman" w:eastAsia="SimSun" w:hAnsi="Times New Roman"/>
      <w:lang w:val="en-GB" w:eastAsia="en-US"/>
    </w:rPr>
  </w:style>
  <w:style w:type="paragraph" w:customStyle="1" w:styleId="5a">
    <w:name w:val="无间隔5"/>
    <w:qFormat/>
    <w:rsid w:val="00D137D0"/>
    <w:rPr>
      <w:rFonts w:ascii="Times New Roman" w:eastAsia="SimSun" w:hAnsi="Times New Roman"/>
      <w:lang w:val="en-GB" w:eastAsia="en-US"/>
    </w:rPr>
  </w:style>
  <w:style w:type="paragraph" w:customStyle="1" w:styleId="65">
    <w:name w:val="吹き出し6"/>
    <w:basedOn w:val="Normal"/>
    <w:qFormat/>
    <w:rsid w:val="00D137D0"/>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D137D0"/>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D137D0"/>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D137D0"/>
    <w:pPr>
      <w:ind w:left="851" w:hanging="284"/>
    </w:pPr>
  </w:style>
  <w:style w:type="paragraph" w:customStyle="1" w:styleId="4f1">
    <w:name w:val="箇条書き4"/>
    <w:basedOn w:val="List"/>
    <w:qFormat/>
    <w:rsid w:val="00D137D0"/>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D137D0"/>
    <w:pPr>
      <w:tabs>
        <w:tab w:val="clear" w:pos="644"/>
        <w:tab w:val="num" w:pos="1494"/>
      </w:tabs>
      <w:ind w:left="851" w:hanging="284"/>
    </w:pPr>
  </w:style>
  <w:style w:type="paragraph" w:customStyle="1" w:styleId="348">
    <w:name w:val="箇条書き 34"/>
    <w:basedOn w:val="242"/>
    <w:qFormat/>
    <w:rsid w:val="00D137D0"/>
    <w:pPr>
      <w:ind w:left="1135"/>
    </w:pPr>
  </w:style>
  <w:style w:type="paragraph" w:customStyle="1" w:styleId="243">
    <w:name w:val="一覧 24"/>
    <w:basedOn w:val="List"/>
    <w:qFormat/>
    <w:rsid w:val="00D137D0"/>
    <w:pPr>
      <w:suppressAutoHyphens/>
      <w:ind w:left="851"/>
    </w:pPr>
    <w:rPr>
      <w:rFonts w:ascii="MS Mincho" w:eastAsia="MS Mincho" w:hAnsi="MS Mincho" w:cs="CG Times (WN)" w:hint="eastAsia"/>
      <w:lang w:eastAsia="ar-SA"/>
    </w:rPr>
  </w:style>
  <w:style w:type="paragraph" w:customStyle="1" w:styleId="349">
    <w:name w:val="一覧 34"/>
    <w:basedOn w:val="243"/>
    <w:qFormat/>
    <w:rsid w:val="00D137D0"/>
    <w:pPr>
      <w:ind w:left="1135"/>
    </w:pPr>
  </w:style>
  <w:style w:type="paragraph" w:customStyle="1" w:styleId="448">
    <w:name w:val="一覧 44"/>
    <w:basedOn w:val="349"/>
    <w:qFormat/>
    <w:rsid w:val="00D137D0"/>
    <w:pPr>
      <w:ind w:left="1418"/>
    </w:pPr>
  </w:style>
  <w:style w:type="paragraph" w:customStyle="1" w:styleId="540">
    <w:name w:val="一覧 54"/>
    <w:basedOn w:val="448"/>
    <w:qFormat/>
    <w:rsid w:val="00D137D0"/>
    <w:pPr>
      <w:ind w:left="1702"/>
    </w:pPr>
  </w:style>
  <w:style w:type="paragraph" w:customStyle="1" w:styleId="449">
    <w:name w:val="箇条書き 44"/>
    <w:basedOn w:val="348"/>
    <w:qFormat/>
    <w:rsid w:val="00D137D0"/>
    <w:pPr>
      <w:ind w:left="1418"/>
    </w:pPr>
  </w:style>
  <w:style w:type="paragraph" w:customStyle="1" w:styleId="541">
    <w:name w:val="箇条書き 54"/>
    <w:basedOn w:val="449"/>
    <w:qFormat/>
    <w:rsid w:val="00D137D0"/>
    <w:pPr>
      <w:ind w:left="1702"/>
    </w:pPr>
  </w:style>
  <w:style w:type="paragraph" w:customStyle="1" w:styleId="4f2">
    <w:name w:val="コメント文字列4"/>
    <w:basedOn w:val="Normal"/>
    <w:qFormat/>
    <w:rsid w:val="00D137D0"/>
    <w:pPr>
      <w:suppressAutoHyphens/>
    </w:pPr>
    <w:rPr>
      <w:rFonts w:eastAsia="MS Mincho" w:cs="CG Times (WN)"/>
      <w:lang w:eastAsia="ar-SA"/>
    </w:rPr>
  </w:style>
  <w:style w:type="paragraph" w:customStyle="1" w:styleId="4f3">
    <w:name w:val="コメント内容4"/>
    <w:basedOn w:val="4f2"/>
    <w:next w:val="4f2"/>
    <w:qFormat/>
    <w:rsid w:val="00D137D0"/>
    <w:rPr>
      <w:b/>
      <w:bCs/>
    </w:rPr>
  </w:style>
  <w:style w:type="paragraph" w:customStyle="1" w:styleId="4f4">
    <w:name w:val="見出しマップ4"/>
    <w:basedOn w:val="Normal"/>
    <w:qFormat/>
    <w:rsid w:val="00D137D0"/>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D137D0"/>
    <w:pPr>
      <w:suppressAutoHyphens/>
    </w:pPr>
    <w:rPr>
      <w:rFonts w:ascii="Courier New" w:eastAsia="MS Mincho" w:hAnsi="Courier New" w:cs="CG Times (WN)"/>
      <w:lang w:val="nb-NO" w:eastAsia="ar-SA"/>
    </w:rPr>
  </w:style>
  <w:style w:type="paragraph" w:customStyle="1" w:styleId="Web4">
    <w:name w:val="標準 (Web)4"/>
    <w:basedOn w:val="Normal"/>
    <w:qFormat/>
    <w:rsid w:val="00D137D0"/>
    <w:pPr>
      <w:suppressAutoHyphens/>
      <w:spacing w:before="100" w:after="100"/>
    </w:pPr>
    <w:rPr>
      <w:rFonts w:eastAsia="Arial Unicode MS" w:cs="CG Times (WN)"/>
      <w:sz w:val="24"/>
      <w:szCs w:val="24"/>
    </w:rPr>
  </w:style>
  <w:style w:type="paragraph" w:customStyle="1" w:styleId="244">
    <w:name w:val="本文インデント 24"/>
    <w:basedOn w:val="Normal"/>
    <w:qFormat/>
    <w:rsid w:val="00D137D0"/>
    <w:pPr>
      <w:suppressAutoHyphens/>
      <w:ind w:left="567"/>
    </w:pPr>
    <w:rPr>
      <w:rFonts w:ascii="Arial" w:eastAsia="MS Mincho" w:hAnsi="Arial" w:cs="Arial"/>
      <w:lang w:eastAsia="ar-SA"/>
    </w:rPr>
  </w:style>
  <w:style w:type="paragraph" w:customStyle="1" w:styleId="4f6">
    <w:name w:val="標準インデント4"/>
    <w:basedOn w:val="Normal"/>
    <w:qFormat/>
    <w:rsid w:val="00D137D0"/>
    <w:pPr>
      <w:suppressAutoHyphens/>
      <w:ind w:left="708"/>
    </w:pPr>
    <w:rPr>
      <w:rFonts w:eastAsia="MS Mincho" w:cs="CG Times (WN)"/>
      <w:lang w:eastAsia="ar-SA"/>
    </w:rPr>
  </w:style>
  <w:style w:type="paragraph" w:customStyle="1" w:styleId="4f7">
    <w:name w:val="記4"/>
    <w:basedOn w:val="Normal"/>
    <w:next w:val="Normal"/>
    <w:qFormat/>
    <w:rsid w:val="00D137D0"/>
    <w:pPr>
      <w:suppressAutoHyphens/>
    </w:pPr>
    <w:rPr>
      <w:rFonts w:eastAsia="MS Mincho" w:cs="CG Times (WN)"/>
      <w:lang w:eastAsia="ar-SA"/>
    </w:rPr>
  </w:style>
  <w:style w:type="paragraph" w:customStyle="1" w:styleId="HTML4">
    <w:name w:val="HTML 書式付き4"/>
    <w:basedOn w:val="Normal"/>
    <w:qFormat/>
    <w:rsid w:val="00D137D0"/>
    <w:pPr>
      <w:suppressAutoHyphens/>
    </w:pPr>
    <w:rPr>
      <w:rFonts w:ascii="Courier New" w:eastAsia="MS Mincho" w:hAnsi="Courier New" w:cs="Courier New"/>
      <w:lang w:eastAsia="ar-SA"/>
    </w:rPr>
  </w:style>
  <w:style w:type="paragraph" w:customStyle="1" w:styleId="235">
    <w:name w:val="本文 23"/>
    <w:basedOn w:val="Normal"/>
    <w:qFormat/>
    <w:rsid w:val="00D137D0"/>
    <w:pPr>
      <w:suppressAutoHyphens/>
      <w:spacing w:after="120"/>
    </w:pPr>
    <w:rPr>
      <w:rFonts w:eastAsia="MS Mincho" w:cs="CG Times (WN)"/>
      <w:lang w:eastAsia="ar-SA"/>
    </w:rPr>
  </w:style>
  <w:style w:type="paragraph" w:customStyle="1" w:styleId="33a">
    <w:name w:val="本文 33"/>
    <w:basedOn w:val="Normal"/>
    <w:qFormat/>
    <w:rsid w:val="00D137D0"/>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D137D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D137D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137D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D137D0"/>
    <w:pPr>
      <w:suppressAutoHyphens/>
      <w:spacing w:after="120"/>
    </w:pPr>
    <w:rPr>
      <w:rFonts w:eastAsia="MS Mincho" w:cs="CG Times (WN)"/>
      <w:lang w:eastAsia="ar-SA"/>
    </w:rPr>
  </w:style>
  <w:style w:type="paragraph" w:customStyle="1" w:styleId="34a">
    <w:name w:val="本文 34"/>
    <w:basedOn w:val="Normal"/>
    <w:qFormat/>
    <w:rsid w:val="00D137D0"/>
    <w:pPr>
      <w:suppressAutoHyphens/>
      <w:spacing w:after="120"/>
    </w:pPr>
    <w:rPr>
      <w:rFonts w:eastAsia="MS Mincho" w:cs="CG Times (WN)"/>
      <w:lang w:eastAsia="ar-SA"/>
    </w:rPr>
  </w:style>
  <w:style w:type="paragraph" w:customStyle="1" w:styleId="tac1">
    <w:name w:val="tac"/>
    <w:basedOn w:val="Normal"/>
    <w:uiPriority w:val="99"/>
    <w:qFormat/>
    <w:rsid w:val="00D137D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D137D0"/>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D137D0"/>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D137D0"/>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D137D0"/>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D137D0"/>
    <w:rPr>
      <w:rFonts w:ascii="Times New Roman" w:eastAsia="Times New Roman" w:hAnsi="Times New Roman"/>
      <w:lang w:val="en-US" w:eastAsia="en-US"/>
    </w:rPr>
    <w:tblPr/>
  </w:style>
  <w:style w:type="table" w:customStyle="1" w:styleId="SGSTableBasic2">
    <w:name w:val="SGS Table Basic 2"/>
    <w:basedOn w:val="TableNormal"/>
    <w:uiPriority w:val="99"/>
    <w:qFormat/>
    <w:rsid w:val="00D137D0"/>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D137D0"/>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D137D0"/>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D137D0"/>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D137D0"/>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D137D0"/>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D137D0"/>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137D0"/>
    <w:rPr>
      <w:rFonts w:ascii="Times New Roman" w:eastAsia="PMingLiU" w:hAnsi="Times New Roman"/>
      <w:lang w:val="en-US" w:eastAsia="en-US"/>
    </w:rPr>
    <w:tblPr/>
  </w:style>
  <w:style w:type="table" w:customStyle="1" w:styleId="SGSTableBasic21">
    <w:name w:val="SGS Table Basic 21"/>
    <w:basedOn w:val="TableNormal"/>
    <w:uiPriority w:val="99"/>
    <w:qFormat/>
    <w:rsid w:val="00D137D0"/>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137D0"/>
    <w:pPr>
      <w:numPr>
        <w:numId w:val="30"/>
      </w:numPr>
    </w:pPr>
  </w:style>
  <w:style w:type="numbering" w:customStyle="1" w:styleId="SGS">
    <w:name w:val="SGS"/>
    <w:uiPriority w:val="99"/>
    <w:rsid w:val="00D137D0"/>
    <w:pPr>
      <w:numPr>
        <w:numId w:val="31"/>
      </w:numPr>
    </w:pPr>
  </w:style>
  <w:style w:type="numbering" w:customStyle="1" w:styleId="Style11">
    <w:name w:val="Style11"/>
    <w:uiPriority w:val="99"/>
    <w:rsid w:val="00D137D0"/>
    <w:pPr>
      <w:numPr>
        <w:numId w:val="32"/>
      </w:numPr>
    </w:pPr>
  </w:style>
  <w:style w:type="paragraph" w:customStyle="1" w:styleId="GridTable34">
    <w:name w:val="Grid Table 34"/>
    <w:basedOn w:val="Heading1"/>
    <w:next w:val="Normal"/>
    <w:uiPriority w:val="39"/>
    <w:unhideWhenUsed/>
    <w:qFormat/>
    <w:rsid w:val="00D137D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D137D0"/>
    <w:rPr>
      <w:rFonts w:ascii="Times New Roman" w:eastAsia="SimSun" w:hAnsi="Times New Roman"/>
      <w:lang w:val="en-GB" w:eastAsia="en-US"/>
    </w:rPr>
  </w:style>
  <w:style w:type="paragraph" w:customStyle="1" w:styleId="aff0">
    <w:name w:val="无间隔"/>
    <w:qFormat/>
    <w:rsid w:val="00D137D0"/>
    <w:rPr>
      <w:rFonts w:ascii="Times New Roman" w:eastAsia="SimSun" w:hAnsi="Times New Roman"/>
      <w:lang w:val="en-GB" w:eastAsia="en-US"/>
    </w:rPr>
  </w:style>
  <w:style w:type="table" w:customStyle="1" w:styleId="TableClassic22">
    <w:name w:val="Table Classic 22"/>
    <w:basedOn w:val="TableNormal"/>
    <w:next w:val="TableClassic2"/>
    <w:rsid w:val="00D137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D137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D137D0"/>
    <w:rPr>
      <w:rFonts w:ascii="Tahoma" w:eastAsia="MS Mincho" w:hAnsi="Tahoma" w:cs="Tahoma"/>
      <w:sz w:val="16"/>
      <w:szCs w:val="16"/>
      <w:lang w:eastAsia="en-GB"/>
    </w:rPr>
  </w:style>
  <w:style w:type="paragraph" w:customStyle="1" w:styleId="5b">
    <w:name w:val="図表番号5"/>
    <w:basedOn w:val="Normal"/>
    <w:qFormat/>
    <w:rsid w:val="00D137D0"/>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D137D0"/>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D137D0"/>
    <w:pPr>
      <w:ind w:left="851" w:hanging="284"/>
    </w:pPr>
  </w:style>
  <w:style w:type="paragraph" w:customStyle="1" w:styleId="5d">
    <w:name w:val="箇条書き5"/>
    <w:basedOn w:val="List"/>
    <w:qFormat/>
    <w:rsid w:val="00D137D0"/>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D137D0"/>
    <w:pPr>
      <w:tabs>
        <w:tab w:val="clear" w:pos="644"/>
        <w:tab w:val="num" w:pos="1494"/>
      </w:tabs>
      <w:ind w:left="851" w:hanging="284"/>
    </w:pPr>
  </w:style>
  <w:style w:type="paragraph" w:customStyle="1" w:styleId="357">
    <w:name w:val="箇条書き 35"/>
    <w:basedOn w:val="252"/>
    <w:qFormat/>
    <w:rsid w:val="00D137D0"/>
    <w:pPr>
      <w:ind w:left="1135"/>
    </w:pPr>
  </w:style>
  <w:style w:type="paragraph" w:customStyle="1" w:styleId="253">
    <w:name w:val="一覧 25"/>
    <w:basedOn w:val="List"/>
    <w:qFormat/>
    <w:rsid w:val="00D137D0"/>
    <w:pPr>
      <w:suppressAutoHyphens/>
      <w:ind w:left="851"/>
    </w:pPr>
    <w:rPr>
      <w:rFonts w:eastAsia="MS Mincho" w:cs="CG Times (WN)"/>
      <w:lang w:eastAsia="ar-SA"/>
    </w:rPr>
  </w:style>
  <w:style w:type="paragraph" w:customStyle="1" w:styleId="358">
    <w:name w:val="一覧 35"/>
    <w:basedOn w:val="253"/>
    <w:qFormat/>
    <w:rsid w:val="00D137D0"/>
    <w:pPr>
      <w:ind w:left="1135"/>
    </w:pPr>
  </w:style>
  <w:style w:type="paragraph" w:customStyle="1" w:styleId="457">
    <w:name w:val="一覧 45"/>
    <w:basedOn w:val="358"/>
    <w:qFormat/>
    <w:rsid w:val="00D137D0"/>
    <w:pPr>
      <w:ind w:left="1418"/>
    </w:pPr>
  </w:style>
  <w:style w:type="paragraph" w:customStyle="1" w:styleId="550">
    <w:name w:val="一覧 55"/>
    <w:basedOn w:val="457"/>
    <w:qFormat/>
    <w:rsid w:val="00D137D0"/>
    <w:pPr>
      <w:ind w:left="1702"/>
    </w:pPr>
  </w:style>
  <w:style w:type="paragraph" w:customStyle="1" w:styleId="458">
    <w:name w:val="箇条書き 45"/>
    <w:basedOn w:val="357"/>
    <w:qFormat/>
    <w:rsid w:val="00D137D0"/>
    <w:pPr>
      <w:ind w:left="1418"/>
    </w:pPr>
  </w:style>
  <w:style w:type="paragraph" w:customStyle="1" w:styleId="551">
    <w:name w:val="箇条書き 55"/>
    <w:basedOn w:val="458"/>
    <w:qFormat/>
    <w:rsid w:val="00D137D0"/>
    <w:pPr>
      <w:ind w:left="1702"/>
    </w:pPr>
  </w:style>
  <w:style w:type="paragraph" w:customStyle="1" w:styleId="5e">
    <w:name w:val="コメント文字列5"/>
    <w:basedOn w:val="Normal"/>
    <w:qFormat/>
    <w:rsid w:val="00D137D0"/>
    <w:pPr>
      <w:suppressAutoHyphens/>
    </w:pPr>
    <w:rPr>
      <w:rFonts w:eastAsia="MS Mincho" w:cs="CG Times (WN)"/>
      <w:lang w:eastAsia="ar-SA"/>
    </w:rPr>
  </w:style>
  <w:style w:type="paragraph" w:customStyle="1" w:styleId="5f">
    <w:name w:val="コメント内容5"/>
    <w:basedOn w:val="5e"/>
    <w:next w:val="5e"/>
    <w:qFormat/>
    <w:rsid w:val="00D137D0"/>
    <w:rPr>
      <w:b/>
      <w:bCs/>
    </w:rPr>
  </w:style>
  <w:style w:type="paragraph" w:customStyle="1" w:styleId="5f0">
    <w:name w:val="見出しマップ5"/>
    <w:basedOn w:val="Normal"/>
    <w:qFormat/>
    <w:rsid w:val="00D137D0"/>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D137D0"/>
    <w:pPr>
      <w:suppressAutoHyphens/>
    </w:pPr>
    <w:rPr>
      <w:rFonts w:ascii="Courier New" w:eastAsia="MS Mincho" w:hAnsi="Courier New" w:cs="CG Times (WN)"/>
      <w:lang w:val="nb-NO" w:eastAsia="ar-SA"/>
    </w:rPr>
  </w:style>
  <w:style w:type="paragraph" w:customStyle="1" w:styleId="Web5">
    <w:name w:val="標準 (Web)5"/>
    <w:basedOn w:val="Normal"/>
    <w:qFormat/>
    <w:rsid w:val="00D137D0"/>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D137D0"/>
    <w:pPr>
      <w:suppressAutoHyphens/>
      <w:ind w:left="567"/>
    </w:pPr>
    <w:rPr>
      <w:rFonts w:ascii="Arial" w:eastAsia="MS Mincho" w:hAnsi="Arial" w:cs="Arial"/>
      <w:lang w:eastAsia="ar-SA"/>
    </w:rPr>
  </w:style>
  <w:style w:type="paragraph" w:customStyle="1" w:styleId="5f2">
    <w:name w:val="標準インデント5"/>
    <w:basedOn w:val="Normal"/>
    <w:qFormat/>
    <w:rsid w:val="00D137D0"/>
    <w:pPr>
      <w:suppressAutoHyphens/>
      <w:ind w:left="708"/>
    </w:pPr>
    <w:rPr>
      <w:rFonts w:eastAsia="MS Mincho" w:cs="CG Times (WN)"/>
      <w:lang w:eastAsia="ar-SA"/>
    </w:rPr>
  </w:style>
  <w:style w:type="paragraph" w:customStyle="1" w:styleId="5f3">
    <w:name w:val="記5"/>
    <w:basedOn w:val="Normal"/>
    <w:next w:val="Normal"/>
    <w:qFormat/>
    <w:rsid w:val="00D137D0"/>
    <w:pPr>
      <w:suppressAutoHyphens/>
    </w:pPr>
    <w:rPr>
      <w:rFonts w:eastAsia="MS Mincho" w:cs="CG Times (WN)"/>
      <w:lang w:eastAsia="ar-SA"/>
    </w:rPr>
  </w:style>
  <w:style w:type="paragraph" w:customStyle="1" w:styleId="HTML5">
    <w:name w:val="HTML 書式付き5"/>
    <w:basedOn w:val="Normal"/>
    <w:qFormat/>
    <w:rsid w:val="00D137D0"/>
    <w:pPr>
      <w:suppressAutoHyphens/>
    </w:pPr>
    <w:rPr>
      <w:rFonts w:ascii="Courier New" w:eastAsia="MS Mincho" w:hAnsi="Courier New" w:cs="Courier New"/>
      <w:lang w:eastAsia="ar-SA"/>
    </w:rPr>
  </w:style>
  <w:style w:type="paragraph" w:customStyle="1" w:styleId="255">
    <w:name w:val="本文 25"/>
    <w:basedOn w:val="Normal"/>
    <w:qFormat/>
    <w:rsid w:val="00D137D0"/>
    <w:pPr>
      <w:suppressAutoHyphens/>
      <w:spacing w:after="120"/>
    </w:pPr>
    <w:rPr>
      <w:rFonts w:eastAsia="MS Mincho" w:cs="CG Times (WN)"/>
      <w:lang w:eastAsia="ar-SA"/>
    </w:rPr>
  </w:style>
  <w:style w:type="paragraph" w:customStyle="1" w:styleId="359">
    <w:name w:val="本文 35"/>
    <w:basedOn w:val="Normal"/>
    <w:qFormat/>
    <w:rsid w:val="00D137D0"/>
    <w:pPr>
      <w:suppressAutoHyphens/>
      <w:spacing w:after="120"/>
    </w:pPr>
    <w:rPr>
      <w:rFonts w:eastAsia="MS Mincho" w:cs="CG Times (WN)"/>
      <w:lang w:eastAsia="ar-SA"/>
    </w:rPr>
  </w:style>
  <w:style w:type="paragraph" w:customStyle="1" w:styleId="93">
    <w:name w:val="目录 93"/>
    <w:basedOn w:val="TOC8"/>
    <w:qFormat/>
    <w:rsid w:val="00D137D0"/>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D137D0"/>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D137D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D137D0"/>
    <w:pPr>
      <w:overflowPunct w:val="0"/>
      <w:autoSpaceDE w:val="0"/>
      <w:autoSpaceDN w:val="0"/>
      <w:adjustRightInd w:val="0"/>
      <w:textAlignment w:val="baseline"/>
    </w:pPr>
    <w:rPr>
      <w:rFonts w:eastAsia="Times New Roman"/>
    </w:rPr>
  </w:style>
  <w:style w:type="character" w:customStyle="1" w:styleId="qqqChar">
    <w:name w:val="qqq Char"/>
    <w:link w:val="qqq"/>
    <w:rsid w:val="00D137D0"/>
    <w:rPr>
      <w:rFonts w:ascii="Arial" w:eastAsia="Times New Roman" w:hAnsi="Arial"/>
      <w:sz w:val="22"/>
      <w:lang w:val="en-GB" w:eastAsia="en-US"/>
    </w:rPr>
  </w:style>
  <w:style w:type="paragraph" w:customStyle="1" w:styleId="TOC911">
    <w:name w:val="TOC 911"/>
    <w:basedOn w:val="TOC8"/>
    <w:qFormat/>
    <w:rsid w:val="00D137D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D137D0"/>
    <w:pPr>
      <w:suppressAutoHyphens/>
      <w:spacing w:before="120" w:after="120"/>
    </w:pPr>
    <w:rPr>
      <w:rFonts w:eastAsia="MS Mincho"/>
      <w:b/>
      <w:lang w:eastAsia="ar-SA"/>
    </w:rPr>
  </w:style>
  <w:style w:type="paragraph" w:customStyle="1" w:styleId="TableofFigures11">
    <w:name w:val="Table of Figures11"/>
    <w:basedOn w:val="Normal"/>
    <w:next w:val="Normal"/>
    <w:qFormat/>
    <w:rsid w:val="00D137D0"/>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D137D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D137D0"/>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D137D0"/>
    <w:pPr>
      <w:keepNext/>
      <w:keepLines/>
      <w:spacing w:after="0"/>
      <w:jc w:val="both"/>
    </w:pPr>
    <w:rPr>
      <w:rFonts w:ascii="Arial" w:eastAsia="SimSun" w:hAnsi="Arial"/>
      <w:sz w:val="18"/>
      <w:szCs w:val="18"/>
    </w:rPr>
  </w:style>
  <w:style w:type="paragraph" w:customStyle="1" w:styleId="tah00">
    <w:name w:val="tah0"/>
    <w:basedOn w:val="Normal"/>
    <w:qFormat/>
    <w:rsid w:val="00D137D0"/>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D137D0"/>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D137D0"/>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D137D0"/>
    <w:pPr>
      <w:overflowPunct w:val="0"/>
      <w:autoSpaceDE w:val="0"/>
      <w:autoSpaceDN w:val="0"/>
      <w:adjustRightInd w:val="0"/>
      <w:textAlignment w:val="baseline"/>
    </w:pPr>
    <w:rPr>
      <w:rFonts w:eastAsia="Times New Roman"/>
    </w:rPr>
  </w:style>
  <w:style w:type="paragraph" w:customStyle="1" w:styleId="83">
    <w:name w:val="无间隔8"/>
    <w:qFormat/>
    <w:rsid w:val="00D137D0"/>
    <w:rPr>
      <w:rFonts w:ascii="Times New Roman" w:eastAsia="SimSun" w:hAnsi="Times New Roman"/>
      <w:lang w:val="en-GB" w:eastAsia="en-US"/>
    </w:rPr>
  </w:style>
  <w:style w:type="character" w:customStyle="1" w:styleId="MTDisplayEquationChar">
    <w:name w:val="MTDisplayEquation Char"/>
    <w:locked/>
    <w:rsid w:val="00D137D0"/>
    <w:rPr>
      <w:rFonts w:eastAsia="Times New Roman"/>
      <w:lang w:eastAsia="en-GB"/>
    </w:rPr>
  </w:style>
  <w:style w:type="paragraph" w:customStyle="1" w:styleId="CharCharChar2">
    <w:name w:val="Char Char Char2"/>
    <w:semiHidden/>
    <w:qFormat/>
    <w:rsid w:val="00D137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D137D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D137D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D137D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D137D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D137D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D137D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D137D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D137D0"/>
    <w:pPr>
      <w:numPr>
        <w:numId w:val="36"/>
      </w:numPr>
    </w:pPr>
  </w:style>
  <w:style w:type="numbering" w:customStyle="1" w:styleId="SGS2">
    <w:name w:val="SGS2"/>
    <w:uiPriority w:val="99"/>
    <w:rsid w:val="00D137D0"/>
    <w:pPr>
      <w:numPr>
        <w:numId w:val="37"/>
      </w:numPr>
    </w:pPr>
  </w:style>
  <w:style w:type="numbering" w:customStyle="1" w:styleId="Style111">
    <w:name w:val="Style111"/>
    <w:uiPriority w:val="99"/>
    <w:rsid w:val="00D137D0"/>
    <w:pPr>
      <w:numPr>
        <w:numId w:val="38"/>
      </w:numPr>
    </w:pPr>
  </w:style>
  <w:style w:type="table" w:customStyle="1" w:styleId="TableClassic221">
    <w:name w:val="Table Classic 221"/>
    <w:basedOn w:val="TableNormal"/>
    <w:next w:val="TableClassic2"/>
    <w:rsid w:val="00D137D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D137D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D137D0"/>
    <w:rPr>
      <w:rFonts w:ascii="Times New Roman" w:eastAsia="Times New Roman" w:hAnsi="Times New Roman"/>
      <w:lang w:val="x-none" w:eastAsia="ja-JP"/>
    </w:rPr>
  </w:style>
  <w:style w:type="paragraph" w:customStyle="1" w:styleId="87">
    <w:name w:val="87"/>
    <w:basedOn w:val="Normal"/>
    <w:qFormat/>
    <w:rsid w:val="00D137D0"/>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D137D0"/>
  </w:style>
  <w:style w:type="paragraph" w:customStyle="1" w:styleId="63-13">
    <w:name w:val=".6.3-13"/>
    <w:basedOn w:val="TAH"/>
    <w:qFormat/>
    <w:rsid w:val="00D137D0"/>
    <w:pPr>
      <w:jc w:val="left"/>
    </w:pPr>
    <w:rPr>
      <w:b w:val="0"/>
    </w:rPr>
  </w:style>
  <w:style w:type="paragraph" w:customStyle="1" w:styleId="TAHCarNotBold">
    <w:name w:val="TAH Car + Not Bold"/>
    <w:basedOn w:val="Normal"/>
    <w:qFormat/>
    <w:rsid w:val="00D137D0"/>
    <w:pPr>
      <w:keepNext/>
      <w:keepLines/>
      <w:spacing w:after="0"/>
    </w:pPr>
    <w:rPr>
      <w:rFonts w:ascii="Arial" w:hAnsi="Arial"/>
      <w:sz w:val="18"/>
      <w:lang w:eastAsia="en-GB"/>
    </w:rPr>
  </w:style>
  <w:style w:type="paragraph" w:customStyle="1" w:styleId="B9">
    <w:name w:val="B9"/>
    <w:basedOn w:val="B8"/>
    <w:qFormat/>
    <w:rsid w:val="00D137D0"/>
    <w:pPr>
      <w:ind w:left="2836"/>
    </w:pPr>
  </w:style>
  <w:style w:type="paragraph" w:customStyle="1" w:styleId="T">
    <w:name w:val="T"/>
    <w:basedOn w:val="TAC"/>
    <w:qFormat/>
    <w:rsid w:val="00D137D0"/>
    <w:pPr>
      <w:overflowPunct w:val="0"/>
      <w:autoSpaceDE w:val="0"/>
      <w:autoSpaceDN w:val="0"/>
      <w:adjustRightInd w:val="0"/>
      <w:textAlignment w:val="baseline"/>
    </w:pPr>
    <w:rPr>
      <w:lang w:eastAsia="x-none"/>
    </w:rPr>
  </w:style>
  <w:style w:type="paragraph" w:customStyle="1" w:styleId="Pl0">
    <w:name w:val="Pl"/>
    <w:basedOn w:val="Normal"/>
    <w:qFormat/>
    <w:rsid w:val="00D137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D137D0"/>
    <w:pPr>
      <w:spacing w:after="0"/>
    </w:pPr>
    <w:rPr>
      <w:rFonts w:ascii="Calibri" w:eastAsia="Calibri" w:hAnsi="Calibri" w:cs="Calibri"/>
      <w:lang w:val="en-US" w:eastAsia="ja-JP"/>
    </w:rPr>
  </w:style>
  <w:style w:type="paragraph" w:customStyle="1" w:styleId="Caption3">
    <w:name w:val="Caption3"/>
    <w:basedOn w:val="Normal"/>
    <w:next w:val="Normal"/>
    <w:qFormat/>
    <w:rsid w:val="00D137D0"/>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D137D0"/>
    <w:rPr>
      <w:rFonts w:ascii="Times New Roman" w:eastAsia="Times New Roman" w:hAnsi="Times New Roman"/>
      <w:lang w:val="sv-SE" w:eastAsia="sv-SE"/>
    </w:rPr>
    <w:tblPr/>
  </w:style>
  <w:style w:type="table" w:customStyle="1" w:styleId="TableColorful11">
    <w:name w:val="Table Colorful 11"/>
    <w:basedOn w:val="TableNormal"/>
    <w:next w:val="TableColorful1"/>
    <w:rsid w:val="00D137D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D13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137D0"/>
    <w:rPr>
      <w:rFonts w:ascii="Times New Roman" w:eastAsia="PMingLiU" w:hAnsi="Times New Roman"/>
      <w:lang w:val="sv-SE" w:eastAsia="sv-SE"/>
    </w:rPr>
    <w:tblPr/>
  </w:style>
  <w:style w:type="table" w:customStyle="1" w:styleId="TableStyle112">
    <w:name w:val="Table Style112"/>
    <w:basedOn w:val="TableNormal"/>
    <w:rsid w:val="00D137D0"/>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D137D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D137D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137D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137D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D137D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D137D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137D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D137D0"/>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D137D0"/>
    <w:rPr>
      <w:rFonts w:ascii="Calibri" w:eastAsia="Calibri" w:hAnsi="Calibri" w:cs="Calibri"/>
      <w:lang w:val="en-US" w:eastAsia="ja-JP"/>
    </w:rPr>
  </w:style>
  <w:style w:type="paragraph" w:customStyle="1" w:styleId="xxxxxxxb1">
    <w:name w:val="x_x_x_xxxxb1"/>
    <w:basedOn w:val="Normal"/>
    <w:qFormat/>
    <w:rsid w:val="00D137D0"/>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D137D0"/>
    <w:pPr>
      <w:spacing w:before="100" w:beforeAutospacing="1" w:after="100" w:afterAutospacing="1"/>
    </w:pPr>
    <w:rPr>
      <w:rFonts w:eastAsia="Times New Roman"/>
      <w:sz w:val="24"/>
      <w:szCs w:val="24"/>
      <w:lang w:val="en-US" w:eastAsia="zh-CN"/>
    </w:rPr>
  </w:style>
  <w:style w:type="paragraph" w:customStyle="1" w:styleId="1fff0">
    <w:name w:val="正文1"/>
    <w:qFormat/>
    <w:rsid w:val="00D137D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D137D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D137D0"/>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D137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D137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137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D137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137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137D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D137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D137D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D137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D137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D137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137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D137D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D137D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D137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D137D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D137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D137D0"/>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D137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D137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137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137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137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137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137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137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D137D0"/>
    <w:rPr>
      <w:rFonts w:ascii="Times New Roman" w:eastAsia="SimSun" w:hAnsi="Times New Roman"/>
      <w:lang w:val="en-GB" w:eastAsia="en-US"/>
    </w:rPr>
  </w:style>
  <w:style w:type="paragraph" w:customStyle="1" w:styleId="TableofFigures12">
    <w:name w:val="Table of Figures12"/>
    <w:basedOn w:val="Normal"/>
    <w:next w:val="Normal"/>
    <w:qFormat/>
    <w:rsid w:val="00D137D0"/>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D137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D137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D137D0"/>
    <w:pPr>
      <w:autoSpaceDN w:val="0"/>
    </w:pPr>
    <w:rPr>
      <w:rFonts w:ascii="Times New Roman" w:eastAsia="Batang" w:hAnsi="Times New Roman"/>
      <w:lang w:val="en-GB" w:eastAsia="en-US"/>
    </w:rPr>
  </w:style>
  <w:style w:type="character" w:customStyle="1" w:styleId="EditorsNoteChar3">
    <w:name w:val="Editor's Note Char3"/>
    <w:locked/>
    <w:rsid w:val="00D137D0"/>
    <w:rPr>
      <w:rFonts w:ascii="Times New Roman" w:eastAsia="Times New Roman" w:hAnsi="Times New Roman" w:cs="Times New Roman"/>
      <w:color w:val="FF0000"/>
      <w:sz w:val="20"/>
      <w:szCs w:val="20"/>
    </w:rPr>
  </w:style>
  <w:style w:type="character" w:customStyle="1" w:styleId="B1Car">
    <w:name w:val="B1+ Car"/>
    <w:link w:val="B1"/>
    <w:uiPriority w:val="99"/>
    <w:rsid w:val="00D137D0"/>
    <w:rPr>
      <w:rFonts w:ascii="Times New Roman" w:eastAsia="Times New Roman" w:hAnsi="Times New Roman"/>
      <w:lang w:val="en-GB" w:eastAsia="zh-CN"/>
    </w:rPr>
  </w:style>
  <w:style w:type="character" w:customStyle="1" w:styleId="Char42">
    <w:name w:val="批注文字 Char4"/>
    <w:qFormat/>
    <w:rsid w:val="00D137D0"/>
    <w:rPr>
      <w:lang w:val="en-GB"/>
    </w:rPr>
  </w:style>
  <w:style w:type="character" w:customStyle="1" w:styleId="EditorsNoteChar4">
    <w:name w:val="Editor's Note Char4"/>
    <w:rsid w:val="00D137D0"/>
    <w:rPr>
      <w:rFonts w:ascii="Times New Roman" w:eastAsia="Times New Roman" w:hAnsi="Times New Roman" w:cs="Times New Roman"/>
      <w:color w:val="FF0000"/>
      <w:sz w:val="20"/>
      <w:szCs w:val="20"/>
    </w:rPr>
  </w:style>
  <w:style w:type="numbering" w:customStyle="1" w:styleId="NoList1">
    <w:name w:val="No List1"/>
    <w:next w:val="NoList"/>
    <w:uiPriority w:val="99"/>
    <w:semiHidden/>
    <w:unhideWhenUsed/>
    <w:rsid w:val="00D137D0"/>
  </w:style>
  <w:style w:type="numbering" w:customStyle="1" w:styleId="1fff1">
    <w:name w:val="リストなし1"/>
    <w:next w:val="NoList"/>
    <w:uiPriority w:val="99"/>
    <w:semiHidden/>
    <w:unhideWhenUsed/>
    <w:rsid w:val="00D137D0"/>
  </w:style>
  <w:style w:type="numbering" w:customStyle="1" w:styleId="1fff2">
    <w:name w:val="无列表1"/>
    <w:next w:val="NoList"/>
    <w:semiHidden/>
    <w:rsid w:val="00D137D0"/>
  </w:style>
  <w:style w:type="numbering" w:customStyle="1" w:styleId="NoList2">
    <w:name w:val="No List2"/>
    <w:next w:val="NoList"/>
    <w:uiPriority w:val="99"/>
    <w:semiHidden/>
    <w:rsid w:val="00D137D0"/>
  </w:style>
  <w:style w:type="numbering" w:customStyle="1" w:styleId="NoList3">
    <w:name w:val="No List3"/>
    <w:next w:val="NoList"/>
    <w:uiPriority w:val="99"/>
    <w:semiHidden/>
    <w:rsid w:val="00D137D0"/>
  </w:style>
  <w:style w:type="numbering" w:customStyle="1" w:styleId="NoList11">
    <w:name w:val="No List11"/>
    <w:next w:val="NoList"/>
    <w:uiPriority w:val="99"/>
    <w:semiHidden/>
    <w:unhideWhenUsed/>
    <w:rsid w:val="00D137D0"/>
  </w:style>
  <w:style w:type="numbering" w:customStyle="1" w:styleId="1fff3">
    <w:name w:val="無清單1"/>
    <w:next w:val="NoList"/>
    <w:uiPriority w:val="99"/>
    <w:semiHidden/>
    <w:unhideWhenUsed/>
    <w:rsid w:val="00D137D0"/>
  </w:style>
  <w:style w:type="numbering" w:customStyle="1" w:styleId="11a">
    <w:name w:val="無清單11"/>
    <w:next w:val="NoList"/>
    <w:uiPriority w:val="99"/>
    <w:semiHidden/>
    <w:unhideWhenUsed/>
    <w:rsid w:val="00D137D0"/>
  </w:style>
  <w:style w:type="numbering" w:customStyle="1" w:styleId="NoList4">
    <w:name w:val="No List4"/>
    <w:next w:val="NoList"/>
    <w:uiPriority w:val="99"/>
    <w:semiHidden/>
    <w:unhideWhenUsed/>
    <w:rsid w:val="00D137D0"/>
  </w:style>
  <w:style w:type="numbering" w:customStyle="1" w:styleId="NoList12">
    <w:name w:val="No List12"/>
    <w:next w:val="NoList"/>
    <w:uiPriority w:val="99"/>
    <w:semiHidden/>
    <w:unhideWhenUsed/>
    <w:rsid w:val="00D137D0"/>
  </w:style>
  <w:style w:type="numbering" w:customStyle="1" w:styleId="11b">
    <w:name w:val="リストなし11"/>
    <w:next w:val="NoList"/>
    <w:uiPriority w:val="99"/>
    <w:semiHidden/>
    <w:unhideWhenUsed/>
    <w:rsid w:val="00D137D0"/>
  </w:style>
  <w:style w:type="numbering" w:customStyle="1" w:styleId="11c">
    <w:name w:val="无列表11"/>
    <w:next w:val="NoList"/>
    <w:semiHidden/>
    <w:rsid w:val="00D137D0"/>
  </w:style>
  <w:style w:type="numbering" w:customStyle="1" w:styleId="NoList21">
    <w:name w:val="No List21"/>
    <w:next w:val="NoList"/>
    <w:uiPriority w:val="99"/>
    <w:semiHidden/>
    <w:rsid w:val="00D137D0"/>
  </w:style>
  <w:style w:type="numbering" w:customStyle="1" w:styleId="NoList31">
    <w:name w:val="No List31"/>
    <w:next w:val="NoList"/>
    <w:uiPriority w:val="99"/>
    <w:semiHidden/>
    <w:rsid w:val="00D137D0"/>
  </w:style>
  <w:style w:type="numbering" w:customStyle="1" w:styleId="NoList111">
    <w:name w:val="No List111"/>
    <w:next w:val="NoList"/>
    <w:uiPriority w:val="99"/>
    <w:semiHidden/>
    <w:unhideWhenUsed/>
    <w:rsid w:val="00D137D0"/>
  </w:style>
  <w:style w:type="numbering" w:customStyle="1" w:styleId="12a">
    <w:name w:val="無清單12"/>
    <w:next w:val="NoList"/>
    <w:uiPriority w:val="99"/>
    <w:semiHidden/>
    <w:unhideWhenUsed/>
    <w:rsid w:val="00D137D0"/>
  </w:style>
  <w:style w:type="numbering" w:customStyle="1" w:styleId="1119">
    <w:name w:val="無清單111"/>
    <w:next w:val="NoList"/>
    <w:uiPriority w:val="99"/>
    <w:semiHidden/>
    <w:unhideWhenUsed/>
    <w:rsid w:val="00D137D0"/>
  </w:style>
  <w:style w:type="numbering" w:customStyle="1" w:styleId="2fd">
    <w:name w:val="无列表2"/>
    <w:next w:val="NoList"/>
    <w:uiPriority w:val="99"/>
    <w:semiHidden/>
    <w:unhideWhenUsed/>
    <w:rsid w:val="00D137D0"/>
  </w:style>
  <w:style w:type="numbering" w:customStyle="1" w:styleId="NoList121">
    <w:name w:val="No List121"/>
    <w:next w:val="NoList"/>
    <w:uiPriority w:val="99"/>
    <w:semiHidden/>
    <w:unhideWhenUsed/>
    <w:rsid w:val="00D137D0"/>
  </w:style>
  <w:style w:type="numbering" w:customStyle="1" w:styleId="111a">
    <w:name w:val="リストなし111"/>
    <w:next w:val="NoList"/>
    <w:uiPriority w:val="99"/>
    <w:semiHidden/>
    <w:unhideWhenUsed/>
    <w:rsid w:val="00D137D0"/>
  </w:style>
  <w:style w:type="numbering" w:customStyle="1" w:styleId="111b">
    <w:name w:val="无列表111"/>
    <w:next w:val="NoList"/>
    <w:semiHidden/>
    <w:rsid w:val="00D137D0"/>
  </w:style>
  <w:style w:type="numbering" w:customStyle="1" w:styleId="NoList211">
    <w:name w:val="No List211"/>
    <w:next w:val="NoList"/>
    <w:semiHidden/>
    <w:rsid w:val="00D137D0"/>
  </w:style>
  <w:style w:type="numbering" w:customStyle="1" w:styleId="NoList311">
    <w:name w:val="No List311"/>
    <w:next w:val="NoList"/>
    <w:uiPriority w:val="99"/>
    <w:semiHidden/>
    <w:rsid w:val="00D137D0"/>
  </w:style>
  <w:style w:type="numbering" w:customStyle="1" w:styleId="NoList1111">
    <w:name w:val="No List1111"/>
    <w:next w:val="NoList"/>
    <w:uiPriority w:val="99"/>
    <w:semiHidden/>
    <w:unhideWhenUsed/>
    <w:rsid w:val="00D137D0"/>
  </w:style>
  <w:style w:type="numbering" w:customStyle="1" w:styleId="1218">
    <w:name w:val="無清單121"/>
    <w:next w:val="NoList"/>
    <w:uiPriority w:val="99"/>
    <w:semiHidden/>
    <w:unhideWhenUsed/>
    <w:rsid w:val="00D137D0"/>
  </w:style>
  <w:style w:type="numbering" w:customStyle="1" w:styleId="11110">
    <w:name w:val="無清單1111"/>
    <w:next w:val="NoList"/>
    <w:uiPriority w:val="99"/>
    <w:semiHidden/>
    <w:unhideWhenUsed/>
    <w:rsid w:val="00D137D0"/>
  </w:style>
  <w:style w:type="numbering" w:customStyle="1" w:styleId="NoList5">
    <w:name w:val="No List5"/>
    <w:next w:val="NoList"/>
    <w:uiPriority w:val="99"/>
    <w:semiHidden/>
    <w:unhideWhenUsed/>
    <w:rsid w:val="00D137D0"/>
  </w:style>
  <w:style w:type="numbering" w:customStyle="1" w:styleId="NoList13">
    <w:name w:val="No List13"/>
    <w:next w:val="NoList"/>
    <w:uiPriority w:val="99"/>
    <w:semiHidden/>
    <w:unhideWhenUsed/>
    <w:rsid w:val="00D137D0"/>
  </w:style>
  <w:style w:type="numbering" w:customStyle="1" w:styleId="12b">
    <w:name w:val="リストなし12"/>
    <w:next w:val="NoList"/>
    <w:uiPriority w:val="99"/>
    <w:semiHidden/>
    <w:unhideWhenUsed/>
    <w:rsid w:val="00D137D0"/>
  </w:style>
  <w:style w:type="numbering" w:customStyle="1" w:styleId="12c">
    <w:name w:val="无列表12"/>
    <w:next w:val="NoList"/>
    <w:semiHidden/>
    <w:rsid w:val="00D137D0"/>
  </w:style>
  <w:style w:type="numbering" w:customStyle="1" w:styleId="NoList22">
    <w:name w:val="No List22"/>
    <w:next w:val="NoList"/>
    <w:semiHidden/>
    <w:rsid w:val="00D137D0"/>
  </w:style>
  <w:style w:type="numbering" w:customStyle="1" w:styleId="NoList32">
    <w:name w:val="No List32"/>
    <w:next w:val="NoList"/>
    <w:uiPriority w:val="99"/>
    <w:semiHidden/>
    <w:rsid w:val="00D137D0"/>
  </w:style>
  <w:style w:type="numbering" w:customStyle="1" w:styleId="NoList112">
    <w:name w:val="No List112"/>
    <w:next w:val="NoList"/>
    <w:uiPriority w:val="99"/>
    <w:semiHidden/>
    <w:unhideWhenUsed/>
    <w:rsid w:val="00D137D0"/>
  </w:style>
  <w:style w:type="numbering" w:customStyle="1" w:styleId="138">
    <w:name w:val="無清單13"/>
    <w:next w:val="NoList"/>
    <w:uiPriority w:val="99"/>
    <w:semiHidden/>
    <w:unhideWhenUsed/>
    <w:rsid w:val="00D137D0"/>
  </w:style>
  <w:style w:type="numbering" w:customStyle="1" w:styleId="1128">
    <w:name w:val="無清單112"/>
    <w:next w:val="NoList"/>
    <w:uiPriority w:val="99"/>
    <w:semiHidden/>
    <w:unhideWhenUsed/>
    <w:rsid w:val="00D137D0"/>
  </w:style>
  <w:style w:type="numbering" w:customStyle="1" w:styleId="21e">
    <w:name w:val="无列表21"/>
    <w:next w:val="NoList"/>
    <w:uiPriority w:val="99"/>
    <w:semiHidden/>
    <w:unhideWhenUsed/>
    <w:rsid w:val="00D137D0"/>
  </w:style>
  <w:style w:type="numbering" w:customStyle="1" w:styleId="NoList122">
    <w:name w:val="No List122"/>
    <w:next w:val="NoList"/>
    <w:uiPriority w:val="99"/>
    <w:semiHidden/>
    <w:unhideWhenUsed/>
    <w:rsid w:val="00D137D0"/>
  </w:style>
  <w:style w:type="numbering" w:customStyle="1" w:styleId="1129">
    <w:name w:val="リストなし112"/>
    <w:next w:val="NoList"/>
    <w:uiPriority w:val="99"/>
    <w:semiHidden/>
    <w:unhideWhenUsed/>
    <w:rsid w:val="00D137D0"/>
  </w:style>
  <w:style w:type="numbering" w:customStyle="1" w:styleId="112a">
    <w:name w:val="无列表112"/>
    <w:next w:val="NoList"/>
    <w:semiHidden/>
    <w:rsid w:val="00D137D0"/>
  </w:style>
  <w:style w:type="numbering" w:customStyle="1" w:styleId="NoList212">
    <w:name w:val="No List212"/>
    <w:next w:val="NoList"/>
    <w:semiHidden/>
    <w:rsid w:val="00D137D0"/>
  </w:style>
  <w:style w:type="numbering" w:customStyle="1" w:styleId="NoList312">
    <w:name w:val="No List312"/>
    <w:next w:val="NoList"/>
    <w:uiPriority w:val="99"/>
    <w:semiHidden/>
    <w:rsid w:val="00D137D0"/>
  </w:style>
  <w:style w:type="numbering" w:customStyle="1" w:styleId="NoList1112">
    <w:name w:val="No List1112"/>
    <w:next w:val="NoList"/>
    <w:uiPriority w:val="99"/>
    <w:semiHidden/>
    <w:unhideWhenUsed/>
    <w:rsid w:val="00D137D0"/>
  </w:style>
  <w:style w:type="numbering" w:customStyle="1" w:styleId="1228">
    <w:name w:val="無清單122"/>
    <w:next w:val="NoList"/>
    <w:uiPriority w:val="99"/>
    <w:semiHidden/>
    <w:unhideWhenUsed/>
    <w:rsid w:val="00D137D0"/>
  </w:style>
  <w:style w:type="numbering" w:customStyle="1" w:styleId="11120">
    <w:name w:val="無清單1112"/>
    <w:next w:val="NoList"/>
    <w:uiPriority w:val="99"/>
    <w:semiHidden/>
    <w:unhideWhenUsed/>
    <w:rsid w:val="00D137D0"/>
  </w:style>
  <w:style w:type="numbering" w:customStyle="1" w:styleId="NoList6">
    <w:name w:val="No List6"/>
    <w:next w:val="NoList"/>
    <w:uiPriority w:val="99"/>
    <w:semiHidden/>
    <w:unhideWhenUsed/>
    <w:rsid w:val="00D137D0"/>
  </w:style>
  <w:style w:type="numbering" w:customStyle="1" w:styleId="NoList14">
    <w:name w:val="No List14"/>
    <w:next w:val="NoList"/>
    <w:uiPriority w:val="99"/>
    <w:semiHidden/>
    <w:unhideWhenUsed/>
    <w:rsid w:val="00D137D0"/>
  </w:style>
  <w:style w:type="numbering" w:customStyle="1" w:styleId="139">
    <w:name w:val="リストなし13"/>
    <w:next w:val="NoList"/>
    <w:uiPriority w:val="99"/>
    <w:semiHidden/>
    <w:unhideWhenUsed/>
    <w:rsid w:val="00D137D0"/>
  </w:style>
  <w:style w:type="numbering" w:customStyle="1" w:styleId="13a">
    <w:name w:val="无列表13"/>
    <w:next w:val="NoList"/>
    <w:semiHidden/>
    <w:rsid w:val="00D137D0"/>
  </w:style>
  <w:style w:type="numbering" w:customStyle="1" w:styleId="NoList23">
    <w:name w:val="No List23"/>
    <w:next w:val="NoList"/>
    <w:semiHidden/>
    <w:rsid w:val="00D137D0"/>
  </w:style>
  <w:style w:type="numbering" w:customStyle="1" w:styleId="NoList33">
    <w:name w:val="No List33"/>
    <w:next w:val="NoList"/>
    <w:uiPriority w:val="99"/>
    <w:semiHidden/>
    <w:rsid w:val="00D137D0"/>
  </w:style>
  <w:style w:type="numbering" w:customStyle="1" w:styleId="NoList113">
    <w:name w:val="No List113"/>
    <w:next w:val="NoList"/>
    <w:uiPriority w:val="99"/>
    <w:semiHidden/>
    <w:unhideWhenUsed/>
    <w:rsid w:val="00D137D0"/>
  </w:style>
  <w:style w:type="numbering" w:customStyle="1" w:styleId="148">
    <w:name w:val="無清單14"/>
    <w:next w:val="NoList"/>
    <w:uiPriority w:val="99"/>
    <w:semiHidden/>
    <w:unhideWhenUsed/>
    <w:rsid w:val="00D137D0"/>
  </w:style>
  <w:style w:type="numbering" w:customStyle="1" w:styleId="1137">
    <w:name w:val="無清單113"/>
    <w:next w:val="NoList"/>
    <w:uiPriority w:val="99"/>
    <w:semiHidden/>
    <w:unhideWhenUsed/>
    <w:rsid w:val="00D137D0"/>
  </w:style>
  <w:style w:type="numbering" w:customStyle="1" w:styleId="227">
    <w:name w:val="无列表22"/>
    <w:next w:val="NoList"/>
    <w:uiPriority w:val="99"/>
    <w:semiHidden/>
    <w:unhideWhenUsed/>
    <w:rsid w:val="00D137D0"/>
  </w:style>
  <w:style w:type="numbering" w:customStyle="1" w:styleId="NoList123">
    <w:name w:val="No List123"/>
    <w:next w:val="NoList"/>
    <w:uiPriority w:val="99"/>
    <w:semiHidden/>
    <w:unhideWhenUsed/>
    <w:rsid w:val="00D137D0"/>
  </w:style>
  <w:style w:type="numbering" w:customStyle="1" w:styleId="1138">
    <w:name w:val="リストなし113"/>
    <w:next w:val="NoList"/>
    <w:uiPriority w:val="99"/>
    <w:semiHidden/>
    <w:unhideWhenUsed/>
    <w:rsid w:val="00D137D0"/>
  </w:style>
  <w:style w:type="numbering" w:customStyle="1" w:styleId="1139">
    <w:name w:val="无列表113"/>
    <w:next w:val="NoList"/>
    <w:semiHidden/>
    <w:rsid w:val="00D137D0"/>
  </w:style>
  <w:style w:type="numbering" w:customStyle="1" w:styleId="NoList213">
    <w:name w:val="No List213"/>
    <w:next w:val="NoList"/>
    <w:semiHidden/>
    <w:rsid w:val="00D137D0"/>
  </w:style>
  <w:style w:type="numbering" w:customStyle="1" w:styleId="NoList313">
    <w:name w:val="No List313"/>
    <w:next w:val="NoList"/>
    <w:uiPriority w:val="99"/>
    <w:semiHidden/>
    <w:rsid w:val="00D137D0"/>
  </w:style>
  <w:style w:type="numbering" w:customStyle="1" w:styleId="NoList1113">
    <w:name w:val="No List1113"/>
    <w:next w:val="NoList"/>
    <w:uiPriority w:val="99"/>
    <w:semiHidden/>
    <w:unhideWhenUsed/>
    <w:rsid w:val="00D137D0"/>
  </w:style>
  <w:style w:type="numbering" w:customStyle="1" w:styleId="1236">
    <w:name w:val="無清單123"/>
    <w:next w:val="NoList"/>
    <w:uiPriority w:val="99"/>
    <w:semiHidden/>
    <w:unhideWhenUsed/>
    <w:rsid w:val="00D137D0"/>
  </w:style>
  <w:style w:type="numbering" w:customStyle="1" w:styleId="11130">
    <w:name w:val="無清單1113"/>
    <w:next w:val="NoList"/>
    <w:uiPriority w:val="99"/>
    <w:semiHidden/>
    <w:unhideWhenUsed/>
    <w:rsid w:val="00D137D0"/>
  </w:style>
  <w:style w:type="numbering" w:customStyle="1" w:styleId="NoList41">
    <w:name w:val="No List41"/>
    <w:next w:val="NoList"/>
    <w:uiPriority w:val="99"/>
    <w:semiHidden/>
    <w:unhideWhenUsed/>
    <w:rsid w:val="00D137D0"/>
  </w:style>
  <w:style w:type="numbering" w:customStyle="1" w:styleId="NoList1211">
    <w:name w:val="No List1211"/>
    <w:next w:val="NoList"/>
    <w:uiPriority w:val="99"/>
    <w:semiHidden/>
    <w:unhideWhenUsed/>
    <w:rsid w:val="00D137D0"/>
  </w:style>
  <w:style w:type="numbering" w:customStyle="1" w:styleId="11117">
    <w:name w:val="リストなし1111"/>
    <w:next w:val="NoList"/>
    <w:uiPriority w:val="99"/>
    <w:semiHidden/>
    <w:unhideWhenUsed/>
    <w:rsid w:val="00D137D0"/>
  </w:style>
  <w:style w:type="numbering" w:customStyle="1" w:styleId="11118">
    <w:name w:val="无列表1111"/>
    <w:next w:val="NoList"/>
    <w:semiHidden/>
    <w:rsid w:val="00D137D0"/>
  </w:style>
  <w:style w:type="numbering" w:customStyle="1" w:styleId="NoList2111">
    <w:name w:val="No List2111"/>
    <w:next w:val="NoList"/>
    <w:semiHidden/>
    <w:rsid w:val="00D137D0"/>
  </w:style>
  <w:style w:type="numbering" w:customStyle="1" w:styleId="NoList3111">
    <w:name w:val="No List3111"/>
    <w:next w:val="NoList"/>
    <w:uiPriority w:val="99"/>
    <w:semiHidden/>
    <w:rsid w:val="00D137D0"/>
  </w:style>
  <w:style w:type="numbering" w:customStyle="1" w:styleId="NoList11111">
    <w:name w:val="No List11111"/>
    <w:next w:val="NoList"/>
    <w:uiPriority w:val="99"/>
    <w:semiHidden/>
    <w:unhideWhenUsed/>
    <w:rsid w:val="00D137D0"/>
  </w:style>
  <w:style w:type="numbering" w:customStyle="1" w:styleId="12110">
    <w:name w:val="無清單1211"/>
    <w:next w:val="NoList"/>
    <w:uiPriority w:val="99"/>
    <w:semiHidden/>
    <w:unhideWhenUsed/>
    <w:rsid w:val="00D137D0"/>
  </w:style>
  <w:style w:type="numbering" w:customStyle="1" w:styleId="111110">
    <w:name w:val="無清單11111"/>
    <w:next w:val="NoList"/>
    <w:uiPriority w:val="99"/>
    <w:semiHidden/>
    <w:unhideWhenUsed/>
    <w:rsid w:val="00D137D0"/>
  </w:style>
  <w:style w:type="numbering" w:customStyle="1" w:styleId="NoList51">
    <w:name w:val="No List51"/>
    <w:next w:val="NoList"/>
    <w:uiPriority w:val="99"/>
    <w:semiHidden/>
    <w:unhideWhenUsed/>
    <w:rsid w:val="00D137D0"/>
  </w:style>
  <w:style w:type="numbering" w:customStyle="1" w:styleId="NoList131">
    <w:name w:val="No List131"/>
    <w:next w:val="NoList"/>
    <w:uiPriority w:val="99"/>
    <w:semiHidden/>
    <w:unhideWhenUsed/>
    <w:rsid w:val="00D137D0"/>
  </w:style>
  <w:style w:type="numbering" w:customStyle="1" w:styleId="1219">
    <w:name w:val="リストなし121"/>
    <w:next w:val="NoList"/>
    <w:uiPriority w:val="99"/>
    <w:semiHidden/>
    <w:unhideWhenUsed/>
    <w:rsid w:val="00D137D0"/>
  </w:style>
  <w:style w:type="numbering" w:customStyle="1" w:styleId="121a">
    <w:name w:val="无列表121"/>
    <w:next w:val="NoList"/>
    <w:semiHidden/>
    <w:rsid w:val="00D137D0"/>
  </w:style>
  <w:style w:type="numbering" w:customStyle="1" w:styleId="NoList221">
    <w:name w:val="No List221"/>
    <w:next w:val="NoList"/>
    <w:semiHidden/>
    <w:rsid w:val="00D137D0"/>
  </w:style>
  <w:style w:type="numbering" w:customStyle="1" w:styleId="NoList321">
    <w:name w:val="No List321"/>
    <w:next w:val="NoList"/>
    <w:uiPriority w:val="99"/>
    <w:semiHidden/>
    <w:rsid w:val="00D137D0"/>
  </w:style>
  <w:style w:type="numbering" w:customStyle="1" w:styleId="NoList1121">
    <w:name w:val="No List1121"/>
    <w:next w:val="NoList"/>
    <w:uiPriority w:val="99"/>
    <w:semiHidden/>
    <w:unhideWhenUsed/>
    <w:rsid w:val="00D137D0"/>
  </w:style>
  <w:style w:type="numbering" w:customStyle="1" w:styleId="1310">
    <w:name w:val="無清單131"/>
    <w:next w:val="NoList"/>
    <w:uiPriority w:val="99"/>
    <w:semiHidden/>
    <w:unhideWhenUsed/>
    <w:rsid w:val="00D137D0"/>
  </w:style>
  <w:style w:type="numbering" w:customStyle="1" w:styleId="11210">
    <w:name w:val="無清單1121"/>
    <w:next w:val="NoList"/>
    <w:uiPriority w:val="99"/>
    <w:semiHidden/>
    <w:unhideWhenUsed/>
    <w:rsid w:val="00D137D0"/>
  </w:style>
  <w:style w:type="numbering" w:customStyle="1" w:styleId="2111">
    <w:name w:val="无列表211"/>
    <w:next w:val="NoList"/>
    <w:uiPriority w:val="99"/>
    <w:semiHidden/>
    <w:unhideWhenUsed/>
    <w:rsid w:val="00D137D0"/>
  </w:style>
  <w:style w:type="numbering" w:customStyle="1" w:styleId="NoList1221">
    <w:name w:val="No List1221"/>
    <w:next w:val="NoList"/>
    <w:uiPriority w:val="99"/>
    <w:semiHidden/>
    <w:unhideWhenUsed/>
    <w:rsid w:val="00D137D0"/>
  </w:style>
  <w:style w:type="numbering" w:customStyle="1" w:styleId="11213">
    <w:name w:val="リストなし1121"/>
    <w:next w:val="NoList"/>
    <w:uiPriority w:val="99"/>
    <w:semiHidden/>
    <w:unhideWhenUsed/>
    <w:rsid w:val="00D137D0"/>
  </w:style>
  <w:style w:type="numbering" w:customStyle="1" w:styleId="11214">
    <w:name w:val="无列表1121"/>
    <w:next w:val="NoList"/>
    <w:semiHidden/>
    <w:rsid w:val="00D137D0"/>
  </w:style>
  <w:style w:type="numbering" w:customStyle="1" w:styleId="NoList2121">
    <w:name w:val="No List2121"/>
    <w:next w:val="NoList"/>
    <w:semiHidden/>
    <w:rsid w:val="00D137D0"/>
  </w:style>
  <w:style w:type="numbering" w:customStyle="1" w:styleId="NoList3121">
    <w:name w:val="No List3121"/>
    <w:next w:val="NoList"/>
    <w:uiPriority w:val="99"/>
    <w:semiHidden/>
    <w:rsid w:val="00D137D0"/>
  </w:style>
  <w:style w:type="numbering" w:customStyle="1" w:styleId="NoList11121">
    <w:name w:val="No List11121"/>
    <w:next w:val="NoList"/>
    <w:uiPriority w:val="99"/>
    <w:semiHidden/>
    <w:unhideWhenUsed/>
    <w:rsid w:val="00D137D0"/>
  </w:style>
  <w:style w:type="numbering" w:customStyle="1" w:styleId="12210">
    <w:name w:val="無清單1221"/>
    <w:next w:val="NoList"/>
    <w:uiPriority w:val="99"/>
    <w:semiHidden/>
    <w:unhideWhenUsed/>
    <w:rsid w:val="00D137D0"/>
  </w:style>
  <w:style w:type="numbering" w:customStyle="1" w:styleId="111210">
    <w:name w:val="無清單11121"/>
    <w:next w:val="NoList"/>
    <w:uiPriority w:val="99"/>
    <w:semiHidden/>
    <w:unhideWhenUsed/>
    <w:rsid w:val="00D137D0"/>
  </w:style>
  <w:style w:type="numbering" w:customStyle="1" w:styleId="3fa">
    <w:name w:val="无列表3"/>
    <w:next w:val="NoList"/>
    <w:uiPriority w:val="99"/>
    <w:semiHidden/>
    <w:unhideWhenUsed/>
    <w:rsid w:val="00D137D0"/>
  </w:style>
  <w:style w:type="numbering" w:customStyle="1" w:styleId="1313">
    <w:name w:val="无列表131"/>
    <w:next w:val="NoList"/>
    <w:semiHidden/>
    <w:rsid w:val="00D137D0"/>
  </w:style>
  <w:style w:type="numbering" w:customStyle="1" w:styleId="NoList1131">
    <w:name w:val="No List1131"/>
    <w:next w:val="NoList"/>
    <w:uiPriority w:val="99"/>
    <w:semiHidden/>
    <w:unhideWhenUsed/>
    <w:rsid w:val="00D137D0"/>
  </w:style>
  <w:style w:type="numbering" w:customStyle="1" w:styleId="NoList411">
    <w:name w:val="No List411"/>
    <w:next w:val="NoList"/>
    <w:uiPriority w:val="99"/>
    <w:semiHidden/>
    <w:unhideWhenUsed/>
    <w:rsid w:val="00D137D0"/>
  </w:style>
  <w:style w:type="numbering" w:customStyle="1" w:styleId="2210">
    <w:name w:val="无列表221"/>
    <w:next w:val="NoList"/>
    <w:uiPriority w:val="99"/>
    <w:semiHidden/>
    <w:unhideWhenUsed/>
    <w:rsid w:val="00D137D0"/>
  </w:style>
  <w:style w:type="numbering" w:customStyle="1" w:styleId="NoList12111">
    <w:name w:val="No List12111"/>
    <w:next w:val="NoList"/>
    <w:uiPriority w:val="99"/>
    <w:semiHidden/>
    <w:unhideWhenUsed/>
    <w:rsid w:val="00D137D0"/>
  </w:style>
  <w:style w:type="numbering" w:customStyle="1" w:styleId="111111">
    <w:name w:val="リストなし11111"/>
    <w:next w:val="NoList"/>
    <w:uiPriority w:val="99"/>
    <w:semiHidden/>
    <w:unhideWhenUsed/>
    <w:rsid w:val="00D137D0"/>
  </w:style>
  <w:style w:type="numbering" w:customStyle="1" w:styleId="111112">
    <w:name w:val="无列表11111"/>
    <w:next w:val="NoList"/>
    <w:semiHidden/>
    <w:rsid w:val="00D137D0"/>
  </w:style>
  <w:style w:type="numbering" w:customStyle="1" w:styleId="NoList21111">
    <w:name w:val="No List21111"/>
    <w:next w:val="NoList"/>
    <w:semiHidden/>
    <w:rsid w:val="00D137D0"/>
  </w:style>
  <w:style w:type="numbering" w:customStyle="1" w:styleId="NoList31111">
    <w:name w:val="No List31111"/>
    <w:next w:val="NoList"/>
    <w:uiPriority w:val="99"/>
    <w:semiHidden/>
    <w:rsid w:val="00D137D0"/>
  </w:style>
  <w:style w:type="numbering" w:customStyle="1" w:styleId="NoList111111">
    <w:name w:val="No List111111"/>
    <w:next w:val="NoList"/>
    <w:uiPriority w:val="99"/>
    <w:semiHidden/>
    <w:unhideWhenUsed/>
    <w:rsid w:val="00D137D0"/>
  </w:style>
  <w:style w:type="numbering" w:customStyle="1" w:styleId="121110">
    <w:name w:val="無清單12111"/>
    <w:next w:val="NoList"/>
    <w:uiPriority w:val="99"/>
    <w:semiHidden/>
    <w:unhideWhenUsed/>
    <w:rsid w:val="00D137D0"/>
  </w:style>
  <w:style w:type="numbering" w:customStyle="1" w:styleId="1111110">
    <w:name w:val="無清單111111"/>
    <w:next w:val="NoList"/>
    <w:uiPriority w:val="99"/>
    <w:semiHidden/>
    <w:unhideWhenUsed/>
    <w:rsid w:val="00D137D0"/>
  </w:style>
  <w:style w:type="numbering" w:customStyle="1" w:styleId="NoList1311">
    <w:name w:val="No List1311"/>
    <w:next w:val="NoList"/>
    <w:uiPriority w:val="99"/>
    <w:semiHidden/>
    <w:unhideWhenUsed/>
    <w:rsid w:val="00D137D0"/>
  </w:style>
  <w:style w:type="numbering" w:customStyle="1" w:styleId="12113">
    <w:name w:val="リストなし1211"/>
    <w:next w:val="NoList"/>
    <w:uiPriority w:val="99"/>
    <w:semiHidden/>
    <w:unhideWhenUsed/>
    <w:rsid w:val="00D137D0"/>
  </w:style>
  <w:style w:type="numbering" w:customStyle="1" w:styleId="12114">
    <w:name w:val="无列表1211"/>
    <w:next w:val="NoList"/>
    <w:semiHidden/>
    <w:rsid w:val="00D137D0"/>
  </w:style>
  <w:style w:type="numbering" w:customStyle="1" w:styleId="NoList2211">
    <w:name w:val="No List2211"/>
    <w:next w:val="NoList"/>
    <w:semiHidden/>
    <w:rsid w:val="00D137D0"/>
  </w:style>
  <w:style w:type="numbering" w:customStyle="1" w:styleId="NoList3211">
    <w:name w:val="No List3211"/>
    <w:next w:val="NoList"/>
    <w:uiPriority w:val="99"/>
    <w:semiHidden/>
    <w:rsid w:val="00D137D0"/>
  </w:style>
  <w:style w:type="numbering" w:customStyle="1" w:styleId="NoList11211">
    <w:name w:val="No List11211"/>
    <w:next w:val="NoList"/>
    <w:uiPriority w:val="99"/>
    <w:semiHidden/>
    <w:unhideWhenUsed/>
    <w:rsid w:val="00D137D0"/>
  </w:style>
  <w:style w:type="numbering" w:customStyle="1" w:styleId="13110">
    <w:name w:val="無清單1311"/>
    <w:next w:val="NoList"/>
    <w:uiPriority w:val="99"/>
    <w:semiHidden/>
    <w:unhideWhenUsed/>
    <w:rsid w:val="00D137D0"/>
  </w:style>
  <w:style w:type="numbering" w:customStyle="1" w:styleId="112110">
    <w:name w:val="無清單11211"/>
    <w:next w:val="NoList"/>
    <w:uiPriority w:val="99"/>
    <w:semiHidden/>
    <w:unhideWhenUsed/>
    <w:rsid w:val="00D137D0"/>
  </w:style>
  <w:style w:type="numbering" w:customStyle="1" w:styleId="21110">
    <w:name w:val="无列表2111"/>
    <w:next w:val="NoList"/>
    <w:uiPriority w:val="99"/>
    <w:semiHidden/>
    <w:unhideWhenUsed/>
    <w:rsid w:val="00D137D0"/>
  </w:style>
  <w:style w:type="numbering" w:customStyle="1" w:styleId="NoList12211">
    <w:name w:val="No List12211"/>
    <w:next w:val="NoList"/>
    <w:uiPriority w:val="99"/>
    <w:semiHidden/>
    <w:unhideWhenUsed/>
    <w:rsid w:val="00D137D0"/>
  </w:style>
  <w:style w:type="numbering" w:customStyle="1" w:styleId="112111">
    <w:name w:val="リストなし11211"/>
    <w:next w:val="NoList"/>
    <w:uiPriority w:val="99"/>
    <w:semiHidden/>
    <w:unhideWhenUsed/>
    <w:rsid w:val="00D137D0"/>
  </w:style>
  <w:style w:type="numbering" w:customStyle="1" w:styleId="112112">
    <w:name w:val="无列表11211"/>
    <w:next w:val="NoList"/>
    <w:semiHidden/>
    <w:rsid w:val="00D137D0"/>
  </w:style>
  <w:style w:type="numbering" w:customStyle="1" w:styleId="NoList21211">
    <w:name w:val="No List21211"/>
    <w:next w:val="NoList"/>
    <w:semiHidden/>
    <w:rsid w:val="00D137D0"/>
  </w:style>
  <w:style w:type="numbering" w:customStyle="1" w:styleId="NoList31211">
    <w:name w:val="No List31211"/>
    <w:next w:val="NoList"/>
    <w:uiPriority w:val="99"/>
    <w:semiHidden/>
    <w:rsid w:val="00D137D0"/>
  </w:style>
  <w:style w:type="numbering" w:customStyle="1" w:styleId="NoList111211">
    <w:name w:val="No List111211"/>
    <w:next w:val="NoList"/>
    <w:uiPriority w:val="99"/>
    <w:semiHidden/>
    <w:unhideWhenUsed/>
    <w:rsid w:val="00D137D0"/>
  </w:style>
  <w:style w:type="numbering" w:customStyle="1" w:styleId="122110">
    <w:name w:val="無清單12211"/>
    <w:next w:val="NoList"/>
    <w:uiPriority w:val="99"/>
    <w:semiHidden/>
    <w:unhideWhenUsed/>
    <w:rsid w:val="00D137D0"/>
  </w:style>
  <w:style w:type="numbering" w:customStyle="1" w:styleId="111211">
    <w:name w:val="無清單111211"/>
    <w:next w:val="NoList"/>
    <w:uiPriority w:val="99"/>
    <w:semiHidden/>
    <w:unhideWhenUsed/>
    <w:rsid w:val="00D137D0"/>
  </w:style>
  <w:style w:type="numbering" w:customStyle="1" w:styleId="NoList511">
    <w:name w:val="No List511"/>
    <w:next w:val="NoList"/>
    <w:uiPriority w:val="99"/>
    <w:semiHidden/>
    <w:unhideWhenUsed/>
    <w:rsid w:val="00D137D0"/>
  </w:style>
  <w:style w:type="numbering" w:customStyle="1" w:styleId="NoList61">
    <w:name w:val="No List61"/>
    <w:next w:val="NoList"/>
    <w:uiPriority w:val="99"/>
    <w:semiHidden/>
    <w:unhideWhenUsed/>
    <w:rsid w:val="00D137D0"/>
  </w:style>
  <w:style w:type="numbering" w:customStyle="1" w:styleId="NoList141">
    <w:name w:val="No List141"/>
    <w:next w:val="NoList"/>
    <w:uiPriority w:val="99"/>
    <w:semiHidden/>
    <w:unhideWhenUsed/>
    <w:rsid w:val="00D137D0"/>
  </w:style>
  <w:style w:type="numbering" w:customStyle="1" w:styleId="1314">
    <w:name w:val="リストなし131"/>
    <w:next w:val="NoList"/>
    <w:uiPriority w:val="99"/>
    <w:semiHidden/>
    <w:unhideWhenUsed/>
    <w:rsid w:val="00D137D0"/>
  </w:style>
  <w:style w:type="numbering" w:customStyle="1" w:styleId="NoList231">
    <w:name w:val="No List231"/>
    <w:next w:val="NoList"/>
    <w:semiHidden/>
    <w:rsid w:val="00D137D0"/>
  </w:style>
  <w:style w:type="numbering" w:customStyle="1" w:styleId="NoList331">
    <w:name w:val="No List331"/>
    <w:next w:val="NoList"/>
    <w:uiPriority w:val="99"/>
    <w:semiHidden/>
    <w:rsid w:val="00D137D0"/>
  </w:style>
  <w:style w:type="numbering" w:customStyle="1" w:styleId="NoList114">
    <w:name w:val="No List114"/>
    <w:next w:val="NoList"/>
    <w:uiPriority w:val="99"/>
    <w:semiHidden/>
    <w:unhideWhenUsed/>
    <w:rsid w:val="00D137D0"/>
  </w:style>
  <w:style w:type="numbering" w:customStyle="1" w:styleId="1410">
    <w:name w:val="無清單141"/>
    <w:next w:val="NoList"/>
    <w:uiPriority w:val="99"/>
    <w:semiHidden/>
    <w:unhideWhenUsed/>
    <w:rsid w:val="00D137D0"/>
  </w:style>
  <w:style w:type="numbering" w:customStyle="1" w:styleId="11310">
    <w:name w:val="無清單1131"/>
    <w:next w:val="NoList"/>
    <w:uiPriority w:val="99"/>
    <w:semiHidden/>
    <w:unhideWhenUsed/>
    <w:rsid w:val="00D137D0"/>
  </w:style>
  <w:style w:type="numbering" w:customStyle="1" w:styleId="NoList42">
    <w:name w:val="No List42"/>
    <w:next w:val="NoList"/>
    <w:uiPriority w:val="99"/>
    <w:semiHidden/>
    <w:unhideWhenUsed/>
    <w:rsid w:val="00D137D0"/>
  </w:style>
  <w:style w:type="numbering" w:customStyle="1" w:styleId="NoList1231">
    <w:name w:val="No List1231"/>
    <w:next w:val="NoList"/>
    <w:uiPriority w:val="99"/>
    <w:semiHidden/>
    <w:unhideWhenUsed/>
    <w:rsid w:val="00D137D0"/>
  </w:style>
  <w:style w:type="numbering" w:customStyle="1" w:styleId="11311">
    <w:name w:val="リストなし1131"/>
    <w:next w:val="NoList"/>
    <w:uiPriority w:val="99"/>
    <w:semiHidden/>
    <w:unhideWhenUsed/>
    <w:rsid w:val="00D137D0"/>
  </w:style>
  <w:style w:type="numbering" w:customStyle="1" w:styleId="11312">
    <w:name w:val="无列表1131"/>
    <w:next w:val="NoList"/>
    <w:semiHidden/>
    <w:rsid w:val="00D137D0"/>
  </w:style>
  <w:style w:type="numbering" w:customStyle="1" w:styleId="NoList2131">
    <w:name w:val="No List2131"/>
    <w:next w:val="NoList"/>
    <w:semiHidden/>
    <w:rsid w:val="00D137D0"/>
  </w:style>
  <w:style w:type="numbering" w:customStyle="1" w:styleId="NoList3131">
    <w:name w:val="No List3131"/>
    <w:next w:val="NoList"/>
    <w:uiPriority w:val="99"/>
    <w:semiHidden/>
    <w:rsid w:val="00D137D0"/>
  </w:style>
  <w:style w:type="numbering" w:customStyle="1" w:styleId="NoList11131">
    <w:name w:val="No List11131"/>
    <w:next w:val="NoList"/>
    <w:uiPriority w:val="99"/>
    <w:semiHidden/>
    <w:unhideWhenUsed/>
    <w:rsid w:val="00D137D0"/>
  </w:style>
  <w:style w:type="numbering" w:customStyle="1" w:styleId="12310">
    <w:name w:val="無清單1231"/>
    <w:next w:val="NoList"/>
    <w:uiPriority w:val="99"/>
    <w:semiHidden/>
    <w:unhideWhenUsed/>
    <w:rsid w:val="00D137D0"/>
  </w:style>
  <w:style w:type="numbering" w:customStyle="1" w:styleId="11131">
    <w:name w:val="無清單11131"/>
    <w:next w:val="NoList"/>
    <w:uiPriority w:val="99"/>
    <w:semiHidden/>
    <w:unhideWhenUsed/>
    <w:rsid w:val="00D137D0"/>
  </w:style>
  <w:style w:type="numbering" w:customStyle="1" w:styleId="NoList1212">
    <w:name w:val="No List1212"/>
    <w:next w:val="NoList"/>
    <w:uiPriority w:val="99"/>
    <w:semiHidden/>
    <w:unhideWhenUsed/>
    <w:rsid w:val="00D137D0"/>
  </w:style>
  <w:style w:type="numbering" w:customStyle="1" w:styleId="11125">
    <w:name w:val="リストなし1112"/>
    <w:next w:val="NoList"/>
    <w:uiPriority w:val="99"/>
    <w:semiHidden/>
    <w:unhideWhenUsed/>
    <w:rsid w:val="00D137D0"/>
  </w:style>
  <w:style w:type="numbering" w:customStyle="1" w:styleId="11126">
    <w:name w:val="无列表1112"/>
    <w:next w:val="NoList"/>
    <w:semiHidden/>
    <w:rsid w:val="00D137D0"/>
  </w:style>
  <w:style w:type="numbering" w:customStyle="1" w:styleId="NoList2112">
    <w:name w:val="No List2112"/>
    <w:next w:val="NoList"/>
    <w:semiHidden/>
    <w:rsid w:val="00D137D0"/>
  </w:style>
  <w:style w:type="numbering" w:customStyle="1" w:styleId="NoList3112">
    <w:name w:val="No List3112"/>
    <w:next w:val="NoList"/>
    <w:uiPriority w:val="99"/>
    <w:semiHidden/>
    <w:rsid w:val="00D137D0"/>
  </w:style>
  <w:style w:type="numbering" w:customStyle="1" w:styleId="NoList11112">
    <w:name w:val="No List11112"/>
    <w:next w:val="NoList"/>
    <w:uiPriority w:val="99"/>
    <w:semiHidden/>
    <w:unhideWhenUsed/>
    <w:rsid w:val="00D137D0"/>
  </w:style>
  <w:style w:type="numbering" w:customStyle="1" w:styleId="12120">
    <w:name w:val="無清單1212"/>
    <w:next w:val="NoList"/>
    <w:uiPriority w:val="99"/>
    <w:semiHidden/>
    <w:unhideWhenUsed/>
    <w:rsid w:val="00D137D0"/>
  </w:style>
  <w:style w:type="numbering" w:customStyle="1" w:styleId="111120">
    <w:name w:val="無清單11112"/>
    <w:next w:val="NoList"/>
    <w:uiPriority w:val="99"/>
    <w:semiHidden/>
    <w:unhideWhenUsed/>
    <w:rsid w:val="00D137D0"/>
  </w:style>
  <w:style w:type="numbering" w:customStyle="1" w:styleId="NoList52">
    <w:name w:val="No List52"/>
    <w:next w:val="NoList"/>
    <w:uiPriority w:val="99"/>
    <w:semiHidden/>
    <w:unhideWhenUsed/>
    <w:rsid w:val="00D137D0"/>
  </w:style>
  <w:style w:type="numbering" w:customStyle="1" w:styleId="NoList132">
    <w:name w:val="No List132"/>
    <w:next w:val="NoList"/>
    <w:uiPriority w:val="99"/>
    <w:semiHidden/>
    <w:unhideWhenUsed/>
    <w:rsid w:val="00D137D0"/>
  </w:style>
  <w:style w:type="numbering" w:customStyle="1" w:styleId="1229">
    <w:name w:val="リストなし122"/>
    <w:next w:val="NoList"/>
    <w:uiPriority w:val="99"/>
    <w:semiHidden/>
    <w:unhideWhenUsed/>
    <w:rsid w:val="00D137D0"/>
  </w:style>
  <w:style w:type="numbering" w:customStyle="1" w:styleId="122a">
    <w:name w:val="无列表122"/>
    <w:next w:val="NoList"/>
    <w:semiHidden/>
    <w:rsid w:val="00D137D0"/>
  </w:style>
  <w:style w:type="numbering" w:customStyle="1" w:styleId="NoList222">
    <w:name w:val="No List222"/>
    <w:next w:val="NoList"/>
    <w:semiHidden/>
    <w:rsid w:val="00D137D0"/>
  </w:style>
  <w:style w:type="numbering" w:customStyle="1" w:styleId="NoList322">
    <w:name w:val="No List322"/>
    <w:next w:val="NoList"/>
    <w:uiPriority w:val="99"/>
    <w:semiHidden/>
    <w:rsid w:val="00D137D0"/>
  </w:style>
  <w:style w:type="numbering" w:customStyle="1" w:styleId="NoList1122">
    <w:name w:val="No List1122"/>
    <w:next w:val="NoList"/>
    <w:uiPriority w:val="99"/>
    <w:semiHidden/>
    <w:unhideWhenUsed/>
    <w:rsid w:val="00D137D0"/>
  </w:style>
  <w:style w:type="numbering" w:customStyle="1" w:styleId="1320">
    <w:name w:val="無清單132"/>
    <w:next w:val="NoList"/>
    <w:uiPriority w:val="99"/>
    <w:semiHidden/>
    <w:unhideWhenUsed/>
    <w:rsid w:val="00D137D0"/>
  </w:style>
  <w:style w:type="numbering" w:customStyle="1" w:styleId="11220">
    <w:name w:val="無清單1122"/>
    <w:next w:val="NoList"/>
    <w:uiPriority w:val="99"/>
    <w:semiHidden/>
    <w:unhideWhenUsed/>
    <w:rsid w:val="00D137D0"/>
  </w:style>
  <w:style w:type="numbering" w:customStyle="1" w:styleId="2120">
    <w:name w:val="无列表212"/>
    <w:next w:val="NoList"/>
    <w:uiPriority w:val="99"/>
    <w:semiHidden/>
    <w:unhideWhenUsed/>
    <w:rsid w:val="00D137D0"/>
  </w:style>
  <w:style w:type="numbering" w:customStyle="1" w:styleId="NoList11122">
    <w:name w:val="No List11122"/>
    <w:next w:val="NoList"/>
    <w:uiPriority w:val="99"/>
    <w:semiHidden/>
    <w:unhideWhenUsed/>
    <w:rsid w:val="00D137D0"/>
  </w:style>
  <w:style w:type="numbering" w:customStyle="1" w:styleId="NoList7">
    <w:name w:val="No List7"/>
    <w:next w:val="NoList"/>
    <w:uiPriority w:val="99"/>
    <w:semiHidden/>
    <w:unhideWhenUsed/>
    <w:rsid w:val="00D137D0"/>
  </w:style>
  <w:style w:type="numbering" w:customStyle="1" w:styleId="NoList15">
    <w:name w:val="No List15"/>
    <w:next w:val="NoList"/>
    <w:uiPriority w:val="99"/>
    <w:semiHidden/>
    <w:unhideWhenUsed/>
    <w:rsid w:val="00D137D0"/>
  </w:style>
  <w:style w:type="numbering" w:customStyle="1" w:styleId="149">
    <w:name w:val="リストなし14"/>
    <w:next w:val="NoList"/>
    <w:uiPriority w:val="99"/>
    <w:semiHidden/>
    <w:unhideWhenUsed/>
    <w:rsid w:val="00D137D0"/>
  </w:style>
  <w:style w:type="numbering" w:customStyle="1" w:styleId="14a">
    <w:name w:val="无列表14"/>
    <w:next w:val="NoList"/>
    <w:semiHidden/>
    <w:rsid w:val="00D137D0"/>
  </w:style>
  <w:style w:type="numbering" w:customStyle="1" w:styleId="NoList24">
    <w:name w:val="No List24"/>
    <w:next w:val="NoList"/>
    <w:semiHidden/>
    <w:rsid w:val="00D137D0"/>
  </w:style>
  <w:style w:type="numbering" w:customStyle="1" w:styleId="NoList34">
    <w:name w:val="No List34"/>
    <w:next w:val="NoList"/>
    <w:uiPriority w:val="99"/>
    <w:semiHidden/>
    <w:rsid w:val="00D137D0"/>
  </w:style>
  <w:style w:type="numbering" w:customStyle="1" w:styleId="NoList115">
    <w:name w:val="No List115"/>
    <w:next w:val="NoList"/>
    <w:uiPriority w:val="99"/>
    <w:semiHidden/>
    <w:unhideWhenUsed/>
    <w:rsid w:val="00D137D0"/>
  </w:style>
  <w:style w:type="numbering" w:customStyle="1" w:styleId="157">
    <w:name w:val="無清單15"/>
    <w:next w:val="NoList"/>
    <w:uiPriority w:val="99"/>
    <w:semiHidden/>
    <w:unhideWhenUsed/>
    <w:rsid w:val="00D137D0"/>
  </w:style>
  <w:style w:type="numbering" w:customStyle="1" w:styleId="1142">
    <w:name w:val="無清單114"/>
    <w:next w:val="NoList"/>
    <w:uiPriority w:val="99"/>
    <w:semiHidden/>
    <w:unhideWhenUsed/>
    <w:rsid w:val="00D137D0"/>
  </w:style>
  <w:style w:type="numbering" w:customStyle="1" w:styleId="NoList43">
    <w:name w:val="No List43"/>
    <w:next w:val="NoList"/>
    <w:uiPriority w:val="99"/>
    <w:semiHidden/>
    <w:unhideWhenUsed/>
    <w:rsid w:val="00D137D0"/>
  </w:style>
  <w:style w:type="numbering" w:customStyle="1" w:styleId="NoList124">
    <w:name w:val="No List124"/>
    <w:next w:val="NoList"/>
    <w:uiPriority w:val="99"/>
    <w:semiHidden/>
    <w:unhideWhenUsed/>
    <w:rsid w:val="00D137D0"/>
  </w:style>
  <w:style w:type="numbering" w:customStyle="1" w:styleId="1143">
    <w:name w:val="リストなし114"/>
    <w:next w:val="NoList"/>
    <w:uiPriority w:val="99"/>
    <w:semiHidden/>
    <w:unhideWhenUsed/>
    <w:rsid w:val="00D137D0"/>
  </w:style>
  <w:style w:type="numbering" w:customStyle="1" w:styleId="1144">
    <w:name w:val="无列表114"/>
    <w:next w:val="NoList"/>
    <w:semiHidden/>
    <w:rsid w:val="00D137D0"/>
  </w:style>
  <w:style w:type="numbering" w:customStyle="1" w:styleId="NoList214">
    <w:name w:val="No List214"/>
    <w:next w:val="NoList"/>
    <w:semiHidden/>
    <w:rsid w:val="00D137D0"/>
  </w:style>
  <w:style w:type="numbering" w:customStyle="1" w:styleId="NoList314">
    <w:name w:val="No List314"/>
    <w:next w:val="NoList"/>
    <w:uiPriority w:val="99"/>
    <w:semiHidden/>
    <w:rsid w:val="00D137D0"/>
  </w:style>
  <w:style w:type="numbering" w:customStyle="1" w:styleId="NoList1114">
    <w:name w:val="No List1114"/>
    <w:next w:val="NoList"/>
    <w:uiPriority w:val="99"/>
    <w:semiHidden/>
    <w:unhideWhenUsed/>
    <w:rsid w:val="00D137D0"/>
  </w:style>
  <w:style w:type="numbering" w:customStyle="1" w:styleId="1241">
    <w:name w:val="無清單124"/>
    <w:next w:val="NoList"/>
    <w:uiPriority w:val="99"/>
    <w:semiHidden/>
    <w:unhideWhenUsed/>
    <w:rsid w:val="00D137D0"/>
  </w:style>
  <w:style w:type="numbering" w:customStyle="1" w:styleId="11141">
    <w:name w:val="無清單1114"/>
    <w:next w:val="NoList"/>
    <w:uiPriority w:val="99"/>
    <w:semiHidden/>
    <w:unhideWhenUsed/>
    <w:rsid w:val="00D137D0"/>
  </w:style>
  <w:style w:type="numbering" w:customStyle="1" w:styleId="236">
    <w:name w:val="无列表23"/>
    <w:next w:val="NoList"/>
    <w:uiPriority w:val="99"/>
    <w:semiHidden/>
    <w:unhideWhenUsed/>
    <w:rsid w:val="00D137D0"/>
  </w:style>
  <w:style w:type="numbering" w:customStyle="1" w:styleId="NoList1213">
    <w:name w:val="No List1213"/>
    <w:next w:val="NoList"/>
    <w:uiPriority w:val="99"/>
    <w:semiHidden/>
    <w:unhideWhenUsed/>
    <w:rsid w:val="00D137D0"/>
  </w:style>
  <w:style w:type="numbering" w:customStyle="1" w:styleId="11132">
    <w:name w:val="リストなし1113"/>
    <w:next w:val="NoList"/>
    <w:uiPriority w:val="99"/>
    <w:semiHidden/>
    <w:unhideWhenUsed/>
    <w:rsid w:val="00D137D0"/>
  </w:style>
  <w:style w:type="numbering" w:customStyle="1" w:styleId="11133">
    <w:name w:val="无列表1113"/>
    <w:next w:val="NoList"/>
    <w:semiHidden/>
    <w:rsid w:val="00D137D0"/>
  </w:style>
  <w:style w:type="numbering" w:customStyle="1" w:styleId="NoList2113">
    <w:name w:val="No List2113"/>
    <w:next w:val="NoList"/>
    <w:semiHidden/>
    <w:rsid w:val="00D137D0"/>
  </w:style>
  <w:style w:type="numbering" w:customStyle="1" w:styleId="NoList3113">
    <w:name w:val="No List3113"/>
    <w:next w:val="NoList"/>
    <w:uiPriority w:val="99"/>
    <w:semiHidden/>
    <w:rsid w:val="00D137D0"/>
  </w:style>
  <w:style w:type="numbering" w:customStyle="1" w:styleId="NoList11113">
    <w:name w:val="No List11113"/>
    <w:next w:val="NoList"/>
    <w:uiPriority w:val="99"/>
    <w:semiHidden/>
    <w:unhideWhenUsed/>
    <w:rsid w:val="00D137D0"/>
  </w:style>
  <w:style w:type="numbering" w:customStyle="1" w:styleId="12131">
    <w:name w:val="無清單1213"/>
    <w:next w:val="NoList"/>
    <w:uiPriority w:val="99"/>
    <w:semiHidden/>
    <w:unhideWhenUsed/>
    <w:rsid w:val="00D137D0"/>
  </w:style>
  <w:style w:type="numbering" w:customStyle="1" w:styleId="111130">
    <w:name w:val="無清單11113"/>
    <w:next w:val="NoList"/>
    <w:uiPriority w:val="99"/>
    <w:semiHidden/>
    <w:unhideWhenUsed/>
    <w:rsid w:val="00D137D0"/>
  </w:style>
  <w:style w:type="numbering" w:customStyle="1" w:styleId="NoList53">
    <w:name w:val="No List53"/>
    <w:next w:val="NoList"/>
    <w:uiPriority w:val="99"/>
    <w:semiHidden/>
    <w:unhideWhenUsed/>
    <w:rsid w:val="00D137D0"/>
  </w:style>
  <w:style w:type="numbering" w:customStyle="1" w:styleId="NoList133">
    <w:name w:val="No List133"/>
    <w:next w:val="NoList"/>
    <w:uiPriority w:val="99"/>
    <w:semiHidden/>
    <w:unhideWhenUsed/>
    <w:rsid w:val="00D137D0"/>
  </w:style>
  <w:style w:type="numbering" w:customStyle="1" w:styleId="1237">
    <w:name w:val="リストなし123"/>
    <w:next w:val="NoList"/>
    <w:uiPriority w:val="99"/>
    <w:semiHidden/>
    <w:unhideWhenUsed/>
    <w:rsid w:val="00D137D0"/>
  </w:style>
  <w:style w:type="numbering" w:customStyle="1" w:styleId="1238">
    <w:name w:val="无列表123"/>
    <w:next w:val="NoList"/>
    <w:semiHidden/>
    <w:rsid w:val="00D137D0"/>
  </w:style>
  <w:style w:type="numbering" w:customStyle="1" w:styleId="NoList223">
    <w:name w:val="No List223"/>
    <w:next w:val="NoList"/>
    <w:semiHidden/>
    <w:rsid w:val="00D137D0"/>
  </w:style>
  <w:style w:type="numbering" w:customStyle="1" w:styleId="NoList323">
    <w:name w:val="No List323"/>
    <w:next w:val="NoList"/>
    <w:uiPriority w:val="99"/>
    <w:semiHidden/>
    <w:rsid w:val="00D137D0"/>
  </w:style>
  <w:style w:type="numbering" w:customStyle="1" w:styleId="NoList1123">
    <w:name w:val="No List1123"/>
    <w:next w:val="NoList"/>
    <w:uiPriority w:val="99"/>
    <w:semiHidden/>
    <w:unhideWhenUsed/>
    <w:rsid w:val="00D137D0"/>
  </w:style>
  <w:style w:type="numbering" w:customStyle="1" w:styleId="1331">
    <w:name w:val="無清單133"/>
    <w:next w:val="NoList"/>
    <w:uiPriority w:val="99"/>
    <w:semiHidden/>
    <w:unhideWhenUsed/>
    <w:rsid w:val="00D137D0"/>
  </w:style>
  <w:style w:type="numbering" w:customStyle="1" w:styleId="11231">
    <w:name w:val="無清單1123"/>
    <w:next w:val="NoList"/>
    <w:uiPriority w:val="99"/>
    <w:semiHidden/>
    <w:unhideWhenUsed/>
    <w:rsid w:val="00D137D0"/>
  </w:style>
  <w:style w:type="numbering" w:customStyle="1" w:styleId="2131">
    <w:name w:val="无列表213"/>
    <w:next w:val="NoList"/>
    <w:uiPriority w:val="99"/>
    <w:semiHidden/>
    <w:unhideWhenUsed/>
    <w:rsid w:val="00D137D0"/>
  </w:style>
  <w:style w:type="numbering" w:customStyle="1" w:styleId="NoList1222">
    <w:name w:val="No List1222"/>
    <w:next w:val="NoList"/>
    <w:uiPriority w:val="99"/>
    <w:semiHidden/>
    <w:unhideWhenUsed/>
    <w:rsid w:val="00D137D0"/>
  </w:style>
  <w:style w:type="numbering" w:customStyle="1" w:styleId="11221">
    <w:name w:val="リストなし1122"/>
    <w:next w:val="NoList"/>
    <w:uiPriority w:val="99"/>
    <w:semiHidden/>
    <w:unhideWhenUsed/>
    <w:rsid w:val="00D137D0"/>
  </w:style>
  <w:style w:type="numbering" w:customStyle="1" w:styleId="11222">
    <w:name w:val="无列表1122"/>
    <w:next w:val="NoList"/>
    <w:semiHidden/>
    <w:rsid w:val="00D137D0"/>
  </w:style>
  <w:style w:type="numbering" w:customStyle="1" w:styleId="NoList2122">
    <w:name w:val="No List2122"/>
    <w:next w:val="NoList"/>
    <w:semiHidden/>
    <w:rsid w:val="00D137D0"/>
  </w:style>
  <w:style w:type="numbering" w:customStyle="1" w:styleId="NoList3122">
    <w:name w:val="No List3122"/>
    <w:next w:val="NoList"/>
    <w:uiPriority w:val="99"/>
    <w:semiHidden/>
    <w:rsid w:val="00D137D0"/>
  </w:style>
  <w:style w:type="numbering" w:customStyle="1" w:styleId="NoList11123">
    <w:name w:val="No List11123"/>
    <w:next w:val="NoList"/>
    <w:uiPriority w:val="99"/>
    <w:semiHidden/>
    <w:unhideWhenUsed/>
    <w:rsid w:val="00D137D0"/>
  </w:style>
  <w:style w:type="numbering" w:customStyle="1" w:styleId="12220">
    <w:name w:val="無清單1222"/>
    <w:next w:val="NoList"/>
    <w:uiPriority w:val="99"/>
    <w:semiHidden/>
    <w:unhideWhenUsed/>
    <w:rsid w:val="00D137D0"/>
  </w:style>
  <w:style w:type="numbering" w:customStyle="1" w:styleId="111220">
    <w:name w:val="無清單11122"/>
    <w:next w:val="NoList"/>
    <w:uiPriority w:val="99"/>
    <w:semiHidden/>
    <w:unhideWhenUsed/>
    <w:rsid w:val="00D137D0"/>
  </w:style>
  <w:style w:type="numbering" w:customStyle="1" w:styleId="NoList8">
    <w:name w:val="No List8"/>
    <w:next w:val="NoList"/>
    <w:uiPriority w:val="99"/>
    <w:semiHidden/>
    <w:unhideWhenUsed/>
    <w:rsid w:val="00D137D0"/>
  </w:style>
  <w:style w:type="numbering" w:customStyle="1" w:styleId="NoList16">
    <w:name w:val="No List16"/>
    <w:next w:val="NoList"/>
    <w:uiPriority w:val="99"/>
    <w:semiHidden/>
    <w:unhideWhenUsed/>
    <w:rsid w:val="00D137D0"/>
  </w:style>
  <w:style w:type="numbering" w:customStyle="1" w:styleId="158">
    <w:name w:val="リストなし15"/>
    <w:next w:val="NoList"/>
    <w:uiPriority w:val="99"/>
    <w:semiHidden/>
    <w:unhideWhenUsed/>
    <w:rsid w:val="00D137D0"/>
  </w:style>
  <w:style w:type="numbering" w:customStyle="1" w:styleId="159">
    <w:name w:val="无列表15"/>
    <w:next w:val="NoList"/>
    <w:semiHidden/>
    <w:rsid w:val="00D137D0"/>
  </w:style>
  <w:style w:type="numbering" w:customStyle="1" w:styleId="NoList25">
    <w:name w:val="No List25"/>
    <w:next w:val="NoList"/>
    <w:semiHidden/>
    <w:rsid w:val="00D137D0"/>
  </w:style>
  <w:style w:type="numbering" w:customStyle="1" w:styleId="NoList35">
    <w:name w:val="No List35"/>
    <w:next w:val="NoList"/>
    <w:uiPriority w:val="99"/>
    <w:semiHidden/>
    <w:rsid w:val="00D137D0"/>
  </w:style>
  <w:style w:type="numbering" w:customStyle="1" w:styleId="NoList116">
    <w:name w:val="No List116"/>
    <w:next w:val="NoList"/>
    <w:uiPriority w:val="99"/>
    <w:semiHidden/>
    <w:unhideWhenUsed/>
    <w:rsid w:val="00D137D0"/>
  </w:style>
  <w:style w:type="numbering" w:customStyle="1" w:styleId="163">
    <w:name w:val="無清單16"/>
    <w:next w:val="NoList"/>
    <w:uiPriority w:val="99"/>
    <w:semiHidden/>
    <w:unhideWhenUsed/>
    <w:rsid w:val="00D137D0"/>
  </w:style>
  <w:style w:type="numbering" w:customStyle="1" w:styleId="1151">
    <w:name w:val="無清單115"/>
    <w:next w:val="NoList"/>
    <w:uiPriority w:val="99"/>
    <w:semiHidden/>
    <w:unhideWhenUsed/>
    <w:rsid w:val="00D137D0"/>
  </w:style>
  <w:style w:type="numbering" w:customStyle="1" w:styleId="NoList44">
    <w:name w:val="No List44"/>
    <w:next w:val="NoList"/>
    <w:uiPriority w:val="99"/>
    <w:semiHidden/>
    <w:unhideWhenUsed/>
    <w:rsid w:val="00D137D0"/>
  </w:style>
  <w:style w:type="numbering" w:customStyle="1" w:styleId="NoList125">
    <w:name w:val="No List125"/>
    <w:next w:val="NoList"/>
    <w:uiPriority w:val="99"/>
    <w:semiHidden/>
    <w:unhideWhenUsed/>
    <w:rsid w:val="00D137D0"/>
  </w:style>
  <w:style w:type="numbering" w:customStyle="1" w:styleId="1152">
    <w:name w:val="リストなし115"/>
    <w:next w:val="NoList"/>
    <w:uiPriority w:val="99"/>
    <w:semiHidden/>
    <w:unhideWhenUsed/>
    <w:rsid w:val="00D137D0"/>
  </w:style>
  <w:style w:type="numbering" w:customStyle="1" w:styleId="1153">
    <w:name w:val="无列表115"/>
    <w:next w:val="NoList"/>
    <w:semiHidden/>
    <w:rsid w:val="00D137D0"/>
  </w:style>
  <w:style w:type="numbering" w:customStyle="1" w:styleId="NoList215">
    <w:name w:val="No List215"/>
    <w:next w:val="NoList"/>
    <w:semiHidden/>
    <w:rsid w:val="00D137D0"/>
  </w:style>
  <w:style w:type="numbering" w:customStyle="1" w:styleId="NoList315">
    <w:name w:val="No List315"/>
    <w:next w:val="NoList"/>
    <w:uiPriority w:val="99"/>
    <w:semiHidden/>
    <w:rsid w:val="00D137D0"/>
  </w:style>
  <w:style w:type="numbering" w:customStyle="1" w:styleId="NoList1115">
    <w:name w:val="No List1115"/>
    <w:next w:val="NoList"/>
    <w:uiPriority w:val="99"/>
    <w:semiHidden/>
    <w:unhideWhenUsed/>
    <w:rsid w:val="00D137D0"/>
  </w:style>
  <w:style w:type="numbering" w:customStyle="1" w:styleId="1250">
    <w:name w:val="無清單125"/>
    <w:next w:val="NoList"/>
    <w:uiPriority w:val="99"/>
    <w:semiHidden/>
    <w:unhideWhenUsed/>
    <w:rsid w:val="00D137D0"/>
  </w:style>
  <w:style w:type="numbering" w:customStyle="1" w:styleId="11150">
    <w:name w:val="無清單1115"/>
    <w:next w:val="NoList"/>
    <w:uiPriority w:val="99"/>
    <w:semiHidden/>
    <w:unhideWhenUsed/>
    <w:rsid w:val="00D137D0"/>
  </w:style>
  <w:style w:type="numbering" w:customStyle="1" w:styleId="246">
    <w:name w:val="无列表24"/>
    <w:next w:val="NoList"/>
    <w:uiPriority w:val="99"/>
    <w:semiHidden/>
    <w:unhideWhenUsed/>
    <w:rsid w:val="00D137D0"/>
  </w:style>
  <w:style w:type="numbering" w:customStyle="1" w:styleId="NoList1214">
    <w:name w:val="No List1214"/>
    <w:next w:val="NoList"/>
    <w:uiPriority w:val="99"/>
    <w:semiHidden/>
    <w:unhideWhenUsed/>
    <w:rsid w:val="00D137D0"/>
  </w:style>
  <w:style w:type="numbering" w:customStyle="1" w:styleId="11142">
    <w:name w:val="リストなし1114"/>
    <w:next w:val="NoList"/>
    <w:uiPriority w:val="99"/>
    <w:semiHidden/>
    <w:unhideWhenUsed/>
    <w:rsid w:val="00D137D0"/>
  </w:style>
  <w:style w:type="numbering" w:customStyle="1" w:styleId="11143">
    <w:name w:val="无列表1114"/>
    <w:next w:val="NoList"/>
    <w:semiHidden/>
    <w:rsid w:val="00D137D0"/>
  </w:style>
  <w:style w:type="numbering" w:customStyle="1" w:styleId="NoList2114">
    <w:name w:val="No List2114"/>
    <w:next w:val="NoList"/>
    <w:semiHidden/>
    <w:rsid w:val="00D137D0"/>
  </w:style>
  <w:style w:type="numbering" w:customStyle="1" w:styleId="NoList3114">
    <w:name w:val="No List3114"/>
    <w:next w:val="NoList"/>
    <w:uiPriority w:val="99"/>
    <w:semiHidden/>
    <w:rsid w:val="00D137D0"/>
  </w:style>
  <w:style w:type="numbering" w:customStyle="1" w:styleId="NoList11114">
    <w:name w:val="No List11114"/>
    <w:next w:val="NoList"/>
    <w:uiPriority w:val="99"/>
    <w:semiHidden/>
    <w:unhideWhenUsed/>
    <w:rsid w:val="00D137D0"/>
  </w:style>
  <w:style w:type="numbering" w:customStyle="1" w:styleId="12140">
    <w:name w:val="無清單1214"/>
    <w:next w:val="NoList"/>
    <w:uiPriority w:val="99"/>
    <w:semiHidden/>
    <w:unhideWhenUsed/>
    <w:rsid w:val="00D137D0"/>
  </w:style>
  <w:style w:type="numbering" w:customStyle="1" w:styleId="111140">
    <w:name w:val="無清單11114"/>
    <w:next w:val="NoList"/>
    <w:uiPriority w:val="99"/>
    <w:semiHidden/>
    <w:unhideWhenUsed/>
    <w:rsid w:val="00D137D0"/>
  </w:style>
  <w:style w:type="numbering" w:customStyle="1" w:styleId="NoList54">
    <w:name w:val="No List54"/>
    <w:next w:val="NoList"/>
    <w:uiPriority w:val="99"/>
    <w:semiHidden/>
    <w:unhideWhenUsed/>
    <w:rsid w:val="00D137D0"/>
  </w:style>
  <w:style w:type="numbering" w:customStyle="1" w:styleId="NoList134">
    <w:name w:val="No List134"/>
    <w:next w:val="NoList"/>
    <w:uiPriority w:val="99"/>
    <w:semiHidden/>
    <w:unhideWhenUsed/>
    <w:rsid w:val="00D137D0"/>
  </w:style>
  <w:style w:type="numbering" w:customStyle="1" w:styleId="1242">
    <w:name w:val="リストなし124"/>
    <w:next w:val="NoList"/>
    <w:uiPriority w:val="99"/>
    <w:semiHidden/>
    <w:unhideWhenUsed/>
    <w:rsid w:val="00D137D0"/>
  </w:style>
  <w:style w:type="numbering" w:customStyle="1" w:styleId="1243">
    <w:name w:val="无列表124"/>
    <w:next w:val="NoList"/>
    <w:semiHidden/>
    <w:rsid w:val="00D137D0"/>
  </w:style>
  <w:style w:type="numbering" w:customStyle="1" w:styleId="NoList224">
    <w:name w:val="No List224"/>
    <w:next w:val="NoList"/>
    <w:semiHidden/>
    <w:rsid w:val="00D137D0"/>
  </w:style>
  <w:style w:type="numbering" w:customStyle="1" w:styleId="NoList324">
    <w:name w:val="No List324"/>
    <w:next w:val="NoList"/>
    <w:uiPriority w:val="99"/>
    <w:semiHidden/>
    <w:rsid w:val="00D137D0"/>
  </w:style>
  <w:style w:type="numbering" w:customStyle="1" w:styleId="NoList1124">
    <w:name w:val="No List1124"/>
    <w:next w:val="NoList"/>
    <w:uiPriority w:val="99"/>
    <w:semiHidden/>
    <w:unhideWhenUsed/>
    <w:rsid w:val="00D137D0"/>
  </w:style>
  <w:style w:type="numbering" w:customStyle="1" w:styleId="1340">
    <w:name w:val="無清單134"/>
    <w:next w:val="NoList"/>
    <w:uiPriority w:val="99"/>
    <w:semiHidden/>
    <w:unhideWhenUsed/>
    <w:rsid w:val="00D137D0"/>
  </w:style>
  <w:style w:type="numbering" w:customStyle="1" w:styleId="11240">
    <w:name w:val="無清單1124"/>
    <w:next w:val="NoList"/>
    <w:uiPriority w:val="99"/>
    <w:semiHidden/>
    <w:unhideWhenUsed/>
    <w:rsid w:val="00D137D0"/>
  </w:style>
  <w:style w:type="numbering" w:customStyle="1" w:styleId="2140">
    <w:name w:val="无列表214"/>
    <w:next w:val="NoList"/>
    <w:uiPriority w:val="99"/>
    <w:semiHidden/>
    <w:unhideWhenUsed/>
    <w:rsid w:val="00D137D0"/>
  </w:style>
  <w:style w:type="numbering" w:customStyle="1" w:styleId="NoList1223">
    <w:name w:val="No List1223"/>
    <w:next w:val="NoList"/>
    <w:uiPriority w:val="99"/>
    <w:semiHidden/>
    <w:unhideWhenUsed/>
    <w:rsid w:val="00D137D0"/>
  </w:style>
  <w:style w:type="numbering" w:customStyle="1" w:styleId="11232">
    <w:name w:val="リストなし1123"/>
    <w:next w:val="NoList"/>
    <w:uiPriority w:val="99"/>
    <w:semiHidden/>
    <w:unhideWhenUsed/>
    <w:rsid w:val="00D137D0"/>
  </w:style>
  <w:style w:type="numbering" w:customStyle="1" w:styleId="11233">
    <w:name w:val="无列表1123"/>
    <w:next w:val="NoList"/>
    <w:semiHidden/>
    <w:rsid w:val="00D137D0"/>
  </w:style>
  <w:style w:type="numbering" w:customStyle="1" w:styleId="NoList2123">
    <w:name w:val="No List2123"/>
    <w:next w:val="NoList"/>
    <w:semiHidden/>
    <w:rsid w:val="00D137D0"/>
  </w:style>
  <w:style w:type="numbering" w:customStyle="1" w:styleId="NoList3123">
    <w:name w:val="No List3123"/>
    <w:next w:val="NoList"/>
    <w:uiPriority w:val="99"/>
    <w:semiHidden/>
    <w:rsid w:val="00D137D0"/>
  </w:style>
  <w:style w:type="numbering" w:customStyle="1" w:styleId="NoList11124">
    <w:name w:val="No List11124"/>
    <w:next w:val="NoList"/>
    <w:uiPriority w:val="99"/>
    <w:semiHidden/>
    <w:unhideWhenUsed/>
    <w:rsid w:val="00D137D0"/>
  </w:style>
  <w:style w:type="numbering" w:customStyle="1" w:styleId="12230">
    <w:name w:val="無清單1223"/>
    <w:next w:val="NoList"/>
    <w:uiPriority w:val="99"/>
    <w:semiHidden/>
    <w:unhideWhenUsed/>
    <w:rsid w:val="00D137D0"/>
  </w:style>
  <w:style w:type="numbering" w:customStyle="1" w:styleId="111230">
    <w:name w:val="無清單11123"/>
    <w:next w:val="NoList"/>
    <w:uiPriority w:val="99"/>
    <w:semiHidden/>
    <w:unhideWhenUsed/>
    <w:rsid w:val="00D137D0"/>
  </w:style>
  <w:style w:type="numbering" w:customStyle="1" w:styleId="NoList62">
    <w:name w:val="No List62"/>
    <w:next w:val="NoList"/>
    <w:uiPriority w:val="99"/>
    <w:semiHidden/>
    <w:unhideWhenUsed/>
    <w:rsid w:val="00D137D0"/>
  </w:style>
  <w:style w:type="numbering" w:customStyle="1" w:styleId="NoList142">
    <w:name w:val="No List142"/>
    <w:next w:val="NoList"/>
    <w:uiPriority w:val="99"/>
    <w:semiHidden/>
    <w:unhideWhenUsed/>
    <w:rsid w:val="00D137D0"/>
  </w:style>
  <w:style w:type="numbering" w:customStyle="1" w:styleId="1321">
    <w:name w:val="リストなし132"/>
    <w:next w:val="NoList"/>
    <w:uiPriority w:val="99"/>
    <w:semiHidden/>
    <w:unhideWhenUsed/>
    <w:rsid w:val="00D137D0"/>
  </w:style>
  <w:style w:type="numbering" w:customStyle="1" w:styleId="1322">
    <w:name w:val="无列表132"/>
    <w:next w:val="NoList"/>
    <w:semiHidden/>
    <w:rsid w:val="00D137D0"/>
  </w:style>
  <w:style w:type="numbering" w:customStyle="1" w:styleId="NoList232">
    <w:name w:val="No List232"/>
    <w:next w:val="NoList"/>
    <w:semiHidden/>
    <w:rsid w:val="00D137D0"/>
  </w:style>
  <w:style w:type="numbering" w:customStyle="1" w:styleId="NoList332">
    <w:name w:val="No List332"/>
    <w:next w:val="NoList"/>
    <w:uiPriority w:val="99"/>
    <w:semiHidden/>
    <w:rsid w:val="00D137D0"/>
  </w:style>
  <w:style w:type="numbering" w:customStyle="1" w:styleId="NoList1132">
    <w:name w:val="No List1132"/>
    <w:next w:val="NoList"/>
    <w:uiPriority w:val="99"/>
    <w:semiHidden/>
    <w:unhideWhenUsed/>
    <w:rsid w:val="00D137D0"/>
  </w:style>
  <w:style w:type="numbering" w:customStyle="1" w:styleId="1420">
    <w:name w:val="無清單142"/>
    <w:next w:val="NoList"/>
    <w:uiPriority w:val="99"/>
    <w:semiHidden/>
    <w:unhideWhenUsed/>
    <w:rsid w:val="00D137D0"/>
  </w:style>
  <w:style w:type="numbering" w:customStyle="1" w:styleId="11320">
    <w:name w:val="無清單1132"/>
    <w:next w:val="NoList"/>
    <w:uiPriority w:val="99"/>
    <w:semiHidden/>
    <w:unhideWhenUsed/>
    <w:rsid w:val="00D137D0"/>
  </w:style>
  <w:style w:type="numbering" w:customStyle="1" w:styleId="2220">
    <w:name w:val="无列表222"/>
    <w:next w:val="NoList"/>
    <w:uiPriority w:val="99"/>
    <w:semiHidden/>
    <w:unhideWhenUsed/>
    <w:rsid w:val="00D137D0"/>
  </w:style>
  <w:style w:type="numbering" w:customStyle="1" w:styleId="NoList1232">
    <w:name w:val="No List1232"/>
    <w:next w:val="NoList"/>
    <w:uiPriority w:val="99"/>
    <w:semiHidden/>
    <w:unhideWhenUsed/>
    <w:rsid w:val="00D137D0"/>
  </w:style>
  <w:style w:type="numbering" w:customStyle="1" w:styleId="11321">
    <w:name w:val="リストなし1132"/>
    <w:next w:val="NoList"/>
    <w:uiPriority w:val="99"/>
    <w:semiHidden/>
    <w:unhideWhenUsed/>
    <w:rsid w:val="00D137D0"/>
  </w:style>
  <w:style w:type="numbering" w:customStyle="1" w:styleId="11322">
    <w:name w:val="无列表1132"/>
    <w:next w:val="NoList"/>
    <w:semiHidden/>
    <w:rsid w:val="00D137D0"/>
  </w:style>
  <w:style w:type="numbering" w:customStyle="1" w:styleId="NoList2132">
    <w:name w:val="No List2132"/>
    <w:next w:val="NoList"/>
    <w:semiHidden/>
    <w:rsid w:val="00D137D0"/>
  </w:style>
  <w:style w:type="numbering" w:customStyle="1" w:styleId="NoList3132">
    <w:name w:val="No List3132"/>
    <w:next w:val="NoList"/>
    <w:uiPriority w:val="99"/>
    <w:semiHidden/>
    <w:rsid w:val="00D137D0"/>
  </w:style>
  <w:style w:type="numbering" w:customStyle="1" w:styleId="NoList11132">
    <w:name w:val="No List11132"/>
    <w:next w:val="NoList"/>
    <w:uiPriority w:val="99"/>
    <w:semiHidden/>
    <w:unhideWhenUsed/>
    <w:rsid w:val="00D137D0"/>
  </w:style>
  <w:style w:type="numbering" w:customStyle="1" w:styleId="12320">
    <w:name w:val="無清單1232"/>
    <w:next w:val="NoList"/>
    <w:uiPriority w:val="99"/>
    <w:semiHidden/>
    <w:unhideWhenUsed/>
    <w:rsid w:val="00D137D0"/>
  </w:style>
  <w:style w:type="numbering" w:customStyle="1" w:styleId="111320">
    <w:name w:val="無清單11132"/>
    <w:next w:val="NoList"/>
    <w:uiPriority w:val="99"/>
    <w:semiHidden/>
    <w:unhideWhenUsed/>
    <w:rsid w:val="00D137D0"/>
  </w:style>
  <w:style w:type="numbering" w:customStyle="1" w:styleId="NoList412">
    <w:name w:val="No List412"/>
    <w:next w:val="NoList"/>
    <w:uiPriority w:val="99"/>
    <w:semiHidden/>
    <w:unhideWhenUsed/>
    <w:rsid w:val="00D137D0"/>
  </w:style>
  <w:style w:type="numbering" w:customStyle="1" w:styleId="NoList12112">
    <w:name w:val="No List12112"/>
    <w:next w:val="NoList"/>
    <w:uiPriority w:val="99"/>
    <w:semiHidden/>
    <w:unhideWhenUsed/>
    <w:rsid w:val="00D137D0"/>
  </w:style>
  <w:style w:type="numbering" w:customStyle="1" w:styleId="111121">
    <w:name w:val="リストなし11112"/>
    <w:next w:val="NoList"/>
    <w:uiPriority w:val="99"/>
    <w:semiHidden/>
    <w:unhideWhenUsed/>
    <w:rsid w:val="00D137D0"/>
  </w:style>
  <w:style w:type="numbering" w:customStyle="1" w:styleId="111122">
    <w:name w:val="无列表11112"/>
    <w:next w:val="NoList"/>
    <w:semiHidden/>
    <w:rsid w:val="00D137D0"/>
  </w:style>
  <w:style w:type="numbering" w:customStyle="1" w:styleId="NoList21112">
    <w:name w:val="No List21112"/>
    <w:next w:val="NoList"/>
    <w:semiHidden/>
    <w:rsid w:val="00D137D0"/>
  </w:style>
  <w:style w:type="numbering" w:customStyle="1" w:styleId="NoList31112">
    <w:name w:val="No List31112"/>
    <w:next w:val="NoList"/>
    <w:uiPriority w:val="99"/>
    <w:semiHidden/>
    <w:rsid w:val="00D137D0"/>
  </w:style>
  <w:style w:type="numbering" w:customStyle="1" w:styleId="NoList111112">
    <w:name w:val="No List111112"/>
    <w:next w:val="NoList"/>
    <w:uiPriority w:val="99"/>
    <w:semiHidden/>
    <w:unhideWhenUsed/>
    <w:rsid w:val="00D137D0"/>
  </w:style>
  <w:style w:type="numbering" w:customStyle="1" w:styleId="121120">
    <w:name w:val="無清單12112"/>
    <w:next w:val="NoList"/>
    <w:uiPriority w:val="99"/>
    <w:semiHidden/>
    <w:unhideWhenUsed/>
    <w:rsid w:val="00D137D0"/>
  </w:style>
  <w:style w:type="numbering" w:customStyle="1" w:styleId="1111120">
    <w:name w:val="無清單111112"/>
    <w:next w:val="NoList"/>
    <w:uiPriority w:val="99"/>
    <w:semiHidden/>
    <w:unhideWhenUsed/>
    <w:rsid w:val="00D137D0"/>
  </w:style>
  <w:style w:type="numbering" w:customStyle="1" w:styleId="NoList512">
    <w:name w:val="No List512"/>
    <w:next w:val="NoList"/>
    <w:uiPriority w:val="99"/>
    <w:semiHidden/>
    <w:unhideWhenUsed/>
    <w:rsid w:val="00D137D0"/>
  </w:style>
  <w:style w:type="numbering" w:customStyle="1" w:styleId="NoList1312">
    <w:name w:val="No List1312"/>
    <w:next w:val="NoList"/>
    <w:uiPriority w:val="99"/>
    <w:semiHidden/>
    <w:unhideWhenUsed/>
    <w:rsid w:val="00D137D0"/>
  </w:style>
  <w:style w:type="numbering" w:customStyle="1" w:styleId="12121">
    <w:name w:val="リストなし1212"/>
    <w:next w:val="NoList"/>
    <w:uiPriority w:val="99"/>
    <w:semiHidden/>
    <w:unhideWhenUsed/>
    <w:rsid w:val="00D137D0"/>
  </w:style>
  <w:style w:type="numbering" w:customStyle="1" w:styleId="12122">
    <w:name w:val="无列表1212"/>
    <w:next w:val="NoList"/>
    <w:semiHidden/>
    <w:rsid w:val="00D137D0"/>
  </w:style>
  <w:style w:type="numbering" w:customStyle="1" w:styleId="NoList2212">
    <w:name w:val="No List2212"/>
    <w:next w:val="NoList"/>
    <w:semiHidden/>
    <w:rsid w:val="00D137D0"/>
  </w:style>
  <w:style w:type="numbering" w:customStyle="1" w:styleId="NoList3212">
    <w:name w:val="No List3212"/>
    <w:next w:val="NoList"/>
    <w:uiPriority w:val="99"/>
    <w:semiHidden/>
    <w:rsid w:val="00D137D0"/>
  </w:style>
  <w:style w:type="numbering" w:customStyle="1" w:styleId="NoList11212">
    <w:name w:val="No List11212"/>
    <w:next w:val="NoList"/>
    <w:uiPriority w:val="99"/>
    <w:semiHidden/>
    <w:unhideWhenUsed/>
    <w:rsid w:val="00D137D0"/>
  </w:style>
  <w:style w:type="numbering" w:customStyle="1" w:styleId="13120">
    <w:name w:val="無清單1312"/>
    <w:next w:val="NoList"/>
    <w:uiPriority w:val="99"/>
    <w:semiHidden/>
    <w:unhideWhenUsed/>
    <w:rsid w:val="00D137D0"/>
  </w:style>
  <w:style w:type="numbering" w:customStyle="1" w:styleId="112120">
    <w:name w:val="無清單11212"/>
    <w:next w:val="NoList"/>
    <w:uiPriority w:val="99"/>
    <w:semiHidden/>
    <w:unhideWhenUsed/>
    <w:rsid w:val="00D137D0"/>
  </w:style>
  <w:style w:type="numbering" w:customStyle="1" w:styleId="2112">
    <w:name w:val="无列表2112"/>
    <w:next w:val="NoList"/>
    <w:uiPriority w:val="99"/>
    <w:semiHidden/>
    <w:unhideWhenUsed/>
    <w:rsid w:val="00D137D0"/>
  </w:style>
  <w:style w:type="numbering" w:customStyle="1" w:styleId="NoList12212">
    <w:name w:val="No List12212"/>
    <w:next w:val="NoList"/>
    <w:uiPriority w:val="99"/>
    <w:semiHidden/>
    <w:unhideWhenUsed/>
    <w:rsid w:val="00D137D0"/>
  </w:style>
  <w:style w:type="numbering" w:customStyle="1" w:styleId="112121">
    <w:name w:val="リストなし11212"/>
    <w:next w:val="NoList"/>
    <w:uiPriority w:val="99"/>
    <w:semiHidden/>
    <w:unhideWhenUsed/>
    <w:rsid w:val="00D137D0"/>
  </w:style>
  <w:style w:type="numbering" w:customStyle="1" w:styleId="112122">
    <w:name w:val="无列表11212"/>
    <w:next w:val="NoList"/>
    <w:semiHidden/>
    <w:rsid w:val="00D137D0"/>
  </w:style>
  <w:style w:type="numbering" w:customStyle="1" w:styleId="NoList21212">
    <w:name w:val="No List21212"/>
    <w:next w:val="NoList"/>
    <w:semiHidden/>
    <w:rsid w:val="00D137D0"/>
  </w:style>
  <w:style w:type="numbering" w:customStyle="1" w:styleId="NoList31212">
    <w:name w:val="No List31212"/>
    <w:next w:val="NoList"/>
    <w:uiPriority w:val="99"/>
    <w:semiHidden/>
    <w:rsid w:val="00D137D0"/>
  </w:style>
  <w:style w:type="numbering" w:customStyle="1" w:styleId="NoList111212">
    <w:name w:val="No List111212"/>
    <w:next w:val="NoList"/>
    <w:uiPriority w:val="99"/>
    <w:semiHidden/>
    <w:unhideWhenUsed/>
    <w:rsid w:val="00D137D0"/>
  </w:style>
  <w:style w:type="numbering" w:customStyle="1" w:styleId="122120">
    <w:name w:val="無清單12212"/>
    <w:next w:val="NoList"/>
    <w:uiPriority w:val="99"/>
    <w:semiHidden/>
    <w:unhideWhenUsed/>
    <w:rsid w:val="00D137D0"/>
  </w:style>
  <w:style w:type="numbering" w:customStyle="1" w:styleId="111212">
    <w:name w:val="無清單111212"/>
    <w:next w:val="NoList"/>
    <w:uiPriority w:val="99"/>
    <w:semiHidden/>
    <w:unhideWhenUsed/>
    <w:rsid w:val="00D137D0"/>
  </w:style>
  <w:style w:type="numbering" w:customStyle="1" w:styleId="31d">
    <w:name w:val="无列表31"/>
    <w:next w:val="NoList"/>
    <w:uiPriority w:val="99"/>
    <w:semiHidden/>
    <w:unhideWhenUsed/>
    <w:rsid w:val="00D137D0"/>
  </w:style>
  <w:style w:type="numbering" w:customStyle="1" w:styleId="13111">
    <w:name w:val="无列表1311"/>
    <w:next w:val="NoList"/>
    <w:semiHidden/>
    <w:rsid w:val="00D137D0"/>
  </w:style>
  <w:style w:type="numbering" w:customStyle="1" w:styleId="NoList11311">
    <w:name w:val="No List11311"/>
    <w:next w:val="NoList"/>
    <w:uiPriority w:val="99"/>
    <w:semiHidden/>
    <w:unhideWhenUsed/>
    <w:rsid w:val="00D137D0"/>
  </w:style>
  <w:style w:type="numbering" w:customStyle="1" w:styleId="NoList4111">
    <w:name w:val="No List4111"/>
    <w:next w:val="NoList"/>
    <w:uiPriority w:val="99"/>
    <w:semiHidden/>
    <w:unhideWhenUsed/>
    <w:rsid w:val="00D137D0"/>
  </w:style>
  <w:style w:type="numbering" w:customStyle="1" w:styleId="2211">
    <w:name w:val="无列表2211"/>
    <w:next w:val="NoList"/>
    <w:uiPriority w:val="99"/>
    <w:semiHidden/>
    <w:unhideWhenUsed/>
    <w:rsid w:val="00D137D0"/>
  </w:style>
  <w:style w:type="numbering" w:customStyle="1" w:styleId="NoList121111">
    <w:name w:val="No List121111"/>
    <w:next w:val="NoList"/>
    <w:uiPriority w:val="99"/>
    <w:semiHidden/>
    <w:unhideWhenUsed/>
    <w:rsid w:val="00D137D0"/>
  </w:style>
  <w:style w:type="numbering" w:customStyle="1" w:styleId="1111111">
    <w:name w:val="リストなし111111"/>
    <w:next w:val="NoList"/>
    <w:uiPriority w:val="99"/>
    <w:semiHidden/>
    <w:unhideWhenUsed/>
    <w:rsid w:val="00D137D0"/>
  </w:style>
  <w:style w:type="numbering" w:customStyle="1" w:styleId="1111112">
    <w:name w:val="无列表111111"/>
    <w:next w:val="NoList"/>
    <w:semiHidden/>
    <w:rsid w:val="00D137D0"/>
  </w:style>
  <w:style w:type="numbering" w:customStyle="1" w:styleId="NoList211111">
    <w:name w:val="No List211111"/>
    <w:next w:val="NoList"/>
    <w:semiHidden/>
    <w:rsid w:val="00D137D0"/>
  </w:style>
  <w:style w:type="numbering" w:customStyle="1" w:styleId="NoList311111">
    <w:name w:val="No List311111"/>
    <w:next w:val="NoList"/>
    <w:uiPriority w:val="99"/>
    <w:semiHidden/>
    <w:rsid w:val="00D137D0"/>
  </w:style>
  <w:style w:type="numbering" w:customStyle="1" w:styleId="NoList1111111">
    <w:name w:val="No List1111111"/>
    <w:next w:val="NoList"/>
    <w:uiPriority w:val="99"/>
    <w:semiHidden/>
    <w:unhideWhenUsed/>
    <w:rsid w:val="00D137D0"/>
  </w:style>
  <w:style w:type="numbering" w:customStyle="1" w:styleId="121111">
    <w:name w:val="無清單121111"/>
    <w:next w:val="NoList"/>
    <w:uiPriority w:val="99"/>
    <w:semiHidden/>
    <w:unhideWhenUsed/>
    <w:rsid w:val="00D137D0"/>
  </w:style>
  <w:style w:type="numbering" w:customStyle="1" w:styleId="11111110">
    <w:name w:val="無清單1111111"/>
    <w:next w:val="NoList"/>
    <w:uiPriority w:val="99"/>
    <w:semiHidden/>
    <w:unhideWhenUsed/>
    <w:rsid w:val="00D137D0"/>
  </w:style>
  <w:style w:type="numbering" w:customStyle="1" w:styleId="NoList13111">
    <w:name w:val="No List13111"/>
    <w:next w:val="NoList"/>
    <w:uiPriority w:val="99"/>
    <w:semiHidden/>
    <w:unhideWhenUsed/>
    <w:rsid w:val="00D137D0"/>
  </w:style>
  <w:style w:type="numbering" w:customStyle="1" w:styleId="121112">
    <w:name w:val="リストなし12111"/>
    <w:next w:val="NoList"/>
    <w:uiPriority w:val="99"/>
    <w:semiHidden/>
    <w:unhideWhenUsed/>
    <w:rsid w:val="00D137D0"/>
  </w:style>
  <w:style w:type="numbering" w:customStyle="1" w:styleId="121113">
    <w:name w:val="无列表12111"/>
    <w:next w:val="NoList"/>
    <w:semiHidden/>
    <w:rsid w:val="00D137D0"/>
  </w:style>
  <w:style w:type="numbering" w:customStyle="1" w:styleId="NoList22111">
    <w:name w:val="No List22111"/>
    <w:next w:val="NoList"/>
    <w:semiHidden/>
    <w:rsid w:val="00D137D0"/>
  </w:style>
  <w:style w:type="numbering" w:customStyle="1" w:styleId="NoList32111">
    <w:name w:val="No List32111"/>
    <w:next w:val="NoList"/>
    <w:uiPriority w:val="99"/>
    <w:semiHidden/>
    <w:rsid w:val="00D137D0"/>
  </w:style>
  <w:style w:type="numbering" w:customStyle="1" w:styleId="NoList112111">
    <w:name w:val="No List112111"/>
    <w:next w:val="NoList"/>
    <w:uiPriority w:val="99"/>
    <w:semiHidden/>
    <w:unhideWhenUsed/>
    <w:rsid w:val="00D137D0"/>
  </w:style>
  <w:style w:type="numbering" w:customStyle="1" w:styleId="131110">
    <w:name w:val="無清單13111"/>
    <w:next w:val="NoList"/>
    <w:uiPriority w:val="99"/>
    <w:semiHidden/>
    <w:unhideWhenUsed/>
    <w:rsid w:val="00D137D0"/>
  </w:style>
  <w:style w:type="numbering" w:customStyle="1" w:styleId="1121110">
    <w:name w:val="無清單112111"/>
    <w:next w:val="NoList"/>
    <w:uiPriority w:val="99"/>
    <w:semiHidden/>
    <w:unhideWhenUsed/>
    <w:rsid w:val="00D137D0"/>
  </w:style>
  <w:style w:type="numbering" w:customStyle="1" w:styleId="21111">
    <w:name w:val="无列表21111"/>
    <w:next w:val="NoList"/>
    <w:uiPriority w:val="99"/>
    <w:semiHidden/>
    <w:unhideWhenUsed/>
    <w:rsid w:val="00D137D0"/>
  </w:style>
  <w:style w:type="numbering" w:customStyle="1" w:styleId="NoList122111">
    <w:name w:val="No List122111"/>
    <w:next w:val="NoList"/>
    <w:uiPriority w:val="99"/>
    <w:semiHidden/>
    <w:unhideWhenUsed/>
    <w:rsid w:val="00D137D0"/>
  </w:style>
  <w:style w:type="numbering" w:customStyle="1" w:styleId="1121111">
    <w:name w:val="リストなし112111"/>
    <w:next w:val="NoList"/>
    <w:uiPriority w:val="99"/>
    <w:semiHidden/>
    <w:unhideWhenUsed/>
    <w:rsid w:val="00D137D0"/>
  </w:style>
  <w:style w:type="numbering" w:customStyle="1" w:styleId="1121112">
    <w:name w:val="无列表112111"/>
    <w:next w:val="NoList"/>
    <w:semiHidden/>
    <w:rsid w:val="00D137D0"/>
  </w:style>
  <w:style w:type="numbering" w:customStyle="1" w:styleId="NoList212111">
    <w:name w:val="No List212111"/>
    <w:next w:val="NoList"/>
    <w:semiHidden/>
    <w:rsid w:val="00D137D0"/>
  </w:style>
  <w:style w:type="numbering" w:customStyle="1" w:styleId="NoList312111">
    <w:name w:val="No List312111"/>
    <w:next w:val="NoList"/>
    <w:uiPriority w:val="99"/>
    <w:semiHidden/>
    <w:rsid w:val="00D137D0"/>
  </w:style>
  <w:style w:type="numbering" w:customStyle="1" w:styleId="NoList1112111">
    <w:name w:val="No List1112111"/>
    <w:next w:val="NoList"/>
    <w:uiPriority w:val="99"/>
    <w:semiHidden/>
    <w:unhideWhenUsed/>
    <w:rsid w:val="00D137D0"/>
  </w:style>
  <w:style w:type="numbering" w:customStyle="1" w:styleId="122111">
    <w:name w:val="無清單122111"/>
    <w:next w:val="NoList"/>
    <w:uiPriority w:val="99"/>
    <w:semiHidden/>
    <w:unhideWhenUsed/>
    <w:rsid w:val="00D137D0"/>
  </w:style>
  <w:style w:type="numbering" w:customStyle="1" w:styleId="1112111">
    <w:name w:val="無清單1112111"/>
    <w:next w:val="NoList"/>
    <w:uiPriority w:val="99"/>
    <w:semiHidden/>
    <w:unhideWhenUsed/>
    <w:rsid w:val="00D137D0"/>
  </w:style>
  <w:style w:type="numbering" w:customStyle="1" w:styleId="NoList5111">
    <w:name w:val="No List5111"/>
    <w:next w:val="NoList"/>
    <w:uiPriority w:val="99"/>
    <w:semiHidden/>
    <w:unhideWhenUsed/>
    <w:rsid w:val="00D137D0"/>
  </w:style>
  <w:style w:type="numbering" w:customStyle="1" w:styleId="NoList611">
    <w:name w:val="No List611"/>
    <w:next w:val="NoList"/>
    <w:uiPriority w:val="99"/>
    <w:semiHidden/>
    <w:unhideWhenUsed/>
    <w:rsid w:val="00D137D0"/>
  </w:style>
  <w:style w:type="numbering" w:customStyle="1" w:styleId="NoList1411">
    <w:name w:val="No List1411"/>
    <w:next w:val="NoList"/>
    <w:uiPriority w:val="99"/>
    <w:semiHidden/>
    <w:unhideWhenUsed/>
    <w:rsid w:val="00D137D0"/>
  </w:style>
  <w:style w:type="numbering" w:customStyle="1" w:styleId="13112">
    <w:name w:val="リストなし1311"/>
    <w:next w:val="NoList"/>
    <w:uiPriority w:val="99"/>
    <w:semiHidden/>
    <w:unhideWhenUsed/>
    <w:rsid w:val="00D137D0"/>
  </w:style>
  <w:style w:type="numbering" w:customStyle="1" w:styleId="NoList2311">
    <w:name w:val="No List2311"/>
    <w:next w:val="NoList"/>
    <w:semiHidden/>
    <w:rsid w:val="00D137D0"/>
  </w:style>
  <w:style w:type="numbering" w:customStyle="1" w:styleId="NoList3311">
    <w:name w:val="No List3311"/>
    <w:next w:val="NoList"/>
    <w:uiPriority w:val="99"/>
    <w:semiHidden/>
    <w:rsid w:val="00D137D0"/>
  </w:style>
  <w:style w:type="numbering" w:customStyle="1" w:styleId="NoList1141">
    <w:name w:val="No List1141"/>
    <w:next w:val="NoList"/>
    <w:uiPriority w:val="99"/>
    <w:semiHidden/>
    <w:unhideWhenUsed/>
    <w:rsid w:val="00D137D0"/>
  </w:style>
  <w:style w:type="numbering" w:customStyle="1" w:styleId="14110">
    <w:name w:val="無清單1411"/>
    <w:next w:val="NoList"/>
    <w:uiPriority w:val="99"/>
    <w:semiHidden/>
    <w:unhideWhenUsed/>
    <w:rsid w:val="00D137D0"/>
  </w:style>
  <w:style w:type="numbering" w:customStyle="1" w:styleId="113110">
    <w:name w:val="無清單11311"/>
    <w:next w:val="NoList"/>
    <w:uiPriority w:val="99"/>
    <w:semiHidden/>
    <w:unhideWhenUsed/>
    <w:rsid w:val="00D137D0"/>
  </w:style>
  <w:style w:type="numbering" w:customStyle="1" w:styleId="NoList421">
    <w:name w:val="No List421"/>
    <w:next w:val="NoList"/>
    <w:uiPriority w:val="99"/>
    <w:semiHidden/>
    <w:unhideWhenUsed/>
    <w:rsid w:val="00D137D0"/>
  </w:style>
  <w:style w:type="numbering" w:customStyle="1" w:styleId="NoList12311">
    <w:name w:val="No List12311"/>
    <w:next w:val="NoList"/>
    <w:uiPriority w:val="99"/>
    <w:semiHidden/>
    <w:unhideWhenUsed/>
    <w:rsid w:val="00D137D0"/>
  </w:style>
  <w:style w:type="numbering" w:customStyle="1" w:styleId="113111">
    <w:name w:val="リストなし11311"/>
    <w:next w:val="NoList"/>
    <w:uiPriority w:val="99"/>
    <w:semiHidden/>
    <w:unhideWhenUsed/>
    <w:rsid w:val="00D137D0"/>
  </w:style>
  <w:style w:type="numbering" w:customStyle="1" w:styleId="113112">
    <w:name w:val="无列表11311"/>
    <w:next w:val="NoList"/>
    <w:semiHidden/>
    <w:rsid w:val="00D137D0"/>
  </w:style>
  <w:style w:type="numbering" w:customStyle="1" w:styleId="NoList21311">
    <w:name w:val="No List21311"/>
    <w:next w:val="NoList"/>
    <w:semiHidden/>
    <w:rsid w:val="00D137D0"/>
  </w:style>
  <w:style w:type="numbering" w:customStyle="1" w:styleId="NoList31311">
    <w:name w:val="No List31311"/>
    <w:next w:val="NoList"/>
    <w:uiPriority w:val="99"/>
    <w:semiHidden/>
    <w:rsid w:val="00D137D0"/>
  </w:style>
  <w:style w:type="numbering" w:customStyle="1" w:styleId="NoList111311">
    <w:name w:val="No List111311"/>
    <w:next w:val="NoList"/>
    <w:uiPriority w:val="99"/>
    <w:semiHidden/>
    <w:unhideWhenUsed/>
    <w:rsid w:val="00D137D0"/>
  </w:style>
  <w:style w:type="numbering" w:customStyle="1" w:styleId="12311">
    <w:name w:val="無清單12311"/>
    <w:next w:val="NoList"/>
    <w:uiPriority w:val="99"/>
    <w:semiHidden/>
    <w:unhideWhenUsed/>
    <w:rsid w:val="00D137D0"/>
  </w:style>
  <w:style w:type="numbering" w:customStyle="1" w:styleId="111311">
    <w:name w:val="無清單111311"/>
    <w:next w:val="NoList"/>
    <w:uiPriority w:val="99"/>
    <w:semiHidden/>
    <w:unhideWhenUsed/>
    <w:rsid w:val="00D137D0"/>
  </w:style>
  <w:style w:type="numbering" w:customStyle="1" w:styleId="NoList12121">
    <w:name w:val="No List12121"/>
    <w:next w:val="NoList"/>
    <w:uiPriority w:val="99"/>
    <w:semiHidden/>
    <w:unhideWhenUsed/>
    <w:rsid w:val="00D137D0"/>
  </w:style>
  <w:style w:type="numbering" w:customStyle="1" w:styleId="111213">
    <w:name w:val="リストなし11121"/>
    <w:next w:val="NoList"/>
    <w:uiPriority w:val="99"/>
    <w:semiHidden/>
    <w:unhideWhenUsed/>
    <w:rsid w:val="00D137D0"/>
  </w:style>
  <w:style w:type="numbering" w:customStyle="1" w:styleId="111214">
    <w:name w:val="无列表11121"/>
    <w:next w:val="NoList"/>
    <w:semiHidden/>
    <w:rsid w:val="00D137D0"/>
  </w:style>
  <w:style w:type="numbering" w:customStyle="1" w:styleId="NoList21121">
    <w:name w:val="No List21121"/>
    <w:next w:val="NoList"/>
    <w:semiHidden/>
    <w:rsid w:val="00D137D0"/>
  </w:style>
  <w:style w:type="numbering" w:customStyle="1" w:styleId="NoList31121">
    <w:name w:val="No List31121"/>
    <w:next w:val="NoList"/>
    <w:uiPriority w:val="99"/>
    <w:semiHidden/>
    <w:rsid w:val="00D137D0"/>
  </w:style>
  <w:style w:type="numbering" w:customStyle="1" w:styleId="NoList111121">
    <w:name w:val="No List111121"/>
    <w:next w:val="NoList"/>
    <w:uiPriority w:val="99"/>
    <w:semiHidden/>
    <w:unhideWhenUsed/>
    <w:rsid w:val="00D137D0"/>
  </w:style>
  <w:style w:type="numbering" w:customStyle="1" w:styleId="121210">
    <w:name w:val="無清單12121"/>
    <w:next w:val="NoList"/>
    <w:uiPriority w:val="99"/>
    <w:semiHidden/>
    <w:unhideWhenUsed/>
    <w:rsid w:val="00D137D0"/>
  </w:style>
  <w:style w:type="numbering" w:customStyle="1" w:styleId="1111210">
    <w:name w:val="無清單111121"/>
    <w:next w:val="NoList"/>
    <w:uiPriority w:val="99"/>
    <w:semiHidden/>
    <w:unhideWhenUsed/>
    <w:rsid w:val="00D137D0"/>
  </w:style>
  <w:style w:type="numbering" w:customStyle="1" w:styleId="NoList521">
    <w:name w:val="No List521"/>
    <w:next w:val="NoList"/>
    <w:uiPriority w:val="99"/>
    <w:semiHidden/>
    <w:unhideWhenUsed/>
    <w:rsid w:val="00D137D0"/>
  </w:style>
  <w:style w:type="numbering" w:customStyle="1" w:styleId="NoList1321">
    <w:name w:val="No List1321"/>
    <w:next w:val="NoList"/>
    <w:uiPriority w:val="99"/>
    <w:semiHidden/>
    <w:unhideWhenUsed/>
    <w:rsid w:val="00D137D0"/>
  </w:style>
  <w:style w:type="numbering" w:customStyle="1" w:styleId="12213">
    <w:name w:val="リストなし1221"/>
    <w:next w:val="NoList"/>
    <w:uiPriority w:val="99"/>
    <w:semiHidden/>
    <w:unhideWhenUsed/>
    <w:rsid w:val="00D137D0"/>
  </w:style>
  <w:style w:type="numbering" w:customStyle="1" w:styleId="12214">
    <w:name w:val="无列表1221"/>
    <w:next w:val="NoList"/>
    <w:semiHidden/>
    <w:rsid w:val="00D137D0"/>
  </w:style>
  <w:style w:type="numbering" w:customStyle="1" w:styleId="NoList2221">
    <w:name w:val="No List2221"/>
    <w:next w:val="NoList"/>
    <w:semiHidden/>
    <w:rsid w:val="00D137D0"/>
  </w:style>
  <w:style w:type="numbering" w:customStyle="1" w:styleId="NoList3221">
    <w:name w:val="No List3221"/>
    <w:next w:val="NoList"/>
    <w:uiPriority w:val="99"/>
    <w:semiHidden/>
    <w:rsid w:val="00D137D0"/>
  </w:style>
  <w:style w:type="numbering" w:customStyle="1" w:styleId="NoList11221">
    <w:name w:val="No List11221"/>
    <w:next w:val="NoList"/>
    <w:uiPriority w:val="99"/>
    <w:semiHidden/>
    <w:unhideWhenUsed/>
    <w:rsid w:val="00D137D0"/>
  </w:style>
  <w:style w:type="numbering" w:customStyle="1" w:styleId="13210">
    <w:name w:val="無清單1321"/>
    <w:next w:val="NoList"/>
    <w:uiPriority w:val="99"/>
    <w:semiHidden/>
    <w:unhideWhenUsed/>
    <w:rsid w:val="00D137D0"/>
  </w:style>
  <w:style w:type="numbering" w:customStyle="1" w:styleId="112210">
    <w:name w:val="無清單11221"/>
    <w:next w:val="NoList"/>
    <w:uiPriority w:val="99"/>
    <w:semiHidden/>
    <w:unhideWhenUsed/>
    <w:rsid w:val="00D137D0"/>
  </w:style>
  <w:style w:type="numbering" w:customStyle="1" w:styleId="2121">
    <w:name w:val="无列表2121"/>
    <w:next w:val="NoList"/>
    <w:uiPriority w:val="99"/>
    <w:semiHidden/>
    <w:unhideWhenUsed/>
    <w:rsid w:val="00D137D0"/>
  </w:style>
  <w:style w:type="numbering" w:customStyle="1" w:styleId="NoList111221">
    <w:name w:val="No List111221"/>
    <w:next w:val="NoList"/>
    <w:uiPriority w:val="99"/>
    <w:semiHidden/>
    <w:unhideWhenUsed/>
    <w:rsid w:val="00D137D0"/>
  </w:style>
  <w:style w:type="numbering" w:customStyle="1" w:styleId="NoList71">
    <w:name w:val="No List71"/>
    <w:next w:val="NoList"/>
    <w:uiPriority w:val="99"/>
    <w:semiHidden/>
    <w:unhideWhenUsed/>
    <w:rsid w:val="00D137D0"/>
  </w:style>
  <w:style w:type="numbering" w:customStyle="1" w:styleId="NoList151">
    <w:name w:val="No List151"/>
    <w:next w:val="NoList"/>
    <w:uiPriority w:val="99"/>
    <w:semiHidden/>
    <w:unhideWhenUsed/>
    <w:rsid w:val="00D137D0"/>
  </w:style>
  <w:style w:type="numbering" w:customStyle="1" w:styleId="1413">
    <w:name w:val="リストなし141"/>
    <w:next w:val="NoList"/>
    <w:uiPriority w:val="99"/>
    <w:semiHidden/>
    <w:unhideWhenUsed/>
    <w:rsid w:val="00D137D0"/>
  </w:style>
  <w:style w:type="numbering" w:customStyle="1" w:styleId="1414">
    <w:name w:val="无列表141"/>
    <w:next w:val="NoList"/>
    <w:semiHidden/>
    <w:rsid w:val="00D137D0"/>
  </w:style>
  <w:style w:type="numbering" w:customStyle="1" w:styleId="NoList241">
    <w:name w:val="No List241"/>
    <w:next w:val="NoList"/>
    <w:semiHidden/>
    <w:rsid w:val="00D137D0"/>
  </w:style>
  <w:style w:type="numbering" w:customStyle="1" w:styleId="NoList341">
    <w:name w:val="No List341"/>
    <w:next w:val="NoList"/>
    <w:uiPriority w:val="99"/>
    <w:semiHidden/>
    <w:rsid w:val="00D137D0"/>
  </w:style>
  <w:style w:type="numbering" w:customStyle="1" w:styleId="NoList1151">
    <w:name w:val="No List1151"/>
    <w:next w:val="NoList"/>
    <w:uiPriority w:val="99"/>
    <w:semiHidden/>
    <w:unhideWhenUsed/>
    <w:rsid w:val="00D137D0"/>
  </w:style>
  <w:style w:type="numbering" w:customStyle="1" w:styleId="1510">
    <w:name w:val="無清單151"/>
    <w:next w:val="NoList"/>
    <w:uiPriority w:val="99"/>
    <w:semiHidden/>
    <w:unhideWhenUsed/>
    <w:rsid w:val="00D137D0"/>
  </w:style>
  <w:style w:type="numbering" w:customStyle="1" w:styleId="11410">
    <w:name w:val="無清單1141"/>
    <w:next w:val="NoList"/>
    <w:uiPriority w:val="99"/>
    <w:semiHidden/>
    <w:unhideWhenUsed/>
    <w:rsid w:val="00D137D0"/>
  </w:style>
  <w:style w:type="numbering" w:customStyle="1" w:styleId="NoList431">
    <w:name w:val="No List431"/>
    <w:next w:val="NoList"/>
    <w:uiPriority w:val="99"/>
    <w:semiHidden/>
    <w:unhideWhenUsed/>
    <w:rsid w:val="00D137D0"/>
  </w:style>
  <w:style w:type="numbering" w:customStyle="1" w:styleId="NoList1241">
    <w:name w:val="No List1241"/>
    <w:next w:val="NoList"/>
    <w:uiPriority w:val="99"/>
    <w:semiHidden/>
    <w:unhideWhenUsed/>
    <w:rsid w:val="00D137D0"/>
  </w:style>
  <w:style w:type="numbering" w:customStyle="1" w:styleId="11411">
    <w:name w:val="リストなし1141"/>
    <w:next w:val="NoList"/>
    <w:uiPriority w:val="99"/>
    <w:semiHidden/>
    <w:unhideWhenUsed/>
    <w:rsid w:val="00D137D0"/>
  </w:style>
  <w:style w:type="numbering" w:customStyle="1" w:styleId="11412">
    <w:name w:val="无列表1141"/>
    <w:next w:val="NoList"/>
    <w:semiHidden/>
    <w:rsid w:val="00D137D0"/>
  </w:style>
  <w:style w:type="numbering" w:customStyle="1" w:styleId="NoList2141">
    <w:name w:val="No List2141"/>
    <w:next w:val="NoList"/>
    <w:semiHidden/>
    <w:rsid w:val="00D137D0"/>
  </w:style>
  <w:style w:type="numbering" w:customStyle="1" w:styleId="NoList3141">
    <w:name w:val="No List3141"/>
    <w:next w:val="NoList"/>
    <w:uiPriority w:val="99"/>
    <w:semiHidden/>
    <w:rsid w:val="00D137D0"/>
  </w:style>
  <w:style w:type="numbering" w:customStyle="1" w:styleId="NoList11141">
    <w:name w:val="No List11141"/>
    <w:next w:val="NoList"/>
    <w:uiPriority w:val="99"/>
    <w:semiHidden/>
    <w:unhideWhenUsed/>
    <w:rsid w:val="00D137D0"/>
  </w:style>
  <w:style w:type="numbering" w:customStyle="1" w:styleId="12410">
    <w:name w:val="無清單1241"/>
    <w:next w:val="NoList"/>
    <w:uiPriority w:val="99"/>
    <w:semiHidden/>
    <w:unhideWhenUsed/>
    <w:rsid w:val="00D137D0"/>
  </w:style>
  <w:style w:type="numbering" w:customStyle="1" w:styleId="111410">
    <w:name w:val="無清單11141"/>
    <w:next w:val="NoList"/>
    <w:uiPriority w:val="99"/>
    <w:semiHidden/>
    <w:unhideWhenUsed/>
    <w:rsid w:val="00D137D0"/>
  </w:style>
  <w:style w:type="numbering" w:customStyle="1" w:styleId="2310">
    <w:name w:val="无列表231"/>
    <w:next w:val="NoList"/>
    <w:uiPriority w:val="99"/>
    <w:semiHidden/>
    <w:unhideWhenUsed/>
    <w:rsid w:val="00D137D0"/>
  </w:style>
  <w:style w:type="numbering" w:customStyle="1" w:styleId="NoList12131">
    <w:name w:val="No List12131"/>
    <w:next w:val="NoList"/>
    <w:uiPriority w:val="99"/>
    <w:semiHidden/>
    <w:unhideWhenUsed/>
    <w:rsid w:val="00D137D0"/>
  </w:style>
  <w:style w:type="numbering" w:customStyle="1" w:styleId="111310">
    <w:name w:val="リストなし11131"/>
    <w:next w:val="NoList"/>
    <w:uiPriority w:val="99"/>
    <w:semiHidden/>
    <w:unhideWhenUsed/>
    <w:rsid w:val="00D137D0"/>
  </w:style>
  <w:style w:type="numbering" w:customStyle="1" w:styleId="111312">
    <w:name w:val="无列表11131"/>
    <w:next w:val="NoList"/>
    <w:semiHidden/>
    <w:rsid w:val="00D137D0"/>
  </w:style>
  <w:style w:type="numbering" w:customStyle="1" w:styleId="NoList21131">
    <w:name w:val="No List21131"/>
    <w:next w:val="NoList"/>
    <w:semiHidden/>
    <w:rsid w:val="00D137D0"/>
  </w:style>
  <w:style w:type="numbering" w:customStyle="1" w:styleId="NoList31131">
    <w:name w:val="No List31131"/>
    <w:next w:val="NoList"/>
    <w:uiPriority w:val="99"/>
    <w:semiHidden/>
    <w:rsid w:val="00D137D0"/>
  </w:style>
  <w:style w:type="numbering" w:customStyle="1" w:styleId="NoList111131">
    <w:name w:val="No List111131"/>
    <w:next w:val="NoList"/>
    <w:uiPriority w:val="99"/>
    <w:semiHidden/>
    <w:unhideWhenUsed/>
    <w:rsid w:val="00D137D0"/>
  </w:style>
  <w:style w:type="numbering" w:customStyle="1" w:styleId="121310">
    <w:name w:val="無清單12131"/>
    <w:next w:val="NoList"/>
    <w:uiPriority w:val="99"/>
    <w:semiHidden/>
    <w:unhideWhenUsed/>
    <w:rsid w:val="00D137D0"/>
  </w:style>
  <w:style w:type="numbering" w:customStyle="1" w:styleId="111131">
    <w:name w:val="無清單111131"/>
    <w:next w:val="NoList"/>
    <w:uiPriority w:val="99"/>
    <w:semiHidden/>
    <w:unhideWhenUsed/>
    <w:rsid w:val="00D137D0"/>
  </w:style>
  <w:style w:type="numbering" w:customStyle="1" w:styleId="NoList531">
    <w:name w:val="No List531"/>
    <w:next w:val="NoList"/>
    <w:uiPriority w:val="99"/>
    <w:semiHidden/>
    <w:unhideWhenUsed/>
    <w:rsid w:val="00D137D0"/>
  </w:style>
  <w:style w:type="numbering" w:customStyle="1" w:styleId="NoList1331">
    <w:name w:val="No List1331"/>
    <w:next w:val="NoList"/>
    <w:uiPriority w:val="99"/>
    <w:semiHidden/>
    <w:unhideWhenUsed/>
    <w:rsid w:val="00D137D0"/>
  </w:style>
  <w:style w:type="numbering" w:customStyle="1" w:styleId="12312">
    <w:name w:val="リストなし1231"/>
    <w:next w:val="NoList"/>
    <w:uiPriority w:val="99"/>
    <w:semiHidden/>
    <w:unhideWhenUsed/>
    <w:rsid w:val="00D137D0"/>
  </w:style>
  <w:style w:type="numbering" w:customStyle="1" w:styleId="12313">
    <w:name w:val="无列表1231"/>
    <w:next w:val="NoList"/>
    <w:semiHidden/>
    <w:rsid w:val="00D137D0"/>
  </w:style>
  <w:style w:type="numbering" w:customStyle="1" w:styleId="NoList2231">
    <w:name w:val="No List2231"/>
    <w:next w:val="NoList"/>
    <w:semiHidden/>
    <w:rsid w:val="00D137D0"/>
  </w:style>
  <w:style w:type="numbering" w:customStyle="1" w:styleId="NoList3231">
    <w:name w:val="No List3231"/>
    <w:next w:val="NoList"/>
    <w:uiPriority w:val="99"/>
    <w:semiHidden/>
    <w:rsid w:val="00D137D0"/>
  </w:style>
  <w:style w:type="numbering" w:customStyle="1" w:styleId="NoList11231">
    <w:name w:val="No List11231"/>
    <w:next w:val="NoList"/>
    <w:uiPriority w:val="99"/>
    <w:semiHidden/>
    <w:unhideWhenUsed/>
    <w:rsid w:val="00D137D0"/>
  </w:style>
  <w:style w:type="numbering" w:customStyle="1" w:styleId="13310">
    <w:name w:val="無清單1331"/>
    <w:next w:val="NoList"/>
    <w:uiPriority w:val="99"/>
    <w:semiHidden/>
    <w:unhideWhenUsed/>
    <w:rsid w:val="00D137D0"/>
  </w:style>
  <w:style w:type="numbering" w:customStyle="1" w:styleId="112310">
    <w:name w:val="無清單11231"/>
    <w:next w:val="NoList"/>
    <w:uiPriority w:val="99"/>
    <w:semiHidden/>
    <w:unhideWhenUsed/>
    <w:rsid w:val="00D137D0"/>
  </w:style>
  <w:style w:type="numbering" w:customStyle="1" w:styleId="21310">
    <w:name w:val="无列表2131"/>
    <w:next w:val="NoList"/>
    <w:uiPriority w:val="99"/>
    <w:semiHidden/>
    <w:unhideWhenUsed/>
    <w:rsid w:val="00D137D0"/>
  </w:style>
  <w:style w:type="numbering" w:customStyle="1" w:styleId="NoList12221">
    <w:name w:val="No List12221"/>
    <w:next w:val="NoList"/>
    <w:uiPriority w:val="99"/>
    <w:semiHidden/>
    <w:unhideWhenUsed/>
    <w:rsid w:val="00D137D0"/>
  </w:style>
  <w:style w:type="numbering" w:customStyle="1" w:styleId="112211">
    <w:name w:val="リストなし11221"/>
    <w:next w:val="NoList"/>
    <w:uiPriority w:val="99"/>
    <w:semiHidden/>
    <w:unhideWhenUsed/>
    <w:rsid w:val="00D137D0"/>
  </w:style>
  <w:style w:type="numbering" w:customStyle="1" w:styleId="112212">
    <w:name w:val="无列表11221"/>
    <w:next w:val="NoList"/>
    <w:semiHidden/>
    <w:rsid w:val="00D137D0"/>
  </w:style>
  <w:style w:type="numbering" w:customStyle="1" w:styleId="NoList21221">
    <w:name w:val="No List21221"/>
    <w:next w:val="NoList"/>
    <w:semiHidden/>
    <w:rsid w:val="00D137D0"/>
  </w:style>
  <w:style w:type="numbering" w:customStyle="1" w:styleId="NoList31221">
    <w:name w:val="No List31221"/>
    <w:next w:val="NoList"/>
    <w:uiPriority w:val="99"/>
    <w:semiHidden/>
    <w:rsid w:val="00D137D0"/>
  </w:style>
  <w:style w:type="numbering" w:customStyle="1" w:styleId="NoList111231">
    <w:name w:val="No List111231"/>
    <w:next w:val="NoList"/>
    <w:uiPriority w:val="99"/>
    <w:semiHidden/>
    <w:unhideWhenUsed/>
    <w:rsid w:val="00D137D0"/>
  </w:style>
  <w:style w:type="numbering" w:customStyle="1" w:styleId="12221">
    <w:name w:val="無清單12221"/>
    <w:next w:val="NoList"/>
    <w:uiPriority w:val="99"/>
    <w:semiHidden/>
    <w:unhideWhenUsed/>
    <w:rsid w:val="00D137D0"/>
  </w:style>
  <w:style w:type="numbering" w:customStyle="1" w:styleId="111221">
    <w:name w:val="無清單111221"/>
    <w:next w:val="NoList"/>
    <w:uiPriority w:val="99"/>
    <w:semiHidden/>
    <w:unhideWhenUsed/>
    <w:rsid w:val="00D137D0"/>
  </w:style>
  <w:style w:type="numbering" w:customStyle="1" w:styleId="4f8">
    <w:name w:val="无列表4"/>
    <w:next w:val="NoList"/>
    <w:uiPriority w:val="99"/>
    <w:semiHidden/>
    <w:unhideWhenUsed/>
    <w:rsid w:val="00D137D0"/>
  </w:style>
  <w:style w:type="numbering" w:customStyle="1" w:styleId="32d">
    <w:name w:val="无列表32"/>
    <w:next w:val="NoList"/>
    <w:uiPriority w:val="99"/>
    <w:semiHidden/>
    <w:unhideWhenUsed/>
    <w:rsid w:val="00D137D0"/>
  </w:style>
  <w:style w:type="numbering" w:customStyle="1" w:styleId="13121">
    <w:name w:val="无列表1312"/>
    <w:next w:val="NoList"/>
    <w:semiHidden/>
    <w:rsid w:val="00D137D0"/>
  </w:style>
  <w:style w:type="numbering" w:customStyle="1" w:styleId="NoList4112">
    <w:name w:val="No List4112"/>
    <w:next w:val="NoList"/>
    <w:uiPriority w:val="99"/>
    <w:semiHidden/>
    <w:unhideWhenUsed/>
    <w:rsid w:val="00D137D0"/>
  </w:style>
  <w:style w:type="numbering" w:customStyle="1" w:styleId="2212">
    <w:name w:val="无列表2212"/>
    <w:next w:val="NoList"/>
    <w:uiPriority w:val="99"/>
    <w:semiHidden/>
    <w:unhideWhenUsed/>
    <w:rsid w:val="00D137D0"/>
  </w:style>
  <w:style w:type="numbering" w:customStyle="1" w:styleId="NoList121112">
    <w:name w:val="No List121112"/>
    <w:next w:val="NoList"/>
    <w:uiPriority w:val="99"/>
    <w:semiHidden/>
    <w:unhideWhenUsed/>
    <w:rsid w:val="00D137D0"/>
  </w:style>
  <w:style w:type="numbering" w:customStyle="1" w:styleId="1111121">
    <w:name w:val="リストなし111112"/>
    <w:next w:val="NoList"/>
    <w:uiPriority w:val="99"/>
    <w:semiHidden/>
    <w:unhideWhenUsed/>
    <w:rsid w:val="00D137D0"/>
  </w:style>
  <w:style w:type="numbering" w:customStyle="1" w:styleId="1111122">
    <w:name w:val="无列表111112"/>
    <w:next w:val="NoList"/>
    <w:semiHidden/>
    <w:rsid w:val="00D137D0"/>
  </w:style>
  <w:style w:type="numbering" w:customStyle="1" w:styleId="NoList211112">
    <w:name w:val="No List211112"/>
    <w:next w:val="NoList"/>
    <w:semiHidden/>
    <w:rsid w:val="00D137D0"/>
  </w:style>
  <w:style w:type="numbering" w:customStyle="1" w:styleId="NoList311112">
    <w:name w:val="No List311112"/>
    <w:next w:val="NoList"/>
    <w:uiPriority w:val="99"/>
    <w:semiHidden/>
    <w:rsid w:val="00D137D0"/>
  </w:style>
  <w:style w:type="numbering" w:customStyle="1" w:styleId="NoList1111112">
    <w:name w:val="No List1111112"/>
    <w:next w:val="NoList"/>
    <w:uiPriority w:val="99"/>
    <w:semiHidden/>
    <w:unhideWhenUsed/>
    <w:rsid w:val="00D137D0"/>
  </w:style>
  <w:style w:type="numbering" w:customStyle="1" w:styleId="1211120">
    <w:name w:val="無清單121112"/>
    <w:next w:val="NoList"/>
    <w:uiPriority w:val="99"/>
    <w:semiHidden/>
    <w:unhideWhenUsed/>
    <w:rsid w:val="00D137D0"/>
  </w:style>
  <w:style w:type="numbering" w:customStyle="1" w:styleId="11111120">
    <w:name w:val="無清單1111112"/>
    <w:next w:val="NoList"/>
    <w:uiPriority w:val="99"/>
    <w:semiHidden/>
    <w:unhideWhenUsed/>
    <w:rsid w:val="00D137D0"/>
  </w:style>
  <w:style w:type="numbering" w:customStyle="1" w:styleId="NoList13112">
    <w:name w:val="No List13112"/>
    <w:next w:val="NoList"/>
    <w:uiPriority w:val="99"/>
    <w:semiHidden/>
    <w:unhideWhenUsed/>
    <w:rsid w:val="00D137D0"/>
  </w:style>
  <w:style w:type="numbering" w:customStyle="1" w:styleId="121121">
    <w:name w:val="リストなし12112"/>
    <w:next w:val="NoList"/>
    <w:uiPriority w:val="99"/>
    <w:semiHidden/>
    <w:unhideWhenUsed/>
    <w:rsid w:val="00D137D0"/>
  </w:style>
  <w:style w:type="numbering" w:customStyle="1" w:styleId="121122">
    <w:name w:val="无列表12112"/>
    <w:next w:val="NoList"/>
    <w:semiHidden/>
    <w:rsid w:val="00D137D0"/>
  </w:style>
  <w:style w:type="numbering" w:customStyle="1" w:styleId="NoList22112">
    <w:name w:val="No List22112"/>
    <w:next w:val="NoList"/>
    <w:semiHidden/>
    <w:rsid w:val="00D137D0"/>
  </w:style>
  <w:style w:type="numbering" w:customStyle="1" w:styleId="NoList32112">
    <w:name w:val="No List32112"/>
    <w:next w:val="NoList"/>
    <w:uiPriority w:val="99"/>
    <w:semiHidden/>
    <w:rsid w:val="00D137D0"/>
  </w:style>
  <w:style w:type="numbering" w:customStyle="1" w:styleId="NoList112112">
    <w:name w:val="No List112112"/>
    <w:next w:val="NoList"/>
    <w:uiPriority w:val="99"/>
    <w:semiHidden/>
    <w:unhideWhenUsed/>
    <w:rsid w:val="00D137D0"/>
  </w:style>
  <w:style w:type="numbering" w:customStyle="1" w:styleId="131120">
    <w:name w:val="無清單13112"/>
    <w:next w:val="NoList"/>
    <w:uiPriority w:val="99"/>
    <w:semiHidden/>
    <w:unhideWhenUsed/>
    <w:rsid w:val="00D137D0"/>
  </w:style>
  <w:style w:type="numbering" w:customStyle="1" w:styleId="1121120">
    <w:name w:val="無清單112112"/>
    <w:next w:val="NoList"/>
    <w:uiPriority w:val="99"/>
    <w:semiHidden/>
    <w:unhideWhenUsed/>
    <w:rsid w:val="00D137D0"/>
  </w:style>
  <w:style w:type="numbering" w:customStyle="1" w:styleId="21112">
    <w:name w:val="无列表21112"/>
    <w:next w:val="NoList"/>
    <w:uiPriority w:val="99"/>
    <w:semiHidden/>
    <w:unhideWhenUsed/>
    <w:rsid w:val="00D137D0"/>
  </w:style>
  <w:style w:type="numbering" w:customStyle="1" w:styleId="NoList122112">
    <w:name w:val="No List122112"/>
    <w:next w:val="NoList"/>
    <w:uiPriority w:val="99"/>
    <w:semiHidden/>
    <w:unhideWhenUsed/>
    <w:rsid w:val="00D137D0"/>
  </w:style>
  <w:style w:type="numbering" w:customStyle="1" w:styleId="1121121">
    <w:name w:val="リストなし112112"/>
    <w:next w:val="NoList"/>
    <w:uiPriority w:val="99"/>
    <w:semiHidden/>
    <w:unhideWhenUsed/>
    <w:rsid w:val="00D137D0"/>
  </w:style>
  <w:style w:type="numbering" w:customStyle="1" w:styleId="1121122">
    <w:name w:val="无列表112112"/>
    <w:next w:val="NoList"/>
    <w:semiHidden/>
    <w:rsid w:val="00D137D0"/>
  </w:style>
  <w:style w:type="numbering" w:customStyle="1" w:styleId="NoList212112">
    <w:name w:val="No List212112"/>
    <w:next w:val="NoList"/>
    <w:semiHidden/>
    <w:rsid w:val="00D137D0"/>
  </w:style>
  <w:style w:type="numbering" w:customStyle="1" w:styleId="NoList312112">
    <w:name w:val="No List312112"/>
    <w:next w:val="NoList"/>
    <w:uiPriority w:val="99"/>
    <w:semiHidden/>
    <w:rsid w:val="00D137D0"/>
  </w:style>
  <w:style w:type="numbering" w:customStyle="1" w:styleId="NoList1112112">
    <w:name w:val="No List1112112"/>
    <w:next w:val="NoList"/>
    <w:uiPriority w:val="99"/>
    <w:semiHidden/>
    <w:unhideWhenUsed/>
    <w:rsid w:val="00D137D0"/>
  </w:style>
  <w:style w:type="numbering" w:customStyle="1" w:styleId="122112">
    <w:name w:val="無清單122112"/>
    <w:next w:val="NoList"/>
    <w:uiPriority w:val="99"/>
    <w:semiHidden/>
    <w:unhideWhenUsed/>
    <w:rsid w:val="00D137D0"/>
  </w:style>
  <w:style w:type="numbering" w:customStyle="1" w:styleId="1112112">
    <w:name w:val="無清單1112112"/>
    <w:next w:val="NoList"/>
    <w:uiPriority w:val="99"/>
    <w:semiHidden/>
    <w:unhideWhenUsed/>
    <w:rsid w:val="00D137D0"/>
  </w:style>
  <w:style w:type="numbering" w:customStyle="1" w:styleId="12222">
    <w:name w:val="无列表1222"/>
    <w:next w:val="NoList"/>
    <w:semiHidden/>
    <w:rsid w:val="00D137D0"/>
  </w:style>
  <w:style w:type="numbering" w:customStyle="1" w:styleId="NoList1211111">
    <w:name w:val="No List1211111"/>
    <w:next w:val="NoList"/>
    <w:uiPriority w:val="99"/>
    <w:semiHidden/>
    <w:unhideWhenUsed/>
    <w:rsid w:val="00D137D0"/>
  </w:style>
  <w:style w:type="numbering" w:customStyle="1" w:styleId="11111111">
    <w:name w:val="リストなし1111111"/>
    <w:next w:val="NoList"/>
    <w:uiPriority w:val="99"/>
    <w:semiHidden/>
    <w:unhideWhenUsed/>
    <w:rsid w:val="00D137D0"/>
  </w:style>
  <w:style w:type="numbering" w:customStyle="1" w:styleId="11111112">
    <w:name w:val="无列表1111111"/>
    <w:next w:val="NoList"/>
    <w:semiHidden/>
    <w:rsid w:val="00D137D0"/>
  </w:style>
  <w:style w:type="numbering" w:customStyle="1" w:styleId="NoList2111111">
    <w:name w:val="No List2111111"/>
    <w:next w:val="NoList"/>
    <w:semiHidden/>
    <w:rsid w:val="00D137D0"/>
  </w:style>
  <w:style w:type="numbering" w:customStyle="1" w:styleId="NoList3111111">
    <w:name w:val="No List3111111"/>
    <w:next w:val="NoList"/>
    <w:uiPriority w:val="99"/>
    <w:semiHidden/>
    <w:rsid w:val="00D137D0"/>
  </w:style>
  <w:style w:type="numbering" w:customStyle="1" w:styleId="NoList11111111">
    <w:name w:val="No List11111111"/>
    <w:next w:val="NoList"/>
    <w:uiPriority w:val="99"/>
    <w:semiHidden/>
    <w:unhideWhenUsed/>
    <w:rsid w:val="00D137D0"/>
  </w:style>
  <w:style w:type="numbering" w:customStyle="1" w:styleId="1211111">
    <w:name w:val="無清單1211111"/>
    <w:next w:val="NoList"/>
    <w:uiPriority w:val="99"/>
    <w:semiHidden/>
    <w:unhideWhenUsed/>
    <w:rsid w:val="00D137D0"/>
  </w:style>
  <w:style w:type="numbering" w:customStyle="1" w:styleId="111111110">
    <w:name w:val="無清單11111111"/>
    <w:next w:val="NoList"/>
    <w:uiPriority w:val="99"/>
    <w:semiHidden/>
    <w:unhideWhenUsed/>
    <w:rsid w:val="00D137D0"/>
  </w:style>
  <w:style w:type="numbering" w:customStyle="1" w:styleId="1211110">
    <w:name w:val="无列表121111"/>
    <w:next w:val="NoList"/>
    <w:semiHidden/>
    <w:rsid w:val="00D137D0"/>
  </w:style>
  <w:style w:type="numbering" w:customStyle="1" w:styleId="211111">
    <w:name w:val="无列表211111"/>
    <w:next w:val="NoList"/>
    <w:uiPriority w:val="99"/>
    <w:semiHidden/>
    <w:unhideWhenUsed/>
    <w:rsid w:val="00D137D0"/>
  </w:style>
  <w:style w:type="numbering" w:customStyle="1" w:styleId="NoList17">
    <w:name w:val="No List17"/>
    <w:next w:val="NoList"/>
    <w:uiPriority w:val="99"/>
    <w:semiHidden/>
    <w:unhideWhenUsed/>
    <w:rsid w:val="00D137D0"/>
  </w:style>
  <w:style w:type="numbering" w:customStyle="1" w:styleId="164">
    <w:name w:val="リストなし16"/>
    <w:next w:val="NoList"/>
    <w:uiPriority w:val="99"/>
    <w:semiHidden/>
    <w:unhideWhenUsed/>
    <w:rsid w:val="00D137D0"/>
  </w:style>
  <w:style w:type="numbering" w:customStyle="1" w:styleId="165">
    <w:name w:val="无列表16"/>
    <w:next w:val="NoList"/>
    <w:semiHidden/>
    <w:rsid w:val="00D137D0"/>
  </w:style>
  <w:style w:type="numbering" w:customStyle="1" w:styleId="NoList26">
    <w:name w:val="No List26"/>
    <w:next w:val="NoList"/>
    <w:semiHidden/>
    <w:rsid w:val="00D137D0"/>
  </w:style>
  <w:style w:type="numbering" w:customStyle="1" w:styleId="NoList36">
    <w:name w:val="No List36"/>
    <w:next w:val="NoList"/>
    <w:uiPriority w:val="99"/>
    <w:semiHidden/>
    <w:rsid w:val="00D137D0"/>
  </w:style>
  <w:style w:type="numbering" w:customStyle="1" w:styleId="NoList117">
    <w:name w:val="No List117"/>
    <w:next w:val="NoList"/>
    <w:uiPriority w:val="99"/>
    <w:semiHidden/>
    <w:unhideWhenUsed/>
    <w:rsid w:val="00D137D0"/>
  </w:style>
  <w:style w:type="numbering" w:customStyle="1" w:styleId="172">
    <w:name w:val="無清單17"/>
    <w:next w:val="NoList"/>
    <w:uiPriority w:val="99"/>
    <w:semiHidden/>
    <w:unhideWhenUsed/>
    <w:rsid w:val="00D137D0"/>
  </w:style>
  <w:style w:type="numbering" w:customStyle="1" w:styleId="1161">
    <w:name w:val="無清單116"/>
    <w:next w:val="NoList"/>
    <w:uiPriority w:val="99"/>
    <w:semiHidden/>
    <w:unhideWhenUsed/>
    <w:rsid w:val="00D137D0"/>
  </w:style>
  <w:style w:type="numbering" w:customStyle="1" w:styleId="NoList1116">
    <w:name w:val="No List1116"/>
    <w:next w:val="NoList"/>
    <w:uiPriority w:val="99"/>
    <w:semiHidden/>
    <w:unhideWhenUsed/>
    <w:rsid w:val="00D137D0"/>
  </w:style>
  <w:style w:type="numbering" w:customStyle="1" w:styleId="256">
    <w:name w:val="无列表25"/>
    <w:next w:val="NoList"/>
    <w:uiPriority w:val="99"/>
    <w:semiHidden/>
    <w:unhideWhenUsed/>
    <w:rsid w:val="00D137D0"/>
  </w:style>
  <w:style w:type="numbering" w:customStyle="1" w:styleId="NoList126">
    <w:name w:val="No List126"/>
    <w:next w:val="NoList"/>
    <w:uiPriority w:val="99"/>
    <w:semiHidden/>
    <w:unhideWhenUsed/>
    <w:rsid w:val="00D137D0"/>
  </w:style>
  <w:style w:type="numbering" w:customStyle="1" w:styleId="1162">
    <w:name w:val="リストなし116"/>
    <w:next w:val="NoList"/>
    <w:uiPriority w:val="99"/>
    <w:semiHidden/>
    <w:unhideWhenUsed/>
    <w:rsid w:val="00D137D0"/>
  </w:style>
  <w:style w:type="numbering" w:customStyle="1" w:styleId="1163">
    <w:name w:val="无列表116"/>
    <w:next w:val="NoList"/>
    <w:semiHidden/>
    <w:rsid w:val="00D137D0"/>
  </w:style>
  <w:style w:type="numbering" w:customStyle="1" w:styleId="NoList216">
    <w:name w:val="No List216"/>
    <w:next w:val="NoList"/>
    <w:semiHidden/>
    <w:rsid w:val="00D137D0"/>
  </w:style>
  <w:style w:type="numbering" w:customStyle="1" w:styleId="NoList316">
    <w:name w:val="No List316"/>
    <w:next w:val="NoList"/>
    <w:uiPriority w:val="99"/>
    <w:semiHidden/>
    <w:rsid w:val="00D137D0"/>
  </w:style>
  <w:style w:type="numbering" w:customStyle="1" w:styleId="1260">
    <w:name w:val="無清單126"/>
    <w:next w:val="NoList"/>
    <w:uiPriority w:val="99"/>
    <w:semiHidden/>
    <w:unhideWhenUsed/>
    <w:rsid w:val="00D137D0"/>
  </w:style>
  <w:style w:type="numbering" w:customStyle="1" w:styleId="11160">
    <w:name w:val="無清單1116"/>
    <w:next w:val="NoList"/>
    <w:uiPriority w:val="99"/>
    <w:semiHidden/>
    <w:unhideWhenUsed/>
    <w:rsid w:val="00D137D0"/>
  </w:style>
  <w:style w:type="numbering" w:customStyle="1" w:styleId="NoList45">
    <w:name w:val="No List45"/>
    <w:next w:val="NoList"/>
    <w:uiPriority w:val="99"/>
    <w:semiHidden/>
    <w:unhideWhenUsed/>
    <w:rsid w:val="00D137D0"/>
  </w:style>
  <w:style w:type="numbering" w:customStyle="1" w:styleId="NoList1125">
    <w:name w:val="No List1125"/>
    <w:next w:val="NoList"/>
    <w:uiPriority w:val="99"/>
    <w:semiHidden/>
    <w:unhideWhenUsed/>
    <w:rsid w:val="00D137D0"/>
  </w:style>
  <w:style w:type="numbering" w:customStyle="1" w:styleId="NoList1215">
    <w:name w:val="No List1215"/>
    <w:next w:val="NoList"/>
    <w:uiPriority w:val="99"/>
    <w:semiHidden/>
    <w:unhideWhenUsed/>
    <w:rsid w:val="00D137D0"/>
  </w:style>
  <w:style w:type="numbering" w:customStyle="1" w:styleId="11151">
    <w:name w:val="リストなし1115"/>
    <w:next w:val="NoList"/>
    <w:uiPriority w:val="99"/>
    <w:semiHidden/>
    <w:unhideWhenUsed/>
    <w:rsid w:val="00D137D0"/>
  </w:style>
  <w:style w:type="numbering" w:customStyle="1" w:styleId="11152">
    <w:name w:val="无列表1115"/>
    <w:next w:val="NoList"/>
    <w:semiHidden/>
    <w:rsid w:val="00D137D0"/>
  </w:style>
  <w:style w:type="numbering" w:customStyle="1" w:styleId="NoList2115">
    <w:name w:val="No List2115"/>
    <w:next w:val="NoList"/>
    <w:semiHidden/>
    <w:rsid w:val="00D137D0"/>
  </w:style>
  <w:style w:type="numbering" w:customStyle="1" w:styleId="NoList3115">
    <w:name w:val="No List3115"/>
    <w:next w:val="NoList"/>
    <w:uiPriority w:val="99"/>
    <w:semiHidden/>
    <w:rsid w:val="00D137D0"/>
  </w:style>
  <w:style w:type="numbering" w:customStyle="1" w:styleId="NoList11115">
    <w:name w:val="No List11115"/>
    <w:next w:val="NoList"/>
    <w:uiPriority w:val="99"/>
    <w:semiHidden/>
    <w:unhideWhenUsed/>
    <w:rsid w:val="00D137D0"/>
  </w:style>
  <w:style w:type="numbering" w:customStyle="1" w:styleId="12150">
    <w:name w:val="無清單1215"/>
    <w:next w:val="NoList"/>
    <w:uiPriority w:val="99"/>
    <w:semiHidden/>
    <w:unhideWhenUsed/>
    <w:rsid w:val="00D137D0"/>
  </w:style>
  <w:style w:type="numbering" w:customStyle="1" w:styleId="111150">
    <w:name w:val="無清單11115"/>
    <w:next w:val="NoList"/>
    <w:uiPriority w:val="99"/>
    <w:semiHidden/>
    <w:unhideWhenUsed/>
    <w:rsid w:val="00D137D0"/>
  </w:style>
  <w:style w:type="numbering" w:customStyle="1" w:styleId="NoList55">
    <w:name w:val="No List55"/>
    <w:next w:val="NoList"/>
    <w:uiPriority w:val="99"/>
    <w:semiHidden/>
    <w:unhideWhenUsed/>
    <w:rsid w:val="00D137D0"/>
  </w:style>
  <w:style w:type="numbering" w:customStyle="1" w:styleId="NoList135">
    <w:name w:val="No List135"/>
    <w:next w:val="NoList"/>
    <w:uiPriority w:val="99"/>
    <w:semiHidden/>
    <w:unhideWhenUsed/>
    <w:rsid w:val="00D137D0"/>
  </w:style>
  <w:style w:type="numbering" w:customStyle="1" w:styleId="1251">
    <w:name w:val="リストなし125"/>
    <w:next w:val="NoList"/>
    <w:uiPriority w:val="99"/>
    <w:semiHidden/>
    <w:unhideWhenUsed/>
    <w:rsid w:val="00D137D0"/>
  </w:style>
  <w:style w:type="numbering" w:customStyle="1" w:styleId="1252">
    <w:name w:val="无列表125"/>
    <w:next w:val="NoList"/>
    <w:semiHidden/>
    <w:rsid w:val="00D137D0"/>
  </w:style>
  <w:style w:type="numbering" w:customStyle="1" w:styleId="NoList225">
    <w:name w:val="No List225"/>
    <w:next w:val="NoList"/>
    <w:semiHidden/>
    <w:rsid w:val="00D137D0"/>
  </w:style>
  <w:style w:type="numbering" w:customStyle="1" w:styleId="NoList325">
    <w:name w:val="No List325"/>
    <w:next w:val="NoList"/>
    <w:uiPriority w:val="99"/>
    <w:semiHidden/>
    <w:rsid w:val="00D137D0"/>
  </w:style>
  <w:style w:type="numbering" w:customStyle="1" w:styleId="1350">
    <w:name w:val="無清單135"/>
    <w:next w:val="NoList"/>
    <w:uiPriority w:val="99"/>
    <w:semiHidden/>
    <w:unhideWhenUsed/>
    <w:rsid w:val="00D137D0"/>
  </w:style>
  <w:style w:type="numbering" w:customStyle="1" w:styleId="11250">
    <w:name w:val="無清單1125"/>
    <w:next w:val="NoList"/>
    <w:uiPriority w:val="99"/>
    <w:semiHidden/>
    <w:unhideWhenUsed/>
    <w:rsid w:val="00D137D0"/>
  </w:style>
  <w:style w:type="numbering" w:customStyle="1" w:styleId="2150">
    <w:name w:val="无列表215"/>
    <w:next w:val="NoList"/>
    <w:uiPriority w:val="99"/>
    <w:semiHidden/>
    <w:unhideWhenUsed/>
    <w:rsid w:val="00D137D0"/>
  </w:style>
  <w:style w:type="numbering" w:customStyle="1" w:styleId="NoList1224">
    <w:name w:val="No List1224"/>
    <w:next w:val="NoList"/>
    <w:uiPriority w:val="99"/>
    <w:semiHidden/>
    <w:unhideWhenUsed/>
    <w:rsid w:val="00D137D0"/>
  </w:style>
  <w:style w:type="numbering" w:customStyle="1" w:styleId="11241">
    <w:name w:val="リストなし1124"/>
    <w:next w:val="NoList"/>
    <w:uiPriority w:val="99"/>
    <w:semiHidden/>
    <w:unhideWhenUsed/>
    <w:rsid w:val="00D137D0"/>
  </w:style>
  <w:style w:type="numbering" w:customStyle="1" w:styleId="11242">
    <w:name w:val="无列表1124"/>
    <w:next w:val="NoList"/>
    <w:semiHidden/>
    <w:rsid w:val="00D137D0"/>
  </w:style>
  <w:style w:type="numbering" w:customStyle="1" w:styleId="NoList2124">
    <w:name w:val="No List2124"/>
    <w:next w:val="NoList"/>
    <w:semiHidden/>
    <w:rsid w:val="00D137D0"/>
  </w:style>
  <w:style w:type="numbering" w:customStyle="1" w:styleId="NoList3124">
    <w:name w:val="No List3124"/>
    <w:next w:val="NoList"/>
    <w:uiPriority w:val="99"/>
    <w:semiHidden/>
    <w:rsid w:val="00D137D0"/>
  </w:style>
  <w:style w:type="numbering" w:customStyle="1" w:styleId="NoList11125">
    <w:name w:val="No List11125"/>
    <w:next w:val="NoList"/>
    <w:uiPriority w:val="99"/>
    <w:semiHidden/>
    <w:unhideWhenUsed/>
    <w:rsid w:val="00D137D0"/>
  </w:style>
  <w:style w:type="numbering" w:customStyle="1" w:styleId="12240">
    <w:name w:val="無清單1224"/>
    <w:next w:val="NoList"/>
    <w:uiPriority w:val="99"/>
    <w:semiHidden/>
    <w:unhideWhenUsed/>
    <w:rsid w:val="00D137D0"/>
  </w:style>
  <w:style w:type="numbering" w:customStyle="1" w:styleId="111240">
    <w:name w:val="無清單11124"/>
    <w:next w:val="NoList"/>
    <w:uiPriority w:val="99"/>
    <w:semiHidden/>
    <w:unhideWhenUsed/>
    <w:rsid w:val="00D137D0"/>
  </w:style>
  <w:style w:type="numbering" w:customStyle="1" w:styleId="1332">
    <w:name w:val="无列表133"/>
    <w:next w:val="NoList"/>
    <w:semiHidden/>
    <w:rsid w:val="00D137D0"/>
  </w:style>
  <w:style w:type="numbering" w:customStyle="1" w:styleId="NoList1133">
    <w:name w:val="No List1133"/>
    <w:next w:val="NoList"/>
    <w:uiPriority w:val="99"/>
    <w:semiHidden/>
    <w:unhideWhenUsed/>
    <w:rsid w:val="00D137D0"/>
  </w:style>
  <w:style w:type="numbering" w:customStyle="1" w:styleId="NoList413">
    <w:name w:val="No List413"/>
    <w:next w:val="NoList"/>
    <w:uiPriority w:val="99"/>
    <w:semiHidden/>
    <w:unhideWhenUsed/>
    <w:rsid w:val="00D137D0"/>
  </w:style>
  <w:style w:type="numbering" w:customStyle="1" w:styleId="2230">
    <w:name w:val="无列表223"/>
    <w:next w:val="NoList"/>
    <w:uiPriority w:val="99"/>
    <w:semiHidden/>
    <w:unhideWhenUsed/>
    <w:rsid w:val="00D137D0"/>
  </w:style>
  <w:style w:type="numbering" w:customStyle="1" w:styleId="NoList12113">
    <w:name w:val="No List12113"/>
    <w:next w:val="NoList"/>
    <w:uiPriority w:val="99"/>
    <w:semiHidden/>
    <w:unhideWhenUsed/>
    <w:rsid w:val="00D137D0"/>
  </w:style>
  <w:style w:type="numbering" w:customStyle="1" w:styleId="111132">
    <w:name w:val="リストなし11113"/>
    <w:next w:val="NoList"/>
    <w:uiPriority w:val="99"/>
    <w:semiHidden/>
    <w:unhideWhenUsed/>
    <w:rsid w:val="00D137D0"/>
  </w:style>
  <w:style w:type="numbering" w:customStyle="1" w:styleId="111133">
    <w:name w:val="无列表11113"/>
    <w:next w:val="NoList"/>
    <w:semiHidden/>
    <w:rsid w:val="00D137D0"/>
  </w:style>
  <w:style w:type="numbering" w:customStyle="1" w:styleId="NoList21113">
    <w:name w:val="No List21113"/>
    <w:next w:val="NoList"/>
    <w:semiHidden/>
    <w:rsid w:val="00D137D0"/>
  </w:style>
  <w:style w:type="numbering" w:customStyle="1" w:styleId="NoList31113">
    <w:name w:val="No List31113"/>
    <w:next w:val="NoList"/>
    <w:uiPriority w:val="99"/>
    <w:semiHidden/>
    <w:rsid w:val="00D137D0"/>
  </w:style>
  <w:style w:type="numbering" w:customStyle="1" w:styleId="NoList111113">
    <w:name w:val="No List111113"/>
    <w:next w:val="NoList"/>
    <w:uiPriority w:val="99"/>
    <w:semiHidden/>
    <w:unhideWhenUsed/>
    <w:rsid w:val="00D137D0"/>
  </w:style>
  <w:style w:type="numbering" w:customStyle="1" w:styleId="121130">
    <w:name w:val="無清單12113"/>
    <w:next w:val="NoList"/>
    <w:uiPriority w:val="99"/>
    <w:semiHidden/>
    <w:unhideWhenUsed/>
    <w:rsid w:val="00D137D0"/>
  </w:style>
  <w:style w:type="numbering" w:customStyle="1" w:styleId="111113">
    <w:name w:val="無清單111113"/>
    <w:next w:val="NoList"/>
    <w:uiPriority w:val="99"/>
    <w:semiHidden/>
    <w:unhideWhenUsed/>
    <w:rsid w:val="00D137D0"/>
  </w:style>
  <w:style w:type="numbering" w:customStyle="1" w:styleId="NoList1313">
    <w:name w:val="No List1313"/>
    <w:next w:val="NoList"/>
    <w:uiPriority w:val="99"/>
    <w:semiHidden/>
    <w:unhideWhenUsed/>
    <w:rsid w:val="00D137D0"/>
  </w:style>
  <w:style w:type="numbering" w:customStyle="1" w:styleId="12132">
    <w:name w:val="リストなし1213"/>
    <w:next w:val="NoList"/>
    <w:uiPriority w:val="99"/>
    <w:semiHidden/>
    <w:unhideWhenUsed/>
    <w:rsid w:val="00D137D0"/>
  </w:style>
  <w:style w:type="numbering" w:customStyle="1" w:styleId="12133">
    <w:name w:val="无列表1213"/>
    <w:next w:val="NoList"/>
    <w:semiHidden/>
    <w:rsid w:val="00D137D0"/>
  </w:style>
  <w:style w:type="numbering" w:customStyle="1" w:styleId="NoList2213">
    <w:name w:val="No List2213"/>
    <w:next w:val="NoList"/>
    <w:semiHidden/>
    <w:rsid w:val="00D137D0"/>
  </w:style>
  <w:style w:type="numbering" w:customStyle="1" w:styleId="NoList3213">
    <w:name w:val="No List3213"/>
    <w:next w:val="NoList"/>
    <w:uiPriority w:val="99"/>
    <w:semiHidden/>
    <w:rsid w:val="00D137D0"/>
  </w:style>
  <w:style w:type="numbering" w:customStyle="1" w:styleId="NoList11213">
    <w:name w:val="No List11213"/>
    <w:next w:val="NoList"/>
    <w:uiPriority w:val="99"/>
    <w:semiHidden/>
    <w:unhideWhenUsed/>
    <w:rsid w:val="00D137D0"/>
  </w:style>
  <w:style w:type="numbering" w:customStyle="1" w:styleId="13130">
    <w:name w:val="無清單1313"/>
    <w:next w:val="NoList"/>
    <w:uiPriority w:val="99"/>
    <w:semiHidden/>
    <w:unhideWhenUsed/>
    <w:rsid w:val="00D137D0"/>
  </w:style>
  <w:style w:type="numbering" w:customStyle="1" w:styleId="112130">
    <w:name w:val="無清單11213"/>
    <w:next w:val="NoList"/>
    <w:uiPriority w:val="99"/>
    <w:semiHidden/>
    <w:unhideWhenUsed/>
    <w:rsid w:val="00D137D0"/>
  </w:style>
  <w:style w:type="numbering" w:customStyle="1" w:styleId="2113">
    <w:name w:val="无列表2113"/>
    <w:next w:val="NoList"/>
    <w:uiPriority w:val="99"/>
    <w:semiHidden/>
    <w:unhideWhenUsed/>
    <w:rsid w:val="00D137D0"/>
  </w:style>
  <w:style w:type="numbering" w:customStyle="1" w:styleId="NoList12213">
    <w:name w:val="No List12213"/>
    <w:next w:val="NoList"/>
    <w:uiPriority w:val="99"/>
    <w:semiHidden/>
    <w:unhideWhenUsed/>
    <w:rsid w:val="00D137D0"/>
  </w:style>
  <w:style w:type="numbering" w:customStyle="1" w:styleId="112131">
    <w:name w:val="リストなし11213"/>
    <w:next w:val="NoList"/>
    <w:uiPriority w:val="99"/>
    <w:semiHidden/>
    <w:unhideWhenUsed/>
    <w:rsid w:val="00D137D0"/>
  </w:style>
  <w:style w:type="numbering" w:customStyle="1" w:styleId="112132">
    <w:name w:val="无列表11213"/>
    <w:next w:val="NoList"/>
    <w:semiHidden/>
    <w:rsid w:val="00D137D0"/>
  </w:style>
  <w:style w:type="numbering" w:customStyle="1" w:styleId="NoList21213">
    <w:name w:val="No List21213"/>
    <w:next w:val="NoList"/>
    <w:semiHidden/>
    <w:rsid w:val="00D137D0"/>
  </w:style>
  <w:style w:type="numbering" w:customStyle="1" w:styleId="NoList31213">
    <w:name w:val="No List31213"/>
    <w:next w:val="NoList"/>
    <w:uiPriority w:val="99"/>
    <w:semiHidden/>
    <w:rsid w:val="00D137D0"/>
  </w:style>
  <w:style w:type="numbering" w:customStyle="1" w:styleId="NoList111213">
    <w:name w:val="No List111213"/>
    <w:next w:val="NoList"/>
    <w:uiPriority w:val="99"/>
    <w:semiHidden/>
    <w:unhideWhenUsed/>
    <w:rsid w:val="00D137D0"/>
  </w:style>
  <w:style w:type="numbering" w:customStyle="1" w:styleId="122130">
    <w:name w:val="無清單12213"/>
    <w:next w:val="NoList"/>
    <w:uiPriority w:val="99"/>
    <w:semiHidden/>
    <w:unhideWhenUsed/>
    <w:rsid w:val="00D137D0"/>
  </w:style>
  <w:style w:type="numbering" w:customStyle="1" w:styleId="1112130">
    <w:name w:val="無清單111213"/>
    <w:next w:val="NoList"/>
    <w:uiPriority w:val="99"/>
    <w:semiHidden/>
    <w:unhideWhenUsed/>
    <w:rsid w:val="00D137D0"/>
  </w:style>
  <w:style w:type="numbering" w:customStyle="1" w:styleId="NoList81">
    <w:name w:val="No List81"/>
    <w:next w:val="NoList"/>
    <w:uiPriority w:val="99"/>
    <w:semiHidden/>
    <w:unhideWhenUsed/>
    <w:rsid w:val="00D137D0"/>
  </w:style>
  <w:style w:type="numbering" w:customStyle="1" w:styleId="NoList161">
    <w:name w:val="No List161"/>
    <w:next w:val="NoList"/>
    <w:uiPriority w:val="99"/>
    <w:semiHidden/>
    <w:unhideWhenUsed/>
    <w:rsid w:val="00D137D0"/>
  </w:style>
  <w:style w:type="numbering" w:customStyle="1" w:styleId="1511">
    <w:name w:val="リストなし151"/>
    <w:next w:val="NoList"/>
    <w:uiPriority w:val="99"/>
    <w:semiHidden/>
    <w:unhideWhenUsed/>
    <w:rsid w:val="00D137D0"/>
  </w:style>
  <w:style w:type="numbering" w:customStyle="1" w:styleId="1512">
    <w:name w:val="无列表151"/>
    <w:next w:val="NoList"/>
    <w:semiHidden/>
    <w:rsid w:val="00D137D0"/>
  </w:style>
  <w:style w:type="numbering" w:customStyle="1" w:styleId="NoList251">
    <w:name w:val="No List251"/>
    <w:next w:val="NoList"/>
    <w:semiHidden/>
    <w:rsid w:val="00D137D0"/>
  </w:style>
  <w:style w:type="numbering" w:customStyle="1" w:styleId="NoList351">
    <w:name w:val="No List351"/>
    <w:next w:val="NoList"/>
    <w:uiPriority w:val="99"/>
    <w:semiHidden/>
    <w:rsid w:val="00D137D0"/>
  </w:style>
  <w:style w:type="numbering" w:customStyle="1" w:styleId="NoList1161">
    <w:name w:val="No List1161"/>
    <w:next w:val="NoList"/>
    <w:uiPriority w:val="99"/>
    <w:semiHidden/>
    <w:unhideWhenUsed/>
    <w:rsid w:val="00D137D0"/>
  </w:style>
  <w:style w:type="numbering" w:customStyle="1" w:styleId="1610">
    <w:name w:val="無清單161"/>
    <w:next w:val="NoList"/>
    <w:uiPriority w:val="99"/>
    <w:semiHidden/>
    <w:unhideWhenUsed/>
    <w:rsid w:val="00D137D0"/>
  </w:style>
  <w:style w:type="numbering" w:customStyle="1" w:styleId="11510">
    <w:name w:val="無清單1151"/>
    <w:next w:val="NoList"/>
    <w:uiPriority w:val="99"/>
    <w:semiHidden/>
    <w:unhideWhenUsed/>
    <w:rsid w:val="00D137D0"/>
  </w:style>
  <w:style w:type="numbering" w:customStyle="1" w:styleId="NoList11151">
    <w:name w:val="No List11151"/>
    <w:next w:val="NoList"/>
    <w:uiPriority w:val="99"/>
    <w:semiHidden/>
    <w:unhideWhenUsed/>
    <w:rsid w:val="00D137D0"/>
  </w:style>
  <w:style w:type="numbering" w:customStyle="1" w:styleId="2410">
    <w:name w:val="无列表241"/>
    <w:next w:val="NoList"/>
    <w:uiPriority w:val="99"/>
    <w:semiHidden/>
    <w:unhideWhenUsed/>
    <w:rsid w:val="00D137D0"/>
  </w:style>
  <w:style w:type="numbering" w:customStyle="1" w:styleId="NoList1251">
    <w:name w:val="No List1251"/>
    <w:next w:val="NoList"/>
    <w:uiPriority w:val="99"/>
    <w:semiHidden/>
    <w:unhideWhenUsed/>
    <w:rsid w:val="00D137D0"/>
  </w:style>
  <w:style w:type="numbering" w:customStyle="1" w:styleId="11511">
    <w:name w:val="リストなし1151"/>
    <w:next w:val="NoList"/>
    <w:uiPriority w:val="99"/>
    <w:semiHidden/>
    <w:unhideWhenUsed/>
    <w:rsid w:val="00D137D0"/>
  </w:style>
  <w:style w:type="numbering" w:customStyle="1" w:styleId="11512">
    <w:name w:val="无列表1151"/>
    <w:next w:val="NoList"/>
    <w:semiHidden/>
    <w:rsid w:val="00D137D0"/>
  </w:style>
  <w:style w:type="numbering" w:customStyle="1" w:styleId="NoList2151">
    <w:name w:val="No List2151"/>
    <w:next w:val="NoList"/>
    <w:semiHidden/>
    <w:rsid w:val="00D137D0"/>
  </w:style>
  <w:style w:type="numbering" w:customStyle="1" w:styleId="NoList3151">
    <w:name w:val="No List3151"/>
    <w:next w:val="NoList"/>
    <w:uiPriority w:val="99"/>
    <w:semiHidden/>
    <w:rsid w:val="00D137D0"/>
  </w:style>
  <w:style w:type="numbering" w:customStyle="1" w:styleId="12510">
    <w:name w:val="無清單1251"/>
    <w:next w:val="NoList"/>
    <w:uiPriority w:val="99"/>
    <w:semiHidden/>
    <w:unhideWhenUsed/>
    <w:rsid w:val="00D137D0"/>
  </w:style>
  <w:style w:type="numbering" w:customStyle="1" w:styleId="111510">
    <w:name w:val="無清單11151"/>
    <w:next w:val="NoList"/>
    <w:uiPriority w:val="99"/>
    <w:semiHidden/>
    <w:unhideWhenUsed/>
    <w:rsid w:val="00D137D0"/>
  </w:style>
  <w:style w:type="numbering" w:customStyle="1" w:styleId="NoList441">
    <w:name w:val="No List441"/>
    <w:next w:val="NoList"/>
    <w:uiPriority w:val="99"/>
    <w:semiHidden/>
    <w:unhideWhenUsed/>
    <w:rsid w:val="00D137D0"/>
  </w:style>
  <w:style w:type="numbering" w:customStyle="1" w:styleId="NoList11241">
    <w:name w:val="No List11241"/>
    <w:next w:val="NoList"/>
    <w:uiPriority w:val="99"/>
    <w:semiHidden/>
    <w:unhideWhenUsed/>
    <w:rsid w:val="00D137D0"/>
  </w:style>
  <w:style w:type="numbering" w:customStyle="1" w:styleId="NoList12141">
    <w:name w:val="No List12141"/>
    <w:next w:val="NoList"/>
    <w:uiPriority w:val="99"/>
    <w:semiHidden/>
    <w:unhideWhenUsed/>
    <w:rsid w:val="00D137D0"/>
  </w:style>
  <w:style w:type="numbering" w:customStyle="1" w:styleId="111411">
    <w:name w:val="リストなし11141"/>
    <w:next w:val="NoList"/>
    <w:uiPriority w:val="99"/>
    <w:semiHidden/>
    <w:unhideWhenUsed/>
    <w:rsid w:val="00D137D0"/>
  </w:style>
  <w:style w:type="numbering" w:customStyle="1" w:styleId="111412">
    <w:name w:val="无列表11141"/>
    <w:next w:val="NoList"/>
    <w:semiHidden/>
    <w:rsid w:val="00D137D0"/>
  </w:style>
  <w:style w:type="numbering" w:customStyle="1" w:styleId="NoList21141">
    <w:name w:val="No List21141"/>
    <w:next w:val="NoList"/>
    <w:semiHidden/>
    <w:rsid w:val="00D137D0"/>
  </w:style>
  <w:style w:type="numbering" w:customStyle="1" w:styleId="NoList31141">
    <w:name w:val="No List31141"/>
    <w:next w:val="NoList"/>
    <w:uiPriority w:val="99"/>
    <w:semiHidden/>
    <w:rsid w:val="00D137D0"/>
  </w:style>
  <w:style w:type="numbering" w:customStyle="1" w:styleId="NoList111141">
    <w:name w:val="No List111141"/>
    <w:next w:val="NoList"/>
    <w:uiPriority w:val="99"/>
    <w:semiHidden/>
    <w:unhideWhenUsed/>
    <w:rsid w:val="00D137D0"/>
  </w:style>
  <w:style w:type="numbering" w:customStyle="1" w:styleId="12141">
    <w:name w:val="無清單12141"/>
    <w:next w:val="NoList"/>
    <w:uiPriority w:val="99"/>
    <w:semiHidden/>
    <w:unhideWhenUsed/>
    <w:rsid w:val="00D137D0"/>
  </w:style>
  <w:style w:type="numbering" w:customStyle="1" w:styleId="111141">
    <w:name w:val="無清單111141"/>
    <w:next w:val="NoList"/>
    <w:uiPriority w:val="99"/>
    <w:semiHidden/>
    <w:unhideWhenUsed/>
    <w:rsid w:val="00D137D0"/>
  </w:style>
  <w:style w:type="numbering" w:customStyle="1" w:styleId="NoList541">
    <w:name w:val="No List541"/>
    <w:next w:val="NoList"/>
    <w:uiPriority w:val="99"/>
    <w:semiHidden/>
    <w:unhideWhenUsed/>
    <w:rsid w:val="00D137D0"/>
  </w:style>
  <w:style w:type="numbering" w:customStyle="1" w:styleId="NoList1341">
    <w:name w:val="No List1341"/>
    <w:next w:val="NoList"/>
    <w:uiPriority w:val="99"/>
    <w:semiHidden/>
    <w:unhideWhenUsed/>
    <w:rsid w:val="00D137D0"/>
  </w:style>
  <w:style w:type="numbering" w:customStyle="1" w:styleId="12411">
    <w:name w:val="リストなし1241"/>
    <w:next w:val="NoList"/>
    <w:uiPriority w:val="99"/>
    <w:semiHidden/>
    <w:unhideWhenUsed/>
    <w:rsid w:val="00D137D0"/>
  </w:style>
  <w:style w:type="numbering" w:customStyle="1" w:styleId="12412">
    <w:name w:val="无列表1241"/>
    <w:next w:val="NoList"/>
    <w:semiHidden/>
    <w:rsid w:val="00D137D0"/>
  </w:style>
  <w:style w:type="numbering" w:customStyle="1" w:styleId="NoList2241">
    <w:name w:val="No List2241"/>
    <w:next w:val="NoList"/>
    <w:semiHidden/>
    <w:rsid w:val="00D137D0"/>
  </w:style>
  <w:style w:type="numbering" w:customStyle="1" w:styleId="NoList3241">
    <w:name w:val="No List3241"/>
    <w:next w:val="NoList"/>
    <w:uiPriority w:val="99"/>
    <w:semiHidden/>
    <w:rsid w:val="00D137D0"/>
  </w:style>
  <w:style w:type="numbering" w:customStyle="1" w:styleId="1341">
    <w:name w:val="無清單1341"/>
    <w:next w:val="NoList"/>
    <w:uiPriority w:val="99"/>
    <w:semiHidden/>
    <w:unhideWhenUsed/>
    <w:rsid w:val="00D137D0"/>
  </w:style>
  <w:style w:type="numbering" w:customStyle="1" w:styleId="112410">
    <w:name w:val="無清單11241"/>
    <w:next w:val="NoList"/>
    <w:uiPriority w:val="99"/>
    <w:semiHidden/>
    <w:unhideWhenUsed/>
    <w:rsid w:val="00D137D0"/>
  </w:style>
  <w:style w:type="numbering" w:customStyle="1" w:styleId="2141">
    <w:name w:val="无列表2141"/>
    <w:next w:val="NoList"/>
    <w:uiPriority w:val="99"/>
    <w:semiHidden/>
    <w:unhideWhenUsed/>
    <w:rsid w:val="00D137D0"/>
  </w:style>
  <w:style w:type="numbering" w:customStyle="1" w:styleId="NoList12231">
    <w:name w:val="No List12231"/>
    <w:next w:val="NoList"/>
    <w:uiPriority w:val="99"/>
    <w:semiHidden/>
    <w:unhideWhenUsed/>
    <w:rsid w:val="00D137D0"/>
  </w:style>
  <w:style w:type="numbering" w:customStyle="1" w:styleId="112311">
    <w:name w:val="リストなし11231"/>
    <w:next w:val="NoList"/>
    <w:uiPriority w:val="99"/>
    <w:semiHidden/>
    <w:unhideWhenUsed/>
    <w:rsid w:val="00D137D0"/>
  </w:style>
  <w:style w:type="numbering" w:customStyle="1" w:styleId="112312">
    <w:name w:val="无列表11231"/>
    <w:next w:val="NoList"/>
    <w:semiHidden/>
    <w:rsid w:val="00D137D0"/>
  </w:style>
  <w:style w:type="numbering" w:customStyle="1" w:styleId="NoList21231">
    <w:name w:val="No List21231"/>
    <w:next w:val="NoList"/>
    <w:semiHidden/>
    <w:rsid w:val="00D137D0"/>
  </w:style>
  <w:style w:type="numbering" w:customStyle="1" w:styleId="NoList31231">
    <w:name w:val="No List31231"/>
    <w:next w:val="NoList"/>
    <w:uiPriority w:val="99"/>
    <w:semiHidden/>
    <w:rsid w:val="00D137D0"/>
  </w:style>
  <w:style w:type="numbering" w:customStyle="1" w:styleId="NoList111241">
    <w:name w:val="No List111241"/>
    <w:next w:val="NoList"/>
    <w:uiPriority w:val="99"/>
    <w:semiHidden/>
    <w:unhideWhenUsed/>
    <w:rsid w:val="00D137D0"/>
  </w:style>
  <w:style w:type="numbering" w:customStyle="1" w:styleId="12231">
    <w:name w:val="無清單12231"/>
    <w:next w:val="NoList"/>
    <w:uiPriority w:val="99"/>
    <w:semiHidden/>
    <w:unhideWhenUsed/>
    <w:rsid w:val="00D137D0"/>
  </w:style>
  <w:style w:type="numbering" w:customStyle="1" w:styleId="111231">
    <w:name w:val="無清單111231"/>
    <w:next w:val="NoList"/>
    <w:uiPriority w:val="99"/>
    <w:semiHidden/>
    <w:unhideWhenUsed/>
    <w:rsid w:val="00D137D0"/>
  </w:style>
  <w:style w:type="numbering" w:customStyle="1" w:styleId="3119">
    <w:name w:val="无列表311"/>
    <w:next w:val="NoList"/>
    <w:uiPriority w:val="99"/>
    <w:semiHidden/>
    <w:unhideWhenUsed/>
    <w:rsid w:val="00D137D0"/>
  </w:style>
  <w:style w:type="numbering" w:customStyle="1" w:styleId="13211">
    <w:name w:val="无列表1321"/>
    <w:next w:val="NoList"/>
    <w:semiHidden/>
    <w:rsid w:val="00D137D0"/>
  </w:style>
  <w:style w:type="numbering" w:customStyle="1" w:styleId="NoList11321">
    <w:name w:val="No List11321"/>
    <w:next w:val="NoList"/>
    <w:uiPriority w:val="99"/>
    <w:semiHidden/>
    <w:unhideWhenUsed/>
    <w:rsid w:val="00D137D0"/>
  </w:style>
  <w:style w:type="numbering" w:customStyle="1" w:styleId="NoList4121">
    <w:name w:val="No List4121"/>
    <w:next w:val="NoList"/>
    <w:uiPriority w:val="99"/>
    <w:semiHidden/>
    <w:unhideWhenUsed/>
    <w:rsid w:val="00D137D0"/>
  </w:style>
  <w:style w:type="numbering" w:customStyle="1" w:styleId="2221">
    <w:name w:val="无列表2221"/>
    <w:next w:val="NoList"/>
    <w:uiPriority w:val="99"/>
    <w:semiHidden/>
    <w:unhideWhenUsed/>
    <w:rsid w:val="00D137D0"/>
  </w:style>
  <w:style w:type="numbering" w:customStyle="1" w:styleId="NoList121121">
    <w:name w:val="No List121121"/>
    <w:next w:val="NoList"/>
    <w:uiPriority w:val="99"/>
    <w:semiHidden/>
    <w:unhideWhenUsed/>
    <w:rsid w:val="00D137D0"/>
  </w:style>
  <w:style w:type="numbering" w:customStyle="1" w:styleId="1111211">
    <w:name w:val="リストなし111121"/>
    <w:next w:val="NoList"/>
    <w:uiPriority w:val="99"/>
    <w:semiHidden/>
    <w:unhideWhenUsed/>
    <w:rsid w:val="00D137D0"/>
  </w:style>
  <w:style w:type="numbering" w:customStyle="1" w:styleId="1111212">
    <w:name w:val="无列表111121"/>
    <w:next w:val="NoList"/>
    <w:semiHidden/>
    <w:rsid w:val="00D137D0"/>
  </w:style>
  <w:style w:type="numbering" w:customStyle="1" w:styleId="NoList211121">
    <w:name w:val="No List211121"/>
    <w:next w:val="NoList"/>
    <w:semiHidden/>
    <w:rsid w:val="00D137D0"/>
  </w:style>
  <w:style w:type="numbering" w:customStyle="1" w:styleId="NoList311121">
    <w:name w:val="No List311121"/>
    <w:next w:val="NoList"/>
    <w:uiPriority w:val="99"/>
    <w:semiHidden/>
    <w:rsid w:val="00D137D0"/>
  </w:style>
  <w:style w:type="numbering" w:customStyle="1" w:styleId="NoList1111121">
    <w:name w:val="No List1111121"/>
    <w:next w:val="NoList"/>
    <w:uiPriority w:val="99"/>
    <w:semiHidden/>
    <w:unhideWhenUsed/>
    <w:rsid w:val="00D137D0"/>
  </w:style>
  <w:style w:type="numbering" w:customStyle="1" w:styleId="1211210">
    <w:name w:val="無清單121121"/>
    <w:next w:val="NoList"/>
    <w:uiPriority w:val="99"/>
    <w:semiHidden/>
    <w:unhideWhenUsed/>
    <w:rsid w:val="00D137D0"/>
  </w:style>
  <w:style w:type="numbering" w:customStyle="1" w:styleId="11111210">
    <w:name w:val="無清單1111121"/>
    <w:next w:val="NoList"/>
    <w:uiPriority w:val="99"/>
    <w:semiHidden/>
    <w:unhideWhenUsed/>
    <w:rsid w:val="00D137D0"/>
  </w:style>
  <w:style w:type="numbering" w:customStyle="1" w:styleId="NoList13121">
    <w:name w:val="No List13121"/>
    <w:next w:val="NoList"/>
    <w:uiPriority w:val="99"/>
    <w:semiHidden/>
    <w:unhideWhenUsed/>
    <w:rsid w:val="00D137D0"/>
  </w:style>
  <w:style w:type="numbering" w:customStyle="1" w:styleId="121211">
    <w:name w:val="リストなし12121"/>
    <w:next w:val="NoList"/>
    <w:uiPriority w:val="99"/>
    <w:semiHidden/>
    <w:unhideWhenUsed/>
    <w:rsid w:val="00D137D0"/>
  </w:style>
  <w:style w:type="numbering" w:customStyle="1" w:styleId="121212">
    <w:name w:val="无列表12121"/>
    <w:next w:val="NoList"/>
    <w:semiHidden/>
    <w:rsid w:val="00D137D0"/>
  </w:style>
  <w:style w:type="numbering" w:customStyle="1" w:styleId="NoList22121">
    <w:name w:val="No List22121"/>
    <w:next w:val="NoList"/>
    <w:semiHidden/>
    <w:rsid w:val="00D137D0"/>
  </w:style>
  <w:style w:type="numbering" w:customStyle="1" w:styleId="NoList32121">
    <w:name w:val="No List32121"/>
    <w:next w:val="NoList"/>
    <w:uiPriority w:val="99"/>
    <w:semiHidden/>
    <w:rsid w:val="00D137D0"/>
  </w:style>
  <w:style w:type="numbering" w:customStyle="1" w:styleId="NoList112121">
    <w:name w:val="No List112121"/>
    <w:next w:val="NoList"/>
    <w:uiPriority w:val="99"/>
    <w:semiHidden/>
    <w:unhideWhenUsed/>
    <w:rsid w:val="00D137D0"/>
  </w:style>
  <w:style w:type="numbering" w:customStyle="1" w:styleId="131210">
    <w:name w:val="無清單13121"/>
    <w:next w:val="NoList"/>
    <w:uiPriority w:val="99"/>
    <w:semiHidden/>
    <w:unhideWhenUsed/>
    <w:rsid w:val="00D137D0"/>
  </w:style>
  <w:style w:type="numbering" w:customStyle="1" w:styleId="1121210">
    <w:name w:val="無清單112121"/>
    <w:next w:val="NoList"/>
    <w:uiPriority w:val="99"/>
    <w:semiHidden/>
    <w:unhideWhenUsed/>
    <w:rsid w:val="00D137D0"/>
  </w:style>
  <w:style w:type="numbering" w:customStyle="1" w:styleId="21121">
    <w:name w:val="无列表21121"/>
    <w:next w:val="NoList"/>
    <w:uiPriority w:val="99"/>
    <w:semiHidden/>
    <w:unhideWhenUsed/>
    <w:rsid w:val="00D137D0"/>
  </w:style>
  <w:style w:type="numbering" w:customStyle="1" w:styleId="NoList122121">
    <w:name w:val="No List122121"/>
    <w:next w:val="NoList"/>
    <w:uiPriority w:val="99"/>
    <w:semiHidden/>
    <w:unhideWhenUsed/>
    <w:rsid w:val="00D137D0"/>
  </w:style>
  <w:style w:type="numbering" w:customStyle="1" w:styleId="1121211">
    <w:name w:val="リストなし112121"/>
    <w:next w:val="NoList"/>
    <w:uiPriority w:val="99"/>
    <w:semiHidden/>
    <w:unhideWhenUsed/>
    <w:rsid w:val="00D137D0"/>
  </w:style>
  <w:style w:type="numbering" w:customStyle="1" w:styleId="1121212">
    <w:name w:val="无列表112121"/>
    <w:next w:val="NoList"/>
    <w:semiHidden/>
    <w:rsid w:val="00D137D0"/>
  </w:style>
  <w:style w:type="numbering" w:customStyle="1" w:styleId="NoList212121">
    <w:name w:val="No List212121"/>
    <w:next w:val="NoList"/>
    <w:semiHidden/>
    <w:rsid w:val="00D137D0"/>
  </w:style>
  <w:style w:type="numbering" w:customStyle="1" w:styleId="NoList312121">
    <w:name w:val="No List312121"/>
    <w:next w:val="NoList"/>
    <w:uiPriority w:val="99"/>
    <w:semiHidden/>
    <w:rsid w:val="00D137D0"/>
  </w:style>
  <w:style w:type="numbering" w:customStyle="1" w:styleId="NoList1112121">
    <w:name w:val="No List1112121"/>
    <w:next w:val="NoList"/>
    <w:uiPriority w:val="99"/>
    <w:semiHidden/>
    <w:unhideWhenUsed/>
    <w:rsid w:val="00D137D0"/>
  </w:style>
  <w:style w:type="numbering" w:customStyle="1" w:styleId="122121">
    <w:name w:val="無清單122121"/>
    <w:next w:val="NoList"/>
    <w:uiPriority w:val="99"/>
    <w:semiHidden/>
    <w:unhideWhenUsed/>
    <w:rsid w:val="00D137D0"/>
  </w:style>
  <w:style w:type="numbering" w:customStyle="1" w:styleId="1112121">
    <w:name w:val="無清單1112121"/>
    <w:next w:val="NoList"/>
    <w:uiPriority w:val="99"/>
    <w:semiHidden/>
    <w:unhideWhenUsed/>
    <w:rsid w:val="00D137D0"/>
  </w:style>
  <w:style w:type="numbering" w:customStyle="1" w:styleId="131111">
    <w:name w:val="无列表13111"/>
    <w:next w:val="NoList"/>
    <w:semiHidden/>
    <w:rsid w:val="00D137D0"/>
  </w:style>
  <w:style w:type="numbering" w:customStyle="1" w:styleId="NoList41111">
    <w:name w:val="No List41111"/>
    <w:next w:val="NoList"/>
    <w:uiPriority w:val="99"/>
    <w:semiHidden/>
    <w:unhideWhenUsed/>
    <w:rsid w:val="00D137D0"/>
  </w:style>
  <w:style w:type="numbering" w:customStyle="1" w:styleId="22111">
    <w:name w:val="无列表22111"/>
    <w:next w:val="NoList"/>
    <w:uiPriority w:val="99"/>
    <w:semiHidden/>
    <w:unhideWhenUsed/>
    <w:rsid w:val="00D137D0"/>
  </w:style>
  <w:style w:type="numbering" w:customStyle="1" w:styleId="NoList1211112">
    <w:name w:val="No List1211112"/>
    <w:next w:val="NoList"/>
    <w:uiPriority w:val="99"/>
    <w:semiHidden/>
    <w:unhideWhenUsed/>
    <w:rsid w:val="00D137D0"/>
  </w:style>
  <w:style w:type="numbering" w:customStyle="1" w:styleId="11111121">
    <w:name w:val="リストなし1111112"/>
    <w:next w:val="NoList"/>
    <w:uiPriority w:val="99"/>
    <w:semiHidden/>
    <w:unhideWhenUsed/>
    <w:rsid w:val="00D137D0"/>
  </w:style>
  <w:style w:type="numbering" w:customStyle="1" w:styleId="11111122">
    <w:name w:val="无列表1111112"/>
    <w:next w:val="NoList"/>
    <w:semiHidden/>
    <w:rsid w:val="00D137D0"/>
  </w:style>
  <w:style w:type="numbering" w:customStyle="1" w:styleId="NoList2111112">
    <w:name w:val="No List2111112"/>
    <w:next w:val="NoList"/>
    <w:semiHidden/>
    <w:rsid w:val="00D137D0"/>
  </w:style>
  <w:style w:type="numbering" w:customStyle="1" w:styleId="NoList3111112">
    <w:name w:val="No List3111112"/>
    <w:next w:val="NoList"/>
    <w:uiPriority w:val="99"/>
    <w:semiHidden/>
    <w:rsid w:val="00D137D0"/>
  </w:style>
  <w:style w:type="numbering" w:customStyle="1" w:styleId="NoList11111112">
    <w:name w:val="No List11111112"/>
    <w:next w:val="NoList"/>
    <w:uiPriority w:val="99"/>
    <w:semiHidden/>
    <w:unhideWhenUsed/>
    <w:rsid w:val="00D137D0"/>
  </w:style>
  <w:style w:type="numbering" w:customStyle="1" w:styleId="1211112">
    <w:name w:val="無清單1211112"/>
    <w:next w:val="NoList"/>
    <w:uiPriority w:val="99"/>
    <w:semiHidden/>
    <w:unhideWhenUsed/>
    <w:rsid w:val="00D137D0"/>
  </w:style>
  <w:style w:type="numbering" w:customStyle="1" w:styleId="111111120">
    <w:name w:val="無清單11111112"/>
    <w:next w:val="NoList"/>
    <w:uiPriority w:val="99"/>
    <w:semiHidden/>
    <w:unhideWhenUsed/>
    <w:rsid w:val="00D137D0"/>
  </w:style>
  <w:style w:type="numbering" w:customStyle="1" w:styleId="NoList131111">
    <w:name w:val="No List131111"/>
    <w:next w:val="NoList"/>
    <w:uiPriority w:val="99"/>
    <w:semiHidden/>
    <w:unhideWhenUsed/>
    <w:rsid w:val="00D137D0"/>
  </w:style>
  <w:style w:type="numbering" w:customStyle="1" w:styleId="1211113">
    <w:name w:val="リストなし121111"/>
    <w:next w:val="NoList"/>
    <w:uiPriority w:val="99"/>
    <w:semiHidden/>
    <w:unhideWhenUsed/>
    <w:rsid w:val="00D137D0"/>
  </w:style>
  <w:style w:type="numbering" w:customStyle="1" w:styleId="1211121">
    <w:name w:val="无列表121112"/>
    <w:next w:val="NoList"/>
    <w:semiHidden/>
    <w:rsid w:val="00D137D0"/>
  </w:style>
  <w:style w:type="numbering" w:customStyle="1" w:styleId="NoList221111">
    <w:name w:val="No List221111"/>
    <w:next w:val="NoList"/>
    <w:semiHidden/>
    <w:rsid w:val="00D137D0"/>
  </w:style>
  <w:style w:type="numbering" w:customStyle="1" w:styleId="NoList321111">
    <w:name w:val="No List321111"/>
    <w:next w:val="NoList"/>
    <w:uiPriority w:val="99"/>
    <w:semiHidden/>
    <w:rsid w:val="00D137D0"/>
  </w:style>
  <w:style w:type="numbering" w:customStyle="1" w:styleId="NoList1121111">
    <w:name w:val="No List1121111"/>
    <w:next w:val="NoList"/>
    <w:uiPriority w:val="99"/>
    <w:semiHidden/>
    <w:unhideWhenUsed/>
    <w:rsid w:val="00D137D0"/>
  </w:style>
  <w:style w:type="numbering" w:customStyle="1" w:styleId="1311110">
    <w:name w:val="無清單131111"/>
    <w:next w:val="NoList"/>
    <w:uiPriority w:val="99"/>
    <w:semiHidden/>
    <w:unhideWhenUsed/>
    <w:rsid w:val="00D137D0"/>
  </w:style>
  <w:style w:type="numbering" w:customStyle="1" w:styleId="11211110">
    <w:name w:val="無清單1121111"/>
    <w:next w:val="NoList"/>
    <w:uiPriority w:val="99"/>
    <w:semiHidden/>
    <w:unhideWhenUsed/>
    <w:rsid w:val="00D137D0"/>
  </w:style>
  <w:style w:type="numbering" w:customStyle="1" w:styleId="211112">
    <w:name w:val="无列表211112"/>
    <w:next w:val="NoList"/>
    <w:uiPriority w:val="99"/>
    <w:semiHidden/>
    <w:unhideWhenUsed/>
    <w:rsid w:val="00D137D0"/>
  </w:style>
  <w:style w:type="numbering" w:customStyle="1" w:styleId="NoList1221111">
    <w:name w:val="No List1221111"/>
    <w:next w:val="NoList"/>
    <w:uiPriority w:val="99"/>
    <w:semiHidden/>
    <w:unhideWhenUsed/>
    <w:rsid w:val="00D137D0"/>
  </w:style>
  <w:style w:type="numbering" w:customStyle="1" w:styleId="11211111">
    <w:name w:val="リストなし1121111"/>
    <w:next w:val="NoList"/>
    <w:uiPriority w:val="99"/>
    <w:semiHidden/>
    <w:unhideWhenUsed/>
    <w:rsid w:val="00D137D0"/>
  </w:style>
  <w:style w:type="numbering" w:customStyle="1" w:styleId="11211112">
    <w:name w:val="无列表1121111"/>
    <w:next w:val="NoList"/>
    <w:semiHidden/>
    <w:rsid w:val="00D137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68</TotalTime>
  <Pages>3</Pages>
  <Words>2668</Words>
  <Characters>15214</Characters>
  <Application>Microsoft Office Word</Application>
  <DocSecurity>0</DocSecurity>
  <Lines>126</Lines>
  <Paragraphs>35</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13</cp:revision>
  <cp:lastPrinted>1900-01-01T08:00:00Z</cp:lastPrinted>
  <dcterms:created xsi:type="dcterms:W3CDTF">2024-05-17T17:49:00Z</dcterms:created>
  <dcterms:modified xsi:type="dcterms:W3CDTF">2024-11-08T18:31:00Z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