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C346C5" w14:textId="3F6DDF97"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w:t>
      </w:r>
      <w:r w:rsidR="00AC75AB" w:rsidRPr="000F62F9">
        <w:rPr>
          <w:rFonts w:ascii="Arial" w:eastAsia="MS Mincho" w:hAnsi="Arial" w:cs="Arial"/>
          <w:b/>
          <w:kern w:val="0"/>
          <w:sz w:val="22"/>
          <w:lang w:eastAsia="en-US"/>
        </w:rPr>
        <w:t>11</w:t>
      </w:r>
      <w:r w:rsidR="0020597F">
        <w:rPr>
          <w:rFonts w:ascii="Arial" w:eastAsia="MS Mincho" w:hAnsi="Arial" w:cs="Arial"/>
          <w:b/>
          <w:kern w:val="0"/>
          <w:sz w:val="22"/>
          <w:lang w:eastAsia="en-US"/>
        </w:rPr>
        <w:t>8</w:t>
      </w:r>
      <w:r w:rsidR="005435FA">
        <w:rPr>
          <w:rFonts w:ascii="Arial" w:hAnsi="Arial" w:cs="Arial" w:hint="eastAsia"/>
          <w:b/>
          <w:kern w:val="0"/>
          <w:sz w:val="22"/>
        </w:rPr>
        <w:t>bis</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r>
      <w:bookmarkStart w:id="1" w:name="_Hlk135042309"/>
      <w:r w:rsidR="00BC63F9" w:rsidRPr="00BC63F9">
        <w:rPr>
          <w:rFonts w:ascii="Arial" w:eastAsia="MS Mincho" w:hAnsi="Arial" w:cs="Arial" w:hint="eastAsia"/>
          <w:b/>
          <w:kern w:val="0"/>
          <w:sz w:val="22"/>
          <w:lang w:eastAsia="en-US"/>
        </w:rPr>
        <w:t xml:space="preserve">R1-2407863 </w:t>
      </w:r>
      <w:r w:rsidR="000135FF" w:rsidRPr="000135FF">
        <w:rPr>
          <w:rFonts w:ascii="Arial" w:eastAsia="MS Mincho" w:hAnsi="Arial" w:cs="Arial"/>
          <w:b/>
          <w:kern w:val="0"/>
          <w:sz w:val="22"/>
          <w:lang w:eastAsia="en-US"/>
        </w:rPr>
        <w:t xml:space="preserve"> </w:t>
      </w:r>
      <w:bookmarkEnd w:id="1"/>
    </w:p>
    <w:p w14:paraId="7421DEBA" w14:textId="275FE677" w:rsidR="00B02027" w:rsidRPr="00315743" w:rsidRDefault="00B84E35" w:rsidP="00B02027">
      <w:pPr>
        <w:widowControl/>
        <w:tabs>
          <w:tab w:val="center" w:pos="4536"/>
          <w:tab w:val="right" w:pos="9072"/>
        </w:tabs>
        <w:jc w:val="left"/>
        <w:rPr>
          <w:rFonts w:ascii="Arial" w:eastAsia="MS Mincho" w:hAnsi="Arial" w:cs="Arial"/>
          <w:b/>
          <w:kern w:val="0"/>
          <w:sz w:val="22"/>
          <w:lang w:eastAsia="en-US"/>
        </w:rPr>
      </w:pPr>
      <w:bookmarkStart w:id="2" w:name="_Hlk165548372"/>
      <w:r w:rsidRPr="00B84E35">
        <w:rPr>
          <w:rFonts w:ascii="Arial" w:eastAsia="MS Mincho" w:hAnsi="Arial" w:cs="Arial"/>
          <w:b/>
          <w:bCs/>
          <w:sz w:val="22"/>
          <w:lang w:eastAsia="ja-JP"/>
        </w:rPr>
        <w:t>Hefei, China, 14</w:t>
      </w:r>
      <w:r w:rsidRPr="00B84E35">
        <w:rPr>
          <w:rFonts w:ascii="Arial" w:hAnsi="Arial" w:cs="Arial" w:hint="eastAsia"/>
          <w:b/>
          <w:bCs/>
          <w:sz w:val="22"/>
          <w:vertAlign w:val="superscript"/>
        </w:rPr>
        <w:t>th</w:t>
      </w:r>
      <w:r>
        <w:rPr>
          <w:rFonts w:ascii="Arial" w:hAnsi="Arial" w:cs="Arial" w:hint="eastAsia"/>
          <w:b/>
          <w:bCs/>
          <w:sz w:val="22"/>
        </w:rPr>
        <w:t xml:space="preserve"> </w:t>
      </w:r>
      <w:r w:rsidRPr="00B84E35">
        <w:rPr>
          <w:rFonts w:ascii="Arial" w:eastAsia="MS Mincho" w:hAnsi="Arial" w:cs="Arial"/>
          <w:b/>
          <w:bCs/>
          <w:sz w:val="22"/>
          <w:lang w:eastAsia="ja-JP"/>
        </w:rPr>
        <w:t>–</w:t>
      </w:r>
      <w:r w:rsidRPr="00B84E35">
        <w:rPr>
          <w:rFonts w:ascii="Arial" w:eastAsia="MS Mincho" w:hAnsi="Arial" w:cs="Arial" w:hint="eastAsia"/>
          <w:b/>
          <w:bCs/>
          <w:sz w:val="22"/>
          <w:lang w:eastAsia="ja-JP"/>
        </w:rPr>
        <w:t xml:space="preserve"> </w:t>
      </w:r>
      <w:r w:rsidRPr="00B84E35">
        <w:rPr>
          <w:rFonts w:ascii="Arial" w:eastAsia="MS Mincho" w:hAnsi="Arial" w:cs="Arial"/>
          <w:b/>
          <w:bCs/>
          <w:sz w:val="22"/>
          <w:lang w:eastAsia="ja-JP"/>
        </w:rPr>
        <w:t>18</w:t>
      </w:r>
      <w:r w:rsidRPr="00B84E35">
        <w:rPr>
          <w:rFonts w:ascii="Arial" w:hAnsi="Arial" w:cs="Arial" w:hint="eastAsia"/>
          <w:b/>
          <w:bCs/>
          <w:sz w:val="22"/>
          <w:vertAlign w:val="superscript"/>
        </w:rPr>
        <w:t>th</w:t>
      </w:r>
      <w:r>
        <w:rPr>
          <w:rFonts w:ascii="Arial" w:hAnsi="Arial" w:cs="Arial" w:hint="eastAsia"/>
          <w:b/>
          <w:bCs/>
          <w:sz w:val="22"/>
        </w:rPr>
        <w:t xml:space="preserve"> </w:t>
      </w:r>
      <w:r w:rsidRPr="00B84E35">
        <w:rPr>
          <w:rFonts w:ascii="Arial" w:eastAsia="MS Mincho" w:hAnsi="Arial" w:cs="Arial"/>
          <w:b/>
          <w:bCs/>
          <w:sz w:val="22"/>
          <w:lang w:eastAsia="ja-JP"/>
        </w:rPr>
        <w:t>October</w:t>
      </w:r>
      <w:r w:rsidRPr="00B84E35">
        <w:rPr>
          <w:rFonts w:ascii="Arial" w:eastAsia="MS Mincho" w:hAnsi="Arial" w:cs="Arial" w:hint="eastAsia"/>
          <w:b/>
          <w:bCs/>
          <w:sz w:val="22"/>
          <w:lang w:eastAsia="ja-JP"/>
        </w:rPr>
        <w:t>,</w:t>
      </w:r>
      <w:r w:rsidRPr="00B84E35">
        <w:rPr>
          <w:rFonts w:ascii="Arial" w:eastAsia="MS Mincho" w:hAnsi="Arial" w:cs="Arial"/>
          <w:b/>
          <w:bCs/>
          <w:sz w:val="22"/>
          <w:lang w:eastAsia="ja-JP"/>
        </w:rPr>
        <w:t xml:space="preserve"> 2024</w:t>
      </w:r>
      <w:r w:rsidRPr="00B84E35">
        <w:rPr>
          <w:rFonts w:ascii="Arial" w:eastAsia="MS Mincho" w:hAnsi="Arial" w:cs="Arial" w:hint="eastAsia"/>
          <w:b/>
          <w:bCs/>
          <w:sz w:val="22"/>
          <w:lang w:eastAsia="ja-JP"/>
        </w:rPr>
        <w:t xml:space="preserve"> </w:t>
      </w:r>
      <w:bookmarkEnd w:id="2"/>
    </w:p>
    <w:p w14:paraId="261F1915" w14:textId="77777777" w:rsidR="00B91551" w:rsidRPr="00B02027" w:rsidRDefault="00B91551"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20333FA0"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3" w:name="Title"/>
      <w:bookmarkEnd w:id="3"/>
      <w:r w:rsidRPr="00B02027">
        <w:rPr>
          <w:rFonts w:ascii="Arial" w:eastAsia="MS Mincho" w:hAnsi="Arial" w:cs="Arial"/>
          <w:b/>
          <w:kern w:val="0"/>
          <w:sz w:val="22"/>
          <w:lang w:eastAsia="en-US"/>
        </w:rPr>
        <w:tab/>
      </w:r>
      <w:bookmarkStart w:id="4" w:name="_Hlk135042323"/>
      <w:r w:rsidRPr="00B02027">
        <w:rPr>
          <w:rFonts w:ascii="Arial" w:eastAsia="MS Mincho" w:hAnsi="Arial" w:cs="Arial"/>
          <w:b/>
          <w:kern w:val="0"/>
          <w:sz w:val="22"/>
          <w:lang w:eastAsia="en-US"/>
        </w:rPr>
        <w:t>Discussion on</w:t>
      </w:r>
      <w:bookmarkStart w:id="5" w:name="_Hlk155368585"/>
      <w:r w:rsidR="00CC4CF9">
        <w:rPr>
          <w:rFonts w:ascii="Arial" w:eastAsia="MS Mincho" w:hAnsi="Arial" w:cs="Arial"/>
          <w:b/>
          <w:kern w:val="0"/>
          <w:sz w:val="22"/>
          <w:lang w:eastAsia="en-US"/>
        </w:rPr>
        <w:t xml:space="preserve"> </w:t>
      </w:r>
      <w:r w:rsidR="00CC4CF9" w:rsidRPr="00CC4CF9">
        <w:rPr>
          <w:rFonts w:ascii="Arial" w:eastAsia="MS Mincho" w:hAnsi="Arial" w:cs="Arial"/>
          <w:b/>
          <w:kern w:val="0"/>
          <w:sz w:val="22"/>
          <w:lang w:eastAsia="en-US"/>
        </w:rPr>
        <w:t>Frame structure, random access, scheduling and timing aspects</w:t>
      </w:r>
      <w:r w:rsidR="00CC4CF9">
        <w:rPr>
          <w:rFonts w:ascii="Arial" w:eastAsia="MS Mincho" w:hAnsi="Arial" w:cs="Arial"/>
          <w:b/>
          <w:kern w:val="0"/>
          <w:sz w:val="22"/>
          <w:lang w:eastAsia="en-US"/>
        </w:rPr>
        <w:t xml:space="preserve"> </w:t>
      </w:r>
      <w:r w:rsidR="00565315">
        <w:rPr>
          <w:rFonts w:ascii="Arial" w:eastAsia="MS Mincho" w:hAnsi="Arial" w:cs="Arial"/>
          <w:b/>
          <w:kern w:val="0"/>
          <w:sz w:val="22"/>
          <w:lang w:eastAsia="en-US"/>
        </w:rPr>
        <w:t>for Ambient IoT</w:t>
      </w:r>
      <w:bookmarkEnd w:id="5"/>
    </w:p>
    <w:bookmarkEnd w:id="4"/>
    <w:p w14:paraId="77C3266C" w14:textId="13858098"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6" w:name="Source"/>
      <w:bookmarkEnd w:id="6"/>
      <w:r w:rsidRPr="00B02027">
        <w:rPr>
          <w:rFonts w:ascii="Arial" w:eastAsia="MS Mincho" w:hAnsi="Arial" w:cs="Arial"/>
          <w:b/>
          <w:kern w:val="0"/>
          <w:sz w:val="22"/>
          <w:lang w:eastAsia="en-US"/>
        </w:rPr>
        <w:tab/>
      </w:r>
      <w:r w:rsidRPr="00B02027">
        <w:rPr>
          <w:rFonts w:ascii="Arial" w:eastAsia="宋体" w:hAnsi="Arial" w:cs="Arial"/>
          <w:b/>
          <w:kern w:val="0"/>
          <w:sz w:val="22"/>
        </w:rPr>
        <w:t>9.</w:t>
      </w:r>
      <w:r w:rsidR="00BD6662">
        <w:rPr>
          <w:rFonts w:ascii="Arial" w:eastAsia="宋体" w:hAnsi="Arial" w:cs="Arial"/>
          <w:b/>
          <w:kern w:val="0"/>
          <w:sz w:val="22"/>
        </w:rPr>
        <w:t>4</w:t>
      </w:r>
      <w:r w:rsidRPr="00B02027">
        <w:rPr>
          <w:rFonts w:ascii="Arial" w:eastAsia="宋体" w:hAnsi="Arial" w:cs="Arial"/>
          <w:b/>
          <w:kern w:val="0"/>
          <w:sz w:val="22"/>
        </w:rPr>
        <w:t>.</w:t>
      </w:r>
      <w:r w:rsidR="00BD6662">
        <w:rPr>
          <w:rFonts w:ascii="Arial" w:eastAsia="宋体" w:hAnsi="Arial" w:cs="Arial"/>
          <w:b/>
          <w:kern w:val="0"/>
          <w:sz w:val="22"/>
        </w:rPr>
        <w:t>2.2</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465C2AFE" w14:textId="0B26C9A6" w:rsidR="00A86174" w:rsidRDefault="00E42C11" w:rsidP="00B02027">
      <w:pPr>
        <w:widowControl/>
        <w:spacing w:before="120" w:after="120" w:line="276" w:lineRule="auto"/>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I</w:t>
      </w:r>
      <w:r>
        <w:rPr>
          <w:rFonts w:ascii="Times New Roman" w:eastAsia="宋体" w:hAnsi="Times New Roman" w:cs="Times New Roman"/>
          <w:kern w:val="0"/>
          <w:sz w:val="20"/>
          <w:szCs w:val="20"/>
        </w:rPr>
        <w:t>n this contribution, we discuss the</w:t>
      </w:r>
      <w:bookmarkStart w:id="7" w:name="_Hlk155950016"/>
      <w:r w:rsidR="00CC46FA">
        <w:rPr>
          <w:rFonts w:ascii="Times New Roman" w:eastAsia="宋体" w:hAnsi="Times New Roman" w:cs="Times New Roman"/>
          <w:kern w:val="0"/>
          <w:sz w:val="20"/>
          <w:szCs w:val="20"/>
        </w:rPr>
        <w:t xml:space="preserve"> f</w:t>
      </w:r>
      <w:r w:rsidR="00BD6662" w:rsidRPr="00CC46FA">
        <w:rPr>
          <w:rFonts w:ascii="Times New Roman" w:eastAsia="宋体" w:hAnsi="Times New Roman" w:cs="Times New Roman"/>
          <w:kern w:val="0"/>
          <w:sz w:val="20"/>
          <w:szCs w:val="20"/>
        </w:rPr>
        <w:t>rame structure and timing aspects</w:t>
      </w:r>
      <w:r w:rsidR="00CC46FA">
        <w:rPr>
          <w:rFonts w:ascii="Times New Roman" w:eastAsia="宋体" w:hAnsi="Times New Roman" w:cs="Times New Roman"/>
          <w:kern w:val="0"/>
          <w:sz w:val="20"/>
          <w:szCs w:val="20"/>
        </w:rPr>
        <w:t xml:space="preserve"> for A-IoT</w:t>
      </w:r>
      <w:bookmarkEnd w:id="7"/>
      <w:r w:rsidR="00CC46FA">
        <w:rPr>
          <w:rFonts w:ascii="Times New Roman" w:eastAsia="宋体" w:hAnsi="Times New Roman" w:cs="Times New Roman"/>
          <w:kern w:val="0"/>
          <w:sz w:val="20"/>
          <w:szCs w:val="20"/>
        </w:rPr>
        <w:t>, includ</w:t>
      </w:r>
      <w:r w:rsidR="001D2E7B">
        <w:rPr>
          <w:rFonts w:ascii="Times New Roman" w:eastAsia="宋体" w:hAnsi="Times New Roman" w:cs="Times New Roman"/>
          <w:kern w:val="0"/>
          <w:sz w:val="20"/>
          <w:szCs w:val="20"/>
        </w:rPr>
        <w:t>ing</w:t>
      </w:r>
      <w:r w:rsidR="00CC46FA">
        <w:rPr>
          <w:rFonts w:ascii="Times New Roman" w:eastAsia="宋体" w:hAnsi="Times New Roman" w:cs="Times New Roman"/>
          <w:kern w:val="0"/>
          <w:sz w:val="20"/>
          <w:szCs w:val="20"/>
        </w:rPr>
        <w:t xml:space="preserve"> the</w:t>
      </w:r>
      <w:r w:rsidR="002922E5">
        <w:rPr>
          <w:rFonts w:ascii="Times New Roman" w:eastAsia="宋体" w:hAnsi="Times New Roman" w:cs="Times New Roman"/>
          <w:kern w:val="0"/>
          <w:sz w:val="20"/>
          <w:szCs w:val="20"/>
        </w:rPr>
        <w:t xml:space="preserve"> </w:t>
      </w:r>
      <w:r w:rsidR="002922E5">
        <w:rPr>
          <w:rFonts w:ascii="Times New Roman" w:eastAsia="宋体" w:hAnsi="Times New Roman" w:cs="Times New Roman" w:hint="eastAsia"/>
          <w:kern w:val="0"/>
          <w:sz w:val="20"/>
          <w:szCs w:val="20"/>
        </w:rPr>
        <w:t>frame</w:t>
      </w:r>
      <w:r w:rsidR="002922E5">
        <w:rPr>
          <w:rFonts w:ascii="Times New Roman" w:eastAsia="宋体" w:hAnsi="Times New Roman" w:cs="Times New Roman"/>
          <w:kern w:val="0"/>
          <w:sz w:val="20"/>
          <w:szCs w:val="20"/>
        </w:rPr>
        <w:t xml:space="preserve"> structure,</w:t>
      </w:r>
      <w:r w:rsidR="00CC46FA">
        <w:rPr>
          <w:rFonts w:ascii="Times New Roman" w:eastAsia="宋体" w:hAnsi="Times New Roman" w:cs="Times New Roman"/>
          <w:kern w:val="0"/>
          <w:sz w:val="20"/>
          <w:szCs w:val="20"/>
        </w:rPr>
        <w:t xml:space="preserve"> </w:t>
      </w:r>
      <w:r w:rsidR="00BD6662" w:rsidRPr="00CC46FA">
        <w:rPr>
          <w:rFonts w:ascii="Times New Roman" w:eastAsia="宋体" w:hAnsi="Times New Roman" w:cs="Times New Roman"/>
          <w:kern w:val="0"/>
          <w:sz w:val="20"/>
          <w:szCs w:val="20"/>
        </w:rPr>
        <w:t xml:space="preserve">synchronization, </w:t>
      </w:r>
      <w:bookmarkStart w:id="8" w:name="_Hlk155949809"/>
      <w:r w:rsidR="00BD6662" w:rsidRPr="0067549C">
        <w:rPr>
          <w:rFonts w:ascii="Times New Roman" w:eastAsia="宋体" w:hAnsi="Times New Roman" w:cs="Times New Roman"/>
          <w:kern w:val="0"/>
          <w:sz w:val="20"/>
          <w:szCs w:val="20"/>
        </w:rPr>
        <w:t>random access</w:t>
      </w:r>
      <w:bookmarkEnd w:id="8"/>
      <w:r w:rsidR="00BD6662" w:rsidRPr="0067549C">
        <w:rPr>
          <w:rFonts w:ascii="Times New Roman" w:eastAsia="宋体" w:hAnsi="Times New Roman" w:cs="Times New Roman"/>
          <w:kern w:val="0"/>
          <w:sz w:val="20"/>
          <w:szCs w:val="20"/>
        </w:rPr>
        <w:t>,</w:t>
      </w:r>
      <w:r w:rsidR="00BD6662" w:rsidRPr="00CC46FA">
        <w:rPr>
          <w:rFonts w:ascii="Times New Roman" w:eastAsia="宋体" w:hAnsi="Times New Roman" w:cs="Times New Roman"/>
          <w:kern w:val="0"/>
          <w:sz w:val="20"/>
          <w:szCs w:val="20"/>
        </w:rPr>
        <w:t xml:space="preserve"> </w:t>
      </w:r>
      <w:bookmarkStart w:id="9" w:name="_Hlk155949964"/>
      <w:r w:rsidR="00BD6662" w:rsidRPr="00CC46FA">
        <w:rPr>
          <w:rFonts w:ascii="Times New Roman" w:eastAsia="宋体" w:hAnsi="Times New Roman" w:cs="Times New Roman"/>
          <w:kern w:val="0"/>
          <w:sz w:val="20"/>
          <w:szCs w:val="20"/>
        </w:rPr>
        <w:t>scheduling and timing relationships</w:t>
      </w:r>
      <w:bookmarkEnd w:id="9"/>
      <w:r w:rsidR="00CC46FA">
        <w:rPr>
          <w:rFonts w:ascii="Times New Roman" w:eastAsia="宋体" w:hAnsi="Times New Roman" w:cs="Times New Roman"/>
          <w:kern w:val="0"/>
          <w:sz w:val="20"/>
          <w:szCs w:val="20"/>
        </w:rPr>
        <w:t>.</w:t>
      </w:r>
    </w:p>
    <w:p w14:paraId="63DF06DF" w14:textId="7F50FF48" w:rsidR="00B02027" w:rsidRPr="002B1577" w:rsidRDefault="00CC46FA"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Times New Roman" w:hAnsi="Arial" w:cs="Arial"/>
          <w:kern w:val="0"/>
          <w:sz w:val="36"/>
          <w:szCs w:val="20"/>
          <w:lang w:val="fr-FR" w:eastAsia="en-US"/>
        </w:rPr>
      </w:pPr>
      <w:r w:rsidRPr="002B1577">
        <w:rPr>
          <w:rFonts w:ascii="Arial" w:eastAsia="Times New Roman" w:hAnsi="Arial" w:cs="Arial"/>
          <w:kern w:val="0"/>
          <w:sz w:val="36"/>
          <w:szCs w:val="20"/>
          <w:lang w:val="fr-FR" w:eastAsia="en-US"/>
        </w:rPr>
        <w:t>A-IoT</w:t>
      </w:r>
      <w:r w:rsidR="00BC7491">
        <w:rPr>
          <w:rFonts w:ascii="Arial" w:eastAsia="Times New Roman" w:hAnsi="Arial" w:cs="Arial"/>
          <w:kern w:val="0"/>
          <w:sz w:val="36"/>
          <w:szCs w:val="20"/>
          <w:lang w:val="fr-FR" w:eastAsia="en-US"/>
        </w:rPr>
        <w:t xml:space="preserve"> Syncronization</w:t>
      </w:r>
      <w:r w:rsidR="009D15CA">
        <w:rPr>
          <w:rFonts w:ascii="Arial" w:eastAsia="Times New Roman" w:hAnsi="Arial" w:cs="Arial"/>
          <w:kern w:val="0"/>
          <w:sz w:val="36"/>
          <w:szCs w:val="20"/>
          <w:lang w:val="fr-FR" w:eastAsia="en-US"/>
        </w:rPr>
        <w:t xml:space="preserve"> and Frame structure</w:t>
      </w:r>
      <w:r w:rsidR="00BC7491">
        <w:rPr>
          <w:rFonts w:ascii="Arial" w:eastAsia="Times New Roman" w:hAnsi="Arial" w:cs="Arial"/>
          <w:kern w:val="0"/>
          <w:sz w:val="36"/>
          <w:szCs w:val="20"/>
          <w:lang w:val="fr-FR" w:eastAsia="en-US"/>
        </w:rPr>
        <w:t xml:space="preserve"> </w:t>
      </w:r>
      <w:r w:rsidR="00E42C11" w:rsidRPr="002B1577">
        <w:rPr>
          <w:rFonts w:ascii="Arial" w:eastAsia="Times New Roman" w:hAnsi="Arial" w:cs="Arial"/>
          <w:kern w:val="0"/>
          <w:sz w:val="36"/>
          <w:szCs w:val="20"/>
          <w:lang w:val="fr-FR" w:eastAsia="en-US"/>
        </w:rPr>
        <w:t xml:space="preserve"> </w:t>
      </w:r>
    </w:p>
    <w:p w14:paraId="75A805DB" w14:textId="411B6E4A" w:rsidR="00E35DFB" w:rsidRPr="002B1577" w:rsidRDefault="00E35DFB"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2B1577">
        <w:rPr>
          <w:rFonts w:ascii="Arial" w:hAnsi="Arial" w:cs="Arial"/>
          <w:kern w:val="0"/>
          <w:sz w:val="32"/>
          <w:szCs w:val="18"/>
          <w:lang w:val="fr-FR"/>
        </w:rPr>
        <w:t xml:space="preserve">R2D midamble </w:t>
      </w:r>
    </w:p>
    <w:p w14:paraId="4DFCD951" w14:textId="4C3B9D23" w:rsidR="00B675B7" w:rsidRPr="00B675B7" w:rsidRDefault="00B675B7" w:rsidP="00664C85">
      <w:pPr>
        <w:rPr>
          <w:rFonts w:ascii="Times New Roman" w:eastAsia="宋体" w:hAnsi="Times New Roman" w:cs="Times New Roman"/>
          <w:kern w:val="0"/>
          <w:sz w:val="20"/>
          <w:szCs w:val="20"/>
        </w:rPr>
      </w:pPr>
      <w:r w:rsidRPr="00B675B7">
        <w:rPr>
          <w:rFonts w:ascii="Times New Roman" w:eastAsia="宋体" w:hAnsi="Times New Roman" w:cs="Times New Roman"/>
          <w:kern w:val="0"/>
          <w:sz w:val="20"/>
          <w:szCs w:val="20"/>
        </w:rPr>
        <w:t xml:space="preserve">Following agreement was made for R2D </w:t>
      </w:r>
      <w:proofErr w:type="spellStart"/>
      <w:r w:rsidRPr="00B675B7">
        <w:rPr>
          <w:rFonts w:ascii="Times New Roman" w:eastAsia="宋体" w:hAnsi="Times New Roman" w:cs="Times New Roman"/>
          <w:kern w:val="0"/>
          <w:sz w:val="20"/>
          <w:szCs w:val="20"/>
        </w:rPr>
        <w:t>midamble</w:t>
      </w:r>
      <w:proofErr w:type="spellEnd"/>
      <w:r w:rsidR="00BC7491">
        <w:rPr>
          <w:rFonts w:ascii="Times New Roman" w:eastAsia="宋体" w:hAnsi="Times New Roman" w:cs="Times New Roman"/>
          <w:kern w:val="0"/>
          <w:sz w:val="20"/>
          <w:szCs w:val="20"/>
        </w:rPr>
        <w:t xml:space="preserve"> i</w:t>
      </w:r>
      <w:r w:rsidR="00BC7491" w:rsidRPr="00077066">
        <w:rPr>
          <w:rFonts w:ascii="Times New Roman" w:eastAsia="宋体" w:hAnsi="Times New Roman" w:cs="Times New Roman"/>
          <w:kern w:val="0"/>
          <w:sz w:val="20"/>
          <w:szCs w:val="20"/>
        </w:rPr>
        <w:t>n RAN1#106bis meeting</w:t>
      </w:r>
      <w:r w:rsidR="00BC7491">
        <w:rPr>
          <w:rFonts w:ascii="Times New Roman" w:eastAsia="宋体" w:hAnsi="Times New Roman" w:cs="Times New Roman"/>
          <w:kern w:val="0"/>
          <w:sz w:val="20"/>
          <w:szCs w:val="20"/>
        </w:rPr>
        <w:t xml:space="preserve"> </w:t>
      </w:r>
      <w:r w:rsidR="004D4C39">
        <w:rPr>
          <w:rFonts w:ascii="Times New Roman" w:eastAsia="宋体" w:hAnsi="Times New Roman" w:cs="Times New Roman"/>
          <w:kern w:val="0"/>
          <w:sz w:val="20"/>
          <w:szCs w:val="20"/>
        </w:rPr>
        <w:t>[</w:t>
      </w:r>
      <w:r w:rsidR="00706F6B">
        <w:rPr>
          <w:rFonts w:ascii="Times New Roman" w:eastAsia="宋体" w:hAnsi="Times New Roman" w:cs="Times New Roman" w:hint="eastAsia"/>
          <w:kern w:val="0"/>
          <w:sz w:val="20"/>
          <w:szCs w:val="20"/>
        </w:rPr>
        <w:t>1</w:t>
      </w:r>
      <w:r w:rsidR="004D4C39">
        <w:rPr>
          <w:rFonts w:ascii="Times New Roman" w:eastAsia="宋体" w:hAnsi="Times New Roman" w:cs="Times New Roman"/>
          <w:kern w:val="0"/>
          <w:sz w:val="20"/>
          <w:szCs w:val="20"/>
        </w:rPr>
        <w:t>]</w:t>
      </w:r>
      <w:r w:rsidR="00FE3ADB">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B675B7" w14:paraId="6CF8D9E5" w14:textId="77777777" w:rsidTr="00B675B7">
        <w:tc>
          <w:tcPr>
            <w:tcW w:w="9060" w:type="dxa"/>
          </w:tcPr>
          <w:p w14:paraId="21CC10AB" w14:textId="77777777" w:rsidR="00B675B7" w:rsidRPr="00F41F25" w:rsidRDefault="00B675B7" w:rsidP="00B675B7">
            <w:pPr>
              <w:adjustRightInd w:val="0"/>
              <w:snapToGrid w:val="0"/>
              <w:spacing w:afterLines="50" w:after="120"/>
              <w:rPr>
                <w:bCs/>
              </w:rPr>
            </w:pPr>
            <w:r w:rsidRPr="00F41F25">
              <w:rPr>
                <w:bCs/>
                <w:highlight w:val="green"/>
              </w:rPr>
              <w:t>Agreement</w:t>
            </w:r>
          </w:p>
          <w:p w14:paraId="2CA827F2" w14:textId="77777777" w:rsidR="00B675B7" w:rsidRPr="00185275" w:rsidRDefault="00B675B7" w:rsidP="00B675B7">
            <w:pPr>
              <w:adjustRightInd w:val="0"/>
              <w:snapToGrid w:val="0"/>
              <w:spacing w:afterLines="50" w:after="120"/>
              <w:rPr>
                <w:bCs/>
              </w:rPr>
            </w:pPr>
            <w:r w:rsidRPr="00185275">
              <w:rPr>
                <w:bCs/>
              </w:rPr>
              <w:t xml:space="preserve">RAN1 study the R2D transmission without </w:t>
            </w:r>
            <w:proofErr w:type="spellStart"/>
            <w:r w:rsidRPr="00185275">
              <w:rPr>
                <w:bCs/>
              </w:rPr>
              <w:t>midamble</w:t>
            </w:r>
            <w:proofErr w:type="spellEnd"/>
            <w:r w:rsidRPr="00185275">
              <w:rPr>
                <w:bCs/>
              </w:rPr>
              <w:t xml:space="preserve"> as the baseline if Manchester encoding is used.</w:t>
            </w:r>
          </w:p>
          <w:p w14:paraId="3070A864" w14:textId="4A112EC1" w:rsidR="00B675B7" w:rsidRPr="00B675B7" w:rsidRDefault="00B675B7" w:rsidP="007E51FF">
            <w:pPr>
              <w:pStyle w:val="affff0"/>
              <w:numPr>
                <w:ilvl w:val="0"/>
                <w:numId w:val="24"/>
              </w:numPr>
              <w:ind w:firstLineChars="0"/>
              <w:rPr>
                <w:rFonts w:ascii="Times New Roman" w:hAnsi="Times New Roman"/>
                <w:b/>
              </w:rPr>
            </w:pPr>
            <w:r w:rsidRPr="00B675B7">
              <w:rPr>
                <w:rFonts w:ascii="Times New Roman" w:hAnsi="Times New Roman"/>
              </w:rPr>
              <w:t xml:space="preserve">FFS the necessity for the R2D transmission with </w:t>
            </w:r>
            <w:proofErr w:type="spellStart"/>
            <w:r w:rsidRPr="00B675B7">
              <w:rPr>
                <w:rFonts w:ascii="Times New Roman" w:hAnsi="Times New Roman"/>
              </w:rPr>
              <w:t>midamble</w:t>
            </w:r>
            <w:proofErr w:type="spellEnd"/>
            <w:r w:rsidRPr="00B675B7">
              <w:rPr>
                <w:rFonts w:ascii="Times New Roman" w:hAnsi="Times New Roman"/>
              </w:rPr>
              <w:t xml:space="preserve"> if PIE is used.</w:t>
            </w:r>
          </w:p>
        </w:tc>
      </w:tr>
    </w:tbl>
    <w:p w14:paraId="6E7AAFB5" w14:textId="05B079E4" w:rsidR="00E35DFB" w:rsidRDefault="00E35DFB" w:rsidP="00664C85">
      <w:pPr>
        <w:rPr>
          <w:rFonts w:ascii="Times New Roman" w:eastAsia="宋体" w:hAnsi="Times New Roman" w:cs="Times New Roman"/>
          <w:b/>
          <w:kern w:val="0"/>
          <w:sz w:val="20"/>
          <w:szCs w:val="20"/>
        </w:rPr>
      </w:pPr>
    </w:p>
    <w:p w14:paraId="02EF3121" w14:textId="0EE47AE5" w:rsidR="006258A3" w:rsidRDefault="00F07D53" w:rsidP="00FE3ADB">
      <w:pPr>
        <w:adjustRightInd w:val="0"/>
        <w:snapToGrid w:val="0"/>
        <w:spacing w:afterLines="50" w:after="120"/>
        <w:rPr>
          <w:rFonts w:ascii="Times New Roman" w:eastAsia="宋体" w:hAnsi="Times New Roman" w:cs="Times New Roman"/>
          <w:kern w:val="0"/>
          <w:sz w:val="20"/>
          <w:szCs w:val="20"/>
        </w:rPr>
      </w:pPr>
      <w:r w:rsidRPr="00F07D53">
        <w:rPr>
          <w:rFonts w:ascii="Times New Roman" w:eastAsia="宋体" w:hAnsi="Times New Roman" w:cs="Times New Roman" w:hint="eastAsia"/>
          <w:kern w:val="0"/>
          <w:sz w:val="20"/>
          <w:szCs w:val="20"/>
        </w:rPr>
        <w:t>B</w:t>
      </w:r>
      <w:r w:rsidRPr="00F07D53">
        <w:rPr>
          <w:rFonts w:ascii="Times New Roman" w:eastAsia="宋体" w:hAnsi="Times New Roman" w:cs="Times New Roman"/>
          <w:kern w:val="0"/>
          <w:sz w:val="20"/>
          <w:szCs w:val="20"/>
        </w:rPr>
        <w:t xml:space="preserve">oth PIE </w:t>
      </w:r>
      <w:r>
        <w:rPr>
          <w:rFonts w:ascii="Times New Roman" w:eastAsia="宋体" w:hAnsi="Times New Roman" w:cs="Times New Roman"/>
          <w:kern w:val="0"/>
          <w:sz w:val="20"/>
          <w:szCs w:val="20"/>
        </w:rPr>
        <w:t xml:space="preserve">and </w:t>
      </w:r>
      <w:r w:rsidRPr="00F07D53">
        <w:rPr>
          <w:rFonts w:ascii="Times New Roman" w:eastAsia="宋体" w:hAnsi="Times New Roman" w:cs="Times New Roman"/>
          <w:kern w:val="0"/>
          <w:sz w:val="20"/>
          <w:szCs w:val="20"/>
        </w:rPr>
        <w:t>Manchester encoding</w:t>
      </w:r>
      <w:r>
        <w:rPr>
          <w:rFonts w:ascii="Times New Roman" w:eastAsia="宋体" w:hAnsi="Times New Roman" w:cs="Times New Roman"/>
          <w:kern w:val="0"/>
          <w:sz w:val="20"/>
          <w:szCs w:val="20"/>
        </w:rPr>
        <w:t xml:space="preserve"> are line codes, which contain at least one voltage transition for bit ‘0’ and bit ‘1’. A-IoT device can use the transition(s) </w:t>
      </w:r>
      <w:r w:rsidR="00C84F83">
        <w:rPr>
          <w:rFonts w:ascii="Times New Roman" w:eastAsia="宋体" w:hAnsi="Times New Roman" w:cs="Times New Roman"/>
          <w:kern w:val="0"/>
          <w:sz w:val="20"/>
          <w:szCs w:val="20"/>
        </w:rPr>
        <w:t xml:space="preserve">e.g. counting the number of clock cycles between the edges to achieve the chip-level timing tracking. Therefore, PIE can also be viewed as the codes with self-clock. In addition, the payload size for R2D transmission is </w:t>
      </w:r>
      <w:r w:rsidR="00FE3ADB">
        <w:rPr>
          <w:rFonts w:ascii="Times New Roman" w:eastAsia="宋体" w:hAnsi="Times New Roman" w:cs="Times New Roman"/>
          <w:kern w:val="0"/>
          <w:sz w:val="20"/>
          <w:szCs w:val="20"/>
        </w:rPr>
        <w:t xml:space="preserve">typically </w:t>
      </w:r>
      <w:r w:rsidR="00C84F83">
        <w:rPr>
          <w:rFonts w:ascii="Times New Roman" w:eastAsia="宋体" w:hAnsi="Times New Roman" w:cs="Times New Roman"/>
          <w:kern w:val="0"/>
          <w:sz w:val="20"/>
          <w:szCs w:val="20"/>
        </w:rPr>
        <w:t xml:space="preserve">small, </w:t>
      </w:r>
      <w:r w:rsidR="006258A3">
        <w:rPr>
          <w:rFonts w:ascii="Times New Roman" w:eastAsia="宋体" w:hAnsi="Times New Roman" w:cs="Times New Roman"/>
          <w:kern w:val="0"/>
          <w:sz w:val="20"/>
          <w:szCs w:val="20"/>
        </w:rPr>
        <w:t xml:space="preserve">the necessity of </w:t>
      </w:r>
      <w:proofErr w:type="spellStart"/>
      <w:r w:rsidR="006258A3">
        <w:rPr>
          <w:rFonts w:ascii="Times New Roman" w:eastAsia="宋体" w:hAnsi="Times New Roman" w:cs="Times New Roman"/>
          <w:kern w:val="0"/>
          <w:sz w:val="20"/>
          <w:szCs w:val="20"/>
        </w:rPr>
        <w:t>midamble</w:t>
      </w:r>
      <w:proofErr w:type="spellEnd"/>
      <w:r w:rsidR="006258A3">
        <w:rPr>
          <w:rFonts w:ascii="Times New Roman" w:eastAsia="宋体" w:hAnsi="Times New Roman" w:cs="Times New Roman"/>
          <w:kern w:val="0"/>
          <w:sz w:val="20"/>
          <w:szCs w:val="20"/>
        </w:rPr>
        <w:t xml:space="preserve"> is further reduced.    </w:t>
      </w:r>
    </w:p>
    <w:p w14:paraId="1ED45A18" w14:textId="4739FB12" w:rsidR="00E35DFB" w:rsidRPr="00FE3ADB" w:rsidRDefault="006258A3" w:rsidP="00FE3ADB">
      <w:pPr>
        <w:adjustRightInd w:val="0"/>
        <w:snapToGrid w:val="0"/>
        <w:spacing w:afterLines="50" w:after="120"/>
        <w:rPr>
          <w:rFonts w:ascii="Times New Roman" w:eastAsia="宋体" w:hAnsi="Times New Roman" w:cs="Times New Roman"/>
          <w:b/>
          <w:bCs/>
          <w:kern w:val="0"/>
          <w:sz w:val="20"/>
          <w:szCs w:val="20"/>
        </w:rPr>
      </w:pPr>
      <w:r w:rsidRPr="00FE3ADB">
        <w:rPr>
          <w:rFonts w:ascii="Times New Roman" w:eastAsia="宋体" w:hAnsi="Times New Roman" w:cs="Times New Roman"/>
          <w:b/>
          <w:bCs/>
          <w:kern w:val="0"/>
          <w:sz w:val="20"/>
          <w:szCs w:val="20"/>
        </w:rPr>
        <w:t>Proposal</w:t>
      </w:r>
      <w:r w:rsidR="00FE3ADB" w:rsidRPr="00FE3ADB">
        <w:rPr>
          <w:rFonts w:ascii="Times New Roman" w:eastAsia="宋体" w:hAnsi="Times New Roman" w:cs="Times New Roman"/>
          <w:b/>
          <w:bCs/>
          <w:kern w:val="0"/>
          <w:sz w:val="20"/>
          <w:szCs w:val="20"/>
        </w:rPr>
        <w:t xml:space="preserve"> </w:t>
      </w:r>
      <w:r w:rsidR="006A018E">
        <w:rPr>
          <w:rFonts w:ascii="Times New Roman" w:eastAsia="宋体" w:hAnsi="Times New Roman" w:cs="Times New Roman"/>
          <w:b/>
          <w:bCs/>
          <w:kern w:val="0"/>
          <w:sz w:val="20"/>
          <w:szCs w:val="24"/>
        </w:rPr>
        <w:t>2.</w:t>
      </w:r>
      <w:r w:rsidR="009E5717">
        <w:rPr>
          <w:rFonts w:ascii="Times New Roman" w:eastAsia="宋体" w:hAnsi="Times New Roman" w:cs="Times New Roman"/>
          <w:b/>
          <w:bCs/>
          <w:kern w:val="0"/>
          <w:sz w:val="20"/>
          <w:szCs w:val="24"/>
        </w:rPr>
        <w:t>1</w:t>
      </w:r>
      <w:r w:rsidR="006A018E">
        <w:rPr>
          <w:rFonts w:ascii="Times New Roman" w:eastAsia="宋体" w:hAnsi="Times New Roman" w:cs="Times New Roman"/>
          <w:b/>
          <w:bCs/>
          <w:kern w:val="0"/>
          <w:sz w:val="20"/>
          <w:szCs w:val="24"/>
        </w:rPr>
        <w:t>-1</w:t>
      </w:r>
      <w:r w:rsidRPr="00FE3ADB">
        <w:rPr>
          <w:rFonts w:ascii="Times New Roman" w:eastAsia="宋体" w:hAnsi="Times New Roman" w:cs="Times New Roman"/>
          <w:b/>
          <w:bCs/>
          <w:kern w:val="0"/>
          <w:sz w:val="20"/>
          <w:szCs w:val="20"/>
        </w:rPr>
        <w:t xml:space="preserve">: RAN1 study the R2D transmission without </w:t>
      </w:r>
      <w:proofErr w:type="spellStart"/>
      <w:r w:rsidRPr="00FE3ADB">
        <w:rPr>
          <w:rFonts w:ascii="Times New Roman" w:eastAsia="宋体" w:hAnsi="Times New Roman" w:cs="Times New Roman"/>
          <w:b/>
          <w:bCs/>
          <w:kern w:val="0"/>
          <w:sz w:val="20"/>
          <w:szCs w:val="20"/>
        </w:rPr>
        <w:t>midamble</w:t>
      </w:r>
      <w:proofErr w:type="spellEnd"/>
      <w:r w:rsidRPr="00FE3ADB">
        <w:rPr>
          <w:rFonts w:ascii="Times New Roman" w:eastAsia="宋体" w:hAnsi="Times New Roman" w:cs="Times New Roman"/>
          <w:b/>
          <w:bCs/>
          <w:kern w:val="0"/>
          <w:sz w:val="20"/>
          <w:szCs w:val="20"/>
        </w:rPr>
        <w:t xml:space="preserve"> as the baseline.   </w:t>
      </w:r>
    </w:p>
    <w:p w14:paraId="261F27D0" w14:textId="7D50B28A" w:rsidR="00D23A21" w:rsidRDefault="00D23A21"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 xml:space="preserve">Time syncronization for </w:t>
      </w:r>
      <w:r w:rsidR="00E35DFB" w:rsidRPr="002B1577">
        <w:rPr>
          <w:rFonts w:ascii="Arial" w:hAnsi="Arial" w:cs="Arial"/>
          <w:kern w:val="0"/>
          <w:sz w:val="32"/>
          <w:szCs w:val="18"/>
          <w:lang w:val="fr-FR"/>
        </w:rPr>
        <w:t xml:space="preserve">D2R </w:t>
      </w:r>
      <w:r>
        <w:rPr>
          <w:rFonts w:ascii="Arial" w:hAnsi="Arial" w:cs="Arial" w:hint="eastAsia"/>
          <w:kern w:val="0"/>
          <w:sz w:val="32"/>
          <w:szCs w:val="18"/>
          <w:lang w:val="fr-FR"/>
        </w:rPr>
        <w:t>transmission and reception</w:t>
      </w:r>
    </w:p>
    <w:p w14:paraId="18B68129" w14:textId="12B7F1A2" w:rsidR="00A40B51" w:rsidRPr="00A40B51" w:rsidRDefault="00A40B51" w:rsidP="00A40B51">
      <w:pPr>
        <w:snapToGrid w:val="0"/>
        <w:spacing w:afterLines="50" w:after="120"/>
        <w:rPr>
          <w:rFonts w:ascii="Times New Roman" w:eastAsia="宋体" w:hAnsi="Times New Roman" w:cs="Times New Roman"/>
          <w:kern w:val="0"/>
          <w:sz w:val="20"/>
          <w:szCs w:val="20"/>
        </w:rPr>
      </w:pPr>
      <w:r w:rsidRPr="00A40B51">
        <w:rPr>
          <w:rFonts w:ascii="Times New Roman" w:eastAsia="宋体" w:hAnsi="Times New Roman" w:cs="Times New Roman" w:hint="eastAsia"/>
          <w:kern w:val="0"/>
          <w:sz w:val="20"/>
          <w:szCs w:val="20"/>
        </w:rPr>
        <w:t>Following WA and agreements were made in RAN1#117 meeting</w:t>
      </w:r>
      <w:r w:rsidR="00706F6B">
        <w:rPr>
          <w:rFonts w:ascii="Times New Roman" w:eastAsia="宋体" w:hAnsi="Times New Roman" w:cs="Times New Roman" w:hint="eastAsia"/>
          <w:kern w:val="0"/>
          <w:sz w:val="20"/>
          <w:szCs w:val="20"/>
        </w:rPr>
        <w:t xml:space="preserve"> [2]</w:t>
      </w:r>
      <w:r w:rsidRPr="00A40B51">
        <w:rPr>
          <w:rFonts w:ascii="Times New Roman" w:eastAsia="宋体" w:hAnsi="Times New Roman" w:cs="Times New Roman" w:hint="eastAsia"/>
          <w:kern w:val="0"/>
          <w:sz w:val="20"/>
          <w:szCs w:val="20"/>
        </w:rPr>
        <w:t>:</w:t>
      </w:r>
    </w:p>
    <w:tbl>
      <w:tblPr>
        <w:tblStyle w:val="afffa"/>
        <w:tblW w:w="0" w:type="auto"/>
        <w:tblLook w:val="04A0" w:firstRow="1" w:lastRow="0" w:firstColumn="1" w:lastColumn="0" w:noHBand="0" w:noVBand="1"/>
      </w:tblPr>
      <w:tblGrid>
        <w:gridCol w:w="9060"/>
      </w:tblGrid>
      <w:tr w:rsidR="00A40B51" w14:paraId="038416D9" w14:textId="77777777" w:rsidTr="00F143D9">
        <w:tc>
          <w:tcPr>
            <w:tcW w:w="9350" w:type="dxa"/>
          </w:tcPr>
          <w:p w14:paraId="2C85C4A8" w14:textId="77777777" w:rsidR="00A40B51" w:rsidRDefault="00A40B51" w:rsidP="00F143D9">
            <w:pPr>
              <w:adjustRightInd w:val="0"/>
              <w:snapToGrid w:val="0"/>
              <w:jc w:val="left"/>
              <w:rPr>
                <w:lang w:eastAsia="ja-JP"/>
              </w:rPr>
            </w:pPr>
            <w:r>
              <w:rPr>
                <w:b/>
                <w:bCs/>
                <w:highlight w:val="darkYellow"/>
                <w:lang w:eastAsia="ja-JP"/>
              </w:rPr>
              <w:t>Working assumption on [0q] (sampling frequency) in link level simulation table</w:t>
            </w:r>
          </w:p>
          <w:p w14:paraId="22D634CE" w14:textId="77777777" w:rsidR="00A40B51" w:rsidRDefault="00A40B51" w:rsidP="00F143D9">
            <w:pPr>
              <w:adjustRightInd w:val="0"/>
              <w:snapToGrid w:val="0"/>
              <w:jc w:val="left"/>
              <w:rPr>
                <w:lang w:eastAsia="ja-JP"/>
              </w:rPr>
            </w:pPr>
            <w:r>
              <w:rPr>
                <w:lang w:eastAsia="ja-JP"/>
              </w:rPr>
              <w:t>Companies to report the Sampling frequency (e.g., 1.92Msps or other feasible values if any)</w:t>
            </w:r>
          </w:p>
          <w:p w14:paraId="0EB4792A" w14:textId="77777777" w:rsidR="00A40B51" w:rsidRDefault="00A40B51" w:rsidP="00F143D9">
            <w:pPr>
              <w:adjustRightInd w:val="0"/>
              <w:snapToGrid w:val="0"/>
              <w:jc w:val="left"/>
              <w:rPr>
                <w:lang w:eastAsia="ja-JP"/>
              </w:rPr>
            </w:pPr>
            <w:r>
              <w:rPr>
                <w:lang w:eastAsia="ja-JP"/>
              </w:rPr>
              <w:t xml:space="preserve">Initial SFO (Sampling Frequency Offset) (Fe): </w:t>
            </w:r>
          </w:p>
          <w:p w14:paraId="3C98E7D2" w14:textId="77777777" w:rsidR="00A40B51" w:rsidRDefault="00A40B51" w:rsidP="00282283">
            <w:pPr>
              <w:widowControl/>
              <w:numPr>
                <w:ilvl w:val="0"/>
                <w:numId w:val="47"/>
              </w:numPr>
              <w:adjustRightInd w:val="0"/>
              <w:snapToGrid w:val="0"/>
              <w:jc w:val="left"/>
              <w:rPr>
                <w:lang w:eastAsia="ja-JP"/>
              </w:rPr>
            </w:pPr>
            <w:r>
              <w:rPr>
                <w:lang w:eastAsia="ja-JP"/>
              </w:rPr>
              <w:t>(M) Randomly select a value from the range of [0.1 ~ 1] *10^4 ppm for device 2,</w:t>
            </w:r>
          </w:p>
          <w:p w14:paraId="51023988" w14:textId="77777777" w:rsidR="00A40B51" w:rsidRDefault="00A40B51" w:rsidP="00282283">
            <w:pPr>
              <w:widowControl/>
              <w:numPr>
                <w:ilvl w:val="0"/>
                <w:numId w:val="47"/>
              </w:numPr>
              <w:adjustRightInd w:val="0"/>
              <w:snapToGrid w:val="0"/>
              <w:jc w:val="left"/>
              <w:rPr>
                <w:lang w:eastAsia="ja-JP"/>
              </w:rPr>
            </w:pPr>
            <w:r>
              <w:rPr>
                <w:lang w:eastAsia="ja-JP"/>
              </w:rPr>
              <w:t>(M) Randomly select a value from the range of [0.1 ~ 1] * 10^5 ppm for device 1,</w:t>
            </w:r>
          </w:p>
          <w:p w14:paraId="5D65F2DE" w14:textId="77777777" w:rsidR="00A40B51" w:rsidRDefault="00A40B51" w:rsidP="00282283">
            <w:pPr>
              <w:widowControl/>
              <w:numPr>
                <w:ilvl w:val="0"/>
                <w:numId w:val="47"/>
              </w:numPr>
              <w:adjustRightInd w:val="0"/>
              <w:snapToGrid w:val="0"/>
              <w:jc w:val="left"/>
              <w:rPr>
                <w:lang w:eastAsia="ja-JP"/>
              </w:rPr>
            </w:pPr>
            <w:r>
              <w:rPr>
                <w:lang w:eastAsia="ja-JP"/>
              </w:rPr>
              <w:t>(O) Randomly select a value from the range of [0.1 ~ 1] *10^5 ppm for device 2,</w:t>
            </w:r>
          </w:p>
          <w:p w14:paraId="2B230E09" w14:textId="77777777" w:rsidR="00A40B51" w:rsidRDefault="00A40B51" w:rsidP="00282283">
            <w:pPr>
              <w:widowControl/>
              <w:numPr>
                <w:ilvl w:val="0"/>
                <w:numId w:val="47"/>
              </w:numPr>
              <w:adjustRightInd w:val="0"/>
              <w:snapToGrid w:val="0"/>
              <w:jc w:val="left"/>
              <w:rPr>
                <w:lang w:eastAsia="ja-JP"/>
              </w:rPr>
            </w:pPr>
            <w:r>
              <w:rPr>
                <w:lang w:eastAsia="ja-JP"/>
              </w:rPr>
              <w:t xml:space="preserve">FFS: Optionally evaluate a fixed value SFO for device 1 and 2 </w:t>
            </w:r>
          </w:p>
          <w:p w14:paraId="7ADE2B82" w14:textId="77777777" w:rsidR="00A40B51" w:rsidRDefault="00A40B51" w:rsidP="00282283">
            <w:pPr>
              <w:widowControl/>
              <w:numPr>
                <w:ilvl w:val="0"/>
                <w:numId w:val="47"/>
              </w:numPr>
              <w:adjustRightInd w:val="0"/>
              <w:snapToGrid w:val="0"/>
              <w:jc w:val="left"/>
              <w:rPr>
                <w:lang w:eastAsia="ja-JP"/>
              </w:rPr>
            </w:pPr>
            <w:r>
              <w:rPr>
                <w:lang w:eastAsia="ja-JP"/>
              </w:rPr>
              <w:t>Note: For random selection, the value is randomly selected per simulation drop, according to a uniform distribution</w:t>
            </w:r>
          </w:p>
          <w:p w14:paraId="38381BEE" w14:textId="77777777" w:rsidR="00A40B51" w:rsidRDefault="00A40B51" w:rsidP="00282283">
            <w:pPr>
              <w:widowControl/>
              <w:numPr>
                <w:ilvl w:val="0"/>
                <w:numId w:val="47"/>
              </w:numPr>
              <w:adjustRightInd w:val="0"/>
              <w:snapToGrid w:val="0"/>
              <w:jc w:val="left"/>
              <w:rPr>
                <w:lang w:eastAsia="ja-JP"/>
              </w:rPr>
            </w:pPr>
            <w:r>
              <w:rPr>
                <w:lang w:eastAsia="ja-JP"/>
              </w:rPr>
              <w:t>Note: Above values are only for sampling purpose.</w:t>
            </w:r>
          </w:p>
          <w:p w14:paraId="5B943D1F" w14:textId="77777777" w:rsidR="00A40B51" w:rsidRDefault="00A40B51" w:rsidP="00282283">
            <w:pPr>
              <w:widowControl/>
              <w:numPr>
                <w:ilvl w:val="0"/>
                <w:numId w:val="47"/>
              </w:numPr>
              <w:adjustRightInd w:val="0"/>
              <w:snapToGrid w:val="0"/>
              <w:jc w:val="left"/>
              <w:rPr>
                <w:lang w:eastAsia="ja-JP"/>
              </w:rPr>
            </w:pPr>
            <w:r>
              <w:rPr>
                <w:lang w:eastAsia="ja-JP"/>
              </w:rPr>
              <w:t>FFS other values</w:t>
            </w:r>
          </w:p>
          <w:p w14:paraId="60F9A8EC" w14:textId="77777777" w:rsidR="00A40B51" w:rsidRDefault="00A40B51" w:rsidP="00282283">
            <w:pPr>
              <w:widowControl/>
              <w:numPr>
                <w:ilvl w:val="0"/>
                <w:numId w:val="47"/>
              </w:numPr>
              <w:adjustRightInd w:val="0"/>
              <w:snapToGrid w:val="0"/>
              <w:jc w:val="left"/>
              <w:rPr>
                <w:lang w:eastAsia="ja-JP"/>
              </w:rPr>
            </w:pPr>
            <w:r>
              <w:rPr>
                <w:lang w:eastAsia="ja-JP"/>
              </w:rPr>
              <w:t>Note: Above assumptions are only for LLS evaluation purpose only for R2D and [D2R].</w:t>
            </w:r>
          </w:p>
          <w:p w14:paraId="64D25DB1" w14:textId="77777777" w:rsidR="00A40B51" w:rsidRDefault="00A40B51" w:rsidP="00F143D9">
            <w:pPr>
              <w:adjustRightInd w:val="0"/>
              <w:snapToGrid w:val="0"/>
              <w:jc w:val="left"/>
              <w:rPr>
                <w:highlight w:val="yellow"/>
                <w:lang w:eastAsia="ja-JP"/>
              </w:rPr>
            </w:pPr>
            <w:r>
              <w:rPr>
                <w:highlight w:val="yellow"/>
                <w:lang w:eastAsia="ja-JP"/>
              </w:rPr>
              <w:t>The timing drift ΔT over a time T is modelled as ΔT = ±Fe * T.</w:t>
            </w:r>
          </w:p>
          <w:p w14:paraId="75614815" w14:textId="77777777" w:rsidR="00A40B51" w:rsidRDefault="00A40B51" w:rsidP="00282283">
            <w:pPr>
              <w:widowControl/>
              <w:numPr>
                <w:ilvl w:val="0"/>
                <w:numId w:val="47"/>
              </w:numPr>
              <w:adjustRightInd w:val="0"/>
              <w:snapToGrid w:val="0"/>
              <w:jc w:val="left"/>
              <w:rPr>
                <w:highlight w:val="yellow"/>
                <w:lang w:eastAsia="ja-JP"/>
              </w:rPr>
            </w:pPr>
            <w:r>
              <w:rPr>
                <w:highlight w:val="yellow"/>
                <w:lang w:eastAsia="ja-JP"/>
              </w:rPr>
              <w:t xml:space="preserve">Note: Accuracy can be improved after </w:t>
            </w:r>
            <w:bookmarkStart w:id="10" w:name="_Hlk174275041"/>
            <w:r>
              <w:rPr>
                <w:highlight w:val="yellow"/>
                <w:lang w:eastAsia="ja-JP"/>
              </w:rPr>
              <w:t xml:space="preserve">clock calibration </w:t>
            </w:r>
            <w:bookmarkEnd w:id="10"/>
            <w:r>
              <w:rPr>
                <w:highlight w:val="yellow"/>
                <w:lang w:eastAsia="ja-JP"/>
              </w:rPr>
              <w:t>for at least device 2.  FFS applicable for device 1</w:t>
            </w:r>
          </w:p>
          <w:p w14:paraId="30174657" w14:textId="77777777" w:rsidR="00A40B51" w:rsidRDefault="00A40B51" w:rsidP="00282283">
            <w:pPr>
              <w:widowControl/>
              <w:numPr>
                <w:ilvl w:val="0"/>
                <w:numId w:val="47"/>
              </w:numPr>
              <w:adjustRightInd w:val="0"/>
              <w:snapToGrid w:val="0"/>
              <w:jc w:val="left"/>
              <w:rPr>
                <w:highlight w:val="yellow"/>
                <w:lang w:eastAsia="ja-JP"/>
              </w:rPr>
            </w:pPr>
            <w:r>
              <w:rPr>
                <w:highlight w:val="yellow"/>
                <w:lang w:eastAsia="ja-JP"/>
              </w:rPr>
              <w:t>Note: SFO after clock calibration can be applied to Fe.</w:t>
            </w:r>
          </w:p>
          <w:p w14:paraId="07F24310" w14:textId="77777777" w:rsidR="00A40B51" w:rsidRDefault="00A40B51" w:rsidP="00282283">
            <w:pPr>
              <w:widowControl/>
              <w:numPr>
                <w:ilvl w:val="0"/>
                <w:numId w:val="47"/>
              </w:numPr>
              <w:adjustRightInd w:val="0"/>
              <w:snapToGrid w:val="0"/>
              <w:jc w:val="left"/>
              <w:rPr>
                <w:lang w:eastAsia="ja-JP"/>
              </w:rPr>
            </w:pPr>
            <w:r>
              <w:rPr>
                <w:lang w:eastAsia="ja-JP"/>
              </w:rPr>
              <w:t>FFS other models</w:t>
            </w:r>
          </w:p>
          <w:p w14:paraId="74036CEA" w14:textId="77777777" w:rsidR="00A40B51" w:rsidRDefault="00A40B51" w:rsidP="00F143D9">
            <w:pPr>
              <w:adjustRightInd w:val="0"/>
              <w:snapToGrid w:val="0"/>
              <w:jc w:val="left"/>
              <w:rPr>
                <w:lang w:eastAsia="ja-JP"/>
              </w:rPr>
            </w:pPr>
            <w:r>
              <w:rPr>
                <w:lang w:eastAsia="ja-JP"/>
              </w:rPr>
              <w:t>CFO for device 2b.</w:t>
            </w:r>
          </w:p>
          <w:p w14:paraId="42763E60" w14:textId="77777777" w:rsidR="00A40B51" w:rsidRDefault="00A40B51" w:rsidP="00282283">
            <w:pPr>
              <w:widowControl/>
              <w:numPr>
                <w:ilvl w:val="0"/>
                <w:numId w:val="47"/>
              </w:numPr>
              <w:adjustRightInd w:val="0"/>
              <w:snapToGrid w:val="0"/>
              <w:jc w:val="left"/>
              <w:rPr>
                <w:lang w:eastAsia="ja-JP"/>
              </w:rPr>
            </w:pPr>
            <w:r>
              <w:rPr>
                <w:lang w:eastAsia="ja-JP"/>
              </w:rPr>
              <w:t>[100ppm/200ppm/1000ppm, 0.1ppm/s]”</w:t>
            </w:r>
          </w:p>
          <w:p w14:paraId="4D43BBF8" w14:textId="77777777" w:rsidR="00A40B51" w:rsidRDefault="00A40B51" w:rsidP="00F143D9">
            <w:pPr>
              <w:adjustRightInd w:val="0"/>
              <w:snapToGrid w:val="0"/>
              <w:jc w:val="left"/>
              <w:rPr>
                <w:rFonts w:eastAsiaTheme="minorEastAsia"/>
              </w:rPr>
            </w:pPr>
            <w:r>
              <w:rPr>
                <w:lang w:eastAsia="ja-JP"/>
              </w:rPr>
              <w:t>Note: Above assumptions are for LLS evaluation purpose only</w:t>
            </w:r>
          </w:p>
          <w:p w14:paraId="1B914F66" w14:textId="77777777" w:rsidR="00A40B51" w:rsidRDefault="00A40B51" w:rsidP="00F143D9">
            <w:pPr>
              <w:adjustRightInd w:val="0"/>
              <w:snapToGrid w:val="0"/>
              <w:jc w:val="left"/>
              <w:rPr>
                <w:rFonts w:eastAsiaTheme="minorEastAsia"/>
              </w:rPr>
            </w:pPr>
          </w:p>
          <w:p w14:paraId="309FCEED" w14:textId="6D5FAC48" w:rsidR="00A40B51" w:rsidRDefault="00A40B51" w:rsidP="00F143D9">
            <w:pPr>
              <w:adjustRightInd w:val="0"/>
              <w:snapToGrid w:val="0"/>
              <w:spacing w:before="120" w:after="120"/>
              <w:contextualSpacing/>
              <w:jc w:val="left"/>
              <w:rPr>
                <w:rFonts w:eastAsia="等线"/>
                <w:bCs/>
              </w:rPr>
            </w:pPr>
            <w:r>
              <w:rPr>
                <w:rFonts w:eastAsia="等线"/>
                <w:bCs/>
                <w:highlight w:val="green"/>
              </w:rPr>
              <w:lastRenderedPageBreak/>
              <w:t>Agreement</w:t>
            </w:r>
            <w:r>
              <w:rPr>
                <w:rFonts w:eastAsia="等线"/>
                <w:bCs/>
              </w:rPr>
              <w:t xml:space="preserve"> </w:t>
            </w:r>
          </w:p>
          <w:p w14:paraId="7DD22FE3" w14:textId="77777777" w:rsidR="00A40B51" w:rsidRDefault="00A40B51" w:rsidP="00F143D9">
            <w:pPr>
              <w:adjustRightInd w:val="0"/>
              <w:snapToGrid w:val="0"/>
              <w:jc w:val="left"/>
              <w:rPr>
                <w:rFonts w:eastAsiaTheme="minorEastAsia"/>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0846A1B6" w14:textId="77777777" w:rsidR="00A40B51" w:rsidRPr="00A40B51" w:rsidRDefault="00A40B51" w:rsidP="00D23A21">
      <w:pPr>
        <w:rPr>
          <w:rFonts w:ascii="Times New Roman" w:eastAsia="宋体" w:hAnsi="Times New Roman" w:cs="Times New Roman"/>
          <w:kern w:val="0"/>
          <w:sz w:val="20"/>
          <w:szCs w:val="20"/>
        </w:rPr>
      </w:pPr>
    </w:p>
    <w:p w14:paraId="498A6104" w14:textId="1C94702D" w:rsidR="00A40B51" w:rsidRDefault="00A40B51" w:rsidP="0041517D">
      <w:pPr>
        <w:adjustRightInd w:val="0"/>
        <w:snapToGrid w:val="0"/>
        <w:spacing w:afterLines="50" w:after="120"/>
        <w:rPr>
          <w:rFonts w:ascii="Times New Roman" w:eastAsia="宋体" w:hAnsi="Times New Roman" w:cs="Times New Roman"/>
          <w:kern w:val="0"/>
          <w:sz w:val="20"/>
          <w:szCs w:val="20"/>
        </w:rPr>
      </w:pPr>
      <w:r w:rsidRPr="00A40B51">
        <w:rPr>
          <w:rFonts w:ascii="Times New Roman" w:eastAsia="宋体" w:hAnsi="Times New Roman" w:cs="Times New Roman" w:hint="eastAsia"/>
          <w:kern w:val="0"/>
          <w:sz w:val="20"/>
          <w:szCs w:val="20"/>
        </w:rPr>
        <w:t xml:space="preserve">In RAN1#118 meeting, </w:t>
      </w:r>
      <w:r>
        <w:rPr>
          <w:rFonts w:ascii="Times New Roman" w:eastAsia="宋体" w:hAnsi="Times New Roman" w:cs="Times New Roman" w:hint="eastAsia"/>
          <w:kern w:val="0"/>
          <w:sz w:val="20"/>
          <w:szCs w:val="20"/>
        </w:rPr>
        <w:t xml:space="preserve">there were some discussions </w:t>
      </w:r>
      <w:r>
        <w:rPr>
          <w:rFonts w:ascii="Times New Roman" w:eastAsia="宋体" w:hAnsi="Times New Roman" w:cs="Times New Roman"/>
          <w:kern w:val="0"/>
          <w:sz w:val="20"/>
          <w:szCs w:val="20"/>
        </w:rPr>
        <w:t>regarding</w:t>
      </w:r>
      <w:r>
        <w:rPr>
          <w:rFonts w:ascii="Times New Roman" w:eastAsia="宋体" w:hAnsi="Times New Roman" w:cs="Times New Roman" w:hint="eastAsia"/>
          <w:kern w:val="0"/>
          <w:sz w:val="20"/>
          <w:szCs w:val="20"/>
        </w:rPr>
        <w:t xml:space="preserve"> to time </w:t>
      </w:r>
      <w:r>
        <w:rPr>
          <w:rFonts w:ascii="Times New Roman" w:eastAsia="宋体" w:hAnsi="Times New Roman" w:cs="Times New Roman"/>
          <w:kern w:val="0"/>
          <w:sz w:val="20"/>
          <w:szCs w:val="20"/>
        </w:rPr>
        <w:t>synchronization</w:t>
      </w:r>
      <w:r>
        <w:rPr>
          <w:rFonts w:ascii="Times New Roman" w:eastAsia="宋体" w:hAnsi="Times New Roman" w:cs="Times New Roman" w:hint="eastAsia"/>
          <w:kern w:val="0"/>
          <w:sz w:val="20"/>
          <w:szCs w:val="20"/>
        </w:rPr>
        <w:t xml:space="preserve"> for D2R transmission at device side and reception at the reader side. One key point is whether/how the SFO accuracy can be improved for device 1. The answer </w:t>
      </w:r>
      <w:r w:rsidR="00BA38A1">
        <w:rPr>
          <w:rFonts w:ascii="Times New Roman" w:eastAsia="宋体" w:hAnsi="Times New Roman" w:cs="Times New Roman"/>
          <w:kern w:val="0"/>
          <w:sz w:val="20"/>
          <w:szCs w:val="20"/>
        </w:rPr>
        <w:t>to</w:t>
      </w:r>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this point is very </w:t>
      </w:r>
      <w:r>
        <w:rPr>
          <w:rFonts w:ascii="Times New Roman" w:eastAsia="宋体" w:hAnsi="Times New Roman" w:cs="Times New Roman"/>
          <w:kern w:val="0"/>
          <w:sz w:val="20"/>
          <w:szCs w:val="20"/>
        </w:rPr>
        <w:t>important</w:t>
      </w:r>
      <w:r>
        <w:rPr>
          <w:rFonts w:ascii="Times New Roman" w:eastAsia="宋体" w:hAnsi="Times New Roman" w:cs="Times New Roman" w:hint="eastAsia"/>
          <w:kern w:val="0"/>
          <w:sz w:val="20"/>
          <w:szCs w:val="20"/>
        </w:rPr>
        <w:t xml:space="preserve"> considering its impact on many aspects such as the</w:t>
      </w:r>
      <w:r w:rsidR="00012A9E">
        <w:rPr>
          <w:rFonts w:ascii="Times New Roman" w:eastAsia="宋体" w:hAnsi="Times New Roman" w:cs="Times New Roman" w:hint="eastAsia"/>
          <w:kern w:val="0"/>
          <w:sz w:val="20"/>
          <w:szCs w:val="20"/>
        </w:rPr>
        <w:t xml:space="preserve"> R2D and</w:t>
      </w:r>
      <w:r>
        <w:rPr>
          <w:rFonts w:ascii="Times New Roman" w:eastAsia="宋体" w:hAnsi="Times New Roman" w:cs="Times New Roman" w:hint="eastAsia"/>
          <w:kern w:val="0"/>
          <w:sz w:val="20"/>
          <w:szCs w:val="20"/>
        </w:rPr>
        <w:t xml:space="preserve"> D2R </w:t>
      </w:r>
      <w:r w:rsidRPr="00A40B51">
        <w:rPr>
          <w:rFonts w:ascii="Times New Roman" w:eastAsia="宋体" w:hAnsi="Times New Roman" w:cs="Times New Roman" w:hint="eastAsia"/>
          <w:kern w:val="0"/>
          <w:sz w:val="20"/>
          <w:szCs w:val="20"/>
        </w:rPr>
        <w:t>preamble design</w:t>
      </w:r>
      <w:r>
        <w:rPr>
          <w:rFonts w:ascii="Times New Roman" w:eastAsia="宋体" w:hAnsi="Times New Roman" w:cs="Times New Roman" w:hint="eastAsia"/>
          <w:kern w:val="0"/>
          <w:sz w:val="20"/>
          <w:szCs w:val="20"/>
        </w:rPr>
        <w:t>, w</w:t>
      </w:r>
      <w:r w:rsidRPr="00A40B51">
        <w:rPr>
          <w:rFonts w:ascii="Times New Roman" w:eastAsia="宋体" w:hAnsi="Times New Roman" w:cs="Times New Roman" w:hint="eastAsia"/>
          <w:kern w:val="0"/>
          <w:sz w:val="20"/>
          <w:szCs w:val="20"/>
        </w:rPr>
        <w:t xml:space="preserve">hether and how many D2R </w:t>
      </w:r>
      <w:proofErr w:type="spellStart"/>
      <w:r w:rsidRPr="00A40B51">
        <w:rPr>
          <w:rFonts w:ascii="Times New Roman" w:eastAsia="宋体" w:hAnsi="Times New Roman" w:cs="Times New Roman" w:hint="eastAsia"/>
          <w:kern w:val="0"/>
          <w:sz w:val="20"/>
          <w:szCs w:val="20"/>
        </w:rPr>
        <w:t>midamble</w:t>
      </w:r>
      <w:proofErr w:type="spellEnd"/>
      <w:r w:rsidRPr="00A40B51">
        <w:rPr>
          <w:rFonts w:ascii="Times New Roman" w:eastAsia="宋体" w:hAnsi="Times New Roman" w:cs="Times New Roman" w:hint="eastAsia"/>
          <w:kern w:val="0"/>
          <w:sz w:val="20"/>
          <w:szCs w:val="20"/>
        </w:rPr>
        <w:t xml:space="preserve"> and/or </w:t>
      </w:r>
      <w:proofErr w:type="spellStart"/>
      <w:r w:rsidRPr="00A40B51">
        <w:rPr>
          <w:rFonts w:ascii="Times New Roman" w:eastAsia="宋体" w:hAnsi="Times New Roman" w:cs="Times New Roman" w:hint="eastAsia"/>
          <w:kern w:val="0"/>
          <w:sz w:val="20"/>
          <w:szCs w:val="20"/>
        </w:rPr>
        <w:t>postamble</w:t>
      </w:r>
      <w:proofErr w:type="spellEnd"/>
      <w:r w:rsidRPr="00A40B51">
        <w:rPr>
          <w:rFonts w:ascii="Times New Roman" w:eastAsia="宋体" w:hAnsi="Times New Roman" w:cs="Times New Roman" w:hint="eastAsia"/>
          <w:kern w:val="0"/>
          <w:sz w:val="20"/>
          <w:szCs w:val="20"/>
        </w:rPr>
        <w:t xml:space="preserve"> </w:t>
      </w:r>
      <w:r w:rsidR="00BA38A1">
        <w:rPr>
          <w:rFonts w:ascii="Times New Roman" w:eastAsia="宋体" w:hAnsi="Times New Roman" w:cs="Times New Roman"/>
          <w:kern w:val="0"/>
          <w:sz w:val="20"/>
          <w:szCs w:val="20"/>
        </w:rPr>
        <w:t>are</w:t>
      </w:r>
      <w:r w:rsidR="00BA38A1" w:rsidRPr="00A40B51">
        <w:rPr>
          <w:rFonts w:ascii="Times New Roman" w:eastAsia="宋体" w:hAnsi="Times New Roman" w:cs="Times New Roman" w:hint="eastAsia"/>
          <w:kern w:val="0"/>
          <w:sz w:val="20"/>
          <w:szCs w:val="20"/>
        </w:rPr>
        <w:t xml:space="preserve"> </w:t>
      </w:r>
      <w:r w:rsidRPr="00A40B51">
        <w:rPr>
          <w:rFonts w:ascii="Times New Roman" w:eastAsia="宋体" w:hAnsi="Times New Roman" w:cs="Times New Roman" w:hint="eastAsia"/>
          <w:kern w:val="0"/>
          <w:sz w:val="20"/>
          <w:szCs w:val="20"/>
        </w:rPr>
        <w:t>needed for fine timing recovery</w:t>
      </w:r>
      <w:r>
        <w:rPr>
          <w:rFonts w:ascii="Times New Roman" w:eastAsia="宋体" w:hAnsi="Times New Roman" w:cs="Times New Roman" w:hint="eastAsia"/>
          <w:kern w:val="0"/>
          <w:sz w:val="20"/>
          <w:szCs w:val="20"/>
        </w:rPr>
        <w:t xml:space="preserve"> and t</w:t>
      </w:r>
      <w:r w:rsidRPr="00A40B51">
        <w:rPr>
          <w:rFonts w:ascii="Times New Roman" w:eastAsia="宋体" w:hAnsi="Times New Roman" w:cs="Times New Roman" w:hint="eastAsia"/>
          <w:kern w:val="0"/>
          <w:sz w:val="20"/>
          <w:szCs w:val="20"/>
        </w:rPr>
        <w:t>he feasibility</w:t>
      </w:r>
      <w:r>
        <w:rPr>
          <w:rFonts w:ascii="Times New Roman" w:eastAsia="宋体" w:hAnsi="Times New Roman" w:cs="Times New Roman" w:hint="eastAsia"/>
          <w:kern w:val="0"/>
          <w:sz w:val="20"/>
          <w:szCs w:val="20"/>
        </w:rPr>
        <w:t>/benefits</w:t>
      </w:r>
      <w:r w:rsidRPr="00A40B51">
        <w:rPr>
          <w:rFonts w:ascii="Times New Roman" w:eastAsia="宋体" w:hAnsi="Times New Roman" w:cs="Times New Roman" w:hint="eastAsia"/>
          <w:kern w:val="0"/>
          <w:sz w:val="20"/>
          <w:szCs w:val="20"/>
        </w:rPr>
        <w:t xml:space="preserve"> on FDMA</w:t>
      </w:r>
      <w:r>
        <w:rPr>
          <w:rFonts w:ascii="Times New Roman" w:eastAsia="宋体" w:hAnsi="Times New Roman" w:cs="Times New Roman" w:hint="eastAsia"/>
          <w:kern w:val="0"/>
          <w:sz w:val="20"/>
          <w:szCs w:val="20"/>
        </w:rPr>
        <w:t>/TDMA</w:t>
      </w:r>
      <w:r w:rsidRPr="00A40B51">
        <w:rPr>
          <w:rFonts w:ascii="Times New Roman" w:eastAsia="宋体" w:hAnsi="Times New Roman" w:cs="Times New Roman" w:hint="eastAsia"/>
          <w:kern w:val="0"/>
          <w:sz w:val="20"/>
          <w:szCs w:val="20"/>
        </w:rPr>
        <w:t xml:space="preserve"> of multiple D2R transmissions</w:t>
      </w:r>
      <w:r>
        <w:rPr>
          <w:rFonts w:ascii="Times New Roman" w:eastAsia="宋体" w:hAnsi="Times New Roman" w:cs="Times New Roman" w:hint="eastAsia"/>
          <w:kern w:val="0"/>
          <w:sz w:val="20"/>
          <w:szCs w:val="20"/>
        </w:rPr>
        <w:t xml:space="preserve"> </w:t>
      </w:r>
      <w:proofErr w:type="spellStart"/>
      <w:r>
        <w:rPr>
          <w:rFonts w:ascii="Times New Roman" w:eastAsia="宋体" w:hAnsi="Times New Roman" w:cs="Times New Roman" w:hint="eastAsia"/>
          <w:kern w:val="0"/>
          <w:sz w:val="20"/>
          <w:szCs w:val="20"/>
        </w:rPr>
        <w:t>etc</w:t>
      </w:r>
      <w:proofErr w:type="spellEnd"/>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as summarized in [</w:t>
      </w:r>
      <w:r w:rsidR="00C85ADE">
        <w:rPr>
          <w:rFonts w:ascii="Times New Roman" w:eastAsia="宋体" w:hAnsi="Times New Roman" w:cs="Times New Roman" w:hint="eastAsia"/>
          <w:kern w:val="0"/>
          <w:sz w:val="20"/>
          <w:szCs w:val="20"/>
        </w:rPr>
        <w:t>4</w:t>
      </w:r>
      <w:r w:rsidR="00706F6B">
        <w:rPr>
          <w:rFonts w:ascii="Times New Roman" w:eastAsia="宋体" w:hAnsi="Times New Roman" w:cs="Times New Roman" w:hint="eastAsia"/>
          <w:kern w:val="0"/>
          <w:sz w:val="20"/>
          <w:szCs w:val="20"/>
        </w:rPr>
        <w:t>]</w:t>
      </w:r>
      <w:r>
        <w:rPr>
          <w:rFonts w:ascii="Times New Roman" w:eastAsia="宋体" w:hAnsi="Times New Roman" w:cs="Times New Roman" w:hint="eastAsia"/>
          <w:kern w:val="0"/>
          <w:sz w:val="20"/>
          <w:szCs w:val="20"/>
        </w:rPr>
        <w:t xml:space="preserve">. </w:t>
      </w:r>
    </w:p>
    <w:p w14:paraId="33F3D9F7" w14:textId="7B7DC366" w:rsidR="00012A9E" w:rsidRDefault="00A40B5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There are two views</w:t>
      </w:r>
      <w:r w:rsidR="00012A9E">
        <w:rPr>
          <w:rFonts w:ascii="Times New Roman" w:eastAsia="宋体" w:hAnsi="Times New Roman" w:cs="Times New Roman" w:hint="eastAsia"/>
          <w:kern w:val="0"/>
          <w:sz w:val="20"/>
          <w:szCs w:val="20"/>
        </w:rPr>
        <w:t>/options:</w:t>
      </w:r>
    </w:p>
    <w:p w14:paraId="748AFC89" w14:textId="2DC40C06" w:rsidR="00012A9E" w:rsidRDefault="00012A9E" w:rsidP="00282283">
      <w:pPr>
        <w:pStyle w:val="affff0"/>
        <w:numPr>
          <w:ilvl w:val="0"/>
          <w:numId w:val="48"/>
        </w:numPr>
        <w:adjustRightInd w:val="0"/>
        <w:snapToGrid w:val="0"/>
        <w:spacing w:afterLines="50" w:after="120"/>
        <w:ind w:firstLineChars="0"/>
        <w:rPr>
          <w:rFonts w:ascii="Times New Roman" w:eastAsia="宋体" w:hAnsi="Times New Roman" w:cs="Times New Roman"/>
          <w:kern w:val="0"/>
          <w:sz w:val="20"/>
          <w:szCs w:val="20"/>
        </w:rPr>
      </w:pPr>
      <w:r w:rsidRPr="00012A9E">
        <w:rPr>
          <w:rFonts w:ascii="Times New Roman" w:eastAsia="宋体" w:hAnsi="Times New Roman" w:cs="Times New Roman" w:hint="eastAsia"/>
          <w:kern w:val="0"/>
          <w:sz w:val="20"/>
          <w:szCs w:val="20"/>
        </w:rPr>
        <w:t xml:space="preserve">One </w:t>
      </w:r>
      <w:r>
        <w:rPr>
          <w:rFonts w:ascii="Times New Roman" w:eastAsia="宋体" w:hAnsi="Times New Roman" w:cs="Times New Roman" w:hint="eastAsia"/>
          <w:kern w:val="0"/>
          <w:sz w:val="20"/>
          <w:szCs w:val="20"/>
        </w:rPr>
        <w:t xml:space="preserve">view, Option 1 </w:t>
      </w:r>
      <w:r w:rsidRPr="00012A9E">
        <w:rPr>
          <w:rFonts w:ascii="Times New Roman" w:eastAsia="宋体" w:hAnsi="Times New Roman" w:cs="Times New Roman" w:hint="eastAsia"/>
          <w:kern w:val="0"/>
          <w:sz w:val="20"/>
          <w:szCs w:val="20"/>
        </w:rPr>
        <w:t xml:space="preserve">is the device transmits the D2R with the </w:t>
      </w:r>
      <w:r>
        <w:rPr>
          <w:rFonts w:ascii="Times New Roman" w:eastAsia="宋体" w:hAnsi="Times New Roman" w:cs="Times New Roman" w:hint="eastAsia"/>
          <w:kern w:val="0"/>
          <w:sz w:val="20"/>
          <w:szCs w:val="20"/>
        </w:rPr>
        <w:t>[</w:t>
      </w:r>
      <w:r w:rsidRPr="00012A9E">
        <w:rPr>
          <w:rFonts w:ascii="Times New Roman" w:eastAsia="宋体" w:hAnsi="Times New Roman" w:cs="Times New Roman" w:hint="eastAsia"/>
          <w:kern w:val="0"/>
          <w:sz w:val="20"/>
          <w:szCs w:val="20"/>
        </w:rPr>
        <w:t>initial</w:t>
      </w:r>
      <w:r>
        <w:rPr>
          <w:rFonts w:ascii="Times New Roman" w:eastAsia="宋体" w:hAnsi="Times New Roman" w:cs="Times New Roman" w:hint="eastAsia"/>
          <w:kern w:val="0"/>
          <w:sz w:val="20"/>
          <w:szCs w:val="20"/>
        </w:rPr>
        <w:t>]</w:t>
      </w:r>
      <w:r w:rsidRPr="00012A9E">
        <w:rPr>
          <w:rFonts w:ascii="Times New Roman" w:eastAsia="宋体" w:hAnsi="Times New Roman" w:cs="Times New Roman" w:hint="eastAsia"/>
          <w:kern w:val="0"/>
          <w:sz w:val="20"/>
          <w:szCs w:val="20"/>
        </w:rPr>
        <w:t xml:space="preserve"> SFO (as agreed for LLS that the value for i</w:t>
      </w:r>
      <w:r w:rsidRPr="00012A9E">
        <w:rPr>
          <w:rFonts w:ascii="Times New Roman" w:eastAsia="宋体" w:hAnsi="Times New Roman" w:cs="Times New Roman"/>
          <w:kern w:val="0"/>
          <w:sz w:val="20"/>
          <w:szCs w:val="20"/>
        </w:rPr>
        <w:t>nitial SFO (Sampling Frequency Offset) (Fe)</w:t>
      </w:r>
      <w:r w:rsidRPr="00012A9E">
        <w:rPr>
          <w:rFonts w:ascii="Times New Roman" w:eastAsia="宋体" w:hAnsi="Times New Roman" w:cs="Times New Roman" w:hint="eastAsia"/>
          <w:kern w:val="0"/>
          <w:sz w:val="20"/>
          <w:szCs w:val="20"/>
        </w:rPr>
        <w:t xml:space="preserve"> is from the range of [0.1 ~ 1] * 10^5 ppm for device 1)</w:t>
      </w:r>
      <w:r>
        <w:rPr>
          <w:rFonts w:ascii="Times New Roman" w:eastAsia="宋体" w:hAnsi="Times New Roman" w:cs="Times New Roman" w:hint="eastAsia"/>
          <w:kern w:val="0"/>
          <w:sz w:val="20"/>
          <w:szCs w:val="20"/>
        </w:rPr>
        <w:t xml:space="preserve"> </w:t>
      </w:r>
    </w:p>
    <w:p w14:paraId="2AC10B80" w14:textId="05A0304A" w:rsidR="00012A9E" w:rsidRDefault="00012A9E" w:rsidP="00282283">
      <w:pPr>
        <w:pStyle w:val="affff0"/>
        <w:numPr>
          <w:ilvl w:val="0"/>
          <w:numId w:val="48"/>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The other view, Option 2 is the </w:t>
      </w:r>
      <w:r w:rsidRPr="00012A9E">
        <w:rPr>
          <w:rFonts w:ascii="Times New Roman" w:eastAsia="宋体" w:hAnsi="Times New Roman" w:cs="Times New Roman" w:hint="eastAsia"/>
          <w:kern w:val="0"/>
          <w:sz w:val="20"/>
          <w:szCs w:val="20"/>
        </w:rPr>
        <w:t xml:space="preserve">device transmits the D2R with </w:t>
      </w:r>
      <w:r>
        <w:rPr>
          <w:rFonts w:ascii="Times New Roman" w:eastAsia="宋体" w:hAnsi="Times New Roman" w:cs="Times New Roman" w:hint="eastAsia"/>
          <w:kern w:val="0"/>
          <w:sz w:val="20"/>
          <w:szCs w:val="20"/>
        </w:rPr>
        <w:t xml:space="preserve">improved </w:t>
      </w:r>
      <w:r w:rsidRPr="00012A9E">
        <w:rPr>
          <w:rFonts w:ascii="Times New Roman" w:eastAsia="宋体" w:hAnsi="Times New Roman" w:cs="Times New Roman" w:hint="eastAsia"/>
          <w:kern w:val="0"/>
          <w:sz w:val="20"/>
          <w:szCs w:val="20"/>
        </w:rPr>
        <w:t xml:space="preserve">SFO </w:t>
      </w:r>
      <w:r>
        <w:rPr>
          <w:rFonts w:ascii="Times New Roman" w:eastAsia="宋体" w:hAnsi="Times New Roman" w:cs="Times New Roman" w:hint="eastAsia"/>
          <w:kern w:val="0"/>
          <w:sz w:val="20"/>
          <w:szCs w:val="20"/>
        </w:rPr>
        <w:t xml:space="preserve">accuracy which is smaller than the </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initial</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SFO  </w:t>
      </w:r>
    </w:p>
    <w:p w14:paraId="436D1E14" w14:textId="2D845DF1" w:rsidR="005C55E1" w:rsidRPr="00753791" w:rsidRDefault="005C55E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sidR="00012A9E">
        <w:rPr>
          <w:rFonts w:ascii="Times New Roman" w:eastAsia="宋体" w:hAnsi="Times New Roman" w:cs="Times New Roman" w:hint="eastAsia"/>
          <w:kern w:val="0"/>
          <w:sz w:val="20"/>
          <w:szCs w:val="20"/>
        </w:rPr>
        <w:t xml:space="preserve">or option 1, </w:t>
      </w:r>
      <w:r>
        <w:rPr>
          <w:rFonts w:ascii="Times New Roman" w:eastAsia="宋体" w:hAnsi="Times New Roman" w:cs="Times New Roman" w:hint="eastAsia"/>
          <w:kern w:val="0"/>
          <w:sz w:val="20"/>
          <w:szCs w:val="20"/>
        </w:rPr>
        <w:t xml:space="preserve">based on discussions in the last meeting, </w:t>
      </w:r>
      <w:r w:rsidR="00012A9E">
        <w:rPr>
          <w:rFonts w:ascii="Times New Roman" w:eastAsia="宋体" w:hAnsi="Times New Roman" w:cs="Times New Roman" w:hint="eastAsia"/>
          <w:kern w:val="0"/>
          <w:sz w:val="20"/>
          <w:szCs w:val="20"/>
        </w:rPr>
        <w:t xml:space="preserve">device </w:t>
      </w:r>
      <w:r>
        <w:rPr>
          <w:rFonts w:ascii="Times New Roman" w:eastAsia="宋体" w:hAnsi="Times New Roman" w:cs="Times New Roman" w:hint="eastAsia"/>
          <w:kern w:val="0"/>
          <w:sz w:val="20"/>
          <w:szCs w:val="20"/>
        </w:rPr>
        <w:t xml:space="preserve">1 </w:t>
      </w:r>
      <w:r w:rsidR="00012A9E" w:rsidRPr="00012A9E">
        <w:rPr>
          <w:rFonts w:ascii="Times New Roman" w:eastAsia="宋体" w:hAnsi="Times New Roman" w:cs="Times New Roman" w:hint="eastAsia"/>
          <w:kern w:val="0"/>
          <w:sz w:val="20"/>
          <w:szCs w:val="20"/>
        </w:rPr>
        <w:t>calibrate</w:t>
      </w:r>
      <w:r w:rsidR="00012A9E">
        <w:rPr>
          <w:rFonts w:ascii="Times New Roman" w:eastAsia="宋体" w:hAnsi="Times New Roman" w:cs="Times New Roman" w:hint="eastAsia"/>
          <w:kern w:val="0"/>
          <w:sz w:val="20"/>
          <w:szCs w:val="20"/>
        </w:rPr>
        <w:t>s</w:t>
      </w:r>
      <w:r w:rsidR="00012A9E" w:rsidRPr="00012A9E">
        <w:rPr>
          <w:rFonts w:ascii="Times New Roman" w:eastAsia="宋体" w:hAnsi="Times New Roman" w:cs="Times New Roman" w:hint="eastAsia"/>
          <w:kern w:val="0"/>
          <w:sz w:val="20"/>
          <w:szCs w:val="20"/>
        </w:rPr>
        <w:t xml:space="preserve"> the clock by </w:t>
      </w:r>
      <w:r w:rsidR="00753791">
        <w:rPr>
          <w:rFonts w:ascii="Times New Roman" w:eastAsia="宋体" w:hAnsi="Times New Roman" w:cs="Times New Roman" w:hint="eastAsia"/>
          <w:kern w:val="0"/>
          <w:sz w:val="20"/>
          <w:szCs w:val="20"/>
        </w:rPr>
        <w:t xml:space="preserve">for </w:t>
      </w:r>
      <w:r w:rsidR="00753791">
        <w:rPr>
          <w:rFonts w:ascii="Times New Roman" w:eastAsia="宋体" w:hAnsi="Times New Roman" w:cs="Times New Roman"/>
          <w:kern w:val="0"/>
          <w:sz w:val="20"/>
          <w:szCs w:val="20"/>
        </w:rPr>
        <w:t>example</w:t>
      </w:r>
      <w:r w:rsidR="00753791">
        <w:rPr>
          <w:rFonts w:ascii="Times New Roman" w:eastAsia="宋体" w:hAnsi="Times New Roman" w:cs="Times New Roman" w:hint="eastAsia"/>
          <w:kern w:val="0"/>
          <w:sz w:val="20"/>
          <w:szCs w:val="20"/>
        </w:rPr>
        <w:t xml:space="preserve"> </w:t>
      </w:r>
      <w:r w:rsidR="00012A9E" w:rsidRPr="00012A9E">
        <w:rPr>
          <w:rFonts w:ascii="Times New Roman" w:eastAsia="宋体" w:hAnsi="Times New Roman" w:cs="Times New Roman" w:hint="eastAsia"/>
          <w:kern w:val="0"/>
          <w:sz w:val="20"/>
          <w:szCs w:val="20"/>
        </w:rPr>
        <w:t>updating the number of clock samples for a D2R chip/bit without changing the clock frequency</w:t>
      </w:r>
      <w:r w:rsidR="00012A9E">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while the SFO accuracy does not improve much; or taking RFID as </w:t>
      </w:r>
      <w:r w:rsidR="00BA38A1">
        <w:rPr>
          <w:rFonts w:ascii="Times New Roman" w:eastAsia="宋体" w:hAnsi="Times New Roman" w:cs="Times New Roman"/>
          <w:kern w:val="0"/>
          <w:sz w:val="20"/>
          <w:szCs w:val="20"/>
        </w:rPr>
        <w:t xml:space="preserve">a </w:t>
      </w:r>
      <w:r>
        <w:rPr>
          <w:rFonts w:ascii="Times New Roman" w:eastAsia="宋体" w:hAnsi="Times New Roman" w:cs="Times New Roman" w:hint="eastAsia"/>
          <w:kern w:val="0"/>
          <w:sz w:val="20"/>
          <w:szCs w:val="20"/>
        </w:rPr>
        <w:t xml:space="preserve">reference, the </w:t>
      </w:r>
      <w:r w:rsidRPr="005C55E1">
        <w:rPr>
          <w:rFonts w:ascii="Times New Roman" w:eastAsia="宋体" w:hAnsi="Times New Roman" w:cs="Times New Roman" w:hint="eastAsia"/>
          <w:kern w:val="0"/>
          <w:sz w:val="20"/>
          <w:szCs w:val="20"/>
        </w:rPr>
        <w:t xml:space="preserve">SFO after </w:t>
      </w:r>
      <w:r>
        <w:rPr>
          <w:rFonts w:ascii="Times New Roman" w:eastAsia="宋体" w:hAnsi="Times New Roman" w:cs="Times New Roman"/>
          <w:kern w:val="0"/>
          <w:sz w:val="20"/>
          <w:szCs w:val="20"/>
        </w:rPr>
        <w:t>clock</w:t>
      </w:r>
      <w:r>
        <w:rPr>
          <w:rFonts w:ascii="Times New Roman" w:eastAsia="宋体" w:hAnsi="Times New Roman" w:cs="Times New Roman" w:hint="eastAsia"/>
          <w:kern w:val="0"/>
          <w:sz w:val="20"/>
          <w:szCs w:val="20"/>
        </w:rPr>
        <w:t xml:space="preserve"> </w:t>
      </w:r>
      <w:r w:rsidRPr="005C55E1">
        <w:rPr>
          <w:rFonts w:ascii="Times New Roman" w:eastAsia="宋体" w:hAnsi="Times New Roman" w:cs="Times New Roman" w:hint="eastAsia"/>
          <w:kern w:val="0"/>
          <w:sz w:val="20"/>
          <w:szCs w:val="20"/>
        </w:rPr>
        <w:t>calibration is in the range from 4% - 22%</w:t>
      </w:r>
      <w:r>
        <w:rPr>
          <w:rFonts w:ascii="Times New Roman" w:eastAsia="宋体" w:hAnsi="Times New Roman" w:cs="Times New Roman" w:hint="eastAsia"/>
          <w:kern w:val="0"/>
          <w:sz w:val="20"/>
          <w:szCs w:val="20"/>
        </w:rPr>
        <w:t xml:space="preserve"> for different data rate</w:t>
      </w:r>
      <w:r w:rsidR="00BA38A1">
        <w:rPr>
          <w:rFonts w:ascii="Times New Roman" w:eastAsia="宋体" w:hAnsi="Times New Roman" w:cs="Times New Roman" w:hint="eastAsia"/>
          <w:kern w:val="0"/>
          <w:sz w:val="20"/>
          <w:szCs w:val="20"/>
        </w:rPr>
        <w:t>s</w:t>
      </w:r>
      <w:r>
        <w:rPr>
          <w:rFonts w:ascii="Times New Roman" w:eastAsia="宋体" w:hAnsi="Times New Roman" w:cs="Times New Roman" w:hint="eastAsia"/>
          <w:kern w:val="0"/>
          <w:sz w:val="20"/>
          <w:szCs w:val="20"/>
        </w:rPr>
        <w:t xml:space="preserve">. Considering the low cost/complexity </w:t>
      </w:r>
      <w:r w:rsidR="00BA38A1">
        <w:rPr>
          <w:rFonts w:ascii="Times New Roman" w:eastAsia="宋体" w:hAnsi="Times New Roman" w:cs="Times New Roman"/>
          <w:kern w:val="0"/>
          <w:sz w:val="20"/>
          <w:szCs w:val="20"/>
        </w:rPr>
        <w:t>of</w:t>
      </w:r>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A-IoT device and high capability for </w:t>
      </w:r>
      <w:proofErr w:type="spellStart"/>
      <w:r>
        <w:rPr>
          <w:rFonts w:ascii="Times New Roman" w:eastAsia="宋体" w:hAnsi="Times New Roman" w:cs="Times New Roman" w:hint="eastAsia"/>
          <w:kern w:val="0"/>
          <w:sz w:val="20"/>
          <w:szCs w:val="20"/>
        </w:rPr>
        <w:t>gNB</w:t>
      </w:r>
      <w:proofErr w:type="spellEnd"/>
      <w:r>
        <w:rPr>
          <w:rFonts w:ascii="Times New Roman" w:eastAsia="宋体" w:hAnsi="Times New Roman" w:cs="Times New Roman" w:hint="eastAsia"/>
          <w:kern w:val="0"/>
          <w:sz w:val="20"/>
          <w:szCs w:val="20"/>
        </w:rPr>
        <w:t xml:space="preserve"> or UE as reader, device 1 is not required to improve the SFO accuracy and </w:t>
      </w:r>
      <w:r w:rsidR="00BA38A1">
        <w:rPr>
          <w:rFonts w:ascii="Times New Roman" w:eastAsia="宋体" w:hAnsi="Times New Roman" w:cs="Times New Roman"/>
          <w:kern w:val="0"/>
          <w:sz w:val="20"/>
          <w:szCs w:val="20"/>
        </w:rPr>
        <w:t xml:space="preserve">the </w:t>
      </w:r>
      <w:r>
        <w:rPr>
          <w:rFonts w:ascii="Times New Roman" w:eastAsia="宋体" w:hAnsi="Times New Roman" w:cs="Times New Roman" w:hint="eastAsia"/>
          <w:kern w:val="0"/>
          <w:sz w:val="20"/>
          <w:szCs w:val="20"/>
        </w:rPr>
        <w:t>reader should correct the SFO</w:t>
      </w:r>
      <w:r w:rsidR="00753791">
        <w:rPr>
          <w:rFonts w:ascii="Times New Roman" w:eastAsia="宋体" w:hAnsi="Times New Roman" w:cs="Times New Roman" w:hint="eastAsia"/>
          <w:kern w:val="0"/>
          <w:sz w:val="20"/>
          <w:szCs w:val="20"/>
        </w:rPr>
        <w:t>. Since device is not required to improve the SFO, the R2D preamble design can be simpler and can be with short length to reduce device</w:t>
      </w:r>
      <w:r w:rsidR="00753791">
        <w:rPr>
          <w:rFonts w:ascii="Times New Roman" w:eastAsia="宋体" w:hAnsi="Times New Roman" w:cs="Times New Roman"/>
          <w:kern w:val="0"/>
          <w:sz w:val="20"/>
          <w:szCs w:val="20"/>
        </w:rPr>
        <w:t>’</w:t>
      </w:r>
      <w:r w:rsidR="00753791">
        <w:rPr>
          <w:rFonts w:ascii="Times New Roman" w:eastAsia="宋体" w:hAnsi="Times New Roman" w:cs="Times New Roman" w:hint="eastAsia"/>
          <w:kern w:val="0"/>
          <w:sz w:val="20"/>
          <w:szCs w:val="20"/>
        </w:rPr>
        <w:t xml:space="preserve">s power consumption. While D2R preamble may need to be long and/or D2R </w:t>
      </w:r>
      <w:proofErr w:type="spellStart"/>
      <w:r w:rsidR="00753791">
        <w:rPr>
          <w:rFonts w:ascii="Times New Roman" w:eastAsia="宋体" w:hAnsi="Times New Roman" w:cs="Times New Roman" w:hint="eastAsia"/>
          <w:kern w:val="0"/>
          <w:sz w:val="20"/>
          <w:szCs w:val="20"/>
        </w:rPr>
        <w:t>midamble</w:t>
      </w:r>
      <w:proofErr w:type="spellEnd"/>
      <w:r w:rsidR="00753791">
        <w:rPr>
          <w:rFonts w:ascii="Times New Roman" w:eastAsia="宋体" w:hAnsi="Times New Roman" w:cs="Times New Roman" w:hint="eastAsia"/>
          <w:kern w:val="0"/>
          <w:sz w:val="20"/>
          <w:szCs w:val="20"/>
        </w:rPr>
        <w:t xml:space="preserve"> and/or </w:t>
      </w:r>
      <w:proofErr w:type="spellStart"/>
      <w:r w:rsidR="00753791">
        <w:rPr>
          <w:rFonts w:ascii="Times New Roman" w:eastAsia="宋体" w:hAnsi="Times New Roman" w:cs="Times New Roman" w:hint="eastAsia"/>
          <w:kern w:val="0"/>
          <w:sz w:val="20"/>
          <w:szCs w:val="20"/>
        </w:rPr>
        <w:t>postamble</w:t>
      </w:r>
      <w:proofErr w:type="spellEnd"/>
      <w:r w:rsidR="00753791">
        <w:rPr>
          <w:rFonts w:ascii="Times New Roman" w:eastAsia="宋体" w:hAnsi="Times New Roman" w:cs="Times New Roman" w:hint="eastAsia"/>
          <w:kern w:val="0"/>
          <w:sz w:val="20"/>
          <w:szCs w:val="20"/>
        </w:rPr>
        <w:t xml:space="preserve"> is needed for reader to correct the timing for D2R reception/demodulation.</w:t>
      </w:r>
    </w:p>
    <w:p w14:paraId="017340D7" w14:textId="591BAE49" w:rsidR="006E51BC" w:rsidRDefault="005C55E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For option 2,</w:t>
      </w:r>
      <w:r w:rsidR="00753791">
        <w:rPr>
          <w:rFonts w:ascii="Times New Roman" w:eastAsia="宋体" w:hAnsi="Times New Roman" w:cs="Times New Roman" w:hint="eastAsia"/>
          <w:kern w:val="0"/>
          <w:sz w:val="20"/>
          <w:szCs w:val="20"/>
        </w:rPr>
        <w:t xml:space="preserve"> the SFO </w:t>
      </w:r>
      <w:r w:rsidR="00753791">
        <w:rPr>
          <w:rFonts w:ascii="Times New Roman" w:eastAsia="宋体" w:hAnsi="Times New Roman" w:cs="Times New Roman"/>
          <w:kern w:val="0"/>
          <w:sz w:val="20"/>
          <w:szCs w:val="20"/>
        </w:rPr>
        <w:t>accuracy</w:t>
      </w:r>
      <w:r w:rsidR="00753791">
        <w:rPr>
          <w:rFonts w:ascii="Times New Roman" w:eastAsia="宋体" w:hAnsi="Times New Roman" w:cs="Times New Roman" w:hint="eastAsia"/>
          <w:kern w:val="0"/>
          <w:sz w:val="20"/>
          <w:szCs w:val="20"/>
        </w:rPr>
        <w:t xml:space="preserve"> is improved after device 1 </w:t>
      </w:r>
      <w:r w:rsidR="00753791" w:rsidRPr="00012A9E">
        <w:rPr>
          <w:rFonts w:ascii="Times New Roman" w:eastAsia="宋体" w:hAnsi="Times New Roman" w:cs="Times New Roman" w:hint="eastAsia"/>
          <w:kern w:val="0"/>
          <w:sz w:val="20"/>
          <w:szCs w:val="20"/>
        </w:rPr>
        <w:t>calibrate</w:t>
      </w:r>
      <w:r w:rsidR="00753791">
        <w:rPr>
          <w:rFonts w:ascii="Times New Roman" w:eastAsia="宋体" w:hAnsi="Times New Roman" w:cs="Times New Roman" w:hint="eastAsia"/>
          <w:kern w:val="0"/>
          <w:sz w:val="20"/>
          <w:szCs w:val="20"/>
        </w:rPr>
        <w:t>s</w:t>
      </w:r>
      <w:r w:rsidR="00753791" w:rsidRPr="00012A9E">
        <w:rPr>
          <w:rFonts w:ascii="Times New Roman" w:eastAsia="宋体" w:hAnsi="Times New Roman" w:cs="Times New Roman" w:hint="eastAsia"/>
          <w:kern w:val="0"/>
          <w:sz w:val="20"/>
          <w:szCs w:val="20"/>
        </w:rPr>
        <w:t xml:space="preserve"> the clock</w:t>
      </w:r>
      <w:r w:rsidR="00753791">
        <w:rPr>
          <w:rFonts w:ascii="Times New Roman" w:eastAsia="宋体" w:hAnsi="Times New Roman" w:cs="Times New Roman" w:hint="eastAsia"/>
          <w:kern w:val="0"/>
          <w:sz w:val="20"/>
          <w:szCs w:val="20"/>
        </w:rPr>
        <w:t xml:space="preserve">. To improve the SFO accuracy, </w:t>
      </w:r>
      <w:r w:rsidR="00BA38A1">
        <w:rPr>
          <w:rFonts w:ascii="Times New Roman" w:eastAsia="宋体" w:hAnsi="Times New Roman" w:cs="Times New Roman"/>
          <w:kern w:val="0"/>
          <w:sz w:val="20"/>
          <w:szCs w:val="20"/>
        </w:rPr>
        <w:t xml:space="preserve">a </w:t>
      </w:r>
      <w:r w:rsidR="00753791">
        <w:rPr>
          <w:rFonts w:ascii="Times New Roman" w:eastAsia="宋体" w:hAnsi="Times New Roman" w:cs="Times New Roman" w:hint="eastAsia"/>
          <w:kern w:val="0"/>
          <w:sz w:val="20"/>
          <w:szCs w:val="20"/>
        </w:rPr>
        <w:t xml:space="preserve">longer R2D preamble part may be needed and/or device can even use R2D data part to </w:t>
      </w:r>
      <w:r w:rsidR="00665DBA">
        <w:rPr>
          <w:rFonts w:ascii="Times New Roman" w:eastAsia="宋体" w:hAnsi="Times New Roman" w:cs="Times New Roman" w:hint="eastAsia"/>
          <w:kern w:val="0"/>
          <w:sz w:val="20"/>
          <w:szCs w:val="20"/>
        </w:rPr>
        <w:t>c</w:t>
      </w:r>
      <w:r w:rsidR="00665DBA" w:rsidRPr="00665DBA">
        <w:rPr>
          <w:rFonts w:ascii="Times New Roman" w:eastAsia="宋体" w:hAnsi="Times New Roman" w:cs="Times New Roman" w:hint="eastAsia"/>
          <w:kern w:val="0"/>
          <w:sz w:val="20"/>
          <w:szCs w:val="20"/>
        </w:rPr>
        <w:t xml:space="preserve">alibration </w:t>
      </w:r>
      <w:r w:rsidR="00665DBA">
        <w:rPr>
          <w:rFonts w:ascii="Times New Roman" w:eastAsia="宋体" w:hAnsi="Times New Roman" w:cs="Times New Roman" w:hint="eastAsia"/>
          <w:kern w:val="0"/>
          <w:sz w:val="20"/>
          <w:szCs w:val="20"/>
        </w:rPr>
        <w:t>its</w:t>
      </w:r>
      <w:r w:rsidR="00665DBA" w:rsidRPr="00665DBA">
        <w:rPr>
          <w:rFonts w:ascii="Times New Roman" w:eastAsia="宋体" w:hAnsi="Times New Roman" w:cs="Times New Roman" w:hint="eastAsia"/>
          <w:kern w:val="0"/>
          <w:sz w:val="20"/>
          <w:szCs w:val="20"/>
        </w:rPr>
        <w:t xml:space="preserve"> clock</w:t>
      </w:r>
      <w:r w:rsidR="00665DBA">
        <w:rPr>
          <w:rFonts w:ascii="Times New Roman" w:eastAsia="宋体" w:hAnsi="Times New Roman" w:cs="Times New Roman" w:hint="eastAsia"/>
          <w:kern w:val="0"/>
          <w:sz w:val="20"/>
          <w:szCs w:val="20"/>
        </w:rPr>
        <w:t xml:space="preserve">. However, it may increase device complexity and power consumption. From reader side, </w:t>
      </w:r>
      <w:proofErr w:type="spellStart"/>
      <w:r w:rsidR="00665DBA">
        <w:rPr>
          <w:rFonts w:ascii="Times New Roman" w:eastAsia="宋体" w:hAnsi="Times New Roman" w:cs="Times New Roman" w:hint="eastAsia"/>
          <w:kern w:val="0"/>
          <w:sz w:val="20"/>
          <w:szCs w:val="20"/>
        </w:rPr>
        <w:t>postamble</w:t>
      </w:r>
      <w:proofErr w:type="spellEnd"/>
      <w:r w:rsidR="00665DBA">
        <w:rPr>
          <w:rFonts w:ascii="Times New Roman" w:eastAsia="宋体" w:hAnsi="Times New Roman" w:cs="Times New Roman" w:hint="eastAsia"/>
          <w:kern w:val="0"/>
          <w:sz w:val="20"/>
          <w:szCs w:val="20"/>
        </w:rPr>
        <w:t xml:space="preserve"> is not needed</w:t>
      </w:r>
      <w:r w:rsidR="00D64FD2">
        <w:rPr>
          <w:rFonts w:ascii="Times New Roman" w:eastAsia="宋体" w:hAnsi="Times New Roman" w:cs="Times New Roman" w:hint="eastAsia"/>
          <w:kern w:val="0"/>
          <w:sz w:val="20"/>
          <w:szCs w:val="20"/>
        </w:rPr>
        <w:t>,</w:t>
      </w:r>
      <w:r w:rsidR="00665DBA">
        <w:rPr>
          <w:rFonts w:ascii="Times New Roman" w:eastAsia="宋体" w:hAnsi="Times New Roman" w:cs="Times New Roman" w:hint="eastAsia"/>
          <w:kern w:val="0"/>
          <w:sz w:val="20"/>
          <w:szCs w:val="20"/>
        </w:rPr>
        <w:t xml:space="preserve"> </w:t>
      </w:r>
      <w:r w:rsidR="00665DBA">
        <w:rPr>
          <w:rFonts w:ascii="Times New Roman" w:eastAsia="宋体" w:hAnsi="Times New Roman" w:cs="Times New Roman"/>
          <w:kern w:val="0"/>
          <w:sz w:val="20"/>
          <w:szCs w:val="20"/>
        </w:rPr>
        <w:t>which</w:t>
      </w:r>
      <w:r w:rsidR="00665DBA">
        <w:rPr>
          <w:rFonts w:ascii="Times New Roman" w:eastAsia="宋体" w:hAnsi="Times New Roman" w:cs="Times New Roman" w:hint="eastAsia"/>
          <w:kern w:val="0"/>
          <w:sz w:val="20"/>
          <w:szCs w:val="20"/>
        </w:rPr>
        <w:t xml:space="preserve"> relaxes reader</w:t>
      </w:r>
      <w:r w:rsidR="00665DBA">
        <w:rPr>
          <w:rFonts w:ascii="Times New Roman" w:eastAsia="宋体" w:hAnsi="Times New Roman" w:cs="Times New Roman"/>
          <w:kern w:val="0"/>
          <w:sz w:val="20"/>
          <w:szCs w:val="20"/>
        </w:rPr>
        <w:t>’</w:t>
      </w:r>
      <w:r w:rsidR="00665DBA">
        <w:rPr>
          <w:rFonts w:ascii="Times New Roman" w:eastAsia="宋体" w:hAnsi="Times New Roman" w:cs="Times New Roman" w:hint="eastAsia"/>
          <w:kern w:val="0"/>
          <w:sz w:val="20"/>
          <w:szCs w:val="20"/>
        </w:rPr>
        <w:t xml:space="preserve">s processing and buffer requirement since the reader does not need to </w:t>
      </w:r>
      <w:r w:rsidR="00665DBA" w:rsidRPr="00665DBA">
        <w:rPr>
          <w:rFonts w:ascii="Times New Roman" w:eastAsia="宋体" w:hAnsi="Times New Roman" w:cs="Times New Roman" w:hint="eastAsia"/>
          <w:kern w:val="0"/>
          <w:sz w:val="20"/>
          <w:szCs w:val="20"/>
        </w:rPr>
        <w:t>store all the I/Q samples</w:t>
      </w:r>
      <w:r w:rsidR="006E51BC">
        <w:rPr>
          <w:rFonts w:ascii="Times New Roman" w:eastAsia="宋体" w:hAnsi="Times New Roman" w:cs="Times New Roman" w:hint="eastAsia"/>
          <w:kern w:val="0"/>
          <w:sz w:val="20"/>
          <w:szCs w:val="20"/>
        </w:rPr>
        <w:t xml:space="preserve"> until </w:t>
      </w:r>
      <w:r w:rsidR="006E51BC" w:rsidRPr="006E51BC">
        <w:rPr>
          <w:rFonts w:ascii="Times New Roman" w:eastAsia="宋体" w:hAnsi="Times New Roman" w:cs="Times New Roman"/>
          <w:kern w:val="0"/>
          <w:sz w:val="20"/>
          <w:szCs w:val="20"/>
        </w:rPr>
        <w:t>SFO estimation is completed</w:t>
      </w:r>
      <w:r w:rsidR="006E51BC">
        <w:rPr>
          <w:rFonts w:ascii="Times New Roman" w:eastAsia="宋体" w:hAnsi="Times New Roman" w:cs="Times New Roman" w:hint="eastAsia"/>
          <w:kern w:val="0"/>
          <w:sz w:val="20"/>
          <w:szCs w:val="20"/>
        </w:rPr>
        <w:t xml:space="preserve"> based on D2R preamble + D2R </w:t>
      </w:r>
      <w:proofErr w:type="spellStart"/>
      <w:r w:rsidR="006E51BC">
        <w:rPr>
          <w:rFonts w:ascii="Times New Roman" w:eastAsia="宋体" w:hAnsi="Times New Roman" w:cs="Times New Roman" w:hint="eastAsia"/>
          <w:kern w:val="0"/>
          <w:sz w:val="20"/>
          <w:szCs w:val="20"/>
        </w:rPr>
        <w:t>postamble</w:t>
      </w:r>
      <w:proofErr w:type="spellEnd"/>
      <w:r w:rsidR="006E51BC">
        <w:rPr>
          <w:rFonts w:ascii="Times New Roman" w:eastAsia="宋体" w:hAnsi="Times New Roman" w:cs="Times New Roman" w:hint="eastAsia"/>
          <w:kern w:val="0"/>
          <w:sz w:val="20"/>
          <w:szCs w:val="20"/>
        </w:rPr>
        <w:t xml:space="preserve">. </w:t>
      </w:r>
      <w:r w:rsidR="006E51BC">
        <w:rPr>
          <w:rFonts w:ascii="Times New Roman" w:eastAsia="宋体" w:hAnsi="Times New Roman" w:cs="Times New Roman"/>
          <w:kern w:val="0"/>
          <w:sz w:val="20"/>
          <w:szCs w:val="20"/>
        </w:rPr>
        <w:t>I</w:t>
      </w:r>
      <w:r w:rsidR="006E51BC">
        <w:rPr>
          <w:rFonts w:ascii="Times New Roman" w:eastAsia="宋体" w:hAnsi="Times New Roman" w:cs="Times New Roman" w:hint="eastAsia"/>
          <w:kern w:val="0"/>
          <w:sz w:val="20"/>
          <w:szCs w:val="20"/>
        </w:rPr>
        <w:t xml:space="preserve">n addition, it may also relax reader side scheduling on FDMA of multiple D2R transmissions with improved SFO accuracy at the device side. </w:t>
      </w:r>
    </w:p>
    <w:p w14:paraId="5E99AE03" w14:textId="53FDD072" w:rsidR="006E51BC" w:rsidRDefault="006E51BC"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Table </w:t>
      </w:r>
      <w:r w:rsidR="00BA70C2">
        <w:rPr>
          <w:rFonts w:ascii="Times New Roman" w:eastAsia="宋体" w:hAnsi="Times New Roman" w:cs="Times New Roman" w:hint="eastAsia"/>
          <w:kern w:val="0"/>
          <w:sz w:val="20"/>
          <w:szCs w:val="20"/>
        </w:rPr>
        <w:t>2-</w:t>
      </w:r>
      <w:r>
        <w:rPr>
          <w:rFonts w:ascii="Times New Roman" w:eastAsia="宋体" w:hAnsi="Times New Roman" w:cs="Times New Roman"/>
          <w:kern w:val="0"/>
          <w:sz w:val="20"/>
          <w:szCs w:val="20"/>
        </w:rPr>
        <w:t xml:space="preserve">1 outlines the </w:t>
      </w:r>
      <w:r w:rsidR="007D0165">
        <w:rPr>
          <w:rFonts w:ascii="Times New Roman" w:eastAsia="宋体" w:hAnsi="Times New Roman" w:cs="Times New Roman" w:hint="eastAsia"/>
          <w:kern w:val="0"/>
          <w:sz w:val="20"/>
          <w:szCs w:val="20"/>
        </w:rPr>
        <w:t>pros</w:t>
      </w:r>
      <w:r>
        <w:rPr>
          <w:rFonts w:ascii="Times New Roman" w:eastAsia="宋体" w:hAnsi="Times New Roman" w:cs="Times New Roman"/>
          <w:kern w:val="0"/>
          <w:sz w:val="20"/>
          <w:szCs w:val="20"/>
        </w:rPr>
        <w:t xml:space="preserve"> and</w:t>
      </w:r>
      <w:r w:rsidR="007D0165">
        <w:rPr>
          <w:rFonts w:ascii="Times New Roman" w:eastAsia="宋体" w:hAnsi="Times New Roman" w:cs="Times New Roman" w:hint="eastAsia"/>
          <w:kern w:val="0"/>
          <w:sz w:val="20"/>
          <w:szCs w:val="20"/>
        </w:rPr>
        <w:t xml:space="preserve"> con</w:t>
      </w:r>
      <w:r>
        <w:rPr>
          <w:rFonts w:ascii="Times New Roman" w:eastAsia="宋体" w:hAnsi="Times New Roman" w:cs="Times New Roman"/>
          <w:kern w:val="0"/>
          <w:sz w:val="20"/>
          <w:szCs w:val="20"/>
        </w:rPr>
        <w:t>s of each option. A proposal follows accordingly.</w:t>
      </w:r>
    </w:p>
    <w:p w14:paraId="75A86DF4" w14:textId="77777777" w:rsidR="00D3641F" w:rsidRDefault="00D3641F" w:rsidP="00012A9E">
      <w:pPr>
        <w:rPr>
          <w:rFonts w:ascii="Times New Roman" w:eastAsia="宋体" w:hAnsi="Times New Roman" w:cs="Times New Roman"/>
          <w:kern w:val="0"/>
          <w:sz w:val="20"/>
          <w:szCs w:val="20"/>
        </w:rPr>
      </w:pPr>
    </w:p>
    <w:p w14:paraId="4A52BA80" w14:textId="1E9B4BA1" w:rsidR="007D0165" w:rsidRPr="0041517D" w:rsidRDefault="007D0165" w:rsidP="007D0165">
      <w:pPr>
        <w:adjustRightInd w:val="0"/>
        <w:snapToGrid w:val="0"/>
        <w:jc w:val="center"/>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 xml:space="preserve">Table </w:t>
      </w:r>
      <w:r w:rsidR="00BA70C2">
        <w:rPr>
          <w:rFonts w:ascii="Times New Roman" w:eastAsia="宋体" w:hAnsi="Times New Roman" w:cs="Times New Roman" w:hint="eastAsia"/>
          <w:b/>
          <w:bCs/>
          <w:kern w:val="0"/>
          <w:sz w:val="20"/>
          <w:szCs w:val="20"/>
        </w:rPr>
        <w:t>2-</w:t>
      </w:r>
      <w:r w:rsidRPr="00D3641F">
        <w:rPr>
          <w:rFonts w:ascii="Times New Roman" w:eastAsia="宋体" w:hAnsi="Times New Roman" w:cs="Times New Roman" w:hint="eastAsia"/>
          <w:b/>
          <w:bCs/>
          <w:kern w:val="0"/>
          <w:sz w:val="20"/>
          <w:szCs w:val="20"/>
        </w:rPr>
        <w:t>1</w:t>
      </w:r>
      <w:r w:rsidR="0041517D">
        <w:rPr>
          <w:rFonts w:ascii="Times New Roman" w:eastAsia="宋体" w:hAnsi="Times New Roman" w:cs="Times New Roman" w:hint="eastAsia"/>
          <w:b/>
          <w:bCs/>
          <w:kern w:val="0"/>
          <w:sz w:val="20"/>
          <w:szCs w:val="20"/>
        </w:rPr>
        <w:t xml:space="preserve"> Summary of pros and cons of each option on SFO </w:t>
      </w:r>
      <w:r w:rsidR="0041517D">
        <w:rPr>
          <w:rFonts w:ascii="Times New Roman" w:eastAsia="宋体" w:hAnsi="Times New Roman" w:cs="Times New Roman"/>
          <w:b/>
          <w:bCs/>
          <w:kern w:val="0"/>
          <w:sz w:val="20"/>
          <w:szCs w:val="20"/>
        </w:rPr>
        <w:t>accuracy</w:t>
      </w:r>
      <w:r w:rsidR="0041517D">
        <w:rPr>
          <w:rFonts w:ascii="Times New Roman" w:eastAsia="宋体" w:hAnsi="Times New Roman" w:cs="Times New Roman" w:hint="eastAsia"/>
          <w:b/>
          <w:bCs/>
          <w:kern w:val="0"/>
          <w:sz w:val="20"/>
          <w:szCs w:val="20"/>
        </w:rPr>
        <w:t xml:space="preserve"> for D2R </w:t>
      </w:r>
      <w:r w:rsidR="0041517D">
        <w:rPr>
          <w:rFonts w:ascii="Times New Roman" w:eastAsia="宋体" w:hAnsi="Times New Roman" w:cs="Times New Roman"/>
          <w:b/>
          <w:bCs/>
          <w:kern w:val="0"/>
          <w:sz w:val="20"/>
          <w:szCs w:val="20"/>
        </w:rPr>
        <w:t>transmission</w:t>
      </w:r>
      <w:r w:rsidR="0041517D">
        <w:rPr>
          <w:rFonts w:ascii="Times New Roman" w:eastAsia="宋体" w:hAnsi="Times New Roman" w:cs="Times New Roman" w:hint="eastAsia"/>
          <w:b/>
          <w:bCs/>
          <w:kern w:val="0"/>
          <w:sz w:val="20"/>
          <w:szCs w:val="20"/>
        </w:rPr>
        <w:t xml:space="preserve"> after device calibrate</w:t>
      </w:r>
      <w:r w:rsidR="006B6ABA">
        <w:rPr>
          <w:rFonts w:ascii="Times New Roman" w:eastAsia="宋体" w:hAnsi="Times New Roman" w:cs="Times New Roman"/>
          <w:b/>
          <w:bCs/>
          <w:kern w:val="0"/>
          <w:sz w:val="20"/>
          <w:szCs w:val="20"/>
        </w:rPr>
        <w:t>s</w:t>
      </w:r>
      <w:r w:rsidR="0041517D">
        <w:rPr>
          <w:rFonts w:ascii="Times New Roman" w:eastAsia="宋体" w:hAnsi="Times New Roman" w:cs="Times New Roman" w:hint="eastAsia"/>
          <w:b/>
          <w:bCs/>
          <w:kern w:val="0"/>
          <w:sz w:val="20"/>
          <w:szCs w:val="20"/>
        </w:rPr>
        <w:t xml:space="preserve"> clock </w:t>
      </w:r>
    </w:p>
    <w:tbl>
      <w:tblPr>
        <w:tblStyle w:val="afffa"/>
        <w:tblW w:w="9065" w:type="dxa"/>
        <w:jc w:val="center"/>
        <w:tblLook w:val="04A0" w:firstRow="1" w:lastRow="0" w:firstColumn="1" w:lastColumn="0" w:noHBand="0" w:noVBand="1"/>
      </w:tblPr>
      <w:tblGrid>
        <w:gridCol w:w="1040"/>
        <w:gridCol w:w="3917"/>
        <w:gridCol w:w="4108"/>
      </w:tblGrid>
      <w:tr w:rsidR="007D0165" w:rsidRPr="004F732F" w14:paraId="407F2253" w14:textId="77777777" w:rsidTr="00D3641F">
        <w:trPr>
          <w:trHeight w:val="272"/>
          <w:jc w:val="center"/>
        </w:trPr>
        <w:tc>
          <w:tcPr>
            <w:tcW w:w="1040" w:type="dxa"/>
          </w:tcPr>
          <w:p w14:paraId="62C99E62" w14:textId="77777777" w:rsidR="007D0165" w:rsidRPr="004F732F" w:rsidRDefault="007D0165" w:rsidP="00F143D9">
            <w:pPr>
              <w:adjustRightInd w:val="0"/>
              <w:snapToGrid w:val="0"/>
              <w:rPr>
                <w:rFonts w:eastAsia="等线"/>
                <w:b/>
                <w:bCs/>
              </w:rPr>
            </w:pPr>
            <w:r w:rsidRPr="004F732F">
              <w:rPr>
                <w:rFonts w:eastAsia="等线" w:hint="eastAsia"/>
                <w:b/>
                <w:bCs/>
              </w:rPr>
              <w:t>Options</w:t>
            </w:r>
          </w:p>
        </w:tc>
        <w:tc>
          <w:tcPr>
            <w:tcW w:w="3917" w:type="dxa"/>
          </w:tcPr>
          <w:p w14:paraId="6BCE064B" w14:textId="77777777" w:rsidR="007D0165" w:rsidRPr="004F732F" w:rsidRDefault="007D0165" w:rsidP="00F143D9">
            <w:pPr>
              <w:adjustRightInd w:val="0"/>
              <w:snapToGrid w:val="0"/>
              <w:rPr>
                <w:rFonts w:eastAsia="等线"/>
                <w:b/>
                <w:bCs/>
              </w:rPr>
            </w:pPr>
            <w:r w:rsidRPr="004F732F">
              <w:rPr>
                <w:rFonts w:eastAsia="等线" w:hint="eastAsia"/>
                <w:b/>
                <w:bCs/>
              </w:rPr>
              <w:t>Pros</w:t>
            </w:r>
          </w:p>
        </w:tc>
        <w:tc>
          <w:tcPr>
            <w:tcW w:w="4108" w:type="dxa"/>
          </w:tcPr>
          <w:p w14:paraId="59D44C47" w14:textId="77777777" w:rsidR="007D0165" w:rsidRPr="004F732F" w:rsidRDefault="007D0165" w:rsidP="00F143D9">
            <w:pPr>
              <w:adjustRightInd w:val="0"/>
              <w:snapToGrid w:val="0"/>
              <w:rPr>
                <w:rFonts w:eastAsia="等线"/>
                <w:b/>
                <w:bCs/>
              </w:rPr>
            </w:pPr>
            <w:r w:rsidRPr="004F732F">
              <w:rPr>
                <w:rFonts w:eastAsia="等线" w:hint="eastAsia"/>
                <w:b/>
                <w:bCs/>
              </w:rPr>
              <w:t>Cons</w:t>
            </w:r>
          </w:p>
        </w:tc>
      </w:tr>
      <w:tr w:rsidR="007D0165" w14:paraId="42304691" w14:textId="77777777" w:rsidTr="00D3641F">
        <w:trPr>
          <w:trHeight w:val="283"/>
          <w:jc w:val="center"/>
        </w:trPr>
        <w:tc>
          <w:tcPr>
            <w:tcW w:w="1040" w:type="dxa"/>
          </w:tcPr>
          <w:p w14:paraId="68549E85" w14:textId="77777777" w:rsidR="007D0165" w:rsidRDefault="007D0165" w:rsidP="00F143D9">
            <w:pPr>
              <w:adjustRightInd w:val="0"/>
              <w:snapToGrid w:val="0"/>
              <w:rPr>
                <w:rFonts w:eastAsia="等线"/>
              </w:rPr>
            </w:pPr>
            <w:r>
              <w:rPr>
                <w:rFonts w:eastAsia="等线" w:hint="eastAsia"/>
              </w:rPr>
              <w:t>Option 1</w:t>
            </w:r>
          </w:p>
        </w:tc>
        <w:tc>
          <w:tcPr>
            <w:tcW w:w="3917" w:type="dxa"/>
          </w:tcPr>
          <w:p w14:paraId="218A00C3" w14:textId="7F320A98" w:rsidR="007D0165" w:rsidRDefault="007D016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Relaxed timing accuracy requirement for device</w:t>
            </w:r>
          </w:p>
          <w:p w14:paraId="73DCEF3C" w14:textId="7DD2D6D7" w:rsid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AB7561">
              <w:rPr>
                <w:rFonts w:ascii="Times New Roman" w:eastAsia="等线" w:hAnsi="Times New Roman" w:hint="eastAsia"/>
                <w:lang w:val="en-GB"/>
              </w:rPr>
              <w:t xml:space="preserve">R2D preamble </w:t>
            </w:r>
            <w:r>
              <w:rPr>
                <w:rFonts w:ascii="Times New Roman" w:eastAsia="等线" w:hAnsi="Times New Roman" w:hint="eastAsia"/>
                <w:lang w:val="en-GB"/>
              </w:rPr>
              <w:t xml:space="preserve">can be designed simpler and less overhead  </w:t>
            </w:r>
          </w:p>
          <w:p w14:paraId="6BA13AFB" w14:textId="711B0775"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Less complexity and/or power consumption for device to detect </w:t>
            </w:r>
            <w:r w:rsidR="007D0165">
              <w:rPr>
                <w:rFonts w:ascii="Times New Roman" w:eastAsia="等线" w:hAnsi="Times New Roman" w:hint="eastAsia"/>
                <w:lang w:val="en-GB"/>
              </w:rPr>
              <w:t xml:space="preserve">R2D preamble </w:t>
            </w:r>
            <w:r>
              <w:rPr>
                <w:rFonts w:ascii="Times New Roman" w:eastAsia="等线" w:hAnsi="Times New Roman" w:hint="eastAsia"/>
                <w:lang w:val="en-GB"/>
              </w:rPr>
              <w:t xml:space="preserve"> </w:t>
            </w:r>
          </w:p>
        </w:tc>
        <w:tc>
          <w:tcPr>
            <w:tcW w:w="4108" w:type="dxa"/>
          </w:tcPr>
          <w:p w14:paraId="2057C169" w14:textId="5297289F" w:rsidR="003706C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706C5">
              <w:rPr>
                <w:rFonts w:ascii="Times New Roman" w:eastAsia="等线" w:hAnsi="Times New Roman" w:hint="eastAsia"/>
                <w:lang w:val="en-GB"/>
              </w:rPr>
              <w:t>Strict timing accuracy requirement for</w:t>
            </w:r>
            <w:r>
              <w:rPr>
                <w:rFonts w:ascii="Times New Roman" w:eastAsia="等线" w:hAnsi="Times New Roman" w:hint="eastAsia"/>
                <w:lang w:val="en-GB"/>
              </w:rPr>
              <w:t xml:space="preserve"> reader </w:t>
            </w:r>
          </w:p>
          <w:p w14:paraId="054D0EC9" w14:textId="7188BD93" w:rsid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May complex </w:t>
            </w:r>
            <w:r w:rsidR="007D0165">
              <w:rPr>
                <w:rFonts w:ascii="Times New Roman" w:eastAsia="等线" w:hAnsi="Times New Roman" w:hint="eastAsia"/>
                <w:lang w:val="en-GB"/>
              </w:rPr>
              <w:t xml:space="preserve">D2R </w:t>
            </w:r>
            <w:r>
              <w:rPr>
                <w:rFonts w:ascii="Times New Roman" w:eastAsia="等线" w:hAnsi="Times New Roman" w:hint="eastAsia"/>
                <w:lang w:val="en-GB"/>
              </w:rPr>
              <w:t xml:space="preserve">Preamble design with more overhead </w:t>
            </w:r>
          </w:p>
          <w:p w14:paraId="2360A0C7" w14:textId="22DD0A12"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D2R </w:t>
            </w:r>
            <w:proofErr w:type="spellStart"/>
            <w:r w:rsidR="007D0165">
              <w:rPr>
                <w:rFonts w:ascii="Times New Roman" w:eastAsia="等线" w:hAnsi="Times New Roman" w:hint="eastAsia"/>
                <w:lang w:val="en-GB"/>
              </w:rPr>
              <w:t>Midamble</w:t>
            </w:r>
            <w:proofErr w:type="spellEnd"/>
            <w:r>
              <w:rPr>
                <w:rFonts w:ascii="Times New Roman" w:eastAsia="等线" w:hAnsi="Times New Roman" w:hint="eastAsia"/>
                <w:lang w:val="en-GB"/>
              </w:rPr>
              <w:t>/</w:t>
            </w:r>
            <w:proofErr w:type="spellStart"/>
            <w:r w:rsidR="007D0165">
              <w:rPr>
                <w:rFonts w:ascii="Times New Roman" w:eastAsia="等线" w:hAnsi="Times New Roman" w:hint="eastAsia"/>
                <w:lang w:val="en-GB"/>
              </w:rPr>
              <w:t>Postamble</w:t>
            </w:r>
            <w:proofErr w:type="spellEnd"/>
            <w:r w:rsidR="007D0165">
              <w:rPr>
                <w:rFonts w:ascii="Times New Roman" w:eastAsia="等线" w:hAnsi="Times New Roman" w:hint="eastAsia"/>
                <w:lang w:val="en-GB"/>
              </w:rPr>
              <w:t xml:space="preserve"> </w:t>
            </w:r>
            <w:r>
              <w:rPr>
                <w:rFonts w:ascii="Times New Roman" w:eastAsia="等线" w:hAnsi="Times New Roman" w:hint="eastAsia"/>
                <w:lang w:val="en-GB"/>
              </w:rPr>
              <w:t xml:space="preserve">may need </w:t>
            </w:r>
            <w:r w:rsidR="007D0165">
              <w:rPr>
                <w:rFonts w:ascii="Times New Roman" w:eastAsia="等线" w:hAnsi="Times New Roman" w:hint="eastAsia"/>
                <w:lang w:val="en-GB"/>
              </w:rPr>
              <w:t xml:space="preserve">to </w:t>
            </w:r>
            <w:r>
              <w:rPr>
                <w:rFonts w:ascii="Times New Roman" w:eastAsia="等线" w:hAnsi="Times New Roman" w:hint="eastAsia"/>
                <w:lang w:val="en-GB"/>
              </w:rPr>
              <w:t xml:space="preserve">be introduced </w:t>
            </w:r>
            <w:r w:rsidR="00322FC2">
              <w:rPr>
                <w:rFonts w:ascii="Times New Roman" w:eastAsia="等线" w:hAnsi="Times New Roman" w:hint="eastAsia"/>
                <w:lang w:val="en-GB"/>
              </w:rPr>
              <w:t xml:space="preserve">for SFO estimation </w:t>
            </w:r>
          </w:p>
          <w:p w14:paraId="4D04B3DB" w14:textId="7F75C63B"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Increase </w:t>
            </w:r>
            <w:r w:rsidR="00322FC2">
              <w:rPr>
                <w:rFonts w:ascii="Times New Roman" w:eastAsia="等线" w:hAnsi="Times New Roman" w:hint="eastAsia"/>
                <w:lang w:val="en-GB"/>
              </w:rPr>
              <w:t xml:space="preserve">reader side </w:t>
            </w:r>
            <w:r>
              <w:rPr>
                <w:rFonts w:ascii="Times New Roman" w:eastAsia="等线" w:hAnsi="Times New Roman" w:hint="eastAsia"/>
                <w:lang w:val="en-GB"/>
              </w:rPr>
              <w:t xml:space="preserve">processing/buffering </w:t>
            </w:r>
            <w:r>
              <w:rPr>
                <w:rFonts w:ascii="Times New Roman" w:eastAsia="等线" w:hAnsi="Times New Roman"/>
                <w:lang w:val="en-GB"/>
              </w:rPr>
              <w:t>complexity</w:t>
            </w:r>
            <w:r w:rsidR="00322FC2">
              <w:rPr>
                <w:rFonts w:ascii="Times New Roman" w:eastAsia="等线" w:hAnsi="Times New Roman" w:hint="eastAsia"/>
                <w:lang w:val="en-GB"/>
              </w:rPr>
              <w:t xml:space="preserve"> if</w:t>
            </w:r>
            <w:r>
              <w:rPr>
                <w:rFonts w:ascii="Times New Roman" w:eastAsia="等线" w:hAnsi="Times New Roman" w:hint="eastAsia"/>
                <w:lang w:val="en-GB"/>
              </w:rPr>
              <w:t xml:space="preserve"> </w:t>
            </w:r>
            <w:proofErr w:type="spellStart"/>
            <w:r>
              <w:rPr>
                <w:rFonts w:ascii="Times New Roman" w:eastAsia="等线" w:hAnsi="Times New Roman" w:hint="eastAsia"/>
                <w:lang w:val="en-GB"/>
              </w:rPr>
              <w:t>postamble</w:t>
            </w:r>
            <w:proofErr w:type="spellEnd"/>
            <w:r>
              <w:rPr>
                <w:rFonts w:ascii="Times New Roman" w:eastAsia="等线" w:hAnsi="Times New Roman" w:hint="eastAsia"/>
                <w:lang w:val="en-GB"/>
              </w:rPr>
              <w:t xml:space="preserve"> is used </w:t>
            </w:r>
          </w:p>
          <w:p w14:paraId="3F8DE8FF" w14:textId="00F8953B"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May</w:t>
            </w:r>
            <w:r w:rsidR="007D0165" w:rsidRPr="003706C5">
              <w:rPr>
                <w:rFonts w:ascii="Times New Roman" w:eastAsia="等线" w:hAnsi="Times New Roman" w:hint="eastAsia"/>
                <w:lang w:val="en-GB"/>
              </w:rPr>
              <w:t xml:space="preserve"> </w:t>
            </w:r>
            <w:r>
              <w:rPr>
                <w:rFonts w:ascii="Times New Roman" w:eastAsia="等线" w:hAnsi="Times New Roman" w:hint="eastAsia"/>
                <w:lang w:val="en-GB"/>
              </w:rPr>
              <w:t xml:space="preserve">reduce the efficiency for </w:t>
            </w:r>
            <w:r w:rsidR="007D0165" w:rsidRPr="003706C5">
              <w:rPr>
                <w:rFonts w:ascii="Times New Roman" w:eastAsia="等线" w:hAnsi="Times New Roman" w:hint="eastAsia"/>
                <w:lang w:val="en-GB"/>
              </w:rPr>
              <w:t>FDMA of D2R transmissions</w:t>
            </w:r>
          </w:p>
        </w:tc>
      </w:tr>
      <w:tr w:rsidR="007D0165" w14:paraId="5BD32CE6" w14:textId="77777777" w:rsidTr="00D3641F">
        <w:trPr>
          <w:trHeight w:val="272"/>
          <w:jc w:val="center"/>
        </w:trPr>
        <w:tc>
          <w:tcPr>
            <w:tcW w:w="1040" w:type="dxa"/>
          </w:tcPr>
          <w:p w14:paraId="511010E6" w14:textId="77777777" w:rsidR="007D0165" w:rsidRDefault="007D0165" w:rsidP="00F143D9">
            <w:pPr>
              <w:adjustRightInd w:val="0"/>
              <w:snapToGrid w:val="0"/>
              <w:rPr>
                <w:rFonts w:eastAsia="等线"/>
              </w:rPr>
            </w:pPr>
            <w:r>
              <w:rPr>
                <w:rFonts w:eastAsia="等线" w:hint="eastAsia"/>
              </w:rPr>
              <w:t>Option 2</w:t>
            </w:r>
          </w:p>
        </w:tc>
        <w:tc>
          <w:tcPr>
            <w:tcW w:w="3917" w:type="dxa"/>
          </w:tcPr>
          <w:p w14:paraId="4E0E16A8" w14:textId="7288964A" w:rsidR="003706C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Loose timing accuracy requirement for reader side</w:t>
            </w:r>
          </w:p>
          <w:p w14:paraId="3E2A2735" w14:textId="21BC72DD" w:rsidR="003706C5" w:rsidRPr="00322FC2"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 xml:space="preserve">D2R Preamble </w:t>
            </w:r>
            <w:r w:rsidR="00322FC2">
              <w:rPr>
                <w:rFonts w:ascii="Times New Roman" w:eastAsia="等线" w:hAnsi="Times New Roman" w:hint="eastAsia"/>
                <w:lang w:val="en-GB"/>
              </w:rPr>
              <w:t xml:space="preserve">can be designed simpler and less overhead  </w:t>
            </w:r>
          </w:p>
          <w:p w14:paraId="39450CC8" w14:textId="690F069C" w:rsidR="00322FC2" w:rsidRPr="00322FC2" w:rsidRDefault="00322FC2"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D2R </w:t>
            </w:r>
            <w:proofErr w:type="spellStart"/>
            <w:r w:rsidRPr="00322FC2">
              <w:rPr>
                <w:rFonts w:ascii="Times New Roman" w:eastAsia="等线" w:hAnsi="Times New Roman"/>
                <w:lang w:val="en-GB"/>
              </w:rPr>
              <w:t>Midamble</w:t>
            </w:r>
            <w:proofErr w:type="spellEnd"/>
            <w:r w:rsidRPr="00322FC2">
              <w:rPr>
                <w:rFonts w:ascii="Times New Roman" w:eastAsia="等线" w:hAnsi="Times New Roman"/>
                <w:lang w:val="en-GB"/>
              </w:rPr>
              <w:t>/</w:t>
            </w:r>
            <w:proofErr w:type="spellStart"/>
            <w:r w:rsidRPr="00322FC2">
              <w:rPr>
                <w:rFonts w:ascii="Times New Roman" w:eastAsia="等线" w:hAnsi="Times New Roman"/>
                <w:lang w:val="en-GB"/>
              </w:rPr>
              <w:t>Postamble</w:t>
            </w:r>
            <w:proofErr w:type="spellEnd"/>
            <w:r w:rsidRPr="00322FC2">
              <w:rPr>
                <w:rFonts w:ascii="Times New Roman" w:eastAsia="等线" w:hAnsi="Times New Roman"/>
                <w:lang w:val="en-GB"/>
              </w:rPr>
              <w:t xml:space="preserve"> may not be necessary</w:t>
            </w:r>
            <w:r w:rsidRPr="00322FC2">
              <w:rPr>
                <w:rFonts w:ascii="Times New Roman" w:eastAsia="等线" w:hAnsi="Times New Roman" w:hint="eastAsia"/>
                <w:lang w:val="en-GB"/>
              </w:rPr>
              <w:t xml:space="preserve"> for SFO estimation </w:t>
            </w:r>
          </w:p>
          <w:p w14:paraId="768D6585" w14:textId="098742EA" w:rsidR="007D0165" w:rsidRPr="003706C5" w:rsidRDefault="00322FC2"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 xml:space="preserve">Decrease reader side processing/buffering complexity </w:t>
            </w:r>
            <w:r>
              <w:rPr>
                <w:rFonts w:ascii="Times New Roman" w:eastAsia="等线" w:hAnsi="Times New Roman" w:hint="eastAsia"/>
                <w:lang w:val="en-GB"/>
              </w:rPr>
              <w:t>without</w:t>
            </w:r>
            <w:r w:rsidRPr="00322FC2">
              <w:rPr>
                <w:rFonts w:ascii="Times New Roman" w:eastAsia="等线" w:hAnsi="Times New Roman"/>
                <w:lang w:val="en-GB"/>
              </w:rPr>
              <w:t xml:space="preserve"> </w:t>
            </w:r>
            <w:proofErr w:type="spellStart"/>
            <w:r w:rsidRPr="00322FC2">
              <w:rPr>
                <w:rFonts w:ascii="Times New Roman" w:eastAsia="等线" w:hAnsi="Times New Roman"/>
                <w:lang w:val="en-GB"/>
              </w:rPr>
              <w:t>postamble</w:t>
            </w:r>
            <w:proofErr w:type="spellEnd"/>
            <w:r w:rsidRPr="00322FC2">
              <w:rPr>
                <w:rFonts w:ascii="Times New Roman" w:eastAsia="等线" w:hAnsi="Times New Roman"/>
                <w:lang w:val="en-GB"/>
              </w:rPr>
              <w:t xml:space="preserve"> </w:t>
            </w:r>
          </w:p>
          <w:p w14:paraId="2A8DDF42" w14:textId="7E6840B8" w:rsidR="007D0165" w:rsidRPr="003706C5" w:rsidRDefault="00322FC2"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May enhance the efficiency for FDMA of D2R transmissions</w:t>
            </w:r>
          </w:p>
        </w:tc>
        <w:tc>
          <w:tcPr>
            <w:tcW w:w="4108" w:type="dxa"/>
          </w:tcPr>
          <w:p w14:paraId="72F653E0" w14:textId="39F71B37" w:rsidR="00D3641F" w:rsidRDefault="00D3641F"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706C5">
              <w:rPr>
                <w:rFonts w:ascii="Times New Roman" w:eastAsia="等线" w:hAnsi="Times New Roman" w:hint="eastAsia"/>
                <w:lang w:val="en-GB"/>
              </w:rPr>
              <w:t>Strict t</w:t>
            </w:r>
            <w:r>
              <w:rPr>
                <w:rFonts w:ascii="Times New Roman" w:eastAsia="等线" w:hAnsi="Times New Roman" w:hint="eastAsia"/>
                <w:lang w:val="en-GB"/>
              </w:rPr>
              <w:t>iming accuracy requirement for device</w:t>
            </w:r>
          </w:p>
          <w:p w14:paraId="310C4742" w14:textId="05A98579" w:rsidR="00D3641F" w:rsidRDefault="00D3641F"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May complex R2D Preamble design with more overhead </w:t>
            </w:r>
          </w:p>
          <w:p w14:paraId="2CB5F70B" w14:textId="41FE2FDF" w:rsidR="007D0165" w:rsidRPr="003706C5" w:rsidRDefault="00D3641F"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D3641F">
              <w:rPr>
                <w:rFonts w:ascii="Times New Roman" w:eastAsia="等线" w:hAnsi="Times New Roman"/>
                <w:lang w:val="en-GB"/>
              </w:rPr>
              <w:t>Higher complexity and/or power consumption for device to detect R2D preamble</w:t>
            </w:r>
            <w:r>
              <w:rPr>
                <w:rFonts w:ascii="Times New Roman" w:eastAsia="等线" w:hAnsi="Times New Roman" w:hint="eastAsia"/>
                <w:lang w:val="en-GB"/>
              </w:rPr>
              <w:t xml:space="preserve">  </w:t>
            </w:r>
          </w:p>
        </w:tc>
      </w:tr>
    </w:tbl>
    <w:p w14:paraId="7655FE73" w14:textId="77777777" w:rsidR="006E51BC" w:rsidRPr="007D0165" w:rsidRDefault="006E51BC" w:rsidP="00012A9E">
      <w:pPr>
        <w:rPr>
          <w:rFonts w:ascii="Times New Roman" w:eastAsia="宋体" w:hAnsi="Times New Roman" w:cs="Times New Roman"/>
          <w:kern w:val="0"/>
          <w:sz w:val="20"/>
          <w:szCs w:val="20"/>
        </w:rPr>
      </w:pPr>
    </w:p>
    <w:p w14:paraId="1E841166" w14:textId="2CC69CEE" w:rsidR="00774FEF" w:rsidRPr="00774FEF" w:rsidRDefault="00D3641F" w:rsidP="00774FEF">
      <w:pPr>
        <w:adjustRightInd w:val="0"/>
        <w:snapToGrid w:val="0"/>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Proposal 2.2-1:</w:t>
      </w:r>
      <w:r>
        <w:rPr>
          <w:rFonts w:ascii="Times New Roman" w:eastAsia="宋体" w:hAnsi="Times New Roman" w:cs="Times New Roman" w:hint="eastAsia"/>
          <w:b/>
          <w:bCs/>
          <w:kern w:val="0"/>
          <w:sz w:val="20"/>
          <w:szCs w:val="20"/>
        </w:rPr>
        <w:t xml:space="preserve"> For device 1, </w:t>
      </w:r>
      <w:r w:rsidR="00774FEF">
        <w:rPr>
          <w:rFonts w:ascii="Times New Roman" w:eastAsia="宋体" w:hAnsi="Times New Roman" w:cs="Times New Roman" w:hint="eastAsia"/>
          <w:b/>
          <w:bCs/>
          <w:kern w:val="0"/>
          <w:sz w:val="20"/>
          <w:szCs w:val="20"/>
        </w:rPr>
        <w:t>s</w:t>
      </w:r>
      <w:r w:rsidR="00774FEF" w:rsidRPr="00774FEF">
        <w:rPr>
          <w:rFonts w:ascii="Times New Roman" w:eastAsia="宋体" w:hAnsi="Times New Roman" w:cs="Times New Roman"/>
          <w:b/>
          <w:bCs/>
          <w:kern w:val="0"/>
          <w:sz w:val="20"/>
          <w:szCs w:val="20"/>
        </w:rPr>
        <w:t>tudy following two options of time synchronization for D2R transmission and reception.</w:t>
      </w:r>
    </w:p>
    <w:p w14:paraId="4B9C35AB" w14:textId="1360B56C" w:rsidR="00774FEF" w:rsidRDefault="00774FEF" w:rsidP="00282283">
      <w:pPr>
        <w:pStyle w:val="affff0"/>
        <w:widowControl/>
        <w:numPr>
          <w:ilvl w:val="0"/>
          <w:numId w:val="50"/>
        </w:numPr>
        <w:adjustRightInd w:val="0"/>
        <w:snapToGrid w:val="0"/>
        <w:ind w:firstLineChars="0"/>
        <w:rPr>
          <w:rFonts w:ascii="Times New Roman" w:hAnsi="Times New Roman" w:cs="Times New Roman"/>
          <w:b/>
          <w:bCs/>
          <w:sz w:val="20"/>
          <w:szCs w:val="20"/>
          <w:lang w:val="en-GB"/>
        </w:rPr>
      </w:pPr>
      <w:r>
        <w:rPr>
          <w:rFonts w:ascii="Times New Roman" w:hAnsi="Times New Roman" w:cs="Times New Roman"/>
          <w:b/>
          <w:bCs/>
          <w:sz w:val="20"/>
          <w:szCs w:val="20"/>
          <w:lang w:val="en-GB"/>
        </w:rPr>
        <w:lastRenderedPageBreak/>
        <w:t xml:space="preserve">Option 1: device transmits D2R with </w:t>
      </w:r>
      <w:r w:rsidRPr="00774FEF">
        <w:rPr>
          <w:rFonts w:ascii="Times New Roman" w:hAnsi="Times New Roman" w:cs="Times New Roman" w:hint="eastAsia"/>
          <w:b/>
          <w:bCs/>
          <w:sz w:val="20"/>
          <w:szCs w:val="20"/>
          <w:lang w:val="en-GB"/>
        </w:rPr>
        <w:t xml:space="preserve">SFO </w:t>
      </w:r>
      <w:r>
        <w:rPr>
          <w:rFonts w:ascii="Times New Roman" w:hAnsi="Times New Roman" w:cs="Times New Roman" w:hint="eastAsia"/>
          <w:b/>
          <w:bCs/>
          <w:sz w:val="20"/>
          <w:szCs w:val="20"/>
          <w:lang w:val="en-GB"/>
        </w:rPr>
        <w:t>of</w:t>
      </w:r>
      <w:r>
        <w:rPr>
          <w:rFonts w:ascii="Times New Roman" w:hAnsi="Times New Roman" w:cs="Times New Roman"/>
          <w:b/>
          <w:bCs/>
          <w:sz w:val="20"/>
          <w:szCs w:val="20"/>
          <w:lang w:val="en-GB"/>
        </w:rPr>
        <w:t xml:space="preserve"> </w:t>
      </w:r>
      <w:r>
        <w:rPr>
          <w:rFonts w:ascii="Times New Roman" w:hAnsi="Times New Roman" w:cs="Times New Roman" w:hint="eastAsia"/>
          <w:b/>
          <w:bCs/>
          <w:sz w:val="20"/>
          <w:szCs w:val="20"/>
          <w:lang w:val="en-GB"/>
        </w:rPr>
        <w:t>10</w:t>
      </w:r>
      <w:proofErr w:type="gramStart"/>
      <w:r>
        <w:rPr>
          <w:rFonts w:ascii="Times New Roman" w:hAnsi="Times New Roman" w:cs="Times New Roman" w:hint="eastAsia"/>
          <w:b/>
          <w:bCs/>
          <w:sz w:val="20"/>
          <w:szCs w:val="20"/>
          <w:lang w:val="en-GB"/>
        </w:rPr>
        <w:t>^[</w:t>
      </w:r>
      <w:proofErr w:type="gramEnd"/>
      <w:r>
        <w:rPr>
          <w:rFonts w:ascii="Times New Roman" w:hAnsi="Times New Roman" w:cs="Times New Roman" w:hint="eastAsia"/>
          <w:b/>
          <w:bCs/>
          <w:sz w:val="20"/>
          <w:szCs w:val="20"/>
          <w:lang w:val="en-GB"/>
        </w:rPr>
        <w:t xml:space="preserve">5] ppm. </w:t>
      </w:r>
      <w:r>
        <w:rPr>
          <w:rFonts w:ascii="Times New Roman" w:hAnsi="Times New Roman" w:cs="Times New Roman"/>
          <w:b/>
          <w:bCs/>
          <w:sz w:val="20"/>
          <w:szCs w:val="20"/>
          <w:lang w:val="en-GB"/>
        </w:rPr>
        <w:t xml:space="preserve">Reader estimates the </w:t>
      </w:r>
      <w:r>
        <w:rPr>
          <w:rFonts w:ascii="Times New Roman" w:hAnsi="Times New Roman" w:cs="Times New Roman" w:hint="eastAsia"/>
          <w:b/>
          <w:bCs/>
          <w:sz w:val="20"/>
          <w:szCs w:val="20"/>
          <w:lang w:val="en-GB"/>
        </w:rPr>
        <w:t>time/</w:t>
      </w:r>
      <w:r>
        <w:rPr>
          <w:rFonts w:ascii="Times New Roman"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hAnsi="Times New Roman" w:cs="Times New Roman"/>
          <w:b/>
          <w:bCs/>
          <w:sz w:val="20"/>
          <w:szCs w:val="20"/>
          <w:lang w:val="en-GB"/>
        </w:rPr>
        <w:t xml:space="preserve">of the received D2R transmission for detection/demodulation/decoding.  </w:t>
      </w:r>
    </w:p>
    <w:p w14:paraId="42C3C321" w14:textId="77777777" w:rsidR="00774FEF" w:rsidRDefault="00774FEF" w:rsidP="00282283">
      <w:pPr>
        <w:pStyle w:val="affff0"/>
        <w:widowControl/>
        <w:numPr>
          <w:ilvl w:val="1"/>
          <w:numId w:val="50"/>
        </w:numPr>
        <w:adjustRightInd w:val="0"/>
        <w:snapToGrid w:val="0"/>
        <w:ind w:firstLineChars="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6B2192F1" w14:textId="61FDB582" w:rsidR="00774FEF" w:rsidRPr="002759BD" w:rsidRDefault="00774FEF" w:rsidP="00282283">
      <w:pPr>
        <w:pStyle w:val="affff0"/>
        <w:widowControl/>
        <w:numPr>
          <w:ilvl w:val="0"/>
          <w:numId w:val="50"/>
        </w:numPr>
        <w:adjustRightInd w:val="0"/>
        <w:snapToGrid w:val="0"/>
        <w:ind w:firstLineChars="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device transmits D2R </w:t>
      </w:r>
      <w:r>
        <w:rPr>
          <w:rFonts w:ascii="Times New Roman" w:hAnsi="Times New Roman" w:cs="Times New Roman" w:hint="eastAsia"/>
          <w:b/>
          <w:bCs/>
          <w:sz w:val="20"/>
          <w:szCs w:val="20"/>
          <w:lang w:val="en-GB"/>
        </w:rPr>
        <w:t>with</w:t>
      </w:r>
      <w:r>
        <w:rPr>
          <w:rFonts w:ascii="Times New Roman" w:eastAsia="Yu Mincho" w:hAnsi="Times New Roman" w:cs="Times New Roman"/>
          <w:b/>
          <w:bCs/>
          <w:sz w:val="20"/>
          <w:szCs w:val="20"/>
          <w:lang w:val="en-GB"/>
        </w:rPr>
        <w:t xml:space="preserve"> </w:t>
      </w:r>
      <w:r>
        <w:rPr>
          <w:rFonts w:ascii="Times New Roman" w:hAnsi="Times New Roman" w:cs="Times New Roman" w:hint="eastAsia"/>
          <w:b/>
          <w:bCs/>
          <w:sz w:val="20"/>
          <w:szCs w:val="20"/>
          <w:lang w:val="en-GB"/>
        </w:rPr>
        <w:t xml:space="preserve">improved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smaller </w:t>
      </w:r>
      <w:r>
        <w:rPr>
          <w:rFonts w:ascii="Times New Roman" w:eastAsia="等线" w:hAnsi="Times New Roman" w:cs="Times New Roman"/>
          <w:b/>
          <w:bCs/>
          <w:sz w:val="20"/>
          <w:szCs w:val="20"/>
          <w:lang w:val="en-GB"/>
        </w:rPr>
        <w:t>than</w:t>
      </w:r>
      <w:r>
        <w:rPr>
          <w:rFonts w:ascii="Times New Roman" w:eastAsia="等线" w:hAnsi="Times New Roman" w:cs="Times New Roman" w:hint="eastAsia"/>
          <w:b/>
          <w:bCs/>
          <w:sz w:val="20"/>
          <w:szCs w:val="20"/>
          <w:lang w:val="en-GB"/>
        </w:rPr>
        <w:t xml:space="preserve"> </w:t>
      </w:r>
      <w:r>
        <w:rPr>
          <w:rFonts w:ascii="Times New Roman" w:hAnsi="Times New Roman" w:cs="Times New Roman" w:hint="eastAsia"/>
          <w:b/>
          <w:bCs/>
          <w:sz w:val="20"/>
          <w:szCs w:val="20"/>
          <w:lang w:val="en-GB"/>
        </w:rPr>
        <w:t>10^5 ppm.</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020F0C1C" w14:textId="5EF3958B" w:rsidR="00774FEF" w:rsidRPr="002759BD" w:rsidRDefault="00774FEF" w:rsidP="00282283">
      <w:pPr>
        <w:pStyle w:val="affff0"/>
        <w:widowControl/>
        <w:numPr>
          <w:ilvl w:val="1"/>
          <w:numId w:val="50"/>
        </w:numPr>
        <w:adjustRightInd w:val="0"/>
        <w:snapToGrid w:val="0"/>
        <w:ind w:left="884" w:firstLineChars="0" w:hanging="442"/>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FFS how R2D signal should be designed to</w:t>
      </w:r>
      <w:r w:rsidRPr="002759BD">
        <w:rPr>
          <w:rFonts w:ascii="Times New Roman" w:eastAsia="Yu Mincho" w:hAnsi="Times New Roman" w:cs="Times New Roman" w:hint="eastAsia"/>
          <w:b/>
          <w:bCs/>
          <w:sz w:val="20"/>
          <w:szCs w:val="20"/>
          <w:lang w:val="en-GB"/>
        </w:rPr>
        <w:t xml:space="preserve"> improve the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w:t>
      </w:r>
      <w:r w:rsidRPr="002759BD">
        <w:rPr>
          <w:rFonts w:ascii="Times New Roman" w:eastAsia="Yu Mincho" w:hAnsi="Times New Roman" w:cs="Times New Roman" w:hint="eastAsia"/>
          <w:b/>
          <w:bCs/>
          <w:sz w:val="20"/>
          <w:szCs w:val="20"/>
          <w:lang w:val="en-GB"/>
        </w:rPr>
        <w:t>estimation accuracy</w:t>
      </w:r>
      <w:r>
        <w:rPr>
          <w:rFonts w:ascii="Times New Roman" w:eastAsia="Yu Mincho" w:hAnsi="Times New Roman" w:cs="Times New Roman"/>
          <w:b/>
          <w:bCs/>
          <w:sz w:val="20"/>
          <w:szCs w:val="20"/>
          <w:lang w:val="en-GB"/>
        </w:rPr>
        <w:t xml:space="preserve"> </w:t>
      </w:r>
      <w:r w:rsidRPr="002759BD">
        <w:rPr>
          <w:rFonts w:ascii="Times New Roman" w:eastAsia="Yu Mincho" w:hAnsi="Times New Roman" w:cs="Times New Roman" w:hint="eastAsia"/>
          <w:b/>
          <w:bCs/>
          <w:sz w:val="20"/>
          <w:szCs w:val="20"/>
          <w:lang w:val="en-GB"/>
        </w:rPr>
        <w:t xml:space="preserve">and </w:t>
      </w:r>
      <w:r w:rsidRPr="00362B72">
        <w:rPr>
          <w:rFonts w:ascii="Times New Roman" w:eastAsia="Yu Mincho" w:hAnsi="Times New Roman" w:cs="Times New Roman"/>
          <w:b/>
          <w:bCs/>
          <w:sz w:val="20"/>
          <w:szCs w:val="20"/>
          <w:lang w:val="en-GB"/>
        </w:rPr>
        <w:t>what is the</w:t>
      </w:r>
      <w:r w:rsidRPr="002759BD">
        <w:rPr>
          <w:rFonts w:ascii="Times New Roman" w:eastAsia="Yu Mincho" w:hAnsi="Times New Roman" w:cs="Times New Roman"/>
          <w:b/>
          <w:bCs/>
          <w:sz w:val="20"/>
          <w:szCs w:val="20"/>
          <w:lang w:val="en-GB"/>
        </w:rPr>
        <w:t xml:space="preserve"> </w:t>
      </w:r>
      <w:r w:rsidRPr="00362B72">
        <w:rPr>
          <w:rFonts w:ascii="Times New Roman" w:eastAsia="Yu Mincho" w:hAnsi="Times New Roman" w:cs="Times New Roman"/>
          <w:b/>
          <w:bCs/>
          <w:sz w:val="20"/>
          <w:szCs w:val="20"/>
          <w:lang w:val="en-GB"/>
        </w:rPr>
        <w:t>achievable accuracy</w:t>
      </w:r>
      <w:r w:rsidRPr="002759BD">
        <w:rPr>
          <w:rFonts w:ascii="Times New Roman" w:eastAsia="Yu Mincho" w:hAnsi="Times New Roman" w:cs="Times New Roman" w:hint="eastAsia"/>
          <w:b/>
          <w:bCs/>
          <w:sz w:val="20"/>
          <w:szCs w:val="20"/>
          <w:lang w:val="en-GB"/>
        </w:rPr>
        <w:t xml:space="preserve"> at the device side.</w:t>
      </w:r>
    </w:p>
    <w:p w14:paraId="1E9A5E80" w14:textId="77777777" w:rsidR="00774FEF" w:rsidRPr="00774FEF" w:rsidRDefault="00774FEF" w:rsidP="00282283">
      <w:pPr>
        <w:pStyle w:val="affff0"/>
        <w:widowControl/>
        <w:numPr>
          <w:ilvl w:val="1"/>
          <w:numId w:val="50"/>
        </w:numPr>
        <w:adjustRightInd w:val="0"/>
        <w:snapToGrid w:val="0"/>
        <w:ind w:left="884" w:firstLineChars="0" w:hanging="442"/>
        <w:rPr>
          <w:rFonts w:eastAsia="等线"/>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rPr>
        <w:t xml:space="preserve">error </w:t>
      </w:r>
      <w:r>
        <w:rPr>
          <w:rFonts w:ascii="Times New Roman" w:eastAsia="Yu Mincho" w:hAnsi="Times New Roman" w:cs="Times New Roman"/>
          <w:b/>
          <w:bCs/>
          <w:sz w:val="20"/>
          <w:szCs w:val="20"/>
          <w:lang w:val="en-GB"/>
        </w:rPr>
        <w:t>of the received D2R transmission</w:t>
      </w:r>
      <w:r>
        <w:rPr>
          <w:rFonts w:ascii="Times New Roman" w:eastAsia="等线" w:hAnsi="Times New Roman" w:cs="Times New Roman" w:hint="eastAsia"/>
          <w:b/>
          <w:bCs/>
          <w:sz w:val="20"/>
          <w:szCs w:val="20"/>
          <w:lang w:val="en-GB"/>
        </w:rPr>
        <w:t>.</w:t>
      </w:r>
    </w:p>
    <w:p w14:paraId="0530CD17" w14:textId="77777777" w:rsidR="00774FEF" w:rsidRDefault="00774FEF" w:rsidP="00282283">
      <w:pPr>
        <w:pStyle w:val="affff0"/>
        <w:widowControl/>
        <w:numPr>
          <w:ilvl w:val="1"/>
          <w:numId w:val="50"/>
        </w:numPr>
        <w:adjustRightInd w:val="0"/>
        <w:snapToGrid w:val="0"/>
        <w:ind w:left="884" w:firstLineChars="0" w:hanging="442"/>
        <w:rPr>
          <w:rFonts w:ascii="Times New Roman" w:hAnsi="Times New Roman" w:cs="Times New Roman"/>
          <w:b/>
          <w:bCs/>
          <w:sz w:val="20"/>
          <w:szCs w:val="20"/>
          <w:lang w:val="en-GB"/>
        </w:rPr>
      </w:pPr>
      <w:r w:rsidRPr="002218FC">
        <w:rPr>
          <w:rFonts w:ascii="Times New Roman" w:eastAsia="Yu Mincho" w:hAnsi="Times New Roman" w:cs="Times New Roman" w:hint="eastAsia"/>
          <w:b/>
          <w:bCs/>
          <w:sz w:val="20"/>
          <w:szCs w:val="20"/>
          <w:lang w:val="en-GB"/>
        </w:rPr>
        <w:t>Note</w:t>
      </w:r>
      <w:r w:rsidRPr="002218FC">
        <w:rPr>
          <w:rFonts w:ascii="Times New Roman" w:hAnsi="Times New Roman" w:cs="Times New Roman" w:hint="eastAsia"/>
          <w:b/>
          <w:bCs/>
          <w:sz w:val="20"/>
          <w:szCs w:val="20"/>
          <w:lang w:val="en-GB"/>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5F51E2B0" w14:textId="77777777" w:rsidR="00774FEF" w:rsidRDefault="00774FEF" w:rsidP="00774FEF">
      <w:pPr>
        <w:pStyle w:val="affff0"/>
        <w:widowControl/>
        <w:adjustRightInd w:val="0"/>
        <w:snapToGrid w:val="0"/>
        <w:ind w:left="884" w:firstLineChars="0" w:firstLine="0"/>
        <w:rPr>
          <w:rFonts w:ascii="Times New Roman" w:hAnsi="Times New Roman" w:cs="Times New Roman"/>
          <w:b/>
          <w:bCs/>
          <w:sz w:val="20"/>
          <w:szCs w:val="20"/>
          <w:lang w:val="en-GB"/>
        </w:rPr>
      </w:pPr>
    </w:p>
    <w:p w14:paraId="77EF775B" w14:textId="4736E185" w:rsidR="00E35DFB" w:rsidRPr="002B1577" w:rsidRDefault="00D23A21"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 xml:space="preserve">D2R </w:t>
      </w:r>
      <w:r w:rsidR="00E35DFB" w:rsidRPr="002B1577">
        <w:rPr>
          <w:rFonts w:ascii="Arial" w:hAnsi="Arial" w:cs="Arial"/>
          <w:kern w:val="0"/>
          <w:sz w:val="32"/>
          <w:szCs w:val="18"/>
          <w:lang w:val="fr-FR"/>
        </w:rPr>
        <w:t>midamble</w:t>
      </w:r>
    </w:p>
    <w:p w14:paraId="124E1D02" w14:textId="15FA0BAD" w:rsidR="00077066" w:rsidRPr="00077066" w:rsidRDefault="00077066" w:rsidP="00077066">
      <w:pPr>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 xml:space="preserve">In RAN1#106bis meeting, following agreement was made for A-IoT </w:t>
      </w:r>
      <w:r>
        <w:rPr>
          <w:rFonts w:ascii="Times New Roman" w:eastAsia="宋体" w:hAnsi="Times New Roman" w:cs="Times New Roman"/>
          <w:kern w:val="0"/>
          <w:sz w:val="20"/>
          <w:szCs w:val="20"/>
        </w:rPr>
        <w:t>D</w:t>
      </w:r>
      <w:r w:rsidRPr="00077066">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R</w:t>
      </w:r>
      <w:r w:rsidRPr="00077066">
        <w:rPr>
          <w:rFonts w:ascii="Times New Roman" w:eastAsia="宋体" w:hAnsi="Times New Roman" w:cs="Times New Roman"/>
          <w:kern w:val="0"/>
          <w:sz w:val="20"/>
          <w:szCs w:val="20"/>
        </w:rPr>
        <w:t xml:space="preserve"> </w:t>
      </w:r>
      <w:proofErr w:type="spellStart"/>
      <w:r>
        <w:rPr>
          <w:rFonts w:ascii="Times New Roman" w:eastAsia="宋体" w:hAnsi="Times New Roman" w:cs="Times New Roman"/>
          <w:kern w:val="0"/>
          <w:sz w:val="20"/>
          <w:szCs w:val="20"/>
        </w:rPr>
        <w:t>mid</w:t>
      </w:r>
      <w:r w:rsidRPr="00077066">
        <w:rPr>
          <w:rFonts w:ascii="Times New Roman" w:eastAsia="宋体" w:hAnsi="Times New Roman" w:cs="Times New Roman"/>
          <w:kern w:val="0"/>
          <w:sz w:val="20"/>
          <w:szCs w:val="20"/>
        </w:rPr>
        <w:t>amble</w:t>
      </w:r>
      <w:proofErr w:type="spellEnd"/>
      <w:r w:rsidRPr="00077066">
        <w:rPr>
          <w:rFonts w:ascii="Times New Roman" w:eastAsia="宋体" w:hAnsi="Times New Roman" w:cs="Times New Roman"/>
          <w:kern w:val="0"/>
          <w:sz w:val="20"/>
          <w:szCs w:val="20"/>
        </w:rPr>
        <w:t xml:space="preserve"> [</w:t>
      </w:r>
      <w:r w:rsidR="00706F6B">
        <w:rPr>
          <w:rFonts w:ascii="Times New Roman" w:eastAsia="宋体" w:hAnsi="Times New Roman" w:cs="Times New Roman" w:hint="eastAsia"/>
          <w:kern w:val="0"/>
          <w:sz w:val="20"/>
          <w:szCs w:val="20"/>
        </w:rPr>
        <w:t>1</w:t>
      </w:r>
      <w:r w:rsidRPr="00077066">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077066" w:rsidRPr="00F34D5E" w14:paraId="47BA4817" w14:textId="77777777" w:rsidTr="00527AA0">
        <w:tc>
          <w:tcPr>
            <w:tcW w:w="9060" w:type="dxa"/>
          </w:tcPr>
          <w:p w14:paraId="1981B948" w14:textId="77777777" w:rsidR="00077066" w:rsidRPr="00F34D5E" w:rsidRDefault="00077066" w:rsidP="00077066">
            <w:pPr>
              <w:widowControl/>
              <w:adjustRightInd w:val="0"/>
              <w:snapToGrid w:val="0"/>
              <w:jc w:val="left"/>
              <w:rPr>
                <w:rFonts w:eastAsia="Batang"/>
                <w:bCs/>
                <w:szCs w:val="24"/>
                <w:lang w:eastAsia="en-US"/>
              </w:rPr>
            </w:pPr>
            <w:r w:rsidRPr="00F34D5E">
              <w:rPr>
                <w:rFonts w:eastAsia="Batang"/>
                <w:bCs/>
                <w:szCs w:val="24"/>
                <w:highlight w:val="green"/>
                <w:lang w:eastAsia="en-US"/>
              </w:rPr>
              <w:t>Agreement</w:t>
            </w:r>
          </w:p>
          <w:p w14:paraId="20ADCDE8" w14:textId="77777777" w:rsidR="00077066" w:rsidRPr="00F34D5E" w:rsidRDefault="00077066" w:rsidP="00077066">
            <w:pPr>
              <w:widowControl/>
              <w:adjustRightInd w:val="0"/>
              <w:snapToGrid w:val="0"/>
              <w:jc w:val="left"/>
              <w:rPr>
                <w:bCs/>
                <w:szCs w:val="24"/>
                <w:lang w:val="en-GB" w:eastAsia="en-US"/>
              </w:rPr>
            </w:pPr>
            <w:r w:rsidRPr="00F34D5E">
              <w:rPr>
                <w:bCs/>
                <w:szCs w:val="24"/>
                <w:lang w:val="en-GB" w:eastAsia="en-US"/>
              </w:rPr>
              <w:t xml:space="preserve">For D2R transmission, study the necessity of </w:t>
            </w:r>
            <w:proofErr w:type="spellStart"/>
            <w:r w:rsidRPr="00F34D5E">
              <w:rPr>
                <w:bCs/>
                <w:szCs w:val="24"/>
                <w:lang w:val="en-GB" w:eastAsia="en-US"/>
              </w:rPr>
              <w:t>midamble</w:t>
            </w:r>
            <w:proofErr w:type="spellEnd"/>
            <w:r w:rsidRPr="00F34D5E">
              <w:rPr>
                <w:bCs/>
                <w:szCs w:val="24"/>
                <w:lang w:val="en-GB" w:eastAsia="en-US"/>
              </w:rPr>
              <w:t xml:space="preserve"> at least for the purpose of performing timing/frequency tracking or channel estimation or interference estimation, considering at least the following: </w:t>
            </w:r>
          </w:p>
          <w:p w14:paraId="46C11373"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 xml:space="preserve">Modulation and Coding schemes, e.g., data modulation, line/channel coding </w:t>
            </w:r>
          </w:p>
          <w:p w14:paraId="7813F844"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Receiving methods, e.g., coherent or non-coherent</w:t>
            </w:r>
          </w:p>
          <w:p w14:paraId="31285293"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D2R transmission length/packet size</w:t>
            </w:r>
          </w:p>
          <w:p w14:paraId="72F48D44"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proofErr w:type="spellStart"/>
            <w:r w:rsidRPr="00F34D5E">
              <w:rPr>
                <w:rFonts w:eastAsia="Batang"/>
                <w:szCs w:val="24"/>
                <w:lang w:val="en-GB" w:eastAsia="en-US"/>
              </w:rPr>
              <w:t>Midamble</w:t>
            </w:r>
            <w:proofErr w:type="spellEnd"/>
            <w:r w:rsidRPr="00F34D5E">
              <w:rPr>
                <w:rFonts w:eastAsia="Batang"/>
                <w:szCs w:val="24"/>
                <w:lang w:val="en-GB" w:eastAsia="en-US"/>
              </w:rPr>
              <w:t xml:space="preserve"> overhead</w:t>
            </w:r>
          </w:p>
          <w:p w14:paraId="2ADC6EED"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Timing/frequency accuracy</w:t>
            </w:r>
          </w:p>
          <w:p w14:paraId="4C3927D7" w14:textId="19F74310"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Phase accuracy</w:t>
            </w:r>
          </w:p>
        </w:tc>
      </w:tr>
    </w:tbl>
    <w:p w14:paraId="431F2C46" w14:textId="1D63A4BF" w:rsidR="00E35DFB" w:rsidRDefault="00E35DFB" w:rsidP="00664C85">
      <w:pPr>
        <w:rPr>
          <w:rFonts w:ascii="Times New Roman" w:eastAsia="宋体" w:hAnsi="Times New Roman" w:cs="Times New Roman"/>
          <w:b/>
          <w:kern w:val="0"/>
          <w:sz w:val="20"/>
          <w:szCs w:val="20"/>
        </w:rPr>
      </w:pPr>
    </w:p>
    <w:p w14:paraId="0FA2249F" w14:textId="4D0319BD" w:rsidR="00F34D5E" w:rsidRPr="001870F2" w:rsidRDefault="00F34D5E" w:rsidP="00E20ED9">
      <w:pPr>
        <w:adjustRightInd w:val="0"/>
        <w:snapToGrid w:val="0"/>
        <w:spacing w:afterLines="50" w:after="120"/>
        <w:rPr>
          <w:rFonts w:ascii="Times New Roman" w:eastAsia="宋体" w:hAnsi="Times New Roman" w:cs="Times New Roman"/>
          <w:kern w:val="0"/>
          <w:sz w:val="20"/>
          <w:szCs w:val="20"/>
        </w:rPr>
      </w:pPr>
      <w:r w:rsidRPr="001870F2">
        <w:rPr>
          <w:rFonts w:ascii="Times New Roman" w:eastAsia="宋体" w:hAnsi="Times New Roman" w:cs="Times New Roman"/>
          <w:kern w:val="0"/>
          <w:sz w:val="20"/>
          <w:szCs w:val="20"/>
        </w:rPr>
        <w:t xml:space="preserve">D2R </w:t>
      </w:r>
      <w:proofErr w:type="spellStart"/>
      <w:r w:rsidRPr="001870F2">
        <w:rPr>
          <w:rFonts w:ascii="Times New Roman" w:eastAsia="宋体" w:hAnsi="Times New Roman" w:cs="Times New Roman"/>
          <w:kern w:val="0"/>
          <w:sz w:val="20"/>
          <w:szCs w:val="20"/>
        </w:rPr>
        <w:t>midamble</w:t>
      </w:r>
      <w:proofErr w:type="spellEnd"/>
      <w:r w:rsidRPr="001870F2">
        <w:rPr>
          <w:rFonts w:ascii="Times New Roman" w:eastAsia="宋体" w:hAnsi="Times New Roman" w:cs="Times New Roman"/>
          <w:kern w:val="0"/>
          <w:sz w:val="20"/>
          <w:szCs w:val="20"/>
        </w:rPr>
        <w:t xml:space="preserve"> is proposed for different purposes: 1. perform timing/frequency tracking; 2. perform channel estimation; 3. perform interference estimation.</w:t>
      </w:r>
    </w:p>
    <w:p w14:paraId="2357E698" w14:textId="5B588A42" w:rsidR="005B04CC" w:rsidRPr="001870F2" w:rsidRDefault="00E671BB" w:rsidP="00E20ED9">
      <w:pPr>
        <w:adjustRightInd w:val="0"/>
        <w:snapToGrid w:val="0"/>
        <w:spacing w:afterLines="50" w:after="120"/>
        <w:rPr>
          <w:rFonts w:ascii="Times New Roman" w:hAnsi="Times New Roman" w:cs="Times New Roman"/>
          <w:bCs/>
          <w:sz w:val="20"/>
          <w:szCs w:val="20"/>
          <w:lang w:val="en-GB"/>
        </w:rPr>
      </w:pPr>
      <w:r w:rsidRPr="00964942">
        <w:rPr>
          <w:rFonts w:ascii="Times New Roman" w:hAnsi="Times New Roman" w:cs="Times New Roman"/>
          <w:bCs/>
          <w:sz w:val="20"/>
          <w:szCs w:val="20"/>
          <w:lang w:val="en-GB"/>
        </w:rPr>
        <w:t>From timing/frequency tracking perspective,</w:t>
      </w:r>
      <w:r w:rsidR="00F6558A" w:rsidRPr="001870F2">
        <w:rPr>
          <w:rFonts w:ascii="Times New Roman" w:hAnsi="Times New Roman" w:cs="Times New Roman"/>
          <w:bCs/>
          <w:sz w:val="20"/>
          <w:szCs w:val="20"/>
          <w:lang w:val="en-GB" w:eastAsia="en-US"/>
        </w:rPr>
        <w:t xml:space="preserve"> </w:t>
      </w:r>
      <w:r w:rsidR="00C94E45" w:rsidRPr="001870F2">
        <w:rPr>
          <w:rFonts w:ascii="Times New Roman" w:hAnsi="Times New Roman" w:cs="Times New Roman"/>
          <w:bCs/>
          <w:sz w:val="20"/>
          <w:szCs w:val="20"/>
          <w:lang w:val="en-GB" w:eastAsia="en-US"/>
        </w:rPr>
        <w:t xml:space="preserve">in addition to D2R preamble, </w:t>
      </w:r>
      <w:r w:rsidR="00F6558A" w:rsidRPr="001870F2">
        <w:rPr>
          <w:rFonts w:ascii="Times New Roman" w:hAnsi="Times New Roman" w:cs="Times New Roman"/>
          <w:bCs/>
          <w:sz w:val="20"/>
          <w:szCs w:val="20"/>
          <w:lang w:val="en-GB" w:eastAsia="en-US"/>
        </w:rPr>
        <w:t xml:space="preserve">whether D2R </w:t>
      </w:r>
      <w:proofErr w:type="spellStart"/>
      <w:r w:rsidR="00F6558A" w:rsidRPr="001870F2">
        <w:rPr>
          <w:rFonts w:ascii="Times New Roman" w:hAnsi="Times New Roman" w:cs="Times New Roman"/>
          <w:bCs/>
          <w:sz w:val="20"/>
          <w:szCs w:val="20"/>
          <w:lang w:val="en-GB" w:eastAsia="en-US"/>
        </w:rPr>
        <w:t>midamble</w:t>
      </w:r>
      <w:proofErr w:type="spellEnd"/>
      <w:r w:rsidR="00F6558A" w:rsidRPr="001870F2">
        <w:rPr>
          <w:rFonts w:ascii="Times New Roman" w:hAnsi="Times New Roman" w:cs="Times New Roman"/>
          <w:bCs/>
          <w:sz w:val="20"/>
          <w:szCs w:val="20"/>
          <w:lang w:val="en-GB" w:eastAsia="en-US"/>
        </w:rPr>
        <w:t xml:space="preserve"> is necessary for Reader side to correct/track the timing,</w:t>
      </w:r>
      <w:r w:rsidR="009E5717" w:rsidRPr="001870F2">
        <w:rPr>
          <w:rFonts w:ascii="Times New Roman" w:hAnsi="Times New Roman" w:cs="Times New Roman"/>
          <w:bCs/>
          <w:sz w:val="20"/>
          <w:szCs w:val="20"/>
          <w:lang w:val="en-GB" w:eastAsia="en-US"/>
        </w:rPr>
        <w:t xml:space="preserve"> </w:t>
      </w:r>
      <w:r w:rsidR="009C41E6" w:rsidRPr="001870F2">
        <w:rPr>
          <w:rFonts w:ascii="Times New Roman" w:hAnsi="Times New Roman" w:cs="Times New Roman"/>
          <w:bCs/>
          <w:sz w:val="20"/>
          <w:szCs w:val="20"/>
          <w:lang w:val="en-GB" w:eastAsia="en-US"/>
        </w:rPr>
        <w:t xml:space="preserve">depends on </w:t>
      </w:r>
      <w:r w:rsidR="005B04CC" w:rsidRPr="00964942">
        <w:rPr>
          <w:rFonts w:ascii="Times New Roman" w:hAnsi="Times New Roman" w:cs="Times New Roman"/>
          <w:bCs/>
          <w:sz w:val="20"/>
          <w:szCs w:val="20"/>
          <w:lang w:val="en-GB"/>
        </w:rPr>
        <w:t xml:space="preserve">several aspects as discussed in section 2.1. Such as </w:t>
      </w:r>
    </w:p>
    <w:p w14:paraId="29975671" w14:textId="16D0242F" w:rsidR="005B04CC" w:rsidRPr="001870F2" w:rsidRDefault="005B04CC" w:rsidP="005B04CC">
      <w:pPr>
        <w:pStyle w:val="affff0"/>
        <w:numPr>
          <w:ilvl w:val="0"/>
          <w:numId w:val="56"/>
        </w:numPr>
        <w:adjustRightInd w:val="0"/>
        <w:snapToGrid w:val="0"/>
        <w:spacing w:afterLines="50" w:after="120"/>
        <w:ind w:firstLineChars="0"/>
        <w:rPr>
          <w:rFonts w:ascii="Times New Roman" w:hAnsi="Times New Roman" w:cs="Times New Roman"/>
          <w:bCs/>
          <w:sz w:val="20"/>
          <w:szCs w:val="20"/>
          <w:lang w:val="en-GB"/>
        </w:rPr>
      </w:pPr>
      <w:r w:rsidRPr="00964942">
        <w:rPr>
          <w:rFonts w:ascii="Times New Roman" w:hAnsi="Times New Roman" w:cs="Times New Roman"/>
          <w:bCs/>
          <w:sz w:val="20"/>
          <w:szCs w:val="20"/>
          <w:lang w:val="en-GB"/>
        </w:rPr>
        <w:t>What is the required SFO estimation accuracy at the Reader side?</w:t>
      </w:r>
    </w:p>
    <w:p w14:paraId="69555D44" w14:textId="6B72E042" w:rsidR="005B04CC" w:rsidRPr="00964942" w:rsidRDefault="005B04CC" w:rsidP="00964942">
      <w:pPr>
        <w:pStyle w:val="affff0"/>
        <w:numPr>
          <w:ilvl w:val="0"/>
          <w:numId w:val="56"/>
        </w:numPr>
        <w:adjustRightInd w:val="0"/>
        <w:snapToGrid w:val="0"/>
        <w:spacing w:afterLines="50" w:after="120"/>
        <w:ind w:firstLineChars="0"/>
        <w:rPr>
          <w:rFonts w:ascii="Times New Roman" w:hAnsi="Times New Roman" w:cs="Times New Roman"/>
          <w:bCs/>
          <w:sz w:val="20"/>
          <w:szCs w:val="20"/>
          <w:lang w:val="en-GB"/>
        </w:rPr>
      </w:pPr>
      <w:r w:rsidRPr="001870F2">
        <w:rPr>
          <w:rFonts w:ascii="Times New Roman" w:hAnsi="Times New Roman" w:cs="Times New Roman"/>
          <w:bCs/>
          <w:sz w:val="20"/>
          <w:szCs w:val="20"/>
          <w:lang w:val="en-GB"/>
        </w:rPr>
        <w:t xml:space="preserve">How to achieve the required SFO estimation accuracy for D2R transmission as discussed in </w:t>
      </w:r>
      <w:r w:rsidRPr="001870F2">
        <w:rPr>
          <w:rFonts w:ascii="Times New Roman" w:eastAsia="宋体" w:hAnsi="Times New Roman" w:cs="Times New Roman"/>
          <w:b/>
          <w:bCs/>
          <w:kern w:val="0"/>
          <w:sz w:val="20"/>
          <w:szCs w:val="20"/>
        </w:rPr>
        <w:t xml:space="preserve">Proposal 2.2-1. </w:t>
      </w:r>
    </w:p>
    <w:p w14:paraId="3D5E5C5D" w14:textId="458F3699" w:rsidR="00BA70C2" w:rsidRPr="001870F2" w:rsidRDefault="009E6584" w:rsidP="00195A92">
      <w:pPr>
        <w:adjustRightInd w:val="0"/>
        <w:snapToGrid w:val="0"/>
        <w:spacing w:afterLines="50" w:after="120"/>
        <w:rPr>
          <w:rFonts w:ascii="Times New Roman" w:hAnsi="Times New Roman" w:cs="Times New Roman"/>
          <w:bCs/>
          <w:sz w:val="20"/>
          <w:szCs w:val="20"/>
          <w:lang w:val="en-GB"/>
        </w:rPr>
      </w:pPr>
      <w:r w:rsidRPr="00964942">
        <w:rPr>
          <w:rFonts w:ascii="Times New Roman" w:hAnsi="Times New Roman" w:cs="Times New Roman"/>
          <w:bCs/>
          <w:sz w:val="20"/>
          <w:szCs w:val="20"/>
          <w:lang w:val="en-GB"/>
        </w:rPr>
        <w:t xml:space="preserve">In the following, we evaluate the SFO estimation accuracy </w:t>
      </w:r>
      <w:r w:rsidR="00BA70C2" w:rsidRPr="00964942">
        <w:rPr>
          <w:rFonts w:ascii="Times New Roman" w:hAnsi="Times New Roman" w:cs="Times New Roman"/>
          <w:bCs/>
          <w:sz w:val="20"/>
          <w:szCs w:val="20"/>
          <w:lang w:val="en-GB"/>
        </w:rPr>
        <w:t xml:space="preserve">at the reader side and D2R BLER </w:t>
      </w:r>
      <w:r w:rsidR="00BA70C2" w:rsidRPr="001870F2">
        <w:rPr>
          <w:rFonts w:ascii="Times New Roman" w:hAnsi="Times New Roman" w:cs="Times New Roman"/>
          <w:bCs/>
          <w:sz w:val="20"/>
          <w:szCs w:val="20"/>
          <w:lang w:val="en-GB"/>
        </w:rPr>
        <w:t>performance</w:t>
      </w:r>
      <w:r w:rsidR="00BA70C2" w:rsidRPr="00964942">
        <w:rPr>
          <w:rFonts w:ascii="Times New Roman" w:hAnsi="Times New Roman" w:cs="Times New Roman"/>
          <w:bCs/>
          <w:sz w:val="20"/>
          <w:szCs w:val="20"/>
          <w:lang w:val="en-GB"/>
        </w:rPr>
        <w:t xml:space="preserve"> </w:t>
      </w:r>
      <w:r w:rsidRPr="00964942">
        <w:rPr>
          <w:rFonts w:ascii="Times New Roman" w:hAnsi="Times New Roman" w:cs="Times New Roman"/>
          <w:bCs/>
          <w:sz w:val="20"/>
          <w:szCs w:val="20"/>
          <w:lang w:val="en-GB"/>
        </w:rPr>
        <w:t>by using opt</w:t>
      </w:r>
      <w:r w:rsidR="007D22D9">
        <w:rPr>
          <w:rFonts w:ascii="Times New Roman" w:hAnsi="Times New Roman" w:cs="Times New Roman" w:hint="eastAsia"/>
          <w:bCs/>
          <w:sz w:val="20"/>
          <w:szCs w:val="20"/>
          <w:lang w:val="en-GB"/>
        </w:rPr>
        <w:t>ion</w:t>
      </w:r>
      <w:r w:rsidRPr="00964942">
        <w:rPr>
          <w:rFonts w:ascii="Times New Roman" w:hAnsi="Times New Roman" w:cs="Times New Roman"/>
          <w:bCs/>
          <w:sz w:val="20"/>
          <w:szCs w:val="20"/>
          <w:lang w:val="en-GB"/>
        </w:rPr>
        <w:t xml:space="preserve">.1 of D2R preamble only vs. option 2 of D2R preamble </w:t>
      </w:r>
      <w:r w:rsidR="00897A91">
        <w:rPr>
          <w:rFonts w:ascii="Times New Roman" w:hAnsi="Times New Roman" w:cs="Times New Roman" w:hint="eastAsia"/>
          <w:bCs/>
          <w:sz w:val="20"/>
          <w:szCs w:val="20"/>
          <w:lang w:val="en-GB"/>
        </w:rPr>
        <w:t>and</w:t>
      </w:r>
      <w:r w:rsidR="00897A91" w:rsidRPr="00964942">
        <w:rPr>
          <w:rFonts w:ascii="Times New Roman" w:hAnsi="Times New Roman" w:cs="Times New Roman"/>
          <w:bCs/>
          <w:sz w:val="20"/>
          <w:szCs w:val="20"/>
          <w:lang w:val="en-GB"/>
        </w:rPr>
        <w:t xml:space="preserve"> </w:t>
      </w:r>
      <w:r w:rsidRPr="00964942">
        <w:rPr>
          <w:rFonts w:ascii="Times New Roman" w:hAnsi="Times New Roman" w:cs="Times New Roman"/>
          <w:bCs/>
          <w:sz w:val="20"/>
          <w:szCs w:val="20"/>
          <w:lang w:val="en-GB"/>
        </w:rPr>
        <w:t xml:space="preserve">D2R </w:t>
      </w:r>
      <w:proofErr w:type="spellStart"/>
      <w:r w:rsidRPr="00964942">
        <w:rPr>
          <w:rFonts w:ascii="Times New Roman" w:hAnsi="Times New Roman" w:cs="Times New Roman"/>
          <w:bCs/>
          <w:sz w:val="20"/>
          <w:szCs w:val="20"/>
          <w:lang w:val="en-GB"/>
        </w:rPr>
        <w:t>midamble</w:t>
      </w:r>
      <w:proofErr w:type="spellEnd"/>
      <w:r w:rsidR="00C1472D">
        <w:rPr>
          <w:rFonts w:ascii="Times New Roman" w:hAnsi="Times New Roman" w:cs="Times New Roman"/>
          <w:bCs/>
          <w:sz w:val="20"/>
          <w:szCs w:val="20"/>
          <w:lang w:val="en-GB"/>
        </w:rPr>
        <w:t xml:space="preserve"> </w:t>
      </w:r>
      <w:r w:rsidR="00897A91">
        <w:rPr>
          <w:rFonts w:ascii="Times New Roman" w:hAnsi="Times New Roman" w:cs="Times New Roman" w:hint="eastAsia"/>
          <w:bCs/>
          <w:sz w:val="20"/>
          <w:szCs w:val="20"/>
          <w:lang w:val="en-GB"/>
        </w:rPr>
        <w:t>and/or</w:t>
      </w:r>
      <w:r w:rsidR="00C1472D">
        <w:rPr>
          <w:rFonts w:ascii="Times New Roman" w:hAnsi="Times New Roman" w:cs="Times New Roman"/>
          <w:bCs/>
          <w:sz w:val="20"/>
          <w:szCs w:val="20"/>
          <w:lang w:val="en-GB"/>
        </w:rPr>
        <w:t xml:space="preserve"> </w:t>
      </w:r>
      <w:r w:rsidR="00C1472D">
        <w:rPr>
          <w:rFonts w:ascii="Times New Roman" w:hAnsi="Times New Roman" w:cs="Times New Roman" w:hint="eastAsia"/>
          <w:bCs/>
          <w:sz w:val="20"/>
          <w:szCs w:val="20"/>
          <w:lang w:val="en-GB"/>
        </w:rPr>
        <w:t>D2R</w:t>
      </w:r>
      <w:r w:rsidR="00C1472D">
        <w:rPr>
          <w:rFonts w:ascii="Times New Roman" w:hAnsi="Times New Roman" w:cs="Times New Roman"/>
          <w:bCs/>
          <w:sz w:val="20"/>
          <w:szCs w:val="20"/>
          <w:lang w:val="en-GB"/>
        </w:rPr>
        <w:t xml:space="preserve"> </w:t>
      </w:r>
      <w:proofErr w:type="spellStart"/>
      <w:r w:rsidR="00C1472D">
        <w:rPr>
          <w:rFonts w:ascii="Times New Roman" w:hAnsi="Times New Roman" w:cs="Times New Roman"/>
          <w:bCs/>
          <w:sz w:val="20"/>
          <w:szCs w:val="20"/>
          <w:lang w:val="en-GB"/>
        </w:rPr>
        <w:t>postamble</w:t>
      </w:r>
      <w:proofErr w:type="spellEnd"/>
      <w:r w:rsidRPr="00964942">
        <w:rPr>
          <w:rFonts w:ascii="Times New Roman" w:hAnsi="Times New Roman" w:cs="Times New Roman"/>
          <w:bCs/>
          <w:sz w:val="20"/>
          <w:szCs w:val="20"/>
          <w:lang w:val="en-GB"/>
        </w:rPr>
        <w:t>.</w:t>
      </w:r>
    </w:p>
    <w:p w14:paraId="61C24C49" w14:textId="429CEB3E" w:rsidR="00195A92" w:rsidRPr="001870F2" w:rsidRDefault="00195A92" w:rsidP="00BA70C2">
      <w:pPr>
        <w:adjustRightInd w:val="0"/>
        <w:snapToGrid w:val="0"/>
        <w:spacing w:afterLines="50" w:after="120"/>
        <w:rPr>
          <w:rFonts w:ascii="Times New Roman" w:hAnsi="Times New Roman" w:cs="Times New Roman"/>
          <w:bCs/>
          <w:sz w:val="20"/>
          <w:szCs w:val="20"/>
          <w:lang w:val="en-GB"/>
        </w:rPr>
      </w:pPr>
      <w:r w:rsidRPr="00964942">
        <w:rPr>
          <w:rFonts w:ascii="Times New Roman" w:hAnsi="Times New Roman" w:cs="Times New Roman"/>
          <w:bCs/>
          <w:sz w:val="20"/>
          <w:szCs w:val="20"/>
          <w:lang w:val="en-GB"/>
        </w:rPr>
        <w:t>SFO estimation by only D2R preamble includes following steps.</w:t>
      </w:r>
    </w:p>
    <w:p w14:paraId="60281DC5" w14:textId="222E6C04"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u w:val="single"/>
        </w:rPr>
        <w:t>Coarse SFO estimation by preamble:</w:t>
      </w:r>
      <w:r w:rsidRPr="00964942">
        <w:rPr>
          <w:rFonts w:ascii="Times New Roman" w:eastAsia="宋体" w:hAnsi="Times New Roman" w:cs="Times New Roman"/>
          <w:sz w:val="20"/>
          <w:szCs w:val="20"/>
        </w:rPr>
        <w:t xml:space="preserve"> The preamble part can be transformed </w:t>
      </w:r>
      <w:r w:rsidR="007D22D9">
        <w:rPr>
          <w:rFonts w:ascii="Times New Roman" w:eastAsia="宋体" w:hAnsi="Times New Roman" w:cs="Times New Roman"/>
          <w:sz w:val="20"/>
          <w:szCs w:val="20"/>
        </w:rPr>
        <w:t>in</w:t>
      </w:r>
      <w:r w:rsidRPr="00964942">
        <w:rPr>
          <w:rFonts w:ascii="Times New Roman" w:eastAsia="宋体" w:hAnsi="Times New Roman" w:cs="Times New Roman"/>
          <w:sz w:val="20"/>
          <w:szCs w:val="20"/>
        </w:rPr>
        <w:t xml:space="preserve">to frequency domain through FFT, since the D2R is also frequency shifted through on/off transitions to a target center frequency, the frequency position with the largest frequency response can be regarded as the estimated center frequency of the D2R transmission. The </w:t>
      </w:r>
      <w:proofErr w:type="gramStart"/>
      <w:r w:rsidRPr="00964942">
        <w:rPr>
          <w:rFonts w:ascii="Times New Roman" w:eastAsia="宋体" w:hAnsi="Times New Roman" w:cs="Times New Roman"/>
          <w:sz w:val="20"/>
          <w:szCs w:val="20"/>
        </w:rPr>
        <w:t>coarse</w:t>
      </w:r>
      <w:proofErr w:type="gramEnd"/>
      <w:r w:rsidRPr="00964942">
        <w:rPr>
          <w:rFonts w:ascii="Times New Roman" w:eastAsia="宋体" w:hAnsi="Times New Roman" w:cs="Times New Roman"/>
          <w:sz w:val="20"/>
          <w:szCs w:val="20"/>
        </w:rPr>
        <w:t xml:space="preserve"> SFO estimation is determined by the difference between the target center frequency and </w:t>
      </w:r>
      <w:r w:rsidR="007D22D9" w:rsidRPr="00964942">
        <w:rPr>
          <w:rFonts w:ascii="Times New Roman" w:eastAsia="宋体" w:hAnsi="Times New Roman" w:cs="Times New Roman"/>
          <w:sz w:val="20"/>
          <w:szCs w:val="20"/>
        </w:rPr>
        <w:t>estimated center frequency</w:t>
      </w:r>
      <w:r w:rsidRPr="00964942">
        <w:rPr>
          <w:rFonts w:ascii="Times New Roman" w:eastAsia="宋体" w:hAnsi="Times New Roman" w:cs="Times New Roman"/>
          <w:sz w:val="20"/>
          <w:szCs w:val="20"/>
        </w:rPr>
        <w:t>.</w:t>
      </w:r>
    </w:p>
    <w:p w14:paraId="7E0AF7FD" w14:textId="1CEB510D"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u w:val="single"/>
        </w:rPr>
        <w:t>Fine SFO estimation by preamble:</w:t>
      </w:r>
      <w:r w:rsidRPr="00964942">
        <w:rPr>
          <w:rFonts w:ascii="Times New Roman" w:eastAsia="宋体" w:hAnsi="Times New Roman" w:cs="Times New Roman"/>
          <w:sz w:val="20"/>
          <w:szCs w:val="20"/>
        </w:rPr>
        <w:t xml:space="preserve"> To further improve the accuracy of SFO estimation, a set of SFO </w:t>
      </w:r>
      <w:r w:rsidR="007D22D9" w:rsidRPr="00964942">
        <w:rPr>
          <w:rFonts w:ascii="Times New Roman" w:eastAsia="宋体" w:hAnsi="Times New Roman" w:cs="Times New Roman"/>
          <w:sz w:val="20"/>
          <w:szCs w:val="20"/>
        </w:rPr>
        <w:t>hypothes</w:t>
      </w:r>
      <w:r w:rsidR="007D22D9">
        <w:rPr>
          <w:rFonts w:ascii="Times New Roman" w:eastAsia="宋体" w:hAnsi="Times New Roman" w:cs="Times New Roman"/>
          <w:sz w:val="20"/>
          <w:szCs w:val="20"/>
        </w:rPr>
        <w:t>e</w:t>
      </w:r>
      <w:r w:rsidR="007D22D9" w:rsidRPr="00964942">
        <w:rPr>
          <w:rFonts w:ascii="Times New Roman" w:eastAsia="宋体" w:hAnsi="Times New Roman" w:cs="Times New Roman"/>
          <w:sz w:val="20"/>
          <w:szCs w:val="20"/>
        </w:rPr>
        <w:t xml:space="preserve">s </w:t>
      </w:r>
      <w:r w:rsidRPr="00964942">
        <w:rPr>
          <w:rFonts w:ascii="Times New Roman" w:eastAsia="宋体" w:hAnsi="Times New Roman" w:cs="Times New Roman"/>
          <w:sz w:val="20"/>
          <w:szCs w:val="20"/>
        </w:rPr>
        <w:t xml:space="preserve">based on </w:t>
      </w:r>
      <w:proofErr w:type="gramStart"/>
      <w:r w:rsidRPr="00964942">
        <w:rPr>
          <w:rFonts w:ascii="Times New Roman" w:eastAsia="宋体" w:hAnsi="Times New Roman" w:cs="Times New Roman"/>
          <w:sz w:val="20"/>
          <w:szCs w:val="20"/>
        </w:rPr>
        <w:t>coarse</w:t>
      </w:r>
      <w:proofErr w:type="gramEnd"/>
      <w:r w:rsidRPr="00964942">
        <w:rPr>
          <w:rFonts w:ascii="Times New Roman" w:eastAsia="宋体" w:hAnsi="Times New Roman" w:cs="Times New Roman"/>
          <w:sz w:val="20"/>
          <w:szCs w:val="20"/>
        </w:rPr>
        <w:t xml:space="preserve"> SFO estimation is used to perform time domain correlation for preamble part. For each hypothesis, local preamble sequences </w:t>
      </w:r>
      <w:r w:rsidR="007D22D9">
        <w:rPr>
          <w:rFonts w:ascii="Times New Roman" w:eastAsia="宋体" w:hAnsi="Times New Roman" w:cs="Times New Roman"/>
          <w:sz w:val="20"/>
          <w:szCs w:val="20"/>
        </w:rPr>
        <w:t>are</w:t>
      </w:r>
      <w:r w:rsidR="007D22D9" w:rsidRPr="00964942">
        <w:rPr>
          <w:rFonts w:ascii="Times New Roman" w:eastAsia="宋体" w:hAnsi="Times New Roman" w:cs="Times New Roman"/>
          <w:sz w:val="20"/>
          <w:szCs w:val="20"/>
        </w:rPr>
        <w:t xml:space="preserve"> </w:t>
      </w:r>
      <w:r w:rsidRPr="00964942">
        <w:rPr>
          <w:rFonts w:ascii="Times New Roman" w:eastAsia="宋体" w:hAnsi="Times New Roman" w:cs="Times New Roman"/>
          <w:sz w:val="20"/>
          <w:szCs w:val="20"/>
        </w:rPr>
        <w:t>generated with different number</w:t>
      </w:r>
      <w:r w:rsidR="0062514A">
        <w:rPr>
          <w:rFonts w:ascii="Times New Roman" w:eastAsia="宋体" w:hAnsi="Times New Roman" w:cs="Times New Roman"/>
          <w:sz w:val="20"/>
          <w:szCs w:val="20"/>
        </w:rPr>
        <w:t>s</w:t>
      </w:r>
      <w:r w:rsidRPr="00964942">
        <w:rPr>
          <w:rFonts w:ascii="Times New Roman" w:eastAsia="宋体" w:hAnsi="Times New Roman" w:cs="Times New Roman"/>
          <w:sz w:val="20"/>
          <w:szCs w:val="20"/>
        </w:rPr>
        <w:t xml:space="preserve"> of samples per chip according to the assumed SFO, and this local preamble sequence is correlated with the received signal to obtain the timing of the D2R transmission. The branch with the closest SFO hypothesis is expect</w:t>
      </w:r>
      <w:r w:rsidR="007D22D9">
        <w:rPr>
          <w:rFonts w:ascii="Times New Roman" w:eastAsia="宋体" w:hAnsi="Times New Roman" w:cs="Times New Roman"/>
          <w:sz w:val="20"/>
          <w:szCs w:val="20"/>
        </w:rPr>
        <w:t>ed</w:t>
      </w:r>
      <w:r w:rsidRPr="00964942">
        <w:rPr>
          <w:rFonts w:ascii="Times New Roman" w:eastAsia="宋体" w:hAnsi="Times New Roman" w:cs="Times New Roman"/>
          <w:sz w:val="20"/>
          <w:szCs w:val="20"/>
        </w:rPr>
        <w:t xml:space="preserve"> to have the maximum correlation value among the branches. And the fine SFO </w:t>
      </w:r>
      <w:r w:rsidR="007D22D9">
        <w:rPr>
          <w:rFonts w:ascii="Times New Roman" w:eastAsia="宋体" w:hAnsi="Times New Roman" w:cs="Times New Roman" w:hint="eastAsia"/>
          <w:sz w:val="20"/>
          <w:szCs w:val="20"/>
        </w:rPr>
        <w:t xml:space="preserve">corresponding to that branch </w:t>
      </w:r>
      <w:r w:rsidRPr="00964942">
        <w:rPr>
          <w:rFonts w:ascii="Times New Roman" w:eastAsia="宋体" w:hAnsi="Times New Roman" w:cs="Times New Roman"/>
          <w:sz w:val="20"/>
          <w:szCs w:val="20"/>
        </w:rPr>
        <w:t xml:space="preserve">is used to determine the number of samples per chip for the follow up D2R detection. </w:t>
      </w:r>
    </w:p>
    <w:p w14:paraId="05D8948F" w14:textId="77777777"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u w:val="single"/>
        </w:rPr>
        <w:t xml:space="preserve">Timing/sync by preamble: </w:t>
      </w:r>
      <w:r w:rsidRPr="00964942">
        <w:rPr>
          <w:rFonts w:ascii="Times New Roman" w:eastAsia="宋体" w:hAnsi="Times New Roman" w:cs="Times New Roman"/>
          <w:sz w:val="20"/>
          <w:szCs w:val="20"/>
        </w:rPr>
        <w:t>Timing is obtained through correlation together with the fine SFO estimation above.</w:t>
      </w:r>
    </w:p>
    <w:p w14:paraId="60C7D7F0" w14:textId="77777777" w:rsidR="00195A92" w:rsidRPr="00964942" w:rsidRDefault="00195A92" w:rsidP="00964942">
      <w:pPr>
        <w:adjustRightInd w:val="0"/>
        <w:snapToGrid w:val="0"/>
        <w:spacing w:afterLines="50" w:after="120"/>
        <w:jc w:val="center"/>
        <w:rPr>
          <w:rFonts w:ascii="Times New Roman" w:hAnsi="Times New Roman" w:cs="Times New Roman"/>
          <w:sz w:val="20"/>
          <w:szCs w:val="20"/>
        </w:rPr>
      </w:pPr>
      <w:r w:rsidRPr="00964942">
        <w:rPr>
          <w:rFonts w:ascii="Times New Roman" w:hAnsi="Times New Roman" w:cs="Times New Roman"/>
          <w:sz w:val="20"/>
          <w:szCs w:val="20"/>
        </w:rPr>
        <w:object w:dxaOrig="13381" w:dyaOrig="3684" w14:anchorId="72AFDF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22.5pt" o:ole="">
            <v:imagedata r:id="rId10" o:title=""/>
          </v:shape>
          <o:OLEObject Type="Embed" ProgID="Visio.Drawing.15" ShapeID="_x0000_i1025" DrawAspect="Content" ObjectID="_1789222925" r:id="rId11"/>
        </w:object>
      </w:r>
    </w:p>
    <w:p w14:paraId="6DB3EF8C" w14:textId="77777777"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rPr>
        <w:t xml:space="preserve">(a)_Coarse SFO estimation on preamble                    </w:t>
      </w:r>
      <w:proofErr w:type="gramStart"/>
      <w:r w:rsidRPr="00964942">
        <w:rPr>
          <w:rFonts w:ascii="Times New Roman" w:eastAsia="宋体" w:hAnsi="Times New Roman" w:cs="Times New Roman"/>
          <w:sz w:val="20"/>
          <w:szCs w:val="20"/>
        </w:rPr>
        <w:t xml:space="preserve">   (</w:t>
      </w:r>
      <w:proofErr w:type="gramEnd"/>
      <w:r w:rsidRPr="00964942">
        <w:rPr>
          <w:rFonts w:ascii="Times New Roman" w:eastAsia="宋体" w:hAnsi="Times New Roman" w:cs="Times New Roman"/>
          <w:sz w:val="20"/>
          <w:szCs w:val="20"/>
        </w:rPr>
        <w:t>b) Fine SFO estimation on preamble</w:t>
      </w:r>
    </w:p>
    <w:p w14:paraId="0358F166" w14:textId="0A91288E" w:rsidR="002548BE" w:rsidRPr="001870F2" w:rsidRDefault="00195A92" w:rsidP="00417FA3">
      <w:pPr>
        <w:overflowPunct w:val="0"/>
        <w:autoSpaceDE w:val="0"/>
        <w:autoSpaceDN w:val="0"/>
        <w:adjustRightInd w:val="0"/>
        <w:spacing w:before="120" w:after="120"/>
        <w:jc w:val="center"/>
        <w:textAlignment w:val="baseline"/>
        <w:rPr>
          <w:rFonts w:ascii="Times New Roman" w:eastAsia="宋体" w:hAnsi="Times New Roman" w:cs="Times New Roman"/>
          <w:kern w:val="0"/>
          <w:sz w:val="20"/>
          <w:szCs w:val="20"/>
          <w:lang w:val="en-GB"/>
        </w:rPr>
      </w:pPr>
      <w:r w:rsidRPr="00964942">
        <w:rPr>
          <w:rFonts w:ascii="Times New Roman" w:eastAsia="宋体" w:hAnsi="Times New Roman" w:cs="Times New Roman"/>
          <w:bCs/>
          <w:sz w:val="20"/>
          <w:szCs w:val="20"/>
          <w:lang w:val="en-GB"/>
        </w:rPr>
        <w:t>Figure 2.3-1 Coarse and fine SFO estimation on D2R preamble</w:t>
      </w:r>
    </w:p>
    <w:p w14:paraId="6C37EB1B" w14:textId="7DCD9856" w:rsidR="00195A92" w:rsidRPr="00E32E0E" w:rsidRDefault="00195A92" w:rsidP="00BA70C2">
      <w:pPr>
        <w:adjustRightInd w:val="0"/>
        <w:snapToGrid w:val="0"/>
        <w:spacing w:afterLines="50" w:after="120"/>
        <w:rPr>
          <w:rFonts w:ascii="Times New Roman" w:eastAsia="宋体" w:hAnsi="Times New Roman" w:cs="Times New Roman"/>
          <w:kern w:val="0"/>
          <w:sz w:val="20"/>
          <w:szCs w:val="20"/>
          <w:lang w:val="en-GB"/>
        </w:rPr>
      </w:pPr>
      <w:r w:rsidRPr="00E32E0E">
        <w:rPr>
          <w:rFonts w:ascii="Times New Roman" w:hAnsi="Times New Roman" w:cs="Times New Roman"/>
          <w:bCs/>
          <w:sz w:val="20"/>
          <w:szCs w:val="20"/>
          <w:lang w:val="en-GB"/>
        </w:rPr>
        <w:t xml:space="preserve">For SFO estimation </w:t>
      </w:r>
      <w:r w:rsidR="0062514A">
        <w:rPr>
          <w:rFonts w:ascii="Times New Roman" w:hAnsi="Times New Roman" w:cs="Times New Roman" w:hint="eastAsia"/>
          <w:bCs/>
          <w:sz w:val="20"/>
          <w:szCs w:val="20"/>
          <w:lang w:val="en-GB"/>
        </w:rPr>
        <w:t xml:space="preserve">based on </w:t>
      </w:r>
      <w:proofErr w:type="spellStart"/>
      <w:r w:rsidR="0062514A">
        <w:rPr>
          <w:rFonts w:ascii="Times New Roman" w:hAnsi="Times New Roman" w:cs="Times New Roman" w:hint="eastAsia"/>
          <w:bCs/>
          <w:sz w:val="20"/>
          <w:szCs w:val="20"/>
          <w:lang w:val="en-GB"/>
        </w:rPr>
        <w:t>on</w:t>
      </w:r>
      <w:proofErr w:type="spellEnd"/>
      <w:r w:rsidR="0062514A" w:rsidRPr="00E32E0E">
        <w:rPr>
          <w:rFonts w:ascii="Times New Roman" w:hAnsi="Times New Roman" w:cs="Times New Roman"/>
          <w:bCs/>
          <w:sz w:val="20"/>
          <w:szCs w:val="20"/>
          <w:lang w:val="en-GB"/>
        </w:rPr>
        <w:t xml:space="preserve"> </w:t>
      </w:r>
      <w:r w:rsidRPr="00E32E0E">
        <w:rPr>
          <w:rFonts w:ascii="Times New Roman" w:hAnsi="Times New Roman" w:cs="Times New Roman"/>
          <w:bCs/>
          <w:sz w:val="20"/>
          <w:szCs w:val="20"/>
          <w:lang w:val="en-GB"/>
        </w:rPr>
        <w:t xml:space="preserve">D2R preamble and </w:t>
      </w:r>
      <w:proofErr w:type="spellStart"/>
      <w:r w:rsidRPr="00E32E0E">
        <w:rPr>
          <w:rFonts w:ascii="Times New Roman" w:hAnsi="Times New Roman" w:cs="Times New Roman"/>
          <w:bCs/>
          <w:sz w:val="20"/>
          <w:szCs w:val="20"/>
          <w:lang w:val="en-GB"/>
        </w:rPr>
        <w:t>midamble</w:t>
      </w:r>
      <w:proofErr w:type="spellEnd"/>
      <w:r w:rsidR="00897A91">
        <w:rPr>
          <w:rFonts w:ascii="Times New Roman" w:hAnsi="Times New Roman" w:cs="Times New Roman" w:hint="eastAsia"/>
          <w:bCs/>
          <w:sz w:val="20"/>
          <w:szCs w:val="20"/>
          <w:lang w:val="en-GB"/>
        </w:rPr>
        <w:t>/</w:t>
      </w:r>
      <w:proofErr w:type="spellStart"/>
      <w:r w:rsidR="00897A91">
        <w:rPr>
          <w:rFonts w:ascii="Times New Roman" w:hAnsi="Times New Roman" w:cs="Times New Roman" w:hint="eastAsia"/>
          <w:bCs/>
          <w:sz w:val="20"/>
          <w:szCs w:val="20"/>
          <w:lang w:val="en-GB"/>
        </w:rPr>
        <w:t>postamble</w:t>
      </w:r>
      <w:proofErr w:type="spellEnd"/>
      <w:r w:rsidRPr="00E32E0E">
        <w:rPr>
          <w:rFonts w:ascii="Times New Roman" w:hAnsi="Times New Roman" w:cs="Times New Roman"/>
          <w:bCs/>
          <w:sz w:val="20"/>
          <w:szCs w:val="20"/>
          <w:lang w:val="en-GB"/>
        </w:rPr>
        <w:t>, i</w:t>
      </w:r>
      <w:r w:rsidRPr="00E32E0E">
        <w:rPr>
          <w:rFonts w:ascii="Times New Roman" w:eastAsia="宋体" w:hAnsi="Times New Roman" w:cs="Times New Roman"/>
          <w:kern w:val="0"/>
          <w:sz w:val="20"/>
          <w:szCs w:val="20"/>
          <w:lang w:val="en-GB"/>
        </w:rPr>
        <w:t>n addition to the Corse and Fine SFO estimation by D2R preamble same procedure as described above,</w:t>
      </w:r>
      <w:r w:rsidR="001870F2" w:rsidRPr="00E32E0E">
        <w:rPr>
          <w:rFonts w:ascii="Times New Roman" w:eastAsia="宋体" w:hAnsi="Times New Roman" w:cs="Times New Roman"/>
          <w:kern w:val="0"/>
          <w:sz w:val="20"/>
          <w:szCs w:val="20"/>
          <w:lang w:val="en-GB"/>
        </w:rPr>
        <w:t xml:space="preserve"> following steps are included:</w:t>
      </w:r>
    </w:p>
    <w:p w14:paraId="2A188A43" w14:textId="535A29C1" w:rsidR="001870F2" w:rsidRPr="00E32E0E" w:rsidRDefault="001870F2" w:rsidP="001870F2">
      <w:pPr>
        <w:adjustRightInd w:val="0"/>
        <w:snapToGrid w:val="0"/>
        <w:spacing w:afterLines="50" w:after="120"/>
        <w:rPr>
          <w:rFonts w:ascii="Times New Roman" w:eastAsia="宋体" w:hAnsi="Times New Roman" w:cs="Times New Roman"/>
          <w:sz w:val="20"/>
          <w:szCs w:val="20"/>
        </w:rPr>
      </w:pPr>
      <w:r w:rsidRPr="00E32E0E">
        <w:rPr>
          <w:rFonts w:ascii="Times New Roman" w:eastAsia="宋体" w:hAnsi="Times New Roman" w:cs="Times New Roman"/>
          <w:sz w:val="20"/>
          <w:szCs w:val="20"/>
          <w:u w:val="single"/>
        </w:rPr>
        <w:t xml:space="preserve">Timing/sync on </w:t>
      </w:r>
      <w:proofErr w:type="spellStart"/>
      <w:r w:rsidRPr="00E32E0E">
        <w:rPr>
          <w:rFonts w:ascii="Times New Roman" w:eastAsia="宋体" w:hAnsi="Times New Roman" w:cs="Times New Roman"/>
          <w:sz w:val="20"/>
          <w:szCs w:val="20"/>
          <w:u w:val="single"/>
        </w:rPr>
        <w:t>midamble</w:t>
      </w:r>
      <w:proofErr w:type="spellEnd"/>
      <w:r w:rsidRPr="00E32E0E">
        <w:rPr>
          <w:rFonts w:ascii="Times New Roman" w:eastAsia="宋体" w:hAnsi="Times New Roman" w:cs="Times New Roman"/>
          <w:sz w:val="20"/>
          <w:szCs w:val="20"/>
          <w:u w:val="single"/>
        </w:rPr>
        <w:t>/</w:t>
      </w:r>
      <w:proofErr w:type="spellStart"/>
      <w:r w:rsidRPr="00E32E0E">
        <w:rPr>
          <w:rFonts w:ascii="Times New Roman" w:eastAsia="宋体" w:hAnsi="Times New Roman" w:cs="Times New Roman"/>
          <w:sz w:val="20"/>
          <w:szCs w:val="20"/>
          <w:u w:val="single"/>
        </w:rPr>
        <w:t>postamble</w:t>
      </w:r>
      <w:proofErr w:type="spellEnd"/>
      <w:r w:rsidRPr="00E32E0E">
        <w:rPr>
          <w:rFonts w:ascii="Times New Roman" w:eastAsia="宋体" w:hAnsi="Times New Roman" w:cs="Times New Roman"/>
          <w:sz w:val="20"/>
          <w:szCs w:val="20"/>
          <w:u w:val="single"/>
        </w:rPr>
        <w:t>:</w:t>
      </w:r>
      <w:r w:rsidRPr="00E32E0E">
        <w:rPr>
          <w:rFonts w:ascii="Times New Roman" w:eastAsia="宋体" w:hAnsi="Times New Roman" w:cs="Times New Roman"/>
          <w:sz w:val="20"/>
          <w:szCs w:val="20"/>
        </w:rPr>
        <w:t xml:space="preserve"> Timing domain correlation using </w:t>
      </w:r>
      <w:proofErr w:type="spellStart"/>
      <w:r w:rsidRPr="00E32E0E">
        <w:rPr>
          <w:rFonts w:ascii="Times New Roman" w:eastAsia="宋体" w:hAnsi="Times New Roman" w:cs="Times New Roman"/>
          <w:sz w:val="20"/>
          <w:szCs w:val="20"/>
        </w:rPr>
        <w:t>midamble</w:t>
      </w:r>
      <w:proofErr w:type="spellEnd"/>
      <w:r w:rsidRPr="00E32E0E">
        <w:rPr>
          <w:rFonts w:ascii="Times New Roman" w:eastAsia="宋体" w:hAnsi="Times New Roman" w:cs="Times New Roman"/>
          <w:sz w:val="20"/>
          <w:szCs w:val="20"/>
        </w:rPr>
        <w:t xml:space="preserve"> or </w:t>
      </w:r>
      <w:proofErr w:type="spellStart"/>
      <w:r w:rsidRPr="00E32E0E">
        <w:rPr>
          <w:rFonts w:ascii="Times New Roman" w:eastAsia="宋体" w:hAnsi="Times New Roman" w:cs="Times New Roman"/>
          <w:sz w:val="20"/>
          <w:szCs w:val="20"/>
        </w:rPr>
        <w:t>postamble</w:t>
      </w:r>
      <w:proofErr w:type="spellEnd"/>
      <w:r w:rsidRPr="00E32E0E">
        <w:rPr>
          <w:rFonts w:ascii="Times New Roman" w:eastAsia="宋体" w:hAnsi="Times New Roman" w:cs="Times New Roman"/>
          <w:sz w:val="20"/>
          <w:szCs w:val="20"/>
        </w:rPr>
        <w:t xml:space="preserve">, </w:t>
      </w:r>
      <w:r w:rsidR="00157172">
        <w:rPr>
          <w:rFonts w:ascii="Times New Roman" w:eastAsia="宋体" w:hAnsi="Times New Roman"/>
          <w:szCs w:val="20"/>
        </w:rPr>
        <w:t xml:space="preserve">and derive an updated timing of current </w:t>
      </w:r>
      <w:proofErr w:type="spellStart"/>
      <w:r w:rsidR="00157172">
        <w:rPr>
          <w:rFonts w:ascii="Times New Roman" w:eastAsia="宋体" w:hAnsi="Times New Roman"/>
          <w:szCs w:val="20"/>
        </w:rPr>
        <w:t>midamble</w:t>
      </w:r>
      <w:proofErr w:type="spellEnd"/>
      <w:r w:rsidR="00157172">
        <w:rPr>
          <w:rFonts w:ascii="Times New Roman" w:eastAsia="宋体" w:hAnsi="Times New Roman"/>
          <w:szCs w:val="20"/>
        </w:rPr>
        <w:t>/</w:t>
      </w:r>
      <w:proofErr w:type="spellStart"/>
      <w:r w:rsidR="00157172">
        <w:rPr>
          <w:rFonts w:ascii="Times New Roman" w:eastAsia="宋体" w:hAnsi="Times New Roman"/>
          <w:szCs w:val="20"/>
        </w:rPr>
        <w:t>postamble</w:t>
      </w:r>
      <w:proofErr w:type="spellEnd"/>
      <w:r w:rsidR="00157172">
        <w:rPr>
          <w:rFonts w:ascii="Times New Roman" w:eastAsia="宋体" w:hAnsi="Times New Roman"/>
          <w:szCs w:val="20"/>
        </w:rPr>
        <w:t>.</w:t>
      </w:r>
      <w:r w:rsidR="00157172" w:rsidRPr="00E32E0E" w:rsidDel="00157172">
        <w:rPr>
          <w:rFonts w:ascii="Times New Roman" w:eastAsia="宋体" w:hAnsi="Times New Roman" w:cs="Times New Roman"/>
          <w:sz w:val="20"/>
          <w:szCs w:val="20"/>
        </w:rPr>
        <w:t xml:space="preserve"> </w:t>
      </w:r>
    </w:p>
    <w:p w14:paraId="0A7CF7DF" w14:textId="4500BD89" w:rsidR="001870F2" w:rsidRPr="00E32E0E" w:rsidRDefault="001870F2" w:rsidP="001870F2">
      <w:pPr>
        <w:adjustRightInd w:val="0"/>
        <w:snapToGrid w:val="0"/>
        <w:spacing w:afterLines="50" w:after="120"/>
        <w:rPr>
          <w:rFonts w:ascii="Times New Roman" w:eastAsia="宋体" w:hAnsi="Times New Roman" w:cs="Times New Roman"/>
          <w:sz w:val="20"/>
          <w:szCs w:val="20"/>
        </w:rPr>
      </w:pPr>
      <w:r w:rsidRPr="00E32E0E">
        <w:rPr>
          <w:rFonts w:ascii="Times New Roman" w:eastAsia="宋体" w:hAnsi="Times New Roman" w:cs="Times New Roman"/>
          <w:sz w:val="20"/>
          <w:szCs w:val="20"/>
          <w:u w:val="single"/>
        </w:rPr>
        <w:t xml:space="preserve">Fine SFO estimation on </w:t>
      </w:r>
      <w:proofErr w:type="spellStart"/>
      <w:r w:rsidRPr="00E32E0E">
        <w:rPr>
          <w:rFonts w:ascii="Times New Roman" w:eastAsia="宋体" w:hAnsi="Times New Roman" w:cs="Times New Roman"/>
          <w:sz w:val="20"/>
          <w:szCs w:val="20"/>
          <w:u w:val="single"/>
        </w:rPr>
        <w:t>midamble</w:t>
      </w:r>
      <w:proofErr w:type="spellEnd"/>
      <w:r w:rsidRPr="00E32E0E">
        <w:rPr>
          <w:rFonts w:ascii="Times New Roman" w:eastAsia="宋体" w:hAnsi="Times New Roman" w:cs="Times New Roman"/>
          <w:sz w:val="20"/>
          <w:szCs w:val="20"/>
          <w:u w:val="single"/>
        </w:rPr>
        <w:t>/</w:t>
      </w:r>
      <w:proofErr w:type="spellStart"/>
      <w:r w:rsidRPr="00E32E0E">
        <w:rPr>
          <w:rFonts w:ascii="Times New Roman" w:eastAsia="宋体" w:hAnsi="Times New Roman" w:cs="Times New Roman"/>
          <w:sz w:val="20"/>
          <w:szCs w:val="20"/>
          <w:u w:val="single"/>
        </w:rPr>
        <w:t>postamble</w:t>
      </w:r>
      <w:proofErr w:type="spellEnd"/>
      <w:r w:rsidRPr="00E32E0E">
        <w:rPr>
          <w:rFonts w:ascii="Times New Roman" w:eastAsia="宋体" w:hAnsi="Times New Roman" w:cs="Times New Roman"/>
          <w:sz w:val="20"/>
          <w:szCs w:val="20"/>
          <w:u w:val="single"/>
        </w:rPr>
        <w:t>:</w:t>
      </w:r>
      <w:r w:rsidRPr="00E32E0E">
        <w:rPr>
          <w:rFonts w:ascii="Times New Roman" w:eastAsia="宋体" w:hAnsi="Times New Roman" w:cs="Times New Roman"/>
          <w:sz w:val="20"/>
          <w:szCs w:val="20"/>
        </w:rPr>
        <w:t xml:space="preserve"> Timing domain correlation using </w:t>
      </w:r>
      <w:proofErr w:type="spellStart"/>
      <w:r w:rsidRPr="00E32E0E">
        <w:rPr>
          <w:rFonts w:ascii="Times New Roman" w:eastAsia="宋体" w:hAnsi="Times New Roman" w:cs="Times New Roman"/>
          <w:sz w:val="20"/>
          <w:szCs w:val="20"/>
        </w:rPr>
        <w:t>midamble</w:t>
      </w:r>
      <w:proofErr w:type="spellEnd"/>
      <w:r w:rsidRPr="00E32E0E">
        <w:rPr>
          <w:rFonts w:ascii="Times New Roman" w:eastAsia="宋体" w:hAnsi="Times New Roman" w:cs="Times New Roman"/>
          <w:sz w:val="20"/>
          <w:szCs w:val="20"/>
        </w:rPr>
        <w:t xml:space="preserve"> or </w:t>
      </w:r>
      <w:proofErr w:type="spellStart"/>
      <w:r w:rsidRPr="00E32E0E">
        <w:rPr>
          <w:rFonts w:ascii="Times New Roman" w:eastAsia="宋体" w:hAnsi="Times New Roman" w:cs="Times New Roman"/>
          <w:sz w:val="20"/>
          <w:szCs w:val="20"/>
        </w:rPr>
        <w:t>postamble</w:t>
      </w:r>
      <w:proofErr w:type="spellEnd"/>
      <w:r w:rsidRPr="00E32E0E">
        <w:rPr>
          <w:rFonts w:ascii="Times New Roman" w:eastAsia="宋体" w:hAnsi="Times New Roman" w:cs="Times New Roman"/>
          <w:sz w:val="20"/>
          <w:szCs w:val="20"/>
        </w:rPr>
        <w:t xml:space="preserve">, and </w:t>
      </w:r>
      <w:r w:rsidR="009D42B4" w:rsidRPr="009D42B4">
        <w:rPr>
          <w:rFonts w:ascii="Times New Roman" w:eastAsia="宋体" w:hAnsi="Times New Roman" w:cs="Times New Roman"/>
          <w:sz w:val="20"/>
          <w:szCs w:val="20"/>
        </w:rPr>
        <w:t xml:space="preserve">estimate SFO by comparing the time interval between timing obtained from current </w:t>
      </w:r>
      <w:proofErr w:type="spellStart"/>
      <w:r w:rsidR="009D42B4" w:rsidRPr="009D42B4">
        <w:rPr>
          <w:rFonts w:ascii="Times New Roman" w:eastAsia="宋体" w:hAnsi="Times New Roman" w:cs="Times New Roman"/>
          <w:sz w:val="20"/>
          <w:szCs w:val="20"/>
        </w:rPr>
        <w:t>midamble</w:t>
      </w:r>
      <w:proofErr w:type="spellEnd"/>
      <w:r w:rsidR="009D42B4" w:rsidRPr="009D42B4">
        <w:rPr>
          <w:rFonts w:ascii="Times New Roman" w:eastAsia="宋体" w:hAnsi="Times New Roman" w:cs="Times New Roman"/>
          <w:sz w:val="20"/>
          <w:szCs w:val="20"/>
        </w:rPr>
        <w:t>/</w:t>
      </w:r>
      <w:proofErr w:type="spellStart"/>
      <w:r w:rsidR="009D42B4" w:rsidRPr="009D42B4">
        <w:rPr>
          <w:rFonts w:ascii="Times New Roman" w:eastAsia="宋体" w:hAnsi="Times New Roman" w:cs="Times New Roman"/>
          <w:sz w:val="20"/>
          <w:szCs w:val="20"/>
        </w:rPr>
        <w:t>postamble</w:t>
      </w:r>
      <w:proofErr w:type="spellEnd"/>
      <w:r w:rsidR="009D42B4" w:rsidRPr="009D42B4">
        <w:rPr>
          <w:rFonts w:ascii="Times New Roman" w:eastAsia="宋体" w:hAnsi="Times New Roman" w:cs="Times New Roman"/>
          <w:sz w:val="20"/>
          <w:szCs w:val="20"/>
        </w:rPr>
        <w:t xml:space="preserve"> and the timing from previous preamble/</w:t>
      </w:r>
      <w:proofErr w:type="spellStart"/>
      <w:r w:rsidR="009D42B4" w:rsidRPr="009D42B4">
        <w:rPr>
          <w:rFonts w:ascii="Times New Roman" w:eastAsia="宋体" w:hAnsi="Times New Roman" w:cs="Times New Roman"/>
          <w:sz w:val="20"/>
          <w:szCs w:val="20"/>
        </w:rPr>
        <w:t>midamble</w:t>
      </w:r>
      <w:proofErr w:type="spellEnd"/>
      <w:r w:rsidR="009D42B4" w:rsidRPr="009D42B4">
        <w:rPr>
          <w:rFonts w:ascii="Times New Roman" w:eastAsia="宋体" w:hAnsi="Times New Roman" w:cs="Times New Roman"/>
          <w:sz w:val="20"/>
          <w:szCs w:val="20"/>
        </w:rPr>
        <w:t xml:space="preserve">. Update the SFO assumption of the part after the preamble part (or previous </w:t>
      </w:r>
      <w:proofErr w:type="spellStart"/>
      <w:r w:rsidR="009D42B4" w:rsidRPr="009D42B4">
        <w:rPr>
          <w:rFonts w:ascii="Times New Roman" w:eastAsia="宋体" w:hAnsi="Times New Roman" w:cs="Times New Roman"/>
          <w:sz w:val="20"/>
          <w:szCs w:val="20"/>
        </w:rPr>
        <w:t>midamble</w:t>
      </w:r>
      <w:proofErr w:type="spellEnd"/>
      <w:r w:rsidR="009D42B4" w:rsidRPr="009D42B4">
        <w:rPr>
          <w:rFonts w:ascii="Times New Roman" w:eastAsia="宋体" w:hAnsi="Times New Roman" w:cs="Times New Roman"/>
          <w:sz w:val="20"/>
          <w:szCs w:val="20"/>
        </w:rPr>
        <w:t xml:space="preserve"> part)</w:t>
      </w:r>
      <w:r w:rsidRPr="00E32E0E">
        <w:rPr>
          <w:rFonts w:ascii="Times New Roman" w:eastAsia="宋体" w:hAnsi="Times New Roman" w:cs="Times New Roman"/>
          <w:sz w:val="20"/>
          <w:szCs w:val="20"/>
        </w:rPr>
        <w:t>.</w:t>
      </w:r>
    </w:p>
    <w:p w14:paraId="773DDD15" w14:textId="77777777" w:rsidR="001870F2" w:rsidRPr="00E32E0E" w:rsidRDefault="001870F2" w:rsidP="001870F2">
      <w:pPr>
        <w:adjustRightInd w:val="0"/>
        <w:snapToGrid w:val="0"/>
        <w:spacing w:afterLines="50" w:after="120"/>
        <w:jc w:val="center"/>
        <w:rPr>
          <w:rFonts w:ascii="Times New Roman" w:hAnsi="Times New Roman" w:cs="Times New Roman"/>
          <w:sz w:val="20"/>
          <w:szCs w:val="20"/>
        </w:rPr>
      </w:pPr>
      <w:r w:rsidRPr="00E32E0E">
        <w:rPr>
          <w:rFonts w:ascii="Times New Roman" w:hAnsi="Times New Roman" w:cs="Times New Roman"/>
          <w:sz w:val="20"/>
          <w:szCs w:val="20"/>
        </w:rPr>
        <w:object w:dxaOrig="6973" w:dyaOrig="2665" w14:anchorId="4CF9E6D0">
          <v:shape id="_x0000_i1026" type="#_x0000_t75" style="width:353pt;height:137pt" o:ole="">
            <v:imagedata r:id="rId12" o:title=""/>
          </v:shape>
          <o:OLEObject Type="Embed" ProgID="Visio.Drawing.15" ShapeID="_x0000_i1026" DrawAspect="Content" ObjectID="_1789222926" r:id="rId13"/>
        </w:object>
      </w:r>
    </w:p>
    <w:p w14:paraId="1B575BE0" w14:textId="6390C59D" w:rsidR="001870F2" w:rsidRPr="00E32E0E" w:rsidRDefault="001870F2" w:rsidP="001870F2">
      <w:pPr>
        <w:overflowPunct w:val="0"/>
        <w:autoSpaceDE w:val="0"/>
        <w:autoSpaceDN w:val="0"/>
        <w:adjustRightInd w:val="0"/>
        <w:spacing w:before="120" w:after="120"/>
        <w:jc w:val="center"/>
        <w:textAlignment w:val="baseline"/>
        <w:rPr>
          <w:rFonts w:ascii="Times New Roman" w:eastAsia="宋体" w:hAnsi="Times New Roman" w:cs="Times New Roman"/>
          <w:bCs/>
          <w:sz w:val="20"/>
          <w:szCs w:val="20"/>
          <w:lang w:val="en-GB"/>
        </w:rPr>
      </w:pPr>
      <w:r w:rsidRPr="00E32E0E">
        <w:rPr>
          <w:rFonts w:ascii="Times New Roman" w:eastAsia="宋体" w:hAnsi="Times New Roman" w:cs="Times New Roman"/>
          <w:bCs/>
          <w:sz w:val="20"/>
          <w:szCs w:val="20"/>
          <w:lang w:val="en-GB"/>
        </w:rPr>
        <w:t xml:space="preserve">Figure 2.3-2 update SFO and timing estimation on D2R </w:t>
      </w:r>
      <w:proofErr w:type="spellStart"/>
      <w:r w:rsidRPr="00E32E0E">
        <w:rPr>
          <w:rFonts w:ascii="Times New Roman" w:eastAsia="宋体" w:hAnsi="Times New Roman" w:cs="Times New Roman"/>
          <w:bCs/>
          <w:sz w:val="20"/>
          <w:szCs w:val="20"/>
          <w:lang w:val="en-GB"/>
        </w:rPr>
        <w:t>midamble</w:t>
      </w:r>
      <w:proofErr w:type="spellEnd"/>
      <w:r w:rsidRPr="00E32E0E">
        <w:rPr>
          <w:rFonts w:ascii="Times New Roman" w:eastAsia="宋体" w:hAnsi="Times New Roman" w:cs="Times New Roman"/>
          <w:bCs/>
          <w:sz w:val="20"/>
          <w:szCs w:val="20"/>
          <w:lang w:val="en-GB"/>
        </w:rPr>
        <w:t>/</w:t>
      </w:r>
      <w:proofErr w:type="spellStart"/>
      <w:r w:rsidRPr="00E32E0E">
        <w:rPr>
          <w:rFonts w:ascii="Times New Roman" w:eastAsia="宋体" w:hAnsi="Times New Roman" w:cs="Times New Roman"/>
          <w:bCs/>
          <w:sz w:val="20"/>
          <w:szCs w:val="20"/>
          <w:lang w:val="en-GB"/>
        </w:rPr>
        <w:t>postamble</w:t>
      </w:r>
      <w:proofErr w:type="spellEnd"/>
    </w:p>
    <w:p w14:paraId="67B743F1" w14:textId="77777777" w:rsidR="001870F2" w:rsidRPr="00E32E0E" w:rsidRDefault="001870F2" w:rsidP="00BA70C2">
      <w:pPr>
        <w:adjustRightInd w:val="0"/>
        <w:snapToGrid w:val="0"/>
        <w:spacing w:afterLines="50" w:after="120"/>
        <w:rPr>
          <w:rFonts w:ascii="Times New Roman" w:eastAsia="宋体" w:hAnsi="Times New Roman" w:cs="Times New Roman"/>
          <w:kern w:val="0"/>
          <w:sz w:val="20"/>
          <w:szCs w:val="20"/>
          <w:lang w:val="en-GB"/>
        </w:rPr>
      </w:pPr>
    </w:p>
    <w:p w14:paraId="41737F8B" w14:textId="4874043D" w:rsidR="001870F2" w:rsidRDefault="001870F2" w:rsidP="001870F2">
      <w:pPr>
        <w:adjustRightInd w:val="0"/>
        <w:snapToGrid w:val="0"/>
        <w:spacing w:beforeLines="50" w:before="120" w:afterLines="50" w:after="120"/>
        <w:rPr>
          <w:rFonts w:ascii="Times New Roman" w:hAnsi="Times New Roman" w:cs="Times New Roman"/>
          <w:bCs/>
          <w:sz w:val="20"/>
          <w:szCs w:val="20"/>
          <w:lang w:val="en-GB"/>
        </w:rPr>
      </w:pPr>
      <w:r w:rsidRPr="00E32E0E">
        <w:rPr>
          <w:rFonts w:ascii="Times New Roman" w:hAnsi="Times New Roman" w:cs="Times New Roman"/>
          <w:bCs/>
          <w:sz w:val="20"/>
          <w:szCs w:val="20"/>
          <w:lang w:val="en-GB"/>
        </w:rPr>
        <w:t xml:space="preserve">The evaluation results for SFO estimation accuracy w/ and w/o </w:t>
      </w:r>
      <w:proofErr w:type="spellStart"/>
      <w:r w:rsidRPr="00E32E0E">
        <w:rPr>
          <w:rFonts w:ascii="Times New Roman" w:hAnsi="Times New Roman" w:cs="Times New Roman"/>
          <w:bCs/>
          <w:sz w:val="20"/>
          <w:szCs w:val="20"/>
          <w:lang w:val="en-GB"/>
        </w:rPr>
        <w:t>midamble</w:t>
      </w:r>
      <w:proofErr w:type="spellEnd"/>
      <w:r w:rsidRPr="00E32E0E">
        <w:rPr>
          <w:rFonts w:ascii="Times New Roman" w:hAnsi="Times New Roman" w:cs="Times New Roman"/>
          <w:bCs/>
          <w:sz w:val="20"/>
          <w:szCs w:val="20"/>
          <w:lang w:val="en-GB"/>
        </w:rPr>
        <w:t>/</w:t>
      </w:r>
      <w:proofErr w:type="spellStart"/>
      <w:r w:rsidRPr="00E32E0E">
        <w:rPr>
          <w:rFonts w:ascii="Times New Roman" w:hAnsi="Times New Roman" w:cs="Times New Roman"/>
          <w:bCs/>
          <w:sz w:val="20"/>
          <w:szCs w:val="20"/>
          <w:lang w:val="en-GB"/>
        </w:rPr>
        <w:t>postamble</w:t>
      </w:r>
      <w:proofErr w:type="spellEnd"/>
      <w:r w:rsidRPr="00E32E0E">
        <w:rPr>
          <w:rFonts w:ascii="Times New Roman" w:hAnsi="Times New Roman" w:cs="Times New Roman"/>
          <w:bCs/>
          <w:sz w:val="20"/>
          <w:szCs w:val="20"/>
          <w:lang w:val="en-GB"/>
        </w:rPr>
        <w:t xml:space="preserve"> with different number of </w:t>
      </w:r>
      <w:r w:rsidR="00976893" w:rsidRPr="00E32E0E">
        <w:rPr>
          <w:rFonts w:ascii="Times New Roman" w:hAnsi="Times New Roman" w:cs="Times New Roman"/>
          <w:bCs/>
          <w:sz w:val="20"/>
          <w:szCs w:val="20"/>
          <w:lang w:val="en-GB"/>
        </w:rPr>
        <w:t>hypothes</w:t>
      </w:r>
      <w:r w:rsidR="00976893">
        <w:rPr>
          <w:rFonts w:ascii="Times New Roman" w:hAnsi="Times New Roman" w:cs="Times New Roman"/>
          <w:bCs/>
          <w:sz w:val="20"/>
          <w:szCs w:val="20"/>
          <w:lang w:val="en-GB"/>
        </w:rPr>
        <w:t>e</w:t>
      </w:r>
      <w:r w:rsidR="00976893" w:rsidRPr="00E32E0E">
        <w:rPr>
          <w:rFonts w:ascii="Times New Roman" w:hAnsi="Times New Roman" w:cs="Times New Roman"/>
          <w:bCs/>
          <w:sz w:val="20"/>
          <w:szCs w:val="20"/>
          <w:lang w:val="en-GB"/>
        </w:rPr>
        <w:t xml:space="preserve">s </w:t>
      </w:r>
      <w:r w:rsidRPr="00E32E0E">
        <w:rPr>
          <w:rFonts w:ascii="Times New Roman" w:hAnsi="Times New Roman" w:cs="Times New Roman"/>
          <w:bCs/>
          <w:sz w:val="20"/>
          <w:szCs w:val="20"/>
          <w:lang w:val="en-GB"/>
        </w:rPr>
        <w:t>for fine SFO estimation on preamble</w:t>
      </w:r>
      <w:r w:rsidR="00964942" w:rsidRPr="00E32E0E">
        <w:rPr>
          <w:rFonts w:ascii="Times New Roman" w:hAnsi="Times New Roman" w:cs="Times New Roman"/>
          <w:bCs/>
          <w:sz w:val="20"/>
          <w:szCs w:val="20"/>
          <w:lang w:val="en-GB"/>
        </w:rPr>
        <w:t xml:space="preserve"> are provided in figure 2.3-3</w:t>
      </w:r>
      <w:r w:rsidRPr="00E32E0E">
        <w:rPr>
          <w:rFonts w:ascii="Times New Roman" w:hAnsi="Times New Roman" w:cs="Times New Roman"/>
          <w:bCs/>
          <w:sz w:val="20"/>
          <w:szCs w:val="20"/>
          <w:lang w:val="en-GB"/>
        </w:rPr>
        <w:t>.</w:t>
      </w:r>
    </w:p>
    <w:tbl>
      <w:tblPr>
        <w:tblStyle w:val="afff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546"/>
      </w:tblGrid>
      <w:tr w:rsidR="00046B30" w14:paraId="5A2E3CC3" w14:textId="77777777" w:rsidTr="008767FE">
        <w:tc>
          <w:tcPr>
            <w:tcW w:w="4809" w:type="dxa"/>
          </w:tcPr>
          <w:p w14:paraId="78087E84" w14:textId="44ACCACD" w:rsidR="00046B30" w:rsidRPr="00046B30" w:rsidRDefault="0082372D" w:rsidP="00046B30">
            <w:pPr>
              <w:adjustRightInd w:val="0"/>
              <w:snapToGrid w:val="0"/>
              <w:rPr>
                <w:bCs/>
                <w:lang w:val="en-GB"/>
              </w:rPr>
            </w:pPr>
            <w:r w:rsidRPr="00567581">
              <w:rPr>
                <w:noProof/>
              </w:rPr>
              <w:drawing>
                <wp:inline distT="0" distB="0" distL="0" distR="0" wp14:anchorId="56A7D8F7" wp14:editId="14CDA1B2">
                  <wp:extent cx="2694305" cy="22366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l="5135" t="2091" r="6699"/>
                          <a:stretch/>
                        </pic:blipFill>
                        <pic:spPr bwMode="auto">
                          <a:xfrm>
                            <a:off x="0" y="0"/>
                            <a:ext cx="2706658" cy="22469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5" w:type="dxa"/>
          </w:tcPr>
          <w:p w14:paraId="78EA939F" w14:textId="33ECEFAB" w:rsidR="00046B30" w:rsidRDefault="0082372D" w:rsidP="00046B30">
            <w:pPr>
              <w:adjustRightInd w:val="0"/>
              <w:snapToGrid w:val="0"/>
              <w:rPr>
                <w:bCs/>
                <w:lang w:val="en-GB"/>
              </w:rPr>
            </w:pPr>
            <w:r w:rsidRPr="00374CE3">
              <w:rPr>
                <w:noProof/>
              </w:rPr>
              <w:drawing>
                <wp:inline distT="0" distB="0" distL="0" distR="0" wp14:anchorId="41E3C63A" wp14:editId="0FF50CFA">
                  <wp:extent cx="2750024" cy="229587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5">
                            <a:extLst>
                              <a:ext uri="{28A0092B-C50C-407E-A947-70E740481C1C}">
                                <a14:useLocalDpi xmlns:a14="http://schemas.microsoft.com/office/drawing/2010/main" val="0"/>
                              </a:ext>
                            </a:extLst>
                          </a:blip>
                          <a:srcRect l="4666" r="5794"/>
                          <a:stretch/>
                        </pic:blipFill>
                        <pic:spPr bwMode="auto">
                          <a:xfrm>
                            <a:off x="0" y="0"/>
                            <a:ext cx="2773811" cy="23157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46B30" w14:paraId="2E096475" w14:textId="77777777" w:rsidTr="008767FE">
        <w:tc>
          <w:tcPr>
            <w:tcW w:w="4809" w:type="dxa"/>
          </w:tcPr>
          <w:p w14:paraId="3EF57660" w14:textId="27306686" w:rsidR="00046B30" w:rsidRPr="00046B30" w:rsidRDefault="00046B30" w:rsidP="00046B30">
            <w:pPr>
              <w:adjustRightInd w:val="0"/>
              <w:snapToGrid w:val="0"/>
              <w:jc w:val="center"/>
              <w:rPr>
                <w:rFonts w:eastAsiaTheme="minorEastAsia"/>
                <w:bCs/>
                <w:lang w:val="en-GB"/>
              </w:rPr>
            </w:pPr>
            <w:r w:rsidRPr="00E32E0E">
              <w:rPr>
                <w:rFonts w:eastAsiaTheme="minorEastAsia"/>
                <w:bCs/>
                <w:lang w:val="en-GB"/>
              </w:rPr>
              <w:t>(a)  4dB SNR &amp; TDL-A 30ns</w:t>
            </w:r>
          </w:p>
        </w:tc>
        <w:tc>
          <w:tcPr>
            <w:tcW w:w="4545" w:type="dxa"/>
          </w:tcPr>
          <w:p w14:paraId="69CB0EF3" w14:textId="6C898904" w:rsidR="00046B30" w:rsidRPr="00E32E0E" w:rsidRDefault="00046B30" w:rsidP="00046B30">
            <w:pPr>
              <w:adjustRightInd w:val="0"/>
              <w:snapToGrid w:val="0"/>
              <w:jc w:val="center"/>
              <w:rPr>
                <w:noProof/>
              </w:rPr>
            </w:pPr>
            <w:r w:rsidRPr="00E32E0E">
              <w:rPr>
                <w:rFonts w:eastAsiaTheme="minorEastAsia"/>
                <w:bCs/>
                <w:lang w:val="en-GB"/>
              </w:rPr>
              <w:t>(b)   10dB SNR &amp; TDL-A 30ns</w:t>
            </w:r>
          </w:p>
        </w:tc>
      </w:tr>
    </w:tbl>
    <w:p w14:paraId="50649B5B" w14:textId="25D37F57" w:rsidR="00046B30" w:rsidRDefault="00046B30" w:rsidP="00046B30">
      <w:pPr>
        <w:adjustRightInd w:val="0"/>
        <w:snapToGrid w:val="0"/>
        <w:spacing w:beforeLines="50" w:before="120" w:afterLines="50" w:after="120"/>
        <w:jc w:val="center"/>
        <w:rPr>
          <w:rFonts w:ascii="Times New Roman" w:eastAsia="宋体" w:hAnsi="Times New Roman" w:cs="Times New Roman"/>
          <w:bCs/>
          <w:sz w:val="20"/>
          <w:szCs w:val="20"/>
          <w:lang w:val="en-GB"/>
        </w:rPr>
      </w:pPr>
      <w:r w:rsidRPr="00E32E0E">
        <w:rPr>
          <w:rFonts w:ascii="Times New Roman" w:eastAsia="宋体" w:hAnsi="Times New Roman" w:cs="Times New Roman"/>
          <w:bCs/>
          <w:sz w:val="20"/>
          <w:szCs w:val="20"/>
          <w:lang w:val="en-GB"/>
        </w:rPr>
        <w:t xml:space="preserve">Figure </w:t>
      </w:r>
      <w:r w:rsidRPr="00E32E0E">
        <w:rPr>
          <w:rFonts w:ascii="Times New Roman" w:eastAsia="宋体" w:hAnsi="Times New Roman" w:cs="Times New Roman" w:hint="eastAsia"/>
          <w:bCs/>
          <w:sz w:val="20"/>
          <w:szCs w:val="20"/>
          <w:lang w:val="en-GB"/>
        </w:rPr>
        <w:t>2.</w:t>
      </w:r>
      <w:r w:rsidR="00847DD9">
        <w:rPr>
          <w:rFonts w:ascii="Times New Roman" w:eastAsia="宋体" w:hAnsi="Times New Roman" w:cs="Times New Roman"/>
          <w:bCs/>
          <w:sz w:val="20"/>
          <w:szCs w:val="20"/>
          <w:lang w:val="en-GB"/>
        </w:rPr>
        <w:t>3</w:t>
      </w:r>
      <w:r w:rsidRPr="00E32E0E">
        <w:rPr>
          <w:rFonts w:ascii="Times New Roman" w:eastAsia="宋体" w:hAnsi="Times New Roman" w:cs="Times New Roman" w:hint="eastAsia"/>
          <w:bCs/>
          <w:sz w:val="20"/>
          <w:szCs w:val="20"/>
          <w:lang w:val="en-GB"/>
        </w:rPr>
        <w:t>-3</w:t>
      </w:r>
      <w:r w:rsidRPr="00E32E0E">
        <w:rPr>
          <w:rFonts w:ascii="Times New Roman" w:eastAsia="宋体" w:hAnsi="Times New Roman" w:cs="Times New Roman"/>
          <w:bCs/>
          <w:sz w:val="20"/>
          <w:szCs w:val="20"/>
          <w:lang w:val="en-GB"/>
        </w:rPr>
        <w:t xml:space="preserve"> CDF of SFO estimation error</w:t>
      </w:r>
    </w:p>
    <w:tbl>
      <w:tblPr>
        <w:tblStyle w:val="afff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45"/>
      </w:tblGrid>
      <w:tr w:rsidR="00046B30" w14:paraId="23C5C2C8" w14:textId="77777777" w:rsidTr="008767FE">
        <w:tc>
          <w:tcPr>
            <w:tcW w:w="4964" w:type="dxa"/>
          </w:tcPr>
          <w:p w14:paraId="2D38B9A6" w14:textId="23B33AC1" w:rsidR="00046B30" w:rsidRDefault="0082372D" w:rsidP="00046B30">
            <w:pPr>
              <w:adjustRightInd w:val="0"/>
              <w:snapToGrid w:val="0"/>
              <w:spacing w:beforeLines="50" w:before="120" w:afterLines="50" w:after="120"/>
              <w:jc w:val="center"/>
              <w:rPr>
                <w:bCs/>
                <w:lang w:val="en-GB"/>
              </w:rPr>
            </w:pPr>
            <w:r w:rsidRPr="002D3D0C">
              <w:rPr>
                <w:rFonts w:hint="eastAsia"/>
                <w:noProof/>
              </w:rPr>
              <w:lastRenderedPageBreak/>
              <w:drawing>
                <wp:inline distT="0" distB="0" distL="0" distR="0" wp14:anchorId="274E2098" wp14:editId="2F302665">
                  <wp:extent cx="3034174" cy="231891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7596" cy="2321534"/>
                          </a:xfrm>
                          <a:prstGeom prst="rect">
                            <a:avLst/>
                          </a:prstGeom>
                          <a:noFill/>
                          <a:ln>
                            <a:noFill/>
                          </a:ln>
                        </pic:spPr>
                      </pic:pic>
                    </a:graphicData>
                  </a:graphic>
                </wp:inline>
              </w:drawing>
            </w:r>
          </w:p>
          <w:p w14:paraId="71EFC97E" w14:textId="618CA416" w:rsidR="00046B30" w:rsidRDefault="00046B30" w:rsidP="00046B30">
            <w:pPr>
              <w:adjustRightInd w:val="0"/>
              <w:snapToGrid w:val="0"/>
              <w:spacing w:beforeLines="50" w:before="120" w:afterLines="50" w:after="120"/>
              <w:jc w:val="center"/>
              <w:rPr>
                <w:bCs/>
                <w:lang w:val="en-GB"/>
              </w:rPr>
            </w:pPr>
            <w:r w:rsidRPr="00E32E0E">
              <w:rPr>
                <w:rFonts w:eastAsiaTheme="minorEastAsia"/>
                <w:bCs/>
                <w:lang w:val="en-GB"/>
              </w:rPr>
              <w:t>(a) Mid/post-amble for sync/SFO Est/</w:t>
            </w:r>
            <w:proofErr w:type="spellStart"/>
            <w:r w:rsidRPr="00E32E0E">
              <w:rPr>
                <w:rFonts w:eastAsiaTheme="minorEastAsia"/>
                <w:bCs/>
                <w:lang w:val="en-GB"/>
              </w:rPr>
              <w:t>ChanEst</w:t>
            </w:r>
            <w:proofErr w:type="spellEnd"/>
          </w:p>
        </w:tc>
        <w:tc>
          <w:tcPr>
            <w:tcW w:w="4532" w:type="dxa"/>
          </w:tcPr>
          <w:p w14:paraId="6597E623" w14:textId="2DE1CA77" w:rsidR="00046B30" w:rsidRDefault="0082372D" w:rsidP="00046B30">
            <w:pPr>
              <w:adjustRightInd w:val="0"/>
              <w:snapToGrid w:val="0"/>
              <w:spacing w:beforeLines="50" w:before="120" w:afterLines="50" w:after="120"/>
              <w:jc w:val="center"/>
              <w:rPr>
                <w:bCs/>
                <w:lang w:val="en-GB"/>
              </w:rPr>
            </w:pPr>
            <w:r w:rsidRPr="00D70056">
              <w:rPr>
                <w:noProof/>
              </w:rPr>
              <w:drawing>
                <wp:inline distT="0" distB="0" distL="0" distR="0" wp14:anchorId="2CC5D5A6" wp14:editId="2052FB4C">
                  <wp:extent cx="3029585" cy="231796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1886" cy="2357980"/>
                          </a:xfrm>
                          <a:prstGeom prst="rect">
                            <a:avLst/>
                          </a:prstGeom>
                          <a:noFill/>
                          <a:ln>
                            <a:noFill/>
                          </a:ln>
                        </pic:spPr>
                      </pic:pic>
                    </a:graphicData>
                  </a:graphic>
                </wp:inline>
              </w:drawing>
            </w:r>
          </w:p>
          <w:p w14:paraId="1711DFDC" w14:textId="5868B0E9" w:rsidR="00046B30" w:rsidRPr="00046B30" w:rsidRDefault="0082372D" w:rsidP="00046B30">
            <w:pPr>
              <w:adjustRightInd w:val="0"/>
              <w:snapToGrid w:val="0"/>
              <w:spacing w:beforeLines="50" w:before="120" w:afterLines="50" w:after="120"/>
              <w:jc w:val="center"/>
              <w:rPr>
                <w:bCs/>
                <w:lang w:val="en-GB"/>
              </w:rPr>
            </w:pPr>
            <w:r>
              <w:rPr>
                <w:rFonts w:eastAsiaTheme="minorEastAsia"/>
                <w:bCs/>
                <w:lang w:val="en-GB"/>
              </w:rPr>
              <w:t xml:space="preserve">   </w:t>
            </w:r>
            <w:r w:rsidR="00046B30">
              <w:rPr>
                <w:rFonts w:eastAsiaTheme="minorEastAsia" w:hint="eastAsia"/>
                <w:bCs/>
                <w:lang w:val="en-GB"/>
              </w:rPr>
              <w:t>(</w:t>
            </w:r>
            <w:r w:rsidR="00046B30" w:rsidRPr="00E32E0E">
              <w:rPr>
                <w:rFonts w:eastAsiaTheme="minorEastAsia"/>
                <w:bCs/>
                <w:lang w:val="en-GB"/>
              </w:rPr>
              <w:t xml:space="preserve">b) Mid/post-amble for sync/SFO Est (not for </w:t>
            </w:r>
            <w:proofErr w:type="spellStart"/>
            <w:r w:rsidR="00046B30" w:rsidRPr="00E32E0E">
              <w:rPr>
                <w:rFonts w:eastAsiaTheme="minorEastAsia"/>
                <w:bCs/>
                <w:lang w:val="en-GB"/>
              </w:rPr>
              <w:t>ChanEst</w:t>
            </w:r>
            <w:proofErr w:type="spellEnd"/>
            <w:r w:rsidR="00046B30" w:rsidRPr="00E32E0E">
              <w:rPr>
                <w:rFonts w:eastAsiaTheme="minorEastAsia"/>
                <w:bCs/>
                <w:lang w:val="en-GB"/>
              </w:rPr>
              <w:t>)</w:t>
            </w:r>
          </w:p>
        </w:tc>
      </w:tr>
    </w:tbl>
    <w:p w14:paraId="15E4874A" w14:textId="06468664" w:rsidR="00964942" w:rsidRPr="00E32E0E" w:rsidRDefault="00964942" w:rsidP="00964942">
      <w:pPr>
        <w:adjustRightInd w:val="0"/>
        <w:snapToGrid w:val="0"/>
        <w:spacing w:beforeLines="50" w:before="120" w:afterLines="50" w:after="120"/>
        <w:jc w:val="center"/>
        <w:rPr>
          <w:rFonts w:ascii="Times New Roman" w:eastAsia="宋体" w:hAnsi="Times New Roman" w:cs="Times New Roman"/>
          <w:bCs/>
          <w:sz w:val="20"/>
          <w:szCs w:val="20"/>
          <w:lang w:val="en-GB"/>
        </w:rPr>
      </w:pPr>
      <w:bookmarkStart w:id="11" w:name="_Ref178369327"/>
      <w:r w:rsidRPr="00E32E0E">
        <w:rPr>
          <w:rFonts w:ascii="Times New Roman" w:eastAsia="宋体" w:hAnsi="Times New Roman" w:cs="Times New Roman"/>
          <w:bCs/>
          <w:sz w:val="20"/>
          <w:szCs w:val="20"/>
          <w:lang w:val="en-GB"/>
        </w:rPr>
        <w:t xml:space="preserve">Figure </w:t>
      </w:r>
      <w:bookmarkEnd w:id="11"/>
      <w:r w:rsidR="00046B30">
        <w:rPr>
          <w:rFonts w:ascii="Times New Roman" w:eastAsia="宋体" w:hAnsi="Times New Roman" w:cs="Times New Roman" w:hint="eastAsia"/>
          <w:bCs/>
          <w:sz w:val="20"/>
          <w:szCs w:val="20"/>
          <w:lang w:val="en-GB"/>
        </w:rPr>
        <w:t>2.3-4</w:t>
      </w:r>
      <w:r w:rsidRPr="00E32E0E">
        <w:rPr>
          <w:rFonts w:ascii="Times New Roman" w:eastAsia="宋体" w:hAnsi="Times New Roman" w:cs="Times New Roman"/>
          <w:bCs/>
          <w:sz w:val="20"/>
          <w:szCs w:val="20"/>
          <w:lang w:val="en-GB"/>
        </w:rPr>
        <w:t xml:space="preserve"> Detection performance with different number of hypotheses in SFO estimation on preamble</w:t>
      </w:r>
    </w:p>
    <w:p w14:paraId="7B26E3D1" w14:textId="70A82060" w:rsidR="00964942" w:rsidRPr="00E32E0E" w:rsidRDefault="00964942" w:rsidP="00964942">
      <w:pPr>
        <w:adjustRightInd w:val="0"/>
        <w:snapToGrid w:val="0"/>
        <w:spacing w:beforeLines="50" w:before="120" w:afterLines="50" w:after="120"/>
        <w:rPr>
          <w:rFonts w:ascii="Times New Roman" w:hAnsi="Times New Roman" w:cs="Times New Roman"/>
          <w:bCs/>
          <w:sz w:val="20"/>
          <w:szCs w:val="20"/>
          <w:lang w:val="fr-FR"/>
        </w:rPr>
      </w:pPr>
      <w:r w:rsidRPr="00E32E0E">
        <w:rPr>
          <w:rFonts w:ascii="Times New Roman" w:hAnsi="Times New Roman" w:cs="Times New Roman"/>
          <w:bCs/>
          <w:sz w:val="20"/>
          <w:szCs w:val="20"/>
          <w:lang w:val="fr-FR"/>
        </w:rPr>
        <w:t>As shown in</w:t>
      </w:r>
      <w:r w:rsidR="00046B30">
        <w:rPr>
          <w:rFonts w:ascii="Times New Roman" w:hAnsi="Times New Roman" w:cs="Times New Roman" w:hint="eastAsia"/>
          <w:bCs/>
          <w:sz w:val="20"/>
          <w:szCs w:val="20"/>
          <w:lang w:val="fr-FR"/>
        </w:rPr>
        <w:t xml:space="preserve"> figure 2.3-3</w:t>
      </w:r>
      <w:r w:rsidRPr="00E32E0E">
        <w:rPr>
          <w:rFonts w:ascii="Times New Roman" w:hAnsi="Times New Roman" w:cs="Times New Roman"/>
          <w:bCs/>
          <w:sz w:val="20"/>
          <w:szCs w:val="20"/>
          <w:lang w:val="fr-FR"/>
        </w:rPr>
        <w:t xml:space="preserve"> and</w:t>
      </w:r>
      <w:r w:rsidRPr="00046B30">
        <w:rPr>
          <w:rFonts w:ascii="Times New Roman" w:hAnsi="Times New Roman" w:cs="Times New Roman"/>
          <w:bCs/>
          <w:color w:val="FF0000"/>
          <w:sz w:val="20"/>
          <w:szCs w:val="20"/>
          <w:lang w:val="fr-FR"/>
        </w:rPr>
        <w:t xml:space="preserve"> </w:t>
      </w:r>
      <w:r w:rsidRPr="00046B30">
        <w:rPr>
          <w:rFonts w:ascii="Times New Roman" w:hAnsi="Times New Roman" w:cs="Times New Roman"/>
          <w:bCs/>
          <w:color w:val="FF0000"/>
          <w:sz w:val="20"/>
          <w:szCs w:val="20"/>
          <w:lang w:val="fr-FR"/>
        </w:rPr>
        <w:fldChar w:fldCharType="begin"/>
      </w:r>
      <w:r w:rsidRPr="00046B30">
        <w:rPr>
          <w:rFonts w:ascii="Times New Roman" w:hAnsi="Times New Roman" w:cs="Times New Roman"/>
          <w:bCs/>
          <w:color w:val="FF0000"/>
          <w:sz w:val="20"/>
          <w:szCs w:val="20"/>
          <w:lang w:val="fr-FR"/>
        </w:rPr>
        <w:instrText xml:space="preserve"> REF _Ref178369327 \h </w:instrText>
      </w:r>
      <w:r w:rsidR="00E32E0E" w:rsidRPr="00046B30">
        <w:rPr>
          <w:rFonts w:ascii="Times New Roman" w:hAnsi="Times New Roman" w:cs="Times New Roman"/>
          <w:bCs/>
          <w:color w:val="FF0000"/>
          <w:sz w:val="20"/>
          <w:szCs w:val="20"/>
          <w:lang w:val="fr-FR"/>
        </w:rPr>
        <w:instrText xml:space="preserve"> \* MERGEFORMAT </w:instrText>
      </w:r>
      <w:r w:rsidRPr="00046B30">
        <w:rPr>
          <w:rFonts w:ascii="Times New Roman" w:hAnsi="Times New Roman" w:cs="Times New Roman"/>
          <w:bCs/>
          <w:color w:val="FF0000"/>
          <w:sz w:val="20"/>
          <w:szCs w:val="20"/>
          <w:lang w:val="fr-FR"/>
        </w:rPr>
      </w:r>
      <w:r w:rsidRPr="00046B30">
        <w:rPr>
          <w:rFonts w:ascii="Times New Roman" w:hAnsi="Times New Roman" w:cs="Times New Roman"/>
          <w:bCs/>
          <w:color w:val="FF0000"/>
          <w:sz w:val="20"/>
          <w:szCs w:val="20"/>
          <w:lang w:val="fr-FR"/>
        </w:rPr>
        <w:fldChar w:fldCharType="separate"/>
      </w:r>
      <w:r w:rsidR="00046B30" w:rsidRPr="00046B30">
        <w:rPr>
          <w:rFonts w:ascii="Times New Roman" w:eastAsia="宋体" w:hAnsi="Times New Roman" w:cs="Times New Roman" w:hint="eastAsia"/>
          <w:bCs/>
          <w:sz w:val="20"/>
          <w:szCs w:val="20"/>
          <w:lang w:val="en-GB"/>
        </w:rPr>
        <w:t>figure 2.3-4</w:t>
      </w:r>
      <w:r w:rsidRPr="00046B30">
        <w:rPr>
          <w:rFonts w:ascii="Times New Roman" w:hAnsi="Times New Roman" w:cs="Times New Roman"/>
          <w:bCs/>
          <w:color w:val="FF0000"/>
          <w:sz w:val="20"/>
          <w:szCs w:val="20"/>
          <w:lang w:val="fr-FR"/>
        </w:rPr>
        <w:fldChar w:fldCharType="end"/>
      </w:r>
      <w:r w:rsidRPr="00046B30">
        <w:rPr>
          <w:rFonts w:ascii="Times New Roman" w:hAnsi="Times New Roman" w:cs="Times New Roman"/>
          <w:bCs/>
          <w:sz w:val="20"/>
          <w:szCs w:val="20"/>
          <w:lang w:val="fr-FR"/>
        </w:rPr>
        <w:t xml:space="preserve"> (a), to achie</w:t>
      </w:r>
      <w:r w:rsidRPr="00E32E0E">
        <w:rPr>
          <w:rFonts w:ascii="Times New Roman" w:hAnsi="Times New Roman" w:cs="Times New Roman"/>
          <w:bCs/>
          <w:sz w:val="20"/>
          <w:szCs w:val="20"/>
          <w:lang w:val="fr-FR"/>
        </w:rPr>
        <w:t>ve comparable SFO estimation accuracy and BLER performance as SFO estimati</w:t>
      </w:r>
      <w:r w:rsidR="00976893">
        <w:rPr>
          <w:rFonts w:ascii="Times New Roman" w:hAnsi="Times New Roman" w:cs="Times New Roman"/>
          <w:bCs/>
          <w:sz w:val="20"/>
          <w:szCs w:val="20"/>
          <w:lang w:val="fr-FR"/>
        </w:rPr>
        <w:t>o</w:t>
      </w:r>
      <w:r w:rsidRPr="00E32E0E">
        <w:rPr>
          <w:rFonts w:ascii="Times New Roman" w:hAnsi="Times New Roman" w:cs="Times New Roman"/>
          <w:bCs/>
          <w:sz w:val="20"/>
          <w:szCs w:val="20"/>
          <w:lang w:val="fr-FR"/>
        </w:rPr>
        <w:t xml:space="preserve">n </w:t>
      </w:r>
      <w:r w:rsidR="00976893">
        <w:rPr>
          <w:rFonts w:ascii="Times New Roman" w:hAnsi="Times New Roman" w:cs="Times New Roman" w:hint="eastAsia"/>
          <w:bCs/>
          <w:sz w:val="20"/>
          <w:szCs w:val="20"/>
          <w:lang w:val="fr-FR"/>
        </w:rPr>
        <w:t xml:space="preserve">solely </w:t>
      </w:r>
      <w:r w:rsidRPr="00E32E0E">
        <w:rPr>
          <w:rFonts w:ascii="Times New Roman" w:hAnsi="Times New Roman" w:cs="Times New Roman"/>
          <w:bCs/>
          <w:sz w:val="20"/>
          <w:szCs w:val="20"/>
          <w:lang w:val="fr-FR"/>
        </w:rPr>
        <w:t xml:space="preserve">on preamble with 20 SFO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s</w:t>
      </w:r>
      <w:r w:rsidRPr="00E32E0E">
        <w:rPr>
          <w:rFonts w:ascii="Times New Roman" w:hAnsi="Times New Roman" w:cs="Times New Roman"/>
          <w:bCs/>
          <w:sz w:val="20"/>
          <w:szCs w:val="20"/>
          <w:lang w:val="fr-FR"/>
        </w:rPr>
        <w:t xml:space="preserve">, 16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 xml:space="preserve">s </w:t>
      </w:r>
      <w:r w:rsidRPr="00E32E0E">
        <w:rPr>
          <w:rFonts w:ascii="Times New Roman" w:hAnsi="Times New Roman" w:cs="Times New Roman"/>
          <w:bCs/>
          <w:sz w:val="20"/>
          <w:szCs w:val="20"/>
          <w:lang w:val="fr-FR"/>
        </w:rPr>
        <w:t xml:space="preserve">on preamble is still needed even with further SFO update based on midamble/postamble, the complexity reduction on preamble </w:t>
      </w:r>
      <w:r w:rsidR="00976893" w:rsidRPr="00E32E0E">
        <w:rPr>
          <w:rFonts w:ascii="Times New Roman" w:hAnsi="Times New Roman" w:cs="Times New Roman"/>
          <w:bCs/>
          <w:sz w:val="20"/>
          <w:szCs w:val="20"/>
          <w:lang w:val="fr-FR"/>
        </w:rPr>
        <w:t>pr</w:t>
      </w:r>
      <w:r w:rsidR="00976893">
        <w:rPr>
          <w:rFonts w:ascii="Times New Roman" w:hAnsi="Times New Roman" w:cs="Times New Roman"/>
          <w:bCs/>
          <w:sz w:val="20"/>
          <w:szCs w:val="20"/>
          <w:lang w:val="fr-FR"/>
        </w:rPr>
        <w:t>o</w:t>
      </w:r>
      <w:r w:rsidR="00976893" w:rsidRPr="00E32E0E">
        <w:rPr>
          <w:rFonts w:ascii="Times New Roman" w:hAnsi="Times New Roman" w:cs="Times New Roman"/>
          <w:bCs/>
          <w:sz w:val="20"/>
          <w:szCs w:val="20"/>
          <w:lang w:val="fr-FR"/>
        </w:rPr>
        <w:t xml:space="preserve">cessing </w:t>
      </w:r>
      <w:r w:rsidRPr="00E32E0E">
        <w:rPr>
          <w:rFonts w:ascii="Times New Roman" w:hAnsi="Times New Roman" w:cs="Times New Roman"/>
          <w:bCs/>
          <w:sz w:val="20"/>
          <w:szCs w:val="20"/>
          <w:lang w:val="fr-FR"/>
        </w:rPr>
        <w:t xml:space="preserve">brought by midamble/postamble is limited. </w:t>
      </w:r>
    </w:p>
    <w:p w14:paraId="1DFEC323" w14:textId="515C7F78" w:rsidR="00964942" w:rsidRPr="00E32E0E" w:rsidRDefault="00964942" w:rsidP="00964942">
      <w:pPr>
        <w:adjustRightInd w:val="0"/>
        <w:snapToGrid w:val="0"/>
        <w:spacing w:beforeLines="50" w:before="120" w:afterLines="50" w:after="120"/>
        <w:rPr>
          <w:rFonts w:ascii="Times New Roman" w:hAnsi="Times New Roman" w:cs="Times New Roman"/>
          <w:bCs/>
          <w:sz w:val="20"/>
          <w:szCs w:val="20"/>
          <w:lang w:val="fr-FR"/>
        </w:rPr>
      </w:pPr>
      <w:r w:rsidRPr="00E32E0E">
        <w:rPr>
          <w:rFonts w:ascii="Times New Roman" w:hAnsi="Times New Roman" w:cs="Times New Roman"/>
          <w:bCs/>
          <w:sz w:val="20"/>
          <w:szCs w:val="20"/>
          <w:lang w:val="fr-FR"/>
        </w:rPr>
        <w:t xml:space="preserve">To exclude channel estimation impacts and evaluate the </w:t>
      </w:r>
      <w:r w:rsidR="00976893" w:rsidRPr="00E32E0E">
        <w:rPr>
          <w:rFonts w:ascii="Times New Roman" w:hAnsi="Times New Roman" w:cs="Times New Roman"/>
          <w:bCs/>
          <w:sz w:val="20"/>
          <w:szCs w:val="20"/>
          <w:lang w:val="fr-FR"/>
        </w:rPr>
        <w:t>ben</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 xml:space="preserve">fits </w:t>
      </w:r>
      <w:r w:rsidRPr="00E32E0E">
        <w:rPr>
          <w:rFonts w:ascii="Times New Roman" w:hAnsi="Times New Roman" w:cs="Times New Roman"/>
          <w:bCs/>
          <w:sz w:val="20"/>
          <w:szCs w:val="20"/>
          <w:lang w:val="fr-FR"/>
        </w:rPr>
        <w:t xml:space="preserve">obtained from SFO update and timing update based on midamble and postamble, the detection performance of D2R w/ </w:t>
      </w:r>
      <w:r w:rsidR="00F8562F">
        <w:rPr>
          <w:rFonts w:ascii="Times New Roman" w:hAnsi="Times New Roman" w:cs="Times New Roman"/>
          <w:bCs/>
          <w:sz w:val="20"/>
          <w:szCs w:val="20"/>
          <w:lang w:val="fr-FR"/>
        </w:rPr>
        <w:t xml:space="preserve">4 </w:t>
      </w:r>
      <w:r w:rsidRPr="00E32E0E">
        <w:rPr>
          <w:rFonts w:ascii="Times New Roman" w:hAnsi="Times New Roman" w:cs="Times New Roman"/>
          <w:bCs/>
          <w:sz w:val="20"/>
          <w:szCs w:val="20"/>
          <w:lang w:val="fr-FR"/>
        </w:rPr>
        <w:t>midamble</w:t>
      </w:r>
      <w:r w:rsidR="00F8562F">
        <w:rPr>
          <w:rFonts w:ascii="Times New Roman" w:hAnsi="Times New Roman" w:cs="Times New Roman"/>
          <w:bCs/>
          <w:sz w:val="20"/>
          <w:szCs w:val="20"/>
          <w:lang w:val="fr-FR"/>
        </w:rPr>
        <w:t xml:space="preserve">s and 1 </w:t>
      </w:r>
      <w:r w:rsidRPr="00E32E0E">
        <w:rPr>
          <w:rFonts w:ascii="Times New Roman" w:hAnsi="Times New Roman" w:cs="Times New Roman"/>
          <w:bCs/>
          <w:sz w:val="20"/>
          <w:szCs w:val="20"/>
          <w:lang w:val="fr-FR"/>
        </w:rPr>
        <w:t>postamble</w:t>
      </w:r>
      <w:r w:rsidR="00F8562F">
        <w:rPr>
          <w:rFonts w:ascii="Times New Roman" w:hAnsi="Times New Roman" w:cs="Times New Roman"/>
          <w:bCs/>
          <w:sz w:val="20"/>
          <w:szCs w:val="20"/>
          <w:lang w:val="fr-FR"/>
        </w:rPr>
        <w:t>,</w:t>
      </w:r>
      <w:r w:rsidRPr="00E32E0E">
        <w:rPr>
          <w:rFonts w:ascii="Times New Roman" w:hAnsi="Times New Roman" w:cs="Times New Roman"/>
          <w:bCs/>
          <w:sz w:val="20"/>
          <w:szCs w:val="20"/>
          <w:lang w:val="fr-FR"/>
        </w:rPr>
        <w:t xml:space="preserve"> only for SFO and timing estimation </w:t>
      </w:r>
      <w:r w:rsidR="00976893">
        <w:rPr>
          <w:rFonts w:ascii="Times New Roman" w:hAnsi="Times New Roman" w:cs="Times New Roman" w:hint="eastAsia"/>
          <w:bCs/>
          <w:sz w:val="20"/>
          <w:szCs w:val="20"/>
          <w:lang w:val="fr-FR"/>
        </w:rPr>
        <w:t xml:space="preserve">purposes </w:t>
      </w:r>
      <w:r w:rsidRPr="00E32E0E">
        <w:rPr>
          <w:rFonts w:ascii="Times New Roman" w:hAnsi="Times New Roman" w:cs="Times New Roman"/>
          <w:bCs/>
          <w:sz w:val="20"/>
          <w:szCs w:val="20"/>
          <w:lang w:val="fr-FR"/>
        </w:rPr>
        <w:t>but not used for</w:t>
      </w:r>
      <w:r w:rsidR="00F8562F">
        <w:rPr>
          <w:rFonts w:ascii="Times New Roman" w:hAnsi="Times New Roman" w:cs="Times New Roman"/>
          <w:bCs/>
          <w:sz w:val="20"/>
          <w:szCs w:val="20"/>
          <w:lang w:val="fr-FR"/>
        </w:rPr>
        <w:t xml:space="preserve"> </w:t>
      </w:r>
      <w:r w:rsidR="00F8562F" w:rsidRPr="00F8562F">
        <w:rPr>
          <w:rFonts w:ascii="Times New Roman" w:hAnsi="Times New Roman" w:cs="Times New Roman"/>
          <w:bCs/>
          <w:sz w:val="20"/>
          <w:szCs w:val="20"/>
          <w:lang w:val="fr-FR"/>
        </w:rPr>
        <w:t>channel estimation for</w:t>
      </w:r>
      <w:r w:rsidRPr="00E32E0E">
        <w:rPr>
          <w:rFonts w:ascii="Times New Roman" w:hAnsi="Times New Roman" w:cs="Times New Roman"/>
          <w:bCs/>
          <w:sz w:val="20"/>
          <w:szCs w:val="20"/>
          <w:lang w:val="fr-FR"/>
        </w:rPr>
        <w:t xml:space="preserve"> coherent detection</w:t>
      </w:r>
      <w:r w:rsidR="00F8562F">
        <w:rPr>
          <w:rFonts w:ascii="Times New Roman" w:hAnsi="Times New Roman" w:cs="Times New Roman"/>
          <w:bCs/>
          <w:sz w:val="20"/>
          <w:szCs w:val="20"/>
          <w:lang w:val="fr-FR"/>
        </w:rPr>
        <w:t>,</w:t>
      </w:r>
      <w:r w:rsidRPr="00E32E0E">
        <w:rPr>
          <w:rFonts w:ascii="Times New Roman" w:hAnsi="Times New Roman" w:cs="Times New Roman"/>
          <w:bCs/>
          <w:sz w:val="20"/>
          <w:szCs w:val="20"/>
          <w:lang w:val="fr-FR"/>
        </w:rPr>
        <w:t xml:space="preserve"> is provided in</w:t>
      </w:r>
      <w:r w:rsidR="00046B30" w:rsidRPr="00046B30">
        <w:rPr>
          <w:rFonts w:ascii="Times New Roman" w:hAnsi="Times New Roman" w:cs="Times New Roman"/>
          <w:bCs/>
          <w:color w:val="FF0000"/>
          <w:sz w:val="20"/>
          <w:szCs w:val="20"/>
          <w:lang w:val="fr-FR"/>
        </w:rPr>
        <w:t xml:space="preserve"> </w:t>
      </w:r>
      <w:r w:rsidR="00046B30" w:rsidRPr="00046B30">
        <w:rPr>
          <w:rFonts w:ascii="Times New Roman" w:hAnsi="Times New Roman" w:cs="Times New Roman"/>
          <w:bCs/>
          <w:color w:val="FF0000"/>
          <w:sz w:val="20"/>
          <w:szCs w:val="20"/>
          <w:lang w:val="fr-FR"/>
        </w:rPr>
        <w:fldChar w:fldCharType="begin"/>
      </w:r>
      <w:r w:rsidR="00046B30" w:rsidRPr="00046B30">
        <w:rPr>
          <w:rFonts w:ascii="Times New Roman" w:hAnsi="Times New Roman" w:cs="Times New Roman"/>
          <w:bCs/>
          <w:color w:val="FF0000"/>
          <w:sz w:val="20"/>
          <w:szCs w:val="20"/>
          <w:lang w:val="fr-FR"/>
        </w:rPr>
        <w:instrText xml:space="preserve"> REF _Ref178369327 \h  \* MERGEFORMAT </w:instrText>
      </w:r>
      <w:r w:rsidR="00046B30" w:rsidRPr="00046B30">
        <w:rPr>
          <w:rFonts w:ascii="Times New Roman" w:hAnsi="Times New Roman" w:cs="Times New Roman"/>
          <w:bCs/>
          <w:color w:val="FF0000"/>
          <w:sz w:val="20"/>
          <w:szCs w:val="20"/>
          <w:lang w:val="fr-FR"/>
        </w:rPr>
      </w:r>
      <w:r w:rsidR="00046B30" w:rsidRPr="00046B30">
        <w:rPr>
          <w:rFonts w:ascii="Times New Roman" w:hAnsi="Times New Roman" w:cs="Times New Roman"/>
          <w:bCs/>
          <w:color w:val="FF0000"/>
          <w:sz w:val="20"/>
          <w:szCs w:val="20"/>
          <w:lang w:val="fr-FR"/>
        </w:rPr>
        <w:fldChar w:fldCharType="separate"/>
      </w:r>
      <w:r w:rsidR="00046B30" w:rsidRPr="00046B30">
        <w:rPr>
          <w:rFonts w:ascii="Times New Roman" w:eastAsia="宋体" w:hAnsi="Times New Roman" w:cs="Times New Roman" w:hint="eastAsia"/>
          <w:bCs/>
          <w:sz w:val="20"/>
          <w:szCs w:val="20"/>
          <w:lang w:val="en-GB"/>
        </w:rPr>
        <w:t>figure 2.3-4</w:t>
      </w:r>
      <w:r w:rsidR="00046B30" w:rsidRPr="00046B30">
        <w:rPr>
          <w:rFonts w:ascii="Times New Roman" w:hAnsi="Times New Roman" w:cs="Times New Roman"/>
          <w:bCs/>
          <w:color w:val="FF0000"/>
          <w:sz w:val="20"/>
          <w:szCs w:val="20"/>
          <w:lang w:val="fr-FR"/>
        </w:rPr>
        <w:fldChar w:fldCharType="end"/>
      </w:r>
      <w:r w:rsidRPr="00E32E0E">
        <w:rPr>
          <w:rFonts w:ascii="Times New Roman" w:hAnsi="Times New Roman" w:cs="Times New Roman"/>
          <w:bCs/>
          <w:sz w:val="20"/>
          <w:szCs w:val="20"/>
          <w:lang w:val="fr-FR"/>
        </w:rPr>
        <w:t xml:space="preserve"> (b), still 16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 xml:space="preserve">s </w:t>
      </w:r>
      <w:r w:rsidRPr="00E32E0E">
        <w:rPr>
          <w:rFonts w:ascii="Times New Roman" w:hAnsi="Times New Roman" w:cs="Times New Roman"/>
          <w:bCs/>
          <w:sz w:val="20"/>
          <w:szCs w:val="20"/>
          <w:lang w:val="fr-FR"/>
        </w:rPr>
        <w:t xml:space="preserve">needed to achieve similar detection performance as the preamble only case with 20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s</w:t>
      </w:r>
      <w:r w:rsidRPr="00E32E0E">
        <w:rPr>
          <w:rFonts w:ascii="Times New Roman" w:hAnsi="Times New Roman" w:cs="Times New Roman"/>
          <w:bCs/>
          <w:sz w:val="20"/>
          <w:szCs w:val="20"/>
          <w:lang w:val="fr-FR"/>
        </w:rPr>
        <w:t>.</w:t>
      </w:r>
      <w:r w:rsidR="00F8562F">
        <w:rPr>
          <w:rFonts w:ascii="Times New Roman" w:hAnsi="Times New Roman" w:cs="Times New Roman"/>
          <w:bCs/>
          <w:sz w:val="20"/>
          <w:szCs w:val="20"/>
          <w:lang w:val="fr-FR"/>
        </w:rPr>
        <w:t xml:space="preserve"> </w:t>
      </w:r>
      <w:r w:rsidR="00F8562F" w:rsidRPr="00F8562F">
        <w:rPr>
          <w:rFonts w:ascii="Times New Roman" w:hAnsi="Times New Roman" w:cs="Times New Roman"/>
          <w:bCs/>
          <w:sz w:val="20"/>
          <w:szCs w:val="20"/>
          <w:lang w:val="fr-FR"/>
        </w:rPr>
        <w:t>The complexity reduction on preamble processing is not remarkable, while add</w:t>
      </w:r>
      <w:r w:rsidR="003B5793">
        <w:rPr>
          <w:rFonts w:ascii="Times New Roman" w:hAnsi="Times New Roman" w:cs="Times New Roman"/>
          <w:bCs/>
          <w:sz w:val="20"/>
          <w:szCs w:val="20"/>
          <w:lang w:val="fr-FR"/>
        </w:rPr>
        <w:t>i</w:t>
      </w:r>
      <w:r w:rsidR="00F8562F" w:rsidRPr="00F8562F">
        <w:rPr>
          <w:rFonts w:ascii="Times New Roman" w:hAnsi="Times New Roman" w:cs="Times New Roman"/>
          <w:bCs/>
          <w:sz w:val="20"/>
          <w:szCs w:val="20"/>
          <w:lang w:val="fr-FR"/>
        </w:rPr>
        <w:t>tional complexity</w:t>
      </w:r>
      <w:r w:rsidR="00444258">
        <w:rPr>
          <w:rFonts w:ascii="Times New Roman" w:hAnsi="Times New Roman" w:cs="Times New Roman" w:hint="eastAsia"/>
          <w:bCs/>
          <w:sz w:val="20"/>
          <w:szCs w:val="20"/>
          <w:lang w:val="fr-FR"/>
        </w:rPr>
        <w:t xml:space="preserve"> and overhead</w:t>
      </w:r>
      <w:r w:rsidR="00F8562F" w:rsidRPr="00F8562F">
        <w:rPr>
          <w:rFonts w:ascii="Times New Roman" w:hAnsi="Times New Roman" w:cs="Times New Roman"/>
          <w:bCs/>
          <w:sz w:val="20"/>
          <w:szCs w:val="20"/>
          <w:lang w:val="fr-FR"/>
        </w:rPr>
        <w:t xml:space="preserve"> is </w:t>
      </w:r>
      <w:r w:rsidR="003B5793">
        <w:rPr>
          <w:rFonts w:ascii="Times New Roman" w:hAnsi="Times New Roman" w:cs="Times New Roman" w:hint="eastAsia"/>
          <w:bCs/>
          <w:sz w:val="20"/>
          <w:szCs w:val="20"/>
          <w:lang w:val="fr-FR"/>
        </w:rPr>
        <w:t>introduced by</w:t>
      </w:r>
      <w:r w:rsidR="00F8562F" w:rsidRPr="00F8562F">
        <w:rPr>
          <w:rFonts w:ascii="Times New Roman" w:hAnsi="Times New Roman" w:cs="Times New Roman"/>
          <w:bCs/>
          <w:sz w:val="20"/>
          <w:szCs w:val="20"/>
          <w:lang w:val="fr-FR"/>
        </w:rPr>
        <w:t xml:space="preserve"> midamble and postamble processing for SFO and timing refinement.</w:t>
      </w:r>
    </w:p>
    <w:p w14:paraId="5190D315" w14:textId="4BEC2E14" w:rsidR="00964942" w:rsidRPr="00E32E0E" w:rsidRDefault="00964942" w:rsidP="00964942">
      <w:pPr>
        <w:adjustRightInd w:val="0"/>
        <w:snapToGrid w:val="0"/>
        <w:spacing w:beforeLines="50" w:before="120"/>
        <w:rPr>
          <w:rFonts w:ascii="Times New Roman" w:hAnsi="Times New Roman" w:cs="Times New Roman"/>
          <w:b/>
          <w:sz w:val="20"/>
          <w:szCs w:val="20"/>
          <w:lang w:val="en-GB"/>
        </w:rPr>
      </w:pPr>
      <w:r w:rsidRPr="00E32E0E">
        <w:rPr>
          <w:rFonts w:ascii="Times New Roman" w:eastAsia="等线" w:hAnsi="Times New Roman" w:cs="Times New Roman"/>
          <w:b/>
          <w:sz w:val="20"/>
          <w:szCs w:val="20"/>
        </w:rPr>
        <w:t xml:space="preserve">Observation </w:t>
      </w:r>
      <w:r w:rsidR="00444258">
        <w:rPr>
          <w:rFonts w:ascii="Times New Roman" w:eastAsia="等线" w:hAnsi="Times New Roman" w:cs="Times New Roman" w:hint="eastAsia"/>
          <w:b/>
          <w:sz w:val="20"/>
          <w:szCs w:val="20"/>
          <w:lang w:val="en-GB"/>
        </w:rPr>
        <w:t>2.3-1</w:t>
      </w:r>
      <w:r w:rsidRPr="00E32E0E">
        <w:rPr>
          <w:rFonts w:ascii="Times New Roman" w:eastAsia="等线" w:hAnsi="Times New Roman" w:cs="Times New Roman"/>
          <w:b/>
          <w:sz w:val="20"/>
          <w:szCs w:val="20"/>
        </w:rPr>
        <w:t xml:space="preserve">: The benefit of using </w:t>
      </w:r>
      <w:proofErr w:type="spellStart"/>
      <w:r w:rsidRPr="00E32E0E">
        <w:rPr>
          <w:rFonts w:ascii="Times New Roman" w:eastAsia="等线" w:hAnsi="Times New Roman" w:cs="Times New Roman"/>
          <w:b/>
          <w:sz w:val="20"/>
          <w:szCs w:val="20"/>
        </w:rPr>
        <w:t>midamble</w:t>
      </w:r>
      <w:proofErr w:type="spellEnd"/>
      <w:r w:rsidRPr="00E32E0E">
        <w:rPr>
          <w:rFonts w:ascii="Times New Roman" w:eastAsia="等线" w:hAnsi="Times New Roman" w:cs="Times New Roman"/>
          <w:b/>
          <w:sz w:val="20"/>
          <w:szCs w:val="20"/>
        </w:rPr>
        <w:t>/</w:t>
      </w:r>
      <w:proofErr w:type="spellStart"/>
      <w:r w:rsidRPr="00E32E0E">
        <w:rPr>
          <w:rFonts w:ascii="Times New Roman" w:eastAsia="等线" w:hAnsi="Times New Roman" w:cs="Times New Roman"/>
          <w:b/>
          <w:sz w:val="20"/>
          <w:szCs w:val="20"/>
        </w:rPr>
        <w:t>postamble</w:t>
      </w:r>
      <w:proofErr w:type="spellEnd"/>
      <w:r w:rsidRPr="00E32E0E">
        <w:rPr>
          <w:rFonts w:ascii="Times New Roman" w:eastAsia="等线" w:hAnsi="Times New Roman" w:cs="Times New Roman"/>
          <w:b/>
          <w:sz w:val="20"/>
          <w:szCs w:val="20"/>
        </w:rPr>
        <w:t xml:space="preserve"> for improving SFO and timing accuracy is limited</w:t>
      </w:r>
      <w:r w:rsidR="00E2017E" w:rsidRPr="00E2017E">
        <w:rPr>
          <w:rFonts w:ascii="Times New Roman" w:eastAsia="等线" w:hAnsi="Times New Roman" w:cs="Times New Roman"/>
          <w:b/>
          <w:sz w:val="20"/>
          <w:szCs w:val="20"/>
        </w:rPr>
        <w:t xml:space="preserve">, while additional complexity </w:t>
      </w:r>
      <w:r w:rsidR="00444258">
        <w:rPr>
          <w:rFonts w:ascii="Times New Roman" w:eastAsia="等线" w:hAnsi="Times New Roman" w:cs="Times New Roman" w:hint="eastAsia"/>
          <w:b/>
          <w:sz w:val="20"/>
          <w:szCs w:val="20"/>
        </w:rPr>
        <w:t xml:space="preserve">and overhead </w:t>
      </w:r>
      <w:r w:rsidR="00E2017E" w:rsidRPr="00E2017E">
        <w:rPr>
          <w:rFonts w:ascii="Times New Roman" w:eastAsia="等线" w:hAnsi="Times New Roman" w:cs="Times New Roman"/>
          <w:b/>
          <w:sz w:val="20"/>
          <w:szCs w:val="20"/>
        </w:rPr>
        <w:t xml:space="preserve">is high on </w:t>
      </w:r>
      <w:proofErr w:type="spellStart"/>
      <w:r w:rsidR="00E2017E" w:rsidRPr="00E2017E">
        <w:rPr>
          <w:rFonts w:ascii="Times New Roman" w:eastAsia="等线" w:hAnsi="Times New Roman" w:cs="Times New Roman"/>
          <w:b/>
          <w:sz w:val="20"/>
          <w:szCs w:val="20"/>
        </w:rPr>
        <w:t>midamble</w:t>
      </w:r>
      <w:proofErr w:type="spellEnd"/>
      <w:r w:rsidR="00E2017E" w:rsidRPr="00E2017E">
        <w:rPr>
          <w:rFonts w:ascii="Times New Roman" w:eastAsia="等线" w:hAnsi="Times New Roman" w:cs="Times New Roman"/>
          <w:b/>
          <w:sz w:val="20"/>
          <w:szCs w:val="20"/>
        </w:rPr>
        <w:t xml:space="preserve"> and </w:t>
      </w:r>
      <w:proofErr w:type="spellStart"/>
      <w:r w:rsidR="00E2017E" w:rsidRPr="00E2017E">
        <w:rPr>
          <w:rFonts w:ascii="Times New Roman" w:eastAsia="等线" w:hAnsi="Times New Roman" w:cs="Times New Roman"/>
          <w:b/>
          <w:sz w:val="20"/>
          <w:szCs w:val="20"/>
        </w:rPr>
        <w:t>postamble</w:t>
      </w:r>
      <w:proofErr w:type="spellEnd"/>
      <w:r w:rsidR="00E2017E" w:rsidRPr="00E2017E">
        <w:rPr>
          <w:rFonts w:ascii="Times New Roman" w:eastAsia="等线" w:hAnsi="Times New Roman" w:cs="Times New Roman"/>
          <w:b/>
          <w:sz w:val="20"/>
          <w:szCs w:val="20"/>
        </w:rPr>
        <w:t xml:space="preserve"> processing for SFO and timing refinement</w:t>
      </w:r>
      <w:r w:rsidRPr="00E32E0E">
        <w:rPr>
          <w:rFonts w:ascii="Times New Roman" w:eastAsia="等线" w:hAnsi="Times New Roman" w:cs="Times New Roman"/>
          <w:b/>
          <w:sz w:val="20"/>
          <w:szCs w:val="20"/>
        </w:rPr>
        <w:t>.</w:t>
      </w:r>
    </w:p>
    <w:p w14:paraId="15839BC5" w14:textId="77777777" w:rsidR="002548BE" w:rsidRPr="00417FA3" w:rsidRDefault="002548BE" w:rsidP="00BA70C2">
      <w:pPr>
        <w:adjustRightInd w:val="0"/>
        <w:snapToGrid w:val="0"/>
        <w:spacing w:afterLines="50" w:after="120"/>
        <w:rPr>
          <w:rFonts w:ascii="Times New Roman" w:eastAsia="宋体" w:hAnsi="Times New Roman" w:cs="Times New Roman"/>
          <w:kern w:val="0"/>
          <w:sz w:val="20"/>
          <w:szCs w:val="20"/>
          <w:lang w:val="en-GB"/>
        </w:rPr>
      </w:pPr>
    </w:p>
    <w:p w14:paraId="78B97DE1" w14:textId="223A2D84" w:rsidR="00964942" w:rsidRDefault="000437EC" w:rsidP="00E20ED9">
      <w:pPr>
        <w:adjustRightInd w:val="0"/>
        <w:snapToGrid w:val="0"/>
        <w:spacing w:afterLines="50" w:after="120"/>
        <w:rPr>
          <w:rFonts w:ascii="Times New Roman" w:hAnsi="Times New Roman" w:cs="Times New Roman"/>
          <w:bCs/>
          <w:sz w:val="20"/>
          <w:szCs w:val="20"/>
          <w:lang w:val="en-GB"/>
        </w:rPr>
      </w:pPr>
      <w:r w:rsidRPr="00E32E0E">
        <w:rPr>
          <w:rFonts w:ascii="Times New Roman" w:eastAsia="宋体" w:hAnsi="Times New Roman" w:cs="Times New Roman"/>
          <w:kern w:val="0"/>
          <w:sz w:val="20"/>
          <w:szCs w:val="20"/>
        </w:rPr>
        <w:t>From c</w:t>
      </w:r>
      <w:r w:rsidR="00E64D71" w:rsidRPr="00E32E0E">
        <w:rPr>
          <w:rFonts w:ascii="Times New Roman" w:eastAsia="宋体" w:hAnsi="Times New Roman" w:cs="Times New Roman"/>
          <w:kern w:val="0"/>
          <w:sz w:val="20"/>
          <w:szCs w:val="20"/>
        </w:rPr>
        <w:t>hannel estimation</w:t>
      </w:r>
      <w:r w:rsidR="00EF05BB" w:rsidRPr="00E32E0E">
        <w:rPr>
          <w:rFonts w:ascii="Times New Roman" w:eastAsia="宋体" w:hAnsi="Times New Roman" w:cs="Times New Roman"/>
          <w:kern w:val="0"/>
          <w:sz w:val="20"/>
          <w:szCs w:val="20"/>
        </w:rPr>
        <w:t xml:space="preserve"> </w:t>
      </w:r>
      <w:r w:rsidRPr="00E32E0E">
        <w:rPr>
          <w:rFonts w:ascii="Times New Roman" w:eastAsia="宋体" w:hAnsi="Times New Roman" w:cs="Times New Roman"/>
          <w:kern w:val="0"/>
          <w:sz w:val="20"/>
          <w:szCs w:val="20"/>
        </w:rPr>
        <w:t xml:space="preserve">perspective, </w:t>
      </w:r>
      <w:r w:rsidR="002548BE" w:rsidRPr="00E32E0E">
        <w:rPr>
          <w:rFonts w:ascii="Times New Roman" w:eastAsia="宋体" w:hAnsi="Times New Roman" w:cs="Times New Roman"/>
          <w:kern w:val="0"/>
          <w:sz w:val="20"/>
          <w:szCs w:val="20"/>
        </w:rPr>
        <w:t>it</w:t>
      </w:r>
      <w:r w:rsidRPr="00E32E0E">
        <w:rPr>
          <w:rFonts w:ascii="Times New Roman" w:eastAsia="宋体" w:hAnsi="Times New Roman" w:cs="Times New Roman"/>
          <w:kern w:val="0"/>
          <w:sz w:val="20"/>
          <w:szCs w:val="20"/>
        </w:rPr>
        <w:t xml:space="preserve"> </w:t>
      </w:r>
      <w:r w:rsidR="00EF05BB" w:rsidRPr="00E32E0E">
        <w:rPr>
          <w:rFonts w:ascii="Times New Roman" w:eastAsia="宋体" w:hAnsi="Times New Roman" w:cs="Times New Roman"/>
          <w:kern w:val="0"/>
          <w:sz w:val="20"/>
          <w:szCs w:val="20"/>
        </w:rPr>
        <w:t xml:space="preserve">is necessary for </w:t>
      </w:r>
      <w:r w:rsidR="008757D8" w:rsidRPr="00E32E0E">
        <w:rPr>
          <w:rFonts w:ascii="Times New Roman" w:eastAsia="宋体" w:hAnsi="Times New Roman" w:cs="Times New Roman"/>
          <w:kern w:val="0"/>
          <w:sz w:val="20"/>
          <w:szCs w:val="20"/>
        </w:rPr>
        <w:t>coherent receiver</w:t>
      </w:r>
      <w:r w:rsidR="00EF05BB" w:rsidRPr="00E32E0E">
        <w:rPr>
          <w:rFonts w:ascii="Times New Roman" w:eastAsia="宋体" w:hAnsi="Times New Roman" w:cs="Times New Roman"/>
          <w:kern w:val="0"/>
          <w:sz w:val="20"/>
          <w:szCs w:val="20"/>
        </w:rPr>
        <w:t xml:space="preserve"> to </w:t>
      </w:r>
      <w:r w:rsidR="008757D8" w:rsidRPr="00E32E0E">
        <w:rPr>
          <w:rFonts w:ascii="Times New Roman" w:eastAsia="宋体" w:hAnsi="Times New Roman" w:cs="Times New Roman"/>
          <w:kern w:val="0"/>
          <w:sz w:val="20"/>
          <w:szCs w:val="20"/>
        </w:rPr>
        <w:t xml:space="preserve">remove channel from received signal </w:t>
      </w:r>
      <w:r w:rsidR="00EF05BB" w:rsidRPr="00E32E0E">
        <w:rPr>
          <w:rFonts w:ascii="Times New Roman" w:eastAsia="宋体" w:hAnsi="Times New Roman" w:cs="Times New Roman"/>
          <w:kern w:val="0"/>
          <w:sz w:val="20"/>
          <w:szCs w:val="20"/>
        </w:rPr>
        <w:t xml:space="preserve">to recover the D2R signal. </w:t>
      </w:r>
      <w:r w:rsidR="00994E8F" w:rsidRPr="00E32E0E">
        <w:rPr>
          <w:rFonts w:ascii="Times New Roman" w:eastAsia="宋体" w:hAnsi="Times New Roman" w:cs="Times New Roman"/>
          <w:kern w:val="0"/>
          <w:sz w:val="20"/>
          <w:szCs w:val="20"/>
        </w:rPr>
        <w:t>At least for short</w:t>
      </w:r>
      <w:r w:rsidR="00EF05BB" w:rsidRPr="00E32E0E">
        <w:rPr>
          <w:rFonts w:ascii="Times New Roman" w:eastAsia="宋体" w:hAnsi="Times New Roman" w:cs="Times New Roman"/>
          <w:kern w:val="0"/>
          <w:sz w:val="20"/>
          <w:szCs w:val="20"/>
        </w:rPr>
        <w:t xml:space="preserve"> D2R transmission, </w:t>
      </w:r>
      <w:r w:rsidR="00994E8F" w:rsidRPr="00E32E0E">
        <w:rPr>
          <w:rFonts w:ascii="Times New Roman" w:eastAsia="宋体" w:hAnsi="Times New Roman" w:cs="Times New Roman"/>
          <w:kern w:val="0"/>
          <w:sz w:val="20"/>
          <w:szCs w:val="20"/>
        </w:rPr>
        <w:t>it is natural and simple to just use</w:t>
      </w:r>
      <w:r w:rsidR="00EF05BB" w:rsidRPr="00E32E0E">
        <w:rPr>
          <w:rFonts w:ascii="Times New Roman" w:eastAsia="宋体" w:hAnsi="Times New Roman" w:cs="Times New Roman"/>
          <w:kern w:val="0"/>
          <w:sz w:val="20"/>
          <w:szCs w:val="20"/>
        </w:rPr>
        <w:t xml:space="preserve"> D2R preamble</w:t>
      </w:r>
      <w:r w:rsidR="00994E8F" w:rsidRPr="00E32E0E">
        <w:rPr>
          <w:rFonts w:ascii="Times New Roman" w:eastAsia="宋体" w:hAnsi="Times New Roman" w:cs="Times New Roman"/>
          <w:kern w:val="0"/>
          <w:sz w:val="20"/>
          <w:szCs w:val="20"/>
        </w:rPr>
        <w:t xml:space="preserve"> </w:t>
      </w:r>
      <w:r w:rsidR="00EF05BB" w:rsidRPr="00E32E0E">
        <w:rPr>
          <w:rFonts w:ascii="Times New Roman" w:eastAsia="宋体" w:hAnsi="Times New Roman" w:cs="Times New Roman"/>
          <w:kern w:val="0"/>
          <w:sz w:val="20"/>
          <w:szCs w:val="20"/>
        </w:rPr>
        <w:t xml:space="preserve">for channel estimation. </w:t>
      </w:r>
      <w:r w:rsidR="00994E8F" w:rsidRPr="00E32E0E">
        <w:rPr>
          <w:rFonts w:ascii="Times New Roman" w:eastAsia="宋体" w:hAnsi="Times New Roman" w:cs="Times New Roman"/>
          <w:kern w:val="0"/>
          <w:sz w:val="20"/>
          <w:szCs w:val="20"/>
        </w:rPr>
        <w:t>F</w:t>
      </w:r>
      <w:r w:rsidR="00EF05BB" w:rsidRPr="00E32E0E">
        <w:rPr>
          <w:rFonts w:ascii="Times New Roman" w:eastAsia="宋体" w:hAnsi="Times New Roman" w:cs="Times New Roman"/>
          <w:kern w:val="0"/>
          <w:sz w:val="20"/>
          <w:szCs w:val="20"/>
        </w:rPr>
        <w:t>or long D2R transmission length,</w:t>
      </w:r>
      <w:r w:rsidR="00994E8F" w:rsidRPr="00E32E0E">
        <w:rPr>
          <w:rFonts w:ascii="Times New Roman" w:eastAsia="宋体" w:hAnsi="Times New Roman" w:cs="Times New Roman"/>
          <w:kern w:val="0"/>
          <w:sz w:val="20"/>
          <w:szCs w:val="20"/>
        </w:rPr>
        <w:t xml:space="preserve"> </w:t>
      </w:r>
      <w:r w:rsidR="00EF05BB" w:rsidRPr="00E32E0E">
        <w:rPr>
          <w:rFonts w:ascii="Times New Roman" w:eastAsia="宋体" w:hAnsi="Times New Roman" w:cs="Times New Roman"/>
          <w:kern w:val="0"/>
          <w:sz w:val="20"/>
          <w:szCs w:val="20"/>
        </w:rPr>
        <w:t xml:space="preserve">D2R </w:t>
      </w:r>
      <w:proofErr w:type="spellStart"/>
      <w:r w:rsidR="00EF05BB" w:rsidRPr="00E32E0E">
        <w:rPr>
          <w:rFonts w:ascii="Times New Roman" w:eastAsia="宋体" w:hAnsi="Times New Roman" w:cs="Times New Roman"/>
          <w:kern w:val="0"/>
          <w:sz w:val="20"/>
          <w:szCs w:val="20"/>
        </w:rPr>
        <w:t>midamble</w:t>
      </w:r>
      <w:proofErr w:type="spellEnd"/>
      <w:r w:rsidR="00EF05BB" w:rsidRPr="00E32E0E">
        <w:rPr>
          <w:rFonts w:ascii="Times New Roman" w:eastAsia="宋体" w:hAnsi="Times New Roman" w:cs="Times New Roman"/>
          <w:kern w:val="0"/>
          <w:sz w:val="20"/>
          <w:szCs w:val="20"/>
        </w:rPr>
        <w:t xml:space="preserve"> may be needed</w:t>
      </w:r>
      <w:r w:rsidR="00994E8F" w:rsidRPr="00E32E0E">
        <w:rPr>
          <w:rFonts w:ascii="Times New Roman" w:eastAsia="宋体" w:hAnsi="Times New Roman" w:cs="Times New Roman"/>
          <w:kern w:val="0"/>
          <w:sz w:val="20"/>
          <w:szCs w:val="20"/>
        </w:rPr>
        <w:t xml:space="preserve"> in addition to preamble</w:t>
      </w:r>
      <w:r w:rsidR="00E32E0E" w:rsidRPr="00E32E0E">
        <w:rPr>
          <w:rFonts w:ascii="Times New Roman" w:eastAsia="宋体" w:hAnsi="Times New Roman" w:cs="Times New Roman"/>
          <w:kern w:val="0"/>
          <w:sz w:val="20"/>
          <w:szCs w:val="20"/>
        </w:rPr>
        <w:t xml:space="preserve"> or alternatively, non-coherent detection can be used to avoid large overhead caused by sufficient number of </w:t>
      </w:r>
      <w:proofErr w:type="spellStart"/>
      <w:r w:rsidR="00E32E0E" w:rsidRPr="00E32E0E">
        <w:rPr>
          <w:rFonts w:ascii="Times New Roman" w:eastAsia="宋体" w:hAnsi="Times New Roman" w:cs="Times New Roman"/>
          <w:kern w:val="0"/>
          <w:sz w:val="20"/>
          <w:szCs w:val="20"/>
        </w:rPr>
        <w:t>midamble</w:t>
      </w:r>
      <w:proofErr w:type="spellEnd"/>
      <w:r w:rsidR="00E32E0E" w:rsidRPr="00E32E0E">
        <w:rPr>
          <w:rFonts w:ascii="Times New Roman" w:eastAsia="宋体" w:hAnsi="Times New Roman" w:cs="Times New Roman"/>
          <w:kern w:val="0"/>
          <w:sz w:val="20"/>
          <w:szCs w:val="20"/>
        </w:rPr>
        <w:t xml:space="preserve"> required for coherent detection</w:t>
      </w:r>
      <w:r w:rsidR="00C22190" w:rsidRPr="00E32E0E">
        <w:rPr>
          <w:rFonts w:ascii="Times New Roman" w:eastAsia="宋体" w:hAnsi="Times New Roman" w:cs="Times New Roman"/>
          <w:kern w:val="0"/>
          <w:sz w:val="20"/>
          <w:szCs w:val="20"/>
        </w:rPr>
        <w:t xml:space="preserve">. </w:t>
      </w:r>
      <w:r w:rsidR="00E32E0E" w:rsidRPr="00E32E0E">
        <w:rPr>
          <w:rFonts w:ascii="Times New Roman" w:eastAsia="宋体" w:hAnsi="Times New Roman" w:cs="Times New Roman"/>
          <w:kern w:val="0"/>
          <w:sz w:val="20"/>
          <w:szCs w:val="20"/>
        </w:rPr>
        <w:t>B</w:t>
      </w:r>
      <w:r w:rsidR="008B7356" w:rsidRPr="00E32E0E">
        <w:rPr>
          <w:rFonts w:ascii="Times New Roman" w:eastAsia="宋体" w:hAnsi="Times New Roman" w:cs="Times New Roman"/>
          <w:kern w:val="0"/>
          <w:sz w:val="20"/>
          <w:szCs w:val="20"/>
        </w:rPr>
        <w:t xml:space="preserve">ased on our simulation comparison between </w:t>
      </w:r>
      <w:r w:rsidR="008B7356" w:rsidRPr="00E32E0E">
        <w:rPr>
          <w:rFonts w:ascii="Times New Roman" w:hAnsi="Times New Roman" w:cs="Times New Roman"/>
          <w:bCs/>
          <w:sz w:val="20"/>
          <w:szCs w:val="20"/>
          <w:lang w:val="en-GB"/>
        </w:rPr>
        <w:t>coherent detection and non-coherent detection</w:t>
      </w:r>
      <w:r w:rsidR="008B7356" w:rsidRPr="00E32E0E">
        <w:rPr>
          <w:rFonts w:ascii="Times New Roman" w:eastAsia="宋体" w:hAnsi="Times New Roman" w:cs="Times New Roman"/>
          <w:kern w:val="0"/>
          <w:sz w:val="20"/>
          <w:szCs w:val="20"/>
        </w:rPr>
        <w:t xml:space="preserve"> presented in </w:t>
      </w:r>
      <w:r w:rsidR="00C16982" w:rsidRPr="00E32E0E">
        <w:rPr>
          <w:rFonts w:ascii="Times New Roman" w:eastAsia="宋体" w:hAnsi="Times New Roman" w:cs="Times New Roman"/>
          <w:kern w:val="0"/>
          <w:sz w:val="20"/>
          <w:szCs w:val="20"/>
        </w:rPr>
        <w:t xml:space="preserve">figure </w:t>
      </w:r>
      <w:r w:rsidR="00964942" w:rsidRPr="00E32E0E">
        <w:rPr>
          <w:rFonts w:ascii="Times New Roman" w:eastAsia="宋体" w:hAnsi="Times New Roman" w:cs="Times New Roman"/>
          <w:kern w:val="0"/>
          <w:sz w:val="20"/>
          <w:szCs w:val="20"/>
        </w:rPr>
        <w:t xml:space="preserve">4 </w:t>
      </w:r>
      <w:r w:rsidR="00C16982" w:rsidRPr="00E32E0E">
        <w:rPr>
          <w:rFonts w:ascii="Times New Roman" w:eastAsia="宋体" w:hAnsi="Times New Roman" w:cs="Times New Roman"/>
          <w:kern w:val="0"/>
          <w:sz w:val="20"/>
          <w:szCs w:val="20"/>
        </w:rPr>
        <w:t xml:space="preserve">in </w:t>
      </w:r>
      <w:r w:rsidR="008B7356" w:rsidRPr="00E32E0E">
        <w:rPr>
          <w:rFonts w:ascii="Times New Roman" w:eastAsia="宋体" w:hAnsi="Times New Roman" w:cs="Times New Roman"/>
          <w:kern w:val="0"/>
          <w:sz w:val="20"/>
          <w:szCs w:val="20"/>
        </w:rPr>
        <w:t>[</w:t>
      </w:r>
      <w:r w:rsidR="00C85ADE">
        <w:rPr>
          <w:rFonts w:ascii="Times New Roman" w:eastAsia="宋体" w:hAnsi="Times New Roman" w:cs="Times New Roman" w:hint="eastAsia"/>
          <w:kern w:val="0"/>
          <w:sz w:val="20"/>
          <w:szCs w:val="20"/>
        </w:rPr>
        <w:t>5</w:t>
      </w:r>
      <w:r w:rsidR="008B7356" w:rsidRPr="00E32E0E">
        <w:rPr>
          <w:rFonts w:ascii="Times New Roman" w:eastAsia="宋体" w:hAnsi="Times New Roman" w:cs="Times New Roman"/>
          <w:kern w:val="0"/>
          <w:sz w:val="20"/>
          <w:szCs w:val="20"/>
        </w:rPr>
        <w:t xml:space="preserve">], </w:t>
      </w:r>
      <w:r w:rsidR="00E32E0E" w:rsidRPr="00E32E0E">
        <w:rPr>
          <w:rFonts w:ascii="Times New Roman" w:hAnsi="Times New Roman" w:cs="Times New Roman"/>
          <w:bCs/>
          <w:sz w:val="20"/>
          <w:szCs w:val="20"/>
          <w:lang w:val="en-GB"/>
        </w:rPr>
        <w:t xml:space="preserve">D2R w/ </w:t>
      </w:r>
      <w:proofErr w:type="spellStart"/>
      <w:r w:rsidR="00E32E0E" w:rsidRPr="00E32E0E">
        <w:rPr>
          <w:rFonts w:ascii="Times New Roman" w:hAnsi="Times New Roman" w:cs="Times New Roman"/>
          <w:bCs/>
          <w:sz w:val="20"/>
          <w:szCs w:val="20"/>
          <w:lang w:val="en-GB"/>
        </w:rPr>
        <w:t>midamble</w:t>
      </w:r>
      <w:proofErr w:type="spellEnd"/>
      <w:r w:rsidR="00E32E0E" w:rsidRPr="00E32E0E">
        <w:rPr>
          <w:rFonts w:ascii="Times New Roman" w:hAnsi="Times New Roman" w:cs="Times New Roman"/>
          <w:bCs/>
          <w:sz w:val="20"/>
          <w:szCs w:val="20"/>
          <w:lang w:val="en-GB"/>
        </w:rPr>
        <w:t>/</w:t>
      </w:r>
      <w:proofErr w:type="spellStart"/>
      <w:r w:rsidR="00E32E0E" w:rsidRPr="00E32E0E">
        <w:rPr>
          <w:rFonts w:ascii="Times New Roman" w:hAnsi="Times New Roman" w:cs="Times New Roman"/>
          <w:bCs/>
          <w:sz w:val="20"/>
          <w:szCs w:val="20"/>
          <w:lang w:val="en-GB"/>
        </w:rPr>
        <w:t>postamble</w:t>
      </w:r>
      <w:proofErr w:type="spellEnd"/>
      <w:r w:rsidR="00E32E0E" w:rsidRPr="00E32E0E">
        <w:rPr>
          <w:rFonts w:ascii="Times New Roman" w:hAnsi="Times New Roman" w:cs="Times New Roman"/>
          <w:bCs/>
          <w:sz w:val="20"/>
          <w:szCs w:val="20"/>
          <w:lang w:val="en-GB"/>
        </w:rPr>
        <w:t xml:space="preserve"> and coherent detection does not always provide performance gain compared with D2R w/o </w:t>
      </w:r>
      <w:proofErr w:type="spellStart"/>
      <w:r w:rsidR="00E32E0E" w:rsidRPr="00E32E0E">
        <w:rPr>
          <w:rFonts w:ascii="Times New Roman" w:hAnsi="Times New Roman" w:cs="Times New Roman"/>
          <w:bCs/>
          <w:sz w:val="20"/>
          <w:szCs w:val="20"/>
          <w:lang w:val="en-GB"/>
        </w:rPr>
        <w:t>midamble</w:t>
      </w:r>
      <w:proofErr w:type="spellEnd"/>
      <w:r w:rsidR="00E32E0E" w:rsidRPr="00E32E0E">
        <w:rPr>
          <w:rFonts w:ascii="Times New Roman" w:hAnsi="Times New Roman" w:cs="Times New Roman"/>
          <w:bCs/>
          <w:sz w:val="20"/>
          <w:szCs w:val="20"/>
          <w:lang w:val="en-GB"/>
        </w:rPr>
        <w:t>/</w:t>
      </w:r>
      <w:proofErr w:type="spellStart"/>
      <w:r w:rsidR="00E32E0E" w:rsidRPr="00E32E0E">
        <w:rPr>
          <w:rFonts w:ascii="Times New Roman" w:hAnsi="Times New Roman" w:cs="Times New Roman"/>
          <w:bCs/>
          <w:sz w:val="20"/>
          <w:szCs w:val="20"/>
          <w:lang w:val="en-GB"/>
        </w:rPr>
        <w:t>postamble</w:t>
      </w:r>
      <w:proofErr w:type="spellEnd"/>
      <w:r w:rsidR="00E32E0E" w:rsidRPr="00E32E0E">
        <w:rPr>
          <w:rFonts w:ascii="Times New Roman" w:hAnsi="Times New Roman" w:cs="Times New Roman"/>
          <w:bCs/>
          <w:sz w:val="20"/>
          <w:szCs w:val="20"/>
          <w:lang w:val="en-GB"/>
        </w:rPr>
        <w:t xml:space="preserve"> and non-coherent detection for high SNR region. More details can be found in our companion contribution [</w:t>
      </w:r>
      <w:r w:rsidR="00C85ADE">
        <w:rPr>
          <w:rFonts w:ascii="Times New Roman" w:hAnsi="Times New Roman" w:cs="Times New Roman" w:hint="eastAsia"/>
          <w:bCs/>
          <w:sz w:val="20"/>
          <w:szCs w:val="20"/>
          <w:lang w:val="en-GB"/>
        </w:rPr>
        <w:t>5</w:t>
      </w:r>
      <w:r w:rsidR="00E32E0E" w:rsidRPr="00E32E0E">
        <w:rPr>
          <w:rFonts w:ascii="Times New Roman" w:hAnsi="Times New Roman" w:cs="Times New Roman"/>
          <w:bCs/>
          <w:sz w:val="20"/>
          <w:szCs w:val="20"/>
          <w:lang w:val="en-GB"/>
        </w:rPr>
        <w:t xml:space="preserve">]. </w:t>
      </w:r>
    </w:p>
    <w:tbl>
      <w:tblPr>
        <w:tblStyle w:val="afff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00"/>
      </w:tblGrid>
      <w:tr w:rsidR="00046B30" w14:paraId="5D9D7626" w14:textId="77777777" w:rsidTr="00417FA3">
        <w:tc>
          <w:tcPr>
            <w:tcW w:w="4673" w:type="dxa"/>
          </w:tcPr>
          <w:p w14:paraId="16ABDC42" w14:textId="1F00885E" w:rsidR="00046B30" w:rsidRPr="00046B30" w:rsidRDefault="00046B30" w:rsidP="00046B30">
            <w:pPr>
              <w:adjustRightInd w:val="0"/>
              <w:snapToGrid w:val="0"/>
              <w:spacing w:afterLines="50" w:after="120"/>
              <w:jc w:val="center"/>
              <w:rPr>
                <w:bCs/>
              </w:rPr>
            </w:pPr>
            <w:r w:rsidRPr="00E32E0E">
              <w:rPr>
                <w:noProof/>
              </w:rPr>
              <w:lastRenderedPageBreak/>
              <w:drawing>
                <wp:inline distT="0" distB="0" distL="0" distR="0" wp14:anchorId="727C3DFC" wp14:editId="2107AC9E">
                  <wp:extent cx="2710180" cy="2218340"/>
                  <wp:effectExtent l="0" t="0" r="0" b="0"/>
                  <wp:docPr id="567314290" name="图片 5673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8">
                            <a:extLst>
                              <a:ext uri="{28A0092B-C50C-407E-A947-70E740481C1C}">
                                <a14:useLocalDpi xmlns:a14="http://schemas.microsoft.com/office/drawing/2010/main" val="0"/>
                              </a:ext>
                            </a:extLst>
                          </a:blip>
                          <a:srcRect l="2454" r="6110"/>
                          <a:stretch/>
                        </pic:blipFill>
                        <pic:spPr bwMode="auto">
                          <a:xfrm>
                            <a:off x="0" y="0"/>
                            <a:ext cx="2713284" cy="2220880"/>
                          </a:xfrm>
                          <a:prstGeom prst="rect">
                            <a:avLst/>
                          </a:prstGeom>
                          <a:noFill/>
                          <a:ln>
                            <a:noFill/>
                          </a:ln>
                          <a:extLst>
                            <a:ext uri="{53640926-AAD7-44D8-BBD7-CCE9431645EC}">
                              <a14:shadowObscured xmlns:a14="http://schemas.microsoft.com/office/drawing/2010/main"/>
                            </a:ext>
                          </a:extLst>
                        </pic:spPr>
                      </pic:pic>
                    </a:graphicData>
                  </a:graphic>
                </wp:inline>
              </w:drawing>
            </w:r>
          </w:p>
          <w:p w14:paraId="7C3A687B" w14:textId="28D63137" w:rsidR="00046B30" w:rsidRPr="00046B30" w:rsidRDefault="00046B30" w:rsidP="00046B30">
            <w:pPr>
              <w:adjustRightInd w:val="0"/>
              <w:snapToGrid w:val="0"/>
              <w:spacing w:afterLines="50" w:after="120"/>
              <w:jc w:val="center"/>
              <w:rPr>
                <w:rFonts w:eastAsiaTheme="minorEastAsia"/>
                <w:bCs/>
                <w:lang w:val="en-GB"/>
              </w:rPr>
            </w:pPr>
            <w:r w:rsidRPr="00046B30">
              <w:rPr>
                <w:rFonts w:eastAsiaTheme="minorEastAsia"/>
                <w:bCs/>
                <w:lang w:val="en-GB"/>
              </w:rPr>
              <w:t>(a)96bits, ~6kbps, W/O SFO, ideal timing</w:t>
            </w:r>
          </w:p>
        </w:tc>
        <w:tc>
          <w:tcPr>
            <w:tcW w:w="4825" w:type="dxa"/>
          </w:tcPr>
          <w:p w14:paraId="4345FB0F" w14:textId="4BF86525" w:rsidR="00046B30" w:rsidRPr="00046B30" w:rsidRDefault="00046B30" w:rsidP="00046B30">
            <w:pPr>
              <w:adjustRightInd w:val="0"/>
              <w:snapToGrid w:val="0"/>
              <w:spacing w:afterLines="50" w:after="120"/>
              <w:jc w:val="center"/>
              <w:rPr>
                <w:bCs/>
              </w:rPr>
            </w:pPr>
            <w:r w:rsidRPr="00E32E0E">
              <w:rPr>
                <w:noProof/>
              </w:rPr>
              <w:drawing>
                <wp:inline distT="0" distB="0" distL="0" distR="0" wp14:anchorId="134D1B02" wp14:editId="505D4C81">
                  <wp:extent cx="2666560" cy="2195668"/>
                  <wp:effectExtent l="0" t="0" r="8890" b="0"/>
                  <wp:docPr id="423333583" name="图片 42333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9">
                            <a:extLst>
                              <a:ext uri="{28A0092B-C50C-407E-A947-70E740481C1C}">
                                <a14:useLocalDpi xmlns:a14="http://schemas.microsoft.com/office/drawing/2010/main" val="0"/>
                              </a:ext>
                            </a:extLst>
                          </a:blip>
                          <a:srcRect l="2701" r="6369"/>
                          <a:stretch/>
                        </pic:blipFill>
                        <pic:spPr bwMode="auto">
                          <a:xfrm>
                            <a:off x="0" y="0"/>
                            <a:ext cx="2666560" cy="2195668"/>
                          </a:xfrm>
                          <a:prstGeom prst="rect">
                            <a:avLst/>
                          </a:prstGeom>
                          <a:noFill/>
                          <a:ln>
                            <a:noFill/>
                          </a:ln>
                          <a:extLst>
                            <a:ext uri="{53640926-AAD7-44D8-BBD7-CCE9431645EC}">
                              <a14:shadowObscured xmlns:a14="http://schemas.microsoft.com/office/drawing/2010/main"/>
                            </a:ext>
                          </a:extLst>
                        </pic:spPr>
                      </pic:pic>
                    </a:graphicData>
                  </a:graphic>
                </wp:inline>
              </w:drawing>
            </w:r>
          </w:p>
          <w:p w14:paraId="67C7232D" w14:textId="08925611" w:rsidR="00046B30" w:rsidRPr="00046B30" w:rsidRDefault="00046B30" w:rsidP="00046B30">
            <w:pPr>
              <w:adjustRightInd w:val="0"/>
              <w:snapToGrid w:val="0"/>
              <w:spacing w:afterLines="50" w:after="120"/>
              <w:jc w:val="center"/>
              <w:rPr>
                <w:bCs/>
              </w:rPr>
            </w:pPr>
            <w:r w:rsidRPr="00046B30">
              <w:rPr>
                <w:rFonts w:eastAsiaTheme="minorEastAsia"/>
                <w:bCs/>
                <w:lang w:val="en-GB"/>
              </w:rPr>
              <w:t>(b)96bits, ~6kbps, W/ SFO, real timing/SFO estimation</w:t>
            </w:r>
          </w:p>
        </w:tc>
      </w:tr>
      <w:tr w:rsidR="00046B30" w14:paraId="47B0310D" w14:textId="77777777" w:rsidTr="00F83D83">
        <w:tc>
          <w:tcPr>
            <w:tcW w:w="4673" w:type="dxa"/>
          </w:tcPr>
          <w:p w14:paraId="110AAB62" w14:textId="098DE13F" w:rsidR="00046B30" w:rsidRPr="00046B30" w:rsidRDefault="00562ADB" w:rsidP="00F83D83">
            <w:pPr>
              <w:adjustRightInd w:val="0"/>
              <w:snapToGrid w:val="0"/>
              <w:spacing w:afterLines="50" w:after="120"/>
              <w:rPr>
                <w:rFonts w:eastAsiaTheme="minorEastAsia"/>
                <w:bCs/>
                <w:lang w:val="en-GB"/>
              </w:rPr>
            </w:pPr>
            <w:r w:rsidRPr="00402B8D">
              <w:rPr>
                <w:rFonts w:hint="eastAsia"/>
                <w:noProof/>
              </w:rPr>
              <w:drawing>
                <wp:inline distT="0" distB="0" distL="0" distR="0" wp14:anchorId="0BEADA5D" wp14:editId="245155E5">
                  <wp:extent cx="2955340" cy="221027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3042" cy="2230997"/>
                          </a:xfrm>
                          <a:prstGeom prst="rect">
                            <a:avLst/>
                          </a:prstGeom>
                          <a:noFill/>
                          <a:ln>
                            <a:noFill/>
                          </a:ln>
                        </pic:spPr>
                      </pic:pic>
                    </a:graphicData>
                  </a:graphic>
                </wp:inline>
              </w:drawing>
            </w:r>
          </w:p>
          <w:p w14:paraId="7CCA72DB" w14:textId="7ACB00B3" w:rsidR="00046B30" w:rsidRPr="00046B30" w:rsidRDefault="00046B30" w:rsidP="00046B30">
            <w:pPr>
              <w:adjustRightInd w:val="0"/>
              <w:snapToGrid w:val="0"/>
              <w:spacing w:afterLines="50" w:after="120"/>
              <w:jc w:val="center"/>
              <w:rPr>
                <w:rFonts w:eastAsiaTheme="minorEastAsia"/>
                <w:bCs/>
                <w:lang w:val="en-GB"/>
              </w:rPr>
            </w:pPr>
            <w:r w:rsidRPr="00046B30">
              <w:rPr>
                <w:rFonts w:eastAsiaTheme="minorEastAsia"/>
                <w:bCs/>
                <w:lang w:val="en-GB"/>
              </w:rPr>
              <w:t xml:space="preserve">(c)  400bits, ~6kbps, W/O SFO, ideal timing                   </w:t>
            </w:r>
          </w:p>
        </w:tc>
        <w:tc>
          <w:tcPr>
            <w:tcW w:w="4825" w:type="dxa"/>
          </w:tcPr>
          <w:p w14:paraId="651C8844" w14:textId="55CBE144" w:rsidR="00046B30" w:rsidRPr="00046B30" w:rsidRDefault="00562ADB" w:rsidP="00046B30">
            <w:pPr>
              <w:adjustRightInd w:val="0"/>
              <w:snapToGrid w:val="0"/>
              <w:spacing w:afterLines="50" w:after="120"/>
              <w:jc w:val="center"/>
              <w:rPr>
                <w:rFonts w:eastAsiaTheme="minorEastAsia"/>
                <w:bCs/>
                <w:lang w:val="en-GB"/>
              </w:rPr>
            </w:pPr>
            <w:r w:rsidRPr="006B0C44">
              <w:rPr>
                <w:rFonts w:hint="eastAsia"/>
                <w:noProof/>
              </w:rPr>
              <w:drawing>
                <wp:inline distT="0" distB="0" distL="0" distR="0" wp14:anchorId="1B4479B1" wp14:editId="2DFEEB20">
                  <wp:extent cx="2911449" cy="217745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8126" cy="2197404"/>
                          </a:xfrm>
                          <a:prstGeom prst="rect">
                            <a:avLst/>
                          </a:prstGeom>
                          <a:noFill/>
                          <a:ln>
                            <a:noFill/>
                          </a:ln>
                        </pic:spPr>
                      </pic:pic>
                    </a:graphicData>
                  </a:graphic>
                </wp:inline>
              </w:drawing>
            </w:r>
          </w:p>
          <w:p w14:paraId="7DA540B4" w14:textId="2CC0511A" w:rsidR="00046B30" w:rsidRPr="00046B30" w:rsidRDefault="00046B30" w:rsidP="00046B30">
            <w:pPr>
              <w:adjustRightInd w:val="0"/>
              <w:snapToGrid w:val="0"/>
              <w:spacing w:afterLines="50" w:after="120"/>
              <w:jc w:val="center"/>
              <w:rPr>
                <w:rFonts w:eastAsiaTheme="minorEastAsia"/>
                <w:bCs/>
                <w:lang w:val="en-GB"/>
              </w:rPr>
            </w:pPr>
            <w:r w:rsidRPr="00046B30">
              <w:rPr>
                <w:rFonts w:eastAsiaTheme="minorEastAsia"/>
                <w:bCs/>
                <w:lang w:val="en-GB"/>
              </w:rPr>
              <w:t>(d)   400bits, ~6kbps, W/ SFO, real timing/SFO estimation</w:t>
            </w:r>
          </w:p>
        </w:tc>
      </w:tr>
    </w:tbl>
    <w:p w14:paraId="77337321" w14:textId="2CF0D40E" w:rsidR="00964942" w:rsidRPr="00E32E0E" w:rsidRDefault="00964942" w:rsidP="00964942">
      <w:pPr>
        <w:adjustRightInd w:val="0"/>
        <w:snapToGrid w:val="0"/>
        <w:spacing w:beforeLines="50" w:before="120" w:afterLines="100" w:after="240"/>
        <w:jc w:val="center"/>
        <w:rPr>
          <w:rFonts w:ascii="Times New Roman" w:eastAsia="宋体" w:hAnsi="Times New Roman" w:cs="Times New Roman"/>
          <w:bCs/>
          <w:sz w:val="20"/>
          <w:szCs w:val="20"/>
          <w:lang w:val="fr-FR"/>
        </w:rPr>
      </w:pPr>
      <w:r w:rsidRPr="00E32E0E">
        <w:rPr>
          <w:rFonts w:ascii="Times New Roman" w:eastAsia="宋体" w:hAnsi="Times New Roman" w:cs="Times New Roman"/>
          <w:bCs/>
          <w:sz w:val="20"/>
          <w:szCs w:val="20"/>
          <w:lang w:val="en-GB"/>
        </w:rPr>
        <w:t xml:space="preserve">Figure </w:t>
      </w:r>
      <w:r w:rsidRPr="00E32E0E">
        <w:rPr>
          <w:rFonts w:ascii="Times New Roman" w:eastAsia="宋体" w:hAnsi="Times New Roman" w:cs="Times New Roman"/>
          <w:bCs/>
          <w:sz w:val="20"/>
          <w:szCs w:val="20"/>
          <w:lang w:val="en-GB"/>
        </w:rPr>
        <w:fldChar w:fldCharType="begin"/>
      </w:r>
      <w:r w:rsidRPr="00E32E0E">
        <w:rPr>
          <w:rFonts w:ascii="Times New Roman" w:eastAsia="宋体" w:hAnsi="Times New Roman" w:cs="Times New Roman"/>
          <w:bCs/>
          <w:sz w:val="20"/>
          <w:szCs w:val="20"/>
          <w:lang w:val="en-GB"/>
        </w:rPr>
        <w:instrText xml:space="preserve"> SEQ Figure \* ARABIC </w:instrText>
      </w:r>
      <w:r w:rsidRPr="00E32E0E">
        <w:rPr>
          <w:rFonts w:ascii="Times New Roman" w:eastAsia="宋体" w:hAnsi="Times New Roman" w:cs="Times New Roman"/>
          <w:bCs/>
          <w:sz w:val="20"/>
          <w:szCs w:val="20"/>
          <w:lang w:val="en-GB"/>
        </w:rPr>
        <w:fldChar w:fldCharType="separate"/>
      </w:r>
      <w:r w:rsidRPr="00E32E0E">
        <w:rPr>
          <w:rFonts w:ascii="Times New Roman" w:eastAsia="宋体" w:hAnsi="Times New Roman" w:cs="Times New Roman"/>
          <w:bCs/>
          <w:noProof/>
          <w:sz w:val="20"/>
          <w:szCs w:val="20"/>
          <w:lang w:val="en-GB"/>
        </w:rPr>
        <w:t>4</w:t>
      </w:r>
      <w:r w:rsidRPr="00E32E0E">
        <w:rPr>
          <w:rFonts w:ascii="Times New Roman" w:eastAsia="宋体" w:hAnsi="Times New Roman" w:cs="Times New Roman"/>
          <w:bCs/>
          <w:sz w:val="20"/>
          <w:szCs w:val="20"/>
          <w:lang w:val="en-GB"/>
        </w:rPr>
        <w:fldChar w:fldCharType="end"/>
      </w:r>
      <w:r w:rsidRPr="00E32E0E">
        <w:rPr>
          <w:rFonts w:ascii="Times New Roman" w:eastAsia="宋体" w:hAnsi="Times New Roman" w:cs="Times New Roman"/>
          <w:bCs/>
          <w:sz w:val="20"/>
          <w:szCs w:val="20"/>
          <w:lang w:val="en-GB"/>
        </w:rPr>
        <w:t xml:space="preserve"> Comparison between </w:t>
      </w:r>
      <w:r w:rsidRPr="00E32E0E">
        <w:rPr>
          <w:rFonts w:ascii="Times New Roman" w:eastAsia="宋体" w:hAnsi="Times New Roman" w:cs="Times New Roman"/>
          <w:bCs/>
          <w:sz w:val="20"/>
          <w:szCs w:val="20"/>
        </w:rPr>
        <w:t xml:space="preserve">D2R w/o </w:t>
      </w:r>
      <w:proofErr w:type="spellStart"/>
      <w:r w:rsidRPr="00E32E0E">
        <w:rPr>
          <w:rFonts w:ascii="Times New Roman" w:eastAsia="宋体" w:hAnsi="Times New Roman" w:cs="Times New Roman"/>
          <w:bCs/>
          <w:sz w:val="20"/>
          <w:szCs w:val="20"/>
        </w:rPr>
        <w:t>midamble</w:t>
      </w:r>
      <w:proofErr w:type="spellEnd"/>
      <w:r w:rsidRPr="00E32E0E">
        <w:rPr>
          <w:rFonts w:ascii="Times New Roman" w:eastAsia="宋体" w:hAnsi="Times New Roman" w:cs="Times New Roman"/>
          <w:bCs/>
          <w:sz w:val="20"/>
          <w:szCs w:val="20"/>
        </w:rPr>
        <w:t>/</w:t>
      </w:r>
      <w:proofErr w:type="spellStart"/>
      <w:r w:rsidRPr="00E32E0E">
        <w:rPr>
          <w:rFonts w:ascii="Times New Roman" w:eastAsia="宋体" w:hAnsi="Times New Roman" w:cs="Times New Roman"/>
          <w:bCs/>
          <w:sz w:val="20"/>
          <w:szCs w:val="20"/>
        </w:rPr>
        <w:t>postamble</w:t>
      </w:r>
      <w:proofErr w:type="spellEnd"/>
      <w:r w:rsidRPr="00E32E0E">
        <w:rPr>
          <w:rFonts w:ascii="Times New Roman" w:eastAsia="宋体" w:hAnsi="Times New Roman" w:cs="Times New Roman"/>
          <w:bCs/>
          <w:sz w:val="20"/>
          <w:szCs w:val="20"/>
        </w:rPr>
        <w:t xml:space="preserve"> vs D2R w/ </w:t>
      </w:r>
      <w:proofErr w:type="spellStart"/>
      <w:r w:rsidRPr="00E32E0E">
        <w:rPr>
          <w:rFonts w:ascii="Times New Roman" w:eastAsia="宋体" w:hAnsi="Times New Roman" w:cs="Times New Roman"/>
          <w:bCs/>
          <w:sz w:val="20"/>
          <w:szCs w:val="20"/>
        </w:rPr>
        <w:t>midamble</w:t>
      </w:r>
      <w:proofErr w:type="spellEnd"/>
      <w:r w:rsidRPr="00E32E0E">
        <w:rPr>
          <w:rFonts w:ascii="Times New Roman" w:hAnsi="Times New Roman" w:cs="Times New Roman"/>
          <w:bCs/>
          <w:sz w:val="20"/>
          <w:szCs w:val="20"/>
        </w:rPr>
        <w:t xml:space="preserve"> </w:t>
      </w:r>
      <w:r w:rsidRPr="00E32E0E">
        <w:rPr>
          <w:rFonts w:ascii="Times New Roman" w:eastAsia="宋体" w:hAnsi="Times New Roman" w:cs="Times New Roman"/>
          <w:bCs/>
          <w:sz w:val="20"/>
          <w:szCs w:val="20"/>
        </w:rPr>
        <w:t>&amp;</w:t>
      </w:r>
      <w:r w:rsidRPr="00E32E0E">
        <w:rPr>
          <w:rFonts w:ascii="Times New Roman" w:hAnsi="Times New Roman" w:cs="Times New Roman"/>
          <w:bCs/>
          <w:sz w:val="20"/>
          <w:szCs w:val="20"/>
        </w:rPr>
        <w:t xml:space="preserve"> </w:t>
      </w:r>
      <w:proofErr w:type="spellStart"/>
      <w:r w:rsidRPr="00E32E0E">
        <w:rPr>
          <w:rFonts w:ascii="Times New Roman" w:eastAsia="宋体" w:hAnsi="Times New Roman" w:cs="Times New Roman"/>
          <w:bCs/>
          <w:sz w:val="20"/>
          <w:szCs w:val="20"/>
        </w:rPr>
        <w:t>postamble</w:t>
      </w:r>
      <w:proofErr w:type="spellEnd"/>
      <w:r w:rsidRPr="00E32E0E">
        <w:rPr>
          <w:rFonts w:ascii="Times New Roman" w:eastAsia="宋体" w:hAnsi="Times New Roman" w:cs="Times New Roman"/>
          <w:bCs/>
          <w:sz w:val="20"/>
          <w:szCs w:val="20"/>
        </w:rPr>
        <w:t xml:space="preserve"> in [</w:t>
      </w:r>
      <w:r w:rsidR="00C85ADE">
        <w:rPr>
          <w:rFonts w:ascii="Times New Roman" w:eastAsia="宋体" w:hAnsi="Times New Roman" w:cs="Times New Roman" w:hint="eastAsia"/>
          <w:bCs/>
          <w:sz w:val="20"/>
          <w:szCs w:val="20"/>
        </w:rPr>
        <w:t>5</w:t>
      </w:r>
      <w:r w:rsidRPr="00E32E0E">
        <w:rPr>
          <w:rFonts w:ascii="Times New Roman" w:eastAsia="宋体" w:hAnsi="Times New Roman" w:cs="Times New Roman"/>
          <w:bCs/>
          <w:sz w:val="20"/>
          <w:szCs w:val="20"/>
        </w:rPr>
        <w:t>]</w:t>
      </w:r>
    </w:p>
    <w:p w14:paraId="129C39F6" w14:textId="68727BC9" w:rsidR="00C16982" w:rsidRDefault="00C16982" w:rsidP="008B205E">
      <w:pPr>
        <w:adjustRightInd w:val="0"/>
        <w:snapToGrid w:val="0"/>
        <w:spacing w:afterLines="50" w:after="120"/>
        <w:rPr>
          <w:rFonts w:ascii="Times New Roman" w:hAnsi="Times New Roman"/>
          <w:b/>
          <w:szCs w:val="21"/>
        </w:rPr>
      </w:pPr>
      <w:r w:rsidRPr="0045615A">
        <w:rPr>
          <w:rFonts w:ascii="Times New Roman" w:eastAsia="等线" w:hAnsi="Times New Roman" w:cs="Times New Roman"/>
          <w:b/>
          <w:sz w:val="20"/>
          <w:szCs w:val="20"/>
        </w:rPr>
        <w:t>Observation</w:t>
      </w:r>
      <w:r w:rsidR="0045615A" w:rsidRPr="0045615A">
        <w:rPr>
          <w:rFonts w:ascii="Times New Roman" w:eastAsia="宋体" w:hAnsi="Times New Roman" w:cs="Times New Roman" w:hint="eastAsia"/>
          <w:b/>
          <w:bCs/>
          <w:kern w:val="0"/>
          <w:sz w:val="20"/>
          <w:szCs w:val="20"/>
        </w:rPr>
        <w:t xml:space="preserve"> 2.</w:t>
      </w:r>
      <w:r w:rsidR="00774FEF">
        <w:rPr>
          <w:rFonts w:ascii="Times New Roman" w:eastAsia="宋体" w:hAnsi="Times New Roman" w:cs="Times New Roman" w:hint="eastAsia"/>
          <w:b/>
          <w:bCs/>
          <w:kern w:val="0"/>
          <w:sz w:val="20"/>
          <w:szCs w:val="20"/>
        </w:rPr>
        <w:t>3</w:t>
      </w:r>
      <w:r w:rsidR="0045615A" w:rsidRPr="0045615A">
        <w:rPr>
          <w:rFonts w:ascii="Times New Roman" w:eastAsia="宋体" w:hAnsi="Times New Roman" w:cs="Times New Roman" w:hint="eastAsia"/>
          <w:b/>
          <w:bCs/>
          <w:kern w:val="0"/>
          <w:sz w:val="20"/>
          <w:szCs w:val="20"/>
        </w:rPr>
        <w:t>-</w:t>
      </w:r>
      <w:r w:rsidR="006D3E7C">
        <w:rPr>
          <w:rFonts w:ascii="Times New Roman" w:eastAsia="宋体" w:hAnsi="Times New Roman" w:cs="Times New Roman" w:hint="eastAsia"/>
          <w:b/>
          <w:bCs/>
          <w:kern w:val="0"/>
          <w:sz w:val="20"/>
          <w:szCs w:val="20"/>
        </w:rPr>
        <w:t>2</w:t>
      </w:r>
      <w:r w:rsidRPr="0045615A">
        <w:rPr>
          <w:rFonts w:ascii="Times New Roman" w:eastAsia="等线" w:hAnsi="Times New Roman" w:cs="Times New Roman"/>
          <w:b/>
          <w:sz w:val="20"/>
          <w:szCs w:val="20"/>
        </w:rPr>
        <w:t>: C</w:t>
      </w:r>
      <w:r w:rsidRPr="0045615A">
        <w:rPr>
          <w:rFonts w:ascii="Times New Roman" w:eastAsia="宋体" w:hAnsi="Times New Roman"/>
          <w:b/>
          <w:szCs w:val="21"/>
        </w:rPr>
        <w:t xml:space="preserve">oherent detection has benefit in noise </w:t>
      </w:r>
      <w:r w:rsidRPr="0045615A">
        <w:rPr>
          <w:rFonts w:ascii="Times New Roman" w:eastAsia="宋体" w:hAnsi="Times New Roman"/>
          <w:b/>
          <w:szCs w:val="20"/>
        </w:rPr>
        <w:t>reduction</w:t>
      </w:r>
      <w:r w:rsidRPr="0045615A">
        <w:rPr>
          <w:rFonts w:ascii="Times New Roman" w:eastAsia="宋体" w:hAnsi="Times New Roman" w:cs="Times New Roman"/>
          <w:b/>
          <w:sz w:val="20"/>
          <w:szCs w:val="20"/>
        </w:rPr>
        <w:t xml:space="preserve"> </w:t>
      </w:r>
      <w:r w:rsidRPr="0045615A">
        <w:rPr>
          <w:rFonts w:ascii="Times New Roman" w:eastAsia="宋体" w:hAnsi="Times New Roman"/>
          <w:b/>
          <w:szCs w:val="20"/>
        </w:rPr>
        <w:t>as it retains</w:t>
      </w:r>
      <w:r w:rsidRPr="0045615A">
        <w:rPr>
          <w:rFonts w:ascii="Times New Roman" w:eastAsia="宋体" w:hAnsi="Times New Roman"/>
          <w:b/>
          <w:szCs w:val="21"/>
        </w:rPr>
        <w:t xml:space="preserve"> the desired signal </w:t>
      </w:r>
      <w:r w:rsidRPr="0045615A">
        <w:rPr>
          <w:rFonts w:ascii="Times New Roman" w:hAnsi="Times New Roman"/>
          <w:b/>
          <w:szCs w:val="21"/>
        </w:rPr>
        <w:t xml:space="preserve">under accurate channel estimation. While </w:t>
      </w:r>
      <w:r w:rsidR="0085467B" w:rsidRPr="0045615A">
        <w:rPr>
          <w:rFonts w:ascii="Times New Roman" w:hAnsi="Times New Roman"/>
          <w:b/>
          <w:szCs w:val="21"/>
        </w:rPr>
        <w:t>enough</w:t>
      </w:r>
      <w:r w:rsidRPr="0045615A">
        <w:rPr>
          <w:rFonts w:ascii="Times New Roman" w:hAnsi="Times New Roman"/>
          <w:b/>
          <w:szCs w:val="20"/>
        </w:rPr>
        <w:t xml:space="preserve"> </w:t>
      </w:r>
      <w:proofErr w:type="spellStart"/>
      <w:r w:rsidRPr="0045615A">
        <w:rPr>
          <w:rFonts w:ascii="Times New Roman" w:hAnsi="Times New Roman" w:cs="Times New Roman"/>
          <w:b/>
          <w:sz w:val="20"/>
          <w:szCs w:val="20"/>
        </w:rPr>
        <w:t>midamble</w:t>
      </w:r>
      <w:r w:rsidRPr="0045615A">
        <w:rPr>
          <w:rFonts w:ascii="Times New Roman" w:hAnsi="Times New Roman"/>
          <w:b/>
          <w:szCs w:val="20"/>
        </w:rPr>
        <w:t>s</w:t>
      </w:r>
      <w:proofErr w:type="spellEnd"/>
      <w:r w:rsidRPr="0045615A">
        <w:rPr>
          <w:rFonts w:ascii="Times New Roman" w:hAnsi="Times New Roman"/>
          <w:b/>
          <w:szCs w:val="21"/>
        </w:rPr>
        <w:t>/</w:t>
      </w:r>
      <w:proofErr w:type="spellStart"/>
      <w:r w:rsidRPr="0045615A">
        <w:rPr>
          <w:rFonts w:ascii="Times New Roman" w:hAnsi="Times New Roman"/>
          <w:b/>
          <w:szCs w:val="21"/>
        </w:rPr>
        <w:t>postamble</w:t>
      </w:r>
      <w:proofErr w:type="spellEnd"/>
      <w:r w:rsidRPr="0045615A">
        <w:rPr>
          <w:rFonts w:ascii="Times New Roman" w:hAnsi="Times New Roman"/>
          <w:b/>
          <w:szCs w:val="21"/>
        </w:rPr>
        <w:t xml:space="preserve"> </w:t>
      </w:r>
      <w:r w:rsidRPr="0045615A">
        <w:rPr>
          <w:rFonts w:ascii="Times New Roman" w:hAnsi="Times New Roman"/>
          <w:b/>
          <w:szCs w:val="20"/>
        </w:rPr>
        <w:t>is necessary</w:t>
      </w:r>
      <w:r w:rsidRPr="0045615A">
        <w:rPr>
          <w:rFonts w:ascii="Times New Roman" w:hAnsi="Times New Roman"/>
          <w:b/>
          <w:szCs w:val="21"/>
        </w:rPr>
        <w:t xml:space="preserve"> especially for D2R with long transmission.</w:t>
      </w:r>
    </w:p>
    <w:p w14:paraId="7439D76A" w14:textId="3B16184F" w:rsidR="002D2E68" w:rsidRPr="00417FA3" w:rsidRDefault="002D2E68" w:rsidP="00417FA3">
      <w:pPr>
        <w:pStyle w:val="affff0"/>
        <w:numPr>
          <w:ilvl w:val="0"/>
          <w:numId w:val="43"/>
        </w:numPr>
        <w:adjustRightInd w:val="0"/>
        <w:snapToGrid w:val="0"/>
        <w:spacing w:afterLines="50" w:after="120"/>
        <w:ind w:firstLineChars="0"/>
        <w:rPr>
          <w:rFonts w:ascii="Times New Roman" w:hAnsi="Times New Roman"/>
          <w:b/>
          <w:szCs w:val="20"/>
          <w:lang w:val="en-GB"/>
        </w:rPr>
      </w:pPr>
      <w:r w:rsidRPr="00BD1C8D">
        <w:rPr>
          <w:rFonts w:ascii="Times New Roman" w:hAnsi="Times New Roman"/>
          <w:b/>
          <w:sz w:val="20"/>
          <w:szCs w:val="20"/>
          <w:lang w:val="en-GB"/>
        </w:rPr>
        <w:t>Coherent detection relies on accurate channel estimation, which requires additional mid/post-amble overhead at transmitter and complexity on channel estimation.</w:t>
      </w:r>
    </w:p>
    <w:p w14:paraId="5AD75875" w14:textId="59AF6637" w:rsidR="00C22190" w:rsidRPr="007767D6" w:rsidRDefault="00C22190" w:rsidP="00C22190">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3</w:t>
      </w:r>
      <w:r w:rsidRPr="007767D6">
        <w:rPr>
          <w:rFonts w:ascii="Times New Roman" w:eastAsia="宋体" w:hAnsi="Times New Roman" w:cs="Times New Roman"/>
          <w:b/>
          <w:bCs/>
          <w:kern w:val="0"/>
          <w:sz w:val="20"/>
          <w:szCs w:val="20"/>
        </w:rPr>
        <w:t xml:space="preserve">: </w:t>
      </w:r>
      <w:r w:rsidR="00BB7A89">
        <w:rPr>
          <w:rFonts w:ascii="Times New Roman" w:eastAsia="宋体" w:hAnsi="Times New Roman" w:cs="Times New Roman"/>
          <w:b/>
          <w:bCs/>
          <w:kern w:val="0"/>
          <w:sz w:val="20"/>
          <w:szCs w:val="20"/>
        </w:rPr>
        <w:t xml:space="preserve">For the case of FDMA of multiple </w:t>
      </w:r>
      <w:r w:rsidRPr="007767D6">
        <w:rPr>
          <w:rFonts w:ascii="Times New Roman" w:eastAsia="宋体" w:hAnsi="Times New Roman" w:cs="Times New Roman"/>
          <w:b/>
          <w:bCs/>
          <w:kern w:val="0"/>
          <w:sz w:val="20"/>
          <w:szCs w:val="20"/>
        </w:rPr>
        <w:t xml:space="preserve">D2R </w:t>
      </w:r>
      <w:r w:rsidR="00BB7A89">
        <w:rPr>
          <w:rFonts w:ascii="Times New Roman" w:eastAsia="宋体" w:hAnsi="Times New Roman" w:cs="Times New Roman"/>
          <w:b/>
          <w:bCs/>
          <w:kern w:val="0"/>
          <w:sz w:val="20"/>
          <w:szCs w:val="20"/>
        </w:rPr>
        <w:t>transmissions,</w:t>
      </w:r>
      <w:r w:rsidRPr="007767D6">
        <w:rPr>
          <w:rFonts w:ascii="Times New Roman" w:eastAsia="宋体" w:hAnsi="Times New Roman" w:cs="Times New Roman"/>
          <w:b/>
          <w:bCs/>
          <w:kern w:val="0"/>
          <w:sz w:val="20"/>
          <w:szCs w:val="20"/>
        </w:rPr>
        <w:t xml:space="preserve">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used </w:t>
      </w:r>
      <w:r w:rsidRPr="007767D6">
        <w:rPr>
          <w:rFonts w:ascii="Times New Roman" w:eastAsia="宋体" w:hAnsi="Times New Roman" w:cs="Times New Roman"/>
          <w:b/>
          <w:bCs/>
          <w:kern w:val="0"/>
          <w:sz w:val="20"/>
          <w:szCs w:val="20"/>
        </w:rPr>
        <w:t>for</w:t>
      </w:r>
      <w:r w:rsidR="00BB7A89">
        <w:rPr>
          <w:rFonts w:ascii="Times New Roman" w:eastAsia="宋体" w:hAnsi="Times New Roman" w:cs="Times New Roman"/>
          <w:b/>
          <w:bCs/>
          <w:kern w:val="0"/>
          <w:sz w:val="20"/>
          <w:szCs w:val="20"/>
        </w:rPr>
        <w:t xml:space="preserve"> channel estimation may increase </w:t>
      </w:r>
      <w:r>
        <w:rPr>
          <w:rFonts w:ascii="Times New Roman" w:eastAsia="宋体" w:hAnsi="Times New Roman" w:cs="Times New Roman"/>
          <w:b/>
          <w:bCs/>
          <w:kern w:val="0"/>
          <w:sz w:val="20"/>
          <w:szCs w:val="20"/>
        </w:rPr>
        <w:t>the overhead</w:t>
      </w:r>
      <w:r w:rsidRPr="007767D6">
        <w:rPr>
          <w:rFonts w:ascii="Times New Roman" w:eastAsia="宋体" w:hAnsi="Times New Roman" w:cs="Times New Roman"/>
          <w:b/>
          <w:bCs/>
          <w:kern w:val="0"/>
          <w:sz w:val="20"/>
          <w:szCs w:val="20"/>
        </w:rPr>
        <w:t xml:space="preserve">. </w:t>
      </w:r>
    </w:p>
    <w:p w14:paraId="7D4D96C4" w14:textId="1A6E66D5" w:rsidR="00C16982" w:rsidRPr="0045615A" w:rsidRDefault="00C16982" w:rsidP="008B205E">
      <w:pPr>
        <w:adjustRightInd w:val="0"/>
        <w:snapToGrid w:val="0"/>
        <w:spacing w:afterLines="50" w:after="120"/>
        <w:rPr>
          <w:rFonts w:ascii="Times New Roman" w:eastAsia="宋体" w:hAnsi="Times New Roman"/>
          <w:b/>
        </w:rPr>
      </w:pPr>
      <w:r w:rsidRPr="0045615A">
        <w:rPr>
          <w:rFonts w:ascii="Times New Roman" w:eastAsia="等线" w:hAnsi="Times New Roman" w:cs="Times New Roman"/>
          <w:b/>
          <w:sz w:val="20"/>
          <w:szCs w:val="20"/>
          <w:lang w:val="en-GB"/>
        </w:rPr>
        <w:t xml:space="preserve">Proposal </w:t>
      </w:r>
      <w:r w:rsidR="0045615A">
        <w:rPr>
          <w:rFonts w:ascii="Times New Roman" w:hAnsi="Times New Roman" w:cs="Times New Roman" w:hint="eastAsia"/>
          <w:b/>
          <w:sz w:val="20"/>
          <w:szCs w:val="20"/>
        </w:rPr>
        <w:t>2.</w:t>
      </w:r>
      <w:r w:rsidR="00774FEF">
        <w:rPr>
          <w:rFonts w:ascii="Times New Roman" w:hAnsi="Times New Roman" w:cs="Times New Roman" w:hint="eastAsia"/>
          <w:b/>
          <w:sz w:val="20"/>
          <w:szCs w:val="20"/>
        </w:rPr>
        <w:t>3</w:t>
      </w:r>
      <w:r w:rsidR="0045615A">
        <w:rPr>
          <w:rFonts w:ascii="Times New Roman" w:hAnsi="Times New Roman" w:cs="Times New Roman" w:hint="eastAsia"/>
          <w:b/>
          <w:sz w:val="20"/>
          <w:szCs w:val="20"/>
        </w:rPr>
        <w:t>-1</w:t>
      </w:r>
      <w:r w:rsidRPr="0045615A">
        <w:rPr>
          <w:rFonts w:ascii="Times New Roman" w:eastAsia="等线" w:hAnsi="Times New Roman" w:cs="Times New Roman"/>
          <w:b/>
          <w:sz w:val="20"/>
          <w:szCs w:val="20"/>
        </w:rPr>
        <w:t>:</w:t>
      </w:r>
      <w:r w:rsidRPr="0045615A">
        <w:rPr>
          <w:rFonts w:ascii="Times New Roman" w:eastAsia="宋体" w:hAnsi="Times New Roman"/>
          <w:b/>
        </w:rPr>
        <w:t xml:space="preserve"> For comparison between non-coherent detection and coherent detection using preamble/</w:t>
      </w:r>
      <w:proofErr w:type="spellStart"/>
      <w:r w:rsidRPr="0045615A">
        <w:rPr>
          <w:rFonts w:ascii="Times New Roman" w:eastAsia="宋体" w:hAnsi="Times New Roman"/>
          <w:b/>
        </w:rPr>
        <w:t>midamble</w:t>
      </w:r>
      <w:proofErr w:type="spellEnd"/>
      <w:r w:rsidRPr="0045615A">
        <w:rPr>
          <w:rFonts w:ascii="Times New Roman" w:eastAsia="宋体" w:hAnsi="Times New Roman"/>
          <w:b/>
        </w:rPr>
        <w:t>/</w:t>
      </w:r>
      <w:proofErr w:type="spellStart"/>
      <w:r w:rsidRPr="0045615A">
        <w:rPr>
          <w:rFonts w:ascii="Times New Roman" w:eastAsia="宋体" w:hAnsi="Times New Roman"/>
          <w:b/>
        </w:rPr>
        <w:t>postamble</w:t>
      </w:r>
      <w:proofErr w:type="spellEnd"/>
      <w:r w:rsidRPr="0045615A">
        <w:rPr>
          <w:rFonts w:ascii="Times New Roman" w:eastAsia="宋体" w:hAnsi="Times New Roman"/>
          <w:b/>
        </w:rPr>
        <w:t xml:space="preserve"> for D2R transmission, capture the following observations for detection performance.</w:t>
      </w:r>
    </w:p>
    <w:p w14:paraId="249DD4F1" w14:textId="38F12BD1" w:rsidR="00C16982" w:rsidRPr="0045615A" w:rsidRDefault="00C16982" w:rsidP="00282283">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w:t>
      </w:r>
      <w:r w:rsidR="00D5305A" w:rsidRPr="00D5305A">
        <w:rPr>
          <w:rFonts w:ascii="Times New Roman" w:hAnsi="Times New Roman"/>
          <w:b/>
          <w:sz w:val="20"/>
          <w:szCs w:val="21"/>
        </w:rPr>
        <w:t xml:space="preserve">sufficient </w:t>
      </w:r>
      <w:proofErr w:type="spellStart"/>
      <w:r w:rsidR="00D5305A" w:rsidRPr="00D5305A">
        <w:rPr>
          <w:rFonts w:ascii="Times New Roman" w:hAnsi="Times New Roman"/>
          <w:b/>
          <w:sz w:val="20"/>
          <w:szCs w:val="21"/>
        </w:rPr>
        <w:t>midamble</w:t>
      </w:r>
      <w:proofErr w:type="spellEnd"/>
      <w:r w:rsidR="00D5305A" w:rsidRPr="00D5305A">
        <w:rPr>
          <w:rFonts w:ascii="Times New Roman" w:hAnsi="Times New Roman"/>
          <w:b/>
          <w:sz w:val="20"/>
          <w:szCs w:val="21"/>
        </w:rPr>
        <w:t>/</w:t>
      </w:r>
      <w:proofErr w:type="spellStart"/>
      <w:r w:rsidR="00D5305A" w:rsidRPr="00D5305A">
        <w:rPr>
          <w:rFonts w:ascii="Times New Roman" w:hAnsi="Times New Roman"/>
          <w:b/>
          <w:sz w:val="20"/>
          <w:szCs w:val="21"/>
        </w:rPr>
        <w:t>postamble</w:t>
      </w:r>
      <w:proofErr w:type="spellEnd"/>
      <w:r w:rsidR="00D5305A" w:rsidRPr="00D5305A">
        <w:rPr>
          <w:rFonts w:ascii="Times New Roman" w:hAnsi="Times New Roman"/>
          <w:b/>
          <w:sz w:val="20"/>
          <w:szCs w:val="21"/>
        </w:rPr>
        <w:t>, 2~3 dB gain can be obtained from coherent detection at 10% BLER, at the expense of higher overhead and receiver complexity</w:t>
      </w:r>
      <w:r w:rsidRPr="0045615A">
        <w:rPr>
          <w:rFonts w:ascii="Times New Roman" w:hAnsi="Times New Roman"/>
          <w:b/>
          <w:sz w:val="20"/>
          <w:szCs w:val="21"/>
        </w:rPr>
        <w:t>.</w:t>
      </w:r>
    </w:p>
    <w:p w14:paraId="55FEDF37" w14:textId="77777777" w:rsidR="00C16982" w:rsidRPr="0045615A" w:rsidRDefault="00C16982" w:rsidP="00282283">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long duration, </w:t>
      </w:r>
    </w:p>
    <w:p w14:paraId="2DC62DA1" w14:textId="1B6F901F" w:rsidR="00C16982" w:rsidRPr="0045615A" w:rsidRDefault="00C16982" w:rsidP="00282283">
      <w:pPr>
        <w:pStyle w:val="affff0"/>
        <w:numPr>
          <w:ilvl w:val="1"/>
          <w:numId w:val="43"/>
        </w:numPr>
        <w:adjustRightInd w:val="0"/>
        <w:snapToGrid w:val="0"/>
        <w:spacing w:afterLines="50" w:after="120"/>
        <w:ind w:firstLineChars="0"/>
        <w:rPr>
          <w:rFonts w:ascii="Times New Roman" w:hAnsi="Times New Roman"/>
          <w:b/>
          <w:sz w:val="20"/>
          <w:szCs w:val="21"/>
        </w:rPr>
      </w:pPr>
      <w:r w:rsidRPr="0045615A">
        <w:rPr>
          <w:rFonts w:ascii="Times New Roman" w:hAnsi="Times New Roman"/>
          <w:b/>
          <w:sz w:val="20"/>
          <w:szCs w:val="21"/>
        </w:rPr>
        <w:t xml:space="preserve">Error floor can be observed even with </w:t>
      </w:r>
      <w:r w:rsidRPr="0045615A">
        <w:rPr>
          <w:rFonts w:ascii="Times New Roman" w:hAnsi="Times New Roman"/>
          <w:b/>
          <w:sz w:val="20"/>
          <w:szCs w:val="20"/>
        </w:rPr>
        <w:t xml:space="preserve">the insertion of </w:t>
      </w:r>
      <w:r w:rsidRPr="0045615A">
        <w:rPr>
          <w:rFonts w:ascii="Times New Roman" w:hAnsi="Times New Roman"/>
          <w:b/>
          <w:sz w:val="20"/>
          <w:szCs w:val="21"/>
        </w:rPr>
        <w:t xml:space="preserve">multiple </w:t>
      </w:r>
      <w:proofErr w:type="spellStart"/>
      <w:r w:rsidRPr="0045615A">
        <w:rPr>
          <w:rFonts w:ascii="Times New Roman" w:hAnsi="Times New Roman"/>
          <w:b/>
          <w:sz w:val="20"/>
          <w:szCs w:val="21"/>
        </w:rPr>
        <w:t>midambles</w:t>
      </w:r>
      <w:proofErr w:type="spellEnd"/>
      <w:r w:rsidRPr="0045615A">
        <w:rPr>
          <w:rFonts w:ascii="Times New Roman" w:hAnsi="Times New Roman"/>
          <w:b/>
          <w:sz w:val="20"/>
          <w:szCs w:val="21"/>
        </w:rPr>
        <w:t>/</w:t>
      </w:r>
      <w:proofErr w:type="spellStart"/>
      <w:r w:rsidRPr="0045615A">
        <w:rPr>
          <w:rFonts w:ascii="Times New Roman" w:hAnsi="Times New Roman"/>
          <w:b/>
          <w:sz w:val="20"/>
          <w:szCs w:val="21"/>
        </w:rPr>
        <w:t>postamble</w:t>
      </w:r>
      <w:proofErr w:type="spellEnd"/>
      <w:r w:rsidRPr="0045615A">
        <w:rPr>
          <w:rFonts w:ascii="Times New Roman" w:hAnsi="Times New Roman"/>
          <w:b/>
          <w:sz w:val="20"/>
          <w:szCs w:val="21"/>
        </w:rPr>
        <w:t>.</w:t>
      </w:r>
    </w:p>
    <w:p w14:paraId="01149FCD" w14:textId="1A2E1D26" w:rsidR="00C16982" w:rsidRPr="0085467B" w:rsidRDefault="00C16982" w:rsidP="00282283">
      <w:pPr>
        <w:pStyle w:val="affff0"/>
        <w:numPr>
          <w:ilvl w:val="1"/>
          <w:numId w:val="43"/>
        </w:numPr>
        <w:adjustRightInd w:val="0"/>
        <w:snapToGrid w:val="0"/>
        <w:spacing w:afterLines="50" w:after="120"/>
        <w:ind w:firstLineChars="0"/>
        <w:rPr>
          <w:rFonts w:ascii="Times New Roman" w:eastAsia="宋体" w:hAnsi="Times New Roman" w:cs="Times New Roman"/>
          <w:b/>
          <w:bCs/>
          <w:kern w:val="0"/>
          <w:sz w:val="20"/>
          <w:szCs w:val="20"/>
        </w:rPr>
      </w:pPr>
      <w:r w:rsidRPr="0085467B">
        <w:rPr>
          <w:rFonts w:ascii="Times New Roman" w:hAnsi="Times New Roman"/>
          <w:b/>
          <w:sz w:val="20"/>
          <w:szCs w:val="21"/>
        </w:rPr>
        <w:t xml:space="preserve">Performance of non-coherent detection may </w:t>
      </w:r>
      <w:r w:rsidR="0085467B" w:rsidRPr="0085467B">
        <w:rPr>
          <w:rFonts w:ascii="Times New Roman" w:hAnsi="Times New Roman"/>
          <w:b/>
          <w:sz w:val="20"/>
          <w:szCs w:val="21"/>
        </w:rPr>
        <w:t>outperform</w:t>
      </w:r>
      <w:r w:rsidRPr="0085467B">
        <w:rPr>
          <w:rFonts w:ascii="Times New Roman" w:hAnsi="Times New Roman"/>
          <w:b/>
          <w:sz w:val="20"/>
          <w:szCs w:val="21"/>
        </w:rPr>
        <w:t xml:space="preserve"> coherent detection in high SNR region.</w:t>
      </w:r>
      <w:r w:rsidR="00B91B74">
        <w:rPr>
          <w:rFonts w:ascii="Times New Roman" w:hAnsi="Times New Roman" w:hint="eastAsia"/>
          <w:b/>
          <w:sz w:val="20"/>
          <w:szCs w:val="21"/>
        </w:rPr>
        <w:t>]</w:t>
      </w:r>
    </w:p>
    <w:p w14:paraId="09DD2FF7" w14:textId="5BC66002" w:rsidR="00E64D71" w:rsidRDefault="00E64D71" w:rsidP="00E20ED9">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interference estimation, </w:t>
      </w:r>
      <w:r w:rsidR="002548BE">
        <w:rPr>
          <w:rFonts w:ascii="Times New Roman" w:eastAsia="宋体" w:hAnsi="Times New Roman" w:cs="Times New Roman" w:hint="eastAsia"/>
          <w:kern w:val="0"/>
          <w:sz w:val="20"/>
          <w:szCs w:val="20"/>
        </w:rPr>
        <w:t xml:space="preserve">it is not yet clear how to use </w:t>
      </w:r>
      <w:proofErr w:type="spellStart"/>
      <w:r w:rsidR="008371E7">
        <w:rPr>
          <w:rFonts w:ascii="Times New Roman" w:eastAsia="宋体" w:hAnsi="Times New Roman" w:cs="Times New Roman" w:hint="eastAsia"/>
          <w:kern w:val="0"/>
          <w:sz w:val="20"/>
          <w:szCs w:val="20"/>
        </w:rPr>
        <w:t>midamble</w:t>
      </w:r>
      <w:proofErr w:type="spellEnd"/>
      <w:r w:rsidR="008371E7">
        <w:rPr>
          <w:rFonts w:ascii="Times New Roman" w:eastAsia="宋体" w:hAnsi="Times New Roman" w:cs="Times New Roman" w:hint="eastAsia"/>
          <w:kern w:val="0"/>
          <w:sz w:val="20"/>
          <w:szCs w:val="20"/>
        </w:rPr>
        <w:t xml:space="preserve"> and the interference types. I</w:t>
      </w:r>
      <w:r w:rsidR="00BE014F">
        <w:rPr>
          <w:rFonts w:ascii="Times New Roman" w:eastAsia="宋体" w:hAnsi="Times New Roman" w:cs="Times New Roman"/>
          <w:kern w:val="0"/>
          <w:sz w:val="20"/>
          <w:szCs w:val="20"/>
        </w:rPr>
        <w:t xml:space="preserve">n our understanding, </w:t>
      </w:r>
      <w:r w:rsidR="00ED4FB4">
        <w:rPr>
          <w:rFonts w:ascii="Times New Roman" w:eastAsia="宋体" w:hAnsi="Times New Roman" w:cs="Times New Roman"/>
          <w:kern w:val="0"/>
          <w:sz w:val="20"/>
          <w:szCs w:val="20"/>
        </w:rPr>
        <w:t xml:space="preserve">the </w:t>
      </w:r>
      <w:r w:rsidR="001915FB">
        <w:rPr>
          <w:rFonts w:ascii="Times New Roman" w:eastAsia="宋体" w:hAnsi="Times New Roman" w:cs="Times New Roman"/>
          <w:kern w:val="0"/>
          <w:sz w:val="20"/>
          <w:szCs w:val="20"/>
        </w:rPr>
        <w:t>“</w:t>
      </w:r>
      <w:r w:rsidR="00ED4FB4">
        <w:rPr>
          <w:rFonts w:ascii="Times New Roman" w:eastAsia="宋体" w:hAnsi="Times New Roman" w:cs="Times New Roman"/>
          <w:kern w:val="0"/>
          <w:sz w:val="20"/>
          <w:szCs w:val="20"/>
        </w:rPr>
        <w:t>interference</w:t>
      </w:r>
      <w:r w:rsidR="001915FB">
        <w:rPr>
          <w:rFonts w:ascii="Times New Roman" w:eastAsia="宋体" w:hAnsi="Times New Roman" w:cs="Times New Roman"/>
          <w:kern w:val="0"/>
          <w:sz w:val="20"/>
          <w:szCs w:val="20"/>
        </w:rPr>
        <w:t xml:space="preserve">” </w:t>
      </w:r>
      <w:r w:rsidR="00BE014F">
        <w:rPr>
          <w:rFonts w:ascii="Times New Roman" w:eastAsia="宋体" w:hAnsi="Times New Roman" w:cs="Times New Roman"/>
          <w:kern w:val="0"/>
          <w:sz w:val="20"/>
          <w:szCs w:val="20"/>
        </w:rPr>
        <w:t xml:space="preserve">at least </w:t>
      </w:r>
      <w:r w:rsidR="001915FB">
        <w:rPr>
          <w:rFonts w:ascii="Times New Roman" w:eastAsia="宋体" w:hAnsi="Times New Roman" w:cs="Times New Roman"/>
          <w:kern w:val="0"/>
          <w:sz w:val="20"/>
          <w:szCs w:val="20"/>
        </w:rPr>
        <w:t xml:space="preserve">includes </w:t>
      </w:r>
      <w:r w:rsidR="00ED4FB4">
        <w:rPr>
          <w:rFonts w:ascii="Times New Roman" w:eastAsia="宋体" w:hAnsi="Times New Roman" w:cs="Times New Roman"/>
          <w:kern w:val="0"/>
          <w:sz w:val="20"/>
          <w:szCs w:val="20"/>
        </w:rPr>
        <w:t xml:space="preserve">CW interference (self-interference) and/or </w:t>
      </w:r>
      <w:r w:rsidR="00BE014F">
        <w:rPr>
          <w:rFonts w:ascii="Times New Roman" w:eastAsia="宋体" w:hAnsi="Times New Roman" w:cs="Times New Roman"/>
          <w:kern w:val="0"/>
          <w:sz w:val="20"/>
          <w:szCs w:val="20"/>
        </w:rPr>
        <w:t xml:space="preserve">D2R interference that is/are from </w:t>
      </w:r>
      <w:proofErr w:type="spellStart"/>
      <w:r w:rsidR="00BE014F">
        <w:rPr>
          <w:rFonts w:ascii="Times New Roman" w:eastAsia="宋体" w:hAnsi="Times New Roman" w:cs="Times New Roman"/>
          <w:kern w:val="0"/>
          <w:sz w:val="20"/>
          <w:szCs w:val="20"/>
        </w:rPr>
        <w:t>FDMed</w:t>
      </w:r>
      <w:proofErr w:type="spellEnd"/>
      <w:r w:rsidR="00BE014F">
        <w:rPr>
          <w:rFonts w:ascii="Times New Roman" w:eastAsia="宋体" w:hAnsi="Times New Roman" w:cs="Times New Roman"/>
          <w:kern w:val="0"/>
          <w:sz w:val="20"/>
          <w:szCs w:val="20"/>
        </w:rPr>
        <w:t xml:space="preserve"> devices</w:t>
      </w:r>
      <w:r w:rsidR="00F41793">
        <w:rPr>
          <w:rFonts w:ascii="Times New Roman" w:eastAsia="宋体" w:hAnsi="Times New Roman" w:cs="Times New Roman"/>
          <w:kern w:val="0"/>
          <w:sz w:val="20"/>
          <w:szCs w:val="20"/>
        </w:rPr>
        <w:t xml:space="preserve"> when checking the interference impact on the D2R performance with and without D2R </w:t>
      </w:r>
      <w:proofErr w:type="spellStart"/>
      <w:r w:rsidR="00F41793">
        <w:rPr>
          <w:rFonts w:ascii="Times New Roman" w:eastAsia="宋体" w:hAnsi="Times New Roman" w:cs="Times New Roman"/>
          <w:kern w:val="0"/>
          <w:sz w:val="20"/>
          <w:szCs w:val="20"/>
        </w:rPr>
        <w:t>midamble</w:t>
      </w:r>
      <w:proofErr w:type="spellEnd"/>
      <w:r w:rsidR="00BE014F">
        <w:rPr>
          <w:rFonts w:ascii="Times New Roman" w:eastAsia="宋体" w:hAnsi="Times New Roman" w:cs="Times New Roman"/>
          <w:kern w:val="0"/>
          <w:sz w:val="20"/>
          <w:szCs w:val="20"/>
        </w:rPr>
        <w:t>.</w:t>
      </w:r>
      <w:r w:rsidR="00F41793">
        <w:rPr>
          <w:rFonts w:ascii="Times New Roman" w:eastAsia="宋体" w:hAnsi="Times New Roman" w:cs="Times New Roman"/>
          <w:kern w:val="0"/>
          <w:sz w:val="20"/>
          <w:szCs w:val="20"/>
        </w:rPr>
        <w:t xml:space="preserve"> </w:t>
      </w:r>
      <w:r w:rsidR="00E36AD9">
        <w:rPr>
          <w:rFonts w:ascii="Times New Roman" w:eastAsia="宋体" w:hAnsi="Times New Roman" w:cs="Times New Roman"/>
          <w:kern w:val="0"/>
          <w:sz w:val="20"/>
          <w:szCs w:val="20"/>
        </w:rPr>
        <w:lastRenderedPageBreak/>
        <w:t xml:space="preserve">It </w:t>
      </w:r>
      <w:r w:rsidR="00F41793">
        <w:rPr>
          <w:rFonts w:ascii="Times New Roman" w:eastAsia="宋体" w:hAnsi="Times New Roman" w:cs="Times New Roman"/>
          <w:kern w:val="0"/>
          <w:sz w:val="20"/>
          <w:szCs w:val="20"/>
        </w:rPr>
        <w:t>may be beneficial to also consider the interf</w:t>
      </w:r>
      <w:r w:rsidR="00126541">
        <w:rPr>
          <w:rFonts w:ascii="Times New Roman" w:eastAsia="宋体" w:hAnsi="Times New Roman" w:cs="Times New Roman"/>
          <w:kern w:val="0"/>
          <w:sz w:val="20"/>
          <w:szCs w:val="20"/>
        </w:rPr>
        <w:t>er</w:t>
      </w:r>
      <w:r w:rsidR="00F41793">
        <w:rPr>
          <w:rFonts w:ascii="Times New Roman" w:eastAsia="宋体" w:hAnsi="Times New Roman" w:cs="Times New Roman"/>
          <w:kern w:val="0"/>
          <w:sz w:val="20"/>
          <w:szCs w:val="20"/>
        </w:rPr>
        <w:t xml:space="preserve">ence that comes from NR for co-existence scenario. However, currently, it </w:t>
      </w:r>
      <w:r w:rsidR="00E36AD9">
        <w:rPr>
          <w:rFonts w:ascii="Times New Roman" w:eastAsia="宋体" w:hAnsi="Times New Roman" w:cs="Times New Roman"/>
          <w:kern w:val="0"/>
          <w:sz w:val="20"/>
          <w:szCs w:val="20"/>
        </w:rPr>
        <w:t xml:space="preserve">is difficult to </w:t>
      </w:r>
      <w:r w:rsidR="00F41793">
        <w:rPr>
          <w:rFonts w:ascii="Times New Roman" w:eastAsia="宋体" w:hAnsi="Times New Roman" w:cs="Times New Roman"/>
          <w:kern w:val="0"/>
          <w:sz w:val="20"/>
          <w:szCs w:val="20"/>
        </w:rPr>
        <w:t xml:space="preserve">consider </w:t>
      </w:r>
      <w:r w:rsidR="00E36AD9">
        <w:rPr>
          <w:rFonts w:ascii="Times New Roman" w:eastAsia="宋体" w:hAnsi="Times New Roman" w:cs="Times New Roman"/>
          <w:kern w:val="0"/>
          <w:sz w:val="20"/>
          <w:szCs w:val="20"/>
        </w:rPr>
        <w:t>t</w:t>
      </w:r>
      <w:r w:rsidR="00BE014F">
        <w:rPr>
          <w:rFonts w:ascii="Times New Roman" w:eastAsia="宋体" w:hAnsi="Times New Roman" w:cs="Times New Roman"/>
          <w:kern w:val="0"/>
          <w:sz w:val="20"/>
          <w:szCs w:val="20"/>
        </w:rPr>
        <w:t>he</w:t>
      </w:r>
      <w:r w:rsidR="00F41793">
        <w:rPr>
          <w:rFonts w:ascii="Times New Roman" w:eastAsia="宋体" w:hAnsi="Times New Roman" w:cs="Times New Roman"/>
          <w:kern w:val="0"/>
          <w:sz w:val="20"/>
          <w:szCs w:val="20"/>
        </w:rPr>
        <w:t xml:space="preserve"> NR</w:t>
      </w:r>
      <w:r w:rsidR="00BE014F">
        <w:rPr>
          <w:rFonts w:ascii="Times New Roman" w:eastAsia="宋体" w:hAnsi="Times New Roman" w:cs="Times New Roman"/>
          <w:kern w:val="0"/>
          <w:sz w:val="20"/>
          <w:szCs w:val="20"/>
        </w:rPr>
        <w:t xml:space="preserve"> interf</w:t>
      </w:r>
      <w:r w:rsidR="00126541">
        <w:rPr>
          <w:rFonts w:ascii="Times New Roman" w:eastAsia="宋体" w:hAnsi="Times New Roman" w:cs="Times New Roman"/>
          <w:kern w:val="0"/>
          <w:sz w:val="20"/>
          <w:szCs w:val="20"/>
        </w:rPr>
        <w:t>er</w:t>
      </w:r>
      <w:r w:rsidR="00BE014F">
        <w:rPr>
          <w:rFonts w:ascii="Times New Roman" w:eastAsia="宋体" w:hAnsi="Times New Roman" w:cs="Times New Roman"/>
          <w:kern w:val="0"/>
          <w:sz w:val="20"/>
          <w:szCs w:val="20"/>
        </w:rPr>
        <w:t>ence</w:t>
      </w:r>
      <w:r w:rsidR="00E36AD9">
        <w:rPr>
          <w:rFonts w:ascii="Times New Roman" w:eastAsia="宋体" w:hAnsi="Times New Roman" w:cs="Times New Roman"/>
          <w:kern w:val="0"/>
          <w:sz w:val="20"/>
          <w:szCs w:val="20"/>
        </w:rPr>
        <w:t xml:space="preserve"> </w:t>
      </w:r>
      <w:r w:rsidR="00F41793">
        <w:rPr>
          <w:rFonts w:ascii="Times New Roman" w:eastAsia="宋体" w:hAnsi="Times New Roman" w:cs="Times New Roman"/>
          <w:kern w:val="0"/>
          <w:sz w:val="20"/>
          <w:szCs w:val="20"/>
        </w:rPr>
        <w:t xml:space="preserve">for D2R transmission with/without D2R </w:t>
      </w:r>
      <w:proofErr w:type="spellStart"/>
      <w:r w:rsidR="00F41793">
        <w:rPr>
          <w:rFonts w:ascii="Times New Roman" w:eastAsia="宋体" w:hAnsi="Times New Roman" w:cs="Times New Roman"/>
          <w:kern w:val="0"/>
          <w:sz w:val="20"/>
          <w:szCs w:val="20"/>
        </w:rPr>
        <w:t>midamble</w:t>
      </w:r>
      <w:proofErr w:type="spellEnd"/>
      <w:r w:rsidR="007F01E8">
        <w:rPr>
          <w:rFonts w:ascii="Times New Roman" w:eastAsia="宋体" w:hAnsi="Times New Roman" w:cs="Times New Roman"/>
          <w:kern w:val="0"/>
          <w:sz w:val="20"/>
          <w:szCs w:val="20"/>
        </w:rPr>
        <w:t>.</w:t>
      </w:r>
      <w:r w:rsidR="00F41793">
        <w:rPr>
          <w:rFonts w:ascii="Times New Roman" w:eastAsia="宋体" w:hAnsi="Times New Roman" w:cs="Times New Roman"/>
          <w:kern w:val="0"/>
          <w:sz w:val="20"/>
          <w:szCs w:val="20"/>
        </w:rPr>
        <w:t xml:space="preserve"> </w:t>
      </w:r>
      <w:r w:rsidR="007F01E8">
        <w:rPr>
          <w:rFonts w:ascii="Times New Roman" w:eastAsia="宋体" w:hAnsi="Times New Roman" w:cs="Times New Roman"/>
          <w:kern w:val="0"/>
          <w:sz w:val="20"/>
          <w:szCs w:val="20"/>
        </w:rPr>
        <w:t>S</w:t>
      </w:r>
      <w:r w:rsidR="00E36AD9">
        <w:rPr>
          <w:rFonts w:ascii="Times New Roman" w:eastAsia="宋体" w:hAnsi="Times New Roman" w:cs="Times New Roman"/>
          <w:kern w:val="0"/>
          <w:sz w:val="20"/>
          <w:szCs w:val="20"/>
        </w:rPr>
        <w:t xml:space="preserve">ince depending on the used CW spectrum (DL or UL), Topologies etc., </w:t>
      </w:r>
      <w:r w:rsidR="007F01E8">
        <w:rPr>
          <w:rFonts w:ascii="Times New Roman" w:eastAsia="宋体" w:hAnsi="Times New Roman" w:cs="Times New Roman"/>
          <w:kern w:val="0"/>
          <w:sz w:val="20"/>
          <w:szCs w:val="20"/>
        </w:rPr>
        <w:t xml:space="preserve">the </w:t>
      </w:r>
      <w:r w:rsidR="00E36AD9">
        <w:rPr>
          <w:rFonts w:ascii="Times New Roman" w:eastAsia="宋体" w:hAnsi="Times New Roman" w:cs="Times New Roman"/>
          <w:kern w:val="0"/>
          <w:sz w:val="20"/>
          <w:szCs w:val="20"/>
        </w:rPr>
        <w:t>NR interference can be various. It is not clear yet whether/which co-existence scenario is feasible, which is led by RAN4.</w:t>
      </w:r>
      <w:r w:rsidR="00BE014F">
        <w:rPr>
          <w:rFonts w:ascii="Times New Roman" w:eastAsia="宋体" w:hAnsi="Times New Roman" w:cs="Times New Roman"/>
          <w:kern w:val="0"/>
          <w:sz w:val="20"/>
          <w:szCs w:val="20"/>
        </w:rPr>
        <w:t xml:space="preserve">  </w:t>
      </w:r>
    </w:p>
    <w:p w14:paraId="125AD13A" w14:textId="645E18EC" w:rsidR="00E36AD9" w:rsidRDefault="00CA4B7B" w:rsidP="00E20ED9">
      <w:pPr>
        <w:adjustRightInd w:val="0"/>
        <w:snapToGrid w:val="0"/>
        <w:spacing w:afterLines="50" w:after="120"/>
        <w:rPr>
          <w:rFonts w:ascii="Times New Roman" w:eastAsia="宋体" w:hAnsi="Times New Roman" w:cs="Times New Roman"/>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4</w:t>
      </w:r>
      <w:r w:rsidR="00923A8A" w:rsidRPr="00923A8A">
        <w:rPr>
          <w:rFonts w:ascii="Times New Roman" w:eastAsia="宋体" w:hAnsi="Times New Roman" w:cs="Times New Roman"/>
          <w:b/>
          <w:bCs/>
          <w:kern w:val="0"/>
          <w:sz w:val="20"/>
          <w:szCs w:val="20"/>
        </w:rPr>
        <w:t xml:space="preserve">: The interference estimated by D2R </w:t>
      </w:r>
      <w:proofErr w:type="spellStart"/>
      <w:r w:rsidR="00923A8A" w:rsidRPr="00923A8A">
        <w:rPr>
          <w:rFonts w:ascii="Times New Roman" w:eastAsia="宋体" w:hAnsi="Times New Roman" w:cs="Times New Roman"/>
          <w:b/>
          <w:bCs/>
          <w:kern w:val="0"/>
          <w:sz w:val="20"/>
          <w:szCs w:val="20"/>
        </w:rPr>
        <w:t>midamble</w:t>
      </w:r>
      <w:proofErr w:type="spellEnd"/>
      <w:r w:rsidR="00923A8A" w:rsidRPr="00923A8A">
        <w:rPr>
          <w:rFonts w:ascii="Times New Roman" w:eastAsia="宋体" w:hAnsi="Times New Roman" w:cs="Times New Roman"/>
          <w:b/>
          <w:bCs/>
          <w:kern w:val="0"/>
          <w:sz w:val="20"/>
          <w:szCs w:val="20"/>
        </w:rPr>
        <w:t xml:space="preserve">, includes the CW </w:t>
      </w:r>
      <w:r w:rsidR="00653495" w:rsidRPr="00923A8A">
        <w:rPr>
          <w:rFonts w:ascii="Times New Roman" w:eastAsia="宋体" w:hAnsi="Times New Roman" w:cs="Times New Roman"/>
          <w:b/>
          <w:bCs/>
          <w:kern w:val="0"/>
          <w:sz w:val="20"/>
          <w:szCs w:val="20"/>
        </w:rPr>
        <w:t>interference</w:t>
      </w:r>
      <w:r w:rsidR="00923A8A" w:rsidRPr="00923A8A">
        <w:rPr>
          <w:rFonts w:ascii="Times New Roman" w:eastAsia="宋体" w:hAnsi="Times New Roman" w:cs="Times New Roman"/>
          <w:b/>
          <w:bCs/>
          <w:kern w:val="0"/>
          <w:sz w:val="20"/>
          <w:szCs w:val="20"/>
        </w:rPr>
        <w:t xml:space="preserve"> and the interference comes from the </w:t>
      </w:r>
      <w:proofErr w:type="spellStart"/>
      <w:r w:rsidR="00923A8A" w:rsidRPr="00923A8A">
        <w:rPr>
          <w:rFonts w:ascii="Times New Roman" w:eastAsia="宋体" w:hAnsi="Times New Roman" w:cs="Times New Roman"/>
          <w:b/>
          <w:bCs/>
          <w:kern w:val="0"/>
          <w:sz w:val="20"/>
          <w:szCs w:val="20"/>
        </w:rPr>
        <w:t>FDMed</w:t>
      </w:r>
      <w:proofErr w:type="spellEnd"/>
      <w:r w:rsidR="00923A8A" w:rsidRPr="00923A8A">
        <w:rPr>
          <w:rFonts w:ascii="Times New Roman" w:eastAsia="宋体" w:hAnsi="Times New Roman" w:cs="Times New Roman"/>
          <w:b/>
          <w:bCs/>
          <w:kern w:val="0"/>
          <w:sz w:val="20"/>
          <w:szCs w:val="20"/>
        </w:rPr>
        <w:t xml:space="preserve"> A-IoT device.   </w:t>
      </w:r>
      <w:r w:rsidR="00E36AD9">
        <w:rPr>
          <w:rFonts w:ascii="Times New Roman" w:eastAsia="宋体" w:hAnsi="Times New Roman" w:cs="Times New Roman"/>
          <w:kern w:val="0"/>
          <w:sz w:val="20"/>
          <w:szCs w:val="20"/>
        </w:rPr>
        <w:t xml:space="preserve"> </w:t>
      </w:r>
    </w:p>
    <w:p w14:paraId="721181FE" w14:textId="77926E63" w:rsidR="007767D6" w:rsidRDefault="00B15A31" w:rsidP="00B15A3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For CW interference, </w:t>
      </w:r>
      <w:r w:rsidR="009A16F1">
        <w:rPr>
          <w:rFonts w:ascii="Times New Roman" w:eastAsia="宋体" w:hAnsi="Times New Roman" w:cs="Times New Roman"/>
          <w:kern w:val="0"/>
          <w:sz w:val="20"/>
          <w:szCs w:val="20"/>
        </w:rPr>
        <w:t xml:space="preserve">it may not be necessary to perform the estimation during the D2R transmission, it can be estimated before the D2R transmission considering the CW signal stability can be ensured by the CW provision node. Therefore, </w:t>
      </w:r>
      <w:proofErr w:type="spellStart"/>
      <w:r w:rsidR="009A16F1">
        <w:rPr>
          <w:rFonts w:ascii="Times New Roman" w:eastAsia="宋体" w:hAnsi="Times New Roman" w:cs="Times New Roman"/>
          <w:kern w:val="0"/>
          <w:sz w:val="20"/>
          <w:szCs w:val="20"/>
        </w:rPr>
        <w:t>midamble</w:t>
      </w:r>
      <w:proofErr w:type="spellEnd"/>
      <w:r w:rsidR="009A16F1">
        <w:rPr>
          <w:rFonts w:ascii="Times New Roman" w:eastAsia="宋体" w:hAnsi="Times New Roman" w:cs="Times New Roman"/>
          <w:kern w:val="0"/>
          <w:sz w:val="20"/>
          <w:szCs w:val="20"/>
        </w:rPr>
        <w:t xml:space="preserve"> may not be needed for CW </w:t>
      </w:r>
      <w:r w:rsidR="00653495">
        <w:rPr>
          <w:rFonts w:ascii="Times New Roman" w:eastAsia="宋体" w:hAnsi="Times New Roman" w:cs="Times New Roman"/>
          <w:kern w:val="0"/>
          <w:sz w:val="20"/>
          <w:szCs w:val="20"/>
        </w:rPr>
        <w:t>interference</w:t>
      </w:r>
      <w:r w:rsidR="009A16F1">
        <w:rPr>
          <w:rFonts w:ascii="Times New Roman" w:eastAsia="宋体" w:hAnsi="Times New Roman" w:cs="Times New Roman"/>
          <w:kern w:val="0"/>
          <w:sz w:val="20"/>
          <w:szCs w:val="20"/>
        </w:rPr>
        <w:t xml:space="preserve"> estimation. For estimation of the interference caused by </w:t>
      </w:r>
      <w:proofErr w:type="spellStart"/>
      <w:r w:rsidR="009A16F1">
        <w:rPr>
          <w:rFonts w:ascii="Times New Roman" w:eastAsia="宋体" w:hAnsi="Times New Roman" w:cs="Times New Roman"/>
          <w:kern w:val="0"/>
          <w:sz w:val="20"/>
          <w:szCs w:val="20"/>
        </w:rPr>
        <w:t>FDMed</w:t>
      </w:r>
      <w:proofErr w:type="spellEnd"/>
      <w:r w:rsidR="009A16F1">
        <w:rPr>
          <w:rFonts w:ascii="Times New Roman" w:eastAsia="宋体" w:hAnsi="Times New Roman" w:cs="Times New Roman"/>
          <w:kern w:val="0"/>
          <w:sz w:val="20"/>
          <w:szCs w:val="20"/>
        </w:rPr>
        <w:t xml:space="preserve"> device(s), </w:t>
      </w:r>
      <w:r w:rsidR="00BB7A89">
        <w:rPr>
          <w:rFonts w:ascii="Times New Roman" w:eastAsia="宋体" w:hAnsi="Times New Roman" w:cs="Times New Roman"/>
          <w:kern w:val="0"/>
          <w:sz w:val="20"/>
          <w:szCs w:val="20"/>
        </w:rPr>
        <w:t xml:space="preserve">further discussion is needed on how </w:t>
      </w:r>
      <w:proofErr w:type="spellStart"/>
      <w:r w:rsidR="009A16F1">
        <w:rPr>
          <w:rFonts w:ascii="Times New Roman" w:eastAsia="宋体" w:hAnsi="Times New Roman" w:cs="Times New Roman"/>
          <w:kern w:val="0"/>
          <w:sz w:val="20"/>
          <w:szCs w:val="20"/>
        </w:rPr>
        <w:t>midamble</w:t>
      </w:r>
      <w:proofErr w:type="spellEnd"/>
      <w:r w:rsidR="009A16F1">
        <w:rPr>
          <w:rFonts w:ascii="Times New Roman" w:eastAsia="宋体" w:hAnsi="Times New Roman" w:cs="Times New Roman"/>
          <w:kern w:val="0"/>
          <w:sz w:val="20"/>
          <w:szCs w:val="20"/>
        </w:rPr>
        <w:t xml:space="preserve"> </w:t>
      </w:r>
      <w:r w:rsidR="00BB7A89">
        <w:rPr>
          <w:rFonts w:ascii="Times New Roman" w:eastAsia="宋体" w:hAnsi="Times New Roman" w:cs="Times New Roman"/>
          <w:kern w:val="0"/>
          <w:sz w:val="20"/>
          <w:szCs w:val="20"/>
        </w:rPr>
        <w:t>is</w:t>
      </w:r>
      <w:r w:rsidR="009A16F1">
        <w:rPr>
          <w:rFonts w:ascii="Times New Roman" w:eastAsia="宋体" w:hAnsi="Times New Roman" w:cs="Times New Roman"/>
          <w:kern w:val="0"/>
          <w:sz w:val="20"/>
          <w:szCs w:val="20"/>
        </w:rPr>
        <w:t xml:space="preserve"> used</w:t>
      </w:r>
      <w:r w:rsidR="00BB7A89">
        <w:rPr>
          <w:rFonts w:ascii="Times New Roman" w:eastAsia="宋体" w:hAnsi="Times New Roman" w:cs="Times New Roman"/>
          <w:kern w:val="0"/>
          <w:sz w:val="20"/>
          <w:szCs w:val="20"/>
        </w:rPr>
        <w:t xml:space="preserve"> and the extent of performance improvement. </w:t>
      </w:r>
      <w:r w:rsidR="007B6074">
        <w:rPr>
          <w:rFonts w:ascii="Times New Roman" w:eastAsia="宋体" w:hAnsi="Times New Roman" w:cs="Times New Roman"/>
          <w:kern w:val="0"/>
          <w:sz w:val="20"/>
          <w:szCs w:val="20"/>
        </w:rPr>
        <w:t xml:space="preserve"> </w:t>
      </w:r>
    </w:p>
    <w:p w14:paraId="7E796B5D" w14:textId="08EEFAAB" w:rsidR="00312353" w:rsidRDefault="007767D6" w:rsidP="00B15A31">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sidR="00EA3150">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sidR="00CA4B7B">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5</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may not be needed for CW interference estimation since the CW interference can be estimated before the D2R transmission.</w:t>
      </w:r>
      <w:r w:rsidR="00B15A31" w:rsidRPr="007767D6">
        <w:rPr>
          <w:rFonts w:ascii="Times New Roman" w:eastAsia="宋体" w:hAnsi="Times New Roman" w:cs="Times New Roman"/>
          <w:b/>
          <w:bCs/>
          <w:kern w:val="0"/>
          <w:sz w:val="20"/>
          <w:szCs w:val="20"/>
        </w:rPr>
        <w:t xml:space="preserve"> </w:t>
      </w:r>
    </w:p>
    <w:p w14:paraId="0F2CCB93" w14:textId="531318EF" w:rsidR="00BB7A89" w:rsidRDefault="00BB7A89" w:rsidP="00B15A31">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6</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can be used </w:t>
      </w:r>
      <w:r w:rsidRPr="007767D6">
        <w:rPr>
          <w:rFonts w:ascii="Times New Roman" w:eastAsia="宋体" w:hAnsi="Times New Roman" w:cs="Times New Roman"/>
          <w:b/>
          <w:bCs/>
          <w:kern w:val="0"/>
          <w:sz w:val="20"/>
          <w:szCs w:val="20"/>
        </w:rPr>
        <w:t xml:space="preserve">for estimation </w:t>
      </w:r>
      <w:r>
        <w:rPr>
          <w:rFonts w:ascii="Times New Roman" w:eastAsia="宋体" w:hAnsi="Times New Roman" w:cs="Times New Roman"/>
          <w:b/>
          <w:bCs/>
          <w:kern w:val="0"/>
          <w:sz w:val="20"/>
          <w:szCs w:val="20"/>
        </w:rPr>
        <w:t xml:space="preserve">of the </w:t>
      </w:r>
      <w:r w:rsidRPr="007767D6">
        <w:rPr>
          <w:rFonts w:ascii="Times New Roman" w:eastAsia="宋体" w:hAnsi="Times New Roman" w:cs="Times New Roman"/>
          <w:b/>
          <w:bCs/>
          <w:kern w:val="0"/>
          <w:sz w:val="20"/>
          <w:szCs w:val="20"/>
        </w:rPr>
        <w:t>interference</w:t>
      </w:r>
      <w:r>
        <w:rPr>
          <w:rFonts w:ascii="Times New Roman" w:eastAsia="宋体" w:hAnsi="Times New Roman" w:cs="Times New Roman"/>
          <w:b/>
          <w:bCs/>
          <w:kern w:val="0"/>
          <w:sz w:val="20"/>
          <w:szCs w:val="20"/>
        </w:rPr>
        <w:t xml:space="preserve"> from multiple A-IoT devices and the interference impact and performance improvement need to be checked</w:t>
      </w:r>
      <w:r w:rsidRPr="007767D6">
        <w:rPr>
          <w:rFonts w:ascii="Times New Roman" w:eastAsia="宋体" w:hAnsi="Times New Roman" w:cs="Times New Roman"/>
          <w:b/>
          <w:bCs/>
          <w:kern w:val="0"/>
          <w:sz w:val="20"/>
          <w:szCs w:val="20"/>
        </w:rPr>
        <w:t xml:space="preserve">. </w:t>
      </w:r>
    </w:p>
    <w:p w14:paraId="3A9F0B05" w14:textId="79B5B336" w:rsidR="00940C76" w:rsidRDefault="00940C76" w:rsidP="007767D6">
      <w:pPr>
        <w:widowControl/>
        <w:adjustRightInd w:val="0"/>
        <w:snapToGrid w:val="0"/>
        <w:spacing w:afterLines="50" w:after="120"/>
        <w:rPr>
          <w:rFonts w:ascii="Times" w:hAnsi="Times" w:cs="Times New Roman"/>
          <w:iCs/>
          <w:kern w:val="0"/>
          <w:sz w:val="20"/>
          <w:szCs w:val="24"/>
        </w:rPr>
      </w:pPr>
      <w:r>
        <w:rPr>
          <w:rFonts w:ascii="Times" w:hAnsi="Times" w:cs="Times New Roman" w:hint="eastAsia"/>
          <w:iCs/>
          <w:kern w:val="0"/>
          <w:sz w:val="20"/>
          <w:szCs w:val="24"/>
        </w:rPr>
        <w:t>I</w:t>
      </w:r>
      <w:r>
        <w:rPr>
          <w:rFonts w:ascii="Times" w:hAnsi="Times" w:cs="Times New Roman"/>
          <w:iCs/>
          <w:kern w:val="0"/>
          <w:sz w:val="20"/>
          <w:szCs w:val="24"/>
        </w:rPr>
        <w:t xml:space="preserve">f </w:t>
      </w:r>
      <w:proofErr w:type="spellStart"/>
      <w:r>
        <w:rPr>
          <w:rFonts w:ascii="Times" w:hAnsi="Times" w:cs="Times New Roman"/>
          <w:iCs/>
          <w:kern w:val="0"/>
          <w:sz w:val="20"/>
          <w:szCs w:val="24"/>
        </w:rPr>
        <w:t>midamble</w:t>
      </w:r>
      <w:proofErr w:type="spellEnd"/>
      <w:r>
        <w:rPr>
          <w:rFonts w:ascii="Times" w:hAnsi="Times" w:cs="Times New Roman"/>
          <w:iCs/>
          <w:kern w:val="0"/>
          <w:sz w:val="20"/>
          <w:szCs w:val="24"/>
        </w:rPr>
        <w:t xml:space="preserve"> is necessary for PDRCH transmission, </w:t>
      </w:r>
      <w:r w:rsidR="0067549C">
        <w:rPr>
          <w:rFonts w:ascii="Times" w:hAnsi="Times" w:cs="Times New Roman"/>
          <w:iCs/>
          <w:kern w:val="0"/>
          <w:sz w:val="20"/>
          <w:szCs w:val="24"/>
        </w:rPr>
        <w:t xml:space="preserve">the </w:t>
      </w:r>
      <w:proofErr w:type="spellStart"/>
      <w:r w:rsidR="0067549C">
        <w:rPr>
          <w:rFonts w:ascii="Times" w:hAnsi="Times" w:cs="Times New Roman"/>
          <w:iCs/>
          <w:kern w:val="0"/>
          <w:sz w:val="20"/>
          <w:szCs w:val="24"/>
        </w:rPr>
        <w:t>midamble</w:t>
      </w:r>
      <w:proofErr w:type="spellEnd"/>
      <w:r w:rsidR="0067549C">
        <w:rPr>
          <w:rFonts w:ascii="Times" w:hAnsi="Times" w:cs="Times New Roman"/>
          <w:iCs/>
          <w:kern w:val="0"/>
          <w:sz w:val="20"/>
          <w:szCs w:val="24"/>
        </w:rPr>
        <w:t xml:space="preserve"> design including composition, structure,</w:t>
      </w:r>
      <w:r>
        <w:rPr>
          <w:rFonts w:ascii="Times" w:hAnsi="Times" w:cs="Times New Roman"/>
          <w:iCs/>
          <w:kern w:val="0"/>
          <w:sz w:val="20"/>
          <w:szCs w:val="24"/>
        </w:rPr>
        <w:t xml:space="preserve"> </w:t>
      </w:r>
      <w:r w:rsidR="00126541">
        <w:rPr>
          <w:rFonts w:ascii="Times" w:hAnsi="Times" w:cs="Times New Roman"/>
          <w:iCs/>
          <w:kern w:val="0"/>
          <w:sz w:val="20"/>
          <w:szCs w:val="24"/>
        </w:rPr>
        <w:t xml:space="preserve">and </w:t>
      </w:r>
      <w:r>
        <w:rPr>
          <w:rFonts w:ascii="Times" w:hAnsi="Times" w:cs="Times New Roman"/>
          <w:iCs/>
          <w:kern w:val="0"/>
          <w:sz w:val="20"/>
          <w:szCs w:val="24"/>
        </w:rPr>
        <w:t>location</w:t>
      </w:r>
      <w:r w:rsidR="00312353">
        <w:rPr>
          <w:rFonts w:ascii="Times" w:hAnsi="Times" w:cs="Times New Roman"/>
          <w:iCs/>
          <w:kern w:val="0"/>
          <w:sz w:val="20"/>
          <w:szCs w:val="24"/>
        </w:rPr>
        <w:t xml:space="preserve"> </w:t>
      </w:r>
      <w:r w:rsidR="0067549C">
        <w:rPr>
          <w:rFonts w:ascii="Times" w:hAnsi="Times" w:cs="Times New Roman"/>
          <w:iCs/>
          <w:kern w:val="0"/>
          <w:sz w:val="20"/>
          <w:szCs w:val="24"/>
        </w:rPr>
        <w:t xml:space="preserve">within the PDRCH transmission should be flexible and efficient to support different purposes. </w:t>
      </w:r>
      <w:r w:rsidR="00312353">
        <w:rPr>
          <w:rFonts w:ascii="Times" w:hAnsi="Times" w:cs="Times New Roman"/>
          <w:iCs/>
          <w:kern w:val="0"/>
          <w:sz w:val="20"/>
          <w:szCs w:val="24"/>
        </w:rPr>
        <w:t xml:space="preserve"> </w:t>
      </w:r>
      <w:r>
        <w:rPr>
          <w:rFonts w:ascii="Times" w:hAnsi="Times" w:cs="Times New Roman"/>
          <w:iCs/>
          <w:kern w:val="0"/>
          <w:sz w:val="20"/>
          <w:szCs w:val="24"/>
        </w:rPr>
        <w:t xml:space="preserve"> </w:t>
      </w:r>
    </w:p>
    <w:p w14:paraId="4C4E76FD" w14:textId="2C82E0FD" w:rsidR="00E35DFB" w:rsidRDefault="00BE3DEC" w:rsidP="0067549C">
      <w:pPr>
        <w:adjustRightInd w:val="0"/>
        <w:snapToGrid w:val="0"/>
        <w:spacing w:afterLines="50" w:after="120"/>
        <w:rPr>
          <w:rFonts w:ascii="Times New Roman" w:eastAsia="宋体" w:hAnsi="Times New Roman" w:cs="Times New Roman"/>
          <w:b/>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EA3150">
        <w:rPr>
          <w:rFonts w:ascii="Times New Roman" w:eastAsia="宋体" w:hAnsi="Times New Roman" w:cs="Times New Roman"/>
          <w:b/>
          <w:bCs/>
          <w:kern w:val="0"/>
          <w:sz w:val="20"/>
          <w:szCs w:val="20"/>
        </w:rPr>
        <w:t>2.</w:t>
      </w:r>
      <w:r w:rsidR="00774FEF">
        <w:rPr>
          <w:rFonts w:ascii="Times New Roman" w:eastAsia="宋体" w:hAnsi="Times New Roman" w:cs="Times New Roman" w:hint="eastAsia"/>
          <w:b/>
          <w:bCs/>
          <w:kern w:val="0"/>
          <w:sz w:val="20"/>
          <w:szCs w:val="20"/>
        </w:rPr>
        <w:t>3</w:t>
      </w:r>
      <w:r w:rsidR="00EA3150">
        <w:rPr>
          <w:rFonts w:ascii="Times New Roman" w:eastAsia="宋体" w:hAnsi="Times New Roman" w:cs="Times New Roman"/>
          <w:b/>
          <w:bCs/>
          <w:kern w:val="0"/>
          <w:sz w:val="20"/>
          <w:szCs w:val="20"/>
        </w:rPr>
        <w:t>-</w:t>
      </w:r>
      <w:r w:rsidR="0045615A">
        <w:rPr>
          <w:rFonts w:ascii="Times New Roman" w:eastAsia="宋体" w:hAnsi="Times New Roman" w:cs="Times New Roman" w:hint="eastAsia"/>
          <w:b/>
          <w:bCs/>
          <w:kern w:val="0"/>
          <w:sz w:val="20"/>
          <w:szCs w:val="20"/>
        </w:rPr>
        <w:t>2</w:t>
      </w:r>
      <w:r w:rsidRPr="002A1A84">
        <w:rPr>
          <w:rFonts w:ascii="Times New Roman" w:eastAsia="宋体" w:hAnsi="Times New Roman" w:cs="Times New Roman"/>
          <w:b/>
          <w:bCs/>
          <w:kern w:val="0"/>
          <w:sz w:val="20"/>
          <w:szCs w:val="20"/>
        </w:rPr>
        <w:t xml:space="preserve">: </w:t>
      </w:r>
      <w:r w:rsidR="0067549C">
        <w:rPr>
          <w:rFonts w:ascii="Times New Roman" w:eastAsia="宋体" w:hAnsi="Times New Roman" w:cs="Times New Roman"/>
          <w:b/>
          <w:bCs/>
          <w:kern w:val="0"/>
          <w:sz w:val="20"/>
          <w:szCs w:val="20"/>
        </w:rPr>
        <w:t xml:space="preserve">If D2R </w:t>
      </w:r>
      <w:proofErr w:type="spellStart"/>
      <w:r w:rsidR="0067549C">
        <w:rPr>
          <w:rFonts w:ascii="Times New Roman" w:eastAsia="宋体" w:hAnsi="Times New Roman" w:cs="Times New Roman"/>
          <w:b/>
          <w:bCs/>
          <w:kern w:val="0"/>
          <w:sz w:val="20"/>
          <w:szCs w:val="20"/>
        </w:rPr>
        <w:t>midamble</w:t>
      </w:r>
      <w:proofErr w:type="spellEnd"/>
      <w:r w:rsidR="0067549C">
        <w:rPr>
          <w:rFonts w:ascii="Times New Roman" w:eastAsia="宋体" w:hAnsi="Times New Roman" w:cs="Times New Roman"/>
          <w:b/>
          <w:bCs/>
          <w:kern w:val="0"/>
          <w:sz w:val="20"/>
          <w:szCs w:val="20"/>
        </w:rPr>
        <w:t xml:space="preserve"> is needed for PDRCH transmission, the design should be flexible and efficient to support different purposes.</w:t>
      </w:r>
    </w:p>
    <w:p w14:paraId="67BDA37A" w14:textId="5E675B85" w:rsidR="00E35DFB" w:rsidRPr="002B1577" w:rsidRDefault="00E35DFB"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2B1577">
        <w:rPr>
          <w:rFonts w:ascii="Arial" w:hAnsi="Arial" w:cs="Arial"/>
          <w:kern w:val="0"/>
          <w:sz w:val="32"/>
          <w:szCs w:val="18"/>
          <w:lang w:val="fr-FR"/>
        </w:rPr>
        <w:t>D2R postamble</w:t>
      </w:r>
    </w:p>
    <w:p w14:paraId="35651466" w14:textId="1305F632" w:rsidR="00312353" w:rsidRDefault="00312353" w:rsidP="003E21C6">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D2R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was proposed for two purposes. </w:t>
      </w:r>
    </w:p>
    <w:p w14:paraId="51FECD63" w14:textId="72B24094" w:rsidR="00AE091E" w:rsidRPr="00B444AD" w:rsidRDefault="00AE091E" w:rsidP="003E21C6">
      <w:pPr>
        <w:pStyle w:val="affff0"/>
        <w:widowControl/>
        <w:numPr>
          <w:ilvl w:val="0"/>
          <w:numId w:val="26"/>
        </w:numPr>
        <w:autoSpaceDE w:val="0"/>
        <w:autoSpaceDN w:val="0"/>
        <w:adjustRightInd w:val="0"/>
        <w:snapToGrid w:val="0"/>
        <w:spacing w:after="50"/>
        <w:ind w:firstLineChars="0"/>
        <w:rPr>
          <w:rFonts w:ascii="Times New Roman" w:eastAsia="宋体" w:hAnsi="Times New Roman" w:cs="Times New Roman"/>
          <w:kern w:val="0"/>
          <w:sz w:val="20"/>
          <w:szCs w:val="20"/>
        </w:rPr>
      </w:pPr>
      <w:r w:rsidRPr="00B444AD">
        <w:rPr>
          <w:rFonts w:ascii="Times New Roman" w:eastAsia="宋体" w:hAnsi="Times New Roman" w:cs="Times New Roman"/>
          <w:kern w:val="0"/>
          <w:sz w:val="20"/>
          <w:szCs w:val="20"/>
        </w:rPr>
        <w:t xml:space="preserve">Purpose 1: Indication of end of </w:t>
      </w:r>
      <w:r w:rsidR="009B2EA4">
        <w:rPr>
          <w:rFonts w:ascii="Times New Roman" w:eastAsia="宋体" w:hAnsi="Times New Roman" w:cs="Times New Roman"/>
          <w:kern w:val="0"/>
          <w:sz w:val="20"/>
          <w:szCs w:val="20"/>
        </w:rPr>
        <w:t>PDRCH</w:t>
      </w:r>
      <w:r w:rsidRPr="00B444AD">
        <w:rPr>
          <w:rFonts w:ascii="Times New Roman" w:eastAsia="宋体" w:hAnsi="Times New Roman" w:cs="Times New Roman"/>
          <w:kern w:val="0"/>
          <w:sz w:val="20"/>
          <w:szCs w:val="20"/>
        </w:rPr>
        <w:t xml:space="preserve"> transmission </w:t>
      </w:r>
    </w:p>
    <w:p w14:paraId="371A2775" w14:textId="7657A125" w:rsidR="00AE091E" w:rsidRPr="00B444AD" w:rsidRDefault="00AE091E" w:rsidP="003E21C6">
      <w:pPr>
        <w:pStyle w:val="affff0"/>
        <w:widowControl/>
        <w:numPr>
          <w:ilvl w:val="0"/>
          <w:numId w:val="26"/>
        </w:numPr>
        <w:autoSpaceDE w:val="0"/>
        <w:autoSpaceDN w:val="0"/>
        <w:adjustRightInd w:val="0"/>
        <w:snapToGrid w:val="0"/>
        <w:spacing w:after="50"/>
        <w:ind w:firstLineChars="0"/>
        <w:rPr>
          <w:rFonts w:ascii="Times New Roman" w:eastAsia="宋体" w:hAnsi="Times New Roman" w:cs="Times New Roman"/>
          <w:kern w:val="0"/>
          <w:sz w:val="20"/>
          <w:szCs w:val="20"/>
        </w:rPr>
      </w:pPr>
      <w:r w:rsidRPr="00B444AD">
        <w:rPr>
          <w:rFonts w:ascii="Times New Roman" w:eastAsia="宋体" w:hAnsi="Times New Roman" w:cs="Times New Roman"/>
          <w:kern w:val="0"/>
          <w:sz w:val="20"/>
          <w:szCs w:val="20"/>
        </w:rPr>
        <w:t xml:space="preserve">Purpose 2: Further time acquisition at end of </w:t>
      </w:r>
      <w:r w:rsidR="009B2EA4">
        <w:rPr>
          <w:rFonts w:ascii="Times New Roman" w:eastAsia="宋体" w:hAnsi="Times New Roman" w:cs="Times New Roman"/>
          <w:kern w:val="0"/>
          <w:sz w:val="20"/>
          <w:szCs w:val="20"/>
        </w:rPr>
        <w:t>PDRCH</w:t>
      </w:r>
      <w:r w:rsidRPr="00B444AD">
        <w:rPr>
          <w:rFonts w:ascii="Times New Roman" w:eastAsia="宋体" w:hAnsi="Times New Roman" w:cs="Times New Roman"/>
          <w:kern w:val="0"/>
          <w:sz w:val="20"/>
          <w:szCs w:val="20"/>
        </w:rPr>
        <w:t xml:space="preserve"> transmission</w:t>
      </w:r>
      <w:r w:rsidR="009B2EA4">
        <w:rPr>
          <w:rFonts w:ascii="Times New Roman" w:eastAsia="宋体" w:hAnsi="Times New Roman" w:cs="Times New Roman"/>
          <w:kern w:val="0"/>
          <w:sz w:val="20"/>
          <w:szCs w:val="20"/>
        </w:rPr>
        <w:t xml:space="preserve"> at the reade</w:t>
      </w:r>
      <w:r w:rsidR="008C5B58">
        <w:rPr>
          <w:rFonts w:ascii="Times New Roman" w:eastAsia="宋体" w:hAnsi="Times New Roman" w:cs="Times New Roman" w:hint="eastAsia"/>
          <w:kern w:val="0"/>
          <w:sz w:val="20"/>
          <w:szCs w:val="20"/>
        </w:rPr>
        <w:t>r</w:t>
      </w:r>
      <w:r w:rsidR="009B2EA4">
        <w:rPr>
          <w:rFonts w:ascii="Times New Roman" w:eastAsia="宋体" w:hAnsi="Times New Roman" w:cs="Times New Roman"/>
          <w:kern w:val="0"/>
          <w:sz w:val="20"/>
          <w:szCs w:val="20"/>
        </w:rPr>
        <w:t xml:space="preserve"> side</w:t>
      </w:r>
    </w:p>
    <w:p w14:paraId="56A36ED5" w14:textId="7A3FD7C4" w:rsidR="006E4269" w:rsidRPr="006E4269" w:rsidRDefault="006E4269" w:rsidP="003E21C6">
      <w:pPr>
        <w:adjustRightInd w:val="0"/>
        <w:snapToGrid w:val="0"/>
        <w:spacing w:afterLines="50" w:after="120"/>
        <w:rPr>
          <w:rFonts w:ascii="Times New Roman" w:eastAsia="宋体" w:hAnsi="Times New Roman" w:cs="Times New Roman"/>
          <w:b/>
          <w:bCs/>
          <w:kern w:val="0"/>
          <w:sz w:val="20"/>
          <w:szCs w:val="20"/>
          <w:u w:val="single"/>
        </w:rPr>
      </w:pPr>
      <w:r w:rsidRPr="006E4269">
        <w:rPr>
          <w:rFonts w:ascii="Times New Roman" w:eastAsia="宋体" w:hAnsi="Times New Roman" w:cs="Times New Roman" w:hint="eastAsia"/>
          <w:b/>
          <w:bCs/>
          <w:kern w:val="0"/>
          <w:sz w:val="20"/>
          <w:szCs w:val="20"/>
          <w:u w:val="single"/>
        </w:rPr>
        <w:t>F</w:t>
      </w:r>
      <w:r w:rsidRPr="006E4269">
        <w:rPr>
          <w:rFonts w:ascii="Times New Roman" w:eastAsia="宋体" w:hAnsi="Times New Roman" w:cs="Times New Roman"/>
          <w:b/>
          <w:bCs/>
          <w:kern w:val="0"/>
          <w:sz w:val="20"/>
          <w:szCs w:val="20"/>
          <w:u w:val="single"/>
        </w:rPr>
        <w:t>or the purpose 2 of further time acquisition at end of PDRCH transmission</w:t>
      </w:r>
    </w:p>
    <w:p w14:paraId="7CE68313" w14:textId="5BC9F357" w:rsidR="00B444AD" w:rsidRDefault="00E20ED9" w:rsidP="003E21C6">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For using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at the Reader side to recover finer timing for </w:t>
      </w:r>
      <w:r w:rsidR="009B2EA4">
        <w:rPr>
          <w:rFonts w:ascii="Times New Roman" w:eastAsia="宋体" w:hAnsi="Times New Roman" w:cs="Times New Roman"/>
          <w:kern w:val="0"/>
          <w:sz w:val="20"/>
          <w:szCs w:val="20"/>
        </w:rPr>
        <w:t>PDRCH transmission</w:t>
      </w:r>
      <w:r>
        <w:rPr>
          <w:rFonts w:ascii="Times New Roman" w:eastAsia="宋体" w:hAnsi="Times New Roman" w:cs="Times New Roman"/>
          <w:kern w:val="0"/>
          <w:sz w:val="20"/>
          <w:szCs w:val="20"/>
        </w:rPr>
        <w:t>,</w:t>
      </w:r>
      <w:r w:rsidRPr="00F72F19">
        <w:rPr>
          <w:rFonts w:ascii="Times New Roman" w:eastAsia="Microsoft YaHei UI" w:hAnsi="Times New Roman" w:cs="Times New Roman"/>
          <w:sz w:val="20"/>
          <w:szCs w:val="20"/>
          <w:lang w:val="en-GB"/>
        </w:rPr>
        <w:t xml:space="preserve"> </w:t>
      </w:r>
      <w:r w:rsidR="008C5B58">
        <w:rPr>
          <w:rFonts w:ascii="Times New Roman" w:eastAsia="Microsoft YaHei UI" w:hAnsi="Times New Roman" w:cs="Times New Roman" w:hint="eastAsia"/>
          <w:sz w:val="20"/>
          <w:szCs w:val="20"/>
          <w:lang w:val="en-GB"/>
        </w:rPr>
        <w:t xml:space="preserve">similar discussions on the necessity for D2R </w:t>
      </w:r>
      <w:proofErr w:type="spellStart"/>
      <w:r w:rsidR="008C5B58">
        <w:rPr>
          <w:rFonts w:ascii="Times New Roman" w:eastAsia="Microsoft YaHei UI" w:hAnsi="Times New Roman" w:cs="Times New Roman" w:hint="eastAsia"/>
          <w:sz w:val="20"/>
          <w:szCs w:val="20"/>
          <w:lang w:val="en-GB"/>
        </w:rPr>
        <w:t>midamble</w:t>
      </w:r>
      <w:proofErr w:type="spellEnd"/>
      <w:r w:rsidR="008C5B58">
        <w:rPr>
          <w:rFonts w:ascii="Times New Roman" w:eastAsia="Microsoft YaHei UI" w:hAnsi="Times New Roman" w:cs="Times New Roman" w:hint="eastAsia"/>
          <w:sz w:val="20"/>
          <w:szCs w:val="20"/>
          <w:lang w:val="en-GB"/>
        </w:rPr>
        <w:t xml:space="preserve"> used for time correction still hold. Compared to </w:t>
      </w:r>
      <w:proofErr w:type="spellStart"/>
      <w:r w:rsidR="00206D9D">
        <w:rPr>
          <w:rFonts w:ascii="Times New Roman" w:eastAsia="Microsoft YaHei UI" w:hAnsi="Times New Roman" w:cs="Times New Roman" w:hint="eastAsia"/>
          <w:sz w:val="20"/>
          <w:szCs w:val="20"/>
          <w:lang w:val="en-GB"/>
        </w:rPr>
        <w:t>midamble</w:t>
      </w:r>
      <w:proofErr w:type="spellEnd"/>
      <w:r w:rsidR="00206D9D">
        <w:rPr>
          <w:rFonts w:ascii="Times New Roman" w:eastAsia="Microsoft YaHei UI" w:hAnsi="Times New Roman" w:cs="Times New Roman" w:hint="eastAsia"/>
          <w:sz w:val="20"/>
          <w:szCs w:val="20"/>
          <w:lang w:val="en-GB"/>
        </w:rPr>
        <w:t xml:space="preserve"> used for </w:t>
      </w:r>
      <w:r w:rsidR="008C5B58">
        <w:rPr>
          <w:rFonts w:ascii="Times New Roman" w:eastAsia="Microsoft YaHei UI" w:hAnsi="Times New Roman" w:cs="Times New Roman"/>
          <w:sz w:val="20"/>
          <w:szCs w:val="20"/>
          <w:lang w:val="en-GB"/>
        </w:rPr>
        <w:t xml:space="preserve">timing </w:t>
      </w:r>
      <w:r w:rsidR="008C5B58" w:rsidRPr="00690946">
        <w:rPr>
          <w:rFonts w:ascii="Times New Roman" w:eastAsia="Microsoft YaHei UI" w:hAnsi="Times New Roman" w:cs="Times New Roman"/>
          <w:sz w:val="20"/>
          <w:szCs w:val="20"/>
          <w:lang w:val="en-GB"/>
        </w:rPr>
        <w:t>maintenance</w:t>
      </w:r>
      <w:r w:rsidR="008C5B58">
        <w:rPr>
          <w:rFonts w:ascii="Times New Roman" w:eastAsia="Microsoft YaHei UI" w:hAnsi="Times New Roman" w:cs="Times New Roman"/>
          <w:sz w:val="20"/>
          <w:szCs w:val="20"/>
          <w:lang w:val="en-GB"/>
        </w:rPr>
        <w:t xml:space="preserve"> and correction</w:t>
      </w:r>
      <w:r w:rsidR="008C5B58">
        <w:rPr>
          <w:rFonts w:ascii="Times New Roman" w:eastAsia="Microsoft YaHei UI" w:hAnsi="Times New Roman" w:cs="Times New Roman" w:hint="eastAsia"/>
          <w:sz w:val="20"/>
          <w:szCs w:val="20"/>
          <w:lang w:val="en-GB"/>
        </w:rPr>
        <w:t xml:space="preserve">, using D2R </w:t>
      </w:r>
      <w:proofErr w:type="spellStart"/>
      <w:r w:rsidR="008C5B58">
        <w:rPr>
          <w:rFonts w:ascii="Times New Roman" w:eastAsia="Microsoft YaHei UI" w:hAnsi="Times New Roman" w:cs="Times New Roman" w:hint="eastAsia"/>
          <w:sz w:val="20"/>
          <w:szCs w:val="20"/>
          <w:lang w:val="en-GB"/>
        </w:rPr>
        <w:t>postamble</w:t>
      </w:r>
      <w:proofErr w:type="spellEnd"/>
      <w:r w:rsidR="008C5B58">
        <w:rPr>
          <w:rFonts w:ascii="Times New Roman" w:eastAsia="Microsoft YaHei UI" w:hAnsi="Times New Roman" w:cs="Times New Roman" w:hint="eastAsia"/>
          <w:sz w:val="20"/>
          <w:szCs w:val="20"/>
          <w:lang w:val="en-GB"/>
        </w:rPr>
        <w:t xml:space="preserve"> located at the end of PDRCH</w:t>
      </w:r>
      <w:r w:rsidR="00206D9D">
        <w:rPr>
          <w:rFonts w:ascii="Times New Roman" w:eastAsia="Microsoft YaHei UI" w:hAnsi="Times New Roman" w:cs="Times New Roman" w:hint="eastAsia"/>
          <w:sz w:val="20"/>
          <w:szCs w:val="20"/>
          <w:lang w:val="en-GB"/>
        </w:rPr>
        <w:t xml:space="preserve"> requires</w:t>
      </w:r>
      <w:r w:rsidR="008C5B58">
        <w:rPr>
          <w:rFonts w:ascii="Times New Roman" w:eastAsia="Microsoft YaHei UI" w:hAnsi="Times New Roman" w:cs="Times New Roman" w:hint="eastAsia"/>
          <w:sz w:val="20"/>
          <w:szCs w:val="20"/>
          <w:lang w:val="en-GB"/>
        </w:rPr>
        <w:t xml:space="preserve"> </w:t>
      </w:r>
      <w:r w:rsidR="00206D9D">
        <w:rPr>
          <w:rFonts w:ascii="Times New Roman" w:eastAsia="Microsoft YaHei UI" w:hAnsi="Times New Roman" w:cs="Times New Roman" w:hint="eastAsia"/>
          <w:sz w:val="20"/>
          <w:szCs w:val="20"/>
          <w:lang w:val="en-GB"/>
        </w:rPr>
        <w:t xml:space="preserve">reader </w:t>
      </w:r>
      <w:r w:rsidR="008C5B58">
        <w:rPr>
          <w:rFonts w:ascii="Times New Roman" w:eastAsia="Microsoft YaHei UI" w:hAnsi="Times New Roman" w:cs="Times New Roman" w:hint="eastAsia"/>
          <w:sz w:val="20"/>
          <w:szCs w:val="20"/>
          <w:lang w:val="en-GB"/>
        </w:rPr>
        <w:t xml:space="preserve">to buffer large number of I/Q samples until SFO estimation is </w:t>
      </w:r>
      <w:r w:rsidR="00206D9D">
        <w:rPr>
          <w:rFonts w:ascii="Times New Roman" w:eastAsia="Microsoft YaHei UI" w:hAnsi="Times New Roman" w:cs="Times New Roman" w:hint="eastAsia"/>
          <w:sz w:val="20"/>
          <w:szCs w:val="20"/>
          <w:lang w:val="en-GB"/>
        </w:rPr>
        <w:t>done,</w:t>
      </w:r>
      <w:r w:rsidR="008C5B58">
        <w:rPr>
          <w:rFonts w:ascii="Times New Roman" w:eastAsia="Microsoft YaHei UI" w:hAnsi="Times New Roman" w:cs="Times New Roman" w:hint="eastAsia"/>
          <w:sz w:val="20"/>
          <w:szCs w:val="20"/>
          <w:lang w:val="en-GB"/>
        </w:rPr>
        <w:t xml:space="preserve"> </w:t>
      </w:r>
      <w:r w:rsidR="00206D9D">
        <w:rPr>
          <w:rFonts w:ascii="Times New Roman" w:eastAsia="Microsoft YaHei UI" w:hAnsi="Times New Roman" w:cs="Times New Roman" w:hint="eastAsia"/>
          <w:sz w:val="20"/>
          <w:szCs w:val="20"/>
          <w:lang w:val="en-GB"/>
        </w:rPr>
        <w:t xml:space="preserve">and increasing the processing </w:t>
      </w:r>
      <w:proofErr w:type="gramStart"/>
      <w:r w:rsidR="00206D9D">
        <w:rPr>
          <w:rFonts w:ascii="Times New Roman" w:eastAsia="Microsoft YaHei UI" w:hAnsi="Times New Roman" w:cs="Times New Roman" w:hint="eastAsia"/>
          <w:sz w:val="20"/>
          <w:szCs w:val="20"/>
          <w:lang w:val="en-GB"/>
        </w:rPr>
        <w:t>timeline.</w:t>
      </w:r>
      <w:r>
        <w:rPr>
          <w:rFonts w:ascii="Times New Roman" w:eastAsia="Microsoft YaHei UI" w:hAnsi="Times New Roman" w:cs="Times New Roman"/>
          <w:sz w:val="20"/>
          <w:szCs w:val="20"/>
          <w:lang w:val="en-GB"/>
        </w:rPr>
        <w:t>.</w:t>
      </w:r>
      <w:proofErr w:type="gramEnd"/>
      <w:r>
        <w:rPr>
          <w:rFonts w:ascii="Times New Roman" w:eastAsia="Microsoft YaHei UI" w:hAnsi="Times New Roman" w:cs="Times New Roman"/>
          <w:sz w:val="20"/>
          <w:szCs w:val="20"/>
          <w:lang w:val="en-GB"/>
        </w:rPr>
        <w:t xml:space="preserve"> </w:t>
      </w:r>
    </w:p>
    <w:p w14:paraId="27004D53" w14:textId="77777777" w:rsidR="00206D9D" w:rsidRDefault="00FC1D1A" w:rsidP="003E21C6">
      <w:pPr>
        <w:adjustRightInd w:val="0"/>
        <w:snapToGrid w:val="0"/>
        <w:spacing w:afterLines="50" w:after="120"/>
        <w:rPr>
          <w:rFonts w:ascii="Times New Roman" w:eastAsia="宋体" w:hAnsi="Times New Roman" w:cs="Times New Roman"/>
          <w:b/>
          <w:bCs/>
          <w:kern w:val="0"/>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sidR="00EA3150">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4</w:t>
      </w:r>
      <w:r w:rsidR="00EA3150">
        <w:rPr>
          <w:rFonts w:ascii="Times New Roman" w:eastAsia="宋体" w:hAnsi="Times New Roman" w:cs="Times New Roman"/>
          <w:b/>
          <w:bCs/>
          <w:kern w:val="0"/>
          <w:sz w:val="20"/>
          <w:szCs w:val="20"/>
        </w:rPr>
        <w:t>-</w:t>
      </w:r>
      <w:r w:rsidR="00D368C1">
        <w:rPr>
          <w:rFonts w:ascii="Times New Roman" w:eastAsia="宋体" w:hAnsi="Times New Roman" w:cs="Times New Roman"/>
          <w:b/>
          <w:bCs/>
          <w:kern w:val="0"/>
          <w:sz w:val="20"/>
          <w:szCs w:val="20"/>
        </w:rPr>
        <w:t>1</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I</w:t>
      </w:r>
      <w:r w:rsidRPr="00FC1D1A">
        <w:rPr>
          <w:rFonts w:ascii="Times New Roman" w:eastAsia="宋体" w:hAnsi="Times New Roman" w:cs="Times New Roman"/>
          <w:b/>
          <w:bCs/>
          <w:kern w:val="0"/>
          <w:sz w:val="20"/>
          <w:szCs w:val="20"/>
        </w:rPr>
        <w:t xml:space="preserve">f D2R </w:t>
      </w:r>
      <w:proofErr w:type="spellStart"/>
      <w:r w:rsidRPr="00FC1D1A">
        <w:rPr>
          <w:rFonts w:ascii="Times New Roman" w:eastAsia="宋体" w:hAnsi="Times New Roman" w:cs="Times New Roman"/>
          <w:b/>
          <w:bCs/>
          <w:kern w:val="0"/>
          <w:sz w:val="20"/>
          <w:szCs w:val="20"/>
        </w:rPr>
        <w:t>postamble</w:t>
      </w:r>
      <w:proofErr w:type="spellEnd"/>
      <w:r w:rsidRPr="00FC1D1A">
        <w:rPr>
          <w:rFonts w:ascii="Times New Roman" w:eastAsia="宋体" w:hAnsi="Times New Roman" w:cs="Times New Roman"/>
          <w:b/>
          <w:bCs/>
          <w:kern w:val="0"/>
          <w:sz w:val="20"/>
          <w:szCs w:val="20"/>
        </w:rPr>
        <w:t xml:space="preserve"> is used for reader to recover the timing of PDRCH transmission,</w:t>
      </w:r>
      <w:r w:rsidR="00ED0AF5">
        <w:rPr>
          <w:rFonts w:ascii="Times New Roman" w:eastAsia="宋体" w:hAnsi="Times New Roman" w:cs="Times New Roman"/>
          <w:b/>
          <w:bCs/>
          <w:kern w:val="0"/>
          <w:sz w:val="20"/>
          <w:szCs w:val="20"/>
        </w:rPr>
        <w:t xml:space="preserve"> </w:t>
      </w:r>
      <w:r w:rsidRPr="00FC1D1A">
        <w:rPr>
          <w:rFonts w:ascii="Times New Roman" w:eastAsia="宋体" w:hAnsi="Times New Roman" w:cs="Times New Roman"/>
          <w:b/>
          <w:bCs/>
          <w:kern w:val="0"/>
          <w:sz w:val="20"/>
          <w:szCs w:val="20"/>
        </w:rPr>
        <w:t xml:space="preserve">it may have impacts on the processing timeline at the Reader side. </w:t>
      </w:r>
      <w:r>
        <w:rPr>
          <w:rFonts w:ascii="Times New Roman" w:eastAsia="宋体" w:hAnsi="Times New Roman" w:cs="Times New Roman"/>
          <w:b/>
          <w:bCs/>
          <w:kern w:val="0"/>
          <w:sz w:val="20"/>
          <w:szCs w:val="20"/>
        </w:rPr>
        <w:t xml:space="preserve">In addition,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is not needed in case </w:t>
      </w:r>
      <w:proofErr w:type="spellStart"/>
      <w:r>
        <w:rPr>
          <w:rFonts w:ascii="Times New Roman" w:eastAsia="宋体" w:hAnsi="Times New Roman" w:cs="Times New Roman"/>
          <w:b/>
          <w:bCs/>
          <w:kern w:val="0"/>
          <w:sz w:val="20"/>
          <w:szCs w:val="20"/>
        </w:rPr>
        <w:t>midamble</w:t>
      </w:r>
      <w:proofErr w:type="spellEnd"/>
      <w:r>
        <w:rPr>
          <w:rFonts w:ascii="Times New Roman" w:eastAsia="宋体" w:hAnsi="Times New Roman" w:cs="Times New Roman"/>
          <w:b/>
          <w:bCs/>
          <w:kern w:val="0"/>
          <w:sz w:val="20"/>
          <w:szCs w:val="20"/>
        </w:rPr>
        <w:t xml:space="preserve"> is introduced. </w:t>
      </w:r>
      <w:r w:rsidRPr="00FC1D1A">
        <w:rPr>
          <w:rFonts w:ascii="Times New Roman" w:eastAsia="宋体" w:hAnsi="Times New Roman" w:cs="Times New Roman"/>
          <w:b/>
          <w:bCs/>
          <w:kern w:val="0"/>
          <w:sz w:val="20"/>
          <w:szCs w:val="20"/>
        </w:rPr>
        <w:t xml:space="preserve"> </w:t>
      </w:r>
    </w:p>
    <w:p w14:paraId="609B041A" w14:textId="243A5DF5" w:rsidR="00206D9D" w:rsidRDefault="00206D9D" w:rsidP="00206D9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In our view, if a </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amble</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is needed for the timing correctio</w:t>
      </w:r>
      <w:r w:rsidR="003B5793">
        <w:rPr>
          <w:rFonts w:ascii="Times New Roman" w:eastAsia="宋体" w:hAnsi="Times New Roman" w:cs="Times New Roman"/>
          <w:kern w:val="0"/>
          <w:sz w:val="20"/>
          <w:szCs w:val="20"/>
        </w:rPr>
        <w:t>n</w:t>
      </w:r>
      <w:r>
        <w:rPr>
          <w:rFonts w:ascii="Times New Roman" w:eastAsia="宋体" w:hAnsi="Times New Roman" w:cs="Times New Roman" w:hint="eastAsia"/>
          <w:kern w:val="0"/>
          <w:sz w:val="20"/>
          <w:szCs w:val="20"/>
        </w:rPr>
        <w:t xml:space="preserve"> rather than TBS indication, it should not be placed at the end of </w:t>
      </w:r>
      <w:r w:rsidR="005E4912">
        <w:rPr>
          <w:rFonts w:ascii="Times New Roman" w:eastAsia="宋体" w:hAnsi="Times New Roman" w:cs="Times New Roman" w:hint="eastAsia"/>
          <w:kern w:val="0"/>
          <w:sz w:val="20"/>
          <w:szCs w:val="20"/>
        </w:rPr>
        <w:t xml:space="preserve">the PDRCH.  </w:t>
      </w:r>
    </w:p>
    <w:p w14:paraId="0C85508C" w14:textId="7A83A28F" w:rsidR="00FC1D1A" w:rsidRPr="00FC1D1A" w:rsidRDefault="00FC1D1A" w:rsidP="003E21C6">
      <w:pPr>
        <w:adjustRightInd w:val="0"/>
        <w:snapToGrid w:val="0"/>
        <w:spacing w:afterLines="50" w:after="120"/>
        <w:rPr>
          <w:rFonts w:ascii="Times New Roman" w:eastAsia="宋体" w:hAnsi="Times New Roman" w:cs="Times New Roman"/>
          <w:b/>
          <w:bCs/>
          <w:kern w:val="0"/>
          <w:sz w:val="20"/>
          <w:szCs w:val="20"/>
        </w:rPr>
      </w:pPr>
      <w:r w:rsidRPr="00FC1D1A">
        <w:rPr>
          <w:rFonts w:ascii="Times New Roman" w:eastAsia="宋体" w:hAnsi="Times New Roman" w:cs="Times New Roman"/>
          <w:b/>
          <w:bCs/>
          <w:kern w:val="0"/>
          <w:sz w:val="20"/>
          <w:szCs w:val="20"/>
        </w:rPr>
        <w:t xml:space="preserve"> </w:t>
      </w:r>
    </w:p>
    <w:p w14:paraId="473E5FAF" w14:textId="1428D007" w:rsidR="00B444AD" w:rsidRDefault="00B444AD" w:rsidP="003E21C6">
      <w:pPr>
        <w:adjustRightInd w:val="0"/>
        <w:snapToGrid w:val="0"/>
        <w:spacing w:after="5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EA3150">
        <w:rPr>
          <w:rFonts w:ascii="Times New Roman" w:eastAsia="宋体" w:hAnsi="Times New Roman" w:cs="Times New Roman"/>
          <w:b/>
          <w:bCs/>
          <w:kern w:val="0"/>
          <w:sz w:val="20"/>
          <w:szCs w:val="20"/>
        </w:rPr>
        <w:t>2.</w:t>
      </w:r>
      <w:r w:rsidR="00774FEF">
        <w:rPr>
          <w:rFonts w:ascii="Times New Roman" w:eastAsia="宋体" w:hAnsi="Times New Roman" w:cs="Times New Roman" w:hint="eastAsia"/>
          <w:b/>
          <w:bCs/>
          <w:kern w:val="0"/>
          <w:sz w:val="20"/>
          <w:szCs w:val="20"/>
        </w:rPr>
        <w:t>4</w:t>
      </w:r>
      <w:r w:rsidR="00EA3150">
        <w:rPr>
          <w:rFonts w:ascii="Times New Roman" w:eastAsia="宋体" w:hAnsi="Times New Roman" w:cs="Times New Roman"/>
          <w:b/>
          <w:bCs/>
          <w:kern w:val="0"/>
          <w:sz w:val="20"/>
          <w:szCs w:val="20"/>
        </w:rPr>
        <w:t>-</w:t>
      </w:r>
      <w:r w:rsidR="00D368C1">
        <w:rPr>
          <w:rFonts w:ascii="Times New Roman" w:eastAsia="宋体" w:hAnsi="Times New Roman" w:cs="Times New Roman"/>
          <w:b/>
          <w:bCs/>
          <w:kern w:val="0"/>
          <w:sz w:val="20"/>
          <w:szCs w:val="20"/>
        </w:rPr>
        <w:t>1</w:t>
      </w:r>
      <w:r w:rsidRPr="002A1A84">
        <w:rPr>
          <w:rFonts w:ascii="Times New Roman" w:eastAsia="宋体" w:hAnsi="Times New Roman" w:cs="Times New Roman"/>
          <w:b/>
          <w:bCs/>
          <w:kern w:val="0"/>
          <w:sz w:val="20"/>
          <w:szCs w:val="20"/>
        </w:rPr>
        <w:t>:</w:t>
      </w:r>
      <w:r w:rsidR="005E4912">
        <w:rPr>
          <w:rFonts w:ascii="Times New Roman" w:eastAsia="宋体" w:hAnsi="Times New Roman" w:cs="Times New Roman"/>
          <w:b/>
          <w:bCs/>
          <w:kern w:val="0"/>
          <w:sz w:val="20"/>
          <w:szCs w:val="20"/>
        </w:rPr>
        <w:t xml:space="preserve"> To track the timing of PDRCH transmission, if the D2R preamble is insufficient under certain condition</w:t>
      </w:r>
      <w:r w:rsidR="005E4912">
        <w:rPr>
          <w:rFonts w:ascii="Times New Roman" w:eastAsia="宋体" w:hAnsi="Times New Roman" w:cs="Times New Roman" w:hint="eastAsia"/>
          <w:b/>
          <w:bCs/>
          <w:kern w:val="0"/>
          <w:sz w:val="20"/>
          <w:szCs w:val="20"/>
        </w:rPr>
        <w:t>(</w:t>
      </w:r>
      <w:r w:rsidR="005E4912">
        <w:rPr>
          <w:rFonts w:ascii="Times New Roman" w:eastAsia="宋体" w:hAnsi="Times New Roman" w:cs="Times New Roman"/>
          <w:b/>
          <w:bCs/>
          <w:kern w:val="0"/>
          <w:sz w:val="20"/>
          <w:szCs w:val="20"/>
        </w:rPr>
        <w:t>s</w:t>
      </w:r>
      <w:r w:rsidR="005E4912">
        <w:rPr>
          <w:rFonts w:ascii="Times New Roman" w:eastAsia="宋体" w:hAnsi="Times New Roman" w:cs="Times New Roman" w:hint="eastAsia"/>
          <w:b/>
          <w:bCs/>
          <w:kern w:val="0"/>
          <w:sz w:val="20"/>
          <w:szCs w:val="20"/>
        </w:rPr>
        <w:t>)</w:t>
      </w:r>
      <w:r w:rsidR="005E4912">
        <w:rPr>
          <w:rFonts w:ascii="Times New Roman" w:eastAsia="宋体" w:hAnsi="Times New Roman" w:cs="Times New Roman"/>
          <w:b/>
          <w:bCs/>
          <w:kern w:val="0"/>
          <w:sz w:val="20"/>
          <w:szCs w:val="20"/>
        </w:rPr>
        <w:t xml:space="preserve">, a D2R </w:t>
      </w:r>
      <w:proofErr w:type="spellStart"/>
      <w:r w:rsidR="005E4912">
        <w:rPr>
          <w:rFonts w:ascii="Times New Roman" w:eastAsia="宋体" w:hAnsi="Times New Roman" w:cs="Times New Roman"/>
          <w:b/>
          <w:bCs/>
          <w:kern w:val="0"/>
          <w:sz w:val="20"/>
          <w:szCs w:val="20"/>
        </w:rPr>
        <w:t>midamble</w:t>
      </w:r>
      <w:proofErr w:type="spellEnd"/>
      <w:r w:rsidR="005E4912">
        <w:rPr>
          <w:rFonts w:ascii="Times New Roman" w:eastAsia="宋体" w:hAnsi="Times New Roman" w:cs="Times New Roman"/>
          <w:b/>
          <w:bCs/>
          <w:kern w:val="0"/>
          <w:sz w:val="20"/>
          <w:szCs w:val="20"/>
        </w:rPr>
        <w:t xml:space="preserve"> within the PDRCH should be used instead of a D2R </w:t>
      </w:r>
      <w:proofErr w:type="spellStart"/>
      <w:r w:rsidR="005E4912">
        <w:rPr>
          <w:rFonts w:ascii="Times New Roman" w:eastAsia="宋体" w:hAnsi="Times New Roman" w:cs="Times New Roman"/>
          <w:b/>
          <w:bCs/>
          <w:kern w:val="0"/>
          <w:sz w:val="20"/>
          <w:szCs w:val="20"/>
        </w:rPr>
        <w:t>postamble</w:t>
      </w:r>
      <w:proofErr w:type="spellEnd"/>
      <w:r w:rsidR="005E4912">
        <w:rPr>
          <w:rFonts w:ascii="Times New Roman" w:eastAsia="宋体" w:hAnsi="Times New Roman" w:cs="Times New Roman"/>
          <w:b/>
          <w:bCs/>
          <w:kern w:val="0"/>
          <w:sz w:val="20"/>
          <w:szCs w:val="20"/>
        </w:rPr>
        <w:t xml:space="preserve"> located at the end of the PDRCH.</w:t>
      </w:r>
    </w:p>
    <w:p w14:paraId="360043DD" w14:textId="2EB38D37" w:rsidR="00CE4571" w:rsidRPr="00417FA3" w:rsidRDefault="005E4912" w:rsidP="00417FA3">
      <w:pPr>
        <w:pStyle w:val="affff0"/>
        <w:numPr>
          <w:ilvl w:val="0"/>
          <w:numId w:val="55"/>
        </w:numPr>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FFS the condition(s). e.g., for PDRCH with long transmission duration</w:t>
      </w:r>
    </w:p>
    <w:p w14:paraId="7E4AEED0" w14:textId="77777777" w:rsidR="00CE4571" w:rsidRPr="002B1577" w:rsidRDefault="00CE4571" w:rsidP="00CE4571">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eastAsia="Times New Roman" w:hAnsi="Arial" w:cs="Arial"/>
          <w:kern w:val="0"/>
          <w:sz w:val="32"/>
          <w:szCs w:val="18"/>
          <w:lang w:val="fr-FR" w:eastAsia="en-US"/>
        </w:rPr>
      </w:pPr>
      <w:r w:rsidRPr="002B1577">
        <w:rPr>
          <w:rFonts w:ascii="Arial" w:hAnsi="Arial" w:cs="Arial"/>
          <w:kern w:val="0"/>
          <w:sz w:val="32"/>
          <w:szCs w:val="18"/>
          <w:lang w:val="fr-FR"/>
        </w:rPr>
        <w:t>On alignment with NR symbol boundary</w:t>
      </w:r>
    </w:p>
    <w:p w14:paraId="1BB89C39" w14:textId="7CC166DE"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I</w:t>
      </w:r>
      <w:r>
        <w:rPr>
          <w:rFonts w:ascii="Times New Roman" w:eastAsia="宋体" w:hAnsi="Times New Roman" w:cs="Times New Roman"/>
          <w:kern w:val="0"/>
          <w:sz w:val="20"/>
          <w:szCs w:val="20"/>
        </w:rPr>
        <w:t>n RAN1#106bis, following agreement was made [</w:t>
      </w:r>
      <w:r w:rsidR="00C85ADE">
        <w:rPr>
          <w:rFonts w:ascii="Times New Roman" w:eastAsia="宋体" w:hAnsi="Times New Roman" w:cs="Times New Roman" w:hint="eastAsia"/>
          <w:kern w:val="0"/>
          <w:sz w:val="20"/>
          <w:szCs w:val="20"/>
        </w:rPr>
        <w:t>1</w:t>
      </w:r>
      <w:r>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CE4571" w14:paraId="1DECBF51" w14:textId="77777777" w:rsidTr="00831708">
        <w:tc>
          <w:tcPr>
            <w:tcW w:w="9060" w:type="dxa"/>
          </w:tcPr>
          <w:p w14:paraId="144DF786" w14:textId="77777777" w:rsidR="00CE4571" w:rsidRDefault="00CE4571" w:rsidP="00831708">
            <w:pPr>
              <w:rPr>
                <w:iCs/>
                <w:lang w:eastAsia="x-none"/>
              </w:rPr>
            </w:pPr>
            <w:r w:rsidRPr="006A78A2">
              <w:rPr>
                <w:iCs/>
                <w:highlight w:val="green"/>
                <w:lang w:eastAsia="x-none"/>
              </w:rPr>
              <w:t>Agreement</w:t>
            </w:r>
          </w:p>
          <w:p w14:paraId="0E1D87BB" w14:textId="77777777" w:rsidR="00CE4571" w:rsidRPr="00E35DFB" w:rsidRDefault="00CE4571" w:rsidP="00831708">
            <w:pPr>
              <w:rPr>
                <w:iCs/>
                <w:lang w:eastAsia="x-none"/>
              </w:rPr>
            </w:pPr>
            <w:r w:rsidRPr="005458C5">
              <w:rPr>
                <w:iCs/>
                <w:lang w:eastAsia="x-none"/>
              </w:rPr>
              <w:t xml:space="preserve">For R2D transmission, if OFDM-based waveform is used, the start of R2D transmission from reader perspective is </w:t>
            </w:r>
            <w:r>
              <w:rPr>
                <w:iCs/>
                <w:lang w:eastAsia="x-none"/>
              </w:rPr>
              <w:t xml:space="preserve">assumed to be </w:t>
            </w:r>
            <w:r w:rsidRPr="005458C5">
              <w:rPr>
                <w:iCs/>
                <w:lang w:eastAsia="x-none"/>
              </w:rPr>
              <w:t xml:space="preserve">aligned with the boundary of an NR </w:t>
            </w:r>
            <w:r>
              <w:rPr>
                <w:iCs/>
                <w:lang w:eastAsia="x-none"/>
              </w:rPr>
              <w:t xml:space="preserve">OFDM </w:t>
            </w:r>
            <w:r w:rsidRPr="005458C5">
              <w:rPr>
                <w:iCs/>
                <w:lang w:eastAsia="x-none"/>
              </w:rPr>
              <w:t>symbol</w:t>
            </w:r>
            <w:r>
              <w:rPr>
                <w:iCs/>
                <w:lang w:eastAsia="x-none"/>
              </w:rPr>
              <w:t xml:space="preserve"> (including the CP)</w:t>
            </w:r>
            <w:r w:rsidRPr="005458C5">
              <w:rPr>
                <w:iCs/>
                <w:lang w:eastAsia="x-none"/>
              </w:rPr>
              <w:t xml:space="preserve"> for in-band/guard-band operation.</w:t>
            </w:r>
          </w:p>
        </w:tc>
      </w:tr>
    </w:tbl>
    <w:p w14:paraId="1E744A9D"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p>
    <w:p w14:paraId="6E5F27BF"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On whether </w:t>
      </w:r>
      <w:r>
        <w:rPr>
          <w:rFonts w:ascii="Times New Roman" w:eastAsia="宋体" w:hAnsi="Times New Roman" w:cs="Times New Roman"/>
          <w:kern w:val="0"/>
          <w:sz w:val="20"/>
          <w:szCs w:val="24"/>
        </w:rPr>
        <w:t>A-IoT R2D transmission from Reader perspective, D2R reception from Reader perspective need to be aligned with NR slot boundary, d</w:t>
      </w:r>
      <w:r>
        <w:rPr>
          <w:rFonts w:ascii="Times New Roman" w:eastAsia="宋体" w:hAnsi="Times New Roman" w:cs="Times New Roman"/>
          <w:kern w:val="0"/>
          <w:sz w:val="20"/>
          <w:szCs w:val="20"/>
        </w:rPr>
        <w:t xml:space="preserve">uring last meeting discussion, it was mentioned that </w:t>
      </w:r>
      <w:r w:rsidRPr="00E35DFB">
        <w:rPr>
          <w:rFonts w:ascii="Times New Roman" w:eastAsia="宋体" w:hAnsi="Times New Roman" w:cs="Times New Roman"/>
          <w:kern w:val="0"/>
          <w:sz w:val="20"/>
          <w:szCs w:val="20"/>
        </w:rPr>
        <w:t xml:space="preserve">even in existing NR, the start </w:t>
      </w:r>
      <w:r w:rsidRPr="00E35DFB">
        <w:rPr>
          <w:rFonts w:ascii="Times New Roman" w:eastAsia="宋体" w:hAnsi="Times New Roman" w:cs="Times New Roman"/>
          <w:kern w:val="0"/>
          <w:sz w:val="20"/>
          <w:szCs w:val="20"/>
        </w:rPr>
        <w:lastRenderedPageBreak/>
        <w:t>and/or the end of the NR</w:t>
      </w:r>
      <w:r>
        <w:rPr>
          <w:rFonts w:ascii="Times New Roman" w:eastAsia="宋体" w:hAnsi="Times New Roman" w:cs="Times New Roman"/>
          <w:kern w:val="0"/>
          <w:sz w:val="20"/>
          <w:szCs w:val="20"/>
        </w:rPr>
        <w:t xml:space="preserve"> DL</w:t>
      </w:r>
      <w:r w:rsidRPr="00E35DFB">
        <w:rPr>
          <w:rFonts w:ascii="Times New Roman" w:eastAsia="宋体" w:hAnsi="Times New Roman" w:cs="Times New Roman"/>
          <w:kern w:val="0"/>
          <w:sz w:val="20"/>
          <w:szCs w:val="20"/>
        </w:rPr>
        <w:t xml:space="preserve"> transmission</w:t>
      </w:r>
      <w:r>
        <w:rPr>
          <w:rFonts w:ascii="Times New Roman" w:eastAsia="宋体" w:hAnsi="Times New Roman" w:cs="Times New Roman"/>
          <w:kern w:val="0"/>
          <w:sz w:val="20"/>
          <w:szCs w:val="20"/>
        </w:rPr>
        <w:t xml:space="preserve"> or NR UL reception from </w:t>
      </w:r>
      <w:proofErr w:type="spellStart"/>
      <w:r>
        <w:rPr>
          <w:rFonts w:ascii="Times New Roman" w:eastAsia="宋体" w:hAnsi="Times New Roman" w:cs="Times New Roman"/>
          <w:kern w:val="0"/>
          <w:sz w:val="20"/>
          <w:szCs w:val="20"/>
        </w:rPr>
        <w:t>gNB</w:t>
      </w:r>
      <w:proofErr w:type="spellEnd"/>
      <w:r>
        <w:rPr>
          <w:rFonts w:ascii="Times New Roman" w:eastAsia="宋体" w:hAnsi="Times New Roman" w:cs="Times New Roman"/>
          <w:kern w:val="0"/>
          <w:sz w:val="20"/>
          <w:szCs w:val="20"/>
        </w:rPr>
        <w:t xml:space="preserve"> perspective</w:t>
      </w:r>
      <w:r w:rsidRPr="00E35DFB">
        <w:rPr>
          <w:rFonts w:ascii="Times New Roman" w:eastAsia="宋体" w:hAnsi="Times New Roman" w:cs="Times New Roman"/>
          <w:kern w:val="0"/>
          <w:sz w:val="20"/>
          <w:szCs w:val="20"/>
        </w:rPr>
        <w:t xml:space="preserve"> does not need to be aligned with the </w:t>
      </w:r>
      <w:r>
        <w:rPr>
          <w:rFonts w:ascii="Times New Roman" w:eastAsia="宋体" w:hAnsi="Times New Roman" w:cs="Times New Roman"/>
          <w:kern w:val="0"/>
          <w:sz w:val="20"/>
          <w:szCs w:val="20"/>
        </w:rPr>
        <w:t xml:space="preserve">NR </w:t>
      </w:r>
      <w:r w:rsidRPr="00E35DFB">
        <w:rPr>
          <w:rFonts w:ascii="Times New Roman" w:eastAsia="宋体" w:hAnsi="Times New Roman" w:cs="Times New Roman"/>
          <w:kern w:val="0"/>
          <w:sz w:val="20"/>
          <w:szCs w:val="20"/>
        </w:rPr>
        <w:t xml:space="preserve">slot boundary. </w:t>
      </w:r>
      <w:r>
        <w:rPr>
          <w:rFonts w:ascii="Times New Roman" w:eastAsia="宋体" w:hAnsi="Times New Roman" w:cs="Times New Roman" w:hint="eastAsia"/>
          <w:kern w:val="0"/>
          <w:sz w:val="20"/>
          <w:szCs w:val="20"/>
        </w:rPr>
        <w:t>Such</w:t>
      </w:r>
      <w:r>
        <w:rPr>
          <w:rFonts w:ascii="Times New Roman" w:eastAsia="宋体" w:hAnsi="Times New Roman" w:cs="Times New Roman"/>
          <w:kern w:val="0"/>
          <w:sz w:val="20"/>
          <w:szCs w:val="20"/>
        </w:rPr>
        <w:t xml:space="preserve"> flexible frame structure should also be applied to A-IoT transmission/reception from Reader perspective. It is not necessary to further discuss this point. </w:t>
      </w:r>
    </w:p>
    <w:p w14:paraId="5384CBDD"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Then, the remaining issues are following:</w:t>
      </w:r>
    </w:p>
    <w:p w14:paraId="288DB255" w14:textId="77777777" w:rsidR="00CE4571" w:rsidRDefault="00CE4571" w:rsidP="007E51FF">
      <w:pPr>
        <w:pStyle w:val="affff0"/>
        <w:numPr>
          <w:ilvl w:val="0"/>
          <w:numId w:val="23"/>
        </w:numPr>
        <w:adjustRightInd w:val="0"/>
        <w:snapToGrid w:val="0"/>
        <w:spacing w:afterLines="50" w:after="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Whether the end of R2D transmission from reader perspective needs to be aligned with </w:t>
      </w:r>
      <w:r w:rsidRPr="00D81A50">
        <w:rPr>
          <w:rFonts w:ascii="Times New Roman" w:eastAsia="宋体" w:hAnsi="Times New Roman" w:cs="Times New Roman"/>
          <w:kern w:val="0"/>
          <w:sz w:val="20"/>
          <w:szCs w:val="24"/>
        </w:rPr>
        <w:t>NR OFDM symbol</w:t>
      </w:r>
      <w:r>
        <w:rPr>
          <w:rFonts w:ascii="Times New Roman" w:eastAsia="宋体" w:hAnsi="Times New Roman" w:cs="Times New Roman"/>
          <w:kern w:val="0"/>
          <w:sz w:val="20"/>
          <w:szCs w:val="24"/>
        </w:rPr>
        <w:t xml:space="preserve"> boundary or not, if </w:t>
      </w:r>
      <w:r w:rsidRPr="00461C64">
        <w:rPr>
          <w:rFonts w:ascii="Times New Roman" w:eastAsia="宋体" w:hAnsi="Times New Roman" w:cs="Times New Roman"/>
          <w:kern w:val="0"/>
          <w:sz w:val="20"/>
          <w:szCs w:val="24"/>
        </w:rPr>
        <w:t>OFDM-based waveform is used</w:t>
      </w:r>
      <w:r>
        <w:rPr>
          <w:rFonts w:ascii="Times New Roman" w:eastAsia="宋体" w:hAnsi="Times New Roman" w:cs="Times New Roman"/>
          <w:kern w:val="0"/>
          <w:sz w:val="20"/>
          <w:szCs w:val="24"/>
        </w:rPr>
        <w:t>?</w:t>
      </w:r>
    </w:p>
    <w:p w14:paraId="5EFF2092" w14:textId="77777777" w:rsidR="00CE4571" w:rsidRPr="00D81A50" w:rsidRDefault="00CE4571" w:rsidP="007E51FF">
      <w:pPr>
        <w:pStyle w:val="affff0"/>
        <w:numPr>
          <w:ilvl w:val="0"/>
          <w:numId w:val="23"/>
        </w:numPr>
        <w:adjustRightInd w:val="0"/>
        <w:snapToGrid w:val="0"/>
        <w:spacing w:afterLines="50"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W</w:t>
      </w:r>
      <w:r>
        <w:rPr>
          <w:rFonts w:ascii="Times New Roman" w:eastAsia="宋体" w:hAnsi="Times New Roman" w:cs="Times New Roman"/>
          <w:kern w:val="0"/>
          <w:sz w:val="20"/>
          <w:szCs w:val="24"/>
        </w:rPr>
        <w:t xml:space="preserve">hether the start and/or the end of the D2R transmission from device perspective and D2R </w:t>
      </w:r>
      <w:r w:rsidRPr="00461C64">
        <w:rPr>
          <w:rFonts w:ascii="Times New Roman" w:eastAsia="宋体" w:hAnsi="Times New Roman" w:cs="Times New Roman"/>
          <w:kern w:val="0"/>
          <w:sz w:val="20"/>
          <w:szCs w:val="24"/>
        </w:rPr>
        <w:t>reception</w:t>
      </w:r>
      <w:r>
        <w:rPr>
          <w:rFonts w:ascii="Times New Roman" w:eastAsia="宋体" w:hAnsi="Times New Roman" w:cs="Times New Roman"/>
          <w:kern w:val="0"/>
          <w:sz w:val="20"/>
          <w:szCs w:val="24"/>
        </w:rPr>
        <w:t xml:space="preserve"> from reader perspective can be assumed to be aligned with </w:t>
      </w:r>
      <w:r w:rsidRPr="00D81A50">
        <w:rPr>
          <w:rFonts w:ascii="Times New Roman" w:eastAsia="宋体" w:hAnsi="Times New Roman" w:cs="Times New Roman"/>
          <w:kern w:val="0"/>
          <w:sz w:val="20"/>
          <w:szCs w:val="24"/>
        </w:rPr>
        <w:t>NR OFDM symbol</w:t>
      </w:r>
      <w:r>
        <w:rPr>
          <w:rFonts w:ascii="Times New Roman" w:eastAsia="宋体" w:hAnsi="Times New Roman" w:cs="Times New Roman"/>
          <w:kern w:val="0"/>
          <w:sz w:val="20"/>
          <w:szCs w:val="24"/>
        </w:rPr>
        <w:t xml:space="preserve"> boundary or not? </w:t>
      </w:r>
    </w:p>
    <w:p w14:paraId="7C917BFE"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For R2D transmission, depending on the M value for M-chip per OFDM symbol and TBS, the overall valid information bit for the R2D transmission may not be always aligned with the NR OFDM symbol boundary. For example, in case M=6 with Manchester coding and TBS=16 bits, 32 chips which is around 5.3 OFDM symbols are needed to transmit the valid information bits with certain OOK ON-OFF pattern.</w:t>
      </w:r>
    </w:p>
    <w:p w14:paraId="744EC23F" w14:textId="1FB46996" w:rsidR="00CE4571" w:rsidRPr="00ED3E05" w:rsidRDefault="00CE4571" w:rsidP="00CE4571">
      <w:pPr>
        <w:adjustRightInd w:val="0"/>
        <w:snapToGrid w:val="0"/>
        <w:spacing w:afterLines="50" w:after="120"/>
        <w:rPr>
          <w:rFonts w:ascii="Times New Roman" w:eastAsia="宋体" w:hAnsi="Times New Roman" w:cs="Times New Roman"/>
          <w:b/>
          <w:bCs/>
          <w:kern w:val="0"/>
          <w:sz w:val="20"/>
          <w:szCs w:val="24"/>
        </w:rPr>
      </w:pPr>
      <w:bookmarkStart w:id="12" w:name="_Hlk164851799"/>
      <w:r w:rsidRPr="00ED3E05">
        <w:rPr>
          <w:rFonts w:ascii="Times New Roman" w:eastAsia="宋体" w:hAnsi="Times New Roman" w:cs="Times New Roman"/>
          <w:b/>
          <w:bCs/>
          <w:kern w:val="0"/>
          <w:sz w:val="20"/>
          <w:szCs w:val="24"/>
        </w:rPr>
        <w:t>Proposal</w:t>
      </w:r>
      <w:r>
        <w:rPr>
          <w:rFonts w:ascii="Times New Roman" w:eastAsia="宋体" w:hAnsi="Times New Roman" w:cs="Times New Roman"/>
          <w:b/>
          <w:bCs/>
          <w:kern w:val="0"/>
          <w:sz w:val="20"/>
          <w:szCs w:val="24"/>
        </w:rPr>
        <w:t xml:space="preserve"> 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-1</w:t>
      </w:r>
      <w:r w:rsidRPr="00ED3E05">
        <w:rPr>
          <w:rFonts w:ascii="Times New Roman" w:eastAsia="宋体" w:hAnsi="Times New Roman" w:cs="Times New Roman" w:hint="eastAsia"/>
          <w:b/>
          <w:bCs/>
          <w:kern w:val="0"/>
          <w:sz w:val="20"/>
          <w:szCs w:val="24"/>
        </w:rPr>
        <w:t>:</w:t>
      </w:r>
      <w:r w:rsidRPr="00ED3E05">
        <w:rPr>
          <w:rFonts w:ascii="Times New Roman" w:eastAsia="宋体" w:hAnsi="Times New Roman" w:cs="Times New Roman"/>
          <w:b/>
          <w:bCs/>
          <w:kern w:val="0"/>
          <w:sz w:val="20"/>
          <w:szCs w:val="24"/>
        </w:rPr>
        <w:t xml:space="preserve"> For R2D transmission, the end of R2D transmission from </w:t>
      </w:r>
      <w:r>
        <w:rPr>
          <w:rFonts w:ascii="Times New Roman" w:eastAsia="宋体" w:hAnsi="Times New Roman" w:cs="Times New Roman"/>
          <w:b/>
          <w:bCs/>
          <w:kern w:val="0"/>
          <w:sz w:val="20"/>
          <w:szCs w:val="24"/>
        </w:rPr>
        <w:t>R</w:t>
      </w:r>
      <w:r w:rsidRPr="00ED3E05">
        <w:rPr>
          <w:rFonts w:ascii="Times New Roman" w:eastAsia="宋体" w:hAnsi="Times New Roman" w:cs="Times New Roman"/>
          <w:b/>
          <w:bCs/>
          <w:kern w:val="0"/>
          <w:sz w:val="20"/>
          <w:szCs w:val="24"/>
        </w:rPr>
        <w:t xml:space="preserve">eader perspective may or may not be aligned with the boundary of an NR OFDM symbol (including the CP) for in-band/guard-band operation. </w:t>
      </w:r>
    </w:p>
    <w:bookmarkEnd w:id="12"/>
    <w:p w14:paraId="0C7ED836" w14:textId="6A852169"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For D2R transmission, let’s first review the uplink transmission in NR system. NR is a synchronized </w:t>
      </w:r>
      <w:proofErr w:type="gramStart"/>
      <w:r>
        <w:rPr>
          <w:rFonts w:ascii="Times New Roman" w:eastAsia="宋体" w:hAnsi="Times New Roman" w:cs="Times New Roman"/>
          <w:kern w:val="0"/>
          <w:sz w:val="20"/>
          <w:szCs w:val="24"/>
        </w:rPr>
        <w:t>system,</w:t>
      </w:r>
      <w:proofErr w:type="gramEnd"/>
      <w:r>
        <w:rPr>
          <w:rFonts w:ascii="Times New Roman" w:eastAsia="宋体" w:hAnsi="Times New Roman" w:cs="Times New Roman"/>
          <w:kern w:val="0"/>
          <w:sz w:val="20"/>
          <w:szCs w:val="24"/>
        </w:rPr>
        <w:t xml:space="preserve"> each UE maintains the synchronization with the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and knows about the frame/subframe/slot/OFDM symbol index. As shown in TS 38.211 Figure </w:t>
      </w:r>
      <w:r w:rsidRPr="009C7994">
        <w:rPr>
          <w:rFonts w:ascii="Times New Roman" w:eastAsia="宋体" w:hAnsi="Times New Roman" w:cs="Times New Roman"/>
          <w:kern w:val="0"/>
          <w:sz w:val="20"/>
          <w:szCs w:val="24"/>
        </w:rPr>
        <w:t>4.3.1-1, i</w:t>
      </w:r>
      <w:r>
        <w:rPr>
          <w:rFonts w:ascii="Times New Roman" w:eastAsia="宋体" w:hAnsi="Times New Roman" w:cs="Times New Roman"/>
          <w:kern w:val="0"/>
          <w:sz w:val="20"/>
          <w:szCs w:val="24"/>
        </w:rPr>
        <w:t xml:space="preserve">n a given frame/subframe/slot/OFDM symbol with index </w:t>
      </w:r>
      <w:proofErr w:type="spellStart"/>
      <w:r w:rsidRPr="00537AB8">
        <w:rPr>
          <w:rFonts w:ascii="Times New Roman" w:eastAsia="宋体" w:hAnsi="Times New Roman" w:cs="Times New Roman"/>
          <w:i/>
          <w:iCs/>
          <w:kern w:val="0"/>
          <w:sz w:val="20"/>
          <w:szCs w:val="24"/>
        </w:rPr>
        <w:t>i</w:t>
      </w:r>
      <w:proofErr w:type="spellEnd"/>
      <w:r>
        <w:rPr>
          <w:rFonts w:ascii="Times New Roman" w:eastAsia="宋体" w:hAnsi="Times New Roman" w:cs="Times New Roman"/>
          <w:kern w:val="0"/>
          <w:sz w:val="20"/>
          <w:szCs w:val="24"/>
        </w:rPr>
        <w:t xml:space="preserve">, when a UE performs uplink transmission, the UE is required to adjust its uplink transmission timing by applying timing advance (TA) with reference to the downlink frame/subframe/slot/OFDM symbol with index </w:t>
      </w:r>
      <w:proofErr w:type="spellStart"/>
      <w:r w:rsidRPr="00537AB8">
        <w:rPr>
          <w:rFonts w:ascii="Times New Roman" w:eastAsia="宋体" w:hAnsi="Times New Roman" w:cs="Times New Roman"/>
          <w:i/>
          <w:iCs/>
          <w:kern w:val="0"/>
          <w:sz w:val="20"/>
          <w:szCs w:val="24"/>
        </w:rPr>
        <w:t>i</w:t>
      </w:r>
      <w:proofErr w:type="spellEnd"/>
      <w:r>
        <w:rPr>
          <w:rFonts w:ascii="Times New Roman" w:eastAsia="宋体" w:hAnsi="Times New Roman" w:cs="Times New Roman"/>
          <w:kern w:val="0"/>
          <w:sz w:val="20"/>
          <w:szCs w:val="24"/>
        </w:rPr>
        <w:t xml:space="preserve">, so that the received uplink </w:t>
      </w:r>
      <w:r w:rsidRPr="00ED3E05">
        <w:rPr>
          <w:rFonts w:ascii="Times New Roman" w:eastAsia="宋体" w:hAnsi="Times New Roman" w:cs="Times New Roman"/>
          <w:kern w:val="0"/>
          <w:sz w:val="20"/>
          <w:szCs w:val="24"/>
        </w:rPr>
        <w:t xml:space="preserve">transmissions </w:t>
      </w:r>
      <w:r>
        <w:rPr>
          <w:rFonts w:ascii="Times New Roman" w:eastAsia="宋体" w:hAnsi="Times New Roman" w:cs="Times New Roman"/>
          <w:kern w:val="0"/>
          <w:sz w:val="20"/>
          <w:szCs w:val="24"/>
        </w:rPr>
        <w:t xml:space="preserve">at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side is aligned with downlink frame/subframe/slot/OFDM symbol with index </w:t>
      </w:r>
      <w:proofErr w:type="spellStart"/>
      <w:r w:rsidRPr="00537AB8">
        <w:rPr>
          <w:rFonts w:ascii="Times New Roman" w:eastAsia="宋体" w:hAnsi="Times New Roman" w:cs="Times New Roman"/>
          <w:i/>
          <w:iCs/>
          <w:kern w:val="0"/>
          <w:sz w:val="20"/>
          <w:szCs w:val="24"/>
        </w:rPr>
        <w:t>i</w:t>
      </w:r>
      <w:proofErr w:type="spellEnd"/>
      <w:r w:rsidRPr="00ED3E05">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Therefore, in NR, from the transmitter i.e., UE perspective, after applying the TA, the actual uplink transmission is not aligned with the NR </w:t>
      </w:r>
      <w:r>
        <w:rPr>
          <w:rFonts w:ascii="Times New Roman" w:eastAsia="宋体" w:hAnsi="Times New Roman" w:cs="Times New Roman" w:hint="eastAsia"/>
          <w:kern w:val="0"/>
          <w:sz w:val="20"/>
          <w:szCs w:val="24"/>
        </w:rPr>
        <w:t xml:space="preserve">OFDM </w:t>
      </w:r>
      <w:r>
        <w:rPr>
          <w:rFonts w:ascii="Times New Roman" w:eastAsia="宋体" w:hAnsi="Times New Roman" w:cs="Times New Roman"/>
          <w:kern w:val="0"/>
          <w:sz w:val="20"/>
          <w:szCs w:val="24"/>
        </w:rPr>
        <w:t xml:space="preserve">symbol boundary. But from the receiver, i.e.,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perspective, the actual reception is aligned to the NR OFDM symbol boundary </w:t>
      </w:r>
      <w:r w:rsidRPr="009C7994">
        <w:rPr>
          <w:rFonts w:ascii="Times New Roman" w:eastAsia="宋体" w:hAnsi="Times New Roman" w:cs="Times New Roman"/>
          <w:kern w:val="0"/>
          <w:sz w:val="20"/>
          <w:szCs w:val="24"/>
        </w:rPr>
        <w:t>within the</w:t>
      </w:r>
      <w:r>
        <w:rPr>
          <w:rFonts w:ascii="Times New Roman" w:eastAsia="宋体" w:hAnsi="Times New Roman" w:cs="Times New Roman"/>
          <w:kern w:val="0"/>
          <w:sz w:val="20"/>
          <w:szCs w:val="24"/>
        </w:rPr>
        <w:t xml:space="preserve"> CP range.  </w:t>
      </w:r>
    </w:p>
    <w:p w14:paraId="793943B0" w14:textId="77777777" w:rsidR="00CE4571" w:rsidRDefault="00CE4571" w:rsidP="00CE4571">
      <w:pPr>
        <w:adjustRightInd w:val="0"/>
        <w:snapToGrid w:val="0"/>
        <w:spacing w:afterLines="50" w:after="120"/>
        <w:jc w:val="center"/>
        <w:rPr>
          <w:rFonts w:ascii="Times New Roman" w:eastAsia="宋体" w:hAnsi="Times New Roman" w:cs="Times New Roman"/>
          <w:kern w:val="0"/>
          <w:sz w:val="20"/>
          <w:szCs w:val="24"/>
        </w:rPr>
      </w:pPr>
      <w:r>
        <w:rPr>
          <w:noProof/>
        </w:rPr>
        <w:drawing>
          <wp:inline distT="0" distB="0" distL="0" distR="0" wp14:anchorId="6A50A56E" wp14:editId="32E76D77">
            <wp:extent cx="2468957" cy="1041512"/>
            <wp:effectExtent l="0" t="0" r="762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0615" t="15313" b="2753"/>
                    <a:stretch/>
                  </pic:blipFill>
                  <pic:spPr bwMode="auto">
                    <a:xfrm>
                      <a:off x="0" y="0"/>
                      <a:ext cx="2485218" cy="1048372"/>
                    </a:xfrm>
                    <a:prstGeom prst="rect">
                      <a:avLst/>
                    </a:prstGeom>
                    <a:ln>
                      <a:noFill/>
                    </a:ln>
                    <a:extLst>
                      <a:ext uri="{53640926-AAD7-44D8-BBD7-CCE9431645EC}">
                        <a14:shadowObscured xmlns:a14="http://schemas.microsoft.com/office/drawing/2010/main"/>
                      </a:ext>
                    </a:extLst>
                  </pic:spPr>
                </pic:pic>
              </a:graphicData>
            </a:graphic>
          </wp:inline>
        </w:drawing>
      </w:r>
    </w:p>
    <w:p w14:paraId="24E6C05C"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A-IoT system, it is a kind of </w:t>
      </w:r>
      <w:proofErr w:type="spellStart"/>
      <w:r>
        <w:rPr>
          <w:rFonts w:ascii="Times New Roman" w:eastAsia="宋体" w:hAnsi="Times New Roman" w:cs="Times New Roman"/>
          <w:kern w:val="0"/>
          <w:sz w:val="20"/>
          <w:szCs w:val="24"/>
        </w:rPr>
        <w:t>asyncronized</w:t>
      </w:r>
      <w:proofErr w:type="spellEnd"/>
      <w:r>
        <w:rPr>
          <w:rFonts w:ascii="Times New Roman" w:eastAsia="宋体" w:hAnsi="Times New Roman" w:cs="Times New Roman"/>
          <w:kern w:val="0"/>
          <w:sz w:val="20"/>
          <w:szCs w:val="24"/>
        </w:rPr>
        <w:t xml:space="preserve"> system, different from NR UE, the A-IoT device is not able to know and maintain the NR frame/subframe/slot/OFDM symbol index. In addition, considering the short communication range (~10m - ~50m), the</w:t>
      </w:r>
      <w:r w:rsidRPr="00E17F3E">
        <w:rPr>
          <w:rFonts w:ascii="Times New Roman" w:eastAsia="宋体" w:hAnsi="Times New Roman" w:cs="Times New Roman"/>
          <w:kern w:val="0"/>
          <w:sz w:val="20"/>
          <w:szCs w:val="24"/>
        </w:rPr>
        <w:t xml:space="preserve"> </w:t>
      </w:r>
      <w:proofErr w:type="spellStart"/>
      <w:r w:rsidRPr="00E17F3E">
        <w:rPr>
          <w:rFonts w:ascii="Times New Roman" w:eastAsia="宋体" w:hAnsi="Times New Roman" w:cs="Times New Roman"/>
          <w:kern w:val="0"/>
          <w:sz w:val="20"/>
          <w:szCs w:val="24"/>
        </w:rPr>
        <w:t>AIoT</w:t>
      </w:r>
      <w:proofErr w:type="spellEnd"/>
      <w:r w:rsidRPr="00E17F3E">
        <w:rPr>
          <w:rFonts w:ascii="Times New Roman" w:eastAsia="宋体" w:hAnsi="Times New Roman" w:cs="Times New Roman"/>
          <w:kern w:val="0"/>
          <w:sz w:val="20"/>
          <w:szCs w:val="24"/>
        </w:rPr>
        <w:t xml:space="preserve"> device does not apply or maintain a timing advance.</w:t>
      </w:r>
      <w:r>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Therefore</w:t>
      </w:r>
      <w:r>
        <w:rPr>
          <w:rFonts w:ascii="Times New Roman" w:eastAsia="宋体" w:hAnsi="Times New Roman" w:cs="Times New Roman"/>
          <w:kern w:val="0"/>
          <w:sz w:val="20"/>
          <w:szCs w:val="24"/>
        </w:rPr>
        <w:t xml:space="preserve">, from the transmitter i.e., device and the receiver i.e., Reader perspective, the start of D2R transmission or reception cannot be assumed to be aligned with NR OFDM symbol boundary </w:t>
      </w:r>
      <w:r w:rsidRPr="009C7994">
        <w:rPr>
          <w:rFonts w:ascii="Times New Roman" w:eastAsia="宋体" w:hAnsi="Times New Roman" w:cs="Times New Roman"/>
          <w:kern w:val="0"/>
          <w:sz w:val="20"/>
          <w:szCs w:val="24"/>
        </w:rPr>
        <w:t>within the</w:t>
      </w:r>
      <w:r>
        <w:rPr>
          <w:rFonts w:ascii="Times New Roman" w:eastAsia="宋体" w:hAnsi="Times New Roman" w:cs="Times New Roman"/>
          <w:kern w:val="0"/>
          <w:sz w:val="20"/>
          <w:szCs w:val="24"/>
        </w:rPr>
        <w:t xml:space="preserve"> CP range.      </w:t>
      </w:r>
    </w:p>
    <w:p w14:paraId="436E41FE" w14:textId="2067BC83" w:rsidR="00CE4571" w:rsidRDefault="00CE4571" w:rsidP="00CE4571">
      <w:pPr>
        <w:adjustRightInd w:val="0"/>
        <w:snapToGrid w:val="0"/>
        <w:spacing w:afterLines="50" w:after="120"/>
        <w:rPr>
          <w:rFonts w:ascii="Times New Roman" w:eastAsia="Batang" w:hAnsi="Times New Roman" w:cs="Times New Roman"/>
          <w:b/>
          <w:bCs/>
          <w:sz w:val="20"/>
          <w:szCs w:val="20"/>
          <w:lang w:val="en-GB" w:eastAsia="x-none"/>
        </w:rPr>
      </w:pPr>
      <w:bookmarkStart w:id="13" w:name="_Hlk164853938"/>
      <w:r w:rsidRPr="0099059F">
        <w:rPr>
          <w:rFonts w:ascii="Times New Roman" w:eastAsia="Batang" w:hAnsi="Times New Roman" w:cs="Times New Roman"/>
          <w:b/>
          <w:bCs/>
          <w:sz w:val="20"/>
          <w:szCs w:val="20"/>
          <w:lang w:val="en-GB" w:eastAsia="x-none"/>
        </w:rPr>
        <w:t>Proposal</w:t>
      </w:r>
      <w:r>
        <w:rPr>
          <w:rFonts w:ascii="Times New Roman" w:eastAsia="Batang" w:hAnsi="Times New Roman" w:cs="Times New Roman"/>
          <w:b/>
          <w:bCs/>
          <w:sz w:val="20"/>
          <w:szCs w:val="20"/>
          <w:lang w:val="en-GB" w:eastAsia="x-none"/>
        </w:rPr>
        <w:t xml:space="preserve"> </w:t>
      </w:r>
      <w:r>
        <w:rPr>
          <w:rFonts w:ascii="Times New Roman" w:eastAsia="宋体" w:hAnsi="Times New Roman" w:cs="Times New Roman"/>
          <w:b/>
          <w:bCs/>
          <w:kern w:val="0"/>
          <w:sz w:val="20"/>
          <w:szCs w:val="24"/>
        </w:rPr>
        <w:t>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sidR="00D368C1">
        <w:rPr>
          <w:rFonts w:ascii="Times New Roman" w:eastAsia="Batang" w:hAnsi="Times New Roman" w:cs="Times New Roman"/>
          <w:b/>
          <w:bCs/>
          <w:sz w:val="20"/>
          <w:szCs w:val="20"/>
          <w:lang w:val="en-GB" w:eastAsia="x-none"/>
        </w:rPr>
        <w:t>2</w:t>
      </w:r>
      <w:r w:rsidRPr="0099059F">
        <w:rPr>
          <w:rFonts w:ascii="Times New Roman" w:eastAsia="Batang" w:hAnsi="Times New Roman" w:cs="Times New Roman"/>
          <w:b/>
          <w:bCs/>
          <w:sz w:val="20"/>
          <w:szCs w:val="20"/>
          <w:lang w:val="en-GB" w:eastAsia="x-none"/>
        </w:rPr>
        <w:t xml:space="preserve">: </w:t>
      </w:r>
      <w:r>
        <w:rPr>
          <w:rFonts w:ascii="Times New Roman" w:eastAsia="Batang" w:hAnsi="Times New Roman" w:cs="Times New Roman"/>
          <w:b/>
          <w:bCs/>
          <w:sz w:val="20"/>
          <w:szCs w:val="20"/>
          <w:lang w:val="en-GB" w:eastAsia="x-none"/>
        </w:rPr>
        <w:t xml:space="preserve">A-IoT device is not required to acquire </w:t>
      </w:r>
      <w:r w:rsidRPr="004B44DB">
        <w:rPr>
          <w:rFonts w:ascii="Times New Roman" w:eastAsia="Batang" w:hAnsi="Times New Roman" w:cs="Times New Roman"/>
          <w:b/>
          <w:bCs/>
          <w:sz w:val="20"/>
          <w:szCs w:val="20"/>
          <w:lang w:val="en-GB" w:eastAsia="x-none"/>
        </w:rPr>
        <w:t xml:space="preserve">the NR frame/subframe/slot/OFDM symbol index. </w:t>
      </w:r>
    </w:p>
    <w:p w14:paraId="77E68C6E" w14:textId="11CF8B21" w:rsidR="00CE4571" w:rsidRPr="004B44DB" w:rsidRDefault="00CE4571" w:rsidP="00CE4571">
      <w:pPr>
        <w:adjustRightInd w:val="0"/>
        <w:snapToGrid w:val="0"/>
        <w:spacing w:afterLines="50" w:after="12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P</w:t>
      </w:r>
      <w:r>
        <w:rPr>
          <w:rFonts w:ascii="Times New Roman" w:hAnsi="Times New Roman" w:cs="Times New Roman"/>
          <w:b/>
          <w:bCs/>
          <w:sz w:val="20"/>
          <w:szCs w:val="20"/>
          <w:lang w:val="en-GB"/>
        </w:rPr>
        <w:t xml:space="preserve">roposal </w:t>
      </w:r>
      <w:r>
        <w:rPr>
          <w:rFonts w:ascii="Times New Roman" w:eastAsia="宋体" w:hAnsi="Times New Roman" w:cs="Times New Roman"/>
          <w:b/>
          <w:bCs/>
          <w:kern w:val="0"/>
          <w:sz w:val="20"/>
          <w:szCs w:val="24"/>
        </w:rPr>
        <w:t>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hAnsi="Times New Roman" w:cs="Times New Roman"/>
          <w:b/>
          <w:bCs/>
          <w:sz w:val="20"/>
          <w:szCs w:val="20"/>
          <w:lang w:val="en-GB"/>
        </w:rPr>
        <w:t xml:space="preserve">3: </w:t>
      </w:r>
      <w:r w:rsidRPr="0099059F">
        <w:rPr>
          <w:rFonts w:ascii="Times New Roman" w:eastAsia="Batang" w:hAnsi="Times New Roman" w:cs="Times New Roman"/>
          <w:b/>
          <w:bCs/>
          <w:sz w:val="20"/>
          <w:szCs w:val="20"/>
          <w:lang w:val="en-GB" w:eastAsia="x-none"/>
        </w:rPr>
        <w:t>For D2R transmission, A-IoT device does not apply and maintain</w:t>
      </w:r>
      <w:r>
        <w:rPr>
          <w:rFonts w:ascii="Times New Roman" w:eastAsia="Batang" w:hAnsi="Times New Roman" w:cs="Times New Roman"/>
          <w:b/>
          <w:bCs/>
          <w:sz w:val="20"/>
          <w:szCs w:val="20"/>
          <w:lang w:val="en-GB" w:eastAsia="x-none"/>
        </w:rPr>
        <w:t>s</w:t>
      </w:r>
      <w:r w:rsidRPr="0099059F">
        <w:rPr>
          <w:rFonts w:ascii="Times New Roman" w:eastAsia="Batang" w:hAnsi="Times New Roman" w:cs="Times New Roman"/>
          <w:b/>
          <w:bCs/>
          <w:sz w:val="20"/>
          <w:szCs w:val="20"/>
          <w:lang w:val="en-GB" w:eastAsia="x-none"/>
        </w:rPr>
        <w:t xml:space="preserve"> the timing advance</w:t>
      </w:r>
      <w:r>
        <w:rPr>
          <w:rFonts w:ascii="Times New Roman" w:eastAsia="Batang" w:hAnsi="Times New Roman" w:cs="Times New Roman"/>
          <w:b/>
          <w:bCs/>
          <w:sz w:val="20"/>
          <w:szCs w:val="20"/>
          <w:lang w:val="en-GB" w:eastAsia="x-none"/>
        </w:rPr>
        <w:t xml:space="preserve"> (TA)</w:t>
      </w:r>
      <w:r w:rsidRPr="0099059F">
        <w:rPr>
          <w:rFonts w:ascii="Times New Roman" w:eastAsia="Batang" w:hAnsi="Times New Roman" w:cs="Times New Roman"/>
          <w:b/>
          <w:bCs/>
          <w:sz w:val="20"/>
          <w:szCs w:val="20"/>
          <w:lang w:val="en-GB" w:eastAsia="x-none"/>
        </w:rPr>
        <w:t>.</w:t>
      </w:r>
      <w:r>
        <w:rPr>
          <w:rFonts w:ascii="Times New Roman" w:hAnsi="Times New Roman" w:cs="Times New Roman" w:hint="eastAsia"/>
          <w:b/>
          <w:bCs/>
          <w:sz w:val="20"/>
          <w:szCs w:val="20"/>
          <w:lang w:val="en-GB"/>
        </w:rPr>
        <w:t xml:space="preserve"> </w:t>
      </w:r>
    </w:p>
    <w:bookmarkEnd w:id="13"/>
    <w:p w14:paraId="62A64C06"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For both R2D and D2R transmission, an OOK symbol/chip length can be defined as the basic unit of time-domain resource allocation for A-IoT</w:t>
      </w:r>
      <w:r w:rsidRPr="000D7D55">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R2D and D2R transmission. I</w:t>
      </w:r>
      <w:r w:rsidRPr="00C006C2">
        <w:rPr>
          <w:rFonts w:ascii="Times New Roman" w:eastAsia="宋体" w:hAnsi="Times New Roman" w:cs="Times New Roman"/>
          <w:kern w:val="0"/>
          <w:sz w:val="20"/>
          <w:szCs w:val="20"/>
        </w:rPr>
        <w:t xml:space="preserve">t is </w:t>
      </w:r>
      <w:r>
        <w:rPr>
          <w:rFonts w:ascii="Times New Roman" w:eastAsia="宋体" w:hAnsi="Times New Roman" w:cs="Times New Roman"/>
          <w:kern w:val="0"/>
          <w:sz w:val="20"/>
          <w:szCs w:val="20"/>
        </w:rPr>
        <w:t xml:space="preserve">also </w:t>
      </w:r>
      <w:r w:rsidRPr="00C006C2">
        <w:rPr>
          <w:rFonts w:ascii="Times New Roman" w:eastAsia="宋体" w:hAnsi="Times New Roman" w:cs="Times New Roman"/>
          <w:kern w:val="0"/>
          <w:sz w:val="20"/>
          <w:szCs w:val="20"/>
        </w:rPr>
        <w:t>desirable to support integer multiple</w:t>
      </w:r>
      <w:r>
        <w:rPr>
          <w:rFonts w:ascii="Times New Roman" w:eastAsia="宋体" w:hAnsi="Times New Roman" w:cs="Times New Roman"/>
          <w:kern w:val="0"/>
          <w:sz w:val="20"/>
          <w:szCs w:val="20"/>
        </w:rPr>
        <w:t xml:space="preserve"> numbers</w:t>
      </w:r>
      <w:r w:rsidRPr="00C006C2">
        <w:rPr>
          <w:rFonts w:ascii="Times New Roman" w:eastAsia="宋体" w:hAnsi="Times New Roman" w:cs="Times New Roman"/>
          <w:kern w:val="0"/>
          <w:sz w:val="20"/>
          <w:szCs w:val="20"/>
        </w:rPr>
        <w:t xml:space="preserve"> of OOK symbols within a slot</w:t>
      </w:r>
      <w:r>
        <w:rPr>
          <w:rFonts w:ascii="Times New Roman" w:eastAsia="宋体" w:hAnsi="Times New Roman" w:cs="Times New Roman"/>
          <w:kern w:val="0"/>
          <w:sz w:val="20"/>
          <w:szCs w:val="20"/>
        </w:rPr>
        <w:t xml:space="preserve"> for efficient resource usage and</w:t>
      </w:r>
      <w:r w:rsidRPr="00C006C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enable </w:t>
      </w:r>
      <w:r w:rsidRPr="00C006C2">
        <w:rPr>
          <w:rFonts w:ascii="Times New Roman" w:eastAsia="宋体" w:hAnsi="Times New Roman" w:cs="Times New Roman"/>
          <w:kern w:val="0"/>
          <w:sz w:val="20"/>
          <w:szCs w:val="20"/>
        </w:rPr>
        <w:t xml:space="preserve">slot-level </w:t>
      </w:r>
      <w:proofErr w:type="spellStart"/>
      <w:r w:rsidRPr="00C006C2">
        <w:rPr>
          <w:rFonts w:ascii="Times New Roman" w:eastAsia="宋体" w:hAnsi="Times New Roman" w:cs="Times New Roman"/>
          <w:kern w:val="0"/>
          <w:sz w:val="20"/>
          <w:szCs w:val="20"/>
        </w:rPr>
        <w:t>TDM</w:t>
      </w:r>
      <w:r>
        <w:rPr>
          <w:rFonts w:ascii="Times New Roman" w:eastAsia="宋体" w:hAnsi="Times New Roman" w:cs="Times New Roman"/>
          <w:kern w:val="0"/>
          <w:sz w:val="20"/>
          <w:szCs w:val="20"/>
        </w:rPr>
        <w:t>ed</w:t>
      </w:r>
      <w:proofErr w:type="spellEnd"/>
      <w:r>
        <w:rPr>
          <w:rFonts w:ascii="Times New Roman" w:eastAsia="宋体" w:hAnsi="Times New Roman" w:cs="Times New Roman"/>
          <w:kern w:val="0"/>
          <w:sz w:val="20"/>
          <w:szCs w:val="20"/>
        </w:rPr>
        <w:t xml:space="preserve"> multiplexing </w:t>
      </w:r>
      <w:r w:rsidRPr="00C006C2">
        <w:rPr>
          <w:rFonts w:ascii="Times New Roman" w:eastAsia="宋体" w:hAnsi="Times New Roman" w:cs="Times New Roman"/>
          <w:kern w:val="0"/>
          <w:sz w:val="20"/>
          <w:szCs w:val="20"/>
        </w:rPr>
        <w:t xml:space="preserve">between NR and </w:t>
      </w:r>
      <w:proofErr w:type="spellStart"/>
      <w:r w:rsidRPr="00C006C2">
        <w:rPr>
          <w:rFonts w:ascii="Times New Roman" w:eastAsia="宋体" w:hAnsi="Times New Roman" w:cs="Times New Roman"/>
          <w:kern w:val="0"/>
          <w:sz w:val="20"/>
          <w:szCs w:val="20"/>
        </w:rPr>
        <w:t>AI</w:t>
      </w:r>
      <w:r>
        <w:rPr>
          <w:rFonts w:ascii="Times New Roman" w:eastAsia="宋体" w:hAnsi="Times New Roman" w:cs="Times New Roman"/>
          <w:kern w:val="0"/>
          <w:sz w:val="20"/>
          <w:szCs w:val="20"/>
        </w:rPr>
        <w:t>o</w:t>
      </w:r>
      <w:r w:rsidRPr="00C006C2">
        <w:rPr>
          <w:rFonts w:ascii="Times New Roman" w:eastAsia="宋体" w:hAnsi="Times New Roman" w:cs="Times New Roman"/>
          <w:kern w:val="0"/>
          <w:sz w:val="20"/>
          <w:szCs w:val="20"/>
        </w:rPr>
        <w:t>T</w:t>
      </w:r>
      <w:proofErr w:type="spellEnd"/>
      <w:r w:rsidRPr="00C006C2">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The detailed design for an OOK symbol </w:t>
      </w:r>
      <w:r w:rsidRPr="00BE1950">
        <w:rPr>
          <w:rFonts w:ascii="Times New Roman" w:eastAsia="宋体" w:hAnsi="Times New Roman" w:cs="Times New Roman"/>
          <w:kern w:val="0"/>
          <w:sz w:val="20"/>
          <w:szCs w:val="20"/>
        </w:rPr>
        <w:t xml:space="preserve">duration </w:t>
      </w:r>
      <w:r>
        <w:rPr>
          <w:rFonts w:ascii="Times New Roman" w:eastAsia="宋体" w:hAnsi="Times New Roman" w:cs="Times New Roman"/>
          <w:kern w:val="0"/>
          <w:sz w:val="20"/>
          <w:szCs w:val="20"/>
        </w:rPr>
        <w:t xml:space="preserve">also </w:t>
      </w:r>
      <w:r w:rsidRPr="00BE1950">
        <w:rPr>
          <w:rFonts w:ascii="Times New Roman" w:eastAsia="宋体" w:hAnsi="Times New Roman" w:cs="Times New Roman"/>
          <w:kern w:val="0"/>
          <w:sz w:val="20"/>
          <w:szCs w:val="20"/>
        </w:rPr>
        <w:t xml:space="preserve">depends on target data rate, waveform/modulation, </w:t>
      </w:r>
      <w:r>
        <w:rPr>
          <w:rFonts w:ascii="Times New Roman" w:eastAsia="宋体" w:hAnsi="Times New Roman" w:cs="Times New Roman"/>
          <w:kern w:val="0"/>
          <w:sz w:val="20"/>
          <w:szCs w:val="20"/>
        </w:rPr>
        <w:t xml:space="preserve">and </w:t>
      </w:r>
      <w:r w:rsidRPr="00BE1950">
        <w:rPr>
          <w:rFonts w:ascii="Times New Roman" w:eastAsia="宋体" w:hAnsi="Times New Roman" w:cs="Times New Roman"/>
          <w:kern w:val="0"/>
          <w:sz w:val="20"/>
          <w:szCs w:val="20"/>
        </w:rPr>
        <w:t>tolerance to timing variation (e.g., timing error, or channel variation)</w:t>
      </w:r>
      <w:r>
        <w:rPr>
          <w:rFonts w:ascii="Times New Roman" w:eastAsia="宋体" w:hAnsi="Times New Roman" w:cs="Times New Roman"/>
          <w:kern w:val="0"/>
          <w:sz w:val="20"/>
          <w:szCs w:val="20"/>
        </w:rPr>
        <w:t xml:space="preserve">. </w:t>
      </w:r>
    </w:p>
    <w:p w14:paraId="20BF69F5" w14:textId="7B9B43C0" w:rsidR="00CE4571" w:rsidRDefault="00CE4571" w:rsidP="00CE4571">
      <w:pPr>
        <w:rPr>
          <w:rFonts w:ascii="Times New Roman" w:eastAsia="宋体" w:hAnsi="Times New Roman" w:cs="Times New Roman"/>
          <w:b/>
          <w:kern w:val="0"/>
          <w:sz w:val="20"/>
          <w:szCs w:val="20"/>
        </w:rPr>
      </w:pPr>
      <w:r>
        <w:rPr>
          <w:rFonts w:ascii="Times New Roman" w:eastAsia="宋体" w:hAnsi="Times New Roman" w:cs="Times New Roman"/>
          <w:b/>
          <w:kern w:val="0"/>
          <w:sz w:val="20"/>
          <w:szCs w:val="20"/>
        </w:rPr>
        <w:t xml:space="preserve">Proposal </w:t>
      </w:r>
      <w:r>
        <w:rPr>
          <w:rFonts w:ascii="Times New Roman" w:eastAsia="宋体" w:hAnsi="Times New Roman" w:cs="Times New Roman"/>
          <w:b/>
          <w:bCs/>
          <w:kern w:val="0"/>
          <w:sz w:val="20"/>
          <w:szCs w:val="24"/>
        </w:rPr>
        <w:t>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eastAsia="宋体" w:hAnsi="Times New Roman" w:cs="Times New Roman"/>
          <w:b/>
          <w:kern w:val="0"/>
          <w:sz w:val="20"/>
          <w:szCs w:val="20"/>
        </w:rPr>
        <w:t xml:space="preserve">4: </w:t>
      </w:r>
      <w:r w:rsidRPr="0038309E">
        <w:rPr>
          <w:rFonts w:ascii="Times New Roman" w:eastAsia="宋体" w:hAnsi="Times New Roman" w:cs="Times New Roman"/>
          <w:b/>
          <w:kern w:val="0"/>
          <w:sz w:val="20"/>
          <w:szCs w:val="20"/>
        </w:rPr>
        <w:t xml:space="preserve">From </w:t>
      </w:r>
      <w:r>
        <w:rPr>
          <w:rFonts w:ascii="Times New Roman" w:eastAsia="宋体" w:hAnsi="Times New Roman" w:cs="Times New Roman"/>
          <w:b/>
          <w:kern w:val="0"/>
          <w:sz w:val="20"/>
          <w:szCs w:val="20"/>
        </w:rPr>
        <w:t xml:space="preserve">the </w:t>
      </w:r>
      <w:r w:rsidRPr="0038309E">
        <w:rPr>
          <w:rFonts w:ascii="Times New Roman" w:eastAsia="宋体" w:hAnsi="Times New Roman" w:cs="Times New Roman"/>
          <w:b/>
          <w:kern w:val="0"/>
          <w:sz w:val="20"/>
          <w:szCs w:val="20"/>
        </w:rPr>
        <w:t xml:space="preserve">A-IoT </w:t>
      </w:r>
      <w:r>
        <w:rPr>
          <w:rFonts w:ascii="Times New Roman" w:eastAsia="宋体" w:hAnsi="Times New Roman" w:cs="Times New Roman"/>
          <w:b/>
          <w:kern w:val="0"/>
          <w:sz w:val="20"/>
          <w:szCs w:val="20"/>
        </w:rPr>
        <w:t xml:space="preserve">device </w:t>
      </w:r>
      <w:r w:rsidRPr="0038309E">
        <w:rPr>
          <w:rFonts w:ascii="Times New Roman" w:eastAsia="宋体" w:hAnsi="Times New Roman" w:cs="Times New Roman"/>
          <w:b/>
          <w:kern w:val="0"/>
          <w:sz w:val="20"/>
          <w:szCs w:val="20"/>
        </w:rPr>
        <w:t>side,</w:t>
      </w:r>
      <w:r>
        <w:rPr>
          <w:rFonts w:ascii="Times New Roman" w:eastAsia="宋体" w:hAnsi="Times New Roman" w:cs="Times New Roman"/>
          <w:b/>
          <w:kern w:val="0"/>
          <w:sz w:val="20"/>
          <w:szCs w:val="20"/>
        </w:rPr>
        <w:t xml:space="preserve"> an OOK symbol/chip length can be considered as the basic resource unit for constructing </w:t>
      </w:r>
      <w:r w:rsidRPr="0038309E">
        <w:rPr>
          <w:rFonts w:ascii="Times New Roman" w:eastAsia="宋体" w:hAnsi="Times New Roman" w:cs="Times New Roman"/>
          <w:b/>
          <w:kern w:val="0"/>
          <w:sz w:val="20"/>
          <w:szCs w:val="20"/>
        </w:rPr>
        <w:t>A-IoT DL/UL channel/signals</w:t>
      </w:r>
      <w:r>
        <w:rPr>
          <w:rFonts w:ascii="Times New Roman" w:eastAsia="宋体" w:hAnsi="Times New Roman" w:cs="Times New Roman"/>
          <w:b/>
          <w:kern w:val="0"/>
          <w:sz w:val="20"/>
          <w:szCs w:val="20"/>
        </w:rPr>
        <w:t xml:space="preserve">. </w:t>
      </w:r>
    </w:p>
    <w:p w14:paraId="5EFBD5EE" w14:textId="77777777" w:rsidR="00CE4571" w:rsidRPr="00CE4571" w:rsidRDefault="00CE4571" w:rsidP="00FC1D1A">
      <w:pPr>
        <w:rPr>
          <w:rFonts w:ascii="Times New Roman" w:eastAsia="宋体" w:hAnsi="Times New Roman" w:cs="Times New Roman"/>
          <w:kern w:val="0"/>
          <w:sz w:val="20"/>
          <w:szCs w:val="20"/>
        </w:rPr>
      </w:pP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402336C3" w14:textId="23DB5A40" w:rsidR="00C53783" w:rsidRPr="002B1577" w:rsidRDefault="006258A3" w:rsidP="00C53783">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Times New Roman" w:hAnsi="Arial" w:cs="Arial"/>
          <w:kern w:val="0"/>
          <w:sz w:val="36"/>
          <w:szCs w:val="20"/>
          <w:lang w:val="fr-FR" w:eastAsia="en-US"/>
        </w:rPr>
      </w:pPr>
      <w:bookmarkStart w:id="14" w:name="_Hlk157423243"/>
      <w:r w:rsidRPr="002B1577">
        <w:rPr>
          <w:rFonts w:ascii="Arial" w:eastAsia="Times New Roman" w:hAnsi="Arial" w:cs="Arial"/>
          <w:kern w:val="0"/>
          <w:sz w:val="36"/>
          <w:szCs w:val="20"/>
          <w:lang w:val="fr-FR" w:eastAsia="en-US"/>
        </w:rPr>
        <w:t xml:space="preserve">Impact </w:t>
      </w:r>
      <w:r w:rsidR="00FF350D" w:rsidRPr="002B1577">
        <w:rPr>
          <w:rFonts w:ascii="Arial" w:eastAsia="Times New Roman" w:hAnsi="Arial" w:cs="Arial"/>
          <w:kern w:val="0"/>
          <w:sz w:val="36"/>
          <w:szCs w:val="20"/>
          <w:lang w:val="fr-FR" w:eastAsia="en-US"/>
        </w:rPr>
        <w:t xml:space="preserve">of device </w:t>
      </w:r>
      <w:r w:rsidR="00077391" w:rsidRPr="00077391">
        <w:rPr>
          <w:rFonts w:ascii="Arial" w:hAnsi="Arial" w:cs="Arial" w:hint="eastAsia"/>
          <w:kern w:val="0"/>
          <w:sz w:val="36"/>
          <w:szCs w:val="20"/>
          <w:lang w:val="fr-FR"/>
        </w:rPr>
        <w:t>(</w:t>
      </w:r>
      <w:r w:rsidR="00FF350D" w:rsidRPr="00077391">
        <w:rPr>
          <w:rFonts w:ascii="Arial" w:hAnsi="Arial" w:cs="Arial"/>
          <w:kern w:val="0"/>
          <w:sz w:val="36"/>
          <w:szCs w:val="20"/>
          <w:lang w:val="fr-FR"/>
        </w:rPr>
        <w:t>un</w:t>
      </w:r>
      <w:r w:rsidR="00077391">
        <w:rPr>
          <w:rFonts w:ascii="Arial" w:hAnsi="Arial" w:cs="Arial" w:hint="eastAsia"/>
          <w:kern w:val="0"/>
          <w:sz w:val="36"/>
          <w:szCs w:val="20"/>
          <w:lang w:val="fr-FR"/>
        </w:rPr>
        <w:t>)</w:t>
      </w:r>
      <w:r w:rsidR="00FF350D" w:rsidRPr="00077391">
        <w:rPr>
          <w:rFonts w:ascii="Arial" w:hAnsi="Arial" w:cs="Arial"/>
          <w:kern w:val="0"/>
          <w:sz w:val="36"/>
          <w:szCs w:val="20"/>
          <w:lang w:val="fr-FR"/>
        </w:rPr>
        <w:t xml:space="preserve">availability  </w:t>
      </w:r>
    </w:p>
    <w:bookmarkEnd w:id="14"/>
    <w:p w14:paraId="1888ABE2" w14:textId="7ECE3FF3" w:rsidR="00131E6C" w:rsidRDefault="00131E6C" w:rsidP="00CF65FF">
      <w:pPr>
        <w:widowControl/>
        <w:spacing w:before="120" w:after="120" w:line="276" w:lineRule="auto"/>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Two directions </w:t>
      </w:r>
      <w:r>
        <w:rPr>
          <w:rFonts w:ascii="Times New Roman" w:eastAsia="宋体" w:hAnsi="Times New Roman" w:cs="Times New Roman"/>
          <w:kern w:val="0"/>
          <w:sz w:val="20"/>
          <w:szCs w:val="20"/>
        </w:rPr>
        <w:t>were</w:t>
      </w:r>
      <w:r>
        <w:rPr>
          <w:rFonts w:ascii="Times New Roman" w:eastAsia="宋体" w:hAnsi="Times New Roman" w:cs="Times New Roman" w:hint="eastAsia"/>
          <w:kern w:val="0"/>
          <w:sz w:val="20"/>
          <w:szCs w:val="20"/>
        </w:rPr>
        <w:t xml:space="preserve"> agreed to be studied for the</w:t>
      </w:r>
      <w:r w:rsidRPr="00131E6C">
        <w:rPr>
          <w:rFonts w:hint="eastAsia"/>
        </w:rPr>
        <w:t xml:space="preserve"> </w:t>
      </w:r>
      <w:r w:rsidRPr="00131E6C">
        <w:rPr>
          <w:rFonts w:ascii="Times New Roman" w:eastAsia="宋体" w:hAnsi="Times New Roman" w:cs="Times New Roman" w:hint="eastAsia"/>
          <w:kern w:val="0"/>
          <w:sz w:val="20"/>
          <w:szCs w:val="20"/>
        </w:rPr>
        <w:t>potential impact of device unavailability due to charging by energy harvesting</w:t>
      </w:r>
      <w:r>
        <w:rPr>
          <w:rFonts w:ascii="Times New Roman" w:eastAsia="宋体" w:hAnsi="Times New Roman" w:cs="Times New Roman" w:hint="eastAsia"/>
          <w:kern w:val="0"/>
          <w:sz w:val="20"/>
          <w:szCs w:val="20"/>
        </w:rPr>
        <w:t xml:space="preserve"> in RAN1#118 meeting. </w:t>
      </w:r>
    </w:p>
    <w:tbl>
      <w:tblPr>
        <w:tblStyle w:val="afffa"/>
        <w:tblW w:w="0" w:type="auto"/>
        <w:tblLook w:val="04A0" w:firstRow="1" w:lastRow="0" w:firstColumn="1" w:lastColumn="0" w:noHBand="0" w:noVBand="1"/>
      </w:tblPr>
      <w:tblGrid>
        <w:gridCol w:w="9060"/>
      </w:tblGrid>
      <w:tr w:rsidR="00131E6C" w14:paraId="384F2F63" w14:textId="77777777" w:rsidTr="00131E6C">
        <w:tc>
          <w:tcPr>
            <w:tcW w:w="9060" w:type="dxa"/>
          </w:tcPr>
          <w:p w14:paraId="0EE23D19" w14:textId="77777777" w:rsidR="00131E6C" w:rsidRPr="005F2580" w:rsidRDefault="00131E6C" w:rsidP="00131E6C">
            <w:pPr>
              <w:adjustRightInd w:val="0"/>
              <w:snapToGrid w:val="0"/>
              <w:rPr>
                <w:rFonts w:eastAsia="Microsoft YaHei UI"/>
                <w:b/>
                <w:bCs/>
              </w:rPr>
            </w:pPr>
            <w:r w:rsidRPr="001A5F55">
              <w:rPr>
                <w:rFonts w:eastAsia="Microsoft YaHei UI"/>
                <w:b/>
                <w:bCs/>
                <w:highlight w:val="green"/>
              </w:rPr>
              <w:t>Agreement</w:t>
            </w:r>
          </w:p>
          <w:p w14:paraId="184EA500" w14:textId="77777777" w:rsidR="00131E6C" w:rsidRPr="00992466" w:rsidRDefault="00131E6C" w:rsidP="00131E6C">
            <w:pPr>
              <w:adjustRightInd w:val="0"/>
              <w:snapToGrid w:val="0"/>
              <w:rPr>
                <w:rFonts w:eastAsia="Microsoft YaHei UI"/>
              </w:rPr>
            </w:pPr>
            <w:r w:rsidRPr="00992466">
              <w:rPr>
                <w:rFonts w:eastAsia="Microsoft YaHei UI"/>
              </w:rPr>
              <w:lastRenderedPageBreak/>
              <w:t>For the study of the potential impact of device unavailability due to charging by energy harvesting, the following directions are captured in TR 38.769:</w:t>
            </w:r>
          </w:p>
          <w:p w14:paraId="1C1CBE54" w14:textId="77777777" w:rsidR="00131E6C" w:rsidRPr="00992466" w:rsidRDefault="00131E6C" w:rsidP="00282283">
            <w:pPr>
              <w:pStyle w:val="affff0"/>
              <w:widowControl/>
              <w:numPr>
                <w:ilvl w:val="0"/>
                <w:numId w:val="44"/>
              </w:numPr>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Direction 1: Reader does not provide information to a device regarding when the device may become available/unavailable. </w:t>
            </w:r>
          </w:p>
          <w:p w14:paraId="15BE6161" w14:textId="77777777" w:rsidR="00131E6C" w:rsidRPr="00992466" w:rsidRDefault="00131E6C" w:rsidP="00282283">
            <w:pPr>
              <w:pStyle w:val="affff0"/>
              <w:widowControl/>
              <w:numPr>
                <w:ilvl w:val="0"/>
                <w:numId w:val="44"/>
              </w:numPr>
              <w:autoSpaceDE w:val="0"/>
              <w:autoSpaceDN w:val="0"/>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Direction 2: Reader can provide information to a device based on which the device may become available/unavailable. </w:t>
            </w:r>
          </w:p>
          <w:p w14:paraId="43AA76F1" w14:textId="77777777" w:rsidR="00131E6C" w:rsidRPr="00992466" w:rsidRDefault="00131E6C" w:rsidP="00282283">
            <w:pPr>
              <w:pStyle w:val="affff0"/>
              <w:widowControl/>
              <w:numPr>
                <w:ilvl w:val="0"/>
                <w:numId w:val="44"/>
              </w:numPr>
              <w:autoSpaceDE w:val="0"/>
              <w:autoSpaceDN w:val="0"/>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Note: The applicability of Direction 1 and/or 2 to different device types 1/2a/2b may be further discussed. </w:t>
            </w:r>
          </w:p>
          <w:p w14:paraId="777AAD16" w14:textId="2F99EFE9" w:rsidR="00131E6C" w:rsidRPr="00131E6C" w:rsidRDefault="00131E6C" w:rsidP="00282283">
            <w:pPr>
              <w:pStyle w:val="affff0"/>
              <w:widowControl/>
              <w:numPr>
                <w:ilvl w:val="0"/>
                <w:numId w:val="44"/>
              </w:numPr>
              <w:autoSpaceDE w:val="0"/>
              <w:autoSpaceDN w:val="0"/>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Note: Direction 1 and Direction 2 are not for down-selection. </w:t>
            </w:r>
          </w:p>
        </w:tc>
      </w:tr>
    </w:tbl>
    <w:p w14:paraId="68399D4E" w14:textId="649D2400" w:rsidR="007D6446" w:rsidRDefault="00CF65FF" w:rsidP="00CF65FF">
      <w:pPr>
        <w:widowControl/>
        <w:spacing w:before="120" w:after="120" w:line="276"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 xml:space="preserve">In this section, we </w:t>
      </w:r>
      <w:r w:rsidR="00131E6C">
        <w:rPr>
          <w:rFonts w:ascii="Times New Roman" w:eastAsia="宋体" w:hAnsi="Times New Roman" w:cs="Times New Roman" w:hint="eastAsia"/>
          <w:kern w:val="0"/>
          <w:sz w:val="20"/>
          <w:szCs w:val="24"/>
        </w:rPr>
        <w:t>provide our solution details for each direction</w:t>
      </w:r>
      <w:r w:rsidR="00E822D6">
        <w:rPr>
          <w:rFonts w:ascii="Times New Roman" w:eastAsia="宋体" w:hAnsi="Times New Roman" w:cs="Times New Roman"/>
          <w:kern w:val="0"/>
          <w:sz w:val="20"/>
          <w:szCs w:val="24"/>
        </w:rPr>
        <w:t xml:space="preserve">. </w:t>
      </w:r>
    </w:p>
    <w:p w14:paraId="360E00A3" w14:textId="01072EA0" w:rsidR="009E5717" w:rsidRDefault="00131E6C" w:rsidP="009E5717">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Direction 1</w:t>
      </w:r>
      <w:r w:rsidR="009E5717" w:rsidRPr="004805B7">
        <w:rPr>
          <w:rFonts w:ascii="Arial" w:hAnsi="Arial" w:cs="Arial"/>
          <w:kern w:val="0"/>
          <w:sz w:val="32"/>
          <w:szCs w:val="18"/>
          <w:lang w:val="fr-FR"/>
        </w:rPr>
        <w:t xml:space="preserve">   </w:t>
      </w:r>
    </w:p>
    <w:p w14:paraId="5FEA5472" w14:textId="00111150" w:rsidR="00647CC8" w:rsidRPr="00647CC8" w:rsidRDefault="00647CC8" w:rsidP="00647CC8">
      <w:pPr>
        <w:keepNext/>
        <w:keepLines/>
        <w:widowControl/>
        <w:numPr>
          <w:ilvl w:val="2"/>
          <w:numId w:val="17"/>
        </w:numPr>
        <w:pBdr>
          <w:top w:val="single" w:sz="12" w:space="3" w:color="auto"/>
        </w:pBdr>
        <w:tabs>
          <w:tab w:val="left" w:pos="425"/>
          <w:tab w:val="left" w:pos="567"/>
        </w:tabs>
        <w:overflowPunct w:val="0"/>
        <w:autoSpaceDE w:val="0"/>
        <w:autoSpaceDN w:val="0"/>
        <w:adjustRightInd w:val="0"/>
        <w:spacing w:before="240" w:after="180"/>
        <w:jc w:val="left"/>
        <w:textAlignment w:val="baseline"/>
        <w:outlineLvl w:val="0"/>
        <w:rPr>
          <w:rFonts w:ascii="Arial" w:hAnsi="Arial" w:cs="Arial"/>
          <w:kern w:val="0"/>
          <w:sz w:val="28"/>
          <w:szCs w:val="28"/>
          <w:lang w:val="fr-FR"/>
        </w:rPr>
      </w:pPr>
      <w:bookmarkStart w:id="15" w:name="_Hlk176873119"/>
      <w:r w:rsidRPr="00647CC8">
        <w:rPr>
          <w:rFonts w:ascii="Arial" w:hAnsi="Arial" w:cs="Arial" w:hint="eastAsia"/>
          <w:kern w:val="0"/>
          <w:sz w:val="28"/>
          <w:szCs w:val="28"/>
          <w:lang w:val="fr-FR"/>
        </w:rPr>
        <w:t xml:space="preserve">Solution description </w:t>
      </w:r>
      <w:r w:rsidR="00AE45FF">
        <w:rPr>
          <w:rFonts w:ascii="Arial" w:hAnsi="Arial" w:cs="Arial" w:hint="eastAsia"/>
          <w:kern w:val="0"/>
          <w:sz w:val="28"/>
          <w:szCs w:val="28"/>
          <w:lang w:val="fr-FR"/>
        </w:rPr>
        <w:t xml:space="preserve"> </w:t>
      </w:r>
    </w:p>
    <w:bookmarkEnd w:id="15"/>
    <w:p w14:paraId="5BDBD133" w14:textId="5162F7FE" w:rsidR="00316E97" w:rsidRDefault="009305DF" w:rsidP="009E5717">
      <w:pPr>
        <w:widowControl/>
        <w:spacing w:before="120" w:after="120" w:line="276" w:lineRule="auto"/>
        <w:rPr>
          <w:rFonts w:ascii="Times New Roman" w:eastAsia="Microsoft YaHei UI" w:hAnsi="Times New Roman"/>
          <w:sz w:val="20"/>
          <w:szCs w:val="20"/>
        </w:rPr>
      </w:pPr>
      <w:r>
        <w:rPr>
          <w:rFonts w:ascii="Times New Roman" w:eastAsia="Microsoft YaHei UI" w:hAnsi="Times New Roman"/>
          <w:sz w:val="20"/>
          <w:szCs w:val="20"/>
        </w:rPr>
        <w:t xml:space="preserve">In Direction 1, </w:t>
      </w:r>
      <w:r>
        <w:rPr>
          <w:rFonts w:ascii="Times New Roman" w:eastAsia="Microsoft YaHei UI" w:hAnsi="Times New Roman" w:hint="eastAsia"/>
          <w:sz w:val="20"/>
          <w:szCs w:val="20"/>
        </w:rPr>
        <w:t xml:space="preserve">it is assumed that </w:t>
      </w:r>
      <w:r>
        <w:rPr>
          <w:rFonts w:ascii="Times New Roman" w:eastAsia="Microsoft YaHei UI" w:hAnsi="Times New Roman"/>
          <w:sz w:val="20"/>
          <w:szCs w:val="20"/>
        </w:rPr>
        <w:t xml:space="preserve">the device is only in two states: available (ON) and unavailable (OFF). </w:t>
      </w:r>
      <w:r w:rsidR="00316E97">
        <w:rPr>
          <w:rFonts w:ascii="Times New Roman" w:eastAsia="Microsoft YaHei UI" w:hAnsi="Times New Roman" w:hint="eastAsia"/>
          <w:sz w:val="20"/>
          <w:szCs w:val="20"/>
        </w:rPr>
        <w:t xml:space="preserve">The supported functions for device in ON or OFF state is </w:t>
      </w:r>
      <w:r w:rsidR="00316E97">
        <w:rPr>
          <w:rFonts w:ascii="Times New Roman" w:eastAsia="Microsoft YaHei UI" w:hAnsi="Times New Roman"/>
          <w:sz w:val="20"/>
          <w:szCs w:val="20"/>
        </w:rPr>
        <w:t>summarize</w:t>
      </w:r>
      <w:r w:rsidR="00316E97">
        <w:rPr>
          <w:rFonts w:ascii="Times New Roman" w:eastAsia="Microsoft YaHei UI" w:hAnsi="Times New Roman" w:hint="eastAsia"/>
          <w:sz w:val="20"/>
          <w:szCs w:val="20"/>
        </w:rPr>
        <w:t xml:space="preserve">d in Table </w:t>
      </w:r>
      <w:r w:rsidR="00BA70C2">
        <w:rPr>
          <w:rFonts w:ascii="Times New Roman" w:eastAsia="Microsoft YaHei UI" w:hAnsi="Times New Roman" w:hint="eastAsia"/>
          <w:sz w:val="20"/>
          <w:szCs w:val="20"/>
        </w:rPr>
        <w:t>3-1</w:t>
      </w:r>
      <w:r w:rsidR="00316E97">
        <w:rPr>
          <w:rFonts w:ascii="Times New Roman" w:eastAsia="Microsoft YaHei UI" w:hAnsi="Times New Roman" w:hint="eastAsia"/>
          <w:sz w:val="20"/>
          <w:szCs w:val="20"/>
        </w:rPr>
        <w:t xml:space="preserve">. </w:t>
      </w:r>
    </w:p>
    <w:p w14:paraId="1AA414C7" w14:textId="5CD0B273" w:rsidR="00316E97" w:rsidRPr="009E5717" w:rsidRDefault="00316E97" w:rsidP="00316E97">
      <w:pPr>
        <w:widowControl/>
        <w:spacing w:before="120" w:after="120" w:line="276" w:lineRule="auto"/>
        <w:jc w:val="center"/>
        <w:rPr>
          <w:rFonts w:ascii="Times New Roman" w:eastAsia="宋体" w:hAnsi="Times New Roman" w:cs="Times New Roman"/>
          <w:kern w:val="0"/>
          <w:sz w:val="20"/>
          <w:szCs w:val="24"/>
        </w:rPr>
      </w:pPr>
      <w:r w:rsidRPr="009E5717">
        <w:rPr>
          <w:rFonts w:ascii="Times New Roman" w:eastAsia="宋体" w:hAnsi="Times New Roman" w:cs="Times New Roman" w:hint="eastAsia"/>
          <w:kern w:val="0"/>
          <w:sz w:val="20"/>
          <w:szCs w:val="24"/>
        </w:rPr>
        <w:t>T</w:t>
      </w:r>
      <w:r w:rsidRPr="009E5717">
        <w:rPr>
          <w:rFonts w:ascii="Times New Roman" w:eastAsia="宋体" w:hAnsi="Times New Roman" w:cs="Times New Roman"/>
          <w:kern w:val="0"/>
          <w:sz w:val="20"/>
          <w:szCs w:val="24"/>
        </w:rPr>
        <w:t xml:space="preserve">able </w:t>
      </w:r>
      <w:r w:rsidR="00BA70C2">
        <w:rPr>
          <w:rFonts w:ascii="Times New Roman" w:eastAsia="宋体" w:hAnsi="Times New Roman" w:cs="Times New Roman" w:hint="eastAsia"/>
          <w:kern w:val="0"/>
          <w:sz w:val="20"/>
          <w:szCs w:val="24"/>
        </w:rPr>
        <w:t>3-1</w:t>
      </w:r>
      <w:r w:rsidRPr="009E5717">
        <w:rPr>
          <w:rFonts w:ascii="Times New Roman" w:eastAsia="宋体" w:hAnsi="Times New Roman" w:cs="Times New Roman"/>
          <w:kern w:val="0"/>
          <w:sz w:val="20"/>
          <w:szCs w:val="24"/>
        </w:rPr>
        <w:t>: Function(s) that supported and unsupported</w:t>
      </w:r>
      <w:r>
        <w:rPr>
          <w:rFonts w:ascii="Times New Roman" w:eastAsia="宋体" w:hAnsi="Times New Roman" w:cs="Times New Roman" w:hint="eastAsia"/>
          <w:kern w:val="0"/>
          <w:sz w:val="20"/>
          <w:szCs w:val="24"/>
        </w:rPr>
        <w:t xml:space="preserve"> for ON and OFF state </w:t>
      </w:r>
    </w:p>
    <w:tbl>
      <w:tblPr>
        <w:tblStyle w:val="TableGrid4"/>
        <w:tblW w:w="0" w:type="auto"/>
        <w:tblLook w:val="04A0" w:firstRow="1" w:lastRow="0" w:firstColumn="1" w:lastColumn="0" w:noHBand="0" w:noVBand="1"/>
      </w:tblPr>
      <w:tblGrid>
        <w:gridCol w:w="1907"/>
        <w:gridCol w:w="3003"/>
        <w:gridCol w:w="4016"/>
      </w:tblGrid>
      <w:tr w:rsidR="00316E97" w:rsidRPr="009E5717" w14:paraId="1DC5E09E" w14:textId="77777777" w:rsidTr="00316E97">
        <w:trPr>
          <w:trHeight w:val="263"/>
        </w:trPr>
        <w:tc>
          <w:tcPr>
            <w:tcW w:w="1907" w:type="dxa"/>
            <w:shd w:val="clear" w:color="auto" w:fill="BDD6EE" w:themeFill="accent5" w:themeFillTint="66"/>
          </w:tcPr>
          <w:p w14:paraId="23BDCE44" w14:textId="77777777" w:rsidR="00316E97" w:rsidRPr="009E5717" w:rsidRDefault="00316E97" w:rsidP="00F143D9">
            <w:pPr>
              <w:widowControl/>
              <w:spacing w:before="120" w:after="120" w:line="276" w:lineRule="auto"/>
              <w:jc w:val="center"/>
              <w:rPr>
                <w:b/>
                <w:bCs/>
                <w:szCs w:val="24"/>
              </w:rPr>
            </w:pPr>
            <w:r w:rsidRPr="009E5717">
              <w:rPr>
                <w:rFonts w:hint="eastAsia"/>
                <w:b/>
                <w:bCs/>
                <w:szCs w:val="24"/>
              </w:rPr>
              <w:t>D</w:t>
            </w:r>
            <w:r w:rsidRPr="009E5717">
              <w:rPr>
                <w:b/>
                <w:bCs/>
                <w:szCs w:val="24"/>
              </w:rPr>
              <w:t>evice states</w:t>
            </w:r>
          </w:p>
        </w:tc>
        <w:tc>
          <w:tcPr>
            <w:tcW w:w="3003" w:type="dxa"/>
            <w:shd w:val="clear" w:color="auto" w:fill="BDD6EE" w:themeFill="accent5" w:themeFillTint="66"/>
          </w:tcPr>
          <w:p w14:paraId="439ED47B" w14:textId="77777777" w:rsidR="00316E97" w:rsidRPr="009E5717" w:rsidRDefault="00316E97" w:rsidP="00F143D9">
            <w:pPr>
              <w:widowControl/>
              <w:spacing w:before="120" w:after="120" w:line="276" w:lineRule="auto"/>
              <w:rPr>
                <w:b/>
                <w:bCs/>
                <w:szCs w:val="24"/>
              </w:rPr>
            </w:pPr>
            <w:r w:rsidRPr="009E5717">
              <w:rPr>
                <w:rFonts w:hint="eastAsia"/>
                <w:b/>
                <w:bCs/>
                <w:szCs w:val="24"/>
              </w:rPr>
              <w:t>S</w:t>
            </w:r>
            <w:r w:rsidRPr="009E5717">
              <w:rPr>
                <w:b/>
                <w:bCs/>
                <w:szCs w:val="24"/>
              </w:rPr>
              <w:t xml:space="preserve">upported functions </w:t>
            </w:r>
          </w:p>
        </w:tc>
        <w:tc>
          <w:tcPr>
            <w:tcW w:w="4016" w:type="dxa"/>
            <w:shd w:val="clear" w:color="auto" w:fill="BDD6EE" w:themeFill="accent5" w:themeFillTint="66"/>
          </w:tcPr>
          <w:p w14:paraId="3F4A3AFD" w14:textId="77777777" w:rsidR="00316E97" w:rsidRPr="009E5717" w:rsidRDefault="00316E97" w:rsidP="00F143D9">
            <w:pPr>
              <w:widowControl/>
              <w:spacing w:before="120" w:after="120" w:line="276" w:lineRule="auto"/>
              <w:rPr>
                <w:b/>
                <w:bCs/>
                <w:szCs w:val="24"/>
              </w:rPr>
            </w:pPr>
            <w:r w:rsidRPr="009E5717">
              <w:rPr>
                <w:b/>
                <w:bCs/>
                <w:szCs w:val="24"/>
              </w:rPr>
              <w:t>Unsupported functions</w:t>
            </w:r>
          </w:p>
        </w:tc>
      </w:tr>
      <w:tr w:rsidR="00316E97" w:rsidRPr="009E5717" w14:paraId="03982849" w14:textId="77777777" w:rsidTr="00316E97">
        <w:trPr>
          <w:trHeight w:val="263"/>
        </w:trPr>
        <w:tc>
          <w:tcPr>
            <w:tcW w:w="1907" w:type="dxa"/>
          </w:tcPr>
          <w:p w14:paraId="4B46C5AB" w14:textId="1EF0EB4C" w:rsidR="00316E97" w:rsidRPr="009E5717" w:rsidRDefault="00316E97" w:rsidP="00F143D9">
            <w:pPr>
              <w:widowControl/>
              <w:spacing w:before="120" w:after="120" w:line="276" w:lineRule="auto"/>
              <w:jc w:val="center"/>
              <w:rPr>
                <w:b/>
                <w:bCs/>
                <w:szCs w:val="24"/>
              </w:rPr>
            </w:pPr>
            <w:r>
              <w:rPr>
                <w:rFonts w:hint="eastAsia"/>
                <w:b/>
                <w:bCs/>
                <w:szCs w:val="24"/>
              </w:rPr>
              <w:t>ON</w:t>
            </w:r>
          </w:p>
        </w:tc>
        <w:tc>
          <w:tcPr>
            <w:tcW w:w="3003" w:type="dxa"/>
          </w:tcPr>
          <w:p w14:paraId="751A1AC4"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transmission, reception for communication</w:t>
            </w:r>
          </w:p>
          <w:p w14:paraId="0581D5C1"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 xml:space="preserve">maintain memory </w:t>
            </w:r>
          </w:p>
          <w:p w14:paraId="60F20D07"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run a clock for Tx/Rx</w:t>
            </w:r>
          </w:p>
        </w:tc>
        <w:tc>
          <w:tcPr>
            <w:tcW w:w="4016" w:type="dxa"/>
          </w:tcPr>
          <w:p w14:paraId="40EA9D0F" w14:textId="25DC6E88"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 xml:space="preserve">energy harvesting </w:t>
            </w:r>
            <w:r>
              <w:rPr>
                <w:rFonts w:hint="eastAsia"/>
                <w:szCs w:val="24"/>
              </w:rPr>
              <w:t xml:space="preserve">considering </w:t>
            </w:r>
            <w:r w:rsidRPr="009E5717">
              <w:rPr>
                <w:rFonts w:hint="eastAsia"/>
                <w:lang w:eastAsia="ko-KR"/>
              </w:rPr>
              <w:t>device has a single antenna for both communication and RF energy harvesting</w:t>
            </w:r>
            <w:r w:rsidRPr="009E5717">
              <w:rPr>
                <w:lang w:eastAsia="ko-KR"/>
              </w:rPr>
              <w:t xml:space="preserve"> in </w:t>
            </w:r>
            <w:proofErr w:type="spellStart"/>
            <w:r w:rsidRPr="009E5717">
              <w:rPr>
                <w:lang w:eastAsia="ko-KR"/>
              </w:rPr>
              <w:t>TDMed</w:t>
            </w:r>
            <w:proofErr w:type="spellEnd"/>
            <w:r w:rsidRPr="009E5717">
              <w:rPr>
                <w:lang w:eastAsia="ko-KR"/>
              </w:rPr>
              <w:t xml:space="preserve"> manner</w:t>
            </w:r>
          </w:p>
        </w:tc>
      </w:tr>
      <w:tr w:rsidR="00316E97" w:rsidRPr="009E5717" w14:paraId="15D304E6" w14:textId="77777777" w:rsidTr="00316E97">
        <w:trPr>
          <w:trHeight w:val="259"/>
        </w:trPr>
        <w:tc>
          <w:tcPr>
            <w:tcW w:w="1907" w:type="dxa"/>
          </w:tcPr>
          <w:p w14:paraId="76CF323A" w14:textId="414E982F" w:rsidR="00316E97" w:rsidRPr="009E5717" w:rsidRDefault="00316E97" w:rsidP="00F143D9">
            <w:pPr>
              <w:widowControl/>
              <w:spacing w:before="120" w:after="120" w:line="276" w:lineRule="auto"/>
              <w:jc w:val="center"/>
              <w:rPr>
                <w:b/>
                <w:bCs/>
                <w:szCs w:val="24"/>
              </w:rPr>
            </w:pPr>
            <w:r>
              <w:rPr>
                <w:rFonts w:hint="eastAsia"/>
                <w:b/>
                <w:bCs/>
                <w:szCs w:val="24"/>
              </w:rPr>
              <w:t>OFF</w:t>
            </w:r>
            <w:r w:rsidR="00417447">
              <w:rPr>
                <w:rFonts w:hint="eastAsia"/>
                <w:b/>
                <w:bCs/>
                <w:szCs w:val="24"/>
              </w:rPr>
              <w:t xml:space="preserve"> </w:t>
            </w:r>
            <w:r w:rsidR="00417447">
              <w:rPr>
                <w:rFonts w:hint="eastAsia"/>
                <w:b/>
                <w:bCs/>
                <w:szCs w:val="24"/>
                <w:vertAlign w:val="superscript"/>
              </w:rPr>
              <w:t xml:space="preserve"> </w:t>
            </w:r>
          </w:p>
        </w:tc>
        <w:tc>
          <w:tcPr>
            <w:tcW w:w="3003" w:type="dxa"/>
          </w:tcPr>
          <w:p w14:paraId="05C6C758" w14:textId="77777777" w:rsidR="00316E97" w:rsidRPr="009E5717" w:rsidRDefault="00316E97" w:rsidP="00F143D9">
            <w:pPr>
              <w:widowControl/>
              <w:numPr>
                <w:ilvl w:val="0"/>
                <w:numId w:val="35"/>
              </w:numPr>
              <w:spacing w:before="120" w:after="120" w:line="276" w:lineRule="auto"/>
              <w:rPr>
                <w:szCs w:val="24"/>
              </w:rPr>
            </w:pPr>
            <w:r w:rsidRPr="009E5717">
              <w:rPr>
                <w:szCs w:val="24"/>
              </w:rPr>
              <w:t>energy harvesting</w:t>
            </w:r>
          </w:p>
        </w:tc>
        <w:tc>
          <w:tcPr>
            <w:tcW w:w="4016" w:type="dxa"/>
          </w:tcPr>
          <w:p w14:paraId="35DA4094"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transmission, reception for communication</w:t>
            </w:r>
          </w:p>
          <w:p w14:paraId="10EC3DCB"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 xml:space="preserve">maintain memory </w:t>
            </w:r>
          </w:p>
          <w:p w14:paraId="520B47EC"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run a clock</w:t>
            </w:r>
          </w:p>
        </w:tc>
      </w:tr>
    </w:tbl>
    <w:p w14:paraId="02803D4C" w14:textId="5273466D" w:rsidR="009305DF" w:rsidRDefault="00417447" w:rsidP="009E5717">
      <w:pPr>
        <w:widowControl/>
        <w:spacing w:before="120" w:after="120" w:line="276" w:lineRule="auto"/>
        <w:rPr>
          <w:rFonts w:ascii="Times New Roman" w:eastAsia="Microsoft YaHei UI" w:hAnsi="Times New Roman"/>
          <w:sz w:val="20"/>
          <w:szCs w:val="20"/>
        </w:rPr>
      </w:pPr>
      <w:r>
        <w:rPr>
          <w:rFonts w:ascii="Times New Roman" w:eastAsia="Microsoft YaHei UI" w:hAnsi="Times New Roman" w:hint="eastAsia"/>
          <w:sz w:val="20"/>
          <w:szCs w:val="20"/>
        </w:rPr>
        <w:t xml:space="preserve">There are two </w:t>
      </w:r>
      <w:r w:rsidR="00DA78D1">
        <w:rPr>
          <w:rFonts w:ascii="Times New Roman" w:eastAsia="Microsoft YaHei UI" w:hAnsi="Times New Roman"/>
          <w:sz w:val="20"/>
          <w:szCs w:val="20"/>
        </w:rPr>
        <w:t>schemes</w:t>
      </w:r>
      <w:r w:rsidR="00DA78D1">
        <w:rPr>
          <w:rFonts w:ascii="Times New Roman" w:eastAsia="Microsoft YaHei UI" w:hAnsi="Times New Roman" w:hint="eastAsia"/>
          <w:sz w:val="20"/>
          <w:szCs w:val="20"/>
        </w:rPr>
        <w:t xml:space="preserve"> </w:t>
      </w:r>
      <w:r>
        <w:rPr>
          <w:rFonts w:ascii="Times New Roman" w:eastAsia="Microsoft YaHei UI" w:hAnsi="Times New Roman" w:hint="eastAsia"/>
          <w:sz w:val="20"/>
          <w:szCs w:val="20"/>
        </w:rPr>
        <w:t>for a</w:t>
      </w:r>
      <w:r w:rsidR="00316E97">
        <w:rPr>
          <w:rFonts w:ascii="Times New Roman" w:eastAsia="Microsoft YaHei UI" w:hAnsi="Times New Roman"/>
          <w:sz w:val="20"/>
          <w:szCs w:val="20"/>
        </w:rPr>
        <w:t xml:space="preserve"> device switch</w:t>
      </w:r>
      <w:r>
        <w:rPr>
          <w:rFonts w:ascii="Times New Roman" w:eastAsia="Microsoft YaHei UI" w:hAnsi="Times New Roman" w:hint="eastAsia"/>
          <w:sz w:val="20"/>
          <w:szCs w:val="20"/>
        </w:rPr>
        <w:t>ing</w:t>
      </w:r>
      <w:r w:rsidR="00316E97">
        <w:rPr>
          <w:rFonts w:ascii="Times New Roman" w:eastAsia="Microsoft YaHei UI" w:hAnsi="Times New Roman"/>
          <w:sz w:val="20"/>
          <w:szCs w:val="20"/>
        </w:rPr>
        <w:t xml:space="preserve"> between ON and OFF states</w:t>
      </w:r>
      <w:r>
        <w:rPr>
          <w:rFonts w:ascii="Times New Roman" w:eastAsia="Microsoft YaHei UI" w:hAnsi="Times New Roman" w:hint="eastAsia"/>
          <w:sz w:val="20"/>
          <w:szCs w:val="20"/>
        </w:rPr>
        <w:t>:</w:t>
      </w:r>
    </w:p>
    <w:p w14:paraId="0E6C7BCA" w14:textId="4D5AC430" w:rsidR="009305DF" w:rsidRPr="009E5717" w:rsidRDefault="00DA78D1" w:rsidP="009305DF">
      <w:pPr>
        <w:widowControl/>
        <w:numPr>
          <w:ilvl w:val="0"/>
          <w:numId w:val="32"/>
        </w:numPr>
        <w:adjustRightInd w:val="0"/>
        <w:snapToGrid w:val="0"/>
        <w:spacing w:afterLines="50" w:after="120"/>
        <w:rPr>
          <w:rFonts w:ascii="Times New Roman" w:hAnsi="Times New Roman" w:cs="Times New Roman"/>
          <w:b/>
          <w:kern w:val="0"/>
          <w:sz w:val="20"/>
          <w:szCs w:val="20"/>
        </w:rPr>
      </w:pPr>
      <w:r>
        <w:rPr>
          <w:rFonts w:ascii="Times New Roman" w:hAnsi="Times New Roman" w:cs="Times New Roman"/>
          <w:b/>
          <w:kern w:val="0"/>
          <w:sz w:val="20"/>
          <w:szCs w:val="20"/>
        </w:rPr>
        <w:t>Scheme</w:t>
      </w:r>
      <w:r w:rsidR="0049772C">
        <w:rPr>
          <w:rFonts w:ascii="Times New Roman" w:hAnsi="Times New Roman" w:cs="Times New Roman"/>
          <w:b/>
          <w:kern w:val="0"/>
          <w:sz w:val="20"/>
          <w:szCs w:val="20"/>
        </w:rPr>
        <w:t xml:space="preserve"> 1: The device switches to OFF when fully discharged and turns ON when there is </w:t>
      </w:r>
      <w:r w:rsidR="00175A6C">
        <w:rPr>
          <w:rFonts w:ascii="Times New Roman" w:hAnsi="Times New Roman" w:cs="Times New Roman" w:hint="eastAsia"/>
          <w:b/>
          <w:kern w:val="0"/>
          <w:sz w:val="20"/>
          <w:szCs w:val="20"/>
        </w:rPr>
        <w:t>stored</w:t>
      </w:r>
      <w:r w:rsidR="00175A6C" w:rsidDel="00175A6C">
        <w:rPr>
          <w:rFonts w:ascii="Times New Roman" w:hAnsi="Times New Roman" w:cs="Times New Roman"/>
          <w:b/>
          <w:kern w:val="0"/>
          <w:sz w:val="20"/>
          <w:szCs w:val="20"/>
        </w:rPr>
        <w:t xml:space="preserve"> </w:t>
      </w:r>
      <w:r w:rsidR="0049772C">
        <w:rPr>
          <w:rFonts w:ascii="Times New Roman" w:hAnsi="Times New Roman" w:cs="Times New Roman"/>
          <w:b/>
          <w:kern w:val="0"/>
          <w:sz w:val="20"/>
          <w:szCs w:val="20"/>
        </w:rPr>
        <w:t xml:space="preserve">energy and the </w:t>
      </w:r>
      <w:r w:rsidR="0049772C">
        <w:rPr>
          <w:rFonts w:ascii="Times New Roman" w:hAnsi="Times New Roman" w:cs="Times New Roman" w:hint="eastAsia"/>
          <w:b/>
          <w:kern w:val="0"/>
          <w:sz w:val="20"/>
          <w:szCs w:val="20"/>
        </w:rPr>
        <w:t>incoming</w:t>
      </w:r>
      <w:r w:rsidR="0049772C">
        <w:rPr>
          <w:rFonts w:ascii="Times New Roman" w:hAnsi="Times New Roman" w:cs="Times New Roman"/>
          <w:b/>
          <w:kern w:val="0"/>
          <w:sz w:val="20"/>
          <w:szCs w:val="20"/>
        </w:rPr>
        <w:t xml:space="preserve"> RF power </w:t>
      </w:r>
      <w:r w:rsidR="0049772C">
        <w:rPr>
          <w:rFonts w:ascii="Times New Roman" w:hAnsi="Times New Roman" w:cs="Times New Roman" w:hint="eastAsia"/>
          <w:b/>
          <w:kern w:val="0"/>
          <w:sz w:val="20"/>
          <w:szCs w:val="20"/>
        </w:rPr>
        <w:t>is above</w:t>
      </w:r>
      <w:r w:rsidR="0049772C">
        <w:rPr>
          <w:rFonts w:ascii="Times New Roman" w:hAnsi="Times New Roman" w:cs="Times New Roman"/>
          <w:b/>
          <w:kern w:val="0"/>
          <w:sz w:val="20"/>
          <w:szCs w:val="20"/>
        </w:rPr>
        <w:t xml:space="preserve"> the activation threshold</w:t>
      </w:r>
      <w:r w:rsidR="00417447">
        <w:rPr>
          <w:rFonts w:ascii="Times New Roman" w:hAnsi="Times New Roman" w:cs="Times New Roman" w:hint="eastAsia"/>
          <w:b/>
          <w:kern w:val="0"/>
          <w:sz w:val="20"/>
          <w:szCs w:val="20"/>
        </w:rPr>
        <w:t xml:space="preserve"> (call </w:t>
      </w:r>
      <w:r w:rsidR="00417447">
        <w:rPr>
          <w:rFonts w:ascii="Times New Roman" w:hAnsi="Times New Roman" w:cs="Times New Roman"/>
          <w:b/>
          <w:kern w:val="0"/>
          <w:sz w:val="20"/>
          <w:szCs w:val="20"/>
        </w:rPr>
        <w:t>“</w:t>
      </w:r>
      <w:r w:rsidR="00417447">
        <w:rPr>
          <w:rFonts w:ascii="Times New Roman" w:hAnsi="Times New Roman" w:cs="Times New Roman" w:hint="eastAsia"/>
          <w:b/>
          <w:kern w:val="0"/>
          <w:sz w:val="20"/>
          <w:szCs w:val="20"/>
        </w:rPr>
        <w:t xml:space="preserve">OFF when fully </w:t>
      </w:r>
      <w:r w:rsidR="00417447">
        <w:rPr>
          <w:rFonts w:ascii="Times New Roman" w:hAnsi="Times New Roman" w:cs="Times New Roman"/>
          <w:b/>
          <w:kern w:val="0"/>
          <w:sz w:val="20"/>
          <w:szCs w:val="20"/>
        </w:rPr>
        <w:t>discharged”</w:t>
      </w:r>
      <w:r w:rsidR="00417447">
        <w:rPr>
          <w:rFonts w:ascii="Times New Roman" w:hAnsi="Times New Roman" w:cs="Times New Roman" w:hint="eastAsia"/>
          <w:b/>
          <w:kern w:val="0"/>
          <w:sz w:val="20"/>
          <w:szCs w:val="20"/>
        </w:rPr>
        <w:t xml:space="preserve"> for short)</w:t>
      </w:r>
      <w:r w:rsidR="0049772C">
        <w:rPr>
          <w:rFonts w:ascii="Times New Roman" w:hAnsi="Times New Roman" w:cs="Times New Roman"/>
          <w:b/>
          <w:kern w:val="0"/>
          <w:sz w:val="20"/>
          <w:szCs w:val="20"/>
        </w:rPr>
        <w:t>.</w:t>
      </w:r>
    </w:p>
    <w:p w14:paraId="72D5AC6D" w14:textId="6535E142" w:rsidR="009305DF" w:rsidRPr="009E5717" w:rsidRDefault="009305DF" w:rsidP="009305DF">
      <w:pPr>
        <w:widowControl/>
        <w:adjustRightInd w:val="0"/>
        <w:snapToGrid w:val="0"/>
        <w:spacing w:afterLines="50" w:after="120"/>
        <w:ind w:left="420"/>
        <w:rPr>
          <w:rFonts w:ascii="Times New Roman" w:hAnsi="Times New Roman" w:cs="Times New Roman"/>
          <w:bCs/>
          <w:kern w:val="0"/>
          <w:sz w:val="20"/>
          <w:szCs w:val="20"/>
        </w:rPr>
      </w:pPr>
      <w:r w:rsidRPr="009E5717">
        <w:rPr>
          <w:rFonts w:ascii="Times New Roman" w:hAnsi="Times New Roman" w:cs="Times New Roman"/>
          <w:bCs/>
          <w:kern w:val="0"/>
          <w:sz w:val="20"/>
          <w:szCs w:val="20"/>
        </w:rPr>
        <w:t xml:space="preserve">For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0049772C">
        <w:rPr>
          <w:rFonts w:ascii="Times New Roman" w:hAnsi="Times New Roman" w:cs="Times New Roman" w:hint="eastAsia"/>
          <w:bCs/>
          <w:kern w:val="0"/>
          <w:sz w:val="20"/>
          <w:szCs w:val="20"/>
        </w:rPr>
        <w:t>1</w:t>
      </w:r>
      <w:r w:rsidRPr="009E5717">
        <w:rPr>
          <w:rFonts w:ascii="Times New Roman" w:hAnsi="Times New Roman" w:cs="Times New Roman"/>
          <w:bCs/>
          <w:kern w:val="0"/>
          <w:sz w:val="20"/>
          <w:szCs w:val="20"/>
        </w:rPr>
        <w:t xml:space="preserve">, a </w:t>
      </w:r>
      <w:r>
        <w:rPr>
          <w:rFonts w:ascii="Times New Roman" w:hAnsi="Times New Roman" w:cs="Times New Roman" w:hint="eastAsia"/>
          <w:bCs/>
          <w:kern w:val="0"/>
          <w:sz w:val="20"/>
          <w:szCs w:val="20"/>
        </w:rPr>
        <w:t>d</w:t>
      </w:r>
      <w:r w:rsidRPr="009E5717">
        <w:rPr>
          <w:rFonts w:ascii="Times New Roman" w:hAnsi="Times New Roman" w:cs="Times New Roman"/>
          <w:bCs/>
          <w:kern w:val="0"/>
          <w:sz w:val="20"/>
          <w:szCs w:val="20"/>
        </w:rPr>
        <w:t xml:space="preserve">evice is in </w:t>
      </w:r>
      <w:r w:rsidR="00175A6C" w:rsidRPr="009E5717">
        <w:rPr>
          <w:rFonts w:ascii="Times New Roman" w:hAnsi="Times New Roman" w:cs="Times New Roman"/>
          <w:bCs/>
          <w:kern w:val="0"/>
          <w:sz w:val="20"/>
          <w:szCs w:val="20"/>
        </w:rPr>
        <w:t>O</w:t>
      </w:r>
      <w:r w:rsidR="00175A6C">
        <w:rPr>
          <w:rFonts w:ascii="Times New Roman" w:hAnsi="Times New Roman" w:cs="Times New Roman" w:hint="eastAsia"/>
          <w:bCs/>
          <w:kern w:val="0"/>
          <w:sz w:val="20"/>
          <w:szCs w:val="20"/>
        </w:rPr>
        <w:t>N</w:t>
      </w:r>
      <w:r w:rsidR="00175A6C"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state to continuously monitor R2D transmissions as long as it has energy in the storage and the received RF power exceed</w:t>
      </w:r>
      <w:r>
        <w:rPr>
          <w:rFonts w:ascii="Times New Roman" w:hAnsi="Times New Roman" w:cs="Times New Roman"/>
          <w:bCs/>
          <w:kern w:val="0"/>
          <w:sz w:val="20"/>
          <w:szCs w:val="20"/>
        </w:rPr>
        <w:t>s</w:t>
      </w:r>
      <w:r w:rsidRPr="009E5717">
        <w:rPr>
          <w:rFonts w:ascii="Times New Roman" w:hAnsi="Times New Roman" w:cs="Times New Roman"/>
          <w:bCs/>
          <w:kern w:val="0"/>
          <w:sz w:val="20"/>
          <w:szCs w:val="20"/>
        </w:rPr>
        <w:t xml:space="preserve"> the activation threshold. Once A-IoT device runs out of its total energy, it goes to </w:t>
      </w:r>
      <w:r w:rsidR="00175A6C">
        <w:rPr>
          <w:rFonts w:ascii="Times New Roman" w:hAnsi="Times New Roman" w:cs="Times New Roman" w:hint="eastAsia"/>
          <w:bCs/>
          <w:kern w:val="0"/>
          <w:sz w:val="20"/>
          <w:szCs w:val="20"/>
        </w:rPr>
        <w:t>OFF</w:t>
      </w:r>
      <w:r w:rsidR="00175A6C"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state and harvests energy. From reader perspective, reader does not know and cannot control the states of the device.</w:t>
      </w:r>
    </w:p>
    <w:p w14:paraId="6FEA587A" w14:textId="5F0F860E" w:rsidR="0049772C" w:rsidRPr="009E5717" w:rsidRDefault="00DA78D1" w:rsidP="0049772C">
      <w:pPr>
        <w:widowControl/>
        <w:numPr>
          <w:ilvl w:val="0"/>
          <w:numId w:val="32"/>
        </w:numPr>
        <w:adjustRightInd w:val="0"/>
        <w:snapToGrid w:val="0"/>
        <w:spacing w:afterLines="50" w:after="120"/>
        <w:rPr>
          <w:rFonts w:ascii="Times New Roman" w:hAnsi="Times New Roman" w:cs="Times New Roman"/>
          <w:b/>
          <w:kern w:val="0"/>
          <w:sz w:val="20"/>
          <w:szCs w:val="20"/>
        </w:rPr>
      </w:pPr>
      <w:r>
        <w:rPr>
          <w:rFonts w:ascii="Times New Roman" w:hAnsi="Times New Roman" w:cs="Times New Roman"/>
          <w:b/>
          <w:kern w:val="0"/>
          <w:sz w:val="20"/>
          <w:szCs w:val="20"/>
        </w:rPr>
        <w:t xml:space="preserve">Scheme </w:t>
      </w:r>
      <w:r w:rsidR="0049772C">
        <w:rPr>
          <w:rFonts w:ascii="Times New Roman" w:hAnsi="Times New Roman" w:cs="Times New Roman" w:hint="eastAsia"/>
          <w:b/>
          <w:kern w:val="0"/>
          <w:sz w:val="20"/>
          <w:szCs w:val="20"/>
        </w:rPr>
        <w:t>2</w:t>
      </w:r>
      <w:r w:rsidR="0049772C">
        <w:rPr>
          <w:rFonts w:ascii="Times New Roman" w:hAnsi="Times New Roman" w:cs="Times New Roman"/>
          <w:b/>
          <w:kern w:val="0"/>
          <w:sz w:val="20"/>
          <w:szCs w:val="20"/>
        </w:rPr>
        <w:t xml:space="preserve">: The device switches to OFF when </w:t>
      </w:r>
      <w:r w:rsidR="0049772C">
        <w:rPr>
          <w:rFonts w:ascii="Times New Roman" w:hAnsi="Times New Roman" w:cs="Times New Roman" w:hint="eastAsia"/>
          <w:b/>
          <w:kern w:val="0"/>
          <w:sz w:val="20"/>
          <w:szCs w:val="20"/>
        </w:rPr>
        <w:t>the stored</w:t>
      </w:r>
      <w:r w:rsidR="0049772C">
        <w:rPr>
          <w:rFonts w:ascii="Times New Roman" w:hAnsi="Times New Roman" w:cs="Times New Roman"/>
          <w:b/>
          <w:kern w:val="0"/>
          <w:sz w:val="20"/>
          <w:szCs w:val="20"/>
        </w:rPr>
        <w:t xml:space="preserve"> </w:t>
      </w:r>
      <w:r w:rsidR="0049772C">
        <w:rPr>
          <w:rFonts w:ascii="Times New Roman" w:hAnsi="Times New Roman" w:cs="Times New Roman" w:hint="eastAsia"/>
          <w:b/>
          <w:kern w:val="0"/>
          <w:sz w:val="20"/>
          <w:szCs w:val="20"/>
        </w:rPr>
        <w:t xml:space="preserve">energy falls below a </w:t>
      </w:r>
      <w:r w:rsidR="0049772C" w:rsidRPr="0049772C">
        <w:rPr>
          <w:rFonts w:ascii="Times New Roman" w:hAnsi="Times New Roman" w:cs="Times New Roman"/>
          <w:b/>
          <w:kern w:val="0"/>
          <w:sz w:val="20"/>
          <w:szCs w:val="20"/>
        </w:rPr>
        <w:t>threshold</w:t>
      </w:r>
      <w:r w:rsidR="0049772C">
        <w:rPr>
          <w:rFonts w:ascii="Times New Roman" w:hAnsi="Times New Roman" w:cs="Times New Roman" w:hint="eastAsia"/>
          <w:b/>
          <w:kern w:val="0"/>
          <w:sz w:val="20"/>
          <w:szCs w:val="20"/>
        </w:rPr>
        <w:t xml:space="preserve"> </w:t>
      </w:r>
      <w:r w:rsidR="0049772C">
        <w:rPr>
          <w:rFonts w:ascii="Times New Roman" w:hAnsi="Times New Roman" w:cs="Times New Roman"/>
          <w:b/>
          <w:kern w:val="0"/>
          <w:sz w:val="20"/>
          <w:szCs w:val="20"/>
        </w:rPr>
        <w:t xml:space="preserve">and turns ON when </w:t>
      </w:r>
      <w:r w:rsidR="0049772C">
        <w:rPr>
          <w:rFonts w:ascii="Times New Roman" w:hAnsi="Times New Roman" w:cs="Times New Roman" w:hint="eastAsia"/>
          <w:b/>
          <w:kern w:val="0"/>
          <w:sz w:val="20"/>
          <w:szCs w:val="20"/>
        </w:rPr>
        <w:t>the stored</w:t>
      </w:r>
      <w:r w:rsidR="0049772C">
        <w:rPr>
          <w:rFonts w:ascii="Times New Roman" w:hAnsi="Times New Roman" w:cs="Times New Roman"/>
          <w:b/>
          <w:kern w:val="0"/>
          <w:sz w:val="20"/>
          <w:szCs w:val="20"/>
        </w:rPr>
        <w:t xml:space="preserve"> </w:t>
      </w:r>
      <w:r w:rsidR="0049772C">
        <w:rPr>
          <w:rFonts w:ascii="Times New Roman" w:hAnsi="Times New Roman" w:cs="Times New Roman" w:hint="eastAsia"/>
          <w:b/>
          <w:kern w:val="0"/>
          <w:sz w:val="20"/>
          <w:szCs w:val="20"/>
        </w:rPr>
        <w:t xml:space="preserve">energy exceeds that </w:t>
      </w:r>
      <w:r w:rsidR="0049772C" w:rsidRPr="0049772C">
        <w:rPr>
          <w:rFonts w:ascii="Times New Roman" w:hAnsi="Times New Roman" w:cs="Times New Roman"/>
          <w:b/>
          <w:kern w:val="0"/>
          <w:sz w:val="20"/>
          <w:szCs w:val="20"/>
        </w:rPr>
        <w:t>threshold</w:t>
      </w:r>
      <w:r w:rsidR="0049772C">
        <w:rPr>
          <w:rFonts w:ascii="Times New Roman" w:hAnsi="Times New Roman" w:cs="Times New Roman"/>
          <w:b/>
          <w:kern w:val="0"/>
          <w:sz w:val="20"/>
          <w:szCs w:val="20"/>
        </w:rPr>
        <w:t xml:space="preserve"> and the </w:t>
      </w:r>
      <w:r w:rsidR="0049772C">
        <w:rPr>
          <w:rFonts w:ascii="Times New Roman" w:hAnsi="Times New Roman" w:cs="Times New Roman" w:hint="eastAsia"/>
          <w:b/>
          <w:kern w:val="0"/>
          <w:sz w:val="20"/>
          <w:szCs w:val="20"/>
        </w:rPr>
        <w:t>incoming</w:t>
      </w:r>
      <w:r w:rsidR="0049772C">
        <w:rPr>
          <w:rFonts w:ascii="Times New Roman" w:hAnsi="Times New Roman" w:cs="Times New Roman"/>
          <w:b/>
          <w:kern w:val="0"/>
          <w:sz w:val="20"/>
          <w:szCs w:val="20"/>
        </w:rPr>
        <w:t xml:space="preserve"> RF power </w:t>
      </w:r>
      <w:r w:rsidR="0049772C">
        <w:rPr>
          <w:rFonts w:ascii="Times New Roman" w:hAnsi="Times New Roman" w:cs="Times New Roman" w:hint="eastAsia"/>
          <w:b/>
          <w:kern w:val="0"/>
          <w:sz w:val="20"/>
          <w:szCs w:val="20"/>
        </w:rPr>
        <w:t>is above</w:t>
      </w:r>
      <w:r w:rsidR="0049772C">
        <w:rPr>
          <w:rFonts w:ascii="Times New Roman" w:hAnsi="Times New Roman" w:cs="Times New Roman"/>
          <w:b/>
          <w:kern w:val="0"/>
          <w:sz w:val="20"/>
          <w:szCs w:val="20"/>
        </w:rPr>
        <w:t xml:space="preserve"> the activation threshold</w:t>
      </w:r>
      <w:r w:rsidR="00417447">
        <w:rPr>
          <w:rFonts w:ascii="Times New Roman" w:hAnsi="Times New Roman" w:cs="Times New Roman" w:hint="eastAsia"/>
          <w:b/>
          <w:kern w:val="0"/>
          <w:sz w:val="20"/>
          <w:szCs w:val="20"/>
        </w:rPr>
        <w:t xml:space="preserve"> (call </w:t>
      </w:r>
      <w:r w:rsidR="00417447">
        <w:rPr>
          <w:rFonts w:ascii="Times New Roman" w:hAnsi="Times New Roman" w:cs="Times New Roman"/>
          <w:b/>
          <w:kern w:val="0"/>
          <w:sz w:val="20"/>
          <w:szCs w:val="20"/>
        </w:rPr>
        <w:t>“</w:t>
      </w:r>
      <w:r w:rsidR="00417447">
        <w:rPr>
          <w:rFonts w:ascii="Times New Roman" w:hAnsi="Times New Roman" w:cs="Times New Roman" w:hint="eastAsia"/>
          <w:b/>
          <w:kern w:val="0"/>
          <w:sz w:val="20"/>
          <w:szCs w:val="20"/>
        </w:rPr>
        <w:t xml:space="preserve">OFF when </w:t>
      </w:r>
      <w:r w:rsidR="00417447" w:rsidRPr="00417447">
        <w:rPr>
          <w:rFonts w:ascii="Times New Roman" w:hAnsi="Times New Roman" w:cs="Times New Roman"/>
          <w:b/>
          <w:kern w:val="0"/>
          <w:sz w:val="20"/>
          <w:szCs w:val="20"/>
        </w:rPr>
        <w:t xml:space="preserve">energy </w:t>
      </w:r>
      <w:r w:rsidR="00175A6C">
        <w:rPr>
          <w:rFonts w:ascii="Times New Roman" w:hAnsi="Times New Roman" w:cs="Times New Roman"/>
          <w:b/>
          <w:kern w:val="0"/>
          <w:sz w:val="20"/>
          <w:szCs w:val="20"/>
        </w:rPr>
        <w:sym w:font="Symbol" w:char="F0A3"/>
      </w:r>
      <w:r w:rsidR="00175A6C">
        <w:rPr>
          <w:rFonts w:ascii="Times New Roman" w:hAnsi="Times New Roman" w:cs="Times New Roman" w:hint="eastAsia"/>
          <w:b/>
          <w:kern w:val="0"/>
          <w:sz w:val="20"/>
          <w:szCs w:val="20"/>
        </w:rPr>
        <w:t xml:space="preserve"> </w:t>
      </w:r>
      <w:r w:rsidR="00417447">
        <w:rPr>
          <w:rFonts w:ascii="Times New Roman" w:hAnsi="Times New Roman" w:cs="Times New Roman" w:hint="eastAsia"/>
          <w:b/>
          <w:kern w:val="0"/>
          <w:sz w:val="20"/>
          <w:szCs w:val="20"/>
        </w:rPr>
        <w:t>X%</w:t>
      </w:r>
      <w:r w:rsidR="00417447">
        <w:rPr>
          <w:rFonts w:ascii="Times New Roman" w:hAnsi="Times New Roman" w:cs="Times New Roman"/>
          <w:b/>
          <w:kern w:val="0"/>
          <w:sz w:val="20"/>
          <w:szCs w:val="20"/>
        </w:rPr>
        <w:t>”</w:t>
      </w:r>
      <w:r w:rsidR="00417447">
        <w:rPr>
          <w:rFonts w:ascii="Times New Roman" w:hAnsi="Times New Roman" w:cs="Times New Roman" w:hint="eastAsia"/>
          <w:b/>
          <w:kern w:val="0"/>
          <w:sz w:val="20"/>
          <w:szCs w:val="20"/>
        </w:rPr>
        <w:t xml:space="preserve"> for short)</w:t>
      </w:r>
      <w:r w:rsidR="0049772C">
        <w:rPr>
          <w:rFonts w:ascii="Times New Roman" w:hAnsi="Times New Roman" w:cs="Times New Roman"/>
          <w:b/>
          <w:kern w:val="0"/>
          <w:sz w:val="20"/>
          <w:szCs w:val="20"/>
        </w:rPr>
        <w:t>.</w:t>
      </w:r>
    </w:p>
    <w:p w14:paraId="0C6E0004" w14:textId="2221C25A" w:rsidR="009305DF" w:rsidRDefault="009305DF" w:rsidP="009305DF">
      <w:pPr>
        <w:widowControl/>
        <w:adjustRightInd w:val="0"/>
        <w:snapToGrid w:val="0"/>
        <w:spacing w:afterLines="50" w:after="120"/>
        <w:ind w:left="420"/>
        <w:rPr>
          <w:rFonts w:ascii="Times New Roman" w:hAnsi="Times New Roman" w:cs="Times New Roman"/>
          <w:bCs/>
          <w:kern w:val="0"/>
          <w:sz w:val="20"/>
          <w:szCs w:val="20"/>
        </w:rPr>
      </w:pPr>
      <w:r w:rsidRPr="009E5717">
        <w:rPr>
          <w:rFonts w:ascii="Times New Roman" w:hAnsi="Times New Roman" w:cs="Times New Roman"/>
          <w:bCs/>
          <w:kern w:val="0"/>
          <w:sz w:val="20"/>
          <w:szCs w:val="20"/>
        </w:rPr>
        <w:t xml:space="preserve">For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0049772C">
        <w:rPr>
          <w:rFonts w:ascii="Times New Roman" w:hAnsi="Times New Roman" w:cs="Times New Roman" w:hint="eastAsia"/>
          <w:bCs/>
          <w:kern w:val="0"/>
          <w:sz w:val="20"/>
          <w:szCs w:val="20"/>
        </w:rPr>
        <w:t>2</w:t>
      </w:r>
      <w:r w:rsidRPr="009E5717">
        <w:rPr>
          <w:rFonts w:ascii="Times New Roman" w:hAnsi="Times New Roman" w:cs="Times New Roman"/>
          <w:bCs/>
          <w:kern w:val="0"/>
          <w:sz w:val="20"/>
          <w:szCs w:val="20"/>
        </w:rPr>
        <w:t xml:space="preserve">, a </w:t>
      </w:r>
      <w:r>
        <w:rPr>
          <w:rFonts w:ascii="Times New Roman" w:hAnsi="Times New Roman" w:cs="Times New Roman" w:hint="eastAsia"/>
          <w:bCs/>
          <w:kern w:val="0"/>
          <w:sz w:val="20"/>
          <w:szCs w:val="20"/>
        </w:rPr>
        <w:t>d</w:t>
      </w:r>
      <w:r w:rsidRPr="009E5717">
        <w:rPr>
          <w:rFonts w:ascii="Times New Roman" w:hAnsi="Times New Roman" w:cs="Times New Roman"/>
          <w:bCs/>
          <w:kern w:val="0"/>
          <w:sz w:val="20"/>
          <w:szCs w:val="20"/>
        </w:rPr>
        <w:t xml:space="preserve">evice is in </w:t>
      </w:r>
      <w:r w:rsidR="00175A6C">
        <w:rPr>
          <w:rFonts w:ascii="Times New Roman" w:hAnsi="Times New Roman" w:cs="Times New Roman" w:hint="eastAsia"/>
          <w:bCs/>
          <w:kern w:val="0"/>
          <w:sz w:val="20"/>
          <w:szCs w:val="20"/>
        </w:rPr>
        <w:t>ON</w:t>
      </w:r>
      <w:r w:rsidR="00175A6C"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state to continuously monitor R2D transmissions when the energy in the storage is above a certain threshold (e.g., 90% of the total energy in the sto</w:t>
      </w:r>
      <w:r>
        <w:rPr>
          <w:rFonts w:ascii="Times New Roman" w:hAnsi="Times New Roman" w:cs="Times New Roman" w:hint="eastAsia"/>
          <w:bCs/>
          <w:kern w:val="0"/>
          <w:sz w:val="20"/>
          <w:szCs w:val="20"/>
        </w:rPr>
        <w:t>r</w:t>
      </w:r>
      <w:r w:rsidRPr="009E5717">
        <w:rPr>
          <w:rFonts w:ascii="Times New Roman" w:hAnsi="Times New Roman" w:cs="Times New Roman"/>
          <w:bCs/>
          <w:kern w:val="0"/>
          <w:sz w:val="20"/>
          <w:szCs w:val="20"/>
        </w:rPr>
        <w:t>age) and the received RF power exceed</w:t>
      </w:r>
      <w:r>
        <w:rPr>
          <w:rFonts w:ascii="Times New Roman" w:hAnsi="Times New Roman" w:cs="Times New Roman"/>
          <w:bCs/>
          <w:kern w:val="0"/>
          <w:sz w:val="20"/>
          <w:szCs w:val="20"/>
        </w:rPr>
        <w:t>s</w:t>
      </w:r>
      <w:r w:rsidRPr="009E5717">
        <w:rPr>
          <w:rFonts w:ascii="Times New Roman" w:hAnsi="Times New Roman" w:cs="Times New Roman"/>
          <w:bCs/>
          <w:kern w:val="0"/>
          <w:sz w:val="20"/>
          <w:szCs w:val="20"/>
        </w:rPr>
        <w:t xml:space="preserve"> the activation threshold. </w:t>
      </w:r>
      <w:r w:rsidRPr="0049772C">
        <w:rPr>
          <w:rFonts w:ascii="Times New Roman" w:hAnsi="Times New Roman" w:cs="Times New Roman"/>
          <w:bCs/>
          <w:kern w:val="0"/>
          <w:sz w:val="20"/>
          <w:szCs w:val="20"/>
        </w:rPr>
        <w:t xml:space="preserve">Different from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 xml:space="preserve">1, the device will enter into </w:t>
      </w:r>
      <w:r w:rsidR="00175A6C">
        <w:rPr>
          <w:rFonts w:ascii="Times New Roman" w:hAnsi="Times New Roman" w:cs="Times New Roman" w:hint="eastAsia"/>
          <w:bCs/>
          <w:kern w:val="0"/>
          <w:sz w:val="20"/>
          <w:szCs w:val="20"/>
        </w:rPr>
        <w:t xml:space="preserve">OFF </w:t>
      </w:r>
      <w:r w:rsidRPr="0049772C">
        <w:rPr>
          <w:rFonts w:ascii="Times New Roman" w:hAnsi="Times New Roman" w:cs="Times New Roman"/>
          <w:bCs/>
          <w:kern w:val="0"/>
          <w:sz w:val="20"/>
          <w:szCs w:val="20"/>
        </w:rPr>
        <w:t xml:space="preserve">state to be charged if the remaining energy in the storage is lower than the threshold. Same as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1 that reader does not know and cannot control the states of the device</w:t>
      </w:r>
      <w:r w:rsidRPr="009E5717">
        <w:rPr>
          <w:rFonts w:ascii="Times New Roman" w:hAnsi="Times New Roman" w:cs="Times New Roman"/>
          <w:bCs/>
          <w:kern w:val="0"/>
          <w:sz w:val="20"/>
          <w:szCs w:val="20"/>
        </w:rPr>
        <w:t xml:space="preserve">. </w:t>
      </w:r>
      <w:r w:rsidRPr="0049772C">
        <w:rPr>
          <w:rFonts w:ascii="Times New Roman" w:hAnsi="Times New Roman" w:cs="Times New Roman"/>
          <w:bCs/>
          <w:kern w:val="0"/>
          <w:sz w:val="20"/>
          <w:szCs w:val="20"/>
        </w:rPr>
        <w:t xml:space="preserve">Compared to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 xml:space="preserve">1,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 xml:space="preserve">2 has the benefits that device unavailable time for energy harvest is short. And once device is </w:t>
      </w:r>
      <w:r w:rsidR="00175A6C">
        <w:rPr>
          <w:rFonts w:ascii="Times New Roman" w:hAnsi="Times New Roman" w:cs="Times New Roman"/>
          <w:bCs/>
          <w:kern w:val="0"/>
          <w:sz w:val="20"/>
          <w:szCs w:val="20"/>
        </w:rPr>
        <w:t>inventoried</w:t>
      </w:r>
      <w:r w:rsidRPr="0049772C">
        <w:rPr>
          <w:rFonts w:ascii="Times New Roman" w:hAnsi="Times New Roman" w:cs="Times New Roman"/>
          <w:bCs/>
          <w:kern w:val="0"/>
          <w:sz w:val="20"/>
          <w:szCs w:val="20"/>
        </w:rPr>
        <w:t>, it can have sufficient energy to finish the communication with the Reader</w:t>
      </w:r>
      <w:r w:rsidR="00175A6C">
        <w:rPr>
          <w:rFonts w:ascii="Times New Roman" w:hAnsi="Times New Roman" w:cs="Times New Roman" w:hint="eastAsia"/>
          <w:bCs/>
          <w:kern w:val="0"/>
          <w:sz w:val="20"/>
          <w:szCs w:val="20"/>
        </w:rPr>
        <w:t>.</w:t>
      </w:r>
      <w:r w:rsidRPr="0049772C">
        <w:rPr>
          <w:rFonts w:ascii="Times New Roman" w:hAnsi="Times New Roman" w:cs="Times New Roman"/>
          <w:bCs/>
          <w:kern w:val="0"/>
          <w:sz w:val="20"/>
          <w:szCs w:val="20"/>
        </w:rPr>
        <w:t xml:space="preserve"> </w:t>
      </w:r>
      <w:r w:rsidR="00175A6C">
        <w:rPr>
          <w:rFonts w:ascii="Times New Roman" w:hAnsi="Times New Roman" w:cs="Times New Roman" w:hint="eastAsia"/>
          <w:bCs/>
          <w:kern w:val="0"/>
          <w:sz w:val="20"/>
          <w:szCs w:val="20"/>
        </w:rPr>
        <w:t>Scheme 2 may increase</w:t>
      </w:r>
      <w:r w:rsidRPr="009E5717">
        <w:rPr>
          <w:rFonts w:ascii="Times New Roman" w:hAnsi="Times New Roman" w:cs="Times New Roman"/>
          <w:bCs/>
          <w:kern w:val="0"/>
          <w:sz w:val="20"/>
          <w:szCs w:val="20"/>
        </w:rPr>
        <w:t xml:space="preserve"> the</w:t>
      </w:r>
      <w:r w:rsidR="00175A6C">
        <w:rPr>
          <w:rFonts w:ascii="Times New Roman" w:hAnsi="Times New Roman" w:cs="Times New Roman" w:hint="eastAsia"/>
          <w:bCs/>
          <w:kern w:val="0"/>
          <w:sz w:val="20"/>
          <w:szCs w:val="20"/>
        </w:rPr>
        <w:t xml:space="preserve"> device</w:t>
      </w:r>
      <w:r w:rsidRPr="009E5717">
        <w:rPr>
          <w:rFonts w:ascii="Times New Roman" w:hAnsi="Times New Roman" w:cs="Times New Roman"/>
          <w:bCs/>
          <w:kern w:val="0"/>
          <w:sz w:val="20"/>
          <w:szCs w:val="20"/>
        </w:rPr>
        <w:t xml:space="preserve"> implementation complexity. </w:t>
      </w:r>
    </w:p>
    <w:p w14:paraId="5AB9C154" w14:textId="506BE962" w:rsidR="00647CC8" w:rsidRPr="00CD5DC9" w:rsidRDefault="00647CC8" w:rsidP="00647CC8">
      <w:pPr>
        <w:adjustRightInd w:val="0"/>
        <w:snapToGrid w:val="0"/>
        <w:spacing w:afterLines="50" w:after="120"/>
        <w:rPr>
          <w:rFonts w:ascii="Times New Roman" w:hAnsi="Times New Roman" w:cs="Times New Roman"/>
          <w:bCs/>
          <w:kern w:val="0"/>
          <w:sz w:val="20"/>
          <w:szCs w:val="20"/>
        </w:rPr>
      </w:pPr>
      <w:r w:rsidRPr="00CD5DC9">
        <w:rPr>
          <w:rFonts w:ascii="Times New Roman" w:hAnsi="Times New Roman" w:cs="Times New Roman"/>
          <w:bCs/>
          <w:kern w:val="0"/>
          <w:sz w:val="20"/>
          <w:szCs w:val="20"/>
        </w:rPr>
        <w:t xml:space="preserve">Along with above </w:t>
      </w:r>
      <w:r w:rsidR="00DA78D1">
        <w:rPr>
          <w:rFonts w:ascii="Times New Roman" w:hAnsi="Times New Roman" w:cs="Times New Roman"/>
          <w:bCs/>
          <w:kern w:val="0"/>
          <w:sz w:val="20"/>
          <w:szCs w:val="20"/>
        </w:rPr>
        <w:t>schemes</w:t>
      </w:r>
      <w:r w:rsidRPr="00CD5DC9">
        <w:rPr>
          <w:rFonts w:ascii="Times New Roman" w:hAnsi="Times New Roman" w:cs="Times New Roman"/>
          <w:bCs/>
          <w:kern w:val="0"/>
          <w:sz w:val="20"/>
          <w:szCs w:val="20"/>
        </w:rPr>
        <w:t xml:space="preserve">, following two options for </w:t>
      </w:r>
      <w:r w:rsidR="00E83F13" w:rsidRPr="00CD5DC9">
        <w:rPr>
          <w:rFonts w:ascii="Times New Roman" w:hAnsi="Times New Roman" w:cs="Times New Roman"/>
          <w:bCs/>
          <w:kern w:val="0"/>
          <w:sz w:val="20"/>
          <w:szCs w:val="20"/>
        </w:rPr>
        <w:t>r</w:t>
      </w:r>
      <w:r w:rsidRPr="00CD5DC9">
        <w:rPr>
          <w:rFonts w:ascii="Times New Roman" w:hAnsi="Times New Roman" w:cs="Times New Roman"/>
          <w:bCs/>
          <w:kern w:val="0"/>
          <w:sz w:val="20"/>
          <w:szCs w:val="20"/>
        </w:rPr>
        <w:t xml:space="preserve">eader to transmit the </w:t>
      </w:r>
      <w:r w:rsidR="0040494A" w:rsidRPr="00CD5DC9">
        <w:rPr>
          <w:rFonts w:ascii="Times New Roman" w:hAnsi="Times New Roman" w:cs="Times New Roman" w:hint="eastAsia"/>
          <w:bCs/>
          <w:kern w:val="0"/>
          <w:sz w:val="20"/>
          <w:szCs w:val="20"/>
        </w:rPr>
        <w:t>R2D transmission triggering the random access</w:t>
      </w:r>
      <w:r w:rsidR="0040494A" w:rsidRPr="00CD5DC9">
        <w:rPr>
          <w:rFonts w:ascii="Times New Roman" w:hAnsi="Times New Roman" w:cs="Times New Roman"/>
          <w:bCs/>
          <w:kern w:val="0"/>
          <w:sz w:val="20"/>
          <w:szCs w:val="20"/>
        </w:rPr>
        <w:t xml:space="preserve"> (</w:t>
      </w:r>
      <w:r w:rsidR="000C74DD" w:rsidRPr="00CD5DC9">
        <w:rPr>
          <w:rFonts w:ascii="Times New Roman" w:hAnsi="Times New Roman" w:cs="Times New Roman"/>
          <w:bCs/>
          <w:kern w:val="0"/>
          <w:sz w:val="20"/>
          <w:szCs w:val="20"/>
        </w:rPr>
        <w:t>RA</w:t>
      </w:r>
      <w:r w:rsidR="0040494A" w:rsidRPr="00CD5DC9">
        <w:rPr>
          <w:rFonts w:ascii="Times New Roman" w:hAnsi="Times New Roman" w:cs="Times New Roman"/>
          <w:bCs/>
          <w:kern w:val="0"/>
          <w:sz w:val="20"/>
          <w:szCs w:val="20"/>
        </w:rPr>
        <w:t>)</w:t>
      </w:r>
      <w:r w:rsidRPr="00CD5DC9">
        <w:rPr>
          <w:rFonts w:ascii="Times New Roman" w:hAnsi="Times New Roman" w:cs="Times New Roman"/>
          <w:bCs/>
          <w:kern w:val="0"/>
          <w:sz w:val="20"/>
          <w:szCs w:val="20"/>
        </w:rPr>
        <w:t xml:space="preserve"> </w:t>
      </w:r>
      <w:r w:rsidR="0040494A" w:rsidRPr="00CD5DC9">
        <w:rPr>
          <w:rFonts w:ascii="Times New Roman" w:hAnsi="Times New Roman" w:cs="Times New Roman"/>
          <w:bCs/>
          <w:kern w:val="0"/>
          <w:sz w:val="20"/>
          <w:szCs w:val="20"/>
        </w:rPr>
        <w:t xml:space="preserve">(call </w:t>
      </w:r>
      <w:r w:rsidRPr="00CD5DC9">
        <w:rPr>
          <w:rFonts w:ascii="Times New Roman" w:hAnsi="Times New Roman" w:cs="Times New Roman"/>
          <w:bCs/>
          <w:kern w:val="0"/>
          <w:sz w:val="20"/>
          <w:szCs w:val="20"/>
        </w:rPr>
        <w:t>A-IoT paging</w:t>
      </w:r>
      <w:r w:rsidR="0040494A" w:rsidRPr="00CD5DC9">
        <w:rPr>
          <w:rFonts w:ascii="Times New Roman" w:hAnsi="Times New Roman" w:cs="Times New Roman"/>
          <w:bCs/>
          <w:kern w:val="0"/>
          <w:sz w:val="20"/>
          <w:szCs w:val="20"/>
        </w:rPr>
        <w:t xml:space="preserve"> for short)</w:t>
      </w:r>
      <w:r w:rsidRPr="00CD5DC9">
        <w:rPr>
          <w:rFonts w:ascii="Times New Roman" w:hAnsi="Times New Roman" w:cs="Times New Roman"/>
          <w:bCs/>
          <w:kern w:val="0"/>
          <w:sz w:val="20"/>
          <w:szCs w:val="20"/>
        </w:rPr>
        <w:t xml:space="preserve"> are studied.</w:t>
      </w:r>
    </w:p>
    <w:p w14:paraId="233A90BA" w14:textId="77777777" w:rsidR="00647CC8" w:rsidRPr="009E5717" w:rsidRDefault="00647CC8" w:rsidP="00647CC8">
      <w:pPr>
        <w:widowControl/>
        <w:numPr>
          <w:ilvl w:val="0"/>
          <w:numId w:val="33"/>
        </w:numPr>
        <w:adjustRightInd w:val="0"/>
        <w:snapToGrid w:val="0"/>
        <w:spacing w:afterLines="50" w:after="120"/>
        <w:rPr>
          <w:rFonts w:ascii="Times New Roman" w:hAnsi="Times New Roman" w:cs="Times New Roman"/>
          <w:b/>
          <w:bCs/>
          <w:kern w:val="0"/>
          <w:sz w:val="20"/>
          <w:szCs w:val="20"/>
          <w:u w:val="single"/>
        </w:rPr>
      </w:pPr>
      <w:r w:rsidRPr="009E5717">
        <w:rPr>
          <w:rFonts w:ascii="Times New Roman" w:eastAsia="Batang" w:hAnsi="Times New Roman" w:cs="Times New Roman"/>
          <w:b/>
          <w:bCs/>
          <w:sz w:val="20"/>
          <w:szCs w:val="20"/>
          <w:lang w:eastAsia="en-US"/>
        </w:rPr>
        <w:t xml:space="preserve">Option 1: Reader transmits the PRDCH periodically (i.e., call ‘P-R2D Tx’ for short) </w:t>
      </w:r>
    </w:p>
    <w:p w14:paraId="18CF07EA" w14:textId="77777777" w:rsidR="00647CC8" w:rsidRPr="009E5717" w:rsidRDefault="00647CC8" w:rsidP="00647CC8">
      <w:pPr>
        <w:widowControl/>
        <w:numPr>
          <w:ilvl w:val="0"/>
          <w:numId w:val="33"/>
        </w:numPr>
        <w:adjustRightInd w:val="0"/>
        <w:snapToGrid w:val="0"/>
        <w:spacing w:afterLines="50" w:after="120"/>
        <w:rPr>
          <w:rFonts w:ascii="Times New Roman" w:eastAsia="Batang" w:hAnsi="Times New Roman" w:cs="Times New Roman"/>
          <w:b/>
          <w:bCs/>
          <w:sz w:val="20"/>
          <w:szCs w:val="20"/>
          <w:lang w:eastAsia="en-US"/>
        </w:rPr>
      </w:pPr>
      <w:r w:rsidRPr="009E5717">
        <w:rPr>
          <w:rFonts w:ascii="Times New Roman" w:eastAsia="Batang" w:hAnsi="Times New Roman" w:cs="Times New Roman"/>
          <w:b/>
          <w:bCs/>
          <w:sz w:val="20"/>
          <w:szCs w:val="20"/>
          <w:lang w:eastAsia="en-US"/>
        </w:rPr>
        <w:t>Option 2: Reader transmits the PRDCH multiple times on demand (i.e., call ‘A-R2D Tx’ for short)</w:t>
      </w:r>
    </w:p>
    <w:p w14:paraId="1F2C2F81" w14:textId="734135E4" w:rsidR="00647CC8" w:rsidRDefault="00E83F13" w:rsidP="00647CC8">
      <w:pPr>
        <w:widowControl/>
        <w:adjustRightInd w:val="0"/>
        <w:snapToGrid w:val="0"/>
        <w:spacing w:afterLines="50" w:after="120"/>
        <w:rPr>
          <w:rFonts w:ascii="Times New Roman" w:hAnsi="Times New Roman" w:cs="Times New Roman"/>
          <w:sz w:val="20"/>
          <w:szCs w:val="20"/>
        </w:rPr>
      </w:pPr>
      <w:r>
        <w:rPr>
          <w:rFonts w:ascii="Times New Roman" w:hAnsi="Times New Roman" w:cs="Times New Roman" w:hint="eastAsia"/>
          <w:sz w:val="20"/>
          <w:szCs w:val="20"/>
        </w:rPr>
        <w:lastRenderedPageBreak/>
        <w:t>For Direction 1, since</w:t>
      </w:r>
      <w:r w:rsidR="00647CC8" w:rsidRPr="009E5717">
        <w:rPr>
          <w:rFonts w:ascii="Times New Roman" w:hAnsi="Times New Roman" w:cs="Times New Roman"/>
          <w:sz w:val="20"/>
          <w:szCs w:val="20"/>
        </w:rPr>
        <w:t xml:space="preserve"> reader cannot control and does not know device’s state, </w:t>
      </w:r>
      <w:r w:rsidR="000C74DD">
        <w:rPr>
          <w:rFonts w:ascii="Times New Roman" w:hAnsi="Times New Roman" w:cs="Times New Roman" w:hint="eastAsia"/>
          <w:sz w:val="20"/>
          <w:szCs w:val="20"/>
        </w:rPr>
        <w:t>f</w:t>
      </w:r>
      <w:r w:rsidR="000C74DD" w:rsidRPr="00E83F13">
        <w:rPr>
          <w:rFonts w:ascii="Times New Roman" w:hAnsi="Times New Roman" w:cs="Times New Roman"/>
          <w:sz w:val="20"/>
          <w:szCs w:val="20"/>
        </w:rPr>
        <w:t xml:space="preserve">or </w:t>
      </w:r>
      <w:r w:rsidR="000C74DD">
        <w:rPr>
          <w:rFonts w:ascii="Times New Roman" w:hAnsi="Times New Roman" w:cs="Times New Roman" w:hint="eastAsia"/>
          <w:sz w:val="20"/>
          <w:szCs w:val="20"/>
        </w:rPr>
        <w:t xml:space="preserve">option 1 </w:t>
      </w:r>
      <w:r w:rsidR="000C74DD">
        <w:rPr>
          <w:rFonts w:ascii="Times New Roman" w:hAnsi="Times New Roman" w:cs="Times New Roman"/>
          <w:sz w:val="20"/>
          <w:szCs w:val="20"/>
        </w:rPr>
        <w:t>that</w:t>
      </w:r>
      <w:r w:rsidR="000C74DD">
        <w:rPr>
          <w:rFonts w:ascii="Times New Roman" w:hAnsi="Times New Roman" w:cs="Times New Roman" w:hint="eastAsia"/>
          <w:sz w:val="20"/>
          <w:szCs w:val="20"/>
        </w:rPr>
        <w:t xml:space="preserve"> </w:t>
      </w:r>
      <w:r w:rsidR="000C74DD" w:rsidRPr="00E83F13">
        <w:rPr>
          <w:rFonts w:ascii="Times New Roman" w:hAnsi="Times New Roman" w:cs="Times New Roman"/>
          <w:sz w:val="20"/>
          <w:szCs w:val="20"/>
        </w:rPr>
        <w:t>R2D transmission is periodic, it is transparent to the device</w:t>
      </w:r>
      <w:r w:rsidR="000C74DD">
        <w:rPr>
          <w:rFonts w:ascii="Times New Roman" w:hAnsi="Times New Roman" w:cs="Times New Roman" w:hint="eastAsia"/>
          <w:sz w:val="20"/>
          <w:szCs w:val="20"/>
        </w:rPr>
        <w:t xml:space="preserve">. In addition, </w:t>
      </w:r>
      <w:r w:rsidR="00647CC8" w:rsidRPr="009E5717">
        <w:rPr>
          <w:rFonts w:ascii="Times New Roman" w:hAnsi="Times New Roman" w:cs="Times New Roman"/>
          <w:sz w:val="20"/>
          <w:szCs w:val="20"/>
        </w:rPr>
        <w:t xml:space="preserve">Option 2 </w:t>
      </w:r>
      <w:r w:rsidR="000C74DD">
        <w:rPr>
          <w:rFonts w:ascii="Times New Roman" w:hAnsi="Times New Roman" w:cs="Times New Roman" w:hint="eastAsia"/>
          <w:sz w:val="20"/>
          <w:szCs w:val="20"/>
        </w:rPr>
        <w:t xml:space="preserve">can be used by reader </w:t>
      </w:r>
      <w:r w:rsidR="00647CC8" w:rsidRPr="009E5717">
        <w:rPr>
          <w:rFonts w:ascii="Times New Roman" w:hAnsi="Times New Roman" w:cs="Times New Roman"/>
          <w:sz w:val="20"/>
          <w:szCs w:val="20"/>
        </w:rPr>
        <w:t xml:space="preserve">to reduce the probability that the device missed the R2D transmission </w:t>
      </w:r>
      <w:r w:rsidR="000C74DD">
        <w:rPr>
          <w:rFonts w:ascii="Times New Roman" w:hAnsi="Times New Roman" w:cs="Times New Roman" w:hint="eastAsia"/>
          <w:sz w:val="20"/>
          <w:szCs w:val="20"/>
        </w:rPr>
        <w:t>when it is in</w:t>
      </w:r>
      <w:r w:rsidR="00647CC8" w:rsidRPr="009E5717">
        <w:rPr>
          <w:rFonts w:ascii="Times New Roman" w:hAnsi="Times New Roman" w:cs="Times New Roman"/>
          <w:sz w:val="20"/>
          <w:szCs w:val="20"/>
        </w:rPr>
        <w:t xml:space="preserve"> </w:t>
      </w:r>
      <w:r w:rsidR="000C74DD">
        <w:rPr>
          <w:rFonts w:ascii="Times New Roman" w:hAnsi="Times New Roman" w:cs="Times New Roman" w:hint="eastAsia"/>
          <w:sz w:val="20"/>
          <w:szCs w:val="20"/>
        </w:rPr>
        <w:t>the</w:t>
      </w:r>
      <w:r w:rsidR="000C74DD" w:rsidRPr="009E5717">
        <w:rPr>
          <w:rFonts w:ascii="Times New Roman" w:hAnsi="Times New Roman" w:cs="Times New Roman"/>
          <w:sz w:val="20"/>
          <w:szCs w:val="20"/>
        </w:rPr>
        <w:t xml:space="preserve"> </w:t>
      </w:r>
      <w:r w:rsidR="000C74DD">
        <w:rPr>
          <w:rFonts w:ascii="Times New Roman" w:hAnsi="Times New Roman" w:cs="Times New Roman" w:hint="eastAsia"/>
          <w:sz w:val="20"/>
          <w:szCs w:val="20"/>
        </w:rPr>
        <w:t>OFF s</w:t>
      </w:r>
      <w:r w:rsidR="00647CC8" w:rsidRPr="009E5717">
        <w:rPr>
          <w:rFonts w:ascii="Times New Roman" w:hAnsi="Times New Roman" w:cs="Times New Roman"/>
          <w:sz w:val="20"/>
          <w:szCs w:val="20"/>
        </w:rPr>
        <w:t>tate</w:t>
      </w:r>
      <w:r w:rsidR="000C74DD">
        <w:rPr>
          <w:rFonts w:ascii="Times New Roman" w:hAnsi="Times New Roman" w:cs="Times New Roman" w:hint="eastAsia"/>
          <w:sz w:val="20"/>
          <w:szCs w:val="20"/>
        </w:rPr>
        <w:t xml:space="preserve"> that is </w:t>
      </w:r>
      <w:r w:rsidR="000C74DD">
        <w:rPr>
          <w:rFonts w:ascii="Times New Roman" w:hAnsi="Times New Roman" w:cs="Times New Roman"/>
          <w:sz w:val="20"/>
          <w:szCs w:val="20"/>
        </w:rPr>
        <w:t>uncontrolled</w:t>
      </w:r>
      <w:r w:rsidR="000C74DD">
        <w:rPr>
          <w:rFonts w:ascii="Times New Roman" w:hAnsi="Times New Roman" w:cs="Times New Roman" w:hint="eastAsia"/>
          <w:sz w:val="20"/>
          <w:szCs w:val="20"/>
        </w:rPr>
        <w:t xml:space="preserve"> by reader</w:t>
      </w:r>
      <w:r w:rsidR="00647CC8" w:rsidRPr="009E5717">
        <w:rPr>
          <w:rFonts w:ascii="Times New Roman" w:hAnsi="Times New Roman" w:cs="Times New Roman"/>
          <w:sz w:val="20"/>
          <w:szCs w:val="20"/>
        </w:rPr>
        <w:t xml:space="preserve">. </w:t>
      </w:r>
      <w:r>
        <w:rPr>
          <w:rFonts w:ascii="Times New Roman" w:hAnsi="Times New Roman" w:cs="Times New Roman" w:hint="eastAsia"/>
          <w:sz w:val="20"/>
          <w:szCs w:val="20"/>
        </w:rPr>
        <w:t xml:space="preserve"> </w:t>
      </w:r>
    </w:p>
    <w:p w14:paraId="1322F3D0" w14:textId="7D3847C4" w:rsidR="009E5717" w:rsidRDefault="00131E6C" w:rsidP="009E5717">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Direction 2</w:t>
      </w:r>
    </w:p>
    <w:p w14:paraId="543B8552" w14:textId="77777777" w:rsidR="00647CC8" w:rsidRPr="00647CC8" w:rsidRDefault="00647CC8" w:rsidP="00647CC8">
      <w:pPr>
        <w:keepNext/>
        <w:keepLines/>
        <w:widowControl/>
        <w:numPr>
          <w:ilvl w:val="2"/>
          <w:numId w:val="17"/>
        </w:numPr>
        <w:pBdr>
          <w:top w:val="single" w:sz="12" w:space="3" w:color="auto"/>
        </w:pBdr>
        <w:tabs>
          <w:tab w:val="left" w:pos="425"/>
          <w:tab w:val="left" w:pos="567"/>
        </w:tabs>
        <w:overflowPunct w:val="0"/>
        <w:autoSpaceDE w:val="0"/>
        <w:autoSpaceDN w:val="0"/>
        <w:adjustRightInd w:val="0"/>
        <w:spacing w:before="240" w:after="180"/>
        <w:jc w:val="left"/>
        <w:textAlignment w:val="baseline"/>
        <w:outlineLvl w:val="0"/>
        <w:rPr>
          <w:rFonts w:ascii="Arial" w:hAnsi="Arial" w:cs="Arial"/>
          <w:kern w:val="0"/>
          <w:sz w:val="28"/>
          <w:szCs w:val="28"/>
          <w:lang w:val="fr-FR"/>
        </w:rPr>
      </w:pPr>
      <w:r w:rsidRPr="00647CC8">
        <w:rPr>
          <w:rFonts w:ascii="Arial" w:hAnsi="Arial" w:cs="Arial" w:hint="eastAsia"/>
          <w:kern w:val="0"/>
          <w:sz w:val="28"/>
          <w:szCs w:val="28"/>
          <w:lang w:val="fr-FR"/>
        </w:rPr>
        <w:t xml:space="preserve">Solution description </w:t>
      </w:r>
    </w:p>
    <w:p w14:paraId="00E49786" w14:textId="3E0C354A" w:rsidR="00D80949" w:rsidRDefault="00D80949" w:rsidP="0049772C">
      <w:pPr>
        <w:widowControl/>
        <w:spacing w:before="120" w:after="120" w:line="276" w:lineRule="auto"/>
        <w:rPr>
          <w:rFonts w:ascii="Times New Roman" w:eastAsia="Microsoft YaHei UI" w:hAnsi="Times New Roman"/>
          <w:sz w:val="20"/>
          <w:szCs w:val="20"/>
        </w:rPr>
      </w:pPr>
      <w:r>
        <w:rPr>
          <w:rFonts w:ascii="Times New Roman" w:eastAsia="Microsoft YaHei UI" w:hAnsi="Times New Roman"/>
          <w:sz w:val="20"/>
          <w:szCs w:val="20"/>
        </w:rPr>
        <w:t xml:space="preserve">In Direction </w:t>
      </w:r>
      <w:r>
        <w:rPr>
          <w:rFonts w:ascii="Times New Roman" w:eastAsia="Microsoft YaHei UI" w:hAnsi="Times New Roman" w:hint="eastAsia"/>
          <w:sz w:val="20"/>
          <w:szCs w:val="20"/>
        </w:rPr>
        <w:t>2</w:t>
      </w:r>
      <w:r>
        <w:rPr>
          <w:rFonts w:ascii="Times New Roman" w:eastAsia="Microsoft YaHei UI" w:hAnsi="Times New Roman"/>
          <w:sz w:val="20"/>
          <w:szCs w:val="20"/>
        </w:rPr>
        <w:t xml:space="preserve">, </w:t>
      </w:r>
      <w:r>
        <w:rPr>
          <w:rFonts w:ascii="Times New Roman" w:eastAsia="Microsoft YaHei UI" w:hAnsi="Times New Roman" w:hint="eastAsia"/>
          <w:sz w:val="20"/>
          <w:szCs w:val="20"/>
        </w:rPr>
        <w:t xml:space="preserve">it is assumed that </w:t>
      </w:r>
      <w:r>
        <w:rPr>
          <w:rFonts w:ascii="Times New Roman" w:eastAsia="Microsoft YaHei UI" w:hAnsi="Times New Roman"/>
          <w:sz w:val="20"/>
          <w:szCs w:val="20"/>
        </w:rPr>
        <w:t>the device</w:t>
      </w:r>
      <w:r>
        <w:rPr>
          <w:rFonts w:ascii="Times New Roman" w:eastAsia="Microsoft YaHei UI" w:hAnsi="Times New Roman" w:hint="eastAsia"/>
          <w:sz w:val="20"/>
          <w:szCs w:val="20"/>
        </w:rPr>
        <w:t xml:space="preserve"> can become </w:t>
      </w:r>
      <w:r w:rsidRPr="00D80949">
        <w:rPr>
          <w:rFonts w:ascii="Times New Roman" w:eastAsia="Microsoft YaHei UI" w:hAnsi="Times New Roman" w:hint="eastAsia"/>
          <w:sz w:val="20"/>
          <w:szCs w:val="20"/>
        </w:rPr>
        <w:t xml:space="preserve">available/unavailable </w:t>
      </w:r>
      <w:r>
        <w:rPr>
          <w:rFonts w:ascii="Times New Roman" w:eastAsia="Microsoft YaHei UI" w:hAnsi="Times New Roman" w:hint="eastAsia"/>
          <w:sz w:val="20"/>
          <w:szCs w:val="20"/>
        </w:rPr>
        <w:t xml:space="preserve">based on the information provided by the reader. </w:t>
      </w:r>
      <w:r w:rsidR="00297159">
        <w:rPr>
          <w:rFonts w:ascii="Times New Roman" w:eastAsia="Microsoft YaHei UI" w:hAnsi="Times New Roman" w:hint="eastAsia"/>
          <w:sz w:val="20"/>
          <w:szCs w:val="20"/>
        </w:rPr>
        <w:t>In other word, the reader knows and can control the device</w:t>
      </w:r>
      <w:r w:rsidR="00297159">
        <w:rPr>
          <w:rFonts w:ascii="Times New Roman" w:eastAsia="Microsoft YaHei UI" w:hAnsi="Times New Roman"/>
          <w:sz w:val="20"/>
          <w:szCs w:val="20"/>
        </w:rPr>
        <w:t>’</w:t>
      </w:r>
      <w:r w:rsidR="00297159">
        <w:rPr>
          <w:rFonts w:ascii="Times New Roman" w:eastAsia="Microsoft YaHei UI" w:hAnsi="Times New Roman" w:hint="eastAsia"/>
          <w:sz w:val="20"/>
          <w:szCs w:val="20"/>
        </w:rPr>
        <w:t xml:space="preserve">s </w:t>
      </w:r>
      <w:r w:rsidR="00297159">
        <w:rPr>
          <w:rFonts w:ascii="Times New Roman" w:eastAsia="Microsoft YaHei UI" w:hAnsi="Times New Roman"/>
          <w:sz w:val="20"/>
          <w:szCs w:val="20"/>
        </w:rPr>
        <w:t>availability</w:t>
      </w:r>
      <w:r w:rsidR="00297159" w:rsidRPr="00D80949">
        <w:rPr>
          <w:rFonts w:ascii="Times New Roman" w:eastAsia="Microsoft YaHei UI" w:hAnsi="Times New Roman" w:hint="eastAsia"/>
          <w:sz w:val="20"/>
          <w:szCs w:val="20"/>
        </w:rPr>
        <w:t>/</w:t>
      </w:r>
      <w:r w:rsidR="00297159" w:rsidRPr="00D80949">
        <w:rPr>
          <w:rFonts w:ascii="Times New Roman" w:eastAsia="Microsoft YaHei UI" w:hAnsi="Times New Roman"/>
          <w:sz w:val="20"/>
          <w:szCs w:val="20"/>
        </w:rPr>
        <w:t>unavailabi</w:t>
      </w:r>
      <w:r w:rsidR="00297159">
        <w:rPr>
          <w:rFonts w:ascii="Times New Roman" w:eastAsia="Microsoft YaHei UI" w:hAnsi="Times New Roman"/>
          <w:sz w:val="20"/>
          <w:szCs w:val="20"/>
        </w:rPr>
        <w:t>lity</w:t>
      </w:r>
      <w:r w:rsidR="00297159">
        <w:rPr>
          <w:rFonts w:ascii="Times New Roman" w:eastAsia="Microsoft YaHei UI" w:hAnsi="Times New Roman" w:hint="eastAsia"/>
          <w:sz w:val="20"/>
          <w:szCs w:val="20"/>
        </w:rPr>
        <w:t xml:space="preserve"> to some extent. </w:t>
      </w:r>
      <w:r>
        <w:rPr>
          <w:rFonts w:ascii="Times New Roman" w:eastAsia="Microsoft YaHei UI" w:hAnsi="Times New Roman" w:hint="eastAsia"/>
          <w:sz w:val="20"/>
          <w:szCs w:val="20"/>
        </w:rPr>
        <w:t xml:space="preserve">One scheme is that </w:t>
      </w:r>
      <w:r w:rsidR="00297159">
        <w:rPr>
          <w:rFonts w:ascii="Times New Roman" w:eastAsia="Microsoft YaHei UI" w:hAnsi="Times New Roman" w:hint="eastAsia"/>
          <w:sz w:val="20"/>
          <w:szCs w:val="20"/>
        </w:rPr>
        <w:t xml:space="preserve">based on the provided information from reader, </w:t>
      </w:r>
      <w:r>
        <w:rPr>
          <w:rFonts w:ascii="Times New Roman" w:eastAsia="Microsoft YaHei UI" w:hAnsi="Times New Roman" w:hint="eastAsia"/>
          <w:sz w:val="20"/>
          <w:szCs w:val="20"/>
        </w:rPr>
        <w:t xml:space="preserve">the device can </w:t>
      </w:r>
      <w:r w:rsidR="00297159">
        <w:rPr>
          <w:rFonts w:ascii="Times New Roman" w:eastAsia="Microsoft YaHei UI" w:hAnsi="Times New Roman"/>
          <w:sz w:val="20"/>
          <w:szCs w:val="20"/>
        </w:rPr>
        <w:t>switch</w:t>
      </w:r>
      <w:r w:rsidR="00297159">
        <w:rPr>
          <w:rFonts w:ascii="Times New Roman" w:eastAsia="Microsoft YaHei UI" w:hAnsi="Times New Roman" w:hint="eastAsia"/>
          <w:sz w:val="20"/>
          <w:szCs w:val="20"/>
        </w:rPr>
        <w:t xml:space="preserve"> between ON and SLEEP</w:t>
      </w:r>
      <w:r>
        <w:rPr>
          <w:rFonts w:ascii="Times New Roman" w:eastAsia="Microsoft YaHei UI" w:hAnsi="Times New Roman"/>
          <w:sz w:val="20"/>
          <w:szCs w:val="20"/>
        </w:rPr>
        <w:t xml:space="preserve"> state</w:t>
      </w:r>
      <w:r w:rsidR="00297159">
        <w:rPr>
          <w:rFonts w:ascii="Times New Roman" w:eastAsia="Microsoft YaHei UI" w:hAnsi="Times New Roman" w:hint="eastAsia"/>
          <w:sz w:val="20"/>
          <w:szCs w:val="20"/>
        </w:rPr>
        <w:t>s</w:t>
      </w:r>
      <w:r>
        <w:rPr>
          <w:rFonts w:ascii="Times New Roman" w:eastAsia="Microsoft YaHei UI" w:hAnsi="Times New Roman" w:hint="eastAsia"/>
          <w:sz w:val="20"/>
          <w:szCs w:val="20"/>
        </w:rPr>
        <w:t>. The supported function for S</w:t>
      </w:r>
      <w:r w:rsidR="00297159">
        <w:rPr>
          <w:rFonts w:ascii="Times New Roman" w:eastAsia="Microsoft YaHei UI" w:hAnsi="Times New Roman" w:hint="eastAsia"/>
          <w:sz w:val="20"/>
          <w:szCs w:val="20"/>
        </w:rPr>
        <w:t>LEEP</w:t>
      </w:r>
      <w:r>
        <w:rPr>
          <w:rFonts w:ascii="Times New Roman" w:eastAsia="Microsoft YaHei UI" w:hAnsi="Times New Roman" w:hint="eastAsia"/>
          <w:sz w:val="20"/>
          <w:szCs w:val="20"/>
        </w:rPr>
        <w:t xml:space="preserve"> state is </w:t>
      </w:r>
      <w:r>
        <w:rPr>
          <w:rFonts w:ascii="Times New Roman" w:eastAsia="Microsoft YaHei UI" w:hAnsi="Times New Roman"/>
          <w:sz w:val="20"/>
          <w:szCs w:val="20"/>
        </w:rPr>
        <w:t>summarize</w:t>
      </w:r>
      <w:r>
        <w:rPr>
          <w:rFonts w:ascii="Times New Roman" w:eastAsia="Microsoft YaHei UI" w:hAnsi="Times New Roman" w:hint="eastAsia"/>
          <w:sz w:val="20"/>
          <w:szCs w:val="20"/>
        </w:rPr>
        <w:t>d in Table 3</w:t>
      </w:r>
      <w:r w:rsidR="00BA70C2">
        <w:rPr>
          <w:rFonts w:ascii="Times New Roman" w:eastAsia="Microsoft YaHei UI" w:hAnsi="Times New Roman" w:hint="eastAsia"/>
          <w:sz w:val="20"/>
          <w:szCs w:val="20"/>
        </w:rPr>
        <w:t>-2</w:t>
      </w:r>
      <w:r>
        <w:rPr>
          <w:rFonts w:ascii="Times New Roman" w:eastAsia="Microsoft YaHei UI" w:hAnsi="Times New Roman" w:hint="eastAsia"/>
          <w:sz w:val="20"/>
          <w:szCs w:val="20"/>
        </w:rPr>
        <w:t>, followed by the scheme description.</w:t>
      </w:r>
    </w:p>
    <w:p w14:paraId="67673028" w14:textId="6AE84A90" w:rsidR="0049772C" w:rsidRDefault="00D80949" w:rsidP="00E01F26">
      <w:pPr>
        <w:widowControl/>
        <w:spacing w:before="120" w:after="120" w:line="276" w:lineRule="auto"/>
        <w:jc w:val="center"/>
        <w:rPr>
          <w:rFonts w:ascii="Times New Roman" w:eastAsia="Microsoft YaHei UI" w:hAnsi="Times New Roman"/>
          <w:sz w:val="20"/>
          <w:szCs w:val="20"/>
        </w:rPr>
      </w:pPr>
      <w:r w:rsidRPr="009E5717">
        <w:rPr>
          <w:rFonts w:ascii="Times New Roman" w:eastAsia="宋体" w:hAnsi="Times New Roman" w:cs="Times New Roman" w:hint="eastAsia"/>
          <w:kern w:val="0"/>
          <w:sz w:val="20"/>
          <w:szCs w:val="24"/>
        </w:rPr>
        <w:t>T</w:t>
      </w:r>
      <w:r w:rsidRPr="009E5717">
        <w:rPr>
          <w:rFonts w:ascii="Times New Roman" w:eastAsia="宋体" w:hAnsi="Times New Roman" w:cs="Times New Roman"/>
          <w:kern w:val="0"/>
          <w:sz w:val="20"/>
          <w:szCs w:val="24"/>
        </w:rPr>
        <w:t xml:space="preserve">able </w:t>
      </w:r>
      <w:r w:rsidR="00BA70C2">
        <w:rPr>
          <w:rFonts w:ascii="Times New Roman" w:eastAsia="宋体" w:hAnsi="Times New Roman" w:cs="Times New Roman" w:hint="eastAsia"/>
          <w:kern w:val="0"/>
          <w:sz w:val="20"/>
          <w:szCs w:val="24"/>
        </w:rPr>
        <w:t>3-</w:t>
      </w:r>
      <w:r>
        <w:rPr>
          <w:rFonts w:ascii="Times New Roman" w:eastAsia="宋体" w:hAnsi="Times New Roman" w:cs="Times New Roman" w:hint="eastAsia"/>
          <w:kern w:val="0"/>
          <w:sz w:val="20"/>
          <w:szCs w:val="24"/>
        </w:rPr>
        <w:t>2</w:t>
      </w:r>
      <w:r w:rsidRPr="009E5717">
        <w:rPr>
          <w:rFonts w:ascii="Times New Roman" w:eastAsia="宋体" w:hAnsi="Times New Roman" w:cs="Times New Roman"/>
          <w:kern w:val="0"/>
          <w:sz w:val="20"/>
          <w:szCs w:val="24"/>
        </w:rPr>
        <w:t>: Function(s) that supported and unsupported</w:t>
      </w:r>
      <w:r>
        <w:rPr>
          <w:rFonts w:ascii="Times New Roman" w:eastAsia="宋体" w:hAnsi="Times New Roman" w:cs="Times New Roman" w:hint="eastAsia"/>
          <w:kern w:val="0"/>
          <w:sz w:val="20"/>
          <w:szCs w:val="24"/>
        </w:rPr>
        <w:t xml:space="preserve"> for SLEEP state</w:t>
      </w:r>
      <w:r w:rsidDel="00D80949">
        <w:rPr>
          <w:rFonts w:ascii="Times New Roman" w:eastAsia="Microsoft YaHei UI" w:hAnsi="Times New Roman" w:hint="eastAsia"/>
          <w:sz w:val="20"/>
          <w:szCs w:val="20"/>
        </w:rPr>
        <w:t xml:space="preserve"> </w:t>
      </w:r>
    </w:p>
    <w:tbl>
      <w:tblPr>
        <w:tblStyle w:val="TableGrid4"/>
        <w:tblW w:w="0" w:type="auto"/>
        <w:tblLook w:val="04A0" w:firstRow="1" w:lastRow="0" w:firstColumn="1" w:lastColumn="0" w:noHBand="0" w:noVBand="1"/>
      </w:tblPr>
      <w:tblGrid>
        <w:gridCol w:w="1980"/>
        <w:gridCol w:w="3402"/>
        <w:gridCol w:w="3537"/>
      </w:tblGrid>
      <w:tr w:rsidR="0049772C" w:rsidRPr="009E5717" w14:paraId="682F906C" w14:textId="77777777" w:rsidTr="00F143D9">
        <w:trPr>
          <w:trHeight w:val="474"/>
        </w:trPr>
        <w:tc>
          <w:tcPr>
            <w:tcW w:w="1980" w:type="dxa"/>
            <w:shd w:val="clear" w:color="auto" w:fill="BDD6EE" w:themeFill="accent5" w:themeFillTint="66"/>
          </w:tcPr>
          <w:p w14:paraId="390DF5D3" w14:textId="77777777" w:rsidR="0049772C" w:rsidRPr="009E5717" w:rsidRDefault="0049772C" w:rsidP="00F143D9">
            <w:pPr>
              <w:widowControl/>
              <w:spacing w:before="120" w:after="120" w:line="276" w:lineRule="auto"/>
              <w:jc w:val="center"/>
              <w:rPr>
                <w:b/>
                <w:bCs/>
                <w:szCs w:val="24"/>
              </w:rPr>
            </w:pPr>
            <w:r w:rsidRPr="009E5717">
              <w:rPr>
                <w:rFonts w:hint="eastAsia"/>
                <w:b/>
                <w:bCs/>
                <w:szCs w:val="24"/>
              </w:rPr>
              <w:t>D</w:t>
            </w:r>
            <w:r w:rsidRPr="009E5717">
              <w:rPr>
                <w:b/>
                <w:bCs/>
                <w:szCs w:val="24"/>
              </w:rPr>
              <w:t>evice states</w:t>
            </w:r>
          </w:p>
        </w:tc>
        <w:tc>
          <w:tcPr>
            <w:tcW w:w="3402" w:type="dxa"/>
            <w:shd w:val="clear" w:color="auto" w:fill="BDD6EE" w:themeFill="accent5" w:themeFillTint="66"/>
          </w:tcPr>
          <w:p w14:paraId="679C72E5" w14:textId="77777777" w:rsidR="0049772C" w:rsidRPr="009E5717" w:rsidRDefault="0049772C" w:rsidP="00F143D9">
            <w:pPr>
              <w:widowControl/>
              <w:spacing w:before="120" w:after="120" w:line="276" w:lineRule="auto"/>
              <w:rPr>
                <w:b/>
                <w:bCs/>
                <w:szCs w:val="24"/>
              </w:rPr>
            </w:pPr>
            <w:r w:rsidRPr="009E5717">
              <w:rPr>
                <w:rFonts w:hint="eastAsia"/>
                <w:b/>
                <w:bCs/>
                <w:szCs w:val="24"/>
              </w:rPr>
              <w:t>S</w:t>
            </w:r>
            <w:r w:rsidRPr="009E5717">
              <w:rPr>
                <w:b/>
                <w:bCs/>
                <w:szCs w:val="24"/>
              </w:rPr>
              <w:t xml:space="preserve">upported functions </w:t>
            </w:r>
          </w:p>
        </w:tc>
        <w:tc>
          <w:tcPr>
            <w:tcW w:w="3537" w:type="dxa"/>
            <w:shd w:val="clear" w:color="auto" w:fill="BDD6EE" w:themeFill="accent5" w:themeFillTint="66"/>
          </w:tcPr>
          <w:p w14:paraId="77F0B3D3" w14:textId="77777777" w:rsidR="0049772C" w:rsidRPr="009E5717" w:rsidRDefault="0049772C" w:rsidP="00F143D9">
            <w:pPr>
              <w:widowControl/>
              <w:spacing w:before="120" w:after="120" w:line="276" w:lineRule="auto"/>
              <w:rPr>
                <w:b/>
                <w:bCs/>
                <w:szCs w:val="24"/>
              </w:rPr>
            </w:pPr>
            <w:r w:rsidRPr="009E5717">
              <w:rPr>
                <w:b/>
                <w:bCs/>
                <w:szCs w:val="24"/>
              </w:rPr>
              <w:t>Unsupported functions</w:t>
            </w:r>
          </w:p>
        </w:tc>
      </w:tr>
      <w:tr w:rsidR="0049772C" w:rsidRPr="009E5717" w14:paraId="053AC15E" w14:textId="77777777" w:rsidTr="00F143D9">
        <w:trPr>
          <w:trHeight w:val="481"/>
        </w:trPr>
        <w:tc>
          <w:tcPr>
            <w:tcW w:w="1980" w:type="dxa"/>
          </w:tcPr>
          <w:p w14:paraId="03C4794C" w14:textId="3ACA48B8" w:rsidR="0049772C" w:rsidRPr="009E5717" w:rsidRDefault="00D80949" w:rsidP="00F143D9">
            <w:pPr>
              <w:widowControl/>
              <w:spacing w:before="120" w:after="120" w:line="276" w:lineRule="auto"/>
              <w:jc w:val="center"/>
              <w:rPr>
                <w:b/>
                <w:bCs/>
                <w:szCs w:val="24"/>
              </w:rPr>
            </w:pPr>
            <w:r>
              <w:rPr>
                <w:rFonts w:hint="eastAsia"/>
                <w:b/>
                <w:bCs/>
                <w:szCs w:val="24"/>
              </w:rPr>
              <w:t>SLEEP</w:t>
            </w:r>
          </w:p>
        </w:tc>
        <w:tc>
          <w:tcPr>
            <w:tcW w:w="3402" w:type="dxa"/>
          </w:tcPr>
          <w:p w14:paraId="236E07F7"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energy harvesting</w:t>
            </w:r>
          </w:p>
          <w:p w14:paraId="4F3460C7"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 xml:space="preserve">maintain a memory content from </w:t>
            </w:r>
            <w:proofErr w:type="gramStart"/>
            <w:r w:rsidRPr="009E5717">
              <w:rPr>
                <w:szCs w:val="24"/>
              </w:rPr>
              <w:t>On</w:t>
            </w:r>
            <w:proofErr w:type="gramEnd"/>
            <w:r w:rsidRPr="009E5717">
              <w:rPr>
                <w:szCs w:val="24"/>
              </w:rPr>
              <w:t xml:space="preserve"> state</w:t>
            </w:r>
          </w:p>
          <w:p w14:paraId="2771882A"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run a clock for time counting</w:t>
            </w:r>
          </w:p>
        </w:tc>
        <w:tc>
          <w:tcPr>
            <w:tcW w:w="3537" w:type="dxa"/>
          </w:tcPr>
          <w:p w14:paraId="49816CE1"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transmission, reception for communication</w:t>
            </w:r>
          </w:p>
        </w:tc>
      </w:tr>
    </w:tbl>
    <w:p w14:paraId="41BA8488" w14:textId="77777777" w:rsidR="0049772C" w:rsidRPr="0049772C" w:rsidRDefault="0049772C" w:rsidP="009E5717">
      <w:pPr>
        <w:adjustRightInd w:val="0"/>
        <w:snapToGrid w:val="0"/>
        <w:spacing w:afterLines="50" w:after="120"/>
        <w:rPr>
          <w:rFonts w:ascii="Times New Roman" w:eastAsia="宋体" w:hAnsi="Times New Roman" w:cs="Times New Roman"/>
          <w:kern w:val="0"/>
          <w:sz w:val="20"/>
          <w:szCs w:val="24"/>
        </w:rPr>
      </w:pPr>
    </w:p>
    <w:p w14:paraId="036413CC" w14:textId="0577596F" w:rsidR="00316E97" w:rsidRPr="009E5717" w:rsidRDefault="00316E97" w:rsidP="00316E97">
      <w:pPr>
        <w:widowControl/>
        <w:numPr>
          <w:ilvl w:val="0"/>
          <w:numId w:val="32"/>
        </w:numPr>
        <w:adjustRightInd w:val="0"/>
        <w:snapToGrid w:val="0"/>
        <w:spacing w:afterLines="50" w:after="120"/>
        <w:rPr>
          <w:rFonts w:ascii="Times New Roman" w:hAnsi="Times New Roman" w:cs="Times New Roman"/>
          <w:b/>
          <w:kern w:val="0"/>
          <w:sz w:val="20"/>
          <w:szCs w:val="20"/>
        </w:rPr>
      </w:pPr>
      <w:r w:rsidRPr="009E5717">
        <w:rPr>
          <w:rFonts w:ascii="Times New Roman" w:hAnsi="Times New Roman" w:cs="Times New Roman"/>
          <w:b/>
          <w:kern w:val="0"/>
          <w:sz w:val="20"/>
          <w:szCs w:val="20"/>
        </w:rPr>
        <w:t>Scheme 3: D</w:t>
      </w:r>
      <w:r w:rsidRPr="009E5717">
        <w:rPr>
          <w:rFonts w:ascii="Times New Roman" w:hAnsi="Times New Roman" w:cs="Times New Roman" w:hint="eastAsia"/>
          <w:b/>
          <w:kern w:val="0"/>
          <w:sz w:val="20"/>
          <w:szCs w:val="20"/>
        </w:rPr>
        <w:t>evice</w:t>
      </w:r>
      <w:r w:rsidRPr="009E5717">
        <w:rPr>
          <w:rFonts w:ascii="Times New Roman" w:hAnsi="Times New Roman" w:cs="Times New Roman"/>
          <w:b/>
          <w:kern w:val="0"/>
          <w:sz w:val="20"/>
          <w:szCs w:val="20"/>
        </w:rPr>
        <w:t xml:space="preserve"> </w:t>
      </w:r>
      <w:r w:rsidR="00297159">
        <w:rPr>
          <w:rFonts w:ascii="Times New Roman" w:hAnsi="Times New Roman" w:cs="Times New Roman"/>
          <w:b/>
          <w:kern w:val="0"/>
          <w:sz w:val="20"/>
          <w:szCs w:val="20"/>
        </w:rPr>
        <w:t>switches</w:t>
      </w:r>
      <w:r w:rsidR="00297159">
        <w:rPr>
          <w:rFonts w:ascii="Times New Roman" w:hAnsi="Times New Roman" w:cs="Times New Roman" w:hint="eastAsia"/>
          <w:b/>
          <w:kern w:val="0"/>
          <w:sz w:val="20"/>
          <w:szCs w:val="20"/>
        </w:rPr>
        <w:t xml:space="preserve"> between ON and SLEEP</w:t>
      </w:r>
      <w:r w:rsidRPr="009E5717">
        <w:rPr>
          <w:rFonts w:ascii="Times New Roman" w:hAnsi="Times New Roman" w:cs="Times New Roman"/>
          <w:b/>
          <w:kern w:val="0"/>
          <w:sz w:val="20"/>
          <w:szCs w:val="20"/>
        </w:rPr>
        <w:t xml:space="preserve"> state</w:t>
      </w:r>
      <w:r w:rsidR="00297159">
        <w:rPr>
          <w:rFonts w:ascii="Times New Roman" w:hAnsi="Times New Roman" w:cs="Times New Roman" w:hint="eastAsia"/>
          <w:b/>
          <w:kern w:val="0"/>
          <w:sz w:val="20"/>
          <w:szCs w:val="20"/>
        </w:rPr>
        <w:t>s</w:t>
      </w:r>
      <w:r w:rsidRPr="009E5717">
        <w:rPr>
          <w:rFonts w:ascii="Times New Roman" w:hAnsi="Times New Roman" w:cs="Times New Roman"/>
          <w:b/>
          <w:kern w:val="0"/>
          <w:sz w:val="20"/>
          <w:szCs w:val="20"/>
        </w:rPr>
        <w:t xml:space="preserve"> under reader</w:t>
      </w:r>
      <w:r w:rsidR="00297159">
        <w:rPr>
          <w:rFonts w:ascii="Times New Roman" w:hAnsi="Times New Roman" w:cs="Times New Roman"/>
          <w:b/>
          <w:kern w:val="0"/>
          <w:sz w:val="20"/>
          <w:szCs w:val="20"/>
        </w:rPr>
        <w:t>’</w:t>
      </w:r>
      <w:r w:rsidR="00297159">
        <w:rPr>
          <w:rFonts w:ascii="Times New Roman" w:hAnsi="Times New Roman" w:cs="Times New Roman" w:hint="eastAsia"/>
          <w:b/>
          <w:kern w:val="0"/>
          <w:sz w:val="20"/>
          <w:szCs w:val="20"/>
        </w:rPr>
        <w:t>s</w:t>
      </w:r>
      <w:r w:rsidRPr="009E5717">
        <w:rPr>
          <w:rFonts w:ascii="Times New Roman" w:hAnsi="Times New Roman" w:cs="Times New Roman"/>
          <w:b/>
          <w:kern w:val="0"/>
          <w:sz w:val="20"/>
          <w:szCs w:val="20"/>
        </w:rPr>
        <w:t xml:space="preserve"> control (i.e., ‘</w:t>
      </w:r>
      <w:r w:rsidR="00297159">
        <w:rPr>
          <w:rFonts w:ascii="Times New Roman" w:hAnsi="Times New Roman" w:cs="Times New Roman" w:hint="eastAsia"/>
          <w:b/>
          <w:kern w:val="0"/>
          <w:sz w:val="20"/>
          <w:szCs w:val="20"/>
        </w:rPr>
        <w:t>SLEEP</w:t>
      </w:r>
      <w:r w:rsidRPr="009E5717">
        <w:rPr>
          <w:rFonts w:ascii="Times New Roman" w:hAnsi="Times New Roman" w:cs="Times New Roman"/>
          <w:b/>
          <w:kern w:val="0"/>
          <w:sz w:val="20"/>
          <w:szCs w:val="20"/>
        </w:rPr>
        <w:t xml:space="preserve"> w R2D control’ for short)  </w:t>
      </w:r>
    </w:p>
    <w:p w14:paraId="31582DA3" w14:textId="1B25F162" w:rsidR="00316E97" w:rsidRPr="00CD5DC9" w:rsidRDefault="00316E97" w:rsidP="00613077">
      <w:pPr>
        <w:widowControl/>
        <w:adjustRightInd w:val="0"/>
        <w:snapToGrid w:val="0"/>
        <w:spacing w:afterLines="50" w:after="120"/>
        <w:ind w:left="420"/>
        <w:rPr>
          <w:rFonts w:ascii="Times New Roman" w:hAnsi="Times New Roman" w:cs="Times New Roman"/>
          <w:bCs/>
          <w:kern w:val="0"/>
          <w:sz w:val="20"/>
          <w:szCs w:val="20"/>
        </w:rPr>
      </w:pPr>
      <w:r w:rsidRPr="009E5717">
        <w:rPr>
          <w:rFonts w:ascii="Times New Roman" w:hAnsi="Times New Roman" w:cs="Times New Roman"/>
          <w:bCs/>
          <w:kern w:val="0"/>
          <w:sz w:val="20"/>
          <w:szCs w:val="20"/>
        </w:rPr>
        <w:t xml:space="preserve">For scheme 3, it is assumed that reader can control device’s state by indicating the </w:t>
      </w:r>
      <w:r w:rsidR="00297159">
        <w:rPr>
          <w:rFonts w:ascii="Times New Roman" w:hAnsi="Times New Roman" w:cs="Times New Roman" w:hint="eastAsia"/>
          <w:bCs/>
          <w:kern w:val="0"/>
          <w:sz w:val="20"/>
          <w:szCs w:val="20"/>
        </w:rPr>
        <w:t>ON</w:t>
      </w:r>
      <w:r w:rsidRPr="009E5717">
        <w:rPr>
          <w:rFonts w:ascii="Times New Roman" w:hAnsi="Times New Roman" w:cs="Times New Roman"/>
          <w:bCs/>
          <w:kern w:val="0"/>
          <w:sz w:val="20"/>
          <w:szCs w:val="20"/>
        </w:rPr>
        <w:t xml:space="preserve"> and/or </w:t>
      </w:r>
      <w:r w:rsidR="00297159">
        <w:rPr>
          <w:rFonts w:ascii="Times New Roman" w:hAnsi="Times New Roman" w:cs="Times New Roman" w:hint="eastAsia"/>
          <w:bCs/>
          <w:kern w:val="0"/>
          <w:sz w:val="20"/>
          <w:szCs w:val="20"/>
        </w:rPr>
        <w:t>SLEEP</w:t>
      </w:r>
      <w:r w:rsidRPr="009E5717">
        <w:rPr>
          <w:rFonts w:ascii="Times New Roman" w:hAnsi="Times New Roman" w:cs="Times New Roman"/>
          <w:bCs/>
          <w:kern w:val="0"/>
          <w:sz w:val="20"/>
          <w:szCs w:val="20"/>
        </w:rPr>
        <w:t xml:space="preserve"> time and the </w:t>
      </w:r>
      <w:r w:rsidR="00297159">
        <w:rPr>
          <w:rFonts w:ascii="Times New Roman" w:hAnsi="Times New Roman" w:cs="Times New Roman" w:hint="eastAsia"/>
          <w:bCs/>
          <w:kern w:val="0"/>
          <w:sz w:val="20"/>
          <w:szCs w:val="20"/>
        </w:rPr>
        <w:t>ON/SLEEP</w:t>
      </w:r>
      <w:r w:rsidRPr="009E5717">
        <w:rPr>
          <w:rFonts w:ascii="Times New Roman" w:hAnsi="Times New Roman" w:cs="Times New Roman"/>
          <w:bCs/>
          <w:kern w:val="0"/>
          <w:sz w:val="20"/>
          <w:szCs w:val="20"/>
        </w:rPr>
        <w:t xml:space="preserve"> periodicity for the device. For example, before inventory</w:t>
      </w:r>
      <w:r w:rsidR="00297159">
        <w:rPr>
          <w:rFonts w:ascii="Times New Roman" w:hAnsi="Times New Roman" w:cs="Times New Roman" w:hint="eastAsia"/>
          <w:bCs/>
          <w:kern w:val="0"/>
          <w:sz w:val="20"/>
          <w:szCs w:val="20"/>
        </w:rPr>
        <w:t xml:space="preserve"> </w:t>
      </w:r>
      <w:r w:rsidR="00297159">
        <w:rPr>
          <w:rFonts w:ascii="Times New Roman" w:hAnsi="Times New Roman" w:cs="Times New Roman"/>
          <w:bCs/>
          <w:kern w:val="0"/>
          <w:sz w:val="20"/>
          <w:szCs w:val="20"/>
        </w:rPr>
        <w:t>st</w:t>
      </w:r>
      <w:r w:rsidR="00297159">
        <w:rPr>
          <w:rFonts w:ascii="Times New Roman" w:hAnsi="Times New Roman" w:cs="Times New Roman" w:hint="eastAsia"/>
          <w:bCs/>
          <w:kern w:val="0"/>
          <w:sz w:val="20"/>
          <w:szCs w:val="20"/>
        </w:rPr>
        <w:t>arts</w:t>
      </w:r>
      <w:r w:rsidRPr="009E5717">
        <w:rPr>
          <w:rFonts w:ascii="Times New Roman" w:hAnsi="Times New Roman" w:cs="Times New Roman"/>
          <w:bCs/>
          <w:kern w:val="0"/>
          <w:sz w:val="20"/>
          <w:szCs w:val="20"/>
        </w:rPr>
        <w:t xml:space="preserve">, </w:t>
      </w:r>
      <w:r w:rsidR="00297159">
        <w:rPr>
          <w:rFonts w:ascii="Times New Roman" w:hAnsi="Times New Roman" w:cs="Times New Roman" w:hint="eastAsia"/>
          <w:bCs/>
          <w:kern w:val="0"/>
          <w:sz w:val="20"/>
          <w:szCs w:val="20"/>
        </w:rPr>
        <w:t xml:space="preserve">a </w:t>
      </w:r>
      <w:r w:rsidRPr="009E5717">
        <w:rPr>
          <w:rFonts w:ascii="Times New Roman" w:hAnsi="Times New Roman" w:cs="Times New Roman"/>
          <w:bCs/>
          <w:kern w:val="0"/>
          <w:sz w:val="20"/>
          <w:szCs w:val="20"/>
        </w:rPr>
        <w:t xml:space="preserve">reader will send such indication to align the </w:t>
      </w:r>
      <w:proofErr w:type="gramStart"/>
      <w:r w:rsidRPr="009E5717">
        <w:rPr>
          <w:rFonts w:ascii="Times New Roman" w:hAnsi="Times New Roman" w:cs="Times New Roman"/>
          <w:bCs/>
          <w:kern w:val="0"/>
          <w:sz w:val="20"/>
          <w:szCs w:val="20"/>
        </w:rPr>
        <w:t>devices</w:t>
      </w:r>
      <w:r w:rsidR="00297159">
        <w:rPr>
          <w:rFonts w:ascii="Times New Roman" w:hAnsi="Times New Roman" w:cs="Times New Roman"/>
          <w:bCs/>
          <w:kern w:val="0"/>
          <w:sz w:val="20"/>
          <w:szCs w:val="20"/>
        </w:rPr>
        <w:t>’</w:t>
      </w:r>
      <w:proofErr w:type="gramEnd"/>
      <w:r w:rsidRPr="009E5717">
        <w:rPr>
          <w:rFonts w:ascii="Times New Roman" w:hAnsi="Times New Roman" w:cs="Times New Roman"/>
          <w:bCs/>
          <w:kern w:val="0"/>
          <w:sz w:val="20"/>
          <w:szCs w:val="20"/>
        </w:rPr>
        <w:t xml:space="preserve"> </w:t>
      </w:r>
      <w:r w:rsidR="00297159" w:rsidRPr="009E5717">
        <w:rPr>
          <w:rFonts w:ascii="Times New Roman" w:hAnsi="Times New Roman" w:cs="Times New Roman"/>
          <w:bCs/>
          <w:kern w:val="0"/>
          <w:sz w:val="20"/>
          <w:szCs w:val="20"/>
        </w:rPr>
        <w:t>O</w:t>
      </w:r>
      <w:r w:rsidR="00297159">
        <w:rPr>
          <w:rFonts w:ascii="Times New Roman" w:hAnsi="Times New Roman" w:cs="Times New Roman" w:hint="eastAsia"/>
          <w:bCs/>
          <w:kern w:val="0"/>
          <w:sz w:val="20"/>
          <w:szCs w:val="20"/>
        </w:rPr>
        <w:t>N</w:t>
      </w:r>
      <w:r w:rsidR="00297159"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 xml:space="preserve">time and </w:t>
      </w:r>
      <w:r w:rsidR="00297159">
        <w:rPr>
          <w:rFonts w:ascii="Times New Roman" w:hAnsi="Times New Roman" w:cs="Times New Roman" w:hint="eastAsia"/>
          <w:bCs/>
          <w:kern w:val="0"/>
          <w:sz w:val="20"/>
          <w:szCs w:val="20"/>
        </w:rPr>
        <w:t xml:space="preserve">the </w:t>
      </w:r>
      <w:r w:rsidRPr="009E5717">
        <w:rPr>
          <w:rFonts w:ascii="Times New Roman" w:hAnsi="Times New Roman" w:cs="Times New Roman"/>
          <w:bCs/>
          <w:kern w:val="0"/>
          <w:sz w:val="20"/>
          <w:szCs w:val="20"/>
        </w:rPr>
        <w:t>device</w:t>
      </w:r>
      <w:r w:rsidR="00297159">
        <w:rPr>
          <w:rFonts w:ascii="Times New Roman" w:hAnsi="Times New Roman" w:cs="Times New Roman" w:hint="eastAsia"/>
          <w:bCs/>
          <w:kern w:val="0"/>
          <w:sz w:val="20"/>
          <w:szCs w:val="20"/>
        </w:rPr>
        <w:t>s</w:t>
      </w:r>
      <w:r w:rsidRPr="009E5717">
        <w:rPr>
          <w:rFonts w:ascii="Times New Roman" w:hAnsi="Times New Roman" w:cs="Times New Roman"/>
          <w:bCs/>
          <w:kern w:val="0"/>
          <w:sz w:val="20"/>
          <w:szCs w:val="20"/>
        </w:rPr>
        <w:t xml:space="preserve"> who received the indication will monitor the A-IoT paging only within the </w:t>
      </w:r>
      <w:r w:rsidR="00297159">
        <w:rPr>
          <w:rFonts w:ascii="Times New Roman" w:hAnsi="Times New Roman" w:cs="Times New Roman" w:hint="eastAsia"/>
          <w:bCs/>
          <w:kern w:val="0"/>
          <w:sz w:val="20"/>
          <w:szCs w:val="20"/>
        </w:rPr>
        <w:t>ON</w:t>
      </w:r>
      <w:r w:rsidR="00297159"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 xml:space="preserve">time duration periodically. </w:t>
      </w:r>
      <w:r w:rsidR="00297159">
        <w:rPr>
          <w:rFonts w:ascii="Times New Roman" w:hAnsi="Times New Roman" w:cs="Times New Roman" w:hint="eastAsia"/>
          <w:bCs/>
          <w:kern w:val="0"/>
          <w:sz w:val="20"/>
          <w:szCs w:val="20"/>
        </w:rPr>
        <w:t>Other than the ON time duration, the device can sleep during the remaining time duration in one period and</w:t>
      </w:r>
      <w:r w:rsidRPr="009E5717">
        <w:rPr>
          <w:rFonts w:ascii="Times New Roman" w:hAnsi="Times New Roman" w:cs="Times New Roman"/>
          <w:bCs/>
          <w:kern w:val="0"/>
          <w:sz w:val="20"/>
          <w:szCs w:val="20"/>
        </w:rPr>
        <w:t xml:space="preserve"> </w:t>
      </w:r>
      <w:r w:rsidR="00BC0431" w:rsidRPr="009E5717">
        <w:rPr>
          <w:rFonts w:ascii="Times New Roman" w:hAnsi="Times New Roman" w:cs="Times New Roman"/>
          <w:bCs/>
          <w:kern w:val="0"/>
          <w:sz w:val="20"/>
          <w:szCs w:val="20"/>
        </w:rPr>
        <w:t>harvests</w:t>
      </w:r>
      <w:r w:rsidRPr="009E5717">
        <w:rPr>
          <w:rFonts w:ascii="Times New Roman" w:hAnsi="Times New Roman" w:cs="Times New Roman"/>
          <w:bCs/>
          <w:kern w:val="0"/>
          <w:sz w:val="20"/>
          <w:szCs w:val="20"/>
        </w:rPr>
        <w:t xml:space="preserve"> the energy. During the </w:t>
      </w:r>
      <w:r w:rsidR="00297159" w:rsidRPr="009E5717">
        <w:rPr>
          <w:rFonts w:ascii="Times New Roman" w:hAnsi="Times New Roman" w:cs="Times New Roman"/>
          <w:bCs/>
          <w:kern w:val="0"/>
          <w:sz w:val="20"/>
          <w:szCs w:val="20"/>
        </w:rPr>
        <w:t>O</w:t>
      </w:r>
      <w:r w:rsidR="00297159">
        <w:rPr>
          <w:rFonts w:ascii="Times New Roman" w:hAnsi="Times New Roman" w:cs="Times New Roman" w:hint="eastAsia"/>
          <w:bCs/>
          <w:kern w:val="0"/>
          <w:sz w:val="20"/>
          <w:szCs w:val="20"/>
        </w:rPr>
        <w:t>N</w:t>
      </w:r>
      <w:r w:rsidR="00297159"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time, once the device receives the paging</w:t>
      </w:r>
      <w:r w:rsidR="00297159">
        <w:rPr>
          <w:rFonts w:ascii="Times New Roman" w:hAnsi="Times New Roman" w:cs="Times New Roman" w:hint="eastAsia"/>
          <w:bCs/>
          <w:kern w:val="0"/>
          <w:sz w:val="20"/>
          <w:szCs w:val="20"/>
        </w:rPr>
        <w:t xml:space="preserve"> message targeting for it</w:t>
      </w:r>
      <w:r w:rsidRPr="009E5717">
        <w:rPr>
          <w:rFonts w:ascii="Times New Roman" w:hAnsi="Times New Roman" w:cs="Times New Roman"/>
          <w:bCs/>
          <w:kern w:val="0"/>
          <w:sz w:val="20"/>
          <w:szCs w:val="20"/>
        </w:rPr>
        <w:t xml:space="preserve">, it continues the communication with the Reader until the inventory </w:t>
      </w:r>
      <w:r>
        <w:rPr>
          <w:rFonts w:ascii="Times New Roman" w:hAnsi="Times New Roman" w:cs="Times New Roman"/>
          <w:bCs/>
          <w:kern w:val="0"/>
          <w:sz w:val="20"/>
          <w:szCs w:val="20"/>
        </w:rPr>
        <w:t xml:space="preserve">is </w:t>
      </w:r>
      <w:r w:rsidRPr="009E5717">
        <w:rPr>
          <w:rFonts w:ascii="Times New Roman" w:hAnsi="Times New Roman" w:cs="Times New Roman"/>
          <w:bCs/>
          <w:kern w:val="0"/>
          <w:sz w:val="20"/>
          <w:szCs w:val="20"/>
        </w:rPr>
        <w:t xml:space="preserve">finished or </w:t>
      </w:r>
      <w:r w:rsidR="00297159">
        <w:rPr>
          <w:rFonts w:ascii="Times New Roman" w:hAnsi="Times New Roman" w:cs="Times New Roman" w:hint="eastAsia"/>
          <w:bCs/>
          <w:kern w:val="0"/>
          <w:sz w:val="20"/>
          <w:szCs w:val="20"/>
        </w:rPr>
        <w:t xml:space="preserve">the </w:t>
      </w:r>
      <w:r w:rsidRPr="009E5717">
        <w:rPr>
          <w:rFonts w:ascii="Times New Roman" w:hAnsi="Times New Roman" w:cs="Times New Roman"/>
          <w:bCs/>
          <w:kern w:val="0"/>
          <w:sz w:val="20"/>
          <w:szCs w:val="20"/>
        </w:rPr>
        <w:t>device runs out of energy. Compared to scheme 1 and scheme 2</w:t>
      </w:r>
      <w:r w:rsidR="00297159">
        <w:rPr>
          <w:rFonts w:ascii="Times New Roman" w:hAnsi="Times New Roman" w:cs="Times New Roman" w:hint="eastAsia"/>
          <w:bCs/>
          <w:kern w:val="0"/>
          <w:sz w:val="20"/>
          <w:szCs w:val="20"/>
        </w:rPr>
        <w:t xml:space="preserve"> under direction 1</w:t>
      </w:r>
      <w:r w:rsidRPr="009E5717">
        <w:rPr>
          <w:rFonts w:ascii="Times New Roman" w:hAnsi="Times New Roman" w:cs="Times New Roman"/>
          <w:bCs/>
          <w:kern w:val="0"/>
          <w:sz w:val="20"/>
          <w:szCs w:val="20"/>
        </w:rPr>
        <w:t>, scheme 3 has the benefit to save the resource overhead</w:t>
      </w:r>
      <w:r w:rsidR="00E57D8E">
        <w:rPr>
          <w:rFonts w:ascii="Times New Roman" w:hAnsi="Times New Roman" w:cs="Times New Roman" w:hint="eastAsia"/>
          <w:bCs/>
          <w:kern w:val="0"/>
          <w:sz w:val="20"/>
          <w:szCs w:val="20"/>
        </w:rPr>
        <w:t xml:space="preserve"> at the cost of </w:t>
      </w:r>
      <w:r w:rsidR="00E57D8E">
        <w:rPr>
          <w:rFonts w:ascii="Times New Roman" w:hAnsi="Times New Roman" w:cs="Times New Roman"/>
          <w:bCs/>
          <w:kern w:val="0"/>
          <w:sz w:val="20"/>
          <w:szCs w:val="20"/>
        </w:rPr>
        <w:t>additional</w:t>
      </w:r>
      <w:r w:rsidR="00E57D8E">
        <w:rPr>
          <w:rFonts w:ascii="Times New Roman" w:hAnsi="Times New Roman" w:cs="Times New Roman" w:hint="eastAsia"/>
          <w:bCs/>
          <w:kern w:val="0"/>
          <w:sz w:val="20"/>
          <w:szCs w:val="20"/>
        </w:rPr>
        <w:t xml:space="preserve"> standardization efforts</w:t>
      </w:r>
      <w:r w:rsidR="00613077">
        <w:rPr>
          <w:rFonts w:ascii="Times New Roman" w:hAnsi="Times New Roman" w:cs="Times New Roman" w:hint="eastAsia"/>
          <w:bCs/>
          <w:kern w:val="0"/>
          <w:sz w:val="20"/>
          <w:szCs w:val="20"/>
        </w:rPr>
        <w:t xml:space="preserve">. </w:t>
      </w:r>
      <w:r w:rsidR="00613077" w:rsidRPr="00613077">
        <w:rPr>
          <w:rFonts w:ascii="Times New Roman" w:hAnsi="Times New Roman" w:cs="Times New Roman" w:hint="eastAsia"/>
          <w:bCs/>
          <w:kern w:val="0"/>
          <w:sz w:val="20"/>
          <w:szCs w:val="20"/>
        </w:rPr>
        <w:t xml:space="preserve"> </w:t>
      </w:r>
      <w:r w:rsidR="00613077">
        <w:rPr>
          <w:rFonts w:ascii="Times New Roman" w:hAnsi="Times New Roman" w:cs="Times New Roman" w:hint="eastAsia"/>
          <w:bCs/>
          <w:kern w:val="0"/>
          <w:sz w:val="20"/>
          <w:szCs w:val="20"/>
        </w:rPr>
        <w:t>Scheme 3 may increase</w:t>
      </w:r>
      <w:r w:rsidR="00613077" w:rsidRPr="009E5717">
        <w:rPr>
          <w:rFonts w:ascii="Times New Roman" w:hAnsi="Times New Roman" w:cs="Times New Roman"/>
          <w:bCs/>
          <w:kern w:val="0"/>
          <w:sz w:val="20"/>
          <w:szCs w:val="20"/>
        </w:rPr>
        <w:t xml:space="preserve"> the</w:t>
      </w:r>
      <w:r w:rsidR="00613077">
        <w:rPr>
          <w:rFonts w:ascii="Times New Roman" w:hAnsi="Times New Roman" w:cs="Times New Roman" w:hint="eastAsia"/>
          <w:bCs/>
          <w:kern w:val="0"/>
          <w:sz w:val="20"/>
          <w:szCs w:val="20"/>
        </w:rPr>
        <w:t xml:space="preserve"> device</w:t>
      </w:r>
      <w:r w:rsidR="00613077" w:rsidRPr="009E5717">
        <w:rPr>
          <w:rFonts w:ascii="Times New Roman" w:hAnsi="Times New Roman" w:cs="Times New Roman"/>
          <w:bCs/>
          <w:kern w:val="0"/>
          <w:sz w:val="20"/>
          <w:szCs w:val="20"/>
        </w:rPr>
        <w:t xml:space="preserve"> implementation complexity. </w:t>
      </w:r>
    </w:p>
    <w:p w14:paraId="4C0320A3" w14:textId="77777777" w:rsidR="00613077" w:rsidRDefault="00613077" w:rsidP="009E5717">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Regarding Direction 2, as Reader manages device availability by specifying the ON time, SLEEP time duration, and their periodic intervals, only periodic paging transmission is taken into account.</w:t>
      </w:r>
      <w:r>
        <w:rPr>
          <w:rFonts w:ascii="Times New Roman" w:eastAsia="宋体" w:hAnsi="Times New Roman" w:cs="Times New Roman" w:hint="eastAsia"/>
          <w:kern w:val="0"/>
          <w:sz w:val="20"/>
          <w:szCs w:val="24"/>
        </w:rPr>
        <w:t xml:space="preserve"> </w:t>
      </w:r>
    </w:p>
    <w:p w14:paraId="62F58831" w14:textId="4F73DD49" w:rsidR="00281316" w:rsidRDefault="00281316" w:rsidP="009E5717">
      <w:pPr>
        <w:adjustRightInd w:val="0"/>
        <w:snapToGrid w:val="0"/>
        <w:spacing w:afterLines="50" w:after="120"/>
        <w:rPr>
          <w:rFonts w:ascii="Times New Roman" w:eastAsia="宋体" w:hAnsi="Times New Roman" w:cs="Times New Roman"/>
          <w:kern w:val="0"/>
          <w:sz w:val="20"/>
          <w:szCs w:val="24"/>
        </w:rPr>
      </w:pPr>
      <w:r>
        <w:rPr>
          <w:rFonts w:ascii="Times New Roman" w:hAnsi="Times New Roman" w:cs="Times New Roman" w:hint="eastAsia"/>
          <w:bCs/>
          <w:kern w:val="0"/>
          <w:sz w:val="20"/>
          <w:szCs w:val="20"/>
        </w:rPr>
        <w:t xml:space="preserve">It should be pointed out </w:t>
      </w:r>
      <w:r w:rsidRPr="009E5717">
        <w:rPr>
          <w:rFonts w:ascii="Times New Roman" w:hAnsi="Times New Roman" w:cs="Times New Roman"/>
          <w:bCs/>
          <w:kern w:val="0"/>
          <w:sz w:val="20"/>
          <w:szCs w:val="20"/>
        </w:rPr>
        <w:t xml:space="preserve">that </w:t>
      </w:r>
      <w:r>
        <w:rPr>
          <w:rFonts w:ascii="Times New Roman" w:hAnsi="Times New Roman" w:cs="Times New Roman" w:hint="eastAsia"/>
          <w:bCs/>
          <w:kern w:val="0"/>
          <w:sz w:val="20"/>
          <w:szCs w:val="20"/>
        </w:rPr>
        <w:t xml:space="preserve">in order to </w:t>
      </w:r>
      <w:r>
        <w:rPr>
          <w:rFonts w:ascii="Times New Roman" w:hAnsi="Times New Roman" w:cs="Times New Roman"/>
          <w:bCs/>
          <w:kern w:val="0"/>
          <w:sz w:val="20"/>
          <w:szCs w:val="20"/>
        </w:rPr>
        <w:t>obtain</w:t>
      </w:r>
      <w:r>
        <w:rPr>
          <w:rFonts w:ascii="Times New Roman" w:hAnsi="Times New Roman" w:cs="Times New Roman" w:hint="eastAsia"/>
          <w:bCs/>
          <w:kern w:val="0"/>
          <w:sz w:val="20"/>
          <w:szCs w:val="20"/>
        </w:rPr>
        <w:t xml:space="preserve"> the benefits of scheme 3, such as keeping device online during the inventory procedure and reduc</w:t>
      </w:r>
      <w:r w:rsidR="003B5793">
        <w:rPr>
          <w:rFonts w:ascii="Times New Roman" w:hAnsi="Times New Roman" w:cs="Times New Roman"/>
          <w:bCs/>
          <w:kern w:val="0"/>
          <w:sz w:val="20"/>
          <w:szCs w:val="20"/>
        </w:rPr>
        <w:t>ing</w:t>
      </w:r>
      <w:r>
        <w:rPr>
          <w:rFonts w:ascii="Times New Roman" w:hAnsi="Times New Roman" w:cs="Times New Roman" w:hint="eastAsia"/>
          <w:bCs/>
          <w:kern w:val="0"/>
          <w:sz w:val="20"/>
          <w:szCs w:val="20"/>
        </w:rPr>
        <w:t xml:space="preserve"> the resource overhead, </w:t>
      </w:r>
      <w:r w:rsidRPr="009E5717">
        <w:rPr>
          <w:rFonts w:ascii="Times New Roman" w:hAnsi="Times New Roman" w:cs="Times New Roman"/>
          <w:bCs/>
          <w:kern w:val="0"/>
          <w:sz w:val="20"/>
          <w:szCs w:val="20"/>
        </w:rPr>
        <w:t>the harvest</w:t>
      </w:r>
      <w:r>
        <w:rPr>
          <w:rFonts w:ascii="Times New Roman" w:hAnsi="Times New Roman" w:cs="Times New Roman" w:hint="eastAsia"/>
          <w:bCs/>
          <w:kern w:val="0"/>
          <w:sz w:val="20"/>
          <w:szCs w:val="20"/>
        </w:rPr>
        <w:t>ed</w:t>
      </w:r>
      <w:r w:rsidRPr="009E5717">
        <w:rPr>
          <w:rFonts w:ascii="Times New Roman" w:hAnsi="Times New Roman" w:cs="Times New Roman"/>
          <w:bCs/>
          <w:kern w:val="0"/>
          <w:sz w:val="20"/>
          <w:szCs w:val="20"/>
        </w:rPr>
        <w:t xml:space="preserve"> energy </w:t>
      </w:r>
      <w:r>
        <w:rPr>
          <w:rFonts w:ascii="Times New Roman" w:hAnsi="Times New Roman" w:cs="Times New Roman" w:hint="eastAsia"/>
          <w:bCs/>
          <w:kern w:val="0"/>
          <w:sz w:val="20"/>
          <w:szCs w:val="20"/>
        </w:rPr>
        <w:t xml:space="preserve">during the SLEEP time duration </w:t>
      </w:r>
      <w:r w:rsidR="00376A13">
        <w:rPr>
          <w:rFonts w:ascii="Times New Roman" w:hAnsi="Times New Roman" w:cs="Times New Roman" w:hint="eastAsia"/>
          <w:bCs/>
          <w:kern w:val="0"/>
          <w:sz w:val="20"/>
          <w:szCs w:val="20"/>
        </w:rPr>
        <w:t xml:space="preserve">is </w:t>
      </w:r>
      <w:proofErr w:type="gramStart"/>
      <w:r w:rsidR="00376A13">
        <w:rPr>
          <w:rFonts w:ascii="Times New Roman" w:hAnsi="Times New Roman" w:cs="Times New Roman" w:hint="eastAsia"/>
          <w:bCs/>
          <w:kern w:val="0"/>
          <w:sz w:val="20"/>
          <w:szCs w:val="20"/>
        </w:rPr>
        <w:t xml:space="preserve">better </w:t>
      </w:r>
      <w:r w:rsidDel="00376A13">
        <w:rPr>
          <w:rFonts w:ascii="Times New Roman" w:hAnsi="Times New Roman" w:cs="Times New Roman" w:hint="eastAsia"/>
          <w:bCs/>
          <w:kern w:val="0"/>
          <w:sz w:val="20"/>
          <w:szCs w:val="20"/>
        </w:rPr>
        <w:t xml:space="preserve"> able</w:t>
      </w:r>
      <w:proofErr w:type="gramEnd"/>
      <w:r w:rsidDel="00376A13">
        <w:rPr>
          <w:rFonts w:ascii="Times New Roman" w:hAnsi="Times New Roman" w:cs="Times New Roman" w:hint="eastAsia"/>
          <w:bCs/>
          <w:kern w:val="0"/>
          <w:sz w:val="20"/>
          <w:szCs w:val="20"/>
        </w:rPr>
        <w:t xml:space="preserve"> </w:t>
      </w:r>
      <w:r>
        <w:rPr>
          <w:rFonts w:ascii="Times New Roman" w:hAnsi="Times New Roman" w:cs="Times New Roman" w:hint="eastAsia"/>
          <w:bCs/>
          <w:kern w:val="0"/>
          <w:sz w:val="20"/>
          <w:szCs w:val="20"/>
        </w:rPr>
        <w:t>to</w:t>
      </w:r>
      <w:r w:rsidRPr="009E5717">
        <w:rPr>
          <w:rFonts w:ascii="Times New Roman" w:hAnsi="Times New Roman" w:cs="Times New Roman"/>
          <w:bCs/>
          <w:kern w:val="0"/>
          <w:sz w:val="20"/>
          <w:szCs w:val="20"/>
        </w:rPr>
        <w:t xml:space="preserve"> </w:t>
      </w:r>
      <w:r w:rsidR="00376A13">
        <w:rPr>
          <w:rFonts w:ascii="Times New Roman" w:hAnsi="Times New Roman" w:cs="Times New Roman" w:hint="eastAsia"/>
          <w:bCs/>
          <w:kern w:val="0"/>
          <w:sz w:val="20"/>
          <w:szCs w:val="20"/>
        </w:rPr>
        <w:t xml:space="preserve">be able to </w:t>
      </w:r>
      <w:r w:rsidRPr="009E5717">
        <w:rPr>
          <w:rFonts w:ascii="Times New Roman" w:hAnsi="Times New Roman" w:cs="Times New Roman"/>
          <w:bCs/>
          <w:kern w:val="0"/>
          <w:sz w:val="20"/>
          <w:szCs w:val="20"/>
        </w:rPr>
        <w:t xml:space="preserve">compensate the energy </w:t>
      </w:r>
      <w:proofErr w:type="spellStart"/>
      <w:r w:rsidR="003B5793">
        <w:rPr>
          <w:rFonts w:ascii="Times New Roman" w:hAnsi="Times New Roman" w:cs="Times New Roman" w:hint="eastAsia"/>
          <w:bCs/>
          <w:kern w:val="0"/>
          <w:sz w:val="20"/>
          <w:szCs w:val="20"/>
        </w:rPr>
        <w:t>comsuption</w:t>
      </w:r>
      <w:proofErr w:type="spellEnd"/>
      <w:r>
        <w:rPr>
          <w:rFonts w:ascii="Times New Roman" w:hAnsi="Times New Roman" w:cs="Times New Roman" w:hint="eastAsia"/>
          <w:bCs/>
          <w:kern w:val="0"/>
          <w:sz w:val="20"/>
          <w:szCs w:val="20"/>
        </w:rPr>
        <w:t xml:space="preserve"> for </w:t>
      </w:r>
      <w:r>
        <w:rPr>
          <w:rFonts w:ascii="Times New Roman" w:hAnsi="Times New Roman" w:cs="Times New Roman"/>
          <w:bCs/>
          <w:kern w:val="0"/>
          <w:sz w:val="20"/>
          <w:szCs w:val="20"/>
        </w:rPr>
        <w:t>maintaining</w:t>
      </w:r>
      <w:r>
        <w:rPr>
          <w:rFonts w:ascii="Times New Roman" w:hAnsi="Times New Roman" w:cs="Times New Roman" w:hint="eastAsia"/>
          <w:bCs/>
          <w:kern w:val="0"/>
          <w:sz w:val="20"/>
          <w:szCs w:val="20"/>
        </w:rPr>
        <w:t xml:space="preserve"> the</w:t>
      </w:r>
      <w:r w:rsidRPr="009E5717">
        <w:rPr>
          <w:rFonts w:ascii="Times New Roman" w:hAnsi="Times New Roman" w:cs="Times New Roman"/>
          <w:bCs/>
          <w:kern w:val="0"/>
          <w:sz w:val="20"/>
          <w:szCs w:val="20"/>
        </w:rPr>
        <w:t xml:space="preserve"> clock and memory</w:t>
      </w:r>
      <w:r>
        <w:rPr>
          <w:rFonts w:ascii="Times New Roman" w:hAnsi="Times New Roman" w:cs="Times New Roman" w:hint="eastAsia"/>
          <w:bCs/>
          <w:kern w:val="0"/>
          <w:sz w:val="20"/>
          <w:szCs w:val="20"/>
        </w:rPr>
        <w:t>. T</w:t>
      </w:r>
      <w:r>
        <w:rPr>
          <w:rFonts w:ascii="Times New Roman" w:eastAsia="宋体" w:hAnsi="Times New Roman" w:cs="Times New Roman" w:hint="eastAsia"/>
          <w:kern w:val="0"/>
          <w:sz w:val="20"/>
          <w:szCs w:val="24"/>
        </w:rPr>
        <w:t xml:space="preserve">he paging period and the time duration for the ON and SLEEP time duration </w:t>
      </w:r>
      <w:r w:rsidR="00376A13">
        <w:rPr>
          <w:rFonts w:ascii="Times New Roman" w:eastAsia="宋体" w:hAnsi="Times New Roman" w:cs="Times New Roman" w:hint="eastAsia"/>
          <w:kern w:val="0"/>
          <w:sz w:val="20"/>
          <w:szCs w:val="24"/>
        </w:rPr>
        <w:t xml:space="preserve">may </w:t>
      </w:r>
      <w:r>
        <w:rPr>
          <w:rFonts w:ascii="Times New Roman" w:eastAsia="宋体" w:hAnsi="Times New Roman" w:cs="Times New Roman" w:hint="eastAsia"/>
          <w:kern w:val="0"/>
          <w:sz w:val="20"/>
          <w:szCs w:val="24"/>
        </w:rPr>
        <w:t xml:space="preserve">need to be </w:t>
      </w:r>
      <w:proofErr w:type="gramStart"/>
      <w:r>
        <w:rPr>
          <w:rFonts w:ascii="Times New Roman" w:eastAsia="宋体" w:hAnsi="Times New Roman" w:cs="Times New Roman" w:hint="eastAsia"/>
          <w:kern w:val="0"/>
          <w:sz w:val="20"/>
          <w:szCs w:val="24"/>
        </w:rPr>
        <w:t>set  to</w:t>
      </w:r>
      <w:proofErr w:type="gramEnd"/>
      <w:r>
        <w:rPr>
          <w:rFonts w:ascii="Times New Roman" w:eastAsia="宋体" w:hAnsi="Times New Roman" w:cs="Times New Roman" w:hint="eastAsia"/>
          <w:kern w:val="0"/>
          <w:sz w:val="20"/>
          <w:szCs w:val="24"/>
        </w:rPr>
        <w:t xml:space="preserve"> </w:t>
      </w:r>
      <w:r w:rsidR="003B5793">
        <w:rPr>
          <w:rFonts w:ascii="Times New Roman" w:eastAsia="宋体" w:hAnsi="Times New Roman" w:cs="Times New Roman" w:hint="eastAsia"/>
          <w:kern w:val="0"/>
          <w:sz w:val="20"/>
          <w:szCs w:val="24"/>
        </w:rPr>
        <w:t>harvest</w:t>
      </w:r>
      <w:r w:rsidR="009512C0">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enough energy during the sleep. For example, if device 1 consumes 1</w:t>
      </w:r>
      <w:r>
        <w:rPr>
          <w:rFonts w:ascii="Times New Roman" w:eastAsia="宋体" w:hAnsi="Times New Roman" w:cs="Times New Roman"/>
          <w:kern w:val="0"/>
          <w:sz w:val="20"/>
          <w:szCs w:val="24"/>
        </w:rPr>
        <w:t>µ</w:t>
      </w:r>
      <w:r>
        <w:rPr>
          <w:rFonts w:ascii="Times New Roman" w:eastAsia="宋体" w:hAnsi="Times New Roman" w:cs="Times New Roman" w:hint="eastAsia"/>
          <w:kern w:val="0"/>
          <w:sz w:val="20"/>
          <w:szCs w:val="24"/>
        </w:rPr>
        <w:t>W during the ON time and only harvests 0.1</w:t>
      </w:r>
      <w:r>
        <w:rPr>
          <w:rFonts w:ascii="Times New Roman" w:eastAsia="宋体" w:hAnsi="Times New Roman" w:cs="Times New Roman"/>
          <w:kern w:val="0"/>
          <w:sz w:val="20"/>
          <w:szCs w:val="24"/>
        </w:rPr>
        <w:t>µ</w:t>
      </w:r>
      <w:r>
        <w:rPr>
          <w:rFonts w:ascii="Times New Roman" w:eastAsia="宋体" w:hAnsi="Times New Roman" w:cs="Times New Roman" w:hint="eastAsia"/>
          <w:kern w:val="0"/>
          <w:sz w:val="20"/>
          <w:szCs w:val="24"/>
        </w:rPr>
        <w:t>W during the SLEEP time, the SLPPE time duration should be at least 10 times longer than the ON time duration.</w:t>
      </w:r>
    </w:p>
    <w:p w14:paraId="6AA616FE" w14:textId="613AFD04" w:rsidR="00647CC8" w:rsidRPr="00E01F26" w:rsidRDefault="00647CC8" w:rsidP="00E01F26">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E01F26">
        <w:rPr>
          <w:rFonts w:ascii="Arial" w:hAnsi="Arial" w:cs="Arial"/>
          <w:kern w:val="0"/>
          <w:sz w:val="32"/>
          <w:szCs w:val="18"/>
          <w:lang w:val="fr-FR"/>
        </w:rPr>
        <w:t xml:space="preserve">Evalutaion </w:t>
      </w:r>
    </w:p>
    <w:p w14:paraId="322448C1" w14:textId="1162D30B" w:rsidR="00E83F13" w:rsidRPr="00E83F13" w:rsidRDefault="00E83F13" w:rsidP="00E83F13">
      <w:pPr>
        <w:adjustRightInd w:val="0"/>
        <w:snapToGrid w:val="0"/>
        <w:spacing w:afterLines="50" w:after="120"/>
        <w:rPr>
          <w:rFonts w:ascii="Times New Roman" w:eastAsia="宋体" w:hAnsi="Times New Roman" w:cs="Times New Roman"/>
          <w:kern w:val="0"/>
          <w:sz w:val="20"/>
          <w:szCs w:val="24"/>
        </w:rPr>
      </w:pPr>
      <w:r w:rsidRPr="00E83F13">
        <w:rPr>
          <w:rFonts w:ascii="Times New Roman" w:eastAsia="宋体" w:hAnsi="Times New Roman" w:cs="Times New Roman" w:hint="eastAsia"/>
          <w:kern w:val="0"/>
          <w:sz w:val="20"/>
          <w:szCs w:val="24"/>
        </w:rPr>
        <w:t xml:space="preserve">In this section, we provide our </w:t>
      </w:r>
      <w:r w:rsidR="00FC0AC1">
        <w:rPr>
          <w:rFonts w:ascii="Times New Roman" w:eastAsia="宋体" w:hAnsi="Times New Roman" w:cs="Times New Roman" w:hint="eastAsia"/>
          <w:kern w:val="0"/>
          <w:sz w:val="20"/>
          <w:szCs w:val="24"/>
        </w:rPr>
        <w:t xml:space="preserve">evaluation </w:t>
      </w:r>
      <w:r w:rsidRPr="00E83F13">
        <w:rPr>
          <w:rFonts w:ascii="Times New Roman" w:eastAsia="宋体" w:hAnsi="Times New Roman" w:cs="Times New Roman" w:hint="eastAsia"/>
          <w:kern w:val="0"/>
          <w:sz w:val="20"/>
          <w:szCs w:val="24"/>
        </w:rPr>
        <w:t xml:space="preserve">methods on applying the </w:t>
      </w:r>
      <w:r w:rsidR="00A9446F">
        <w:rPr>
          <w:rFonts w:ascii="Times New Roman" w:eastAsia="宋体" w:hAnsi="Times New Roman" w:cs="Times New Roman" w:hint="eastAsia"/>
          <w:kern w:val="0"/>
          <w:sz w:val="20"/>
          <w:szCs w:val="24"/>
        </w:rPr>
        <w:t xml:space="preserve">above </w:t>
      </w:r>
      <w:r w:rsidRPr="00E83F13">
        <w:rPr>
          <w:rFonts w:ascii="Times New Roman" w:eastAsia="宋体" w:hAnsi="Times New Roman" w:cs="Times New Roman" w:hint="eastAsia"/>
          <w:kern w:val="0"/>
          <w:sz w:val="20"/>
          <w:szCs w:val="24"/>
        </w:rPr>
        <w:t>schemes to the A-IoT random access followed by the evaluation results.</w:t>
      </w:r>
    </w:p>
    <w:p w14:paraId="055EC1F7" w14:textId="0216721C" w:rsidR="00E83F13" w:rsidRPr="009E5717" w:rsidRDefault="00E83F13" w:rsidP="00E83F13">
      <w:pPr>
        <w:adjustRightInd w:val="0"/>
        <w:snapToGrid w:val="0"/>
        <w:spacing w:afterLines="50" w:after="120"/>
        <w:rPr>
          <w:rFonts w:ascii="Times New Roman" w:eastAsia="宋体" w:hAnsi="Times New Roman" w:cs="Times New Roman"/>
          <w:b/>
          <w:bCs/>
          <w:kern w:val="0"/>
          <w:sz w:val="20"/>
          <w:szCs w:val="24"/>
          <w:u w:val="single"/>
        </w:rPr>
      </w:pPr>
      <w:r w:rsidRPr="009E5717">
        <w:rPr>
          <w:rFonts w:ascii="Times New Roman" w:eastAsia="宋体" w:hAnsi="Times New Roman" w:cs="Times New Roman"/>
          <w:b/>
          <w:bCs/>
          <w:kern w:val="0"/>
          <w:sz w:val="20"/>
          <w:szCs w:val="24"/>
          <w:u w:val="single"/>
        </w:rPr>
        <w:t>Device energy initialization before random access/inventory</w:t>
      </w:r>
    </w:p>
    <w:p w14:paraId="1F43D8EE" w14:textId="77777777" w:rsidR="00E83F13" w:rsidRPr="009E5717" w:rsidRDefault="00E83F13" w:rsidP="00E83F13">
      <w:pPr>
        <w:numPr>
          <w:ilvl w:val="0"/>
          <w:numId w:val="36"/>
        </w:num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kern w:val="0"/>
          <w:sz w:val="20"/>
          <w:szCs w:val="24"/>
        </w:rPr>
        <w:t xml:space="preserve">For scheme 1, the device energy is initialized randomly between 0% and 100% of the maximum available energy in storage, considering the device may be in either On or Off state at the beginning of inventory. </w:t>
      </w:r>
    </w:p>
    <w:p w14:paraId="08E5DEC8" w14:textId="77777777" w:rsidR="00E83F13" w:rsidRPr="009E5717" w:rsidRDefault="00E83F13" w:rsidP="00E83F13">
      <w:pPr>
        <w:numPr>
          <w:ilvl w:val="0"/>
          <w:numId w:val="36"/>
        </w:num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kern w:val="0"/>
          <w:sz w:val="20"/>
          <w:szCs w:val="24"/>
        </w:rPr>
        <w:t>For scheme 2</w:t>
      </w:r>
      <w:r w:rsidRPr="009E5717">
        <w:rPr>
          <w:rFonts w:ascii="Times New Roman" w:eastAsia="宋体" w:hAnsi="Times New Roman" w:cs="Times New Roman" w:hint="eastAsia"/>
          <w:kern w:val="0"/>
          <w:sz w:val="20"/>
          <w:szCs w:val="24"/>
        </w:rPr>
        <w:t>,</w:t>
      </w:r>
      <w:r w:rsidRPr="009E5717">
        <w:rPr>
          <w:rFonts w:ascii="Times New Roman" w:eastAsia="宋体" w:hAnsi="Times New Roman" w:cs="Times New Roman"/>
          <w:kern w:val="0"/>
          <w:sz w:val="20"/>
          <w:szCs w:val="24"/>
        </w:rPr>
        <w:t xml:space="preserve"> the device energy is initialized randomly between a threshold i.e., 90% and 100% of the maximum available energy in storage.  </w:t>
      </w:r>
    </w:p>
    <w:p w14:paraId="2BCAE14A" w14:textId="24A2F93E" w:rsidR="00E83F13" w:rsidRPr="009E5717" w:rsidRDefault="00E83F13" w:rsidP="00E01F26">
      <w:pPr>
        <w:numPr>
          <w:ilvl w:val="0"/>
          <w:numId w:val="36"/>
        </w:num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hint="eastAsia"/>
          <w:kern w:val="0"/>
          <w:sz w:val="20"/>
          <w:szCs w:val="24"/>
        </w:rPr>
        <w:t>F</w:t>
      </w:r>
      <w:r w:rsidRPr="009E5717">
        <w:rPr>
          <w:rFonts w:ascii="Times New Roman" w:eastAsia="宋体" w:hAnsi="Times New Roman" w:cs="Times New Roman"/>
          <w:kern w:val="0"/>
          <w:sz w:val="20"/>
          <w:szCs w:val="24"/>
        </w:rPr>
        <w:t>or scheme 3, the device energy is initialized</w:t>
      </w:r>
      <w:r w:rsidRPr="009E5717" w:rsidDel="005928BD">
        <w:rPr>
          <w:rFonts w:ascii="Times New Roman" w:eastAsia="宋体" w:hAnsi="Times New Roman" w:cs="Times New Roman"/>
          <w:kern w:val="0"/>
          <w:sz w:val="20"/>
          <w:szCs w:val="24"/>
        </w:rPr>
        <w:t xml:space="preserve"> </w:t>
      </w:r>
      <w:r w:rsidRPr="009E5717">
        <w:rPr>
          <w:rFonts w:ascii="Times New Roman" w:eastAsia="宋体" w:hAnsi="Times New Roman" w:cs="Times New Roman"/>
          <w:kern w:val="0"/>
          <w:sz w:val="20"/>
          <w:szCs w:val="24"/>
        </w:rPr>
        <w:t>as 100% at the beginning of inventory.</w:t>
      </w:r>
    </w:p>
    <w:p w14:paraId="2131AD0D" w14:textId="77777777" w:rsidR="00E83F13" w:rsidRPr="009E5717" w:rsidRDefault="00E83F13" w:rsidP="00E83F13">
      <w:pPr>
        <w:adjustRightInd w:val="0"/>
        <w:snapToGrid w:val="0"/>
        <w:spacing w:afterLines="50" w:after="120"/>
        <w:rPr>
          <w:rFonts w:ascii="Times New Roman" w:eastAsia="宋体" w:hAnsi="Times New Roman" w:cs="Times New Roman"/>
          <w:b/>
          <w:bCs/>
          <w:kern w:val="0"/>
          <w:sz w:val="20"/>
          <w:szCs w:val="24"/>
          <w:u w:val="single"/>
        </w:rPr>
      </w:pPr>
      <w:r w:rsidRPr="009E5717">
        <w:rPr>
          <w:rFonts w:ascii="Times New Roman" w:eastAsia="宋体" w:hAnsi="Times New Roman" w:cs="Times New Roman"/>
          <w:b/>
          <w:bCs/>
          <w:kern w:val="0"/>
          <w:sz w:val="20"/>
          <w:szCs w:val="24"/>
          <w:u w:val="single"/>
        </w:rPr>
        <w:lastRenderedPageBreak/>
        <w:t xml:space="preserve">During inventory </w:t>
      </w:r>
    </w:p>
    <w:p w14:paraId="09C8850C" w14:textId="5F1E45A6" w:rsidR="00E83F13" w:rsidRPr="009E5717" w:rsidRDefault="00A9446F" w:rsidP="00E83F13">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w:t>
      </w:r>
      <w:r w:rsidR="00E83F13" w:rsidRPr="009E5717">
        <w:rPr>
          <w:rFonts w:ascii="Times New Roman" w:eastAsia="宋体" w:hAnsi="Times New Roman" w:cs="Times New Roman"/>
          <w:kern w:val="0"/>
          <w:sz w:val="20"/>
          <w:szCs w:val="24"/>
        </w:rPr>
        <w:t>he random access/inventory procedure includ</w:t>
      </w:r>
      <w:r>
        <w:rPr>
          <w:rFonts w:ascii="Times New Roman" w:eastAsia="宋体" w:hAnsi="Times New Roman" w:cs="Times New Roman" w:hint="eastAsia"/>
          <w:kern w:val="0"/>
          <w:sz w:val="20"/>
          <w:szCs w:val="24"/>
        </w:rPr>
        <w:t>es</w:t>
      </w:r>
      <w:r w:rsidR="00E83F13" w:rsidRPr="009E5717">
        <w:rPr>
          <w:rFonts w:ascii="Times New Roman" w:eastAsia="宋体" w:hAnsi="Times New Roman" w:cs="Times New Roman"/>
          <w:kern w:val="0"/>
          <w:sz w:val="20"/>
          <w:szCs w:val="24"/>
        </w:rPr>
        <w:t xml:space="preserve"> following steps </w:t>
      </w:r>
      <w:r>
        <w:rPr>
          <w:rFonts w:ascii="Times New Roman" w:eastAsia="宋体" w:hAnsi="Times New Roman" w:cs="Times New Roman" w:hint="eastAsia"/>
          <w:kern w:val="0"/>
          <w:sz w:val="20"/>
          <w:szCs w:val="24"/>
        </w:rPr>
        <w:t>b</w:t>
      </w:r>
      <w:r w:rsidRPr="009E5717">
        <w:rPr>
          <w:rFonts w:ascii="Times New Roman" w:eastAsia="宋体" w:hAnsi="Times New Roman" w:cs="Times New Roman"/>
          <w:kern w:val="0"/>
          <w:sz w:val="20"/>
          <w:szCs w:val="24"/>
        </w:rPr>
        <w:t>ased on RAN2 agreement</w:t>
      </w:r>
      <w:r w:rsidR="00E83F13" w:rsidRPr="009E5717">
        <w:rPr>
          <w:rFonts w:ascii="Times New Roman" w:eastAsia="宋体" w:hAnsi="Times New Roman" w:cs="Times New Roman"/>
          <w:kern w:val="0"/>
          <w:sz w:val="20"/>
          <w:szCs w:val="24"/>
        </w:rPr>
        <w:t xml:space="preserve">: </w:t>
      </w:r>
    </w:p>
    <w:p w14:paraId="6CA4CF1C" w14:textId="161D84D6" w:rsidR="00E83F13" w:rsidRPr="009E5717" w:rsidRDefault="00E83F13" w:rsidP="00E83F13">
      <w:pPr>
        <w:widowControl/>
        <w:numPr>
          <w:ilvl w:val="0"/>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Step 1 Reader sends A-IoT Paging</w:t>
      </w:r>
      <w:r w:rsidR="00A9446F">
        <w:rPr>
          <w:rFonts w:ascii="Times New Roman" w:hAnsi="Times New Roman" w:cs="Times New Roman" w:hint="eastAsia"/>
          <w:sz w:val="20"/>
          <w:szCs w:val="21"/>
        </w:rPr>
        <w:t xml:space="preserve"> to</w:t>
      </w:r>
      <w:r w:rsidRPr="009E5717">
        <w:rPr>
          <w:rFonts w:ascii="Times New Roman" w:hAnsi="Times New Roman" w:cs="Times New Roman"/>
          <w:sz w:val="20"/>
          <w:szCs w:val="21"/>
          <w:lang w:eastAsia="ja-JP"/>
        </w:rPr>
        <w:t xml:space="preserve"> trigger all devices to access the network</w:t>
      </w:r>
    </w:p>
    <w:p w14:paraId="66C0FF7C" w14:textId="46F77FD2" w:rsidR="00E83F13" w:rsidRDefault="00E83F13" w:rsidP="008419B2">
      <w:pPr>
        <w:widowControl/>
        <w:numPr>
          <w:ilvl w:val="0"/>
          <w:numId w:val="37"/>
        </w:numPr>
        <w:adjustRightInd w:val="0"/>
        <w:snapToGrid w:val="0"/>
        <w:spacing w:afterLines="50" w:after="120"/>
        <w:rPr>
          <w:rFonts w:ascii="Times New Roman" w:hAnsi="Times New Roman" w:cs="Times New Roman"/>
          <w:sz w:val="20"/>
          <w:szCs w:val="21"/>
          <w:lang w:eastAsia="ja-JP"/>
        </w:rPr>
      </w:pPr>
      <w:r w:rsidRPr="00A9446F">
        <w:rPr>
          <w:rFonts w:ascii="Times New Roman" w:hAnsi="Times New Roman" w:cs="Times New Roman" w:hint="eastAsia"/>
          <w:sz w:val="20"/>
          <w:szCs w:val="21"/>
        </w:rPr>
        <w:t>S</w:t>
      </w:r>
      <w:r w:rsidRPr="00A9446F">
        <w:rPr>
          <w:rFonts w:ascii="Times New Roman" w:hAnsi="Times New Roman" w:cs="Times New Roman"/>
          <w:sz w:val="20"/>
          <w:szCs w:val="21"/>
        </w:rPr>
        <w:t>tep 2 Device</w:t>
      </w:r>
      <w:r w:rsidR="00A9446F">
        <w:rPr>
          <w:rFonts w:ascii="Times New Roman" w:hAnsi="Times New Roman" w:cs="Times New Roman" w:hint="eastAsia"/>
          <w:sz w:val="20"/>
          <w:szCs w:val="21"/>
        </w:rPr>
        <w:t>s</w:t>
      </w:r>
      <w:r w:rsidRPr="00A9446F">
        <w:rPr>
          <w:rFonts w:ascii="Times New Roman" w:hAnsi="Times New Roman" w:cs="Times New Roman"/>
          <w:sz w:val="20"/>
          <w:szCs w:val="21"/>
        </w:rPr>
        <w:t xml:space="preserve"> transmit </w:t>
      </w:r>
      <w:r w:rsidRPr="00A9446F">
        <w:rPr>
          <w:rFonts w:ascii="Times New Roman" w:hAnsi="Times New Roman" w:cs="Times New Roman"/>
          <w:sz w:val="20"/>
          <w:szCs w:val="21"/>
          <w:lang w:eastAsia="ja-JP"/>
        </w:rPr>
        <w:t xml:space="preserve">A-IoT Msg1. </w:t>
      </w:r>
    </w:p>
    <w:p w14:paraId="14B4F257" w14:textId="6C0F511E" w:rsidR="008D79CA" w:rsidRDefault="008D79CA">
      <w:pPr>
        <w:widowControl/>
        <w:numPr>
          <w:ilvl w:val="1"/>
          <w:numId w:val="37"/>
        </w:numPr>
        <w:adjustRightInd w:val="0"/>
        <w:snapToGrid w:val="0"/>
        <w:spacing w:afterLines="50" w:after="120"/>
        <w:rPr>
          <w:rFonts w:ascii="Times New Roman" w:hAnsi="Times New Roman" w:cs="Times New Roman"/>
          <w:sz w:val="20"/>
          <w:szCs w:val="21"/>
          <w:lang w:eastAsia="ja-JP"/>
        </w:rPr>
      </w:pPr>
      <w:r>
        <w:rPr>
          <w:rFonts w:ascii="Times New Roman" w:hAnsi="Times New Roman" w:cs="Times New Roman"/>
          <w:sz w:val="20"/>
          <w:szCs w:val="21"/>
        </w:rPr>
        <w:t>B</w:t>
      </w:r>
      <w:r>
        <w:rPr>
          <w:rFonts w:ascii="Times New Roman" w:hAnsi="Times New Roman" w:cs="Times New Roman" w:hint="eastAsia"/>
          <w:sz w:val="20"/>
          <w:szCs w:val="21"/>
        </w:rPr>
        <w:t>ase</w:t>
      </w:r>
      <w:r>
        <w:rPr>
          <w:rFonts w:ascii="Times New Roman" w:hAnsi="Times New Roman" w:cs="Times New Roman"/>
          <w:sz w:val="20"/>
          <w:szCs w:val="21"/>
        </w:rPr>
        <w:t>d on slotted aloha</w:t>
      </w:r>
      <w:r w:rsidR="00E03DCF">
        <w:rPr>
          <w:rFonts w:ascii="Times New Roman" w:hAnsi="Times New Roman" w:cs="Times New Roman"/>
          <w:sz w:val="20"/>
          <w:szCs w:val="21"/>
        </w:rPr>
        <w:t>, e</w:t>
      </w:r>
      <w:r>
        <w:rPr>
          <w:rFonts w:ascii="Times New Roman" w:hAnsi="Times New Roman" w:cs="Times New Roman"/>
          <w:sz w:val="20"/>
          <w:szCs w:val="21"/>
        </w:rPr>
        <w:t xml:space="preserve">very device </w:t>
      </w:r>
      <w:r w:rsidR="00CD5DC9">
        <w:rPr>
          <w:rFonts w:ascii="Times New Roman" w:hAnsi="Times New Roman" w:cs="Times New Roman" w:hint="eastAsia"/>
          <w:sz w:val="20"/>
          <w:szCs w:val="21"/>
        </w:rPr>
        <w:t xml:space="preserve">is assumed to </w:t>
      </w:r>
      <w:r>
        <w:rPr>
          <w:rFonts w:ascii="Times New Roman" w:hAnsi="Times New Roman" w:cs="Times New Roman"/>
          <w:sz w:val="20"/>
          <w:szCs w:val="21"/>
        </w:rPr>
        <w:t>ha</w:t>
      </w:r>
      <w:r w:rsidR="00CD5DC9">
        <w:rPr>
          <w:rFonts w:ascii="Times New Roman" w:hAnsi="Times New Roman" w:cs="Times New Roman" w:hint="eastAsia"/>
          <w:sz w:val="20"/>
          <w:szCs w:val="21"/>
        </w:rPr>
        <w:t>ve</w:t>
      </w:r>
      <w:r>
        <w:rPr>
          <w:rFonts w:ascii="Times New Roman" w:hAnsi="Times New Roman" w:cs="Times New Roman"/>
          <w:sz w:val="20"/>
          <w:szCs w:val="21"/>
        </w:rPr>
        <w:t xml:space="preserve"> its own counter </w:t>
      </w:r>
      <w:r w:rsidR="00B376BB">
        <w:rPr>
          <w:rFonts w:ascii="Times New Roman" w:hAnsi="Times New Roman" w:cs="Times New Roman" w:hint="eastAsia"/>
          <w:sz w:val="20"/>
          <w:szCs w:val="21"/>
        </w:rPr>
        <w:t xml:space="preserve">to </w:t>
      </w:r>
      <w:r>
        <w:rPr>
          <w:rFonts w:ascii="Times New Roman" w:hAnsi="Times New Roman" w:cs="Times New Roman"/>
          <w:sz w:val="20"/>
          <w:szCs w:val="21"/>
        </w:rPr>
        <w:t>generate a random number between 0 and 2^Q-1</w:t>
      </w:r>
      <w:r w:rsidR="005C22EF">
        <w:rPr>
          <w:rFonts w:ascii="Times New Roman" w:hAnsi="Times New Roman" w:cs="Times New Roman"/>
          <w:sz w:val="20"/>
          <w:szCs w:val="21"/>
        </w:rPr>
        <w:t xml:space="preserve"> when device is paged</w:t>
      </w:r>
      <w:r>
        <w:rPr>
          <w:rFonts w:ascii="Times New Roman" w:hAnsi="Times New Roman" w:cs="Times New Roman"/>
          <w:sz w:val="20"/>
          <w:szCs w:val="21"/>
        </w:rPr>
        <w:t>. The value ‘Q’ is the number of ‘slots’ indicated by A-IoT paging. The device</w:t>
      </w:r>
      <w:r w:rsidR="00B376BB">
        <w:rPr>
          <w:rFonts w:ascii="Times New Roman" w:hAnsi="Times New Roman" w:cs="Times New Roman" w:hint="eastAsia"/>
          <w:sz w:val="20"/>
          <w:szCs w:val="21"/>
        </w:rPr>
        <w:t>(s)</w:t>
      </w:r>
      <w:r>
        <w:rPr>
          <w:rFonts w:ascii="Times New Roman" w:hAnsi="Times New Roman" w:cs="Times New Roman"/>
          <w:sz w:val="20"/>
          <w:szCs w:val="21"/>
        </w:rPr>
        <w:t xml:space="preserve"> with counter </w:t>
      </w:r>
      <w:r w:rsidR="00B376BB">
        <w:rPr>
          <w:rFonts w:ascii="Times New Roman" w:hAnsi="Times New Roman" w:cs="Times New Roman" w:hint="eastAsia"/>
          <w:sz w:val="20"/>
          <w:szCs w:val="21"/>
        </w:rPr>
        <w:t>value equals to</w:t>
      </w:r>
      <w:r>
        <w:rPr>
          <w:rFonts w:ascii="Times New Roman" w:hAnsi="Times New Roman" w:cs="Times New Roman"/>
          <w:sz w:val="20"/>
          <w:szCs w:val="21"/>
        </w:rPr>
        <w:t xml:space="preserve"> 0 and energy in storage satisfying the condition (i.e., energy in storage is larger than 0 for scheme</w:t>
      </w:r>
      <w:r w:rsidR="0006295C">
        <w:rPr>
          <w:rFonts w:ascii="Times New Roman" w:hAnsi="Times New Roman" w:cs="Times New Roman"/>
          <w:sz w:val="20"/>
          <w:szCs w:val="21"/>
        </w:rPr>
        <w:t xml:space="preserve"> </w:t>
      </w:r>
      <w:r>
        <w:rPr>
          <w:rFonts w:ascii="Times New Roman" w:hAnsi="Times New Roman" w:cs="Times New Roman"/>
          <w:sz w:val="20"/>
          <w:szCs w:val="21"/>
        </w:rPr>
        <w:t>1 and</w:t>
      </w:r>
      <w:r w:rsidR="0006295C">
        <w:rPr>
          <w:rFonts w:ascii="Times New Roman" w:hAnsi="Times New Roman" w:cs="Times New Roman"/>
          <w:sz w:val="20"/>
          <w:szCs w:val="21"/>
        </w:rPr>
        <w:t xml:space="preserve"> 3</w:t>
      </w:r>
      <w:r>
        <w:rPr>
          <w:rFonts w:ascii="Times New Roman" w:hAnsi="Times New Roman" w:cs="Times New Roman"/>
          <w:sz w:val="20"/>
          <w:szCs w:val="21"/>
        </w:rPr>
        <w:t>, larger than 90% of max</w:t>
      </w:r>
      <w:r w:rsidR="00B376BB">
        <w:rPr>
          <w:rFonts w:ascii="Times New Roman" w:hAnsi="Times New Roman" w:cs="Times New Roman" w:hint="eastAsia"/>
          <w:sz w:val="20"/>
          <w:szCs w:val="21"/>
        </w:rPr>
        <w:t>imum</w:t>
      </w:r>
      <w:r>
        <w:rPr>
          <w:rFonts w:ascii="Times New Roman" w:hAnsi="Times New Roman" w:cs="Times New Roman"/>
          <w:sz w:val="20"/>
          <w:szCs w:val="21"/>
        </w:rPr>
        <w:t xml:space="preserve"> energy for scheme</w:t>
      </w:r>
      <w:r w:rsidR="0006295C">
        <w:rPr>
          <w:rFonts w:ascii="Times New Roman" w:hAnsi="Times New Roman" w:cs="Times New Roman"/>
          <w:sz w:val="20"/>
          <w:szCs w:val="21"/>
        </w:rPr>
        <w:t xml:space="preserve"> </w:t>
      </w:r>
      <w:r>
        <w:rPr>
          <w:rFonts w:ascii="Times New Roman" w:hAnsi="Times New Roman" w:cs="Times New Roman"/>
          <w:sz w:val="20"/>
          <w:szCs w:val="21"/>
        </w:rPr>
        <w:t xml:space="preserve">2) will transmit Msg1 on </w:t>
      </w:r>
      <w:r w:rsidR="00B376BB">
        <w:rPr>
          <w:rFonts w:ascii="Times New Roman" w:hAnsi="Times New Roman" w:cs="Times New Roman" w:hint="eastAsia"/>
          <w:sz w:val="20"/>
          <w:szCs w:val="21"/>
        </w:rPr>
        <w:t xml:space="preserve">one </w:t>
      </w:r>
      <w:r>
        <w:rPr>
          <w:rFonts w:ascii="Times New Roman" w:hAnsi="Times New Roman" w:cs="Times New Roman"/>
          <w:sz w:val="20"/>
          <w:szCs w:val="21"/>
        </w:rPr>
        <w:t>randomly selected resource.</w:t>
      </w:r>
      <w:r w:rsidR="00B376BB">
        <w:rPr>
          <w:rFonts w:ascii="Times New Roman" w:hAnsi="Times New Roman" w:cs="Times New Roman" w:hint="eastAsia"/>
          <w:sz w:val="20"/>
          <w:szCs w:val="21"/>
        </w:rPr>
        <w:t xml:space="preserve"> The device(s) </w:t>
      </w:r>
      <w:r w:rsidR="00B376BB">
        <w:rPr>
          <w:rFonts w:ascii="Times New Roman" w:hAnsi="Times New Roman" w:cs="Times New Roman"/>
          <w:sz w:val="20"/>
          <w:szCs w:val="21"/>
        </w:rPr>
        <w:t xml:space="preserve">with counter </w:t>
      </w:r>
      <w:r w:rsidR="00B376BB">
        <w:rPr>
          <w:rFonts w:ascii="Times New Roman" w:hAnsi="Times New Roman" w:cs="Times New Roman" w:hint="eastAsia"/>
          <w:sz w:val="20"/>
          <w:szCs w:val="21"/>
        </w:rPr>
        <w:t xml:space="preserve">value other than </w:t>
      </w:r>
      <w:r w:rsidR="00B376BB">
        <w:rPr>
          <w:rFonts w:ascii="Times New Roman" w:hAnsi="Times New Roman" w:cs="Times New Roman"/>
          <w:sz w:val="20"/>
          <w:szCs w:val="21"/>
        </w:rPr>
        <w:t>0</w:t>
      </w:r>
      <w:r w:rsidR="00B376BB">
        <w:rPr>
          <w:rFonts w:ascii="Times New Roman" w:hAnsi="Times New Roman" w:cs="Times New Roman" w:hint="eastAsia"/>
          <w:sz w:val="20"/>
          <w:szCs w:val="21"/>
        </w:rPr>
        <w:t xml:space="preserve"> will continue monitor the R2D transmission for scheme 1 and 2 until the condition for </w:t>
      </w:r>
      <w:r w:rsidR="00B376BB">
        <w:rPr>
          <w:rFonts w:ascii="Times New Roman" w:hAnsi="Times New Roman" w:cs="Times New Roman"/>
          <w:sz w:val="20"/>
          <w:szCs w:val="21"/>
        </w:rPr>
        <w:t>switching</w:t>
      </w:r>
      <w:r w:rsidR="00B376BB">
        <w:rPr>
          <w:rFonts w:ascii="Times New Roman" w:hAnsi="Times New Roman" w:cs="Times New Roman" w:hint="eastAsia"/>
          <w:sz w:val="20"/>
          <w:szCs w:val="21"/>
        </w:rPr>
        <w:t xml:space="preserve"> to OFF state is </w:t>
      </w:r>
      <w:r w:rsidR="00B376BB">
        <w:rPr>
          <w:rFonts w:ascii="Times New Roman" w:hAnsi="Times New Roman" w:cs="Times New Roman"/>
          <w:sz w:val="20"/>
          <w:szCs w:val="21"/>
        </w:rPr>
        <w:t>satisfied</w:t>
      </w:r>
      <w:r w:rsidR="00B376BB">
        <w:rPr>
          <w:rFonts w:ascii="Times New Roman" w:hAnsi="Times New Roman" w:cs="Times New Roman" w:hint="eastAsia"/>
          <w:sz w:val="20"/>
          <w:szCs w:val="21"/>
        </w:rPr>
        <w:t xml:space="preserve"> or sleep state for</w:t>
      </w:r>
      <w:r w:rsidR="00B376BB" w:rsidRPr="00B376BB">
        <w:rPr>
          <w:rFonts w:ascii="Times New Roman" w:hAnsi="Times New Roman" w:cs="Times New Roman" w:hint="eastAsia"/>
          <w:sz w:val="20"/>
          <w:szCs w:val="21"/>
        </w:rPr>
        <w:t xml:space="preserve"> </w:t>
      </w:r>
      <w:r w:rsidR="00B376BB">
        <w:rPr>
          <w:rFonts w:ascii="Times New Roman" w:hAnsi="Times New Roman" w:cs="Times New Roman" w:hint="eastAsia"/>
          <w:sz w:val="20"/>
          <w:szCs w:val="21"/>
        </w:rPr>
        <w:t>scheme 3 until next paging period.</w:t>
      </w:r>
    </w:p>
    <w:p w14:paraId="44DEC07A" w14:textId="77777777" w:rsidR="00E83F13" w:rsidRPr="009E5717" w:rsidRDefault="00E83F13" w:rsidP="00E83F13">
      <w:pPr>
        <w:widowControl/>
        <w:numPr>
          <w:ilvl w:val="0"/>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Step 3 Reader may or may not send A-IoT Msg2.</w:t>
      </w:r>
    </w:p>
    <w:p w14:paraId="308AE0F6" w14:textId="45359642" w:rsidR="00E83F13" w:rsidRPr="009E5717" w:rsidRDefault="00E83F13" w:rsidP="00E83F13">
      <w:pPr>
        <w:widowControl/>
        <w:numPr>
          <w:ilvl w:val="1"/>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 xml:space="preserve">If there is no collision on at least one Msg1 resource, </w:t>
      </w:r>
      <w:r w:rsidR="0040494A">
        <w:rPr>
          <w:rFonts w:ascii="Times New Roman" w:hAnsi="Times New Roman" w:cs="Times New Roman" w:hint="eastAsia"/>
          <w:sz w:val="20"/>
          <w:szCs w:val="21"/>
        </w:rPr>
        <w:t>r</w:t>
      </w:r>
      <w:r w:rsidR="0040494A" w:rsidRPr="009E5717">
        <w:rPr>
          <w:rFonts w:ascii="Times New Roman" w:hAnsi="Times New Roman" w:cs="Times New Roman"/>
          <w:sz w:val="20"/>
          <w:szCs w:val="21"/>
          <w:lang w:eastAsia="ja-JP"/>
        </w:rPr>
        <w:t xml:space="preserve">eader </w:t>
      </w:r>
      <w:r w:rsidRPr="009E5717">
        <w:rPr>
          <w:rFonts w:ascii="Times New Roman" w:hAnsi="Times New Roman" w:cs="Times New Roman"/>
          <w:sz w:val="20"/>
          <w:szCs w:val="21"/>
          <w:lang w:eastAsia="ja-JP"/>
        </w:rPr>
        <w:t>send</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the Msg2 to schedule the subsequent Msg3 </w:t>
      </w:r>
      <w:r w:rsidR="008C7ABB" w:rsidRPr="009E5717">
        <w:rPr>
          <w:rFonts w:ascii="Times New Roman" w:hAnsi="Times New Roman" w:cs="Times New Roman"/>
          <w:sz w:val="20"/>
          <w:szCs w:val="21"/>
          <w:lang w:eastAsia="ja-JP"/>
        </w:rPr>
        <w:t>transmission</w:t>
      </w:r>
      <w:r w:rsidRPr="009E5717">
        <w:rPr>
          <w:rFonts w:ascii="Times New Roman" w:hAnsi="Times New Roman" w:cs="Times New Roman"/>
          <w:sz w:val="20"/>
          <w:szCs w:val="21"/>
          <w:lang w:eastAsia="ja-JP"/>
        </w:rPr>
        <w:t xml:space="preserve">. </w:t>
      </w:r>
    </w:p>
    <w:p w14:paraId="5AE512A2" w14:textId="33D2481B" w:rsidR="00E83F13" w:rsidRPr="009E5717" w:rsidRDefault="00E83F13" w:rsidP="00E83F13">
      <w:pPr>
        <w:widowControl/>
        <w:numPr>
          <w:ilvl w:val="1"/>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 xml:space="preserve">If there is collision on all Msg1 resources, </w:t>
      </w:r>
    </w:p>
    <w:p w14:paraId="2108C5D1" w14:textId="2524FD64" w:rsidR="00E83F13" w:rsidRPr="009E5717" w:rsidRDefault="00E83F13" w:rsidP="00BB0FA7">
      <w:pPr>
        <w:widowControl/>
        <w:numPr>
          <w:ilvl w:val="2"/>
          <w:numId w:val="5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For Option 1 that reader transmits the PRDCH periodically, the reader send</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the A-IoT paging at next period.   </w:t>
      </w:r>
    </w:p>
    <w:p w14:paraId="6899AB28" w14:textId="1719A70B" w:rsidR="00E83F13" w:rsidRPr="009E5717" w:rsidRDefault="00E83F13" w:rsidP="00BB0FA7">
      <w:pPr>
        <w:widowControl/>
        <w:numPr>
          <w:ilvl w:val="2"/>
          <w:numId w:val="5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 xml:space="preserve">For Option 2 that reader transmits the PRDCH </w:t>
      </w:r>
      <w:proofErr w:type="spellStart"/>
      <w:r w:rsidRPr="009E5717">
        <w:rPr>
          <w:rFonts w:ascii="Times New Roman" w:hAnsi="Times New Roman" w:cs="Times New Roman"/>
          <w:sz w:val="20"/>
          <w:szCs w:val="21"/>
          <w:lang w:eastAsia="ja-JP"/>
        </w:rPr>
        <w:t>aperiodically</w:t>
      </w:r>
      <w:proofErr w:type="spellEnd"/>
      <w:r w:rsidRPr="009E5717">
        <w:rPr>
          <w:rFonts w:ascii="Times New Roman" w:hAnsi="Times New Roman" w:cs="Times New Roman"/>
          <w:sz w:val="20"/>
          <w:szCs w:val="21"/>
          <w:lang w:eastAsia="ja-JP"/>
        </w:rPr>
        <w:t>, the reader send</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the A-IoT paging again right after identifying the collision.  </w:t>
      </w:r>
    </w:p>
    <w:p w14:paraId="6A47FB44" w14:textId="77777777" w:rsidR="00E83F13" w:rsidRPr="009E5717" w:rsidRDefault="00E83F13" w:rsidP="00E83F13">
      <w:pPr>
        <w:widowControl/>
        <w:numPr>
          <w:ilvl w:val="0"/>
          <w:numId w:val="37"/>
        </w:numPr>
        <w:adjustRightInd w:val="0"/>
        <w:snapToGrid w:val="0"/>
        <w:spacing w:afterLines="50" w:after="120"/>
        <w:rPr>
          <w:rFonts w:ascii="Calibri" w:hAnsi="Calibri"/>
          <w:lang w:eastAsia="ja-JP"/>
        </w:rPr>
      </w:pPr>
      <w:r w:rsidRPr="009E5717">
        <w:rPr>
          <w:rFonts w:ascii="Times New Roman" w:hAnsi="Times New Roman" w:cs="Times New Roman"/>
          <w:sz w:val="20"/>
          <w:szCs w:val="21"/>
          <w:lang w:eastAsia="ja-JP"/>
        </w:rPr>
        <w:t>Step 4 Device transmits A-IoT Msg3.</w:t>
      </w:r>
    </w:p>
    <w:p w14:paraId="667F4275" w14:textId="7AF9DEF8" w:rsidR="00E83F13" w:rsidRPr="009E5717" w:rsidRDefault="00E83F13" w:rsidP="00E83F13">
      <w:pPr>
        <w:widowControl/>
        <w:numPr>
          <w:ilvl w:val="1"/>
          <w:numId w:val="37"/>
        </w:numPr>
        <w:adjustRightInd w:val="0"/>
        <w:snapToGrid w:val="0"/>
        <w:spacing w:afterLines="50" w:after="120"/>
        <w:rPr>
          <w:rFonts w:ascii="Calibri" w:hAnsi="Calibri"/>
          <w:lang w:eastAsia="ja-JP"/>
        </w:rPr>
      </w:pPr>
      <w:r w:rsidRPr="009E5717">
        <w:rPr>
          <w:rFonts w:ascii="Times New Roman" w:hAnsi="Times New Roman" w:cs="Times New Roman"/>
          <w:sz w:val="20"/>
          <w:szCs w:val="21"/>
          <w:lang w:eastAsia="ja-JP"/>
        </w:rPr>
        <w:t xml:space="preserve">If in step 3, no collision </w:t>
      </w:r>
      <w:r w:rsidR="008C7ABB" w:rsidRPr="009E5717">
        <w:rPr>
          <w:rFonts w:ascii="Times New Roman" w:hAnsi="Times New Roman" w:cs="Times New Roman"/>
          <w:sz w:val="20"/>
          <w:szCs w:val="21"/>
          <w:lang w:eastAsia="ja-JP"/>
        </w:rPr>
        <w:t>happens</w:t>
      </w:r>
      <w:r w:rsidR="008C7ABB">
        <w:rPr>
          <w:rFonts w:ascii="Times New Roman" w:hAnsi="Times New Roman" w:cs="Times New Roman"/>
          <w:sz w:val="20"/>
          <w:szCs w:val="21"/>
        </w:rPr>
        <w:t>,</w:t>
      </w:r>
      <w:r w:rsidRPr="009E5717">
        <w:rPr>
          <w:rFonts w:ascii="Times New Roman" w:hAnsi="Times New Roman" w:cs="Times New Roman"/>
          <w:sz w:val="20"/>
          <w:szCs w:val="21"/>
          <w:lang w:eastAsia="ja-JP"/>
        </w:rPr>
        <w:t xml:space="preserve"> </w:t>
      </w:r>
      <w:r>
        <w:rPr>
          <w:rFonts w:ascii="Times New Roman" w:hAnsi="Times New Roman" w:cs="Times New Roman" w:hint="eastAsia"/>
          <w:sz w:val="20"/>
          <w:szCs w:val="21"/>
        </w:rPr>
        <w:t xml:space="preserve">which </w:t>
      </w:r>
      <w:r w:rsidR="008C7ABB">
        <w:rPr>
          <w:rFonts w:ascii="Times New Roman" w:hAnsi="Times New Roman" w:cs="Times New Roman"/>
          <w:sz w:val="20"/>
          <w:szCs w:val="21"/>
        </w:rPr>
        <w:t>means</w:t>
      </w:r>
      <w:r>
        <w:rPr>
          <w:rFonts w:ascii="Times New Roman" w:hAnsi="Times New Roman" w:cs="Times New Roman" w:hint="eastAsia"/>
          <w:sz w:val="20"/>
          <w:szCs w:val="21"/>
        </w:rPr>
        <w:t xml:space="preserve"> Reader sends Msg2 schedules </w:t>
      </w:r>
      <w:r w:rsidRPr="009E5717">
        <w:rPr>
          <w:rFonts w:ascii="Times New Roman" w:hAnsi="Times New Roman" w:cs="Times New Roman"/>
          <w:sz w:val="20"/>
          <w:szCs w:val="21"/>
          <w:lang w:eastAsia="ja-JP"/>
        </w:rPr>
        <w:t>the device</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w:t>
      </w:r>
      <w:r>
        <w:rPr>
          <w:rFonts w:ascii="Times New Roman" w:hAnsi="Times New Roman" w:cs="Times New Roman" w:hint="eastAsia"/>
          <w:sz w:val="20"/>
          <w:szCs w:val="21"/>
        </w:rPr>
        <w:t>to</w:t>
      </w:r>
      <w:r>
        <w:rPr>
          <w:rFonts w:ascii="Times New Roman" w:hAnsi="Times New Roman" w:cs="Times New Roman"/>
          <w:sz w:val="20"/>
          <w:szCs w:val="21"/>
        </w:rPr>
        <w:t xml:space="preserve"> </w:t>
      </w:r>
      <w:r w:rsidRPr="009E5717">
        <w:rPr>
          <w:rFonts w:ascii="Times New Roman" w:hAnsi="Times New Roman" w:cs="Times New Roman"/>
          <w:sz w:val="20"/>
          <w:szCs w:val="21"/>
          <w:lang w:eastAsia="ja-JP"/>
        </w:rPr>
        <w:t xml:space="preserve">transmit a Msg3 including </w:t>
      </w:r>
      <w:r w:rsidR="0040494A">
        <w:rPr>
          <w:rFonts w:ascii="Times New Roman" w:hAnsi="Times New Roman" w:cs="Times New Roman" w:hint="eastAsia"/>
          <w:sz w:val="20"/>
          <w:szCs w:val="21"/>
        </w:rPr>
        <w:t xml:space="preserve">the </w:t>
      </w:r>
      <w:r w:rsidRPr="009E5717">
        <w:rPr>
          <w:rFonts w:ascii="Times New Roman" w:hAnsi="Times New Roman" w:cs="Times New Roman"/>
          <w:sz w:val="20"/>
          <w:szCs w:val="21"/>
          <w:lang w:eastAsia="ja-JP"/>
        </w:rPr>
        <w:t>device ID. Then</w:t>
      </w:r>
      <w:r w:rsidRPr="009E5717">
        <w:rPr>
          <w:rFonts w:ascii="Calibri" w:hAnsi="Calibri"/>
        </w:rPr>
        <w:t xml:space="preserve"> </w:t>
      </w:r>
      <w:r w:rsidRPr="009E5717">
        <w:rPr>
          <w:rFonts w:ascii="Times New Roman" w:hAnsi="Times New Roman" w:cs="Times New Roman"/>
          <w:sz w:val="20"/>
          <w:szCs w:val="21"/>
          <w:lang w:eastAsia="ja-JP"/>
        </w:rPr>
        <w:t xml:space="preserve">this device is inventoried successfully.   </w:t>
      </w:r>
    </w:p>
    <w:p w14:paraId="3B256BC7" w14:textId="77777777" w:rsidR="00E83F13" w:rsidRPr="009E5717" w:rsidRDefault="00E83F13" w:rsidP="00E83F13">
      <w:p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sz w:val="20"/>
          <w:szCs w:val="24"/>
        </w:rPr>
        <w:t>Repeat above steps until all devices are inventoried successfully.</w:t>
      </w:r>
    </w:p>
    <w:p w14:paraId="25A49300" w14:textId="3E97867E" w:rsidR="00E83F13" w:rsidRPr="009E5717" w:rsidRDefault="00E83F13" w:rsidP="00E83F13">
      <w:p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kern w:val="0"/>
          <w:sz w:val="20"/>
          <w:szCs w:val="24"/>
        </w:rPr>
        <w:t xml:space="preserve">The detailed </w:t>
      </w:r>
      <w:r w:rsidRPr="009E5717">
        <w:rPr>
          <w:rFonts w:ascii="Times New Roman" w:hAnsi="Times New Roman" w:cs="Times New Roman"/>
          <w:sz w:val="20"/>
          <w:szCs w:val="20"/>
        </w:rPr>
        <w:t>simulation assumptions</w:t>
      </w:r>
      <w:r w:rsidRPr="009E5717" w:rsidDel="001259AA">
        <w:rPr>
          <w:rFonts w:ascii="Times New Roman" w:eastAsia="宋体" w:hAnsi="Times New Roman" w:cs="Times New Roman" w:hint="eastAsia"/>
          <w:kern w:val="0"/>
          <w:sz w:val="20"/>
          <w:szCs w:val="24"/>
        </w:rPr>
        <w:t xml:space="preserve"> </w:t>
      </w:r>
      <w:r w:rsidRPr="009E5717">
        <w:rPr>
          <w:rFonts w:ascii="Times New Roman" w:eastAsia="宋体" w:hAnsi="Times New Roman" w:cs="Times New Roman"/>
          <w:kern w:val="0"/>
          <w:sz w:val="20"/>
          <w:szCs w:val="24"/>
        </w:rPr>
        <w:t xml:space="preserve">can be found in Table </w:t>
      </w:r>
      <w:r w:rsidR="00BA70C2">
        <w:rPr>
          <w:rFonts w:ascii="Times New Roman" w:eastAsia="宋体" w:hAnsi="Times New Roman" w:cs="Times New Roman" w:hint="eastAsia"/>
          <w:kern w:val="0"/>
          <w:sz w:val="20"/>
          <w:szCs w:val="24"/>
        </w:rPr>
        <w:t>3-3</w:t>
      </w:r>
      <w:r w:rsidR="00E70E04">
        <w:rPr>
          <w:rFonts w:ascii="Times New Roman" w:eastAsia="宋体" w:hAnsi="Times New Roman" w:cs="Times New Roman" w:hint="eastAsia"/>
          <w:kern w:val="0"/>
          <w:sz w:val="20"/>
          <w:szCs w:val="24"/>
        </w:rPr>
        <w:t xml:space="preserve"> </w:t>
      </w:r>
      <w:r w:rsidRPr="009E5717">
        <w:rPr>
          <w:rFonts w:ascii="Times New Roman" w:eastAsia="宋体" w:hAnsi="Times New Roman" w:cs="Times New Roman"/>
          <w:kern w:val="0"/>
          <w:sz w:val="20"/>
          <w:szCs w:val="24"/>
        </w:rPr>
        <w:t xml:space="preserve">below. </w:t>
      </w:r>
    </w:p>
    <w:p w14:paraId="35A83B72" w14:textId="1354A946" w:rsidR="00E83F13" w:rsidRPr="009E5717" w:rsidRDefault="00E83F13" w:rsidP="00E83F13">
      <w:pPr>
        <w:adjustRightInd w:val="0"/>
        <w:snapToGrid w:val="0"/>
        <w:spacing w:afterLines="50" w:after="120"/>
        <w:jc w:val="center"/>
        <w:rPr>
          <w:rFonts w:ascii="Times New Roman" w:hAnsi="Times New Roman" w:cs="Times New Roman"/>
          <w:sz w:val="20"/>
          <w:szCs w:val="20"/>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 xml:space="preserve">able </w:t>
      </w:r>
      <w:r w:rsidR="00BA70C2">
        <w:rPr>
          <w:rFonts w:ascii="Times New Roman" w:hAnsi="Times New Roman" w:cs="Times New Roman" w:hint="eastAsia"/>
          <w:sz w:val="20"/>
          <w:szCs w:val="20"/>
        </w:rPr>
        <w:t>3-3</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00E459CC">
        <w:rPr>
          <w:rFonts w:ascii="Times New Roman" w:hAnsi="Times New Roman" w:cs="Times New Roman" w:hint="eastAsia"/>
          <w:sz w:val="20"/>
          <w:szCs w:val="20"/>
        </w:rPr>
        <w:t>s</w:t>
      </w:r>
      <w:r w:rsidR="00E459CC" w:rsidRPr="009E5717">
        <w:rPr>
          <w:rFonts w:ascii="Times New Roman" w:hAnsi="Times New Roman" w:cs="Times New Roman" w:hint="eastAsia"/>
          <w:sz w:val="20"/>
          <w:szCs w:val="20"/>
        </w:rPr>
        <w:t>imulation</w:t>
      </w:r>
      <w:r w:rsidR="00E459CC" w:rsidRPr="009E5717">
        <w:rPr>
          <w:rFonts w:ascii="Times New Roman" w:hAnsi="Times New Roman" w:cs="Times New Roman"/>
          <w:sz w:val="20"/>
          <w:szCs w:val="20"/>
        </w:rPr>
        <w:t xml:space="preserve"> </w:t>
      </w:r>
      <w:r w:rsidRPr="009E5717">
        <w:rPr>
          <w:rFonts w:ascii="Times New Roman" w:hAnsi="Times New Roman" w:cs="Times New Roman"/>
          <w:sz w:val="20"/>
          <w:szCs w:val="20"/>
        </w:rPr>
        <w:t>assumptions</w:t>
      </w:r>
      <w:r w:rsidR="00E459CC">
        <w:rPr>
          <w:rFonts w:ascii="Times New Roman" w:hAnsi="Times New Roman" w:cs="Times New Roman" w:hint="eastAsia"/>
          <w:sz w:val="20"/>
          <w:szCs w:val="20"/>
        </w:rPr>
        <w:t xml:space="preserve"> for inventory completion time for multiple A-IoT devices </w:t>
      </w:r>
    </w:p>
    <w:tbl>
      <w:tblPr>
        <w:tblStyle w:val="120"/>
        <w:tblW w:w="0" w:type="auto"/>
        <w:tblLook w:val="04A0" w:firstRow="1" w:lastRow="0" w:firstColumn="1" w:lastColumn="0" w:noHBand="0" w:noVBand="1"/>
      </w:tblPr>
      <w:tblGrid>
        <w:gridCol w:w="1309"/>
        <w:gridCol w:w="3132"/>
        <w:gridCol w:w="4568"/>
      </w:tblGrid>
      <w:tr w:rsidR="00E83F13" w:rsidRPr="009E5717" w14:paraId="6CDCE933" w14:textId="77777777" w:rsidTr="00774A7E">
        <w:trPr>
          <w:trHeight w:val="254"/>
        </w:trPr>
        <w:tc>
          <w:tcPr>
            <w:tcW w:w="4441" w:type="dxa"/>
            <w:gridSpan w:val="2"/>
            <w:shd w:val="clear" w:color="auto" w:fill="BDD6EE" w:themeFill="accent5" w:themeFillTint="66"/>
            <w:vAlign w:val="center"/>
          </w:tcPr>
          <w:p w14:paraId="11FD5318"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Parameter</w:t>
            </w:r>
          </w:p>
        </w:tc>
        <w:tc>
          <w:tcPr>
            <w:tcW w:w="4568" w:type="dxa"/>
            <w:shd w:val="clear" w:color="auto" w:fill="BDD6EE" w:themeFill="accent5" w:themeFillTint="66"/>
            <w:vAlign w:val="center"/>
          </w:tcPr>
          <w:p w14:paraId="3E69688E"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Values </w:t>
            </w:r>
          </w:p>
        </w:tc>
      </w:tr>
      <w:tr w:rsidR="00E83F13" w:rsidRPr="009E5717" w14:paraId="03CFE212" w14:textId="77777777" w:rsidTr="00774A7E">
        <w:trPr>
          <w:trHeight w:val="263"/>
        </w:trPr>
        <w:tc>
          <w:tcPr>
            <w:tcW w:w="4441" w:type="dxa"/>
            <w:gridSpan w:val="2"/>
            <w:vAlign w:val="center"/>
          </w:tcPr>
          <w:p w14:paraId="71EB2CA8"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Number of </w:t>
            </w:r>
            <w:proofErr w:type="spellStart"/>
            <w:r w:rsidRPr="009E5717">
              <w:rPr>
                <w:b/>
                <w:bCs/>
                <w:sz w:val="18"/>
                <w:szCs w:val="18"/>
              </w:rPr>
              <w:t>AIoT</w:t>
            </w:r>
            <w:proofErr w:type="spellEnd"/>
            <w:r w:rsidRPr="009E5717">
              <w:rPr>
                <w:b/>
                <w:bCs/>
                <w:sz w:val="18"/>
                <w:szCs w:val="18"/>
              </w:rPr>
              <w:t xml:space="preserve"> device</w:t>
            </w:r>
          </w:p>
        </w:tc>
        <w:tc>
          <w:tcPr>
            <w:tcW w:w="4568" w:type="dxa"/>
            <w:vAlign w:val="center"/>
          </w:tcPr>
          <w:p w14:paraId="661D0EDB" w14:textId="56F57480" w:rsidR="00E83F13" w:rsidRPr="009E5717" w:rsidRDefault="00E60B4F" w:rsidP="00F143D9">
            <w:pPr>
              <w:snapToGrid w:val="0"/>
              <w:spacing w:afterLines="20" w:after="48"/>
              <w:rPr>
                <w:rFonts w:eastAsiaTheme="minorEastAsia"/>
                <w:kern w:val="2"/>
                <w:sz w:val="18"/>
                <w:szCs w:val="18"/>
              </w:rPr>
            </w:pPr>
            <w:r>
              <w:rPr>
                <w:sz w:val="18"/>
                <w:szCs w:val="18"/>
              </w:rPr>
              <w:t>600</w:t>
            </w:r>
          </w:p>
        </w:tc>
      </w:tr>
      <w:tr w:rsidR="00E83F13" w:rsidRPr="009E5717" w14:paraId="055E4B01" w14:textId="77777777" w:rsidTr="00774A7E">
        <w:trPr>
          <w:trHeight w:val="256"/>
        </w:trPr>
        <w:tc>
          <w:tcPr>
            <w:tcW w:w="4441" w:type="dxa"/>
            <w:gridSpan w:val="2"/>
            <w:vAlign w:val="center"/>
          </w:tcPr>
          <w:p w14:paraId="59207F57"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Capacitance/Avail Energy size</w:t>
            </w:r>
          </w:p>
        </w:tc>
        <w:tc>
          <w:tcPr>
            <w:tcW w:w="4568" w:type="dxa"/>
            <w:vAlign w:val="center"/>
          </w:tcPr>
          <w:p w14:paraId="4EC20C4A"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 xml:space="preserve">1uF/ 0.25 </w:t>
            </w:r>
            <w:proofErr w:type="spellStart"/>
            <w:r w:rsidRPr="009E5717">
              <w:rPr>
                <w:sz w:val="18"/>
                <w:szCs w:val="18"/>
              </w:rPr>
              <w:t>uJ</w:t>
            </w:r>
            <w:proofErr w:type="spellEnd"/>
          </w:p>
        </w:tc>
      </w:tr>
      <w:tr w:rsidR="00E83F13" w:rsidRPr="009E5717" w14:paraId="39950E8D" w14:textId="77777777" w:rsidTr="00774A7E">
        <w:trPr>
          <w:trHeight w:val="263"/>
        </w:trPr>
        <w:tc>
          <w:tcPr>
            <w:tcW w:w="4441" w:type="dxa"/>
            <w:gridSpan w:val="2"/>
            <w:vAlign w:val="center"/>
          </w:tcPr>
          <w:p w14:paraId="0D7009DB"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Rx power</w:t>
            </w:r>
          </w:p>
        </w:tc>
        <w:tc>
          <w:tcPr>
            <w:tcW w:w="4568" w:type="dxa"/>
            <w:vAlign w:val="center"/>
          </w:tcPr>
          <w:p w14:paraId="1E36DBA5" w14:textId="21832B38" w:rsidR="00E83F13" w:rsidRPr="009E5717" w:rsidRDefault="00E83F13" w:rsidP="00F143D9">
            <w:pPr>
              <w:snapToGrid w:val="0"/>
              <w:spacing w:afterLines="20" w:after="48"/>
              <w:rPr>
                <w:rFonts w:eastAsiaTheme="minorEastAsia"/>
                <w:kern w:val="2"/>
                <w:sz w:val="18"/>
                <w:szCs w:val="18"/>
              </w:rPr>
            </w:pPr>
            <w:r w:rsidRPr="009E5717">
              <w:rPr>
                <w:sz w:val="18"/>
                <w:szCs w:val="18"/>
              </w:rPr>
              <w:t>-28dBm</w:t>
            </w:r>
          </w:p>
        </w:tc>
      </w:tr>
      <w:tr w:rsidR="00E83F13" w:rsidRPr="009E5717" w14:paraId="2371065A" w14:textId="77777777" w:rsidTr="00E01F26">
        <w:trPr>
          <w:trHeight w:val="237"/>
        </w:trPr>
        <w:tc>
          <w:tcPr>
            <w:tcW w:w="4441" w:type="dxa"/>
            <w:gridSpan w:val="2"/>
            <w:vAlign w:val="center"/>
          </w:tcPr>
          <w:p w14:paraId="265C073F"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RF energy harvesting</w:t>
            </w:r>
          </w:p>
        </w:tc>
        <w:tc>
          <w:tcPr>
            <w:tcW w:w="4568" w:type="dxa"/>
            <w:vAlign w:val="center"/>
          </w:tcPr>
          <w:p w14:paraId="099E92C3" w14:textId="4F5763D2" w:rsidR="00E83F13" w:rsidRPr="008C7ABB" w:rsidRDefault="00E83F13" w:rsidP="00E01F26">
            <w:pPr>
              <w:snapToGrid w:val="0"/>
              <w:spacing w:afterLines="20" w:after="48"/>
              <w:rPr>
                <w:rFonts w:ascii="Calibri" w:eastAsiaTheme="minorEastAsia" w:hAnsi="Calibri"/>
                <w:kern w:val="2"/>
                <w:sz w:val="18"/>
                <w:szCs w:val="18"/>
              </w:rPr>
            </w:pPr>
            <w:r w:rsidRPr="009E5717">
              <w:rPr>
                <w:sz w:val="18"/>
                <w:szCs w:val="18"/>
              </w:rPr>
              <w:t>0.2uW/s @ -28dBm</w:t>
            </w:r>
          </w:p>
        </w:tc>
      </w:tr>
      <w:tr w:rsidR="00E83F13" w:rsidRPr="009E5717" w14:paraId="17BC06CB" w14:textId="77777777" w:rsidTr="00E01F26">
        <w:trPr>
          <w:trHeight w:val="397"/>
        </w:trPr>
        <w:tc>
          <w:tcPr>
            <w:tcW w:w="4441" w:type="dxa"/>
            <w:gridSpan w:val="2"/>
            <w:vAlign w:val="center"/>
          </w:tcPr>
          <w:p w14:paraId="420D776C"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EH conversion efficiency / coverage</w:t>
            </w:r>
          </w:p>
        </w:tc>
        <w:tc>
          <w:tcPr>
            <w:tcW w:w="4568" w:type="dxa"/>
            <w:vAlign w:val="center"/>
          </w:tcPr>
          <w:p w14:paraId="5A5F5E93" w14:textId="31EEA052" w:rsidR="00E83F13" w:rsidRPr="008C7ABB" w:rsidRDefault="00E83F13" w:rsidP="00E01F26">
            <w:pPr>
              <w:snapToGrid w:val="0"/>
              <w:spacing w:afterLines="20" w:after="48"/>
              <w:rPr>
                <w:rFonts w:ascii="Calibri" w:eastAsiaTheme="minorEastAsia" w:hAnsi="Calibri"/>
                <w:kern w:val="2"/>
              </w:rPr>
            </w:pPr>
            <w:r w:rsidRPr="009E5717">
              <w:rPr>
                <w:sz w:val="18"/>
                <w:szCs w:val="18"/>
              </w:rPr>
              <w:t xml:space="preserve">For 0.2uW/s @ -28dBm, 12.6% </w:t>
            </w:r>
            <w:r w:rsidR="00075B51" w:rsidRPr="00075B51">
              <w:rPr>
                <w:rFonts w:hint="eastAsia"/>
                <w:sz w:val="18"/>
                <w:szCs w:val="18"/>
              </w:rPr>
              <w:t>EH conversion efficiency</w:t>
            </w:r>
            <w:r w:rsidR="00075B51" w:rsidRPr="00075B51">
              <w:rPr>
                <w:sz w:val="18"/>
                <w:szCs w:val="18"/>
              </w:rPr>
              <w:t xml:space="preserve"> </w:t>
            </w:r>
            <w:r w:rsidR="00075B51">
              <w:rPr>
                <w:rFonts w:eastAsiaTheme="minorEastAsia" w:hint="eastAsia"/>
                <w:sz w:val="18"/>
                <w:szCs w:val="18"/>
                <w:lang w:eastAsia="zh-CN"/>
              </w:rPr>
              <w:t xml:space="preserve">and coverage </w:t>
            </w:r>
            <w:proofErr w:type="gramStart"/>
            <w:r w:rsidR="00075B51">
              <w:rPr>
                <w:rFonts w:eastAsiaTheme="minorEastAsia" w:hint="eastAsia"/>
                <w:sz w:val="18"/>
                <w:szCs w:val="18"/>
                <w:lang w:eastAsia="zh-CN"/>
              </w:rPr>
              <w:t>is</w:t>
            </w:r>
            <w:proofErr w:type="gramEnd"/>
            <w:r w:rsidRPr="009E5717">
              <w:rPr>
                <w:sz w:val="18"/>
                <w:szCs w:val="18"/>
              </w:rPr>
              <w:t xml:space="preserve"> 11.57m for D1T1 and 6.04m for D2T2</w:t>
            </w:r>
          </w:p>
        </w:tc>
      </w:tr>
      <w:tr w:rsidR="00E83F13" w:rsidRPr="009E5717" w14:paraId="56BB1E1A" w14:textId="77777777" w:rsidTr="00774A7E">
        <w:trPr>
          <w:trHeight w:val="256"/>
        </w:trPr>
        <w:tc>
          <w:tcPr>
            <w:tcW w:w="1309" w:type="dxa"/>
            <w:vMerge w:val="restart"/>
            <w:vAlign w:val="center"/>
          </w:tcPr>
          <w:p w14:paraId="235D67F9"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Power consumption</w:t>
            </w:r>
          </w:p>
        </w:tc>
        <w:tc>
          <w:tcPr>
            <w:tcW w:w="3132" w:type="dxa"/>
            <w:vAlign w:val="center"/>
          </w:tcPr>
          <w:p w14:paraId="516A8735"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Rx</w:t>
            </w:r>
          </w:p>
        </w:tc>
        <w:tc>
          <w:tcPr>
            <w:tcW w:w="4568" w:type="dxa"/>
            <w:vAlign w:val="center"/>
          </w:tcPr>
          <w:p w14:paraId="7ED1EE97"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1uW</w:t>
            </w:r>
          </w:p>
        </w:tc>
      </w:tr>
      <w:tr w:rsidR="00E83F13" w:rsidRPr="009E5717" w14:paraId="79148FD4" w14:textId="77777777" w:rsidTr="00774A7E">
        <w:trPr>
          <w:trHeight w:val="270"/>
        </w:trPr>
        <w:tc>
          <w:tcPr>
            <w:tcW w:w="1309" w:type="dxa"/>
            <w:vMerge/>
            <w:vAlign w:val="center"/>
          </w:tcPr>
          <w:p w14:paraId="637EA00A"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BCE7C3F"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Tx</w:t>
            </w:r>
          </w:p>
        </w:tc>
        <w:tc>
          <w:tcPr>
            <w:tcW w:w="4568" w:type="dxa"/>
            <w:vAlign w:val="center"/>
          </w:tcPr>
          <w:p w14:paraId="0B8143D9"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1uW</w:t>
            </w:r>
          </w:p>
        </w:tc>
      </w:tr>
      <w:tr w:rsidR="00E83F13" w:rsidRPr="009E5717" w14:paraId="55D264AB" w14:textId="77777777" w:rsidTr="00774A7E">
        <w:trPr>
          <w:trHeight w:val="263"/>
        </w:trPr>
        <w:tc>
          <w:tcPr>
            <w:tcW w:w="1309" w:type="dxa"/>
            <w:vMerge/>
            <w:vAlign w:val="center"/>
          </w:tcPr>
          <w:p w14:paraId="24DEBA78"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FA44A37" w14:textId="2A8944FA" w:rsidR="00E83F13" w:rsidRPr="00B376BB" w:rsidRDefault="0040494A" w:rsidP="00F143D9">
            <w:pPr>
              <w:snapToGrid w:val="0"/>
              <w:spacing w:afterLines="20" w:after="48"/>
              <w:rPr>
                <w:rFonts w:eastAsiaTheme="minorEastAsia"/>
                <w:b/>
                <w:bCs/>
                <w:kern w:val="2"/>
                <w:sz w:val="18"/>
                <w:szCs w:val="18"/>
                <w:lang w:eastAsia="zh-CN"/>
              </w:rPr>
            </w:pPr>
            <w:r>
              <w:rPr>
                <w:rFonts w:eastAsiaTheme="minorEastAsia" w:hint="eastAsia"/>
                <w:b/>
                <w:bCs/>
                <w:sz w:val="18"/>
                <w:szCs w:val="18"/>
                <w:lang w:eastAsia="zh-CN"/>
              </w:rPr>
              <w:t>SLEEP</w:t>
            </w:r>
          </w:p>
        </w:tc>
        <w:tc>
          <w:tcPr>
            <w:tcW w:w="4568" w:type="dxa"/>
            <w:vAlign w:val="center"/>
          </w:tcPr>
          <w:p w14:paraId="2CBFD16F"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0.1uW</w:t>
            </w:r>
          </w:p>
        </w:tc>
      </w:tr>
      <w:tr w:rsidR="00E83F13" w:rsidRPr="009E5717" w14:paraId="75F995D8" w14:textId="77777777" w:rsidTr="00774A7E">
        <w:trPr>
          <w:trHeight w:val="263"/>
        </w:trPr>
        <w:tc>
          <w:tcPr>
            <w:tcW w:w="1309" w:type="dxa"/>
            <w:vMerge/>
            <w:vAlign w:val="center"/>
          </w:tcPr>
          <w:p w14:paraId="036CC9B1"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7F824F68" w14:textId="6F2806D4" w:rsidR="00E83F13" w:rsidRPr="00B376BB" w:rsidRDefault="0040494A" w:rsidP="00F143D9">
            <w:pPr>
              <w:snapToGrid w:val="0"/>
              <w:spacing w:afterLines="20" w:after="48"/>
              <w:rPr>
                <w:rFonts w:eastAsiaTheme="minorEastAsia"/>
                <w:b/>
                <w:bCs/>
                <w:kern w:val="2"/>
                <w:sz w:val="18"/>
                <w:szCs w:val="18"/>
                <w:lang w:eastAsia="zh-CN"/>
              </w:rPr>
            </w:pPr>
            <w:r>
              <w:rPr>
                <w:rFonts w:eastAsiaTheme="minorEastAsia" w:hint="eastAsia"/>
                <w:b/>
                <w:bCs/>
                <w:sz w:val="18"/>
                <w:szCs w:val="18"/>
                <w:lang w:eastAsia="zh-CN"/>
              </w:rPr>
              <w:t>OFF</w:t>
            </w:r>
          </w:p>
        </w:tc>
        <w:tc>
          <w:tcPr>
            <w:tcW w:w="4568" w:type="dxa"/>
            <w:vAlign w:val="center"/>
          </w:tcPr>
          <w:p w14:paraId="452D4D41"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0</w:t>
            </w:r>
          </w:p>
        </w:tc>
      </w:tr>
      <w:tr w:rsidR="00E83F13" w:rsidRPr="009E5717" w14:paraId="3C7B66C1" w14:textId="77777777" w:rsidTr="00774A7E">
        <w:trPr>
          <w:trHeight w:val="263"/>
        </w:trPr>
        <w:tc>
          <w:tcPr>
            <w:tcW w:w="1309" w:type="dxa"/>
            <w:vMerge w:val="restart"/>
            <w:vAlign w:val="center"/>
          </w:tcPr>
          <w:p w14:paraId="02F67A81"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Random access/ Inventory procedure</w:t>
            </w:r>
          </w:p>
        </w:tc>
        <w:tc>
          <w:tcPr>
            <w:tcW w:w="3132" w:type="dxa"/>
            <w:vAlign w:val="center"/>
          </w:tcPr>
          <w:p w14:paraId="44C6643B" w14:textId="73430D62" w:rsidR="00E83F13" w:rsidRPr="00B376BB" w:rsidRDefault="0040494A" w:rsidP="00F143D9">
            <w:pPr>
              <w:snapToGrid w:val="0"/>
              <w:spacing w:afterLines="20" w:after="48"/>
              <w:rPr>
                <w:rFonts w:eastAsiaTheme="minorEastAsia"/>
                <w:b/>
                <w:bCs/>
                <w:kern w:val="2"/>
                <w:sz w:val="18"/>
                <w:szCs w:val="18"/>
                <w:lang w:eastAsia="zh-CN"/>
              </w:rPr>
            </w:pPr>
            <w:r>
              <w:rPr>
                <w:rFonts w:eastAsiaTheme="minorEastAsia" w:hint="eastAsia"/>
                <w:b/>
                <w:bCs/>
                <w:sz w:val="18"/>
                <w:szCs w:val="18"/>
                <w:lang w:eastAsia="zh-CN"/>
              </w:rPr>
              <w:t xml:space="preserve">A-IoT </w:t>
            </w:r>
            <w:r w:rsidR="00E83F13" w:rsidRPr="009E5717">
              <w:rPr>
                <w:b/>
                <w:bCs/>
                <w:sz w:val="18"/>
                <w:szCs w:val="18"/>
              </w:rPr>
              <w:t>Paging</w:t>
            </w:r>
          </w:p>
        </w:tc>
        <w:tc>
          <w:tcPr>
            <w:tcW w:w="4568" w:type="dxa"/>
            <w:vAlign w:val="center"/>
          </w:tcPr>
          <w:p w14:paraId="09FFFC36"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1ms</w:t>
            </w:r>
          </w:p>
        </w:tc>
      </w:tr>
      <w:tr w:rsidR="00E83F13" w:rsidRPr="009E5717" w14:paraId="3960E56A" w14:textId="77777777" w:rsidTr="00774A7E">
        <w:trPr>
          <w:trHeight w:val="263"/>
        </w:trPr>
        <w:tc>
          <w:tcPr>
            <w:tcW w:w="1309" w:type="dxa"/>
            <w:vMerge/>
            <w:vAlign w:val="center"/>
          </w:tcPr>
          <w:p w14:paraId="6521CA5C"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5C5D19DD"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Time gap between Paging and Msg1</w:t>
            </w:r>
          </w:p>
        </w:tc>
        <w:tc>
          <w:tcPr>
            <w:tcW w:w="4568" w:type="dxa"/>
            <w:vAlign w:val="center"/>
          </w:tcPr>
          <w:p w14:paraId="7AB62972" w14:textId="1FCADE59" w:rsidR="00E83F13" w:rsidRPr="009E5717" w:rsidRDefault="008C7ABB" w:rsidP="00F143D9">
            <w:pPr>
              <w:snapToGrid w:val="0"/>
              <w:spacing w:afterLines="20" w:after="48"/>
              <w:rPr>
                <w:rFonts w:eastAsiaTheme="minorEastAsia"/>
                <w:kern w:val="2"/>
                <w:sz w:val="18"/>
                <w:szCs w:val="18"/>
              </w:rPr>
            </w:pPr>
            <w:r>
              <w:rPr>
                <w:sz w:val="18"/>
                <w:szCs w:val="18"/>
              </w:rPr>
              <w:t>0.</w:t>
            </w:r>
            <w:r w:rsidR="00E83F13" w:rsidRPr="009E5717">
              <w:rPr>
                <w:sz w:val="18"/>
                <w:szCs w:val="18"/>
              </w:rPr>
              <w:t>1ms</w:t>
            </w:r>
          </w:p>
        </w:tc>
      </w:tr>
      <w:tr w:rsidR="00E83F13" w:rsidRPr="009E5717" w14:paraId="1C486644" w14:textId="77777777" w:rsidTr="00774A7E">
        <w:trPr>
          <w:trHeight w:val="270"/>
        </w:trPr>
        <w:tc>
          <w:tcPr>
            <w:tcW w:w="1309" w:type="dxa"/>
            <w:vMerge/>
            <w:vAlign w:val="center"/>
          </w:tcPr>
          <w:p w14:paraId="554DD5AB"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260AE9DF"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Msg1</w:t>
            </w:r>
          </w:p>
        </w:tc>
        <w:tc>
          <w:tcPr>
            <w:tcW w:w="4568" w:type="dxa"/>
            <w:vAlign w:val="center"/>
          </w:tcPr>
          <w:p w14:paraId="0BBAE74F" w14:textId="347FF9F4" w:rsidR="00E83F13" w:rsidRPr="009E5717" w:rsidRDefault="00E83F13" w:rsidP="00F143D9">
            <w:pPr>
              <w:snapToGrid w:val="0"/>
              <w:spacing w:afterLines="20" w:after="48"/>
              <w:rPr>
                <w:rFonts w:eastAsiaTheme="minorEastAsia"/>
                <w:kern w:val="2"/>
                <w:sz w:val="18"/>
                <w:szCs w:val="18"/>
              </w:rPr>
            </w:pPr>
            <w:r w:rsidRPr="009E5717">
              <w:rPr>
                <w:sz w:val="18"/>
                <w:szCs w:val="18"/>
              </w:rPr>
              <w:t>0.</w:t>
            </w:r>
            <w:r w:rsidR="008C7ABB">
              <w:rPr>
                <w:sz w:val="18"/>
                <w:szCs w:val="18"/>
              </w:rPr>
              <w:t>1</w:t>
            </w:r>
            <w:r w:rsidRPr="009E5717">
              <w:rPr>
                <w:sz w:val="18"/>
                <w:szCs w:val="18"/>
              </w:rPr>
              <w:t>ms</w:t>
            </w:r>
          </w:p>
        </w:tc>
      </w:tr>
      <w:tr w:rsidR="00E83F13" w:rsidRPr="009E5717" w14:paraId="2BB9A902" w14:textId="77777777" w:rsidTr="00774A7E">
        <w:trPr>
          <w:trHeight w:val="263"/>
        </w:trPr>
        <w:tc>
          <w:tcPr>
            <w:tcW w:w="1309" w:type="dxa"/>
            <w:vMerge/>
            <w:vAlign w:val="center"/>
          </w:tcPr>
          <w:p w14:paraId="20880AC2"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1E1175F7"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Time gap between Msg1 and Msg2</w:t>
            </w:r>
          </w:p>
        </w:tc>
        <w:tc>
          <w:tcPr>
            <w:tcW w:w="4568" w:type="dxa"/>
            <w:vAlign w:val="center"/>
          </w:tcPr>
          <w:p w14:paraId="1EE75522" w14:textId="4796C98E" w:rsidR="00E83F13" w:rsidRPr="009E5717" w:rsidRDefault="008C7ABB" w:rsidP="00F143D9">
            <w:pPr>
              <w:snapToGrid w:val="0"/>
              <w:spacing w:afterLines="20" w:after="48"/>
              <w:rPr>
                <w:rFonts w:eastAsiaTheme="minorEastAsia"/>
                <w:kern w:val="2"/>
                <w:sz w:val="18"/>
                <w:szCs w:val="18"/>
              </w:rPr>
            </w:pPr>
            <w:r>
              <w:rPr>
                <w:sz w:val="18"/>
                <w:szCs w:val="18"/>
              </w:rPr>
              <w:t>0.</w:t>
            </w:r>
            <w:r w:rsidR="00E83F13" w:rsidRPr="009E5717">
              <w:rPr>
                <w:sz w:val="18"/>
                <w:szCs w:val="18"/>
              </w:rPr>
              <w:t>1</w:t>
            </w:r>
            <w:r>
              <w:rPr>
                <w:sz w:val="18"/>
                <w:szCs w:val="18"/>
              </w:rPr>
              <w:t>3</w:t>
            </w:r>
            <w:r w:rsidR="00E83F13" w:rsidRPr="009E5717">
              <w:rPr>
                <w:sz w:val="18"/>
                <w:szCs w:val="18"/>
              </w:rPr>
              <w:t>ms</w:t>
            </w:r>
          </w:p>
        </w:tc>
      </w:tr>
      <w:tr w:rsidR="00E83F13" w:rsidRPr="009E5717" w14:paraId="19E8CBF6" w14:textId="77777777" w:rsidTr="00774A7E">
        <w:trPr>
          <w:trHeight w:val="263"/>
        </w:trPr>
        <w:tc>
          <w:tcPr>
            <w:tcW w:w="1309" w:type="dxa"/>
            <w:vMerge/>
            <w:vAlign w:val="center"/>
          </w:tcPr>
          <w:p w14:paraId="0C957949"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5D5AAAE7"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Msg2</w:t>
            </w:r>
          </w:p>
        </w:tc>
        <w:tc>
          <w:tcPr>
            <w:tcW w:w="4568" w:type="dxa"/>
            <w:vAlign w:val="center"/>
          </w:tcPr>
          <w:p w14:paraId="7A5B4165" w14:textId="2CA4CA6D" w:rsidR="00E83F13" w:rsidRPr="008C7ABB" w:rsidRDefault="008C7ABB" w:rsidP="00F143D9">
            <w:pPr>
              <w:snapToGrid w:val="0"/>
              <w:spacing w:afterLines="20" w:after="48"/>
              <w:rPr>
                <w:rFonts w:eastAsiaTheme="minorEastAsia"/>
                <w:kern w:val="2"/>
                <w:sz w:val="18"/>
                <w:szCs w:val="18"/>
              </w:rPr>
            </w:pPr>
            <w:r w:rsidRPr="00E01F26">
              <w:rPr>
                <w:rFonts w:ascii="Times" w:hAnsi="Times"/>
                <w:sz w:val="18"/>
                <w:szCs w:val="18"/>
              </w:rPr>
              <w:t>1.2ms for 2 FDMA Msg1; 2.3ms for 4 FDMA Msg1</w:t>
            </w:r>
          </w:p>
        </w:tc>
      </w:tr>
      <w:tr w:rsidR="00E83F13" w:rsidRPr="009E5717" w14:paraId="7ED58E10" w14:textId="77777777" w:rsidTr="00774A7E">
        <w:trPr>
          <w:trHeight w:val="270"/>
        </w:trPr>
        <w:tc>
          <w:tcPr>
            <w:tcW w:w="1309" w:type="dxa"/>
            <w:vMerge/>
            <w:vAlign w:val="center"/>
          </w:tcPr>
          <w:p w14:paraId="12E5510B"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262E113"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Time gap between Msg2 and Msg3</w:t>
            </w:r>
          </w:p>
        </w:tc>
        <w:tc>
          <w:tcPr>
            <w:tcW w:w="4568" w:type="dxa"/>
            <w:vAlign w:val="center"/>
          </w:tcPr>
          <w:p w14:paraId="266153B8" w14:textId="38C71B73" w:rsidR="00E83F13" w:rsidRPr="009E5717" w:rsidRDefault="008C7ABB" w:rsidP="00F143D9">
            <w:pPr>
              <w:snapToGrid w:val="0"/>
              <w:spacing w:afterLines="20" w:after="48"/>
              <w:rPr>
                <w:rFonts w:eastAsiaTheme="minorEastAsia"/>
                <w:kern w:val="2"/>
                <w:sz w:val="18"/>
                <w:szCs w:val="18"/>
              </w:rPr>
            </w:pPr>
            <w:r>
              <w:rPr>
                <w:sz w:val="18"/>
                <w:szCs w:val="18"/>
              </w:rPr>
              <w:t>0.</w:t>
            </w:r>
            <w:r w:rsidR="00E83F13" w:rsidRPr="009E5717">
              <w:rPr>
                <w:sz w:val="18"/>
                <w:szCs w:val="18"/>
              </w:rPr>
              <w:t>1ms</w:t>
            </w:r>
          </w:p>
        </w:tc>
      </w:tr>
      <w:tr w:rsidR="00E83F13" w:rsidRPr="009E5717" w14:paraId="306F32ED" w14:textId="77777777" w:rsidTr="00774A7E">
        <w:trPr>
          <w:trHeight w:val="263"/>
        </w:trPr>
        <w:tc>
          <w:tcPr>
            <w:tcW w:w="1309" w:type="dxa"/>
            <w:vMerge/>
            <w:vAlign w:val="center"/>
          </w:tcPr>
          <w:p w14:paraId="61B7F2F2"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68F026EC"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Msg3</w:t>
            </w:r>
          </w:p>
        </w:tc>
        <w:tc>
          <w:tcPr>
            <w:tcW w:w="4568" w:type="dxa"/>
            <w:vAlign w:val="center"/>
          </w:tcPr>
          <w:p w14:paraId="601212FC" w14:textId="48F687B2" w:rsidR="00E83F13" w:rsidRPr="009E5717" w:rsidRDefault="008C7ABB" w:rsidP="00F143D9">
            <w:pPr>
              <w:snapToGrid w:val="0"/>
              <w:spacing w:afterLines="20" w:after="48"/>
              <w:rPr>
                <w:rFonts w:eastAsiaTheme="minorEastAsia"/>
                <w:kern w:val="2"/>
                <w:sz w:val="18"/>
                <w:szCs w:val="18"/>
              </w:rPr>
            </w:pPr>
            <w:r>
              <w:rPr>
                <w:sz w:val="18"/>
                <w:szCs w:val="18"/>
              </w:rPr>
              <w:t>0.6</w:t>
            </w:r>
            <w:r w:rsidR="00E83F13" w:rsidRPr="009E5717">
              <w:rPr>
                <w:sz w:val="18"/>
                <w:szCs w:val="18"/>
              </w:rPr>
              <w:t>ms</w:t>
            </w:r>
          </w:p>
        </w:tc>
      </w:tr>
      <w:tr w:rsidR="00E83F13" w:rsidRPr="009E5717" w14:paraId="359F97C3" w14:textId="77777777" w:rsidTr="00774A7E">
        <w:trPr>
          <w:trHeight w:val="263"/>
        </w:trPr>
        <w:tc>
          <w:tcPr>
            <w:tcW w:w="4441" w:type="dxa"/>
            <w:gridSpan w:val="2"/>
            <w:vAlign w:val="center"/>
          </w:tcPr>
          <w:p w14:paraId="35017EB9" w14:textId="6A01CB35" w:rsidR="00E83F13" w:rsidRPr="00E01F26" w:rsidRDefault="00E83F13" w:rsidP="00F143D9">
            <w:pPr>
              <w:snapToGrid w:val="0"/>
              <w:spacing w:afterLines="20" w:after="48"/>
              <w:rPr>
                <w:rFonts w:eastAsiaTheme="minorEastAsia"/>
                <w:b/>
                <w:bCs/>
                <w:kern w:val="2"/>
                <w:sz w:val="18"/>
                <w:szCs w:val="18"/>
                <w:lang w:eastAsia="zh-CN"/>
              </w:rPr>
            </w:pPr>
            <w:r w:rsidRPr="009E5717">
              <w:rPr>
                <w:b/>
                <w:bCs/>
                <w:sz w:val="18"/>
                <w:szCs w:val="18"/>
              </w:rPr>
              <w:t>Number of resources for Msg1</w:t>
            </w:r>
            <w:r w:rsidR="005122D2">
              <w:rPr>
                <w:rFonts w:eastAsiaTheme="minorEastAsia" w:hint="eastAsia"/>
                <w:b/>
                <w:bCs/>
                <w:sz w:val="18"/>
                <w:szCs w:val="18"/>
                <w:lang w:eastAsia="zh-CN"/>
              </w:rPr>
              <w:t xml:space="preserve"> corresponding to a </w:t>
            </w:r>
            <w:r w:rsidR="0040494A">
              <w:rPr>
                <w:rFonts w:eastAsiaTheme="minorEastAsia" w:hint="eastAsia"/>
                <w:b/>
                <w:bCs/>
                <w:sz w:val="18"/>
                <w:szCs w:val="18"/>
                <w:lang w:eastAsia="zh-CN"/>
              </w:rPr>
              <w:t>A-IoT Paging</w:t>
            </w:r>
          </w:p>
        </w:tc>
        <w:tc>
          <w:tcPr>
            <w:tcW w:w="4568" w:type="dxa"/>
            <w:vAlign w:val="center"/>
          </w:tcPr>
          <w:p w14:paraId="156743C5" w14:textId="0A42B785" w:rsidR="00E83F13" w:rsidRPr="00E01F26" w:rsidRDefault="00E60B4F" w:rsidP="00F143D9">
            <w:pPr>
              <w:snapToGrid w:val="0"/>
              <w:spacing w:afterLines="20" w:after="48"/>
              <w:rPr>
                <w:rFonts w:eastAsiaTheme="minorEastAsia"/>
                <w:kern w:val="2"/>
                <w:sz w:val="18"/>
                <w:szCs w:val="18"/>
                <w:lang w:eastAsia="zh-CN"/>
              </w:rPr>
            </w:pPr>
            <w:r>
              <w:rPr>
                <w:sz w:val="18"/>
                <w:szCs w:val="18"/>
              </w:rPr>
              <w:t>2</w:t>
            </w:r>
            <w:r w:rsidR="0040494A">
              <w:rPr>
                <w:rFonts w:eastAsiaTheme="minorEastAsia" w:hint="eastAsia"/>
                <w:sz w:val="18"/>
                <w:szCs w:val="18"/>
                <w:lang w:eastAsia="zh-CN"/>
              </w:rPr>
              <w:t xml:space="preserve"> or </w:t>
            </w:r>
            <w:r>
              <w:rPr>
                <w:sz w:val="18"/>
                <w:szCs w:val="18"/>
              </w:rPr>
              <w:t>4</w:t>
            </w:r>
            <w:r w:rsidR="00E83F13" w:rsidRPr="009E5717">
              <w:rPr>
                <w:sz w:val="18"/>
                <w:szCs w:val="18"/>
              </w:rPr>
              <w:t xml:space="preserve"> </w:t>
            </w:r>
            <w:r w:rsidR="005122D2">
              <w:rPr>
                <w:rFonts w:eastAsiaTheme="minorEastAsia" w:hint="eastAsia"/>
                <w:sz w:val="18"/>
                <w:szCs w:val="18"/>
                <w:lang w:eastAsia="zh-CN"/>
              </w:rPr>
              <w:t xml:space="preserve">FDMA </w:t>
            </w:r>
            <w:r w:rsidR="00E83F13" w:rsidRPr="009E5717">
              <w:rPr>
                <w:sz w:val="18"/>
                <w:szCs w:val="18"/>
              </w:rPr>
              <w:t xml:space="preserve">resources per A-IoT </w:t>
            </w:r>
            <w:r w:rsidR="0040494A">
              <w:rPr>
                <w:rFonts w:eastAsiaTheme="minorEastAsia" w:hint="eastAsia"/>
                <w:sz w:val="18"/>
                <w:szCs w:val="18"/>
                <w:lang w:eastAsia="zh-CN"/>
              </w:rPr>
              <w:t>Paging</w:t>
            </w:r>
          </w:p>
        </w:tc>
      </w:tr>
      <w:tr w:rsidR="00E83F13" w:rsidRPr="009E5717" w14:paraId="7F211884" w14:textId="77777777" w:rsidTr="00774A7E">
        <w:trPr>
          <w:trHeight w:val="513"/>
        </w:trPr>
        <w:tc>
          <w:tcPr>
            <w:tcW w:w="1309" w:type="dxa"/>
            <w:vMerge w:val="restart"/>
            <w:vAlign w:val="center"/>
          </w:tcPr>
          <w:p w14:paraId="468DDA59"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Duty cycle Schemes</w:t>
            </w:r>
          </w:p>
          <w:p w14:paraId="4AFE5F40" w14:textId="77777777" w:rsidR="00E83F13" w:rsidRPr="009E5717" w:rsidRDefault="00E83F13" w:rsidP="00F143D9">
            <w:pPr>
              <w:snapToGrid w:val="0"/>
              <w:spacing w:afterLines="20" w:after="48"/>
              <w:rPr>
                <w:rFonts w:eastAsiaTheme="minorEastAsia"/>
                <w:b/>
                <w:bCs/>
                <w:kern w:val="2"/>
                <w:sz w:val="18"/>
                <w:szCs w:val="18"/>
              </w:rPr>
            </w:pPr>
          </w:p>
          <w:p w14:paraId="1B98E8B4" w14:textId="77777777" w:rsidR="00E83F13" w:rsidRPr="009E5717" w:rsidRDefault="00E83F13" w:rsidP="00F143D9">
            <w:pPr>
              <w:snapToGrid w:val="0"/>
              <w:spacing w:afterLines="20" w:after="48"/>
              <w:rPr>
                <w:rFonts w:eastAsiaTheme="minorEastAsia"/>
                <w:b/>
                <w:bCs/>
                <w:kern w:val="2"/>
                <w:sz w:val="18"/>
                <w:szCs w:val="18"/>
              </w:rPr>
            </w:pPr>
          </w:p>
          <w:p w14:paraId="5423FBAF"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37B4E8E" w14:textId="3C872D4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lastRenderedPageBreak/>
              <w:t xml:space="preserve">Scheme1: </w:t>
            </w:r>
            <w:r w:rsidR="00E60B4F" w:rsidRPr="00E01F26">
              <w:rPr>
                <w:rFonts w:hint="eastAsia"/>
                <w:b/>
                <w:bCs/>
                <w:sz w:val="18"/>
                <w:szCs w:val="18"/>
              </w:rPr>
              <w:t>OFF when fully discharged</w:t>
            </w:r>
          </w:p>
        </w:tc>
        <w:tc>
          <w:tcPr>
            <w:tcW w:w="4568" w:type="dxa"/>
            <w:vAlign w:val="center"/>
          </w:tcPr>
          <w:p w14:paraId="2C81593B" w14:textId="77777777" w:rsidR="00E83F13" w:rsidRPr="009E5717" w:rsidRDefault="00E83F13" w:rsidP="00F143D9">
            <w:pPr>
              <w:widowControl/>
              <w:snapToGrid w:val="0"/>
              <w:spacing w:afterLines="20" w:after="48"/>
              <w:rPr>
                <w:rFonts w:eastAsiaTheme="minorEastAsia"/>
                <w:kern w:val="2"/>
                <w:sz w:val="18"/>
                <w:szCs w:val="18"/>
              </w:rPr>
            </w:pPr>
            <w:r w:rsidRPr="009E5717">
              <w:rPr>
                <w:rFonts w:eastAsiaTheme="minorEastAsia"/>
                <w:kern w:val="2"/>
                <w:sz w:val="18"/>
                <w:szCs w:val="18"/>
              </w:rPr>
              <w:t>Charging time: Until 100% charged from 0% energy</w:t>
            </w:r>
          </w:p>
          <w:p w14:paraId="7948F662"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On time: energy in storage dropped from 100% to 0%</w:t>
            </w:r>
          </w:p>
        </w:tc>
      </w:tr>
      <w:tr w:rsidR="00E83F13" w:rsidRPr="009E5717" w14:paraId="06D02306" w14:textId="77777777" w:rsidTr="00774A7E">
        <w:trPr>
          <w:trHeight w:val="520"/>
        </w:trPr>
        <w:tc>
          <w:tcPr>
            <w:tcW w:w="1309" w:type="dxa"/>
            <w:vMerge/>
            <w:vAlign w:val="center"/>
          </w:tcPr>
          <w:p w14:paraId="33B6772A"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7A065FCB" w14:textId="2835502D" w:rsidR="00E83F13" w:rsidRPr="00E01F26" w:rsidRDefault="00E83F13" w:rsidP="00F143D9">
            <w:pPr>
              <w:snapToGrid w:val="0"/>
              <w:spacing w:afterLines="20" w:after="48"/>
              <w:rPr>
                <w:rFonts w:eastAsiaTheme="minorEastAsia"/>
                <w:b/>
                <w:bCs/>
                <w:kern w:val="2"/>
                <w:sz w:val="18"/>
                <w:szCs w:val="18"/>
                <w:lang w:eastAsia="zh-CN"/>
              </w:rPr>
            </w:pPr>
            <w:r w:rsidRPr="009E5717">
              <w:rPr>
                <w:b/>
                <w:bCs/>
                <w:sz w:val="18"/>
                <w:szCs w:val="18"/>
              </w:rPr>
              <w:t xml:space="preserve">Scheme2: </w:t>
            </w:r>
            <w:r w:rsidR="00E60B4F" w:rsidRPr="00E01F26">
              <w:rPr>
                <w:rFonts w:hint="eastAsia"/>
                <w:b/>
                <w:bCs/>
                <w:sz w:val="18"/>
                <w:szCs w:val="18"/>
              </w:rPr>
              <w:t xml:space="preserve">OFF when energy </w:t>
            </w:r>
            <w:r w:rsidR="00E459CC">
              <w:rPr>
                <w:rFonts w:eastAsiaTheme="minorEastAsia" w:hint="eastAsia"/>
                <w:b/>
                <w:bCs/>
                <w:sz w:val="18"/>
                <w:szCs w:val="18"/>
                <w:lang w:eastAsia="zh-CN"/>
              </w:rPr>
              <w:t xml:space="preserve">&lt; </w:t>
            </w:r>
            <w:r w:rsidR="0040494A">
              <w:rPr>
                <w:rFonts w:eastAsiaTheme="minorEastAsia" w:hint="eastAsia"/>
                <w:b/>
                <w:bCs/>
                <w:sz w:val="18"/>
                <w:szCs w:val="18"/>
                <w:lang w:eastAsia="zh-CN"/>
              </w:rPr>
              <w:t>90</w:t>
            </w:r>
            <w:r w:rsidR="00E60B4F" w:rsidRPr="00E01F26">
              <w:rPr>
                <w:rFonts w:hint="eastAsia"/>
                <w:b/>
                <w:bCs/>
                <w:sz w:val="18"/>
                <w:szCs w:val="18"/>
              </w:rPr>
              <w:t>%</w:t>
            </w:r>
            <w:r w:rsidR="005122D2">
              <w:rPr>
                <w:rFonts w:eastAsiaTheme="minorEastAsia" w:hint="eastAsia"/>
                <w:b/>
                <w:bCs/>
                <w:sz w:val="18"/>
                <w:szCs w:val="18"/>
                <w:lang w:eastAsia="zh-CN"/>
              </w:rPr>
              <w:t xml:space="preserve"> </w:t>
            </w:r>
            <w:r w:rsidR="0040494A">
              <w:rPr>
                <w:rFonts w:eastAsiaTheme="minorEastAsia" w:hint="eastAsia"/>
                <w:b/>
                <w:bCs/>
                <w:sz w:val="18"/>
                <w:szCs w:val="18"/>
                <w:lang w:eastAsia="zh-CN"/>
              </w:rPr>
              <w:t xml:space="preserve"> </w:t>
            </w:r>
          </w:p>
        </w:tc>
        <w:tc>
          <w:tcPr>
            <w:tcW w:w="4568" w:type="dxa"/>
            <w:vAlign w:val="center"/>
          </w:tcPr>
          <w:p w14:paraId="6195F145" w14:textId="02CF2348" w:rsidR="00E83F13" w:rsidRPr="009E5717" w:rsidRDefault="00E83F13" w:rsidP="00F143D9">
            <w:pPr>
              <w:widowControl/>
              <w:snapToGrid w:val="0"/>
              <w:spacing w:afterLines="20" w:after="48"/>
              <w:rPr>
                <w:rFonts w:eastAsiaTheme="minorEastAsia"/>
                <w:kern w:val="2"/>
                <w:sz w:val="18"/>
                <w:szCs w:val="18"/>
              </w:rPr>
            </w:pPr>
            <w:r w:rsidRPr="009E5717">
              <w:rPr>
                <w:rFonts w:eastAsiaTheme="minorEastAsia"/>
                <w:kern w:val="2"/>
                <w:sz w:val="18"/>
                <w:szCs w:val="18"/>
              </w:rPr>
              <w:t>Charging time: Until 100% charged</w:t>
            </w:r>
          </w:p>
          <w:p w14:paraId="5055CE17" w14:textId="02DA855B" w:rsidR="00E83F13" w:rsidRPr="00E01F26" w:rsidRDefault="00E83F13" w:rsidP="00F143D9">
            <w:pPr>
              <w:snapToGrid w:val="0"/>
              <w:spacing w:afterLines="20" w:after="48"/>
              <w:rPr>
                <w:rFonts w:eastAsiaTheme="minorEastAsia"/>
                <w:kern w:val="2"/>
                <w:sz w:val="18"/>
                <w:szCs w:val="18"/>
                <w:lang w:eastAsia="zh-CN"/>
              </w:rPr>
            </w:pPr>
            <w:r w:rsidRPr="009E5717">
              <w:rPr>
                <w:sz w:val="18"/>
                <w:szCs w:val="18"/>
              </w:rPr>
              <w:t>On time: energy in storage dropped from 100% to 90%</w:t>
            </w:r>
            <w:r w:rsidR="005122D2">
              <w:rPr>
                <w:rFonts w:eastAsiaTheme="minorEastAsia" w:hint="eastAsia"/>
                <w:sz w:val="18"/>
                <w:szCs w:val="18"/>
                <w:lang w:eastAsia="zh-CN"/>
              </w:rPr>
              <w:t xml:space="preserve"> </w:t>
            </w:r>
          </w:p>
        </w:tc>
      </w:tr>
      <w:tr w:rsidR="00E83F13" w:rsidRPr="009E5717" w14:paraId="11893545" w14:textId="77777777" w:rsidTr="00774A7E">
        <w:trPr>
          <w:trHeight w:val="526"/>
        </w:trPr>
        <w:tc>
          <w:tcPr>
            <w:tcW w:w="1309" w:type="dxa"/>
            <w:vMerge/>
            <w:vAlign w:val="center"/>
          </w:tcPr>
          <w:p w14:paraId="79DC4869"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12D2DCEF" w14:textId="7472305A"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Scheme3: </w:t>
            </w:r>
            <w:r w:rsidR="0040494A">
              <w:rPr>
                <w:rFonts w:eastAsiaTheme="minorEastAsia" w:hint="eastAsia"/>
                <w:b/>
                <w:bCs/>
                <w:sz w:val="18"/>
                <w:szCs w:val="18"/>
                <w:lang w:eastAsia="zh-CN"/>
              </w:rPr>
              <w:t>SLEEP</w:t>
            </w:r>
            <w:r w:rsidRPr="009E5717">
              <w:rPr>
                <w:b/>
                <w:bCs/>
                <w:sz w:val="18"/>
                <w:szCs w:val="18"/>
              </w:rPr>
              <w:t xml:space="preserve"> w R2D control</w:t>
            </w:r>
          </w:p>
        </w:tc>
        <w:tc>
          <w:tcPr>
            <w:tcW w:w="4568" w:type="dxa"/>
            <w:vAlign w:val="center"/>
          </w:tcPr>
          <w:p w14:paraId="3E7268CF" w14:textId="6CE0CA37" w:rsidR="00E83F13" w:rsidRPr="009E5717" w:rsidRDefault="0040494A" w:rsidP="00F143D9">
            <w:pPr>
              <w:widowControl/>
              <w:snapToGrid w:val="0"/>
              <w:spacing w:afterLines="20" w:after="48"/>
              <w:rPr>
                <w:rFonts w:eastAsiaTheme="minorEastAsia"/>
                <w:kern w:val="2"/>
                <w:sz w:val="18"/>
                <w:szCs w:val="18"/>
              </w:rPr>
            </w:pPr>
            <w:r>
              <w:rPr>
                <w:rFonts w:eastAsiaTheme="minorEastAsia" w:hint="eastAsia"/>
                <w:kern w:val="2"/>
                <w:sz w:val="18"/>
                <w:szCs w:val="18"/>
                <w:lang w:eastAsia="zh-CN"/>
              </w:rPr>
              <w:t>P</w:t>
            </w:r>
            <w:r w:rsidR="00E83F13" w:rsidRPr="009E5717">
              <w:rPr>
                <w:rFonts w:eastAsiaTheme="minorEastAsia"/>
                <w:kern w:val="2"/>
                <w:sz w:val="18"/>
                <w:szCs w:val="18"/>
              </w:rPr>
              <w:t>eriodicity</w:t>
            </w:r>
            <w:r>
              <w:rPr>
                <w:rFonts w:eastAsiaTheme="minorEastAsia" w:hint="eastAsia"/>
                <w:kern w:val="2"/>
                <w:sz w:val="18"/>
                <w:szCs w:val="18"/>
                <w:lang w:eastAsia="zh-CN"/>
              </w:rPr>
              <w:t xml:space="preserve"> for ON/SLEEP</w:t>
            </w:r>
            <w:r w:rsidR="00E83F13" w:rsidRPr="009E5717">
              <w:rPr>
                <w:rFonts w:eastAsiaTheme="minorEastAsia"/>
                <w:kern w:val="2"/>
                <w:sz w:val="18"/>
                <w:szCs w:val="18"/>
              </w:rPr>
              <w:t xml:space="preserve"> </w:t>
            </w:r>
            <w:r w:rsidR="00E459CC">
              <w:rPr>
                <w:rFonts w:eastAsiaTheme="minorEastAsia" w:hint="eastAsia"/>
                <w:kern w:val="2"/>
                <w:sz w:val="18"/>
                <w:szCs w:val="18"/>
                <w:lang w:eastAsia="zh-CN"/>
              </w:rPr>
              <w:t>= Paging period</w:t>
            </w:r>
            <w:r w:rsidR="00E83F13" w:rsidRPr="009E5717">
              <w:rPr>
                <w:rFonts w:eastAsiaTheme="minorEastAsia"/>
                <w:kern w:val="2"/>
                <w:sz w:val="18"/>
                <w:szCs w:val="18"/>
              </w:rPr>
              <w:t xml:space="preserve">= </w:t>
            </w:r>
            <w:r w:rsidR="005433E0">
              <w:rPr>
                <w:rFonts w:eastAsiaTheme="minorEastAsia"/>
                <w:kern w:val="2"/>
                <w:sz w:val="18"/>
                <w:szCs w:val="18"/>
              </w:rPr>
              <w:t>6/16</w:t>
            </w:r>
            <w:r w:rsidR="00E83F13" w:rsidRPr="009E5717">
              <w:rPr>
                <w:rFonts w:eastAsiaTheme="minorEastAsia"/>
                <w:kern w:val="2"/>
                <w:sz w:val="18"/>
                <w:szCs w:val="18"/>
              </w:rPr>
              <w:t>ms</w:t>
            </w:r>
          </w:p>
          <w:p w14:paraId="462B9894" w14:textId="06BA837D" w:rsidR="00E83F13" w:rsidRPr="009E5717" w:rsidRDefault="00075B51" w:rsidP="00F143D9">
            <w:pPr>
              <w:snapToGrid w:val="0"/>
              <w:spacing w:afterLines="20" w:after="48"/>
              <w:rPr>
                <w:rFonts w:eastAsiaTheme="minorEastAsia"/>
                <w:kern w:val="2"/>
                <w:sz w:val="18"/>
                <w:szCs w:val="18"/>
              </w:rPr>
            </w:pPr>
            <w:r>
              <w:rPr>
                <w:rFonts w:eastAsiaTheme="minorEastAsia" w:hint="eastAsia"/>
                <w:sz w:val="18"/>
                <w:szCs w:val="18"/>
                <w:lang w:eastAsia="zh-CN"/>
              </w:rPr>
              <w:t xml:space="preserve">ON </w:t>
            </w:r>
            <w:r w:rsidR="00E83F13" w:rsidRPr="009E5717">
              <w:rPr>
                <w:sz w:val="18"/>
                <w:szCs w:val="18"/>
              </w:rPr>
              <w:t>time duration = 1ms</w:t>
            </w:r>
          </w:p>
        </w:tc>
      </w:tr>
      <w:tr w:rsidR="00E83F13" w:rsidRPr="009E5717" w14:paraId="73615A27" w14:textId="77777777" w:rsidTr="00774A7E">
        <w:trPr>
          <w:trHeight w:val="942"/>
        </w:trPr>
        <w:tc>
          <w:tcPr>
            <w:tcW w:w="4441" w:type="dxa"/>
            <w:gridSpan w:val="2"/>
            <w:vAlign w:val="center"/>
          </w:tcPr>
          <w:p w14:paraId="57CD40D4" w14:textId="595798A7" w:rsidR="00E83F13" w:rsidRPr="00B376BB" w:rsidRDefault="00E83F13" w:rsidP="00F143D9">
            <w:pPr>
              <w:snapToGrid w:val="0"/>
              <w:spacing w:afterLines="20" w:after="48"/>
              <w:rPr>
                <w:rFonts w:eastAsiaTheme="minorEastAsia"/>
                <w:b/>
                <w:bCs/>
                <w:kern w:val="2"/>
                <w:sz w:val="18"/>
                <w:szCs w:val="18"/>
                <w:lang w:eastAsia="zh-CN"/>
              </w:rPr>
            </w:pPr>
            <w:r w:rsidRPr="009E5717">
              <w:rPr>
                <w:b/>
                <w:bCs/>
                <w:sz w:val="18"/>
                <w:szCs w:val="18"/>
              </w:rPr>
              <w:t>Periodicity of</w:t>
            </w:r>
            <w:r w:rsidR="00075B51">
              <w:rPr>
                <w:rFonts w:eastAsiaTheme="minorEastAsia" w:hint="eastAsia"/>
                <w:b/>
                <w:bCs/>
                <w:sz w:val="18"/>
                <w:szCs w:val="18"/>
                <w:lang w:eastAsia="zh-CN"/>
              </w:rPr>
              <w:t xml:space="preserve"> </w:t>
            </w:r>
            <w:r w:rsidRPr="009E5717">
              <w:rPr>
                <w:b/>
                <w:bCs/>
                <w:sz w:val="18"/>
                <w:szCs w:val="18"/>
              </w:rPr>
              <w:t>A-IoT paging</w:t>
            </w:r>
          </w:p>
        </w:tc>
        <w:tc>
          <w:tcPr>
            <w:tcW w:w="4568" w:type="dxa"/>
            <w:vAlign w:val="center"/>
          </w:tcPr>
          <w:p w14:paraId="783CD7A9" w14:textId="108816DD" w:rsidR="00E83F13" w:rsidRPr="009E5717" w:rsidRDefault="008E3FED" w:rsidP="00F143D9">
            <w:pPr>
              <w:snapToGrid w:val="0"/>
              <w:spacing w:afterLines="20" w:after="48"/>
              <w:rPr>
                <w:sz w:val="18"/>
                <w:szCs w:val="18"/>
              </w:rPr>
            </w:pPr>
            <w:r>
              <w:rPr>
                <w:sz w:val="18"/>
                <w:szCs w:val="18"/>
              </w:rPr>
              <w:t>6/16</w:t>
            </w:r>
            <w:r w:rsidR="00E83F13" w:rsidRPr="009E5717">
              <w:rPr>
                <w:sz w:val="18"/>
                <w:szCs w:val="18"/>
              </w:rPr>
              <w:t xml:space="preserve">ms. The periodicity is </w:t>
            </w:r>
          </w:p>
          <w:p w14:paraId="512A55A5" w14:textId="4FE1C7BE" w:rsidR="00E83F13" w:rsidRPr="009E5717" w:rsidRDefault="00E83F13" w:rsidP="00282283">
            <w:pPr>
              <w:numPr>
                <w:ilvl w:val="0"/>
                <w:numId w:val="41"/>
              </w:numPr>
              <w:snapToGrid w:val="0"/>
              <w:spacing w:afterLines="20" w:after="48"/>
              <w:ind w:left="284" w:hanging="284"/>
              <w:rPr>
                <w:rFonts w:ascii="Calibri" w:eastAsiaTheme="minorEastAsia" w:hAnsi="Calibri"/>
                <w:sz w:val="18"/>
                <w:szCs w:val="18"/>
                <w:lang w:eastAsia="zh-CN"/>
              </w:rPr>
            </w:pPr>
            <w:r w:rsidRPr="009E5717">
              <w:rPr>
                <w:sz w:val="18"/>
                <w:szCs w:val="18"/>
              </w:rPr>
              <w:t>Known for device</w:t>
            </w:r>
            <w:r w:rsidR="00075B51">
              <w:rPr>
                <w:rFonts w:eastAsiaTheme="minorEastAsia" w:hint="eastAsia"/>
                <w:sz w:val="18"/>
                <w:szCs w:val="18"/>
                <w:lang w:eastAsia="zh-CN"/>
              </w:rPr>
              <w:t>s</w:t>
            </w:r>
            <w:r w:rsidRPr="009E5717">
              <w:rPr>
                <w:sz w:val="18"/>
                <w:szCs w:val="18"/>
              </w:rPr>
              <w:t xml:space="preserve"> with scheme</w:t>
            </w:r>
            <w:r w:rsidR="00075B51">
              <w:rPr>
                <w:rFonts w:eastAsiaTheme="minorEastAsia" w:hint="eastAsia"/>
                <w:sz w:val="18"/>
                <w:szCs w:val="18"/>
                <w:lang w:eastAsia="zh-CN"/>
              </w:rPr>
              <w:t xml:space="preserve"> </w:t>
            </w:r>
            <w:r w:rsidRPr="009E5717">
              <w:rPr>
                <w:sz w:val="18"/>
                <w:szCs w:val="18"/>
              </w:rPr>
              <w:t xml:space="preserve">3; </w:t>
            </w:r>
          </w:p>
          <w:p w14:paraId="60248078" w14:textId="23B8AB5A" w:rsidR="00E83F13" w:rsidRPr="009E5717" w:rsidRDefault="00E83F13" w:rsidP="00282283">
            <w:pPr>
              <w:numPr>
                <w:ilvl w:val="0"/>
                <w:numId w:val="41"/>
              </w:numPr>
              <w:snapToGrid w:val="0"/>
              <w:spacing w:afterLines="20" w:after="48"/>
              <w:ind w:left="284" w:hanging="284"/>
              <w:rPr>
                <w:rFonts w:ascii="Calibri" w:eastAsiaTheme="minorEastAsia" w:hAnsi="Calibri"/>
                <w:kern w:val="2"/>
                <w:sz w:val="18"/>
                <w:szCs w:val="18"/>
              </w:rPr>
            </w:pPr>
            <w:r w:rsidRPr="009E5717">
              <w:rPr>
                <w:sz w:val="18"/>
                <w:szCs w:val="18"/>
              </w:rPr>
              <w:t>Unknown for device</w:t>
            </w:r>
            <w:r w:rsidR="00075B51">
              <w:rPr>
                <w:rFonts w:eastAsiaTheme="minorEastAsia" w:hint="eastAsia"/>
                <w:sz w:val="18"/>
                <w:szCs w:val="18"/>
                <w:lang w:eastAsia="zh-CN"/>
              </w:rPr>
              <w:t>s</w:t>
            </w:r>
            <w:r w:rsidRPr="009E5717">
              <w:rPr>
                <w:sz w:val="18"/>
                <w:szCs w:val="18"/>
              </w:rPr>
              <w:t xml:space="preserve"> with scheme 1 </w:t>
            </w:r>
            <w:r w:rsidRPr="009E5717">
              <w:rPr>
                <w:rFonts w:eastAsiaTheme="minorEastAsia"/>
                <w:sz w:val="18"/>
                <w:szCs w:val="18"/>
                <w:lang w:eastAsia="zh-CN"/>
              </w:rPr>
              <w:t xml:space="preserve">and </w:t>
            </w:r>
            <w:r w:rsidRPr="009E5717">
              <w:rPr>
                <w:sz w:val="18"/>
                <w:szCs w:val="18"/>
              </w:rPr>
              <w:t xml:space="preserve">2 </w:t>
            </w:r>
          </w:p>
        </w:tc>
      </w:tr>
    </w:tbl>
    <w:p w14:paraId="78CC6CD8" w14:textId="77777777" w:rsidR="00E83F13" w:rsidRPr="009E5717" w:rsidRDefault="00E83F13" w:rsidP="00E83F13">
      <w:pPr>
        <w:rPr>
          <w:rFonts w:ascii="Times New Roman" w:hAnsi="Times New Roman" w:cs="Times New Roman"/>
          <w:sz w:val="20"/>
          <w:szCs w:val="20"/>
        </w:rPr>
      </w:pPr>
    </w:p>
    <w:p w14:paraId="101A3B7E" w14:textId="71078608" w:rsidR="00E83F13" w:rsidRDefault="00E83F13" w:rsidP="00E83F13">
      <w:pPr>
        <w:adjustRightInd w:val="0"/>
        <w:snapToGrid w:val="0"/>
        <w:spacing w:afterLines="50" w:after="120"/>
        <w:rPr>
          <w:rFonts w:ascii="Times New Roman" w:eastAsia="宋体" w:hAnsi="Times New Roman" w:cs="Times New Roman"/>
          <w:b/>
          <w:bCs/>
          <w:kern w:val="0"/>
          <w:sz w:val="20"/>
          <w:szCs w:val="24"/>
          <w:u w:val="single"/>
        </w:rPr>
      </w:pPr>
      <w:r w:rsidRPr="009E5717">
        <w:rPr>
          <w:rFonts w:ascii="Times New Roman" w:eastAsia="宋体" w:hAnsi="Times New Roman" w:cs="Times New Roman"/>
          <w:b/>
          <w:bCs/>
          <w:kern w:val="0"/>
          <w:sz w:val="20"/>
          <w:szCs w:val="24"/>
          <w:u w:val="single"/>
        </w:rPr>
        <w:t>Evaluation results</w:t>
      </w:r>
      <w:r w:rsidRPr="00E83F13">
        <w:rPr>
          <w:rFonts w:ascii="Times New Roman" w:eastAsia="宋体" w:hAnsi="Times New Roman" w:cs="Times New Roman"/>
          <w:b/>
          <w:bCs/>
          <w:kern w:val="0"/>
          <w:sz w:val="20"/>
          <w:szCs w:val="24"/>
          <w:u w:val="single"/>
        </w:rPr>
        <w:t xml:space="preserve"> </w:t>
      </w:r>
      <w:r w:rsidRPr="00E83F13">
        <w:rPr>
          <w:rFonts w:ascii="Times New Roman" w:eastAsia="宋体" w:hAnsi="Times New Roman" w:cs="Times New Roman" w:hint="eastAsia"/>
          <w:b/>
          <w:bCs/>
          <w:kern w:val="0"/>
          <w:sz w:val="20"/>
          <w:szCs w:val="24"/>
          <w:u w:val="single"/>
        </w:rPr>
        <w:t>and observations</w:t>
      </w:r>
    </w:p>
    <w:p w14:paraId="63312C4E" w14:textId="74C530BA" w:rsidR="00DF7E15" w:rsidRPr="00E01F26" w:rsidRDefault="00DF7E15" w:rsidP="00E83F13">
      <w:pPr>
        <w:adjustRightInd w:val="0"/>
        <w:snapToGrid w:val="0"/>
        <w:spacing w:afterLines="50" w:after="120"/>
        <w:rPr>
          <w:rFonts w:ascii="Times New Roman" w:eastAsia="宋体" w:hAnsi="Times New Roman" w:cs="Times New Roman"/>
          <w:kern w:val="0"/>
          <w:sz w:val="20"/>
          <w:szCs w:val="24"/>
        </w:rPr>
      </w:pPr>
      <w:r w:rsidRPr="00AA43F4">
        <w:rPr>
          <w:rFonts w:ascii="Times New Roman" w:eastAsia="宋体" w:hAnsi="Times New Roman" w:cs="Times New Roman"/>
          <w:kern w:val="0"/>
          <w:sz w:val="20"/>
          <w:szCs w:val="24"/>
        </w:rPr>
        <w:t xml:space="preserve">Based on the assumptions in </w:t>
      </w:r>
      <w:r>
        <w:rPr>
          <w:rFonts w:ascii="Times New Roman" w:eastAsia="宋体" w:hAnsi="Times New Roman" w:cs="Times New Roman" w:hint="eastAsia"/>
          <w:kern w:val="0"/>
          <w:sz w:val="20"/>
          <w:szCs w:val="24"/>
        </w:rPr>
        <w:t>T</w:t>
      </w:r>
      <w:r w:rsidRPr="00AA43F4">
        <w:rPr>
          <w:rFonts w:ascii="Times New Roman" w:eastAsia="宋体" w:hAnsi="Times New Roman" w:cs="Times New Roman"/>
          <w:kern w:val="0"/>
          <w:sz w:val="20"/>
          <w:szCs w:val="24"/>
        </w:rPr>
        <w:t xml:space="preserve">able </w:t>
      </w:r>
      <w:r w:rsidR="00BA70C2">
        <w:rPr>
          <w:rFonts w:ascii="Times New Roman" w:eastAsia="宋体" w:hAnsi="Times New Roman" w:cs="Times New Roman" w:hint="eastAsia"/>
          <w:kern w:val="0"/>
          <w:sz w:val="20"/>
          <w:szCs w:val="24"/>
        </w:rPr>
        <w:t>3-3</w:t>
      </w:r>
      <w:r>
        <w:rPr>
          <w:rFonts w:ascii="Times New Roman" w:eastAsia="宋体" w:hAnsi="Times New Roman" w:cs="Times New Roman"/>
          <w:kern w:val="0"/>
          <w:sz w:val="20"/>
          <w:szCs w:val="24"/>
        </w:rPr>
        <w:t xml:space="preserve">, we evaluate </w:t>
      </w:r>
      <w:r w:rsidR="00E459CC">
        <w:rPr>
          <w:rFonts w:ascii="Times New Roman" w:eastAsia="宋体" w:hAnsi="Times New Roman" w:cs="Times New Roman" w:hint="eastAsia"/>
          <w:kern w:val="0"/>
          <w:sz w:val="20"/>
          <w:szCs w:val="24"/>
        </w:rPr>
        <w:t xml:space="preserve">following </w:t>
      </w:r>
      <w:r w:rsidR="007D2FA0">
        <w:rPr>
          <w:rFonts w:ascii="Times New Roman" w:eastAsia="宋体" w:hAnsi="Times New Roman" w:cs="Times New Roman"/>
          <w:kern w:val="0"/>
          <w:sz w:val="20"/>
          <w:szCs w:val="24"/>
        </w:rPr>
        <w:t>two</w:t>
      </w:r>
      <w:r>
        <w:rPr>
          <w:rFonts w:ascii="Times New Roman" w:eastAsia="宋体" w:hAnsi="Times New Roman" w:cs="Times New Roman"/>
          <w:kern w:val="0"/>
          <w:sz w:val="20"/>
          <w:szCs w:val="24"/>
        </w:rPr>
        <w:t xml:space="preserve"> cases to </w:t>
      </w:r>
      <w:r w:rsidR="00E459CC">
        <w:rPr>
          <w:rFonts w:ascii="Times New Roman" w:eastAsia="宋体" w:hAnsi="Times New Roman" w:cs="Times New Roman" w:hint="eastAsia"/>
          <w:kern w:val="0"/>
          <w:sz w:val="20"/>
          <w:szCs w:val="24"/>
        </w:rPr>
        <w:t>study</w:t>
      </w:r>
      <w:r w:rsidR="00E459CC">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the relationship of inventory time and paging period/</w:t>
      </w:r>
      <w:r>
        <w:rPr>
          <w:rFonts w:ascii="Times New Roman" w:eastAsia="宋体" w:hAnsi="Times New Roman" w:cs="Times New Roman" w:hint="eastAsia"/>
          <w:kern w:val="0"/>
          <w:sz w:val="20"/>
          <w:szCs w:val="24"/>
        </w:rPr>
        <w:t xml:space="preserve">number of </w:t>
      </w:r>
      <w:r>
        <w:rPr>
          <w:rFonts w:ascii="Times New Roman" w:eastAsia="宋体" w:hAnsi="Times New Roman" w:cs="Times New Roman"/>
          <w:kern w:val="0"/>
          <w:sz w:val="20"/>
          <w:szCs w:val="24"/>
        </w:rPr>
        <w:t>RA resource</w:t>
      </w:r>
      <w:r>
        <w:rPr>
          <w:rFonts w:ascii="Times New Roman" w:eastAsia="宋体" w:hAnsi="Times New Roman" w:cs="Times New Roman" w:hint="eastAsia"/>
          <w:kern w:val="0"/>
          <w:sz w:val="20"/>
          <w:szCs w:val="24"/>
        </w:rPr>
        <w:t xml:space="preserve">s per R2D </w:t>
      </w:r>
      <w:r>
        <w:rPr>
          <w:rFonts w:ascii="Times New Roman" w:eastAsia="宋体" w:hAnsi="Times New Roman" w:cs="Times New Roman"/>
          <w:kern w:val="0"/>
          <w:sz w:val="20"/>
          <w:szCs w:val="24"/>
        </w:rPr>
        <w:t>triggering</w:t>
      </w:r>
      <w:r>
        <w:rPr>
          <w:rFonts w:ascii="Times New Roman" w:eastAsia="宋体" w:hAnsi="Times New Roman" w:cs="Times New Roman" w:hint="eastAsia"/>
          <w:kern w:val="0"/>
          <w:sz w:val="20"/>
          <w:szCs w:val="24"/>
        </w:rPr>
        <w:t xml:space="preserve"> RA </w:t>
      </w:r>
      <w:r>
        <w:rPr>
          <w:rFonts w:ascii="Times New Roman" w:eastAsia="宋体" w:hAnsi="Times New Roman" w:cs="Times New Roman"/>
          <w:kern w:val="0"/>
          <w:sz w:val="20"/>
          <w:szCs w:val="24"/>
        </w:rPr>
        <w:t xml:space="preserve">for </w:t>
      </w:r>
      <w:r>
        <w:rPr>
          <w:rFonts w:ascii="Times New Roman" w:eastAsia="宋体" w:hAnsi="Times New Roman" w:cs="Times New Roman" w:hint="eastAsia"/>
          <w:kern w:val="0"/>
          <w:sz w:val="20"/>
          <w:szCs w:val="24"/>
        </w:rPr>
        <w:t>scheme 1 and 2 under Direction 1 and scheme 3 under Direction 2.</w:t>
      </w:r>
    </w:p>
    <w:p w14:paraId="54C23DA1" w14:textId="687C1C85" w:rsidR="00CF3F96" w:rsidRPr="00B376BB" w:rsidRDefault="00E83F13" w:rsidP="00E01F26">
      <w:pPr>
        <w:numPr>
          <w:ilvl w:val="0"/>
          <w:numId w:val="42"/>
        </w:numPr>
        <w:snapToGrid w:val="0"/>
        <w:spacing w:after="50"/>
        <w:rPr>
          <w:rFonts w:ascii="Calibri" w:hAnsi="Calibri"/>
        </w:rPr>
      </w:pPr>
      <w:r w:rsidRPr="009A50C0">
        <w:rPr>
          <w:rFonts w:ascii="Times New Roman" w:eastAsia="宋体" w:hAnsi="Times New Roman" w:cs="Times New Roman"/>
          <w:b/>
          <w:kern w:val="0"/>
          <w:sz w:val="20"/>
          <w:szCs w:val="20"/>
        </w:rPr>
        <w:t xml:space="preserve">Case 1: </w:t>
      </w:r>
      <w:r w:rsidRPr="009A50C0">
        <w:rPr>
          <w:rFonts w:ascii="Times New Roman" w:hAnsi="Times New Roman" w:cs="Times New Roman"/>
          <w:b/>
          <w:sz w:val="20"/>
          <w:szCs w:val="20"/>
        </w:rPr>
        <w:t xml:space="preserve">For </w:t>
      </w:r>
      <w:r w:rsidR="00413716">
        <w:rPr>
          <w:rFonts w:ascii="Times New Roman" w:hAnsi="Times New Roman" w:cs="Times New Roman" w:hint="eastAsia"/>
          <w:b/>
          <w:sz w:val="20"/>
          <w:szCs w:val="20"/>
        </w:rPr>
        <w:t xml:space="preserve">2 </w:t>
      </w:r>
      <w:r w:rsidR="00904F73" w:rsidRPr="00E01F26">
        <w:rPr>
          <w:rFonts w:ascii="Times New Roman" w:hAnsi="Times New Roman" w:cs="Times New Roman"/>
          <w:b/>
          <w:sz w:val="20"/>
          <w:szCs w:val="20"/>
        </w:rPr>
        <w:t>RA resource</w:t>
      </w:r>
      <w:r w:rsidR="00413716">
        <w:rPr>
          <w:rFonts w:ascii="Times New Roman" w:hAnsi="Times New Roman" w:cs="Times New Roman" w:hint="eastAsia"/>
          <w:b/>
          <w:sz w:val="20"/>
          <w:szCs w:val="20"/>
        </w:rPr>
        <w:t>s</w:t>
      </w:r>
      <w:r w:rsidR="00904F73" w:rsidRPr="00E01F26">
        <w:rPr>
          <w:rFonts w:ascii="Times New Roman" w:hAnsi="Times New Roman" w:cs="Times New Roman"/>
          <w:b/>
          <w:sz w:val="20"/>
          <w:szCs w:val="20"/>
        </w:rPr>
        <w:t xml:space="preserve"> </w:t>
      </w:r>
      <w:r w:rsidRPr="009A50C0">
        <w:rPr>
          <w:rFonts w:ascii="Times New Roman" w:hAnsi="Times New Roman" w:cs="Times New Roman"/>
          <w:b/>
          <w:sz w:val="20"/>
          <w:szCs w:val="20"/>
        </w:rPr>
        <w:t>and paging period</w:t>
      </w:r>
      <w:r w:rsidR="00413716">
        <w:rPr>
          <w:rFonts w:ascii="Times New Roman" w:hAnsi="Times New Roman" w:cs="Times New Roman" w:hint="eastAsia"/>
          <w:b/>
          <w:sz w:val="20"/>
          <w:szCs w:val="20"/>
        </w:rPr>
        <w:t xml:space="preserve"> of </w:t>
      </w:r>
      <w:r w:rsidR="00413716" w:rsidRPr="009A50C0">
        <w:rPr>
          <w:rFonts w:ascii="Times New Roman" w:hAnsi="Times New Roman" w:cs="Times New Roman"/>
          <w:b/>
          <w:sz w:val="20"/>
          <w:szCs w:val="20"/>
        </w:rPr>
        <w:t>6</w:t>
      </w:r>
      <w:r w:rsidR="00E459CC">
        <w:rPr>
          <w:rFonts w:ascii="Times New Roman" w:hAnsi="Times New Roman" w:cs="Times New Roman" w:hint="eastAsia"/>
          <w:b/>
          <w:sz w:val="20"/>
          <w:szCs w:val="20"/>
        </w:rPr>
        <w:t xml:space="preserve">ms and </w:t>
      </w:r>
      <w:r w:rsidR="00413716" w:rsidRPr="009A50C0">
        <w:rPr>
          <w:rFonts w:ascii="Times New Roman" w:hAnsi="Times New Roman" w:cs="Times New Roman"/>
          <w:b/>
          <w:sz w:val="20"/>
          <w:szCs w:val="20"/>
        </w:rPr>
        <w:t>16ms</w:t>
      </w:r>
    </w:p>
    <w:tbl>
      <w:tblPr>
        <w:tblStyle w:val="afffa"/>
        <w:tblW w:w="0" w:type="auto"/>
        <w:tblLook w:val="04A0" w:firstRow="1" w:lastRow="0" w:firstColumn="1" w:lastColumn="0" w:noHBand="0" w:noVBand="1"/>
      </w:tblPr>
      <w:tblGrid>
        <w:gridCol w:w="4530"/>
        <w:gridCol w:w="4530"/>
      </w:tblGrid>
      <w:tr w:rsidR="004E5EB2" w14:paraId="62423840" w14:textId="77777777" w:rsidTr="00B376BB">
        <w:tc>
          <w:tcPr>
            <w:tcW w:w="4577" w:type="dxa"/>
          </w:tcPr>
          <w:p w14:paraId="472DFC8E" w14:textId="1747118F" w:rsidR="004E5EB2" w:rsidRPr="004E5EB2" w:rsidRDefault="001F445D">
            <w:pPr>
              <w:snapToGrid w:val="0"/>
              <w:spacing w:after="50"/>
              <w:rPr>
                <w:rFonts w:ascii="Calibri" w:hAnsi="Calibri"/>
              </w:rPr>
            </w:pPr>
            <w:r w:rsidRPr="005355AE">
              <w:rPr>
                <w:noProof/>
              </w:rPr>
              <w:drawing>
                <wp:inline distT="0" distB="0" distL="0" distR="0" wp14:anchorId="11868CBB" wp14:editId="71D19C60">
                  <wp:extent cx="2881619"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c>
          <w:tcPr>
            <w:tcW w:w="4483" w:type="dxa"/>
          </w:tcPr>
          <w:p w14:paraId="4A3EB212" w14:textId="235E90CD" w:rsidR="004E5EB2" w:rsidRDefault="001F445D">
            <w:pPr>
              <w:snapToGrid w:val="0"/>
              <w:spacing w:after="50"/>
              <w:rPr>
                <w:rFonts w:ascii="Calibri" w:hAnsi="Calibri"/>
              </w:rPr>
            </w:pPr>
            <w:r w:rsidRPr="004B5EE0">
              <w:rPr>
                <w:noProof/>
              </w:rPr>
              <w:drawing>
                <wp:inline distT="0" distB="0" distL="0" distR="0" wp14:anchorId="654E1E66" wp14:editId="00F11616">
                  <wp:extent cx="2881619" cy="2160000"/>
                  <wp:effectExtent l="0" t="0" r="0" b="0"/>
                  <wp:docPr id="1820044545" name="图片 182004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r>
    </w:tbl>
    <w:p w14:paraId="27508BF8" w14:textId="6806FC90" w:rsidR="00141707" w:rsidRDefault="009A50C0" w:rsidP="00141707">
      <w:pPr>
        <w:snapToGrid w:val="0"/>
        <w:spacing w:after="50"/>
        <w:jc w:val="center"/>
        <w:rPr>
          <w:rFonts w:ascii="Times New Roman" w:eastAsia="宋体" w:hAnsi="Times New Roman" w:cs="Times New Roman"/>
          <w:kern w:val="0"/>
          <w:sz w:val="20"/>
          <w:szCs w:val="24"/>
        </w:rPr>
      </w:pPr>
      <w:r w:rsidRPr="00B376BB">
        <w:rPr>
          <w:rFonts w:ascii="Times New Roman" w:eastAsia="宋体" w:hAnsi="Times New Roman" w:cs="Times New Roman"/>
          <w:kern w:val="0"/>
          <w:sz w:val="20"/>
          <w:szCs w:val="24"/>
        </w:rPr>
        <w:t xml:space="preserve">Figure </w:t>
      </w:r>
      <w:r w:rsidR="00F0106E" w:rsidRPr="00B376BB">
        <w:rPr>
          <w:rFonts w:ascii="Times New Roman" w:eastAsia="宋体" w:hAnsi="Times New Roman" w:cs="Times New Roman"/>
          <w:kern w:val="0"/>
          <w:sz w:val="20"/>
          <w:szCs w:val="24"/>
        </w:rPr>
        <w:t>3.3-1</w:t>
      </w:r>
      <w:r w:rsidRPr="00B376BB">
        <w:rPr>
          <w:rFonts w:ascii="Times New Roman" w:eastAsia="宋体" w:hAnsi="Times New Roman" w:cs="Times New Roman"/>
          <w:kern w:val="0"/>
          <w:sz w:val="20"/>
          <w:szCs w:val="24"/>
        </w:rPr>
        <w:t xml:space="preserve">. </w:t>
      </w:r>
      <w:r w:rsidR="00141707" w:rsidRPr="00141707">
        <w:rPr>
          <w:rFonts w:ascii="Times New Roman" w:eastAsia="宋体" w:hAnsi="Times New Roman" w:cs="Times New Roman" w:hint="eastAsia"/>
          <w:kern w:val="0"/>
          <w:sz w:val="20"/>
          <w:szCs w:val="24"/>
        </w:rPr>
        <w:t>Time required to inventory 100% of devices</w:t>
      </w:r>
      <w:r w:rsidR="00141707" w:rsidRPr="00141707">
        <w:rPr>
          <w:rFonts w:ascii="Times New Roman" w:eastAsia="宋体" w:hAnsi="Times New Roman" w:cs="Times New Roman"/>
          <w:kern w:val="0"/>
          <w:sz w:val="20"/>
          <w:szCs w:val="24"/>
        </w:rPr>
        <w:t xml:space="preserve"> </w:t>
      </w:r>
      <w:r w:rsidR="00141707">
        <w:rPr>
          <w:rFonts w:ascii="Times New Roman" w:eastAsia="宋体" w:hAnsi="Times New Roman" w:cs="Times New Roman"/>
          <w:kern w:val="0"/>
          <w:sz w:val="20"/>
          <w:szCs w:val="24"/>
        </w:rPr>
        <w:t>f</w:t>
      </w:r>
      <w:r w:rsidR="00141707" w:rsidRPr="008203EF">
        <w:rPr>
          <w:rFonts w:ascii="Times New Roman" w:eastAsia="宋体" w:hAnsi="Times New Roman" w:cs="Times New Roman"/>
          <w:kern w:val="0"/>
          <w:sz w:val="20"/>
          <w:szCs w:val="24"/>
        </w:rPr>
        <w:t xml:space="preserve">or </w:t>
      </w:r>
      <w:r w:rsidR="00141707">
        <w:rPr>
          <w:rFonts w:ascii="Times New Roman" w:eastAsia="宋体" w:hAnsi="Times New Roman" w:cs="Times New Roman" w:hint="eastAsia"/>
          <w:kern w:val="0"/>
          <w:sz w:val="20"/>
          <w:szCs w:val="24"/>
        </w:rPr>
        <w:t xml:space="preserve">2 </w:t>
      </w:r>
      <w:r w:rsidR="00141707" w:rsidRPr="008203EF">
        <w:rPr>
          <w:rFonts w:ascii="Times New Roman" w:eastAsia="宋体" w:hAnsi="Times New Roman" w:cs="Times New Roman"/>
          <w:kern w:val="0"/>
          <w:sz w:val="20"/>
          <w:szCs w:val="24"/>
        </w:rPr>
        <w:t>RA resource</w:t>
      </w:r>
      <w:r w:rsidR="00141707">
        <w:rPr>
          <w:rFonts w:ascii="Times New Roman" w:eastAsia="宋体" w:hAnsi="Times New Roman" w:cs="Times New Roman" w:hint="eastAsia"/>
          <w:kern w:val="0"/>
          <w:sz w:val="20"/>
          <w:szCs w:val="24"/>
        </w:rPr>
        <w:t xml:space="preserve">s </w:t>
      </w:r>
      <w:r w:rsidR="00141707" w:rsidRPr="008203EF">
        <w:rPr>
          <w:rFonts w:ascii="Times New Roman" w:eastAsia="宋体" w:hAnsi="Times New Roman" w:cs="Times New Roman"/>
          <w:kern w:val="0"/>
          <w:sz w:val="20"/>
          <w:szCs w:val="24"/>
        </w:rPr>
        <w:t>and 6/16ms paging period</w:t>
      </w:r>
    </w:p>
    <w:p w14:paraId="0D4D6205" w14:textId="77777777" w:rsidR="00706F6B" w:rsidRPr="00E01F26" w:rsidRDefault="00706F6B" w:rsidP="00E01F26">
      <w:pPr>
        <w:snapToGrid w:val="0"/>
        <w:spacing w:after="50"/>
        <w:jc w:val="center"/>
        <w:rPr>
          <w:rFonts w:ascii="Times New Roman" w:eastAsia="宋体" w:hAnsi="Times New Roman" w:cs="Times New Roman"/>
          <w:kern w:val="0"/>
          <w:sz w:val="20"/>
          <w:szCs w:val="24"/>
        </w:rPr>
      </w:pPr>
    </w:p>
    <w:p w14:paraId="060073E4" w14:textId="4160C4D9" w:rsidR="00D769BE" w:rsidRPr="00D769BE" w:rsidRDefault="00141707" w:rsidP="00D769BE">
      <w:pPr>
        <w:snapToGrid w:val="0"/>
        <w:spacing w:after="50"/>
        <w:jc w:val="center"/>
        <w:rPr>
          <w:rFonts w:ascii="Calibri" w:hAnsi="Calibri"/>
          <w:b/>
          <w:bCs/>
        </w:rPr>
      </w:pPr>
      <w:r>
        <w:rPr>
          <w:rFonts w:ascii="Times New Roman" w:hAnsi="Times New Roman" w:cs="Times New Roman"/>
          <w:b/>
          <w:bCs/>
          <w:sz w:val="20"/>
          <w:szCs w:val="20"/>
        </w:rPr>
        <w:t>Table 3-4: Time required to inventory 100% of devices using 2 RA resources per paging message</w:t>
      </w:r>
    </w:p>
    <w:tbl>
      <w:tblPr>
        <w:tblStyle w:val="1-1"/>
        <w:tblW w:w="0" w:type="auto"/>
        <w:tblLayout w:type="fixed"/>
        <w:tblLook w:val="04A0" w:firstRow="1" w:lastRow="0" w:firstColumn="1" w:lastColumn="0" w:noHBand="0" w:noVBand="1"/>
      </w:tblPr>
      <w:tblGrid>
        <w:gridCol w:w="3823"/>
        <w:gridCol w:w="2409"/>
        <w:gridCol w:w="2410"/>
      </w:tblGrid>
      <w:tr w:rsidR="00D769BE" w:rsidRPr="0066373F" w14:paraId="7CE3DA8B" w14:textId="77777777" w:rsidTr="008D6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Merge w:val="restart"/>
          </w:tcPr>
          <w:p w14:paraId="5A6A969E"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4819" w:type="dxa"/>
            <w:gridSpan w:val="2"/>
          </w:tcPr>
          <w:p w14:paraId="46210C5B" w14:textId="77777777" w:rsidR="00D769BE" w:rsidRPr="00E01F26" w:rsidRDefault="00D769BE" w:rsidP="008D6EDF">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D769BE" w:rsidRPr="0066373F" w14:paraId="742F6E96" w14:textId="77777777" w:rsidTr="008D6EDF">
        <w:trPr>
          <w:trHeight w:val="425"/>
        </w:trPr>
        <w:tc>
          <w:tcPr>
            <w:cnfStyle w:val="001000000000" w:firstRow="0" w:lastRow="0" w:firstColumn="1" w:lastColumn="0" w:oddVBand="0" w:evenVBand="0" w:oddHBand="0" w:evenHBand="0" w:firstRowFirstColumn="0" w:firstRowLastColumn="0" w:lastRowFirstColumn="0" w:lastRowLastColumn="0"/>
            <w:tcW w:w="3823" w:type="dxa"/>
            <w:vMerge/>
          </w:tcPr>
          <w:p w14:paraId="4C43FE62" w14:textId="77777777" w:rsidR="00D769BE" w:rsidRPr="00E01F26" w:rsidRDefault="00D769BE" w:rsidP="008D6EDF">
            <w:pPr>
              <w:rPr>
                <w:rFonts w:ascii="Times New Roman" w:hAnsi="Times New Roman" w:cs="Times New Roman"/>
                <w:sz w:val="20"/>
                <w:szCs w:val="21"/>
              </w:rPr>
            </w:pPr>
          </w:p>
        </w:tc>
        <w:tc>
          <w:tcPr>
            <w:tcW w:w="2409" w:type="dxa"/>
          </w:tcPr>
          <w:p w14:paraId="6782C10D"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2410" w:type="dxa"/>
          </w:tcPr>
          <w:p w14:paraId="1E350C8E"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D769BE" w:rsidRPr="0066373F" w14:paraId="1249FCA1"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5AB269E0"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2409" w:type="dxa"/>
          </w:tcPr>
          <w:p w14:paraId="09949A1C"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21.16</w:t>
            </w:r>
          </w:p>
        </w:tc>
        <w:tc>
          <w:tcPr>
            <w:tcW w:w="2410" w:type="dxa"/>
          </w:tcPr>
          <w:p w14:paraId="24E8CE95"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55.69</w:t>
            </w:r>
          </w:p>
        </w:tc>
      </w:tr>
      <w:tr w:rsidR="00D769BE" w:rsidRPr="0066373F" w14:paraId="07C7E229"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3B6D5F71"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2409" w:type="dxa"/>
          </w:tcPr>
          <w:p w14:paraId="6DF3394E"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17.918</w:t>
            </w:r>
          </w:p>
        </w:tc>
        <w:tc>
          <w:tcPr>
            <w:tcW w:w="2410" w:type="dxa"/>
          </w:tcPr>
          <w:p w14:paraId="26EA5B9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42.019</w:t>
            </w:r>
          </w:p>
        </w:tc>
      </w:tr>
      <w:tr w:rsidR="001F445D" w:rsidRPr="0066373F" w14:paraId="04DA39F3"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1A3BE483"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2409" w:type="dxa"/>
          </w:tcPr>
          <w:p w14:paraId="06BA301D" w14:textId="386C8B7B"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6.309</w:t>
            </w:r>
          </w:p>
        </w:tc>
        <w:tc>
          <w:tcPr>
            <w:tcW w:w="2410" w:type="dxa"/>
          </w:tcPr>
          <w:p w14:paraId="2FD476B1" w14:textId="372FAE93"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12.833</w:t>
            </w:r>
          </w:p>
        </w:tc>
      </w:tr>
      <w:tr w:rsidR="00D769BE" w:rsidRPr="0066373F" w14:paraId="28D2696D"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42EDC3FE"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2409" w:type="dxa"/>
          </w:tcPr>
          <w:p w14:paraId="3684C14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19.677</w:t>
            </w:r>
          </w:p>
        </w:tc>
        <w:tc>
          <w:tcPr>
            <w:tcW w:w="2410" w:type="dxa"/>
          </w:tcPr>
          <w:p w14:paraId="1DF706F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44.179</w:t>
            </w:r>
          </w:p>
        </w:tc>
      </w:tr>
      <w:tr w:rsidR="00D769BE" w:rsidRPr="0066373F" w14:paraId="41EBF463"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2B234993"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2409" w:type="dxa"/>
          </w:tcPr>
          <w:p w14:paraId="03CA511E"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13.30</w:t>
            </w:r>
          </w:p>
        </w:tc>
        <w:tc>
          <w:tcPr>
            <w:tcW w:w="2410" w:type="dxa"/>
          </w:tcPr>
          <w:p w14:paraId="03968EAB"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23.747</w:t>
            </w:r>
          </w:p>
        </w:tc>
      </w:tr>
    </w:tbl>
    <w:p w14:paraId="3B32A9FD" w14:textId="77777777" w:rsidR="00D769BE" w:rsidRDefault="00D769BE" w:rsidP="00D26C74">
      <w:pPr>
        <w:adjustRightInd w:val="0"/>
        <w:snapToGrid w:val="0"/>
        <w:spacing w:afterLines="50" w:after="120"/>
        <w:rPr>
          <w:rFonts w:ascii="Times New Roman" w:eastAsia="宋体" w:hAnsi="Times New Roman" w:cs="Times New Roman"/>
          <w:kern w:val="0"/>
          <w:sz w:val="20"/>
          <w:szCs w:val="24"/>
        </w:rPr>
      </w:pPr>
    </w:p>
    <w:p w14:paraId="27F33A89" w14:textId="1F412622" w:rsidR="00CF3F96" w:rsidRPr="00E01F26" w:rsidRDefault="00042385" w:rsidP="00E01F26">
      <w:pPr>
        <w:snapToGrid w:val="0"/>
        <w:spacing w:after="50"/>
        <w:rPr>
          <w:rFonts w:ascii="Calibri" w:hAnsi="Calibri"/>
        </w:rPr>
      </w:pPr>
      <w:r>
        <w:rPr>
          <w:rFonts w:ascii="Times New Roman" w:eastAsia="宋体" w:hAnsi="Times New Roman" w:cs="Times New Roman"/>
          <w:kern w:val="0"/>
          <w:sz w:val="20"/>
          <w:szCs w:val="24"/>
        </w:rPr>
        <w:t>Figure 3.3-1 and Table 3-4 illustrate how inventory time varies with different paging periods for the same number of RA resources scheduled by a single A-IoT paging. Decreasing the paging period reduces total inventory latency across all schemes.</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Scheme 1 and Scheme 2 show significant reductions: ~60% for periodic R2D Tx and </w:t>
      </w:r>
      <w:r>
        <w:rPr>
          <w:rFonts w:ascii="Times New Roman" w:eastAsia="宋体" w:hAnsi="Times New Roman" w:cs="Times New Roman" w:hint="eastAsia"/>
          <w:kern w:val="0"/>
          <w:sz w:val="20"/>
          <w:szCs w:val="24"/>
        </w:rPr>
        <w:t>[</w:t>
      </w:r>
      <w:r>
        <w:rPr>
          <w:rFonts w:ascii="Times New Roman" w:eastAsia="宋体" w:hAnsi="Times New Roman" w:cs="Times New Roman"/>
          <w:kern w:val="0"/>
          <w:sz w:val="20"/>
          <w:szCs w:val="24"/>
        </w:rPr>
        <w:t>~40%</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~55%</w:t>
      </w:r>
      <w:r>
        <w:rPr>
          <w:rFonts w:ascii="Times New Roman" w:eastAsia="宋体" w:hAnsi="Times New Roman" w:cs="Times New Roman" w:hint="eastAsia"/>
          <w:kern w:val="0"/>
          <w:sz w:val="20"/>
          <w:szCs w:val="24"/>
        </w:rPr>
        <w:t>]</w:t>
      </w:r>
      <w:r>
        <w:rPr>
          <w:rFonts w:ascii="Times New Roman" w:eastAsia="宋体" w:hAnsi="Times New Roman" w:cs="Times New Roman"/>
          <w:kern w:val="0"/>
          <w:sz w:val="20"/>
          <w:szCs w:val="24"/>
        </w:rPr>
        <w:t xml:space="preserve"> for aperiodic R2D Tx when the paging period </w:t>
      </w:r>
      <w:r w:rsidR="00930E4F">
        <w:rPr>
          <w:rFonts w:ascii="Times New Roman" w:eastAsia="宋体" w:hAnsi="Times New Roman" w:cs="Times New Roman" w:hint="eastAsia"/>
          <w:kern w:val="0"/>
          <w:sz w:val="20"/>
          <w:szCs w:val="24"/>
        </w:rPr>
        <w:t>is shortened</w:t>
      </w:r>
      <w:r>
        <w:rPr>
          <w:rFonts w:ascii="Times New Roman" w:eastAsia="宋体" w:hAnsi="Times New Roman" w:cs="Times New Roman"/>
          <w:kern w:val="0"/>
          <w:sz w:val="20"/>
          <w:szCs w:val="24"/>
        </w:rPr>
        <w:t xml:space="preserve"> from 16ms to 6ms. For Scheme 3, the latency </w:t>
      </w:r>
      <w:r w:rsidR="00376A13">
        <w:rPr>
          <w:rFonts w:ascii="Times New Roman" w:eastAsia="宋体" w:hAnsi="Times New Roman" w:cs="Times New Roman" w:hint="eastAsia"/>
          <w:kern w:val="0"/>
          <w:sz w:val="20"/>
          <w:szCs w:val="24"/>
        </w:rPr>
        <w:t xml:space="preserve">also </w:t>
      </w:r>
      <w:r>
        <w:rPr>
          <w:rFonts w:ascii="Times New Roman" w:eastAsia="宋体" w:hAnsi="Times New Roman" w:cs="Times New Roman"/>
          <w:kern w:val="0"/>
          <w:sz w:val="20"/>
          <w:szCs w:val="24"/>
        </w:rPr>
        <w:t xml:space="preserve">decreases </w:t>
      </w:r>
      <w:r w:rsidR="00376A13">
        <w:rPr>
          <w:rFonts w:ascii="Times New Roman" w:eastAsia="宋体" w:hAnsi="Times New Roman" w:cs="Times New Roman" w:hint="eastAsia"/>
          <w:kern w:val="0"/>
          <w:sz w:val="20"/>
          <w:szCs w:val="24"/>
        </w:rPr>
        <w:t xml:space="preserve">greatly </w:t>
      </w:r>
      <w:r>
        <w:rPr>
          <w:rFonts w:ascii="Times New Roman" w:eastAsia="宋体" w:hAnsi="Times New Roman" w:cs="Times New Roman"/>
          <w:kern w:val="0"/>
          <w:sz w:val="20"/>
          <w:szCs w:val="24"/>
        </w:rPr>
        <w:t xml:space="preserve">by </w:t>
      </w:r>
      <w:r w:rsidR="004E48FF">
        <w:rPr>
          <w:rFonts w:ascii="Times New Roman" w:eastAsia="宋体" w:hAnsi="Times New Roman" w:cs="Times New Roman" w:hint="eastAsia"/>
          <w:kern w:val="0"/>
          <w:sz w:val="20"/>
          <w:szCs w:val="24"/>
        </w:rPr>
        <w:t>51</w:t>
      </w:r>
      <w:r>
        <w:rPr>
          <w:rFonts w:ascii="Times New Roman" w:eastAsia="宋体" w:hAnsi="Times New Roman" w:cs="Times New Roman"/>
          <w:kern w:val="0"/>
          <w:sz w:val="20"/>
          <w:szCs w:val="24"/>
        </w:rPr>
        <w:t>% for periodic R2D Tx under similar conditions. Thus, inventory time for Schemes 1 and 2</w:t>
      </w:r>
      <w:r w:rsidR="00D31F8B">
        <w:rPr>
          <w:rFonts w:ascii="Times New Roman" w:eastAsia="宋体" w:hAnsi="Times New Roman" w:cs="Times New Roman" w:hint="eastAsia"/>
          <w:kern w:val="0"/>
          <w:sz w:val="20"/>
          <w:szCs w:val="24"/>
        </w:rPr>
        <w:t xml:space="preserve"> with periodic paging transmission</w:t>
      </w:r>
      <w:r>
        <w:rPr>
          <w:rFonts w:ascii="Times New Roman" w:eastAsia="宋体" w:hAnsi="Times New Roman" w:cs="Times New Roman"/>
          <w:kern w:val="0"/>
          <w:sz w:val="20"/>
          <w:szCs w:val="24"/>
        </w:rPr>
        <w:t xml:space="preserve"> are more affected by paging periods </w:t>
      </w:r>
      <w:r w:rsidR="00D31F8B">
        <w:rPr>
          <w:rFonts w:ascii="Times New Roman" w:eastAsia="宋体" w:hAnsi="Times New Roman" w:cs="Times New Roman"/>
          <w:kern w:val="0"/>
          <w:sz w:val="20"/>
          <w:szCs w:val="24"/>
        </w:rPr>
        <w:t>compared</w:t>
      </w:r>
      <w:r w:rsidR="00D31F8B">
        <w:rPr>
          <w:rFonts w:ascii="Times New Roman" w:eastAsia="宋体" w:hAnsi="Times New Roman" w:cs="Times New Roman" w:hint="eastAsia"/>
          <w:kern w:val="0"/>
          <w:sz w:val="20"/>
          <w:szCs w:val="24"/>
        </w:rPr>
        <w:t xml:space="preserve"> to</w:t>
      </w:r>
      <w:r>
        <w:rPr>
          <w:rFonts w:ascii="Times New Roman" w:eastAsia="宋体" w:hAnsi="Times New Roman" w:cs="Times New Roman"/>
          <w:kern w:val="0"/>
          <w:sz w:val="20"/>
          <w:szCs w:val="24"/>
        </w:rPr>
        <w:t xml:space="preserve"> </w:t>
      </w:r>
      <w:r w:rsidR="00D31F8B">
        <w:rPr>
          <w:rFonts w:ascii="Times New Roman" w:eastAsia="宋体" w:hAnsi="Times New Roman" w:cs="Times New Roman"/>
          <w:kern w:val="0"/>
          <w:sz w:val="20"/>
          <w:szCs w:val="24"/>
        </w:rPr>
        <w:t xml:space="preserve">Scheme 1 and </w:t>
      </w:r>
      <w:r w:rsidR="00706F6B">
        <w:rPr>
          <w:rFonts w:ascii="Times New Roman" w:eastAsia="宋体" w:hAnsi="Times New Roman" w:cs="Times New Roman"/>
          <w:kern w:val="0"/>
          <w:sz w:val="20"/>
          <w:szCs w:val="24"/>
        </w:rPr>
        <w:t>Scheme</w:t>
      </w:r>
      <w:r w:rsidR="00706F6B">
        <w:rPr>
          <w:rFonts w:ascii="Times New Roman" w:eastAsia="宋体" w:hAnsi="Times New Roman" w:cs="Times New Roman" w:hint="eastAsia"/>
          <w:kern w:val="0"/>
          <w:sz w:val="20"/>
          <w:szCs w:val="24"/>
        </w:rPr>
        <w:t xml:space="preserve"> </w:t>
      </w:r>
      <w:r w:rsidR="00D31F8B">
        <w:rPr>
          <w:rFonts w:ascii="Times New Roman" w:eastAsia="宋体" w:hAnsi="Times New Roman" w:cs="Times New Roman"/>
          <w:kern w:val="0"/>
          <w:sz w:val="20"/>
          <w:szCs w:val="24"/>
        </w:rPr>
        <w:t>2</w:t>
      </w:r>
      <w:r w:rsidR="00D31F8B">
        <w:rPr>
          <w:rFonts w:ascii="Times New Roman" w:eastAsia="宋体" w:hAnsi="Times New Roman" w:cs="Times New Roman" w:hint="eastAsia"/>
          <w:kern w:val="0"/>
          <w:sz w:val="20"/>
          <w:szCs w:val="24"/>
        </w:rPr>
        <w:t xml:space="preserve"> with aperiodic paging transmission and</w:t>
      </w:r>
      <w:r w:rsidR="00D31F8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Scheme 3. Using aperiodic R2D transmission in Schemes 1 and 2 further reduces inventory time compared to periodic transmissions, especially with a 16ms paging period, by facilitating quicker scheduling after collisions or missed transmissions. Additionally, </w:t>
      </w:r>
      <w:r w:rsidR="00954794">
        <w:rPr>
          <w:rFonts w:ascii="Times New Roman" w:eastAsia="宋体" w:hAnsi="Times New Roman" w:cs="Times New Roman" w:hint="eastAsia"/>
          <w:kern w:val="0"/>
          <w:sz w:val="20"/>
          <w:szCs w:val="24"/>
        </w:rPr>
        <w:t xml:space="preserve">for short paging period e.g., </w:t>
      </w:r>
      <w:r w:rsidR="00954794">
        <w:rPr>
          <w:rFonts w:ascii="Times New Roman" w:eastAsia="宋体" w:hAnsi="Times New Roman" w:cs="Times New Roman"/>
          <w:kern w:val="0"/>
          <w:sz w:val="20"/>
          <w:szCs w:val="24"/>
        </w:rPr>
        <w:t>a 6ms paging period</w:t>
      </w:r>
      <w:r w:rsidR="00954794">
        <w:rPr>
          <w:rFonts w:ascii="Times New Roman" w:eastAsia="宋体" w:hAnsi="Times New Roman" w:cs="Times New Roman" w:hint="eastAsia"/>
          <w:kern w:val="0"/>
          <w:sz w:val="20"/>
          <w:szCs w:val="24"/>
        </w:rPr>
        <w:t xml:space="preserve">, </w:t>
      </w:r>
      <w:r w:rsidR="00954794">
        <w:rPr>
          <w:rFonts w:ascii="Times New Roman" w:eastAsia="宋体" w:hAnsi="Times New Roman" w:cs="Times New Roman"/>
          <w:kern w:val="0"/>
          <w:sz w:val="20"/>
          <w:szCs w:val="24"/>
        </w:rPr>
        <w:t>devices under Schemes 1</w:t>
      </w:r>
      <w:r w:rsidR="00954794">
        <w:rPr>
          <w:rFonts w:ascii="Times New Roman" w:eastAsia="宋体" w:hAnsi="Times New Roman" w:cs="Times New Roman" w:hint="eastAsia"/>
          <w:kern w:val="0"/>
          <w:sz w:val="20"/>
          <w:szCs w:val="24"/>
        </w:rPr>
        <w:t xml:space="preserve"> or Scheme 3 with less RA resources </w:t>
      </w:r>
      <w:r>
        <w:rPr>
          <w:rFonts w:ascii="Times New Roman" w:eastAsia="宋体" w:hAnsi="Times New Roman" w:cs="Times New Roman"/>
          <w:kern w:val="0"/>
          <w:sz w:val="20"/>
          <w:szCs w:val="24"/>
        </w:rPr>
        <w:t>tend to enter the OFF state more frequently for recharging</w:t>
      </w:r>
      <w:r w:rsidR="00376A13">
        <w:rPr>
          <w:rFonts w:ascii="Times New Roman" w:eastAsia="宋体" w:hAnsi="Times New Roman" w:cs="Times New Roman" w:hint="eastAsia"/>
          <w:kern w:val="0"/>
          <w:sz w:val="20"/>
          <w:szCs w:val="24"/>
        </w:rPr>
        <w:t xml:space="preserve"> as seen the Zigzag pattern in the figure</w:t>
      </w:r>
      <w:r w:rsidR="00954794">
        <w:rPr>
          <w:rFonts w:ascii="Times New Roman" w:eastAsia="宋体" w:hAnsi="Times New Roman" w:cs="Times New Roman" w:hint="eastAsia"/>
          <w:kern w:val="0"/>
          <w:sz w:val="20"/>
          <w:szCs w:val="24"/>
        </w:rPr>
        <w:t>. W</w:t>
      </w:r>
      <w:r>
        <w:rPr>
          <w:rFonts w:ascii="Times New Roman" w:eastAsia="宋体" w:hAnsi="Times New Roman" w:cs="Times New Roman"/>
          <w:kern w:val="0"/>
          <w:sz w:val="20"/>
          <w:szCs w:val="24"/>
        </w:rPr>
        <w:t>hile those under Schemes 2</w:t>
      </w:r>
      <w:r>
        <w:rPr>
          <w:rFonts w:ascii="Times New Roman" w:eastAsia="宋体" w:hAnsi="Times New Roman" w:cs="Times New Roman" w:hint="eastAsia"/>
          <w:kern w:val="0"/>
          <w:sz w:val="20"/>
          <w:szCs w:val="24"/>
        </w:rPr>
        <w:t>, or Scheme</w:t>
      </w:r>
      <w:r>
        <w:rPr>
          <w:rFonts w:ascii="Times New Roman" w:eastAsia="宋体" w:hAnsi="Times New Roman" w:cs="Times New Roman"/>
          <w:kern w:val="0"/>
          <w:sz w:val="20"/>
          <w:szCs w:val="24"/>
        </w:rPr>
        <w:t xml:space="preserve"> 3 with a 16ms period </w:t>
      </w:r>
      <w:r>
        <w:rPr>
          <w:rFonts w:ascii="Times New Roman" w:eastAsia="宋体" w:hAnsi="Times New Roman" w:cs="Times New Roman" w:hint="eastAsia"/>
          <w:kern w:val="0"/>
          <w:sz w:val="20"/>
          <w:szCs w:val="24"/>
        </w:rPr>
        <w:t xml:space="preserve">can </w:t>
      </w:r>
      <w:r>
        <w:rPr>
          <w:rFonts w:ascii="Times New Roman" w:eastAsia="宋体" w:hAnsi="Times New Roman" w:cs="Times New Roman"/>
          <w:kern w:val="0"/>
          <w:sz w:val="20"/>
          <w:szCs w:val="24"/>
        </w:rPr>
        <w:t>harvest energy faster than it</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consumes</w:t>
      </w:r>
      <w:r>
        <w:rPr>
          <w:rFonts w:ascii="Times New Roman" w:eastAsia="宋体" w:hAnsi="Times New Roman" w:cs="Times New Roman" w:hint="eastAsia"/>
          <w:kern w:val="0"/>
          <w:sz w:val="20"/>
          <w:szCs w:val="24"/>
        </w:rPr>
        <w:t xml:space="preserve"> for </w:t>
      </w:r>
      <w:r>
        <w:rPr>
          <w:rFonts w:ascii="Times New Roman" w:eastAsia="宋体" w:hAnsi="Times New Roman" w:cs="Times New Roman"/>
          <w:kern w:val="0"/>
          <w:sz w:val="20"/>
          <w:szCs w:val="24"/>
        </w:rPr>
        <w:t>attempting</w:t>
      </w:r>
      <w:r>
        <w:rPr>
          <w:rFonts w:ascii="Times New Roman" w:eastAsia="宋体" w:hAnsi="Times New Roman" w:cs="Times New Roman" w:hint="eastAsia"/>
          <w:kern w:val="0"/>
          <w:sz w:val="20"/>
          <w:szCs w:val="24"/>
        </w:rPr>
        <w:t xml:space="preserve"> the </w:t>
      </w:r>
      <w:r>
        <w:rPr>
          <w:rFonts w:ascii="Times New Roman" w:eastAsia="宋体" w:hAnsi="Times New Roman" w:cs="Times New Roman"/>
          <w:kern w:val="0"/>
          <w:sz w:val="20"/>
          <w:szCs w:val="24"/>
        </w:rPr>
        <w:t>inventory</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procedure.</w:t>
      </w:r>
      <w:r w:rsidR="00312B68">
        <w:rPr>
          <w:rFonts w:ascii="Times New Roman" w:eastAsia="宋体" w:hAnsi="Times New Roman" w:cs="Times New Roman" w:hint="eastAsia"/>
          <w:kern w:val="0"/>
          <w:sz w:val="20"/>
          <w:szCs w:val="24"/>
        </w:rPr>
        <w:t xml:space="preserve"> </w:t>
      </w:r>
    </w:p>
    <w:p w14:paraId="6F19FE63" w14:textId="5643C29E" w:rsidR="00C0791B" w:rsidRPr="00B376BB" w:rsidRDefault="00C0791B" w:rsidP="00C0791B">
      <w:pPr>
        <w:numPr>
          <w:ilvl w:val="0"/>
          <w:numId w:val="42"/>
        </w:numPr>
        <w:snapToGrid w:val="0"/>
        <w:spacing w:after="50"/>
        <w:rPr>
          <w:rFonts w:ascii="Calibri" w:hAnsi="Calibri"/>
        </w:rPr>
      </w:pPr>
      <w:r w:rsidRPr="008B205E">
        <w:rPr>
          <w:rFonts w:ascii="Times New Roman" w:eastAsia="宋体" w:hAnsi="Times New Roman" w:cs="Times New Roman"/>
          <w:b/>
          <w:kern w:val="0"/>
          <w:sz w:val="20"/>
          <w:szCs w:val="20"/>
        </w:rPr>
        <w:t xml:space="preserve">Case </w:t>
      </w:r>
      <w:r>
        <w:rPr>
          <w:rFonts w:ascii="Times New Roman" w:eastAsia="宋体" w:hAnsi="Times New Roman" w:cs="Times New Roman"/>
          <w:b/>
          <w:kern w:val="0"/>
          <w:sz w:val="20"/>
          <w:szCs w:val="20"/>
        </w:rPr>
        <w:t>2</w:t>
      </w:r>
      <w:r w:rsidRPr="008B205E">
        <w:rPr>
          <w:rFonts w:ascii="Times New Roman" w:eastAsia="宋体" w:hAnsi="Times New Roman" w:cs="Times New Roman"/>
          <w:b/>
          <w:kern w:val="0"/>
          <w:sz w:val="20"/>
          <w:szCs w:val="20"/>
        </w:rPr>
        <w:t xml:space="preserve">: </w:t>
      </w:r>
      <w:r w:rsidRPr="008B205E">
        <w:rPr>
          <w:rFonts w:ascii="Times New Roman" w:hAnsi="Times New Roman" w:cs="Times New Roman"/>
          <w:b/>
          <w:sz w:val="20"/>
          <w:szCs w:val="20"/>
        </w:rPr>
        <w:t xml:space="preserve">For </w:t>
      </w:r>
      <w:r w:rsidR="00CC552F">
        <w:rPr>
          <w:rFonts w:ascii="Times New Roman" w:hAnsi="Times New Roman" w:cs="Times New Roman" w:hint="eastAsia"/>
          <w:b/>
          <w:sz w:val="20"/>
          <w:szCs w:val="20"/>
        </w:rPr>
        <w:t xml:space="preserve">4 </w:t>
      </w:r>
      <w:r w:rsidRPr="000C2F97">
        <w:rPr>
          <w:rFonts w:ascii="Times New Roman" w:hAnsi="Times New Roman" w:cs="Times New Roman"/>
          <w:b/>
          <w:sz w:val="20"/>
          <w:szCs w:val="20"/>
        </w:rPr>
        <w:t>RA resource</w:t>
      </w:r>
      <w:r w:rsidR="00CC552F">
        <w:rPr>
          <w:rFonts w:ascii="Times New Roman" w:hAnsi="Times New Roman" w:cs="Times New Roman" w:hint="eastAsia"/>
          <w:b/>
          <w:sz w:val="20"/>
          <w:szCs w:val="20"/>
        </w:rPr>
        <w:t>s</w:t>
      </w:r>
      <w:r w:rsidRPr="000C2F97">
        <w:rPr>
          <w:rFonts w:ascii="Times New Roman" w:hAnsi="Times New Roman" w:cs="Times New Roman"/>
          <w:b/>
          <w:sz w:val="20"/>
          <w:szCs w:val="20"/>
        </w:rPr>
        <w:t xml:space="preserve"> </w:t>
      </w:r>
      <w:r w:rsidRPr="008B205E">
        <w:rPr>
          <w:rFonts w:ascii="Times New Roman" w:hAnsi="Times New Roman" w:cs="Times New Roman"/>
          <w:b/>
          <w:sz w:val="20"/>
          <w:szCs w:val="20"/>
        </w:rPr>
        <w:t>and paging period</w:t>
      </w:r>
      <w:r w:rsidR="00CC552F">
        <w:rPr>
          <w:rFonts w:ascii="Times New Roman" w:hAnsi="Times New Roman" w:cs="Times New Roman" w:hint="eastAsia"/>
          <w:b/>
          <w:sz w:val="20"/>
          <w:szCs w:val="20"/>
        </w:rPr>
        <w:t xml:space="preserve"> of </w:t>
      </w:r>
      <w:r w:rsidR="00CC552F">
        <w:rPr>
          <w:rFonts w:ascii="Times New Roman" w:hAnsi="Times New Roman" w:cs="Times New Roman"/>
          <w:b/>
          <w:sz w:val="20"/>
          <w:szCs w:val="20"/>
        </w:rPr>
        <w:t>6</w:t>
      </w:r>
      <w:r w:rsidR="00CC552F">
        <w:rPr>
          <w:rFonts w:ascii="Times New Roman" w:hAnsi="Times New Roman" w:cs="Times New Roman" w:hint="eastAsia"/>
          <w:b/>
          <w:sz w:val="20"/>
          <w:szCs w:val="20"/>
        </w:rPr>
        <w:t xml:space="preserve">ms and </w:t>
      </w:r>
      <w:r w:rsidR="00CC552F">
        <w:rPr>
          <w:rFonts w:ascii="Times New Roman" w:hAnsi="Times New Roman" w:cs="Times New Roman"/>
          <w:b/>
          <w:sz w:val="20"/>
          <w:szCs w:val="20"/>
        </w:rPr>
        <w:t>16</w:t>
      </w:r>
      <w:r w:rsidR="00CC552F" w:rsidRPr="008B205E">
        <w:rPr>
          <w:rFonts w:ascii="Times New Roman" w:hAnsi="Times New Roman" w:cs="Times New Roman"/>
          <w:b/>
          <w:sz w:val="20"/>
          <w:szCs w:val="20"/>
        </w:rPr>
        <w:t>ms</w:t>
      </w:r>
    </w:p>
    <w:tbl>
      <w:tblPr>
        <w:tblStyle w:val="afffa"/>
        <w:tblW w:w="0" w:type="auto"/>
        <w:tblLook w:val="04A0" w:firstRow="1" w:lastRow="0" w:firstColumn="1" w:lastColumn="0" w:noHBand="0" w:noVBand="1"/>
      </w:tblPr>
      <w:tblGrid>
        <w:gridCol w:w="4530"/>
        <w:gridCol w:w="4530"/>
      </w:tblGrid>
      <w:tr w:rsidR="00205DEC" w14:paraId="7C49C74C" w14:textId="77777777" w:rsidTr="00205DEC">
        <w:tc>
          <w:tcPr>
            <w:tcW w:w="4530" w:type="dxa"/>
          </w:tcPr>
          <w:p w14:paraId="63C8ACEC" w14:textId="21609A34" w:rsidR="00205DEC" w:rsidRDefault="001F445D" w:rsidP="00205DEC">
            <w:pPr>
              <w:snapToGrid w:val="0"/>
              <w:spacing w:after="50"/>
              <w:rPr>
                <w:rFonts w:ascii="Calibri" w:hAnsi="Calibri"/>
              </w:rPr>
            </w:pPr>
            <w:r w:rsidRPr="00D1172F">
              <w:rPr>
                <w:noProof/>
              </w:rPr>
              <w:lastRenderedPageBreak/>
              <w:drawing>
                <wp:inline distT="0" distB="0" distL="0" distR="0" wp14:anchorId="1618F22F" wp14:editId="560FB2BD">
                  <wp:extent cx="2883008" cy="216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008" cy="2160000"/>
                          </a:xfrm>
                          <a:prstGeom prst="rect">
                            <a:avLst/>
                          </a:prstGeom>
                          <a:noFill/>
                          <a:ln>
                            <a:noFill/>
                          </a:ln>
                        </pic:spPr>
                      </pic:pic>
                    </a:graphicData>
                  </a:graphic>
                </wp:inline>
              </w:drawing>
            </w:r>
          </w:p>
        </w:tc>
        <w:tc>
          <w:tcPr>
            <w:tcW w:w="4530" w:type="dxa"/>
          </w:tcPr>
          <w:p w14:paraId="249ED478" w14:textId="3EEFE89E" w:rsidR="00205DEC" w:rsidRDefault="001F445D" w:rsidP="00205DEC">
            <w:pPr>
              <w:snapToGrid w:val="0"/>
              <w:spacing w:after="50"/>
              <w:rPr>
                <w:rFonts w:ascii="Calibri" w:hAnsi="Calibri"/>
              </w:rPr>
            </w:pPr>
            <w:r w:rsidRPr="00010D0C">
              <w:rPr>
                <w:noProof/>
              </w:rPr>
              <w:drawing>
                <wp:inline distT="0" distB="0" distL="0" distR="0" wp14:anchorId="075DB44B" wp14:editId="30DA44B0">
                  <wp:extent cx="2883008" cy="2160000"/>
                  <wp:effectExtent l="0" t="0" r="0" b="0"/>
                  <wp:docPr id="531184742" name="图片 53118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008" cy="2160000"/>
                          </a:xfrm>
                          <a:prstGeom prst="rect">
                            <a:avLst/>
                          </a:prstGeom>
                          <a:noFill/>
                          <a:ln>
                            <a:noFill/>
                          </a:ln>
                        </pic:spPr>
                      </pic:pic>
                    </a:graphicData>
                  </a:graphic>
                </wp:inline>
              </w:drawing>
            </w:r>
          </w:p>
        </w:tc>
      </w:tr>
    </w:tbl>
    <w:p w14:paraId="2C5C7E49" w14:textId="376A952B" w:rsidR="00352A24" w:rsidRDefault="00352A24">
      <w:pPr>
        <w:snapToGrid w:val="0"/>
        <w:spacing w:after="50"/>
        <w:jc w:val="center"/>
        <w:rPr>
          <w:rFonts w:ascii="Times New Roman" w:eastAsia="宋体" w:hAnsi="Times New Roman" w:cs="Times New Roman"/>
          <w:kern w:val="0"/>
          <w:sz w:val="20"/>
          <w:szCs w:val="24"/>
        </w:rPr>
      </w:pPr>
      <w:r w:rsidRPr="00B376BB">
        <w:rPr>
          <w:rFonts w:ascii="Times New Roman" w:eastAsia="宋体" w:hAnsi="Times New Roman" w:cs="Times New Roman"/>
          <w:kern w:val="0"/>
          <w:sz w:val="20"/>
          <w:szCs w:val="24"/>
        </w:rPr>
        <w:t xml:space="preserve">Figure </w:t>
      </w:r>
      <w:r w:rsidR="00FC3D43" w:rsidRPr="00B376BB">
        <w:rPr>
          <w:rFonts w:ascii="Times New Roman" w:eastAsia="宋体" w:hAnsi="Times New Roman" w:cs="Times New Roman"/>
          <w:kern w:val="0"/>
          <w:sz w:val="20"/>
          <w:szCs w:val="24"/>
        </w:rPr>
        <w:t>3.3-2</w:t>
      </w:r>
      <w:r w:rsidRPr="00B376BB">
        <w:rPr>
          <w:rFonts w:ascii="Times New Roman" w:eastAsia="宋体" w:hAnsi="Times New Roman" w:cs="Times New Roman"/>
          <w:kern w:val="0"/>
          <w:sz w:val="20"/>
          <w:szCs w:val="24"/>
        </w:rPr>
        <w:t xml:space="preserve">. </w:t>
      </w:r>
      <w:r w:rsidR="00141707" w:rsidRPr="00141707">
        <w:rPr>
          <w:rFonts w:ascii="Times New Roman" w:eastAsia="宋体" w:hAnsi="Times New Roman" w:cs="Times New Roman" w:hint="eastAsia"/>
          <w:kern w:val="0"/>
          <w:sz w:val="20"/>
          <w:szCs w:val="24"/>
        </w:rPr>
        <w:t>Time required to inventory 100% of devices</w:t>
      </w:r>
      <w:r>
        <w:rPr>
          <w:rFonts w:ascii="Times New Roman" w:eastAsia="宋体" w:hAnsi="Times New Roman" w:cs="Times New Roman"/>
          <w:kern w:val="0"/>
          <w:sz w:val="20"/>
          <w:szCs w:val="24"/>
        </w:rPr>
        <w:t xml:space="preserve"> f</w:t>
      </w:r>
      <w:r w:rsidRPr="008203EF">
        <w:rPr>
          <w:rFonts w:ascii="Times New Roman" w:eastAsia="宋体" w:hAnsi="Times New Roman" w:cs="Times New Roman"/>
          <w:kern w:val="0"/>
          <w:sz w:val="20"/>
          <w:szCs w:val="24"/>
        </w:rPr>
        <w:t xml:space="preserve">or </w:t>
      </w:r>
      <w:r w:rsidR="00141707">
        <w:rPr>
          <w:rFonts w:ascii="Times New Roman" w:eastAsia="宋体" w:hAnsi="Times New Roman" w:cs="Times New Roman" w:hint="eastAsia"/>
          <w:kern w:val="0"/>
          <w:sz w:val="20"/>
          <w:szCs w:val="24"/>
        </w:rPr>
        <w:t xml:space="preserve">4 </w:t>
      </w:r>
      <w:r w:rsidRPr="008203EF">
        <w:rPr>
          <w:rFonts w:ascii="Times New Roman" w:eastAsia="宋体" w:hAnsi="Times New Roman" w:cs="Times New Roman"/>
          <w:kern w:val="0"/>
          <w:sz w:val="20"/>
          <w:szCs w:val="24"/>
        </w:rPr>
        <w:t>RA resource</w:t>
      </w:r>
      <w:r w:rsidR="00141707">
        <w:rPr>
          <w:rFonts w:ascii="Times New Roman" w:eastAsia="宋体" w:hAnsi="Times New Roman" w:cs="Times New Roman" w:hint="eastAsia"/>
          <w:kern w:val="0"/>
          <w:sz w:val="20"/>
          <w:szCs w:val="24"/>
        </w:rPr>
        <w:t>s</w:t>
      </w:r>
      <w:r w:rsidRPr="008203EF">
        <w:rPr>
          <w:rFonts w:ascii="Times New Roman" w:eastAsia="宋体" w:hAnsi="Times New Roman" w:cs="Times New Roman"/>
          <w:kern w:val="0"/>
          <w:sz w:val="20"/>
          <w:szCs w:val="24"/>
        </w:rPr>
        <w:t xml:space="preserve"> and 6/16ms paging period</w:t>
      </w:r>
    </w:p>
    <w:p w14:paraId="66641CFC" w14:textId="77777777" w:rsidR="00D769BE" w:rsidRDefault="00D769BE" w:rsidP="00E01F26">
      <w:pPr>
        <w:adjustRightInd w:val="0"/>
        <w:snapToGrid w:val="0"/>
        <w:spacing w:afterLines="50" w:after="120"/>
        <w:rPr>
          <w:rFonts w:ascii="Times New Roman" w:eastAsia="宋体" w:hAnsi="Times New Roman" w:cs="Times New Roman"/>
          <w:kern w:val="0"/>
          <w:sz w:val="20"/>
          <w:szCs w:val="24"/>
        </w:rPr>
      </w:pPr>
    </w:p>
    <w:p w14:paraId="15D7DA57" w14:textId="0EE970CF" w:rsidR="00D769BE" w:rsidRPr="00417FA3" w:rsidRDefault="00D769BE" w:rsidP="00D769BE">
      <w:pPr>
        <w:snapToGrid w:val="0"/>
        <w:spacing w:after="50"/>
        <w:jc w:val="center"/>
        <w:rPr>
          <w:rFonts w:ascii="Times New Roman" w:hAnsi="Times New Roman" w:cs="Times New Roman"/>
          <w:b/>
          <w:bCs/>
          <w:sz w:val="20"/>
          <w:szCs w:val="21"/>
        </w:rPr>
      </w:pPr>
      <w:r w:rsidRPr="00417FA3">
        <w:rPr>
          <w:rFonts w:ascii="Times New Roman" w:hAnsi="Times New Roman" w:cs="Times New Roman"/>
          <w:b/>
          <w:bCs/>
          <w:sz w:val="20"/>
          <w:szCs w:val="20"/>
        </w:rPr>
        <w:t>Table 3-5:</w:t>
      </w:r>
      <w:r w:rsidR="00141707" w:rsidRPr="00141707">
        <w:rPr>
          <w:rFonts w:ascii="Times New Roman" w:hAnsi="Times New Roman" w:cs="Times New Roman"/>
          <w:b/>
          <w:bCs/>
          <w:sz w:val="20"/>
          <w:szCs w:val="20"/>
        </w:rPr>
        <w:t xml:space="preserve"> Time required to inventory 100% of devices using </w:t>
      </w:r>
      <w:r w:rsidR="00141707" w:rsidRPr="00141707">
        <w:rPr>
          <w:rFonts w:ascii="Times New Roman" w:hAnsi="Times New Roman" w:cs="Times New Roman" w:hint="eastAsia"/>
          <w:b/>
          <w:bCs/>
          <w:sz w:val="20"/>
          <w:szCs w:val="20"/>
        </w:rPr>
        <w:t>4</w:t>
      </w:r>
      <w:r w:rsidR="00141707" w:rsidRPr="00141707">
        <w:rPr>
          <w:rFonts w:ascii="Times New Roman" w:hAnsi="Times New Roman" w:cs="Times New Roman"/>
          <w:b/>
          <w:bCs/>
          <w:sz w:val="20"/>
          <w:szCs w:val="20"/>
        </w:rPr>
        <w:t xml:space="preserve"> RA resources per paging message</w:t>
      </w:r>
    </w:p>
    <w:tbl>
      <w:tblPr>
        <w:tblStyle w:val="1-1"/>
        <w:tblW w:w="0" w:type="auto"/>
        <w:tblLook w:val="04A0" w:firstRow="1" w:lastRow="0" w:firstColumn="1" w:lastColumn="0" w:noHBand="0" w:noVBand="1"/>
      </w:tblPr>
      <w:tblGrid>
        <w:gridCol w:w="3823"/>
        <w:gridCol w:w="2408"/>
        <w:gridCol w:w="2408"/>
      </w:tblGrid>
      <w:tr w:rsidR="00D769BE" w:rsidRPr="0066373F" w14:paraId="064CDB81" w14:textId="77777777" w:rsidTr="008D6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Merge w:val="restart"/>
          </w:tcPr>
          <w:p w14:paraId="14DFE6C4"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4816" w:type="dxa"/>
            <w:gridSpan w:val="2"/>
          </w:tcPr>
          <w:p w14:paraId="6CA4B8A7" w14:textId="77777777" w:rsidR="00D769BE" w:rsidRPr="00E01F26" w:rsidRDefault="00D769BE" w:rsidP="008D6EDF">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D769BE" w:rsidRPr="0066373F" w14:paraId="4274C08F" w14:textId="77777777" w:rsidTr="008D6EDF">
        <w:trPr>
          <w:trHeight w:val="425"/>
        </w:trPr>
        <w:tc>
          <w:tcPr>
            <w:cnfStyle w:val="001000000000" w:firstRow="0" w:lastRow="0" w:firstColumn="1" w:lastColumn="0" w:oddVBand="0" w:evenVBand="0" w:oddHBand="0" w:evenHBand="0" w:firstRowFirstColumn="0" w:firstRowLastColumn="0" w:lastRowFirstColumn="0" w:lastRowLastColumn="0"/>
            <w:tcW w:w="3823" w:type="dxa"/>
            <w:vMerge/>
          </w:tcPr>
          <w:p w14:paraId="4D8D88A7" w14:textId="77777777" w:rsidR="00D769BE" w:rsidRPr="00E01F26" w:rsidRDefault="00D769BE" w:rsidP="008D6EDF">
            <w:pPr>
              <w:rPr>
                <w:rFonts w:ascii="Times New Roman" w:hAnsi="Times New Roman" w:cs="Times New Roman"/>
                <w:sz w:val="20"/>
                <w:szCs w:val="21"/>
              </w:rPr>
            </w:pPr>
          </w:p>
        </w:tc>
        <w:tc>
          <w:tcPr>
            <w:tcW w:w="2408" w:type="dxa"/>
          </w:tcPr>
          <w:p w14:paraId="49C04FA0"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2408" w:type="dxa"/>
          </w:tcPr>
          <w:p w14:paraId="71BB889C"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D769BE" w:rsidRPr="0066373F" w14:paraId="0AC10B9E"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140BF968"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2408" w:type="dxa"/>
          </w:tcPr>
          <w:p w14:paraId="2A6BBAE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10.567</w:t>
            </w:r>
          </w:p>
        </w:tc>
        <w:tc>
          <w:tcPr>
            <w:tcW w:w="2408" w:type="dxa"/>
          </w:tcPr>
          <w:p w14:paraId="01ED6179"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28.538</w:t>
            </w:r>
          </w:p>
        </w:tc>
      </w:tr>
      <w:tr w:rsidR="00D769BE" w:rsidRPr="0066373F" w14:paraId="593B00EC"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2AE769C5"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2408" w:type="dxa"/>
          </w:tcPr>
          <w:p w14:paraId="0AD16BF9"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7.805</w:t>
            </w:r>
          </w:p>
        </w:tc>
        <w:tc>
          <w:tcPr>
            <w:tcW w:w="2408" w:type="dxa"/>
          </w:tcPr>
          <w:p w14:paraId="1F27E9A4"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22.732</w:t>
            </w:r>
          </w:p>
        </w:tc>
      </w:tr>
      <w:tr w:rsidR="001F445D" w:rsidRPr="0066373F" w14:paraId="74462956"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479F32BE"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2408" w:type="dxa"/>
          </w:tcPr>
          <w:p w14:paraId="416A6C74" w14:textId="2C99750A"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2.50</w:t>
            </w:r>
          </w:p>
        </w:tc>
        <w:tc>
          <w:tcPr>
            <w:tcW w:w="2408" w:type="dxa"/>
          </w:tcPr>
          <w:p w14:paraId="2ACF7848" w14:textId="162BD12F"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6.67</w:t>
            </w:r>
          </w:p>
        </w:tc>
      </w:tr>
      <w:tr w:rsidR="00D769BE" w:rsidRPr="0066373F" w14:paraId="3303D1E5"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42ACB783"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2408" w:type="dxa"/>
          </w:tcPr>
          <w:p w14:paraId="7708EC6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10.441</w:t>
            </w:r>
          </w:p>
        </w:tc>
        <w:tc>
          <w:tcPr>
            <w:tcW w:w="2408" w:type="dxa"/>
          </w:tcPr>
          <w:p w14:paraId="2C617CF7"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22.684</w:t>
            </w:r>
          </w:p>
        </w:tc>
      </w:tr>
      <w:tr w:rsidR="00D769BE" w:rsidRPr="0066373F" w14:paraId="5635E44A"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34980094"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2408" w:type="dxa"/>
          </w:tcPr>
          <w:p w14:paraId="465B050F"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7.284</w:t>
            </w:r>
          </w:p>
        </w:tc>
        <w:tc>
          <w:tcPr>
            <w:tcW w:w="2408" w:type="dxa"/>
          </w:tcPr>
          <w:p w14:paraId="2CDDDB61"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12.081</w:t>
            </w:r>
          </w:p>
        </w:tc>
      </w:tr>
    </w:tbl>
    <w:p w14:paraId="285914D5" w14:textId="77777777" w:rsidR="00D769BE" w:rsidRDefault="00D769BE" w:rsidP="00E01F26">
      <w:pPr>
        <w:adjustRightInd w:val="0"/>
        <w:snapToGrid w:val="0"/>
        <w:spacing w:afterLines="50" w:after="120"/>
        <w:rPr>
          <w:rFonts w:ascii="Times New Roman" w:eastAsia="宋体" w:hAnsi="Times New Roman" w:cs="Times New Roman"/>
          <w:kern w:val="0"/>
          <w:sz w:val="20"/>
          <w:szCs w:val="24"/>
        </w:rPr>
      </w:pPr>
    </w:p>
    <w:p w14:paraId="5850CB73" w14:textId="2C7B2ED2" w:rsidR="00CF3F96" w:rsidRDefault="00FA72F1" w:rsidP="00417FA3">
      <w:pPr>
        <w:adjustRightInd w:val="0"/>
        <w:snapToGrid w:val="0"/>
        <w:spacing w:afterLines="50" w:after="120"/>
        <w:rPr>
          <w:rFonts w:ascii="Calibri" w:hAnsi="Calibri"/>
        </w:rPr>
      </w:pPr>
      <w:r w:rsidRPr="00E01F26">
        <w:rPr>
          <w:rFonts w:ascii="Times New Roman" w:eastAsia="宋体" w:hAnsi="Times New Roman" w:cs="Times New Roman"/>
          <w:kern w:val="0"/>
          <w:sz w:val="20"/>
          <w:szCs w:val="24"/>
        </w:rPr>
        <w:t xml:space="preserve">Compared to figure </w:t>
      </w:r>
      <w:r w:rsidR="00FC3D43">
        <w:rPr>
          <w:rFonts w:ascii="Times New Roman" w:eastAsia="宋体" w:hAnsi="Times New Roman" w:cs="Times New Roman"/>
          <w:kern w:val="0"/>
          <w:sz w:val="20"/>
          <w:szCs w:val="24"/>
        </w:rPr>
        <w:t>3.3-1</w:t>
      </w:r>
      <w:r w:rsidRPr="00E01F26">
        <w:rPr>
          <w:rFonts w:ascii="Times New Roman" w:eastAsia="宋体" w:hAnsi="Times New Roman" w:cs="Times New Roman"/>
          <w:kern w:val="0"/>
          <w:sz w:val="20"/>
          <w:szCs w:val="24"/>
        </w:rPr>
        <w:t xml:space="preserve">, the results in figure </w:t>
      </w:r>
      <w:r w:rsidR="00FC3D43">
        <w:rPr>
          <w:rFonts w:ascii="Times New Roman" w:eastAsia="宋体" w:hAnsi="Times New Roman" w:cs="Times New Roman"/>
          <w:kern w:val="0"/>
          <w:sz w:val="20"/>
          <w:szCs w:val="24"/>
        </w:rPr>
        <w:t>3.3-2</w:t>
      </w:r>
      <w:r w:rsidRPr="00E01F26">
        <w:rPr>
          <w:rFonts w:ascii="Times New Roman" w:eastAsia="宋体" w:hAnsi="Times New Roman" w:cs="Times New Roman"/>
          <w:kern w:val="0"/>
          <w:sz w:val="20"/>
          <w:szCs w:val="24"/>
        </w:rPr>
        <w:t xml:space="preserve"> shows that RA resources number has an important effect on</w:t>
      </w:r>
      <w:r w:rsidR="00706F6B">
        <w:rPr>
          <w:rFonts w:ascii="Times New Roman" w:eastAsia="宋体" w:hAnsi="Times New Roman" w:cs="Times New Roman" w:hint="eastAsia"/>
          <w:kern w:val="0"/>
          <w:sz w:val="20"/>
          <w:szCs w:val="24"/>
        </w:rPr>
        <w:t xml:space="preserve"> inventory time for</w:t>
      </w:r>
      <w:r w:rsidRPr="00E01F26">
        <w:rPr>
          <w:rFonts w:ascii="Times New Roman" w:eastAsia="宋体" w:hAnsi="Times New Roman" w:cs="Times New Roman"/>
          <w:kern w:val="0"/>
          <w:sz w:val="20"/>
          <w:szCs w:val="24"/>
        </w:rPr>
        <w:t xml:space="preserve"> all schemes. </w:t>
      </w:r>
      <w:r w:rsidR="00603FDA">
        <w:rPr>
          <w:rFonts w:ascii="Times New Roman" w:eastAsia="宋体" w:hAnsi="Times New Roman" w:cs="Times New Roman"/>
          <w:kern w:val="0"/>
          <w:sz w:val="20"/>
          <w:szCs w:val="24"/>
        </w:rPr>
        <w:t>M</w:t>
      </w:r>
      <w:r w:rsidRPr="00E01F26">
        <w:rPr>
          <w:rFonts w:ascii="Times New Roman" w:eastAsia="宋体" w:hAnsi="Times New Roman" w:cs="Times New Roman"/>
          <w:kern w:val="0"/>
          <w:sz w:val="20"/>
          <w:szCs w:val="24"/>
        </w:rPr>
        <w:t xml:space="preserve">ore RA resource number </w:t>
      </w:r>
      <w:r w:rsidR="00706F6B">
        <w:rPr>
          <w:rFonts w:ascii="Times New Roman" w:eastAsia="宋体" w:hAnsi="Times New Roman" w:cs="Times New Roman" w:hint="eastAsia"/>
          <w:kern w:val="0"/>
          <w:sz w:val="20"/>
          <w:szCs w:val="24"/>
        </w:rPr>
        <w:t>can help to reduce the</w:t>
      </w:r>
      <w:r w:rsidRPr="00E01F26">
        <w:rPr>
          <w:rFonts w:ascii="Times New Roman" w:eastAsia="宋体" w:hAnsi="Times New Roman" w:cs="Times New Roman"/>
          <w:kern w:val="0"/>
          <w:sz w:val="20"/>
          <w:szCs w:val="24"/>
        </w:rPr>
        <w:t xml:space="preserve"> inventory collision.</w:t>
      </w:r>
      <w:r w:rsidR="00B63919">
        <w:rPr>
          <w:rFonts w:ascii="Times New Roman" w:eastAsia="宋体" w:hAnsi="Times New Roman" w:cs="Times New Roman" w:hint="eastAsia"/>
          <w:kern w:val="0"/>
          <w:sz w:val="20"/>
          <w:szCs w:val="24"/>
        </w:rPr>
        <w:t xml:space="preserve"> Based on C</w:t>
      </w:r>
      <w:r w:rsidR="00B63919">
        <w:rPr>
          <w:rFonts w:ascii="Times New Roman" w:eastAsia="宋体" w:hAnsi="Times New Roman" w:cs="Times New Roman"/>
          <w:kern w:val="0"/>
          <w:sz w:val="20"/>
          <w:szCs w:val="24"/>
        </w:rPr>
        <w:t>a</w:t>
      </w:r>
      <w:r w:rsidR="00B63919">
        <w:rPr>
          <w:rFonts w:ascii="Times New Roman" w:eastAsia="宋体" w:hAnsi="Times New Roman" w:cs="Times New Roman" w:hint="eastAsia"/>
          <w:kern w:val="0"/>
          <w:sz w:val="20"/>
          <w:szCs w:val="24"/>
        </w:rPr>
        <w:t>se 1 and C</w:t>
      </w:r>
      <w:r w:rsidR="00B63919">
        <w:rPr>
          <w:rFonts w:ascii="Times New Roman" w:eastAsia="宋体" w:hAnsi="Times New Roman" w:cs="Times New Roman"/>
          <w:kern w:val="0"/>
          <w:sz w:val="20"/>
          <w:szCs w:val="24"/>
        </w:rPr>
        <w:t>a</w:t>
      </w:r>
      <w:r w:rsidR="00B63919">
        <w:rPr>
          <w:rFonts w:ascii="Times New Roman" w:eastAsia="宋体" w:hAnsi="Times New Roman" w:cs="Times New Roman" w:hint="eastAsia"/>
          <w:kern w:val="0"/>
          <w:sz w:val="20"/>
          <w:szCs w:val="24"/>
        </w:rPr>
        <w:t>se 2, following observations are made:</w:t>
      </w:r>
    </w:p>
    <w:p w14:paraId="229DF597" w14:textId="77777777" w:rsidR="00324312" w:rsidRPr="002026B7" w:rsidRDefault="00324312" w:rsidP="00324312">
      <w:pPr>
        <w:adjustRightInd w:val="0"/>
        <w:snapToGrid w:val="0"/>
        <w:spacing w:afterLines="50" w:after="120"/>
        <w:rPr>
          <w:rFonts w:ascii="Times New Roman" w:eastAsia="宋体" w:hAnsi="Times New Roman" w:cs="Times New Roman"/>
          <w:b/>
          <w:bCs/>
          <w:kern w:val="0"/>
          <w:sz w:val="20"/>
          <w:szCs w:val="20"/>
        </w:rPr>
      </w:pPr>
      <w:r w:rsidRPr="002026B7">
        <w:rPr>
          <w:rFonts w:ascii="Times New Roman" w:eastAsia="宋体" w:hAnsi="Times New Roman" w:cs="Times New Roman"/>
          <w:b/>
          <w:bCs/>
          <w:kern w:val="0"/>
          <w:sz w:val="20"/>
          <w:szCs w:val="20"/>
        </w:rPr>
        <w:t>Observation</w:t>
      </w:r>
      <w:r w:rsidRPr="002026B7">
        <w:rPr>
          <w:rFonts w:ascii="Times New Roman" w:eastAsia="宋体" w:hAnsi="Times New Roman" w:cs="Times New Roman" w:hint="eastAsia"/>
          <w:b/>
          <w:bCs/>
          <w:kern w:val="0"/>
          <w:sz w:val="20"/>
          <w:szCs w:val="20"/>
        </w:rPr>
        <w:t xml:space="preserve"> 3.3-1</w:t>
      </w:r>
      <w:r w:rsidRPr="002026B7">
        <w:rPr>
          <w:rFonts w:ascii="Times New Roman" w:eastAsia="宋体" w:hAnsi="Times New Roman" w:cs="Times New Roman"/>
          <w:b/>
          <w:bCs/>
          <w:kern w:val="0"/>
          <w:sz w:val="20"/>
          <w:szCs w:val="20"/>
        </w:rPr>
        <w:t xml:space="preserve">: </w:t>
      </w:r>
    </w:p>
    <w:p w14:paraId="20E3752E" w14:textId="77777777" w:rsidR="00324312" w:rsidRPr="002026B7" w:rsidRDefault="00324312" w:rsidP="00324312">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Decreasing the paging period reduces total inventory latency across all schemes.</w:t>
      </w:r>
    </w:p>
    <w:p w14:paraId="1D511450" w14:textId="4EC01DE6" w:rsidR="00324312" w:rsidRPr="00417FA3" w:rsidRDefault="00324312"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 xml:space="preserve">For 2 RA resources scheduled by a single paging message, </w:t>
      </w:r>
      <w:r w:rsidR="001E33B7" w:rsidRPr="00417FA3">
        <w:rPr>
          <w:rFonts w:ascii="Times New Roman" w:eastAsia="宋体" w:hAnsi="Times New Roman" w:cs="Times New Roman"/>
          <w:b/>
          <w:bCs/>
          <w:kern w:val="0"/>
          <w:sz w:val="20"/>
          <w:szCs w:val="20"/>
        </w:rPr>
        <w:t>when the paging period is reduced from 16ms to 6ms,</w:t>
      </w:r>
    </w:p>
    <w:p w14:paraId="2E790B44" w14:textId="3E7077F9" w:rsidR="0016480C" w:rsidRDefault="0016480C" w:rsidP="0016480C">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reduce the time to inventory all devices by about 62% and 57% for periodic R2D transmission, and by </w:t>
      </w:r>
      <w:r w:rsidR="00C85ADE">
        <w:rPr>
          <w:rFonts w:ascii="Times New Roman" w:hAnsi="Times New Roman" w:cs="Times New Roman" w:hint="eastAsia"/>
          <w:b/>
          <w:bCs/>
          <w:sz w:val="20"/>
          <w:szCs w:val="20"/>
        </w:rPr>
        <w:t xml:space="preserve">about </w:t>
      </w:r>
      <w:r>
        <w:rPr>
          <w:rFonts w:ascii="Times New Roman" w:hAnsi="Times New Roman" w:cs="Times New Roman"/>
          <w:b/>
          <w:bCs/>
          <w:sz w:val="20"/>
          <w:szCs w:val="20"/>
        </w:rPr>
        <w:t>55% and 44% for aperiodic R2D transmission.</w:t>
      </w:r>
    </w:p>
    <w:p w14:paraId="6B03B40A" w14:textId="0CC008BB" w:rsidR="0016480C" w:rsidRDefault="0016480C" w:rsidP="0016480C">
      <w:pPr>
        <w:pStyle w:val="affff0"/>
        <w:numPr>
          <w:ilvl w:val="1"/>
          <w:numId w:val="62"/>
        </w:numPr>
        <w:adjustRightInd w:val="0"/>
        <w:snapToGrid w:val="0"/>
        <w:spacing w:after="50"/>
        <w:ind w:firstLineChars="0"/>
        <w:rPr>
          <w:rFonts w:ascii="Times New Roman" w:hAnsi="Times New Roman" w:cs="Times New Roman"/>
          <w:b/>
          <w:bCs/>
          <w:sz w:val="20"/>
          <w:szCs w:val="20"/>
        </w:rPr>
      </w:pPr>
      <w:r w:rsidRPr="0016480C">
        <w:rPr>
          <w:rFonts w:ascii="Times New Roman" w:hAnsi="Times New Roman" w:cs="Times New Roman"/>
          <w:b/>
          <w:bCs/>
          <w:sz w:val="20"/>
          <w:szCs w:val="20"/>
        </w:rPr>
        <w:t>Scheme 3 achieves a</w:t>
      </w:r>
      <w:r w:rsidRPr="0016480C">
        <w:rPr>
          <w:rFonts w:ascii="Times New Roman" w:hAnsi="Times New Roman" w:cs="Times New Roman" w:hint="eastAsia"/>
          <w:b/>
          <w:bCs/>
          <w:sz w:val="20"/>
          <w:szCs w:val="20"/>
        </w:rPr>
        <w:t>bout</w:t>
      </w:r>
      <w:r w:rsidRPr="0016480C">
        <w:rPr>
          <w:rFonts w:ascii="Times New Roman" w:hAnsi="Times New Roman" w:cs="Times New Roman"/>
          <w:b/>
          <w:bCs/>
          <w:sz w:val="20"/>
          <w:szCs w:val="20"/>
        </w:rPr>
        <w:t xml:space="preserve"> </w:t>
      </w:r>
      <w:r w:rsidR="004E48FF">
        <w:rPr>
          <w:rFonts w:ascii="Times New Roman" w:hAnsi="Times New Roman" w:cs="Times New Roman" w:hint="eastAsia"/>
          <w:b/>
          <w:bCs/>
          <w:sz w:val="20"/>
          <w:szCs w:val="20"/>
        </w:rPr>
        <w:t>51</w:t>
      </w:r>
      <w:r w:rsidRPr="0016480C">
        <w:rPr>
          <w:rFonts w:ascii="Times New Roman" w:hAnsi="Times New Roman" w:cs="Times New Roman"/>
          <w:b/>
          <w:bCs/>
          <w:sz w:val="20"/>
          <w:szCs w:val="20"/>
        </w:rPr>
        <w:t>% reduction for periodic R2D transmission</w:t>
      </w:r>
      <w:r>
        <w:rPr>
          <w:rFonts w:ascii="Times New Roman" w:hAnsi="Times New Roman" w:cs="Times New Roman"/>
          <w:b/>
          <w:bCs/>
          <w:sz w:val="20"/>
          <w:szCs w:val="20"/>
        </w:rPr>
        <w:t>.</w:t>
      </w:r>
    </w:p>
    <w:p w14:paraId="467D05D9" w14:textId="77777777" w:rsidR="001E33B7" w:rsidRPr="00417FA3" w:rsidRDefault="00324312"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 xml:space="preserve">For 4 RA resources scheduled by a single paging message, </w:t>
      </w:r>
      <w:r w:rsidR="001E33B7" w:rsidRPr="00417FA3">
        <w:rPr>
          <w:rFonts w:ascii="Times New Roman" w:eastAsia="宋体" w:hAnsi="Times New Roman" w:cs="Times New Roman"/>
          <w:b/>
          <w:bCs/>
          <w:kern w:val="0"/>
          <w:sz w:val="20"/>
          <w:szCs w:val="20"/>
        </w:rPr>
        <w:t>when the paging period is reduced from 16ms to 6ms,</w:t>
      </w:r>
    </w:p>
    <w:p w14:paraId="6A68E2DD" w14:textId="6F5A7E39" w:rsidR="0016480C" w:rsidRDefault="0016480C" w:rsidP="00324312">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b/>
          <w:bCs/>
          <w:sz w:val="20"/>
          <w:szCs w:val="20"/>
        </w:rPr>
        <w:t>6</w:t>
      </w:r>
      <w:r>
        <w:rPr>
          <w:rFonts w:ascii="Times New Roman" w:hAnsi="Times New Roman" w:cs="Times New Roman" w:hint="eastAsia"/>
          <w:b/>
          <w:bCs/>
          <w:sz w:val="20"/>
          <w:szCs w:val="20"/>
        </w:rPr>
        <w:t>3</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66%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Pr>
          <w:rFonts w:ascii="Times New Roman" w:hAnsi="Times New Roman" w:cs="Times New Roman" w:hint="eastAsia"/>
          <w:b/>
          <w:bCs/>
          <w:sz w:val="20"/>
          <w:szCs w:val="20"/>
        </w:rPr>
        <w:t>54</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40</w:t>
      </w:r>
      <w:r>
        <w:rPr>
          <w:rFonts w:ascii="Times New Roman" w:hAnsi="Times New Roman" w:cs="Times New Roman"/>
          <w:b/>
          <w:bCs/>
          <w:sz w:val="20"/>
          <w:szCs w:val="20"/>
        </w:rPr>
        <w:t>% for aperiodic R2D transmission.</w:t>
      </w:r>
    </w:p>
    <w:p w14:paraId="47B1FF42" w14:textId="3E1BAAA0" w:rsidR="00324312" w:rsidRPr="00324312" w:rsidRDefault="0016480C" w:rsidP="00324312">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w:t>
      </w:r>
      <w:r w:rsidR="001E33B7">
        <w:rPr>
          <w:rFonts w:ascii="Times New Roman" w:hAnsi="Times New Roman" w:cs="Times New Roman" w:hint="eastAsia"/>
          <w:b/>
          <w:bCs/>
          <w:sz w:val="20"/>
          <w:szCs w:val="20"/>
        </w:rPr>
        <w:t>s</w:t>
      </w:r>
      <w:r>
        <w:rPr>
          <w:rFonts w:ascii="Times New Roman" w:hAnsi="Times New Roman" w:cs="Times New Roman"/>
          <w:b/>
          <w:bCs/>
          <w:sz w:val="20"/>
          <w:szCs w:val="20"/>
        </w:rPr>
        <w:t xml:space="preserve"> a</w:t>
      </w:r>
      <w:r w:rsidR="00C85ADE">
        <w:rPr>
          <w:rFonts w:ascii="Times New Roman" w:hAnsi="Times New Roman" w:cs="Times New Roman" w:hint="eastAsia"/>
          <w:b/>
          <w:bCs/>
          <w:sz w:val="20"/>
          <w:szCs w:val="20"/>
        </w:rPr>
        <w:t xml:space="preserve">bout </w:t>
      </w:r>
      <w:r w:rsidR="00B76795">
        <w:rPr>
          <w:rFonts w:ascii="Times New Roman" w:hAnsi="Times New Roman" w:cs="Times New Roman" w:hint="eastAsia"/>
          <w:b/>
          <w:bCs/>
          <w:sz w:val="20"/>
          <w:szCs w:val="20"/>
        </w:rPr>
        <w:t>62</w:t>
      </w:r>
      <w:r>
        <w:rPr>
          <w:rFonts w:ascii="Times New Roman" w:hAnsi="Times New Roman" w:cs="Times New Roman"/>
          <w:b/>
          <w:bCs/>
          <w:sz w:val="20"/>
          <w:szCs w:val="20"/>
        </w:rPr>
        <w:t>% latency reduction for periodic R2D transmission.</w:t>
      </w:r>
    </w:p>
    <w:p w14:paraId="49222B27" w14:textId="77777777" w:rsidR="0016480C" w:rsidRDefault="0016480C" w:rsidP="0016480C">
      <w:pPr>
        <w:adjustRightInd w:val="0"/>
        <w:snapToGrid w:val="0"/>
        <w:spacing w:afterLines="50" w:after="120"/>
        <w:rPr>
          <w:rFonts w:ascii="Times New Roman" w:hAnsi="Times New Roman" w:cs="Times New Roman"/>
          <w:b/>
          <w:bCs/>
          <w:sz w:val="20"/>
          <w:szCs w:val="20"/>
        </w:rPr>
      </w:pPr>
    </w:p>
    <w:p w14:paraId="21AF4C3B" w14:textId="6CF9E063" w:rsidR="00324312" w:rsidRPr="00417FA3" w:rsidRDefault="0016480C" w:rsidP="00417FA3">
      <w:pPr>
        <w:adjustRightInd w:val="0"/>
        <w:snapToGrid w:val="0"/>
        <w:spacing w:afterLines="50" w:after="120"/>
        <w:rPr>
          <w:rFonts w:ascii="Times New Roman" w:hAnsi="Times New Roman" w:cs="Times New Roman"/>
          <w:b/>
          <w:bCs/>
          <w:sz w:val="20"/>
          <w:szCs w:val="20"/>
        </w:rPr>
      </w:pPr>
      <w:r w:rsidRPr="00417FA3">
        <w:rPr>
          <w:rFonts w:ascii="Times New Roman" w:hAnsi="Times New Roman" w:cs="Times New Roman"/>
          <w:b/>
          <w:bCs/>
          <w:sz w:val="20"/>
          <w:szCs w:val="20"/>
        </w:rPr>
        <w:t>Observation 3.3-2:</w:t>
      </w:r>
    </w:p>
    <w:p w14:paraId="799ABE16" w14:textId="3F1932AA" w:rsidR="0016480C" w:rsidRPr="002026B7" w:rsidRDefault="0016480C" w:rsidP="0016480C">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I</w:t>
      </w:r>
      <w:r>
        <w:rPr>
          <w:rFonts w:ascii="Times New Roman" w:hAnsi="Times New Roman" w:cs="Times New Roman" w:hint="eastAsia"/>
          <w:b/>
          <w:bCs/>
          <w:sz w:val="20"/>
          <w:szCs w:val="20"/>
        </w:rPr>
        <w:t>n</w:t>
      </w:r>
      <w:r w:rsidRPr="002026B7">
        <w:rPr>
          <w:rFonts w:ascii="Times New Roman" w:hAnsi="Times New Roman" w:cs="Times New Roman"/>
          <w:b/>
          <w:bCs/>
          <w:sz w:val="20"/>
          <w:szCs w:val="20"/>
        </w:rPr>
        <w:t xml:space="preserve">creasing the </w:t>
      </w:r>
      <w:r>
        <w:rPr>
          <w:rFonts w:ascii="Times New Roman" w:hAnsi="Times New Roman" w:cs="Times New Roman" w:hint="eastAsia"/>
          <w:b/>
          <w:bCs/>
          <w:sz w:val="20"/>
          <w:szCs w:val="20"/>
        </w:rPr>
        <w:t xml:space="preserve">random access </w:t>
      </w:r>
      <w:r w:rsidR="00C640BE">
        <w:rPr>
          <w:rFonts w:ascii="Times New Roman" w:hAnsi="Times New Roman" w:cs="Times New Roman" w:hint="eastAsia"/>
          <w:b/>
          <w:bCs/>
          <w:sz w:val="20"/>
          <w:szCs w:val="20"/>
        </w:rPr>
        <w:t xml:space="preserve">(RA) </w:t>
      </w:r>
      <w:r>
        <w:rPr>
          <w:rFonts w:ascii="Times New Roman" w:hAnsi="Times New Roman" w:cs="Times New Roman" w:hint="eastAsia"/>
          <w:b/>
          <w:bCs/>
          <w:sz w:val="20"/>
          <w:szCs w:val="20"/>
        </w:rPr>
        <w:t>resources for D2R transmission</w:t>
      </w:r>
      <w:r w:rsidRPr="002026B7">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scheduled </w:t>
      </w:r>
      <w:r w:rsidR="00C640BE">
        <w:rPr>
          <w:rFonts w:ascii="Times New Roman" w:hAnsi="Times New Roman" w:cs="Times New Roman" w:hint="eastAsia"/>
          <w:b/>
          <w:bCs/>
          <w:sz w:val="20"/>
          <w:szCs w:val="20"/>
        </w:rPr>
        <w:t xml:space="preserve">by a single A-IoT paging </w:t>
      </w:r>
      <w:r w:rsidRPr="002026B7">
        <w:rPr>
          <w:rFonts w:ascii="Times New Roman" w:hAnsi="Times New Roman" w:cs="Times New Roman"/>
          <w:b/>
          <w:bCs/>
          <w:sz w:val="20"/>
          <w:szCs w:val="20"/>
        </w:rPr>
        <w:t xml:space="preserve">reduces total inventory latency </w:t>
      </w:r>
      <w:r w:rsidR="00C640BE">
        <w:rPr>
          <w:rFonts w:ascii="Times New Roman" w:hAnsi="Times New Roman" w:cs="Times New Roman"/>
          <w:b/>
          <w:bCs/>
          <w:sz w:val="20"/>
          <w:szCs w:val="20"/>
        </w:rPr>
        <w:t>significantly</w:t>
      </w:r>
      <w:r w:rsidR="00C640BE">
        <w:rPr>
          <w:rFonts w:ascii="Times New Roman" w:hAnsi="Times New Roman" w:cs="Times New Roman" w:hint="eastAsia"/>
          <w:b/>
          <w:bCs/>
          <w:sz w:val="20"/>
          <w:szCs w:val="20"/>
        </w:rPr>
        <w:t xml:space="preserve"> </w:t>
      </w:r>
      <w:r w:rsidRPr="002026B7">
        <w:rPr>
          <w:rFonts w:ascii="Times New Roman" w:hAnsi="Times New Roman" w:cs="Times New Roman"/>
          <w:b/>
          <w:bCs/>
          <w:sz w:val="20"/>
          <w:szCs w:val="20"/>
        </w:rPr>
        <w:t>across all schemes.</w:t>
      </w:r>
    </w:p>
    <w:p w14:paraId="3B4BC02F" w14:textId="067EA126" w:rsidR="00C640BE" w:rsidRPr="00417FA3" w:rsidRDefault="00C640BE" w:rsidP="00C640BE">
      <w:pPr>
        <w:pStyle w:val="affff0"/>
        <w:numPr>
          <w:ilvl w:val="1"/>
          <w:numId w:val="42"/>
        </w:numPr>
        <w:adjustRightInd w:val="0"/>
        <w:snapToGrid w:val="0"/>
        <w:spacing w:afterLines="50" w:after="12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t xml:space="preserve">For 6ms paging period, when RA resources is increased from 2 to 4, </w:t>
      </w:r>
    </w:p>
    <w:p w14:paraId="311CFF67" w14:textId="37B8C9F0" w:rsidR="001E33B7" w:rsidRDefault="00C640BE" w:rsidP="001E33B7">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t xml:space="preserve">Scheme 1 and 2 reduce the time </w:t>
      </w:r>
      <w:r w:rsidRPr="00C640BE">
        <w:rPr>
          <w:rFonts w:ascii="Times New Roman" w:eastAsia="宋体" w:hAnsi="Times New Roman" w:cs="Times New Roman" w:hint="eastAsia"/>
          <w:b/>
          <w:bCs/>
          <w:kern w:val="0"/>
          <w:sz w:val="20"/>
          <w:szCs w:val="20"/>
        </w:rPr>
        <w:t xml:space="preserve">to inventory all devices by about </w:t>
      </w:r>
      <w:r>
        <w:rPr>
          <w:rFonts w:ascii="Times New Roman" w:eastAsia="宋体" w:hAnsi="Times New Roman" w:cs="Times New Roman" w:hint="eastAsia"/>
          <w:b/>
          <w:bCs/>
          <w:kern w:val="0"/>
          <w:sz w:val="20"/>
          <w:szCs w:val="20"/>
        </w:rPr>
        <w:t>50% and 56%</w:t>
      </w:r>
      <w:r w:rsidR="001E33B7">
        <w:rPr>
          <w:rFonts w:ascii="Times New Roman" w:eastAsia="宋体" w:hAnsi="Times New Roman" w:cs="Times New Roman" w:hint="eastAsia"/>
          <w:b/>
          <w:bCs/>
          <w:kern w:val="0"/>
          <w:sz w:val="20"/>
          <w:szCs w:val="20"/>
        </w:rPr>
        <w:t xml:space="preserve"> f</w:t>
      </w:r>
      <w:r w:rsidR="001E33B7">
        <w:rPr>
          <w:rFonts w:ascii="Times New Roman" w:hAnsi="Times New Roman" w:cs="Times New Roman"/>
          <w:b/>
          <w:bCs/>
          <w:sz w:val="20"/>
          <w:szCs w:val="20"/>
        </w:rPr>
        <w:t xml:space="preserve">or periodic R2D transmission, and </w:t>
      </w:r>
      <w:r w:rsidR="001E33B7">
        <w:rPr>
          <w:rFonts w:ascii="Times New Roman" w:hAnsi="Times New Roman" w:cs="Times New Roman" w:hint="eastAsia"/>
          <w:b/>
          <w:bCs/>
          <w:sz w:val="20"/>
          <w:szCs w:val="20"/>
        </w:rPr>
        <w:t>47</w:t>
      </w:r>
      <w:r w:rsidR="001E33B7">
        <w:rPr>
          <w:rFonts w:ascii="Times New Roman" w:hAnsi="Times New Roman" w:cs="Times New Roman"/>
          <w:b/>
          <w:bCs/>
          <w:sz w:val="20"/>
          <w:szCs w:val="20"/>
        </w:rPr>
        <w:t xml:space="preserve">% and </w:t>
      </w:r>
      <w:r w:rsidR="001E33B7">
        <w:rPr>
          <w:rFonts w:ascii="Times New Roman" w:hAnsi="Times New Roman" w:cs="Times New Roman" w:hint="eastAsia"/>
          <w:b/>
          <w:bCs/>
          <w:sz w:val="20"/>
          <w:szCs w:val="20"/>
        </w:rPr>
        <w:t>45</w:t>
      </w:r>
      <w:r w:rsidR="001E33B7">
        <w:rPr>
          <w:rFonts w:ascii="Times New Roman" w:hAnsi="Times New Roman" w:cs="Times New Roman"/>
          <w:b/>
          <w:bCs/>
          <w:sz w:val="20"/>
          <w:szCs w:val="20"/>
        </w:rPr>
        <w:t>% for aperiodic R2D transmission.</w:t>
      </w:r>
    </w:p>
    <w:p w14:paraId="407ED0FC" w14:textId="466D9AE9" w:rsidR="001E33B7" w:rsidRPr="00324312" w:rsidRDefault="001E33B7" w:rsidP="001E33B7">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w:t>
      </w:r>
      <w:r>
        <w:rPr>
          <w:rFonts w:ascii="Times New Roman" w:hAnsi="Times New Roman" w:cs="Times New Roman"/>
          <w:b/>
          <w:bCs/>
          <w:sz w:val="20"/>
          <w:szCs w:val="20"/>
        </w:rPr>
        <w:t xml:space="preserve"> a</w:t>
      </w:r>
      <w:r w:rsidR="00C85ADE">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sidR="00F22DF3">
        <w:rPr>
          <w:rFonts w:ascii="Times New Roman" w:hAnsi="Times New Roman" w:cs="Times New Roman" w:hint="eastAsia"/>
          <w:b/>
          <w:bCs/>
          <w:sz w:val="20"/>
          <w:szCs w:val="20"/>
        </w:rPr>
        <w:t>6</w:t>
      </w:r>
      <w:r>
        <w:rPr>
          <w:rFonts w:ascii="Times New Roman" w:hAnsi="Times New Roman" w:cs="Times New Roman" w:hint="eastAsia"/>
          <w:b/>
          <w:bCs/>
          <w:sz w:val="20"/>
          <w:szCs w:val="20"/>
        </w:rPr>
        <w:t>0</w:t>
      </w:r>
      <w:r>
        <w:rPr>
          <w:rFonts w:ascii="Times New Roman" w:hAnsi="Times New Roman" w:cs="Times New Roman"/>
          <w:b/>
          <w:bCs/>
          <w:sz w:val="20"/>
          <w:szCs w:val="20"/>
        </w:rPr>
        <w:t>% latency reduction for periodic R2D transmission with the reduced paging period</w:t>
      </w:r>
      <w:r>
        <w:rPr>
          <w:rFonts w:ascii="Times New Roman" w:hAnsi="Times New Roman" w:cs="Times New Roman" w:hint="eastAsia"/>
          <w:b/>
          <w:bCs/>
          <w:sz w:val="20"/>
          <w:szCs w:val="20"/>
        </w:rPr>
        <w:t xml:space="preserve"> from </w:t>
      </w:r>
      <w:r>
        <w:rPr>
          <w:rFonts w:ascii="Times New Roman" w:hAnsi="Times New Roman" w:cs="Times New Roman"/>
          <w:b/>
          <w:bCs/>
          <w:sz w:val="20"/>
          <w:szCs w:val="20"/>
        </w:rPr>
        <w:t>16ms to 6ms.</w:t>
      </w:r>
    </w:p>
    <w:p w14:paraId="5BFC55BE" w14:textId="6766C22F" w:rsidR="001E33B7" w:rsidRPr="00417FA3" w:rsidRDefault="001E33B7" w:rsidP="001E33B7">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For 16ms paging period, when RA resources is increased from 2 to 4, </w:t>
      </w:r>
    </w:p>
    <w:p w14:paraId="05376D0F" w14:textId="482D25C0" w:rsidR="001E33B7" w:rsidRDefault="001E33B7" w:rsidP="00417FA3">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lastRenderedPageBreak/>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hint="eastAsia"/>
          <w:b/>
          <w:bCs/>
          <w:sz w:val="20"/>
          <w:szCs w:val="20"/>
        </w:rPr>
        <w:t>49</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46%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sidR="00C85ADE">
        <w:rPr>
          <w:rFonts w:ascii="Times New Roman" w:hAnsi="Times New Roman" w:cs="Times New Roman" w:hint="eastAsia"/>
          <w:b/>
          <w:bCs/>
          <w:sz w:val="20"/>
          <w:szCs w:val="20"/>
        </w:rPr>
        <w:t xml:space="preserve">about </w:t>
      </w:r>
      <w:r>
        <w:rPr>
          <w:rFonts w:ascii="Times New Roman" w:hAnsi="Times New Roman" w:cs="Times New Roman" w:hint="eastAsia"/>
          <w:b/>
          <w:bCs/>
          <w:sz w:val="20"/>
          <w:szCs w:val="20"/>
        </w:rPr>
        <w:t>48</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49</w:t>
      </w:r>
      <w:r>
        <w:rPr>
          <w:rFonts w:ascii="Times New Roman" w:hAnsi="Times New Roman" w:cs="Times New Roman"/>
          <w:b/>
          <w:bCs/>
          <w:sz w:val="20"/>
          <w:szCs w:val="20"/>
        </w:rPr>
        <w:t>% for aperiodic R2D transmission.</w:t>
      </w:r>
    </w:p>
    <w:p w14:paraId="3A5F8D93" w14:textId="75DCADDD" w:rsidR="001E33B7" w:rsidRPr="00324312" w:rsidRDefault="001E33B7" w:rsidP="00417FA3">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shows</w:t>
      </w:r>
      <w:r>
        <w:rPr>
          <w:rFonts w:ascii="Times New Roman" w:hAnsi="Times New Roman" w:cs="Times New Roman"/>
          <w:b/>
          <w:bCs/>
          <w:sz w:val="20"/>
          <w:szCs w:val="20"/>
        </w:rPr>
        <w:t xml:space="preserve"> a</w:t>
      </w:r>
      <w:r w:rsidR="00C85ADE">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sidR="00F22DF3">
        <w:rPr>
          <w:rFonts w:ascii="Times New Roman" w:hAnsi="Times New Roman" w:cs="Times New Roman" w:hint="eastAsia"/>
          <w:b/>
          <w:bCs/>
          <w:sz w:val="20"/>
          <w:szCs w:val="20"/>
        </w:rPr>
        <w:t>4</w:t>
      </w:r>
      <w:r>
        <w:rPr>
          <w:rFonts w:ascii="Times New Roman" w:hAnsi="Times New Roman" w:cs="Times New Roman" w:hint="eastAsia"/>
          <w:b/>
          <w:bCs/>
          <w:sz w:val="20"/>
          <w:szCs w:val="20"/>
        </w:rPr>
        <w:t>8</w:t>
      </w:r>
      <w:r>
        <w:rPr>
          <w:rFonts w:ascii="Times New Roman" w:hAnsi="Times New Roman" w:cs="Times New Roman"/>
          <w:b/>
          <w:bCs/>
          <w:sz w:val="20"/>
          <w:szCs w:val="20"/>
        </w:rPr>
        <w:t>% latency reduction for periodic R2D transmission.</w:t>
      </w:r>
    </w:p>
    <w:p w14:paraId="03B9F253" w14:textId="125837C4" w:rsidR="0016480C" w:rsidRDefault="0016480C" w:rsidP="001E33B7">
      <w:pPr>
        <w:snapToGrid w:val="0"/>
        <w:spacing w:after="50"/>
        <w:rPr>
          <w:rFonts w:ascii="Times New Roman" w:hAnsi="Times New Roman" w:cs="Times New Roman"/>
          <w:b/>
          <w:sz w:val="20"/>
          <w:szCs w:val="20"/>
        </w:rPr>
      </w:pPr>
    </w:p>
    <w:p w14:paraId="748A3CCD" w14:textId="30C15590" w:rsidR="001E33B7" w:rsidRPr="002026B7" w:rsidRDefault="001E33B7" w:rsidP="001E33B7">
      <w:pPr>
        <w:adjustRightInd w:val="0"/>
        <w:snapToGrid w:val="0"/>
        <w:spacing w:afterLines="50" w:after="120"/>
        <w:rPr>
          <w:rFonts w:ascii="Times New Roman" w:hAnsi="Times New Roman" w:cs="Times New Roman"/>
          <w:b/>
          <w:bCs/>
          <w:sz w:val="20"/>
          <w:szCs w:val="20"/>
        </w:rPr>
      </w:pPr>
      <w:r w:rsidRPr="002026B7">
        <w:rPr>
          <w:rFonts w:ascii="Times New Roman" w:hAnsi="Times New Roman" w:cs="Times New Roman" w:hint="eastAsia"/>
          <w:b/>
          <w:bCs/>
          <w:sz w:val="20"/>
          <w:szCs w:val="20"/>
        </w:rPr>
        <w:t>Observation 3.3-</w:t>
      </w:r>
      <w:r w:rsidR="009A6C25">
        <w:rPr>
          <w:rFonts w:ascii="Times New Roman" w:hAnsi="Times New Roman" w:cs="Times New Roman" w:hint="eastAsia"/>
          <w:b/>
          <w:bCs/>
          <w:sz w:val="20"/>
          <w:szCs w:val="20"/>
        </w:rPr>
        <w:t>3</w:t>
      </w:r>
      <w:r w:rsidRPr="002026B7">
        <w:rPr>
          <w:rFonts w:ascii="Times New Roman" w:hAnsi="Times New Roman" w:cs="Times New Roman" w:hint="eastAsia"/>
          <w:b/>
          <w:bCs/>
          <w:sz w:val="20"/>
          <w:szCs w:val="20"/>
        </w:rPr>
        <w:t>:</w:t>
      </w:r>
    </w:p>
    <w:p w14:paraId="3F67B7EA" w14:textId="0C4ED981" w:rsidR="00324312" w:rsidRDefault="004947F5" w:rsidP="004947F5">
      <w:pPr>
        <w:pStyle w:val="affff0"/>
        <w:numPr>
          <w:ilvl w:val="0"/>
          <w:numId w:val="63"/>
        </w:numPr>
        <w:snapToGrid w:val="0"/>
        <w:spacing w:after="50"/>
        <w:ind w:firstLineChars="0"/>
        <w:rPr>
          <w:rFonts w:ascii="Times New Roman" w:hAnsi="Times New Roman" w:cs="Times New Roman"/>
          <w:b/>
          <w:bCs/>
          <w:sz w:val="20"/>
          <w:szCs w:val="20"/>
        </w:rPr>
      </w:pPr>
      <w:r w:rsidRPr="00417FA3">
        <w:rPr>
          <w:rFonts w:ascii="Times New Roman" w:hAnsi="Times New Roman" w:cs="Times New Roman"/>
          <w:b/>
          <w:sz w:val="20"/>
          <w:szCs w:val="20"/>
        </w:rPr>
        <w:t xml:space="preserve">For Scheme 1 and Scheme 2, </w:t>
      </w:r>
      <w:r>
        <w:rPr>
          <w:rFonts w:ascii="Times New Roman" w:hAnsi="Times New Roman" w:cs="Times New Roman" w:hint="eastAsia"/>
          <w:b/>
          <w:sz w:val="20"/>
          <w:szCs w:val="20"/>
        </w:rPr>
        <w:t>a</w:t>
      </w:r>
      <w:r w:rsidR="00324312" w:rsidRPr="002026B7">
        <w:rPr>
          <w:rFonts w:ascii="Times New Roman" w:hAnsi="Times New Roman" w:cs="Times New Roman"/>
          <w:b/>
          <w:bCs/>
          <w:sz w:val="20"/>
          <w:szCs w:val="20"/>
        </w:rPr>
        <w:t>periodic R2D transmission can further reduce the inventory time</w:t>
      </w:r>
      <w:r w:rsidR="00324312">
        <w:rPr>
          <w:rFonts w:ascii="Times New Roman" w:hAnsi="Times New Roman" w:cs="Times New Roman" w:hint="eastAsia"/>
          <w:b/>
          <w:bCs/>
          <w:sz w:val="20"/>
          <w:szCs w:val="20"/>
        </w:rPr>
        <w:t xml:space="preserve">, </w:t>
      </w:r>
      <w:r w:rsidR="008D3371">
        <w:rPr>
          <w:rFonts w:ascii="Times New Roman" w:hAnsi="Times New Roman" w:cs="Times New Roman" w:hint="eastAsia"/>
          <w:b/>
          <w:bCs/>
          <w:sz w:val="20"/>
          <w:szCs w:val="20"/>
        </w:rPr>
        <w:t xml:space="preserve">especially for long paging period, </w:t>
      </w:r>
      <w:r w:rsidR="00324312">
        <w:rPr>
          <w:rFonts w:ascii="Times New Roman" w:hAnsi="Times New Roman" w:cs="Times New Roman" w:hint="eastAsia"/>
          <w:b/>
          <w:bCs/>
          <w:sz w:val="20"/>
          <w:szCs w:val="20"/>
        </w:rPr>
        <w:t xml:space="preserve">although it results in more </w:t>
      </w:r>
      <w:r w:rsidR="00324312">
        <w:rPr>
          <w:rFonts w:ascii="Times New Roman" w:hAnsi="Times New Roman" w:cs="Times New Roman"/>
          <w:b/>
          <w:bCs/>
          <w:sz w:val="20"/>
          <w:szCs w:val="20"/>
        </w:rPr>
        <w:t>paging</w:t>
      </w:r>
      <w:r w:rsidR="00324312">
        <w:rPr>
          <w:rFonts w:ascii="Times New Roman" w:hAnsi="Times New Roman" w:cs="Times New Roman" w:hint="eastAsia"/>
          <w:b/>
          <w:bCs/>
          <w:sz w:val="20"/>
          <w:szCs w:val="20"/>
        </w:rPr>
        <w:t xml:space="preserve"> overhead than the</w:t>
      </w:r>
      <w:r w:rsidR="00324312" w:rsidRPr="002026B7">
        <w:rPr>
          <w:rFonts w:ascii="Times New Roman" w:hAnsi="Times New Roman" w:cs="Times New Roman"/>
          <w:b/>
          <w:bCs/>
          <w:sz w:val="20"/>
          <w:szCs w:val="20"/>
        </w:rPr>
        <w:t xml:space="preserve"> periodic R2D transmission.</w:t>
      </w:r>
    </w:p>
    <w:p w14:paraId="04B46835" w14:textId="152C0284" w:rsidR="008D3371" w:rsidRPr="008D3371" w:rsidRDefault="004947F5"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2 RA resources, compared </w:t>
      </w:r>
      <w:r w:rsidR="008D3371" w:rsidRPr="008D3371">
        <w:rPr>
          <w:rFonts w:ascii="Times New Roman" w:eastAsia="宋体" w:hAnsi="Times New Roman" w:cs="Times New Roman" w:hint="eastAsia"/>
          <w:b/>
          <w:bCs/>
          <w:kern w:val="0"/>
          <w:sz w:val="20"/>
          <w:szCs w:val="20"/>
        </w:rPr>
        <w:t xml:space="preserve">to 6ms/16ms-period R2D transmissions, </w:t>
      </w:r>
      <w:r w:rsidRPr="008D3371">
        <w:rPr>
          <w:rFonts w:ascii="Times New Roman" w:eastAsia="宋体" w:hAnsi="Times New Roman" w:cs="Times New Roman" w:hint="eastAsia"/>
          <w:b/>
          <w:bCs/>
          <w:kern w:val="0"/>
          <w:sz w:val="20"/>
          <w:szCs w:val="20"/>
        </w:rPr>
        <w:t xml:space="preserve">Scheme 1 and 2 </w:t>
      </w:r>
      <w:r w:rsidR="008D3371" w:rsidRPr="008D3371">
        <w:rPr>
          <w:rFonts w:ascii="Times New Roman" w:eastAsia="宋体" w:hAnsi="Times New Roman" w:cs="Times New Roman" w:hint="eastAsia"/>
          <w:b/>
          <w:bCs/>
          <w:kern w:val="0"/>
          <w:sz w:val="20"/>
          <w:szCs w:val="20"/>
        </w:rPr>
        <w:t xml:space="preserve">further </w:t>
      </w:r>
      <w:r w:rsidRPr="008D3371">
        <w:rPr>
          <w:rFonts w:ascii="Times New Roman" w:eastAsia="宋体" w:hAnsi="Times New Roman" w:cs="Times New Roman" w:hint="eastAsia"/>
          <w:b/>
          <w:bCs/>
          <w:kern w:val="0"/>
          <w:sz w:val="20"/>
          <w:szCs w:val="20"/>
        </w:rPr>
        <w:t>reduce the time to inventory all devices by about 7%</w:t>
      </w:r>
      <w:r w:rsidR="008D3371" w:rsidRPr="008D3371">
        <w:rPr>
          <w:rFonts w:ascii="Times New Roman" w:eastAsia="宋体" w:hAnsi="Times New Roman" w:cs="Times New Roman" w:hint="eastAsia"/>
          <w:b/>
          <w:bCs/>
          <w:kern w:val="0"/>
          <w:sz w:val="20"/>
          <w:szCs w:val="20"/>
        </w:rPr>
        <w:t>/21%</w:t>
      </w:r>
      <w:r w:rsidRPr="008D3371">
        <w:rPr>
          <w:rFonts w:ascii="Times New Roman" w:eastAsia="宋体" w:hAnsi="Times New Roman" w:cs="Times New Roman" w:hint="eastAsia"/>
          <w:b/>
          <w:bCs/>
          <w:kern w:val="0"/>
          <w:sz w:val="20"/>
          <w:szCs w:val="20"/>
        </w:rPr>
        <w:t xml:space="preserve"> and 2</w:t>
      </w:r>
      <w:r w:rsidR="008D3371" w:rsidRPr="008D3371">
        <w:rPr>
          <w:rFonts w:ascii="Times New Roman" w:eastAsia="宋体" w:hAnsi="Times New Roman" w:cs="Times New Roman" w:hint="eastAsia"/>
          <w:b/>
          <w:bCs/>
          <w:kern w:val="0"/>
          <w:sz w:val="20"/>
          <w:szCs w:val="20"/>
        </w:rPr>
        <w:t>6</w:t>
      </w:r>
      <w:r w:rsidRPr="008D3371">
        <w:rPr>
          <w:rFonts w:ascii="Times New Roman" w:eastAsia="宋体" w:hAnsi="Times New Roman" w:cs="Times New Roman" w:hint="eastAsia"/>
          <w:b/>
          <w:bCs/>
          <w:kern w:val="0"/>
          <w:sz w:val="20"/>
          <w:szCs w:val="20"/>
        </w:rPr>
        <w:t>%</w:t>
      </w:r>
      <w:r w:rsidR="008D3371" w:rsidRPr="008D3371">
        <w:rPr>
          <w:rFonts w:ascii="Times New Roman" w:eastAsia="宋体" w:hAnsi="Times New Roman" w:cs="Times New Roman" w:hint="eastAsia"/>
          <w:b/>
          <w:bCs/>
          <w:kern w:val="0"/>
          <w:sz w:val="20"/>
          <w:szCs w:val="20"/>
        </w:rPr>
        <w:t xml:space="preserve">/43% with additional aperiodic R2D transmission </w:t>
      </w:r>
    </w:p>
    <w:p w14:paraId="25803A42" w14:textId="222C52FE" w:rsidR="008D3371" w:rsidRPr="008D3371" w:rsidRDefault="008D3371"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w:t>
      </w:r>
      <w:r>
        <w:rPr>
          <w:rFonts w:ascii="Times New Roman" w:eastAsia="宋体" w:hAnsi="Times New Roman" w:cs="Times New Roman" w:hint="eastAsia"/>
          <w:b/>
          <w:bCs/>
          <w:kern w:val="0"/>
          <w:sz w:val="20"/>
          <w:szCs w:val="20"/>
        </w:rPr>
        <w:t xml:space="preserve">4 </w:t>
      </w:r>
      <w:r w:rsidRPr="008D3371">
        <w:rPr>
          <w:rFonts w:ascii="Times New Roman" w:eastAsia="宋体" w:hAnsi="Times New Roman" w:cs="Times New Roman" w:hint="eastAsia"/>
          <w:b/>
          <w:bCs/>
          <w:kern w:val="0"/>
          <w:sz w:val="20"/>
          <w:szCs w:val="20"/>
        </w:rPr>
        <w:t xml:space="preserve">RA resources, compared to 6ms/16ms-period R2D transmissions, Scheme 1 and 2 further reduce the time to inventory all devices by about </w:t>
      </w:r>
      <w:r>
        <w:rPr>
          <w:rFonts w:ascii="Times New Roman" w:eastAsia="宋体" w:hAnsi="Times New Roman" w:cs="Times New Roman" w:hint="eastAsia"/>
          <w:b/>
          <w:bCs/>
          <w:kern w:val="0"/>
          <w:sz w:val="20"/>
          <w:szCs w:val="20"/>
        </w:rPr>
        <w:t>1.2</w:t>
      </w:r>
      <w:r w:rsidRPr="008D3371">
        <w:rPr>
          <w:rFonts w:ascii="Times New Roman" w:eastAsia="宋体" w:hAnsi="Times New Roman" w:cs="Times New Roman" w:hint="eastAsia"/>
          <w:b/>
          <w:bCs/>
          <w:kern w:val="0"/>
          <w:sz w:val="20"/>
          <w:szCs w:val="20"/>
        </w:rPr>
        <w:t>%/2</w:t>
      </w:r>
      <w:r>
        <w:rPr>
          <w:rFonts w:ascii="Times New Roman" w:eastAsia="宋体" w:hAnsi="Times New Roman" w:cs="Times New Roman" w:hint="eastAsia"/>
          <w:b/>
          <w:bCs/>
          <w:kern w:val="0"/>
          <w:sz w:val="20"/>
          <w:szCs w:val="20"/>
        </w:rPr>
        <w:t>0</w:t>
      </w:r>
      <w:r w:rsidRPr="008D3371">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hint="eastAsia"/>
          <w:b/>
          <w:bCs/>
          <w:kern w:val="0"/>
          <w:sz w:val="20"/>
          <w:szCs w:val="20"/>
        </w:rPr>
        <w:t>6.7</w:t>
      </w:r>
      <w:r w:rsidRPr="008D3371">
        <w:rPr>
          <w:rFonts w:ascii="Times New Roman" w:eastAsia="宋体" w:hAnsi="Times New Roman" w:cs="Times New Roman" w:hint="eastAsia"/>
          <w:b/>
          <w:bCs/>
          <w:kern w:val="0"/>
          <w:sz w:val="20"/>
          <w:szCs w:val="20"/>
        </w:rPr>
        <w:t>%/4</w:t>
      </w:r>
      <w:r>
        <w:rPr>
          <w:rFonts w:ascii="Times New Roman" w:eastAsia="宋体" w:hAnsi="Times New Roman" w:cs="Times New Roman" w:hint="eastAsia"/>
          <w:b/>
          <w:bCs/>
          <w:kern w:val="0"/>
          <w:sz w:val="20"/>
          <w:szCs w:val="20"/>
        </w:rPr>
        <w:t>9</w:t>
      </w:r>
      <w:r w:rsidRPr="008D3371">
        <w:rPr>
          <w:rFonts w:ascii="Times New Roman" w:eastAsia="宋体" w:hAnsi="Times New Roman" w:cs="Times New Roman" w:hint="eastAsia"/>
          <w:b/>
          <w:bCs/>
          <w:kern w:val="0"/>
          <w:sz w:val="20"/>
          <w:szCs w:val="20"/>
        </w:rPr>
        <w:t xml:space="preserve">% with additional aperiodic R2D transmission </w:t>
      </w:r>
    </w:p>
    <w:p w14:paraId="39AAD63A" w14:textId="5A12FD1E" w:rsidR="004947F5" w:rsidRDefault="004947F5" w:rsidP="008D3371">
      <w:pPr>
        <w:adjustRightInd w:val="0"/>
        <w:snapToGrid w:val="0"/>
        <w:spacing w:afterLines="50" w:after="120"/>
        <w:rPr>
          <w:rFonts w:ascii="Times New Roman" w:eastAsia="宋体" w:hAnsi="Times New Roman" w:cs="Times New Roman"/>
          <w:b/>
          <w:bCs/>
          <w:kern w:val="0"/>
          <w:sz w:val="20"/>
          <w:szCs w:val="20"/>
        </w:rPr>
      </w:pPr>
    </w:p>
    <w:p w14:paraId="4522BD2F" w14:textId="25107454" w:rsidR="008D3371" w:rsidRPr="002026B7" w:rsidRDefault="008D3371" w:rsidP="008D3371">
      <w:pPr>
        <w:adjustRightInd w:val="0"/>
        <w:snapToGrid w:val="0"/>
        <w:spacing w:afterLines="50" w:after="120"/>
        <w:rPr>
          <w:rFonts w:ascii="Times New Roman" w:hAnsi="Times New Roman" w:cs="Times New Roman"/>
          <w:b/>
          <w:bCs/>
          <w:sz w:val="20"/>
          <w:szCs w:val="20"/>
        </w:rPr>
      </w:pPr>
      <w:bookmarkStart w:id="16" w:name="_Hlk178520888"/>
      <w:r w:rsidRPr="002026B7">
        <w:rPr>
          <w:rFonts w:ascii="Times New Roman" w:hAnsi="Times New Roman" w:cs="Times New Roman" w:hint="eastAsia"/>
          <w:b/>
          <w:bCs/>
          <w:sz w:val="20"/>
          <w:szCs w:val="20"/>
        </w:rPr>
        <w:t>Observation 3.3-</w:t>
      </w:r>
      <w:r w:rsidR="009A6C25">
        <w:rPr>
          <w:rFonts w:ascii="Times New Roman" w:hAnsi="Times New Roman" w:cs="Times New Roman" w:hint="eastAsia"/>
          <w:b/>
          <w:bCs/>
          <w:sz w:val="20"/>
          <w:szCs w:val="20"/>
        </w:rPr>
        <w:t>4</w:t>
      </w:r>
      <w:r w:rsidRPr="002026B7">
        <w:rPr>
          <w:rFonts w:ascii="Times New Roman" w:hAnsi="Times New Roman" w:cs="Times New Roman" w:hint="eastAsia"/>
          <w:b/>
          <w:bCs/>
          <w:sz w:val="20"/>
          <w:szCs w:val="20"/>
        </w:rPr>
        <w:t>:</w:t>
      </w:r>
    </w:p>
    <w:p w14:paraId="090773F0" w14:textId="4647ADD0" w:rsidR="00324312" w:rsidRDefault="00324312" w:rsidP="00324312">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 xml:space="preserve">Devices under </w:t>
      </w:r>
      <w:r>
        <w:rPr>
          <w:rFonts w:ascii="Times New Roman" w:hAnsi="Times New Roman" w:cs="Times New Roman" w:hint="eastAsia"/>
          <w:b/>
          <w:bCs/>
          <w:sz w:val="20"/>
          <w:szCs w:val="20"/>
        </w:rPr>
        <w:t>Scheme 1</w:t>
      </w:r>
      <w:r w:rsidRPr="002026B7">
        <w:rPr>
          <w:rFonts w:ascii="Times New Roman" w:hAnsi="Times New Roman" w:cs="Times New Roman"/>
          <w:b/>
          <w:bCs/>
          <w:sz w:val="20"/>
          <w:szCs w:val="20"/>
        </w:rPr>
        <w:t xml:space="preserve"> </w:t>
      </w:r>
      <w:r w:rsidR="00125FF1">
        <w:rPr>
          <w:rFonts w:ascii="Times New Roman" w:hAnsi="Times New Roman" w:cs="Times New Roman"/>
          <w:b/>
          <w:bCs/>
          <w:sz w:val="20"/>
          <w:szCs w:val="20"/>
        </w:rPr>
        <w:t>need</w:t>
      </w:r>
      <w:r w:rsidR="009A6C25">
        <w:rPr>
          <w:rFonts w:ascii="Times New Roman" w:hAnsi="Times New Roman" w:cs="Times New Roman" w:hint="eastAsia"/>
          <w:b/>
          <w:bCs/>
          <w:sz w:val="20"/>
          <w:szCs w:val="20"/>
        </w:rPr>
        <w:t>s</w:t>
      </w:r>
      <w:r w:rsidR="00125FF1">
        <w:rPr>
          <w:rFonts w:ascii="Times New Roman" w:hAnsi="Times New Roman" w:cs="Times New Roman"/>
          <w:b/>
          <w:bCs/>
          <w:sz w:val="20"/>
          <w:szCs w:val="20"/>
        </w:rPr>
        <w:t xml:space="preserve"> to recharge more often </w:t>
      </w:r>
      <w:r w:rsidR="009A6C25">
        <w:rPr>
          <w:rFonts w:ascii="Times New Roman" w:hAnsi="Times New Roman" w:cs="Times New Roman"/>
          <w:b/>
          <w:bCs/>
          <w:sz w:val="20"/>
          <w:szCs w:val="20"/>
        </w:rPr>
        <w:t>compared</w:t>
      </w:r>
      <w:r w:rsidR="009A6C25">
        <w:rPr>
          <w:rFonts w:ascii="Times New Roman" w:hAnsi="Times New Roman" w:cs="Times New Roman" w:hint="eastAsia"/>
          <w:b/>
          <w:bCs/>
          <w:sz w:val="20"/>
          <w:szCs w:val="20"/>
        </w:rPr>
        <w:t xml:space="preserve"> to Scheme 2 and Scheme 3</w:t>
      </w:r>
      <w:r w:rsidR="008D3371">
        <w:rPr>
          <w:rFonts w:ascii="Times New Roman" w:hAnsi="Times New Roman" w:cs="Times New Roman" w:hint="eastAsia"/>
          <w:b/>
          <w:bCs/>
          <w:sz w:val="20"/>
          <w:szCs w:val="20"/>
        </w:rPr>
        <w:t>.</w:t>
      </w:r>
    </w:p>
    <w:p w14:paraId="53B81EC6" w14:textId="77777777" w:rsidR="00125FF1" w:rsidRDefault="00125FF1" w:rsidP="00125FF1">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generally offers the shortest inventory time, while Scheme 1 has the longest. </w:t>
      </w:r>
    </w:p>
    <w:p w14:paraId="4099C50A" w14:textId="49E3552E" w:rsidR="008A05C6" w:rsidRPr="00BA0DBD" w:rsidRDefault="008A05C6" w:rsidP="00417FA3">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BA0DBD">
        <w:rPr>
          <w:rFonts w:ascii="Times New Roman" w:hAnsi="Times New Roman" w:cs="Times New Roman"/>
          <w:b/>
          <w:bCs/>
          <w:sz w:val="20"/>
          <w:szCs w:val="20"/>
        </w:rPr>
        <w:t>For scheme</w:t>
      </w:r>
      <w:r w:rsidR="00FD476E" w:rsidRPr="00BA0DBD">
        <w:rPr>
          <w:rFonts w:ascii="Times New Roman" w:hAnsi="Times New Roman" w:cs="Times New Roman"/>
          <w:b/>
          <w:bCs/>
          <w:sz w:val="20"/>
          <w:szCs w:val="20"/>
        </w:rPr>
        <w:t xml:space="preserve"> </w:t>
      </w:r>
      <w:r w:rsidRPr="00BA0DBD">
        <w:rPr>
          <w:rFonts w:ascii="Times New Roman" w:hAnsi="Times New Roman" w:cs="Times New Roman"/>
          <w:b/>
          <w:bCs/>
          <w:sz w:val="20"/>
          <w:szCs w:val="20"/>
        </w:rPr>
        <w:t>1 and s</w:t>
      </w:r>
      <w:r w:rsidR="00FD476E" w:rsidRPr="00BA0DBD">
        <w:rPr>
          <w:rFonts w:ascii="Times New Roman" w:hAnsi="Times New Roman" w:cs="Times New Roman"/>
          <w:b/>
          <w:bCs/>
          <w:sz w:val="20"/>
          <w:szCs w:val="20"/>
        </w:rPr>
        <w:t>ch</w:t>
      </w:r>
      <w:r w:rsidRPr="00BA0DBD">
        <w:rPr>
          <w:rFonts w:ascii="Times New Roman" w:hAnsi="Times New Roman" w:cs="Times New Roman"/>
          <w:b/>
          <w:bCs/>
          <w:sz w:val="20"/>
          <w:szCs w:val="20"/>
        </w:rPr>
        <w:t>eme</w:t>
      </w:r>
      <w:r w:rsidR="00FD476E" w:rsidRPr="00BA0DBD">
        <w:rPr>
          <w:rFonts w:ascii="Times New Roman" w:hAnsi="Times New Roman" w:cs="Times New Roman"/>
          <w:b/>
          <w:bCs/>
          <w:sz w:val="20"/>
          <w:szCs w:val="20"/>
        </w:rPr>
        <w:t xml:space="preserve"> </w:t>
      </w:r>
      <w:r w:rsidRPr="00BA0DBD">
        <w:rPr>
          <w:rFonts w:ascii="Times New Roman" w:hAnsi="Times New Roman" w:cs="Times New Roman"/>
          <w:b/>
          <w:bCs/>
          <w:sz w:val="20"/>
          <w:szCs w:val="20"/>
        </w:rPr>
        <w:t>2</w:t>
      </w:r>
      <w:r w:rsidR="00125FF1">
        <w:rPr>
          <w:rFonts w:ascii="Times New Roman" w:hAnsi="Times New Roman" w:cs="Times New Roman" w:hint="eastAsia"/>
          <w:b/>
          <w:bCs/>
          <w:sz w:val="20"/>
          <w:szCs w:val="20"/>
        </w:rPr>
        <w:t xml:space="preserve"> that </w:t>
      </w:r>
      <w:r w:rsidR="00125FF1" w:rsidRPr="00BA0DBD">
        <w:rPr>
          <w:rFonts w:ascii="Times New Roman" w:hAnsi="Times New Roman" w:cs="Times New Roman"/>
          <w:b/>
          <w:bCs/>
          <w:sz w:val="20"/>
          <w:szCs w:val="20"/>
        </w:rPr>
        <w:t xml:space="preserve">reader cannot control or </w:t>
      </w:r>
      <w:r w:rsidR="00125FF1">
        <w:rPr>
          <w:rFonts w:ascii="Times New Roman" w:hAnsi="Times New Roman" w:cs="Times New Roman" w:hint="eastAsia"/>
          <w:b/>
          <w:bCs/>
          <w:sz w:val="20"/>
          <w:szCs w:val="20"/>
        </w:rPr>
        <w:t>be aware of</w:t>
      </w:r>
      <w:r w:rsidR="00125FF1" w:rsidRPr="00BA0DBD">
        <w:rPr>
          <w:rFonts w:ascii="Times New Roman" w:hAnsi="Times New Roman" w:cs="Times New Roman"/>
          <w:b/>
          <w:bCs/>
          <w:sz w:val="20"/>
          <w:szCs w:val="20"/>
        </w:rPr>
        <w:t xml:space="preserve"> the device state</w:t>
      </w:r>
      <w:r w:rsidR="00125FF1">
        <w:rPr>
          <w:rFonts w:ascii="Times New Roman" w:hAnsi="Times New Roman" w:cs="Times New Roman" w:hint="eastAsia"/>
          <w:b/>
          <w:bCs/>
          <w:sz w:val="20"/>
          <w:szCs w:val="20"/>
        </w:rPr>
        <w:t xml:space="preserve">, </w:t>
      </w:r>
      <w:r w:rsidRPr="00BA0DBD">
        <w:rPr>
          <w:rFonts w:ascii="Times New Roman" w:hAnsi="Times New Roman" w:cs="Times New Roman"/>
          <w:b/>
          <w:bCs/>
          <w:sz w:val="20"/>
          <w:szCs w:val="20"/>
        </w:rPr>
        <w:t xml:space="preserve">short paging period </w:t>
      </w:r>
      <w:r w:rsidR="00125FF1">
        <w:rPr>
          <w:rFonts w:ascii="Times New Roman" w:hAnsi="Times New Roman" w:cs="Times New Roman" w:hint="eastAsia"/>
          <w:b/>
          <w:bCs/>
          <w:sz w:val="20"/>
          <w:szCs w:val="20"/>
        </w:rPr>
        <w:t xml:space="preserve">and/or aperiodic R2D transmission </w:t>
      </w:r>
      <w:r w:rsidRPr="00BA0DBD">
        <w:rPr>
          <w:rFonts w:ascii="Times New Roman" w:hAnsi="Times New Roman" w:cs="Times New Roman"/>
          <w:b/>
          <w:bCs/>
          <w:sz w:val="20"/>
          <w:szCs w:val="20"/>
        </w:rPr>
        <w:t>can reduce inventory latency. For scheme</w:t>
      </w:r>
      <w:r w:rsidR="00CD7DAC" w:rsidRPr="00BA0DBD">
        <w:rPr>
          <w:rFonts w:ascii="Times New Roman" w:hAnsi="Times New Roman" w:cs="Times New Roman"/>
          <w:b/>
          <w:bCs/>
          <w:sz w:val="20"/>
          <w:szCs w:val="20"/>
        </w:rPr>
        <w:t xml:space="preserve"> </w:t>
      </w:r>
      <w:r w:rsidRPr="00BA0DBD">
        <w:rPr>
          <w:rFonts w:ascii="Times New Roman" w:hAnsi="Times New Roman" w:cs="Times New Roman"/>
          <w:b/>
          <w:bCs/>
          <w:sz w:val="20"/>
          <w:szCs w:val="20"/>
        </w:rPr>
        <w:t xml:space="preserve">3, </w:t>
      </w:r>
      <w:r w:rsidR="005D55AD">
        <w:rPr>
          <w:rFonts w:ascii="Times New Roman" w:hAnsi="Times New Roman" w:cs="Times New Roman" w:hint="eastAsia"/>
          <w:b/>
          <w:bCs/>
          <w:sz w:val="20"/>
          <w:szCs w:val="20"/>
        </w:rPr>
        <w:t>to achieve the trade</w:t>
      </w:r>
      <w:r w:rsidR="00EA6BDA">
        <w:rPr>
          <w:rFonts w:ascii="Times New Roman" w:hAnsi="Times New Roman" w:cs="Times New Roman" w:hint="eastAsia"/>
          <w:b/>
          <w:bCs/>
          <w:sz w:val="20"/>
          <w:szCs w:val="20"/>
        </w:rPr>
        <w:t>off</w:t>
      </w:r>
      <w:r w:rsidR="005D55AD">
        <w:rPr>
          <w:rFonts w:ascii="Times New Roman" w:hAnsi="Times New Roman" w:cs="Times New Roman" w:hint="eastAsia"/>
          <w:b/>
          <w:bCs/>
          <w:sz w:val="20"/>
          <w:szCs w:val="20"/>
        </w:rPr>
        <w:t xml:space="preserve"> between the </w:t>
      </w:r>
      <w:r w:rsidR="005D55AD">
        <w:rPr>
          <w:rFonts w:ascii="Times New Roman" w:hAnsi="Times New Roman" w:cs="Times New Roman"/>
          <w:b/>
          <w:bCs/>
          <w:sz w:val="20"/>
          <w:szCs w:val="20"/>
        </w:rPr>
        <w:t>inventory</w:t>
      </w:r>
      <w:r w:rsidR="005D55AD">
        <w:rPr>
          <w:rFonts w:ascii="Times New Roman" w:hAnsi="Times New Roman" w:cs="Times New Roman" w:hint="eastAsia"/>
          <w:b/>
          <w:bCs/>
          <w:sz w:val="20"/>
          <w:szCs w:val="20"/>
        </w:rPr>
        <w:t xml:space="preserve"> latency and R2D </w:t>
      </w:r>
      <w:proofErr w:type="spellStart"/>
      <w:r w:rsidR="005D55AD">
        <w:rPr>
          <w:rFonts w:ascii="Times New Roman" w:hAnsi="Times New Roman" w:cs="Times New Roman" w:hint="eastAsia"/>
          <w:b/>
          <w:bCs/>
          <w:sz w:val="20"/>
          <w:szCs w:val="20"/>
        </w:rPr>
        <w:t>overahed</w:t>
      </w:r>
      <w:proofErr w:type="spellEnd"/>
      <w:r w:rsidR="005D55AD">
        <w:rPr>
          <w:rFonts w:ascii="Times New Roman" w:hAnsi="Times New Roman" w:cs="Times New Roman" w:hint="eastAsia"/>
          <w:b/>
          <w:bCs/>
          <w:sz w:val="20"/>
          <w:szCs w:val="20"/>
        </w:rPr>
        <w:t xml:space="preserve">, it is advisable to set </w:t>
      </w:r>
      <w:r w:rsidR="00125FF1" w:rsidRPr="00125FF1">
        <w:rPr>
          <w:rFonts w:ascii="Times New Roman" w:hAnsi="Times New Roman" w:cs="Times New Roman" w:hint="eastAsia"/>
          <w:b/>
          <w:bCs/>
          <w:sz w:val="20"/>
          <w:szCs w:val="20"/>
        </w:rPr>
        <w:t>the</w:t>
      </w:r>
      <w:r w:rsidR="00125FF1">
        <w:rPr>
          <w:rFonts w:ascii="Times New Roman" w:hAnsi="Times New Roman" w:cs="Times New Roman" w:hint="eastAsia"/>
          <w:b/>
          <w:bCs/>
          <w:sz w:val="20"/>
          <w:szCs w:val="20"/>
        </w:rPr>
        <w:t xml:space="preserve"> paging period and the</w:t>
      </w:r>
      <w:r w:rsidR="00125FF1" w:rsidRPr="00125FF1">
        <w:rPr>
          <w:rFonts w:ascii="Times New Roman" w:hAnsi="Times New Roman" w:cs="Times New Roman" w:hint="eastAsia"/>
          <w:b/>
          <w:bCs/>
          <w:sz w:val="20"/>
          <w:szCs w:val="20"/>
        </w:rPr>
        <w:t xml:space="preserve"> ON to SLEEP time </w:t>
      </w:r>
      <w:r w:rsidR="00125FF1">
        <w:rPr>
          <w:rFonts w:ascii="Times New Roman" w:hAnsi="Times New Roman" w:cs="Times New Roman" w:hint="eastAsia"/>
          <w:b/>
          <w:bCs/>
          <w:sz w:val="20"/>
          <w:szCs w:val="20"/>
        </w:rPr>
        <w:t>ratio</w:t>
      </w:r>
      <w:r w:rsidR="000055C9">
        <w:rPr>
          <w:rFonts w:ascii="Times New Roman" w:hAnsi="Times New Roman" w:cs="Times New Roman" w:hint="eastAsia"/>
          <w:b/>
          <w:bCs/>
          <w:sz w:val="20"/>
          <w:szCs w:val="20"/>
        </w:rPr>
        <w:t xml:space="preserve"> to</w:t>
      </w:r>
      <w:r w:rsidR="00125FF1">
        <w:rPr>
          <w:rFonts w:ascii="Times New Roman" w:hAnsi="Times New Roman" w:cs="Times New Roman" w:hint="eastAsia"/>
          <w:b/>
          <w:bCs/>
          <w:sz w:val="20"/>
          <w:szCs w:val="20"/>
        </w:rPr>
        <w:t xml:space="preserve"> </w:t>
      </w:r>
      <w:r w:rsidR="00125FF1" w:rsidRPr="00125FF1">
        <w:rPr>
          <w:rFonts w:ascii="Times New Roman" w:hAnsi="Times New Roman" w:cs="Times New Roman" w:hint="eastAsia"/>
          <w:b/>
          <w:bCs/>
          <w:sz w:val="20"/>
          <w:szCs w:val="20"/>
        </w:rPr>
        <w:t>allow</w:t>
      </w:r>
      <w:r w:rsidR="00125FF1">
        <w:rPr>
          <w:rFonts w:ascii="Times New Roman" w:hAnsi="Times New Roman" w:cs="Times New Roman" w:hint="eastAsia"/>
          <w:b/>
          <w:bCs/>
          <w:sz w:val="20"/>
          <w:szCs w:val="20"/>
        </w:rPr>
        <w:t xml:space="preserve"> device </w:t>
      </w:r>
      <w:r w:rsidR="00125FF1">
        <w:rPr>
          <w:rFonts w:ascii="Times New Roman" w:hAnsi="Times New Roman" w:cs="Times New Roman"/>
          <w:b/>
          <w:bCs/>
          <w:sz w:val="20"/>
          <w:szCs w:val="20"/>
        </w:rPr>
        <w:t>harvest</w:t>
      </w:r>
      <w:r w:rsidR="00125FF1">
        <w:rPr>
          <w:rFonts w:ascii="Times New Roman" w:hAnsi="Times New Roman" w:cs="Times New Roman" w:hint="eastAsia"/>
          <w:b/>
          <w:bCs/>
          <w:sz w:val="20"/>
          <w:szCs w:val="20"/>
        </w:rPr>
        <w:t xml:space="preserve"> </w:t>
      </w:r>
      <w:r w:rsidR="00125FF1" w:rsidRPr="00125FF1">
        <w:rPr>
          <w:rFonts w:ascii="Times New Roman" w:hAnsi="Times New Roman" w:cs="Times New Roman" w:hint="eastAsia"/>
          <w:b/>
          <w:bCs/>
          <w:sz w:val="20"/>
          <w:szCs w:val="20"/>
        </w:rPr>
        <w:t>enough energy</w:t>
      </w:r>
      <w:r w:rsidR="00125FF1">
        <w:rPr>
          <w:rFonts w:ascii="Times New Roman" w:hAnsi="Times New Roman" w:cs="Times New Roman" w:hint="eastAsia"/>
          <w:b/>
          <w:bCs/>
          <w:sz w:val="20"/>
          <w:szCs w:val="20"/>
        </w:rPr>
        <w:t>.</w:t>
      </w:r>
    </w:p>
    <w:bookmarkEnd w:id="16"/>
    <w:p w14:paraId="3985CE70" w14:textId="77777777" w:rsidR="00A16F68" w:rsidRDefault="00A16F68" w:rsidP="00796147">
      <w:pPr>
        <w:rPr>
          <w:rFonts w:ascii="Times New Roman" w:hAnsi="Times New Roman" w:cs="Times New Roman"/>
          <w:sz w:val="20"/>
          <w:szCs w:val="20"/>
        </w:rPr>
      </w:pPr>
    </w:p>
    <w:p w14:paraId="5721A571" w14:textId="085F9860" w:rsidR="00796147" w:rsidRPr="004D0DFB" w:rsidRDefault="00796147" w:rsidP="006D621B">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3.1-1</w:t>
      </w:r>
      <w:r w:rsidRPr="004D0DFB">
        <w:rPr>
          <w:rFonts w:ascii="Times New Roman" w:hAnsi="Times New Roman" w:cs="Times New Roman" w:hint="eastAsia"/>
          <w:b/>
          <w:bCs/>
          <w:sz w:val="20"/>
          <w:szCs w:val="20"/>
        </w:rPr>
        <w:t xml:space="preserve">: Capture following Table for Direction 1 in the TR 38.769 section </w:t>
      </w:r>
      <w:bookmarkStart w:id="17" w:name="_Toc175766736"/>
      <w:r w:rsidRPr="004D0DFB">
        <w:rPr>
          <w:rFonts w:ascii="Times New Roman" w:hAnsi="Times New Roman" w:cs="Times New Roman"/>
          <w:b/>
          <w:bCs/>
          <w:sz w:val="20"/>
          <w:szCs w:val="20"/>
        </w:rPr>
        <w:t>6.2.1</w:t>
      </w:r>
      <w:bookmarkEnd w:id="17"/>
      <w:r w:rsidRPr="004D0DFB">
        <w:rPr>
          <w:rFonts w:ascii="Times New Roman" w:hAnsi="Times New Roman" w:cs="Times New Roman" w:hint="eastAsia"/>
          <w:b/>
          <w:bCs/>
          <w:sz w:val="20"/>
          <w:szCs w:val="20"/>
        </w:rPr>
        <w:t>.</w:t>
      </w:r>
    </w:p>
    <w:p w14:paraId="40D4BCBD" w14:textId="7239FF6F" w:rsidR="00796147" w:rsidRPr="006D621B" w:rsidRDefault="00796147" w:rsidP="006D621B">
      <w:pPr>
        <w:jc w:val="center"/>
        <w:rPr>
          <w:rFonts w:ascii="Times New Roman" w:hAnsi="Times New Roman" w:cs="Times New Roman"/>
          <w:b/>
          <w:bCs/>
        </w:rPr>
      </w:pPr>
      <w:r w:rsidRPr="006D621B">
        <w:rPr>
          <w:rFonts w:ascii="Times New Roman" w:hAnsi="Times New Roman" w:cs="Times New Roman"/>
          <w:b/>
          <w:bCs/>
        </w:rPr>
        <w:t>Table 6.2.1-1: Details from Source [R1-</w:t>
      </w:r>
      <w:r w:rsidR="00706F6B" w:rsidRPr="006D621B">
        <w:rPr>
          <w:rFonts w:ascii="Times New Roman" w:hAnsi="Times New Roman" w:cs="Times New Roman"/>
          <w:b/>
          <w:bCs/>
        </w:rPr>
        <w:t>2407863</w:t>
      </w:r>
      <w:r w:rsidRPr="006D621B">
        <w:rPr>
          <w:rFonts w:ascii="Times New Roman" w:hAnsi="Times New Roman" w:cs="Times New Roman"/>
          <w:b/>
          <w:bCs/>
        </w:rPr>
        <w:t>]</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796147" w:rsidRPr="008768C5" w14:paraId="2FCEE4C2" w14:textId="77777777" w:rsidTr="00F143D9">
        <w:trPr>
          <w:trHeight w:val="327"/>
        </w:trPr>
        <w:tc>
          <w:tcPr>
            <w:tcW w:w="1418" w:type="dxa"/>
            <w:shd w:val="clear" w:color="auto" w:fill="D0CECE" w:themeFill="background2" w:themeFillShade="E6"/>
            <w:vAlign w:val="center"/>
          </w:tcPr>
          <w:p w14:paraId="3C596C96" w14:textId="77777777" w:rsidR="00796147" w:rsidRPr="00126A3D" w:rsidRDefault="00796147" w:rsidP="00F143D9">
            <w:pPr>
              <w:pStyle w:val="TAH"/>
              <w:rPr>
                <w:lang w:val="en-US" w:eastAsia="zh-CN"/>
              </w:rPr>
            </w:pPr>
            <w:r w:rsidRPr="00126A3D">
              <w:rPr>
                <w:rFonts w:hint="eastAsia"/>
                <w:lang w:val="en-US" w:eastAsia="zh-CN"/>
              </w:rPr>
              <w:lastRenderedPageBreak/>
              <w:t>Source</w:t>
            </w:r>
          </w:p>
        </w:tc>
        <w:tc>
          <w:tcPr>
            <w:tcW w:w="7679" w:type="dxa"/>
            <w:shd w:val="clear" w:color="auto" w:fill="D0CECE" w:themeFill="background2" w:themeFillShade="E6"/>
            <w:vAlign w:val="center"/>
          </w:tcPr>
          <w:p w14:paraId="4DA78CBC" w14:textId="77777777" w:rsidR="00796147" w:rsidRPr="00126A3D" w:rsidRDefault="00796147" w:rsidP="00F143D9">
            <w:pPr>
              <w:pStyle w:val="TAH"/>
              <w:rPr>
                <w:lang w:val="en-US" w:eastAsia="zh-CN"/>
              </w:rPr>
            </w:pPr>
            <w:r w:rsidRPr="00126A3D">
              <w:rPr>
                <w:rFonts w:hint="eastAsia"/>
                <w:lang w:val="en-US" w:eastAsia="zh-CN"/>
              </w:rPr>
              <w:t>Details</w:t>
            </w:r>
          </w:p>
        </w:tc>
      </w:tr>
      <w:tr w:rsidR="00796147" w:rsidRPr="008768C5" w14:paraId="0D590B76" w14:textId="77777777" w:rsidTr="00F143D9">
        <w:trPr>
          <w:trHeight w:val="1004"/>
        </w:trPr>
        <w:tc>
          <w:tcPr>
            <w:tcW w:w="1418" w:type="dxa"/>
            <w:shd w:val="clear" w:color="auto" w:fill="D0CECE" w:themeFill="background2" w:themeFillShade="E6"/>
            <w:vAlign w:val="center"/>
          </w:tcPr>
          <w:p w14:paraId="2F2AC5DD" w14:textId="2DF59D43" w:rsidR="00796147" w:rsidRPr="004D0DFB" w:rsidRDefault="00796147" w:rsidP="00F143D9">
            <w:pPr>
              <w:pStyle w:val="TAC"/>
              <w:rPr>
                <w:rFonts w:eastAsiaTheme="minorEastAsia"/>
                <w:b/>
                <w:bCs/>
                <w:lang w:val="en-US" w:eastAsia="zh-CN"/>
              </w:rPr>
            </w:pPr>
            <w:r w:rsidRPr="00126A3D">
              <w:rPr>
                <w:rFonts w:hint="eastAsia"/>
                <w:b/>
                <w:bCs/>
                <w:lang w:val="en-US" w:eastAsia="zh-CN"/>
              </w:rPr>
              <w:t xml:space="preserve">Source </w:t>
            </w:r>
            <w:r>
              <w:rPr>
                <w:rFonts w:eastAsiaTheme="minorEastAsia" w:hint="eastAsia"/>
                <w:b/>
                <w:bCs/>
                <w:lang w:val="en-US" w:eastAsia="zh-CN"/>
              </w:rPr>
              <w:t>[</w:t>
            </w:r>
            <w:r w:rsidR="008D160D"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16F56B88" w14:textId="77777777" w:rsidR="00796147" w:rsidRPr="00417FA3" w:rsidRDefault="00796147" w:rsidP="00417FA3">
            <w:pPr>
              <w:pStyle w:val="TAL"/>
              <w:jc w:val="both"/>
              <w:rPr>
                <w:b/>
                <w:bCs/>
                <w:lang w:val="en-US" w:eastAsia="zh-CN"/>
              </w:rPr>
            </w:pPr>
            <w:r w:rsidRPr="00417FA3">
              <w:rPr>
                <w:b/>
                <w:bCs/>
                <w:lang w:val="en-US" w:eastAsia="zh-CN"/>
              </w:rPr>
              <w:t xml:space="preserve">Solution description </w:t>
            </w:r>
          </w:p>
          <w:p w14:paraId="602AF561" w14:textId="4BA04218" w:rsidR="00796147" w:rsidRDefault="005B0F33" w:rsidP="005B0F33">
            <w:pPr>
              <w:pStyle w:val="TAL"/>
              <w:jc w:val="both"/>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two states: ON, OFF</w:t>
            </w:r>
            <w:r>
              <w:rPr>
                <w:rFonts w:eastAsiaTheme="minorEastAsia" w:hint="eastAsia"/>
                <w:lang w:val="en-US" w:eastAsia="zh-CN"/>
              </w:rPr>
              <w:t xml:space="preserve">. </w:t>
            </w:r>
          </w:p>
          <w:p w14:paraId="6164E746" w14:textId="7A5C82E0" w:rsidR="005B0F33" w:rsidRPr="005B0F33" w:rsidRDefault="005B0F33" w:rsidP="00417FA3">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ON state supports transmission, reception for communication</w:t>
            </w:r>
            <w:r>
              <w:rPr>
                <w:rFonts w:eastAsiaTheme="minorEastAsia" w:hint="eastAsia"/>
                <w:lang w:val="en-US" w:eastAsia="zh-CN"/>
              </w:rPr>
              <w:t xml:space="preserve"> and does not support </w:t>
            </w:r>
            <w:r w:rsidRPr="005B0F33">
              <w:rPr>
                <w:rFonts w:eastAsiaTheme="minorEastAsia" w:hint="eastAsia"/>
                <w:lang w:val="en-US" w:eastAsia="zh-CN"/>
              </w:rPr>
              <w:t xml:space="preserve">energy harvesting considering device has a single antenna for both communication and RF energy harvesting in </w:t>
            </w:r>
            <w:proofErr w:type="spellStart"/>
            <w:r w:rsidRPr="005B0F33">
              <w:rPr>
                <w:rFonts w:eastAsiaTheme="minorEastAsia" w:hint="eastAsia"/>
                <w:lang w:val="en-US" w:eastAsia="zh-CN"/>
              </w:rPr>
              <w:t>TDMed</w:t>
            </w:r>
            <w:proofErr w:type="spellEnd"/>
            <w:r w:rsidRPr="005B0F33">
              <w:rPr>
                <w:rFonts w:eastAsiaTheme="minorEastAsia" w:hint="eastAsia"/>
                <w:lang w:val="en-US" w:eastAsia="zh-CN"/>
              </w:rPr>
              <w:t xml:space="preserve"> manner</w:t>
            </w:r>
            <w:r>
              <w:rPr>
                <w:rFonts w:eastAsiaTheme="minorEastAsia" w:hint="eastAsia"/>
                <w:lang w:val="en-US" w:eastAsia="zh-CN"/>
              </w:rPr>
              <w:t>.</w:t>
            </w:r>
          </w:p>
          <w:p w14:paraId="770940B1" w14:textId="79F59D9D" w:rsidR="005B0F33" w:rsidRDefault="005B0F33" w:rsidP="005B0F33">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 xml:space="preserve">OFF state supports </w:t>
            </w:r>
            <w:r>
              <w:rPr>
                <w:rFonts w:eastAsiaTheme="minorEastAsia" w:hint="eastAsia"/>
                <w:lang w:val="en-US" w:eastAsia="zh-CN"/>
              </w:rPr>
              <w:t xml:space="preserve">at least </w:t>
            </w:r>
            <w:r w:rsidRPr="005B0F33">
              <w:rPr>
                <w:rFonts w:eastAsiaTheme="minorEastAsia" w:hint="eastAsia"/>
                <w:lang w:val="en-US" w:eastAsia="zh-CN"/>
              </w:rPr>
              <w:t xml:space="preserve">energy harvesting </w:t>
            </w:r>
            <w:r>
              <w:rPr>
                <w:rFonts w:eastAsiaTheme="minorEastAsia" w:hint="eastAsia"/>
                <w:lang w:val="en-US" w:eastAsia="zh-CN"/>
              </w:rPr>
              <w:t xml:space="preserve">and </w:t>
            </w:r>
            <w:r w:rsidRPr="005B0F33">
              <w:rPr>
                <w:rFonts w:eastAsiaTheme="minorEastAsia" w:hint="eastAsia"/>
                <w:lang w:val="en-US" w:eastAsia="zh-CN"/>
              </w:rPr>
              <w:t xml:space="preserve">does not support </w:t>
            </w:r>
            <w:r>
              <w:rPr>
                <w:rFonts w:eastAsiaTheme="minorEastAsia" w:hint="eastAsia"/>
                <w:lang w:val="en-US" w:eastAsia="zh-CN"/>
              </w:rPr>
              <w:t xml:space="preserve">at least </w:t>
            </w:r>
            <w:r w:rsidRPr="005B0F33">
              <w:rPr>
                <w:rFonts w:eastAsiaTheme="minorEastAsia" w:hint="eastAsia"/>
                <w:lang w:val="en-US" w:eastAsia="zh-CN"/>
              </w:rPr>
              <w:t>transmission, reception for communication</w:t>
            </w:r>
            <w:r>
              <w:rPr>
                <w:rFonts w:eastAsiaTheme="minorEastAsia" w:hint="eastAsia"/>
                <w:lang w:val="en-US" w:eastAsia="zh-CN"/>
              </w:rPr>
              <w:t>,</w:t>
            </w:r>
            <w:r>
              <w:rPr>
                <w:rFonts w:hint="eastAsia"/>
              </w:rPr>
              <w:t xml:space="preserve"> </w:t>
            </w:r>
            <w:r>
              <w:rPr>
                <w:rFonts w:eastAsiaTheme="minorEastAsia" w:hint="eastAsia"/>
                <w:lang w:val="en-US" w:eastAsia="zh-CN"/>
              </w:rPr>
              <w:t>m</w:t>
            </w:r>
            <w:r w:rsidRPr="005B0F33">
              <w:rPr>
                <w:rFonts w:eastAsiaTheme="minorEastAsia" w:hint="eastAsia"/>
                <w:lang w:val="en-US" w:eastAsia="zh-CN"/>
              </w:rPr>
              <w:t>aintaining a timer</w:t>
            </w:r>
            <w:r>
              <w:rPr>
                <w:rFonts w:eastAsiaTheme="minorEastAsia" w:hint="eastAsia"/>
                <w:lang w:val="en-US" w:eastAsia="zh-CN"/>
              </w:rPr>
              <w:t>.</w:t>
            </w:r>
          </w:p>
          <w:p w14:paraId="50E7E47E" w14:textId="77777777" w:rsidR="009417AF" w:rsidRDefault="009417AF" w:rsidP="009417AF">
            <w:pPr>
              <w:pStyle w:val="TAL"/>
              <w:rPr>
                <w:rFonts w:eastAsiaTheme="minorEastAsia"/>
                <w:lang w:val="en-US" w:eastAsia="zh-CN"/>
              </w:rPr>
            </w:pPr>
          </w:p>
          <w:p w14:paraId="3EC15F1E" w14:textId="6116CE66" w:rsidR="009417AF" w:rsidRPr="009417AF" w:rsidRDefault="009417AF" w:rsidP="009417AF">
            <w:pPr>
              <w:pStyle w:val="TAL"/>
              <w:rPr>
                <w:rFonts w:eastAsiaTheme="minorEastAsia"/>
                <w:lang w:val="en-US" w:eastAsia="zh-CN"/>
              </w:rPr>
            </w:pPr>
            <w:r w:rsidRPr="009417AF">
              <w:rPr>
                <w:rFonts w:eastAsiaTheme="minorEastAsia" w:hint="eastAsia"/>
                <w:lang w:val="en-US" w:eastAsia="zh-CN"/>
              </w:rPr>
              <w:t>There are wo schemes for a device switching between ON and OFF states:</w:t>
            </w:r>
          </w:p>
          <w:p w14:paraId="1B6AC796" w14:textId="655F476B" w:rsidR="009417AF" w:rsidRPr="009417AF" w:rsidRDefault="009417AF" w:rsidP="00417FA3">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Scheme 1</w:t>
            </w:r>
            <w:r>
              <w:rPr>
                <w:rFonts w:eastAsiaTheme="minorEastAsia" w:hint="eastAsia"/>
                <w:lang w:val="en-US" w:eastAsia="zh-CN"/>
              </w:rPr>
              <w:t xml:space="preserve"> (OFF when fully</w:t>
            </w:r>
            <w:r w:rsidRPr="009417AF">
              <w:rPr>
                <w:rFonts w:eastAsiaTheme="minorEastAsia" w:hint="eastAsia"/>
                <w:lang w:val="en-US" w:eastAsia="zh-CN"/>
              </w:rPr>
              <w:t xml:space="preserve"> discharged</w:t>
            </w:r>
            <w:r>
              <w:rPr>
                <w:rFonts w:eastAsiaTheme="minorEastAsia" w:hint="eastAsia"/>
                <w:lang w:val="en-US" w:eastAsia="zh-CN"/>
              </w:rPr>
              <w:t>)</w:t>
            </w:r>
            <w:r w:rsidRPr="009417AF">
              <w:rPr>
                <w:rFonts w:eastAsiaTheme="minorEastAsia" w:hint="eastAsia"/>
                <w:lang w:val="en-US" w:eastAsia="zh-CN"/>
              </w:rPr>
              <w:t>: The device switches to OFF when fully discharged and turns ON when there is stored energy and the incoming RF power is above the activation threshold</w:t>
            </w:r>
            <w:r>
              <w:rPr>
                <w:rFonts w:eastAsiaTheme="minorEastAsia" w:hint="eastAsia"/>
                <w:lang w:val="en-US" w:eastAsia="zh-CN"/>
              </w:rPr>
              <w:t>.</w:t>
            </w:r>
          </w:p>
          <w:p w14:paraId="18A19F39" w14:textId="25376416" w:rsidR="005B0F33" w:rsidRPr="00417FA3" w:rsidRDefault="009417AF" w:rsidP="00417FA3">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 xml:space="preserve">Scheme 2 </w:t>
            </w:r>
            <w:r>
              <w:rPr>
                <w:rFonts w:eastAsiaTheme="minorEastAsia" w:hint="eastAsia"/>
                <w:lang w:val="en-US" w:eastAsia="zh-CN"/>
              </w:rPr>
              <w:t>(</w:t>
            </w:r>
            <w:r w:rsidRPr="009417AF">
              <w:rPr>
                <w:rFonts w:eastAsiaTheme="minorEastAsia" w:hint="eastAsia"/>
                <w:lang w:val="en-US" w:eastAsia="zh-CN"/>
              </w:rPr>
              <w:t xml:space="preserve">OFF when energy &lt; </w:t>
            </w:r>
            <w:r>
              <w:rPr>
                <w:rFonts w:eastAsiaTheme="minorEastAsia" w:hint="eastAsia"/>
                <w:lang w:val="en-US" w:eastAsia="zh-CN"/>
              </w:rPr>
              <w:t>X</w:t>
            </w:r>
            <w:r w:rsidRPr="009417AF">
              <w:rPr>
                <w:rFonts w:eastAsiaTheme="minorEastAsia" w:hint="eastAsia"/>
                <w:lang w:val="en-US" w:eastAsia="zh-CN"/>
              </w:rPr>
              <w:t>%</w:t>
            </w:r>
            <w:r>
              <w:rPr>
                <w:rFonts w:eastAsiaTheme="minorEastAsia" w:hint="eastAsia"/>
                <w:lang w:val="en-US" w:eastAsia="zh-CN"/>
              </w:rPr>
              <w:t>)</w:t>
            </w:r>
            <w:r w:rsidRPr="009417AF">
              <w:rPr>
                <w:rFonts w:eastAsiaTheme="minorEastAsia" w:hint="eastAsia"/>
                <w:lang w:val="en-US" w:eastAsia="zh-CN"/>
              </w:rPr>
              <w:t>: The device switches to OFF when the stored energy falls below a threshold</w:t>
            </w:r>
            <w:r>
              <w:rPr>
                <w:rFonts w:eastAsiaTheme="minorEastAsia" w:hint="eastAsia"/>
                <w:lang w:val="en-US" w:eastAsia="zh-CN"/>
              </w:rPr>
              <w:t xml:space="preserve"> X, e.g., X=90%</w:t>
            </w:r>
            <w:r w:rsidRPr="009417AF">
              <w:rPr>
                <w:rFonts w:eastAsiaTheme="minorEastAsia" w:hint="eastAsia"/>
                <w:lang w:val="en-US" w:eastAsia="zh-CN"/>
              </w:rPr>
              <w:t xml:space="preserve"> and turns ON when the stored energy exceeds that threshold and the incoming RF power is above the activation threshold</w:t>
            </w:r>
            <w:r>
              <w:rPr>
                <w:rFonts w:eastAsiaTheme="minorEastAsia" w:hint="eastAsia"/>
                <w:lang w:val="en-US" w:eastAsia="zh-CN"/>
              </w:rPr>
              <w:t>.</w:t>
            </w:r>
          </w:p>
          <w:p w14:paraId="5E3D08B9" w14:textId="3434B6AC" w:rsidR="009417AF" w:rsidRDefault="004F7953" w:rsidP="005B0F33">
            <w:pPr>
              <w:pStyle w:val="TAL"/>
              <w:jc w:val="both"/>
              <w:rPr>
                <w:rFonts w:eastAsiaTheme="minorEastAsia"/>
                <w:lang w:val="en-US" w:eastAsia="zh-CN"/>
              </w:rPr>
            </w:pPr>
            <w:r>
              <w:rPr>
                <w:rFonts w:eastAsiaTheme="minorEastAsia"/>
                <w:lang w:val="en-US" w:eastAsia="zh-CN"/>
              </w:rPr>
              <w:t>Scheme 2 has advantages over scheme 1, such as shorter device downtime for energy harvesting and sufficient energy for communication once the target PRDCH is received. However, its implementation complexity and cost may be higher.</w:t>
            </w:r>
            <w:r w:rsidR="00B24A47">
              <w:rPr>
                <w:rFonts w:eastAsiaTheme="minorEastAsia" w:hint="eastAsia"/>
                <w:lang w:val="en-US" w:eastAsia="zh-CN"/>
              </w:rPr>
              <w:t xml:space="preserve"> </w:t>
            </w:r>
          </w:p>
          <w:p w14:paraId="12F51CD8" w14:textId="77777777" w:rsidR="00B24A47" w:rsidRDefault="00B24A47" w:rsidP="005B0F33">
            <w:pPr>
              <w:pStyle w:val="TAL"/>
              <w:jc w:val="both"/>
              <w:rPr>
                <w:rFonts w:eastAsiaTheme="minorEastAsia"/>
                <w:lang w:val="en-US" w:eastAsia="zh-CN"/>
              </w:rPr>
            </w:pPr>
          </w:p>
          <w:p w14:paraId="3E9C82AE" w14:textId="11686FD8" w:rsidR="005B0F33" w:rsidRDefault="009417AF" w:rsidP="005B0F33">
            <w:pPr>
              <w:pStyle w:val="TAL"/>
              <w:jc w:val="both"/>
              <w:rPr>
                <w:rFonts w:eastAsiaTheme="minorEastAsia"/>
                <w:lang w:val="en-US" w:eastAsia="zh-CN"/>
              </w:rPr>
            </w:pPr>
            <w:r>
              <w:rPr>
                <w:rFonts w:eastAsiaTheme="minorEastAsia" w:hint="eastAsia"/>
                <w:lang w:val="en-US" w:eastAsia="zh-CN"/>
              </w:rPr>
              <w:t xml:space="preserve">There are </w:t>
            </w:r>
            <w:r w:rsidRPr="00417FA3">
              <w:rPr>
                <w:rFonts w:eastAsiaTheme="minorEastAsia"/>
                <w:lang w:val="en-US" w:eastAsia="zh-CN"/>
              </w:rPr>
              <w:t xml:space="preserve">two options for </w:t>
            </w:r>
            <w:r>
              <w:rPr>
                <w:rFonts w:eastAsiaTheme="minorEastAsia" w:hint="eastAsia"/>
                <w:lang w:val="en-US" w:eastAsia="zh-CN"/>
              </w:rPr>
              <w:t xml:space="preserve">a </w:t>
            </w:r>
            <w:r w:rsidRPr="00417FA3">
              <w:rPr>
                <w:rFonts w:eastAsiaTheme="minorEastAsia"/>
                <w:lang w:val="en-US" w:eastAsia="zh-CN"/>
              </w:rPr>
              <w:t xml:space="preserve">reader to transmit the </w:t>
            </w:r>
            <w:r>
              <w:rPr>
                <w:rFonts w:eastAsiaTheme="minorEastAsia" w:hint="eastAsia"/>
                <w:lang w:val="en-US" w:eastAsia="zh-CN"/>
              </w:rPr>
              <w:t>PRDCH</w:t>
            </w:r>
            <w:r w:rsidRPr="00417FA3">
              <w:rPr>
                <w:rFonts w:eastAsiaTheme="minorEastAsia"/>
                <w:lang w:val="en-US" w:eastAsia="zh-CN"/>
              </w:rPr>
              <w:t xml:space="preserve"> </w:t>
            </w:r>
            <w:r>
              <w:rPr>
                <w:rFonts w:eastAsiaTheme="minorEastAsia" w:hint="eastAsia"/>
                <w:lang w:val="en-US" w:eastAsia="zh-CN"/>
              </w:rPr>
              <w:t xml:space="preserve">e.g., A-IoT </w:t>
            </w:r>
            <w:r>
              <w:rPr>
                <w:rFonts w:eastAsiaTheme="minorEastAsia"/>
                <w:lang w:val="en-US" w:eastAsia="zh-CN"/>
              </w:rPr>
              <w:t>paging</w:t>
            </w:r>
            <w:r>
              <w:rPr>
                <w:rFonts w:eastAsiaTheme="minorEastAsia" w:hint="eastAsia"/>
                <w:lang w:val="en-US" w:eastAsia="zh-CN"/>
              </w:rPr>
              <w:t xml:space="preserve"> </w:t>
            </w:r>
            <w:r w:rsidRPr="00417FA3">
              <w:rPr>
                <w:rFonts w:eastAsiaTheme="minorEastAsia"/>
                <w:lang w:val="en-US" w:eastAsia="zh-CN"/>
              </w:rPr>
              <w:t>triggering the random access (RA)</w:t>
            </w:r>
            <w:r>
              <w:rPr>
                <w:rFonts w:eastAsiaTheme="minorEastAsia" w:hint="eastAsia"/>
                <w:lang w:val="en-US" w:eastAsia="zh-CN"/>
              </w:rPr>
              <w:t>.</w:t>
            </w:r>
          </w:p>
          <w:p w14:paraId="44C4056F" w14:textId="67F5DB9E" w:rsidR="009417AF" w:rsidRPr="00417FA3" w:rsidRDefault="009417AF" w:rsidP="00417FA3">
            <w:pPr>
              <w:pStyle w:val="TAL"/>
              <w:numPr>
                <w:ilvl w:val="0"/>
                <w:numId w:val="42"/>
              </w:numPr>
              <w:ind w:leftChars="50" w:left="389" w:hanging="284"/>
            </w:pPr>
            <w:r w:rsidRPr="00417FA3">
              <w:rPr>
                <w:rFonts w:eastAsiaTheme="minorEastAsia"/>
                <w:lang w:val="en-US" w:eastAsia="zh-CN"/>
              </w:rPr>
              <w:t>Option 1</w:t>
            </w:r>
            <w:r>
              <w:rPr>
                <w:rFonts w:eastAsiaTheme="minorEastAsia" w:hint="eastAsia"/>
                <w:lang w:val="en-US" w:eastAsia="zh-CN"/>
              </w:rPr>
              <w:t xml:space="preserve"> (</w:t>
            </w:r>
            <w:r w:rsidRPr="002026B7">
              <w:rPr>
                <w:rFonts w:eastAsiaTheme="minorEastAsia"/>
                <w:lang w:val="en-US" w:eastAsia="zh-CN"/>
              </w:rPr>
              <w:t>P-R2D Tx</w:t>
            </w:r>
            <w:r>
              <w:rPr>
                <w:rFonts w:eastAsiaTheme="minorEastAsia" w:hint="eastAsia"/>
                <w:lang w:val="en-US" w:eastAsia="zh-CN"/>
              </w:rPr>
              <w:t>)</w:t>
            </w:r>
            <w:r w:rsidRPr="00417FA3">
              <w:rPr>
                <w:rFonts w:eastAsiaTheme="minorEastAsia"/>
                <w:lang w:val="en-US" w:eastAsia="zh-CN"/>
              </w:rPr>
              <w:t>: Reader transmits the PRDCH periodically</w:t>
            </w:r>
            <w:r>
              <w:rPr>
                <w:rFonts w:eastAsiaTheme="minorEastAsia" w:hint="eastAsia"/>
                <w:lang w:val="en-US" w:eastAsia="zh-CN"/>
              </w:rPr>
              <w:t>.</w:t>
            </w:r>
            <w:r w:rsidRPr="00417FA3">
              <w:rPr>
                <w:rFonts w:eastAsiaTheme="minorEastAsia"/>
                <w:lang w:val="en-US" w:eastAsia="zh-CN"/>
              </w:rPr>
              <w:t xml:space="preserve"> </w:t>
            </w:r>
          </w:p>
          <w:p w14:paraId="2F114842" w14:textId="15A6FAB7" w:rsidR="009417AF" w:rsidRPr="00417FA3" w:rsidRDefault="009417AF" w:rsidP="00417FA3">
            <w:pPr>
              <w:pStyle w:val="TAL"/>
              <w:numPr>
                <w:ilvl w:val="0"/>
                <w:numId w:val="42"/>
              </w:numPr>
              <w:ind w:leftChars="50" w:left="389" w:hanging="284"/>
              <w:rPr>
                <w:rFonts w:eastAsiaTheme="minorEastAsia"/>
                <w:lang w:eastAsia="zh-CN"/>
              </w:rPr>
            </w:pPr>
            <w:r w:rsidRPr="00417FA3">
              <w:rPr>
                <w:rFonts w:eastAsiaTheme="minorEastAsia"/>
                <w:lang w:val="en-US" w:eastAsia="zh-CN"/>
              </w:rPr>
              <w:t>Option 2</w:t>
            </w:r>
            <w:r>
              <w:rPr>
                <w:rFonts w:eastAsiaTheme="minorEastAsia" w:hint="eastAsia"/>
                <w:lang w:val="en-US" w:eastAsia="zh-CN"/>
              </w:rPr>
              <w:t xml:space="preserve"> (A</w:t>
            </w:r>
            <w:r w:rsidRPr="002026B7">
              <w:rPr>
                <w:rFonts w:eastAsiaTheme="minorEastAsia"/>
                <w:lang w:val="en-US" w:eastAsia="zh-CN"/>
              </w:rPr>
              <w:t>-R2D Tx</w:t>
            </w:r>
            <w:r>
              <w:rPr>
                <w:rFonts w:eastAsiaTheme="minorEastAsia" w:hint="eastAsia"/>
                <w:lang w:val="en-US" w:eastAsia="zh-CN"/>
              </w:rPr>
              <w:t>)</w:t>
            </w:r>
            <w:r w:rsidRPr="00417FA3">
              <w:rPr>
                <w:rFonts w:eastAsiaTheme="minorEastAsia"/>
                <w:lang w:val="en-US" w:eastAsia="zh-CN"/>
              </w:rPr>
              <w:t>: Reader transmits the PRDCH multiple times on demand</w:t>
            </w:r>
            <w:r>
              <w:rPr>
                <w:rFonts w:eastAsiaTheme="minorEastAsia" w:hint="eastAsia"/>
                <w:lang w:val="en-US" w:eastAsia="zh-CN"/>
              </w:rPr>
              <w:t>.</w:t>
            </w:r>
          </w:p>
          <w:p w14:paraId="420C1675" w14:textId="3F52FA8D" w:rsidR="00A919FB" w:rsidRPr="00417FA3" w:rsidRDefault="00A919FB" w:rsidP="00A919FB">
            <w:pPr>
              <w:widowControl/>
              <w:adjustRightInd w:val="0"/>
              <w:snapToGrid w:val="0"/>
              <w:spacing w:afterLines="50" w:after="120"/>
              <w:rPr>
                <w:rFonts w:ascii="Arial" w:hAnsi="Arial"/>
                <w:sz w:val="18"/>
              </w:rPr>
            </w:pPr>
            <w:r>
              <w:rPr>
                <w:rFonts w:ascii="Arial" w:hAnsi="Arial" w:hint="eastAsia"/>
                <w:sz w:val="18"/>
              </w:rPr>
              <w:t>O</w:t>
            </w:r>
            <w:r w:rsidRPr="00417FA3">
              <w:rPr>
                <w:rFonts w:ascii="Arial" w:hAnsi="Arial"/>
                <w:sz w:val="18"/>
              </w:rPr>
              <w:t xml:space="preserve">ption 1, where </w:t>
            </w:r>
            <w:r>
              <w:rPr>
                <w:rFonts w:ascii="Arial" w:hAnsi="Arial" w:hint="eastAsia"/>
                <w:sz w:val="18"/>
              </w:rPr>
              <w:t>the paging</w:t>
            </w:r>
            <w:r w:rsidRPr="00417FA3">
              <w:rPr>
                <w:rFonts w:ascii="Arial" w:hAnsi="Arial"/>
                <w:sz w:val="18"/>
              </w:rPr>
              <w:t xml:space="preserve"> </w:t>
            </w:r>
            <w:r>
              <w:rPr>
                <w:rFonts w:ascii="Arial" w:hAnsi="Arial" w:hint="eastAsia"/>
                <w:sz w:val="18"/>
              </w:rPr>
              <w:t xml:space="preserve">triggering the RA </w:t>
            </w:r>
            <w:r w:rsidRPr="00417FA3">
              <w:rPr>
                <w:rFonts w:ascii="Arial" w:hAnsi="Arial"/>
                <w:sz w:val="18"/>
              </w:rPr>
              <w:t>occurs periodically, remains transparent to the device</w:t>
            </w:r>
            <w:r>
              <w:rPr>
                <w:rFonts w:ascii="Arial" w:hAnsi="Arial" w:hint="eastAsia"/>
                <w:sz w:val="18"/>
              </w:rPr>
              <w:t xml:space="preserve"> as</w:t>
            </w:r>
            <w:r w:rsidRPr="002026B7">
              <w:rPr>
                <w:rFonts w:ascii="Arial" w:hAnsi="Arial"/>
                <w:sz w:val="18"/>
              </w:rPr>
              <w:t xml:space="preserve"> the reader cannot control or be aware of the device’s state</w:t>
            </w:r>
            <w:r w:rsidRPr="00417FA3">
              <w:rPr>
                <w:rFonts w:ascii="Arial" w:hAnsi="Arial"/>
                <w:sz w:val="18"/>
              </w:rPr>
              <w:t xml:space="preserve">. Additionally, the reader can use option 2 to decrease the likelihood that the device will miss the </w:t>
            </w:r>
            <w:r>
              <w:rPr>
                <w:rFonts w:ascii="Arial" w:hAnsi="Arial" w:hint="eastAsia"/>
                <w:sz w:val="18"/>
              </w:rPr>
              <w:t>paging</w:t>
            </w:r>
            <w:r w:rsidRPr="00417FA3">
              <w:rPr>
                <w:rFonts w:ascii="Arial" w:hAnsi="Arial"/>
                <w:sz w:val="18"/>
              </w:rPr>
              <w:t xml:space="preserve"> when it is in the OFF state.</w:t>
            </w:r>
          </w:p>
          <w:p w14:paraId="393C916A" w14:textId="77777777" w:rsidR="009417AF" w:rsidRPr="00A919FB" w:rsidRDefault="009417AF" w:rsidP="005B0F33">
            <w:pPr>
              <w:pStyle w:val="TAL"/>
              <w:jc w:val="both"/>
              <w:rPr>
                <w:rFonts w:eastAsiaTheme="minorEastAsia"/>
                <w:lang w:val="en-US" w:eastAsia="zh-CN"/>
              </w:rPr>
            </w:pPr>
          </w:p>
          <w:p w14:paraId="6B14742F" w14:textId="1DA0D873" w:rsidR="00796147" w:rsidRPr="00417FA3" w:rsidRDefault="00796147" w:rsidP="00417FA3">
            <w:pPr>
              <w:pStyle w:val="TAL"/>
              <w:jc w:val="both"/>
              <w:rPr>
                <w:b/>
                <w:bCs/>
                <w:lang w:val="en-US" w:eastAsia="zh-CN"/>
              </w:rPr>
            </w:pPr>
            <w:r w:rsidRPr="00417FA3">
              <w:rPr>
                <w:b/>
                <w:bCs/>
                <w:lang w:val="en-US" w:eastAsia="zh-CN"/>
              </w:rPr>
              <w:t xml:space="preserve">Evaluations </w:t>
            </w:r>
            <w:r w:rsidRPr="00417FA3">
              <w:rPr>
                <w:rFonts w:eastAsiaTheme="minorEastAsia"/>
                <w:b/>
                <w:bCs/>
                <w:lang w:val="en-US" w:eastAsia="zh-CN"/>
              </w:rPr>
              <w:t>and Observations</w:t>
            </w:r>
            <w:r w:rsidRPr="00417FA3">
              <w:rPr>
                <w:b/>
                <w:bCs/>
                <w:lang w:val="en-US" w:eastAsia="zh-CN"/>
              </w:rPr>
              <w:t xml:space="preserve"> </w:t>
            </w:r>
          </w:p>
          <w:p w14:paraId="0ABA2923" w14:textId="78F78051" w:rsidR="00796147" w:rsidRPr="00417FA3" w:rsidRDefault="00C110C0" w:rsidP="00417FA3">
            <w:pPr>
              <w:pStyle w:val="TAL"/>
              <w:numPr>
                <w:ilvl w:val="0"/>
                <w:numId w:val="42"/>
              </w:numPr>
              <w:jc w:val="both"/>
              <w:rPr>
                <w:rFonts w:eastAsiaTheme="minorEastAsia"/>
                <w:lang w:val="en-US" w:eastAsia="zh-CN"/>
              </w:rPr>
            </w:pPr>
            <w:r w:rsidRPr="00417FA3">
              <w:rPr>
                <w:rFonts w:eastAsiaTheme="minorEastAsia" w:hint="eastAsia"/>
                <w:lang w:val="en-US" w:eastAsia="zh-CN"/>
              </w:rPr>
              <w:t>Evaluation</w:t>
            </w:r>
            <w:r>
              <w:rPr>
                <w:rFonts w:eastAsiaTheme="minorEastAsia" w:hint="eastAsia"/>
                <w:lang w:val="en-US" w:eastAsia="zh-CN"/>
              </w:rPr>
              <w:t>s and observations can be found</w:t>
            </w:r>
            <w:r w:rsidRPr="00C110C0">
              <w:rPr>
                <w:rFonts w:eastAsiaTheme="minorEastAsia" w:hint="eastAsia"/>
                <w:lang w:val="en-US" w:eastAsia="zh-CN"/>
              </w:rPr>
              <w:t xml:space="preserve"> </w:t>
            </w:r>
            <w:r w:rsidR="00A10664">
              <w:rPr>
                <w:rFonts w:eastAsiaTheme="minorEastAsia" w:hint="eastAsia"/>
                <w:lang w:val="en-US" w:eastAsia="zh-CN"/>
              </w:rPr>
              <w:t xml:space="preserve">in Table </w:t>
            </w:r>
            <w:r w:rsidR="00A10664">
              <w:t>6.2.</w:t>
            </w:r>
            <w:r w:rsidR="00A10664">
              <w:rPr>
                <w:rFonts w:eastAsiaTheme="minorEastAsia" w:hint="eastAsia"/>
                <w:lang w:eastAsia="zh-CN"/>
              </w:rPr>
              <w:t>2</w:t>
            </w:r>
            <w:r w:rsidR="00A10664">
              <w:t>-</w:t>
            </w:r>
            <w:r w:rsidR="00A10664">
              <w:rPr>
                <w:rFonts w:eastAsiaTheme="minorEastAsia" w:hint="eastAsia"/>
                <w:lang w:eastAsia="zh-CN"/>
              </w:rPr>
              <w:t>1.</w:t>
            </w:r>
          </w:p>
          <w:p w14:paraId="24B1E0AF" w14:textId="77777777" w:rsidR="00EA5A56" w:rsidRDefault="00EA5A56" w:rsidP="005B0F33">
            <w:pPr>
              <w:pStyle w:val="TAL"/>
              <w:jc w:val="both"/>
              <w:rPr>
                <w:rFonts w:eastAsiaTheme="minorEastAsia"/>
                <w:b/>
                <w:bCs/>
                <w:lang w:val="en-US" w:eastAsia="zh-CN"/>
              </w:rPr>
            </w:pPr>
          </w:p>
          <w:p w14:paraId="15BC4599" w14:textId="5F7EF60B" w:rsidR="00796147" w:rsidRPr="00417FA3" w:rsidRDefault="00796147" w:rsidP="00417FA3">
            <w:pPr>
              <w:pStyle w:val="TAL"/>
              <w:jc w:val="both"/>
              <w:rPr>
                <w:rFonts w:eastAsiaTheme="minorEastAsia"/>
                <w:b/>
                <w:bCs/>
                <w:lang w:val="en-US" w:eastAsia="zh-CN"/>
              </w:rPr>
            </w:pPr>
            <w:r w:rsidRPr="00417FA3">
              <w:rPr>
                <w:b/>
                <w:bCs/>
                <w:lang w:val="en-US" w:eastAsia="zh-CN"/>
              </w:rPr>
              <w:t>Specification impacts, if any</w:t>
            </w:r>
          </w:p>
          <w:p w14:paraId="22C8D326" w14:textId="636F10DC" w:rsidR="00B24A47" w:rsidRPr="00417FA3" w:rsidRDefault="00EA5A56" w:rsidP="00417FA3">
            <w:pPr>
              <w:pStyle w:val="TAL"/>
              <w:numPr>
                <w:ilvl w:val="0"/>
                <w:numId w:val="42"/>
              </w:numPr>
              <w:rPr>
                <w:rFonts w:eastAsiaTheme="minorEastAsia"/>
                <w:lang w:val="en-US" w:eastAsia="zh-CN"/>
              </w:rPr>
            </w:pPr>
            <w:r>
              <w:rPr>
                <w:rFonts w:eastAsiaTheme="minorEastAsia" w:hint="eastAsia"/>
                <w:lang w:val="en-US" w:eastAsia="zh-CN"/>
              </w:rPr>
              <w:t xml:space="preserve">For </w:t>
            </w:r>
            <w:r w:rsidR="004F7953">
              <w:rPr>
                <w:rFonts w:eastAsiaTheme="minorEastAsia" w:hint="eastAsia"/>
                <w:lang w:val="en-US" w:eastAsia="zh-CN"/>
              </w:rPr>
              <w:t xml:space="preserve">both </w:t>
            </w:r>
            <w:r w:rsidRPr="009417AF">
              <w:rPr>
                <w:rFonts w:eastAsiaTheme="minorEastAsia" w:hint="eastAsia"/>
                <w:lang w:val="en-US" w:eastAsia="zh-CN"/>
              </w:rPr>
              <w:t>Scheme</w:t>
            </w:r>
            <w:r w:rsidR="004F7953">
              <w:rPr>
                <w:rFonts w:eastAsiaTheme="minorEastAsia" w:hint="eastAsia"/>
                <w:lang w:val="en-US" w:eastAsia="zh-CN"/>
              </w:rPr>
              <w:t>s</w:t>
            </w:r>
            <w:r>
              <w:rPr>
                <w:rFonts w:eastAsiaTheme="minorEastAsia" w:hint="eastAsia"/>
                <w:lang w:val="en-US" w:eastAsia="zh-CN"/>
              </w:rPr>
              <w:t xml:space="preserve">, </w:t>
            </w:r>
            <w:r w:rsidR="00B24A47">
              <w:rPr>
                <w:rFonts w:eastAsiaTheme="minorEastAsia" w:hint="eastAsia"/>
                <w:lang w:val="en-US" w:eastAsia="zh-CN"/>
              </w:rPr>
              <w:t>it is expected to have no</w:t>
            </w:r>
            <w:r w:rsidR="004F7953">
              <w:rPr>
                <w:rFonts w:eastAsiaTheme="minorEastAsia" w:hint="eastAsia"/>
                <w:lang w:val="en-US" w:eastAsia="zh-CN"/>
              </w:rPr>
              <w:t xml:space="preserve"> or minimal </w:t>
            </w:r>
            <w:r w:rsidR="00B24A47">
              <w:rPr>
                <w:rFonts w:eastAsiaTheme="minorEastAsia"/>
                <w:lang w:val="en-US" w:eastAsia="zh-CN"/>
              </w:rPr>
              <w:t>specification</w:t>
            </w:r>
            <w:r w:rsidR="00B24A47">
              <w:rPr>
                <w:rFonts w:eastAsiaTheme="minorEastAsia" w:hint="eastAsia"/>
                <w:lang w:val="en-US" w:eastAsia="zh-CN"/>
              </w:rPr>
              <w:t xml:space="preserve"> impacts. </w:t>
            </w:r>
          </w:p>
        </w:tc>
      </w:tr>
    </w:tbl>
    <w:p w14:paraId="6381CC9B" w14:textId="77777777" w:rsidR="00796147" w:rsidRPr="00796147" w:rsidRDefault="00796147" w:rsidP="00571E17">
      <w:pPr>
        <w:adjustRightInd w:val="0"/>
        <w:snapToGrid w:val="0"/>
        <w:spacing w:afterLines="50" w:after="120"/>
        <w:rPr>
          <w:rFonts w:ascii="Times New Roman" w:eastAsia="宋体" w:hAnsi="Times New Roman" w:cs="Times New Roman"/>
          <w:b/>
          <w:bCs/>
          <w:kern w:val="0"/>
          <w:sz w:val="20"/>
          <w:szCs w:val="24"/>
        </w:rPr>
      </w:pPr>
    </w:p>
    <w:p w14:paraId="00EE02A0" w14:textId="6965FB1E" w:rsidR="004D0DFB" w:rsidRDefault="004D0DFB" w:rsidP="006D621B">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3.2-1</w:t>
      </w:r>
      <w:r w:rsidRPr="004D0DFB">
        <w:rPr>
          <w:rFonts w:ascii="Times New Roman" w:hAnsi="Times New Roman" w:cs="Times New Roman" w:hint="eastAsia"/>
          <w:b/>
          <w:bCs/>
          <w:sz w:val="20"/>
          <w:szCs w:val="20"/>
        </w:rPr>
        <w:t>: Capture following Table for Direction</w:t>
      </w:r>
      <w:r>
        <w:rPr>
          <w:rFonts w:ascii="Times New Roman" w:hAnsi="Times New Roman" w:cs="Times New Roman" w:hint="eastAsia"/>
          <w:b/>
          <w:bCs/>
          <w:sz w:val="20"/>
          <w:szCs w:val="20"/>
        </w:rPr>
        <w:t xml:space="preserve"> 2</w:t>
      </w:r>
      <w:r w:rsidRPr="004D0DFB">
        <w:rPr>
          <w:rFonts w:ascii="Times New Roman" w:hAnsi="Times New Roman" w:cs="Times New Roman" w:hint="eastAsia"/>
          <w:b/>
          <w:bCs/>
          <w:sz w:val="20"/>
          <w:szCs w:val="20"/>
        </w:rPr>
        <w:t xml:space="preserve"> in the TR 38.769 section </w:t>
      </w:r>
      <w:r w:rsidRPr="004D0DFB">
        <w:rPr>
          <w:rFonts w:ascii="Times New Roman" w:hAnsi="Times New Roman" w:cs="Times New Roman"/>
          <w:b/>
          <w:bCs/>
          <w:sz w:val="20"/>
          <w:szCs w:val="20"/>
        </w:rPr>
        <w:t>6.2.</w:t>
      </w:r>
      <w:r>
        <w:rPr>
          <w:rFonts w:ascii="Times New Roman" w:hAnsi="Times New Roman" w:cs="Times New Roman" w:hint="eastAsia"/>
          <w:b/>
          <w:bCs/>
          <w:sz w:val="20"/>
          <w:szCs w:val="20"/>
        </w:rPr>
        <w:t>2</w:t>
      </w:r>
      <w:r w:rsidRPr="004D0DFB">
        <w:rPr>
          <w:rFonts w:ascii="Times New Roman" w:hAnsi="Times New Roman" w:cs="Times New Roman" w:hint="eastAsia"/>
          <w:b/>
          <w:bCs/>
          <w:sz w:val="20"/>
          <w:szCs w:val="20"/>
        </w:rPr>
        <w:t>.</w:t>
      </w:r>
    </w:p>
    <w:p w14:paraId="45E75398" w14:textId="00CC3223" w:rsidR="004D0DFB" w:rsidRPr="004D0DFB" w:rsidRDefault="006D621B" w:rsidP="006D621B">
      <w:pPr>
        <w:jc w:val="center"/>
      </w:pPr>
      <w:r w:rsidRPr="006D621B">
        <w:rPr>
          <w:rFonts w:ascii="Times New Roman" w:hAnsi="Times New Roman" w:cs="Times New Roman"/>
          <w:b/>
          <w:bCs/>
        </w:rPr>
        <w:t>Table 6.2.</w:t>
      </w:r>
      <w:r w:rsidRPr="006D621B">
        <w:rPr>
          <w:rFonts w:ascii="Times New Roman" w:hAnsi="Times New Roman" w:cs="Times New Roman" w:hint="eastAsia"/>
          <w:b/>
          <w:bCs/>
        </w:rPr>
        <w:t>2</w:t>
      </w:r>
      <w:r w:rsidRPr="006D621B">
        <w:rPr>
          <w:rFonts w:ascii="Times New Roman" w:hAnsi="Times New Roman" w:cs="Times New Roman"/>
          <w:b/>
          <w:bCs/>
        </w:rPr>
        <w:t>-</w:t>
      </w:r>
      <w:r w:rsidRPr="006D621B">
        <w:rPr>
          <w:rFonts w:ascii="Times New Roman" w:hAnsi="Times New Roman" w:cs="Times New Roman" w:hint="eastAsia"/>
          <w:b/>
          <w:bCs/>
        </w:rPr>
        <w:t>1</w:t>
      </w:r>
      <w:r w:rsidRPr="006D621B">
        <w:rPr>
          <w:rFonts w:ascii="Times New Roman" w:hAnsi="Times New Roman" w:cs="Times New Roman"/>
          <w:b/>
          <w:bCs/>
        </w:rPr>
        <w:t xml:space="preserve">: Details from Source </w:t>
      </w:r>
      <w:r w:rsidRPr="006D621B">
        <w:rPr>
          <w:rFonts w:ascii="Times New Roman" w:hAnsi="Times New Roman" w:cs="Times New Roman" w:hint="eastAsia"/>
          <w:b/>
          <w:bCs/>
        </w:rPr>
        <w:t>[R1-2407863]</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4D0DFB" w:rsidRPr="008768C5" w14:paraId="29B0B7AF" w14:textId="77777777" w:rsidTr="00F143D9">
        <w:trPr>
          <w:trHeight w:val="327"/>
        </w:trPr>
        <w:tc>
          <w:tcPr>
            <w:tcW w:w="1418" w:type="dxa"/>
            <w:shd w:val="clear" w:color="auto" w:fill="D0CECE" w:themeFill="background2" w:themeFillShade="E6"/>
            <w:vAlign w:val="center"/>
          </w:tcPr>
          <w:p w14:paraId="567ED326" w14:textId="77777777" w:rsidR="004D0DFB" w:rsidRPr="00126A3D" w:rsidRDefault="004D0DFB" w:rsidP="00F143D9">
            <w:pPr>
              <w:pStyle w:val="TAH"/>
              <w:rPr>
                <w:lang w:val="en-US" w:eastAsia="zh-CN"/>
              </w:rPr>
            </w:pPr>
            <w:r w:rsidRPr="00126A3D">
              <w:rPr>
                <w:rFonts w:hint="eastAsia"/>
                <w:lang w:val="en-US" w:eastAsia="zh-CN"/>
              </w:rPr>
              <w:lastRenderedPageBreak/>
              <w:t>Source</w:t>
            </w:r>
          </w:p>
        </w:tc>
        <w:tc>
          <w:tcPr>
            <w:tcW w:w="7679" w:type="dxa"/>
            <w:shd w:val="clear" w:color="auto" w:fill="D0CECE" w:themeFill="background2" w:themeFillShade="E6"/>
            <w:vAlign w:val="center"/>
          </w:tcPr>
          <w:p w14:paraId="5A773172" w14:textId="77777777" w:rsidR="004D0DFB" w:rsidRPr="00126A3D" w:rsidRDefault="004D0DFB" w:rsidP="00F143D9">
            <w:pPr>
              <w:pStyle w:val="TAH"/>
              <w:rPr>
                <w:lang w:val="en-US" w:eastAsia="zh-CN"/>
              </w:rPr>
            </w:pPr>
            <w:r w:rsidRPr="00126A3D">
              <w:rPr>
                <w:rFonts w:hint="eastAsia"/>
                <w:lang w:val="en-US" w:eastAsia="zh-CN"/>
              </w:rPr>
              <w:t>Details</w:t>
            </w:r>
          </w:p>
        </w:tc>
      </w:tr>
      <w:tr w:rsidR="004D0DFB" w:rsidRPr="008768C5" w14:paraId="799D8972" w14:textId="77777777" w:rsidTr="00F143D9">
        <w:trPr>
          <w:trHeight w:val="1004"/>
        </w:trPr>
        <w:tc>
          <w:tcPr>
            <w:tcW w:w="1418" w:type="dxa"/>
            <w:shd w:val="clear" w:color="auto" w:fill="D0CECE" w:themeFill="background2" w:themeFillShade="E6"/>
            <w:vAlign w:val="center"/>
          </w:tcPr>
          <w:p w14:paraId="7B83832C" w14:textId="00F24438" w:rsidR="004D0DFB" w:rsidRPr="004D0DFB" w:rsidRDefault="004D0DFB" w:rsidP="00F143D9">
            <w:pPr>
              <w:pStyle w:val="TAC"/>
              <w:rPr>
                <w:rFonts w:eastAsiaTheme="minorEastAsia"/>
                <w:b/>
                <w:bCs/>
                <w:lang w:val="en-US" w:eastAsia="zh-CN"/>
              </w:rPr>
            </w:pPr>
            <w:r w:rsidRPr="00126A3D">
              <w:rPr>
                <w:rFonts w:hint="eastAsia"/>
                <w:b/>
                <w:bCs/>
                <w:lang w:val="en-US" w:eastAsia="zh-CN"/>
              </w:rPr>
              <w:lastRenderedPageBreak/>
              <w:t xml:space="preserve">Source </w:t>
            </w:r>
            <w:r>
              <w:rPr>
                <w:rFonts w:eastAsiaTheme="minorEastAsia" w:hint="eastAsia"/>
                <w:b/>
                <w:bCs/>
                <w:lang w:val="en-US" w:eastAsia="zh-CN"/>
              </w:rPr>
              <w:t>[</w:t>
            </w:r>
            <w:r w:rsidR="005B0F33"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7F4C1D93" w14:textId="77777777" w:rsidR="004D0DFB" w:rsidRPr="00417FA3" w:rsidRDefault="004D0DFB" w:rsidP="00F143D9">
            <w:pPr>
              <w:pStyle w:val="TAL"/>
              <w:rPr>
                <w:b/>
                <w:bCs/>
                <w:lang w:val="en-US" w:eastAsia="zh-CN"/>
              </w:rPr>
            </w:pPr>
            <w:r w:rsidRPr="00417FA3">
              <w:rPr>
                <w:b/>
                <w:bCs/>
                <w:lang w:val="en-US" w:eastAsia="zh-CN"/>
              </w:rPr>
              <w:t xml:space="preserve">Solution description </w:t>
            </w:r>
          </w:p>
          <w:p w14:paraId="066720CC" w14:textId="783543B0" w:rsidR="005B0F33" w:rsidRDefault="005B0F33" w:rsidP="005B0F33">
            <w:pPr>
              <w:pStyle w:val="TAL"/>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t>
            </w:r>
            <w:r>
              <w:rPr>
                <w:rFonts w:eastAsiaTheme="minorEastAsia" w:hint="eastAsia"/>
                <w:lang w:val="en-US" w:eastAsia="zh-CN"/>
              </w:rPr>
              <w:t>hree</w:t>
            </w:r>
            <w:r w:rsidRPr="005B0F33">
              <w:rPr>
                <w:rFonts w:eastAsiaTheme="minorEastAsia" w:hint="eastAsia"/>
                <w:lang w:val="en-US" w:eastAsia="zh-CN"/>
              </w:rPr>
              <w:t xml:space="preserve"> states: ON, OFF</w:t>
            </w:r>
            <w:r>
              <w:rPr>
                <w:rFonts w:eastAsiaTheme="minorEastAsia" w:hint="eastAsia"/>
                <w:lang w:val="en-US" w:eastAsia="zh-CN"/>
              </w:rPr>
              <w:t>, SLEEP.</w:t>
            </w:r>
          </w:p>
          <w:p w14:paraId="3021FF4A" w14:textId="0067AA45" w:rsidR="00984B96" w:rsidRPr="007419D9" w:rsidRDefault="009417AF" w:rsidP="00417FA3">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SLEEP state supports</w:t>
            </w:r>
            <w:r w:rsidR="00984B96" w:rsidRPr="007419D9">
              <w:rPr>
                <w:rFonts w:eastAsiaTheme="minorEastAsia" w:hint="eastAsia"/>
                <w:lang w:val="en-US" w:eastAsia="zh-CN"/>
              </w:rPr>
              <w:t xml:space="preserve"> </w:t>
            </w:r>
            <w:r w:rsidR="007419D9" w:rsidRPr="007419D9">
              <w:rPr>
                <w:rFonts w:eastAsiaTheme="minorEastAsia" w:hint="eastAsia"/>
                <w:lang w:val="en-US" w:eastAsia="zh-CN"/>
              </w:rPr>
              <w:t>m</w:t>
            </w:r>
            <w:r w:rsidR="00984B96" w:rsidRPr="007419D9">
              <w:rPr>
                <w:rFonts w:eastAsiaTheme="minorEastAsia" w:hint="eastAsia"/>
                <w:lang w:val="en-US" w:eastAsia="zh-CN"/>
              </w:rPr>
              <w:t>aintaining a timer</w:t>
            </w:r>
            <w:r w:rsidR="007419D9" w:rsidRPr="007419D9">
              <w:rPr>
                <w:rFonts w:eastAsiaTheme="minorEastAsia" w:hint="eastAsia"/>
                <w:lang w:val="en-US" w:eastAsia="zh-CN"/>
              </w:rPr>
              <w:t xml:space="preserve">, maintaining a memory content from ON state, </w:t>
            </w:r>
            <w:r w:rsidR="00984B96" w:rsidRPr="007419D9">
              <w:rPr>
                <w:rFonts w:eastAsiaTheme="minorEastAsia" w:hint="eastAsia"/>
                <w:lang w:val="en-US" w:eastAsia="zh-CN"/>
              </w:rPr>
              <w:t>energy harvesting</w:t>
            </w:r>
            <w:r w:rsidR="007419D9">
              <w:rPr>
                <w:rFonts w:eastAsiaTheme="minorEastAsia" w:hint="eastAsia"/>
                <w:lang w:val="en-US" w:eastAsia="zh-CN"/>
              </w:rPr>
              <w:t xml:space="preserve"> and does not support </w:t>
            </w:r>
            <w:r w:rsidR="007419D9" w:rsidRPr="007419D9">
              <w:rPr>
                <w:rFonts w:eastAsiaTheme="minorEastAsia" w:hint="eastAsia"/>
                <w:lang w:val="en-US" w:eastAsia="zh-CN"/>
              </w:rPr>
              <w:t>transmission, reception for</w:t>
            </w:r>
            <w:r w:rsidR="007419D9">
              <w:rPr>
                <w:rFonts w:eastAsiaTheme="minorEastAsia" w:hint="eastAsia"/>
                <w:lang w:val="en-US" w:eastAsia="zh-CN"/>
              </w:rPr>
              <w:t xml:space="preserve"> </w:t>
            </w:r>
            <w:r w:rsidR="007419D9" w:rsidRPr="007419D9">
              <w:rPr>
                <w:rFonts w:eastAsiaTheme="minorEastAsia" w:hint="eastAsia"/>
                <w:lang w:val="en-US" w:eastAsia="zh-CN"/>
              </w:rPr>
              <w:t>communication</w:t>
            </w:r>
            <w:r w:rsidR="007419D9">
              <w:rPr>
                <w:rFonts w:eastAsiaTheme="minorEastAsia" w:hint="eastAsia"/>
                <w:lang w:val="en-US" w:eastAsia="zh-CN"/>
              </w:rPr>
              <w:t>.</w:t>
            </w:r>
          </w:p>
          <w:p w14:paraId="05C094FA" w14:textId="7852C14C" w:rsidR="005B0F33" w:rsidRDefault="00EC0D58" w:rsidP="00E05E03">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 xml:space="preserve">The functions for ON and OFF states supported and unsupported are the same as those captured for direction </w:t>
            </w:r>
            <w:r w:rsidR="009417AF" w:rsidRPr="007419D9">
              <w:rPr>
                <w:rFonts w:eastAsiaTheme="minorEastAsia" w:hint="eastAsia"/>
                <w:lang w:val="en-US" w:eastAsia="zh-CN"/>
              </w:rPr>
              <w:t xml:space="preserve">1. </w:t>
            </w:r>
          </w:p>
          <w:p w14:paraId="1BE05A49" w14:textId="4C459DB0" w:rsidR="00C40434" w:rsidRPr="007419D9" w:rsidRDefault="00C40434" w:rsidP="00417FA3">
            <w:pPr>
              <w:pStyle w:val="TAL"/>
              <w:rPr>
                <w:rFonts w:eastAsiaTheme="minorEastAsia"/>
                <w:lang w:val="en-US" w:eastAsia="zh-CN"/>
              </w:rPr>
            </w:pPr>
            <w:r>
              <w:rPr>
                <w:rFonts w:eastAsiaTheme="minorEastAsia"/>
                <w:lang w:val="en-US" w:eastAsia="zh-CN"/>
              </w:rPr>
              <w:t xml:space="preserve">Under direction 2, </w:t>
            </w:r>
            <w:r>
              <w:rPr>
                <w:rFonts w:eastAsiaTheme="minorEastAsia" w:hint="eastAsia"/>
                <w:lang w:val="en-US" w:eastAsia="zh-CN"/>
              </w:rPr>
              <w:t>one scheme f</w:t>
            </w:r>
            <w:r w:rsidRPr="009417AF">
              <w:rPr>
                <w:rFonts w:eastAsiaTheme="minorEastAsia" w:hint="eastAsia"/>
                <w:lang w:val="en-US" w:eastAsia="zh-CN"/>
              </w:rPr>
              <w:t xml:space="preserve">or a device switching between ON and </w:t>
            </w:r>
            <w:r>
              <w:rPr>
                <w:rFonts w:eastAsiaTheme="minorEastAsia" w:hint="eastAsia"/>
                <w:lang w:val="en-US" w:eastAsia="zh-CN"/>
              </w:rPr>
              <w:t>SLEEP</w:t>
            </w:r>
            <w:r w:rsidRPr="009417AF">
              <w:rPr>
                <w:rFonts w:eastAsiaTheme="minorEastAsia" w:hint="eastAsia"/>
                <w:lang w:val="en-US" w:eastAsia="zh-CN"/>
              </w:rPr>
              <w:t xml:space="preserve"> states</w:t>
            </w:r>
            <w:r>
              <w:rPr>
                <w:rFonts w:eastAsiaTheme="minorEastAsia" w:hint="eastAsia"/>
                <w:lang w:val="en-US" w:eastAsia="zh-CN"/>
              </w:rPr>
              <w:t>:</w:t>
            </w:r>
          </w:p>
          <w:p w14:paraId="28DD026B" w14:textId="0970954F" w:rsidR="00C40434" w:rsidRDefault="00C40434" w:rsidP="00417FA3">
            <w:pPr>
              <w:pStyle w:val="TAL"/>
              <w:numPr>
                <w:ilvl w:val="0"/>
                <w:numId w:val="42"/>
              </w:numPr>
              <w:ind w:leftChars="50" w:left="389" w:hanging="284"/>
              <w:rPr>
                <w:rFonts w:eastAsiaTheme="minorEastAsia"/>
                <w:lang w:val="en-US" w:eastAsia="zh-CN"/>
              </w:rPr>
            </w:pPr>
            <w:r w:rsidRPr="00C40434">
              <w:rPr>
                <w:rFonts w:eastAsiaTheme="minorEastAsia" w:hint="eastAsia"/>
                <w:lang w:val="en-US" w:eastAsia="zh-CN"/>
              </w:rPr>
              <w:t>Scheme 3</w:t>
            </w:r>
            <w:r>
              <w:rPr>
                <w:rFonts w:eastAsiaTheme="minorEastAsia" w:hint="eastAsia"/>
                <w:lang w:val="en-US" w:eastAsia="zh-CN"/>
              </w:rPr>
              <w:t xml:space="preserve"> (</w:t>
            </w:r>
            <w:r w:rsidRPr="00C40434">
              <w:rPr>
                <w:rFonts w:eastAsiaTheme="minorEastAsia" w:hint="eastAsia"/>
                <w:lang w:val="en-US" w:eastAsia="zh-CN"/>
              </w:rPr>
              <w:t>SLEEP w R2D control</w:t>
            </w:r>
            <w:r>
              <w:rPr>
                <w:rFonts w:eastAsiaTheme="minorEastAsia" w:hint="eastAsia"/>
                <w:lang w:val="en-US" w:eastAsia="zh-CN"/>
              </w:rPr>
              <w:t>)</w:t>
            </w:r>
            <w:r w:rsidRPr="00C40434">
              <w:rPr>
                <w:rFonts w:eastAsiaTheme="minorEastAsia" w:hint="eastAsia"/>
                <w:lang w:val="en-US" w:eastAsia="zh-CN"/>
              </w:rPr>
              <w:t>: Device switches between ON and SLEEP states under reader</w:t>
            </w:r>
            <w:proofErr w:type="gramStart"/>
            <w:r w:rsidRPr="00C40434">
              <w:rPr>
                <w:rFonts w:eastAsiaTheme="minorEastAsia" w:hint="eastAsia"/>
                <w:lang w:val="en-US" w:eastAsia="zh-CN"/>
              </w:rPr>
              <w:t>’</w:t>
            </w:r>
            <w:proofErr w:type="gramEnd"/>
            <w:r w:rsidRPr="00C40434">
              <w:rPr>
                <w:rFonts w:eastAsiaTheme="minorEastAsia" w:hint="eastAsia"/>
                <w:lang w:val="en-US" w:eastAsia="zh-CN"/>
              </w:rPr>
              <w:t>s control</w:t>
            </w:r>
            <w:r>
              <w:rPr>
                <w:rFonts w:eastAsiaTheme="minorEastAsia" w:hint="eastAsia"/>
                <w:lang w:val="en-US" w:eastAsia="zh-CN"/>
              </w:rPr>
              <w:t>.</w:t>
            </w:r>
            <w:r w:rsidRPr="00C40434">
              <w:rPr>
                <w:rFonts w:eastAsiaTheme="minorEastAsia" w:hint="eastAsia"/>
                <w:lang w:val="en-US" w:eastAsia="zh-CN"/>
              </w:rPr>
              <w:t xml:space="preserve">  </w:t>
            </w:r>
          </w:p>
          <w:p w14:paraId="26179481" w14:textId="727C3DFC" w:rsidR="004D0DFB" w:rsidRDefault="00C40434" w:rsidP="00417FA3">
            <w:pPr>
              <w:pStyle w:val="TAL"/>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reader can </w:t>
            </w:r>
            <w:r>
              <w:rPr>
                <w:rFonts w:eastAsiaTheme="minorEastAsia" w:hint="eastAsia"/>
                <w:lang w:val="en-US" w:eastAsia="zh-CN"/>
              </w:rPr>
              <w:t>provide</w:t>
            </w:r>
            <w:r>
              <w:rPr>
                <w:rFonts w:eastAsiaTheme="minorEastAsia"/>
                <w:lang w:val="en-US" w:eastAsia="zh-CN"/>
              </w:rPr>
              <w:t xml:space="preserve"> the time duration for ON or SLEEP and their periodicity for the device</w:t>
            </w:r>
            <w:r>
              <w:rPr>
                <w:rFonts w:eastAsiaTheme="minorEastAsia" w:hint="eastAsia"/>
                <w:lang w:val="en-US" w:eastAsia="zh-CN"/>
              </w:rPr>
              <w:t xml:space="preserve"> to perform ON and SLEEP state transition</w:t>
            </w:r>
            <w:r>
              <w:rPr>
                <w:rFonts w:eastAsiaTheme="minorEastAsia"/>
                <w:lang w:val="en-US" w:eastAsia="zh-CN"/>
              </w:rPr>
              <w:t>. Thus, only periodic paging transmission</w:t>
            </w:r>
            <w:r>
              <w:rPr>
                <w:rFonts w:eastAsiaTheme="minorEastAsia" w:hint="eastAsia"/>
                <w:lang w:val="en-US" w:eastAsia="zh-CN"/>
              </w:rPr>
              <w:t xml:space="preserve">, i.e., </w:t>
            </w:r>
            <w:r>
              <w:rPr>
                <w:rFonts w:eastAsiaTheme="minorEastAsia"/>
                <w:lang w:val="en-US" w:eastAsia="zh-CN"/>
              </w:rPr>
              <w:t>Option 1 (P-R2D Tx)</w:t>
            </w:r>
            <w:r>
              <w:rPr>
                <w:rFonts w:eastAsiaTheme="minorEastAsia" w:hint="eastAsia"/>
                <w:lang w:val="en-US" w:eastAsia="zh-CN"/>
              </w:rPr>
              <w:t xml:space="preserve"> is used for reader</w:t>
            </w:r>
            <w:r>
              <w:rPr>
                <w:rFonts w:eastAsiaTheme="minorEastAsia"/>
                <w:lang w:val="en-US" w:eastAsia="zh-CN"/>
              </w:rPr>
              <w:t xml:space="preserve"> </w:t>
            </w:r>
            <w:r>
              <w:rPr>
                <w:rFonts w:eastAsiaTheme="minorEastAsia" w:hint="eastAsia"/>
                <w:lang w:val="en-US" w:eastAsia="zh-CN"/>
              </w:rPr>
              <w:t xml:space="preserve">to </w:t>
            </w:r>
            <w:r>
              <w:rPr>
                <w:rFonts w:eastAsiaTheme="minorEastAsia"/>
                <w:lang w:val="en-US" w:eastAsia="zh-CN"/>
              </w:rPr>
              <w:t>imitates</w:t>
            </w:r>
            <w:r>
              <w:rPr>
                <w:rFonts w:eastAsiaTheme="minorEastAsia" w:hint="eastAsia"/>
                <w:lang w:val="en-US" w:eastAsia="zh-CN"/>
              </w:rPr>
              <w:t xml:space="preserve"> RA</w:t>
            </w:r>
            <w:r>
              <w:rPr>
                <w:rFonts w:eastAsiaTheme="minorEastAsia"/>
                <w:lang w:val="en-US" w:eastAsia="zh-CN"/>
              </w:rPr>
              <w:t>.</w:t>
            </w:r>
            <w:r w:rsidR="007419D9">
              <w:rPr>
                <w:rFonts w:eastAsiaTheme="minorEastAsia" w:hint="eastAsia"/>
                <w:lang w:val="en-US" w:eastAsia="zh-CN"/>
              </w:rPr>
              <w:t xml:space="preserve"> </w:t>
            </w:r>
          </w:p>
          <w:p w14:paraId="460C68D8" w14:textId="77777777" w:rsidR="007419D9" w:rsidRPr="00C40434" w:rsidRDefault="007419D9" w:rsidP="00F143D9">
            <w:pPr>
              <w:pStyle w:val="TAL"/>
              <w:rPr>
                <w:lang w:val="en-US" w:eastAsia="zh-CN"/>
              </w:rPr>
            </w:pPr>
          </w:p>
          <w:p w14:paraId="71A8D554" w14:textId="77777777" w:rsidR="004D0DFB" w:rsidRDefault="004D0DFB" w:rsidP="00F143D9">
            <w:pPr>
              <w:pStyle w:val="TAL"/>
              <w:rPr>
                <w:rFonts w:eastAsiaTheme="minorEastAsia"/>
                <w:b/>
                <w:bCs/>
                <w:lang w:val="en-US" w:eastAsia="zh-CN"/>
              </w:rPr>
            </w:pPr>
            <w:r w:rsidRPr="00417FA3">
              <w:rPr>
                <w:b/>
                <w:bCs/>
                <w:lang w:val="en-US" w:eastAsia="zh-CN"/>
              </w:rPr>
              <w:t xml:space="preserve">Observations or Analysis or Evaluations  </w:t>
            </w:r>
          </w:p>
          <w:p w14:paraId="2AFDE88D" w14:textId="291E26E5" w:rsidR="00E70E04" w:rsidRDefault="00E70E04" w:rsidP="00E70E04">
            <w:pPr>
              <w:pStyle w:val="TAL"/>
              <w:numPr>
                <w:ilvl w:val="0"/>
                <w:numId w:val="42"/>
              </w:numPr>
              <w:ind w:leftChars="50" w:left="389" w:hanging="284"/>
              <w:rPr>
                <w:rFonts w:eastAsiaTheme="minorEastAsia"/>
                <w:lang w:val="en-US" w:eastAsia="zh-CN"/>
              </w:rPr>
            </w:pPr>
            <w:r w:rsidRPr="00E70E04">
              <w:rPr>
                <w:rFonts w:eastAsiaTheme="minorEastAsia" w:hint="eastAsia"/>
                <w:lang w:val="en-US" w:eastAsia="zh-CN"/>
              </w:rPr>
              <w:t xml:space="preserve">The detailed </w:t>
            </w:r>
            <w:r>
              <w:rPr>
                <w:rFonts w:eastAsiaTheme="minorEastAsia" w:hint="eastAsia"/>
                <w:lang w:val="en-US" w:eastAsia="zh-CN"/>
              </w:rPr>
              <w:t xml:space="preserve">evaluation methods and </w:t>
            </w:r>
            <w:r w:rsidRPr="00E70E04">
              <w:rPr>
                <w:rFonts w:eastAsiaTheme="minorEastAsia" w:hint="eastAsia"/>
                <w:lang w:val="en-US" w:eastAsia="zh-CN"/>
              </w:rPr>
              <w:t>simulation assumptions</w:t>
            </w:r>
            <w:r>
              <w:rPr>
                <w:rFonts w:eastAsiaTheme="minorEastAsia" w:hint="eastAsia"/>
                <w:lang w:val="en-US" w:eastAsia="zh-CN"/>
              </w:rPr>
              <w:t xml:space="preserve"> listed in</w:t>
            </w:r>
            <w:r w:rsidRPr="00E70E04">
              <w:rPr>
                <w:rFonts w:eastAsiaTheme="minorEastAsia" w:hint="eastAsia"/>
                <w:lang w:val="en-US" w:eastAsia="zh-CN"/>
              </w:rPr>
              <w:t xml:space="preserve"> Table 3-3</w:t>
            </w:r>
            <w:r>
              <w:rPr>
                <w:rFonts w:eastAsiaTheme="minorEastAsia" w:hint="eastAsia"/>
                <w:lang w:val="en-US" w:eastAsia="zh-CN"/>
              </w:rPr>
              <w:t xml:space="preserve"> can be found in section 3.3 of [</w:t>
            </w:r>
            <w:r w:rsidRPr="00E70E04">
              <w:rPr>
                <w:rFonts w:eastAsiaTheme="minorEastAsia" w:hint="eastAsia"/>
                <w:lang w:val="en-US" w:eastAsia="zh-CN"/>
              </w:rPr>
              <w:t>R1-2407863</w:t>
            </w:r>
            <w:r>
              <w:rPr>
                <w:rFonts w:eastAsiaTheme="minorEastAsia" w:hint="eastAsia"/>
                <w:lang w:val="en-US" w:eastAsia="zh-CN"/>
              </w:rPr>
              <w:t>].</w:t>
            </w:r>
            <w:r w:rsidRPr="00417FA3">
              <w:rPr>
                <w:rFonts w:eastAsiaTheme="minorEastAsia"/>
                <w:lang w:val="en-US" w:eastAsia="zh-CN"/>
              </w:rPr>
              <w:t xml:space="preserve"> </w:t>
            </w:r>
          </w:p>
          <w:p w14:paraId="2CFD913C" w14:textId="77777777" w:rsidR="00EA6BDA" w:rsidRDefault="00EA6BDA" w:rsidP="00417FA3">
            <w:pPr>
              <w:pStyle w:val="TAL"/>
              <w:ind w:left="389"/>
              <w:rPr>
                <w:rFonts w:eastAsiaTheme="minorEastAsia"/>
                <w:lang w:val="en-US" w:eastAsia="zh-CN"/>
              </w:rPr>
            </w:pPr>
          </w:p>
          <w:p w14:paraId="071BB7A8" w14:textId="77777777" w:rsidR="00E70E04" w:rsidRPr="00417FA3" w:rsidRDefault="00E70E04" w:rsidP="00417FA3">
            <w:pPr>
              <w:pStyle w:val="TAL"/>
              <w:numPr>
                <w:ilvl w:val="0"/>
                <w:numId w:val="42"/>
              </w:numPr>
              <w:ind w:leftChars="50" w:left="389" w:hanging="284"/>
              <w:rPr>
                <w:rFonts w:ascii="Calibri" w:hAnsi="Calibri"/>
                <w:b/>
                <w:bCs/>
              </w:rPr>
            </w:pPr>
            <w:r w:rsidRPr="00417FA3">
              <w:rPr>
                <w:rFonts w:eastAsiaTheme="minorEastAsia"/>
                <w:b/>
                <w:bCs/>
                <w:lang w:val="en-US" w:eastAsia="zh-CN"/>
              </w:rPr>
              <w:t>Case 1: For 2 RA resources and paging period of 6ms and 16ms</w:t>
            </w:r>
          </w:p>
          <w:tbl>
            <w:tblPr>
              <w:tblStyle w:val="afffa"/>
              <w:tblW w:w="7396" w:type="dxa"/>
              <w:tblLayout w:type="fixed"/>
              <w:tblLook w:val="04A0" w:firstRow="1" w:lastRow="0" w:firstColumn="1" w:lastColumn="0" w:noHBand="0" w:noVBand="1"/>
            </w:tblPr>
            <w:tblGrid>
              <w:gridCol w:w="3568"/>
              <w:gridCol w:w="3828"/>
            </w:tblGrid>
            <w:tr w:rsidR="008D7E95" w14:paraId="0E0675FC" w14:textId="77777777" w:rsidTr="008D7E95">
              <w:trPr>
                <w:trHeight w:val="2810"/>
              </w:trPr>
              <w:tc>
                <w:tcPr>
                  <w:tcW w:w="3568" w:type="dxa"/>
                </w:tcPr>
                <w:p w14:paraId="4D61536A" w14:textId="692FBE08" w:rsidR="00E70E04" w:rsidRDefault="001F445D" w:rsidP="00E70E04">
                  <w:pPr>
                    <w:snapToGrid w:val="0"/>
                    <w:spacing w:after="50"/>
                    <w:rPr>
                      <w:rFonts w:ascii="Calibri" w:hAnsi="Calibri"/>
                    </w:rPr>
                  </w:pPr>
                  <w:r w:rsidRPr="005355AE">
                    <w:rPr>
                      <w:noProof/>
                    </w:rPr>
                    <w:drawing>
                      <wp:inline distT="0" distB="0" distL="0" distR="0" wp14:anchorId="55CD2393" wp14:editId="7863BB7A">
                        <wp:extent cx="2148876" cy="1610751"/>
                        <wp:effectExtent l="0" t="0" r="0" b="889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1023" cy="1612360"/>
                                </a:xfrm>
                                <a:prstGeom prst="rect">
                                  <a:avLst/>
                                </a:prstGeom>
                                <a:noFill/>
                                <a:ln>
                                  <a:noFill/>
                                </a:ln>
                              </pic:spPr>
                            </pic:pic>
                          </a:graphicData>
                        </a:graphic>
                      </wp:inline>
                    </w:drawing>
                  </w:r>
                </w:p>
                <w:p w14:paraId="29C9E9DE" w14:textId="77777777" w:rsidR="00E70E04" w:rsidRPr="006331F4" w:rsidRDefault="00E70E04" w:rsidP="00E70E04">
                  <w:pPr>
                    <w:pStyle w:val="affff0"/>
                    <w:numPr>
                      <w:ilvl w:val="0"/>
                      <w:numId w:val="60"/>
                    </w:numPr>
                    <w:snapToGrid w:val="0"/>
                    <w:spacing w:after="50"/>
                    <w:ind w:firstLineChars="0"/>
                    <w:jc w:val="center"/>
                  </w:pPr>
                  <w:r>
                    <w:t>Paging period = 6ms</w:t>
                  </w:r>
                </w:p>
              </w:tc>
              <w:tc>
                <w:tcPr>
                  <w:tcW w:w="3828" w:type="dxa"/>
                </w:tcPr>
                <w:p w14:paraId="421DB3C1" w14:textId="179E4657" w:rsidR="00E70E04" w:rsidRDefault="001F445D" w:rsidP="00E70E04">
                  <w:pPr>
                    <w:snapToGrid w:val="0"/>
                    <w:spacing w:after="50"/>
                    <w:rPr>
                      <w:rFonts w:ascii="Calibri" w:hAnsi="Calibri"/>
                    </w:rPr>
                  </w:pPr>
                  <w:r w:rsidRPr="004B5EE0">
                    <w:rPr>
                      <w:noProof/>
                    </w:rPr>
                    <w:drawing>
                      <wp:inline distT="0" distB="0" distL="0" distR="0" wp14:anchorId="791BE91E" wp14:editId="0A4D2677">
                        <wp:extent cx="1983545" cy="1486823"/>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9153" cy="1491027"/>
                                </a:xfrm>
                                <a:prstGeom prst="rect">
                                  <a:avLst/>
                                </a:prstGeom>
                                <a:noFill/>
                                <a:ln>
                                  <a:noFill/>
                                </a:ln>
                              </pic:spPr>
                            </pic:pic>
                          </a:graphicData>
                        </a:graphic>
                      </wp:inline>
                    </w:drawing>
                  </w:r>
                </w:p>
                <w:p w14:paraId="0885BF3E" w14:textId="07FDD16D" w:rsidR="00E70E04" w:rsidRPr="006331F4" w:rsidRDefault="00E70E04" w:rsidP="00417FA3">
                  <w:pPr>
                    <w:pStyle w:val="affff0"/>
                    <w:snapToGrid w:val="0"/>
                    <w:spacing w:after="50"/>
                    <w:ind w:left="360" w:firstLineChars="0" w:firstLine="0"/>
                  </w:pPr>
                  <w:r w:rsidRPr="006331F4">
                    <w:rPr>
                      <w:rFonts w:ascii="Times New Roman" w:hAnsi="Times New Roman" w:hint="eastAsia"/>
                    </w:rPr>
                    <w:t xml:space="preserve">Paging period = </w:t>
                  </w:r>
                  <w:r>
                    <w:rPr>
                      <w:rFonts w:ascii="Times New Roman" w:hAnsi="Times New Roman"/>
                    </w:rPr>
                    <w:t>1</w:t>
                  </w:r>
                  <w:r w:rsidRPr="006331F4">
                    <w:rPr>
                      <w:rFonts w:ascii="Times New Roman" w:hAnsi="Times New Roman" w:hint="eastAsia"/>
                    </w:rPr>
                    <w:t>6ms</w:t>
                  </w:r>
                </w:p>
              </w:tc>
            </w:tr>
          </w:tbl>
          <w:p w14:paraId="28E8EA76" w14:textId="51836976" w:rsidR="00E70E04" w:rsidRDefault="00E70E04" w:rsidP="00E70E04">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Figure</w:t>
            </w:r>
            <w:r w:rsidR="00141707">
              <w:rPr>
                <w:rFonts w:ascii="Times New Roman" w:eastAsia="宋体" w:hAnsi="Times New Roman" w:cs="Times New Roman" w:hint="eastAsia"/>
                <w:kern w:val="0"/>
                <w:sz w:val="20"/>
                <w:szCs w:val="24"/>
              </w:rPr>
              <w:t xml:space="preserve"> </w:t>
            </w:r>
            <w:r w:rsidRPr="006331F4">
              <w:rPr>
                <w:rFonts w:ascii="Times New Roman" w:eastAsia="宋体" w:hAnsi="Times New Roman" w:cs="Times New Roman"/>
                <w:kern w:val="0"/>
                <w:sz w:val="20"/>
                <w:szCs w:val="24"/>
              </w:rPr>
              <w:t xml:space="preserve">1. </w:t>
            </w:r>
            <w:r w:rsidR="00141707" w:rsidRPr="00141707">
              <w:rPr>
                <w:rFonts w:ascii="Times New Roman" w:eastAsia="宋体" w:hAnsi="Times New Roman" w:cs="Times New Roman" w:hint="eastAsia"/>
                <w:kern w:val="0"/>
                <w:sz w:val="20"/>
                <w:szCs w:val="24"/>
              </w:rPr>
              <w:t>Time required to inventory 100% of devices for 2 RA resources and 6/16ms paging period</w:t>
            </w:r>
          </w:p>
          <w:p w14:paraId="542D0C57" w14:textId="77777777" w:rsidR="00141707" w:rsidRPr="00E01F26" w:rsidRDefault="00141707" w:rsidP="00E70E04">
            <w:pPr>
              <w:snapToGrid w:val="0"/>
              <w:spacing w:after="50"/>
              <w:jc w:val="center"/>
              <w:rPr>
                <w:rFonts w:ascii="Times New Roman" w:eastAsia="宋体" w:hAnsi="Times New Roman" w:cs="Times New Roman"/>
                <w:kern w:val="0"/>
                <w:sz w:val="20"/>
                <w:szCs w:val="24"/>
              </w:rPr>
            </w:pPr>
          </w:p>
          <w:p w14:paraId="6504798F" w14:textId="2D182182" w:rsidR="00E70E04" w:rsidRPr="00E01F26" w:rsidRDefault="00E70E04" w:rsidP="00E70E04">
            <w:pPr>
              <w:snapToGrid w:val="0"/>
              <w:spacing w:after="50"/>
              <w:jc w:val="center"/>
              <w:rPr>
                <w:rFonts w:ascii="Calibri" w:hAnsi="Calibri"/>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 xml:space="preserve">able </w:t>
            </w:r>
            <w:r w:rsidR="00141707">
              <w:rPr>
                <w:rFonts w:ascii="Times New Roman" w:hAnsi="Times New Roman" w:cs="Times New Roman" w:hint="eastAsia"/>
                <w:sz w:val="20"/>
                <w:szCs w:val="20"/>
              </w:rPr>
              <w:t>1</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00141707" w:rsidRPr="00141707">
              <w:rPr>
                <w:rFonts w:ascii="Times New Roman" w:hAnsi="Times New Roman" w:cs="Times New Roman" w:hint="eastAsia"/>
                <w:sz w:val="20"/>
                <w:szCs w:val="20"/>
              </w:rPr>
              <w:t>Time required to inventory 100% of devices using 2 RA resources per paging message</w:t>
            </w:r>
          </w:p>
          <w:tbl>
            <w:tblPr>
              <w:tblStyle w:val="1-1"/>
              <w:tblW w:w="0" w:type="auto"/>
              <w:tblLayout w:type="fixed"/>
              <w:tblLook w:val="04A0" w:firstRow="1" w:lastRow="0" w:firstColumn="1" w:lastColumn="0" w:noHBand="0" w:noVBand="1"/>
            </w:tblPr>
            <w:tblGrid>
              <w:gridCol w:w="3994"/>
              <w:gridCol w:w="1559"/>
              <w:gridCol w:w="1805"/>
            </w:tblGrid>
            <w:tr w:rsidR="008D7E95" w:rsidRPr="0066373F" w14:paraId="38125105" w14:textId="77777777" w:rsidTr="00417FA3">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3994" w:type="dxa"/>
                  <w:vMerge w:val="restart"/>
                </w:tcPr>
                <w:p w14:paraId="77B859EF"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364" w:type="dxa"/>
                  <w:gridSpan w:val="2"/>
                </w:tcPr>
                <w:p w14:paraId="765F10BE" w14:textId="77777777" w:rsidR="00E70E04" w:rsidRPr="00E01F26" w:rsidRDefault="00E70E04" w:rsidP="00E70E0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8D7E95" w:rsidRPr="0066373F" w14:paraId="2B9C3BB4" w14:textId="77777777" w:rsidTr="00417FA3">
              <w:trPr>
                <w:trHeight w:val="449"/>
              </w:trPr>
              <w:tc>
                <w:tcPr>
                  <w:cnfStyle w:val="001000000000" w:firstRow="0" w:lastRow="0" w:firstColumn="1" w:lastColumn="0" w:oddVBand="0" w:evenVBand="0" w:oddHBand="0" w:evenHBand="0" w:firstRowFirstColumn="0" w:firstRowLastColumn="0" w:lastRowFirstColumn="0" w:lastRowLastColumn="0"/>
                  <w:tcW w:w="3994" w:type="dxa"/>
                  <w:vMerge/>
                </w:tcPr>
                <w:p w14:paraId="31BAFA5E" w14:textId="77777777" w:rsidR="00E70E04" w:rsidRPr="00E01F26" w:rsidRDefault="00E70E04" w:rsidP="00E70E04">
                  <w:pPr>
                    <w:rPr>
                      <w:rFonts w:ascii="Times New Roman" w:hAnsi="Times New Roman" w:cs="Times New Roman"/>
                      <w:sz w:val="20"/>
                      <w:szCs w:val="21"/>
                    </w:rPr>
                  </w:pPr>
                </w:p>
              </w:tc>
              <w:tc>
                <w:tcPr>
                  <w:tcW w:w="1559" w:type="dxa"/>
                </w:tcPr>
                <w:p w14:paraId="6D23C1E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05" w:type="dxa"/>
                </w:tcPr>
                <w:p w14:paraId="0FD2F8B7"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8D7E95" w:rsidRPr="0066373F" w14:paraId="51EBA151"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23AB3D36"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559" w:type="dxa"/>
                </w:tcPr>
                <w:p w14:paraId="7B580BC4"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21.16</w:t>
                  </w:r>
                </w:p>
              </w:tc>
              <w:tc>
                <w:tcPr>
                  <w:tcW w:w="1805" w:type="dxa"/>
                </w:tcPr>
                <w:p w14:paraId="7BC86585"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55.69</w:t>
                  </w:r>
                </w:p>
              </w:tc>
            </w:tr>
            <w:tr w:rsidR="008D7E95" w:rsidRPr="0066373F" w14:paraId="1C608E57"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57987FF5"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559" w:type="dxa"/>
                </w:tcPr>
                <w:p w14:paraId="1071CA8D"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17.918</w:t>
                  </w:r>
                </w:p>
              </w:tc>
              <w:tc>
                <w:tcPr>
                  <w:tcW w:w="1805" w:type="dxa"/>
                </w:tcPr>
                <w:p w14:paraId="78742FF4"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42.019</w:t>
                  </w:r>
                </w:p>
              </w:tc>
            </w:tr>
            <w:tr w:rsidR="001F445D" w:rsidRPr="0066373F" w14:paraId="65D48723"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3F416C42"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559" w:type="dxa"/>
                </w:tcPr>
                <w:p w14:paraId="4BE2F2D9" w14:textId="59BE92AA" w:rsidR="001F445D" w:rsidRPr="00240CB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6.309</w:t>
                  </w:r>
                </w:p>
              </w:tc>
              <w:tc>
                <w:tcPr>
                  <w:tcW w:w="1805" w:type="dxa"/>
                </w:tcPr>
                <w:p w14:paraId="5C8B44A0" w14:textId="7F0D6337" w:rsidR="001F445D" w:rsidRPr="00240CB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12.833</w:t>
                  </w:r>
                </w:p>
              </w:tc>
            </w:tr>
            <w:tr w:rsidR="008D7E95" w:rsidRPr="0066373F" w14:paraId="1F026F4B"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255141D4"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559" w:type="dxa"/>
                </w:tcPr>
                <w:p w14:paraId="39571C03"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19.677</w:t>
                  </w:r>
                </w:p>
              </w:tc>
              <w:tc>
                <w:tcPr>
                  <w:tcW w:w="1805" w:type="dxa"/>
                </w:tcPr>
                <w:p w14:paraId="5DDA6931"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44.179</w:t>
                  </w:r>
                </w:p>
              </w:tc>
            </w:tr>
            <w:tr w:rsidR="008D7E95" w:rsidRPr="0066373F" w14:paraId="6D4DCF0F"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3B7458B4"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559" w:type="dxa"/>
                </w:tcPr>
                <w:p w14:paraId="797BBDAA"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13.30</w:t>
                  </w:r>
                </w:p>
              </w:tc>
              <w:tc>
                <w:tcPr>
                  <w:tcW w:w="1805" w:type="dxa"/>
                </w:tcPr>
                <w:p w14:paraId="1B281F84"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23.747</w:t>
                  </w:r>
                </w:p>
              </w:tc>
            </w:tr>
          </w:tbl>
          <w:p w14:paraId="2B21B4AB" w14:textId="77777777" w:rsidR="00C40434" w:rsidRDefault="00C40434" w:rsidP="00F143D9">
            <w:pPr>
              <w:pStyle w:val="TAL"/>
              <w:rPr>
                <w:rFonts w:eastAsiaTheme="minorEastAsia"/>
                <w:b/>
                <w:bCs/>
                <w:lang w:val="en-US" w:eastAsia="zh-CN"/>
              </w:rPr>
            </w:pPr>
          </w:p>
          <w:p w14:paraId="28F59E88" w14:textId="77777777" w:rsidR="00E70E04" w:rsidRPr="00417FA3" w:rsidRDefault="00E70E04" w:rsidP="00417FA3">
            <w:pPr>
              <w:pStyle w:val="TAL"/>
              <w:numPr>
                <w:ilvl w:val="0"/>
                <w:numId w:val="42"/>
              </w:numPr>
              <w:ind w:leftChars="50" w:left="389" w:hanging="284"/>
              <w:rPr>
                <w:b/>
                <w:bCs/>
              </w:rPr>
            </w:pPr>
            <w:r w:rsidRPr="00417FA3">
              <w:rPr>
                <w:rFonts w:eastAsiaTheme="minorEastAsia"/>
                <w:b/>
                <w:bCs/>
                <w:lang w:val="en-US" w:eastAsia="zh-CN"/>
              </w:rPr>
              <w:t>Case 2: For 4 RA resources and paging period of 6ms and 16ms</w:t>
            </w:r>
          </w:p>
          <w:tbl>
            <w:tblPr>
              <w:tblStyle w:val="afffa"/>
              <w:tblW w:w="0" w:type="auto"/>
              <w:tblLayout w:type="fixed"/>
              <w:tblLook w:val="04A0" w:firstRow="1" w:lastRow="0" w:firstColumn="1" w:lastColumn="0" w:noHBand="0" w:noVBand="1"/>
            </w:tblPr>
            <w:tblGrid>
              <w:gridCol w:w="3568"/>
              <w:gridCol w:w="3686"/>
            </w:tblGrid>
            <w:tr w:rsidR="00E70E04" w14:paraId="30819C68" w14:textId="77777777" w:rsidTr="00417FA3">
              <w:trPr>
                <w:trHeight w:val="3709"/>
              </w:trPr>
              <w:tc>
                <w:tcPr>
                  <w:tcW w:w="3568" w:type="dxa"/>
                </w:tcPr>
                <w:p w14:paraId="71CF8E36" w14:textId="3FA41E8E" w:rsidR="00E70E04" w:rsidRDefault="001F445D" w:rsidP="00E70E04">
                  <w:pPr>
                    <w:snapToGrid w:val="0"/>
                    <w:spacing w:after="50"/>
                    <w:rPr>
                      <w:rFonts w:ascii="Calibri" w:hAnsi="Calibri"/>
                    </w:rPr>
                  </w:pPr>
                  <w:r w:rsidRPr="00D1172F">
                    <w:rPr>
                      <w:noProof/>
                    </w:rPr>
                    <w:lastRenderedPageBreak/>
                    <w:drawing>
                      <wp:inline distT="0" distB="0" distL="0" distR="0" wp14:anchorId="6ECC20EB" wp14:editId="27D88A36">
                        <wp:extent cx="2102969" cy="1575581"/>
                        <wp:effectExtent l="0" t="0" r="0" b="5715"/>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9004" cy="1580103"/>
                                </a:xfrm>
                                <a:prstGeom prst="rect">
                                  <a:avLst/>
                                </a:prstGeom>
                                <a:noFill/>
                                <a:ln>
                                  <a:noFill/>
                                </a:ln>
                              </pic:spPr>
                            </pic:pic>
                          </a:graphicData>
                        </a:graphic>
                      </wp:inline>
                    </w:drawing>
                  </w:r>
                </w:p>
                <w:p w14:paraId="428FA068" w14:textId="77777777" w:rsidR="00E70E04" w:rsidRPr="006331F4" w:rsidRDefault="00E70E04" w:rsidP="00E70E04">
                  <w:pPr>
                    <w:pStyle w:val="affff0"/>
                    <w:numPr>
                      <w:ilvl w:val="0"/>
                      <w:numId w:val="61"/>
                    </w:numPr>
                    <w:snapToGrid w:val="0"/>
                    <w:spacing w:after="50"/>
                    <w:ind w:firstLineChars="0"/>
                    <w:jc w:val="center"/>
                  </w:pPr>
                  <w:r w:rsidRPr="006331F4">
                    <w:rPr>
                      <w:rFonts w:ascii="Times New Roman" w:hAnsi="Times New Roman" w:hint="eastAsia"/>
                    </w:rPr>
                    <w:t>Paging period = 6ms</w:t>
                  </w:r>
                </w:p>
              </w:tc>
              <w:tc>
                <w:tcPr>
                  <w:tcW w:w="3686" w:type="dxa"/>
                </w:tcPr>
                <w:p w14:paraId="1B099A1D" w14:textId="2878804B" w:rsidR="00E70E04" w:rsidRDefault="001F445D" w:rsidP="00E70E04">
                  <w:pPr>
                    <w:snapToGrid w:val="0"/>
                    <w:spacing w:after="50"/>
                    <w:rPr>
                      <w:rFonts w:ascii="Calibri" w:hAnsi="Calibri"/>
                    </w:rPr>
                  </w:pPr>
                  <w:r w:rsidRPr="00010D0C">
                    <w:rPr>
                      <w:noProof/>
                    </w:rPr>
                    <w:drawing>
                      <wp:inline distT="0" distB="0" distL="0" distR="0" wp14:anchorId="788D8A73" wp14:editId="3CEEB2CB">
                        <wp:extent cx="2121746" cy="1589649"/>
                        <wp:effectExtent l="0" t="0" r="0" b="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24050" cy="1591375"/>
                                </a:xfrm>
                                <a:prstGeom prst="rect">
                                  <a:avLst/>
                                </a:prstGeom>
                                <a:noFill/>
                                <a:ln>
                                  <a:noFill/>
                                </a:ln>
                              </pic:spPr>
                            </pic:pic>
                          </a:graphicData>
                        </a:graphic>
                      </wp:inline>
                    </w:drawing>
                  </w:r>
                </w:p>
                <w:p w14:paraId="5A6A0654" w14:textId="77777777" w:rsidR="00E70E04" w:rsidRPr="006331F4" w:rsidRDefault="00E70E04" w:rsidP="00E70E04">
                  <w:pPr>
                    <w:pStyle w:val="affff0"/>
                    <w:numPr>
                      <w:ilvl w:val="0"/>
                      <w:numId w:val="61"/>
                    </w:numPr>
                    <w:snapToGrid w:val="0"/>
                    <w:spacing w:after="50"/>
                    <w:ind w:firstLineChars="0"/>
                    <w:jc w:val="center"/>
                  </w:pPr>
                  <w:r w:rsidRPr="006331F4">
                    <w:rPr>
                      <w:rFonts w:ascii="Times New Roman" w:hAnsi="Times New Roman" w:hint="eastAsia"/>
                    </w:rPr>
                    <w:t>Paging period = 16ms</w:t>
                  </w:r>
                </w:p>
              </w:tc>
            </w:tr>
          </w:tbl>
          <w:p w14:paraId="4D057704" w14:textId="77777777" w:rsidR="00141707" w:rsidRDefault="00E70E04" w:rsidP="00141707">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 xml:space="preserve">Figure 2. </w:t>
            </w:r>
            <w:r w:rsidR="00141707" w:rsidRPr="00141707">
              <w:rPr>
                <w:rFonts w:ascii="Times New Roman" w:eastAsia="宋体" w:hAnsi="Times New Roman" w:cs="Times New Roman" w:hint="eastAsia"/>
                <w:kern w:val="0"/>
                <w:sz w:val="20"/>
                <w:szCs w:val="24"/>
              </w:rPr>
              <w:t>Time required to inventory 100% of devices</w:t>
            </w:r>
            <w:r w:rsidR="00141707">
              <w:rPr>
                <w:rFonts w:ascii="Times New Roman" w:eastAsia="宋体" w:hAnsi="Times New Roman" w:cs="Times New Roman"/>
                <w:kern w:val="0"/>
                <w:sz w:val="20"/>
                <w:szCs w:val="24"/>
              </w:rPr>
              <w:t xml:space="preserve"> f</w:t>
            </w:r>
            <w:r w:rsidR="00141707" w:rsidRPr="008203EF">
              <w:rPr>
                <w:rFonts w:ascii="Times New Roman" w:eastAsia="宋体" w:hAnsi="Times New Roman" w:cs="Times New Roman"/>
                <w:kern w:val="0"/>
                <w:sz w:val="20"/>
                <w:szCs w:val="24"/>
              </w:rPr>
              <w:t xml:space="preserve">or </w:t>
            </w:r>
            <w:r w:rsidR="00141707">
              <w:rPr>
                <w:rFonts w:ascii="Times New Roman" w:eastAsia="宋体" w:hAnsi="Times New Roman" w:cs="Times New Roman" w:hint="eastAsia"/>
                <w:kern w:val="0"/>
                <w:sz w:val="20"/>
                <w:szCs w:val="24"/>
              </w:rPr>
              <w:t xml:space="preserve">4 </w:t>
            </w:r>
            <w:r w:rsidR="00141707" w:rsidRPr="008203EF">
              <w:rPr>
                <w:rFonts w:ascii="Times New Roman" w:eastAsia="宋体" w:hAnsi="Times New Roman" w:cs="Times New Roman"/>
                <w:kern w:val="0"/>
                <w:sz w:val="20"/>
                <w:szCs w:val="24"/>
              </w:rPr>
              <w:t>RA resource</w:t>
            </w:r>
            <w:r w:rsidR="00141707">
              <w:rPr>
                <w:rFonts w:ascii="Times New Roman" w:eastAsia="宋体" w:hAnsi="Times New Roman" w:cs="Times New Roman" w:hint="eastAsia"/>
                <w:kern w:val="0"/>
                <w:sz w:val="20"/>
                <w:szCs w:val="24"/>
              </w:rPr>
              <w:t>s</w:t>
            </w:r>
            <w:r w:rsidR="00141707" w:rsidRPr="008203EF">
              <w:rPr>
                <w:rFonts w:ascii="Times New Roman" w:eastAsia="宋体" w:hAnsi="Times New Roman" w:cs="Times New Roman"/>
                <w:kern w:val="0"/>
                <w:sz w:val="20"/>
                <w:szCs w:val="24"/>
              </w:rPr>
              <w:t xml:space="preserve"> and 6/16ms paging period</w:t>
            </w:r>
          </w:p>
          <w:p w14:paraId="01627530" w14:textId="77777777" w:rsidR="00141707" w:rsidRDefault="00141707" w:rsidP="00141707">
            <w:pPr>
              <w:snapToGrid w:val="0"/>
              <w:spacing w:after="50"/>
              <w:jc w:val="center"/>
              <w:rPr>
                <w:rFonts w:ascii="Times New Roman" w:eastAsia="宋体" w:hAnsi="Times New Roman" w:cs="Times New Roman"/>
                <w:kern w:val="0"/>
                <w:sz w:val="20"/>
                <w:szCs w:val="24"/>
              </w:rPr>
            </w:pPr>
          </w:p>
          <w:p w14:paraId="7FAD462D" w14:textId="05CDCFBD" w:rsidR="00E70E04" w:rsidRPr="00417FA3" w:rsidRDefault="00E70E04" w:rsidP="00141707">
            <w:pPr>
              <w:snapToGrid w:val="0"/>
              <w:spacing w:after="50"/>
              <w:jc w:val="center"/>
              <w:rPr>
                <w:rFonts w:ascii="Times New Roman" w:hAnsi="Times New Roman" w:cs="Times New Roman"/>
                <w:sz w:val="20"/>
                <w:szCs w:val="20"/>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able</w:t>
            </w:r>
            <w:r w:rsidR="00141707">
              <w:rPr>
                <w:rFonts w:ascii="Times New Roman" w:hAnsi="Times New Roman" w:cs="Times New Roman" w:hint="eastAsia"/>
                <w:sz w:val="20"/>
                <w:szCs w:val="20"/>
              </w:rPr>
              <w:t xml:space="preserve"> 2</w:t>
            </w:r>
            <w:r w:rsidR="00141707" w:rsidRPr="00417FA3">
              <w:rPr>
                <w:rFonts w:ascii="Times New Roman" w:hAnsi="Times New Roman" w:cs="Times New Roman"/>
                <w:sz w:val="20"/>
                <w:szCs w:val="20"/>
              </w:rPr>
              <w:t>: Time required to inventory 100% of devices using 4 RA resources per paging message</w:t>
            </w:r>
          </w:p>
          <w:tbl>
            <w:tblPr>
              <w:tblStyle w:val="1-1"/>
              <w:tblW w:w="0" w:type="auto"/>
              <w:tblLayout w:type="fixed"/>
              <w:tblLook w:val="04A0" w:firstRow="1" w:lastRow="0" w:firstColumn="1" w:lastColumn="0" w:noHBand="0" w:noVBand="1"/>
            </w:tblPr>
            <w:tblGrid>
              <w:gridCol w:w="3710"/>
              <w:gridCol w:w="1701"/>
              <w:gridCol w:w="1824"/>
            </w:tblGrid>
            <w:tr w:rsidR="00E70E04" w:rsidRPr="0066373F" w14:paraId="05A2FB10" w14:textId="77777777" w:rsidTr="00417FA3">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710" w:type="dxa"/>
                  <w:vMerge w:val="restart"/>
                </w:tcPr>
                <w:p w14:paraId="356A3445"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525" w:type="dxa"/>
                  <w:gridSpan w:val="2"/>
                </w:tcPr>
                <w:p w14:paraId="466401B9" w14:textId="77777777" w:rsidR="00E70E04" w:rsidRPr="00E01F26" w:rsidRDefault="00E70E04" w:rsidP="00E70E0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8D7E95" w:rsidRPr="0066373F" w14:paraId="3EB7D570" w14:textId="77777777" w:rsidTr="008D7E95">
              <w:trPr>
                <w:trHeight w:val="409"/>
              </w:trPr>
              <w:tc>
                <w:tcPr>
                  <w:cnfStyle w:val="001000000000" w:firstRow="0" w:lastRow="0" w:firstColumn="1" w:lastColumn="0" w:oddVBand="0" w:evenVBand="0" w:oddHBand="0" w:evenHBand="0" w:firstRowFirstColumn="0" w:firstRowLastColumn="0" w:lastRowFirstColumn="0" w:lastRowLastColumn="0"/>
                  <w:tcW w:w="3710" w:type="dxa"/>
                  <w:vMerge/>
                </w:tcPr>
                <w:p w14:paraId="58865B05" w14:textId="77777777" w:rsidR="00E70E04" w:rsidRPr="00E01F26" w:rsidRDefault="00E70E04" w:rsidP="00E70E04">
                  <w:pPr>
                    <w:rPr>
                      <w:rFonts w:ascii="Times New Roman" w:hAnsi="Times New Roman" w:cs="Times New Roman"/>
                      <w:sz w:val="20"/>
                      <w:szCs w:val="21"/>
                    </w:rPr>
                  </w:pPr>
                </w:p>
              </w:tc>
              <w:tc>
                <w:tcPr>
                  <w:tcW w:w="1701" w:type="dxa"/>
                </w:tcPr>
                <w:p w14:paraId="355EB03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24" w:type="dxa"/>
                </w:tcPr>
                <w:p w14:paraId="0C9B59A5"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E70E04" w:rsidRPr="0066373F" w14:paraId="5991D040"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045D6B5D"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701" w:type="dxa"/>
                </w:tcPr>
                <w:p w14:paraId="0EEC9020"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10.567</w:t>
                  </w:r>
                </w:p>
              </w:tc>
              <w:tc>
                <w:tcPr>
                  <w:tcW w:w="1824" w:type="dxa"/>
                </w:tcPr>
                <w:p w14:paraId="2461DE17"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28.538</w:t>
                  </w:r>
                </w:p>
              </w:tc>
            </w:tr>
            <w:tr w:rsidR="00E70E04" w:rsidRPr="0066373F" w14:paraId="4D900D70"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49EF146C"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701" w:type="dxa"/>
                </w:tcPr>
                <w:p w14:paraId="73EF3FA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7.805</w:t>
                  </w:r>
                </w:p>
              </w:tc>
              <w:tc>
                <w:tcPr>
                  <w:tcW w:w="1824" w:type="dxa"/>
                </w:tcPr>
                <w:p w14:paraId="3C6A1AB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22.732</w:t>
                  </w:r>
                </w:p>
              </w:tc>
            </w:tr>
            <w:tr w:rsidR="001F445D" w:rsidRPr="0066373F" w14:paraId="12CE7AD3"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2A60608C"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701" w:type="dxa"/>
                </w:tcPr>
                <w:p w14:paraId="4E64B30D" w14:textId="7E227895"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2.50</w:t>
                  </w:r>
                </w:p>
              </w:tc>
              <w:tc>
                <w:tcPr>
                  <w:tcW w:w="1824" w:type="dxa"/>
                </w:tcPr>
                <w:p w14:paraId="0835CB8C" w14:textId="0B78E883"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6.67</w:t>
                  </w:r>
                </w:p>
              </w:tc>
            </w:tr>
            <w:tr w:rsidR="00E70E04" w:rsidRPr="0066373F" w14:paraId="17B09A55"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164AB6A3"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701" w:type="dxa"/>
                </w:tcPr>
                <w:p w14:paraId="4B4D57B7"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10.441</w:t>
                  </w:r>
                </w:p>
              </w:tc>
              <w:tc>
                <w:tcPr>
                  <w:tcW w:w="1824" w:type="dxa"/>
                </w:tcPr>
                <w:p w14:paraId="712AF2C6"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22.684</w:t>
                  </w:r>
                </w:p>
              </w:tc>
            </w:tr>
            <w:tr w:rsidR="00E70E04" w:rsidRPr="0066373F" w14:paraId="7FA7BB0F"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6D1D60DB"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701" w:type="dxa"/>
                </w:tcPr>
                <w:p w14:paraId="1B199152"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7.284</w:t>
                  </w:r>
                </w:p>
              </w:tc>
              <w:tc>
                <w:tcPr>
                  <w:tcW w:w="1824" w:type="dxa"/>
                </w:tcPr>
                <w:p w14:paraId="3EE8AFA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12.081</w:t>
                  </w:r>
                </w:p>
              </w:tc>
            </w:tr>
          </w:tbl>
          <w:p w14:paraId="38ADEE5D" w14:textId="77777777" w:rsidR="00E70E04" w:rsidRDefault="00E70E04" w:rsidP="00F143D9">
            <w:pPr>
              <w:pStyle w:val="TAL"/>
              <w:rPr>
                <w:rFonts w:eastAsiaTheme="minorEastAsia"/>
                <w:b/>
                <w:bCs/>
                <w:lang w:val="en-US" w:eastAsia="zh-CN"/>
              </w:rPr>
            </w:pPr>
          </w:p>
          <w:p w14:paraId="71F3A60E" w14:textId="47BC1085" w:rsidR="00E70E04" w:rsidRPr="00EA6BDA" w:rsidRDefault="00E70E04" w:rsidP="00F143D9">
            <w:pPr>
              <w:pStyle w:val="TAL"/>
              <w:rPr>
                <w:rFonts w:eastAsiaTheme="minorEastAsia"/>
                <w:b/>
                <w:bCs/>
                <w:lang w:val="en-US" w:eastAsia="zh-CN"/>
              </w:rPr>
            </w:pPr>
            <w:r w:rsidRPr="00417FA3">
              <w:rPr>
                <w:b/>
                <w:bCs/>
                <w:lang w:val="en-US" w:eastAsia="zh-CN"/>
              </w:rPr>
              <w:t>Observations</w:t>
            </w:r>
            <w:r w:rsidR="00EA6BDA">
              <w:rPr>
                <w:rFonts w:eastAsiaTheme="minorEastAsia" w:hint="eastAsia"/>
                <w:b/>
                <w:bCs/>
                <w:lang w:val="en-US" w:eastAsia="zh-CN"/>
              </w:rPr>
              <w:t xml:space="preserve"> based on above Case 1 and Case 2</w:t>
            </w:r>
          </w:p>
          <w:p w14:paraId="391CF9C2" w14:textId="75C0808D" w:rsidR="00EA6BDA" w:rsidRPr="00417FA3" w:rsidRDefault="00EA6BDA" w:rsidP="00F143D9">
            <w:pPr>
              <w:pStyle w:val="TAL"/>
              <w:rPr>
                <w:rFonts w:eastAsiaTheme="minorEastAsia"/>
                <w:b/>
                <w:bCs/>
                <w:lang w:val="en-US" w:eastAsia="zh-CN"/>
              </w:rPr>
            </w:pPr>
          </w:p>
          <w:p w14:paraId="62001C6D" w14:textId="7E2CC41F" w:rsidR="00EA6BDA" w:rsidRPr="00417FA3" w:rsidRDefault="00EA6BDA" w:rsidP="00417FA3">
            <w:pPr>
              <w:adjustRightInd w:val="0"/>
              <w:snapToGrid w:val="0"/>
              <w:rPr>
                <w:rFonts w:ascii="Arial" w:eastAsia="宋体" w:hAnsi="Arial" w:cs="Arial"/>
                <w:kern w:val="0"/>
                <w:sz w:val="18"/>
                <w:szCs w:val="18"/>
              </w:rPr>
            </w:pPr>
            <w:r w:rsidRPr="00417FA3">
              <w:rPr>
                <w:rFonts w:ascii="Arial" w:eastAsia="宋体" w:hAnsi="Arial" w:cs="Arial"/>
                <w:kern w:val="0"/>
                <w:sz w:val="18"/>
                <w:szCs w:val="18"/>
              </w:rPr>
              <w:t xml:space="preserve">Observation 1: </w:t>
            </w:r>
          </w:p>
          <w:p w14:paraId="394F5B36"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Decreasing the paging period reduces total inventory latency across all schemes.</w:t>
            </w:r>
          </w:p>
          <w:p w14:paraId="346B09C0"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2 RA resources scheduled by a single paging message, when the paging period is reduced from 16ms to 6ms,</w:t>
            </w:r>
          </w:p>
          <w:p w14:paraId="0961CA25"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Schemes 1 and 2 reduce the time to inventory all devices by about 62% and 57% for periodic R2D transmission, and by about 55% and 44% for aperiodic R2D transmission.</w:t>
            </w:r>
          </w:p>
          <w:p w14:paraId="0794942F"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achieves about 51% reduction for periodic R2D transmission.</w:t>
            </w:r>
          </w:p>
          <w:p w14:paraId="6A057F07"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4 RA resources scheduled by a single paging message, when the paging period is reduced from 16ms to 6ms,</w:t>
            </w:r>
          </w:p>
          <w:p w14:paraId="6FE712F8"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63% and 66% time</w:t>
            </w:r>
            <w:proofErr w:type="gramEnd"/>
            <w:r w:rsidRPr="00417FA3">
              <w:rPr>
                <w:rFonts w:ascii="Arial" w:hAnsi="Arial" w:cs="Arial"/>
                <w:sz w:val="18"/>
                <w:szCs w:val="18"/>
              </w:rPr>
              <w:t xml:space="preserve"> reduction for periodic R2D transmission, and 54% and 40% for aperiodic R2D transmission.</w:t>
            </w:r>
          </w:p>
          <w:p w14:paraId="0ECFB5B9"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62% latency reduction for periodic R2D transmission.</w:t>
            </w:r>
          </w:p>
          <w:p w14:paraId="517B36F9" w14:textId="77777777" w:rsidR="00EA6BDA" w:rsidRPr="00417FA3" w:rsidRDefault="00EA6BDA" w:rsidP="00417FA3">
            <w:pPr>
              <w:adjustRightInd w:val="0"/>
              <w:snapToGrid w:val="0"/>
              <w:rPr>
                <w:rFonts w:ascii="Arial" w:hAnsi="Arial" w:cs="Arial"/>
                <w:sz w:val="18"/>
                <w:szCs w:val="18"/>
              </w:rPr>
            </w:pPr>
          </w:p>
          <w:p w14:paraId="7EF8D435" w14:textId="103456AA" w:rsidR="00EA6BDA" w:rsidRPr="00417FA3" w:rsidRDefault="00EA6BDA" w:rsidP="00417FA3">
            <w:pPr>
              <w:adjustRightInd w:val="0"/>
              <w:snapToGrid w:val="0"/>
              <w:rPr>
                <w:rFonts w:ascii="Arial" w:hAnsi="Arial" w:cs="Arial"/>
                <w:sz w:val="18"/>
                <w:szCs w:val="18"/>
              </w:rPr>
            </w:pPr>
            <w:r w:rsidRPr="00417FA3">
              <w:rPr>
                <w:rFonts w:ascii="Arial" w:hAnsi="Arial" w:cs="Arial"/>
                <w:sz w:val="18"/>
                <w:szCs w:val="18"/>
              </w:rPr>
              <w:t>Observation 2:</w:t>
            </w:r>
          </w:p>
          <w:p w14:paraId="2AF1E8B8"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Increasing the random access (RA) resources for D2R transmission scheduled by a single A-IoT paging reduces total inventory latency significantly across all schemes.</w:t>
            </w:r>
          </w:p>
          <w:p w14:paraId="1D79B13D" w14:textId="77777777" w:rsidR="00EA6BDA" w:rsidRPr="00417FA3" w:rsidRDefault="00EA6BDA" w:rsidP="00417FA3">
            <w:pPr>
              <w:pStyle w:val="affff0"/>
              <w:numPr>
                <w:ilvl w:val="1"/>
                <w:numId w:val="42"/>
              </w:numPr>
              <w:adjustRightInd w:val="0"/>
              <w:snapToGrid w:val="0"/>
              <w:ind w:firstLineChars="0"/>
              <w:rPr>
                <w:rFonts w:ascii="Arial" w:hAnsi="Arial" w:cs="Arial"/>
                <w:sz w:val="18"/>
                <w:szCs w:val="18"/>
              </w:rPr>
            </w:pPr>
            <w:r w:rsidRPr="00417FA3">
              <w:rPr>
                <w:rFonts w:ascii="Arial" w:eastAsia="宋体" w:hAnsi="Arial" w:cs="Arial"/>
                <w:kern w:val="0"/>
                <w:sz w:val="18"/>
                <w:szCs w:val="18"/>
              </w:rPr>
              <w:t xml:space="preserve">For 6ms paging period, when RA resources is increased from 2 to 4, </w:t>
            </w:r>
          </w:p>
          <w:p w14:paraId="60913532"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eastAsia="宋体" w:hAnsi="Arial" w:cs="Arial"/>
                <w:kern w:val="0"/>
                <w:sz w:val="18"/>
                <w:szCs w:val="18"/>
              </w:rPr>
              <w:t>Scheme 1 and 2 reduce the time to inventory all devices by about 50% and 56% f</w:t>
            </w:r>
            <w:r w:rsidRPr="00417FA3">
              <w:rPr>
                <w:rFonts w:ascii="Arial" w:hAnsi="Arial" w:cs="Arial"/>
                <w:sz w:val="18"/>
                <w:szCs w:val="18"/>
              </w:rPr>
              <w:t>or periodic R2D transmission, and 47% and 45% for aperiodic R2D transmission.</w:t>
            </w:r>
          </w:p>
          <w:p w14:paraId="3DB2964E"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 about 60% latency reduction for periodic R2D transmission with the reduced paging period from 16ms to 6ms.</w:t>
            </w:r>
          </w:p>
          <w:p w14:paraId="073D11B2"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16ms paging period, when RA resources is increased from 2 to 4, </w:t>
            </w:r>
          </w:p>
          <w:p w14:paraId="4CDC8798"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49% and 46% time</w:t>
            </w:r>
            <w:proofErr w:type="gramEnd"/>
            <w:r w:rsidRPr="00417FA3">
              <w:rPr>
                <w:rFonts w:ascii="Arial" w:hAnsi="Arial" w:cs="Arial"/>
                <w:sz w:val="18"/>
                <w:szCs w:val="18"/>
              </w:rPr>
              <w:t xml:space="preserve"> reduction for periodic R2D transmission, and about 48% and 49% for aperiodic R2D transmission.</w:t>
            </w:r>
          </w:p>
          <w:p w14:paraId="434AB952"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48% latency reduction for periodic R2D transmission.</w:t>
            </w:r>
          </w:p>
          <w:p w14:paraId="24B4563B" w14:textId="77777777" w:rsidR="00EA6BDA" w:rsidRPr="00417FA3" w:rsidRDefault="00EA6BDA" w:rsidP="00417FA3">
            <w:pPr>
              <w:adjustRightInd w:val="0"/>
              <w:snapToGrid w:val="0"/>
              <w:rPr>
                <w:rFonts w:ascii="Arial" w:hAnsi="Arial" w:cs="Arial"/>
                <w:sz w:val="18"/>
                <w:szCs w:val="18"/>
              </w:rPr>
            </w:pPr>
          </w:p>
          <w:p w14:paraId="355CEE4D" w14:textId="20B35606" w:rsidR="00EA6BDA" w:rsidRPr="00417FA3" w:rsidRDefault="00EA6BDA" w:rsidP="00417FA3">
            <w:pPr>
              <w:adjustRightInd w:val="0"/>
              <w:snapToGrid w:val="0"/>
              <w:rPr>
                <w:rFonts w:ascii="Arial" w:hAnsi="Arial" w:cs="Arial"/>
                <w:sz w:val="18"/>
                <w:szCs w:val="18"/>
              </w:rPr>
            </w:pPr>
            <w:r w:rsidRPr="00417FA3">
              <w:rPr>
                <w:rFonts w:ascii="Arial" w:hAnsi="Arial" w:cs="Arial"/>
                <w:sz w:val="18"/>
                <w:szCs w:val="18"/>
              </w:rPr>
              <w:t>Observation</w:t>
            </w:r>
            <w:r w:rsidRPr="00EA6BDA">
              <w:rPr>
                <w:rFonts w:ascii="Arial" w:hAnsi="Arial" w:cs="Arial" w:hint="eastAsia"/>
                <w:sz w:val="18"/>
                <w:szCs w:val="18"/>
              </w:rPr>
              <w:t xml:space="preserve"> </w:t>
            </w:r>
            <w:r w:rsidRPr="00417FA3">
              <w:rPr>
                <w:rFonts w:ascii="Arial" w:hAnsi="Arial" w:cs="Arial"/>
                <w:sz w:val="18"/>
                <w:szCs w:val="18"/>
              </w:rPr>
              <w:t>3:</w:t>
            </w:r>
          </w:p>
          <w:p w14:paraId="492EC3C8" w14:textId="77777777" w:rsidR="00EA6BDA" w:rsidRPr="00417FA3" w:rsidRDefault="00EA6BDA" w:rsidP="00417FA3">
            <w:pPr>
              <w:pStyle w:val="affff0"/>
              <w:numPr>
                <w:ilvl w:val="0"/>
                <w:numId w:val="63"/>
              </w:numPr>
              <w:adjustRightInd w:val="0"/>
              <w:snapToGrid w:val="0"/>
              <w:ind w:firstLineChars="0"/>
              <w:rPr>
                <w:rFonts w:ascii="Arial" w:hAnsi="Arial" w:cs="Arial"/>
                <w:sz w:val="18"/>
                <w:szCs w:val="18"/>
              </w:rPr>
            </w:pPr>
            <w:r w:rsidRPr="00417FA3">
              <w:rPr>
                <w:rFonts w:ascii="Arial" w:hAnsi="Arial" w:cs="Arial"/>
                <w:sz w:val="18"/>
                <w:szCs w:val="18"/>
              </w:rPr>
              <w:t xml:space="preserve">For Scheme 1 and Scheme 2, aperiodic R2D transmission can further reduce the </w:t>
            </w:r>
            <w:r w:rsidRPr="00417FA3">
              <w:rPr>
                <w:rFonts w:ascii="Arial" w:hAnsi="Arial" w:cs="Arial"/>
                <w:sz w:val="18"/>
                <w:szCs w:val="18"/>
              </w:rPr>
              <w:lastRenderedPageBreak/>
              <w:t>inventory time, especially for long paging period, although it results in more paging overhead than the periodic R2D transmission.</w:t>
            </w:r>
          </w:p>
          <w:p w14:paraId="2219B842"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2 RA resources, compared to 6ms/16ms-period R2D transmissions, Scheme 1 and 2 further reduce the time to inventory all devices by about 7%/21% and 26%/43% with additional aperiodic R2D transmission </w:t>
            </w:r>
          </w:p>
          <w:p w14:paraId="4FBE8555"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4 RA resources, compared to 6ms/16ms-period R2D transmissions, Scheme 1 and 2 further reduce the time to inventory all devices by about 1.2%/20% and 6.7%/49% with additional aperiodic R2D transmission </w:t>
            </w:r>
          </w:p>
          <w:p w14:paraId="5B0DE10C" w14:textId="77777777" w:rsidR="00EA6BDA" w:rsidRPr="00417FA3" w:rsidRDefault="00EA6BDA" w:rsidP="00417FA3">
            <w:pPr>
              <w:adjustRightInd w:val="0"/>
              <w:snapToGrid w:val="0"/>
              <w:rPr>
                <w:rFonts w:ascii="Arial" w:eastAsia="宋体" w:hAnsi="Arial" w:cs="Arial"/>
                <w:kern w:val="0"/>
                <w:sz w:val="18"/>
                <w:szCs w:val="18"/>
              </w:rPr>
            </w:pPr>
          </w:p>
          <w:p w14:paraId="3E7F7B07" w14:textId="3CABC9E6" w:rsidR="00EA6BDA" w:rsidRPr="00417FA3" w:rsidRDefault="00EA6BDA" w:rsidP="00417FA3">
            <w:pPr>
              <w:adjustRightInd w:val="0"/>
              <w:snapToGrid w:val="0"/>
              <w:rPr>
                <w:rFonts w:ascii="Arial" w:hAnsi="Arial" w:cs="Arial"/>
                <w:sz w:val="18"/>
                <w:szCs w:val="18"/>
              </w:rPr>
            </w:pPr>
            <w:r w:rsidRPr="00417FA3">
              <w:rPr>
                <w:rFonts w:ascii="Arial" w:hAnsi="Arial" w:cs="Arial"/>
                <w:sz w:val="18"/>
                <w:szCs w:val="18"/>
              </w:rPr>
              <w:t>Observation 4:</w:t>
            </w:r>
          </w:p>
          <w:p w14:paraId="3B9F8413"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Devices under Scheme 1 needs to recharge more often compared to Scheme 2 and Scheme 3.</w:t>
            </w:r>
          </w:p>
          <w:p w14:paraId="719AA025"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 xml:space="preserve">Scheme 3 generally offers the shortest inventory time, while Scheme 1 has the longest. </w:t>
            </w:r>
          </w:p>
          <w:p w14:paraId="53FEA413" w14:textId="6997DD89"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For scheme 1 and scheme 2 that reader cannot control or be aware of the device state, short paging period and/or aperiodic R2D transmission can reduce inventory latency. For scheme 3, to achieve the trade</w:t>
            </w:r>
            <w:r>
              <w:rPr>
                <w:rFonts w:ascii="Arial" w:hAnsi="Arial" w:cs="Arial" w:hint="eastAsia"/>
                <w:sz w:val="18"/>
                <w:szCs w:val="18"/>
              </w:rPr>
              <w:t xml:space="preserve">off </w:t>
            </w:r>
            <w:r w:rsidRPr="00417FA3">
              <w:rPr>
                <w:rFonts w:ascii="Arial" w:hAnsi="Arial" w:cs="Arial"/>
                <w:sz w:val="18"/>
                <w:szCs w:val="18"/>
              </w:rPr>
              <w:t xml:space="preserve">between the inventory latency and R2D </w:t>
            </w:r>
            <w:proofErr w:type="spellStart"/>
            <w:r w:rsidRPr="00417FA3">
              <w:rPr>
                <w:rFonts w:ascii="Arial" w:hAnsi="Arial" w:cs="Arial"/>
                <w:sz w:val="18"/>
                <w:szCs w:val="18"/>
              </w:rPr>
              <w:t>overahed</w:t>
            </w:r>
            <w:proofErr w:type="spellEnd"/>
            <w:r w:rsidRPr="00417FA3">
              <w:rPr>
                <w:rFonts w:ascii="Arial" w:hAnsi="Arial" w:cs="Arial"/>
                <w:sz w:val="18"/>
                <w:szCs w:val="18"/>
              </w:rPr>
              <w:t>, it is advisable to set the paging period and the ON to SLEEP time ratio to allow device harvest enough energy.</w:t>
            </w:r>
          </w:p>
          <w:p w14:paraId="1AD46AF5" w14:textId="77777777" w:rsidR="002B3768" w:rsidRPr="00EA6BDA" w:rsidRDefault="002B3768" w:rsidP="00F143D9">
            <w:pPr>
              <w:pStyle w:val="TAL"/>
              <w:rPr>
                <w:lang w:val="en-US" w:eastAsia="zh-CN"/>
              </w:rPr>
            </w:pPr>
          </w:p>
          <w:p w14:paraId="179B78C5" w14:textId="77777777" w:rsidR="004D0DFB" w:rsidRDefault="004D0DFB" w:rsidP="00F143D9">
            <w:pPr>
              <w:pStyle w:val="TAL"/>
              <w:rPr>
                <w:rFonts w:eastAsiaTheme="minorEastAsia"/>
                <w:b/>
                <w:bCs/>
                <w:lang w:val="en-US" w:eastAsia="zh-CN"/>
              </w:rPr>
            </w:pPr>
            <w:r w:rsidRPr="00417FA3">
              <w:rPr>
                <w:b/>
                <w:bCs/>
                <w:lang w:val="en-US" w:eastAsia="zh-CN"/>
              </w:rPr>
              <w:t>Specification impacts, if any</w:t>
            </w:r>
          </w:p>
          <w:p w14:paraId="4475C64F" w14:textId="49EDF9EA" w:rsidR="00C40434" w:rsidRDefault="00C40434" w:rsidP="00F143D9">
            <w:pPr>
              <w:pStyle w:val="TAL"/>
              <w:rPr>
                <w:rFonts w:eastAsiaTheme="minorEastAsia"/>
                <w:lang w:val="en-US" w:eastAsia="zh-CN"/>
              </w:rPr>
            </w:pPr>
            <w:r>
              <w:rPr>
                <w:rFonts w:eastAsiaTheme="minorEastAsia" w:hint="eastAsia"/>
                <w:lang w:val="en-US" w:eastAsia="zh-CN"/>
              </w:rPr>
              <w:t>For s</w:t>
            </w:r>
            <w:r w:rsidRPr="009417AF">
              <w:rPr>
                <w:rFonts w:eastAsiaTheme="minorEastAsia" w:hint="eastAsia"/>
                <w:lang w:val="en-US" w:eastAsia="zh-CN"/>
              </w:rPr>
              <w:t>cheme</w:t>
            </w:r>
            <w:r>
              <w:rPr>
                <w:rFonts w:eastAsiaTheme="minorEastAsia" w:hint="eastAsia"/>
                <w:lang w:val="en-US" w:eastAsia="zh-CN"/>
              </w:rPr>
              <w:t xml:space="preserve"> 3, </w:t>
            </w:r>
            <w:r w:rsidR="006220B4">
              <w:rPr>
                <w:rFonts w:eastAsiaTheme="minorEastAsia" w:hint="eastAsia"/>
                <w:lang w:val="en-US" w:eastAsia="zh-CN"/>
              </w:rPr>
              <w:t xml:space="preserve">it may have </w:t>
            </w:r>
            <w:r>
              <w:rPr>
                <w:rFonts w:eastAsiaTheme="minorEastAsia" w:hint="eastAsia"/>
                <w:lang w:val="en-US" w:eastAsia="zh-CN"/>
              </w:rPr>
              <w:t>following specification impacts:</w:t>
            </w:r>
          </w:p>
          <w:p w14:paraId="25FCC6BA" w14:textId="77777777" w:rsidR="006C57D3" w:rsidRDefault="006C57D3" w:rsidP="006C57D3">
            <w:pPr>
              <w:pStyle w:val="affff0"/>
              <w:numPr>
                <w:ilvl w:val="0"/>
                <w:numId w:val="42"/>
              </w:numPr>
              <w:ind w:firstLineChars="0"/>
              <w:rPr>
                <w:rFonts w:ascii="Arial" w:hAnsi="Arial"/>
                <w:sz w:val="18"/>
              </w:rPr>
            </w:pPr>
            <w:r>
              <w:rPr>
                <w:rFonts w:ascii="Arial" w:hAnsi="Arial"/>
                <w:sz w:val="18"/>
              </w:rPr>
              <w:t>Define SLEEP, ON, and OFF states for the A-IoT device with their functions.</w:t>
            </w:r>
          </w:p>
          <w:p w14:paraId="2A5D59DE" w14:textId="77777777" w:rsidR="006C57D3" w:rsidRDefault="006C57D3" w:rsidP="006C57D3">
            <w:pPr>
              <w:pStyle w:val="affff0"/>
              <w:numPr>
                <w:ilvl w:val="0"/>
                <w:numId w:val="42"/>
              </w:numPr>
              <w:ind w:firstLineChars="0"/>
              <w:rPr>
                <w:rFonts w:ascii="Arial" w:hAnsi="Arial"/>
                <w:sz w:val="18"/>
              </w:rPr>
            </w:pPr>
            <w:r>
              <w:rPr>
                <w:rFonts w:ascii="Arial" w:hAnsi="Arial"/>
                <w:sz w:val="18"/>
              </w:rPr>
              <w:t>Include signaling from the reader to the device for transitioning between ON and SLEEP states.</w:t>
            </w:r>
          </w:p>
          <w:p w14:paraId="0B23DB37" w14:textId="5A4D7463" w:rsidR="00D93CC2" w:rsidRPr="00C1472D" w:rsidRDefault="006C57D3" w:rsidP="00417FA3">
            <w:pPr>
              <w:pStyle w:val="affff0"/>
              <w:numPr>
                <w:ilvl w:val="0"/>
                <w:numId w:val="42"/>
              </w:numPr>
              <w:ind w:firstLineChars="0"/>
            </w:pPr>
            <w:r>
              <w:rPr>
                <w:rFonts w:ascii="Arial" w:hAnsi="Arial"/>
                <w:sz w:val="18"/>
              </w:rPr>
              <w:t>Detail the device's monitoring behavior, transmission, and reception procedures.</w:t>
            </w:r>
          </w:p>
        </w:tc>
      </w:tr>
    </w:tbl>
    <w:p w14:paraId="1A6CD78D" w14:textId="77777777" w:rsidR="004D0DFB" w:rsidRPr="004A6F2C" w:rsidRDefault="004D0DFB" w:rsidP="004D0DFB">
      <w:pPr>
        <w:widowControl/>
        <w:autoSpaceDE w:val="0"/>
        <w:autoSpaceDN w:val="0"/>
        <w:adjustRightInd w:val="0"/>
        <w:snapToGrid w:val="0"/>
        <w:spacing w:after="50"/>
        <w:rPr>
          <w:rFonts w:ascii="Times New Roman" w:hAnsi="Times New Roman" w:cs="Times New Roman"/>
          <w:b/>
          <w:bCs/>
          <w:sz w:val="20"/>
          <w:szCs w:val="21"/>
        </w:rPr>
      </w:pPr>
    </w:p>
    <w:p w14:paraId="01A040A0" w14:textId="677FF025" w:rsidR="00C53783" w:rsidRPr="009D0821" w:rsidRDefault="002F10C6"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Pr>
          <w:rFonts w:ascii="Arial" w:hAnsi="Arial" w:cs="Arial"/>
          <w:kern w:val="0"/>
          <w:sz w:val="36"/>
          <w:szCs w:val="20"/>
          <w:lang w:val="fr-FR"/>
        </w:rPr>
        <w:t>R</w:t>
      </w:r>
      <w:r w:rsidRPr="009D0821">
        <w:rPr>
          <w:rFonts w:ascii="Arial" w:hAnsi="Arial" w:cs="Arial"/>
          <w:kern w:val="0"/>
          <w:sz w:val="36"/>
          <w:szCs w:val="20"/>
          <w:lang w:val="fr-FR"/>
        </w:rPr>
        <w:t>esource allocation</w:t>
      </w:r>
      <w:r>
        <w:rPr>
          <w:rFonts w:ascii="Arial" w:hAnsi="Arial" w:cs="Arial"/>
          <w:kern w:val="0"/>
          <w:sz w:val="36"/>
          <w:szCs w:val="20"/>
          <w:lang w:val="fr-FR"/>
        </w:rPr>
        <w:t xml:space="preserve"> for </w:t>
      </w:r>
      <w:r w:rsidR="00170491">
        <w:rPr>
          <w:rFonts w:ascii="Arial" w:hAnsi="Arial" w:cs="Arial"/>
          <w:kern w:val="0"/>
          <w:sz w:val="36"/>
          <w:szCs w:val="20"/>
          <w:lang w:val="fr-FR"/>
        </w:rPr>
        <w:t xml:space="preserve">A-IoT </w:t>
      </w:r>
      <w:r w:rsidR="00E4001E" w:rsidRPr="002B1577">
        <w:rPr>
          <w:rFonts w:ascii="Arial" w:hAnsi="Arial" w:cs="Arial"/>
          <w:kern w:val="0"/>
          <w:sz w:val="36"/>
          <w:szCs w:val="20"/>
          <w:lang w:val="fr-FR"/>
        </w:rPr>
        <w:t xml:space="preserve">Random access </w:t>
      </w:r>
    </w:p>
    <w:p w14:paraId="310ABEF9" w14:textId="193A387E" w:rsidR="0017687F" w:rsidRPr="00E41501" w:rsidRDefault="0076467B" w:rsidP="0017687F">
      <w:pPr>
        <w:widowControl/>
        <w:adjustRightInd w:val="0"/>
        <w:snapToGrid w:val="0"/>
        <w:spacing w:afterLines="50" w:after="120"/>
        <w:rPr>
          <w:rFonts w:ascii="Times New Roman" w:eastAsia="宋体" w:hAnsi="Times New Roman" w:cs="Times New Roman"/>
          <w:kern w:val="0"/>
          <w:sz w:val="20"/>
          <w:szCs w:val="20"/>
        </w:rPr>
      </w:pPr>
      <w:bookmarkStart w:id="18" w:name="PP12"/>
      <w:r>
        <w:rPr>
          <w:rFonts w:ascii="Times New Roman" w:eastAsia="宋体" w:hAnsi="Times New Roman" w:cs="Times New Roman"/>
          <w:kern w:val="0"/>
          <w:sz w:val="20"/>
          <w:szCs w:val="20"/>
        </w:rPr>
        <w:t xml:space="preserve">For A-IoT random access, </w:t>
      </w:r>
      <w:r w:rsidR="00C660BE">
        <w:rPr>
          <w:rFonts w:ascii="Times New Roman" w:eastAsia="宋体" w:hAnsi="Times New Roman" w:cs="Times New Roman"/>
          <w:kern w:val="0"/>
          <w:sz w:val="20"/>
          <w:szCs w:val="20"/>
        </w:rPr>
        <w:t>it was guided that the procedure should be studied by RAN2, while the physical resource</w:t>
      </w:r>
      <w:r w:rsidR="009D0821">
        <w:rPr>
          <w:rFonts w:ascii="Times New Roman" w:eastAsia="宋体" w:hAnsi="Times New Roman" w:cs="Times New Roman"/>
          <w:kern w:val="0"/>
          <w:sz w:val="20"/>
          <w:szCs w:val="20"/>
        </w:rPr>
        <w:t xml:space="preserve">s and </w:t>
      </w:r>
      <w:r w:rsidR="009D0821" w:rsidRPr="009D0821">
        <w:rPr>
          <w:rFonts w:ascii="Times New Roman" w:eastAsia="宋体" w:hAnsi="Times New Roman" w:cs="Times New Roman"/>
          <w:kern w:val="0"/>
          <w:sz w:val="20"/>
          <w:szCs w:val="20"/>
        </w:rPr>
        <w:t>physical channel(s)/signal(s)</w:t>
      </w:r>
      <w:r w:rsidR="009D0821">
        <w:rPr>
          <w:rFonts w:ascii="Times New Roman" w:eastAsia="宋体" w:hAnsi="Times New Roman" w:cs="Times New Roman"/>
          <w:kern w:val="0"/>
          <w:sz w:val="20"/>
          <w:szCs w:val="20"/>
        </w:rPr>
        <w:t xml:space="preserve"> should be studied by RAN1. For this agenda 9.4.2.2, the</w:t>
      </w:r>
      <w:r w:rsidR="009D0821" w:rsidRPr="009D0821">
        <w:rPr>
          <w:rFonts w:ascii="Times New Roman" w:eastAsia="宋体" w:hAnsi="Times New Roman" w:cs="Times New Roman"/>
          <w:kern w:val="0"/>
          <w:sz w:val="20"/>
          <w:szCs w:val="20"/>
        </w:rPr>
        <w:t xml:space="preserve"> </w:t>
      </w:r>
      <w:r w:rsidR="009D0821">
        <w:rPr>
          <w:rFonts w:ascii="Times New Roman" w:eastAsia="宋体" w:hAnsi="Times New Roman" w:cs="Times New Roman"/>
          <w:kern w:val="0"/>
          <w:sz w:val="20"/>
          <w:szCs w:val="20"/>
        </w:rPr>
        <w:t xml:space="preserve">physical resources for the transmissions during random access, i.e., A-IoT Msg1 and Msg3 should be the focus, which is discussed </w:t>
      </w:r>
      <w:r w:rsidR="00E41501">
        <w:rPr>
          <w:rFonts w:ascii="Times New Roman" w:eastAsia="宋体" w:hAnsi="Times New Roman" w:cs="Times New Roman" w:hint="eastAsia"/>
          <w:kern w:val="0"/>
          <w:sz w:val="20"/>
          <w:szCs w:val="20"/>
        </w:rPr>
        <w:t>in t</w:t>
      </w:r>
      <w:r w:rsidR="00E41501" w:rsidRPr="00030881">
        <w:rPr>
          <w:rFonts w:ascii="Times New Roman" w:eastAsia="宋体" w:hAnsi="Times New Roman" w:cs="Times New Roman"/>
          <w:kern w:val="0"/>
          <w:sz w:val="20"/>
          <w:szCs w:val="20"/>
        </w:rPr>
        <w:t>his section</w:t>
      </w:r>
      <w:r w:rsidR="00E41501">
        <w:rPr>
          <w:rFonts w:ascii="Times New Roman" w:eastAsia="宋体" w:hAnsi="Times New Roman" w:cs="Times New Roman" w:hint="eastAsia"/>
          <w:kern w:val="0"/>
          <w:sz w:val="20"/>
          <w:szCs w:val="20"/>
        </w:rPr>
        <w:t xml:space="preserve">. Note that </w:t>
      </w:r>
      <w:r w:rsidR="00E41501" w:rsidRPr="00030881">
        <w:rPr>
          <w:rFonts w:ascii="Times New Roman" w:eastAsia="宋体" w:hAnsi="Times New Roman" w:cs="Times New Roman"/>
          <w:kern w:val="0"/>
          <w:sz w:val="20"/>
          <w:szCs w:val="20"/>
        </w:rPr>
        <w:t xml:space="preserve">how </w:t>
      </w:r>
      <w:r w:rsidR="00E41501">
        <w:rPr>
          <w:rFonts w:ascii="Times New Roman" w:eastAsia="宋体" w:hAnsi="Times New Roman" w:cs="Times New Roman" w:hint="eastAsia"/>
          <w:kern w:val="0"/>
          <w:sz w:val="20"/>
          <w:szCs w:val="20"/>
        </w:rPr>
        <w:t xml:space="preserve">a </w:t>
      </w:r>
      <w:r w:rsidR="00E41501" w:rsidRPr="00030881">
        <w:rPr>
          <w:rFonts w:ascii="Times New Roman" w:eastAsia="宋体" w:hAnsi="Times New Roman" w:cs="Times New Roman"/>
          <w:kern w:val="0"/>
          <w:sz w:val="20"/>
          <w:szCs w:val="20"/>
        </w:rPr>
        <w:t xml:space="preserve">device receives Msg2 after it transmits Msg1 </w:t>
      </w:r>
      <w:r w:rsidR="00E41501">
        <w:rPr>
          <w:rFonts w:ascii="Times New Roman" w:eastAsia="宋体" w:hAnsi="Times New Roman" w:cs="Times New Roman" w:hint="eastAsia"/>
          <w:kern w:val="0"/>
          <w:sz w:val="20"/>
          <w:szCs w:val="20"/>
        </w:rPr>
        <w:t xml:space="preserve">also </w:t>
      </w:r>
      <w:r w:rsidR="00E41501" w:rsidRPr="00030881">
        <w:rPr>
          <w:rFonts w:ascii="Times New Roman" w:eastAsia="宋体" w:hAnsi="Times New Roman" w:cs="Times New Roman"/>
          <w:kern w:val="0"/>
          <w:sz w:val="20"/>
          <w:szCs w:val="20"/>
        </w:rPr>
        <w:t>needs to be discussed</w:t>
      </w:r>
      <w:r w:rsidR="00E41501">
        <w:rPr>
          <w:rFonts w:ascii="Times New Roman" w:eastAsia="宋体" w:hAnsi="Times New Roman" w:cs="Times New Roman" w:hint="eastAsia"/>
          <w:kern w:val="0"/>
          <w:sz w:val="20"/>
          <w:szCs w:val="20"/>
        </w:rPr>
        <w:t xml:space="preserve">, which </w:t>
      </w:r>
      <w:r w:rsidR="00E41501" w:rsidRPr="00030881">
        <w:rPr>
          <w:rFonts w:ascii="Times New Roman" w:eastAsia="宋体" w:hAnsi="Times New Roman" w:cs="Times New Roman"/>
          <w:kern w:val="0"/>
          <w:sz w:val="20"/>
          <w:szCs w:val="20"/>
        </w:rPr>
        <w:t>is also related to the timing for R2D response to D2R</w:t>
      </w:r>
      <w:r w:rsidR="00E41501">
        <w:rPr>
          <w:rFonts w:ascii="Times New Roman" w:eastAsia="宋体" w:hAnsi="Times New Roman" w:cs="Times New Roman" w:hint="eastAsia"/>
          <w:kern w:val="0"/>
          <w:sz w:val="20"/>
          <w:szCs w:val="20"/>
        </w:rPr>
        <w:t xml:space="preserve">. We provide our views on Msg2 monitoring aspect </w:t>
      </w:r>
      <w:r w:rsidR="00E41501" w:rsidRPr="00030881">
        <w:rPr>
          <w:rFonts w:ascii="Times New Roman" w:eastAsia="宋体" w:hAnsi="Times New Roman" w:cs="Times New Roman"/>
          <w:kern w:val="0"/>
          <w:sz w:val="20"/>
          <w:szCs w:val="20"/>
        </w:rPr>
        <w:t xml:space="preserve">in section 5.1.3. </w:t>
      </w:r>
    </w:p>
    <w:p w14:paraId="58B520B2" w14:textId="251ECC14" w:rsidR="00F9657F" w:rsidRDefault="00F9657F" w:rsidP="00F9657F">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F9657F">
        <w:rPr>
          <w:rFonts w:ascii="Arial" w:hAnsi="Arial" w:cs="Arial" w:hint="eastAsia"/>
          <w:kern w:val="0"/>
          <w:sz w:val="32"/>
          <w:szCs w:val="18"/>
          <w:lang w:val="fr-FR"/>
        </w:rPr>
        <w:t>FDMA</w:t>
      </w:r>
      <w:r>
        <w:rPr>
          <w:rFonts w:ascii="Arial" w:hAnsi="Arial" w:cs="Arial" w:hint="eastAsia"/>
          <w:kern w:val="0"/>
          <w:sz w:val="32"/>
          <w:szCs w:val="18"/>
          <w:lang w:val="fr-FR"/>
        </w:rPr>
        <w:t xml:space="preserve"> of Msg1/Msg3 transmissions</w:t>
      </w:r>
    </w:p>
    <w:p w14:paraId="3B863028" w14:textId="7131FCC5" w:rsidR="000C6ED3" w:rsidRPr="000C6ED3" w:rsidRDefault="000C6ED3" w:rsidP="000C6ED3">
      <w:pPr>
        <w:rPr>
          <w:rFonts w:ascii="Times New Roman" w:eastAsia="等线" w:hAnsi="Times New Roman" w:cs="Times New Roman"/>
          <w:bCs/>
          <w:kern w:val="0"/>
          <w:sz w:val="20"/>
          <w:szCs w:val="20"/>
        </w:rPr>
      </w:pPr>
      <w:r w:rsidRPr="000C6ED3">
        <w:rPr>
          <w:rFonts w:ascii="Times New Roman" w:eastAsia="等线" w:hAnsi="Times New Roman" w:cs="Times New Roman" w:hint="eastAsia"/>
          <w:bCs/>
          <w:kern w:val="0"/>
          <w:sz w:val="20"/>
          <w:szCs w:val="20"/>
        </w:rPr>
        <w:t>Following agreement was made in RAN1#118 meeting</w:t>
      </w:r>
      <w:r w:rsidR="00C85ADE">
        <w:rPr>
          <w:rFonts w:ascii="Times New Roman" w:eastAsia="等线" w:hAnsi="Times New Roman" w:cs="Times New Roman" w:hint="eastAsia"/>
          <w:bCs/>
          <w:kern w:val="0"/>
          <w:sz w:val="20"/>
          <w:szCs w:val="20"/>
        </w:rPr>
        <w:t xml:space="preserve"> [3]</w:t>
      </w:r>
      <w:r w:rsidRPr="000C6ED3">
        <w:rPr>
          <w:rFonts w:ascii="Times New Roman" w:eastAsia="等线" w:hAnsi="Times New Roman" w:cs="Times New Roman" w:hint="eastAsia"/>
          <w:bCs/>
          <w:kern w:val="0"/>
          <w:sz w:val="20"/>
          <w:szCs w:val="20"/>
        </w:rPr>
        <w:t xml:space="preserve">: </w:t>
      </w:r>
    </w:p>
    <w:tbl>
      <w:tblPr>
        <w:tblStyle w:val="afffa"/>
        <w:tblW w:w="0" w:type="auto"/>
        <w:tblLook w:val="04A0" w:firstRow="1" w:lastRow="0" w:firstColumn="1" w:lastColumn="0" w:noHBand="0" w:noVBand="1"/>
      </w:tblPr>
      <w:tblGrid>
        <w:gridCol w:w="9060"/>
      </w:tblGrid>
      <w:tr w:rsidR="006F7437" w14:paraId="7CA9235E" w14:textId="77777777" w:rsidTr="006F7437">
        <w:tc>
          <w:tcPr>
            <w:tcW w:w="9060" w:type="dxa"/>
          </w:tcPr>
          <w:p w14:paraId="426A1348" w14:textId="77777777" w:rsidR="006F7437" w:rsidRPr="006F7437" w:rsidRDefault="006F7437" w:rsidP="000C6ED3">
            <w:pPr>
              <w:adjustRightInd w:val="0"/>
              <w:snapToGrid w:val="0"/>
              <w:rPr>
                <w:bCs/>
              </w:rPr>
            </w:pPr>
            <w:r w:rsidRPr="006F7437">
              <w:rPr>
                <w:rFonts w:eastAsia="等线"/>
                <w:bCs/>
                <w:highlight w:val="green"/>
              </w:rPr>
              <w:t>Agreement</w:t>
            </w:r>
          </w:p>
          <w:p w14:paraId="7A727CC1" w14:textId="77777777" w:rsidR="006F7437" w:rsidRPr="006F7437" w:rsidRDefault="006F7437" w:rsidP="000C6ED3">
            <w:pPr>
              <w:adjustRightInd w:val="0"/>
              <w:snapToGrid w:val="0"/>
              <w:rPr>
                <w:rFonts w:eastAsia="等线"/>
                <w:bCs/>
              </w:rPr>
            </w:pPr>
            <w:r w:rsidRPr="006F7437">
              <w:rPr>
                <w:bCs/>
              </w:rPr>
              <w:t xml:space="preserve">Study FDMA of </w:t>
            </w:r>
            <w:r w:rsidRPr="006F7437">
              <w:rPr>
                <w:rFonts w:eastAsia="等线"/>
                <w:bCs/>
              </w:rPr>
              <w:t xml:space="preserve">D2R transmissions for </w:t>
            </w:r>
            <w:r w:rsidRPr="006F7437">
              <w:rPr>
                <w:bCs/>
              </w:rPr>
              <w:t xml:space="preserve">Msg.1 from multiple devices in response to </w:t>
            </w:r>
            <w:r w:rsidRPr="006F7437">
              <w:rPr>
                <w:rFonts w:eastAsia="等线"/>
                <w:bCs/>
              </w:rPr>
              <w:t>a R2D transmission</w:t>
            </w:r>
            <w:r w:rsidRPr="006F7437">
              <w:rPr>
                <w:bCs/>
              </w:rPr>
              <w:t xml:space="preserve"> triggering </w:t>
            </w:r>
            <w:r w:rsidRPr="006F7437">
              <w:rPr>
                <w:rFonts w:eastAsia="等线"/>
                <w:bCs/>
              </w:rPr>
              <w:t>random</w:t>
            </w:r>
            <w:r w:rsidRPr="006F7437">
              <w:rPr>
                <w:bCs/>
              </w:rPr>
              <w:t xml:space="preserve"> access</w:t>
            </w:r>
            <w:r w:rsidRPr="006F7437">
              <w:rPr>
                <w:rFonts w:eastAsia="等线"/>
                <w:bCs/>
              </w:rPr>
              <w:t>, including following</w:t>
            </w:r>
          </w:p>
          <w:p w14:paraId="152902E2" w14:textId="77777777" w:rsidR="006F7437" w:rsidRPr="006F7437" w:rsidRDefault="006F7437" w:rsidP="00282283">
            <w:pPr>
              <w:pStyle w:val="affff0"/>
              <w:widowControl/>
              <w:numPr>
                <w:ilvl w:val="0"/>
                <w:numId w:val="46"/>
              </w:numPr>
              <w:adjustRightInd w:val="0"/>
              <w:snapToGrid w:val="0"/>
              <w:ind w:firstLineChars="0"/>
              <w:rPr>
                <w:rFonts w:ascii="Times New Roman" w:hAnsi="Times New Roman"/>
                <w:bCs/>
              </w:rPr>
            </w:pPr>
            <w:r w:rsidRPr="006F7437">
              <w:rPr>
                <w:rFonts w:ascii="Times New Roman" w:hAnsi="Times New Roman"/>
                <w:bCs/>
              </w:rPr>
              <w:t xml:space="preserve">How the frequency domain resources are allocated for the FDMA of </w:t>
            </w:r>
            <w:r w:rsidRPr="006F7437">
              <w:rPr>
                <w:rFonts w:ascii="Times New Roman" w:eastAsia="等线" w:hAnsi="Times New Roman"/>
                <w:bCs/>
              </w:rPr>
              <w:t xml:space="preserve">D2R transmissions for </w:t>
            </w:r>
            <w:r w:rsidRPr="006F7437">
              <w:rPr>
                <w:rFonts w:ascii="Times New Roman" w:hAnsi="Times New Roman"/>
                <w:bCs/>
              </w:rPr>
              <w:t xml:space="preserve">Msg.1 </w:t>
            </w:r>
          </w:p>
          <w:p w14:paraId="61605ADC" w14:textId="77777777" w:rsidR="006F7437" w:rsidRPr="006F7437" w:rsidRDefault="006F7437" w:rsidP="00282283">
            <w:pPr>
              <w:pStyle w:val="affff0"/>
              <w:widowControl/>
              <w:numPr>
                <w:ilvl w:val="0"/>
                <w:numId w:val="46"/>
              </w:numPr>
              <w:adjustRightInd w:val="0"/>
              <w:snapToGrid w:val="0"/>
              <w:ind w:firstLineChars="0"/>
              <w:rPr>
                <w:rFonts w:ascii="Times New Roman" w:hAnsi="Times New Roman"/>
                <w:bCs/>
              </w:rPr>
            </w:pPr>
            <w:r w:rsidRPr="006F7437">
              <w:rPr>
                <w:rFonts w:ascii="Times New Roman" w:hAnsi="Times New Roman"/>
                <w:bCs/>
              </w:rPr>
              <w:t xml:space="preserve">How a device determines the frequency domain resource for the </w:t>
            </w:r>
            <w:r w:rsidRPr="006F7437">
              <w:rPr>
                <w:rFonts w:ascii="Times New Roman" w:eastAsia="等线" w:hAnsi="Times New Roman"/>
                <w:bCs/>
              </w:rPr>
              <w:t xml:space="preserve">D2R transmissions for </w:t>
            </w:r>
            <w:r w:rsidRPr="006F7437">
              <w:rPr>
                <w:rFonts w:ascii="Times New Roman" w:hAnsi="Times New Roman"/>
                <w:bCs/>
              </w:rPr>
              <w:t xml:space="preserve">Msg.1 </w:t>
            </w:r>
          </w:p>
          <w:p w14:paraId="689D7BF4" w14:textId="09C489C7" w:rsidR="006F7437" w:rsidRPr="006F7437" w:rsidRDefault="006F7437" w:rsidP="000C6ED3">
            <w:pPr>
              <w:pStyle w:val="affff0"/>
              <w:adjustRightInd w:val="0"/>
              <w:snapToGrid w:val="0"/>
              <w:ind w:firstLine="400"/>
              <w:rPr>
                <w:rFonts w:ascii="Times New Roman" w:hAnsi="Times New Roman"/>
                <w:bCs/>
              </w:rPr>
            </w:pPr>
            <w:r w:rsidRPr="006F7437">
              <w:rPr>
                <w:rFonts w:ascii="Times New Roman" w:hAnsi="Times New Roman"/>
                <w:bCs/>
              </w:rPr>
              <w:t>Note: this does not preclude discussion on TDMA for D2R transmissions for Msg.1</w:t>
            </w:r>
          </w:p>
        </w:tc>
      </w:tr>
    </w:tbl>
    <w:p w14:paraId="1C59C2AE" w14:textId="2DBF22A0" w:rsidR="00DF29C0" w:rsidRDefault="00DF29C0" w:rsidP="0017687F">
      <w:pPr>
        <w:widowControl/>
        <w:adjustRightInd w:val="0"/>
        <w:snapToGrid w:val="0"/>
        <w:spacing w:afterLines="50" w:after="120"/>
        <w:rPr>
          <w:rFonts w:ascii="Times New Roman" w:eastAsia="宋体" w:hAnsi="Times New Roman" w:cs="Times New Roman"/>
          <w:kern w:val="0"/>
          <w:sz w:val="20"/>
          <w:szCs w:val="20"/>
        </w:rPr>
      </w:pPr>
    </w:p>
    <w:p w14:paraId="506158D2" w14:textId="6AA5E053" w:rsidR="00DF29C0" w:rsidRPr="00030881" w:rsidRDefault="00DF29C0" w:rsidP="00030881">
      <w:pPr>
        <w:widowControl/>
        <w:adjustRightInd w:val="0"/>
        <w:snapToGrid w:val="0"/>
        <w:spacing w:afterLines="50" w:after="12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 xml:space="preserve">Although above agreement was made for Msg.1, it is more important to study the FDMA of multiple Msg3 transmissions to improve the inventory efficiency considering the TBS for Msg.3 is </w:t>
      </w:r>
      <w:r w:rsidRPr="00030881">
        <w:rPr>
          <w:rFonts w:ascii="Times New Roman" w:eastAsia="宋体" w:hAnsi="Times New Roman" w:cs="Times New Roman"/>
          <w:kern w:val="0"/>
          <w:sz w:val="20"/>
          <w:szCs w:val="20"/>
        </w:rPr>
        <w:t>larger</w:t>
      </w:r>
      <w:r w:rsidRPr="00030881">
        <w:rPr>
          <w:rFonts w:ascii="Times New Roman" w:eastAsia="宋体" w:hAnsi="Times New Roman" w:cs="Times New Roman" w:hint="eastAsia"/>
          <w:kern w:val="0"/>
          <w:sz w:val="20"/>
          <w:szCs w:val="20"/>
        </w:rPr>
        <w:t xml:space="preserve"> than Msg.1. Therefore, we propose to extend above agreement to Msg3 as well.   </w:t>
      </w:r>
    </w:p>
    <w:p w14:paraId="30D3A526" w14:textId="165D2F90" w:rsidR="000C6ED3" w:rsidRPr="00030881" w:rsidRDefault="000C6ED3" w:rsidP="00030881">
      <w:pPr>
        <w:adjustRightInd w:val="0"/>
        <w:snapToGrid w:val="0"/>
        <w:spacing w:after="50"/>
        <w:rPr>
          <w:rFonts w:ascii="Times New Roman" w:eastAsia="等线" w:hAnsi="Times New Roman" w:cs="Times New Roman"/>
          <w:b/>
          <w:bCs/>
          <w:sz w:val="20"/>
          <w:szCs w:val="20"/>
        </w:rPr>
      </w:pPr>
      <w:r w:rsidRPr="00030881">
        <w:rPr>
          <w:rFonts w:ascii="Times New Roman" w:eastAsia="宋体" w:hAnsi="Times New Roman" w:cs="Times New Roman" w:hint="eastAsia"/>
          <w:b/>
          <w:bCs/>
          <w:kern w:val="0"/>
          <w:sz w:val="20"/>
          <w:szCs w:val="20"/>
        </w:rPr>
        <w:t>Proposal</w:t>
      </w:r>
      <w:r w:rsidR="00DF29C0" w:rsidRPr="00030881">
        <w:rPr>
          <w:rFonts w:ascii="Times New Roman" w:eastAsia="宋体" w:hAnsi="Times New Roman" w:cs="Times New Roman" w:hint="eastAsia"/>
          <w:b/>
          <w:bCs/>
          <w:kern w:val="0"/>
          <w:sz w:val="20"/>
          <w:szCs w:val="20"/>
        </w:rPr>
        <w:t xml:space="preserve"> 4.1-1</w:t>
      </w:r>
      <w:r w:rsidRPr="00030881">
        <w:rPr>
          <w:rFonts w:ascii="Times New Roman" w:eastAsia="宋体" w:hAnsi="Times New Roman" w:cs="Times New Roman" w:hint="eastAsia"/>
          <w:b/>
          <w:bCs/>
          <w:kern w:val="0"/>
          <w:sz w:val="20"/>
          <w:szCs w:val="20"/>
        </w:rPr>
        <w:t xml:space="preserve">: </w:t>
      </w:r>
      <w:r w:rsidRPr="00030881">
        <w:rPr>
          <w:rFonts w:ascii="Times New Roman" w:hAnsi="Times New Roman" w:cs="Times New Roman"/>
          <w:b/>
          <w:bCs/>
          <w:sz w:val="20"/>
          <w:szCs w:val="20"/>
        </w:rPr>
        <w:t xml:space="preserve">Study FDMA of </w:t>
      </w:r>
      <w:r w:rsidRPr="00030881">
        <w:rPr>
          <w:rFonts w:ascii="Times New Roman" w:eastAsia="等线" w:hAnsi="Times New Roman" w:cs="Times New Roman"/>
          <w:b/>
          <w:bCs/>
          <w:sz w:val="20"/>
          <w:szCs w:val="20"/>
        </w:rPr>
        <w:t xml:space="preserve">D2R transmissions for </w:t>
      </w:r>
      <w:r w:rsidRPr="00030881">
        <w:rPr>
          <w:rFonts w:ascii="Times New Roman" w:hAnsi="Times New Roman" w:cs="Times New Roman"/>
          <w:b/>
          <w:bCs/>
          <w:sz w:val="20"/>
          <w:szCs w:val="20"/>
        </w:rPr>
        <w:t>Msg.</w:t>
      </w:r>
      <w:r w:rsidRPr="00030881">
        <w:rPr>
          <w:rFonts w:ascii="Times New Roman" w:hAnsi="Times New Roman" w:cs="Times New Roman" w:hint="eastAsia"/>
          <w:b/>
          <w:bCs/>
          <w:sz w:val="20"/>
          <w:szCs w:val="20"/>
        </w:rPr>
        <w:t>3</w:t>
      </w:r>
      <w:r w:rsidRPr="00030881">
        <w:rPr>
          <w:rFonts w:ascii="Times New Roman" w:hAnsi="Times New Roman" w:cs="Times New Roman"/>
          <w:b/>
          <w:bCs/>
          <w:sz w:val="20"/>
          <w:szCs w:val="20"/>
        </w:rPr>
        <w:t xml:space="preserve"> from multiple devices in response to </w:t>
      </w:r>
      <w:r w:rsidRPr="00030881">
        <w:rPr>
          <w:rFonts w:ascii="Times New Roman" w:eastAsia="等线" w:hAnsi="Times New Roman" w:cs="Times New Roman"/>
          <w:b/>
          <w:bCs/>
          <w:sz w:val="20"/>
          <w:szCs w:val="20"/>
        </w:rPr>
        <w:t xml:space="preserve">a </w:t>
      </w:r>
      <w:r w:rsidRPr="00030881">
        <w:rPr>
          <w:rFonts w:ascii="Times New Roman" w:eastAsia="等线" w:hAnsi="Times New Roman" w:cs="Times New Roman" w:hint="eastAsia"/>
          <w:b/>
          <w:bCs/>
          <w:sz w:val="20"/>
          <w:szCs w:val="20"/>
        </w:rPr>
        <w:t xml:space="preserve">Msg.2 </w:t>
      </w:r>
      <w:r w:rsidRPr="00030881">
        <w:rPr>
          <w:rFonts w:ascii="Times New Roman" w:eastAsia="等线" w:hAnsi="Times New Roman" w:cs="Times New Roman"/>
          <w:b/>
          <w:bCs/>
          <w:sz w:val="20"/>
          <w:szCs w:val="20"/>
        </w:rPr>
        <w:t>transmission</w:t>
      </w:r>
      <w:r w:rsidR="00DF29C0" w:rsidRPr="00030881">
        <w:rPr>
          <w:rFonts w:ascii="Times New Roman" w:eastAsia="等线" w:hAnsi="Times New Roman" w:cs="Times New Roman" w:hint="eastAsia"/>
          <w:b/>
          <w:bCs/>
          <w:sz w:val="20"/>
          <w:szCs w:val="20"/>
        </w:rPr>
        <w:t>.</w:t>
      </w:r>
    </w:p>
    <w:p w14:paraId="70B57065" w14:textId="368A29A7" w:rsidR="000C6ED3" w:rsidRPr="00030881" w:rsidRDefault="00DF29C0" w:rsidP="00282283">
      <w:pPr>
        <w:pStyle w:val="affff0"/>
        <w:widowControl/>
        <w:numPr>
          <w:ilvl w:val="0"/>
          <w:numId w:val="46"/>
        </w:numPr>
        <w:adjustRightInd w:val="0"/>
        <w:snapToGrid w:val="0"/>
        <w:spacing w:after="50"/>
        <w:ind w:firstLineChars="0"/>
        <w:rPr>
          <w:rFonts w:ascii="Times New Roman" w:hAnsi="Times New Roman" w:cs="Times New Roman"/>
          <w:b/>
          <w:bCs/>
          <w:sz w:val="20"/>
          <w:szCs w:val="20"/>
        </w:rPr>
      </w:pPr>
      <w:r w:rsidRPr="00030881">
        <w:rPr>
          <w:rFonts w:ascii="Times New Roman" w:hAnsi="Times New Roman" w:cs="Times New Roman" w:hint="eastAsia"/>
          <w:b/>
          <w:bCs/>
          <w:sz w:val="20"/>
          <w:szCs w:val="20"/>
        </w:rPr>
        <w:t>FFS h</w:t>
      </w:r>
      <w:r w:rsidR="000C6ED3" w:rsidRPr="00030881">
        <w:rPr>
          <w:rFonts w:ascii="Times New Roman" w:hAnsi="Times New Roman" w:cs="Times New Roman"/>
          <w:b/>
          <w:bCs/>
          <w:sz w:val="20"/>
          <w:szCs w:val="20"/>
        </w:rPr>
        <w:t xml:space="preserve">ow the frequency domain resources are allocated for the FDMA of </w:t>
      </w:r>
      <w:r w:rsidR="000C6ED3" w:rsidRPr="00030881">
        <w:rPr>
          <w:rFonts w:ascii="Times New Roman" w:eastAsia="等线" w:hAnsi="Times New Roman" w:cs="Times New Roman"/>
          <w:b/>
          <w:bCs/>
          <w:sz w:val="20"/>
          <w:szCs w:val="20"/>
        </w:rPr>
        <w:t xml:space="preserve">D2R transmissions for </w:t>
      </w:r>
      <w:r w:rsidR="000C6ED3" w:rsidRPr="00030881">
        <w:rPr>
          <w:rFonts w:ascii="Times New Roman" w:hAnsi="Times New Roman" w:cs="Times New Roman"/>
          <w:b/>
          <w:bCs/>
          <w:sz w:val="20"/>
          <w:szCs w:val="20"/>
        </w:rPr>
        <w:t>Msg.</w:t>
      </w:r>
      <w:r w:rsidR="000C6ED3" w:rsidRPr="00030881">
        <w:rPr>
          <w:rFonts w:ascii="Times New Roman" w:hAnsi="Times New Roman" w:cs="Times New Roman" w:hint="eastAsia"/>
          <w:b/>
          <w:bCs/>
          <w:sz w:val="20"/>
          <w:szCs w:val="20"/>
        </w:rPr>
        <w:t>3</w:t>
      </w:r>
      <w:r w:rsidR="000C6ED3" w:rsidRPr="00030881">
        <w:rPr>
          <w:rFonts w:ascii="Times New Roman" w:hAnsi="Times New Roman" w:cs="Times New Roman"/>
          <w:b/>
          <w:bCs/>
          <w:sz w:val="20"/>
          <w:szCs w:val="20"/>
        </w:rPr>
        <w:t xml:space="preserve"> </w:t>
      </w:r>
    </w:p>
    <w:p w14:paraId="09446D85" w14:textId="387CB126" w:rsidR="00F9657F" w:rsidRPr="00030881" w:rsidRDefault="00BB555D" w:rsidP="00030881">
      <w:pPr>
        <w:widowControl/>
        <w:adjustRightInd w:val="0"/>
        <w:snapToGrid w:val="0"/>
        <w:spacing w:afterLines="50" w:after="12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Regarding the details on t</w:t>
      </w:r>
      <w:r w:rsidR="003901D5" w:rsidRPr="00030881">
        <w:rPr>
          <w:rFonts w:ascii="Times New Roman" w:eastAsia="宋体" w:hAnsi="Times New Roman" w:cs="Times New Roman"/>
          <w:kern w:val="0"/>
          <w:sz w:val="20"/>
          <w:szCs w:val="20"/>
        </w:rPr>
        <w:t xml:space="preserve">he frequency domain resource </w:t>
      </w:r>
      <w:r w:rsidR="00605E0F" w:rsidRPr="00030881">
        <w:rPr>
          <w:rFonts w:ascii="Times New Roman" w:eastAsia="宋体" w:hAnsi="Times New Roman" w:cs="Times New Roman" w:hint="eastAsia"/>
          <w:kern w:val="0"/>
          <w:sz w:val="20"/>
          <w:szCs w:val="20"/>
        </w:rPr>
        <w:t>allocated for</w:t>
      </w:r>
      <w:r w:rsidR="003901D5" w:rsidRPr="00030881">
        <w:rPr>
          <w:rFonts w:ascii="Times New Roman" w:eastAsia="宋体" w:hAnsi="Times New Roman" w:cs="Times New Roman"/>
          <w:kern w:val="0"/>
          <w:sz w:val="20"/>
          <w:szCs w:val="20"/>
        </w:rPr>
        <w:t xml:space="preserve"> </w:t>
      </w:r>
      <w:r w:rsidR="00605E0F" w:rsidRPr="00030881">
        <w:rPr>
          <w:rFonts w:ascii="Times New Roman" w:eastAsia="宋体" w:hAnsi="Times New Roman" w:cs="Times New Roman" w:hint="eastAsia"/>
          <w:kern w:val="0"/>
          <w:sz w:val="20"/>
          <w:szCs w:val="20"/>
        </w:rPr>
        <w:t xml:space="preserve">a D2R </w:t>
      </w:r>
      <w:r w:rsidR="00605E0F" w:rsidRPr="00030881">
        <w:rPr>
          <w:rFonts w:ascii="Times New Roman" w:eastAsia="宋体" w:hAnsi="Times New Roman" w:cs="Times New Roman"/>
          <w:kern w:val="0"/>
          <w:sz w:val="20"/>
          <w:szCs w:val="20"/>
        </w:rPr>
        <w:t>transmission</w:t>
      </w:r>
      <w:r w:rsidRPr="00030881">
        <w:rPr>
          <w:rFonts w:ascii="Times New Roman" w:eastAsia="宋体" w:hAnsi="Times New Roman" w:cs="Times New Roman" w:hint="eastAsia"/>
          <w:kern w:val="0"/>
          <w:sz w:val="20"/>
          <w:szCs w:val="20"/>
        </w:rPr>
        <w:t>, it</w:t>
      </w:r>
      <w:r w:rsidR="00605E0F" w:rsidRPr="00030881">
        <w:rPr>
          <w:rFonts w:ascii="Times New Roman" w:eastAsia="宋体" w:hAnsi="Times New Roman" w:cs="Times New Roman" w:hint="eastAsia"/>
          <w:kern w:val="0"/>
          <w:sz w:val="20"/>
          <w:szCs w:val="20"/>
        </w:rPr>
        <w:t xml:space="preserve"> </w:t>
      </w:r>
      <w:r w:rsidR="003901D5" w:rsidRPr="00030881">
        <w:rPr>
          <w:rFonts w:ascii="Times New Roman" w:eastAsia="宋体" w:hAnsi="Times New Roman" w:cs="Times New Roman"/>
          <w:kern w:val="0"/>
          <w:sz w:val="20"/>
          <w:szCs w:val="20"/>
        </w:rPr>
        <w:t xml:space="preserve">can be </w:t>
      </w:r>
      <w:r w:rsidRPr="00030881">
        <w:rPr>
          <w:rFonts w:ascii="Times New Roman" w:eastAsia="宋体" w:hAnsi="Times New Roman" w:cs="Times New Roman" w:hint="eastAsia"/>
          <w:kern w:val="0"/>
          <w:sz w:val="20"/>
          <w:szCs w:val="20"/>
        </w:rPr>
        <w:t xml:space="preserve">discussed </w:t>
      </w:r>
      <w:r w:rsidR="00030881">
        <w:rPr>
          <w:rFonts w:ascii="Times New Roman" w:eastAsia="宋体" w:hAnsi="Times New Roman" w:cs="Times New Roman" w:hint="eastAsia"/>
          <w:kern w:val="0"/>
          <w:sz w:val="20"/>
          <w:szCs w:val="20"/>
        </w:rPr>
        <w:t>from the perspective of</w:t>
      </w:r>
      <w:r w:rsidR="003901D5" w:rsidRPr="00030881">
        <w:rPr>
          <w:rFonts w:ascii="Times New Roman" w:eastAsia="宋体" w:hAnsi="Times New Roman" w:cs="Times New Roman"/>
          <w:kern w:val="0"/>
          <w:sz w:val="20"/>
          <w:szCs w:val="20"/>
        </w:rPr>
        <w:t xml:space="preserve"> frequency location and transmission bandwidth.</w:t>
      </w:r>
      <w:r w:rsidR="00605E0F" w:rsidRPr="00030881">
        <w:rPr>
          <w:rFonts w:ascii="Times New Roman" w:eastAsia="宋体" w:hAnsi="Times New Roman" w:cs="Times New Roman" w:hint="eastAsia"/>
          <w:kern w:val="0"/>
          <w:sz w:val="20"/>
          <w:szCs w:val="20"/>
        </w:rPr>
        <w:t xml:space="preserve"> </w:t>
      </w:r>
    </w:p>
    <w:p w14:paraId="201D2D26" w14:textId="77777777" w:rsidR="00A2654C" w:rsidRPr="00030881" w:rsidRDefault="00A2654C"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For</w:t>
      </w:r>
      <w:r w:rsidR="00605E0F" w:rsidRPr="00030881">
        <w:rPr>
          <w:rFonts w:ascii="Times New Roman" w:eastAsia="宋体" w:hAnsi="Times New Roman" w:cs="Times New Roman"/>
          <w:kern w:val="0"/>
          <w:sz w:val="20"/>
          <w:szCs w:val="20"/>
        </w:rPr>
        <w:t xml:space="preserve"> the frequency location, </w:t>
      </w:r>
    </w:p>
    <w:p w14:paraId="1D8D9EB0" w14:textId="6D962858" w:rsidR="00A2654C" w:rsidRPr="00030881" w:rsidRDefault="00A2654C" w:rsidP="00282283">
      <w:pPr>
        <w:pStyle w:val="affff0"/>
        <w:widowControl/>
        <w:numPr>
          <w:ilvl w:val="0"/>
          <w:numId w:val="46"/>
        </w:numPr>
        <w:adjustRightInd w:val="0"/>
        <w:snapToGrid w:val="0"/>
        <w:spacing w:after="50"/>
        <w:ind w:firstLineChars="0"/>
        <w:rPr>
          <w:rFonts w:ascii="Times New Roman" w:hAnsi="Times New Roman" w:cs="Times New Roman"/>
          <w:sz w:val="20"/>
          <w:szCs w:val="20"/>
        </w:rPr>
      </w:pPr>
      <w:r w:rsidRPr="00030881">
        <w:rPr>
          <w:rFonts w:ascii="Times New Roman" w:hAnsi="Times New Roman" w:cs="Times New Roman" w:hint="eastAsia"/>
          <w:sz w:val="20"/>
          <w:szCs w:val="20"/>
        </w:rPr>
        <w:t>F</w:t>
      </w:r>
      <w:r w:rsidR="00605E0F" w:rsidRPr="00030881">
        <w:rPr>
          <w:rFonts w:ascii="Times New Roman" w:hAnsi="Times New Roman" w:cs="Times New Roman"/>
          <w:sz w:val="20"/>
          <w:szCs w:val="20"/>
        </w:rPr>
        <w:t xml:space="preserve">or device 2b with internally generated D2R transmission, it is straightforward to indicate the different </w:t>
      </w:r>
      <w:proofErr w:type="spellStart"/>
      <w:r w:rsidR="00605E0F" w:rsidRPr="00030881">
        <w:rPr>
          <w:rFonts w:ascii="Times New Roman" w:hAnsi="Times New Roman" w:cs="Times New Roman"/>
          <w:sz w:val="20"/>
          <w:szCs w:val="20"/>
        </w:rPr>
        <w:t>FDMed</w:t>
      </w:r>
      <w:proofErr w:type="spellEnd"/>
      <w:r w:rsidR="00605E0F" w:rsidRPr="00030881">
        <w:rPr>
          <w:rFonts w:ascii="Times New Roman" w:hAnsi="Times New Roman" w:cs="Times New Roman"/>
          <w:sz w:val="20"/>
          <w:szCs w:val="20"/>
        </w:rPr>
        <w:t xml:space="preserve"> frequency resource</w:t>
      </w:r>
      <w:r w:rsidR="0083285F">
        <w:rPr>
          <w:rFonts w:ascii="Times New Roman" w:hAnsi="Times New Roman" w:cs="Times New Roman"/>
          <w:sz w:val="20"/>
          <w:szCs w:val="20"/>
        </w:rPr>
        <w:t>s</w:t>
      </w:r>
      <w:r w:rsidR="00605E0F" w:rsidRPr="00030881">
        <w:rPr>
          <w:rFonts w:ascii="Times New Roman" w:hAnsi="Times New Roman" w:cs="Times New Roman"/>
          <w:sz w:val="20"/>
          <w:szCs w:val="20"/>
        </w:rPr>
        <w:t xml:space="preserve"> for different A-IoT devices for D2R transmissions by R2D control information.</w:t>
      </w:r>
    </w:p>
    <w:p w14:paraId="194DC589" w14:textId="6516C8AB" w:rsidR="00C141A7" w:rsidRPr="00030881" w:rsidRDefault="00605E0F" w:rsidP="00282283">
      <w:pPr>
        <w:pStyle w:val="affff0"/>
        <w:widowControl/>
        <w:numPr>
          <w:ilvl w:val="0"/>
          <w:numId w:val="46"/>
        </w:numPr>
        <w:adjustRightInd w:val="0"/>
        <w:snapToGrid w:val="0"/>
        <w:spacing w:after="50"/>
        <w:ind w:firstLineChars="0"/>
        <w:rPr>
          <w:rFonts w:ascii="Times New Roman" w:hAnsi="Times New Roman" w:cs="Times New Roman"/>
          <w:sz w:val="20"/>
          <w:szCs w:val="20"/>
        </w:rPr>
      </w:pPr>
      <w:r w:rsidRPr="00030881">
        <w:rPr>
          <w:rFonts w:ascii="Times New Roman" w:hAnsi="Times New Roman" w:cs="Times New Roman"/>
          <w:sz w:val="20"/>
          <w:szCs w:val="20"/>
        </w:rPr>
        <w:lastRenderedPageBreak/>
        <w:t xml:space="preserve">For device 1/2a with D2R backscattered on a CW, different frequency resources for different A-IoT devices can be achieved by allocating </w:t>
      </w:r>
      <w:r w:rsidR="00C141A7" w:rsidRPr="00030881">
        <w:rPr>
          <w:rFonts w:ascii="Times New Roman" w:hAnsi="Times New Roman" w:cs="Times New Roman" w:hint="eastAsia"/>
          <w:sz w:val="20"/>
          <w:szCs w:val="20"/>
        </w:rPr>
        <w:t>different small frequency shift</w:t>
      </w:r>
      <w:r w:rsidR="0083285F">
        <w:rPr>
          <w:rFonts w:ascii="Times New Roman" w:hAnsi="Times New Roman" w:cs="Times New Roman"/>
          <w:sz w:val="20"/>
          <w:szCs w:val="20"/>
        </w:rPr>
        <w:t>s</w:t>
      </w:r>
      <w:r w:rsidR="00C141A7" w:rsidRPr="00030881">
        <w:rPr>
          <w:rFonts w:ascii="Times New Roman" w:hAnsi="Times New Roman" w:cs="Times New Roman" w:hint="eastAsia"/>
          <w:sz w:val="20"/>
          <w:szCs w:val="20"/>
        </w:rPr>
        <w:t xml:space="preserve"> </w:t>
      </w:r>
      <w:r w:rsidRPr="00030881">
        <w:rPr>
          <w:rFonts w:ascii="Times New Roman" w:hAnsi="Times New Roman" w:cs="Times New Roman"/>
          <w:sz w:val="20"/>
          <w:szCs w:val="20"/>
        </w:rPr>
        <w:t>in R2D control information</w:t>
      </w:r>
      <w:r w:rsidR="00C141A7" w:rsidRPr="00030881">
        <w:rPr>
          <w:rFonts w:ascii="Times New Roman" w:hAnsi="Times New Roman" w:cs="Times New Roman" w:hint="eastAsia"/>
          <w:sz w:val="20"/>
          <w:szCs w:val="20"/>
        </w:rPr>
        <w:t xml:space="preserve"> [</w:t>
      </w:r>
      <w:r w:rsidR="00706F6B">
        <w:rPr>
          <w:rFonts w:ascii="Times New Roman" w:hAnsi="Times New Roman" w:cs="Times New Roman" w:hint="eastAsia"/>
          <w:sz w:val="20"/>
          <w:szCs w:val="20"/>
        </w:rPr>
        <w:t>6</w:t>
      </w:r>
      <w:r w:rsidR="00C141A7" w:rsidRPr="00030881">
        <w:rPr>
          <w:rFonts w:ascii="Times New Roman" w:hAnsi="Times New Roman" w:cs="Times New Roman" w:hint="eastAsia"/>
          <w:sz w:val="20"/>
          <w:szCs w:val="20"/>
        </w:rPr>
        <w:t>].</w:t>
      </w:r>
      <w:r w:rsidRPr="00030881">
        <w:rPr>
          <w:rFonts w:ascii="Times New Roman" w:hAnsi="Times New Roman" w:cs="Times New Roman"/>
          <w:sz w:val="20"/>
          <w:szCs w:val="20"/>
        </w:rPr>
        <w:t xml:space="preserve"> </w:t>
      </w:r>
      <w:r w:rsidR="00C141A7" w:rsidRPr="00030881">
        <w:rPr>
          <w:rFonts w:ascii="Times New Roman" w:hAnsi="Times New Roman" w:cs="Times New Roman" w:hint="eastAsia"/>
          <w:sz w:val="20"/>
          <w:szCs w:val="20"/>
        </w:rPr>
        <w:t xml:space="preserve"> </w:t>
      </w:r>
    </w:p>
    <w:p w14:paraId="66445E31" w14:textId="213CC814" w:rsidR="00C141A7" w:rsidRDefault="00A2654C"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For</w:t>
      </w:r>
      <w:r w:rsidR="00C141A7" w:rsidRPr="00030881">
        <w:rPr>
          <w:rFonts w:ascii="Times New Roman" w:eastAsia="宋体" w:hAnsi="Times New Roman" w:cs="Times New Roman" w:hint="eastAsia"/>
          <w:kern w:val="0"/>
          <w:sz w:val="20"/>
          <w:szCs w:val="20"/>
        </w:rPr>
        <w:t xml:space="preserve"> the transmission bandwidth, it </w:t>
      </w:r>
      <w:r w:rsidR="003901D5" w:rsidRPr="00030881">
        <w:rPr>
          <w:rFonts w:ascii="Times New Roman" w:eastAsia="宋体" w:hAnsi="Times New Roman" w:cs="Times New Roman" w:hint="eastAsia"/>
          <w:kern w:val="0"/>
          <w:sz w:val="20"/>
          <w:szCs w:val="20"/>
        </w:rPr>
        <w:t>is determined by the D2R data rate</w:t>
      </w:r>
      <w:r w:rsidR="00C141A7" w:rsidRPr="00030881">
        <w:rPr>
          <w:rFonts w:ascii="Times New Roman" w:eastAsia="宋体" w:hAnsi="Times New Roman" w:cs="Times New Roman" w:hint="eastAsia"/>
          <w:kern w:val="0"/>
          <w:sz w:val="20"/>
          <w:szCs w:val="20"/>
        </w:rPr>
        <w:t xml:space="preserve"> which can be indicated/determined by the R2D control information</w:t>
      </w:r>
      <w:r w:rsidR="00605E0F" w:rsidRPr="00030881">
        <w:rPr>
          <w:rFonts w:ascii="Times New Roman" w:eastAsia="宋体" w:hAnsi="Times New Roman" w:cs="Times New Roman" w:hint="eastAsia"/>
          <w:kern w:val="0"/>
          <w:sz w:val="20"/>
          <w:szCs w:val="20"/>
        </w:rPr>
        <w:t>.</w:t>
      </w:r>
    </w:p>
    <w:p w14:paraId="0D97E962" w14:textId="77777777" w:rsidR="00030881" w:rsidRDefault="00030881" w:rsidP="00030881">
      <w:pPr>
        <w:adjustRightInd w:val="0"/>
        <w:snapToGrid w:val="0"/>
        <w:spacing w:after="50"/>
        <w:rPr>
          <w:rFonts w:ascii="Times New Roman" w:eastAsia="宋体" w:hAnsi="Times New Roman" w:cs="Times New Roman"/>
          <w:b/>
          <w:bCs/>
          <w:kern w:val="0"/>
          <w:sz w:val="20"/>
          <w:szCs w:val="20"/>
        </w:rPr>
      </w:pPr>
    </w:p>
    <w:p w14:paraId="505EF5C0" w14:textId="4365E02A" w:rsidR="0072344C" w:rsidRPr="00030881" w:rsidRDefault="00C141A7" w:rsidP="00030881">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 xml:space="preserve">FDMA of </w:t>
      </w:r>
      <w:r w:rsidR="00F9657F" w:rsidRPr="00030881">
        <w:rPr>
          <w:rFonts w:ascii="Times New Roman" w:eastAsia="宋体" w:hAnsi="Times New Roman" w:cs="Times New Roman"/>
          <w:b/>
          <w:bCs/>
          <w:kern w:val="0"/>
          <w:sz w:val="20"/>
          <w:szCs w:val="20"/>
        </w:rPr>
        <w:t>Msg1</w:t>
      </w:r>
      <w:r w:rsidRPr="00030881">
        <w:rPr>
          <w:rFonts w:ascii="Times New Roman" w:eastAsia="宋体" w:hAnsi="Times New Roman" w:cs="Times New Roman" w:hint="eastAsia"/>
          <w:b/>
          <w:bCs/>
          <w:kern w:val="0"/>
          <w:sz w:val="20"/>
          <w:szCs w:val="20"/>
        </w:rPr>
        <w:t xml:space="preserve"> </w:t>
      </w:r>
      <w:r w:rsidRPr="00030881">
        <w:rPr>
          <w:rFonts w:ascii="Times New Roman" w:eastAsia="宋体" w:hAnsi="Times New Roman" w:cs="Times New Roman"/>
          <w:b/>
          <w:bCs/>
          <w:kern w:val="0"/>
          <w:sz w:val="20"/>
          <w:szCs w:val="20"/>
        </w:rPr>
        <w:t>transmissions</w:t>
      </w:r>
    </w:p>
    <w:p w14:paraId="0347AE2B" w14:textId="39CCC550" w:rsidR="00667970" w:rsidRPr="00030881" w:rsidRDefault="00750F68"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T</w:t>
      </w:r>
      <w:r w:rsidR="00C141A7" w:rsidRPr="00030881">
        <w:rPr>
          <w:rFonts w:ascii="Times New Roman" w:eastAsia="宋体" w:hAnsi="Times New Roman" w:cs="Times New Roman" w:hint="eastAsia"/>
          <w:kern w:val="0"/>
          <w:sz w:val="20"/>
          <w:szCs w:val="20"/>
        </w:rPr>
        <w:t>he</w:t>
      </w:r>
      <w:r w:rsidR="00F9657F" w:rsidRPr="00030881">
        <w:rPr>
          <w:rFonts w:ascii="Times New Roman" w:eastAsia="宋体" w:hAnsi="Times New Roman" w:cs="Times New Roman"/>
          <w:kern w:val="0"/>
          <w:sz w:val="20"/>
          <w:szCs w:val="20"/>
        </w:rPr>
        <w:t xml:space="preserve"> transmission bandwidth </w:t>
      </w:r>
      <w:r w:rsidRPr="00030881">
        <w:rPr>
          <w:rFonts w:ascii="Times New Roman" w:eastAsia="宋体" w:hAnsi="Times New Roman" w:cs="Times New Roman" w:hint="eastAsia"/>
          <w:kern w:val="0"/>
          <w:sz w:val="20"/>
          <w:szCs w:val="20"/>
        </w:rPr>
        <w:t xml:space="preserve">for multiple </w:t>
      </w:r>
      <w:proofErr w:type="spellStart"/>
      <w:r w:rsidRPr="00030881">
        <w:rPr>
          <w:rFonts w:ascii="Times New Roman" w:eastAsia="宋体" w:hAnsi="Times New Roman" w:cs="Times New Roman" w:hint="eastAsia"/>
          <w:kern w:val="0"/>
          <w:sz w:val="20"/>
          <w:szCs w:val="20"/>
        </w:rPr>
        <w:t>FDMed</w:t>
      </w:r>
      <w:proofErr w:type="spellEnd"/>
      <w:r w:rsidRPr="00030881">
        <w:rPr>
          <w:rFonts w:ascii="Times New Roman" w:eastAsia="宋体" w:hAnsi="Times New Roman" w:cs="Times New Roman" w:hint="eastAsia"/>
          <w:kern w:val="0"/>
          <w:sz w:val="20"/>
          <w:szCs w:val="20"/>
        </w:rPr>
        <w:t xml:space="preserve"> Msg.1 </w:t>
      </w:r>
      <w:r w:rsidRPr="00030881">
        <w:rPr>
          <w:rFonts w:ascii="Times New Roman" w:eastAsia="宋体" w:hAnsi="Times New Roman" w:cs="Times New Roman"/>
          <w:kern w:val="0"/>
          <w:sz w:val="20"/>
          <w:szCs w:val="20"/>
        </w:rPr>
        <w:t>transmissions</w:t>
      </w:r>
      <w:r w:rsidRPr="00030881">
        <w:rPr>
          <w:rFonts w:ascii="Times New Roman" w:eastAsia="宋体" w:hAnsi="Times New Roman" w:cs="Times New Roman" w:hint="eastAsia"/>
          <w:kern w:val="0"/>
          <w:sz w:val="20"/>
          <w:szCs w:val="20"/>
        </w:rPr>
        <w:t xml:space="preserve"> </w:t>
      </w:r>
      <w:r w:rsidR="00C141A7" w:rsidRPr="00030881">
        <w:rPr>
          <w:rFonts w:ascii="Times New Roman" w:eastAsia="宋体" w:hAnsi="Times New Roman" w:cs="Times New Roman" w:hint="eastAsia"/>
          <w:kern w:val="0"/>
          <w:sz w:val="20"/>
          <w:szCs w:val="20"/>
        </w:rPr>
        <w:t>should be</w:t>
      </w:r>
      <w:r w:rsidR="00F9657F" w:rsidRPr="00030881">
        <w:rPr>
          <w:rFonts w:ascii="Times New Roman" w:eastAsia="宋体" w:hAnsi="Times New Roman" w:cs="Times New Roman"/>
          <w:kern w:val="0"/>
          <w:sz w:val="20"/>
          <w:szCs w:val="20"/>
        </w:rPr>
        <w:t xml:space="preserve"> the same </w:t>
      </w:r>
      <w:r w:rsidR="00C141A7" w:rsidRPr="00030881">
        <w:rPr>
          <w:rFonts w:ascii="Times New Roman" w:eastAsia="宋体" w:hAnsi="Times New Roman" w:cs="Times New Roman" w:hint="eastAsia"/>
          <w:kern w:val="0"/>
          <w:sz w:val="20"/>
          <w:szCs w:val="20"/>
        </w:rPr>
        <w:t xml:space="preserve">and indicated </w:t>
      </w:r>
      <w:r w:rsidR="00C141A7" w:rsidRPr="00030881">
        <w:rPr>
          <w:rFonts w:ascii="Times New Roman" w:eastAsia="宋体" w:hAnsi="Times New Roman" w:cs="Times New Roman"/>
          <w:kern w:val="0"/>
          <w:sz w:val="20"/>
          <w:szCs w:val="20"/>
        </w:rPr>
        <w:t>explicitly</w:t>
      </w:r>
      <w:r w:rsidR="00C141A7" w:rsidRPr="00030881">
        <w:rPr>
          <w:rFonts w:ascii="Times New Roman" w:eastAsia="宋体" w:hAnsi="Times New Roman" w:cs="Times New Roman" w:hint="eastAsia"/>
          <w:kern w:val="0"/>
          <w:sz w:val="20"/>
          <w:szCs w:val="20"/>
        </w:rPr>
        <w:t xml:space="preserve"> or </w:t>
      </w:r>
      <w:r w:rsidR="00C141A7" w:rsidRPr="00030881">
        <w:rPr>
          <w:rFonts w:ascii="Times New Roman" w:eastAsia="宋体" w:hAnsi="Times New Roman" w:cs="Times New Roman"/>
          <w:kern w:val="0"/>
          <w:sz w:val="20"/>
          <w:szCs w:val="20"/>
        </w:rPr>
        <w:t>implicitly</w:t>
      </w:r>
      <w:r w:rsidR="00C141A7" w:rsidRPr="00030881">
        <w:rPr>
          <w:rFonts w:ascii="Times New Roman" w:eastAsia="宋体" w:hAnsi="Times New Roman" w:cs="Times New Roman" w:hint="eastAsia"/>
          <w:kern w:val="0"/>
          <w:sz w:val="20"/>
          <w:szCs w:val="20"/>
        </w:rPr>
        <w:t xml:space="preserve"> by </w:t>
      </w:r>
      <w:r w:rsidR="00C141A7" w:rsidRPr="00030881">
        <w:rPr>
          <w:rFonts w:ascii="Times New Roman" w:eastAsia="宋体" w:hAnsi="Times New Roman" w:cs="Times New Roman"/>
          <w:kern w:val="0"/>
          <w:sz w:val="20"/>
          <w:szCs w:val="20"/>
        </w:rPr>
        <w:t>a R2D transmission triggering random access</w:t>
      </w:r>
      <w:r w:rsidR="00C141A7" w:rsidRPr="00030881">
        <w:rPr>
          <w:rFonts w:ascii="Times New Roman" w:eastAsia="宋体" w:hAnsi="Times New Roman" w:cs="Times New Roman" w:hint="eastAsia"/>
          <w:kern w:val="0"/>
          <w:sz w:val="20"/>
          <w:szCs w:val="20"/>
        </w:rPr>
        <w:t>. The frequency location for each Msg1 transmission should be different and determined by the parameter related to small frequency shift that is indicated</w:t>
      </w:r>
      <w:r w:rsidR="00667970" w:rsidRPr="00030881">
        <w:rPr>
          <w:rFonts w:ascii="Times New Roman" w:eastAsia="宋体" w:hAnsi="Times New Roman" w:cs="Times New Roman" w:hint="eastAsia"/>
          <w:kern w:val="0"/>
          <w:sz w:val="20"/>
          <w:szCs w:val="20"/>
        </w:rPr>
        <w:t xml:space="preserve"> by </w:t>
      </w:r>
      <w:r w:rsidR="00667970" w:rsidRPr="00030881">
        <w:rPr>
          <w:rFonts w:ascii="Times New Roman" w:eastAsia="宋体" w:hAnsi="Times New Roman" w:cs="Times New Roman"/>
          <w:kern w:val="0"/>
          <w:sz w:val="20"/>
          <w:szCs w:val="20"/>
        </w:rPr>
        <w:t>a R2D transmission triggering random access</w:t>
      </w:r>
      <w:r w:rsidR="00667970" w:rsidRPr="00030881">
        <w:rPr>
          <w:rFonts w:ascii="Times New Roman" w:eastAsia="宋体" w:hAnsi="Times New Roman" w:cs="Times New Roman" w:hint="eastAsia"/>
          <w:kern w:val="0"/>
          <w:sz w:val="20"/>
          <w:szCs w:val="20"/>
        </w:rPr>
        <w:t>.</w:t>
      </w:r>
      <w:r w:rsidRPr="00030881">
        <w:rPr>
          <w:rFonts w:ascii="Times New Roman" w:eastAsia="宋体" w:hAnsi="Times New Roman" w:cs="Times New Roman" w:hint="eastAsia"/>
          <w:kern w:val="0"/>
          <w:sz w:val="20"/>
          <w:szCs w:val="20"/>
        </w:rPr>
        <w:t xml:space="preserve"> </w:t>
      </w:r>
    </w:p>
    <w:p w14:paraId="4E37CCFC" w14:textId="3CCAD591" w:rsidR="00A2654C" w:rsidRPr="00030881" w:rsidRDefault="00750F68" w:rsidP="00736CE4">
      <w:pPr>
        <w:adjustRightInd w:val="0"/>
        <w:snapToGrid w:val="0"/>
        <w:spacing w:after="50"/>
        <w:rPr>
          <w:b/>
          <w:sz w:val="20"/>
          <w:szCs w:val="20"/>
        </w:rPr>
      </w:pPr>
      <w:r w:rsidRPr="00030881">
        <w:rPr>
          <w:rFonts w:ascii="Times New Roman" w:hAnsi="Times New Roman" w:hint="eastAsia"/>
          <w:b/>
          <w:sz w:val="20"/>
          <w:szCs w:val="20"/>
        </w:rPr>
        <w:t>Proposal</w:t>
      </w:r>
      <w:r w:rsidR="00F90148">
        <w:rPr>
          <w:rFonts w:ascii="Times New Roman" w:hAnsi="Times New Roman" w:hint="eastAsia"/>
          <w:b/>
          <w:sz w:val="20"/>
          <w:szCs w:val="20"/>
        </w:rPr>
        <w:t xml:space="preserve"> 4.1-2</w:t>
      </w:r>
      <w:r w:rsidRPr="00030881">
        <w:rPr>
          <w:rFonts w:ascii="Times New Roman" w:hAnsi="Times New Roman" w:hint="eastAsia"/>
          <w:b/>
          <w:sz w:val="20"/>
          <w:szCs w:val="20"/>
        </w:rPr>
        <w:t xml:space="preserve">: </w:t>
      </w:r>
      <w:r w:rsidR="00FB2AE5">
        <w:rPr>
          <w:rFonts w:ascii="Times New Roman" w:hAnsi="Times New Roman" w:hint="eastAsia"/>
          <w:b/>
          <w:sz w:val="20"/>
          <w:szCs w:val="20"/>
        </w:rPr>
        <w:t xml:space="preserve">Frequency </w:t>
      </w:r>
      <w:r w:rsidR="00FB2AE5">
        <w:rPr>
          <w:rFonts w:ascii="Times New Roman" w:hAnsi="Times New Roman"/>
          <w:b/>
          <w:sz w:val="20"/>
          <w:szCs w:val="20"/>
        </w:rPr>
        <w:t>domain</w:t>
      </w:r>
      <w:r w:rsidR="00FB2AE5">
        <w:rPr>
          <w:rFonts w:ascii="Times New Roman" w:hAnsi="Times New Roman" w:hint="eastAsia"/>
          <w:b/>
          <w:sz w:val="20"/>
          <w:szCs w:val="20"/>
        </w:rPr>
        <w:t xml:space="preserve"> resources for </w:t>
      </w:r>
      <w:r w:rsidR="00A2654C" w:rsidRPr="00030881">
        <w:rPr>
          <w:rFonts w:ascii="Times New Roman" w:hAnsi="Times New Roman"/>
          <w:b/>
          <w:sz w:val="20"/>
          <w:szCs w:val="20"/>
        </w:rPr>
        <w:t>FDMA of Msg.1 transmissions in response to a R2D transmission triggering random access</w:t>
      </w:r>
      <w:r w:rsidR="00FB2AE5">
        <w:rPr>
          <w:rFonts w:ascii="Times New Roman" w:hAnsi="Times New Roman" w:hint="eastAsia"/>
          <w:b/>
          <w:sz w:val="20"/>
          <w:szCs w:val="20"/>
        </w:rPr>
        <w:t xml:space="preserve"> is determined/derived from Msg.1 transmission bandwidth and </w:t>
      </w:r>
      <w:r w:rsidR="00736CE4">
        <w:rPr>
          <w:rFonts w:ascii="Times New Roman" w:hAnsi="Times New Roman" w:hint="eastAsia"/>
          <w:b/>
          <w:sz w:val="20"/>
          <w:szCs w:val="20"/>
        </w:rPr>
        <w:t xml:space="preserve">frequency </w:t>
      </w:r>
      <w:r w:rsidR="00736CE4">
        <w:rPr>
          <w:rFonts w:ascii="Times New Roman" w:hAnsi="Times New Roman"/>
          <w:b/>
          <w:sz w:val="20"/>
          <w:szCs w:val="20"/>
        </w:rPr>
        <w:t>domain</w:t>
      </w:r>
      <w:r w:rsidR="00736CE4">
        <w:rPr>
          <w:rFonts w:ascii="Times New Roman" w:hAnsi="Times New Roman" w:hint="eastAsia"/>
          <w:b/>
          <w:sz w:val="20"/>
          <w:szCs w:val="20"/>
        </w:rPr>
        <w:t xml:space="preserve"> transmission location. </w:t>
      </w:r>
      <w:r w:rsidR="00736CE4" w:rsidRPr="00030881">
        <w:rPr>
          <w:rFonts w:ascii="Times New Roman" w:hAnsi="Times New Roman" w:hint="eastAsia"/>
          <w:b/>
          <w:sz w:val="20"/>
          <w:szCs w:val="20"/>
        </w:rPr>
        <w:t xml:space="preserve"> </w:t>
      </w:r>
      <w:r w:rsidR="00FB2AE5">
        <w:rPr>
          <w:rFonts w:ascii="Times New Roman" w:hAnsi="Times New Roman" w:hint="eastAsia"/>
          <w:b/>
          <w:sz w:val="20"/>
          <w:szCs w:val="20"/>
        </w:rPr>
        <w:t xml:space="preserve"> </w:t>
      </w:r>
      <w:r w:rsidR="00A2654C" w:rsidRPr="00030881">
        <w:rPr>
          <w:rFonts w:ascii="Times New Roman" w:hAnsi="Times New Roman" w:hint="eastAsia"/>
          <w:b/>
          <w:sz w:val="20"/>
          <w:szCs w:val="20"/>
        </w:rPr>
        <w:t xml:space="preserve"> </w:t>
      </w:r>
    </w:p>
    <w:p w14:paraId="1676D02A" w14:textId="56984850" w:rsidR="00A2654C" w:rsidRPr="00030881" w:rsidRDefault="00FB2AE5" w:rsidP="00282283">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Same</w:t>
      </w:r>
      <w:r w:rsidR="00A2654C" w:rsidRPr="00030881">
        <w:rPr>
          <w:rFonts w:ascii="Times New Roman" w:hAnsi="Times New Roman" w:hint="eastAsia"/>
          <w:b/>
          <w:sz w:val="20"/>
          <w:szCs w:val="20"/>
        </w:rPr>
        <w:t xml:space="preserve"> transmission bandwidth</w:t>
      </w:r>
      <w:r>
        <w:rPr>
          <w:rFonts w:ascii="Times New Roman" w:hAnsi="Times New Roman" w:hint="eastAsia"/>
          <w:b/>
          <w:sz w:val="20"/>
          <w:szCs w:val="20"/>
        </w:rPr>
        <w:t xml:space="preserve"> </w:t>
      </w:r>
      <w:r w:rsidR="00F90148">
        <w:rPr>
          <w:rFonts w:ascii="Times New Roman" w:hAnsi="Times New Roman" w:hint="eastAsia"/>
          <w:b/>
          <w:sz w:val="20"/>
          <w:szCs w:val="20"/>
        </w:rPr>
        <w:t xml:space="preserve">determined by Msg1 data rate </w:t>
      </w:r>
      <w:r>
        <w:rPr>
          <w:rFonts w:ascii="Times New Roman" w:hAnsi="Times New Roman" w:hint="eastAsia"/>
          <w:b/>
          <w:sz w:val="20"/>
          <w:szCs w:val="20"/>
        </w:rPr>
        <w:t xml:space="preserve">is applied to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w:t>
      </w:r>
      <w:r w:rsidR="00F90148">
        <w:rPr>
          <w:rFonts w:ascii="Times New Roman" w:hAnsi="Times New Roman" w:hint="eastAsia"/>
          <w:b/>
          <w:sz w:val="20"/>
          <w:szCs w:val="20"/>
        </w:rPr>
        <w:t>for Msg1 transmissions</w:t>
      </w:r>
      <w:r>
        <w:rPr>
          <w:rFonts w:ascii="Times New Roman" w:hAnsi="Times New Roman" w:hint="eastAsia"/>
          <w:b/>
          <w:sz w:val="20"/>
          <w:szCs w:val="20"/>
        </w:rPr>
        <w:t>.</w:t>
      </w:r>
    </w:p>
    <w:p w14:paraId="2C172F04" w14:textId="465F69EE" w:rsidR="00A2654C" w:rsidRPr="00030881" w:rsidRDefault="00FB2AE5" w:rsidP="00282283">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D</w:t>
      </w:r>
      <w:r w:rsidR="00CA02A2" w:rsidRPr="00030881">
        <w:rPr>
          <w:rFonts w:ascii="Times New Roman" w:hAnsi="Times New Roman" w:hint="eastAsia"/>
          <w:b/>
          <w:sz w:val="20"/>
          <w:szCs w:val="20"/>
        </w:rPr>
        <w:t xml:space="preserve">ifferent </w:t>
      </w:r>
      <w:r w:rsidR="00736CE4">
        <w:rPr>
          <w:rFonts w:ascii="Times New Roman" w:hAnsi="Times New Roman" w:hint="eastAsia"/>
          <w:b/>
          <w:sz w:val="20"/>
          <w:szCs w:val="20"/>
        </w:rPr>
        <w:t xml:space="preserve">frequency </w:t>
      </w:r>
      <w:r w:rsidR="00736CE4">
        <w:rPr>
          <w:rFonts w:ascii="Times New Roman" w:hAnsi="Times New Roman"/>
          <w:b/>
          <w:sz w:val="20"/>
          <w:szCs w:val="20"/>
        </w:rPr>
        <w:t>domain</w:t>
      </w:r>
      <w:r w:rsidR="00736CE4">
        <w:rPr>
          <w:rFonts w:ascii="Times New Roman" w:hAnsi="Times New Roman" w:hint="eastAsia"/>
          <w:b/>
          <w:sz w:val="20"/>
          <w:szCs w:val="20"/>
        </w:rPr>
        <w:t xml:space="preserve"> </w:t>
      </w:r>
      <w:r>
        <w:rPr>
          <w:rFonts w:ascii="Times New Roman" w:hAnsi="Times New Roman" w:hint="eastAsia"/>
          <w:b/>
          <w:sz w:val="20"/>
          <w:szCs w:val="20"/>
        </w:rPr>
        <w:t xml:space="preserve">transmission locations </w:t>
      </w:r>
      <w:r w:rsidR="00A2654C" w:rsidRPr="00030881">
        <w:rPr>
          <w:rFonts w:ascii="Times New Roman" w:hAnsi="Times New Roman" w:hint="eastAsia"/>
          <w:b/>
          <w:sz w:val="20"/>
          <w:szCs w:val="20"/>
        </w:rPr>
        <w:t>indicated</w:t>
      </w:r>
      <w:r w:rsidR="00CA02A2" w:rsidRPr="00030881">
        <w:rPr>
          <w:rFonts w:ascii="Times New Roman" w:hAnsi="Times New Roman" w:hint="eastAsia"/>
          <w:b/>
          <w:sz w:val="20"/>
          <w:szCs w:val="20"/>
        </w:rPr>
        <w:t xml:space="preserve"> by the R2D </w:t>
      </w:r>
      <w:r w:rsidR="00CA02A2" w:rsidRPr="00030881">
        <w:rPr>
          <w:rFonts w:ascii="Times New Roman" w:hAnsi="Times New Roman"/>
          <w:b/>
          <w:sz w:val="20"/>
          <w:szCs w:val="20"/>
        </w:rPr>
        <w:t>transmission triggering random access</w:t>
      </w:r>
      <w:r w:rsidR="00F90148">
        <w:rPr>
          <w:rFonts w:ascii="Times New Roman" w:hAnsi="Times New Roman" w:hint="eastAsia"/>
          <w:b/>
          <w:sz w:val="20"/>
          <w:szCs w:val="20"/>
        </w:rPr>
        <w:t xml:space="preserve"> is applied to different </w:t>
      </w:r>
      <w:proofErr w:type="spellStart"/>
      <w:r w:rsidR="00F90148">
        <w:rPr>
          <w:rFonts w:ascii="Times New Roman" w:hAnsi="Times New Roman" w:hint="eastAsia"/>
          <w:b/>
          <w:sz w:val="20"/>
          <w:szCs w:val="20"/>
        </w:rPr>
        <w:t>FDMed</w:t>
      </w:r>
      <w:proofErr w:type="spellEnd"/>
      <w:r w:rsidR="00F90148">
        <w:rPr>
          <w:rFonts w:ascii="Times New Roman" w:hAnsi="Times New Roman" w:hint="eastAsia"/>
          <w:b/>
          <w:sz w:val="20"/>
          <w:szCs w:val="20"/>
        </w:rPr>
        <w:t xml:space="preserve"> resources for Msg1 transmissions.</w:t>
      </w:r>
      <w:r w:rsidR="00CA02A2" w:rsidRPr="00030881">
        <w:rPr>
          <w:rFonts w:ascii="Times New Roman" w:hAnsi="Times New Roman" w:hint="eastAsia"/>
          <w:b/>
          <w:sz w:val="20"/>
          <w:szCs w:val="20"/>
        </w:rPr>
        <w:t xml:space="preserve"> </w:t>
      </w:r>
      <w:r w:rsidR="00A2654C" w:rsidRPr="00030881">
        <w:rPr>
          <w:rFonts w:ascii="Times New Roman" w:hAnsi="Times New Roman" w:hint="eastAsia"/>
          <w:b/>
          <w:sz w:val="20"/>
          <w:szCs w:val="20"/>
        </w:rPr>
        <w:t xml:space="preserve">     </w:t>
      </w:r>
    </w:p>
    <w:p w14:paraId="29FD9F73" w14:textId="715CB84E" w:rsidR="00750F68" w:rsidRPr="00030881" w:rsidRDefault="00750F68" w:rsidP="00030881">
      <w:pPr>
        <w:adjustRightInd w:val="0"/>
        <w:snapToGrid w:val="0"/>
        <w:spacing w:after="50"/>
        <w:rPr>
          <w:rFonts w:ascii="Times New Roman" w:eastAsia="宋体" w:hAnsi="Times New Roman" w:cs="Times New Roman"/>
          <w:b/>
          <w:bCs/>
          <w:kern w:val="0"/>
          <w:sz w:val="20"/>
          <w:szCs w:val="20"/>
        </w:rPr>
      </w:pPr>
    </w:p>
    <w:p w14:paraId="35803C44" w14:textId="22A4C431" w:rsidR="00750F68" w:rsidRPr="00030881" w:rsidRDefault="00667970" w:rsidP="00030881">
      <w:pPr>
        <w:adjustRightInd w:val="0"/>
        <w:snapToGrid w:val="0"/>
        <w:spacing w:after="50"/>
        <w:rPr>
          <w:rFonts w:ascii="Times New Roman" w:hAnsi="Times New Roman" w:cs="Times New Roman"/>
          <w:bCs/>
          <w:sz w:val="20"/>
          <w:szCs w:val="20"/>
        </w:rPr>
      </w:pPr>
      <w:r w:rsidRPr="00030881">
        <w:rPr>
          <w:rFonts w:ascii="Times New Roman" w:eastAsia="宋体" w:hAnsi="Times New Roman" w:cs="Times New Roman" w:hint="eastAsia"/>
          <w:kern w:val="0"/>
          <w:sz w:val="20"/>
          <w:szCs w:val="20"/>
        </w:rPr>
        <w:t xml:space="preserve">Regarding how </w:t>
      </w:r>
      <w:r w:rsidRPr="00030881">
        <w:rPr>
          <w:rFonts w:ascii="Times New Roman" w:hAnsi="Times New Roman" w:cs="Times New Roman"/>
          <w:bCs/>
          <w:sz w:val="20"/>
          <w:szCs w:val="20"/>
        </w:rPr>
        <w:t xml:space="preserve">a device determines the frequency domain resource for the </w:t>
      </w:r>
      <w:r w:rsidRPr="00030881">
        <w:rPr>
          <w:rFonts w:ascii="Times New Roman" w:eastAsia="等线" w:hAnsi="Times New Roman" w:cs="Times New Roman"/>
          <w:bCs/>
          <w:sz w:val="20"/>
          <w:szCs w:val="20"/>
        </w:rPr>
        <w:t xml:space="preserve">D2R transmissions for </w:t>
      </w:r>
      <w:r w:rsidRPr="00030881">
        <w:rPr>
          <w:rFonts w:ascii="Times New Roman" w:hAnsi="Times New Roman" w:cs="Times New Roman"/>
          <w:bCs/>
          <w:sz w:val="20"/>
          <w:szCs w:val="20"/>
        </w:rPr>
        <w:t>Msg.1</w:t>
      </w:r>
      <w:r w:rsidRPr="00030881">
        <w:rPr>
          <w:rFonts w:ascii="Times New Roman" w:hAnsi="Times New Roman" w:cs="Times New Roman" w:hint="eastAsia"/>
          <w:bCs/>
          <w:sz w:val="20"/>
          <w:szCs w:val="20"/>
        </w:rPr>
        <w:t xml:space="preserve">, </w:t>
      </w:r>
      <w:r w:rsidR="00F90148">
        <w:rPr>
          <w:rFonts w:ascii="Times New Roman" w:hAnsi="Times New Roman" w:cs="Times New Roman" w:hint="eastAsia"/>
          <w:bCs/>
          <w:sz w:val="20"/>
          <w:szCs w:val="20"/>
        </w:rPr>
        <w:t xml:space="preserve">generally </w:t>
      </w:r>
      <w:r w:rsidRPr="00030881">
        <w:rPr>
          <w:rFonts w:ascii="Times New Roman" w:hAnsi="Times New Roman" w:cs="Times New Roman" w:hint="eastAsia"/>
          <w:bCs/>
          <w:sz w:val="20"/>
          <w:szCs w:val="20"/>
        </w:rPr>
        <w:t xml:space="preserve">two options can be considered. </w:t>
      </w:r>
    </w:p>
    <w:p w14:paraId="0EFECE03" w14:textId="06D0B540" w:rsidR="00750F68" w:rsidRPr="00030881" w:rsidRDefault="00667970" w:rsidP="00282283">
      <w:pPr>
        <w:pStyle w:val="affff0"/>
        <w:numPr>
          <w:ilvl w:val="0"/>
          <w:numId w:val="42"/>
        </w:numPr>
        <w:adjustRightInd w:val="0"/>
        <w:snapToGrid w:val="0"/>
        <w:spacing w:after="50"/>
        <w:ind w:firstLineChars="0"/>
        <w:rPr>
          <w:rFonts w:ascii="Times New Roman" w:hAnsi="Times New Roman" w:cs="Times New Roman"/>
          <w:bCs/>
          <w:sz w:val="20"/>
          <w:szCs w:val="20"/>
        </w:rPr>
      </w:pPr>
      <w:r w:rsidRPr="00030881">
        <w:rPr>
          <w:rFonts w:ascii="Times New Roman" w:hAnsi="Times New Roman" w:cs="Times New Roman" w:hint="eastAsia"/>
          <w:bCs/>
          <w:sz w:val="20"/>
          <w:szCs w:val="20"/>
        </w:rPr>
        <w:t xml:space="preserve">Option 1 is the </w:t>
      </w:r>
      <w:r w:rsidR="00F216C6" w:rsidRPr="00030881">
        <w:rPr>
          <w:rFonts w:ascii="Times New Roman" w:hAnsi="Times New Roman" w:cs="Times New Roman" w:hint="eastAsia"/>
          <w:bCs/>
          <w:sz w:val="20"/>
          <w:szCs w:val="20"/>
        </w:rPr>
        <w:t xml:space="preserve">triggered A-IoT </w:t>
      </w:r>
      <w:r w:rsidRPr="00030881">
        <w:rPr>
          <w:rFonts w:ascii="Times New Roman" w:hAnsi="Times New Roman" w:cs="Times New Roman" w:hint="eastAsia"/>
          <w:bCs/>
          <w:sz w:val="20"/>
          <w:szCs w:val="20"/>
        </w:rPr>
        <w:t xml:space="preserve">device </w:t>
      </w:r>
      <w:r w:rsidRPr="00030881">
        <w:rPr>
          <w:rFonts w:ascii="Times New Roman" w:hAnsi="Times New Roman" w:cs="Times New Roman"/>
          <w:bCs/>
          <w:sz w:val="20"/>
          <w:szCs w:val="20"/>
        </w:rPr>
        <w:t>random</w:t>
      </w:r>
      <w:r w:rsidRPr="00030881">
        <w:rPr>
          <w:rFonts w:ascii="Times New Roman" w:hAnsi="Times New Roman" w:cs="Times New Roman" w:hint="eastAsia"/>
          <w:bCs/>
          <w:sz w:val="20"/>
          <w:szCs w:val="20"/>
        </w:rPr>
        <w:t xml:space="preserve">ly selects one resource among the </w:t>
      </w:r>
      <w:proofErr w:type="spellStart"/>
      <w:r w:rsidRPr="00030881">
        <w:rPr>
          <w:rFonts w:ascii="Times New Roman" w:hAnsi="Times New Roman" w:cs="Times New Roman" w:hint="eastAsia"/>
          <w:bCs/>
          <w:sz w:val="20"/>
          <w:szCs w:val="20"/>
        </w:rPr>
        <w:t>FDMed</w:t>
      </w:r>
      <w:proofErr w:type="spellEnd"/>
      <w:r w:rsidRPr="00030881">
        <w:rPr>
          <w:rFonts w:ascii="Times New Roman" w:hAnsi="Times New Roman" w:cs="Times New Roman" w:hint="eastAsia"/>
          <w:bCs/>
          <w:sz w:val="20"/>
          <w:szCs w:val="20"/>
        </w:rPr>
        <w:t xml:space="preserve"> resources indicated</w:t>
      </w:r>
      <w:r w:rsidR="00F216C6" w:rsidRPr="00030881">
        <w:rPr>
          <w:rFonts w:ascii="Times New Roman" w:hAnsi="Times New Roman" w:cs="Times New Roman" w:hint="eastAsia"/>
          <w:bCs/>
          <w:sz w:val="20"/>
          <w:szCs w:val="20"/>
        </w:rPr>
        <w:t>/</w:t>
      </w:r>
      <w:r w:rsidR="00F216C6" w:rsidRPr="00030881">
        <w:rPr>
          <w:rFonts w:ascii="Times New Roman" w:hAnsi="Times New Roman" w:cs="Times New Roman"/>
          <w:bCs/>
          <w:sz w:val="20"/>
          <w:szCs w:val="20"/>
        </w:rPr>
        <w:t>determined</w:t>
      </w:r>
      <w:r w:rsidR="00F216C6" w:rsidRPr="00030881">
        <w:rPr>
          <w:rFonts w:ascii="Times New Roman" w:hAnsi="Times New Roman" w:cs="Times New Roman" w:hint="eastAsia"/>
          <w:bCs/>
          <w:sz w:val="20"/>
          <w:szCs w:val="20"/>
        </w:rPr>
        <w:t xml:space="preserve"> </w:t>
      </w:r>
      <w:r w:rsidRPr="00030881">
        <w:rPr>
          <w:rFonts w:ascii="Times New Roman" w:hAnsi="Times New Roman" w:cs="Times New Roman" w:hint="eastAsia"/>
          <w:bCs/>
          <w:sz w:val="20"/>
          <w:szCs w:val="20"/>
        </w:rPr>
        <w:t xml:space="preserve">by the </w:t>
      </w:r>
      <w:r w:rsidR="00F216C6" w:rsidRPr="00030881">
        <w:rPr>
          <w:rFonts w:ascii="Times New Roman" w:hAnsi="Times New Roman" w:cs="Times New Roman"/>
          <w:bCs/>
          <w:sz w:val="20"/>
          <w:szCs w:val="20"/>
        </w:rPr>
        <w:t>R2D transmission triggering random access</w:t>
      </w:r>
    </w:p>
    <w:p w14:paraId="79ECFBEB" w14:textId="74E767C3" w:rsidR="00F216C6" w:rsidRPr="00030881" w:rsidRDefault="00750F68" w:rsidP="00282283">
      <w:pPr>
        <w:pStyle w:val="affff0"/>
        <w:numPr>
          <w:ilvl w:val="0"/>
          <w:numId w:val="42"/>
        </w:numPr>
        <w:adjustRightInd w:val="0"/>
        <w:snapToGrid w:val="0"/>
        <w:spacing w:after="50"/>
        <w:ind w:firstLineChars="0"/>
        <w:rPr>
          <w:rFonts w:ascii="Times New Roman" w:hAnsi="Times New Roman" w:cs="Times New Roman"/>
          <w:bCs/>
          <w:sz w:val="20"/>
          <w:szCs w:val="20"/>
        </w:rPr>
      </w:pPr>
      <w:r w:rsidRPr="00030881">
        <w:rPr>
          <w:rFonts w:ascii="Times New Roman" w:hAnsi="Times New Roman" w:cs="Times New Roman" w:hint="eastAsia"/>
          <w:bCs/>
          <w:sz w:val="20"/>
          <w:szCs w:val="20"/>
        </w:rPr>
        <w:t xml:space="preserve">Option 2 is </w:t>
      </w:r>
      <w:r w:rsidR="00F216C6" w:rsidRPr="00030881">
        <w:rPr>
          <w:rFonts w:ascii="Times New Roman" w:hAnsi="Times New Roman" w:cs="Times New Roman" w:hint="eastAsia"/>
          <w:bCs/>
          <w:sz w:val="20"/>
          <w:szCs w:val="20"/>
        </w:rPr>
        <w:t xml:space="preserve">the triggered A-IoT device </w:t>
      </w:r>
      <w:r w:rsidR="00667970" w:rsidRPr="00030881">
        <w:rPr>
          <w:rFonts w:ascii="Times New Roman" w:hAnsi="Times New Roman" w:cs="Times New Roman" w:hint="eastAsia"/>
          <w:bCs/>
          <w:sz w:val="20"/>
          <w:szCs w:val="20"/>
        </w:rPr>
        <w:t>select</w:t>
      </w:r>
      <w:r w:rsidR="00F216C6" w:rsidRPr="00030881">
        <w:rPr>
          <w:rFonts w:ascii="Times New Roman" w:hAnsi="Times New Roman" w:cs="Times New Roman" w:hint="eastAsia"/>
          <w:bCs/>
          <w:sz w:val="20"/>
          <w:szCs w:val="20"/>
        </w:rPr>
        <w:t>s</w:t>
      </w:r>
      <w:r w:rsidR="00667970" w:rsidRPr="00030881">
        <w:rPr>
          <w:rFonts w:ascii="Times New Roman" w:hAnsi="Times New Roman" w:cs="Times New Roman" w:hint="eastAsia"/>
          <w:bCs/>
          <w:sz w:val="20"/>
          <w:szCs w:val="20"/>
        </w:rPr>
        <w:t xml:space="preserve"> </w:t>
      </w:r>
      <w:r w:rsidR="00F216C6" w:rsidRPr="00030881">
        <w:rPr>
          <w:rFonts w:ascii="Times New Roman" w:hAnsi="Times New Roman" w:cs="Times New Roman" w:hint="eastAsia"/>
          <w:bCs/>
          <w:sz w:val="20"/>
          <w:szCs w:val="20"/>
        </w:rPr>
        <w:t xml:space="preserve">one </w:t>
      </w:r>
      <w:r w:rsidR="00667970" w:rsidRPr="00030881">
        <w:rPr>
          <w:rFonts w:ascii="Times New Roman" w:hAnsi="Times New Roman" w:cs="Times New Roman" w:hint="eastAsia"/>
          <w:bCs/>
          <w:sz w:val="20"/>
          <w:szCs w:val="20"/>
        </w:rPr>
        <w:t xml:space="preserve">resource </w:t>
      </w:r>
      <w:r w:rsidR="00F216C6" w:rsidRPr="00030881">
        <w:rPr>
          <w:rFonts w:ascii="Times New Roman" w:hAnsi="Times New Roman" w:cs="Times New Roman" w:hint="eastAsia"/>
          <w:bCs/>
          <w:sz w:val="20"/>
          <w:szCs w:val="20"/>
        </w:rPr>
        <w:t xml:space="preserve">among the </w:t>
      </w:r>
      <w:proofErr w:type="spellStart"/>
      <w:r w:rsidR="00F216C6" w:rsidRPr="00030881">
        <w:rPr>
          <w:rFonts w:ascii="Times New Roman" w:hAnsi="Times New Roman" w:cs="Times New Roman" w:hint="eastAsia"/>
          <w:bCs/>
          <w:sz w:val="20"/>
          <w:szCs w:val="20"/>
        </w:rPr>
        <w:t>FDMed</w:t>
      </w:r>
      <w:proofErr w:type="spellEnd"/>
      <w:r w:rsidR="00F216C6" w:rsidRPr="00030881">
        <w:rPr>
          <w:rFonts w:ascii="Times New Roman" w:hAnsi="Times New Roman" w:cs="Times New Roman" w:hint="eastAsia"/>
          <w:bCs/>
          <w:sz w:val="20"/>
          <w:szCs w:val="20"/>
        </w:rPr>
        <w:t xml:space="preserve"> resources </w:t>
      </w:r>
      <w:r w:rsidR="00F90148" w:rsidRPr="00030881">
        <w:rPr>
          <w:rFonts w:ascii="Times New Roman" w:hAnsi="Times New Roman" w:cs="Times New Roman" w:hint="eastAsia"/>
          <w:bCs/>
          <w:sz w:val="20"/>
          <w:szCs w:val="20"/>
        </w:rPr>
        <w:t>based on the predefined rule</w:t>
      </w:r>
      <w:r w:rsidR="00F90148">
        <w:rPr>
          <w:rFonts w:ascii="Times New Roman" w:hAnsi="Times New Roman" w:cs="Times New Roman" w:hint="eastAsia"/>
          <w:bCs/>
          <w:sz w:val="20"/>
          <w:szCs w:val="20"/>
        </w:rPr>
        <w:t xml:space="preserve"> and/or </w:t>
      </w:r>
      <w:r w:rsidR="00F90148">
        <w:rPr>
          <w:rFonts w:ascii="Times New Roman" w:hAnsi="Times New Roman" w:cs="Times New Roman"/>
          <w:bCs/>
          <w:sz w:val="20"/>
          <w:szCs w:val="20"/>
        </w:rPr>
        <w:t>information</w:t>
      </w:r>
      <w:r w:rsidR="00F90148" w:rsidRPr="00030881">
        <w:rPr>
          <w:rFonts w:ascii="Times New Roman" w:hAnsi="Times New Roman" w:cs="Times New Roman" w:hint="eastAsia"/>
          <w:bCs/>
          <w:sz w:val="20"/>
          <w:szCs w:val="20"/>
        </w:rPr>
        <w:t xml:space="preserve"> </w:t>
      </w:r>
      <w:r w:rsidR="00F216C6" w:rsidRPr="00030881">
        <w:rPr>
          <w:rFonts w:ascii="Times New Roman" w:hAnsi="Times New Roman" w:cs="Times New Roman" w:hint="eastAsia"/>
          <w:bCs/>
          <w:sz w:val="20"/>
          <w:szCs w:val="20"/>
        </w:rPr>
        <w:t xml:space="preserve">indicated by the </w:t>
      </w:r>
      <w:r w:rsidR="00F216C6" w:rsidRPr="00030881">
        <w:rPr>
          <w:rFonts w:ascii="Times New Roman" w:hAnsi="Times New Roman" w:cs="Times New Roman"/>
          <w:bCs/>
          <w:sz w:val="20"/>
          <w:szCs w:val="20"/>
        </w:rPr>
        <w:t>R2D transmission triggering random access</w:t>
      </w:r>
      <w:r w:rsidR="00F216C6" w:rsidRPr="00030881">
        <w:rPr>
          <w:rFonts w:ascii="Times New Roman" w:hAnsi="Times New Roman" w:cs="Times New Roman" w:hint="eastAsia"/>
          <w:bCs/>
          <w:sz w:val="20"/>
          <w:szCs w:val="20"/>
        </w:rPr>
        <w:t>.</w:t>
      </w:r>
    </w:p>
    <w:p w14:paraId="755EE431" w14:textId="166E6E59" w:rsidR="00F216C6" w:rsidRPr="00030881" w:rsidRDefault="00F216C6" w:rsidP="00282283">
      <w:pPr>
        <w:pStyle w:val="affff0"/>
        <w:numPr>
          <w:ilvl w:val="1"/>
          <w:numId w:val="42"/>
        </w:numPr>
        <w:adjustRightInd w:val="0"/>
        <w:snapToGrid w:val="0"/>
        <w:spacing w:after="50"/>
        <w:ind w:firstLineChars="0"/>
        <w:rPr>
          <w:rFonts w:ascii="Times New Roman" w:hAnsi="Times New Roman" w:cs="Times New Roman"/>
          <w:bCs/>
          <w:sz w:val="20"/>
          <w:szCs w:val="20"/>
        </w:rPr>
      </w:pPr>
      <w:r w:rsidRPr="00030881">
        <w:rPr>
          <w:rFonts w:ascii="Times New Roman" w:hAnsi="Times New Roman" w:cs="Times New Roman"/>
          <w:bCs/>
          <w:sz w:val="20"/>
          <w:szCs w:val="20"/>
        </w:rPr>
        <w:t>E</w:t>
      </w:r>
      <w:r w:rsidRPr="00030881">
        <w:rPr>
          <w:rFonts w:ascii="Times New Roman" w:hAnsi="Times New Roman" w:cs="Times New Roman" w:hint="eastAsia"/>
          <w:bCs/>
          <w:sz w:val="20"/>
          <w:szCs w:val="20"/>
        </w:rPr>
        <w:t xml:space="preserve">.g., the device selects the resource indexed in </w:t>
      </w:r>
      <w:r w:rsidRPr="00030881">
        <w:rPr>
          <w:rFonts w:ascii="Times New Roman" w:hAnsi="Times New Roman" w:cs="Times New Roman"/>
          <w:bCs/>
          <w:sz w:val="20"/>
          <w:szCs w:val="20"/>
        </w:rPr>
        <w:t>ascending</w:t>
      </w:r>
      <w:r w:rsidRPr="00030881">
        <w:rPr>
          <w:rFonts w:ascii="Times New Roman" w:hAnsi="Times New Roman" w:cs="Times New Roman" w:hint="eastAsia"/>
          <w:bCs/>
          <w:sz w:val="20"/>
          <w:szCs w:val="20"/>
        </w:rPr>
        <w:t xml:space="preserve"> order in frequency </w:t>
      </w:r>
      <w:r w:rsidRPr="00030881">
        <w:rPr>
          <w:rFonts w:ascii="Times New Roman" w:hAnsi="Times New Roman" w:cs="Times New Roman"/>
          <w:bCs/>
          <w:sz w:val="20"/>
          <w:szCs w:val="20"/>
        </w:rPr>
        <w:t>domain</w:t>
      </w:r>
      <w:r w:rsidRPr="00030881">
        <w:rPr>
          <w:rFonts w:ascii="Times New Roman" w:hAnsi="Times New Roman" w:cs="Times New Roman" w:hint="eastAsia"/>
          <w:bCs/>
          <w:sz w:val="20"/>
          <w:szCs w:val="20"/>
        </w:rPr>
        <w:t xml:space="preserve"> that </w:t>
      </w:r>
      <w:r w:rsidRPr="00030881">
        <w:rPr>
          <w:rFonts w:ascii="Times New Roman" w:hAnsi="Times New Roman" w:cs="Times New Roman"/>
          <w:bCs/>
          <w:sz w:val="20"/>
          <w:szCs w:val="20"/>
        </w:rPr>
        <w:t>match</w:t>
      </w:r>
      <w:r w:rsidRPr="00030881">
        <w:rPr>
          <w:rFonts w:ascii="Times New Roman" w:hAnsi="Times New Roman" w:cs="Times New Roman" w:hint="eastAsia"/>
          <w:bCs/>
          <w:sz w:val="20"/>
          <w:szCs w:val="20"/>
        </w:rPr>
        <w:t>es the counter value generated locally at the device side.</w:t>
      </w:r>
    </w:p>
    <w:p w14:paraId="089BF5EF" w14:textId="260746EC" w:rsidR="00F216C6" w:rsidRPr="00030881" w:rsidRDefault="00F216C6" w:rsidP="00030881">
      <w:pPr>
        <w:adjustRightInd w:val="0"/>
        <w:snapToGrid w:val="0"/>
        <w:spacing w:after="50"/>
        <w:rPr>
          <w:rFonts w:ascii="Times New Roman" w:hAnsi="Times New Roman" w:cs="Times New Roman"/>
          <w:bCs/>
          <w:sz w:val="20"/>
          <w:szCs w:val="20"/>
        </w:rPr>
      </w:pPr>
      <w:r w:rsidRPr="00030881">
        <w:rPr>
          <w:rFonts w:ascii="Times New Roman" w:hAnsi="Times New Roman" w:cs="Times New Roman" w:hint="eastAsia"/>
          <w:bCs/>
          <w:sz w:val="20"/>
          <w:szCs w:val="20"/>
        </w:rPr>
        <w:t xml:space="preserve">Option 1 is simple, while Option 2 may have better control </w:t>
      </w:r>
      <w:r w:rsidR="0083285F" w:rsidRPr="00030881">
        <w:rPr>
          <w:rFonts w:ascii="Times New Roman" w:hAnsi="Times New Roman" w:cs="Times New Roman" w:hint="eastAsia"/>
          <w:bCs/>
          <w:sz w:val="20"/>
          <w:szCs w:val="20"/>
        </w:rPr>
        <w:t>o</w:t>
      </w:r>
      <w:r w:rsidR="0083285F">
        <w:rPr>
          <w:rFonts w:ascii="Times New Roman" w:hAnsi="Times New Roman" w:cs="Times New Roman"/>
          <w:bCs/>
          <w:sz w:val="20"/>
          <w:szCs w:val="20"/>
        </w:rPr>
        <w:t>f</w:t>
      </w:r>
      <w:r w:rsidR="0083285F" w:rsidRPr="00030881">
        <w:rPr>
          <w:rFonts w:ascii="Times New Roman" w:hAnsi="Times New Roman" w:cs="Times New Roman" w:hint="eastAsia"/>
          <w:bCs/>
          <w:sz w:val="20"/>
          <w:szCs w:val="20"/>
        </w:rPr>
        <w:t xml:space="preserve"> </w:t>
      </w:r>
      <w:r w:rsidRPr="00030881">
        <w:rPr>
          <w:rFonts w:ascii="Times New Roman" w:hAnsi="Times New Roman" w:cs="Times New Roman" w:hint="eastAsia"/>
          <w:bCs/>
          <w:sz w:val="20"/>
          <w:szCs w:val="20"/>
        </w:rPr>
        <w:t>the collision. Whether/how Option 2 is needed may also depend on RAN2 disc</w:t>
      </w:r>
      <w:r w:rsidR="003F63B4" w:rsidRPr="00030881">
        <w:rPr>
          <w:rFonts w:ascii="Times New Roman" w:hAnsi="Times New Roman" w:cs="Times New Roman" w:hint="eastAsia"/>
          <w:bCs/>
          <w:sz w:val="20"/>
          <w:szCs w:val="20"/>
        </w:rPr>
        <w:t xml:space="preserve">ussion. </w:t>
      </w:r>
      <w:r w:rsidRPr="00030881">
        <w:rPr>
          <w:rFonts w:ascii="Times New Roman" w:hAnsi="Times New Roman" w:cs="Times New Roman" w:hint="eastAsia"/>
          <w:bCs/>
          <w:sz w:val="20"/>
          <w:szCs w:val="20"/>
        </w:rPr>
        <w:t xml:space="preserve"> </w:t>
      </w:r>
    </w:p>
    <w:p w14:paraId="17D1482B" w14:textId="7BF4B472" w:rsidR="00C141A7" w:rsidRPr="00030881" w:rsidRDefault="00750F68" w:rsidP="00030881">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Proposal</w:t>
      </w:r>
      <w:r w:rsidR="00F90148">
        <w:rPr>
          <w:rFonts w:ascii="Times New Roman" w:eastAsia="宋体" w:hAnsi="Times New Roman" w:cs="Times New Roman" w:hint="eastAsia"/>
          <w:b/>
          <w:bCs/>
          <w:kern w:val="0"/>
          <w:sz w:val="20"/>
          <w:szCs w:val="20"/>
        </w:rPr>
        <w:t xml:space="preserve"> 4.1-3</w:t>
      </w:r>
      <w:r w:rsidRPr="00030881">
        <w:rPr>
          <w:rFonts w:ascii="Times New Roman" w:eastAsia="宋体" w:hAnsi="Times New Roman" w:cs="Times New Roman" w:hint="eastAsia"/>
          <w:b/>
          <w:bCs/>
          <w:kern w:val="0"/>
          <w:sz w:val="20"/>
          <w:szCs w:val="20"/>
        </w:rPr>
        <w:t xml:space="preserve">: </w:t>
      </w:r>
      <w:r w:rsidR="00F90148">
        <w:rPr>
          <w:rFonts w:ascii="Times New Roman" w:eastAsia="宋体" w:hAnsi="Times New Roman" w:cs="Times New Roman" w:hint="eastAsia"/>
          <w:b/>
          <w:bCs/>
          <w:kern w:val="0"/>
          <w:sz w:val="20"/>
          <w:szCs w:val="20"/>
        </w:rPr>
        <w:t>For contention-based RA, t</w:t>
      </w:r>
      <w:r w:rsidR="009F2433" w:rsidRPr="00030881">
        <w:rPr>
          <w:rFonts w:ascii="Times New Roman" w:eastAsia="宋体" w:hAnsi="Times New Roman" w:cs="Times New Roman" w:hint="eastAsia"/>
          <w:b/>
          <w:bCs/>
          <w:kern w:val="0"/>
          <w:sz w:val="20"/>
          <w:szCs w:val="20"/>
        </w:rPr>
        <w:t>he t</w:t>
      </w:r>
      <w:r w:rsidR="00F216C6" w:rsidRPr="00030881">
        <w:rPr>
          <w:rFonts w:ascii="Times New Roman" w:eastAsia="宋体" w:hAnsi="Times New Roman" w:cs="Times New Roman"/>
          <w:b/>
          <w:bCs/>
          <w:kern w:val="0"/>
          <w:sz w:val="20"/>
          <w:szCs w:val="20"/>
        </w:rPr>
        <w:t>riggered A-IoT device</w:t>
      </w:r>
      <w:r w:rsidR="00217A1C" w:rsidRPr="00030881">
        <w:rPr>
          <w:rFonts w:ascii="Times New Roman" w:eastAsia="宋体" w:hAnsi="Times New Roman" w:cs="Times New Roman" w:hint="eastAsia"/>
          <w:b/>
          <w:bCs/>
          <w:kern w:val="0"/>
          <w:sz w:val="20"/>
          <w:szCs w:val="20"/>
        </w:rPr>
        <w:t xml:space="preserve"> selects the resource to be used for Msg1 transmission randomly or based on predefined rule or information provided by the reader among the </w:t>
      </w:r>
      <w:proofErr w:type="spellStart"/>
      <w:r w:rsidR="00217A1C" w:rsidRPr="00030881">
        <w:rPr>
          <w:rFonts w:ascii="Times New Roman" w:eastAsia="宋体" w:hAnsi="Times New Roman" w:cs="Times New Roman" w:hint="eastAsia"/>
          <w:b/>
          <w:bCs/>
          <w:kern w:val="0"/>
          <w:sz w:val="20"/>
          <w:szCs w:val="20"/>
        </w:rPr>
        <w:t>FDMed</w:t>
      </w:r>
      <w:proofErr w:type="spellEnd"/>
      <w:r w:rsidR="00217A1C" w:rsidRPr="00030881">
        <w:rPr>
          <w:rFonts w:ascii="Times New Roman" w:eastAsia="宋体" w:hAnsi="Times New Roman" w:cs="Times New Roman" w:hint="eastAsia"/>
          <w:b/>
          <w:bCs/>
          <w:kern w:val="0"/>
          <w:sz w:val="20"/>
          <w:szCs w:val="20"/>
        </w:rPr>
        <w:t xml:space="preserve"> </w:t>
      </w:r>
      <w:r w:rsidR="009F2433" w:rsidRPr="00030881">
        <w:rPr>
          <w:rFonts w:ascii="Times New Roman" w:eastAsia="宋体" w:hAnsi="Times New Roman" w:cs="Times New Roman" w:hint="eastAsia"/>
          <w:b/>
          <w:bCs/>
          <w:kern w:val="0"/>
          <w:sz w:val="20"/>
          <w:szCs w:val="20"/>
        </w:rPr>
        <w:t>resources</w:t>
      </w:r>
      <w:r w:rsidR="00217A1C" w:rsidRPr="00030881">
        <w:rPr>
          <w:rFonts w:ascii="Times New Roman" w:eastAsia="宋体" w:hAnsi="Times New Roman" w:cs="Times New Roman" w:hint="eastAsia"/>
          <w:b/>
          <w:bCs/>
          <w:kern w:val="0"/>
          <w:sz w:val="20"/>
          <w:szCs w:val="20"/>
        </w:rPr>
        <w:t xml:space="preserve">. </w:t>
      </w:r>
    </w:p>
    <w:p w14:paraId="7FA26AC0" w14:textId="77777777" w:rsidR="00750F68" w:rsidRPr="00030881" w:rsidRDefault="00750F68" w:rsidP="00030881">
      <w:pPr>
        <w:adjustRightInd w:val="0"/>
        <w:snapToGrid w:val="0"/>
        <w:spacing w:after="50"/>
        <w:rPr>
          <w:rFonts w:ascii="Times New Roman" w:eastAsia="宋体" w:hAnsi="Times New Roman" w:cs="Times New Roman"/>
          <w:kern w:val="0"/>
          <w:sz w:val="20"/>
          <w:szCs w:val="20"/>
        </w:rPr>
      </w:pPr>
    </w:p>
    <w:p w14:paraId="0A57D019" w14:textId="05E2EA1B" w:rsidR="00750F68" w:rsidRPr="00030881" w:rsidRDefault="00750F68" w:rsidP="00030881">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 xml:space="preserve">FDMA of </w:t>
      </w:r>
      <w:r w:rsidRPr="00030881">
        <w:rPr>
          <w:rFonts w:ascii="Times New Roman" w:eastAsia="宋体" w:hAnsi="Times New Roman" w:cs="Times New Roman"/>
          <w:b/>
          <w:bCs/>
          <w:kern w:val="0"/>
          <w:sz w:val="20"/>
          <w:szCs w:val="20"/>
        </w:rPr>
        <w:t>Msg</w:t>
      </w:r>
      <w:r w:rsidRPr="00030881">
        <w:rPr>
          <w:rFonts w:ascii="Times New Roman" w:eastAsia="宋体" w:hAnsi="Times New Roman" w:cs="Times New Roman" w:hint="eastAsia"/>
          <w:b/>
          <w:bCs/>
          <w:kern w:val="0"/>
          <w:sz w:val="20"/>
          <w:szCs w:val="20"/>
        </w:rPr>
        <w:t xml:space="preserve">3 </w:t>
      </w:r>
      <w:r w:rsidRPr="00030881">
        <w:rPr>
          <w:rFonts w:ascii="Times New Roman" w:eastAsia="宋体" w:hAnsi="Times New Roman" w:cs="Times New Roman"/>
          <w:b/>
          <w:bCs/>
          <w:kern w:val="0"/>
          <w:sz w:val="20"/>
          <w:szCs w:val="20"/>
        </w:rPr>
        <w:t>transmissions</w:t>
      </w:r>
    </w:p>
    <w:p w14:paraId="290298BA" w14:textId="1E6465BA" w:rsidR="00750F68" w:rsidRPr="00030881" w:rsidRDefault="00736CE4"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Different from</w:t>
      </w:r>
      <w:r>
        <w:rPr>
          <w:rFonts w:ascii="Times New Roman" w:eastAsia="宋体" w:hAnsi="Times New Roman" w:cs="Times New Roman"/>
          <w:kern w:val="0"/>
          <w:sz w:val="20"/>
          <w:szCs w:val="20"/>
        </w:rPr>
        <w:t xml:space="preserve"> Msg1's contention-based transmission, Msg3 is effectively treated as contention-free or scheduling-based because the device has already been identified by the reader during the contention resolution process in Msg2. Therefore, the frequency domain transmission location should be assigned to each individual device</w:t>
      </w:r>
      <w:r>
        <w:rPr>
          <w:rFonts w:ascii="Times New Roman" w:eastAsia="宋体" w:hAnsi="Times New Roman" w:cs="Times New Roman" w:hint="eastAsia"/>
          <w:kern w:val="0"/>
          <w:sz w:val="20"/>
          <w:szCs w:val="20"/>
        </w:rPr>
        <w:t xml:space="preserve"> </w:t>
      </w:r>
      <w:r w:rsidRPr="00030881">
        <w:rPr>
          <w:rFonts w:ascii="Times New Roman" w:eastAsia="宋体" w:hAnsi="Times New Roman" w:cs="Times New Roman" w:hint="eastAsia"/>
          <w:kern w:val="0"/>
          <w:sz w:val="20"/>
          <w:szCs w:val="20"/>
        </w:rPr>
        <w:t xml:space="preserve">by the parameter related to small frequency shift. </w:t>
      </w:r>
      <w:r w:rsidR="00750F68" w:rsidRPr="00030881">
        <w:rPr>
          <w:rFonts w:ascii="Times New Roman" w:eastAsia="宋体" w:hAnsi="Times New Roman" w:cs="Times New Roman" w:hint="eastAsia"/>
          <w:kern w:val="0"/>
          <w:sz w:val="20"/>
          <w:szCs w:val="20"/>
        </w:rPr>
        <w:t>F</w:t>
      </w:r>
      <w:r w:rsidR="00750F68" w:rsidRPr="00030881">
        <w:rPr>
          <w:rFonts w:ascii="Times New Roman" w:eastAsia="宋体" w:hAnsi="Times New Roman" w:cs="Times New Roman"/>
          <w:kern w:val="0"/>
          <w:sz w:val="20"/>
          <w:szCs w:val="20"/>
        </w:rPr>
        <w:t xml:space="preserve">urther discussion is needed on whether the transmission bandwidth is the same or can be different for </w:t>
      </w:r>
      <w:r>
        <w:rPr>
          <w:rFonts w:ascii="Times New Roman" w:eastAsia="宋体" w:hAnsi="Times New Roman" w:cs="Times New Roman" w:hint="eastAsia"/>
          <w:kern w:val="0"/>
          <w:sz w:val="20"/>
          <w:szCs w:val="20"/>
        </w:rPr>
        <w:t>the</w:t>
      </w:r>
      <w:r w:rsidR="00750F68" w:rsidRPr="00030881">
        <w:rPr>
          <w:rFonts w:ascii="Times New Roman" w:eastAsia="宋体" w:hAnsi="Times New Roman" w:cs="Times New Roman"/>
          <w:kern w:val="0"/>
          <w:sz w:val="20"/>
          <w:szCs w:val="20"/>
        </w:rPr>
        <w:t xml:space="preserve"> </w:t>
      </w:r>
      <w:proofErr w:type="spellStart"/>
      <w:r w:rsidR="00750F68" w:rsidRPr="00030881">
        <w:rPr>
          <w:rFonts w:ascii="Times New Roman" w:eastAsia="宋体" w:hAnsi="Times New Roman" w:cs="Times New Roman"/>
          <w:kern w:val="0"/>
          <w:sz w:val="20"/>
          <w:szCs w:val="20"/>
        </w:rPr>
        <w:t>FDMed</w:t>
      </w:r>
      <w:proofErr w:type="spellEnd"/>
      <w:r>
        <w:rPr>
          <w:rFonts w:ascii="Times New Roman" w:eastAsia="宋体" w:hAnsi="Times New Roman" w:cs="Times New Roman" w:hint="eastAsia"/>
          <w:kern w:val="0"/>
          <w:sz w:val="20"/>
          <w:szCs w:val="20"/>
        </w:rPr>
        <w:t xml:space="preserve"> resources for</w:t>
      </w:r>
      <w:r w:rsidR="00750F68" w:rsidRPr="00030881">
        <w:rPr>
          <w:rFonts w:ascii="Times New Roman" w:eastAsia="宋体" w:hAnsi="Times New Roman" w:cs="Times New Roman"/>
          <w:kern w:val="0"/>
          <w:sz w:val="20"/>
          <w:szCs w:val="20"/>
        </w:rPr>
        <w:t xml:space="preserve"> Msg3 transmissions </w:t>
      </w:r>
      <w:r w:rsidRPr="00736CE4">
        <w:rPr>
          <w:rFonts w:ascii="Times New Roman" w:eastAsia="宋体" w:hAnsi="Times New Roman" w:cs="Times New Roman" w:hint="eastAsia"/>
          <w:kern w:val="0"/>
          <w:sz w:val="20"/>
          <w:szCs w:val="20"/>
        </w:rPr>
        <w:t>in response to a Msg.2 transmission</w:t>
      </w:r>
      <w:r w:rsidR="00750F68" w:rsidRPr="00030881">
        <w:rPr>
          <w:rFonts w:ascii="Times New Roman" w:eastAsia="宋体" w:hAnsi="Times New Roman" w:cs="Times New Roman"/>
          <w:kern w:val="0"/>
          <w:sz w:val="20"/>
          <w:szCs w:val="20"/>
        </w:rPr>
        <w:t>.</w:t>
      </w:r>
      <w:r w:rsidR="00750F68" w:rsidRPr="00030881">
        <w:rPr>
          <w:rFonts w:ascii="Times New Roman" w:eastAsia="宋体" w:hAnsi="Times New Roman" w:cs="Times New Roman" w:hint="eastAsia"/>
          <w:kern w:val="0"/>
          <w:sz w:val="20"/>
          <w:szCs w:val="20"/>
        </w:rPr>
        <w:t xml:space="preserve"> </w:t>
      </w:r>
    </w:p>
    <w:p w14:paraId="22C6C2FC" w14:textId="24E21728" w:rsidR="00736CE4" w:rsidRPr="00030881" w:rsidRDefault="00F9657F" w:rsidP="00736CE4">
      <w:pPr>
        <w:adjustRightInd w:val="0"/>
        <w:snapToGrid w:val="0"/>
        <w:spacing w:after="50"/>
        <w:rPr>
          <w:b/>
          <w:sz w:val="20"/>
          <w:szCs w:val="20"/>
        </w:rPr>
      </w:pPr>
      <w:r w:rsidRPr="00030881">
        <w:rPr>
          <w:rFonts w:ascii="Times New Roman" w:eastAsia="宋体" w:hAnsi="Times New Roman" w:cs="Times New Roman" w:hint="eastAsia"/>
          <w:b/>
          <w:bCs/>
          <w:kern w:val="0"/>
          <w:sz w:val="20"/>
          <w:szCs w:val="20"/>
        </w:rPr>
        <w:t>P</w:t>
      </w:r>
      <w:r w:rsidRPr="00030881">
        <w:rPr>
          <w:rFonts w:ascii="Times New Roman" w:eastAsia="宋体" w:hAnsi="Times New Roman" w:cs="Times New Roman"/>
          <w:b/>
          <w:bCs/>
          <w:kern w:val="0"/>
          <w:sz w:val="20"/>
          <w:szCs w:val="20"/>
        </w:rPr>
        <w:t>roposal 4</w:t>
      </w:r>
      <w:r w:rsidR="00736CE4">
        <w:rPr>
          <w:rFonts w:ascii="Times New Roman" w:eastAsia="宋体" w:hAnsi="Times New Roman" w:cs="Times New Roman" w:hint="eastAsia"/>
          <w:b/>
          <w:bCs/>
          <w:kern w:val="0"/>
          <w:sz w:val="20"/>
          <w:szCs w:val="20"/>
        </w:rPr>
        <w:t>.1</w:t>
      </w:r>
      <w:r w:rsidRPr="00030881">
        <w:rPr>
          <w:rFonts w:ascii="Times New Roman" w:eastAsia="宋体" w:hAnsi="Times New Roman" w:cs="Times New Roman"/>
          <w:b/>
          <w:bCs/>
          <w:kern w:val="0"/>
          <w:sz w:val="20"/>
          <w:szCs w:val="20"/>
        </w:rPr>
        <w:t>-4:</w:t>
      </w:r>
      <w:r w:rsidR="00736CE4">
        <w:rPr>
          <w:rFonts w:ascii="Times New Roman" w:eastAsia="宋体" w:hAnsi="Times New Roman" w:cs="Times New Roman" w:hint="eastAsia"/>
          <w:b/>
          <w:bCs/>
          <w:kern w:val="0"/>
          <w:sz w:val="20"/>
          <w:szCs w:val="20"/>
        </w:rPr>
        <w:t xml:space="preserve"> </w:t>
      </w:r>
      <w:r w:rsidR="00736CE4">
        <w:rPr>
          <w:rFonts w:ascii="Times New Roman" w:hAnsi="Times New Roman" w:hint="eastAsia"/>
          <w:b/>
          <w:sz w:val="20"/>
          <w:szCs w:val="20"/>
        </w:rPr>
        <w:t xml:space="preserve">Frequency </w:t>
      </w:r>
      <w:r w:rsidR="00736CE4">
        <w:rPr>
          <w:rFonts w:ascii="Times New Roman" w:hAnsi="Times New Roman"/>
          <w:b/>
          <w:sz w:val="20"/>
          <w:szCs w:val="20"/>
        </w:rPr>
        <w:t>domain</w:t>
      </w:r>
      <w:r w:rsidR="00736CE4">
        <w:rPr>
          <w:rFonts w:ascii="Times New Roman" w:hAnsi="Times New Roman" w:hint="eastAsia"/>
          <w:b/>
          <w:sz w:val="20"/>
          <w:szCs w:val="20"/>
        </w:rPr>
        <w:t xml:space="preserve"> resources for </w:t>
      </w:r>
      <w:r w:rsidR="00736CE4" w:rsidRPr="00030881">
        <w:rPr>
          <w:rFonts w:ascii="Times New Roman" w:hAnsi="Times New Roman"/>
          <w:b/>
          <w:sz w:val="20"/>
          <w:szCs w:val="20"/>
        </w:rPr>
        <w:t>FDMA of Msg</w:t>
      </w:r>
      <w:r w:rsidR="00736CE4">
        <w:rPr>
          <w:rFonts w:ascii="Times New Roman" w:hAnsi="Times New Roman" w:hint="eastAsia"/>
          <w:b/>
          <w:sz w:val="20"/>
          <w:szCs w:val="20"/>
        </w:rPr>
        <w:t>3</w:t>
      </w:r>
      <w:r w:rsidR="00736CE4" w:rsidRPr="00030881">
        <w:rPr>
          <w:rFonts w:ascii="Times New Roman" w:hAnsi="Times New Roman"/>
          <w:b/>
          <w:sz w:val="20"/>
          <w:szCs w:val="20"/>
        </w:rPr>
        <w:t xml:space="preserve"> transmissions in response to a </w:t>
      </w:r>
      <w:r w:rsidR="00736CE4">
        <w:rPr>
          <w:rFonts w:ascii="Times New Roman" w:hAnsi="Times New Roman" w:hint="eastAsia"/>
          <w:b/>
          <w:sz w:val="20"/>
          <w:szCs w:val="20"/>
        </w:rPr>
        <w:t xml:space="preserve">Msg2 transmission is determined/derived from Msg3 transmission bandwidth and frequency </w:t>
      </w:r>
      <w:r w:rsidR="00736CE4">
        <w:rPr>
          <w:rFonts w:ascii="Times New Roman" w:hAnsi="Times New Roman"/>
          <w:b/>
          <w:sz w:val="20"/>
          <w:szCs w:val="20"/>
        </w:rPr>
        <w:t>domain</w:t>
      </w:r>
      <w:r w:rsidR="00736CE4">
        <w:rPr>
          <w:rFonts w:ascii="Times New Roman" w:hAnsi="Times New Roman" w:hint="eastAsia"/>
          <w:b/>
          <w:sz w:val="20"/>
          <w:szCs w:val="20"/>
        </w:rPr>
        <w:t xml:space="preserve"> transmission location. </w:t>
      </w:r>
      <w:r w:rsidR="00736CE4" w:rsidRPr="00030881">
        <w:rPr>
          <w:rFonts w:ascii="Times New Roman" w:hAnsi="Times New Roman" w:hint="eastAsia"/>
          <w:b/>
          <w:sz w:val="20"/>
          <w:szCs w:val="20"/>
        </w:rPr>
        <w:t xml:space="preserve"> </w:t>
      </w:r>
    </w:p>
    <w:p w14:paraId="60DE9F3A" w14:textId="0EC743B6" w:rsidR="00736CE4" w:rsidRDefault="00736CE4" w:rsidP="00282283">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 xml:space="preserve">t least the </w:t>
      </w:r>
      <w:r>
        <w:rPr>
          <w:rFonts w:ascii="Times New Roman" w:hAnsi="Times New Roman"/>
          <w:b/>
          <w:sz w:val="20"/>
          <w:szCs w:val="20"/>
        </w:rPr>
        <w:t>frequency</w:t>
      </w:r>
      <w:r>
        <w:rPr>
          <w:rFonts w:ascii="Times New Roman" w:hAnsi="Times New Roman" w:hint="eastAsia"/>
          <w:b/>
          <w:sz w:val="20"/>
          <w:szCs w:val="20"/>
        </w:rPr>
        <w:t xml:space="preserve"> </w:t>
      </w:r>
      <w:r>
        <w:rPr>
          <w:rFonts w:ascii="Times New Roman" w:hAnsi="Times New Roman"/>
          <w:b/>
          <w:sz w:val="20"/>
          <w:szCs w:val="20"/>
        </w:rPr>
        <w:t>domain</w:t>
      </w:r>
      <w:r>
        <w:rPr>
          <w:rFonts w:ascii="Times New Roman" w:hAnsi="Times New Roman" w:hint="eastAsia"/>
          <w:b/>
          <w:sz w:val="20"/>
          <w:szCs w:val="20"/>
        </w:rPr>
        <w:t xml:space="preserve"> </w:t>
      </w:r>
      <w:r w:rsidRPr="00736CE4">
        <w:rPr>
          <w:rFonts w:ascii="Times New Roman" w:hAnsi="Times New Roman" w:hint="eastAsia"/>
          <w:b/>
          <w:sz w:val="20"/>
          <w:szCs w:val="20"/>
        </w:rPr>
        <w:t>transmission location</w:t>
      </w:r>
      <w:r>
        <w:rPr>
          <w:rFonts w:ascii="Times New Roman" w:hAnsi="Times New Roman" w:hint="eastAsia"/>
          <w:b/>
          <w:sz w:val="20"/>
          <w:szCs w:val="20"/>
        </w:rPr>
        <w:t xml:space="preserve"> should be assigned in</w:t>
      </w:r>
      <w:r w:rsidRPr="00736CE4">
        <w:rPr>
          <w:rFonts w:ascii="Times New Roman" w:hAnsi="Times New Roman" w:hint="eastAsia"/>
          <w:b/>
          <w:sz w:val="20"/>
          <w:szCs w:val="20"/>
        </w:rPr>
        <w:t xml:space="preserve"> device</w:t>
      </w:r>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11E80A50" w14:textId="4EBC0CFF" w:rsidR="009C3FAC" w:rsidRDefault="009C3FAC" w:rsidP="00282283">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FFS transmission bandwidth can be allocated either specifically for each device or commonly across devices.</w:t>
      </w:r>
    </w:p>
    <w:p w14:paraId="10674B49" w14:textId="37301BEB" w:rsidR="00F9657F" w:rsidRPr="00030881" w:rsidRDefault="00C141A7" w:rsidP="00030881">
      <w:pPr>
        <w:adjustRightInd w:val="0"/>
        <w:snapToGrid w:val="0"/>
        <w:spacing w:after="50"/>
        <w:rPr>
          <w:rFonts w:ascii="Times New Roman" w:hAnsi="Times New Roman" w:cs="Times New Roman"/>
          <w:sz w:val="20"/>
          <w:szCs w:val="20"/>
        </w:rPr>
      </w:pPr>
      <w:r w:rsidRPr="00030881">
        <w:rPr>
          <w:rFonts w:ascii="Times New Roman" w:eastAsia="宋体" w:hAnsi="Times New Roman" w:cs="Times New Roman" w:hint="eastAsia"/>
          <w:b/>
          <w:bCs/>
          <w:kern w:val="0"/>
          <w:sz w:val="20"/>
          <w:szCs w:val="20"/>
        </w:rPr>
        <w:t xml:space="preserve"> </w:t>
      </w:r>
    </w:p>
    <w:p w14:paraId="7A101A41" w14:textId="1E58C7B6" w:rsidR="00F9657F" w:rsidRPr="00F9657F" w:rsidRDefault="00F9657F" w:rsidP="00F9657F">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T</w:t>
      </w:r>
      <w:r w:rsidRPr="00F9657F">
        <w:rPr>
          <w:rFonts w:ascii="Arial" w:hAnsi="Arial" w:cs="Arial" w:hint="eastAsia"/>
          <w:kern w:val="0"/>
          <w:sz w:val="32"/>
          <w:szCs w:val="18"/>
          <w:lang w:val="fr-FR"/>
        </w:rPr>
        <w:t>DMA</w:t>
      </w:r>
      <w:r>
        <w:rPr>
          <w:rFonts w:ascii="Arial" w:hAnsi="Arial" w:cs="Arial" w:hint="eastAsia"/>
          <w:kern w:val="0"/>
          <w:sz w:val="32"/>
          <w:szCs w:val="18"/>
          <w:lang w:val="fr-FR"/>
        </w:rPr>
        <w:t xml:space="preserve"> of Msg1/Msg3 transmissions</w:t>
      </w:r>
    </w:p>
    <w:p w14:paraId="17282495" w14:textId="5A2FCC4A" w:rsidR="00F9657F" w:rsidRDefault="00750F68" w:rsidP="00BE7984">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In addition to FDMA of Msg1/Msg3 transmissions, it is also beneficial to study </w:t>
      </w:r>
      <w:r w:rsidRPr="00750F68">
        <w:rPr>
          <w:rFonts w:ascii="Times New Roman" w:eastAsia="宋体" w:hAnsi="Times New Roman" w:cs="Times New Roman" w:hint="eastAsia"/>
          <w:kern w:val="0"/>
          <w:sz w:val="20"/>
          <w:szCs w:val="20"/>
        </w:rPr>
        <w:t>TDMA of Msg1/Msg3 transmissions</w:t>
      </w:r>
      <w:r>
        <w:rPr>
          <w:rFonts w:ascii="Times New Roman" w:eastAsia="宋体" w:hAnsi="Times New Roman" w:cs="Times New Roman" w:hint="eastAsia"/>
          <w:kern w:val="0"/>
          <w:sz w:val="20"/>
          <w:szCs w:val="20"/>
        </w:rPr>
        <w:t xml:space="preserve"> that </w:t>
      </w:r>
      <w:r>
        <w:rPr>
          <w:rFonts w:ascii="Times New Roman" w:eastAsia="宋体" w:hAnsi="Times New Roman" w:cs="Times New Roman"/>
          <w:kern w:val="0"/>
          <w:sz w:val="20"/>
          <w:szCs w:val="20"/>
        </w:rPr>
        <w:t>corresponding</w:t>
      </w:r>
      <w:r>
        <w:rPr>
          <w:rFonts w:ascii="Times New Roman" w:eastAsia="宋体" w:hAnsi="Times New Roman" w:cs="Times New Roman" w:hint="eastAsia"/>
          <w:kern w:val="0"/>
          <w:sz w:val="20"/>
          <w:szCs w:val="20"/>
        </w:rPr>
        <w:t xml:space="preserve"> to a R2D </w:t>
      </w:r>
      <w:r>
        <w:rPr>
          <w:rFonts w:ascii="Times New Roman" w:eastAsia="宋体" w:hAnsi="Times New Roman" w:cs="Times New Roman"/>
          <w:kern w:val="0"/>
          <w:sz w:val="20"/>
          <w:szCs w:val="20"/>
        </w:rPr>
        <w:t>transmission</w:t>
      </w:r>
      <w:r>
        <w:rPr>
          <w:rFonts w:ascii="Times New Roman" w:eastAsia="宋体" w:hAnsi="Times New Roman" w:cs="Times New Roman" w:hint="eastAsia"/>
          <w:kern w:val="0"/>
          <w:sz w:val="20"/>
          <w:szCs w:val="20"/>
        </w:rPr>
        <w:t xml:space="preserve">. </w:t>
      </w:r>
      <w:r w:rsidR="00F32036">
        <w:rPr>
          <w:rFonts w:ascii="Times New Roman" w:eastAsia="宋体" w:hAnsi="Times New Roman" w:cs="Times New Roman" w:hint="eastAsia"/>
          <w:kern w:val="0"/>
          <w:sz w:val="20"/>
          <w:szCs w:val="20"/>
        </w:rPr>
        <w:t xml:space="preserve">In the following, </w:t>
      </w:r>
      <w:r w:rsidR="0047795A">
        <w:rPr>
          <w:rFonts w:ascii="Times New Roman" w:eastAsia="宋体" w:hAnsi="Times New Roman" w:cs="Times New Roman"/>
          <w:kern w:val="0"/>
          <w:sz w:val="20"/>
          <w:szCs w:val="24"/>
        </w:rPr>
        <w:t xml:space="preserve">we </w:t>
      </w:r>
      <w:r w:rsidR="00BE781B">
        <w:rPr>
          <w:rFonts w:ascii="Times New Roman" w:eastAsia="宋体" w:hAnsi="Times New Roman" w:cs="Times New Roman" w:hint="eastAsia"/>
          <w:kern w:val="0"/>
          <w:sz w:val="20"/>
          <w:szCs w:val="24"/>
        </w:rPr>
        <w:t xml:space="preserve">provide </w:t>
      </w:r>
      <w:r w:rsidR="00F32036">
        <w:rPr>
          <w:rFonts w:ascii="Times New Roman" w:eastAsia="宋体" w:hAnsi="Times New Roman" w:cs="Times New Roman" w:hint="eastAsia"/>
          <w:kern w:val="0"/>
          <w:sz w:val="20"/>
          <w:szCs w:val="20"/>
        </w:rPr>
        <w:t>e</w:t>
      </w:r>
      <w:r w:rsidR="00BE781B">
        <w:rPr>
          <w:rFonts w:ascii="Times New Roman" w:eastAsia="宋体" w:hAnsi="Times New Roman" w:cs="Times New Roman" w:hint="eastAsia"/>
          <w:kern w:val="0"/>
          <w:sz w:val="20"/>
          <w:szCs w:val="20"/>
        </w:rPr>
        <w:t>valuations to show the</w:t>
      </w:r>
      <w:r w:rsidR="00F32036">
        <w:rPr>
          <w:rFonts w:ascii="Times New Roman" w:eastAsia="宋体" w:hAnsi="Times New Roman" w:cs="Times New Roman" w:hint="eastAsia"/>
          <w:kern w:val="0"/>
          <w:sz w:val="20"/>
          <w:szCs w:val="20"/>
        </w:rPr>
        <w:t xml:space="preserve"> effectiveness of the TDMA of multiple D2R transmissions in response to a R2D transmission.</w:t>
      </w:r>
    </w:p>
    <w:p w14:paraId="1BC7A3DE" w14:textId="7837F83B" w:rsidR="007B2B1B" w:rsidRDefault="00B6696C" w:rsidP="00BE7984">
      <w:pPr>
        <w:widowControl/>
        <w:adjustRightInd w:val="0"/>
        <w:snapToGrid w:val="0"/>
        <w:spacing w:afterLines="50" w:after="120"/>
        <w:rPr>
          <w:rFonts w:ascii="Times New Roman" w:eastAsia="宋体" w:hAnsi="Times New Roman" w:cs="Times New Roman"/>
          <w:kern w:val="0"/>
          <w:sz w:val="20"/>
          <w:szCs w:val="20"/>
        </w:rPr>
      </w:pPr>
      <w:r w:rsidRPr="00E01F26">
        <w:rPr>
          <w:rFonts w:ascii="Times New Roman" w:eastAsia="宋体" w:hAnsi="Times New Roman" w:cs="Times New Roman"/>
          <w:kern w:val="0"/>
          <w:sz w:val="20"/>
          <w:szCs w:val="20"/>
        </w:rPr>
        <w:t xml:space="preserve">The basic evaluation assumptions </w:t>
      </w:r>
      <w:r w:rsidRPr="00B6696C">
        <w:rPr>
          <w:rFonts w:ascii="Times New Roman" w:eastAsia="宋体" w:hAnsi="Times New Roman" w:cs="Times New Roman"/>
          <w:kern w:val="0"/>
          <w:sz w:val="20"/>
          <w:szCs w:val="20"/>
        </w:rPr>
        <w:t>are</w:t>
      </w:r>
      <w:r w:rsidRPr="00E01F26">
        <w:rPr>
          <w:rFonts w:ascii="Times New Roman" w:eastAsia="宋体" w:hAnsi="Times New Roman" w:cs="Times New Roman"/>
          <w:kern w:val="0"/>
          <w:sz w:val="20"/>
          <w:szCs w:val="20"/>
        </w:rPr>
        <w:t xml:space="preserve"> </w:t>
      </w:r>
      <w:r w:rsidR="00F32036">
        <w:rPr>
          <w:rFonts w:ascii="Times New Roman" w:eastAsia="宋体" w:hAnsi="Times New Roman" w:cs="Times New Roman" w:hint="eastAsia"/>
          <w:kern w:val="0"/>
          <w:sz w:val="20"/>
          <w:szCs w:val="20"/>
        </w:rPr>
        <w:t>aligned</w:t>
      </w:r>
      <w:r w:rsidR="00F32036" w:rsidRPr="00E01F26">
        <w:rPr>
          <w:rFonts w:ascii="Times New Roman" w:eastAsia="宋体" w:hAnsi="Times New Roman" w:cs="Times New Roman"/>
          <w:kern w:val="0"/>
          <w:sz w:val="20"/>
          <w:szCs w:val="20"/>
        </w:rPr>
        <w:t xml:space="preserve"> </w:t>
      </w:r>
      <w:r w:rsidRPr="00E01F26">
        <w:rPr>
          <w:rFonts w:ascii="Times New Roman" w:eastAsia="宋体" w:hAnsi="Times New Roman" w:cs="Times New Roman"/>
          <w:kern w:val="0"/>
          <w:sz w:val="20"/>
          <w:szCs w:val="20"/>
        </w:rPr>
        <w:t xml:space="preserve">with table </w:t>
      </w:r>
      <w:r w:rsidR="00BA70C2">
        <w:rPr>
          <w:rFonts w:ascii="Times New Roman" w:eastAsia="宋体" w:hAnsi="Times New Roman" w:cs="Times New Roman" w:hint="eastAsia"/>
          <w:kern w:val="0"/>
          <w:sz w:val="20"/>
          <w:szCs w:val="20"/>
        </w:rPr>
        <w:t>3-3</w:t>
      </w:r>
      <w:r w:rsidRPr="00E01F26">
        <w:rPr>
          <w:rFonts w:ascii="Times New Roman" w:eastAsia="宋体" w:hAnsi="Times New Roman" w:cs="Times New Roman"/>
          <w:kern w:val="0"/>
          <w:sz w:val="20"/>
          <w:szCs w:val="20"/>
        </w:rPr>
        <w:t xml:space="preserve">, except that </w:t>
      </w:r>
      <w:r w:rsidR="00F32036">
        <w:rPr>
          <w:rFonts w:ascii="Times New Roman" w:eastAsia="宋体" w:hAnsi="Times New Roman" w:cs="Times New Roman" w:hint="eastAsia"/>
          <w:kern w:val="0"/>
          <w:sz w:val="20"/>
          <w:szCs w:val="20"/>
        </w:rPr>
        <w:t xml:space="preserve">the 2 and 4 </w:t>
      </w:r>
      <w:r>
        <w:rPr>
          <w:rFonts w:ascii="Times New Roman" w:eastAsia="宋体" w:hAnsi="Times New Roman" w:cs="Times New Roman"/>
          <w:kern w:val="0"/>
          <w:sz w:val="20"/>
          <w:szCs w:val="20"/>
        </w:rPr>
        <w:t>RA resource</w:t>
      </w:r>
      <w:r w:rsidR="00F32036">
        <w:rPr>
          <w:rFonts w:ascii="Times New Roman" w:eastAsia="宋体" w:hAnsi="Times New Roman" w:cs="Times New Roman" w:hint="eastAsia"/>
          <w:kern w:val="0"/>
          <w:sz w:val="20"/>
          <w:szCs w:val="20"/>
        </w:rPr>
        <w:t xml:space="preserve">s are </w:t>
      </w:r>
      <w:proofErr w:type="spellStart"/>
      <w:r>
        <w:rPr>
          <w:rFonts w:ascii="Times New Roman" w:eastAsia="宋体" w:hAnsi="Times New Roman" w:cs="Times New Roman"/>
          <w:kern w:val="0"/>
          <w:sz w:val="20"/>
          <w:szCs w:val="20"/>
        </w:rPr>
        <w:t>TDM</w:t>
      </w:r>
      <w:r w:rsidR="00F32036">
        <w:rPr>
          <w:rFonts w:ascii="Times New Roman" w:eastAsia="宋体" w:hAnsi="Times New Roman" w:cs="Times New Roman" w:hint="eastAsia"/>
          <w:kern w:val="0"/>
          <w:sz w:val="20"/>
          <w:szCs w:val="20"/>
        </w:rPr>
        <w:t>ed</w:t>
      </w:r>
      <w:proofErr w:type="spellEnd"/>
      <w:r w:rsidR="001203A6">
        <w:rPr>
          <w:rFonts w:ascii="Times New Roman" w:eastAsia="宋体" w:hAnsi="Times New Roman" w:cs="Times New Roman" w:hint="eastAsia"/>
          <w:kern w:val="0"/>
          <w:sz w:val="20"/>
          <w:szCs w:val="20"/>
        </w:rPr>
        <w:t xml:space="preserve">. </w:t>
      </w:r>
      <w:r w:rsidR="00BE7984">
        <w:rPr>
          <w:rFonts w:ascii="Times New Roman" w:eastAsia="宋体" w:hAnsi="Times New Roman" w:cs="Times New Roman"/>
          <w:kern w:val="0"/>
          <w:sz w:val="20"/>
          <w:szCs w:val="20"/>
        </w:rPr>
        <w:t>Consequently</w:t>
      </w:r>
      <w:r w:rsidR="00F32036">
        <w:rPr>
          <w:rFonts w:ascii="Times New Roman" w:eastAsia="宋体" w:hAnsi="Times New Roman" w:cs="Times New Roman" w:hint="eastAsia"/>
          <w:kern w:val="0"/>
          <w:sz w:val="20"/>
          <w:szCs w:val="20"/>
        </w:rPr>
        <w:t xml:space="preserve">, the </w:t>
      </w:r>
      <w:r w:rsidR="00780EB5">
        <w:rPr>
          <w:rFonts w:ascii="Times New Roman" w:eastAsia="宋体" w:hAnsi="Times New Roman" w:cs="Times New Roman"/>
          <w:kern w:val="0"/>
          <w:sz w:val="20"/>
          <w:szCs w:val="20"/>
        </w:rPr>
        <w:t xml:space="preserve">transmission </w:t>
      </w:r>
      <w:r w:rsidR="00BE7984">
        <w:rPr>
          <w:rFonts w:ascii="Times New Roman" w:eastAsia="宋体" w:hAnsi="Times New Roman" w:cs="Times New Roman" w:hint="eastAsia"/>
          <w:kern w:val="0"/>
          <w:sz w:val="20"/>
          <w:szCs w:val="20"/>
        </w:rPr>
        <w:t>duration</w:t>
      </w:r>
      <w:r w:rsidR="00780EB5">
        <w:rPr>
          <w:rFonts w:ascii="Times New Roman" w:eastAsia="宋体" w:hAnsi="Times New Roman" w:cs="Times New Roman"/>
          <w:kern w:val="0"/>
          <w:sz w:val="20"/>
          <w:szCs w:val="20"/>
        </w:rPr>
        <w:t xml:space="preserve"> </w:t>
      </w:r>
      <w:r w:rsidR="00F32036">
        <w:rPr>
          <w:rFonts w:ascii="Times New Roman" w:eastAsia="宋体" w:hAnsi="Times New Roman" w:cs="Times New Roman" w:hint="eastAsia"/>
          <w:kern w:val="0"/>
          <w:sz w:val="20"/>
          <w:szCs w:val="20"/>
        </w:rPr>
        <w:t xml:space="preserve">for the 2 and 4 </w:t>
      </w:r>
      <w:proofErr w:type="spellStart"/>
      <w:r w:rsidR="00F32036">
        <w:rPr>
          <w:rFonts w:ascii="Times New Roman" w:eastAsia="宋体" w:hAnsi="Times New Roman" w:cs="Times New Roman" w:hint="eastAsia"/>
          <w:kern w:val="0"/>
          <w:sz w:val="20"/>
          <w:szCs w:val="20"/>
        </w:rPr>
        <w:t>TDMed</w:t>
      </w:r>
      <w:proofErr w:type="spellEnd"/>
      <w:r w:rsidR="00F32036">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Msg1 and Msg 3</w:t>
      </w:r>
      <w:r w:rsidR="00780EB5">
        <w:rPr>
          <w:rFonts w:ascii="Times New Roman" w:eastAsia="宋体" w:hAnsi="Times New Roman" w:cs="Times New Roman"/>
          <w:kern w:val="0"/>
          <w:sz w:val="20"/>
          <w:szCs w:val="20"/>
        </w:rPr>
        <w:t xml:space="preserve"> </w:t>
      </w:r>
      <w:r w:rsidR="00BE7984">
        <w:rPr>
          <w:rFonts w:ascii="Times New Roman" w:eastAsia="宋体" w:hAnsi="Times New Roman" w:cs="Times New Roman"/>
          <w:kern w:val="0"/>
          <w:sz w:val="20"/>
          <w:szCs w:val="20"/>
        </w:rPr>
        <w:t xml:space="preserve">are extended by 2 and 4 times, </w:t>
      </w:r>
      <w:r w:rsidR="00BE7984">
        <w:rPr>
          <w:rFonts w:ascii="Times New Roman" w:eastAsia="宋体" w:hAnsi="Times New Roman" w:cs="Times New Roman"/>
          <w:kern w:val="0"/>
          <w:sz w:val="20"/>
          <w:szCs w:val="20"/>
        </w:rPr>
        <w:lastRenderedPageBreak/>
        <w:t>respectively, compared to a single time-domain RA resource</w:t>
      </w:r>
      <w:r>
        <w:rPr>
          <w:rFonts w:ascii="Times New Roman" w:eastAsia="宋体" w:hAnsi="Times New Roman" w:cs="Times New Roman"/>
          <w:kern w:val="0"/>
          <w:sz w:val="20"/>
          <w:szCs w:val="20"/>
        </w:rPr>
        <w:t>.</w:t>
      </w:r>
      <w:r w:rsidR="002D37EF">
        <w:rPr>
          <w:rFonts w:ascii="Times New Roman" w:eastAsia="宋体" w:hAnsi="Times New Roman" w:cs="Times New Roman"/>
          <w:kern w:val="0"/>
          <w:sz w:val="20"/>
          <w:szCs w:val="20"/>
        </w:rPr>
        <w:t xml:space="preserve"> </w:t>
      </w:r>
      <w:r w:rsidR="001203A6">
        <w:rPr>
          <w:rFonts w:ascii="Times New Roman" w:eastAsia="宋体" w:hAnsi="Times New Roman" w:cs="Times New Roman" w:hint="eastAsia"/>
          <w:kern w:val="0"/>
          <w:sz w:val="20"/>
          <w:szCs w:val="20"/>
        </w:rPr>
        <w:t>In addition, only periodic A-IoT paging (P-R2D Tx) is assumed here.</w:t>
      </w:r>
      <w:r w:rsidR="00BE781B">
        <w:rPr>
          <w:rFonts w:ascii="Times New Roman" w:eastAsia="宋体" w:hAnsi="Times New Roman" w:cs="Times New Roman" w:hint="eastAsia"/>
          <w:kern w:val="0"/>
          <w:sz w:val="20"/>
          <w:szCs w:val="20"/>
        </w:rPr>
        <w:t xml:space="preserve"> </w:t>
      </w:r>
    </w:p>
    <w:p w14:paraId="06650291" w14:textId="038E725C" w:rsidR="00DF7E15" w:rsidRDefault="00BE7984" w:rsidP="000D6387">
      <w:pPr>
        <w:numPr>
          <w:ilvl w:val="0"/>
          <w:numId w:val="42"/>
        </w:numPr>
        <w:snapToGrid w:val="0"/>
        <w:spacing w:after="50"/>
        <w:rPr>
          <w:rFonts w:ascii="Times New Roman" w:hAnsi="Times New Roman" w:cs="Times New Roman"/>
          <w:b/>
          <w:sz w:val="20"/>
          <w:szCs w:val="20"/>
        </w:rPr>
      </w:pPr>
      <w:r>
        <w:rPr>
          <w:rFonts w:ascii="Times New Roman" w:eastAsia="宋体" w:hAnsi="Times New Roman" w:cs="Times New Roman" w:hint="eastAsia"/>
          <w:b/>
          <w:kern w:val="0"/>
          <w:sz w:val="20"/>
          <w:szCs w:val="20"/>
        </w:rPr>
        <w:t xml:space="preserve">TDMA </w:t>
      </w:r>
      <w:r w:rsidR="00DF7E15" w:rsidRPr="008B205E">
        <w:rPr>
          <w:rFonts w:ascii="Times New Roman" w:eastAsia="宋体" w:hAnsi="Times New Roman" w:cs="Times New Roman"/>
          <w:b/>
          <w:kern w:val="0"/>
          <w:sz w:val="20"/>
          <w:szCs w:val="20"/>
        </w:rPr>
        <w:t xml:space="preserve">Case </w:t>
      </w:r>
      <w:r>
        <w:rPr>
          <w:rFonts w:ascii="Times New Roman" w:eastAsia="宋体" w:hAnsi="Times New Roman" w:cs="Times New Roman" w:hint="eastAsia"/>
          <w:b/>
          <w:kern w:val="0"/>
          <w:sz w:val="20"/>
          <w:szCs w:val="20"/>
        </w:rPr>
        <w:t>1</w:t>
      </w:r>
      <w:r w:rsidR="00DF7E15" w:rsidRPr="008B205E">
        <w:rPr>
          <w:rFonts w:ascii="Times New Roman" w:eastAsia="宋体" w:hAnsi="Times New Roman" w:cs="Times New Roman"/>
          <w:b/>
          <w:kern w:val="0"/>
          <w:sz w:val="20"/>
          <w:szCs w:val="20"/>
        </w:rPr>
        <w:t xml:space="preserve">: </w:t>
      </w:r>
      <w:r w:rsidR="00DF7E15" w:rsidRPr="008B205E">
        <w:rPr>
          <w:rFonts w:ascii="Times New Roman" w:hAnsi="Times New Roman" w:cs="Times New Roman"/>
          <w:b/>
          <w:sz w:val="20"/>
          <w:szCs w:val="20"/>
        </w:rPr>
        <w:t xml:space="preserve">For </w:t>
      </w:r>
      <w:r w:rsidR="00DF7E15" w:rsidRPr="00963B02">
        <w:rPr>
          <w:rFonts w:ascii="Times New Roman" w:hAnsi="Times New Roman" w:cs="Times New Roman" w:hint="eastAsia"/>
          <w:b/>
          <w:sz w:val="20"/>
          <w:szCs w:val="20"/>
        </w:rPr>
        <w:t xml:space="preserve">TDMA=1 with </w:t>
      </w:r>
      <w:r>
        <w:rPr>
          <w:rFonts w:ascii="Times New Roman" w:hAnsi="Times New Roman" w:cs="Times New Roman" w:hint="eastAsia"/>
          <w:b/>
          <w:sz w:val="20"/>
          <w:szCs w:val="20"/>
        </w:rPr>
        <w:t xml:space="preserve">3ms </w:t>
      </w:r>
      <w:r w:rsidR="00DF7E15" w:rsidRPr="00963B02">
        <w:rPr>
          <w:rFonts w:ascii="Times New Roman" w:hAnsi="Times New Roman" w:cs="Times New Roman" w:hint="eastAsia"/>
          <w:b/>
          <w:sz w:val="20"/>
          <w:szCs w:val="20"/>
        </w:rPr>
        <w:t xml:space="preserve">paging period vs TDMA=2 with </w:t>
      </w:r>
      <w:r>
        <w:rPr>
          <w:rFonts w:ascii="Times New Roman" w:hAnsi="Times New Roman" w:cs="Times New Roman" w:hint="eastAsia"/>
          <w:b/>
          <w:sz w:val="20"/>
          <w:szCs w:val="20"/>
        </w:rPr>
        <w:t xml:space="preserve">4ms </w:t>
      </w:r>
      <w:r w:rsidR="00DF7E15" w:rsidRPr="00963B02">
        <w:rPr>
          <w:rFonts w:ascii="Times New Roman" w:hAnsi="Times New Roman" w:cs="Times New Roman" w:hint="eastAsia"/>
          <w:b/>
          <w:sz w:val="20"/>
          <w:szCs w:val="20"/>
        </w:rPr>
        <w:t xml:space="preserve">paging period </w:t>
      </w:r>
      <w:r>
        <w:rPr>
          <w:rFonts w:ascii="Times New Roman" w:hAnsi="Times New Roman" w:cs="Times New Roman" w:hint="eastAsia"/>
          <w:b/>
          <w:sz w:val="20"/>
          <w:szCs w:val="20"/>
        </w:rPr>
        <w:t>vs</w:t>
      </w:r>
      <w:r w:rsidR="00DF7E15" w:rsidRPr="00963B02">
        <w:rPr>
          <w:rFonts w:ascii="Times New Roman" w:hAnsi="Times New Roman" w:cs="Times New Roman" w:hint="eastAsia"/>
          <w:b/>
          <w:sz w:val="20"/>
          <w:szCs w:val="20"/>
        </w:rPr>
        <w:t xml:space="preserve"> TDMA=4 with </w:t>
      </w:r>
      <w:r>
        <w:rPr>
          <w:rFonts w:ascii="Times New Roman" w:hAnsi="Times New Roman" w:cs="Times New Roman" w:hint="eastAsia"/>
          <w:b/>
          <w:sz w:val="20"/>
          <w:szCs w:val="20"/>
        </w:rPr>
        <w:t xml:space="preserve">6.5ms </w:t>
      </w:r>
      <w:r w:rsidR="00DF7E15" w:rsidRPr="00963B02">
        <w:rPr>
          <w:rFonts w:ascii="Times New Roman" w:hAnsi="Times New Roman" w:cs="Times New Roman" w:hint="eastAsia"/>
          <w:b/>
          <w:sz w:val="20"/>
          <w:szCs w:val="20"/>
        </w:rPr>
        <w:t>paging period</w:t>
      </w:r>
    </w:p>
    <w:p w14:paraId="1F9DC883" w14:textId="6BC26B69" w:rsidR="006E0BD4" w:rsidRDefault="006E0BD4" w:rsidP="00B6696C">
      <w:pPr>
        <w:snapToGrid w:val="0"/>
        <w:spacing w:after="50"/>
        <w:jc w:val="center"/>
        <w:rPr>
          <w:rFonts w:ascii="Times New Roman" w:hAnsi="Times New Roman" w:cs="Times New Roman"/>
          <w:b/>
          <w:sz w:val="20"/>
          <w:szCs w:val="20"/>
        </w:rPr>
      </w:pPr>
    </w:p>
    <w:p w14:paraId="385B9D5E" w14:textId="2DB0F0D2" w:rsidR="001F445D" w:rsidRDefault="001F445D" w:rsidP="00B6696C">
      <w:pPr>
        <w:snapToGrid w:val="0"/>
        <w:spacing w:after="50"/>
        <w:jc w:val="center"/>
        <w:rPr>
          <w:rFonts w:ascii="Times New Roman" w:hAnsi="Times New Roman" w:cs="Times New Roman"/>
          <w:b/>
          <w:sz w:val="20"/>
          <w:szCs w:val="20"/>
        </w:rPr>
      </w:pPr>
      <w:r w:rsidRPr="005357C6">
        <w:rPr>
          <w:noProof/>
        </w:rPr>
        <w:drawing>
          <wp:inline distT="0" distB="0" distL="0" distR="0" wp14:anchorId="781381AD" wp14:editId="1F62BE70">
            <wp:extent cx="4279145" cy="3275938"/>
            <wp:effectExtent l="0" t="0" r="0" b="0"/>
            <wp:docPr id="1936258690" name="图片 193625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a:extLst>
                        <a:ext uri="{28A0092B-C50C-407E-A947-70E740481C1C}">
                          <a14:useLocalDpi xmlns:a14="http://schemas.microsoft.com/office/drawing/2010/main" val="0"/>
                        </a:ext>
                      </a:extLst>
                    </a:blip>
                    <a:srcRect t="3913" r="36606" b="31406"/>
                    <a:stretch/>
                  </pic:blipFill>
                  <pic:spPr bwMode="auto">
                    <a:xfrm>
                      <a:off x="0" y="0"/>
                      <a:ext cx="4290006" cy="3284253"/>
                    </a:xfrm>
                    <a:prstGeom prst="rect">
                      <a:avLst/>
                    </a:prstGeom>
                    <a:noFill/>
                    <a:ln>
                      <a:noFill/>
                    </a:ln>
                    <a:extLst>
                      <a:ext uri="{53640926-AAD7-44D8-BBD7-CCE9431645EC}">
                        <a14:shadowObscured xmlns:a14="http://schemas.microsoft.com/office/drawing/2010/main"/>
                      </a:ext>
                    </a:extLst>
                  </pic:spPr>
                </pic:pic>
              </a:graphicData>
            </a:graphic>
          </wp:inline>
        </w:drawing>
      </w:r>
    </w:p>
    <w:p w14:paraId="3647247C" w14:textId="30A689DD" w:rsidR="000E6F7A" w:rsidRDefault="002D37EF" w:rsidP="002D37EF">
      <w:pPr>
        <w:snapToGrid w:val="0"/>
        <w:spacing w:after="50"/>
        <w:jc w:val="center"/>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sidR="0049609D">
        <w:rPr>
          <w:rFonts w:ascii="Times New Roman" w:hAnsi="Times New Roman" w:cs="Times New Roman" w:hint="eastAsia"/>
          <w:sz w:val="20"/>
          <w:szCs w:val="20"/>
        </w:rPr>
        <w:t>4-1</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Pr>
          <w:rFonts w:ascii="Times New Roman" w:hAnsi="Times New Roman" w:cs="Times New Roman"/>
          <w:sz w:val="20"/>
          <w:szCs w:val="20"/>
        </w:rPr>
        <w:t xml:space="preserve">inventory time for the </w:t>
      </w:r>
      <w:r w:rsidR="000E6F7A">
        <w:rPr>
          <w:rFonts w:ascii="Times New Roman" w:hAnsi="Times New Roman" w:cs="Times New Roman" w:hint="eastAsia"/>
          <w:sz w:val="20"/>
          <w:szCs w:val="20"/>
        </w:rPr>
        <w:t xml:space="preserve">TDMA </w:t>
      </w:r>
      <w:r w:rsidR="000E6F7A">
        <w:rPr>
          <w:rFonts w:ascii="Times New Roman" w:hAnsi="Times New Roman" w:cs="Times New Roman"/>
          <w:sz w:val="20"/>
          <w:szCs w:val="20"/>
        </w:rPr>
        <w:t>using 1, 2, and 4</w:t>
      </w:r>
      <w:r w:rsidR="000E6F7A">
        <w:rPr>
          <w:rFonts w:ascii="Times New Roman" w:hAnsi="Times New Roman" w:cs="Times New Roman" w:hint="eastAsia"/>
          <w:sz w:val="20"/>
          <w:szCs w:val="20"/>
        </w:rPr>
        <w:t xml:space="preserve"> resources with the </w:t>
      </w:r>
      <w:r>
        <w:rPr>
          <w:rFonts w:ascii="Times New Roman" w:hAnsi="Times New Roman" w:cs="Times New Roman"/>
          <w:sz w:val="20"/>
          <w:szCs w:val="20"/>
        </w:rPr>
        <w:t>shortest paging period</w:t>
      </w:r>
    </w:p>
    <w:p w14:paraId="0C6A4518" w14:textId="77777777" w:rsidR="006F7638" w:rsidRDefault="006F7638" w:rsidP="00E01F26">
      <w:pPr>
        <w:snapToGrid w:val="0"/>
        <w:spacing w:after="50"/>
        <w:jc w:val="center"/>
        <w:rPr>
          <w:rFonts w:ascii="Times New Roman" w:hAnsi="Times New Roman" w:cs="Times New Roman"/>
          <w:b/>
          <w:bCs/>
          <w:sz w:val="20"/>
          <w:szCs w:val="20"/>
        </w:rPr>
      </w:pPr>
    </w:p>
    <w:p w14:paraId="79D2CEF4" w14:textId="77777777" w:rsidR="00141707" w:rsidRDefault="00143FE9" w:rsidP="00E01F26">
      <w:pPr>
        <w:snapToGrid w:val="0"/>
        <w:spacing w:after="50"/>
        <w:jc w:val="center"/>
        <w:rPr>
          <w:rFonts w:ascii="Times New Roman" w:hAnsi="Times New Roman" w:cs="Times New Roman"/>
          <w:b/>
          <w:bCs/>
          <w:sz w:val="20"/>
          <w:szCs w:val="20"/>
        </w:rPr>
      </w:pPr>
      <w:r w:rsidRPr="006F7638">
        <w:rPr>
          <w:rFonts w:ascii="Times New Roman" w:hAnsi="Times New Roman" w:cs="Times New Roman" w:hint="eastAsia"/>
          <w:b/>
          <w:bCs/>
          <w:sz w:val="20"/>
          <w:szCs w:val="20"/>
        </w:rPr>
        <w:t>T</w:t>
      </w:r>
      <w:r w:rsidRPr="006F7638">
        <w:rPr>
          <w:rFonts w:ascii="Times New Roman" w:hAnsi="Times New Roman" w:cs="Times New Roman"/>
          <w:b/>
          <w:bCs/>
          <w:sz w:val="20"/>
          <w:szCs w:val="20"/>
        </w:rPr>
        <w:t xml:space="preserve">able </w:t>
      </w:r>
      <w:r w:rsidR="00EB6423" w:rsidRPr="006F7638">
        <w:rPr>
          <w:rFonts w:ascii="Times New Roman" w:hAnsi="Times New Roman" w:cs="Times New Roman" w:hint="eastAsia"/>
          <w:b/>
          <w:bCs/>
          <w:sz w:val="20"/>
          <w:szCs w:val="20"/>
        </w:rPr>
        <w:t>4-1</w:t>
      </w:r>
      <w:r w:rsidRPr="006F7638">
        <w:rPr>
          <w:rFonts w:ascii="Times New Roman" w:hAnsi="Times New Roman" w:cs="Times New Roman" w:hint="eastAsia"/>
          <w:b/>
          <w:bCs/>
          <w:sz w:val="20"/>
          <w:szCs w:val="20"/>
        </w:rPr>
        <w:t>:</w:t>
      </w:r>
      <w:r w:rsidRPr="006F7638">
        <w:rPr>
          <w:rFonts w:ascii="Times New Roman" w:hAnsi="Times New Roman" w:cs="Times New Roman"/>
          <w:b/>
          <w:bCs/>
          <w:sz w:val="20"/>
          <w:szCs w:val="20"/>
        </w:rPr>
        <w:t xml:space="preserve"> inventory time for</w:t>
      </w:r>
      <w:r w:rsidR="00EB6423" w:rsidRPr="006F7638">
        <w:rPr>
          <w:rFonts w:ascii="Times New Roman" w:hAnsi="Times New Roman" w:cs="Times New Roman" w:hint="eastAsia"/>
          <w:b/>
          <w:bCs/>
          <w:sz w:val="20"/>
          <w:szCs w:val="20"/>
        </w:rPr>
        <w:t xml:space="preserve"> </w:t>
      </w:r>
      <w:r w:rsidR="005C3634" w:rsidRPr="006F7638">
        <w:rPr>
          <w:rFonts w:ascii="Times New Roman" w:hAnsi="Times New Roman" w:cs="Times New Roman"/>
          <w:b/>
          <w:bCs/>
          <w:sz w:val="20"/>
          <w:szCs w:val="20"/>
        </w:rPr>
        <w:t>100</w:t>
      </w:r>
      <w:r w:rsidR="00EB6423" w:rsidRPr="006F7638">
        <w:rPr>
          <w:rFonts w:ascii="Times New Roman" w:hAnsi="Times New Roman" w:cs="Times New Roman" w:hint="eastAsia"/>
          <w:b/>
          <w:bCs/>
          <w:sz w:val="20"/>
          <w:szCs w:val="20"/>
        </w:rPr>
        <w:t xml:space="preserve">% </w:t>
      </w:r>
      <w:r w:rsidR="00EB6423" w:rsidRPr="006F7638">
        <w:rPr>
          <w:rFonts w:ascii="Times New Roman" w:hAnsi="Times New Roman" w:cs="Times New Roman"/>
          <w:b/>
          <w:bCs/>
          <w:sz w:val="20"/>
          <w:szCs w:val="20"/>
        </w:rPr>
        <w:t>successfully</w:t>
      </w:r>
      <w:r w:rsidR="00EB6423" w:rsidRPr="006F7638">
        <w:rPr>
          <w:rFonts w:ascii="Times New Roman" w:hAnsi="Times New Roman" w:cs="Times New Roman" w:hint="eastAsia"/>
          <w:b/>
          <w:bCs/>
          <w:sz w:val="20"/>
          <w:szCs w:val="20"/>
        </w:rPr>
        <w:t xml:space="preserve"> inventoried devices</w:t>
      </w:r>
      <w:r w:rsidRPr="006F7638">
        <w:rPr>
          <w:rFonts w:ascii="Times New Roman" w:hAnsi="Times New Roman" w:cs="Times New Roman"/>
          <w:b/>
          <w:bCs/>
          <w:sz w:val="20"/>
          <w:szCs w:val="20"/>
        </w:rPr>
        <w:t xml:space="preserve"> </w:t>
      </w:r>
      <w:r w:rsidR="00EB6423" w:rsidRPr="006F7638">
        <w:rPr>
          <w:rFonts w:ascii="Times New Roman" w:hAnsi="Times New Roman" w:cs="Times New Roman" w:hint="eastAsia"/>
          <w:b/>
          <w:bCs/>
          <w:sz w:val="20"/>
          <w:szCs w:val="20"/>
        </w:rPr>
        <w:t xml:space="preserve">with </w:t>
      </w:r>
      <w:r w:rsidRPr="006F7638">
        <w:rPr>
          <w:rFonts w:ascii="Times New Roman" w:hAnsi="Times New Roman" w:cs="Times New Roman"/>
          <w:b/>
          <w:bCs/>
          <w:sz w:val="20"/>
          <w:szCs w:val="20"/>
        </w:rPr>
        <w:t>the shortest paging period</w:t>
      </w:r>
    </w:p>
    <w:tbl>
      <w:tblPr>
        <w:tblStyle w:val="1-1"/>
        <w:tblW w:w="9136" w:type="dxa"/>
        <w:tblLook w:val="04A0" w:firstRow="1" w:lastRow="0" w:firstColumn="1" w:lastColumn="0" w:noHBand="0" w:noVBand="1"/>
      </w:tblPr>
      <w:tblGrid>
        <w:gridCol w:w="3712"/>
        <w:gridCol w:w="1808"/>
        <w:gridCol w:w="1808"/>
        <w:gridCol w:w="1808"/>
      </w:tblGrid>
      <w:tr w:rsidR="00DF7E15" w:rsidRPr="0066373F" w14:paraId="076A00EA" w14:textId="77777777" w:rsidTr="007153A8">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3712" w:type="dxa"/>
            <w:vMerge w:val="restart"/>
          </w:tcPr>
          <w:p w14:paraId="2FCD0F46" w14:textId="7A03663E" w:rsidR="00DF7E15" w:rsidRPr="00963B02" w:rsidRDefault="00DF7E15" w:rsidP="00963B02">
            <w:pPr>
              <w:rPr>
                <w:rFonts w:ascii="Times New Roman" w:hAnsi="Times New Roman" w:cs="Times New Roman"/>
                <w:sz w:val="20"/>
                <w:szCs w:val="21"/>
              </w:rPr>
            </w:pPr>
            <w:r w:rsidRPr="00963B02">
              <w:rPr>
                <w:rFonts w:ascii="Times New Roman" w:hAnsi="Times New Roman" w:cs="Times New Roman" w:hint="eastAsia"/>
                <w:sz w:val="20"/>
                <w:szCs w:val="21"/>
              </w:rPr>
              <w:t>Scheme</w:t>
            </w:r>
            <w:r w:rsidR="006A5A20">
              <w:rPr>
                <w:rFonts w:ascii="Times New Roman" w:hAnsi="Times New Roman" w:cs="Times New Roman" w:hint="eastAsia"/>
                <w:sz w:val="20"/>
                <w:szCs w:val="21"/>
              </w:rPr>
              <w:t>s</w:t>
            </w:r>
          </w:p>
        </w:tc>
        <w:tc>
          <w:tcPr>
            <w:tcW w:w="5424" w:type="dxa"/>
            <w:gridSpan w:val="3"/>
          </w:tcPr>
          <w:p w14:paraId="68CFCFF6" w14:textId="77777777" w:rsidR="00DF7E15" w:rsidRPr="00963B02" w:rsidRDefault="00DF7E15" w:rsidP="007153A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Totally inventory time [s]</w:t>
            </w:r>
          </w:p>
        </w:tc>
      </w:tr>
      <w:tr w:rsidR="00DF7E15" w:rsidRPr="0066373F" w14:paraId="5877E4B9" w14:textId="77777777" w:rsidTr="007153A8">
        <w:trPr>
          <w:trHeight w:val="496"/>
        </w:trPr>
        <w:tc>
          <w:tcPr>
            <w:cnfStyle w:val="001000000000" w:firstRow="0" w:lastRow="0" w:firstColumn="1" w:lastColumn="0" w:oddVBand="0" w:evenVBand="0" w:oddHBand="0" w:evenHBand="0" w:firstRowFirstColumn="0" w:firstRowLastColumn="0" w:lastRowFirstColumn="0" w:lastRowLastColumn="0"/>
            <w:tcW w:w="3712" w:type="dxa"/>
            <w:vMerge/>
          </w:tcPr>
          <w:p w14:paraId="08B1BDBE" w14:textId="77777777" w:rsidR="00DF7E15" w:rsidRPr="00963B02" w:rsidRDefault="00DF7E15" w:rsidP="00963B02">
            <w:pPr>
              <w:rPr>
                <w:rFonts w:ascii="Times New Roman" w:hAnsi="Times New Roman" w:cs="Times New Roman"/>
                <w:sz w:val="20"/>
                <w:szCs w:val="21"/>
              </w:rPr>
            </w:pPr>
          </w:p>
        </w:tc>
        <w:tc>
          <w:tcPr>
            <w:tcW w:w="1808" w:type="dxa"/>
          </w:tcPr>
          <w:p w14:paraId="25C8E65C"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TDMA=1, Paging period: 3ms</w:t>
            </w:r>
          </w:p>
        </w:tc>
        <w:tc>
          <w:tcPr>
            <w:tcW w:w="1808" w:type="dxa"/>
          </w:tcPr>
          <w:p w14:paraId="273A2413"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TDMA=2, Paging period: 4ms</w:t>
            </w:r>
          </w:p>
        </w:tc>
        <w:tc>
          <w:tcPr>
            <w:tcW w:w="1808" w:type="dxa"/>
          </w:tcPr>
          <w:p w14:paraId="7C86BFC5"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TDMA=4, Paging period: 6.5ms</w:t>
            </w:r>
          </w:p>
        </w:tc>
      </w:tr>
      <w:tr w:rsidR="006E0BD4" w:rsidRPr="0066373F" w14:paraId="4F43D9CE" w14:textId="77777777" w:rsidTr="007153A8">
        <w:trPr>
          <w:trHeight w:val="272"/>
        </w:trPr>
        <w:tc>
          <w:tcPr>
            <w:cnfStyle w:val="001000000000" w:firstRow="0" w:lastRow="0" w:firstColumn="1" w:lastColumn="0" w:oddVBand="0" w:evenVBand="0" w:oddHBand="0" w:evenHBand="0" w:firstRowFirstColumn="0" w:firstRowLastColumn="0" w:lastRowFirstColumn="0" w:lastRowLastColumn="0"/>
            <w:tcW w:w="3712" w:type="dxa"/>
          </w:tcPr>
          <w:p w14:paraId="0A8E664D" w14:textId="6F765E0B"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fully discharged</w:t>
            </w:r>
          </w:p>
        </w:tc>
        <w:tc>
          <w:tcPr>
            <w:tcW w:w="1808" w:type="dxa"/>
          </w:tcPr>
          <w:p w14:paraId="13F74A54" w14:textId="45B10FE9"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21.256</w:t>
            </w:r>
          </w:p>
        </w:tc>
        <w:tc>
          <w:tcPr>
            <w:tcW w:w="1808" w:type="dxa"/>
          </w:tcPr>
          <w:p w14:paraId="10EB2E64" w14:textId="34BC2760"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13.546</w:t>
            </w:r>
          </w:p>
        </w:tc>
        <w:tc>
          <w:tcPr>
            <w:tcW w:w="1808" w:type="dxa"/>
          </w:tcPr>
          <w:p w14:paraId="295F7CCF" w14:textId="313F5D86"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10.688</w:t>
            </w:r>
          </w:p>
        </w:tc>
      </w:tr>
      <w:tr w:rsidR="006E0BD4" w:rsidRPr="0066373F" w14:paraId="4D0A32AC" w14:textId="77777777" w:rsidTr="007153A8">
        <w:trPr>
          <w:trHeight w:val="259"/>
        </w:trPr>
        <w:tc>
          <w:tcPr>
            <w:cnfStyle w:val="001000000000" w:firstRow="0" w:lastRow="0" w:firstColumn="1" w:lastColumn="0" w:oddVBand="0" w:evenVBand="0" w:oddHBand="0" w:evenHBand="0" w:firstRowFirstColumn="0" w:firstRowLastColumn="0" w:lastRowFirstColumn="0" w:lastRowLastColumn="0"/>
            <w:tcW w:w="3712" w:type="dxa"/>
          </w:tcPr>
          <w:p w14:paraId="79078E0C" w14:textId="2B02C036"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energy &lt;90%</w:t>
            </w:r>
          </w:p>
        </w:tc>
        <w:tc>
          <w:tcPr>
            <w:tcW w:w="1808" w:type="dxa"/>
          </w:tcPr>
          <w:p w14:paraId="31E156E0" w14:textId="66F3BABD"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16.034</w:t>
            </w:r>
          </w:p>
        </w:tc>
        <w:tc>
          <w:tcPr>
            <w:tcW w:w="1808" w:type="dxa"/>
          </w:tcPr>
          <w:p w14:paraId="2CCE943C" w14:textId="2F4FD56E"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9.676</w:t>
            </w:r>
          </w:p>
        </w:tc>
        <w:tc>
          <w:tcPr>
            <w:tcW w:w="1808" w:type="dxa"/>
          </w:tcPr>
          <w:p w14:paraId="0C1998DE" w14:textId="24BB9E9A"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7.864</w:t>
            </w:r>
          </w:p>
        </w:tc>
      </w:tr>
      <w:tr w:rsidR="001F445D" w:rsidRPr="0066373F" w14:paraId="1E76E573" w14:textId="77777777" w:rsidTr="007153A8">
        <w:trPr>
          <w:trHeight w:val="272"/>
        </w:trPr>
        <w:tc>
          <w:tcPr>
            <w:cnfStyle w:val="001000000000" w:firstRow="0" w:lastRow="0" w:firstColumn="1" w:lastColumn="0" w:oddVBand="0" w:evenVBand="0" w:oddHBand="0" w:evenHBand="0" w:firstRowFirstColumn="0" w:firstRowLastColumn="0" w:lastRowFirstColumn="0" w:lastRowLastColumn="0"/>
            <w:tcW w:w="3712" w:type="dxa"/>
          </w:tcPr>
          <w:p w14:paraId="1B46C8E7" w14:textId="2394A6F8" w:rsidR="001F445D" w:rsidRPr="00963B02"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963B02">
              <w:rPr>
                <w:rFonts w:ascii="Times New Roman" w:hAnsi="Times New Roman" w:cs="Times New Roman" w:hint="eastAsia"/>
                <w:sz w:val="20"/>
                <w:szCs w:val="21"/>
              </w:rPr>
              <w:t>w R2D control</w:t>
            </w:r>
          </w:p>
        </w:tc>
        <w:tc>
          <w:tcPr>
            <w:tcW w:w="1808" w:type="dxa"/>
          </w:tcPr>
          <w:p w14:paraId="05960649" w14:textId="1C9F9475"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11.186</w:t>
            </w:r>
          </w:p>
        </w:tc>
        <w:tc>
          <w:tcPr>
            <w:tcW w:w="1808" w:type="dxa"/>
          </w:tcPr>
          <w:p w14:paraId="677BD31E" w14:textId="310F02FA"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5.634</w:t>
            </w:r>
          </w:p>
        </w:tc>
        <w:tc>
          <w:tcPr>
            <w:tcW w:w="1808" w:type="dxa"/>
          </w:tcPr>
          <w:p w14:paraId="145F135F" w14:textId="27F20CAF"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2.710</w:t>
            </w:r>
          </w:p>
        </w:tc>
      </w:tr>
    </w:tbl>
    <w:p w14:paraId="7F1290D1" w14:textId="77777777" w:rsidR="006F7638" w:rsidRDefault="006F7638" w:rsidP="006F7638">
      <w:pPr>
        <w:snapToGrid w:val="0"/>
        <w:spacing w:after="50"/>
        <w:rPr>
          <w:rFonts w:ascii="Times New Roman" w:hAnsi="Times New Roman" w:cs="Times New Roman"/>
          <w:sz w:val="20"/>
          <w:szCs w:val="20"/>
        </w:rPr>
      </w:pPr>
    </w:p>
    <w:p w14:paraId="1921F5E4" w14:textId="77777777" w:rsidR="00BB0FA7" w:rsidRDefault="00BB0FA7" w:rsidP="00BB0FA7">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TDMA Case 1</w:t>
      </w:r>
      <w:r>
        <w:rPr>
          <w:rFonts w:ascii="Times New Roman" w:eastAsia="宋体" w:hAnsi="Times New Roman" w:cs="Times New Roman" w:hint="eastAsia"/>
          <w:kern w:val="0"/>
          <w:sz w:val="20"/>
          <w:szCs w:val="20"/>
        </w:rPr>
        <w:t xml:space="preserve"> is</w:t>
      </w:r>
      <w:r>
        <w:rPr>
          <w:rFonts w:ascii="Times New Roman" w:eastAsia="宋体" w:hAnsi="Times New Roman" w:cs="Times New Roman"/>
          <w:kern w:val="0"/>
          <w:sz w:val="20"/>
          <w:szCs w:val="20"/>
        </w:rPr>
        <w:t xml:space="preserve"> to </w:t>
      </w:r>
      <w:r>
        <w:rPr>
          <w:rFonts w:ascii="Times New Roman" w:eastAsia="宋体" w:hAnsi="Times New Roman" w:cs="Times New Roman" w:hint="eastAsia"/>
          <w:kern w:val="0"/>
          <w:sz w:val="20"/>
          <w:szCs w:val="20"/>
        </w:rPr>
        <w:t>show</w:t>
      </w:r>
      <w:r>
        <w:rPr>
          <w:rFonts w:ascii="Times New Roman" w:eastAsia="宋体" w:hAnsi="Times New Roman" w:cs="Times New Roman"/>
          <w:kern w:val="0"/>
          <w:sz w:val="20"/>
          <w:szCs w:val="20"/>
        </w:rPr>
        <w:t xml:space="preserve"> the upper bound of latency performance </w:t>
      </w:r>
      <w:r>
        <w:rPr>
          <w:rFonts w:ascii="Times New Roman" w:eastAsia="宋体" w:hAnsi="Times New Roman" w:cs="Times New Roman" w:hint="eastAsia"/>
          <w:kern w:val="0"/>
          <w:sz w:val="20"/>
          <w:szCs w:val="20"/>
        </w:rPr>
        <w:t xml:space="preserve">for periodic A-IoT paging transmission </w:t>
      </w:r>
      <w:r>
        <w:rPr>
          <w:rFonts w:ascii="Times New Roman" w:eastAsia="宋体" w:hAnsi="Times New Roman" w:cs="Times New Roman"/>
          <w:kern w:val="0"/>
          <w:sz w:val="20"/>
          <w:szCs w:val="20"/>
        </w:rPr>
        <w:t xml:space="preserve">with varying numbers of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resources</w:t>
      </w:r>
      <w:r>
        <w:rPr>
          <w:rFonts w:ascii="Times New Roman" w:eastAsia="宋体" w:hAnsi="Times New Roman" w:cs="Times New Roman" w:hint="eastAsia"/>
          <w:kern w:val="0"/>
          <w:sz w:val="20"/>
          <w:szCs w:val="20"/>
        </w:rPr>
        <w:t>.</w:t>
      </w:r>
      <w:r>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T</w:t>
      </w:r>
      <w:r>
        <w:rPr>
          <w:rFonts w:ascii="Times New Roman" w:eastAsia="宋体" w:hAnsi="Times New Roman" w:cs="Times New Roman"/>
          <w:kern w:val="0"/>
          <w:sz w:val="20"/>
          <w:szCs w:val="20"/>
        </w:rPr>
        <w:t xml:space="preserve">he periodicity of A-IoT paging for 1, 2, and 4 RA resources </w:t>
      </w:r>
      <w:r>
        <w:rPr>
          <w:rFonts w:ascii="Times New Roman" w:eastAsia="宋体" w:hAnsi="Times New Roman" w:cs="Times New Roman" w:hint="eastAsia"/>
          <w:kern w:val="0"/>
          <w:sz w:val="20"/>
          <w:szCs w:val="20"/>
        </w:rPr>
        <w:t xml:space="preserve">is set to be the shortest </w:t>
      </w:r>
      <w:r>
        <w:rPr>
          <w:rFonts w:ascii="Times New Roman" w:eastAsia="宋体" w:hAnsi="Times New Roman" w:cs="Times New Roman"/>
          <w:kern w:val="0"/>
          <w:sz w:val="20"/>
          <w:szCs w:val="20"/>
        </w:rPr>
        <w:t>values</w:t>
      </w:r>
      <w:r>
        <w:rPr>
          <w:rFonts w:ascii="Times New Roman" w:eastAsia="宋体" w:hAnsi="Times New Roman" w:cs="Times New Roman" w:hint="eastAsia"/>
          <w:kern w:val="0"/>
          <w:sz w:val="20"/>
          <w:szCs w:val="20"/>
        </w:rPr>
        <w:t xml:space="preserve"> of </w:t>
      </w:r>
      <w:r>
        <w:rPr>
          <w:rFonts w:ascii="Times New Roman" w:eastAsia="宋体" w:hAnsi="Times New Roman" w:cs="Times New Roman"/>
          <w:kern w:val="0"/>
          <w:sz w:val="20"/>
          <w:szCs w:val="20"/>
        </w:rPr>
        <w:t>3ms, 4ms, and 6.5ms respectively</w:t>
      </w:r>
      <w:r>
        <w:rPr>
          <w:rFonts w:ascii="Times New Roman" w:eastAsia="宋体" w:hAnsi="Times New Roman" w:cs="Times New Roman" w:hint="eastAsia"/>
          <w:kern w:val="0"/>
          <w:sz w:val="20"/>
          <w:szCs w:val="20"/>
        </w:rPr>
        <w:t>,</w:t>
      </w:r>
      <w:r>
        <w:rPr>
          <w:rFonts w:ascii="Times New Roman" w:eastAsia="宋体" w:hAnsi="Times New Roman" w:cs="Times New Roman"/>
          <w:kern w:val="0"/>
          <w:sz w:val="20"/>
          <w:szCs w:val="20"/>
        </w:rPr>
        <w:t xml:space="preserve"> that corresponds to a successful random access procedure including steps 1 through 4 discussed in section 3.3. It is important to note that the overhead of A-IoT paging decreases as the A-IoT paging period increases.</w:t>
      </w:r>
      <w:r>
        <w:rPr>
          <w:rFonts w:ascii="Times New Roman" w:eastAsia="宋体" w:hAnsi="Times New Roman" w:cs="Times New Roman" w:hint="eastAsia"/>
          <w:kern w:val="0"/>
          <w:sz w:val="20"/>
          <w:szCs w:val="20"/>
        </w:rPr>
        <w:t xml:space="preserve"> </w:t>
      </w:r>
    </w:p>
    <w:p w14:paraId="46E2DE68" w14:textId="4492EE60" w:rsidR="00BB0FA7" w:rsidRDefault="00BB0FA7" w:rsidP="00BB0FA7">
      <w:pPr>
        <w:widowControl/>
        <w:adjustRightInd w:val="0"/>
        <w:snapToGrid w:val="0"/>
        <w:spacing w:afterLines="50" w:after="120"/>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Pr>
          <w:rFonts w:ascii="Times New Roman" w:hAnsi="Times New Roman" w:cs="Times New Roman" w:hint="eastAsia"/>
          <w:sz w:val="20"/>
          <w:szCs w:val="20"/>
        </w:rPr>
        <w:t>4-1</w:t>
      </w:r>
      <w:r>
        <w:rPr>
          <w:rFonts w:ascii="Times New Roman" w:hAnsi="Times New Roman" w:cs="Times New Roman"/>
          <w:sz w:val="20"/>
          <w:szCs w:val="20"/>
        </w:rPr>
        <w:t xml:space="preserve"> shows</w:t>
      </w:r>
      <w:r w:rsidRPr="009E5717">
        <w:rPr>
          <w:rFonts w:ascii="Times New Roman" w:hAnsi="Times New Roman" w:cs="Times New Roman"/>
          <w:sz w:val="20"/>
          <w:szCs w:val="20"/>
        </w:rPr>
        <w:t xml:space="preserve"> </w:t>
      </w:r>
      <w:r>
        <w:rPr>
          <w:rFonts w:ascii="Times New Roman" w:hAnsi="Times New Roman" w:cs="Times New Roman"/>
          <w:sz w:val="20"/>
          <w:szCs w:val="20"/>
        </w:rPr>
        <w:t xml:space="preserve">inventory time </w:t>
      </w:r>
      <w:r>
        <w:rPr>
          <w:rFonts w:ascii="Times New Roman" w:hAnsi="Times New Roman" w:cs="Times New Roman" w:hint="eastAsia"/>
          <w:sz w:val="20"/>
          <w:szCs w:val="20"/>
        </w:rPr>
        <w:t xml:space="preserve">with the </w:t>
      </w:r>
      <w:r>
        <w:rPr>
          <w:rFonts w:ascii="Times New Roman" w:hAnsi="Times New Roman" w:cs="Times New Roman"/>
          <w:sz w:val="20"/>
          <w:szCs w:val="20"/>
        </w:rPr>
        <w:t>inventoried</w:t>
      </w:r>
      <w:r>
        <w:rPr>
          <w:rFonts w:ascii="Times New Roman" w:hAnsi="Times New Roman" w:cs="Times New Roman" w:hint="eastAsia"/>
          <w:sz w:val="20"/>
          <w:szCs w:val="20"/>
        </w:rPr>
        <w:t xml:space="preserve"> device ratio and Table 4-1 summarizes the </w:t>
      </w:r>
      <w:r>
        <w:rPr>
          <w:rFonts w:ascii="Times New Roman" w:hAnsi="Times New Roman" w:cs="Times New Roman"/>
          <w:sz w:val="20"/>
          <w:szCs w:val="20"/>
        </w:rPr>
        <w:t>inventory time</w:t>
      </w:r>
      <w:r>
        <w:rPr>
          <w:rFonts w:ascii="Times New Roman" w:hAnsi="Times New Roman" w:cs="Times New Roman" w:hint="eastAsia"/>
          <w:sz w:val="20"/>
          <w:szCs w:val="20"/>
        </w:rPr>
        <w:t xml:space="preserve"> for successfully </w:t>
      </w:r>
      <w:r>
        <w:rPr>
          <w:rFonts w:ascii="Times New Roman" w:hAnsi="Times New Roman" w:cs="Times New Roman"/>
          <w:sz w:val="20"/>
          <w:szCs w:val="20"/>
        </w:rPr>
        <w:t>inventory</w:t>
      </w:r>
      <w:r>
        <w:rPr>
          <w:rFonts w:ascii="Times New Roman" w:hAnsi="Times New Roman" w:cs="Times New Roman" w:hint="eastAsia"/>
          <w:sz w:val="20"/>
          <w:szCs w:val="20"/>
        </w:rPr>
        <w:t xml:space="preserve"> </w:t>
      </w:r>
      <w:r>
        <w:rPr>
          <w:rFonts w:ascii="Times New Roman" w:hAnsi="Times New Roman" w:cs="Times New Roman"/>
          <w:sz w:val="20"/>
          <w:szCs w:val="20"/>
        </w:rPr>
        <w:t>100</w:t>
      </w:r>
      <w:r>
        <w:rPr>
          <w:rFonts w:ascii="Times New Roman" w:hAnsi="Times New Roman" w:cs="Times New Roman" w:hint="eastAsia"/>
          <w:sz w:val="20"/>
          <w:szCs w:val="20"/>
        </w:rPr>
        <w:t>% of all devices for TDMA Case 1</w:t>
      </w:r>
      <w:r>
        <w:rPr>
          <w:rFonts w:ascii="Times New Roman" w:hAnsi="Times New Roman" w:cs="Times New Roman"/>
          <w:sz w:val="20"/>
          <w:szCs w:val="20"/>
        </w:rPr>
        <w:t xml:space="preserve">. </w:t>
      </w:r>
      <w:r>
        <w:rPr>
          <w:rFonts w:ascii="Times New Roman" w:hAnsi="Times New Roman" w:cs="Times New Roman" w:hint="eastAsia"/>
          <w:sz w:val="20"/>
          <w:szCs w:val="20"/>
        </w:rPr>
        <w:t>I</w:t>
      </w:r>
      <w:r>
        <w:rPr>
          <w:rFonts w:ascii="Times New Roman" w:hAnsi="Times New Roman" w:cs="Times New Roman"/>
          <w:sz w:val="20"/>
          <w:szCs w:val="20"/>
        </w:rPr>
        <w:t xml:space="preserve">t </w:t>
      </w:r>
      <w:r>
        <w:rPr>
          <w:rFonts w:ascii="Times New Roman" w:hAnsi="Times New Roman" w:cs="Times New Roman" w:hint="eastAsia"/>
          <w:sz w:val="20"/>
          <w:szCs w:val="20"/>
        </w:rPr>
        <w:t xml:space="preserve">is </w:t>
      </w:r>
      <w:r>
        <w:rPr>
          <w:rFonts w:ascii="Times New Roman" w:hAnsi="Times New Roman" w:cs="Times New Roman"/>
          <w:sz w:val="20"/>
          <w:szCs w:val="20"/>
        </w:rPr>
        <w:t>observed that TDMA can reduce the inventory time for all schemes</w:t>
      </w:r>
      <w:r>
        <w:rPr>
          <w:rFonts w:ascii="Times New Roman" w:hAnsi="Times New Roman" w:cs="Times New Roman" w:hint="eastAsia"/>
          <w:sz w:val="20"/>
          <w:szCs w:val="20"/>
        </w:rPr>
        <w:t xml:space="preserve">, </w:t>
      </w:r>
      <w:r w:rsidRPr="001845A6">
        <w:rPr>
          <w:rFonts w:ascii="Times New Roman" w:hAnsi="Times New Roman" w:cs="Times New Roman"/>
          <w:sz w:val="20"/>
          <w:szCs w:val="20"/>
        </w:rPr>
        <w:t xml:space="preserve">especially when the number of </w:t>
      </w:r>
      <w:proofErr w:type="spellStart"/>
      <w:r w:rsidRPr="001845A6">
        <w:rPr>
          <w:rFonts w:ascii="Times New Roman" w:hAnsi="Times New Roman" w:cs="Times New Roman"/>
          <w:sz w:val="20"/>
          <w:szCs w:val="20"/>
        </w:rPr>
        <w:t>TDMed</w:t>
      </w:r>
      <w:proofErr w:type="spellEnd"/>
      <w:r w:rsidRPr="001845A6">
        <w:rPr>
          <w:rFonts w:ascii="Times New Roman" w:hAnsi="Times New Roman" w:cs="Times New Roman"/>
          <w:sz w:val="20"/>
          <w:szCs w:val="20"/>
        </w:rPr>
        <w:t xml:space="preserve"> resources increases</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Second, it is observed that </w:t>
      </w:r>
      <w:r>
        <w:rPr>
          <w:rFonts w:ascii="Times New Roman" w:eastAsia="宋体" w:hAnsi="Times New Roman" w:cs="Times New Roman" w:hint="eastAsia"/>
          <w:kern w:val="0"/>
          <w:sz w:val="20"/>
          <w:szCs w:val="20"/>
        </w:rPr>
        <w:t xml:space="preserve">scheme 3 </w:t>
      </w:r>
      <w:r>
        <w:rPr>
          <w:rFonts w:ascii="Times New Roman" w:hAnsi="Times New Roman" w:cs="Times New Roman"/>
          <w:sz w:val="20"/>
          <w:szCs w:val="20"/>
        </w:rPr>
        <w:t>(</w:t>
      </w:r>
      <w:r>
        <w:rPr>
          <w:rFonts w:ascii="Times New Roman" w:hAnsi="Times New Roman" w:cs="Times New Roman" w:hint="eastAsia"/>
          <w:sz w:val="20"/>
          <w:szCs w:val="20"/>
        </w:rPr>
        <w:t>SLEEP</w:t>
      </w:r>
      <w:r w:rsidRPr="00963B02">
        <w:rPr>
          <w:rFonts w:ascii="Times New Roman" w:hAnsi="Times New Roman" w:cs="Times New Roman" w:hint="eastAsia"/>
          <w:sz w:val="20"/>
          <w:szCs w:val="21"/>
        </w:rPr>
        <w:t xml:space="preserve"> w R2D control</w:t>
      </w:r>
      <w:r>
        <w:rPr>
          <w:rFonts w:ascii="Times New Roman" w:hAnsi="Times New Roman" w:cs="Times New Roman"/>
          <w:sz w:val="20"/>
          <w:szCs w:val="20"/>
        </w:rPr>
        <w:t>)</w:t>
      </w:r>
      <w:r w:rsidR="0089788F">
        <w:rPr>
          <w:rFonts w:ascii="Times New Roman" w:hAnsi="Times New Roman" w:cs="Times New Roman" w:hint="eastAsia"/>
          <w:sz w:val="20"/>
          <w:szCs w:val="20"/>
        </w:rPr>
        <w:t xml:space="preserve"> </w:t>
      </w:r>
      <w:r w:rsidR="00C85ADE">
        <w:rPr>
          <w:rFonts w:ascii="Times New Roman" w:hAnsi="Times New Roman" w:cs="Times New Roman" w:hint="eastAsia"/>
          <w:sz w:val="20"/>
          <w:szCs w:val="20"/>
        </w:rPr>
        <w:t>with paging period of 3m and 4ms lead device to enter</w:t>
      </w:r>
      <w:r w:rsidR="0089788F">
        <w:rPr>
          <w:rFonts w:ascii="Times New Roman" w:eastAsia="宋体" w:hAnsi="Times New Roman" w:cs="Times New Roman" w:hint="eastAsia"/>
          <w:kern w:val="0"/>
          <w:sz w:val="20"/>
          <w:szCs w:val="20"/>
        </w:rPr>
        <w:t xml:space="preserve"> OFF state to </w:t>
      </w:r>
      <w:r w:rsidR="00865F47">
        <w:rPr>
          <w:rFonts w:ascii="Times New Roman" w:eastAsia="宋体" w:hAnsi="Times New Roman" w:cs="Times New Roman" w:hint="eastAsia"/>
          <w:kern w:val="0"/>
          <w:sz w:val="20"/>
          <w:szCs w:val="20"/>
        </w:rPr>
        <w:t>re</w:t>
      </w:r>
      <w:r w:rsidR="0089788F">
        <w:rPr>
          <w:rFonts w:ascii="Times New Roman" w:eastAsia="宋体" w:hAnsi="Times New Roman" w:cs="Times New Roman" w:hint="eastAsia"/>
          <w:kern w:val="0"/>
          <w:sz w:val="20"/>
          <w:szCs w:val="20"/>
        </w:rPr>
        <w:t>charge</w:t>
      </w:r>
      <w:r>
        <w:rPr>
          <w:rFonts w:ascii="Times New Roman" w:eastAsia="宋体" w:hAnsi="Times New Roman" w:cs="Times New Roman" w:hint="eastAsia"/>
          <w:kern w:val="0"/>
          <w:sz w:val="20"/>
          <w:szCs w:val="20"/>
        </w:rPr>
        <w:t xml:space="preserve"> during the inventory due to the short</w:t>
      </w:r>
      <w:r w:rsidR="0089788F">
        <w:rPr>
          <w:rFonts w:ascii="Times New Roman" w:eastAsia="宋体" w:hAnsi="Times New Roman" w:cs="Times New Roman" w:hint="eastAsia"/>
          <w:kern w:val="0"/>
          <w:sz w:val="20"/>
          <w:szCs w:val="20"/>
        </w:rPr>
        <w:t>er</w:t>
      </w:r>
      <w:r>
        <w:rPr>
          <w:rFonts w:ascii="Times New Roman" w:eastAsia="宋体" w:hAnsi="Times New Roman" w:cs="Times New Roman" w:hint="eastAsia"/>
          <w:kern w:val="0"/>
          <w:sz w:val="20"/>
          <w:szCs w:val="20"/>
        </w:rPr>
        <w:t xml:space="preserve"> sleep time duration</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t>
      </w:r>
    </w:p>
    <w:p w14:paraId="087B0690" w14:textId="77777777" w:rsidR="00BB0FA7" w:rsidRPr="0053255F" w:rsidRDefault="00BB0FA7" w:rsidP="00BB0FA7">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4.2-1</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3ms, 4ms and 6.5ms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72B7806D"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21.256 seconds to 10.688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04C6C5B2"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decreases from 16.034 seconds to 7.864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589AE6F3" w14:textId="62EAFDEF"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lastRenderedPageBreak/>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0089788F">
        <w:rPr>
          <w:rFonts w:ascii="Times New Roman" w:hAnsi="Times New Roman" w:cs="Times New Roman" w:hint="eastAsia"/>
          <w:b/>
          <w:bCs/>
          <w:sz w:val="20"/>
          <w:szCs w:val="20"/>
        </w:rPr>
        <w:t>11.186</w:t>
      </w:r>
      <w:r w:rsidRPr="0053255F">
        <w:rPr>
          <w:rFonts w:ascii="Times New Roman" w:hAnsi="Times New Roman" w:cs="Times New Roman" w:hint="eastAsia"/>
          <w:b/>
          <w:bCs/>
          <w:sz w:val="20"/>
          <w:szCs w:val="20"/>
        </w:rPr>
        <w:t xml:space="preserve"> seconds to </w:t>
      </w:r>
      <w:r w:rsidR="0089788F">
        <w:rPr>
          <w:rFonts w:ascii="Times New Roman" w:hAnsi="Times New Roman" w:cs="Times New Roman" w:hint="eastAsia"/>
          <w:b/>
          <w:bCs/>
          <w:sz w:val="20"/>
          <w:szCs w:val="20"/>
        </w:rPr>
        <w:t>2.71</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8B4F76A" w14:textId="77777777" w:rsidR="00DF7E15" w:rsidRPr="00BB0FA7" w:rsidRDefault="00DF7E15" w:rsidP="000D6387">
      <w:pPr>
        <w:snapToGrid w:val="0"/>
        <w:spacing w:after="50"/>
        <w:rPr>
          <w:rFonts w:ascii="Times New Roman" w:hAnsi="Times New Roman" w:cs="Times New Roman"/>
          <w:b/>
          <w:sz w:val="20"/>
          <w:szCs w:val="20"/>
        </w:rPr>
      </w:pPr>
    </w:p>
    <w:p w14:paraId="51848DAD" w14:textId="72DB9661" w:rsidR="00DF7E15" w:rsidRDefault="00EB6423" w:rsidP="000D6387">
      <w:pPr>
        <w:numPr>
          <w:ilvl w:val="0"/>
          <w:numId w:val="42"/>
        </w:numPr>
        <w:snapToGrid w:val="0"/>
        <w:spacing w:after="50"/>
        <w:rPr>
          <w:rFonts w:ascii="Times New Roman" w:hAnsi="Times New Roman" w:cs="Times New Roman"/>
          <w:b/>
          <w:sz w:val="20"/>
          <w:szCs w:val="20"/>
        </w:rPr>
      </w:pPr>
      <w:r>
        <w:rPr>
          <w:rFonts w:ascii="Times New Roman" w:eastAsia="宋体" w:hAnsi="Times New Roman" w:cs="Times New Roman" w:hint="eastAsia"/>
          <w:b/>
          <w:kern w:val="0"/>
          <w:sz w:val="20"/>
          <w:szCs w:val="20"/>
        </w:rPr>
        <w:t xml:space="preserve">TDMA </w:t>
      </w:r>
      <w:r w:rsidR="00DF7E15" w:rsidRPr="008B205E">
        <w:rPr>
          <w:rFonts w:ascii="Times New Roman" w:eastAsia="宋体" w:hAnsi="Times New Roman" w:cs="Times New Roman"/>
          <w:b/>
          <w:kern w:val="0"/>
          <w:sz w:val="20"/>
          <w:szCs w:val="20"/>
        </w:rPr>
        <w:t xml:space="preserve">Case </w:t>
      </w:r>
      <w:r>
        <w:rPr>
          <w:rFonts w:ascii="Times New Roman" w:eastAsia="宋体" w:hAnsi="Times New Roman" w:cs="Times New Roman" w:hint="eastAsia"/>
          <w:b/>
          <w:kern w:val="0"/>
          <w:sz w:val="20"/>
          <w:szCs w:val="20"/>
        </w:rPr>
        <w:t>2</w:t>
      </w:r>
      <w:r w:rsidR="00DF7E15" w:rsidRPr="008B205E">
        <w:rPr>
          <w:rFonts w:ascii="Times New Roman" w:eastAsia="宋体" w:hAnsi="Times New Roman" w:cs="Times New Roman"/>
          <w:b/>
          <w:kern w:val="0"/>
          <w:sz w:val="20"/>
          <w:szCs w:val="20"/>
        </w:rPr>
        <w:t xml:space="preserve">: </w:t>
      </w:r>
      <w:r w:rsidR="00DF7E15" w:rsidRPr="008B205E">
        <w:rPr>
          <w:rFonts w:ascii="Times New Roman" w:hAnsi="Times New Roman" w:cs="Times New Roman"/>
          <w:b/>
          <w:sz w:val="20"/>
          <w:szCs w:val="20"/>
        </w:rPr>
        <w:t xml:space="preserve">For </w:t>
      </w:r>
      <w:r w:rsidR="00DF7E15" w:rsidRPr="000C2F97">
        <w:rPr>
          <w:rFonts w:ascii="Times New Roman" w:hAnsi="Times New Roman" w:cs="Times New Roman" w:hint="eastAsia"/>
          <w:b/>
          <w:sz w:val="20"/>
          <w:szCs w:val="20"/>
        </w:rPr>
        <w:t xml:space="preserve">TDMA=1 with </w:t>
      </w:r>
      <w:r>
        <w:rPr>
          <w:rFonts w:ascii="Times New Roman" w:hAnsi="Times New Roman" w:cs="Times New Roman" w:hint="eastAsia"/>
          <w:b/>
          <w:sz w:val="20"/>
          <w:szCs w:val="20"/>
        </w:rPr>
        <w:t xml:space="preserve">10ms or 16ms </w:t>
      </w:r>
      <w:r w:rsidR="00DF7E15" w:rsidRPr="000C2F97">
        <w:rPr>
          <w:rFonts w:ascii="Times New Roman" w:hAnsi="Times New Roman" w:cs="Times New Roman" w:hint="eastAsia"/>
          <w:b/>
          <w:sz w:val="20"/>
          <w:szCs w:val="20"/>
        </w:rPr>
        <w:t>paging period</w:t>
      </w:r>
      <w:r>
        <w:rPr>
          <w:rFonts w:ascii="Times New Roman" w:hAnsi="Times New Roman" w:cs="Times New Roman" w:hint="eastAsia"/>
          <w:b/>
          <w:sz w:val="20"/>
          <w:szCs w:val="20"/>
        </w:rPr>
        <w:t xml:space="preserve"> </w:t>
      </w:r>
      <w:r w:rsidR="00DF7E15" w:rsidRPr="000C2F97">
        <w:rPr>
          <w:rFonts w:ascii="Times New Roman" w:hAnsi="Times New Roman" w:cs="Times New Roman" w:hint="eastAsia"/>
          <w:b/>
          <w:sz w:val="20"/>
          <w:szCs w:val="20"/>
        </w:rPr>
        <w:t xml:space="preserve">vs TDMA=2 with </w:t>
      </w:r>
      <w:r>
        <w:rPr>
          <w:rFonts w:ascii="Times New Roman" w:hAnsi="Times New Roman" w:cs="Times New Roman" w:hint="eastAsia"/>
          <w:b/>
          <w:sz w:val="20"/>
          <w:szCs w:val="20"/>
        </w:rPr>
        <w:t xml:space="preserve">16ms </w:t>
      </w:r>
      <w:r w:rsidR="00DF7E15" w:rsidRPr="000C2F97">
        <w:rPr>
          <w:rFonts w:ascii="Times New Roman" w:hAnsi="Times New Roman" w:cs="Times New Roman" w:hint="eastAsia"/>
          <w:b/>
          <w:sz w:val="20"/>
          <w:szCs w:val="20"/>
        </w:rPr>
        <w:t xml:space="preserve">paging period </w:t>
      </w:r>
      <w:r>
        <w:rPr>
          <w:rFonts w:ascii="Times New Roman" w:hAnsi="Times New Roman" w:cs="Times New Roman" w:hint="eastAsia"/>
          <w:b/>
          <w:sz w:val="20"/>
          <w:szCs w:val="20"/>
        </w:rPr>
        <w:t>vs</w:t>
      </w:r>
      <w:r w:rsidR="00DF7E15" w:rsidRPr="000C2F97">
        <w:rPr>
          <w:rFonts w:ascii="Times New Roman" w:hAnsi="Times New Roman" w:cs="Times New Roman" w:hint="eastAsia"/>
          <w:b/>
          <w:sz w:val="20"/>
          <w:szCs w:val="20"/>
        </w:rPr>
        <w:t xml:space="preserve"> TDMA=4 with</w:t>
      </w:r>
      <w:r>
        <w:rPr>
          <w:rFonts w:ascii="Times New Roman" w:hAnsi="Times New Roman" w:cs="Times New Roman" w:hint="eastAsia"/>
          <w:b/>
          <w:sz w:val="20"/>
          <w:szCs w:val="20"/>
        </w:rPr>
        <w:t xml:space="preserve"> 16ms</w:t>
      </w:r>
      <w:r w:rsidR="00DF7E15" w:rsidRPr="000C2F97">
        <w:rPr>
          <w:rFonts w:ascii="Times New Roman" w:hAnsi="Times New Roman" w:cs="Times New Roman" w:hint="eastAsia"/>
          <w:b/>
          <w:sz w:val="20"/>
          <w:szCs w:val="20"/>
        </w:rPr>
        <w:t xml:space="preserve"> paging period </w:t>
      </w:r>
    </w:p>
    <w:tbl>
      <w:tblPr>
        <w:tblStyle w:val="afffa"/>
        <w:tblW w:w="0" w:type="auto"/>
        <w:tblLook w:val="04A0" w:firstRow="1" w:lastRow="0" w:firstColumn="1" w:lastColumn="0" w:noHBand="0" w:noVBand="1"/>
      </w:tblPr>
      <w:tblGrid>
        <w:gridCol w:w="4530"/>
        <w:gridCol w:w="4530"/>
      </w:tblGrid>
      <w:tr w:rsidR="00205DEC" w14:paraId="517FB021" w14:textId="77777777" w:rsidTr="00205DEC">
        <w:tc>
          <w:tcPr>
            <w:tcW w:w="4530" w:type="dxa"/>
          </w:tcPr>
          <w:p w14:paraId="7A7E1D45" w14:textId="6C1CA6EB" w:rsidR="00205DEC" w:rsidRDefault="001F445D" w:rsidP="00205DEC">
            <w:pPr>
              <w:snapToGrid w:val="0"/>
              <w:spacing w:after="50"/>
              <w:rPr>
                <w:b/>
              </w:rPr>
            </w:pPr>
            <w:r w:rsidRPr="004B72E8">
              <w:rPr>
                <w:noProof/>
              </w:rPr>
              <w:drawing>
                <wp:inline distT="0" distB="0" distL="0" distR="0" wp14:anchorId="58231C2D" wp14:editId="55FCDBCA">
                  <wp:extent cx="2881619"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c>
          <w:tcPr>
            <w:tcW w:w="4530" w:type="dxa"/>
          </w:tcPr>
          <w:p w14:paraId="5335C97D" w14:textId="223C7132" w:rsidR="00205DEC" w:rsidRPr="00205DEC" w:rsidRDefault="001F445D">
            <w:pPr>
              <w:snapToGrid w:val="0"/>
              <w:spacing w:after="50"/>
              <w:rPr>
                <w:b/>
              </w:rPr>
            </w:pPr>
            <w:r w:rsidRPr="00E606CD">
              <w:rPr>
                <w:noProof/>
              </w:rPr>
              <w:drawing>
                <wp:inline distT="0" distB="0" distL="0" distR="0" wp14:anchorId="7927E27E" wp14:editId="0A290007">
                  <wp:extent cx="2881619"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r>
      <w:tr w:rsidR="00205DEC" w14:paraId="03F8BA10" w14:textId="77777777" w:rsidTr="00205DEC">
        <w:tc>
          <w:tcPr>
            <w:tcW w:w="4530" w:type="dxa"/>
          </w:tcPr>
          <w:p w14:paraId="2A94B529" w14:textId="03CF4D54" w:rsidR="00205DEC" w:rsidRDefault="001F445D" w:rsidP="00205DEC">
            <w:pPr>
              <w:snapToGrid w:val="0"/>
              <w:spacing w:after="50"/>
              <w:rPr>
                <w:b/>
              </w:rPr>
            </w:pPr>
            <w:r w:rsidRPr="007B2C4D">
              <w:rPr>
                <w:noProof/>
              </w:rPr>
              <w:drawing>
                <wp:inline distT="0" distB="0" distL="0" distR="0" wp14:anchorId="021345B3" wp14:editId="38658705">
                  <wp:extent cx="2647180" cy="2160000"/>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a:extLst>
                              <a:ext uri="{28A0092B-C50C-407E-A947-70E740481C1C}">
                                <a14:useLocalDpi xmlns:a14="http://schemas.microsoft.com/office/drawing/2010/main" val="0"/>
                              </a:ext>
                            </a:extLst>
                          </a:blip>
                          <a:srcRect r="37981" b="32557"/>
                          <a:stretch/>
                        </pic:blipFill>
                        <pic:spPr bwMode="auto">
                          <a:xfrm>
                            <a:off x="0" y="0"/>
                            <a:ext cx="2647180"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tcPr>
          <w:p w14:paraId="25F6B133" w14:textId="42D651E7" w:rsidR="00205DEC" w:rsidRDefault="001F445D" w:rsidP="00205DEC">
            <w:pPr>
              <w:snapToGrid w:val="0"/>
              <w:spacing w:after="50"/>
              <w:rPr>
                <w:b/>
              </w:rPr>
            </w:pPr>
            <w:r w:rsidRPr="00A124F4">
              <w:rPr>
                <w:noProof/>
              </w:rPr>
              <w:drawing>
                <wp:inline distT="0" distB="0" distL="0" distR="0" wp14:anchorId="2082EF06" wp14:editId="5A1889E0">
                  <wp:extent cx="2496661" cy="216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a:extLst>
                              <a:ext uri="{28A0092B-C50C-407E-A947-70E740481C1C}">
                                <a14:useLocalDpi xmlns:a14="http://schemas.microsoft.com/office/drawing/2010/main" val="0"/>
                              </a:ext>
                            </a:extLst>
                          </a:blip>
                          <a:srcRect l="2419" r="38686" b="32094"/>
                          <a:stretch/>
                        </pic:blipFill>
                        <pic:spPr bwMode="auto">
                          <a:xfrm>
                            <a:off x="0" y="0"/>
                            <a:ext cx="2496661"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3CF88E1" w14:textId="62C239E5" w:rsidR="006163AA" w:rsidRDefault="006163AA" w:rsidP="007153A8">
      <w:pPr>
        <w:spacing w:beforeLines="50" w:before="120" w:afterLines="50" w:after="120"/>
        <w:jc w:val="center"/>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sidR="00EB6423">
        <w:rPr>
          <w:rFonts w:ascii="Times New Roman" w:hAnsi="Times New Roman" w:cs="Times New Roman" w:hint="eastAsia"/>
          <w:sz w:val="20"/>
          <w:szCs w:val="20"/>
        </w:rPr>
        <w:t>4-2</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004405B0">
        <w:rPr>
          <w:rFonts w:ascii="Times New Roman" w:hAnsi="Times New Roman" w:cs="Times New Roman"/>
          <w:sz w:val="20"/>
          <w:szCs w:val="20"/>
        </w:rPr>
        <w:t xml:space="preserve">inventory time for the </w:t>
      </w:r>
      <w:r w:rsidR="004405B0">
        <w:rPr>
          <w:rFonts w:ascii="Times New Roman" w:hAnsi="Times New Roman" w:cs="Times New Roman" w:hint="eastAsia"/>
          <w:sz w:val="20"/>
          <w:szCs w:val="20"/>
        </w:rPr>
        <w:t xml:space="preserve">TDMA </w:t>
      </w:r>
      <w:r w:rsidR="004405B0">
        <w:rPr>
          <w:rFonts w:ascii="Times New Roman" w:hAnsi="Times New Roman" w:cs="Times New Roman"/>
          <w:sz w:val="20"/>
          <w:szCs w:val="20"/>
        </w:rPr>
        <w:t>using 1, 2, and 4</w:t>
      </w:r>
      <w:r w:rsidR="004405B0">
        <w:rPr>
          <w:rFonts w:ascii="Times New Roman" w:hAnsi="Times New Roman" w:cs="Times New Roman" w:hint="eastAsia"/>
          <w:sz w:val="20"/>
          <w:szCs w:val="20"/>
        </w:rPr>
        <w:t xml:space="preserve"> resources with the </w:t>
      </w:r>
      <w:r w:rsidR="004405B0">
        <w:rPr>
          <w:rFonts w:ascii="Times New Roman" w:hAnsi="Times New Roman" w:cs="Times New Roman"/>
          <w:sz w:val="20"/>
          <w:szCs w:val="20"/>
        </w:rPr>
        <w:t>10ms and 16ms paging period</w:t>
      </w:r>
      <w:r w:rsidR="004405B0" w:rsidDel="004405B0">
        <w:rPr>
          <w:rFonts w:ascii="Times New Roman" w:hAnsi="Times New Roman" w:cs="Times New Roman"/>
          <w:sz w:val="20"/>
          <w:szCs w:val="20"/>
        </w:rPr>
        <w:t xml:space="preserve"> </w:t>
      </w:r>
    </w:p>
    <w:p w14:paraId="49541A0A" w14:textId="53938AD5" w:rsidR="00DF7E15" w:rsidRPr="006F7638" w:rsidRDefault="006163AA" w:rsidP="00E01F26">
      <w:pPr>
        <w:snapToGrid w:val="0"/>
        <w:spacing w:after="50"/>
        <w:jc w:val="center"/>
        <w:rPr>
          <w:rFonts w:ascii="Times New Roman" w:hAnsi="Times New Roman" w:cs="Times New Roman"/>
          <w:b/>
          <w:bCs/>
          <w:sz w:val="20"/>
          <w:szCs w:val="20"/>
        </w:rPr>
      </w:pPr>
      <w:r w:rsidRPr="006F7638">
        <w:rPr>
          <w:rFonts w:ascii="Times New Roman" w:hAnsi="Times New Roman" w:cs="Times New Roman" w:hint="eastAsia"/>
          <w:b/>
          <w:bCs/>
          <w:sz w:val="20"/>
          <w:szCs w:val="20"/>
        </w:rPr>
        <w:t>T</w:t>
      </w:r>
      <w:r w:rsidRPr="006F7638">
        <w:rPr>
          <w:rFonts w:ascii="Times New Roman" w:hAnsi="Times New Roman" w:cs="Times New Roman"/>
          <w:b/>
          <w:bCs/>
          <w:sz w:val="20"/>
          <w:szCs w:val="20"/>
        </w:rPr>
        <w:t>able</w:t>
      </w:r>
      <w:r w:rsidR="00EB6423" w:rsidRPr="006F7638">
        <w:rPr>
          <w:rFonts w:ascii="Times New Roman" w:hAnsi="Times New Roman" w:cs="Times New Roman" w:hint="eastAsia"/>
          <w:b/>
          <w:bCs/>
          <w:sz w:val="20"/>
          <w:szCs w:val="20"/>
        </w:rPr>
        <w:t>4-2</w:t>
      </w:r>
      <w:r w:rsidRPr="006F7638">
        <w:rPr>
          <w:rFonts w:ascii="Times New Roman" w:hAnsi="Times New Roman" w:cs="Times New Roman" w:hint="eastAsia"/>
          <w:b/>
          <w:bCs/>
          <w:sz w:val="20"/>
          <w:szCs w:val="20"/>
        </w:rPr>
        <w:t>:</w:t>
      </w:r>
      <w:r w:rsidRPr="006F7638">
        <w:rPr>
          <w:rFonts w:ascii="Times New Roman" w:hAnsi="Times New Roman" w:cs="Times New Roman"/>
          <w:b/>
          <w:bCs/>
          <w:sz w:val="20"/>
          <w:szCs w:val="20"/>
        </w:rPr>
        <w:t xml:space="preserve"> </w:t>
      </w:r>
      <w:r w:rsidR="004405B0" w:rsidRPr="006F7638">
        <w:rPr>
          <w:rFonts w:ascii="Times New Roman" w:hAnsi="Times New Roman" w:cs="Times New Roman"/>
          <w:b/>
          <w:bCs/>
          <w:sz w:val="20"/>
          <w:szCs w:val="20"/>
        </w:rPr>
        <w:t>inventory time for</w:t>
      </w:r>
      <w:r w:rsidR="004405B0" w:rsidRPr="006F7638">
        <w:rPr>
          <w:rFonts w:ascii="Times New Roman" w:hAnsi="Times New Roman" w:cs="Times New Roman" w:hint="eastAsia"/>
          <w:b/>
          <w:bCs/>
          <w:sz w:val="20"/>
          <w:szCs w:val="20"/>
        </w:rPr>
        <w:t xml:space="preserve"> </w:t>
      </w:r>
      <w:r w:rsidR="004405B0" w:rsidRPr="006F7638">
        <w:rPr>
          <w:rFonts w:ascii="Times New Roman" w:hAnsi="Times New Roman" w:cs="Times New Roman"/>
          <w:b/>
          <w:bCs/>
          <w:sz w:val="20"/>
          <w:szCs w:val="20"/>
        </w:rPr>
        <w:t>100</w:t>
      </w:r>
      <w:r w:rsidR="004405B0" w:rsidRPr="006F7638">
        <w:rPr>
          <w:rFonts w:ascii="Times New Roman" w:hAnsi="Times New Roman" w:cs="Times New Roman" w:hint="eastAsia"/>
          <w:b/>
          <w:bCs/>
          <w:sz w:val="20"/>
          <w:szCs w:val="20"/>
        </w:rPr>
        <w:t xml:space="preserve">% </w:t>
      </w:r>
      <w:r w:rsidR="004405B0" w:rsidRPr="006F7638">
        <w:rPr>
          <w:rFonts w:ascii="Times New Roman" w:hAnsi="Times New Roman" w:cs="Times New Roman"/>
          <w:b/>
          <w:bCs/>
          <w:sz w:val="20"/>
          <w:szCs w:val="20"/>
        </w:rPr>
        <w:t>successfully</w:t>
      </w:r>
      <w:r w:rsidR="004405B0" w:rsidRPr="006F7638">
        <w:rPr>
          <w:rFonts w:ascii="Times New Roman" w:hAnsi="Times New Roman" w:cs="Times New Roman" w:hint="eastAsia"/>
          <w:b/>
          <w:bCs/>
          <w:sz w:val="20"/>
          <w:szCs w:val="20"/>
        </w:rPr>
        <w:t xml:space="preserve"> inventoried devices</w:t>
      </w:r>
      <w:r w:rsidR="004405B0" w:rsidRPr="006F7638">
        <w:rPr>
          <w:rFonts w:ascii="Times New Roman" w:hAnsi="Times New Roman" w:cs="Times New Roman"/>
          <w:b/>
          <w:bCs/>
          <w:sz w:val="20"/>
          <w:szCs w:val="20"/>
        </w:rPr>
        <w:t xml:space="preserve"> </w:t>
      </w:r>
      <w:r w:rsidR="004405B0" w:rsidRPr="006F7638">
        <w:rPr>
          <w:rFonts w:ascii="Times New Roman" w:hAnsi="Times New Roman" w:cs="Times New Roman" w:hint="eastAsia"/>
          <w:b/>
          <w:bCs/>
          <w:sz w:val="20"/>
          <w:szCs w:val="20"/>
        </w:rPr>
        <w:t xml:space="preserve">with </w:t>
      </w:r>
      <w:r w:rsidR="004405B0" w:rsidRPr="006F7638">
        <w:rPr>
          <w:rFonts w:ascii="Times New Roman" w:hAnsi="Times New Roman" w:cs="Times New Roman"/>
          <w:b/>
          <w:bCs/>
          <w:sz w:val="20"/>
          <w:szCs w:val="20"/>
        </w:rPr>
        <w:t>the 10ms and 16ms paging period</w:t>
      </w:r>
      <w:r w:rsidR="004405B0" w:rsidRPr="006F7638" w:rsidDel="004405B0">
        <w:rPr>
          <w:rFonts w:ascii="Times New Roman" w:hAnsi="Times New Roman" w:cs="Times New Roman"/>
          <w:b/>
          <w:bCs/>
          <w:sz w:val="20"/>
          <w:szCs w:val="20"/>
        </w:rPr>
        <w:t xml:space="preserve"> </w:t>
      </w:r>
    </w:p>
    <w:tbl>
      <w:tblPr>
        <w:tblStyle w:val="1-1"/>
        <w:tblW w:w="0" w:type="auto"/>
        <w:tblLook w:val="04A0" w:firstRow="1" w:lastRow="0" w:firstColumn="1" w:lastColumn="0" w:noHBand="0" w:noVBand="1"/>
      </w:tblPr>
      <w:tblGrid>
        <w:gridCol w:w="2405"/>
        <w:gridCol w:w="1663"/>
        <w:gridCol w:w="1664"/>
        <w:gridCol w:w="1664"/>
        <w:gridCol w:w="1664"/>
      </w:tblGrid>
      <w:tr w:rsidR="00DF7E15" w:rsidRPr="0066373F" w14:paraId="21CC87E4" w14:textId="77777777" w:rsidTr="00963B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3A77DEA7" w14:textId="77777777" w:rsidR="00DF7E15" w:rsidRPr="00963B02" w:rsidRDefault="00DF7E15" w:rsidP="00963B02">
            <w:pPr>
              <w:rPr>
                <w:rFonts w:ascii="Times New Roman" w:hAnsi="Times New Roman" w:cs="Times New Roman"/>
                <w:sz w:val="20"/>
                <w:szCs w:val="21"/>
              </w:rPr>
            </w:pPr>
            <w:r w:rsidRPr="00963B02">
              <w:rPr>
                <w:rFonts w:ascii="Times New Roman" w:hAnsi="Times New Roman" w:cs="Times New Roman" w:hint="eastAsia"/>
                <w:sz w:val="20"/>
                <w:szCs w:val="21"/>
              </w:rPr>
              <w:t xml:space="preserve">Scheme </w:t>
            </w:r>
          </w:p>
        </w:tc>
        <w:tc>
          <w:tcPr>
            <w:tcW w:w="6655" w:type="dxa"/>
            <w:gridSpan w:val="4"/>
          </w:tcPr>
          <w:p w14:paraId="23A59186" w14:textId="77777777" w:rsidR="00DF7E15" w:rsidRPr="00963B02" w:rsidRDefault="00DF7E15" w:rsidP="00963B0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Totally inventory time [s]</w:t>
            </w:r>
          </w:p>
        </w:tc>
      </w:tr>
      <w:tr w:rsidR="00DF7E15" w:rsidRPr="0066373F" w14:paraId="08069FC5" w14:textId="77777777" w:rsidTr="00963B02">
        <w:trPr>
          <w:trHeight w:val="425"/>
        </w:trPr>
        <w:tc>
          <w:tcPr>
            <w:cnfStyle w:val="001000000000" w:firstRow="0" w:lastRow="0" w:firstColumn="1" w:lastColumn="0" w:oddVBand="0" w:evenVBand="0" w:oddHBand="0" w:evenHBand="0" w:firstRowFirstColumn="0" w:firstRowLastColumn="0" w:lastRowFirstColumn="0" w:lastRowLastColumn="0"/>
            <w:tcW w:w="2405" w:type="dxa"/>
            <w:vMerge/>
          </w:tcPr>
          <w:p w14:paraId="3E85F0DF" w14:textId="77777777" w:rsidR="00DF7E15" w:rsidRPr="00963B02" w:rsidRDefault="00DF7E15" w:rsidP="00963B02">
            <w:pPr>
              <w:rPr>
                <w:rFonts w:ascii="Times New Roman" w:hAnsi="Times New Roman" w:cs="Times New Roman"/>
                <w:sz w:val="20"/>
                <w:szCs w:val="21"/>
              </w:rPr>
            </w:pPr>
          </w:p>
        </w:tc>
        <w:tc>
          <w:tcPr>
            <w:tcW w:w="1663" w:type="dxa"/>
          </w:tcPr>
          <w:p w14:paraId="337679F2"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TDMA=1, Paging period: 10ms</w:t>
            </w:r>
          </w:p>
        </w:tc>
        <w:tc>
          <w:tcPr>
            <w:tcW w:w="1664" w:type="dxa"/>
          </w:tcPr>
          <w:p w14:paraId="63311812" w14:textId="77777777" w:rsidR="00DF7E15" w:rsidRPr="0066373F"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0C2F97">
              <w:rPr>
                <w:rFonts w:ascii="Times New Roman" w:hAnsi="Times New Roman" w:cs="Times New Roman"/>
                <w:sz w:val="20"/>
                <w:szCs w:val="21"/>
              </w:rPr>
              <w:t>TDMA=1, Paging period: 1</w:t>
            </w:r>
            <w:r>
              <w:rPr>
                <w:rFonts w:ascii="Times New Roman" w:hAnsi="Times New Roman" w:cs="Times New Roman"/>
                <w:sz w:val="20"/>
                <w:szCs w:val="21"/>
              </w:rPr>
              <w:t>6</w:t>
            </w:r>
            <w:r w:rsidRPr="000C2F97">
              <w:rPr>
                <w:rFonts w:ascii="Times New Roman" w:hAnsi="Times New Roman" w:cs="Times New Roman"/>
                <w:sz w:val="20"/>
                <w:szCs w:val="21"/>
              </w:rPr>
              <w:t>ms</w:t>
            </w:r>
          </w:p>
        </w:tc>
        <w:tc>
          <w:tcPr>
            <w:tcW w:w="1664" w:type="dxa"/>
          </w:tcPr>
          <w:p w14:paraId="6D755E9A"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TDMA=2, Paging period: 16ms</w:t>
            </w:r>
          </w:p>
        </w:tc>
        <w:tc>
          <w:tcPr>
            <w:tcW w:w="1664" w:type="dxa"/>
          </w:tcPr>
          <w:p w14:paraId="4ABB21A5"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TDMA=4, Paging period: 16ms</w:t>
            </w:r>
          </w:p>
        </w:tc>
      </w:tr>
      <w:tr w:rsidR="006E0BD4" w:rsidRPr="0066373F" w14:paraId="2971B8D2" w14:textId="77777777" w:rsidTr="00963B02">
        <w:tc>
          <w:tcPr>
            <w:cnfStyle w:val="001000000000" w:firstRow="0" w:lastRow="0" w:firstColumn="1" w:lastColumn="0" w:oddVBand="0" w:evenVBand="0" w:oddHBand="0" w:evenHBand="0" w:firstRowFirstColumn="0" w:firstRowLastColumn="0" w:lastRowFirstColumn="0" w:lastRowLastColumn="0"/>
            <w:tcW w:w="2405" w:type="dxa"/>
          </w:tcPr>
          <w:p w14:paraId="012C0078" w14:textId="5E41FD52"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fully discharged</w:t>
            </w:r>
          </w:p>
        </w:tc>
        <w:tc>
          <w:tcPr>
            <w:tcW w:w="1663" w:type="dxa"/>
          </w:tcPr>
          <w:p w14:paraId="101A9C0A"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69.206</w:t>
            </w:r>
          </w:p>
        </w:tc>
        <w:tc>
          <w:tcPr>
            <w:tcW w:w="1664" w:type="dxa"/>
          </w:tcPr>
          <w:p w14:paraId="67E0F80F" w14:textId="2D8DEC1F" w:rsidR="006E0BD4" w:rsidRPr="0066373F"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114.45</w:t>
            </w:r>
          </w:p>
        </w:tc>
        <w:tc>
          <w:tcPr>
            <w:tcW w:w="1664" w:type="dxa"/>
          </w:tcPr>
          <w:p w14:paraId="3C994748"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54.048</w:t>
            </w:r>
          </w:p>
        </w:tc>
        <w:tc>
          <w:tcPr>
            <w:tcW w:w="1664" w:type="dxa"/>
          </w:tcPr>
          <w:p w14:paraId="5F505FA2"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25.686</w:t>
            </w:r>
          </w:p>
        </w:tc>
      </w:tr>
      <w:tr w:rsidR="006E0BD4" w:rsidRPr="0066373F" w14:paraId="38BC8017" w14:textId="77777777" w:rsidTr="00963B02">
        <w:tc>
          <w:tcPr>
            <w:cnfStyle w:val="001000000000" w:firstRow="0" w:lastRow="0" w:firstColumn="1" w:lastColumn="0" w:oddVBand="0" w:evenVBand="0" w:oddHBand="0" w:evenHBand="0" w:firstRowFirstColumn="0" w:firstRowLastColumn="0" w:lastRowFirstColumn="0" w:lastRowLastColumn="0"/>
            <w:tcW w:w="2405" w:type="dxa"/>
          </w:tcPr>
          <w:p w14:paraId="0ACC2A82" w14:textId="24A01ADE"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energy &lt;90%</w:t>
            </w:r>
          </w:p>
        </w:tc>
        <w:tc>
          <w:tcPr>
            <w:tcW w:w="1663" w:type="dxa"/>
          </w:tcPr>
          <w:p w14:paraId="55876503"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53.481</w:t>
            </w:r>
          </w:p>
        </w:tc>
        <w:tc>
          <w:tcPr>
            <w:tcW w:w="1664" w:type="dxa"/>
          </w:tcPr>
          <w:p w14:paraId="463B0F3D" w14:textId="38A81D21" w:rsidR="006E0BD4" w:rsidRPr="0066373F"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84.909</w:t>
            </w:r>
          </w:p>
        </w:tc>
        <w:tc>
          <w:tcPr>
            <w:tcW w:w="1664" w:type="dxa"/>
          </w:tcPr>
          <w:p w14:paraId="62C46742"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44.627</w:t>
            </w:r>
          </w:p>
        </w:tc>
        <w:tc>
          <w:tcPr>
            <w:tcW w:w="1664" w:type="dxa"/>
          </w:tcPr>
          <w:p w14:paraId="23BA2F7C"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22.393</w:t>
            </w:r>
          </w:p>
        </w:tc>
      </w:tr>
      <w:tr w:rsidR="001F445D" w:rsidRPr="0066373F" w14:paraId="34C123B5" w14:textId="77777777" w:rsidTr="00963B02">
        <w:tc>
          <w:tcPr>
            <w:cnfStyle w:val="001000000000" w:firstRow="0" w:lastRow="0" w:firstColumn="1" w:lastColumn="0" w:oddVBand="0" w:evenVBand="0" w:oddHBand="0" w:evenHBand="0" w:firstRowFirstColumn="0" w:firstRowLastColumn="0" w:lastRowFirstColumn="0" w:lastRowLastColumn="0"/>
            <w:tcW w:w="2405" w:type="dxa"/>
          </w:tcPr>
          <w:p w14:paraId="328AB63E" w14:textId="2A32EB83" w:rsidR="001F445D" w:rsidRPr="00963B02" w:rsidRDefault="001F445D" w:rsidP="001F445D">
            <w:pPr>
              <w:rPr>
                <w:rFonts w:ascii="Times New Roman" w:hAnsi="Times New Roman" w:cs="Times New Roman"/>
                <w:sz w:val="20"/>
                <w:szCs w:val="21"/>
              </w:rPr>
            </w:pPr>
            <w:r>
              <w:rPr>
                <w:rFonts w:ascii="Times New Roman" w:hAnsi="Times New Roman" w:cs="Times New Roman" w:hint="eastAsia"/>
                <w:sz w:val="20"/>
                <w:szCs w:val="21"/>
              </w:rPr>
              <w:t>SLEEP</w:t>
            </w:r>
            <w:r w:rsidRPr="00963B02">
              <w:rPr>
                <w:rFonts w:ascii="Times New Roman" w:hAnsi="Times New Roman" w:cs="Times New Roman" w:hint="eastAsia"/>
                <w:sz w:val="20"/>
                <w:szCs w:val="21"/>
              </w:rPr>
              <w:t xml:space="preserve"> w R2D control</w:t>
            </w:r>
          </w:p>
        </w:tc>
        <w:tc>
          <w:tcPr>
            <w:tcW w:w="1663" w:type="dxa"/>
          </w:tcPr>
          <w:p w14:paraId="0E7E31BB" w14:textId="3310E236"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16.893</w:t>
            </w:r>
          </w:p>
        </w:tc>
        <w:tc>
          <w:tcPr>
            <w:tcW w:w="1664" w:type="dxa"/>
          </w:tcPr>
          <w:p w14:paraId="1A46982C" w14:textId="29C2FC8C" w:rsidR="001F445D" w:rsidRPr="0066373F"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w:t>
            </w:r>
            <w:r>
              <w:rPr>
                <w:rFonts w:ascii="Times New Roman" w:hAnsi="Times New Roman" w:cs="Times New Roman" w:hint="eastAsia"/>
                <w:sz w:val="20"/>
                <w:szCs w:val="21"/>
              </w:rPr>
              <w:t>7.027</w:t>
            </w:r>
          </w:p>
        </w:tc>
        <w:tc>
          <w:tcPr>
            <w:tcW w:w="1664" w:type="dxa"/>
          </w:tcPr>
          <w:p w14:paraId="21487D2B" w14:textId="385F52EA"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1</w:t>
            </w:r>
            <w:r>
              <w:rPr>
                <w:rFonts w:ascii="Times New Roman" w:hAnsi="Times New Roman" w:cs="Times New Roman" w:hint="eastAsia"/>
                <w:sz w:val="20"/>
                <w:szCs w:val="21"/>
              </w:rPr>
              <w:t>2.884</w:t>
            </w:r>
          </w:p>
        </w:tc>
        <w:tc>
          <w:tcPr>
            <w:tcW w:w="1664" w:type="dxa"/>
          </w:tcPr>
          <w:p w14:paraId="74F6A266" w14:textId="3BFC9C7F"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6.662</w:t>
            </w:r>
          </w:p>
        </w:tc>
      </w:tr>
    </w:tbl>
    <w:p w14:paraId="7083ABF2" w14:textId="77777777" w:rsidR="00DF7E15" w:rsidRDefault="00DF7E15" w:rsidP="000D6387">
      <w:pPr>
        <w:rPr>
          <w:rFonts w:ascii="Times New Roman" w:hAnsi="Times New Roman" w:cs="Times New Roman"/>
          <w:sz w:val="20"/>
          <w:szCs w:val="20"/>
        </w:rPr>
      </w:pPr>
    </w:p>
    <w:p w14:paraId="10D2C336" w14:textId="77777777" w:rsidR="00BB0FA7" w:rsidRPr="001845A6" w:rsidRDefault="00BB0FA7" w:rsidP="00BB0FA7">
      <w:pPr>
        <w:widowControl/>
        <w:adjustRightInd w:val="0"/>
        <w:snapToGrid w:val="0"/>
        <w:spacing w:afterLines="50" w:after="120"/>
        <w:rPr>
          <w:rFonts w:ascii="Times New Roman" w:hAnsi="Times New Roman" w:cs="Times New Roman"/>
          <w:sz w:val="20"/>
          <w:szCs w:val="20"/>
        </w:rPr>
      </w:pPr>
      <w:r>
        <w:rPr>
          <w:rFonts w:ascii="Times New Roman" w:eastAsia="宋体" w:hAnsi="Times New Roman" w:cs="Times New Roman" w:hint="eastAsia"/>
          <w:kern w:val="0"/>
          <w:sz w:val="20"/>
          <w:szCs w:val="20"/>
        </w:rPr>
        <w:t>For TDMA Case 2, the periodicity of A-IoT paging is fixed at 16ms for</w:t>
      </w:r>
      <w:r>
        <w:rPr>
          <w:rFonts w:ascii="Times New Roman" w:eastAsia="宋体" w:hAnsi="Times New Roman" w:cs="Times New Roman"/>
          <w:kern w:val="0"/>
          <w:sz w:val="20"/>
          <w:szCs w:val="20"/>
        </w:rPr>
        <w:t xml:space="preserve"> 1, 2, and 4 RA resources</w:t>
      </w:r>
      <w:r>
        <w:rPr>
          <w:rFonts w:ascii="Times New Roman" w:eastAsia="宋体" w:hAnsi="Times New Roman" w:cs="Times New Roman" w:hint="eastAsia"/>
          <w:kern w:val="0"/>
          <w:sz w:val="20"/>
          <w:szCs w:val="20"/>
        </w:rPr>
        <w:t xml:space="preserve">. </w:t>
      </w:r>
      <w:r w:rsidRPr="00964E10">
        <w:rPr>
          <w:rFonts w:ascii="Times New Roman" w:eastAsia="宋体" w:hAnsi="Times New Roman" w:cs="Times New Roman"/>
          <w:kern w:val="0"/>
          <w:sz w:val="20"/>
          <w:szCs w:val="20"/>
        </w:rPr>
        <w:t>This scenario compares the latency performance with the same paging period</w:t>
      </w:r>
      <w:r>
        <w:rPr>
          <w:rFonts w:ascii="Times New Roman" w:eastAsia="宋体" w:hAnsi="Times New Roman" w:cs="Times New Roman" w:hint="eastAsia"/>
          <w:kern w:val="0"/>
          <w:sz w:val="20"/>
          <w:szCs w:val="20"/>
        </w:rPr>
        <w:t>/same paging overhead</w:t>
      </w:r>
      <w:r w:rsidRPr="00964E10">
        <w:rPr>
          <w:rFonts w:ascii="Times New Roman" w:eastAsia="宋体" w:hAnsi="Times New Roman" w:cs="Times New Roman"/>
          <w:kern w:val="0"/>
          <w:sz w:val="20"/>
          <w:szCs w:val="20"/>
        </w:rPr>
        <w:t xml:space="preserve"> but varying numbers of </w:t>
      </w:r>
      <w:proofErr w:type="spellStart"/>
      <w:r w:rsidRPr="00964E10">
        <w:rPr>
          <w:rFonts w:ascii="Times New Roman" w:eastAsia="宋体" w:hAnsi="Times New Roman" w:cs="Times New Roman"/>
          <w:kern w:val="0"/>
          <w:sz w:val="20"/>
          <w:szCs w:val="20"/>
        </w:rPr>
        <w:t>TDMed</w:t>
      </w:r>
      <w:proofErr w:type="spellEnd"/>
      <w:r w:rsidRPr="00964E10">
        <w:rPr>
          <w:rFonts w:ascii="Times New Roman" w:eastAsia="宋体" w:hAnsi="Times New Roman" w:cs="Times New Roman"/>
          <w:kern w:val="0"/>
          <w:sz w:val="20"/>
          <w:szCs w:val="20"/>
        </w:rPr>
        <w:t xml:space="preserve"> resources.</w:t>
      </w:r>
      <w:r>
        <w:rPr>
          <w:rFonts w:ascii="Times New Roman" w:eastAsia="宋体" w:hAnsi="Times New Roman" w:cs="Times New Roman" w:hint="eastAsia"/>
          <w:kern w:val="0"/>
          <w:sz w:val="20"/>
          <w:szCs w:val="20"/>
        </w:rPr>
        <w:t xml:space="preserve"> For a single TDMA RA resource, we </w:t>
      </w:r>
      <w:r>
        <w:rPr>
          <w:rFonts w:ascii="Times New Roman" w:eastAsia="宋体" w:hAnsi="Times New Roman" w:cs="Times New Roman"/>
          <w:kern w:val="0"/>
          <w:sz w:val="20"/>
          <w:szCs w:val="20"/>
        </w:rPr>
        <w:t>also assess a 10ms paging periodicity. With a 16ms paging period</w:t>
      </w:r>
      <w:r>
        <w:rPr>
          <w:rFonts w:ascii="Times New Roman" w:eastAsia="宋体" w:hAnsi="Times New Roman" w:cs="Times New Roman" w:hint="eastAsia"/>
          <w:kern w:val="0"/>
          <w:sz w:val="20"/>
          <w:szCs w:val="20"/>
        </w:rPr>
        <w:t xml:space="preserve">, it is possible for device to remain </w:t>
      </w:r>
      <w:r>
        <w:rPr>
          <w:rFonts w:ascii="Times New Roman" w:eastAsia="宋体" w:hAnsi="Times New Roman" w:cs="Times New Roman"/>
          <w:kern w:val="0"/>
          <w:sz w:val="20"/>
          <w:szCs w:val="20"/>
        </w:rPr>
        <w:t>available</w:t>
      </w:r>
      <w:r>
        <w:rPr>
          <w:rFonts w:ascii="Times New Roman" w:eastAsia="宋体" w:hAnsi="Times New Roman" w:cs="Times New Roman" w:hint="eastAsia"/>
          <w:kern w:val="0"/>
          <w:sz w:val="20"/>
          <w:szCs w:val="20"/>
        </w:rPr>
        <w:t xml:space="preserve"> during the inventory for scheme 3.  </w:t>
      </w:r>
    </w:p>
    <w:p w14:paraId="009798CE" w14:textId="77777777" w:rsidR="00BB0FA7" w:rsidRDefault="00BB0FA7" w:rsidP="00BB0FA7">
      <w:pPr>
        <w:snapToGrid w:val="0"/>
        <w:spacing w:after="50"/>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Pr>
          <w:rFonts w:ascii="Times New Roman" w:hAnsi="Times New Roman" w:cs="Times New Roman" w:hint="eastAsia"/>
          <w:sz w:val="20"/>
          <w:szCs w:val="20"/>
        </w:rPr>
        <w:t>4-</w:t>
      </w:r>
      <w:r>
        <w:rPr>
          <w:rFonts w:ascii="Times New Roman" w:hAnsi="Times New Roman" w:cs="Times New Roman"/>
          <w:sz w:val="20"/>
          <w:szCs w:val="20"/>
        </w:rPr>
        <w:t>2 shows</w:t>
      </w:r>
      <w:r w:rsidRPr="009E5717">
        <w:rPr>
          <w:rFonts w:ascii="Times New Roman" w:hAnsi="Times New Roman" w:cs="Times New Roman"/>
          <w:sz w:val="20"/>
          <w:szCs w:val="20"/>
        </w:rPr>
        <w:t xml:space="preserve"> </w:t>
      </w:r>
      <w:r>
        <w:rPr>
          <w:rFonts w:ascii="Times New Roman" w:hAnsi="Times New Roman" w:cs="Times New Roman"/>
          <w:sz w:val="20"/>
          <w:szCs w:val="20"/>
        </w:rPr>
        <w:t xml:space="preserve">inventory time </w:t>
      </w:r>
      <w:r>
        <w:rPr>
          <w:rFonts w:ascii="Times New Roman" w:hAnsi="Times New Roman" w:cs="Times New Roman" w:hint="eastAsia"/>
          <w:sz w:val="20"/>
          <w:szCs w:val="20"/>
        </w:rPr>
        <w:t xml:space="preserve">with the </w:t>
      </w:r>
      <w:r>
        <w:rPr>
          <w:rFonts w:ascii="Times New Roman" w:hAnsi="Times New Roman" w:cs="Times New Roman"/>
          <w:sz w:val="20"/>
          <w:szCs w:val="20"/>
        </w:rPr>
        <w:t>inventoried</w:t>
      </w:r>
      <w:r>
        <w:rPr>
          <w:rFonts w:ascii="Times New Roman" w:hAnsi="Times New Roman" w:cs="Times New Roman" w:hint="eastAsia"/>
          <w:sz w:val="20"/>
          <w:szCs w:val="20"/>
        </w:rPr>
        <w:t xml:space="preserve"> device ratio and Table 4-</w:t>
      </w:r>
      <w:r>
        <w:rPr>
          <w:rFonts w:ascii="Times New Roman" w:hAnsi="Times New Roman" w:cs="Times New Roman"/>
          <w:sz w:val="20"/>
          <w:szCs w:val="20"/>
        </w:rPr>
        <w:t>2</w:t>
      </w:r>
      <w:r>
        <w:rPr>
          <w:rFonts w:ascii="Times New Roman" w:hAnsi="Times New Roman" w:cs="Times New Roman" w:hint="eastAsia"/>
          <w:sz w:val="20"/>
          <w:szCs w:val="20"/>
        </w:rPr>
        <w:t xml:space="preserve"> summarizes the </w:t>
      </w:r>
      <w:r>
        <w:rPr>
          <w:rFonts w:ascii="Times New Roman" w:hAnsi="Times New Roman" w:cs="Times New Roman"/>
          <w:sz w:val="20"/>
          <w:szCs w:val="20"/>
        </w:rPr>
        <w:t>time</w:t>
      </w:r>
      <w:r>
        <w:rPr>
          <w:rFonts w:ascii="Times New Roman" w:hAnsi="Times New Roman" w:cs="Times New Roman" w:hint="eastAsia"/>
          <w:sz w:val="20"/>
          <w:szCs w:val="20"/>
        </w:rPr>
        <w:t xml:space="preserve"> needed to successfully </w:t>
      </w:r>
      <w:r>
        <w:rPr>
          <w:rFonts w:ascii="Times New Roman" w:hAnsi="Times New Roman" w:cs="Times New Roman"/>
          <w:sz w:val="20"/>
          <w:szCs w:val="20"/>
        </w:rPr>
        <w:t>inventory</w:t>
      </w:r>
      <w:r>
        <w:rPr>
          <w:rFonts w:ascii="Times New Roman" w:hAnsi="Times New Roman" w:cs="Times New Roman" w:hint="eastAsia"/>
          <w:sz w:val="20"/>
          <w:szCs w:val="20"/>
        </w:rPr>
        <w:t xml:space="preserve"> </w:t>
      </w:r>
      <w:r>
        <w:rPr>
          <w:rFonts w:ascii="Times New Roman" w:hAnsi="Times New Roman" w:cs="Times New Roman"/>
          <w:sz w:val="20"/>
          <w:szCs w:val="20"/>
        </w:rPr>
        <w:t>100</w:t>
      </w:r>
      <w:r>
        <w:rPr>
          <w:rFonts w:ascii="Times New Roman" w:hAnsi="Times New Roman" w:cs="Times New Roman" w:hint="eastAsia"/>
          <w:sz w:val="20"/>
          <w:szCs w:val="20"/>
        </w:rPr>
        <w:t>% of all devices for TDMA Case 2</w:t>
      </w:r>
      <w:r>
        <w:rPr>
          <w:rFonts w:ascii="Times New Roman" w:hAnsi="Times New Roman" w:cs="Times New Roman"/>
          <w:sz w:val="20"/>
          <w:szCs w:val="20"/>
        </w:rPr>
        <w:t>.</w:t>
      </w:r>
      <w:r>
        <w:rPr>
          <w:rFonts w:ascii="Times New Roman" w:hAnsi="Times New Roman" w:cs="Times New Roman" w:hint="eastAsia"/>
          <w:sz w:val="20"/>
          <w:szCs w:val="20"/>
        </w:rPr>
        <w:t xml:space="preserve"> The results show the same trend as for TDMA that </w:t>
      </w:r>
      <w:r w:rsidRPr="00964E10">
        <w:rPr>
          <w:rFonts w:ascii="Times New Roman" w:hAnsi="Times New Roman" w:cs="Times New Roman"/>
          <w:sz w:val="20"/>
          <w:szCs w:val="20"/>
        </w:rPr>
        <w:t xml:space="preserve">increasing the number of </w:t>
      </w:r>
      <w:proofErr w:type="spellStart"/>
      <w:r w:rsidRPr="00964E10">
        <w:rPr>
          <w:rFonts w:ascii="Times New Roman" w:hAnsi="Times New Roman" w:cs="Times New Roman"/>
          <w:sz w:val="20"/>
          <w:szCs w:val="20"/>
        </w:rPr>
        <w:t>TDMed</w:t>
      </w:r>
      <w:proofErr w:type="spellEnd"/>
      <w:r w:rsidRPr="00964E10">
        <w:rPr>
          <w:rFonts w:ascii="Times New Roman" w:hAnsi="Times New Roman" w:cs="Times New Roman"/>
          <w:sz w:val="20"/>
          <w:szCs w:val="20"/>
        </w:rPr>
        <w:t xml:space="preserve"> resources still reduces the inventory time for all schemes</w:t>
      </w:r>
      <w:r>
        <w:rPr>
          <w:rFonts w:ascii="Times New Roman" w:hAnsi="Times New Roman" w:cs="Times New Roman"/>
          <w:sz w:val="20"/>
          <w:szCs w:val="20"/>
        </w:rPr>
        <w:t>. T</w:t>
      </w:r>
      <w:r>
        <w:rPr>
          <w:rFonts w:ascii="Times New Roman" w:hAnsi="Times New Roman" w:cs="Times New Roman" w:hint="eastAsia"/>
          <w:sz w:val="20"/>
          <w:szCs w:val="20"/>
        </w:rPr>
        <w:t>herefore</w:t>
      </w:r>
      <w:r>
        <w:rPr>
          <w:rFonts w:ascii="Times New Roman" w:hAnsi="Times New Roman" w:cs="Times New Roman"/>
          <w:sz w:val="20"/>
          <w:szCs w:val="20"/>
        </w:rPr>
        <w:t xml:space="preserve">, it is necessary to increase </w:t>
      </w:r>
      <w:proofErr w:type="spellStart"/>
      <w:r>
        <w:rPr>
          <w:rFonts w:ascii="Times New Roman" w:hAnsi="Times New Roman" w:cs="Times New Roman"/>
          <w:sz w:val="20"/>
          <w:szCs w:val="20"/>
        </w:rPr>
        <w:t>TDMed</w:t>
      </w:r>
      <w:proofErr w:type="spellEnd"/>
      <w:r>
        <w:rPr>
          <w:rFonts w:ascii="Times New Roman" w:hAnsi="Times New Roman" w:cs="Times New Roman"/>
          <w:sz w:val="20"/>
          <w:szCs w:val="20"/>
        </w:rPr>
        <w:t xml:space="preserve"> resources when there are hundreds of devices need to be inventoried.</w:t>
      </w:r>
      <w:r>
        <w:rPr>
          <w:rFonts w:ascii="Times New Roman" w:hAnsi="Times New Roman" w:cs="Times New Roman" w:hint="eastAsia"/>
          <w:sz w:val="20"/>
          <w:szCs w:val="20"/>
        </w:rPr>
        <w:t xml:space="preserve"> In addition, comparing </w:t>
      </w:r>
      <w:r>
        <w:rPr>
          <w:rFonts w:ascii="Times New Roman" w:hAnsi="Times New Roman" w:cs="Times New Roman"/>
          <w:sz w:val="20"/>
          <w:szCs w:val="20"/>
        </w:rPr>
        <w:t>between</w:t>
      </w:r>
      <w:r>
        <w:rPr>
          <w:rFonts w:ascii="Times New Roman" w:hAnsi="Times New Roman" w:cs="Times New Roman" w:hint="eastAsia"/>
          <w:sz w:val="20"/>
          <w:szCs w:val="20"/>
        </w:rPr>
        <w:t xml:space="preserve"> TDMA case 1 and TDMA case 2, it is </w:t>
      </w:r>
      <w:r>
        <w:rPr>
          <w:rFonts w:ascii="Times New Roman" w:hAnsi="Times New Roman" w:cs="Times New Roman"/>
          <w:sz w:val="20"/>
          <w:szCs w:val="20"/>
        </w:rPr>
        <w:t>interesting</w:t>
      </w:r>
      <w:r>
        <w:rPr>
          <w:rFonts w:ascii="Times New Roman" w:hAnsi="Times New Roman" w:cs="Times New Roman" w:hint="eastAsia"/>
          <w:sz w:val="20"/>
          <w:szCs w:val="20"/>
        </w:rPr>
        <w:t xml:space="preserve"> to observe that with the same number of </w:t>
      </w:r>
      <w:proofErr w:type="spellStart"/>
      <w:r>
        <w:rPr>
          <w:rFonts w:ascii="Times New Roman" w:hAnsi="Times New Roman" w:cs="Times New Roman" w:hint="eastAsia"/>
          <w:sz w:val="20"/>
          <w:szCs w:val="20"/>
        </w:rPr>
        <w:t>TDMed</w:t>
      </w:r>
      <w:proofErr w:type="spellEnd"/>
      <w:r>
        <w:rPr>
          <w:rFonts w:ascii="Times New Roman" w:hAnsi="Times New Roman" w:cs="Times New Roman" w:hint="eastAsia"/>
          <w:sz w:val="20"/>
          <w:szCs w:val="20"/>
        </w:rPr>
        <w:t xml:space="preserve"> resources scheduled by a </w:t>
      </w:r>
      <w:r>
        <w:rPr>
          <w:rFonts w:ascii="Times New Roman" w:hAnsi="Times New Roman" w:cs="Times New Roman"/>
          <w:sz w:val="20"/>
          <w:szCs w:val="20"/>
        </w:rPr>
        <w:t>single</w:t>
      </w:r>
      <w:r>
        <w:rPr>
          <w:rFonts w:ascii="Times New Roman" w:hAnsi="Times New Roman" w:cs="Times New Roman" w:hint="eastAsia"/>
          <w:sz w:val="20"/>
          <w:szCs w:val="20"/>
        </w:rPr>
        <w:t xml:space="preserve"> R2D </w:t>
      </w:r>
      <w:r>
        <w:rPr>
          <w:rFonts w:ascii="Times New Roman" w:hAnsi="Times New Roman" w:cs="Times New Roman"/>
          <w:sz w:val="20"/>
          <w:szCs w:val="20"/>
        </w:rPr>
        <w:t>transmission</w:t>
      </w:r>
      <w:r>
        <w:rPr>
          <w:rFonts w:ascii="Times New Roman" w:hAnsi="Times New Roman" w:cs="Times New Roman" w:hint="eastAsia"/>
          <w:sz w:val="20"/>
          <w:szCs w:val="20"/>
        </w:rPr>
        <w:t xml:space="preserve">, longer paging period largely increase the total </w:t>
      </w:r>
      <w:r>
        <w:rPr>
          <w:rFonts w:ascii="Times New Roman" w:hAnsi="Times New Roman" w:cs="Times New Roman"/>
          <w:sz w:val="20"/>
          <w:szCs w:val="20"/>
        </w:rPr>
        <w:t>inventory</w:t>
      </w:r>
      <w:r>
        <w:rPr>
          <w:rFonts w:ascii="Times New Roman" w:hAnsi="Times New Roman" w:cs="Times New Roman" w:hint="eastAsia"/>
          <w:sz w:val="20"/>
          <w:szCs w:val="20"/>
        </w:rPr>
        <w:t xml:space="preserve"> time for scheme 1 and 2; While for scheme 3, longer paging period does not have big impacts on the total </w:t>
      </w:r>
      <w:r>
        <w:rPr>
          <w:rFonts w:ascii="Times New Roman" w:hAnsi="Times New Roman" w:cs="Times New Roman"/>
          <w:sz w:val="20"/>
          <w:szCs w:val="20"/>
        </w:rPr>
        <w:t>inventory</w:t>
      </w:r>
      <w:r>
        <w:rPr>
          <w:rFonts w:ascii="Times New Roman" w:hAnsi="Times New Roman" w:cs="Times New Roman" w:hint="eastAsia"/>
          <w:sz w:val="20"/>
          <w:szCs w:val="20"/>
        </w:rPr>
        <w:t xml:space="preserve"> time.</w:t>
      </w:r>
    </w:p>
    <w:p w14:paraId="3D5B3F47" w14:textId="77777777" w:rsidR="00BB0FA7" w:rsidRPr="0053255F" w:rsidRDefault="00BB0FA7" w:rsidP="00BB0FA7">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lastRenderedPageBreak/>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4.2-2</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16ms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70975863"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114.45</w:t>
      </w:r>
      <w:r w:rsidRPr="0053255F">
        <w:rPr>
          <w:rFonts w:ascii="Times New Roman" w:hAnsi="Times New Roman" w:cs="Times New Roman" w:hint="eastAsia"/>
          <w:b/>
          <w:bCs/>
          <w:sz w:val="20"/>
          <w:szCs w:val="20"/>
        </w:rPr>
        <w:t xml:space="preserve"> seconds to </w:t>
      </w:r>
      <w:r w:rsidRPr="005333C2">
        <w:rPr>
          <w:rFonts w:ascii="Times New Roman" w:hAnsi="Times New Roman" w:cs="Times New Roman"/>
          <w:b/>
          <w:bCs/>
          <w:sz w:val="20"/>
          <w:szCs w:val="20"/>
        </w:rPr>
        <w:t>25.686 </w:t>
      </w:r>
      <w:r w:rsidRPr="0053255F">
        <w:rPr>
          <w:rFonts w:ascii="Times New Roman" w:hAnsi="Times New Roman" w:cs="Times New Roman" w:hint="eastAsia"/>
          <w:b/>
          <w:bCs/>
          <w:sz w:val="20"/>
          <w:szCs w:val="20"/>
        </w:rPr>
        <w:t xml:space="preserve">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926C6BF"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devices decreases from</w:t>
      </w:r>
      <w:r w:rsidRPr="005333C2">
        <w:rPr>
          <w:rFonts w:ascii="Times New Roman" w:hAnsi="Times New Roman" w:cs="Times New Roman"/>
          <w:b/>
          <w:bCs/>
          <w:sz w:val="20"/>
          <w:szCs w:val="20"/>
        </w:rPr>
        <w:t> 84.909 </w:t>
      </w:r>
      <w:r w:rsidRPr="0053255F">
        <w:rPr>
          <w:rFonts w:ascii="Times New Roman" w:hAnsi="Times New Roman" w:cs="Times New Roman" w:hint="eastAsia"/>
          <w:b/>
          <w:bCs/>
          <w:sz w:val="20"/>
          <w:szCs w:val="20"/>
        </w:rPr>
        <w:t xml:space="preserve">seconds to </w:t>
      </w:r>
      <w:r w:rsidRPr="005333C2">
        <w:rPr>
          <w:rFonts w:ascii="Times New Roman" w:hAnsi="Times New Roman" w:cs="Times New Roman"/>
          <w:b/>
          <w:bCs/>
          <w:sz w:val="20"/>
          <w:szCs w:val="20"/>
        </w:rPr>
        <w:t>22.393</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5FA38618" w14:textId="2C4551CA"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2</w:t>
      </w:r>
      <w:r w:rsidR="006F6BA8">
        <w:rPr>
          <w:rFonts w:ascii="Times New Roman" w:hAnsi="Times New Roman" w:cs="Times New Roman" w:hint="eastAsia"/>
          <w:b/>
          <w:bCs/>
          <w:sz w:val="20"/>
          <w:szCs w:val="20"/>
        </w:rPr>
        <w:t>7.027</w:t>
      </w:r>
      <w:r w:rsidRPr="0053255F">
        <w:rPr>
          <w:rFonts w:ascii="Times New Roman" w:hAnsi="Times New Roman" w:cs="Times New Roman" w:hint="eastAsia"/>
          <w:b/>
          <w:bCs/>
          <w:sz w:val="20"/>
          <w:szCs w:val="20"/>
        </w:rPr>
        <w:t xml:space="preserve"> seconds to </w:t>
      </w:r>
      <w:r w:rsidR="006F6BA8">
        <w:rPr>
          <w:rFonts w:ascii="Times New Roman" w:hAnsi="Times New Roman" w:cs="Times New Roman" w:hint="eastAsia"/>
          <w:b/>
          <w:bCs/>
          <w:sz w:val="20"/>
          <w:szCs w:val="20"/>
        </w:rPr>
        <w:t>6.662</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447E09D9" w14:textId="77777777" w:rsidR="00BB0FA7" w:rsidRDefault="00BB0FA7" w:rsidP="0017687F">
      <w:pPr>
        <w:widowControl/>
        <w:adjustRightInd w:val="0"/>
        <w:snapToGrid w:val="0"/>
        <w:spacing w:afterLines="50" w:after="120"/>
        <w:rPr>
          <w:rFonts w:ascii="Times New Roman" w:eastAsia="宋体" w:hAnsi="Times New Roman" w:cs="Times New Roman"/>
          <w:kern w:val="0"/>
          <w:sz w:val="20"/>
          <w:szCs w:val="20"/>
        </w:rPr>
      </w:pPr>
    </w:p>
    <w:p w14:paraId="01EFCF52" w14:textId="299B43A0" w:rsidR="008D2361" w:rsidRPr="00E01F26" w:rsidRDefault="00DF7E15" w:rsidP="0017687F">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Based on the evaluation results and observations, following proposal is made:</w:t>
      </w:r>
    </w:p>
    <w:p w14:paraId="545A07C4" w14:textId="4BE53C27" w:rsidR="00F4497B" w:rsidRDefault="00DE16B0" w:rsidP="001F5FB6">
      <w:pPr>
        <w:widowControl/>
        <w:adjustRightInd w:val="0"/>
        <w:snapToGrid w:val="0"/>
        <w:spacing w:afterLines="50" w:after="120"/>
        <w:rPr>
          <w:rFonts w:ascii="Times New Roman" w:eastAsia="宋体" w:hAnsi="Times New Roman" w:cs="Times New Roman"/>
          <w:b/>
          <w:bCs/>
          <w:kern w:val="0"/>
          <w:sz w:val="20"/>
          <w:szCs w:val="20"/>
          <w:lang w:val="fr-FR"/>
        </w:rPr>
      </w:pPr>
      <w:r>
        <w:rPr>
          <w:rFonts w:ascii="Times New Roman" w:eastAsia="宋体" w:hAnsi="Times New Roman" w:cs="Times New Roman" w:hint="eastAsia"/>
          <w:b/>
          <w:bCs/>
          <w:kern w:val="0"/>
          <w:sz w:val="20"/>
          <w:szCs w:val="20"/>
          <w:lang w:val="fr-FR"/>
        </w:rPr>
        <w:t>Proposal</w:t>
      </w:r>
      <w:r w:rsidR="001F5FB6">
        <w:rPr>
          <w:rFonts w:ascii="Times New Roman" w:eastAsia="宋体" w:hAnsi="Times New Roman" w:cs="Times New Roman"/>
          <w:b/>
          <w:bCs/>
          <w:kern w:val="0"/>
          <w:sz w:val="20"/>
          <w:szCs w:val="20"/>
          <w:lang w:val="fr-FR"/>
        </w:rPr>
        <w:t> </w:t>
      </w:r>
      <w:r w:rsidR="00FF579B">
        <w:rPr>
          <w:rFonts w:ascii="Times New Roman" w:eastAsia="宋体" w:hAnsi="Times New Roman" w:cs="Times New Roman" w:hint="eastAsia"/>
          <w:b/>
          <w:bCs/>
          <w:kern w:val="0"/>
          <w:sz w:val="20"/>
          <w:szCs w:val="20"/>
          <w:lang w:val="fr-FR"/>
        </w:rPr>
        <w:t>4.2-1</w:t>
      </w:r>
      <w:r w:rsidR="001F5FB6">
        <w:rPr>
          <w:rFonts w:ascii="Times New Roman" w:eastAsia="宋体" w:hAnsi="Times New Roman" w:cs="Times New Roman" w:hint="eastAsia"/>
          <w:b/>
          <w:bCs/>
          <w:kern w:val="0"/>
          <w:sz w:val="20"/>
          <w:szCs w:val="20"/>
          <w:lang w:val="fr-FR"/>
        </w:rPr>
        <w:t xml:space="preserve">: </w:t>
      </w:r>
      <w:r w:rsidR="00F4497B" w:rsidRPr="00F4497B">
        <w:rPr>
          <w:rFonts w:ascii="Times New Roman" w:eastAsia="宋体" w:hAnsi="Times New Roman" w:cs="Times New Roman" w:hint="eastAsia"/>
          <w:b/>
          <w:bCs/>
          <w:kern w:val="0"/>
          <w:sz w:val="20"/>
          <w:szCs w:val="20"/>
          <w:lang w:val="fr-FR"/>
        </w:rPr>
        <w:t xml:space="preserve">Study </w:t>
      </w:r>
      <w:r w:rsidR="00F4497B">
        <w:rPr>
          <w:rFonts w:ascii="Times New Roman" w:eastAsia="宋体" w:hAnsi="Times New Roman" w:cs="Times New Roman" w:hint="eastAsia"/>
          <w:b/>
          <w:bCs/>
          <w:kern w:val="0"/>
          <w:sz w:val="20"/>
          <w:szCs w:val="20"/>
          <w:lang w:val="fr-FR"/>
        </w:rPr>
        <w:t>T</w:t>
      </w:r>
      <w:r w:rsidR="00F4497B" w:rsidRPr="00F4497B">
        <w:rPr>
          <w:rFonts w:ascii="Times New Roman" w:eastAsia="宋体" w:hAnsi="Times New Roman" w:cs="Times New Roman" w:hint="eastAsia"/>
          <w:b/>
          <w:bCs/>
          <w:kern w:val="0"/>
          <w:sz w:val="20"/>
          <w:szCs w:val="20"/>
          <w:lang w:val="fr-FR"/>
        </w:rPr>
        <w:t>DMA of D2R transmissions for Msg.1 from multiple devices in response to a R2D transmission triggering random access, including following</w:t>
      </w:r>
      <w:r w:rsidR="00F4497B">
        <w:rPr>
          <w:rFonts w:ascii="Times New Roman" w:eastAsia="宋体" w:hAnsi="Times New Roman" w:cs="Times New Roman" w:hint="eastAsia"/>
          <w:b/>
          <w:bCs/>
          <w:kern w:val="0"/>
          <w:sz w:val="20"/>
          <w:szCs w:val="20"/>
          <w:lang w:val="fr-FR"/>
        </w:rPr>
        <w:t>:</w:t>
      </w:r>
    </w:p>
    <w:p w14:paraId="0A00310C" w14:textId="6DB96F4A" w:rsidR="00F4497B" w:rsidRPr="00F4497B" w:rsidRDefault="00F4497B" w:rsidP="00F4497B">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resources are allocated for the </w:t>
      </w:r>
      <w:r>
        <w:rPr>
          <w:rFonts w:ascii="Times New Roman" w:eastAsia="宋体" w:hAnsi="Times New Roman" w:cs="Times New Roman" w:hint="eastAsia"/>
          <w:b/>
          <w:bCs/>
          <w:kern w:val="0"/>
          <w:sz w:val="20"/>
          <w:szCs w:val="20"/>
          <w:lang w:val="fr-FR"/>
        </w:rPr>
        <w:t>T</w:t>
      </w:r>
      <w:r w:rsidRPr="00F4497B">
        <w:rPr>
          <w:rFonts w:ascii="Times New Roman" w:eastAsia="宋体" w:hAnsi="Times New Roman" w:cs="Times New Roman"/>
          <w:b/>
          <w:bCs/>
          <w:kern w:val="0"/>
          <w:sz w:val="20"/>
          <w:szCs w:val="20"/>
          <w:lang w:val="fr-FR"/>
        </w:rPr>
        <w:t xml:space="preserve">DMA of D2R transmissions for Msg.1 </w:t>
      </w:r>
    </w:p>
    <w:p w14:paraId="4466596C" w14:textId="43600C60" w:rsidR="00F4497B" w:rsidRPr="00F4497B" w:rsidRDefault="00F4497B" w:rsidP="00F4497B">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a device determines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 for the D2R transmissions for Msg.1 </w:t>
      </w:r>
    </w:p>
    <w:p w14:paraId="4B7F7766" w14:textId="77777777" w:rsidR="00F4497B" w:rsidRPr="00F4497B" w:rsidRDefault="00F4497B" w:rsidP="00F4497B">
      <w:pPr>
        <w:tabs>
          <w:tab w:val="left" w:pos="360"/>
        </w:tabs>
        <w:adjustRightInd w:val="0"/>
        <w:snapToGrid w:val="0"/>
        <w:spacing w:afterLines="50" w:after="120"/>
        <w:contextualSpacing/>
        <w:jc w:val="left"/>
        <w:rPr>
          <w:rFonts w:ascii="Times New Roman" w:eastAsia="等线" w:hAnsi="Times New Roman" w:cs="Times New Roman"/>
          <w:b/>
          <w:bCs/>
          <w:sz w:val="20"/>
          <w:szCs w:val="20"/>
        </w:rPr>
      </w:pPr>
    </w:p>
    <w:p w14:paraId="47D5EC8C" w14:textId="26E8F444" w:rsidR="00DE16B0" w:rsidRDefault="001F5FB6" w:rsidP="00637E75">
      <w:pPr>
        <w:widowControl/>
        <w:adjustRightInd w:val="0"/>
        <w:snapToGrid w:val="0"/>
        <w:spacing w:afterLines="50" w:after="120"/>
        <w:rPr>
          <w:rFonts w:ascii="Times New Roman" w:eastAsia="宋体" w:hAnsi="Times New Roman" w:cs="Times New Roman"/>
          <w:kern w:val="0"/>
          <w:sz w:val="20"/>
          <w:szCs w:val="20"/>
        </w:rPr>
      </w:pPr>
      <w:r w:rsidRPr="001F5FB6">
        <w:rPr>
          <w:rFonts w:ascii="Times New Roman" w:eastAsia="宋体" w:hAnsi="Times New Roman" w:cs="Times New Roman" w:hint="eastAsia"/>
          <w:kern w:val="0"/>
          <w:sz w:val="20"/>
          <w:szCs w:val="20"/>
        </w:rPr>
        <w:t>Abou</w:t>
      </w:r>
      <w:r>
        <w:rPr>
          <w:rFonts w:ascii="Times New Roman" w:eastAsia="宋体" w:hAnsi="Times New Roman" w:cs="Times New Roman" w:hint="eastAsia"/>
          <w:kern w:val="0"/>
          <w:sz w:val="20"/>
          <w:szCs w:val="20"/>
        </w:rPr>
        <w:t>t</w:t>
      </w:r>
      <w:r w:rsidRPr="001F5FB6">
        <w:rPr>
          <w:rFonts w:ascii="Times New Roman" w:eastAsia="宋体" w:hAnsi="Times New Roman" w:cs="Times New Roman" w:hint="eastAsia"/>
          <w:kern w:val="0"/>
          <w:sz w:val="20"/>
          <w:szCs w:val="20"/>
        </w:rPr>
        <w:t xml:space="preserve"> the details on t</w:t>
      </w:r>
      <w:r w:rsidR="00637E75" w:rsidRPr="001F5FB6">
        <w:rPr>
          <w:rFonts w:ascii="Times New Roman" w:eastAsia="宋体" w:hAnsi="Times New Roman" w:cs="Times New Roman"/>
          <w:kern w:val="0"/>
          <w:sz w:val="20"/>
          <w:szCs w:val="20"/>
        </w:rPr>
        <w:t xml:space="preserve">ime-domain resource allocation/determination for </w:t>
      </w:r>
      <w:r w:rsidR="00170491" w:rsidRPr="001F5FB6">
        <w:rPr>
          <w:rFonts w:ascii="Times New Roman" w:eastAsia="宋体" w:hAnsi="Times New Roman" w:cs="Times New Roman"/>
          <w:kern w:val="0"/>
          <w:sz w:val="20"/>
          <w:szCs w:val="20"/>
        </w:rPr>
        <w:t xml:space="preserve">D2R transmission (e.g., </w:t>
      </w:r>
      <w:r w:rsidR="00637E75" w:rsidRPr="001F5FB6">
        <w:rPr>
          <w:rFonts w:ascii="Times New Roman" w:eastAsia="宋体" w:hAnsi="Times New Roman" w:cs="Times New Roman"/>
          <w:kern w:val="0"/>
          <w:sz w:val="20"/>
          <w:szCs w:val="20"/>
        </w:rPr>
        <w:t>A-Io</w:t>
      </w:r>
      <w:r w:rsidR="00637E75" w:rsidRPr="001F5FB6">
        <w:rPr>
          <w:rFonts w:ascii="Times New Roman" w:eastAsia="宋体" w:hAnsi="Times New Roman" w:cs="Times New Roman" w:hint="eastAsia"/>
          <w:kern w:val="0"/>
          <w:sz w:val="20"/>
          <w:szCs w:val="20"/>
        </w:rPr>
        <w:t>T</w:t>
      </w:r>
      <w:r w:rsidR="00637E75" w:rsidRPr="001F5FB6">
        <w:rPr>
          <w:rFonts w:ascii="Times New Roman" w:eastAsia="宋体" w:hAnsi="Times New Roman" w:cs="Times New Roman"/>
          <w:kern w:val="0"/>
          <w:sz w:val="20"/>
          <w:szCs w:val="20"/>
        </w:rPr>
        <w:t xml:space="preserve"> Msg1</w:t>
      </w:r>
      <w:r w:rsidR="00DE16B0" w:rsidRPr="001F5FB6">
        <w:rPr>
          <w:rFonts w:ascii="Times New Roman" w:eastAsia="宋体" w:hAnsi="Times New Roman" w:cs="Times New Roman" w:hint="eastAsia"/>
          <w:kern w:val="0"/>
          <w:sz w:val="20"/>
          <w:szCs w:val="20"/>
        </w:rPr>
        <w:t>/Msg3</w:t>
      </w:r>
      <w:r w:rsidR="00170491" w:rsidRPr="001F5FB6">
        <w:rPr>
          <w:rFonts w:ascii="Times New Roman" w:eastAsia="宋体" w:hAnsi="Times New Roman" w:cs="Times New Roman"/>
          <w:kern w:val="0"/>
          <w:sz w:val="20"/>
          <w:szCs w:val="20"/>
        </w:rPr>
        <w:t>)</w:t>
      </w:r>
      <w:r w:rsidRPr="001F5FB6">
        <w:rPr>
          <w:rFonts w:ascii="Times New Roman" w:eastAsia="宋体" w:hAnsi="Times New Roman" w:cs="Times New Roman" w:hint="eastAsia"/>
          <w:kern w:val="0"/>
          <w:sz w:val="20"/>
          <w:szCs w:val="20"/>
        </w:rPr>
        <w:t xml:space="preserve">, </w:t>
      </w:r>
      <w:r w:rsidR="00D26A2F">
        <w:rPr>
          <w:rFonts w:ascii="Times New Roman" w:eastAsia="宋体" w:hAnsi="Times New Roman" w:cs="Times New Roman" w:hint="eastAsia"/>
          <w:kern w:val="0"/>
          <w:sz w:val="20"/>
          <w:szCs w:val="20"/>
        </w:rPr>
        <w:t>it</w:t>
      </w:r>
      <w:r w:rsidR="00DE16B0">
        <w:rPr>
          <w:rFonts w:ascii="Times New Roman" w:eastAsia="宋体" w:hAnsi="Times New Roman" w:cs="Times New Roman" w:hint="eastAsia"/>
          <w:kern w:val="0"/>
          <w:sz w:val="20"/>
          <w:szCs w:val="20"/>
        </w:rPr>
        <w:t xml:space="preserve"> </w:t>
      </w:r>
      <w:r w:rsidR="00DE16B0">
        <w:rPr>
          <w:rFonts w:ascii="Times New Roman" w:eastAsia="宋体" w:hAnsi="Times New Roman" w:cs="Times New Roman"/>
          <w:kern w:val="0"/>
          <w:sz w:val="20"/>
          <w:szCs w:val="20"/>
        </w:rPr>
        <w:t xml:space="preserve">can be </w:t>
      </w:r>
      <w:r w:rsidR="00DE16B0">
        <w:rPr>
          <w:rFonts w:ascii="Times New Roman" w:eastAsia="宋体" w:hAnsi="Times New Roman" w:cs="Times New Roman" w:hint="eastAsia"/>
          <w:kern w:val="0"/>
          <w:sz w:val="20"/>
          <w:szCs w:val="20"/>
        </w:rPr>
        <w:t>discussed</w:t>
      </w:r>
      <w:r w:rsidR="00D26A2F" w:rsidRPr="00030881">
        <w:rPr>
          <w:rFonts w:ascii="Times New Roman" w:eastAsia="宋体" w:hAnsi="Times New Roman" w:cs="Times New Roman" w:hint="eastAsia"/>
          <w:kern w:val="0"/>
          <w:sz w:val="20"/>
          <w:szCs w:val="20"/>
        </w:rPr>
        <w:t xml:space="preserve"> </w:t>
      </w:r>
      <w:r w:rsidR="00D26A2F">
        <w:rPr>
          <w:rFonts w:ascii="Times New Roman" w:eastAsia="宋体" w:hAnsi="Times New Roman" w:cs="Times New Roman" w:hint="eastAsia"/>
          <w:kern w:val="0"/>
          <w:sz w:val="20"/>
          <w:szCs w:val="20"/>
        </w:rPr>
        <w:t>from the perspective of</w:t>
      </w:r>
      <w:r w:rsidR="00D26A2F" w:rsidRPr="00030881">
        <w:rPr>
          <w:rFonts w:ascii="Times New Roman" w:eastAsia="宋体" w:hAnsi="Times New Roman" w:cs="Times New Roman"/>
          <w:kern w:val="0"/>
          <w:sz w:val="20"/>
          <w:szCs w:val="20"/>
        </w:rPr>
        <w:t xml:space="preserve"> </w:t>
      </w:r>
      <w:r w:rsidR="00D26A2F">
        <w:rPr>
          <w:rFonts w:ascii="Times New Roman" w:eastAsia="宋体" w:hAnsi="Times New Roman" w:cs="Times New Roman" w:hint="eastAsia"/>
          <w:kern w:val="0"/>
          <w:sz w:val="20"/>
          <w:szCs w:val="20"/>
        </w:rPr>
        <w:t>the</w:t>
      </w:r>
      <w:r w:rsidR="00DE16B0">
        <w:rPr>
          <w:rFonts w:ascii="Times New Roman" w:eastAsia="宋体" w:hAnsi="Times New Roman" w:cs="Times New Roman"/>
          <w:kern w:val="0"/>
          <w:sz w:val="20"/>
          <w:szCs w:val="20"/>
        </w:rPr>
        <w:t xml:space="preserve"> transmission duration/length and the start</w:t>
      </w:r>
      <w:r w:rsidR="00DE16B0">
        <w:rPr>
          <w:rFonts w:ascii="Times New Roman" w:eastAsia="宋体" w:hAnsi="Times New Roman" w:cs="Times New Roman" w:hint="eastAsia"/>
          <w:kern w:val="0"/>
          <w:sz w:val="20"/>
          <w:szCs w:val="20"/>
        </w:rPr>
        <w:t>ing</w:t>
      </w:r>
      <w:r w:rsidR="00DE16B0">
        <w:rPr>
          <w:rFonts w:ascii="Times New Roman" w:eastAsia="宋体" w:hAnsi="Times New Roman" w:cs="Times New Roman"/>
          <w:kern w:val="0"/>
          <w:sz w:val="20"/>
          <w:szCs w:val="20"/>
        </w:rPr>
        <w:t xml:space="preserve"> time</w:t>
      </w:r>
      <w:r w:rsidR="00DE16B0">
        <w:rPr>
          <w:rFonts w:ascii="Times New Roman" w:eastAsia="宋体" w:hAnsi="Times New Roman" w:cs="Times New Roman" w:hint="eastAsia"/>
          <w:kern w:val="0"/>
          <w:sz w:val="20"/>
          <w:szCs w:val="20"/>
        </w:rPr>
        <w:t xml:space="preserve"> for </w:t>
      </w:r>
      <w:r w:rsidR="00D26A2F">
        <w:rPr>
          <w:rFonts w:ascii="Times New Roman" w:eastAsia="宋体" w:hAnsi="Times New Roman" w:cs="Times New Roman" w:hint="eastAsia"/>
          <w:kern w:val="0"/>
          <w:sz w:val="20"/>
          <w:szCs w:val="20"/>
        </w:rPr>
        <w:t xml:space="preserve">a </w:t>
      </w:r>
      <w:r w:rsidR="00DE16B0">
        <w:rPr>
          <w:rFonts w:ascii="Times New Roman" w:eastAsia="宋体" w:hAnsi="Times New Roman" w:cs="Times New Roman" w:hint="eastAsia"/>
          <w:kern w:val="0"/>
          <w:sz w:val="20"/>
          <w:szCs w:val="20"/>
        </w:rPr>
        <w:t>D2R</w:t>
      </w:r>
      <w:r w:rsidR="00D26A2F">
        <w:rPr>
          <w:rFonts w:ascii="Times New Roman" w:eastAsia="宋体" w:hAnsi="Times New Roman" w:cs="Times New Roman" w:hint="eastAsia"/>
          <w:kern w:val="0"/>
          <w:sz w:val="20"/>
          <w:szCs w:val="20"/>
        </w:rPr>
        <w:t xml:space="preserve"> transmission</w:t>
      </w:r>
      <w:r w:rsidR="00DE16B0">
        <w:rPr>
          <w:rFonts w:ascii="Times New Roman" w:eastAsia="宋体" w:hAnsi="Times New Roman" w:cs="Times New Roman"/>
          <w:kern w:val="0"/>
          <w:sz w:val="20"/>
          <w:szCs w:val="20"/>
        </w:rPr>
        <w:t>.</w:t>
      </w:r>
    </w:p>
    <w:p w14:paraId="0DAB3197" w14:textId="3FB5ABED" w:rsidR="00185323" w:rsidRDefault="005D1A6C" w:rsidP="005D1A6C">
      <w:pPr>
        <w:widowControl/>
        <w:adjustRightInd w:val="0"/>
        <w:snapToGrid w:val="0"/>
        <w:spacing w:afterLines="50" w:after="120"/>
        <w:rPr>
          <w:rFonts w:ascii="Times New Roman" w:eastAsia="宋体" w:hAnsi="Times New Roman" w:cs="Times New Roman"/>
          <w:kern w:val="0"/>
          <w:sz w:val="20"/>
          <w:szCs w:val="20"/>
        </w:rPr>
      </w:pPr>
      <w:r w:rsidRPr="00AB458E">
        <w:rPr>
          <w:rFonts w:ascii="Times New Roman" w:eastAsia="宋体" w:hAnsi="Times New Roman" w:cs="Times New Roman"/>
          <w:b/>
          <w:bCs/>
          <w:kern w:val="0"/>
          <w:sz w:val="20"/>
          <w:szCs w:val="20"/>
        </w:rPr>
        <w:t>For Msg1</w:t>
      </w:r>
      <w:r w:rsidR="00DE16B0">
        <w:rPr>
          <w:rFonts w:ascii="Times New Roman" w:eastAsia="宋体" w:hAnsi="Times New Roman" w:cs="Times New Roman" w:hint="eastAsia"/>
          <w:b/>
          <w:bCs/>
          <w:kern w:val="0"/>
          <w:sz w:val="20"/>
          <w:szCs w:val="20"/>
        </w:rPr>
        <w:t>/Msg3</w:t>
      </w:r>
      <w:r w:rsidRPr="00AB458E">
        <w:rPr>
          <w:rFonts w:ascii="Times New Roman" w:eastAsia="宋体" w:hAnsi="Times New Roman" w:cs="Times New Roman"/>
          <w:b/>
          <w:bCs/>
          <w:kern w:val="0"/>
          <w:sz w:val="20"/>
          <w:szCs w:val="20"/>
        </w:rPr>
        <w:t xml:space="preserve"> transmission </w:t>
      </w:r>
      <w:r>
        <w:rPr>
          <w:rFonts w:ascii="Times New Roman" w:eastAsia="宋体" w:hAnsi="Times New Roman" w:cs="Times New Roman"/>
          <w:b/>
          <w:bCs/>
          <w:kern w:val="0"/>
          <w:sz w:val="20"/>
          <w:szCs w:val="20"/>
        </w:rPr>
        <w:t>duration/</w:t>
      </w:r>
      <w:r w:rsidRPr="00AB458E">
        <w:rPr>
          <w:rFonts w:ascii="Times New Roman" w:eastAsia="宋体" w:hAnsi="Times New Roman" w:cs="Times New Roman"/>
          <w:b/>
          <w:bCs/>
          <w:kern w:val="0"/>
          <w:sz w:val="20"/>
          <w:szCs w:val="20"/>
        </w:rPr>
        <w:t>length</w:t>
      </w:r>
      <w:r>
        <w:rPr>
          <w:rFonts w:ascii="Times New Roman" w:eastAsia="宋体" w:hAnsi="Times New Roman" w:cs="Times New Roman"/>
          <w:kern w:val="0"/>
          <w:sz w:val="20"/>
          <w:szCs w:val="20"/>
        </w:rPr>
        <w:t>, it is decided by the Msg1</w:t>
      </w:r>
      <w:r w:rsidR="00D26A2F">
        <w:rPr>
          <w:rFonts w:ascii="Times New Roman" w:eastAsia="宋体" w:hAnsi="Times New Roman" w:cs="Times New Roman" w:hint="eastAsia"/>
          <w:kern w:val="0"/>
          <w:sz w:val="20"/>
          <w:szCs w:val="20"/>
        </w:rPr>
        <w:t>/Msg3</w:t>
      </w:r>
      <w:r>
        <w:rPr>
          <w:rFonts w:ascii="Times New Roman" w:eastAsia="宋体" w:hAnsi="Times New Roman" w:cs="Times New Roman"/>
          <w:kern w:val="0"/>
          <w:sz w:val="20"/>
          <w:szCs w:val="20"/>
        </w:rPr>
        <w:t xml:space="preserve"> TBS and Msg1</w:t>
      </w:r>
      <w:r w:rsidR="00D26A2F">
        <w:rPr>
          <w:rFonts w:ascii="Times New Roman" w:eastAsia="宋体" w:hAnsi="Times New Roman" w:cs="Times New Roman" w:hint="eastAsia"/>
          <w:kern w:val="0"/>
          <w:sz w:val="20"/>
          <w:szCs w:val="20"/>
        </w:rPr>
        <w:t>/Msg3</w:t>
      </w:r>
      <w:r>
        <w:rPr>
          <w:rFonts w:ascii="Times New Roman" w:eastAsia="宋体" w:hAnsi="Times New Roman" w:cs="Times New Roman"/>
          <w:kern w:val="0"/>
          <w:sz w:val="20"/>
          <w:szCs w:val="20"/>
        </w:rPr>
        <w:t xml:space="preserve"> data rate. The </w:t>
      </w:r>
      <w:r w:rsidR="00D26A2F">
        <w:rPr>
          <w:rFonts w:ascii="Times New Roman" w:eastAsia="宋体" w:hAnsi="Times New Roman" w:cs="Times New Roman"/>
          <w:kern w:val="0"/>
          <w:sz w:val="20"/>
          <w:szCs w:val="20"/>
        </w:rPr>
        <w:t>Msg1/Msg3</w:t>
      </w:r>
      <w:r>
        <w:rPr>
          <w:rFonts w:ascii="Times New Roman" w:eastAsia="宋体" w:hAnsi="Times New Roman" w:cs="Times New Roman"/>
          <w:kern w:val="0"/>
          <w:sz w:val="20"/>
          <w:szCs w:val="20"/>
        </w:rPr>
        <w:t xml:space="preserve"> TBS can be a fixed value like 16 </w:t>
      </w:r>
      <w:r w:rsidR="00D26A2F">
        <w:rPr>
          <w:rFonts w:ascii="Times New Roman" w:eastAsia="宋体" w:hAnsi="Times New Roman" w:cs="Times New Roman" w:hint="eastAsia"/>
          <w:kern w:val="0"/>
          <w:sz w:val="20"/>
          <w:szCs w:val="20"/>
        </w:rPr>
        <w:t xml:space="preserve">or 96 </w:t>
      </w:r>
      <w:r>
        <w:rPr>
          <w:rFonts w:ascii="Times New Roman" w:eastAsia="宋体" w:hAnsi="Times New Roman" w:cs="Times New Roman"/>
          <w:kern w:val="0"/>
          <w:sz w:val="20"/>
          <w:szCs w:val="20"/>
        </w:rPr>
        <w:t xml:space="preserve">bits </w:t>
      </w:r>
      <w:r w:rsidR="00D26A2F">
        <w:rPr>
          <w:rFonts w:ascii="Times New Roman" w:eastAsia="宋体" w:hAnsi="Times New Roman" w:cs="Times New Roman"/>
          <w:kern w:val="0"/>
          <w:sz w:val="20"/>
          <w:szCs w:val="20"/>
        </w:rPr>
        <w:t>respectively</w:t>
      </w:r>
      <w:r w:rsidR="00D26A2F">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and the </w:t>
      </w:r>
      <w:r w:rsidR="00D26A2F">
        <w:rPr>
          <w:rFonts w:ascii="Times New Roman" w:eastAsia="宋体" w:hAnsi="Times New Roman" w:cs="Times New Roman"/>
          <w:kern w:val="0"/>
          <w:sz w:val="20"/>
          <w:szCs w:val="20"/>
        </w:rPr>
        <w:t>Msg1/Msg3</w:t>
      </w:r>
      <w:r>
        <w:rPr>
          <w:rFonts w:ascii="Times New Roman" w:eastAsia="宋体" w:hAnsi="Times New Roman" w:cs="Times New Roman"/>
          <w:kern w:val="0"/>
          <w:sz w:val="20"/>
          <w:szCs w:val="20"/>
        </w:rPr>
        <w:t xml:space="preserve"> data rate can be further derived by the D2R chip length, coding rate and repetition factor if any which can be indicated by the </w:t>
      </w:r>
      <w:r w:rsidR="00D26A2F">
        <w:rPr>
          <w:rFonts w:ascii="Times New Roman" w:eastAsia="宋体" w:hAnsi="Times New Roman" w:cs="Times New Roman" w:hint="eastAsia"/>
          <w:kern w:val="0"/>
          <w:sz w:val="20"/>
          <w:szCs w:val="20"/>
        </w:rPr>
        <w:t>corresponding R2D transmission</w:t>
      </w:r>
      <w:r>
        <w:rPr>
          <w:rFonts w:ascii="Times New Roman" w:eastAsia="宋体" w:hAnsi="Times New Roman" w:cs="Times New Roman"/>
          <w:kern w:val="0"/>
          <w:sz w:val="20"/>
          <w:szCs w:val="20"/>
        </w:rPr>
        <w:t xml:space="preserve">. In case of TDMA of multiple </w:t>
      </w:r>
      <w:r w:rsidR="00D26A2F">
        <w:rPr>
          <w:rFonts w:ascii="Times New Roman" w:eastAsia="宋体" w:hAnsi="Times New Roman" w:cs="Times New Roman"/>
          <w:kern w:val="0"/>
          <w:sz w:val="20"/>
          <w:szCs w:val="20"/>
        </w:rPr>
        <w:t>Msg1</w:t>
      </w:r>
      <w:r w:rsidR="00094465">
        <w:rPr>
          <w:rFonts w:ascii="Times New Roman" w:eastAsia="宋体" w:hAnsi="Times New Roman" w:cs="Times New Roman" w:hint="eastAsia"/>
          <w:kern w:val="0"/>
          <w:sz w:val="20"/>
          <w:szCs w:val="20"/>
        </w:rPr>
        <w:t>/Msg3</w:t>
      </w:r>
      <w:r w:rsidR="00D26A2F">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transmissions,</w:t>
      </w:r>
      <w:r w:rsidR="00094465" w:rsidRPr="00094465">
        <w:rPr>
          <w:rFonts w:ascii="Times New Roman" w:eastAsia="宋体" w:hAnsi="Times New Roman" w:cs="Times New Roman"/>
          <w:kern w:val="0"/>
          <w:sz w:val="20"/>
          <w:szCs w:val="20"/>
        </w:rPr>
        <w:t xml:space="preserve"> </w:t>
      </w:r>
      <w:r w:rsidR="00094465">
        <w:rPr>
          <w:rFonts w:ascii="Times New Roman" w:eastAsia="宋体" w:hAnsi="Times New Roman" w:cs="Times New Roman"/>
          <w:kern w:val="0"/>
          <w:sz w:val="20"/>
          <w:szCs w:val="20"/>
        </w:rPr>
        <w:t>some gap</w:t>
      </w:r>
      <w:r w:rsidR="00094465">
        <w:rPr>
          <w:rFonts w:ascii="Times New Roman" w:eastAsia="宋体" w:hAnsi="Times New Roman" w:cs="Times New Roman" w:hint="eastAsia"/>
          <w:kern w:val="0"/>
          <w:sz w:val="20"/>
          <w:szCs w:val="20"/>
        </w:rPr>
        <w:t>s</w:t>
      </w:r>
      <w:r w:rsidR="00094465">
        <w:rPr>
          <w:rFonts w:ascii="Times New Roman" w:eastAsia="宋体" w:hAnsi="Times New Roman" w:cs="Times New Roman"/>
          <w:kern w:val="0"/>
          <w:sz w:val="20"/>
          <w:szCs w:val="20"/>
        </w:rPr>
        <w:t xml:space="preserve"> in time domain between adjacent Msg1</w:t>
      </w:r>
      <w:r w:rsidR="00094465">
        <w:rPr>
          <w:rFonts w:ascii="Times New Roman" w:eastAsia="宋体" w:hAnsi="Times New Roman" w:cs="Times New Roman" w:hint="eastAsia"/>
          <w:kern w:val="0"/>
          <w:sz w:val="20"/>
          <w:szCs w:val="20"/>
        </w:rPr>
        <w:t>/Msg3</w:t>
      </w:r>
      <w:r w:rsidR="00094465">
        <w:rPr>
          <w:rFonts w:ascii="Times New Roman" w:eastAsia="宋体" w:hAnsi="Times New Roman" w:cs="Times New Roman"/>
          <w:kern w:val="0"/>
          <w:sz w:val="20"/>
          <w:szCs w:val="20"/>
        </w:rPr>
        <w:t xml:space="preserve"> transmission should be reserved</w:t>
      </w:r>
      <w:r>
        <w:rPr>
          <w:rFonts w:ascii="Times New Roman" w:eastAsia="宋体" w:hAnsi="Times New Roman" w:cs="Times New Roman"/>
          <w:kern w:val="0"/>
          <w:sz w:val="20"/>
          <w:szCs w:val="20"/>
        </w:rPr>
        <w:t xml:space="preserve"> </w:t>
      </w:r>
      <w:r w:rsidR="00094465">
        <w:rPr>
          <w:rFonts w:ascii="Times New Roman" w:eastAsia="宋体" w:hAnsi="Times New Roman" w:cs="Times New Roman" w:hint="eastAsia"/>
          <w:kern w:val="0"/>
          <w:sz w:val="20"/>
          <w:szCs w:val="20"/>
        </w:rPr>
        <w:t>to account for the</w:t>
      </w:r>
      <w:r>
        <w:rPr>
          <w:rFonts w:ascii="Times New Roman" w:eastAsia="宋体" w:hAnsi="Times New Roman" w:cs="Times New Roman"/>
          <w:kern w:val="0"/>
          <w:sz w:val="20"/>
          <w:szCs w:val="20"/>
        </w:rPr>
        <w:t xml:space="preserve"> SFO and clock drift</w:t>
      </w:r>
      <w:r w:rsidR="00094465">
        <w:rPr>
          <w:rFonts w:ascii="Times New Roman" w:eastAsia="宋体" w:hAnsi="Times New Roman" w:cs="Times New Roman" w:hint="eastAsia"/>
          <w:kern w:val="0"/>
          <w:sz w:val="20"/>
          <w:szCs w:val="20"/>
        </w:rPr>
        <w:t>. In addition, it is noted that t</w:t>
      </w:r>
      <w:r>
        <w:rPr>
          <w:rFonts w:ascii="Times New Roman" w:eastAsia="宋体" w:hAnsi="Times New Roman" w:cs="Times New Roman"/>
          <w:kern w:val="0"/>
          <w:sz w:val="20"/>
          <w:szCs w:val="20"/>
        </w:rPr>
        <w:t>he</w:t>
      </w:r>
      <w:r w:rsidRPr="00255AE4">
        <w:rPr>
          <w:rFonts w:ascii="Times New Roman" w:eastAsia="宋体" w:hAnsi="Times New Roman" w:cs="Times New Roman"/>
          <w:kern w:val="0"/>
          <w:sz w:val="20"/>
          <w:szCs w:val="20"/>
        </w:rPr>
        <w:t xml:space="preserve"> later the device transmits in the time domain, the greater the uncertainty of its actual transmission duration becomes.</w:t>
      </w:r>
      <w:r>
        <w:rPr>
          <w:rFonts w:ascii="Times New Roman" w:eastAsia="宋体" w:hAnsi="Times New Roman" w:cs="Times New Roman"/>
          <w:kern w:val="0"/>
          <w:sz w:val="20"/>
          <w:szCs w:val="20"/>
        </w:rPr>
        <w:t xml:space="preserve"> </w:t>
      </w:r>
      <w:r w:rsidR="00094465">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p>
    <w:p w14:paraId="70DCF01F" w14:textId="64966BDA" w:rsidR="005D1A6C" w:rsidRDefault="00094465" w:rsidP="005D1A6C">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sidR="00185323">
        <w:rPr>
          <w:rFonts w:ascii="Times New Roman" w:eastAsia="宋体" w:hAnsi="Times New Roman" w:cs="Times New Roman"/>
          <w:kern w:val="0"/>
          <w:sz w:val="20"/>
          <w:szCs w:val="20"/>
        </w:rPr>
        <w:t xml:space="preserve">or multiple </w:t>
      </w:r>
      <w:proofErr w:type="spellStart"/>
      <w:r w:rsidR="00185323">
        <w:rPr>
          <w:rFonts w:ascii="Times New Roman" w:eastAsia="宋体" w:hAnsi="Times New Roman" w:cs="Times New Roman"/>
          <w:kern w:val="0"/>
          <w:sz w:val="20"/>
          <w:szCs w:val="20"/>
        </w:rPr>
        <w:t>TDMed</w:t>
      </w:r>
      <w:proofErr w:type="spellEnd"/>
      <w:r w:rsidR="00185323">
        <w:rPr>
          <w:rFonts w:ascii="Times New Roman" w:eastAsia="宋体" w:hAnsi="Times New Roman" w:cs="Times New Roman"/>
          <w:kern w:val="0"/>
          <w:sz w:val="20"/>
          <w:szCs w:val="20"/>
        </w:rPr>
        <w:t xml:space="preserve"> Msg1 transmissions triggered by </w:t>
      </w:r>
      <w:r w:rsidRPr="00DE16B0">
        <w:rPr>
          <w:rFonts w:ascii="Times New Roman" w:eastAsia="宋体" w:hAnsi="Times New Roman" w:cs="Times New Roman"/>
          <w:kern w:val="0"/>
          <w:sz w:val="20"/>
          <w:szCs w:val="20"/>
        </w:rPr>
        <w:t>a R2D transmission triggering random access</w:t>
      </w:r>
      <w:r>
        <w:rPr>
          <w:rFonts w:ascii="Times New Roman" w:eastAsia="宋体" w:hAnsi="Times New Roman" w:cs="Times New Roman" w:hint="eastAsia"/>
          <w:kern w:val="0"/>
          <w:sz w:val="20"/>
          <w:szCs w:val="20"/>
        </w:rPr>
        <w:t xml:space="preserve">, </w:t>
      </w:r>
      <w:r w:rsidR="00185323">
        <w:rPr>
          <w:rFonts w:ascii="Times New Roman" w:eastAsia="宋体" w:hAnsi="Times New Roman" w:cs="Times New Roman"/>
          <w:kern w:val="0"/>
          <w:sz w:val="20"/>
          <w:szCs w:val="20"/>
        </w:rPr>
        <w:t>the starting time for each Msg1</w:t>
      </w:r>
      <w:r w:rsidR="00835E32">
        <w:rPr>
          <w:rFonts w:ascii="Times New Roman" w:eastAsia="宋体" w:hAnsi="Times New Roman" w:cs="Times New Roman"/>
          <w:kern w:val="0"/>
          <w:sz w:val="20"/>
          <w:szCs w:val="20"/>
        </w:rPr>
        <w:t xml:space="preserve"> transmission</w:t>
      </w:r>
      <w:r>
        <w:rPr>
          <w:rFonts w:ascii="Times New Roman" w:eastAsia="宋体" w:hAnsi="Times New Roman" w:cs="Times New Roman" w:hint="eastAsia"/>
          <w:kern w:val="0"/>
          <w:sz w:val="20"/>
          <w:szCs w:val="20"/>
        </w:rPr>
        <w:t xml:space="preserve"> should be different</w:t>
      </w:r>
      <w:r w:rsidR="00185323">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while</w:t>
      </w:r>
      <w:r w:rsidR="00185323">
        <w:rPr>
          <w:rFonts w:ascii="Times New Roman" w:eastAsia="宋体" w:hAnsi="Times New Roman" w:cs="Times New Roman"/>
          <w:kern w:val="0"/>
          <w:sz w:val="20"/>
          <w:szCs w:val="20"/>
        </w:rPr>
        <w:t xml:space="preserve"> other scheduling information such as TBS, chip length, coding rate and repetition factor if any should be the same. However, for multiple </w:t>
      </w:r>
      <w:proofErr w:type="spellStart"/>
      <w:r w:rsidR="00185323">
        <w:rPr>
          <w:rFonts w:ascii="Times New Roman" w:eastAsia="宋体" w:hAnsi="Times New Roman" w:cs="Times New Roman"/>
          <w:kern w:val="0"/>
          <w:sz w:val="20"/>
          <w:szCs w:val="20"/>
        </w:rPr>
        <w:t>TDMed</w:t>
      </w:r>
      <w:proofErr w:type="spellEnd"/>
      <w:r w:rsidR="00185323">
        <w:rPr>
          <w:rFonts w:ascii="Times New Roman" w:eastAsia="宋体" w:hAnsi="Times New Roman" w:cs="Times New Roman"/>
          <w:kern w:val="0"/>
          <w:sz w:val="20"/>
          <w:szCs w:val="20"/>
        </w:rPr>
        <w:t xml:space="preserve"> Msg3 transmissions triggered by </w:t>
      </w:r>
      <w:r>
        <w:rPr>
          <w:rFonts w:ascii="Times New Roman" w:eastAsia="宋体" w:hAnsi="Times New Roman" w:cs="Times New Roman" w:hint="eastAsia"/>
          <w:kern w:val="0"/>
          <w:sz w:val="20"/>
          <w:szCs w:val="20"/>
        </w:rPr>
        <w:t>a</w:t>
      </w:r>
      <w:r w:rsidR="00185323">
        <w:rPr>
          <w:rFonts w:ascii="Times New Roman" w:eastAsia="宋体" w:hAnsi="Times New Roman" w:cs="Times New Roman"/>
          <w:kern w:val="0"/>
          <w:sz w:val="20"/>
          <w:szCs w:val="20"/>
        </w:rPr>
        <w:t xml:space="preserve"> A-IoT Msg2</w:t>
      </w:r>
      <w:r>
        <w:rPr>
          <w:rFonts w:ascii="Times New Roman" w:eastAsia="宋体" w:hAnsi="Times New Roman" w:cs="Times New Roman" w:hint="eastAsia"/>
          <w:kern w:val="0"/>
          <w:sz w:val="20"/>
          <w:szCs w:val="20"/>
        </w:rPr>
        <w:t xml:space="preserve"> transmission</w:t>
      </w:r>
      <w:r w:rsidR="00185323">
        <w:rPr>
          <w:rFonts w:ascii="Times New Roman" w:eastAsia="宋体" w:hAnsi="Times New Roman" w:cs="Times New Roman"/>
          <w:kern w:val="0"/>
          <w:sz w:val="20"/>
          <w:szCs w:val="20"/>
        </w:rPr>
        <w:t xml:space="preserve">, </w:t>
      </w:r>
      <w:r w:rsidR="00835E32">
        <w:rPr>
          <w:rFonts w:ascii="Times New Roman" w:eastAsia="宋体" w:hAnsi="Times New Roman" w:cs="Times New Roman"/>
          <w:kern w:val="0"/>
          <w:sz w:val="20"/>
          <w:szCs w:val="20"/>
        </w:rPr>
        <w:t>besides the starting time for each Msg</w:t>
      </w:r>
      <w:r w:rsidR="00BC17B3">
        <w:rPr>
          <w:rFonts w:ascii="Times New Roman" w:eastAsia="宋体" w:hAnsi="Times New Roman" w:cs="Times New Roman"/>
          <w:kern w:val="0"/>
          <w:sz w:val="20"/>
          <w:szCs w:val="20"/>
        </w:rPr>
        <w:t>3 transmission is different</w:t>
      </w:r>
      <w:r w:rsidR="00BC17B3">
        <w:rPr>
          <w:rFonts w:ascii="Times New Roman" w:eastAsia="宋体" w:hAnsi="Times New Roman" w:cs="Times New Roman" w:hint="eastAsia"/>
          <w:kern w:val="0"/>
          <w:sz w:val="20"/>
          <w:szCs w:val="20"/>
        </w:rPr>
        <w:t>/</w:t>
      </w:r>
      <w:r w:rsidR="00BC17B3">
        <w:rPr>
          <w:rFonts w:ascii="Times New Roman" w:eastAsia="宋体" w:hAnsi="Times New Roman" w:cs="Times New Roman"/>
          <w:kern w:val="0"/>
          <w:sz w:val="20"/>
          <w:szCs w:val="20"/>
        </w:rPr>
        <w:t>independent, f</w:t>
      </w:r>
      <w:r w:rsidR="00185323">
        <w:rPr>
          <w:rFonts w:ascii="Times New Roman" w:eastAsia="宋体" w:hAnsi="Times New Roman" w:cs="Times New Roman"/>
          <w:kern w:val="0"/>
          <w:sz w:val="20"/>
          <w:szCs w:val="20"/>
        </w:rPr>
        <w:t xml:space="preserve">urther discussion is needed </w:t>
      </w:r>
      <w:r w:rsidR="00835E32">
        <w:rPr>
          <w:rFonts w:ascii="Times New Roman" w:eastAsia="宋体" w:hAnsi="Times New Roman" w:cs="Times New Roman"/>
          <w:kern w:val="0"/>
          <w:sz w:val="20"/>
          <w:szCs w:val="20"/>
        </w:rPr>
        <w:t xml:space="preserve">on whether </w:t>
      </w:r>
      <w:r w:rsidR="00BC17B3">
        <w:rPr>
          <w:rFonts w:ascii="Times New Roman" w:eastAsia="宋体" w:hAnsi="Times New Roman" w:cs="Times New Roman"/>
          <w:kern w:val="0"/>
          <w:sz w:val="20"/>
          <w:szCs w:val="20"/>
        </w:rPr>
        <w:t>other scheduling information</w:t>
      </w:r>
      <w:r>
        <w:rPr>
          <w:rFonts w:ascii="Times New Roman" w:eastAsia="宋体" w:hAnsi="Times New Roman" w:cs="Times New Roman" w:hint="eastAsia"/>
          <w:kern w:val="0"/>
          <w:sz w:val="20"/>
          <w:szCs w:val="20"/>
        </w:rPr>
        <w:t xml:space="preserve"> </w:t>
      </w:r>
      <w:r w:rsidR="00835E32">
        <w:rPr>
          <w:rFonts w:ascii="Times New Roman" w:eastAsia="宋体" w:hAnsi="Times New Roman" w:cs="Times New Roman"/>
          <w:kern w:val="0"/>
          <w:sz w:val="20"/>
          <w:szCs w:val="20"/>
        </w:rPr>
        <w:t xml:space="preserve">can </w:t>
      </w:r>
      <w:r w:rsidR="00974935">
        <w:rPr>
          <w:rFonts w:ascii="Times New Roman" w:eastAsia="宋体" w:hAnsi="Times New Roman" w:cs="Times New Roman" w:hint="eastAsia"/>
          <w:kern w:val="0"/>
          <w:sz w:val="20"/>
          <w:szCs w:val="20"/>
        </w:rPr>
        <w:t xml:space="preserve">also </w:t>
      </w:r>
      <w:r w:rsidR="00BC17B3">
        <w:rPr>
          <w:rFonts w:ascii="Times New Roman" w:eastAsia="宋体" w:hAnsi="Times New Roman" w:cs="Times New Roman"/>
          <w:kern w:val="0"/>
          <w:sz w:val="20"/>
          <w:szCs w:val="20"/>
        </w:rPr>
        <w:t>be different</w:t>
      </w:r>
      <w:r w:rsidR="00974935">
        <w:rPr>
          <w:rFonts w:ascii="Times New Roman" w:eastAsia="宋体" w:hAnsi="Times New Roman" w:cs="Times New Roman" w:hint="eastAsia"/>
          <w:kern w:val="0"/>
          <w:sz w:val="20"/>
          <w:szCs w:val="20"/>
        </w:rPr>
        <w:t>, as this</w:t>
      </w:r>
      <w:r w:rsidR="00B648CC">
        <w:rPr>
          <w:rFonts w:ascii="Times New Roman" w:eastAsia="宋体" w:hAnsi="Times New Roman" w:cs="Times New Roman"/>
          <w:kern w:val="0"/>
          <w:sz w:val="20"/>
          <w:szCs w:val="20"/>
        </w:rPr>
        <w:t xml:space="preserve"> may have impacts on the Msg2 format design. </w:t>
      </w:r>
    </w:p>
    <w:p w14:paraId="5DD4888D" w14:textId="6BDF48AE" w:rsidR="00185323" w:rsidRDefault="00185323" w:rsidP="00185323">
      <w:pPr>
        <w:widowControl/>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P</w:t>
      </w:r>
      <w:r>
        <w:rPr>
          <w:rFonts w:ascii="Times New Roman" w:eastAsia="宋体" w:hAnsi="Times New Roman" w:cs="Times New Roman"/>
          <w:b/>
          <w:bCs/>
          <w:kern w:val="0"/>
          <w:sz w:val="20"/>
          <w:szCs w:val="20"/>
        </w:rPr>
        <w:t>roposal</w:t>
      </w:r>
      <w:r w:rsidR="00967278">
        <w:rPr>
          <w:rFonts w:ascii="Times New Roman" w:eastAsia="宋体" w:hAnsi="Times New Roman" w:cs="Times New Roman"/>
          <w:b/>
          <w:bCs/>
          <w:kern w:val="0"/>
          <w:sz w:val="20"/>
          <w:szCs w:val="20"/>
        </w:rPr>
        <w:t xml:space="preserve"> 4</w:t>
      </w:r>
      <w:r w:rsidR="00094465">
        <w:rPr>
          <w:rFonts w:ascii="Times New Roman" w:eastAsia="宋体" w:hAnsi="Times New Roman" w:cs="Times New Roman" w:hint="eastAsia"/>
          <w:b/>
          <w:bCs/>
          <w:kern w:val="0"/>
          <w:sz w:val="20"/>
          <w:szCs w:val="20"/>
        </w:rPr>
        <w:t>.2</w:t>
      </w:r>
      <w:r w:rsidR="00967278">
        <w:rPr>
          <w:rFonts w:ascii="Times New Roman" w:eastAsia="宋体" w:hAnsi="Times New Roman" w:cs="Times New Roman"/>
          <w:b/>
          <w:bCs/>
          <w:kern w:val="0"/>
          <w:sz w:val="20"/>
          <w:szCs w:val="20"/>
        </w:rPr>
        <w:t>-</w:t>
      </w:r>
      <w:r w:rsidR="00094465">
        <w:rPr>
          <w:rFonts w:ascii="Times New Roman" w:eastAsia="宋体" w:hAnsi="Times New Roman" w:cs="Times New Roman" w:hint="eastAsia"/>
          <w:b/>
          <w:bCs/>
          <w:kern w:val="0"/>
          <w:sz w:val="20"/>
          <w:szCs w:val="20"/>
        </w:rPr>
        <w:t>2</w:t>
      </w:r>
      <w:r w:rsidR="00BC17B3">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w:t>
      </w:r>
      <w:r w:rsidR="00BC17B3">
        <w:rPr>
          <w:rFonts w:ascii="Times New Roman" w:eastAsia="宋体" w:hAnsi="Times New Roman" w:cs="Times New Roman"/>
          <w:b/>
          <w:bCs/>
          <w:kern w:val="0"/>
          <w:sz w:val="20"/>
          <w:szCs w:val="20"/>
        </w:rPr>
        <w:t>For</w:t>
      </w:r>
      <w:r w:rsidR="00B648CC">
        <w:rPr>
          <w:rFonts w:ascii="Times New Roman" w:eastAsia="宋体" w:hAnsi="Times New Roman" w:cs="Times New Roman"/>
          <w:b/>
          <w:bCs/>
          <w:kern w:val="0"/>
          <w:sz w:val="20"/>
          <w:szCs w:val="20"/>
        </w:rPr>
        <w:t xml:space="preserve"> </w:t>
      </w:r>
      <w:r w:rsidR="00094465">
        <w:rPr>
          <w:rFonts w:ascii="Times New Roman" w:eastAsia="宋体" w:hAnsi="Times New Roman" w:cs="Times New Roman" w:hint="eastAsia"/>
          <w:b/>
          <w:bCs/>
          <w:kern w:val="0"/>
          <w:sz w:val="20"/>
          <w:szCs w:val="20"/>
        </w:rPr>
        <w:t>TDMA of</w:t>
      </w:r>
      <w:r w:rsidR="00B648CC">
        <w:rPr>
          <w:rFonts w:ascii="Times New Roman" w:eastAsia="宋体" w:hAnsi="Times New Roman" w:cs="Times New Roman"/>
          <w:b/>
          <w:bCs/>
          <w:kern w:val="0"/>
          <w:sz w:val="20"/>
          <w:szCs w:val="20"/>
        </w:rPr>
        <w:t xml:space="preserve"> </w:t>
      </w:r>
      <w:r w:rsidR="00BC17B3" w:rsidRPr="0076467B">
        <w:rPr>
          <w:rFonts w:ascii="Times New Roman" w:eastAsia="宋体" w:hAnsi="Times New Roman" w:cs="Times New Roman"/>
          <w:b/>
          <w:bCs/>
          <w:kern w:val="0"/>
          <w:sz w:val="20"/>
          <w:szCs w:val="20"/>
        </w:rPr>
        <w:t>Msg</w:t>
      </w:r>
      <w:r w:rsidR="00BC17B3">
        <w:rPr>
          <w:rFonts w:ascii="Times New Roman" w:eastAsia="宋体" w:hAnsi="Times New Roman" w:cs="Times New Roman"/>
          <w:b/>
          <w:bCs/>
          <w:kern w:val="0"/>
          <w:sz w:val="20"/>
          <w:szCs w:val="20"/>
        </w:rPr>
        <w:t>1</w:t>
      </w:r>
      <w:r w:rsidR="009C3FAC">
        <w:rPr>
          <w:rFonts w:ascii="Times New Roman" w:eastAsia="宋体" w:hAnsi="Times New Roman" w:cs="Times New Roman" w:hint="eastAsia"/>
          <w:b/>
          <w:bCs/>
          <w:kern w:val="0"/>
          <w:sz w:val="20"/>
          <w:szCs w:val="20"/>
        </w:rPr>
        <w:t xml:space="preserve"> or </w:t>
      </w:r>
      <w:r w:rsidR="00094465">
        <w:rPr>
          <w:rFonts w:ascii="Times New Roman" w:eastAsia="宋体" w:hAnsi="Times New Roman" w:cs="Times New Roman" w:hint="eastAsia"/>
          <w:b/>
          <w:bCs/>
          <w:kern w:val="0"/>
          <w:sz w:val="20"/>
          <w:szCs w:val="20"/>
        </w:rPr>
        <w:t>Msg3</w:t>
      </w:r>
      <w:r w:rsidR="00BC17B3">
        <w:rPr>
          <w:rFonts w:ascii="Times New Roman" w:eastAsia="宋体" w:hAnsi="Times New Roman" w:cs="Times New Roman"/>
          <w:b/>
          <w:bCs/>
          <w:kern w:val="0"/>
          <w:sz w:val="20"/>
          <w:szCs w:val="20"/>
        </w:rPr>
        <w:t xml:space="preserve"> </w:t>
      </w:r>
      <w:r w:rsidR="00BC17B3" w:rsidRPr="0076467B">
        <w:rPr>
          <w:rFonts w:ascii="Times New Roman" w:eastAsia="宋体" w:hAnsi="Times New Roman" w:cs="Times New Roman"/>
          <w:b/>
          <w:bCs/>
          <w:kern w:val="0"/>
          <w:sz w:val="20"/>
          <w:szCs w:val="20"/>
        </w:rPr>
        <w:t>transmission</w:t>
      </w:r>
      <w:r w:rsidR="00BC17B3">
        <w:rPr>
          <w:rFonts w:ascii="Times New Roman" w:eastAsia="宋体" w:hAnsi="Times New Roman" w:cs="Times New Roman"/>
          <w:b/>
          <w:bCs/>
          <w:kern w:val="0"/>
          <w:sz w:val="20"/>
          <w:szCs w:val="20"/>
        </w:rPr>
        <w:t>s</w:t>
      </w:r>
      <w:r w:rsidR="00BC17B3" w:rsidRPr="0076467B">
        <w:rPr>
          <w:rFonts w:ascii="Times New Roman" w:eastAsia="宋体" w:hAnsi="Times New Roman" w:cs="Times New Roman"/>
          <w:b/>
          <w:bCs/>
          <w:kern w:val="0"/>
          <w:sz w:val="20"/>
          <w:szCs w:val="20"/>
        </w:rPr>
        <w:t xml:space="preserve"> from multiple devices </w:t>
      </w:r>
      <w:r w:rsidR="009C3FAC">
        <w:rPr>
          <w:rFonts w:ascii="Times New Roman" w:eastAsia="宋体" w:hAnsi="Times New Roman" w:cs="Times New Roman" w:hint="eastAsia"/>
          <w:b/>
          <w:bCs/>
          <w:kern w:val="0"/>
          <w:sz w:val="20"/>
          <w:szCs w:val="20"/>
        </w:rPr>
        <w:t>in response to a</w:t>
      </w:r>
      <w:r w:rsidR="009C3FAC" w:rsidRPr="001F5FB6">
        <w:rPr>
          <w:rFonts w:ascii="Times New Roman" w:hAnsi="Times New Roman" w:cs="Times New Roman" w:hint="eastAsia"/>
          <w:b/>
          <w:bCs/>
          <w:sz w:val="20"/>
          <w:szCs w:val="20"/>
        </w:rPr>
        <w:t xml:space="preserve"> R2D transmission triggering random access</w:t>
      </w:r>
      <w:r w:rsidR="00BC17B3" w:rsidRPr="0076467B">
        <w:rPr>
          <w:rFonts w:ascii="Times New Roman" w:eastAsia="宋体" w:hAnsi="Times New Roman" w:cs="Times New Roman"/>
          <w:b/>
          <w:bCs/>
          <w:kern w:val="0"/>
          <w:sz w:val="20"/>
          <w:szCs w:val="20"/>
        </w:rPr>
        <w:t xml:space="preserve"> </w:t>
      </w:r>
      <w:r w:rsidR="009C3FAC">
        <w:rPr>
          <w:rFonts w:ascii="Times New Roman" w:eastAsia="宋体" w:hAnsi="Times New Roman" w:cs="Times New Roman" w:hint="eastAsia"/>
          <w:b/>
          <w:bCs/>
          <w:kern w:val="0"/>
          <w:sz w:val="20"/>
          <w:szCs w:val="20"/>
        </w:rPr>
        <w:t>or a A-IoT Msg2</w:t>
      </w:r>
      <w:r w:rsidR="00BC17B3">
        <w:rPr>
          <w:rFonts w:ascii="Times New Roman" w:eastAsia="宋体" w:hAnsi="Times New Roman" w:cs="Times New Roman"/>
          <w:b/>
          <w:bCs/>
          <w:kern w:val="0"/>
          <w:sz w:val="20"/>
          <w:szCs w:val="20"/>
        </w:rPr>
        <w:t xml:space="preserve">, </w:t>
      </w:r>
      <w:r w:rsidR="009C3FAC">
        <w:rPr>
          <w:rFonts w:ascii="Times New Roman" w:eastAsia="宋体" w:hAnsi="Times New Roman" w:cs="Times New Roman" w:hint="eastAsia"/>
          <w:b/>
          <w:bCs/>
          <w:kern w:val="0"/>
          <w:sz w:val="20"/>
          <w:szCs w:val="20"/>
        </w:rPr>
        <w:t xml:space="preserve">the time </w:t>
      </w:r>
      <w:r w:rsidR="009C3FAC">
        <w:rPr>
          <w:rFonts w:ascii="Times New Roman" w:eastAsia="宋体" w:hAnsi="Times New Roman" w:cs="Times New Roman"/>
          <w:b/>
          <w:bCs/>
          <w:kern w:val="0"/>
          <w:sz w:val="20"/>
          <w:szCs w:val="20"/>
        </w:rPr>
        <w:t>domain</w:t>
      </w:r>
      <w:r w:rsidR="009C3FAC">
        <w:rPr>
          <w:rFonts w:ascii="Times New Roman" w:eastAsia="宋体" w:hAnsi="Times New Roman" w:cs="Times New Roman" w:hint="eastAsia"/>
          <w:b/>
          <w:bCs/>
          <w:kern w:val="0"/>
          <w:sz w:val="20"/>
          <w:szCs w:val="20"/>
        </w:rPr>
        <w:t xml:space="preserve"> resource is determined/derived by the Msg1/Msg3 transmission duration and starting time</w:t>
      </w:r>
      <w:r w:rsidR="00B648CC">
        <w:rPr>
          <w:rFonts w:ascii="Times New Roman" w:eastAsia="宋体" w:hAnsi="Times New Roman" w:cs="Times New Roman"/>
          <w:b/>
          <w:bCs/>
          <w:kern w:val="0"/>
          <w:sz w:val="20"/>
          <w:szCs w:val="20"/>
        </w:rPr>
        <w:t xml:space="preserve">. </w:t>
      </w:r>
    </w:p>
    <w:p w14:paraId="2A6D062C" w14:textId="1991F123" w:rsidR="009C3FAC" w:rsidRDefault="009C3FAC" w:rsidP="00282283">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Different transmission starting time provided by the </w:t>
      </w:r>
      <w:r>
        <w:rPr>
          <w:rFonts w:ascii="Times New Roman" w:eastAsia="宋体" w:hAnsi="Times New Roman" w:cs="Times New Roman"/>
          <w:b/>
          <w:bCs/>
          <w:kern w:val="0"/>
          <w:sz w:val="20"/>
          <w:szCs w:val="20"/>
        </w:rPr>
        <w:t>corresponding</w:t>
      </w:r>
      <w:r>
        <w:rPr>
          <w:rFonts w:ascii="Times New Roman" w:eastAsia="宋体" w:hAnsi="Times New Roman" w:cs="Times New Roman" w:hint="eastAsia"/>
          <w:b/>
          <w:bCs/>
          <w:kern w:val="0"/>
          <w:sz w:val="20"/>
          <w:szCs w:val="20"/>
        </w:rPr>
        <w:t xml:space="preserve"> R2D transmission is applied to the different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Msg1/Msg3 transmission.</w:t>
      </w:r>
    </w:p>
    <w:p w14:paraId="00349F2E" w14:textId="7B6D47EB" w:rsidR="009C3FAC" w:rsidRDefault="009C3FAC" w:rsidP="00282283">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Same transmission </w:t>
      </w:r>
      <w:r>
        <w:rPr>
          <w:rFonts w:ascii="Times New Roman" w:eastAsia="宋体" w:hAnsi="Times New Roman" w:cs="Times New Roman"/>
          <w:b/>
          <w:bCs/>
          <w:kern w:val="0"/>
          <w:sz w:val="20"/>
          <w:szCs w:val="20"/>
        </w:rPr>
        <w:t>duration</w:t>
      </w:r>
      <w:r>
        <w:rPr>
          <w:rFonts w:ascii="Times New Roman" w:eastAsia="宋体" w:hAnsi="Times New Roman" w:cs="Times New Roman" w:hint="eastAsia"/>
          <w:b/>
          <w:bCs/>
          <w:kern w:val="0"/>
          <w:sz w:val="20"/>
          <w:szCs w:val="20"/>
        </w:rPr>
        <w:t xml:space="preserve"> determined/derived by the </w:t>
      </w:r>
      <w:proofErr w:type="gramStart"/>
      <w:r>
        <w:rPr>
          <w:rFonts w:ascii="Times New Roman" w:eastAsia="宋体" w:hAnsi="Times New Roman" w:cs="Times New Roman" w:hint="eastAsia"/>
          <w:b/>
          <w:bCs/>
          <w:kern w:val="0"/>
          <w:sz w:val="20"/>
          <w:szCs w:val="20"/>
        </w:rPr>
        <w:t>TBS,</w:t>
      </w:r>
      <w:proofErr w:type="gramEnd"/>
      <w:r>
        <w:rPr>
          <w:rFonts w:ascii="Times New Roman" w:eastAsia="宋体" w:hAnsi="Times New Roman" w:cs="Times New Roman" w:hint="eastAsia"/>
          <w:b/>
          <w:bCs/>
          <w:kern w:val="0"/>
          <w:sz w:val="20"/>
          <w:szCs w:val="20"/>
        </w:rPr>
        <w:t xml:space="preserve"> data rate is applied to all the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 transmission.</w:t>
      </w:r>
    </w:p>
    <w:p w14:paraId="32C68728" w14:textId="173B7F99" w:rsidR="005D1A6C" w:rsidRPr="009C3FAC" w:rsidRDefault="009C3FAC" w:rsidP="00282283">
      <w:pPr>
        <w:pStyle w:val="affff0"/>
        <w:numPr>
          <w:ilvl w:val="0"/>
          <w:numId w:val="51"/>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transmission </w:t>
      </w:r>
      <w:r>
        <w:rPr>
          <w:rFonts w:ascii="Times New Roman" w:hAnsi="Times New Roman" w:hint="eastAsia"/>
          <w:b/>
          <w:sz w:val="20"/>
          <w:szCs w:val="20"/>
        </w:rPr>
        <w:t>duration</w:t>
      </w:r>
      <w:r>
        <w:rPr>
          <w:rFonts w:ascii="Times New Roman" w:hAnsi="Times New Roman"/>
          <w:b/>
          <w:sz w:val="20"/>
          <w:szCs w:val="20"/>
        </w:rPr>
        <w:t xml:space="preserve"> can be allocated either specifically for each device or commonly across devices.</w:t>
      </w:r>
    </w:p>
    <w:p w14:paraId="07832759" w14:textId="2ADE8AFE" w:rsidR="005F695B" w:rsidRDefault="00255AE4" w:rsidP="00255AE4">
      <w:pPr>
        <w:widowControl/>
        <w:adjustRightInd w:val="0"/>
        <w:snapToGrid w:val="0"/>
        <w:spacing w:afterLines="50" w:after="120"/>
        <w:rPr>
          <w:rFonts w:ascii="Times New Roman" w:eastAsia="宋体" w:hAnsi="Times New Roman" w:cs="Times New Roman"/>
          <w:kern w:val="0"/>
          <w:sz w:val="20"/>
          <w:szCs w:val="20"/>
        </w:rPr>
      </w:pPr>
      <w:r w:rsidRPr="00AB458E">
        <w:rPr>
          <w:rFonts w:ascii="Times New Roman" w:eastAsia="宋体" w:hAnsi="Times New Roman" w:cs="Times New Roman"/>
          <w:b/>
          <w:bCs/>
          <w:kern w:val="0"/>
          <w:sz w:val="20"/>
          <w:szCs w:val="20"/>
        </w:rPr>
        <w:t>For Msg1</w:t>
      </w:r>
      <w:r w:rsidR="00DE16B0">
        <w:rPr>
          <w:rFonts w:ascii="Times New Roman" w:eastAsia="宋体" w:hAnsi="Times New Roman" w:cs="Times New Roman" w:hint="eastAsia"/>
          <w:b/>
          <w:bCs/>
          <w:kern w:val="0"/>
          <w:sz w:val="20"/>
          <w:szCs w:val="20"/>
        </w:rPr>
        <w:t>/Msg3</w:t>
      </w:r>
      <w:r w:rsidRPr="00AB458E">
        <w:rPr>
          <w:rFonts w:ascii="Times New Roman" w:eastAsia="宋体" w:hAnsi="Times New Roman" w:cs="Times New Roman"/>
          <w:b/>
          <w:bCs/>
          <w:kern w:val="0"/>
          <w:sz w:val="20"/>
          <w:szCs w:val="20"/>
        </w:rPr>
        <w:t xml:space="preserve"> </w:t>
      </w:r>
      <w:r w:rsidR="0056765C">
        <w:rPr>
          <w:rFonts w:ascii="Times New Roman" w:eastAsia="宋体" w:hAnsi="Times New Roman" w:cs="Times New Roman"/>
          <w:b/>
          <w:bCs/>
          <w:kern w:val="0"/>
          <w:sz w:val="20"/>
          <w:szCs w:val="20"/>
        </w:rPr>
        <w:t>resource start</w:t>
      </w:r>
      <w:r w:rsidR="00FF579B">
        <w:rPr>
          <w:rFonts w:ascii="Times New Roman" w:eastAsia="宋体" w:hAnsi="Times New Roman" w:cs="Times New Roman" w:hint="eastAsia"/>
          <w:b/>
          <w:bCs/>
          <w:kern w:val="0"/>
          <w:sz w:val="20"/>
          <w:szCs w:val="20"/>
        </w:rPr>
        <w:t>ing</w:t>
      </w:r>
      <w:r w:rsidR="0056765C">
        <w:rPr>
          <w:rFonts w:ascii="Times New Roman" w:eastAsia="宋体" w:hAnsi="Times New Roman" w:cs="Times New Roman"/>
          <w:b/>
          <w:bCs/>
          <w:kern w:val="0"/>
          <w:sz w:val="20"/>
          <w:szCs w:val="20"/>
        </w:rPr>
        <w:t xml:space="preserve"> time,</w:t>
      </w:r>
      <w:r w:rsidR="0056765C">
        <w:rPr>
          <w:rFonts w:ascii="Times New Roman" w:eastAsia="宋体" w:hAnsi="Times New Roman" w:cs="Times New Roman"/>
          <w:kern w:val="0"/>
          <w:sz w:val="20"/>
          <w:szCs w:val="20"/>
        </w:rPr>
        <w:t xml:space="preserve"> it is </w:t>
      </w:r>
      <w:r w:rsidR="00B648CC">
        <w:rPr>
          <w:rFonts w:ascii="Times New Roman" w:eastAsia="宋体" w:hAnsi="Times New Roman" w:cs="Times New Roman"/>
          <w:kern w:val="0"/>
          <w:sz w:val="20"/>
          <w:szCs w:val="20"/>
        </w:rPr>
        <w:t xml:space="preserve">also </w:t>
      </w:r>
      <w:r w:rsidR="0056765C">
        <w:rPr>
          <w:rFonts w:ascii="Times New Roman" w:eastAsia="宋体" w:hAnsi="Times New Roman" w:cs="Times New Roman"/>
          <w:kern w:val="0"/>
          <w:sz w:val="20"/>
          <w:szCs w:val="20"/>
        </w:rPr>
        <w:t>related to the timing</w:t>
      </w:r>
      <w:r w:rsidR="008F655F">
        <w:rPr>
          <w:rFonts w:ascii="Times New Roman" w:eastAsia="宋体" w:hAnsi="Times New Roman" w:cs="Times New Roman" w:hint="eastAsia"/>
          <w:kern w:val="0"/>
          <w:sz w:val="20"/>
          <w:szCs w:val="20"/>
        </w:rPr>
        <w:t xml:space="preserve"> relation for Msg1 response to a R2D triggering the random access</w:t>
      </w:r>
      <w:r w:rsidR="0056765C">
        <w:rPr>
          <w:rFonts w:ascii="Times New Roman" w:eastAsia="宋体" w:hAnsi="Times New Roman" w:cs="Times New Roman"/>
          <w:kern w:val="0"/>
          <w:sz w:val="20"/>
          <w:szCs w:val="20"/>
        </w:rPr>
        <w:t xml:space="preserve">. There are </w:t>
      </w:r>
      <w:r>
        <w:rPr>
          <w:rFonts w:ascii="Times New Roman" w:eastAsia="宋体" w:hAnsi="Times New Roman" w:cs="Times New Roman"/>
          <w:kern w:val="0"/>
          <w:sz w:val="20"/>
          <w:szCs w:val="20"/>
        </w:rPr>
        <w:t>two options agreed in RAN1#117 meeting</w:t>
      </w:r>
      <w:r w:rsidR="0056765C">
        <w:rPr>
          <w:rFonts w:ascii="Times New Roman" w:eastAsia="宋体" w:hAnsi="Times New Roman" w:cs="Times New Roman"/>
          <w:kern w:val="0"/>
          <w:sz w:val="20"/>
          <w:szCs w:val="20"/>
        </w:rPr>
        <w:t xml:space="preserve"> for studying D2R response timing</w:t>
      </w:r>
      <w:r w:rsidR="000C2C03">
        <w:rPr>
          <w:rFonts w:ascii="Times New Roman" w:eastAsia="宋体" w:hAnsi="Times New Roman" w:cs="Times New Roman"/>
          <w:kern w:val="0"/>
          <w:sz w:val="20"/>
          <w:szCs w:val="20"/>
        </w:rPr>
        <w:t>, which is also further discussed in section 5.1.2</w:t>
      </w:r>
      <w:r>
        <w:rPr>
          <w:rFonts w:ascii="Times New Roman" w:eastAsia="宋体" w:hAnsi="Times New Roman" w:cs="Times New Roman"/>
          <w:kern w:val="0"/>
          <w:sz w:val="20"/>
          <w:szCs w:val="20"/>
        </w:rPr>
        <w:t>. In high level, one option is based on a time window by T</w:t>
      </w:r>
      <w:r w:rsidR="000C2C03" w:rsidRPr="000C2C03">
        <w:rPr>
          <w:rFonts w:ascii="Times New Roman" w:eastAsia="宋体" w:hAnsi="Times New Roman" w:cs="Times New Roman"/>
          <w:kern w:val="0"/>
          <w:sz w:val="20"/>
          <w:szCs w:val="20"/>
          <w:vertAlign w:val="subscript"/>
        </w:rPr>
        <w:t>R2D</w:t>
      </w:r>
      <w:r w:rsidRPr="000C2C03">
        <w:rPr>
          <w:rFonts w:ascii="Times New Roman" w:eastAsia="宋体" w:hAnsi="Times New Roman" w:cs="Times New Roman"/>
          <w:kern w:val="0"/>
          <w:sz w:val="20"/>
          <w:szCs w:val="20"/>
          <w:vertAlign w:val="subscript"/>
        </w:rPr>
        <w:t>min</w:t>
      </w:r>
      <w:r>
        <w:rPr>
          <w:rFonts w:ascii="Times New Roman" w:eastAsia="宋体" w:hAnsi="Times New Roman" w:cs="Times New Roman"/>
          <w:kern w:val="0"/>
          <w:sz w:val="20"/>
          <w:szCs w:val="20"/>
        </w:rPr>
        <w:t xml:space="preserve"> and T</w:t>
      </w:r>
      <w:r w:rsidR="000C2C03" w:rsidRPr="000C2C03">
        <w:rPr>
          <w:rFonts w:ascii="Times New Roman" w:eastAsia="宋体" w:hAnsi="Times New Roman" w:cs="Times New Roman"/>
          <w:kern w:val="0"/>
          <w:sz w:val="20"/>
          <w:szCs w:val="20"/>
          <w:vertAlign w:val="subscript"/>
        </w:rPr>
        <w:t>R2D</w:t>
      </w:r>
      <w:r w:rsidRPr="000C2C03">
        <w:rPr>
          <w:rFonts w:ascii="Times New Roman" w:eastAsia="宋体" w:hAnsi="Times New Roman" w:cs="Times New Roman"/>
          <w:kern w:val="0"/>
          <w:sz w:val="20"/>
          <w:szCs w:val="20"/>
          <w:vertAlign w:val="subscript"/>
        </w:rPr>
        <w:t>max</w:t>
      </w:r>
      <w:r>
        <w:rPr>
          <w:rFonts w:ascii="Times New Roman" w:eastAsia="宋体" w:hAnsi="Times New Roman" w:cs="Times New Roman"/>
          <w:kern w:val="0"/>
          <w:sz w:val="20"/>
          <w:szCs w:val="20"/>
        </w:rPr>
        <w:t xml:space="preserve">, </w:t>
      </w:r>
      <w:r w:rsidR="008F655F">
        <w:rPr>
          <w:rFonts w:ascii="Times New Roman" w:eastAsia="宋体" w:hAnsi="Times New Roman" w:cs="Times New Roman"/>
          <w:kern w:val="0"/>
          <w:sz w:val="20"/>
          <w:szCs w:val="20"/>
        </w:rPr>
        <w:t>similar</w:t>
      </w:r>
      <w:r>
        <w:rPr>
          <w:rFonts w:ascii="Times New Roman" w:eastAsia="宋体" w:hAnsi="Times New Roman" w:cs="Times New Roman"/>
          <w:kern w:val="0"/>
          <w:sz w:val="20"/>
          <w:szCs w:val="20"/>
        </w:rPr>
        <w:t xml:space="preserve"> </w:t>
      </w:r>
      <w:r w:rsidR="00974935">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 xml:space="preserve">RFID; the other option is based on transmission timing indication, </w:t>
      </w:r>
      <w:r w:rsidR="008F655F">
        <w:rPr>
          <w:rFonts w:ascii="Times New Roman" w:eastAsia="宋体" w:hAnsi="Times New Roman" w:cs="Times New Roman"/>
          <w:kern w:val="0"/>
          <w:sz w:val="20"/>
          <w:szCs w:val="20"/>
        </w:rPr>
        <w:t>similar</w:t>
      </w:r>
      <w:r>
        <w:rPr>
          <w:rFonts w:ascii="Times New Roman" w:eastAsia="宋体" w:hAnsi="Times New Roman" w:cs="Times New Roman"/>
          <w:kern w:val="0"/>
          <w:sz w:val="20"/>
          <w:szCs w:val="20"/>
        </w:rPr>
        <w:t xml:space="preserve"> </w:t>
      </w:r>
      <w:r w:rsidR="00974935">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NR k2 indication</w:t>
      </w:r>
      <w:r w:rsidR="000C2C03">
        <w:rPr>
          <w:rFonts w:ascii="Times New Roman" w:eastAsia="宋体" w:hAnsi="Times New Roman" w:cs="Times New Roman"/>
          <w:kern w:val="0"/>
          <w:sz w:val="20"/>
          <w:szCs w:val="20"/>
        </w:rPr>
        <w:t xml:space="preserve"> for NR PUSCH</w:t>
      </w:r>
      <w:r>
        <w:rPr>
          <w:rFonts w:ascii="Times New Roman" w:eastAsia="宋体" w:hAnsi="Times New Roman" w:cs="Times New Roman"/>
          <w:kern w:val="0"/>
          <w:sz w:val="20"/>
          <w:szCs w:val="20"/>
        </w:rPr>
        <w:t>.</w:t>
      </w:r>
      <w:r w:rsidR="0018216F">
        <w:rPr>
          <w:rFonts w:ascii="Times New Roman" w:eastAsia="宋体" w:hAnsi="Times New Roman" w:cs="Times New Roman"/>
          <w:kern w:val="0"/>
          <w:sz w:val="20"/>
          <w:szCs w:val="20"/>
        </w:rPr>
        <w:t xml:space="preserve"> In case of TDMA</w:t>
      </w:r>
      <w:r w:rsidR="000C2C03">
        <w:rPr>
          <w:rFonts w:ascii="Times New Roman" w:eastAsia="宋体" w:hAnsi="Times New Roman" w:cs="Times New Roman"/>
          <w:kern w:val="0"/>
          <w:sz w:val="20"/>
          <w:szCs w:val="20"/>
        </w:rPr>
        <w:t xml:space="preserve"> of multiple </w:t>
      </w:r>
      <w:r w:rsidR="0056765C">
        <w:rPr>
          <w:rFonts w:ascii="Times New Roman" w:eastAsia="宋体" w:hAnsi="Times New Roman" w:cs="Times New Roman"/>
          <w:kern w:val="0"/>
          <w:sz w:val="20"/>
          <w:szCs w:val="20"/>
        </w:rPr>
        <w:t xml:space="preserve">e.g., two </w:t>
      </w:r>
      <w:r w:rsidR="000C2C03">
        <w:rPr>
          <w:rFonts w:ascii="Times New Roman" w:eastAsia="宋体" w:hAnsi="Times New Roman" w:cs="Times New Roman"/>
          <w:kern w:val="0"/>
          <w:sz w:val="20"/>
          <w:szCs w:val="20"/>
        </w:rPr>
        <w:t xml:space="preserve">Msg1 transmissions, </w:t>
      </w:r>
      <w:r w:rsidR="0056765C">
        <w:rPr>
          <w:rFonts w:ascii="Times New Roman" w:eastAsia="宋体" w:hAnsi="Times New Roman" w:cs="Times New Roman"/>
          <w:kern w:val="0"/>
          <w:sz w:val="20"/>
          <w:szCs w:val="20"/>
        </w:rPr>
        <w:t xml:space="preserve">if </w:t>
      </w:r>
      <w:r w:rsidR="005F695B">
        <w:rPr>
          <w:rFonts w:ascii="Times New Roman" w:eastAsia="宋体" w:hAnsi="Times New Roman" w:cs="Times New Roman"/>
          <w:kern w:val="0"/>
          <w:sz w:val="20"/>
          <w:szCs w:val="20"/>
        </w:rPr>
        <w:t xml:space="preserve">option 1 that </w:t>
      </w:r>
      <w:r w:rsidR="0056765C">
        <w:rPr>
          <w:rFonts w:ascii="Times New Roman" w:eastAsia="宋体" w:hAnsi="Times New Roman" w:cs="Times New Roman"/>
          <w:kern w:val="0"/>
          <w:sz w:val="20"/>
          <w:szCs w:val="20"/>
        </w:rPr>
        <w:t xml:space="preserve">the </w:t>
      </w:r>
      <w:r w:rsidR="005F695B">
        <w:rPr>
          <w:rFonts w:ascii="Times New Roman" w:eastAsia="宋体" w:hAnsi="Times New Roman" w:cs="Times New Roman"/>
          <w:kern w:val="0"/>
          <w:sz w:val="20"/>
          <w:szCs w:val="20"/>
        </w:rPr>
        <w:t xml:space="preserve">time window </w:t>
      </w:r>
      <w:r w:rsidR="0056765C">
        <w:rPr>
          <w:rFonts w:ascii="Times New Roman" w:eastAsia="宋体" w:hAnsi="Times New Roman" w:cs="Times New Roman"/>
          <w:kern w:val="0"/>
          <w:sz w:val="20"/>
          <w:szCs w:val="20"/>
        </w:rPr>
        <w:t>[T</w:t>
      </w:r>
      <w:r w:rsidR="0056765C" w:rsidRPr="000C2C03">
        <w:rPr>
          <w:rFonts w:ascii="Times New Roman" w:eastAsia="宋体" w:hAnsi="Times New Roman" w:cs="Times New Roman"/>
          <w:kern w:val="0"/>
          <w:sz w:val="20"/>
          <w:szCs w:val="20"/>
          <w:vertAlign w:val="subscript"/>
        </w:rPr>
        <w:t>R2Dmin</w:t>
      </w:r>
      <w:r w:rsidR="0056765C">
        <w:rPr>
          <w:rFonts w:ascii="Times New Roman" w:eastAsia="宋体" w:hAnsi="Times New Roman" w:cs="Times New Roman"/>
          <w:kern w:val="0"/>
          <w:sz w:val="20"/>
          <w:szCs w:val="20"/>
        </w:rPr>
        <w:t xml:space="preserve"> and T</w:t>
      </w:r>
      <w:r w:rsidR="0056765C" w:rsidRPr="000C2C03">
        <w:rPr>
          <w:rFonts w:ascii="Times New Roman" w:eastAsia="宋体" w:hAnsi="Times New Roman" w:cs="Times New Roman"/>
          <w:kern w:val="0"/>
          <w:sz w:val="20"/>
          <w:szCs w:val="20"/>
          <w:vertAlign w:val="subscript"/>
        </w:rPr>
        <w:t>R2Dmax</w:t>
      </w:r>
      <w:r w:rsidR="0056765C">
        <w:rPr>
          <w:rFonts w:ascii="Times New Roman" w:eastAsia="宋体" w:hAnsi="Times New Roman" w:cs="Times New Roman"/>
          <w:kern w:val="0"/>
          <w:sz w:val="20"/>
          <w:szCs w:val="20"/>
        </w:rPr>
        <w:t>] is predefined/fixed in the specification, it can work for the 1</w:t>
      </w:r>
      <w:r w:rsidR="0056765C" w:rsidRPr="0056765C">
        <w:rPr>
          <w:rFonts w:ascii="Times New Roman" w:eastAsia="宋体" w:hAnsi="Times New Roman" w:cs="Times New Roman"/>
          <w:kern w:val="0"/>
          <w:sz w:val="20"/>
          <w:szCs w:val="20"/>
          <w:vertAlign w:val="superscript"/>
        </w:rPr>
        <w:t>st</w:t>
      </w:r>
      <w:r w:rsidR="0056765C">
        <w:rPr>
          <w:rFonts w:ascii="Times New Roman" w:eastAsia="宋体" w:hAnsi="Times New Roman" w:cs="Times New Roman"/>
          <w:kern w:val="0"/>
          <w:sz w:val="20"/>
          <w:szCs w:val="20"/>
        </w:rPr>
        <w:t xml:space="preserve"> Msg1 transmission</w:t>
      </w:r>
      <w:r w:rsidR="005F0E99">
        <w:rPr>
          <w:rFonts w:ascii="Times New Roman" w:eastAsia="宋体" w:hAnsi="Times New Roman" w:cs="Times New Roman"/>
          <w:kern w:val="0"/>
          <w:sz w:val="20"/>
          <w:szCs w:val="20"/>
        </w:rPr>
        <w:t>, but it</w:t>
      </w:r>
      <w:r w:rsidR="0056765C">
        <w:rPr>
          <w:rFonts w:ascii="Times New Roman" w:eastAsia="宋体" w:hAnsi="Times New Roman" w:cs="Times New Roman"/>
          <w:kern w:val="0"/>
          <w:sz w:val="20"/>
          <w:szCs w:val="20"/>
        </w:rPr>
        <w:t xml:space="preserve"> </w:t>
      </w:r>
      <w:r w:rsidR="005F0E99">
        <w:rPr>
          <w:rFonts w:ascii="Times New Roman" w:eastAsia="宋体" w:hAnsi="Times New Roman" w:cs="Times New Roman"/>
          <w:kern w:val="0"/>
          <w:sz w:val="20"/>
          <w:szCs w:val="20"/>
        </w:rPr>
        <w:t xml:space="preserve">is not so straightforward and efficient to be used to determine the response timing </w:t>
      </w:r>
      <w:r w:rsidR="0056765C">
        <w:rPr>
          <w:rFonts w:ascii="Times New Roman" w:eastAsia="宋体" w:hAnsi="Times New Roman" w:cs="Times New Roman"/>
          <w:kern w:val="0"/>
          <w:sz w:val="20"/>
          <w:szCs w:val="20"/>
        </w:rPr>
        <w:t>for the 2</w:t>
      </w:r>
      <w:r w:rsidR="0056765C" w:rsidRPr="0056765C">
        <w:rPr>
          <w:rFonts w:ascii="Times New Roman" w:eastAsia="宋体" w:hAnsi="Times New Roman" w:cs="Times New Roman"/>
          <w:kern w:val="0"/>
          <w:sz w:val="20"/>
          <w:szCs w:val="20"/>
          <w:vertAlign w:val="superscript"/>
        </w:rPr>
        <w:t>nd</w:t>
      </w:r>
      <w:r w:rsidR="0056765C">
        <w:rPr>
          <w:rFonts w:ascii="Times New Roman" w:eastAsia="宋体" w:hAnsi="Times New Roman" w:cs="Times New Roman"/>
          <w:kern w:val="0"/>
          <w:sz w:val="20"/>
          <w:szCs w:val="20"/>
        </w:rPr>
        <w:t xml:space="preserve"> </w:t>
      </w:r>
      <w:r w:rsidR="005F0E99">
        <w:rPr>
          <w:rFonts w:ascii="Times New Roman" w:eastAsia="宋体" w:hAnsi="Times New Roman" w:cs="Times New Roman"/>
          <w:kern w:val="0"/>
          <w:sz w:val="20"/>
          <w:szCs w:val="20"/>
        </w:rPr>
        <w:t>Msg1 transmission. Since for the 2</w:t>
      </w:r>
      <w:r w:rsidR="005F0E99" w:rsidRPr="005F0E99">
        <w:rPr>
          <w:rFonts w:ascii="Times New Roman" w:eastAsia="宋体" w:hAnsi="Times New Roman" w:cs="Times New Roman"/>
          <w:kern w:val="0"/>
          <w:sz w:val="20"/>
          <w:szCs w:val="20"/>
          <w:vertAlign w:val="superscript"/>
        </w:rPr>
        <w:t>nd</w:t>
      </w:r>
      <w:r w:rsidR="005F0E99">
        <w:rPr>
          <w:rFonts w:ascii="Times New Roman" w:eastAsia="宋体" w:hAnsi="Times New Roman" w:cs="Times New Roman"/>
          <w:kern w:val="0"/>
          <w:sz w:val="20"/>
          <w:szCs w:val="20"/>
        </w:rPr>
        <w:t xml:space="preserve"> Msg1 transmission, T</w:t>
      </w:r>
      <w:r w:rsidR="005F0E99" w:rsidRPr="000C2C03">
        <w:rPr>
          <w:rFonts w:ascii="Times New Roman" w:eastAsia="宋体" w:hAnsi="Times New Roman" w:cs="Times New Roman"/>
          <w:kern w:val="0"/>
          <w:sz w:val="20"/>
          <w:szCs w:val="20"/>
          <w:vertAlign w:val="subscript"/>
        </w:rPr>
        <w:t>R2Dmin</w:t>
      </w:r>
      <w:r w:rsidR="005F0E99">
        <w:rPr>
          <w:rFonts w:ascii="Times New Roman" w:eastAsia="宋体" w:hAnsi="Times New Roman" w:cs="Times New Roman"/>
          <w:kern w:val="0"/>
          <w:sz w:val="20"/>
          <w:szCs w:val="20"/>
        </w:rPr>
        <w:t xml:space="preserve"> and T</w:t>
      </w:r>
      <w:r w:rsidR="005F0E99" w:rsidRPr="000C2C03">
        <w:rPr>
          <w:rFonts w:ascii="Times New Roman" w:eastAsia="宋体" w:hAnsi="Times New Roman" w:cs="Times New Roman"/>
          <w:kern w:val="0"/>
          <w:sz w:val="20"/>
          <w:szCs w:val="20"/>
          <w:vertAlign w:val="subscript"/>
        </w:rPr>
        <w:t>R2Dmax</w:t>
      </w:r>
      <w:r w:rsidR="005F0E99">
        <w:rPr>
          <w:rFonts w:ascii="Times New Roman" w:eastAsia="宋体" w:hAnsi="Times New Roman" w:cs="Times New Roman"/>
          <w:kern w:val="0"/>
          <w:sz w:val="20"/>
          <w:szCs w:val="20"/>
        </w:rPr>
        <w:t xml:space="preserve"> from processing perspective are always met by the device. F</w:t>
      </w:r>
      <w:r w:rsidR="005F695B">
        <w:rPr>
          <w:rFonts w:ascii="Times New Roman" w:eastAsia="宋体" w:hAnsi="Times New Roman" w:cs="Times New Roman"/>
          <w:kern w:val="0"/>
          <w:sz w:val="20"/>
          <w:szCs w:val="20"/>
        </w:rPr>
        <w:t>ollowing options can be considered</w:t>
      </w:r>
      <w:r w:rsidR="0056765C">
        <w:rPr>
          <w:rFonts w:ascii="Times New Roman" w:eastAsia="宋体" w:hAnsi="Times New Roman" w:cs="Times New Roman"/>
          <w:kern w:val="0"/>
          <w:sz w:val="20"/>
          <w:szCs w:val="20"/>
        </w:rPr>
        <w:t xml:space="preserve"> </w:t>
      </w:r>
      <w:r w:rsidR="005F0E99">
        <w:rPr>
          <w:rFonts w:ascii="Times New Roman" w:eastAsia="宋体" w:hAnsi="Times New Roman" w:cs="Times New Roman"/>
          <w:kern w:val="0"/>
          <w:sz w:val="20"/>
          <w:szCs w:val="20"/>
        </w:rPr>
        <w:t>to determine each Msg1 resource start time for the case of more than one Msg1 is scheduled/triggered by the same Paging</w:t>
      </w:r>
      <w:r w:rsidR="005F695B">
        <w:rPr>
          <w:rFonts w:ascii="Times New Roman" w:eastAsia="宋体" w:hAnsi="Times New Roman" w:cs="Times New Roman"/>
          <w:kern w:val="0"/>
          <w:sz w:val="20"/>
          <w:szCs w:val="20"/>
        </w:rPr>
        <w:t>.</w:t>
      </w:r>
    </w:p>
    <w:p w14:paraId="29418B40" w14:textId="784D4BF5" w:rsidR="006832E0" w:rsidRDefault="006832E0" w:rsidP="00255AE4">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lastRenderedPageBreak/>
        <w:t>O</w:t>
      </w:r>
      <w:r>
        <w:rPr>
          <w:rFonts w:ascii="Times New Roman" w:eastAsia="宋体" w:hAnsi="Times New Roman" w:cs="Times New Roman"/>
          <w:kern w:val="0"/>
          <w:sz w:val="20"/>
          <w:szCs w:val="20"/>
        </w:rPr>
        <w:t>ption 1: Exten</w:t>
      </w:r>
      <w:r w:rsidR="00156B7E">
        <w:rPr>
          <w:rFonts w:ascii="Times New Roman" w:eastAsia="宋体" w:hAnsi="Times New Roman" w:cs="Times New Roman"/>
          <w:kern w:val="0"/>
          <w:sz w:val="20"/>
          <w:szCs w:val="20"/>
        </w:rPr>
        <w:t>sion of the</w:t>
      </w:r>
      <w:r>
        <w:rPr>
          <w:rFonts w:ascii="Times New Roman" w:eastAsia="宋体" w:hAnsi="Times New Roman" w:cs="Times New Roman"/>
          <w:kern w:val="0"/>
          <w:sz w:val="20"/>
          <w:szCs w:val="20"/>
        </w:rPr>
        <w:t xml:space="preserve"> time </w:t>
      </w:r>
      <w:proofErr w:type="gramStart"/>
      <w:r>
        <w:rPr>
          <w:rFonts w:ascii="Times New Roman" w:eastAsia="宋体" w:hAnsi="Times New Roman" w:cs="Times New Roman"/>
          <w:kern w:val="0"/>
          <w:sz w:val="20"/>
          <w:szCs w:val="20"/>
        </w:rPr>
        <w:t>window based</w:t>
      </w:r>
      <w:proofErr w:type="gramEnd"/>
      <w:r>
        <w:rPr>
          <w:rFonts w:ascii="Times New Roman" w:eastAsia="宋体" w:hAnsi="Times New Roman" w:cs="Times New Roman"/>
          <w:kern w:val="0"/>
          <w:sz w:val="20"/>
          <w:szCs w:val="20"/>
        </w:rPr>
        <w:t xml:space="preserve"> solution to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transmission</w:t>
      </w:r>
      <w:r w:rsidR="00A27EB5">
        <w:rPr>
          <w:rFonts w:ascii="Times New Roman" w:eastAsia="宋体" w:hAnsi="Times New Roman" w:cs="Times New Roman"/>
          <w:kern w:val="0"/>
          <w:sz w:val="20"/>
          <w:szCs w:val="20"/>
        </w:rPr>
        <w:t xml:space="preserve">: </w:t>
      </w:r>
      <w:r w:rsidR="00156B7E">
        <w:rPr>
          <w:rFonts w:ascii="Times New Roman" w:eastAsia="宋体" w:hAnsi="Times New Roman" w:cs="Times New Roman"/>
          <w:kern w:val="0"/>
          <w:sz w:val="20"/>
          <w:szCs w:val="20"/>
        </w:rPr>
        <w:t>introduc</w:t>
      </w:r>
      <w:r w:rsidR="00A27EB5">
        <w:rPr>
          <w:rFonts w:ascii="Times New Roman" w:eastAsia="宋体" w:hAnsi="Times New Roman" w:cs="Times New Roman"/>
          <w:kern w:val="0"/>
          <w:sz w:val="20"/>
          <w:szCs w:val="20"/>
        </w:rPr>
        <w:t>ing/defining</w:t>
      </w:r>
      <w:r w:rsidR="00156B7E">
        <w:rPr>
          <w:rFonts w:ascii="Times New Roman" w:eastAsia="宋体" w:hAnsi="Times New Roman" w:cs="Times New Roman"/>
          <w:kern w:val="0"/>
          <w:sz w:val="20"/>
          <w:szCs w:val="20"/>
        </w:rPr>
        <w:t xml:space="preserve"> a </w:t>
      </w:r>
      <w:r w:rsidR="00F85776">
        <w:rPr>
          <w:rFonts w:ascii="Times New Roman" w:eastAsia="宋体" w:hAnsi="Times New Roman" w:cs="Times New Roman"/>
          <w:kern w:val="0"/>
          <w:sz w:val="20"/>
          <w:szCs w:val="20"/>
        </w:rPr>
        <w:t xml:space="preserve">main </w:t>
      </w:r>
      <w:r w:rsidR="00156B7E">
        <w:rPr>
          <w:rFonts w:ascii="Times New Roman" w:eastAsia="宋体" w:hAnsi="Times New Roman" w:cs="Times New Roman"/>
          <w:kern w:val="0"/>
          <w:sz w:val="20"/>
          <w:szCs w:val="20"/>
        </w:rPr>
        <w:t>time window [T</w:t>
      </w:r>
      <w:r w:rsidR="00156B7E" w:rsidRPr="00156B7E">
        <w:rPr>
          <w:rFonts w:ascii="Times New Roman" w:eastAsia="宋体" w:hAnsi="Times New Roman" w:cs="Times New Roman"/>
          <w:kern w:val="0"/>
          <w:sz w:val="20"/>
          <w:szCs w:val="20"/>
          <w:vertAlign w:val="subscript"/>
        </w:rPr>
        <w:t>D2Rstart</w:t>
      </w:r>
      <w:r w:rsidR="00156B7E">
        <w:rPr>
          <w:rFonts w:ascii="Times New Roman" w:eastAsia="宋体" w:hAnsi="Times New Roman" w:cs="Times New Roman"/>
          <w:kern w:val="0"/>
          <w:sz w:val="20"/>
          <w:szCs w:val="20"/>
        </w:rPr>
        <w:t>, T</w:t>
      </w:r>
      <w:r w:rsidR="00156B7E" w:rsidRPr="00156B7E">
        <w:rPr>
          <w:rFonts w:ascii="Times New Roman" w:eastAsia="宋体" w:hAnsi="Times New Roman" w:cs="Times New Roman"/>
          <w:kern w:val="0"/>
          <w:sz w:val="20"/>
          <w:szCs w:val="20"/>
          <w:vertAlign w:val="subscript"/>
        </w:rPr>
        <w:t>D2Rend</w:t>
      </w:r>
      <w:r w:rsidR="00156B7E">
        <w:rPr>
          <w:rFonts w:ascii="Times New Roman" w:eastAsia="宋体" w:hAnsi="Times New Roman" w:cs="Times New Roman"/>
          <w:kern w:val="0"/>
          <w:sz w:val="20"/>
          <w:szCs w:val="20"/>
        </w:rPr>
        <w:t xml:space="preserve">] that covers all the </w:t>
      </w:r>
      <w:proofErr w:type="spellStart"/>
      <w:r w:rsidR="00156B7E">
        <w:rPr>
          <w:rFonts w:ascii="Times New Roman" w:eastAsia="宋体" w:hAnsi="Times New Roman" w:cs="Times New Roman"/>
          <w:kern w:val="0"/>
          <w:sz w:val="20"/>
          <w:szCs w:val="20"/>
        </w:rPr>
        <w:t>TDMed</w:t>
      </w:r>
      <w:proofErr w:type="spellEnd"/>
      <w:r w:rsidR="00156B7E">
        <w:rPr>
          <w:rFonts w:ascii="Times New Roman" w:eastAsia="宋体" w:hAnsi="Times New Roman" w:cs="Times New Roman"/>
          <w:kern w:val="0"/>
          <w:sz w:val="20"/>
          <w:szCs w:val="20"/>
        </w:rPr>
        <w:t xml:space="preserve"> Msg1 resources/transmission  </w:t>
      </w:r>
    </w:p>
    <w:p w14:paraId="71E6715A" w14:textId="73047FEC" w:rsidR="006832E0" w:rsidRDefault="00156B7E" w:rsidP="00282283">
      <w:pPr>
        <w:pStyle w:val="affff0"/>
        <w:widowControl/>
        <w:numPr>
          <w:ilvl w:val="0"/>
          <w:numId w:val="38"/>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kern w:val="0"/>
          <w:sz w:val="20"/>
          <w:szCs w:val="20"/>
        </w:rPr>
        <w:t>The</w:t>
      </w:r>
      <w:r w:rsidR="00F85776">
        <w:rPr>
          <w:rFonts w:ascii="Times New Roman" w:eastAsia="宋体" w:hAnsi="Times New Roman" w:cs="Times New Roman"/>
          <w:kern w:val="0"/>
          <w:sz w:val="20"/>
          <w:szCs w:val="20"/>
        </w:rPr>
        <w:t xml:space="preserve"> main</w:t>
      </w:r>
      <w:r>
        <w:rPr>
          <w:rFonts w:ascii="Times New Roman" w:eastAsia="宋体" w:hAnsi="Times New Roman" w:cs="Times New Roman"/>
          <w:kern w:val="0"/>
          <w:sz w:val="20"/>
          <w:szCs w:val="20"/>
        </w:rPr>
        <w:t xml:space="preserve"> time window is split </w:t>
      </w:r>
      <w:r w:rsidRPr="00156B7E">
        <w:rPr>
          <w:rFonts w:ascii="Times New Roman" w:eastAsia="宋体" w:hAnsi="Times New Roman" w:cs="Times New Roman"/>
          <w:b/>
          <w:bCs/>
          <w:kern w:val="0"/>
          <w:sz w:val="20"/>
          <w:szCs w:val="20"/>
        </w:rPr>
        <w:t>equally or unequally</w:t>
      </w:r>
      <w:r>
        <w:rPr>
          <w:rFonts w:ascii="Times New Roman" w:eastAsia="宋体" w:hAnsi="Times New Roman" w:cs="Times New Roman"/>
          <w:kern w:val="0"/>
          <w:sz w:val="20"/>
          <w:szCs w:val="20"/>
        </w:rPr>
        <w:t xml:space="preserve"> into sub-windows, the number of sub-windows is equal to the number of </w:t>
      </w:r>
      <w:r w:rsidR="00F85776">
        <w:rPr>
          <w:rFonts w:ascii="Times New Roman" w:eastAsia="宋体" w:hAnsi="Times New Roman" w:cs="Times New Roman"/>
          <w:kern w:val="0"/>
          <w:sz w:val="20"/>
          <w:szCs w:val="20"/>
        </w:rPr>
        <w:t xml:space="preserve">the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resources/transmission and each Msg1 resource/transmission is confined within the sub-window</w:t>
      </w:r>
      <w:r w:rsidR="00F85776">
        <w:rPr>
          <w:rFonts w:ascii="Times New Roman" w:eastAsia="宋体" w:hAnsi="Times New Roman" w:cs="Times New Roman"/>
          <w:kern w:val="0"/>
          <w:sz w:val="20"/>
          <w:szCs w:val="20"/>
        </w:rPr>
        <w:t>.</w:t>
      </w:r>
    </w:p>
    <w:p w14:paraId="03AE484E" w14:textId="2D2F80C3" w:rsidR="005F695B" w:rsidRDefault="006832E0" w:rsidP="00255AE4">
      <w:pPr>
        <w:widowControl/>
        <w:adjustRightInd w:val="0"/>
        <w:snapToGrid w:val="0"/>
        <w:spacing w:afterLines="50" w:after="120"/>
        <w:rPr>
          <w:rFonts w:ascii="Times New Roman" w:eastAsia="宋体" w:hAnsi="Times New Roman" w:cs="Times New Roman"/>
          <w:kern w:val="0"/>
          <w:sz w:val="20"/>
          <w:szCs w:val="20"/>
        </w:rPr>
      </w:pPr>
      <w:r w:rsidRPr="00156B7E">
        <w:rPr>
          <w:rFonts w:ascii="Times New Roman" w:eastAsia="宋体" w:hAnsi="Times New Roman" w:cs="Times New Roman"/>
          <w:kern w:val="0"/>
          <w:sz w:val="20"/>
          <w:szCs w:val="20"/>
        </w:rPr>
        <w:t>Option</w:t>
      </w:r>
      <w:r w:rsidR="00156B7E">
        <w:rPr>
          <w:rFonts w:ascii="Times New Roman" w:eastAsia="宋体" w:hAnsi="Times New Roman" w:cs="Times New Roman"/>
          <w:kern w:val="0"/>
          <w:sz w:val="20"/>
          <w:szCs w:val="20"/>
        </w:rPr>
        <w:t xml:space="preserve"> </w:t>
      </w:r>
      <w:r w:rsidRPr="00156B7E">
        <w:rPr>
          <w:rFonts w:ascii="Times New Roman" w:eastAsia="宋体" w:hAnsi="Times New Roman" w:cs="Times New Roman"/>
          <w:kern w:val="0"/>
          <w:sz w:val="20"/>
          <w:szCs w:val="20"/>
        </w:rPr>
        <w:t xml:space="preserve">2: </w:t>
      </w:r>
      <w:r w:rsidR="00156B7E">
        <w:rPr>
          <w:rFonts w:ascii="Times New Roman" w:eastAsia="宋体" w:hAnsi="Times New Roman" w:cs="Times New Roman"/>
          <w:kern w:val="0"/>
          <w:sz w:val="20"/>
          <w:szCs w:val="20"/>
        </w:rPr>
        <w:t xml:space="preserve">Indication based where multiple Msg1 transmission timing is indicated by </w:t>
      </w:r>
      <w:r w:rsidRPr="00156B7E">
        <w:rPr>
          <w:rFonts w:ascii="Times New Roman" w:eastAsia="宋体" w:hAnsi="Times New Roman" w:cs="Times New Roman" w:hint="eastAsia"/>
          <w:kern w:val="0"/>
          <w:sz w:val="20"/>
          <w:szCs w:val="20"/>
        </w:rPr>
        <w:t>P</w:t>
      </w:r>
      <w:r w:rsidRPr="00156B7E">
        <w:rPr>
          <w:rFonts w:ascii="Times New Roman" w:eastAsia="宋体" w:hAnsi="Times New Roman" w:cs="Times New Roman"/>
          <w:kern w:val="0"/>
          <w:sz w:val="20"/>
          <w:szCs w:val="20"/>
        </w:rPr>
        <w:t xml:space="preserve">aging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4"/>
        <w:gridCol w:w="4646"/>
      </w:tblGrid>
      <w:tr w:rsidR="00292CF0" w14:paraId="3381F12A" w14:textId="77777777" w:rsidTr="00292CF0">
        <w:tc>
          <w:tcPr>
            <w:tcW w:w="4530" w:type="dxa"/>
          </w:tcPr>
          <w:p w14:paraId="03424D56" w14:textId="77777777" w:rsidR="00292CF0" w:rsidRDefault="00292CF0" w:rsidP="00292CF0">
            <w:pPr>
              <w:widowControl/>
              <w:adjustRightInd w:val="0"/>
              <w:snapToGrid w:val="0"/>
              <w:spacing w:afterLines="50" w:after="120"/>
              <w:rPr>
                <w:sz w:val="18"/>
                <w:szCs w:val="18"/>
              </w:rPr>
            </w:pPr>
            <w:bookmarkStart w:id="19" w:name="_Hlk174524262"/>
            <w:r>
              <w:rPr>
                <w:noProof/>
              </w:rPr>
              <w:drawing>
                <wp:inline distT="0" distB="0" distL="0" distR="0" wp14:anchorId="10DE9B70" wp14:editId="5D0C003C">
                  <wp:extent cx="2606585" cy="188694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6614" r="5863"/>
                          <a:stretch/>
                        </pic:blipFill>
                        <pic:spPr bwMode="auto">
                          <a:xfrm>
                            <a:off x="0" y="0"/>
                            <a:ext cx="2623558" cy="1899229"/>
                          </a:xfrm>
                          <a:prstGeom prst="rect">
                            <a:avLst/>
                          </a:prstGeom>
                          <a:noFill/>
                          <a:ln>
                            <a:noFill/>
                          </a:ln>
                          <a:extLst>
                            <a:ext uri="{53640926-AAD7-44D8-BBD7-CCE9431645EC}">
                              <a14:shadowObscured xmlns:a14="http://schemas.microsoft.com/office/drawing/2010/main"/>
                            </a:ext>
                          </a:extLst>
                        </pic:spPr>
                      </pic:pic>
                    </a:graphicData>
                  </a:graphic>
                </wp:inline>
              </w:drawing>
            </w:r>
          </w:p>
          <w:p w14:paraId="22D0AE76" w14:textId="2CF94723" w:rsidR="00292CF0" w:rsidRDefault="008E0CC2" w:rsidP="00292CF0">
            <w:pPr>
              <w:widowControl/>
              <w:adjustRightInd w:val="0"/>
              <w:snapToGrid w:val="0"/>
              <w:spacing w:afterLines="50" w:after="120"/>
            </w:pPr>
            <w:r>
              <w:rPr>
                <w:sz w:val="18"/>
                <w:szCs w:val="18"/>
              </w:rPr>
              <w:t>4-1</w:t>
            </w:r>
            <w:r w:rsidR="00292CF0" w:rsidRPr="00292CF0">
              <w:rPr>
                <w:sz w:val="18"/>
                <w:szCs w:val="18"/>
              </w:rPr>
              <w:t>a: Same size/length for 1</w:t>
            </w:r>
            <w:r w:rsidR="00292CF0" w:rsidRPr="00292CF0">
              <w:rPr>
                <w:sz w:val="18"/>
                <w:szCs w:val="18"/>
                <w:vertAlign w:val="superscript"/>
              </w:rPr>
              <w:t>st</w:t>
            </w:r>
            <w:r w:rsidR="00292CF0" w:rsidRPr="00292CF0">
              <w:rPr>
                <w:sz w:val="18"/>
                <w:szCs w:val="18"/>
              </w:rPr>
              <w:t xml:space="preserve"> and 2</w:t>
            </w:r>
            <w:r w:rsidR="00292CF0" w:rsidRPr="00292CF0">
              <w:rPr>
                <w:sz w:val="18"/>
                <w:szCs w:val="18"/>
                <w:vertAlign w:val="superscript"/>
              </w:rPr>
              <w:t>nd</w:t>
            </w:r>
            <w:r w:rsidR="00292CF0" w:rsidRPr="00292CF0">
              <w:rPr>
                <w:sz w:val="18"/>
                <w:szCs w:val="18"/>
              </w:rPr>
              <w:t xml:space="preserve"> sub-windows</w:t>
            </w:r>
          </w:p>
        </w:tc>
        <w:tc>
          <w:tcPr>
            <w:tcW w:w="4530" w:type="dxa"/>
          </w:tcPr>
          <w:p w14:paraId="5C36FF89" w14:textId="77777777" w:rsidR="00292CF0" w:rsidRDefault="00292CF0" w:rsidP="00292CF0">
            <w:pPr>
              <w:widowControl/>
              <w:adjustRightInd w:val="0"/>
              <w:snapToGrid w:val="0"/>
              <w:spacing w:afterLines="50" w:after="120"/>
              <w:ind w:firstLineChars="100" w:firstLine="200"/>
              <w:jc w:val="left"/>
              <w:rPr>
                <w:sz w:val="18"/>
                <w:szCs w:val="18"/>
              </w:rPr>
            </w:pPr>
            <w:r>
              <w:rPr>
                <w:noProof/>
              </w:rPr>
              <w:drawing>
                <wp:inline distT="0" distB="0" distL="0" distR="0" wp14:anchorId="3B738DDA" wp14:editId="0595C0A4">
                  <wp:extent cx="2679381" cy="1886585"/>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789" r="6638" b="1962"/>
                          <a:stretch/>
                        </pic:blipFill>
                        <pic:spPr bwMode="auto">
                          <a:xfrm>
                            <a:off x="0" y="0"/>
                            <a:ext cx="2707918" cy="1906679"/>
                          </a:xfrm>
                          <a:prstGeom prst="rect">
                            <a:avLst/>
                          </a:prstGeom>
                          <a:noFill/>
                          <a:ln>
                            <a:noFill/>
                          </a:ln>
                          <a:extLst>
                            <a:ext uri="{53640926-AAD7-44D8-BBD7-CCE9431645EC}">
                              <a14:shadowObscured xmlns:a14="http://schemas.microsoft.com/office/drawing/2010/main"/>
                            </a:ext>
                          </a:extLst>
                        </pic:spPr>
                      </pic:pic>
                    </a:graphicData>
                  </a:graphic>
                </wp:inline>
              </w:drawing>
            </w:r>
          </w:p>
          <w:p w14:paraId="3AC1AFCC" w14:textId="722AC5F4" w:rsidR="00292CF0" w:rsidRPr="00292CF0" w:rsidRDefault="008E0CC2" w:rsidP="008E0CC2">
            <w:pPr>
              <w:widowControl/>
              <w:adjustRightInd w:val="0"/>
              <w:snapToGrid w:val="0"/>
              <w:spacing w:afterLines="50" w:after="120"/>
              <w:ind w:right="180"/>
              <w:jc w:val="right"/>
            </w:pPr>
            <w:r>
              <w:rPr>
                <w:sz w:val="18"/>
                <w:szCs w:val="18"/>
              </w:rPr>
              <w:t>4-</w:t>
            </w:r>
            <w:r w:rsidR="00292CF0" w:rsidRPr="00292CF0">
              <w:rPr>
                <w:sz w:val="18"/>
                <w:szCs w:val="18"/>
              </w:rPr>
              <w:t>1</w:t>
            </w:r>
            <w:r w:rsidR="00292CF0">
              <w:rPr>
                <w:sz w:val="18"/>
                <w:szCs w:val="18"/>
              </w:rPr>
              <w:t>b</w:t>
            </w:r>
            <w:r w:rsidR="00292CF0" w:rsidRPr="00292CF0">
              <w:rPr>
                <w:sz w:val="18"/>
                <w:szCs w:val="18"/>
              </w:rPr>
              <w:t xml:space="preserve">: </w:t>
            </w:r>
            <w:r w:rsidR="00292CF0">
              <w:rPr>
                <w:sz w:val="18"/>
                <w:szCs w:val="18"/>
              </w:rPr>
              <w:t xml:space="preserve">Different </w:t>
            </w:r>
            <w:r w:rsidR="00292CF0" w:rsidRPr="00292CF0">
              <w:rPr>
                <w:sz w:val="18"/>
                <w:szCs w:val="18"/>
              </w:rPr>
              <w:t>size/length for 1</w:t>
            </w:r>
            <w:r w:rsidR="00292CF0" w:rsidRPr="00292CF0">
              <w:rPr>
                <w:sz w:val="18"/>
                <w:szCs w:val="18"/>
                <w:vertAlign w:val="superscript"/>
              </w:rPr>
              <w:t>st</w:t>
            </w:r>
            <w:r w:rsidR="00292CF0" w:rsidRPr="00292CF0">
              <w:rPr>
                <w:sz w:val="18"/>
                <w:szCs w:val="18"/>
              </w:rPr>
              <w:t xml:space="preserve"> and 2</w:t>
            </w:r>
            <w:r w:rsidR="00292CF0" w:rsidRPr="00292CF0">
              <w:rPr>
                <w:sz w:val="18"/>
                <w:szCs w:val="18"/>
                <w:vertAlign w:val="superscript"/>
              </w:rPr>
              <w:t>nd</w:t>
            </w:r>
            <w:r w:rsidR="00292CF0" w:rsidRPr="00292CF0">
              <w:rPr>
                <w:sz w:val="18"/>
                <w:szCs w:val="18"/>
              </w:rPr>
              <w:t xml:space="preserve"> sub-windows</w:t>
            </w:r>
          </w:p>
        </w:tc>
      </w:tr>
    </w:tbl>
    <w:p w14:paraId="39C69B3F" w14:textId="7A8C573B" w:rsidR="00292CF0" w:rsidRDefault="00292CF0" w:rsidP="00292CF0">
      <w:pPr>
        <w:jc w:val="cente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igure </w:t>
      </w:r>
      <w:r w:rsidR="008E0CC2">
        <w:rPr>
          <w:rFonts w:ascii="Times New Roman" w:eastAsia="宋体" w:hAnsi="Times New Roman" w:cs="Times New Roman"/>
          <w:kern w:val="0"/>
          <w:sz w:val="20"/>
          <w:szCs w:val="20"/>
        </w:rPr>
        <w:t>4-</w:t>
      </w:r>
      <w:r>
        <w:rPr>
          <w:rFonts w:ascii="Times New Roman" w:eastAsia="宋体" w:hAnsi="Times New Roman" w:cs="Times New Roman"/>
          <w:kern w:val="0"/>
          <w:sz w:val="20"/>
          <w:szCs w:val="20"/>
        </w:rPr>
        <w:t>1:</w:t>
      </w:r>
      <w:r w:rsidRPr="00292CF0">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Illustration for </w:t>
      </w:r>
      <w:r>
        <w:rPr>
          <w:rFonts w:ascii="Times New Roman" w:eastAsia="宋体" w:hAnsi="Times New Roman" w:cs="Times New Roman" w:hint="eastAsia"/>
          <w:kern w:val="0"/>
          <w:sz w:val="20"/>
          <w:szCs w:val="20"/>
        </w:rPr>
        <w:t>O</w:t>
      </w:r>
      <w:r>
        <w:rPr>
          <w:rFonts w:ascii="Times New Roman" w:eastAsia="宋体" w:hAnsi="Times New Roman" w:cs="Times New Roman"/>
          <w:kern w:val="0"/>
          <w:sz w:val="20"/>
          <w:szCs w:val="20"/>
        </w:rPr>
        <w:t xml:space="preserve">ption 1 that a main time window covers all the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resources/transmission</w:t>
      </w:r>
    </w:p>
    <w:p w14:paraId="1747AA59" w14:textId="1442B781" w:rsidR="00156B7E" w:rsidRDefault="00292CF0" w:rsidP="00292CF0">
      <w:pPr>
        <w:widowControl/>
        <w:adjustRightInd w:val="0"/>
        <w:snapToGrid w:val="0"/>
        <w:spacing w:afterLines="50" w:after="120"/>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148386A9" wp14:editId="1A81EE0A">
            <wp:extent cx="2352069" cy="1751036"/>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61769" cy="1758257"/>
                    </a:xfrm>
                    <a:prstGeom prst="rect">
                      <a:avLst/>
                    </a:prstGeom>
                    <a:noFill/>
                  </pic:spPr>
                </pic:pic>
              </a:graphicData>
            </a:graphic>
          </wp:inline>
        </w:drawing>
      </w:r>
    </w:p>
    <w:p w14:paraId="5B23CD11" w14:textId="521D7BD0" w:rsidR="00156B7E" w:rsidRPr="00967278" w:rsidRDefault="00156B7E" w:rsidP="00967278">
      <w:pPr>
        <w:adjustRightInd w:val="0"/>
        <w:snapToGrid w:val="0"/>
        <w:spacing w:after="120"/>
        <w:jc w:val="center"/>
        <w:rPr>
          <w:rFonts w:ascii="Times New Roman" w:hAnsi="Times New Roman"/>
          <w:bCs/>
          <w:sz w:val="20"/>
          <w:szCs w:val="18"/>
        </w:rPr>
      </w:pPr>
      <w:r w:rsidRPr="00967278">
        <w:rPr>
          <w:rFonts w:ascii="Times New Roman" w:hAnsi="Times New Roman" w:hint="eastAsia"/>
          <w:bCs/>
          <w:sz w:val="20"/>
          <w:szCs w:val="18"/>
        </w:rPr>
        <w:t>F</w:t>
      </w:r>
      <w:r w:rsidRPr="00967278">
        <w:rPr>
          <w:rFonts w:ascii="Times New Roman" w:hAnsi="Times New Roman"/>
          <w:bCs/>
          <w:sz w:val="20"/>
          <w:szCs w:val="18"/>
        </w:rPr>
        <w:t xml:space="preserve">igure </w:t>
      </w:r>
      <w:r w:rsidR="00967278">
        <w:rPr>
          <w:rFonts w:ascii="Times New Roman" w:hAnsi="Times New Roman"/>
          <w:bCs/>
          <w:sz w:val="20"/>
          <w:szCs w:val="18"/>
        </w:rPr>
        <w:t>4-</w:t>
      </w:r>
      <w:r w:rsidRPr="00967278">
        <w:rPr>
          <w:rFonts w:ascii="Times New Roman" w:hAnsi="Times New Roman"/>
          <w:bCs/>
          <w:sz w:val="20"/>
          <w:szCs w:val="18"/>
        </w:rPr>
        <w:t>2</w:t>
      </w:r>
      <w:r w:rsidR="000959F6" w:rsidRPr="00967278">
        <w:rPr>
          <w:rFonts w:ascii="Times New Roman" w:hAnsi="Times New Roman"/>
          <w:bCs/>
          <w:sz w:val="20"/>
          <w:szCs w:val="18"/>
        </w:rPr>
        <w:t>:</w:t>
      </w:r>
      <w:r w:rsidR="000959F6" w:rsidRPr="00967278">
        <w:rPr>
          <w:rFonts w:ascii="Times New Roman" w:hAnsi="Times New Roman" w:hint="eastAsia"/>
          <w:bCs/>
          <w:sz w:val="20"/>
          <w:szCs w:val="18"/>
        </w:rPr>
        <w:t xml:space="preserve"> </w:t>
      </w:r>
      <w:r w:rsidR="000959F6" w:rsidRPr="00967278">
        <w:rPr>
          <w:rFonts w:ascii="Times New Roman" w:hAnsi="Times New Roman"/>
          <w:bCs/>
          <w:sz w:val="20"/>
          <w:szCs w:val="18"/>
        </w:rPr>
        <w:t xml:space="preserve">Illustration for </w:t>
      </w:r>
      <w:r w:rsidR="000959F6" w:rsidRPr="00967278">
        <w:rPr>
          <w:rFonts w:ascii="Times New Roman" w:hAnsi="Times New Roman" w:hint="eastAsia"/>
          <w:bCs/>
          <w:sz w:val="20"/>
          <w:szCs w:val="18"/>
        </w:rPr>
        <w:t>O</w:t>
      </w:r>
      <w:r w:rsidR="000959F6" w:rsidRPr="00967278">
        <w:rPr>
          <w:rFonts w:ascii="Times New Roman" w:hAnsi="Times New Roman"/>
          <w:bCs/>
          <w:sz w:val="20"/>
          <w:szCs w:val="18"/>
        </w:rPr>
        <w:t>ption 2 that multiple Msg1 response timing is indicated by Paging</w:t>
      </w:r>
    </w:p>
    <w:bookmarkEnd w:id="19"/>
    <w:p w14:paraId="15735221" w14:textId="77777777" w:rsidR="00B648CC" w:rsidRDefault="00B648CC" w:rsidP="00255AE4">
      <w:pPr>
        <w:widowControl/>
        <w:adjustRightInd w:val="0"/>
        <w:snapToGrid w:val="0"/>
        <w:spacing w:afterLines="50" w:after="120"/>
        <w:rPr>
          <w:rFonts w:ascii="Times New Roman" w:eastAsia="宋体" w:hAnsi="Times New Roman" w:cs="Times New Roman"/>
          <w:kern w:val="0"/>
          <w:sz w:val="20"/>
          <w:szCs w:val="20"/>
        </w:rPr>
      </w:pPr>
    </w:p>
    <w:p w14:paraId="1EAAC83A" w14:textId="2A9CE379" w:rsidR="008E0CC2" w:rsidRPr="008E0CC2" w:rsidRDefault="00B648CC" w:rsidP="008E0CC2">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A</w:t>
      </w:r>
      <w:r>
        <w:rPr>
          <w:rFonts w:ascii="Times New Roman" w:eastAsia="宋体" w:hAnsi="Times New Roman" w:cs="Times New Roman"/>
          <w:kern w:val="0"/>
          <w:sz w:val="20"/>
          <w:szCs w:val="20"/>
        </w:rPr>
        <w:t xml:space="preserve">s observed, see observation x that </w:t>
      </w:r>
      <w:r w:rsidRPr="00B648CC">
        <w:rPr>
          <w:rFonts w:ascii="Times New Roman" w:eastAsia="宋体" w:hAnsi="Times New Roman" w:cs="Times New Roman"/>
          <w:kern w:val="0"/>
          <w:sz w:val="20"/>
          <w:szCs w:val="20"/>
        </w:rPr>
        <w:t xml:space="preserve">the later the D2R </w:t>
      </w:r>
      <w:r w:rsidR="008F655F" w:rsidRPr="00B648CC">
        <w:rPr>
          <w:rFonts w:ascii="Times New Roman" w:eastAsia="宋体" w:hAnsi="Times New Roman" w:cs="Times New Roman"/>
          <w:kern w:val="0"/>
          <w:sz w:val="20"/>
          <w:szCs w:val="20"/>
        </w:rPr>
        <w:t>transmission</w:t>
      </w:r>
      <w:r w:rsidRPr="00B648CC">
        <w:rPr>
          <w:rFonts w:ascii="Times New Roman" w:eastAsia="宋体" w:hAnsi="Times New Roman" w:cs="Times New Roman"/>
          <w:kern w:val="0"/>
          <w:sz w:val="20"/>
          <w:szCs w:val="20"/>
        </w:rPr>
        <w:t xml:space="preserve"> in the time domain, the greater the uncertainty of its actual transmission duration may become due to device’s clock drift. </w:t>
      </w:r>
      <w:r>
        <w:rPr>
          <w:rFonts w:ascii="Times New Roman" w:eastAsia="宋体" w:hAnsi="Times New Roman" w:cs="Times New Roman"/>
          <w:kern w:val="0"/>
          <w:sz w:val="20"/>
          <w:szCs w:val="20"/>
        </w:rPr>
        <w:t>Therefore, the option 1</w:t>
      </w:r>
      <w:r w:rsidR="008E0CC2">
        <w:rPr>
          <w:rFonts w:ascii="Times New Roman" w:eastAsia="宋体" w:hAnsi="Times New Roman" w:cs="Times New Roman"/>
          <w:kern w:val="0"/>
          <w:sz w:val="20"/>
          <w:szCs w:val="20"/>
        </w:rPr>
        <w:t xml:space="preserve"> that t</w:t>
      </w:r>
      <w:r w:rsidR="008E0CC2" w:rsidRPr="008E0CC2">
        <w:rPr>
          <w:rFonts w:ascii="Times New Roman" w:eastAsia="宋体" w:hAnsi="Times New Roman" w:cs="Times New Roman"/>
          <w:kern w:val="0"/>
          <w:sz w:val="20"/>
          <w:szCs w:val="20"/>
        </w:rPr>
        <w:t>he main time window split unequally into sub-windows</w:t>
      </w:r>
      <w:r w:rsidR="008E0CC2">
        <w:rPr>
          <w:rFonts w:ascii="Times New Roman" w:eastAsia="宋体" w:hAnsi="Times New Roman" w:cs="Times New Roman"/>
          <w:kern w:val="0"/>
          <w:sz w:val="20"/>
          <w:szCs w:val="20"/>
        </w:rPr>
        <w:t xml:space="preserve"> can be considered to improve the resource usage, as shown in Figure 4-1b.</w:t>
      </w:r>
    </w:p>
    <w:p w14:paraId="08910A9C" w14:textId="291DF532" w:rsidR="005D1A6C" w:rsidRDefault="000959F6" w:rsidP="008E0CC2">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above both options, the number of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resources/transmission need</w:t>
      </w:r>
      <w:r w:rsidR="00974935">
        <w:rPr>
          <w:rFonts w:ascii="Times New Roman" w:eastAsia="宋体" w:hAnsi="Times New Roman" w:cs="Times New Roman"/>
          <w:kern w:val="0"/>
          <w:sz w:val="20"/>
          <w:szCs w:val="20"/>
        </w:rPr>
        <w:t>s</w:t>
      </w:r>
      <w:r>
        <w:rPr>
          <w:rFonts w:ascii="Times New Roman" w:eastAsia="宋体" w:hAnsi="Times New Roman" w:cs="Times New Roman"/>
          <w:kern w:val="0"/>
          <w:sz w:val="20"/>
          <w:szCs w:val="20"/>
        </w:rPr>
        <w:t xml:space="preserve"> to be explicitly or implicitly indicated by Paging.</w:t>
      </w:r>
      <w:r w:rsidR="00363873">
        <w:rPr>
          <w:rFonts w:ascii="Times New Roman" w:eastAsia="宋体" w:hAnsi="Times New Roman" w:cs="Times New Roman"/>
          <w:kern w:val="0"/>
          <w:sz w:val="20"/>
          <w:szCs w:val="20"/>
        </w:rPr>
        <w:t xml:space="preserve"> </w:t>
      </w:r>
      <w:r w:rsidR="00967278">
        <w:rPr>
          <w:rFonts w:ascii="Times New Roman" w:eastAsia="宋体" w:hAnsi="Times New Roman" w:cs="Times New Roman"/>
          <w:kern w:val="0"/>
          <w:sz w:val="20"/>
          <w:szCs w:val="20"/>
        </w:rPr>
        <w:t xml:space="preserve">The maximum number of Msg1 resources that can be </w:t>
      </w:r>
      <w:proofErr w:type="spellStart"/>
      <w:r w:rsidR="00967278">
        <w:rPr>
          <w:rFonts w:ascii="Times New Roman" w:eastAsia="宋体" w:hAnsi="Times New Roman" w:cs="Times New Roman"/>
          <w:kern w:val="0"/>
          <w:sz w:val="20"/>
          <w:szCs w:val="20"/>
        </w:rPr>
        <w:t>TDMed</w:t>
      </w:r>
      <w:proofErr w:type="spellEnd"/>
      <w:r w:rsidR="00967278">
        <w:rPr>
          <w:rFonts w:ascii="Times New Roman" w:eastAsia="宋体" w:hAnsi="Times New Roman" w:cs="Times New Roman"/>
          <w:kern w:val="0"/>
          <w:sz w:val="20"/>
          <w:szCs w:val="20"/>
        </w:rPr>
        <w:t xml:space="preserve"> depends on how long the device </w:t>
      </w:r>
      <w:r w:rsidR="00967278" w:rsidRPr="008B205E">
        <w:rPr>
          <w:rFonts w:ascii="Times New Roman" w:eastAsia="等线" w:hAnsi="Times New Roman"/>
          <w:sz w:val="20"/>
          <w:szCs w:val="20"/>
        </w:rPr>
        <w:t>can count the time with sufficient accuracy</w:t>
      </w:r>
      <w:r w:rsidR="00967278">
        <w:rPr>
          <w:rFonts w:ascii="Times New Roman" w:eastAsia="等线" w:hAnsi="Times New Roman"/>
          <w:bCs/>
          <w:szCs w:val="20"/>
        </w:rPr>
        <w:t>.</w:t>
      </w:r>
      <w:r w:rsidR="00967278" w:rsidRPr="00820F7F">
        <w:rPr>
          <w:rFonts w:ascii="Times New Roman" w:eastAsia="等线" w:hAnsi="Times New Roman"/>
          <w:bCs/>
          <w:szCs w:val="20"/>
        </w:rPr>
        <w:t xml:space="preserve"> </w:t>
      </w:r>
      <w:r w:rsidR="00363873">
        <w:rPr>
          <w:rFonts w:ascii="Times New Roman" w:eastAsia="宋体" w:hAnsi="Times New Roman" w:cs="Times New Roman"/>
          <w:kern w:val="0"/>
          <w:sz w:val="20"/>
          <w:szCs w:val="20"/>
        </w:rPr>
        <w:t xml:space="preserve">Then </w:t>
      </w:r>
      <w:r w:rsidR="00363873" w:rsidRPr="005D1A6C">
        <w:rPr>
          <w:rFonts w:ascii="Times New Roman" w:eastAsia="宋体" w:hAnsi="Times New Roman" w:cs="Times New Roman"/>
          <w:kern w:val="0"/>
          <w:sz w:val="20"/>
          <w:szCs w:val="20"/>
        </w:rPr>
        <w:t xml:space="preserve">the basic time unit for </w:t>
      </w:r>
      <w:r w:rsidR="00363873">
        <w:rPr>
          <w:rFonts w:ascii="Times New Roman" w:eastAsia="宋体" w:hAnsi="Times New Roman" w:cs="Times New Roman"/>
          <w:kern w:val="0"/>
          <w:sz w:val="20"/>
          <w:szCs w:val="20"/>
        </w:rPr>
        <w:t xml:space="preserve">the </w:t>
      </w:r>
      <w:r w:rsidR="00363873" w:rsidRPr="005D1A6C">
        <w:rPr>
          <w:rFonts w:ascii="Times New Roman" w:eastAsia="宋体" w:hAnsi="Times New Roman" w:cs="Times New Roman"/>
          <w:kern w:val="0"/>
          <w:sz w:val="20"/>
          <w:szCs w:val="20"/>
        </w:rPr>
        <w:t>indications e.g., start/end time for the main or sub window for option 1, the response timing indication for option 2 need to be determined. In our view, the basic time unit can be integer multiple chip length or information bit length for R2D and/or D2R to balance between the overhe</w:t>
      </w:r>
      <w:r w:rsidR="00363873" w:rsidRPr="005D1A6C">
        <w:rPr>
          <w:rFonts w:ascii="Times New Roman" w:eastAsia="宋体" w:hAnsi="Times New Roman" w:cs="Times New Roman" w:hint="eastAsia"/>
          <w:kern w:val="0"/>
          <w:sz w:val="20"/>
          <w:szCs w:val="20"/>
        </w:rPr>
        <w:t>ad</w:t>
      </w:r>
      <w:r w:rsidR="00363873" w:rsidRPr="005D1A6C">
        <w:rPr>
          <w:rFonts w:ascii="Times New Roman" w:eastAsia="宋体" w:hAnsi="Times New Roman" w:cs="Times New Roman"/>
          <w:kern w:val="0"/>
          <w:sz w:val="20"/>
          <w:szCs w:val="20"/>
        </w:rPr>
        <w:t xml:space="preserve"> and finer granularity</w:t>
      </w:r>
      <w:r w:rsidR="00363873">
        <w:rPr>
          <w:rFonts w:ascii="Times New Roman" w:eastAsia="宋体" w:hAnsi="Times New Roman" w:cs="Times New Roman"/>
          <w:kern w:val="0"/>
          <w:sz w:val="20"/>
          <w:szCs w:val="20"/>
        </w:rPr>
        <w:t>.</w:t>
      </w:r>
    </w:p>
    <w:p w14:paraId="73824A5C" w14:textId="25B5C71E" w:rsidR="00363873" w:rsidRPr="00363873" w:rsidRDefault="00363873" w:rsidP="008E0CC2">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In addition, on the t</w:t>
      </w:r>
      <w:r w:rsidRPr="00363873">
        <w:rPr>
          <w:rFonts w:ascii="Times New Roman" w:eastAsia="宋体" w:hAnsi="Times New Roman" w:cs="Times New Roman"/>
          <w:kern w:val="0"/>
          <w:sz w:val="20"/>
          <w:szCs w:val="20"/>
        </w:rPr>
        <w:t xml:space="preserve">iming error (initial/residual SFO) handling for a D2R </w:t>
      </w:r>
      <w:r>
        <w:rPr>
          <w:rFonts w:ascii="Times New Roman" w:eastAsia="宋体" w:hAnsi="Times New Roman" w:cs="Times New Roman"/>
          <w:kern w:val="0"/>
          <w:sz w:val="20"/>
          <w:szCs w:val="20"/>
        </w:rPr>
        <w:t>transmission</w:t>
      </w:r>
    </w:p>
    <w:p w14:paraId="2DDC028B" w14:textId="77777777" w:rsidR="00363873" w:rsidRDefault="000959F6" w:rsidP="00282283">
      <w:pPr>
        <w:pStyle w:val="affff0"/>
        <w:widowControl/>
        <w:numPr>
          <w:ilvl w:val="0"/>
          <w:numId w:val="38"/>
        </w:numPr>
        <w:adjustRightInd w:val="0"/>
        <w:snapToGrid w:val="0"/>
        <w:spacing w:afterLines="50" w:after="120"/>
        <w:ind w:firstLineChars="0"/>
        <w:rPr>
          <w:rFonts w:ascii="Times New Roman" w:eastAsia="宋体" w:hAnsi="Times New Roman" w:cs="Times New Roman"/>
          <w:kern w:val="0"/>
          <w:sz w:val="20"/>
          <w:szCs w:val="20"/>
        </w:rPr>
      </w:pPr>
      <w:r w:rsidRPr="005D1A6C">
        <w:rPr>
          <w:rFonts w:ascii="Times New Roman" w:eastAsia="宋体" w:hAnsi="Times New Roman" w:cs="Times New Roman"/>
          <w:kern w:val="0"/>
          <w:sz w:val="20"/>
          <w:szCs w:val="20"/>
        </w:rPr>
        <w:t xml:space="preserve">for option 1, the main window position in time domain (start time and end time/ window length) or the sub-window position in time domain need to be indicated by the paging. </w:t>
      </w:r>
      <w:r w:rsidR="00363873">
        <w:rPr>
          <w:rFonts w:ascii="Times New Roman" w:eastAsia="宋体" w:hAnsi="Times New Roman" w:cs="Times New Roman"/>
          <w:kern w:val="0"/>
          <w:sz w:val="20"/>
          <w:szCs w:val="20"/>
        </w:rPr>
        <w:t>and the sub-window length should be sufficient to cover Msg1 transmission duration and device’s SFO</w:t>
      </w:r>
      <w:r w:rsidR="00363873" w:rsidRPr="005D1A6C">
        <w:rPr>
          <w:rFonts w:ascii="Times New Roman" w:eastAsia="宋体" w:hAnsi="Times New Roman" w:cs="Times New Roman"/>
          <w:kern w:val="0"/>
          <w:sz w:val="20"/>
          <w:szCs w:val="20"/>
        </w:rPr>
        <w:t xml:space="preserve"> </w:t>
      </w:r>
    </w:p>
    <w:p w14:paraId="5F0B1870" w14:textId="08377935" w:rsidR="000959F6" w:rsidRPr="00363873" w:rsidRDefault="00363873" w:rsidP="00282283">
      <w:pPr>
        <w:pStyle w:val="affff0"/>
        <w:numPr>
          <w:ilvl w:val="0"/>
          <w:numId w:val="38"/>
        </w:numPr>
        <w:adjustRightInd w:val="0"/>
        <w:snapToGrid w:val="0"/>
        <w:spacing w:afterLines="50" w:after="120"/>
        <w:ind w:firstLineChars="0"/>
        <w:rPr>
          <w:rFonts w:ascii="Times New Roman" w:hAnsi="Times New Roman" w:cs="Times New Roman"/>
          <w:sz w:val="20"/>
          <w:szCs w:val="20"/>
        </w:rPr>
      </w:pPr>
      <w:r>
        <w:rPr>
          <w:rFonts w:ascii="Times New Roman" w:eastAsia="宋体" w:hAnsi="Times New Roman" w:cs="Times New Roman"/>
          <w:kern w:val="0"/>
          <w:sz w:val="20"/>
          <w:szCs w:val="20"/>
        </w:rPr>
        <w:t xml:space="preserve">for option 2, </w:t>
      </w:r>
      <w:r w:rsidRPr="00363873">
        <w:rPr>
          <w:rFonts w:ascii="Times New Roman" w:hAnsi="Times New Roman" w:cs="Times New Roman"/>
          <w:sz w:val="20"/>
          <w:szCs w:val="20"/>
        </w:rPr>
        <w:t xml:space="preserve">Reader </w:t>
      </w:r>
      <w:r w:rsidR="006A0B61">
        <w:rPr>
          <w:rFonts w:ascii="Times New Roman" w:hAnsi="Times New Roman" w:cs="Times New Roman"/>
          <w:sz w:val="20"/>
          <w:szCs w:val="20"/>
        </w:rPr>
        <w:t xml:space="preserve">should </w:t>
      </w:r>
      <w:r w:rsidRPr="00363873">
        <w:rPr>
          <w:rFonts w:ascii="Times New Roman" w:hAnsi="Times New Roman" w:cs="Times New Roman"/>
          <w:sz w:val="20"/>
          <w:szCs w:val="20"/>
        </w:rPr>
        <w:t>detect</w:t>
      </w:r>
      <w:r w:rsidR="006A0B61">
        <w:rPr>
          <w:rFonts w:ascii="Times New Roman" w:hAnsi="Times New Roman" w:cs="Times New Roman"/>
          <w:sz w:val="20"/>
          <w:szCs w:val="20"/>
        </w:rPr>
        <w:t xml:space="preserve"> a</w:t>
      </w:r>
      <w:r w:rsidRPr="00363873">
        <w:rPr>
          <w:rFonts w:ascii="Times New Roman" w:hAnsi="Times New Roman" w:cs="Times New Roman"/>
          <w:sz w:val="20"/>
          <w:szCs w:val="20"/>
        </w:rPr>
        <w:t xml:space="preserve"> D2R </w:t>
      </w:r>
      <w:r w:rsidR="006A0B61">
        <w:rPr>
          <w:rFonts w:ascii="Times New Roman" w:hAnsi="Times New Roman" w:cs="Times New Roman"/>
          <w:sz w:val="20"/>
          <w:szCs w:val="20"/>
        </w:rPr>
        <w:t xml:space="preserve">transmission </w:t>
      </w:r>
      <w:r w:rsidRPr="00363873">
        <w:rPr>
          <w:rFonts w:ascii="Times New Roman" w:hAnsi="Times New Roman" w:cs="Times New Roman"/>
          <w:sz w:val="20"/>
          <w:szCs w:val="20"/>
        </w:rPr>
        <w:t xml:space="preserve">at the </w:t>
      </w:r>
      <w:r w:rsidR="006A0B61">
        <w:rPr>
          <w:rFonts w:ascii="Times New Roman" w:hAnsi="Times New Roman" w:cs="Times New Roman"/>
          <w:sz w:val="20"/>
          <w:szCs w:val="20"/>
        </w:rPr>
        <w:t xml:space="preserve">indicated time e.g., </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R2D</w:t>
      </w:r>
      <w:r w:rsidRPr="00363873">
        <w:rPr>
          <w:rFonts w:ascii="Times New Roman" w:hAnsi="Times New Roman" w:cs="Times New Roman"/>
          <w:sz w:val="20"/>
          <w:szCs w:val="20"/>
        </w:rPr>
        <w:t xml:space="preserve"> with a time gap tolerance</w:t>
      </w:r>
      <w:r w:rsidR="006A0B61">
        <w:rPr>
          <w:rFonts w:ascii="Times New Roman" w:hAnsi="Times New Roman" w:cs="Times New Roman"/>
          <w:sz w:val="20"/>
          <w:szCs w:val="20"/>
        </w:rPr>
        <w:t xml:space="preserve"> e.g., </w:t>
      </w:r>
      <w:proofErr w:type="spellStart"/>
      <w:r w:rsidR="006A0B61">
        <w:rPr>
          <w:rFonts w:ascii="Times New Roman" w:hAnsi="Times New Roman" w:cs="Times New Roman"/>
          <w:sz w:val="20"/>
          <w:szCs w:val="20"/>
        </w:rPr>
        <w:t>T</w:t>
      </w:r>
      <w:r w:rsidR="006A0B61" w:rsidRPr="006A0B61">
        <w:rPr>
          <w:rFonts w:ascii="Times New Roman" w:hAnsi="Times New Roman" w:cs="Times New Roman"/>
          <w:sz w:val="20"/>
          <w:szCs w:val="20"/>
          <w:vertAlign w:val="subscript"/>
        </w:rPr>
        <w:t>e</w:t>
      </w:r>
      <w:proofErr w:type="spellEnd"/>
      <w:r w:rsidRPr="00363873">
        <w:rPr>
          <w:rFonts w:ascii="Times New Roman" w:hAnsi="Times New Roman" w:cs="Times New Roman"/>
          <w:sz w:val="20"/>
          <w:szCs w:val="20"/>
        </w:rPr>
        <w:t>,</w:t>
      </w:r>
      <w:r w:rsidR="006A0B61">
        <w:rPr>
          <w:rFonts w:ascii="Times New Roman" w:hAnsi="Times New Roman" w:cs="Times New Roman"/>
          <w:sz w:val="20"/>
          <w:szCs w:val="20"/>
        </w:rPr>
        <w:t xml:space="preserve"> for example, reader detects Msg1/Msg3 within </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R2D</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e</w:t>
      </w:r>
      <w:r w:rsidRPr="00363873">
        <w:rPr>
          <w:rFonts w:ascii="Times New Roman" w:hAnsi="Times New Roman" w:cs="Times New Roman"/>
          <w:sz w:val="20"/>
          <w:szCs w:val="20"/>
        </w:rPr>
        <w:t>, T</w:t>
      </w:r>
      <w:r w:rsidRPr="006A0B61">
        <w:rPr>
          <w:rFonts w:ascii="Times New Roman" w:hAnsi="Times New Roman" w:cs="Times New Roman"/>
          <w:sz w:val="20"/>
          <w:szCs w:val="20"/>
          <w:vertAlign w:val="subscript"/>
        </w:rPr>
        <w:t>R2D</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e</w:t>
      </w:r>
      <w:r w:rsidRPr="00363873">
        <w:rPr>
          <w:rFonts w:ascii="Times New Roman" w:hAnsi="Times New Roman" w:cs="Times New Roman"/>
          <w:sz w:val="20"/>
          <w:szCs w:val="20"/>
        </w:rPr>
        <w:t>]</w:t>
      </w:r>
    </w:p>
    <w:p w14:paraId="20367B23" w14:textId="564A16F3" w:rsidR="008E0CC2" w:rsidRPr="006A0B61" w:rsidRDefault="000959F6" w:rsidP="00255AE4">
      <w:pPr>
        <w:widowControl/>
        <w:adjustRightInd w:val="0"/>
        <w:snapToGrid w:val="0"/>
        <w:spacing w:afterLines="50" w:after="12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Proposal</w:t>
      </w:r>
      <w:r w:rsidR="00967278">
        <w:rPr>
          <w:rFonts w:ascii="Times New Roman" w:eastAsia="宋体" w:hAnsi="Times New Roman" w:cs="Times New Roman"/>
          <w:b/>
          <w:bCs/>
          <w:kern w:val="0"/>
          <w:sz w:val="20"/>
          <w:szCs w:val="20"/>
        </w:rPr>
        <w:t xml:space="preserve"> 4</w:t>
      </w:r>
      <w:r w:rsidR="00FF579B">
        <w:rPr>
          <w:rFonts w:ascii="Times New Roman" w:eastAsia="宋体" w:hAnsi="Times New Roman" w:cs="Times New Roman" w:hint="eastAsia"/>
          <w:b/>
          <w:bCs/>
          <w:kern w:val="0"/>
          <w:sz w:val="20"/>
          <w:szCs w:val="20"/>
        </w:rPr>
        <w:t>.2</w:t>
      </w:r>
      <w:r w:rsidR="00967278">
        <w:rPr>
          <w:rFonts w:ascii="Times New Roman" w:eastAsia="宋体" w:hAnsi="Times New Roman" w:cs="Times New Roman"/>
          <w:b/>
          <w:bCs/>
          <w:kern w:val="0"/>
          <w:sz w:val="20"/>
          <w:szCs w:val="20"/>
        </w:rPr>
        <w:t>-3</w:t>
      </w:r>
      <w:r w:rsidRPr="006A0B61">
        <w:rPr>
          <w:rFonts w:ascii="Times New Roman" w:eastAsia="宋体" w:hAnsi="Times New Roman" w:cs="Times New Roman"/>
          <w:b/>
          <w:bCs/>
          <w:kern w:val="0"/>
          <w:sz w:val="20"/>
          <w:szCs w:val="20"/>
        </w:rPr>
        <w:t xml:space="preserve">: </w:t>
      </w:r>
      <w:r w:rsidR="008E0CC2" w:rsidRPr="006A0B61">
        <w:rPr>
          <w:rFonts w:ascii="Times New Roman" w:eastAsia="宋体" w:hAnsi="Times New Roman" w:cs="Times New Roman"/>
          <w:b/>
          <w:bCs/>
          <w:kern w:val="0"/>
          <w:sz w:val="20"/>
          <w:szCs w:val="20"/>
        </w:rPr>
        <w:t>Study</w:t>
      </w:r>
      <w:r w:rsidR="00B648CC" w:rsidRPr="006A0B61">
        <w:rPr>
          <w:rFonts w:ascii="Times New Roman" w:eastAsia="宋体" w:hAnsi="Times New Roman" w:cs="Times New Roman"/>
          <w:b/>
          <w:bCs/>
          <w:kern w:val="0"/>
          <w:sz w:val="20"/>
          <w:szCs w:val="20"/>
        </w:rPr>
        <w:t xml:space="preserve"> </w:t>
      </w:r>
      <w:r w:rsidR="0061002A">
        <w:rPr>
          <w:rFonts w:ascii="Times New Roman" w:eastAsia="宋体" w:hAnsi="Times New Roman" w:cs="Times New Roman" w:hint="eastAsia"/>
          <w:b/>
          <w:bCs/>
          <w:kern w:val="0"/>
          <w:sz w:val="20"/>
          <w:szCs w:val="20"/>
        </w:rPr>
        <w:t>TDMA of D2R transmissions for</w:t>
      </w:r>
      <w:r w:rsidR="00B648CC" w:rsidRPr="006A0B61">
        <w:rPr>
          <w:rFonts w:ascii="Times New Roman" w:eastAsia="宋体" w:hAnsi="Times New Roman" w:cs="Times New Roman"/>
          <w:b/>
          <w:bCs/>
          <w:kern w:val="0"/>
          <w:sz w:val="20"/>
          <w:szCs w:val="20"/>
        </w:rPr>
        <w:t xml:space="preserve">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Msg3</w:t>
      </w:r>
      <w:r w:rsidR="00B648CC" w:rsidRPr="006A0B61">
        <w:rPr>
          <w:rFonts w:ascii="Times New Roman" w:eastAsia="宋体" w:hAnsi="Times New Roman" w:cs="Times New Roman"/>
          <w:b/>
          <w:bCs/>
          <w:kern w:val="0"/>
          <w:sz w:val="20"/>
          <w:szCs w:val="20"/>
        </w:rPr>
        <w:t xml:space="preserve"> from multiple devices </w:t>
      </w:r>
      <w:r w:rsidR="0061002A" w:rsidRPr="0061002A">
        <w:rPr>
          <w:rFonts w:ascii="Times New Roman" w:eastAsia="宋体" w:hAnsi="Times New Roman" w:cs="Times New Roman"/>
          <w:b/>
          <w:bCs/>
          <w:kern w:val="0"/>
          <w:sz w:val="20"/>
          <w:szCs w:val="20"/>
        </w:rPr>
        <w:t>in response to a R2D transmission triggering random acces</w:t>
      </w:r>
      <w:r w:rsidR="0061002A">
        <w:rPr>
          <w:rFonts w:ascii="Times New Roman" w:eastAsia="宋体" w:hAnsi="Times New Roman" w:cs="Times New Roman" w:hint="eastAsia"/>
          <w:b/>
          <w:bCs/>
          <w:kern w:val="0"/>
          <w:sz w:val="20"/>
          <w:szCs w:val="20"/>
        </w:rPr>
        <w:t>s or a Msg2</w:t>
      </w:r>
      <w:r w:rsidR="008E0CC2" w:rsidRPr="006A0B61">
        <w:rPr>
          <w:rFonts w:ascii="Times New Roman" w:eastAsia="宋体" w:hAnsi="Times New Roman" w:cs="Times New Roman"/>
          <w:b/>
          <w:bCs/>
          <w:kern w:val="0"/>
          <w:sz w:val="20"/>
          <w:szCs w:val="20"/>
        </w:rPr>
        <w:t>, including following</w:t>
      </w:r>
      <w:r w:rsidR="0061002A">
        <w:rPr>
          <w:rFonts w:ascii="Times New Roman" w:eastAsia="宋体" w:hAnsi="Times New Roman" w:cs="Times New Roman" w:hint="eastAsia"/>
          <w:b/>
          <w:bCs/>
          <w:kern w:val="0"/>
          <w:sz w:val="20"/>
          <w:szCs w:val="20"/>
        </w:rPr>
        <w:t>:</w:t>
      </w:r>
    </w:p>
    <w:p w14:paraId="6120AA55" w14:textId="097C3107" w:rsidR="000C2C03" w:rsidRDefault="008E0CC2" w:rsidP="00282283">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lastRenderedPageBreak/>
        <w:t xml:space="preserve">The number of </w:t>
      </w:r>
      <w:proofErr w:type="spellStart"/>
      <w:r w:rsidRPr="006A0B61">
        <w:rPr>
          <w:rFonts w:ascii="Times New Roman" w:eastAsia="宋体" w:hAnsi="Times New Roman" w:cs="Times New Roman"/>
          <w:b/>
          <w:bCs/>
          <w:kern w:val="0"/>
          <w:sz w:val="20"/>
          <w:szCs w:val="20"/>
        </w:rPr>
        <w:t>TDMed</w:t>
      </w:r>
      <w:proofErr w:type="spellEnd"/>
      <w:r w:rsidRPr="006A0B61">
        <w:rPr>
          <w:rFonts w:ascii="Times New Roman" w:eastAsia="宋体" w:hAnsi="Times New Roman" w:cs="Times New Roman"/>
          <w:b/>
          <w:bCs/>
          <w:kern w:val="0"/>
          <w:sz w:val="20"/>
          <w:szCs w:val="20"/>
        </w:rPr>
        <w:t xml:space="preserve">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 xml:space="preserve">Msg3 </w:t>
      </w:r>
      <w:r w:rsidRPr="006A0B61">
        <w:rPr>
          <w:rFonts w:ascii="Times New Roman" w:eastAsia="宋体" w:hAnsi="Times New Roman" w:cs="Times New Roman"/>
          <w:b/>
          <w:bCs/>
          <w:kern w:val="0"/>
          <w:sz w:val="20"/>
          <w:szCs w:val="20"/>
        </w:rPr>
        <w:t xml:space="preserve">resources is indicated by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sidR="0061002A">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explicitly or implicitly.</w:t>
      </w:r>
    </w:p>
    <w:p w14:paraId="33752863" w14:textId="44952516" w:rsidR="00967278" w:rsidRPr="006A0B61" w:rsidRDefault="00967278" w:rsidP="00282283">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w:t>
      </w:r>
      <w:r>
        <w:rPr>
          <w:rFonts w:ascii="Times New Roman" w:eastAsia="宋体" w:hAnsi="Times New Roman" w:cs="Times New Roman"/>
          <w:b/>
          <w:bCs/>
          <w:kern w:val="0"/>
          <w:sz w:val="20"/>
          <w:szCs w:val="20"/>
        </w:rPr>
        <w:t xml:space="preserve">FS the maximum number of </w:t>
      </w:r>
      <w:proofErr w:type="spellStart"/>
      <w:r>
        <w:rPr>
          <w:rFonts w:ascii="Times New Roman" w:eastAsia="宋体" w:hAnsi="Times New Roman" w:cs="Times New Roman"/>
          <w:b/>
          <w:bCs/>
          <w:kern w:val="0"/>
          <w:sz w:val="20"/>
          <w:szCs w:val="20"/>
        </w:rPr>
        <w:t>TDMed</w:t>
      </w:r>
      <w:proofErr w:type="spellEnd"/>
      <w:r>
        <w:rPr>
          <w:rFonts w:ascii="Times New Roman" w:eastAsia="宋体" w:hAnsi="Times New Roman" w:cs="Times New Roman"/>
          <w:b/>
          <w:bCs/>
          <w:kern w:val="0"/>
          <w:sz w:val="20"/>
          <w:szCs w:val="20"/>
        </w:rPr>
        <w:t xml:space="preserve"> Msg1</w:t>
      </w:r>
      <w:r w:rsidR="0061002A">
        <w:rPr>
          <w:rFonts w:ascii="Times New Roman" w:eastAsia="宋体" w:hAnsi="Times New Roman" w:cs="Times New Roman" w:hint="eastAsia"/>
          <w:b/>
          <w:bCs/>
          <w:kern w:val="0"/>
          <w:sz w:val="20"/>
          <w:szCs w:val="20"/>
        </w:rPr>
        <w:t xml:space="preserve"> or Msg3</w:t>
      </w:r>
      <w:r>
        <w:rPr>
          <w:rFonts w:ascii="Times New Roman" w:eastAsia="宋体" w:hAnsi="Times New Roman" w:cs="Times New Roman"/>
          <w:b/>
          <w:bCs/>
          <w:kern w:val="0"/>
          <w:sz w:val="20"/>
          <w:szCs w:val="20"/>
        </w:rPr>
        <w:t xml:space="preserve"> considering </w:t>
      </w:r>
      <w:r w:rsidRPr="00967278">
        <w:rPr>
          <w:rFonts w:ascii="Times New Roman" w:eastAsia="宋体" w:hAnsi="Times New Roman" w:cs="Times New Roman"/>
          <w:b/>
          <w:bCs/>
          <w:kern w:val="0"/>
          <w:sz w:val="20"/>
          <w:szCs w:val="20"/>
        </w:rPr>
        <w:t xml:space="preserve">how long </w:t>
      </w:r>
      <w:r>
        <w:rPr>
          <w:rFonts w:ascii="Times New Roman" w:eastAsia="宋体" w:hAnsi="Times New Roman" w:cs="Times New Roman"/>
          <w:b/>
          <w:bCs/>
          <w:kern w:val="0"/>
          <w:sz w:val="20"/>
          <w:szCs w:val="20"/>
        </w:rPr>
        <w:t xml:space="preserve">time the device can </w:t>
      </w:r>
      <w:r w:rsidRPr="00967278">
        <w:rPr>
          <w:rFonts w:ascii="Times New Roman" w:eastAsia="宋体" w:hAnsi="Times New Roman" w:cs="Times New Roman"/>
          <w:b/>
          <w:bCs/>
          <w:kern w:val="0"/>
          <w:sz w:val="20"/>
          <w:szCs w:val="20"/>
        </w:rPr>
        <w:t xml:space="preserve">count the time with sufficient accuracy after receiving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Pr>
          <w:rFonts w:ascii="Times New Roman" w:eastAsia="宋体" w:hAnsi="Times New Roman" w:cs="Times New Roman"/>
          <w:b/>
          <w:bCs/>
          <w:kern w:val="0"/>
          <w:sz w:val="20"/>
          <w:szCs w:val="20"/>
        </w:rPr>
        <w:t xml:space="preserve">. </w:t>
      </w:r>
    </w:p>
    <w:p w14:paraId="2B3DFBFC" w14:textId="53A587CB" w:rsidR="008E0CC2" w:rsidRPr="006A0B61" w:rsidRDefault="008E0CC2" w:rsidP="00282283">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bookmarkStart w:id="20" w:name="_Hlk173154310"/>
      <w:r w:rsidRPr="006A0B61">
        <w:rPr>
          <w:rFonts w:ascii="Times New Roman" w:eastAsia="宋体" w:hAnsi="Times New Roman" w:cs="Times New Roman"/>
          <w:b/>
          <w:bCs/>
          <w:kern w:val="0"/>
          <w:sz w:val="20"/>
          <w:szCs w:val="20"/>
        </w:rPr>
        <w:t>The start</w:t>
      </w:r>
      <w:r w:rsidR="0061002A">
        <w:rPr>
          <w:rFonts w:ascii="Times New Roman" w:eastAsia="宋体" w:hAnsi="Times New Roman" w:cs="Times New Roman" w:hint="eastAsia"/>
          <w:b/>
          <w:bCs/>
          <w:kern w:val="0"/>
          <w:sz w:val="20"/>
          <w:szCs w:val="20"/>
        </w:rPr>
        <w:t>ing</w:t>
      </w:r>
      <w:r w:rsidRPr="006A0B61">
        <w:rPr>
          <w:rFonts w:ascii="Times New Roman" w:eastAsia="宋体" w:hAnsi="Times New Roman" w:cs="Times New Roman"/>
          <w:b/>
          <w:bCs/>
          <w:kern w:val="0"/>
          <w:sz w:val="20"/>
          <w:szCs w:val="20"/>
        </w:rPr>
        <w:t xml:space="preserve"> time for each Msg1</w:t>
      </w:r>
      <w:r w:rsidR="006A0B61">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w:t>
      </w:r>
      <w:bookmarkEnd w:id="20"/>
      <w:r w:rsidRPr="006A0B61">
        <w:rPr>
          <w:rFonts w:ascii="Times New Roman" w:eastAsia="宋体" w:hAnsi="Times New Roman" w:cs="Times New Roman"/>
          <w:b/>
          <w:bCs/>
          <w:kern w:val="0"/>
          <w:sz w:val="20"/>
          <w:szCs w:val="20"/>
        </w:rPr>
        <w:t xml:space="preserve"> is based on following two options</w:t>
      </w:r>
    </w:p>
    <w:p w14:paraId="205775BC" w14:textId="15E8F4C8" w:rsidR="008E0CC2" w:rsidRPr="006A0B61" w:rsidRDefault="008E0CC2" w:rsidP="00282283">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Option 1:</w:t>
      </w:r>
      <w:r w:rsidRPr="006A0B61">
        <w:rPr>
          <w:b/>
          <w:bCs/>
        </w:rPr>
        <w:t xml:space="preserve"> </w:t>
      </w:r>
      <w:r w:rsidRPr="006A0B61">
        <w:rPr>
          <w:rFonts w:ascii="Times New Roman" w:eastAsia="宋体" w:hAnsi="Times New Roman" w:cs="Times New Roman"/>
          <w:b/>
          <w:bCs/>
          <w:kern w:val="0"/>
          <w:sz w:val="20"/>
          <w:szCs w:val="20"/>
        </w:rPr>
        <w:t>Split a main time window into multiple sub-windows and each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confined within the sub-window.</w:t>
      </w:r>
    </w:p>
    <w:p w14:paraId="7C0434EB" w14:textId="68BC2671" w:rsidR="008E0CC2" w:rsidRPr="006A0B61" w:rsidRDefault="008E0CC2" w:rsidP="00282283">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Option 2: </w:t>
      </w:r>
      <w:r w:rsidRPr="006A0B61">
        <w:rPr>
          <w:rFonts w:ascii="Times New Roman" w:eastAsia="宋体" w:hAnsi="Times New Roman" w:cs="Times New Roman" w:hint="eastAsia"/>
          <w:b/>
          <w:bCs/>
          <w:kern w:val="0"/>
          <w:sz w:val="20"/>
          <w:szCs w:val="20"/>
        </w:rPr>
        <w:t>T</w:t>
      </w:r>
      <w:r w:rsidRPr="006A0B61">
        <w:rPr>
          <w:rFonts w:ascii="Times New Roman" w:eastAsia="宋体" w:hAnsi="Times New Roman" w:cs="Times New Roman"/>
          <w:b/>
          <w:bCs/>
          <w:kern w:val="0"/>
          <w:sz w:val="20"/>
          <w:szCs w:val="20"/>
        </w:rPr>
        <w:t>he start time for each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indicated by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w:t>
      </w:r>
    </w:p>
    <w:p w14:paraId="74DF45D1" w14:textId="6AA7E715" w:rsidR="008E0CC2" w:rsidRPr="006A0B61" w:rsidRDefault="006A0B61" w:rsidP="00282283">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The basic time </w:t>
      </w:r>
      <w:bookmarkStart w:id="21" w:name="_Hlk174525487"/>
      <w:r w:rsidRPr="006A0B61">
        <w:rPr>
          <w:rFonts w:ascii="Times New Roman" w:eastAsia="宋体" w:hAnsi="Times New Roman" w:cs="Times New Roman"/>
          <w:b/>
          <w:bCs/>
          <w:kern w:val="0"/>
          <w:sz w:val="20"/>
          <w:szCs w:val="20"/>
        </w:rPr>
        <w:t>unit for resource allocation in time domain</w:t>
      </w:r>
      <w:bookmarkEnd w:id="21"/>
      <w:r w:rsidRPr="006A0B61">
        <w:rPr>
          <w:rFonts w:ascii="Times New Roman" w:eastAsia="宋体" w:hAnsi="Times New Roman" w:cs="Times New Roman"/>
          <w:b/>
          <w:bCs/>
          <w:kern w:val="0"/>
          <w:sz w:val="20"/>
          <w:szCs w:val="20"/>
        </w:rPr>
        <w:t xml:space="preserve"> is integer multiple chip length or information bit length for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or Msg1</w:t>
      </w:r>
      <w:r w:rsidR="0061002A">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Msg3</w:t>
      </w:r>
      <w:r w:rsidR="0061002A">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transmission</w:t>
      </w:r>
      <w:r w:rsidR="0061002A">
        <w:rPr>
          <w:rFonts w:ascii="Times New Roman" w:eastAsia="宋体" w:hAnsi="Times New Roman" w:cs="Times New Roman" w:hint="eastAsia"/>
          <w:b/>
          <w:bCs/>
          <w:kern w:val="0"/>
          <w:sz w:val="20"/>
          <w:szCs w:val="20"/>
        </w:rPr>
        <w:t xml:space="preserve"> or combination of them</w:t>
      </w:r>
      <w:r w:rsidRPr="006A0B61">
        <w:rPr>
          <w:rFonts w:ascii="Times New Roman" w:eastAsia="宋体" w:hAnsi="Times New Roman" w:cs="Times New Roman"/>
          <w:b/>
          <w:bCs/>
          <w:kern w:val="0"/>
          <w:sz w:val="20"/>
          <w:szCs w:val="20"/>
        </w:rPr>
        <w:t xml:space="preserve">.  </w:t>
      </w:r>
      <w:r w:rsidR="008E0CC2" w:rsidRPr="006A0B61">
        <w:rPr>
          <w:rFonts w:ascii="Times New Roman" w:eastAsia="宋体" w:hAnsi="Times New Roman" w:cs="Times New Roman"/>
          <w:b/>
          <w:bCs/>
          <w:kern w:val="0"/>
          <w:sz w:val="20"/>
          <w:szCs w:val="20"/>
        </w:rPr>
        <w:t xml:space="preserve"> </w:t>
      </w:r>
    </w:p>
    <w:p w14:paraId="4F784E3C" w14:textId="02D3A11D" w:rsidR="00B40EBF" w:rsidRPr="002B1577" w:rsidRDefault="00E4001E"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微软雅黑" w:hAnsi="Arial" w:cs="Arial"/>
          <w:bCs/>
          <w:iCs/>
          <w:kern w:val="0"/>
          <w:sz w:val="28"/>
          <w:szCs w:val="28"/>
        </w:rPr>
      </w:pPr>
      <w:bookmarkStart w:id="22" w:name="PP6"/>
      <w:bookmarkEnd w:id="18"/>
      <w:r w:rsidRPr="002B1577">
        <w:rPr>
          <w:rFonts w:ascii="Arial" w:hAnsi="Arial" w:cs="Arial"/>
          <w:kern w:val="0"/>
          <w:sz w:val="36"/>
          <w:szCs w:val="20"/>
          <w:lang w:val="fr-FR"/>
        </w:rPr>
        <w:t>Scheduling and timing relationships</w:t>
      </w:r>
    </w:p>
    <w:p w14:paraId="07A9717C" w14:textId="2AC62413" w:rsidR="00931C7C" w:rsidRDefault="004D4C39" w:rsidP="00D81403">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This section provides our views on timing relations and scheduling/control information for R2D and D2R transmissions.</w:t>
      </w:r>
    </w:p>
    <w:p w14:paraId="74126E56" w14:textId="378A250A" w:rsidR="007E1639" w:rsidRPr="002B1577" w:rsidRDefault="007E1639" w:rsidP="007E1639">
      <w:pPr>
        <w:keepNext/>
        <w:keepLines/>
        <w:widowControl/>
        <w:numPr>
          <w:ilvl w:val="1"/>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2B1577">
        <w:rPr>
          <w:rFonts w:ascii="Arial" w:hAnsi="Arial" w:cs="Arial"/>
          <w:kern w:val="0"/>
          <w:sz w:val="36"/>
          <w:szCs w:val="20"/>
          <w:lang w:val="fr-FR"/>
        </w:rPr>
        <w:t xml:space="preserve">Timing </w:t>
      </w:r>
      <w:r w:rsidR="004D4C39" w:rsidRPr="002B1577">
        <w:rPr>
          <w:rFonts w:ascii="Arial" w:hAnsi="Arial" w:cs="Arial"/>
          <w:kern w:val="0"/>
          <w:sz w:val="36"/>
          <w:szCs w:val="20"/>
          <w:lang w:val="fr-FR"/>
        </w:rPr>
        <w:t xml:space="preserve">relations </w:t>
      </w:r>
      <w:r w:rsidRPr="002B1577">
        <w:rPr>
          <w:rFonts w:ascii="Arial" w:hAnsi="Arial" w:cs="Arial"/>
          <w:kern w:val="0"/>
          <w:sz w:val="36"/>
          <w:szCs w:val="20"/>
          <w:lang w:val="fr-FR"/>
        </w:rPr>
        <w:t xml:space="preserve"> </w:t>
      </w:r>
    </w:p>
    <w:p w14:paraId="29FAB567" w14:textId="7FC815D8" w:rsidR="004D4C39" w:rsidRPr="00931C7C" w:rsidRDefault="004D4C39" w:rsidP="004D4C39">
      <w:pPr>
        <w:widowControl/>
        <w:adjustRightInd w:val="0"/>
        <w:snapToGrid w:val="0"/>
        <w:spacing w:afterLines="50" w:after="120"/>
        <w:rPr>
          <w:rFonts w:ascii="Times New Roman" w:eastAsia="宋体" w:hAnsi="Times New Roman" w:cs="Times New Roman"/>
          <w:kern w:val="0"/>
          <w:sz w:val="20"/>
          <w:szCs w:val="20"/>
        </w:rPr>
      </w:pPr>
      <w:r w:rsidRPr="00931C7C">
        <w:rPr>
          <w:rFonts w:ascii="Times New Roman" w:eastAsia="宋体" w:hAnsi="Times New Roman" w:cs="Times New Roman"/>
          <w:kern w:val="0"/>
          <w:sz w:val="20"/>
          <w:szCs w:val="20"/>
        </w:rPr>
        <w:t xml:space="preserve">In RAN1#106 meeting, following agreements were made for A-IoT </w:t>
      </w:r>
      <w:r>
        <w:rPr>
          <w:rFonts w:ascii="Times New Roman" w:eastAsia="宋体" w:hAnsi="Times New Roman" w:cs="Times New Roman"/>
          <w:kern w:val="0"/>
          <w:sz w:val="20"/>
          <w:szCs w:val="20"/>
        </w:rPr>
        <w:t>scheduling and timing relations</w:t>
      </w:r>
      <w:r w:rsidRPr="00931C7C">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4D4C39" w14:paraId="76E91704" w14:textId="77777777" w:rsidTr="00527AA0">
        <w:tc>
          <w:tcPr>
            <w:tcW w:w="9060" w:type="dxa"/>
          </w:tcPr>
          <w:p w14:paraId="120DFF78" w14:textId="77777777" w:rsidR="004D4C39" w:rsidRPr="00310065" w:rsidRDefault="004D4C39" w:rsidP="00527AA0">
            <w:pPr>
              <w:widowControl/>
              <w:adjustRightInd w:val="0"/>
              <w:snapToGrid w:val="0"/>
              <w:jc w:val="left"/>
              <w:rPr>
                <w:rFonts w:ascii="Times" w:eastAsia="Batang" w:hAnsi="Times"/>
                <w:szCs w:val="24"/>
                <w:lang w:val="en-GB"/>
              </w:rPr>
            </w:pPr>
            <w:r w:rsidRPr="00310065">
              <w:rPr>
                <w:rFonts w:ascii="Times" w:eastAsia="Batang" w:hAnsi="Times"/>
                <w:szCs w:val="24"/>
                <w:highlight w:val="green"/>
                <w:lang w:val="en-GB"/>
              </w:rPr>
              <w:t>Agreement</w:t>
            </w:r>
          </w:p>
          <w:p w14:paraId="3E0E6A46" w14:textId="77777777" w:rsidR="004D4C39" w:rsidRPr="00310065" w:rsidRDefault="004D4C39" w:rsidP="00527AA0">
            <w:pPr>
              <w:widowControl/>
              <w:adjustRightInd w:val="0"/>
              <w:snapToGrid w:val="0"/>
              <w:jc w:val="left"/>
              <w:rPr>
                <w:rFonts w:ascii="Times" w:eastAsia="Batang" w:hAnsi="Times"/>
                <w:szCs w:val="24"/>
                <w:lang w:val="en-GB"/>
              </w:rPr>
            </w:pPr>
            <w:r w:rsidRPr="00310065">
              <w:rPr>
                <w:rFonts w:ascii="Times" w:eastAsia="Batang" w:hAnsi="Times"/>
                <w:szCs w:val="24"/>
                <w:lang w:val="en-GB"/>
              </w:rPr>
              <w:t xml:space="preserve">For further discussion, the following terminologies are used for A-IoT for studying </w:t>
            </w:r>
            <w:r w:rsidRPr="00310065">
              <w:rPr>
                <w:rFonts w:eastAsia="Batang"/>
                <w:bCs/>
                <w:lang w:val="en-GB" w:eastAsia="en-US"/>
              </w:rPr>
              <w:t>processing time aspects</w:t>
            </w:r>
            <w:r w:rsidRPr="00310065">
              <w:rPr>
                <w:rFonts w:ascii="Times" w:eastAsia="Batang" w:hAnsi="Times"/>
                <w:szCs w:val="24"/>
                <w:lang w:val="en-GB"/>
              </w:rPr>
              <w:t>:</w:t>
            </w:r>
          </w:p>
          <w:p w14:paraId="4A0FC470" w14:textId="77777777" w:rsidR="004D4C39" w:rsidRPr="00310065" w:rsidRDefault="004D4C39" w:rsidP="007E6D2E">
            <w:pPr>
              <w:widowControl/>
              <w:numPr>
                <w:ilvl w:val="0"/>
                <w:numId w:val="22"/>
              </w:numPr>
              <w:jc w:val="left"/>
              <w:rPr>
                <w:rFonts w:ascii="Times" w:eastAsia="Batang" w:hAnsi="Times"/>
                <w:szCs w:val="24"/>
                <w:lang w:val="en-GB" w:eastAsia="en-US"/>
              </w:rPr>
            </w:pPr>
            <w:r w:rsidRPr="00310065">
              <w:rPr>
                <w:rFonts w:eastAsia="Batang"/>
                <w:bCs/>
                <w:lang w:val="en-GB" w:eastAsia="en-US"/>
              </w:rPr>
              <w:t>T</w:t>
            </w:r>
            <w:r w:rsidRPr="00310065">
              <w:rPr>
                <w:rFonts w:eastAsia="Batang"/>
                <w:bCs/>
                <w:vertAlign w:val="subscript"/>
                <w:lang w:val="en-GB" w:eastAsia="en-US"/>
              </w:rPr>
              <w:t>R2D_min</w:t>
            </w:r>
            <w:r w:rsidRPr="00310065">
              <w:rPr>
                <w:rFonts w:eastAsia="Batang"/>
                <w:bCs/>
                <w:lang w:val="en-GB" w:eastAsia="en-US"/>
              </w:rPr>
              <w:t xml:space="preserve">: Minimum Time between a R2D transmission and the corresponding </w:t>
            </w:r>
            <w:r w:rsidRPr="00310065">
              <w:rPr>
                <w:rFonts w:eastAsia="Batang" w:hint="eastAsia"/>
                <w:bCs/>
                <w:lang w:val="en-GB" w:eastAsia="en-US"/>
              </w:rPr>
              <w:t>D</w:t>
            </w:r>
            <w:r w:rsidRPr="00310065">
              <w:rPr>
                <w:rFonts w:eastAsia="Batang"/>
                <w:bCs/>
                <w:lang w:val="en-GB" w:eastAsia="en-US"/>
              </w:rPr>
              <w:t>2</w:t>
            </w:r>
            <w:r w:rsidRPr="00310065">
              <w:rPr>
                <w:rFonts w:eastAsia="Batang" w:hint="eastAsia"/>
                <w:bCs/>
                <w:lang w:val="en-GB" w:eastAsia="en-US"/>
              </w:rPr>
              <w:t>R</w:t>
            </w:r>
            <w:r w:rsidRPr="00310065">
              <w:rPr>
                <w:rFonts w:eastAsia="Batang"/>
                <w:bCs/>
                <w:lang w:val="en-GB" w:eastAsia="en-US"/>
              </w:rPr>
              <w:t xml:space="preserve"> transmission following it. </w:t>
            </w:r>
          </w:p>
          <w:p w14:paraId="59EFE1B1" w14:textId="77777777" w:rsidR="004D4C39" w:rsidRPr="00310065" w:rsidRDefault="004D4C39" w:rsidP="007E6D2E">
            <w:pPr>
              <w:widowControl/>
              <w:numPr>
                <w:ilvl w:val="0"/>
                <w:numId w:val="22"/>
              </w:numPr>
              <w:jc w:val="left"/>
              <w:rPr>
                <w:rFonts w:ascii="Times" w:eastAsia="Batang" w:hAnsi="Times"/>
                <w:szCs w:val="24"/>
                <w:lang w:val="en-GB" w:eastAsia="en-US"/>
              </w:rPr>
            </w:pPr>
            <w:r w:rsidRPr="00310065">
              <w:rPr>
                <w:rFonts w:eastAsia="Batang"/>
                <w:bCs/>
                <w:lang w:val="en-GB" w:eastAsia="en-US"/>
              </w:rPr>
              <w:t>T</w:t>
            </w:r>
            <w:r w:rsidRPr="00310065">
              <w:rPr>
                <w:rFonts w:eastAsia="Batang"/>
                <w:bCs/>
                <w:vertAlign w:val="subscript"/>
                <w:lang w:val="en-GB" w:eastAsia="en-US"/>
              </w:rPr>
              <w:t>D2</w:t>
            </w:r>
            <w:r w:rsidRPr="00310065">
              <w:rPr>
                <w:rFonts w:eastAsia="Batang" w:hint="eastAsia"/>
                <w:bCs/>
                <w:vertAlign w:val="subscript"/>
                <w:lang w:val="en-GB" w:eastAsia="en-US"/>
              </w:rPr>
              <w:t>R</w:t>
            </w:r>
            <w:r w:rsidRPr="00310065">
              <w:rPr>
                <w:rFonts w:eastAsia="Batang"/>
                <w:bCs/>
                <w:vertAlign w:val="subscript"/>
                <w:lang w:val="en-GB" w:eastAsia="en-US"/>
              </w:rPr>
              <w:t>_min</w:t>
            </w:r>
            <w:r w:rsidRPr="00310065">
              <w:rPr>
                <w:rFonts w:ascii="等线" w:eastAsia="等线" w:hAnsi="等线" w:hint="eastAsia"/>
                <w:bCs/>
                <w:lang w:val="en-GB"/>
              </w:rPr>
              <w:t>:</w:t>
            </w:r>
            <w:r w:rsidRPr="00310065">
              <w:rPr>
                <w:rFonts w:ascii="等线" w:eastAsia="等线" w:hAnsi="等线"/>
                <w:bCs/>
                <w:lang w:val="en-GB"/>
              </w:rPr>
              <w:t xml:space="preserve"> </w:t>
            </w:r>
            <w:r w:rsidRPr="00310065">
              <w:rPr>
                <w:rFonts w:eastAsia="Batang"/>
                <w:bCs/>
                <w:lang w:val="en-GB" w:eastAsia="en-US"/>
              </w:rPr>
              <w:t xml:space="preserve">Minimum Time between a </w:t>
            </w:r>
            <w:r w:rsidRPr="00310065">
              <w:rPr>
                <w:rFonts w:eastAsia="Batang" w:hint="eastAsia"/>
                <w:bCs/>
                <w:lang w:val="en-GB" w:eastAsia="en-US"/>
              </w:rPr>
              <w:t>D</w:t>
            </w:r>
            <w:r w:rsidRPr="00310065">
              <w:rPr>
                <w:rFonts w:eastAsia="Batang"/>
                <w:bCs/>
                <w:lang w:val="en-GB" w:eastAsia="en-US"/>
              </w:rPr>
              <w:t>2</w:t>
            </w:r>
            <w:r w:rsidRPr="00310065">
              <w:rPr>
                <w:rFonts w:eastAsia="Batang" w:hint="eastAsia"/>
                <w:bCs/>
                <w:lang w:val="en-GB" w:eastAsia="en-US"/>
              </w:rPr>
              <w:t>R</w:t>
            </w:r>
            <w:r w:rsidRPr="00310065">
              <w:rPr>
                <w:rFonts w:eastAsia="Batang"/>
                <w:bCs/>
                <w:lang w:val="en-GB" w:eastAsia="en-US"/>
              </w:rPr>
              <w:t xml:space="preserve"> transmission and the corresponding R2D transmission following it.</w:t>
            </w:r>
          </w:p>
          <w:p w14:paraId="62B21772" w14:textId="77777777" w:rsidR="004D4C39" w:rsidRPr="00310065" w:rsidRDefault="004D4C39" w:rsidP="007E6D2E">
            <w:pPr>
              <w:widowControl/>
              <w:numPr>
                <w:ilvl w:val="0"/>
                <w:numId w:val="22"/>
              </w:numPr>
              <w:jc w:val="left"/>
              <w:rPr>
                <w:rFonts w:eastAsia="Batang"/>
                <w:bCs/>
                <w:lang w:val="en-GB" w:eastAsia="en-US"/>
              </w:rPr>
            </w:pPr>
            <w:r w:rsidRPr="00310065">
              <w:rPr>
                <w:rFonts w:eastAsia="Batang"/>
                <w:bCs/>
                <w:lang w:val="en-GB" w:eastAsia="en-US"/>
              </w:rPr>
              <w:t>T</w:t>
            </w:r>
            <w:r w:rsidRPr="00310065">
              <w:rPr>
                <w:rFonts w:eastAsia="Batang"/>
                <w:bCs/>
                <w:vertAlign w:val="subscript"/>
                <w:lang w:val="en-GB" w:eastAsia="en-US"/>
              </w:rPr>
              <w:t>R2D_R2D_min</w:t>
            </w:r>
            <w:r w:rsidRPr="00310065">
              <w:rPr>
                <w:rFonts w:eastAsia="Batang"/>
                <w:bCs/>
                <w:lang w:val="en-GB" w:eastAsia="en-US"/>
              </w:rPr>
              <w:t xml:space="preserve">: Minimum Time between two different consecutive </w:t>
            </w:r>
            <w:r w:rsidRPr="00310065">
              <w:rPr>
                <w:rFonts w:eastAsia="Batang" w:hint="eastAsia"/>
                <w:bCs/>
                <w:lang w:val="en-GB" w:eastAsia="en-US"/>
              </w:rPr>
              <w:t>R</w:t>
            </w:r>
            <w:r w:rsidRPr="00310065">
              <w:rPr>
                <w:rFonts w:eastAsia="Batang"/>
                <w:bCs/>
                <w:lang w:val="en-GB" w:eastAsia="en-US"/>
              </w:rPr>
              <w:t>2</w:t>
            </w:r>
            <w:r w:rsidRPr="00310065">
              <w:rPr>
                <w:rFonts w:eastAsia="Batang" w:hint="eastAsia"/>
                <w:bCs/>
                <w:lang w:val="en-GB" w:eastAsia="en-US"/>
              </w:rPr>
              <w:t>D</w:t>
            </w:r>
            <w:r w:rsidRPr="00310065">
              <w:rPr>
                <w:rFonts w:eastAsia="Batang"/>
                <w:bCs/>
                <w:lang w:val="en-GB" w:eastAsia="en-US"/>
              </w:rPr>
              <w:t xml:space="preserve"> transmissions to the same A-IoT device. </w:t>
            </w:r>
          </w:p>
          <w:p w14:paraId="653A4994" w14:textId="77777777" w:rsidR="004D4C39" w:rsidRPr="00310065" w:rsidRDefault="004D4C39" w:rsidP="007E6D2E">
            <w:pPr>
              <w:widowControl/>
              <w:numPr>
                <w:ilvl w:val="0"/>
                <w:numId w:val="22"/>
              </w:numPr>
              <w:jc w:val="left"/>
              <w:rPr>
                <w:rFonts w:eastAsia="Batang"/>
                <w:bCs/>
                <w:lang w:val="en-GB" w:eastAsia="en-US"/>
              </w:rPr>
            </w:pPr>
            <w:r w:rsidRPr="00310065">
              <w:rPr>
                <w:rFonts w:eastAsia="Batang"/>
                <w:bCs/>
                <w:lang w:val="en-GB" w:eastAsia="en-US"/>
              </w:rPr>
              <w:t>T</w:t>
            </w:r>
            <w:r w:rsidRPr="00310065">
              <w:rPr>
                <w:rFonts w:eastAsia="Batang"/>
                <w:bCs/>
                <w:vertAlign w:val="subscript"/>
                <w:lang w:val="en-GB" w:eastAsia="en-US"/>
              </w:rPr>
              <w:t>D2R_D2R_min</w:t>
            </w:r>
            <w:r w:rsidRPr="00310065">
              <w:rPr>
                <w:rFonts w:eastAsia="Batang"/>
                <w:bCs/>
                <w:lang w:val="en-GB" w:eastAsia="en-US"/>
              </w:rPr>
              <w:t>: Minimum Time between two different consecutive D2R transmissions from the same A-IoT device.</w:t>
            </w:r>
          </w:p>
          <w:p w14:paraId="08259274" w14:textId="77777777" w:rsidR="004D4C39" w:rsidRPr="00310065" w:rsidRDefault="004D4C39" w:rsidP="007E6D2E">
            <w:pPr>
              <w:widowControl/>
              <w:numPr>
                <w:ilvl w:val="0"/>
                <w:numId w:val="22"/>
              </w:numPr>
              <w:jc w:val="left"/>
              <w:rPr>
                <w:rFonts w:eastAsia="Batang"/>
                <w:bCs/>
                <w:lang w:val="en-GB" w:eastAsia="en-US"/>
              </w:rPr>
            </w:pPr>
            <w:r w:rsidRPr="00310065">
              <w:rPr>
                <w:rFonts w:eastAsia="等线"/>
                <w:bCs/>
                <w:lang w:val="en-GB"/>
              </w:rPr>
              <w:t xml:space="preserve">The study should consider </w:t>
            </w:r>
            <w:r w:rsidRPr="00310065">
              <w:rPr>
                <w:rFonts w:eastAsia="Batang"/>
                <w:lang w:val="en-GB"/>
              </w:rPr>
              <w:t>at least following aspects</w:t>
            </w:r>
            <w:r w:rsidRPr="00310065">
              <w:rPr>
                <w:rFonts w:eastAsia="等线"/>
                <w:bCs/>
                <w:lang w:val="en-GB"/>
              </w:rPr>
              <w:t xml:space="preserve"> </w:t>
            </w:r>
          </w:p>
          <w:p w14:paraId="24701DE5" w14:textId="77777777" w:rsidR="004D4C39" w:rsidRPr="00310065" w:rsidRDefault="004D4C39" w:rsidP="007E6D2E">
            <w:pPr>
              <w:widowControl/>
              <w:numPr>
                <w:ilvl w:val="1"/>
                <w:numId w:val="22"/>
              </w:numPr>
              <w:jc w:val="left"/>
              <w:rPr>
                <w:rFonts w:eastAsia="Batang"/>
                <w:bCs/>
                <w:lang w:eastAsia="en-US"/>
              </w:rPr>
            </w:pPr>
            <w:r w:rsidRPr="00310065">
              <w:rPr>
                <w:rFonts w:eastAsia="Batang"/>
                <w:bCs/>
                <w:lang w:eastAsia="en-US"/>
              </w:rPr>
              <w:t>Implementation restrictions for the existing BS/UE</w:t>
            </w:r>
          </w:p>
          <w:p w14:paraId="7C37A50B" w14:textId="77777777" w:rsidR="004D4C39" w:rsidRPr="00310065" w:rsidRDefault="004D4C39" w:rsidP="007E6D2E">
            <w:pPr>
              <w:widowControl/>
              <w:numPr>
                <w:ilvl w:val="1"/>
                <w:numId w:val="22"/>
              </w:numPr>
              <w:jc w:val="left"/>
              <w:rPr>
                <w:rFonts w:eastAsia="Batang"/>
                <w:bCs/>
                <w:lang w:eastAsia="en-US"/>
              </w:rPr>
            </w:pPr>
            <w:r w:rsidRPr="00310065">
              <w:rPr>
                <w:rFonts w:eastAsia="Batang" w:hint="eastAsia"/>
                <w:bCs/>
                <w:lang w:eastAsia="en-US"/>
              </w:rPr>
              <w:t>[</w:t>
            </w:r>
            <w:r w:rsidRPr="00310065">
              <w:rPr>
                <w:rFonts w:eastAsia="Batang"/>
                <w:bCs/>
                <w:lang w:eastAsia="en-US"/>
              </w:rPr>
              <w:t>Processing time is common or different for different A-IoT devices]</w:t>
            </w:r>
          </w:p>
          <w:p w14:paraId="7DC38271" w14:textId="77777777" w:rsidR="004D4C39" w:rsidRPr="00310065" w:rsidRDefault="004D4C39" w:rsidP="007E6D2E">
            <w:pPr>
              <w:widowControl/>
              <w:numPr>
                <w:ilvl w:val="1"/>
                <w:numId w:val="22"/>
              </w:numPr>
              <w:jc w:val="left"/>
              <w:rPr>
                <w:rFonts w:eastAsia="Batang"/>
                <w:bCs/>
                <w:lang w:eastAsia="en-US"/>
              </w:rPr>
            </w:pPr>
            <w:r w:rsidRPr="00310065">
              <w:rPr>
                <w:rFonts w:eastAsia="Batang"/>
                <w:bCs/>
                <w:lang w:eastAsia="en-US"/>
              </w:rPr>
              <w:t>[Processing time for different traffic types</w:t>
            </w:r>
            <w:r w:rsidRPr="00310065">
              <w:rPr>
                <w:rFonts w:eastAsia="Batang" w:hint="eastAsia"/>
                <w:bCs/>
                <w:lang w:eastAsia="en-US"/>
              </w:rPr>
              <w:t>/</w:t>
            </w:r>
            <w:r w:rsidRPr="00310065">
              <w:rPr>
                <w:rFonts w:eastAsia="Batang"/>
                <w:bCs/>
                <w:lang w:eastAsia="en-US"/>
              </w:rPr>
              <w:t xml:space="preserve">command types (e.g. DT or DO-DTT) and/or different use case (e.g., Inventory or Command)] </w:t>
            </w:r>
          </w:p>
          <w:p w14:paraId="5070152C" w14:textId="77777777" w:rsidR="004D4C39" w:rsidRPr="00931C7C" w:rsidRDefault="004D4C39" w:rsidP="007E6D2E">
            <w:pPr>
              <w:widowControl/>
              <w:numPr>
                <w:ilvl w:val="0"/>
                <w:numId w:val="22"/>
              </w:numPr>
              <w:jc w:val="left"/>
              <w:rPr>
                <w:rFonts w:eastAsia="Batang"/>
                <w:bCs/>
                <w:lang w:val="en-GB" w:eastAsia="en-US"/>
              </w:rPr>
            </w:pPr>
            <w:r w:rsidRPr="00310065">
              <w:rPr>
                <w:rFonts w:eastAsia="等线" w:hint="eastAsia"/>
                <w:bCs/>
                <w:lang w:val="en-GB"/>
              </w:rPr>
              <w:t>F</w:t>
            </w:r>
            <w:r w:rsidRPr="00310065">
              <w:rPr>
                <w:rFonts w:eastAsia="等线"/>
                <w:bCs/>
                <w:lang w:val="en-GB"/>
              </w:rPr>
              <w:t xml:space="preserve">FS other timing aspects </w:t>
            </w:r>
          </w:p>
        </w:tc>
      </w:tr>
    </w:tbl>
    <w:p w14:paraId="7B028023" w14:textId="12904007" w:rsidR="004D4C39" w:rsidRDefault="004D4C39" w:rsidP="00326B96">
      <w:pPr>
        <w:widowControl/>
        <w:adjustRightInd w:val="0"/>
        <w:snapToGrid w:val="0"/>
        <w:spacing w:afterLines="50" w:after="120"/>
        <w:rPr>
          <w:rFonts w:ascii="Times New Roman" w:eastAsia="宋体" w:hAnsi="Times New Roman" w:cs="Times New Roman"/>
          <w:kern w:val="0"/>
          <w:sz w:val="20"/>
          <w:szCs w:val="24"/>
        </w:rPr>
      </w:pPr>
    </w:p>
    <w:p w14:paraId="4DE03C89" w14:textId="1547023A" w:rsidR="005147BB" w:rsidRPr="005147BB" w:rsidRDefault="005147BB" w:rsidP="005147BB">
      <w:pPr>
        <w:rPr>
          <w:rFonts w:ascii="Times New Roman" w:eastAsia="宋体" w:hAnsi="Times New Roman" w:cs="Times New Roman"/>
          <w:b/>
          <w:bCs/>
          <w:kern w:val="0"/>
          <w:sz w:val="20"/>
          <w:szCs w:val="24"/>
        </w:rPr>
      </w:pPr>
      <w:r w:rsidRPr="005147BB">
        <w:rPr>
          <w:rFonts w:ascii="Times New Roman" w:eastAsia="宋体" w:hAnsi="Times New Roman" w:cs="Times New Roman"/>
          <w:b/>
          <w:bCs/>
          <w:kern w:val="0"/>
          <w:sz w:val="20"/>
          <w:szCs w:val="24"/>
        </w:rPr>
        <w:t>Note that about the exact time point (e.g. starting and/or ending time) for the above time intervals, it can be discussed after more progress is made for D2R and R2D waveform, basic resource allocation unit e.g. chip or bit symbol in time-domain</w:t>
      </w:r>
      <w:r>
        <w:rPr>
          <w:rFonts w:ascii="Times New Roman" w:eastAsia="宋体" w:hAnsi="Times New Roman" w:cs="Times New Roman"/>
          <w:b/>
          <w:bCs/>
          <w:kern w:val="0"/>
          <w:sz w:val="20"/>
          <w:szCs w:val="24"/>
        </w:rPr>
        <w:t xml:space="preserve">, whether there is </w:t>
      </w:r>
      <w:proofErr w:type="spellStart"/>
      <w:r>
        <w:rPr>
          <w:rFonts w:ascii="Times New Roman" w:eastAsia="宋体" w:hAnsi="Times New Roman" w:cs="Times New Roman"/>
          <w:b/>
          <w:bCs/>
          <w:kern w:val="0"/>
          <w:sz w:val="20"/>
          <w:szCs w:val="24"/>
        </w:rPr>
        <w:t>postamble</w:t>
      </w:r>
      <w:proofErr w:type="spellEnd"/>
      <w:r>
        <w:rPr>
          <w:rFonts w:ascii="Times New Roman" w:eastAsia="宋体" w:hAnsi="Times New Roman" w:cs="Times New Roman"/>
          <w:b/>
          <w:bCs/>
          <w:kern w:val="0"/>
          <w:sz w:val="20"/>
          <w:szCs w:val="24"/>
        </w:rPr>
        <w:t xml:space="preserve"> or not</w:t>
      </w:r>
      <w:r w:rsidRPr="005147BB">
        <w:rPr>
          <w:rFonts w:ascii="Times New Roman" w:eastAsia="宋体" w:hAnsi="Times New Roman" w:cs="Times New Roman"/>
          <w:b/>
          <w:bCs/>
          <w:kern w:val="0"/>
          <w:sz w:val="20"/>
          <w:szCs w:val="24"/>
        </w:rPr>
        <w:t xml:space="preserve"> etc. </w:t>
      </w:r>
    </w:p>
    <w:p w14:paraId="42F50C28" w14:textId="77777777" w:rsidR="005147BB" w:rsidRPr="005147BB" w:rsidRDefault="005147BB" w:rsidP="00326B96">
      <w:pPr>
        <w:widowControl/>
        <w:adjustRightInd w:val="0"/>
        <w:snapToGrid w:val="0"/>
        <w:spacing w:afterLines="50" w:after="120"/>
        <w:rPr>
          <w:rFonts w:ascii="Times New Roman" w:eastAsia="宋体" w:hAnsi="Times New Roman" w:cs="Times New Roman"/>
          <w:kern w:val="0"/>
          <w:sz w:val="20"/>
          <w:szCs w:val="24"/>
        </w:rPr>
      </w:pPr>
    </w:p>
    <w:p w14:paraId="1733280E" w14:textId="62F5C1B9" w:rsidR="00D03512" w:rsidRDefault="00D03512" w:rsidP="00D035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rPr>
      </w:pPr>
      <w:r>
        <w:rPr>
          <w:rFonts w:ascii="Arial" w:hAnsi="Arial" w:cs="Arial"/>
          <w:kern w:val="0"/>
          <w:sz w:val="28"/>
          <w:szCs w:val="28"/>
          <w:lang w:val="fr-FR"/>
        </w:rPr>
        <w:t>T</w:t>
      </w:r>
      <w:r w:rsidRPr="00D03512">
        <w:rPr>
          <w:rFonts w:ascii="Arial" w:hAnsi="Arial" w:cs="Arial"/>
          <w:kern w:val="0"/>
          <w:sz w:val="28"/>
          <w:szCs w:val="28"/>
          <w:lang w:val="fr-FR"/>
        </w:rPr>
        <w:t>iming for D2R response to R2D</w:t>
      </w:r>
    </w:p>
    <w:p w14:paraId="44C78CB1" w14:textId="6920A589" w:rsidR="00D03512" w:rsidRDefault="00BB1A03" w:rsidP="004D4C39">
      <w:pPr>
        <w:widowControl/>
        <w:adjustRightInd w:val="0"/>
        <w:snapToGrid w:val="0"/>
        <w:spacing w:afterLines="50" w:after="120"/>
        <w:rPr>
          <w:rFonts w:ascii="Times New Roman" w:eastAsia="宋体" w:hAnsi="Times New Roman" w:cs="Times New Roman"/>
          <w:b/>
          <w:bCs/>
          <w:kern w:val="0"/>
          <w:sz w:val="20"/>
          <w:szCs w:val="24"/>
          <w:u w:val="single"/>
        </w:rPr>
      </w:pPr>
      <w:r>
        <w:rPr>
          <w:rFonts w:ascii="Times New Roman" w:eastAsia="宋体" w:hAnsi="Times New Roman" w:cs="Times New Roman"/>
          <w:b/>
          <w:bCs/>
          <w:kern w:val="0"/>
          <w:sz w:val="20"/>
          <w:szCs w:val="24"/>
          <w:u w:val="single"/>
        </w:rPr>
        <w:t>For a single D2R transmission</w:t>
      </w:r>
      <w:r w:rsidR="00D23A21">
        <w:rPr>
          <w:rFonts w:ascii="Times New Roman" w:eastAsia="宋体" w:hAnsi="Times New Roman" w:cs="Times New Roman" w:hint="eastAsia"/>
          <w:b/>
          <w:bCs/>
          <w:kern w:val="0"/>
          <w:sz w:val="20"/>
          <w:szCs w:val="24"/>
          <w:u w:val="single"/>
        </w:rPr>
        <w:t xml:space="preserve"> or FDMA of multiple </w:t>
      </w:r>
      <w:r w:rsidR="00D23A21">
        <w:rPr>
          <w:rFonts w:ascii="Times New Roman" w:eastAsia="宋体" w:hAnsi="Times New Roman" w:cs="Times New Roman"/>
          <w:b/>
          <w:bCs/>
          <w:kern w:val="0"/>
          <w:sz w:val="20"/>
          <w:szCs w:val="24"/>
          <w:u w:val="single"/>
        </w:rPr>
        <w:t>D2R transmission</w:t>
      </w:r>
      <w:r w:rsidR="00D23A21">
        <w:rPr>
          <w:rFonts w:ascii="Times New Roman" w:eastAsia="宋体" w:hAnsi="Times New Roman" w:cs="Times New Roman" w:hint="eastAsia"/>
          <w:b/>
          <w:bCs/>
          <w:kern w:val="0"/>
          <w:sz w:val="20"/>
          <w:szCs w:val="24"/>
          <w:u w:val="single"/>
        </w:rPr>
        <w:t>s</w:t>
      </w:r>
      <w:r>
        <w:rPr>
          <w:rFonts w:ascii="Times New Roman" w:eastAsia="宋体" w:hAnsi="Times New Roman" w:cs="Times New Roman"/>
          <w:b/>
          <w:bCs/>
          <w:kern w:val="0"/>
          <w:sz w:val="20"/>
          <w:szCs w:val="24"/>
          <w:u w:val="single"/>
        </w:rPr>
        <w:t xml:space="preserve"> scheduled by a R2D transmission  </w:t>
      </w:r>
    </w:p>
    <w:p w14:paraId="5221C42C" w14:textId="39FB0F08" w:rsidR="00A744DB" w:rsidRDefault="00A744DB" w:rsidP="004D4C39">
      <w:pPr>
        <w:widowControl/>
        <w:adjustRightInd w:val="0"/>
        <w:snapToGrid w:val="0"/>
        <w:spacing w:afterLines="50" w:after="120"/>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In RAN1#10</w:t>
      </w:r>
      <w:r>
        <w:rPr>
          <w:rFonts w:ascii="Times New Roman" w:eastAsia="宋体" w:hAnsi="Times New Roman" w:cs="Times New Roman"/>
          <w:kern w:val="0"/>
          <w:sz w:val="20"/>
          <w:szCs w:val="20"/>
        </w:rPr>
        <w:t>7</w:t>
      </w:r>
      <w:r w:rsidRPr="00077066">
        <w:rPr>
          <w:rFonts w:ascii="Times New Roman" w:eastAsia="宋体" w:hAnsi="Times New Roman" w:cs="Times New Roman"/>
          <w:kern w:val="0"/>
          <w:sz w:val="20"/>
          <w:szCs w:val="20"/>
        </w:rPr>
        <w:t xml:space="preserve"> meeting, following agreement was made for</w:t>
      </w:r>
      <w:r>
        <w:rPr>
          <w:rFonts w:ascii="Times New Roman" w:eastAsia="宋体" w:hAnsi="Times New Roman" w:cs="Times New Roman"/>
          <w:kern w:val="0"/>
          <w:sz w:val="20"/>
          <w:szCs w:val="20"/>
        </w:rPr>
        <w:t xml:space="preserve"> </w:t>
      </w:r>
      <w:r w:rsidRPr="00A744DB">
        <w:rPr>
          <w:rFonts w:ascii="Times New Roman" w:eastAsia="宋体" w:hAnsi="Times New Roman" w:cs="Times New Roman"/>
          <w:kern w:val="0"/>
          <w:sz w:val="20"/>
          <w:szCs w:val="20"/>
        </w:rPr>
        <w:t xml:space="preserve">D2R response </w:t>
      </w:r>
      <w:r>
        <w:rPr>
          <w:rFonts w:ascii="Times New Roman" w:eastAsia="宋体" w:hAnsi="Times New Roman" w:cs="Times New Roman"/>
          <w:kern w:val="0"/>
          <w:sz w:val="20"/>
          <w:szCs w:val="20"/>
        </w:rPr>
        <w:t xml:space="preserve">timing </w:t>
      </w:r>
      <w:r w:rsidRPr="00A744DB">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 xml:space="preserve">a </w:t>
      </w:r>
      <w:r w:rsidRPr="00A744DB">
        <w:rPr>
          <w:rFonts w:ascii="Times New Roman" w:eastAsia="宋体" w:hAnsi="Times New Roman" w:cs="Times New Roman"/>
          <w:kern w:val="0"/>
          <w:sz w:val="20"/>
          <w:szCs w:val="20"/>
        </w:rPr>
        <w:t>R2D</w:t>
      </w:r>
      <w:r w:rsidR="00053F32">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2</w:t>
      </w:r>
      <w:r w:rsidR="00053F32">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w:t>
      </w:r>
      <w:r w:rsidR="00053F32">
        <w:rPr>
          <w:rFonts w:ascii="Times New Roman" w:eastAsia="宋体" w:hAnsi="Times New Roman" w:cs="Times New Roman"/>
          <w:kern w:val="0"/>
          <w:sz w:val="20"/>
          <w:szCs w:val="20"/>
        </w:rPr>
        <w:t xml:space="preserve"> </w:t>
      </w:r>
    </w:p>
    <w:tbl>
      <w:tblPr>
        <w:tblStyle w:val="afffa"/>
        <w:tblW w:w="0" w:type="auto"/>
        <w:tblLook w:val="04A0" w:firstRow="1" w:lastRow="0" w:firstColumn="1" w:lastColumn="0" w:noHBand="0" w:noVBand="1"/>
      </w:tblPr>
      <w:tblGrid>
        <w:gridCol w:w="9060"/>
      </w:tblGrid>
      <w:tr w:rsidR="00A744DB" w14:paraId="1FE4A34D" w14:textId="77777777" w:rsidTr="00A744DB">
        <w:tc>
          <w:tcPr>
            <w:tcW w:w="9060" w:type="dxa"/>
          </w:tcPr>
          <w:p w14:paraId="215978CC" w14:textId="77777777" w:rsidR="00A744DB" w:rsidRPr="00F655D1" w:rsidRDefault="00A744DB" w:rsidP="00A744DB">
            <w:pPr>
              <w:adjustRightInd w:val="0"/>
              <w:snapToGrid w:val="0"/>
              <w:rPr>
                <w:bCs/>
              </w:rPr>
            </w:pPr>
            <w:r w:rsidRPr="00F655D1">
              <w:rPr>
                <w:bCs/>
                <w:highlight w:val="green"/>
              </w:rPr>
              <w:t>Agreement</w:t>
            </w:r>
          </w:p>
          <w:p w14:paraId="007BE9F4" w14:textId="77777777" w:rsidR="00A744DB" w:rsidRPr="00F655D1" w:rsidRDefault="00A744DB" w:rsidP="00A744DB">
            <w:pPr>
              <w:adjustRightInd w:val="0"/>
              <w:snapToGrid w:val="0"/>
              <w:rPr>
                <w:bCs/>
              </w:rPr>
            </w:pPr>
            <w:r w:rsidRPr="00F655D1">
              <w:rPr>
                <w:bCs/>
              </w:rPr>
              <w:t>Study the following options for the time interval between a R2D transmission and the corresponding D2R transmission following it:</w:t>
            </w:r>
          </w:p>
          <w:p w14:paraId="2CCADFD4" w14:textId="77777777" w:rsidR="00A744DB" w:rsidRPr="00F655D1" w:rsidRDefault="00A744DB" w:rsidP="00E30953">
            <w:pPr>
              <w:pStyle w:val="affff0"/>
              <w:widowControl/>
              <w:numPr>
                <w:ilvl w:val="0"/>
                <w:numId w:val="29"/>
              </w:numPr>
              <w:adjustRightInd w:val="0"/>
              <w:snapToGrid w:val="0"/>
              <w:ind w:firstLineChars="0"/>
              <w:rPr>
                <w:rFonts w:ascii="Times New Roman" w:hAnsi="Times New Roman"/>
                <w:bCs/>
              </w:rPr>
            </w:pPr>
            <w:r w:rsidRPr="00F655D1">
              <w:rPr>
                <w:rFonts w:ascii="Times New Roman" w:hAnsi="Times New Roman"/>
                <w:bCs/>
              </w:rPr>
              <w:t xml:space="preserve">Option 1: </w:t>
            </w:r>
            <w:r w:rsidRPr="00F655D1">
              <w:rPr>
                <w:rFonts w:ascii="Times New Roman" w:hAnsi="Times New Roman"/>
                <w:bCs/>
                <w:lang w:eastAsia="en-US"/>
              </w:rPr>
              <w:t>Define a maximum time T</w:t>
            </w:r>
            <w:r w:rsidRPr="00F655D1">
              <w:rPr>
                <w:rFonts w:ascii="Times New Roman" w:hAnsi="Times New Roman"/>
                <w:bCs/>
                <w:vertAlign w:val="subscript"/>
                <w:lang w:eastAsia="en-US"/>
              </w:rPr>
              <w:t>R2D_max</w:t>
            </w:r>
            <w:r w:rsidRPr="00F655D1">
              <w:rPr>
                <w:rFonts w:ascii="Times New Roman" w:hAnsi="Times New Roman"/>
                <w:bCs/>
                <w:lang w:eastAsia="en-US"/>
              </w:rPr>
              <w:t xml:space="preserve"> between a R2D transmission and the corresponding D2R transmission following it, so that the device transmits </w:t>
            </w:r>
            <w:r w:rsidRPr="00F655D1">
              <w:rPr>
                <w:rFonts w:ascii="Times New Roman" w:eastAsia="Microsoft YaHei UI" w:hAnsi="Times New Roman"/>
                <w:bCs/>
              </w:rPr>
              <w:t>D2R transmission within [</w:t>
            </w:r>
            <w:r w:rsidRPr="00F655D1">
              <w:rPr>
                <w:rFonts w:ascii="Times New Roman" w:hAnsi="Times New Roman"/>
                <w:bCs/>
                <w:lang w:eastAsia="en-US"/>
              </w:rPr>
              <w:t>T</w:t>
            </w:r>
            <w:r w:rsidRPr="00F655D1">
              <w:rPr>
                <w:rFonts w:ascii="Times New Roman" w:hAnsi="Times New Roman"/>
                <w:bCs/>
                <w:vertAlign w:val="subscript"/>
                <w:lang w:eastAsia="en-US"/>
              </w:rPr>
              <w:t>R2D_min</w:t>
            </w:r>
            <w:r w:rsidRPr="00F655D1">
              <w:rPr>
                <w:rFonts w:ascii="Times New Roman" w:hAnsi="Times New Roman"/>
                <w:bCs/>
                <w:lang w:eastAsia="en-US"/>
              </w:rPr>
              <w:t>, T</w:t>
            </w:r>
            <w:r w:rsidRPr="00F655D1">
              <w:rPr>
                <w:rFonts w:ascii="Times New Roman" w:hAnsi="Times New Roman"/>
                <w:bCs/>
                <w:vertAlign w:val="subscript"/>
                <w:lang w:eastAsia="en-US"/>
              </w:rPr>
              <w:t>R2D_max</w:t>
            </w:r>
            <w:r w:rsidRPr="00F655D1">
              <w:rPr>
                <w:rFonts w:ascii="Times New Roman" w:eastAsia="Microsoft YaHei UI" w:hAnsi="Times New Roman"/>
                <w:bCs/>
              </w:rPr>
              <w:t>]</w:t>
            </w:r>
            <w:r w:rsidRPr="00F655D1">
              <w:rPr>
                <w:rFonts w:ascii="Times New Roman" w:hAnsi="Times New Roman"/>
                <w:bCs/>
                <w:lang w:eastAsia="en-US"/>
              </w:rPr>
              <w:t>.</w:t>
            </w:r>
          </w:p>
          <w:p w14:paraId="7DF9859B" w14:textId="77777777" w:rsidR="00A744DB" w:rsidRPr="00F655D1" w:rsidRDefault="00A744DB" w:rsidP="00E30953">
            <w:pPr>
              <w:pStyle w:val="affff0"/>
              <w:widowControl/>
              <w:numPr>
                <w:ilvl w:val="1"/>
                <w:numId w:val="29"/>
              </w:numPr>
              <w:adjustRightInd w:val="0"/>
              <w:snapToGrid w:val="0"/>
              <w:ind w:firstLineChars="0"/>
              <w:contextualSpacing/>
              <w:rPr>
                <w:rFonts w:ascii="Times New Roman" w:hAnsi="Times New Roman"/>
                <w:bCs/>
              </w:rPr>
            </w:pPr>
            <w:r w:rsidRPr="00F655D1">
              <w:rPr>
                <w:rFonts w:ascii="Times New Roman" w:hAnsi="Times New Roman"/>
                <w:bCs/>
              </w:rPr>
              <w:lastRenderedPageBreak/>
              <w:t xml:space="preserve">FFS: </w:t>
            </w:r>
            <w:r w:rsidRPr="00F655D1">
              <w:rPr>
                <w:rFonts w:ascii="Times New Roman" w:hAnsi="Times New Roman"/>
                <w:bCs/>
                <w:lang w:eastAsia="en-US"/>
              </w:rPr>
              <w:t>maximum</w:t>
            </w:r>
            <w:r w:rsidRPr="00F655D1">
              <w:rPr>
                <w:rFonts w:ascii="Times New Roman" w:hAnsi="Times New Roman"/>
                <w:bCs/>
              </w:rPr>
              <w:t xml:space="preserve"> time is common or different for different A-IoT devices</w:t>
            </w:r>
          </w:p>
          <w:p w14:paraId="68877C7C" w14:textId="77777777" w:rsidR="00A744DB" w:rsidRPr="00F655D1" w:rsidRDefault="00A744DB" w:rsidP="00E30953">
            <w:pPr>
              <w:pStyle w:val="affff0"/>
              <w:widowControl/>
              <w:numPr>
                <w:ilvl w:val="1"/>
                <w:numId w:val="29"/>
              </w:numPr>
              <w:adjustRightInd w:val="0"/>
              <w:snapToGrid w:val="0"/>
              <w:ind w:firstLineChars="0"/>
              <w:rPr>
                <w:rFonts w:ascii="Times New Roman" w:hAnsi="Times New Roman"/>
                <w:bCs/>
              </w:rPr>
            </w:pPr>
            <w:r w:rsidRPr="00F655D1">
              <w:rPr>
                <w:rFonts w:ascii="Times New Roman" w:hAnsi="Times New Roman"/>
                <w:bCs/>
              </w:rPr>
              <w:t xml:space="preserve">FFS: </w:t>
            </w:r>
            <w:r w:rsidRPr="00F655D1">
              <w:rPr>
                <w:rFonts w:ascii="Times New Roman" w:hAnsi="Times New Roman"/>
                <w:bCs/>
                <w:lang w:eastAsia="en-US"/>
              </w:rPr>
              <w:t>maximum</w:t>
            </w:r>
            <w:r w:rsidRPr="00F655D1">
              <w:rPr>
                <w:rFonts w:ascii="Times New Roman" w:hAnsi="Times New Roman"/>
                <w:bCs/>
              </w:rPr>
              <w:t xml:space="preserve"> time for different traffic types/command types (e.g. DT or DO-DTT) and/or different use case (e.g., Inventory or Command)</w:t>
            </w:r>
          </w:p>
          <w:p w14:paraId="30BF9C4E" w14:textId="77777777" w:rsidR="00A744DB" w:rsidRPr="00F655D1" w:rsidRDefault="00A744DB" w:rsidP="00E30953">
            <w:pPr>
              <w:pStyle w:val="affff0"/>
              <w:widowControl/>
              <w:numPr>
                <w:ilvl w:val="0"/>
                <w:numId w:val="29"/>
              </w:numPr>
              <w:adjustRightInd w:val="0"/>
              <w:snapToGrid w:val="0"/>
              <w:ind w:firstLineChars="0"/>
              <w:rPr>
                <w:rFonts w:ascii="Times New Roman" w:hAnsi="Times New Roman"/>
                <w:bCs/>
              </w:rPr>
            </w:pPr>
            <w:r w:rsidRPr="00F655D1">
              <w:rPr>
                <w:rFonts w:ascii="Times New Roman" w:hAnsi="Times New Roman"/>
                <w:bCs/>
              </w:rPr>
              <w:t xml:space="preserve">Option 2: </w:t>
            </w:r>
            <w:r w:rsidRPr="00F655D1">
              <w:rPr>
                <w:rFonts w:ascii="Times New Roman" w:hAnsi="Times New Roman"/>
                <w:bCs/>
                <w:lang w:eastAsia="en-US"/>
              </w:rPr>
              <w:t>The corresponding D2R transmission timing T</w:t>
            </w:r>
            <w:r w:rsidRPr="00F655D1">
              <w:rPr>
                <w:rFonts w:ascii="Times New Roman" w:hAnsi="Times New Roman"/>
                <w:bCs/>
                <w:vertAlign w:val="subscript"/>
                <w:lang w:eastAsia="en-US"/>
              </w:rPr>
              <w:t>R2D</w:t>
            </w:r>
            <w:r w:rsidRPr="00F655D1">
              <w:rPr>
                <w:rFonts w:ascii="Times New Roman" w:hAnsi="Times New Roman"/>
                <w:bCs/>
                <w:lang w:eastAsia="en-US"/>
              </w:rPr>
              <w:t xml:space="preserve"> following a R2D transmission </w:t>
            </w:r>
            <w:r w:rsidRPr="00F655D1">
              <w:rPr>
                <w:rFonts w:ascii="Times New Roman" w:hAnsi="Times New Roman"/>
                <w:bCs/>
              </w:rPr>
              <w:t xml:space="preserve">is determined based on the control information in the R2D transmission, where </w:t>
            </w:r>
            <w:r w:rsidRPr="00F655D1">
              <w:rPr>
                <w:rFonts w:ascii="Times New Roman" w:hAnsi="Times New Roman"/>
                <w:bCs/>
                <w:lang w:eastAsia="en-US"/>
              </w:rPr>
              <w:t>T</w:t>
            </w:r>
            <w:r w:rsidRPr="00F655D1">
              <w:rPr>
                <w:rFonts w:ascii="Times New Roman" w:hAnsi="Times New Roman"/>
                <w:bCs/>
                <w:vertAlign w:val="subscript"/>
                <w:lang w:eastAsia="en-US"/>
              </w:rPr>
              <w:t xml:space="preserve">R2D </w:t>
            </w:r>
            <w:r w:rsidRPr="00F655D1">
              <w:rPr>
                <w:rFonts w:ascii="Times New Roman" w:hAnsi="Times New Roman"/>
                <w:bCs/>
                <w:lang w:eastAsia="en-US"/>
              </w:rPr>
              <w:sym w:font="Symbol" w:char="F0B3"/>
            </w:r>
            <w:r w:rsidRPr="00F655D1">
              <w:rPr>
                <w:rFonts w:ascii="Times New Roman" w:eastAsia="Microsoft YaHei UI" w:hAnsi="Times New Roman"/>
                <w:bCs/>
              </w:rPr>
              <w:t xml:space="preserve"> </w:t>
            </w:r>
            <w:r w:rsidRPr="00F655D1">
              <w:rPr>
                <w:rFonts w:ascii="Times New Roman" w:hAnsi="Times New Roman"/>
                <w:bCs/>
                <w:lang w:eastAsia="en-US"/>
              </w:rPr>
              <w:t>T</w:t>
            </w:r>
            <w:r w:rsidRPr="00F655D1">
              <w:rPr>
                <w:rFonts w:ascii="Times New Roman" w:hAnsi="Times New Roman"/>
                <w:bCs/>
                <w:vertAlign w:val="subscript"/>
                <w:lang w:eastAsia="en-US"/>
              </w:rPr>
              <w:t>R2D_min</w:t>
            </w:r>
          </w:p>
          <w:p w14:paraId="5A9EF9DE" w14:textId="2283598E" w:rsidR="00A744DB" w:rsidRPr="00A744DB" w:rsidRDefault="00A744DB" w:rsidP="00E30953">
            <w:pPr>
              <w:pStyle w:val="affff0"/>
              <w:widowControl/>
              <w:numPr>
                <w:ilvl w:val="1"/>
                <w:numId w:val="29"/>
              </w:numPr>
              <w:adjustRightInd w:val="0"/>
              <w:snapToGrid w:val="0"/>
              <w:ind w:firstLineChars="0"/>
              <w:rPr>
                <w:rFonts w:ascii="Times New Roman" w:hAnsi="Times New Roman"/>
                <w:bCs/>
              </w:rPr>
            </w:pPr>
            <w:r w:rsidRPr="00F655D1">
              <w:rPr>
                <w:rFonts w:ascii="Times New Roman" w:hAnsi="Times New Roman"/>
                <w:bCs/>
              </w:rPr>
              <w:t xml:space="preserve">FFS the maximum value(s) for </w:t>
            </w:r>
            <w:r w:rsidRPr="00F655D1">
              <w:rPr>
                <w:rFonts w:ascii="Times New Roman" w:hAnsi="Times New Roman"/>
                <w:bCs/>
                <w:lang w:eastAsia="en-US"/>
              </w:rPr>
              <w:t>T</w:t>
            </w:r>
            <w:r w:rsidRPr="00F655D1">
              <w:rPr>
                <w:rFonts w:ascii="Times New Roman" w:hAnsi="Times New Roman"/>
                <w:bCs/>
                <w:vertAlign w:val="subscript"/>
                <w:lang w:eastAsia="en-US"/>
              </w:rPr>
              <w:t>R2D</w:t>
            </w:r>
          </w:p>
        </w:tc>
      </w:tr>
    </w:tbl>
    <w:p w14:paraId="1686A965" w14:textId="75C21325" w:rsidR="00A744DB" w:rsidRDefault="00A744DB" w:rsidP="004D4C39">
      <w:pPr>
        <w:widowControl/>
        <w:adjustRightInd w:val="0"/>
        <w:snapToGrid w:val="0"/>
        <w:spacing w:afterLines="50" w:after="120"/>
        <w:rPr>
          <w:rFonts w:ascii="Times New Roman" w:eastAsia="等线" w:hAnsi="Times New Roman" w:cs="Times New Roman"/>
          <w:bCs/>
          <w:sz w:val="20"/>
          <w:szCs w:val="21"/>
        </w:rPr>
      </w:pPr>
    </w:p>
    <w:p w14:paraId="5C15B92F" w14:textId="73F31CEE" w:rsidR="005F46A5" w:rsidRDefault="00A744DB" w:rsidP="004D4C39">
      <w:pPr>
        <w:widowControl/>
        <w:adjustRightInd w:val="0"/>
        <w:snapToGrid w:val="0"/>
        <w:spacing w:afterLines="50" w:after="120"/>
        <w:rPr>
          <w:rFonts w:ascii="Times New Roman" w:eastAsia="等线" w:hAnsi="Times New Roman" w:cs="Times New Roman"/>
          <w:bCs/>
          <w:sz w:val="20"/>
          <w:szCs w:val="21"/>
        </w:rPr>
      </w:pPr>
      <w:r>
        <w:rPr>
          <w:rFonts w:ascii="Times New Roman" w:eastAsia="等线" w:hAnsi="Times New Roman" w:cs="Times New Roman" w:hint="eastAsia"/>
          <w:bCs/>
          <w:sz w:val="20"/>
          <w:szCs w:val="21"/>
        </w:rPr>
        <w:t>O</w:t>
      </w:r>
      <w:r>
        <w:rPr>
          <w:rFonts w:ascii="Times New Roman" w:eastAsia="等线" w:hAnsi="Times New Roman" w:cs="Times New Roman"/>
          <w:bCs/>
          <w:sz w:val="20"/>
          <w:szCs w:val="21"/>
        </w:rPr>
        <w:t xml:space="preserve">ption 1 is the similar mechanism used in RFID. Based on last meeting’s discussion, </w:t>
      </w:r>
      <w:r w:rsidRPr="00A744DB">
        <w:rPr>
          <w:rFonts w:ascii="Times New Roman" w:eastAsia="等线" w:hAnsi="Times New Roman" w:cs="Times New Roman"/>
          <w:bCs/>
          <w:sz w:val="20"/>
          <w:szCs w:val="21"/>
        </w:rPr>
        <w:t xml:space="preserve">the maximum time is kind of requirement that all the devices and readers are required to be capable of sending the transmission before no </w:t>
      </w:r>
      <w:r w:rsidR="005F46A5">
        <w:rPr>
          <w:rFonts w:ascii="Times New Roman" w:eastAsia="等线" w:hAnsi="Times New Roman" w:cs="Times New Roman"/>
          <w:bCs/>
          <w:sz w:val="20"/>
          <w:szCs w:val="21"/>
        </w:rPr>
        <w:t xml:space="preserve">later </w:t>
      </w:r>
      <w:r w:rsidRPr="00A744DB">
        <w:rPr>
          <w:rFonts w:ascii="Times New Roman" w:eastAsia="等线" w:hAnsi="Times New Roman" w:cs="Times New Roman"/>
          <w:bCs/>
          <w:sz w:val="20"/>
          <w:szCs w:val="21"/>
        </w:rPr>
        <w:t>than the maximum time.</w:t>
      </w:r>
      <w:r w:rsidR="005F46A5">
        <w:rPr>
          <w:rFonts w:ascii="Times New Roman" w:eastAsia="等线" w:hAnsi="Times New Roman" w:cs="Times New Roman"/>
          <w:bCs/>
          <w:sz w:val="20"/>
          <w:szCs w:val="21"/>
        </w:rPr>
        <w:t xml:space="preserve"> For option 1, it makes more sense to define the maximum time in the specification. If the maximum time is based on dynamic indic</w:t>
      </w:r>
      <w:r w:rsidR="007E6B05">
        <w:rPr>
          <w:rFonts w:ascii="Times New Roman" w:eastAsia="等线" w:hAnsi="Times New Roman" w:cs="Times New Roman"/>
          <w:bCs/>
          <w:sz w:val="20"/>
          <w:szCs w:val="21"/>
        </w:rPr>
        <w:t>a</w:t>
      </w:r>
      <w:r w:rsidR="005F46A5">
        <w:rPr>
          <w:rFonts w:ascii="Times New Roman" w:eastAsia="等线" w:hAnsi="Times New Roman" w:cs="Times New Roman"/>
          <w:bCs/>
          <w:sz w:val="20"/>
          <w:szCs w:val="21"/>
        </w:rPr>
        <w:t xml:space="preserve">tion in the R2D control information, then option 1 has no advantage compared to option 2.  </w:t>
      </w:r>
    </w:p>
    <w:p w14:paraId="5B1EA4BA" w14:textId="6256453E" w:rsidR="005F46A5" w:rsidRDefault="005F46A5" w:rsidP="00A744DB">
      <w:pPr>
        <w:widowControl/>
        <w:adjustRightInd w:val="0"/>
        <w:snapToGrid w:val="0"/>
        <w:spacing w:afterLines="50" w:after="120"/>
        <w:rPr>
          <w:rFonts w:ascii="Times New Roman" w:eastAsia="宋体" w:hAnsi="Times New Roman" w:cs="Times New Roman"/>
          <w:kern w:val="0"/>
          <w:sz w:val="20"/>
          <w:szCs w:val="24"/>
        </w:rPr>
      </w:pPr>
      <w:r>
        <w:rPr>
          <w:rFonts w:ascii="Times New Roman" w:eastAsia="等线" w:hAnsi="Times New Roman" w:cs="Times New Roman"/>
          <w:bCs/>
          <w:sz w:val="20"/>
          <w:szCs w:val="21"/>
        </w:rPr>
        <w:t xml:space="preserve">Option 2 is the similar mechanism used in NR for PUSCH scheduling. </w:t>
      </w:r>
      <w:r w:rsidR="00A744DB" w:rsidRPr="00F734DD">
        <w:rPr>
          <w:rFonts w:ascii="Times New Roman" w:eastAsia="宋体" w:hAnsi="Times New Roman" w:cs="Times New Roman" w:hint="eastAsia"/>
          <w:kern w:val="0"/>
          <w:sz w:val="20"/>
          <w:szCs w:val="24"/>
        </w:rPr>
        <w:t>O</w:t>
      </w:r>
      <w:r w:rsidR="00A744DB" w:rsidRPr="00F734DD">
        <w:rPr>
          <w:rFonts w:ascii="Times New Roman" w:eastAsia="宋体" w:hAnsi="Times New Roman" w:cs="Times New Roman"/>
          <w:kern w:val="0"/>
          <w:sz w:val="20"/>
          <w:szCs w:val="24"/>
        </w:rPr>
        <w:t xml:space="preserve">ption 2 allows the D2R response time </w:t>
      </w:r>
      <w:r w:rsidR="00A744DB">
        <w:rPr>
          <w:rFonts w:ascii="Times New Roman" w:eastAsia="宋体" w:hAnsi="Times New Roman" w:cs="Times New Roman" w:hint="eastAsia"/>
          <w:kern w:val="0"/>
          <w:sz w:val="20"/>
          <w:szCs w:val="24"/>
        </w:rPr>
        <w:t>determined</w:t>
      </w:r>
      <w:r w:rsidR="00A744DB" w:rsidRPr="00F734DD">
        <w:rPr>
          <w:rFonts w:ascii="Times New Roman" w:eastAsia="宋体" w:hAnsi="Times New Roman" w:cs="Times New Roman"/>
          <w:kern w:val="0"/>
          <w:sz w:val="20"/>
          <w:szCs w:val="24"/>
        </w:rPr>
        <w:t xml:space="preserve"> by</w:t>
      </w:r>
      <w:r w:rsidR="00A744DB">
        <w:rPr>
          <w:rFonts w:ascii="Times New Roman" w:eastAsia="宋体" w:hAnsi="Times New Roman" w:cs="Times New Roman" w:hint="eastAsia"/>
          <w:kern w:val="0"/>
          <w:sz w:val="20"/>
          <w:szCs w:val="24"/>
        </w:rPr>
        <w:t xml:space="preserve"> </w:t>
      </w:r>
      <w:r w:rsidR="00A744DB">
        <w:rPr>
          <w:rFonts w:ascii="Times New Roman" w:eastAsia="宋体" w:hAnsi="Times New Roman" w:cs="Times New Roman"/>
          <w:kern w:val="0"/>
          <w:sz w:val="20"/>
          <w:szCs w:val="24"/>
        </w:rPr>
        <w:t xml:space="preserve">the </w:t>
      </w:r>
      <w:r w:rsidR="00A744DB">
        <w:rPr>
          <w:rFonts w:ascii="Times New Roman" w:eastAsia="宋体" w:hAnsi="Times New Roman" w:cs="Times New Roman" w:hint="eastAsia"/>
          <w:kern w:val="0"/>
          <w:sz w:val="20"/>
          <w:szCs w:val="24"/>
        </w:rPr>
        <w:t>reader</w:t>
      </w:r>
      <w:r w:rsidR="00A744DB" w:rsidRPr="00F734DD">
        <w:rPr>
          <w:rFonts w:ascii="Times New Roman" w:eastAsia="宋体" w:hAnsi="Times New Roman" w:cs="Times New Roman"/>
          <w:kern w:val="0"/>
          <w:sz w:val="20"/>
          <w:szCs w:val="24"/>
        </w:rPr>
        <w:t>, offering</w:t>
      </w:r>
      <w:r w:rsidR="00A744DB">
        <w:rPr>
          <w:rFonts w:ascii="Times New Roman" w:eastAsia="宋体" w:hAnsi="Times New Roman" w:cs="Times New Roman" w:hint="eastAsia"/>
          <w:kern w:val="0"/>
          <w:sz w:val="20"/>
          <w:szCs w:val="24"/>
        </w:rPr>
        <w:t xml:space="preserve"> a higher </w:t>
      </w:r>
      <w:r w:rsidR="00A744DB" w:rsidRPr="00F734DD">
        <w:rPr>
          <w:rFonts w:ascii="Times New Roman" w:eastAsia="宋体" w:hAnsi="Times New Roman" w:cs="Times New Roman"/>
          <w:kern w:val="0"/>
          <w:sz w:val="20"/>
          <w:szCs w:val="24"/>
        </w:rPr>
        <w:t xml:space="preserve">flexibility for scheduling </w:t>
      </w:r>
      <w:r w:rsidR="00A744DB">
        <w:rPr>
          <w:rFonts w:ascii="Times New Roman" w:eastAsia="宋体" w:hAnsi="Times New Roman" w:cs="Times New Roman" w:hint="eastAsia"/>
          <w:kern w:val="0"/>
          <w:sz w:val="20"/>
          <w:szCs w:val="24"/>
        </w:rPr>
        <w:t xml:space="preserve">as well as avoiding </w:t>
      </w:r>
      <w:r w:rsidR="00A744DB" w:rsidRPr="00F734DD">
        <w:rPr>
          <w:rFonts w:ascii="Times New Roman" w:eastAsia="宋体" w:hAnsi="Times New Roman" w:cs="Times New Roman"/>
          <w:kern w:val="0"/>
          <w:sz w:val="20"/>
          <w:szCs w:val="24"/>
        </w:rPr>
        <w:t>prolonged waiting</w:t>
      </w:r>
      <w:r w:rsidR="00A744DB">
        <w:rPr>
          <w:rFonts w:ascii="Times New Roman" w:eastAsia="宋体" w:hAnsi="Times New Roman" w:cs="Times New Roman"/>
          <w:kern w:val="0"/>
          <w:sz w:val="20"/>
          <w:szCs w:val="24"/>
        </w:rPr>
        <w:t>/ambiguous</w:t>
      </w:r>
      <w:r w:rsidR="00A744DB" w:rsidRPr="00F734DD">
        <w:rPr>
          <w:rFonts w:ascii="Times New Roman" w:eastAsia="宋体" w:hAnsi="Times New Roman" w:cs="Times New Roman"/>
          <w:kern w:val="0"/>
          <w:sz w:val="20"/>
          <w:szCs w:val="24"/>
        </w:rPr>
        <w:t xml:space="preserve"> </w:t>
      </w:r>
      <w:r w:rsidR="00A744DB">
        <w:rPr>
          <w:rFonts w:ascii="Times New Roman" w:eastAsia="宋体" w:hAnsi="Times New Roman" w:cs="Times New Roman" w:hint="eastAsia"/>
          <w:kern w:val="0"/>
          <w:sz w:val="20"/>
          <w:szCs w:val="24"/>
        </w:rPr>
        <w:t>time.</w:t>
      </w:r>
      <w:r>
        <w:rPr>
          <w:rFonts w:ascii="Times New Roman" w:eastAsia="宋体" w:hAnsi="Times New Roman" w:cs="Times New Roman"/>
          <w:kern w:val="0"/>
          <w:sz w:val="20"/>
          <w:szCs w:val="24"/>
        </w:rPr>
        <w:t xml:space="preserve"> For example, take RFID as </w:t>
      </w:r>
      <w:r w:rsidR="007E6B05">
        <w:rPr>
          <w:rFonts w:ascii="Times New Roman" w:eastAsia="宋体" w:hAnsi="Times New Roman" w:cs="Times New Roman"/>
          <w:kern w:val="0"/>
          <w:sz w:val="20"/>
          <w:szCs w:val="24"/>
        </w:rPr>
        <w:t xml:space="preserve">a </w:t>
      </w:r>
      <w:r>
        <w:rPr>
          <w:rFonts w:ascii="Times New Roman" w:eastAsia="宋体" w:hAnsi="Times New Roman" w:cs="Times New Roman"/>
          <w:kern w:val="0"/>
          <w:sz w:val="20"/>
          <w:szCs w:val="24"/>
        </w:rPr>
        <w:t>reference, the maximum time for the delayed or in</w:t>
      </w:r>
      <w:r w:rsidR="007E6B05">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process relay can be as long as 20ms.</w:t>
      </w:r>
      <w:r w:rsidR="00A744DB">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In addition</w:t>
      </w:r>
      <w:r w:rsidR="00A744DB">
        <w:rPr>
          <w:rFonts w:ascii="Times New Roman" w:eastAsia="宋体" w:hAnsi="Times New Roman" w:cs="Times New Roman"/>
          <w:kern w:val="0"/>
          <w:sz w:val="20"/>
          <w:szCs w:val="24"/>
        </w:rPr>
        <w:t>, as discussed in section 4,</w:t>
      </w:r>
      <w:r w:rsidR="00A744DB" w:rsidRPr="008046ED">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it is easier to use </w:t>
      </w:r>
      <w:r w:rsidR="00A744DB">
        <w:rPr>
          <w:rFonts w:ascii="Times New Roman" w:eastAsia="宋体" w:hAnsi="Times New Roman" w:cs="Times New Roman" w:hint="eastAsia"/>
          <w:kern w:val="0"/>
          <w:sz w:val="20"/>
          <w:szCs w:val="24"/>
        </w:rPr>
        <w:t>Option 2</w:t>
      </w:r>
      <w:r w:rsidR="00A744D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to </w:t>
      </w:r>
      <w:r w:rsidR="00A744DB" w:rsidRPr="00F734DD">
        <w:rPr>
          <w:rFonts w:ascii="Times New Roman" w:eastAsia="宋体" w:hAnsi="Times New Roman" w:cs="Times New Roman"/>
          <w:kern w:val="0"/>
          <w:sz w:val="20"/>
          <w:szCs w:val="24"/>
        </w:rPr>
        <w:t xml:space="preserve">support multiple </w:t>
      </w:r>
      <w:proofErr w:type="spellStart"/>
      <w:r w:rsidR="00A744DB" w:rsidRPr="00F734DD">
        <w:rPr>
          <w:rFonts w:ascii="Times New Roman" w:eastAsia="宋体" w:hAnsi="Times New Roman" w:cs="Times New Roman"/>
          <w:kern w:val="0"/>
          <w:sz w:val="20"/>
          <w:szCs w:val="24"/>
        </w:rPr>
        <w:t>TDMed</w:t>
      </w:r>
      <w:proofErr w:type="spellEnd"/>
      <w:r w:rsidR="00A744DB" w:rsidRPr="00F734DD">
        <w:rPr>
          <w:rFonts w:ascii="Times New Roman" w:eastAsia="宋体" w:hAnsi="Times New Roman" w:cs="Times New Roman"/>
          <w:kern w:val="0"/>
          <w:sz w:val="20"/>
          <w:szCs w:val="24"/>
        </w:rPr>
        <w:t xml:space="preserve"> Msg1</w:t>
      </w:r>
      <w:r>
        <w:rPr>
          <w:rFonts w:ascii="Times New Roman" w:eastAsia="宋体" w:hAnsi="Times New Roman" w:cs="Times New Roman"/>
          <w:kern w:val="0"/>
          <w:sz w:val="20"/>
          <w:szCs w:val="24"/>
        </w:rPr>
        <w:t xml:space="preserve"> or Msg3 </w:t>
      </w:r>
      <w:proofErr w:type="spellStart"/>
      <w:r>
        <w:rPr>
          <w:rFonts w:ascii="Times New Roman" w:eastAsia="宋体" w:hAnsi="Times New Roman" w:cs="Times New Roman"/>
          <w:kern w:val="0"/>
          <w:sz w:val="20"/>
          <w:szCs w:val="24"/>
        </w:rPr>
        <w:t>t</w:t>
      </w:r>
      <w:r w:rsidR="00A744DB" w:rsidRPr="00F734DD">
        <w:rPr>
          <w:rFonts w:ascii="Times New Roman" w:eastAsia="宋体" w:hAnsi="Times New Roman" w:cs="Times New Roman"/>
          <w:kern w:val="0"/>
          <w:sz w:val="20"/>
          <w:szCs w:val="24"/>
        </w:rPr>
        <w:t>ansmis</w:t>
      </w:r>
      <w:r w:rsidR="00A744DB">
        <w:rPr>
          <w:rFonts w:ascii="Times New Roman" w:eastAsia="宋体" w:hAnsi="Times New Roman" w:cs="Times New Roman"/>
          <w:kern w:val="0"/>
          <w:sz w:val="20"/>
          <w:szCs w:val="24"/>
        </w:rPr>
        <w:t>si</w:t>
      </w:r>
      <w:r w:rsidR="00A744DB" w:rsidRPr="00F734DD">
        <w:rPr>
          <w:rFonts w:ascii="Times New Roman" w:eastAsia="宋体" w:hAnsi="Times New Roman" w:cs="Times New Roman"/>
          <w:kern w:val="0"/>
          <w:sz w:val="20"/>
          <w:szCs w:val="24"/>
        </w:rPr>
        <w:t>on</w:t>
      </w:r>
      <w:r>
        <w:rPr>
          <w:rFonts w:ascii="Times New Roman" w:eastAsia="宋体" w:hAnsi="Times New Roman" w:cs="Times New Roman"/>
          <w:kern w:val="0"/>
          <w:sz w:val="20"/>
          <w:szCs w:val="24"/>
        </w:rPr>
        <w:t>s</w:t>
      </w:r>
      <w:proofErr w:type="spellEnd"/>
      <w:r w:rsidR="00A744DB" w:rsidRPr="00F734DD">
        <w:rPr>
          <w:rFonts w:ascii="Times New Roman" w:eastAsia="宋体" w:hAnsi="Times New Roman" w:cs="Times New Roman"/>
          <w:kern w:val="0"/>
          <w:sz w:val="20"/>
          <w:szCs w:val="24"/>
        </w:rPr>
        <w:t xml:space="preserve"> to reply to the same</w:t>
      </w:r>
      <w:r>
        <w:rPr>
          <w:rFonts w:ascii="Times New Roman" w:eastAsia="宋体" w:hAnsi="Times New Roman" w:cs="Times New Roman"/>
          <w:kern w:val="0"/>
          <w:sz w:val="20"/>
          <w:szCs w:val="24"/>
        </w:rPr>
        <w:t xml:space="preserve"> A-IoT paging/Msg2 </w:t>
      </w:r>
      <w:proofErr w:type="spellStart"/>
      <w:r>
        <w:rPr>
          <w:rFonts w:ascii="Times New Roman" w:eastAsia="宋体" w:hAnsi="Times New Roman" w:cs="Times New Roman"/>
          <w:kern w:val="0"/>
          <w:sz w:val="20"/>
          <w:szCs w:val="24"/>
        </w:rPr>
        <w:t>transmisison</w:t>
      </w:r>
      <w:proofErr w:type="spellEnd"/>
      <w:r w:rsidR="00A744DB">
        <w:rPr>
          <w:rFonts w:ascii="Times New Roman" w:eastAsia="宋体" w:hAnsi="Times New Roman" w:cs="Times New Roman" w:hint="eastAsia"/>
          <w:kern w:val="0"/>
          <w:sz w:val="20"/>
          <w:szCs w:val="24"/>
        </w:rPr>
        <w:t>.</w:t>
      </w:r>
      <w:r w:rsidR="00A744DB">
        <w:rPr>
          <w:rFonts w:ascii="Times New Roman" w:eastAsia="宋体" w:hAnsi="Times New Roman" w:cs="Times New Roman"/>
          <w:kern w:val="0"/>
          <w:sz w:val="20"/>
          <w:szCs w:val="24"/>
        </w:rPr>
        <w:t xml:space="preserve"> </w:t>
      </w:r>
    </w:p>
    <w:p w14:paraId="4F07B0B0" w14:textId="3604ECC7" w:rsidR="0085467B" w:rsidRPr="0085467B" w:rsidRDefault="005F46A5" w:rsidP="0085467B">
      <w:pPr>
        <w:widowControl/>
        <w:adjustRightInd w:val="0"/>
        <w:snapToGrid w:val="0"/>
        <w:rPr>
          <w:rFonts w:ascii="Times New Roman" w:hAnsi="Times New Roman"/>
          <w:b/>
        </w:rPr>
      </w:pPr>
      <w:r w:rsidRPr="0085467B">
        <w:rPr>
          <w:rFonts w:ascii="Times New Roman" w:eastAsia="等线" w:hAnsi="Times New Roman" w:cs="Times New Roman" w:hint="eastAsia"/>
          <w:b/>
          <w:sz w:val="20"/>
          <w:szCs w:val="21"/>
        </w:rPr>
        <w:t>P</w:t>
      </w:r>
      <w:r w:rsidRPr="0085467B">
        <w:rPr>
          <w:rFonts w:ascii="Times New Roman" w:eastAsia="等线" w:hAnsi="Times New Roman" w:cs="Times New Roman"/>
          <w:b/>
          <w:sz w:val="20"/>
          <w:szCs w:val="21"/>
        </w:rPr>
        <w:t>roposal</w:t>
      </w:r>
      <w:r w:rsidR="00D57BD6" w:rsidRPr="0085467B">
        <w:rPr>
          <w:rFonts w:ascii="Times New Roman" w:eastAsia="等线" w:hAnsi="Times New Roman" w:cs="Times New Roman"/>
          <w:b/>
          <w:sz w:val="20"/>
          <w:szCs w:val="21"/>
        </w:rPr>
        <w:t xml:space="preserve"> 5.1-1</w:t>
      </w:r>
      <w:r w:rsidRPr="0085467B">
        <w:rPr>
          <w:rFonts w:ascii="Times New Roman" w:eastAsia="等线" w:hAnsi="Times New Roman" w:cs="Times New Roman"/>
          <w:b/>
          <w:sz w:val="20"/>
          <w:szCs w:val="21"/>
        </w:rPr>
        <w:t xml:space="preserve">: if down-selection is needed during SI, support option 2 </w:t>
      </w:r>
      <w:r w:rsidR="0085467B" w:rsidRPr="0085467B">
        <w:rPr>
          <w:rFonts w:ascii="Times New Roman" w:eastAsia="等线" w:hAnsi="Times New Roman" w:cs="Times New Roman"/>
          <w:b/>
          <w:sz w:val="20"/>
          <w:szCs w:val="21"/>
        </w:rPr>
        <w:t>that</w:t>
      </w:r>
      <w:r w:rsidR="0085467B" w:rsidRPr="0085467B">
        <w:rPr>
          <w:rFonts w:ascii="Times New Roman" w:eastAsia="等线" w:hAnsi="Times New Roman" w:cs="Times New Roman" w:hint="eastAsia"/>
          <w:b/>
          <w:sz w:val="20"/>
          <w:szCs w:val="21"/>
        </w:rPr>
        <w:t xml:space="preserve"> </w:t>
      </w:r>
      <w:r w:rsidR="0085467B" w:rsidRPr="0085467B">
        <w:rPr>
          <w:rFonts w:ascii="Times New Roman" w:hAnsi="Times New Roman" w:hint="eastAsia"/>
          <w:b/>
        </w:rPr>
        <w:t>t</w:t>
      </w:r>
      <w:r w:rsidR="0085467B" w:rsidRPr="0085467B">
        <w:rPr>
          <w:rFonts w:ascii="Times New Roman" w:hAnsi="Times New Roman"/>
          <w:b/>
          <w:lang w:eastAsia="en-US"/>
        </w:rPr>
        <w:t>he corresponding D2R transmission timing T</w:t>
      </w:r>
      <w:r w:rsidR="0085467B" w:rsidRPr="0085467B">
        <w:rPr>
          <w:rFonts w:ascii="Times New Roman" w:hAnsi="Times New Roman"/>
          <w:b/>
          <w:vertAlign w:val="subscript"/>
          <w:lang w:eastAsia="en-US"/>
        </w:rPr>
        <w:t>R2D</w:t>
      </w:r>
      <w:r w:rsidR="0085467B" w:rsidRPr="0085467B">
        <w:rPr>
          <w:rFonts w:ascii="Times New Roman" w:hAnsi="Times New Roman"/>
          <w:b/>
          <w:lang w:eastAsia="en-US"/>
        </w:rPr>
        <w:t xml:space="preserve"> following a R2D transmission </w:t>
      </w:r>
      <w:r w:rsidR="0085467B" w:rsidRPr="0085467B">
        <w:rPr>
          <w:rFonts w:ascii="Times New Roman" w:hAnsi="Times New Roman"/>
          <w:b/>
        </w:rPr>
        <w:t xml:space="preserve">is determined based on the control information in the R2D transmission, where </w:t>
      </w:r>
      <w:r w:rsidR="0085467B" w:rsidRPr="0085467B">
        <w:rPr>
          <w:rFonts w:ascii="Times New Roman" w:hAnsi="Times New Roman"/>
          <w:b/>
          <w:lang w:eastAsia="en-US"/>
        </w:rPr>
        <w:t>T</w:t>
      </w:r>
      <w:r w:rsidR="0085467B" w:rsidRPr="0085467B">
        <w:rPr>
          <w:rFonts w:ascii="Times New Roman" w:hAnsi="Times New Roman"/>
          <w:b/>
          <w:vertAlign w:val="subscript"/>
          <w:lang w:eastAsia="en-US"/>
        </w:rPr>
        <w:t xml:space="preserve">R2D </w:t>
      </w:r>
      <w:r w:rsidR="0085467B" w:rsidRPr="0085467B">
        <w:rPr>
          <w:b/>
          <w:lang w:eastAsia="en-US"/>
        </w:rPr>
        <w:sym w:font="Symbol" w:char="F0B3"/>
      </w:r>
      <w:r w:rsidR="0085467B" w:rsidRPr="0085467B">
        <w:rPr>
          <w:rFonts w:ascii="Times New Roman" w:eastAsia="Microsoft YaHei UI" w:hAnsi="Times New Roman"/>
          <w:b/>
        </w:rPr>
        <w:t xml:space="preserve"> </w:t>
      </w:r>
      <w:r w:rsidR="0085467B" w:rsidRPr="0085467B">
        <w:rPr>
          <w:rFonts w:ascii="Times New Roman" w:hAnsi="Times New Roman"/>
          <w:b/>
          <w:lang w:eastAsia="en-US"/>
        </w:rPr>
        <w:t>T</w:t>
      </w:r>
      <w:r w:rsidR="0085467B" w:rsidRPr="0085467B">
        <w:rPr>
          <w:rFonts w:ascii="Times New Roman" w:hAnsi="Times New Roman"/>
          <w:b/>
          <w:vertAlign w:val="subscript"/>
          <w:lang w:eastAsia="en-US"/>
        </w:rPr>
        <w:t>R2D_min</w:t>
      </w:r>
    </w:p>
    <w:p w14:paraId="2E63A361" w14:textId="75123A8F" w:rsidR="00A744DB" w:rsidRDefault="00A744DB" w:rsidP="004D4C39">
      <w:pPr>
        <w:widowControl/>
        <w:adjustRightInd w:val="0"/>
        <w:snapToGrid w:val="0"/>
        <w:spacing w:afterLines="50" w:after="120"/>
        <w:rPr>
          <w:rFonts w:ascii="Times New Roman" w:eastAsia="等线" w:hAnsi="Times New Roman" w:cs="Times New Roman"/>
          <w:b/>
          <w:sz w:val="20"/>
          <w:szCs w:val="21"/>
        </w:rPr>
      </w:pPr>
    </w:p>
    <w:p w14:paraId="29C15BC7" w14:textId="274B45AD" w:rsidR="00BB1A03" w:rsidRDefault="00BB1A03" w:rsidP="004D4C39">
      <w:pPr>
        <w:widowControl/>
        <w:adjustRightInd w:val="0"/>
        <w:snapToGrid w:val="0"/>
        <w:spacing w:afterLines="50" w:after="120"/>
        <w:rPr>
          <w:rFonts w:ascii="Times New Roman" w:eastAsia="宋体" w:hAnsi="Times New Roman" w:cs="Times New Roman"/>
          <w:b/>
          <w:bCs/>
          <w:kern w:val="0"/>
          <w:sz w:val="20"/>
          <w:szCs w:val="24"/>
          <w:u w:val="single"/>
        </w:rPr>
      </w:pPr>
      <w:r>
        <w:rPr>
          <w:rFonts w:ascii="Times New Roman" w:eastAsia="宋体" w:hAnsi="Times New Roman" w:cs="Times New Roman"/>
          <w:b/>
          <w:bCs/>
          <w:kern w:val="0"/>
          <w:sz w:val="20"/>
          <w:szCs w:val="24"/>
          <w:u w:val="single"/>
        </w:rPr>
        <w:t>For TDMA of multiple D2R transmission</w:t>
      </w:r>
      <w:r w:rsidR="007E6B05">
        <w:rPr>
          <w:rFonts w:ascii="Times New Roman" w:eastAsia="宋体" w:hAnsi="Times New Roman" w:cs="Times New Roman"/>
          <w:b/>
          <w:bCs/>
          <w:kern w:val="0"/>
          <w:sz w:val="20"/>
          <w:szCs w:val="24"/>
          <w:u w:val="single"/>
        </w:rPr>
        <w:t>s</w:t>
      </w:r>
      <w:r>
        <w:rPr>
          <w:rFonts w:ascii="Times New Roman" w:eastAsia="宋体" w:hAnsi="Times New Roman" w:cs="Times New Roman"/>
          <w:b/>
          <w:bCs/>
          <w:kern w:val="0"/>
          <w:sz w:val="20"/>
          <w:szCs w:val="24"/>
          <w:u w:val="single"/>
        </w:rPr>
        <w:t xml:space="preserve"> scheduled by a R2D transmission </w:t>
      </w:r>
    </w:p>
    <w:p w14:paraId="3BDCBAA0" w14:textId="20F9EF65" w:rsidR="00FA6205" w:rsidRDefault="00FA6205" w:rsidP="00851908">
      <w:pPr>
        <w:widowControl/>
        <w:adjustRightInd w:val="0"/>
        <w:snapToGrid w:val="0"/>
        <w:spacing w:afterLines="50" w:after="120"/>
        <w:rPr>
          <w:rFonts w:ascii="Times New Roman" w:eastAsia="等线" w:hAnsi="Times New Roman" w:cs="Times New Roman"/>
          <w:bCs/>
          <w:sz w:val="20"/>
          <w:szCs w:val="21"/>
        </w:rPr>
      </w:pPr>
      <w:r>
        <w:rPr>
          <w:rFonts w:ascii="Times New Roman" w:eastAsia="等线" w:hAnsi="Times New Roman" w:cs="Times New Roman" w:hint="eastAsia"/>
          <w:bCs/>
          <w:sz w:val="20"/>
          <w:szCs w:val="21"/>
        </w:rPr>
        <w:t>About</w:t>
      </w:r>
      <w:r>
        <w:rPr>
          <w:rFonts w:ascii="Times New Roman" w:eastAsia="等线" w:hAnsi="Times New Roman" w:cs="Times New Roman"/>
          <w:bCs/>
          <w:sz w:val="20"/>
          <w:szCs w:val="21"/>
        </w:rPr>
        <w:t xml:space="preserve"> the D2R response timing for the case </w:t>
      </w:r>
      <w:r>
        <w:rPr>
          <w:rFonts w:ascii="Times New Roman" w:eastAsia="等线" w:hAnsi="Times New Roman" w:cs="Times New Roman" w:hint="eastAsia"/>
          <w:bCs/>
          <w:sz w:val="20"/>
          <w:szCs w:val="21"/>
        </w:rPr>
        <w:t>t</w:t>
      </w:r>
      <w:r>
        <w:rPr>
          <w:rFonts w:ascii="Times New Roman" w:eastAsia="等线" w:hAnsi="Times New Roman" w:cs="Times New Roman"/>
          <w:bCs/>
          <w:sz w:val="20"/>
          <w:szCs w:val="21"/>
        </w:rPr>
        <w:t xml:space="preserve">hat one R2D transmission e.g., A-IoT paging schedules </w:t>
      </w:r>
      <w:r>
        <w:rPr>
          <w:rFonts w:ascii="Times New Roman" w:eastAsia="等线" w:hAnsi="Times New Roman" w:cs="Times New Roman" w:hint="eastAsia"/>
          <w:bCs/>
          <w:sz w:val="20"/>
          <w:szCs w:val="21"/>
        </w:rPr>
        <w:t>multiple</w:t>
      </w:r>
      <w:r>
        <w:rPr>
          <w:rFonts w:ascii="Times New Roman" w:eastAsia="等线" w:hAnsi="Times New Roman" w:cs="Times New Roman"/>
          <w:bCs/>
          <w:sz w:val="20"/>
          <w:szCs w:val="21"/>
        </w:rPr>
        <w:t xml:space="preserve"> </w:t>
      </w:r>
      <w:proofErr w:type="spellStart"/>
      <w:r>
        <w:rPr>
          <w:rFonts w:ascii="Times New Roman" w:eastAsia="等线" w:hAnsi="Times New Roman" w:cs="Times New Roman" w:hint="eastAsia"/>
          <w:bCs/>
          <w:sz w:val="20"/>
          <w:szCs w:val="21"/>
        </w:rPr>
        <w:t>TDMed</w:t>
      </w:r>
      <w:proofErr w:type="spellEnd"/>
      <w:r>
        <w:rPr>
          <w:rFonts w:ascii="Times New Roman" w:eastAsia="等线" w:hAnsi="Times New Roman" w:cs="Times New Roman"/>
          <w:bCs/>
          <w:sz w:val="20"/>
          <w:szCs w:val="21"/>
        </w:rPr>
        <w:t xml:space="preserve"> D2R transmissions, the same solutions discussed in section for</w:t>
      </w:r>
      <w:r>
        <w:rPr>
          <w:rFonts w:ascii="Times New Roman" w:eastAsia="等线" w:hAnsi="Times New Roman" w:cs="Times New Roman" w:hint="eastAsia"/>
          <w:bCs/>
          <w:sz w:val="20"/>
          <w:szCs w:val="21"/>
        </w:rPr>
        <w:t xml:space="preserve"> </w:t>
      </w:r>
      <w:r>
        <w:rPr>
          <w:rFonts w:ascii="Times New Roman" w:eastAsia="等线" w:hAnsi="Times New Roman" w:cs="Times New Roman"/>
          <w:bCs/>
          <w:sz w:val="20"/>
          <w:szCs w:val="21"/>
        </w:rPr>
        <w:t>a device determining th</w:t>
      </w:r>
      <w:r w:rsidRPr="00FA6205">
        <w:rPr>
          <w:rFonts w:ascii="Times New Roman" w:eastAsia="等线" w:hAnsi="Times New Roman" w:cs="Times New Roman"/>
          <w:bCs/>
          <w:sz w:val="20"/>
          <w:szCs w:val="21"/>
        </w:rPr>
        <w:t>e start</w:t>
      </w:r>
      <w:r w:rsidR="0061002A">
        <w:rPr>
          <w:rFonts w:ascii="Times New Roman" w:eastAsia="等线" w:hAnsi="Times New Roman" w:cs="Times New Roman" w:hint="eastAsia"/>
          <w:bCs/>
          <w:sz w:val="20"/>
          <w:szCs w:val="21"/>
        </w:rPr>
        <w:t>ing</w:t>
      </w:r>
      <w:r w:rsidRPr="00FA6205">
        <w:rPr>
          <w:rFonts w:ascii="Times New Roman" w:eastAsia="等线" w:hAnsi="Times New Roman" w:cs="Times New Roman"/>
          <w:bCs/>
          <w:sz w:val="20"/>
          <w:szCs w:val="21"/>
        </w:rPr>
        <w:t xml:space="preserve"> time for each Msg1</w:t>
      </w:r>
      <w:r w:rsidR="0061002A">
        <w:rPr>
          <w:rFonts w:ascii="Times New Roman" w:eastAsia="等线" w:hAnsi="Times New Roman" w:cs="Times New Roman" w:hint="eastAsia"/>
          <w:bCs/>
          <w:sz w:val="20"/>
          <w:szCs w:val="21"/>
        </w:rPr>
        <w:t xml:space="preserve"> or </w:t>
      </w:r>
      <w:r w:rsidRPr="00FA6205">
        <w:rPr>
          <w:rFonts w:ascii="Times New Roman" w:eastAsia="等线" w:hAnsi="Times New Roman" w:cs="Times New Roman"/>
          <w:bCs/>
          <w:sz w:val="20"/>
          <w:szCs w:val="21"/>
        </w:rPr>
        <w:t>Msg3 resource</w:t>
      </w:r>
      <w:r>
        <w:rPr>
          <w:rFonts w:ascii="Times New Roman" w:eastAsia="等线" w:hAnsi="Times New Roman" w:cs="Times New Roman"/>
          <w:bCs/>
          <w:sz w:val="20"/>
          <w:szCs w:val="21"/>
        </w:rPr>
        <w:t xml:space="preserve"> can be used as well.  </w:t>
      </w:r>
    </w:p>
    <w:p w14:paraId="4E3DFDE1" w14:textId="77777777" w:rsidR="00F9657F" w:rsidRDefault="00F9657F" w:rsidP="00851908">
      <w:pPr>
        <w:widowControl/>
        <w:adjustRightInd w:val="0"/>
        <w:snapToGrid w:val="0"/>
        <w:spacing w:afterLines="50" w:after="120"/>
        <w:rPr>
          <w:rFonts w:ascii="Times New Roman" w:eastAsia="等线" w:hAnsi="Times New Roman" w:cs="Times New Roman"/>
          <w:bCs/>
          <w:sz w:val="20"/>
          <w:szCs w:val="21"/>
        </w:rPr>
      </w:pPr>
    </w:p>
    <w:p w14:paraId="5F37F04C" w14:textId="2A383864" w:rsidR="00D03512" w:rsidRDefault="00D03512" w:rsidP="00D035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rPr>
      </w:pPr>
      <w:r>
        <w:rPr>
          <w:rFonts w:ascii="Arial" w:hAnsi="Arial" w:cs="Arial"/>
          <w:kern w:val="0"/>
          <w:sz w:val="28"/>
          <w:szCs w:val="28"/>
          <w:lang w:val="fr-FR"/>
        </w:rPr>
        <w:t>T</w:t>
      </w:r>
      <w:r w:rsidRPr="00D03512">
        <w:rPr>
          <w:rFonts w:ascii="Arial" w:hAnsi="Arial" w:cs="Arial"/>
          <w:kern w:val="0"/>
          <w:sz w:val="28"/>
          <w:szCs w:val="28"/>
          <w:lang w:val="fr-FR"/>
        </w:rPr>
        <w:t xml:space="preserve">iming for </w:t>
      </w:r>
      <w:r w:rsidR="00145E1B">
        <w:rPr>
          <w:rFonts w:ascii="Arial" w:hAnsi="Arial" w:cs="Arial" w:hint="eastAsia"/>
          <w:kern w:val="0"/>
          <w:sz w:val="28"/>
          <w:szCs w:val="28"/>
          <w:lang w:val="fr-FR"/>
        </w:rPr>
        <w:t>Msg2</w:t>
      </w:r>
      <w:r w:rsidRPr="00D03512">
        <w:rPr>
          <w:rFonts w:ascii="Arial" w:hAnsi="Arial" w:cs="Arial"/>
          <w:kern w:val="0"/>
          <w:sz w:val="28"/>
          <w:szCs w:val="28"/>
          <w:lang w:val="fr-FR"/>
        </w:rPr>
        <w:t xml:space="preserve"> response to </w:t>
      </w:r>
      <w:r w:rsidR="00145E1B">
        <w:rPr>
          <w:rFonts w:ascii="Arial" w:hAnsi="Arial" w:cs="Arial" w:hint="eastAsia"/>
          <w:kern w:val="0"/>
          <w:sz w:val="28"/>
          <w:szCs w:val="28"/>
          <w:lang w:val="fr-FR"/>
        </w:rPr>
        <w:t>FDMA/TDMA of Msg1</w:t>
      </w:r>
    </w:p>
    <w:p w14:paraId="37C3E4A3" w14:textId="2B41D5E9" w:rsidR="003719C8" w:rsidRDefault="003719C8"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Following agreement was made in RAN1#118 meeting. </w:t>
      </w:r>
    </w:p>
    <w:tbl>
      <w:tblPr>
        <w:tblStyle w:val="afffa"/>
        <w:tblW w:w="0" w:type="auto"/>
        <w:tblLook w:val="04A0" w:firstRow="1" w:lastRow="0" w:firstColumn="1" w:lastColumn="0" w:noHBand="0" w:noVBand="1"/>
      </w:tblPr>
      <w:tblGrid>
        <w:gridCol w:w="9060"/>
      </w:tblGrid>
      <w:tr w:rsidR="003719C8" w14:paraId="0EAB84C6" w14:textId="77777777" w:rsidTr="003719C8">
        <w:tc>
          <w:tcPr>
            <w:tcW w:w="9060" w:type="dxa"/>
          </w:tcPr>
          <w:p w14:paraId="15A42032" w14:textId="77777777" w:rsidR="003719C8" w:rsidRPr="003719C8" w:rsidRDefault="003719C8" w:rsidP="003719C8">
            <w:pPr>
              <w:widowControl/>
              <w:adjustRightInd w:val="0"/>
              <w:snapToGrid w:val="0"/>
              <w:spacing w:afterLines="50" w:after="120"/>
              <w:rPr>
                <w:rFonts w:eastAsia="Batang"/>
                <w:bCs/>
                <w:lang w:eastAsia="en-US"/>
              </w:rPr>
            </w:pPr>
            <w:r w:rsidRPr="003719C8">
              <w:rPr>
                <w:rFonts w:eastAsia="等线"/>
                <w:bCs/>
                <w:highlight w:val="green"/>
              </w:rPr>
              <w:t>Agreement</w:t>
            </w:r>
          </w:p>
          <w:p w14:paraId="5473C8B9" w14:textId="77777777" w:rsidR="003719C8" w:rsidRPr="003719C8" w:rsidRDefault="003719C8" w:rsidP="003719C8">
            <w:pPr>
              <w:widowControl/>
              <w:adjustRightInd w:val="0"/>
              <w:snapToGrid w:val="0"/>
              <w:spacing w:afterLines="50" w:after="120"/>
              <w:rPr>
                <w:rFonts w:eastAsia="Batang"/>
                <w:bCs/>
                <w:lang w:val="en-GB" w:eastAsia="en-US"/>
              </w:rPr>
            </w:pPr>
            <w:r w:rsidRPr="003719C8">
              <w:rPr>
                <w:rFonts w:hint="eastAsia"/>
                <w:bCs/>
                <w:lang w:val="en-GB" w:eastAsia="en-US"/>
              </w:rPr>
              <w:t>When</w:t>
            </w:r>
            <w:r w:rsidRPr="003719C8">
              <w:rPr>
                <w:bCs/>
                <w:lang w:val="en-GB" w:eastAsia="en-US"/>
              </w:rPr>
              <w:t xml:space="preserve"> a </w:t>
            </w:r>
            <w:r w:rsidRPr="003719C8">
              <w:rPr>
                <w:rFonts w:hint="eastAsia"/>
                <w:bCs/>
                <w:lang w:val="en-GB" w:eastAsia="en-US"/>
              </w:rPr>
              <w:t xml:space="preserve">R2D transmission in </w:t>
            </w:r>
            <w:r w:rsidRPr="003719C8">
              <w:rPr>
                <w:bCs/>
                <w:lang w:val="en-GB" w:eastAsia="en-US"/>
              </w:rPr>
              <w:t xml:space="preserve">response </w:t>
            </w:r>
            <w:r w:rsidRPr="003719C8">
              <w:rPr>
                <w:rFonts w:hint="eastAsia"/>
                <w:bCs/>
                <w:lang w:val="en-GB" w:eastAsia="en-US"/>
              </w:rPr>
              <w:t>to</w:t>
            </w:r>
            <w:r w:rsidRPr="003719C8">
              <w:rPr>
                <w:bCs/>
                <w:lang w:val="en-GB" w:eastAsia="en-US"/>
              </w:rPr>
              <w:t xml:space="preserve"> a D2R transmission is expected </w:t>
            </w:r>
            <w:r w:rsidRPr="003719C8">
              <w:rPr>
                <w:rFonts w:hint="eastAsia"/>
                <w:bCs/>
                <w:lang w:val="en-GB"/>
              </w:rPr>
              <w:t xml:space="preserve">for A-IoT Msg2 response to A-IoT Msg1 </w:t>
            </w:r>
            <w:r w:rsidRPr="003719C8">
              <w:rPr>
                <w:bCs/>
                <w:lang w:val="en-GB" w:eastAsia="en-US"/>
              </w:rPr>
              <w:t xml:space="preserve">for the A-IoT device, </w:t>
            </w:r>
            <w:r w:rsidRPr="003719C8">
              <w:rPr>
                <w:rFonts w:hint="eastAsia"/>
                <w:bCs/>
                <w:lang w:val="en-GB"/>
              </w:rPr>
              <w:t xml:space="preserve">study to </w:t>
            </w:r>
            <w:r w:rsidRPr="003719C8">
              <w:rPr>
                <w:rFonts w:eastAsia="等线" w:hint="eastAsia"/>
                <w:bCs/>
                <w:lang w:val="en-GB"/>
              </w:rPr>
              <w:t xml:space="preserve">define </w:t>
            </w:r>
            <w:r w:rsidRPr="003719C8">
              <w:rPr>
                <w:rFonts w:eastAsia="Batang"/>
                <w:bCs/>
                <w:lang w:val="en-GB" w:eastAsia="en-US"/>
              </w:rPr>
              <w:t>a maximum time T</w:t>
            </w:r>
            <w:r w:rsidRPr="003719C8">
              <w:rPr>
                <w:rFonts w:eastAsia="Batang"/>
                <w:bCs/>
                <w:vertAlign w:val="subscript"/>
                <w:lang w:val="en-GB" w:eastAsia="en-US"/>
              </w:rPr>
              <w:t>D2R_max</w:t>
            </w:r>
            <w:r w:rsidRPr="003719C8">
              <w:rPr>
                <w:rFonts w:eastAsia="Batang"/>
                <w:bCs/>
                <w:lang w:val="en-GB" w:eastAsia="en-US"/>
              </w:rPr>
              <w:t xml:space="preserve"> between </w:t>
            </w:r>
            <w:r w:rsidRPr="003719C8">
              <w:rPr>
                <w:rFonts w:eastAsia="Yu Mincho"/>
                <w:bCs/>
                <w:lang w:val="en-GB" w:eastAsia="ja-JP"/>
              </w:rPr>
              <w:t>the</w:t>
            </w:r>
            <w:r w:rsidRPr="003719C8">
              <w:rPr>
                <w:rFonts w:eastAsia="Batang"/>
                <w:bCs/>
                <w:lang w:val="en-GB" w:eastAsia="en-US"/>
              </w:rPr>
              <w:t xml:space="preserve"> D2R transmission and the </w:t>
            </w:r>
            <w:r w:rsidRPr="003719C8">
              <w:rPr>
                <w:rFonts w:eastAsia="等线" w:hint="eastAsia"/>
                <w:bCs/>
                <w:lang w:val="en-GB"/>
              </w:rPr>
              <w:t xml:space="preserve">corresponding </w:t>
            </w:r>
            <w:r w:rsidRPr="003719C8">
              <w:rPr>
                <w:rFonts w:eastAsia="Batang"/>
                <w:bCs/>
                <w:lang w:val="en-GB" w:eastAsia="en-US"/>
              </w:rPr>
              <w:t xml:space="preserve">R2D transmission following it, so that the </w:t>
            </w:r>
            <w:r w:rsidRPr="003719C8">
              <w:rPr>
                <w:rFonts w:eastAsia="Microsoft YaHei UI"/>
                <w:bCs/>
                <w:lang w:val="en-GB" w:eastAsia="en-US"/>
              </w:rPr>
              <w:t>R2D transmission timing is expected to be within</w:t>
            </w:r>
            <w:r w:rsidRPr="003719C8">
              <w:rPr>
                <w:rFonts w:eastAsia="Batang"/>
                <w:bCs/>
                <w:lang w:val="en-GB" w:eastAsia="en-US"/>
              </w:rPr>
              <w:t xml:space="preserve"> [T</w:t>
            </w:r>
            <w:r w:rsidRPr="003719C8">
              <w:rPr>
                <w:rFonts w:eastAsia="Batang"/>
                <w:bCs/>
                <w:vertAlign w:val="subscript"/>
                <w:lang w:val="en-GB" w:eastAsia="en-US"/>
              </w:rPr>
              <w:t>D2R_min</w:t>
            </w:r>
            <w:r w:rsidRPr="003719C8">
              <w:rPr>
                <w:rFonts w:eastAsia="Batang"/>
                <w:bCs/>
                <w:lang w:val="en-GB" w:eastAsia="en-US"/>
              </w:rPr>
              <w:t>, T</w:t>
            </w:r>
            <w:r w:rsidRPr="003719C8">
              <w:rPr>
                <w:rFonts w:eastAsia="Batang"/>
                <w:bCs/>
                <w:vertAlign w:val="subscript"/>
                <w:lang w:val="en-GB" w:eastAsia="en-US"/>
              </w:rPr>
              <w:t>D2R_max</w:t>
            </w:r>
            <w:r w:rsidRPr="003719C8">
              <w:rPr>
                <w:rFonts w:eastAsia="Batang"/>
                <w:bCs/>
                <w:lang w:val="en-GB" w:eastAsia="en-US"/>
              </w:rPr>
              <w:t>].</w:t>
            </w:r>
          </w:p>
          <w:p w14:paraId="44DDDE72" w14:textId="27C96845" w:rsidR="003719C8" w:rsidRPr="003719C8" w:rsidRDefault="003719C8" w:rsidP="00282283">
            <w:pPr>
              <w:widowControl/>
              <w:numPr>
                <w:ilvl w:val="0"/>
                <w:numId w:val="45"/>
              </w:numPr>
              <w:adjustRightInd w:val="0"/>
              <w:snapToGrid w:val="0"/>
              <w:spacing w:afterLines="50" w:after="120" w:line="259" w:lineRule="auto"/>
              <w:jc w:val="left"/>
              <w:rPr>
                <w:rFonts w:eastAsia="等线"/>
                <w:bCs/>
                <w:lang w:val="en-GB"/>
              </w:rPr>
            </w:pPr>
            <w:r w:rsidRPr="003719C8">
              <w:rPr>
                <w:rFonts w:eastAsia="等线" w:hint="eastAsia"/>
                <w:bCs/>
                <w:lang w:val="en-GB"/>
              </w:rPr>
              <w:t>F</w:t>
            </w:r>
            <w:r w:rsidRPr="003719C8">
              <w:rPr>
                <w:rFonts w:eastAsia="等线"/>
                <w:bCs/>
                <w:lang w:val="en-GB"/>
              </w:rPr>
              <w:t>FS: whether there is a necessity to define different maximum times for different A-IoT devices</w:t>
            </w:r>
          </w:p>
        </w:tc>
      </w:tr>
    </w:tbl>
    <w:p w14:paraId="0A8F053F" w14:textId="77777777" w:rsidR="003719C8" w:rsidRDefault="003719C8" w:rsidP="00170491">
      <w:pPr>
        <w:adjustRightInd w:val="0"/>
        <w:snapToGrid w:val="0"/>
        <w:spacing w:afterLines="50" w:after="120"/>
        <w:rPr>
          <w:rFonts w:ascii="Times New Roman" w:eastAsia="宋体" w:hAnsi="Times New Roman" w:cs="Times New Roman"/>
          <w:kern w:val="0"/>
          <w:sz w:val="20"/>
          <w:szCs w:val="24"/>
        </w:rPr>
      </w:pPr>
    </w:p>
    <w:p w14:paraId="0BF8E25C" w14:textId="6610AB6D" w:rsidR="003719C8" w:rsidRDefault="003719C8"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Although above agreement was made for Msg2 response timing, it can be extended to other cases that requires reader</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s </w:t>
      </w:r>
      <w:r>
        <w:rPr>
          <w:rFonts w:ascii="Times New Roman" w:eastAsia="宋体" w:hAnsi="Times New Roman" w:cs="Times New Roman"/>
          <w:kern w:val="0"/>
          <w:sz w:val="20"/>
          <w:szCs w:val="24"/>
        </w:rPr>
        <w:t>response</w:t>
      </w:r>
      <w:r>
        <w:rPr>
          <w:rFonts w:ascii="Times New Roman" w:eastAsia="宋体" w:hAnsi="Times New Roman" w:cs="Times New Roman" w:hint="eastAsia"/>
          <w:kern w:val="0"/>
          <w:sz w:val="20"/>
          <w:szCs w:val="24"/>
        </w:rPr>
        <w:t xml:space="preserve"> to device</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s D2R transmission. </w:t>
      </w:r>
    </w:p>
    <w:p w14:paraId="0D759C8A" w14:textId="35A129FC" w:rsidR="002F10C6" w:rsidRDefault="003719C8" w:rsidP="002F10C6">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4"/>
        </w:rPr>
        <w:t xml:space="preserve">For the case that </w:t>
      </w:r>
      <w:r w:rsidR="006F7437">
        <w:rPr>
          <w:rFonts w:ascii="Times New Roman" w:eastAsia="宋体" w:hAnsi="Times New Roman" w:cs="Times New Roman" w:hint="eastAsia"/>
          <w:kern w:val="0"/>
          <w:sz w:val="20"/>
          <w:szCs w:val="24"/>
        </w:rPr>
        <w:t xml:space="preserve">a single </w:t>
      </w:r>
      <w:r>
        <w:rPr>
          <w:rFonts w:ascii="Times New Roman" w:eastAsia="宋体" w:hAnsi="Times New Roman" w:cs="Times New Roman" w:hint="eastAsia"/>
          <w:kern w:val="0"/>
          <w:sz w:val="20"/>
          <w:szCs w:val="24"/>
        </w:rPr>
        <w:t xml:space="preserve">Msg1 transmission is triggered by </w:t>
      </w:r>
      <w:r w:rsidR="0061002A">
        <w:rPr>
          <w:rFonts w:ascii="Times New Roman" w:eastAsia="宋体" w:hAnsi="Times New Roman" w:cs="Times New Roman"/>
          <w:kern w:val="0"/>
          <w:sz w:val="20"/>
          <w:szCs w:val="24"/>
        </w:rPr>
        <w:t>a R2D transmission triggering random access</w:t>
      </w:r>
      <w:r w:rsidRPr="00F867F1">
        <w:rPr>
          <w:rFonts w:ascii="Times New Roman" w:eastAsia="宋体" w:hAnsi="Times New Roman" w:cs="Times New Roman"/>
          <w:kern w:val="0"/>
          <w:sz w:val="20"/>
          <w:szCs w:val="24"/>
        </w:rPr>
        <w:t xml:space="preserve"> </w:t>
      </w:r>
      <w:r w:rsidR="006F7437">
        <w:rPr>
          <w:rFonts w:ascii="Times New Roman" w:eastAsia="宋体" w:hAnsi="Times New Roman" w:cs="Times New Roman" w:hint="eastAsia"/>
          <w:kern w:val="0"/>
          <w:sz w:val="20"/>
          <w:szCs w:val="24"/>
        </w:rPr>
        <w:t xml:space="preserve">(no FDMA and/or TDMA of multiple Msg1 </w:t>
      </w:r>
      <w:r w:rsidR="006F7437">
        <w:rPr>
          <w:rFonts w:ascii="Times New Roman" w:eastAsia="宋体" w:hAnsi="Times New Roman" w:cs="Times New Roman"/>
          <w:kern w:val="0"/>
          <w:sz w:val="20"/>
          <w:szCs w:val="24"/>
        </w:rPr>
        <w:t>transmissions</w:t>
      </w:r>
      <w:r w:rsidR="006F7437">
        <w:rPr>
          <w:rFonts w:ascii="Times New Roman" w:eastAsia="宋体" w:hAnsi="Times New Roman" w:cs="Times New Roman" w:hint="eastAsia"/>
          <w:kern w:val="0"/>
          <w:sz w:val="20"/>
          <w:szCs w:val="24"/>
        </w:rPr>
        <w:t>)</w:t>
      </w:r>
      <w:r>
        <w:rPr>
          <w:rFonts w:ascii="Times New Roman" w:eastAsia="宋体" w:hAnsi="Times New Roman" w:cs="Times New Roman" w:hint="eastAsia"/>
          <w:kern w:val="0"/>
          <w:sz w:val="20"/>
          <w:szCs w:val="24"/>
        </w:rPr>
        <w:t xml:space="preserve">, the Msg2 response timing based on above agreement is clear. </w:t>
      </w:r>
      <w:r w:rsidR="00145E1B">
        <w:rPr>
          <w:rFonts w:ascii="Times New Roman" w:eastAsia="宋体" w:hAnsi="Times New Roman" w:cs="Times New Roman" w:hint="eastAsia"/>
          <w:kern w:val="0"/>
          <w:sz w:val="20"/>
          <w:szCs w:val="24"/>
        </w:rPr>
        <w:t>However,</w:t>
      </w:r>
      <w:r>
        <w:rPr>
          <w:rFonts w:ascii="Times New Roman" w:eastAsia="宋体" w:hAnsi="Times New Roman" w:cs="Times New Roman" w:hint="eastAsia"/>
          <w:kern w:val="0"/>
          <w:sz w:val="20"/>
          <w:szCs w:val="24"/>
        </w:rPr>
        <w:t xml:space="preserve"> for </w:t>
      </w:r>
      <w:r w:rsidR="006F7437">
        <w:rPr>
          <w:rFonts w:ascii="Times New Roman" w:eastAsia="宋体" w:hAnsi="Times New Roman" w:cs="Times New Roman"/>
          <w:kern w:val="0"/>
          <w:sz w:val="20"/>
          <w:szCs w:val="24"/>
        </w:rPr>
        <w:t>the case that</w:t>
      </w:r>
      <w:r w:rsidR="006F7437" w:rsidRPr="006F7437">
        <w:rPr>
          <w:rFonts w:ascii="Times New Roman" w:eastAsia="宋体" w:hAnsi="Times New Roman" w:cs="Times New Roman" w:hint="eastAsia"/>
          <w:kern w:val="0"/>
          <w:sz w:val="20"/>
          <w:szCs w:val="24"/>
        </w:rPr>
        <w:t xml:space="preserve"> </w:t>
      </w:r>
      <w:r w:rsidR="006F7437">
        <w:rPr>
          <w:rFonts w:ascii="Times New Roman" w:eastAsia="宋体" w:hAnsi="Times New Roman" w:cs="Times New Roman" w:hint="eastAsia"/>
          <w:kern w:val="0"/>
          <w:sz w:val="20"/>
          <w:szCs w:val="24"/>
        </w:rPr>
        <w:t xml:space="preserve">FDMA and/or TDMA of multiple Msg1 </w:t>
      </w:r>
      <w:r w:rsidR="006F7437" w:rsidRPr="00F867F1">
        <w:rPr>
          <w:rFonts w:ascii="Times New Roman" w:eastAsia="宋体" w:hAnsi="Times New Roman" w:cs="Times New Roman"/>
          <w:kern w:val="0"/>
          <w:sz w:val="20"/>
          <w:szCs w:val="24"/>
        </w:rPr>
        <w:t>transmission</w:t>
      </w:r>
      <w:r w:rsidR="006F7437">
        <w:rPr>
          <w:rFonts w:ascii="Times New Roman" w:eastAsia="宋体" w:hAnsi="Times New Roman" w:cs="Times New Roman"/>
          <w:kern w:val="0"/>
          <w:sz w:val="20"/>
          <w:szCs w:val="24"/>
        </w:rPr>
        <w:t xml:space="preserve">s are </w:t>
      </w:r>
      <w:r w:rsidR="006F7437" w:rsidRPr="00F867F1">
        <w:rPr>
          <w:rFonts w:ascii="Times New Roman" w:eastAsia="宋体" w:hAnsi="Times New Roman" w:cs="Times New Roman"/>
          <w:kern w:val="0"/>
          <w:sz w:val="20"/>
          <w:szCs w:val="24"/>
        </w:rPr>
        <w:t xml:space="preserve">scheduled by </w:t>
      </w:r>
      <w:r w:rsidR="0061002A">
        <w:rPr>
          <w:rFonts w:ascii="Times New Roman" w:eastAsia="宋体" w:hAnsi="Times New Roman" w:cs="Times New Roman"/>
          <w:kern w:val="0"/>
          <w:sz w:val="20"/>
          <w:szCs w:val="24"/>
        </w:rPr>
        <w:t>a R2D transmission triggering random access</w:t>
      </w:r>
      <w:r w:rsidR="007F254C" w:rsidRPr="007F254C">
        <w:rPr>
          <w:rFonts w:ascii="Times New Roman" w:eastAsia="宋体" w:hAnsi="Times New Roman" w:cs="Times New Roman"/>
          <w:kern w:val="0"/>
          <w:sz w:val="20"/>
          <w:szCs w:val="24"/>
        </w:rPr>
        <w:t xml:space="preserve">, how </w:t>
      </w:r>
      <w:r w:rsidR="007F254C">
        <w:rPr>
          <w:rFonts w:ascii="Times New Roman" w:eastAsia="宋体" w:hAnsi="Times New Roman" w:cs="Times New Roman"/>
          <w:kern w:val="0"/>
          <w:sz w:val="20"/>
          <w:szCs w:val="24"/>
        </w:rPr>
        <w:t xml:space="preserve">a </w:t>
      </w:r>
      <w:r w:rsidR="007F254C" w:rsidRPr="007F254C">
        <w:rPr>
          <w:rFonts w:ascii="Times New Roman" w:eastAsia="宋体" w:hAnsi="Times New Roman" w:cs="Times New Roman"/>
          <w:kern w:val="0"/>
          <w:sz w:val="20"/>
          <w:szCs w:val="24"/>
        </w:rPr>
        <w:t>device receives Msg2 after it transmits Msg1</w:t>
      </w:r>
      <w:r w:rsidR="006F7437">
        <w:rPr>
          <w:rFonts w:ascii="Times New Roman" w:eastAsia="宋体" w:hAnsi="Times New Roman" w:cs="Times New Roman" w:hint="eastAsia"/>
          <w:kern w:val="0"/>
          <w:sz w:val="20"/>
          <w:szCs w:val="24"/>
        </w:rPr>
        <w:t xml:space="preserve"> </w:t>
      </w:r>
      <w:r w:rsidR="006F7437" w:rsidRPr="007F254C">
        <w:rPr>
          <w:rFonts w:ascii="Times New Roman" w:eastAsia="宋体" w:hAnsi="Times New Roman" w:cs="Times New Roman"/>
          <w:kern w:val="0"/>
          <w:sz w:val="20"/>
          <w:szCs w:val="24"/>
        </w:rPr>
        <w:t>need</w:t>
      </w:r>
      <w:r w:rsidR="006F7437">
        <w:rPr>
          <w:rFonts w:ascii="Times New Roman" w:eastAsia="宋体" w:hAnsi="Times New Roman" w:cs="Times New Roman" w:hint="eastAsia"/>
          <w:kern w:val="0"/>
          <w:sz w:val="20"/>
          <w:szCs w:val="24"/>
        </w:rPr>
        <w:t>s</w:t>
      </w:r>
      <w:r w:rsidR="006F7437" w:rsidRPr="007F254C">
        <w:rPr>
          <w:rFonts w:ascii="Times New Roman" w:eastAsia="宋体" w:hAnsi="Times New Roman" w:cs="Times New Roman"/>
          <w:kern w:val="0"/>
          <w:sz w:val="20"/>
          <w:szCs w:val="24"/>
        </w:rPr>
        <w:t xml:space="preserve"> to be discussed</w:t>
      </w:r>
      <w:r w:rsidR="006F7437">
        <w:rPr>
          <w:rFonts w:ascii="Times New Roman" w:eastAsia="宋体" w:hAnsi="Times New Roman" w:cs="Times New Roman" w:hint="eastAsia"/>
          <w:kern w:val="0"/>
          <w:sz w:val="20"/>
          <w:szCs w:val="24"/>
        </w:rPr>
        <w:t xml:space="preserve">. </w:t>
      </w:r>
      <w:r w:rsidR="004A29A3">
        <w:rPr>
          <w:rFonts w:ascii="Times New Roman" w:eastAsia="宋体" w:hAnsi="Times New Roman" w:cs="Times New Roman"/>
          <w:kern w:val="0"/>
          <w:sz w:val="20"/>
          <w:szCs w:val="24"/>
        </w:rPr>
        <w:t>Based on above time window framework,</w:t>
      </w:r>
      <w:r w:rsidR="004A29A3">
        <w:rPr>
          <w:rFonts w:ascii="Times New Roman" w:eastAsia="宋体" w:hAnsi="Times New Roman" w:cs="Times New Roman"/>
          <w:kern w:val="0"/>
          <w:sz w:val="20"/>
          <w:szCs w:val="20"/>
        </w:rPr>
        <w:t xml:space="preserve"> </w:t>
      </w:r>
      <w:r w:rsidR="004A29A3">
        <w:rPr>
          <w:rFonts w:ascii="Times New Roman" w:eastAsia="宋体" w:hAnsi="Times New Roman" w:cs="Times New Roman"/>
          <w:kern w:val="0"/>
          <w:sz w:val="20"/>
          <w:szCs w:val="24"/>
        </w:rPr>
        <w:t>f</w:t>
      </w:r>
      <w:r w:rsidR="00F867F1">
        <w:rPr>
          <w:rFonts w:ascii="Times New Roman" w:eastAsia="宋体" w:hAnsi="Times New Roman" w:cs="Times New Roman"/>
          <w:kern w:val="0"/>
          <w:sz w:val="20"/>
          <w:szCs w:val="24"/>
        </w:rPr>
        <w:t xml:space="preserve">ollowing </w:t>
      </w:r>
      <w:r w:rsidR="002F10C6" w:rsidRPr="002F10C6">
        <w:rPr>
          <w:rFonts w:ascii="Times New Roman" w:eastAsia="宋体" w:hAnsi="Times New Roman" w:cs="Times New Roman"/>
          <w:kern w:val="0"/>
          <w:sz w:val="20"/>
          <w:szCs w:val="20"/>
        </w:rPr>
        <w:t>two options</w:t>
      </w:r>
      <w:r w:rsidR="00F867F1">
        <w:rPr>
          <w:rFonts w:ascii="Times New Roman" w:eastAsia="宋体" w:hAnsi="Times New Roman" w:cs="Times New Roman"/>
          <w:kern w:val="0"/>
          <w:sz w:val="20"/>
          <w:szCs w:val="20"/>
        </w:rPr>
        <w:t xml:space="preserve"> </w:t>
      </w:r>
      <w:r w:rsidR="004A29A3">
        <w:rPr>
          <w:rFonts w:ascii="Times New Roman" w:eastAsia="宋体" w:hAnsi="Times New Roman" w:cs="Times New Roman"/>
          <w:kern w:val="0"/>
          <w:sz w:val="20"/>
          <w:szCs w:val="20"/>
        </w:rPr>
        <w:t xml:space="preserve">for the Msg2 response time window </w:t>
      </w:r>
      <w:r w:rsidR="00F867F1">
        <w:rPr>
          <w:rFonts w:ascii="Times New Roman" w:eastAsia="宋体" w:hAnsi="Times New Roman" w:cs="Times New Roman"/>
          <w:kern w:val="0"/>
          <w:sz w:val="20"/>
          <w:szCs w:val="20"/>
        </w:rPr>
        <w:t>can be considered</w:t>
      </w:r>
      <w:r w:rsidR="002F10C6" w:rsidRPr="002F10C6">
        <w:rPr>
          <w:rFonts w:ascii="Times New Roman" w:eastAsia="宋体" w:hAnsi="Times New Roman" w:cs="Times New Roman"/>
          <w:kern w:val="0"/>
          <w:sz w:val="20"/>
          <w:szCs w:val="20"/>
        </w:rPr>
        <w:t>.</w:t>
      </w:r>
    </w:p>
    <w:p w14:paraId="74032489" w14:textId="112412CF" w:rsidR="002F10C6" w:rsidRPr="00F867F1" w:rsidRDefault="002F10C6" w:rsidP="00282283">
      <w:pPr>
        <w:pStyle w:val="affff0"/>
        <w:widowControl/>
        <w:numPr>
          <w:ilvl w:val="0"/>
          <w:numId w:val="40"/>
        </w:numPr>
        <w:adjustRightInd w:val="0"/>
        <w:snapToGrid w:val="0"/>
        <w:spacing w:afterLines="50" w:after="120"/>
        <w:ind w:firstLineChars="0"/>
        <w:rPr>
          <w:rFonts w:ascii="Times New Roman" w:eastAsia="宋体" w:hAnsi="Times New Roman" w:cs="Times New Roman"/>
          <w:kern w:val="0"/>
          <w:sz w:val="20"/>
          <w:szCs w:val="20"/>
        </w:rPr>
      </w:pPr>
      <w:r w:rsidRPr="00F867F1">
        <w:rPr>
          <w:rFonts w:ascii="Times New Roman" w:eastAsia="宋体" w:hAnsi="Times New Roman" w:cs="Times New Roman" w:hint="eastAsia"/>
          <w:kern w:val="0"/>
          <w:sz w:val="20"/>
          <w:szCs w:val="20"/>
        </w:rPr>
        <w:t>O</w:t>
      </w:r>
      <w:r w:rsidRPr="00F867F1">
        <w:rPr>
          <w:rFonts w:ascii="Times New Roman" w:eastAsia="宋体" w:hAnsi="Times New Roman" w:cs="Times New Roman"/>
          <w:kern w:val="0"/>
          <w:sz w:val="20"/>
          <w:szCs w:val="20"/>
        </w:rPr>
        <w:t xml:space="preserve">ption 1: </w:t>
      </w:r>
      <w:r w:rsidR="00F867F1" w:rsidRPr="00F867F1">
        <w:rPr>
          <w:rFonts w:ascii="Times New Roman" w:eastAsia="宋体" w:hAnsi="Times New Roman" w:cs="Times New Roman"/>
          <w:kern w:val="0"/>
          <w:sz w:val="20"/>
          <w:szCs w:val="20"/>
        </w:rPr>
        <w:t xml:space="preserve">Common window based that is </w:t>
      </w:r>
      <w:r w:rsidR="004A29A3">
        <w:rPr>
          <w:rFonts w:ascii="Times New Roman" w:eastAsia="宋体" w:hAnsi="Times New Roman" w:cs="Times New Roman"/>
          <w:kern w:val="0"/>
          <w:sz w:val="20"/>
          <w:szCs w:val="20"/>
        </w:rPr>
        <w:t>t</w:t>
      </w:r>
      <w:r w:rsidR="00F867F1">
        <w:rPr>
          <w:rFonts w:ascii="Times New Roman" w:eastAsia="宋体" w:hAnsi="Times New Roman" w:cs="Times New Roman"/>
          <w:kern w:val="0"/>
          <w:sz w:val="20"/>
          <w:szCs w:val="20"/>
        </w:rPr>
        <w:t xml:space="preserve">he </w:t>
      </w:r>
      <w:r w:rsidR="00851908">
        <w:rPr>
          <w:rFonts w:ascii="Times New Roman" w:eastAsia="宋体" w:hAnsi="Times New Roman" w:cs="Times New Roman"/>
          <w:kern w:val="0"/>
          <w:sz w:val="20"/>
          <w:szCs w:val="20"/>
        </w:rPr>
        <w:t xml:space="preserve">starting time for the </w:t>
      </w:r>
      <w:r w:rsidR="00F867F1">
        <w:rPr>
          <w:rFonts w:ascii="Times New Roman" w:eastAsia="宋体" w:hAnsi="Times New Roman" w:cs="Times New Roman"/>
          <w:kern w:val="0"/>
          <w:sz w:val="20"/>
          <w:szCs w:val="20"/>
        </w:rPr>
        <w:t>Msg2 response time window</w:t>
      </w:r>
      <w:r w:rsidR="00851908">
        <w:rPr>
          <w:rFonts w:ascii="Times New Roman" w:eastAsia="宋体" w:hAnsi="Times New Roman" w:cs="Times New Roman"/>
          <w:kern w:val="0"/>
          <w:sz w:val="20"/>
          <w:szCs w:val="20"/>
        </w:rPr>
        <w:t xml:space="preserve"> is </w:t>
      </w:r>
      <w:r w:rsidR="00F867F1" w:rsidRPr="00F867F1">
        <w:rPr>
          <w:rFonts w:ascii="Times New Roman" w:eastAsia="宋体" w:hAnsi="Times New Roman" w:cs="Times New Roman"/>
          <w:kern w:val="0"/>
          <w:sz w:val="20"/>
          <w:szCs w:val="20"/>
        </w:rPr>
        <w:t>T</w:t>
      </w:r>
      <w:r w:rsidR="00F867F1" w:rsidRPr="00F867F1">
        <w:rPr>
          <w:rFonts w:ascii="Times New Roman" w:eastAsia="宋体" w:hAnsi="Times New Roman" w:cs="Times New Roman"/>
          <w:kern w:val="0"/>
          <w:sz w:val="20"/>
          <w:szCs w:val="20"/>
          <w:vertAlign w:val="subscript"/>
        </w:rPr>
        <w:t>D2R_min</w:t>
      </w:r>
      <w:r w:rsidR="00F867F1" w:rsidRPr="00F867F1">
        <w:rPr>
          <w:rFonts w:ascii="Times New Roman" w:eastAsia="宋体" w:hAnsi="Times New Roman" w:cs="Times New Roman"/>
          <w:kern w:val="0"/>
          <w:sz w:val="20"/>
          <w:szCs w:val="20"/>
        </w:rPr>
        <w:t xml:space="preserve"> after the “last” Msg1 time domain resource </w:t>
      </w:r>
      <w:r w:rsidR="00851908">
        <w:rPr>
          <w:rFonts w:ascii="Times New Roman" w:eastAsia="宋体" w:hAnsi="Times New Roman" w:cs="Times New Roman"/>
          <w:kern w:val="0"/>
          <w:sz w:val="20"/>
          <w:szCs w:val="20"/>
        </w:rPr>
        <w:t xml:space="preserve">that is </w:t>
      </w:r>
      <w:r w:rsidR="00F867F1" w:rsidRPr="00F867F1">
        <w:rPr>
          <w:rFonts w:ascii="Times New Roman" w:eastAsia="宋体" w:hAnsi="Times New Roman" w:cs="Times New Roman"/>
          <w:kern w:val="0"/>
          <w:sz w:val="20"/>
          <w:szCs w:val="20"/>
        </w:rPr>
        <w:t xml:space="preserve">scheduled by </w:t>
      </w:r>
      <w:r w:rsidR="0061002A">
        <w:rPr>
          <w:rFonts w:ascii="Times New Roman" w:eastAsia="宋体" w:hAnsi="Times New Roman" w:cs="Times New Roman"/>
          <w:kern w:val="0"/>
          <w:sz w:val="20"/>
          <w:szCs w:val="20"/>
        </w:rPr>
        <w:t>a R2D transmission triggering random access</w:t>
      </w:r>
      <w:r w:rsidR="00851908">
        <w:rPr>
          <w:rFonts w:ascii="Times New Roman" w:eastAsia="宋体" w:hAnsi="Times New Roman" w:cs="Times New Roman"/>
          <w:kern w:val="0"/>
          <w:sz w:val="20"/>
          <w:szCs w:val="20"/>
        </w:rPr>
        <w:t xml:space="preserve">. </w:t>
      </w:r>
    </w:p>
    <w:p w14:paraId="69E15987" w14:textId="2FF25808" w:rsidR="00851908" w:rsidRPr="00F867F1" w:rsidRDefault="002F10C6" w:rsidP="00282283">
      <w:pPr>
        <w:pStyle w:val="affff0"/>
        <w:widowControl/>
        <w:numPr>
          <w:ilvl w:val="0"/>
          <w:numId w:val="40"/>
        </w:numPr>
        <w:adjustRightInd w:val="0"/>
        <w:snapToGrid w:val="0"/>
        <w:spacing w:afterLines="50" w:after="120"/>
        <w:ind w:firstLineChars="0"/>
        <w:rPr>
          <w:rFonts w:ascii="Times New Roman" w:eastAsia="宋体" w:hAnsi="Times New Roman" w:cs="Times New Roman"/>
          <w:kern w:val="0"/>
          <w:sz w:val="20"/>
          <w:szCs w:val="20"/>
        </w:rPr>
      </w:pPr>
      <w:r w:rsidRPr="00F867F1">
        <w:rPr>
          <w:rFonts w:ascii="Times New Roman" w:eastAsia="宋体" w:hAnsi="Times New Roman" w:cs="Times New Roman" w:hint="eastAsia"/>
          <w:kern w:val="0"/>
          <w:sz w:val="20"/>
          <w:szCs w:val="20"/>
        </w:rPr>
        <w:t>O</w:t>
      </w:r>
      <w:r w:rsidRPr="00F867F1">
        <w:rPr>
          <w:rFonts w:ascii="Times New Roman" w:eastAsia="宋体" w:hAnsi="Times New Roman" w:cs="Times New Roman"/>
          <w:kern w:val="0"/>
          <w:sz w:val="20"/>
          <w:szCs w:val="20"/>
        </w:rPr>
        <w:t xml:space="preserve">ption 2: </w:t>
      </w:r>
      <w:r w:rsidR="00D32294" w:rsidRPr="00D32294">
        <w:rPr>
          <w:rFonts w:ascii="Times New Roman" w:eastAsia="宋体" w:hAnsi="Times New Roman" w:cs="Times New Roman"/>
          <w:kern w:val="0"/>
          <w:sz w:val="20"/>
          <w:szCs w:val="20"/>
        </w:rPr>
        <w:t>Independent Time window</w:t>
      </w:r>
      <w:r w:rsidR="00F867F1">
        <w:rPr>
          <w:rFonts w:ascii="Times New Roman" w:eastAsia="宋体" w:hAnsi="Times New Roman" w:cs="Times New Roman"/>
          <w:kern w:val="0"/>
          <w:sz w:val="20"/>
          <w:szCs w:val="20"/>
        </w:rPr>
        <w:t xml:space="preserve"> based that is </w:t>
      </w:r>
      <w:r w:rsidR="00851908">
        <w:rPr>
          <w:rFonts w:ascii="Times New Roman" w:eastAsia="宋体" w:hAnsi="Times New Roman" w:cs="Times New Roman"/>
          <w:kern w:val="0"/>
          <w:sz w:val="20"/>
          <w:szCs w:val="20"/>
        </w:rPr>
        <w:t xml:space="preserve">the starting time for the </w:t>
      </w:r>
      <w:r w:rsidR="00F867F1">
        <w:rPr>
          <w:rFonts w:ascii="Times New Roman" w:eastAsia="宋体" w:hAnsi="Times New Roman" w:cs="Times New Roman"/>
          <w:kern w:val="0"/>
          <w:sz w:val="20"/>
          <w:szCs w:val="20"/>
        </w:rPr>
        <w:t>Msg2 response time window</w:t>
      </w:r>
      <w:r w:rsidR="00851908">
        <w:rPr>
          <w:rFonts w:ascii="Times New Roman" w:eastAsia="宋体" w:hAnsi="Times New Roman" w:cs="Times New Roman"/>
          <w:kern w:val="0"/>
          <w:sz w:val="20"/>
          <w:szCs w:val="20"/>
        </w:rPr>
        <w:t xml:space="preserve"> </w:t>
      </w:r>
      <w:r w:rsidR="00851908" w:rsidRPr="00851908">
        <w:rPr>
          <w:rFonts w:ascii="Times New Roman" w:eastAsia="宋体" w:hAnsi="Times New Roman" w:cs="Times New Roman"/>
          <w:kern w:val="0"/>
          <w:sz w:val="20"/>
          <w:szCs w:val="20"/>
        </w:rPr>
        <w:t xml:space="preserve">is determined based on the control information in </w:t>
      </w:r>
      <w:r w:rsidR="0061002A">
        <w:rPr>
          <w:rFonts w:ascii="Times New Roman" w:eastAsia="宋体" w:hAnsi="Times New Roman" w:cs="Times New Roman"/>
          <w:kern w:val="0"/>
          <w:sz w:val="20"/>
          <w:szCs w:val="20"/>
        </w:rPr>
        <w:t>a R2D transmission triggering random access</w:t>
      </w:r>
      <w:r w:rsidR="00851908">
        <w:rPr>
          <w:rFonts w:ascii="Times New Roman" w:eastAsia="宋体" w:hAnsi="Times New Roman" w:cs="Times New Roman"/>
          <w:kern w:val="0"/>
          <w:sz w:val="20"/>
          <w:szCs w:val="20"/>
        </w:rPr>
        <w:t xml:space="preserve">.     </w:t>
      </w:r>
    </w:p>
    <w:p w14:paraId="25E79962" w14:textId="77777777" w:rsidR="00FA6205" w:rsidRDefault="00851908" w:rsidP="00851908">
      <w:pPr>
        <w:widowControl/>
        <w:adjustRightInd w:val="0"/>
        <w:snapToGrid w:val="0"/>
        <w:spacing w:afterLines="50" w:after="120"/>
        <w:rPr>
          <w:rFonts w:ascii="Times New Roman" w:eastAsia="宋体" w:hAnsi="Times New Roman" w:cs="Times New Roman"/>
          <w:kern w:val="0"/>
          <w:sz w:val="20"/>
          <w:szCs w:val="20"/>
        </w:rPr>
      </w:pPr>
      <w:r w:rsidRPr="00851908">
        <w:rPr>
          <w:rFonts w:ascii="Times New Roman" w:eastAsia="宋体" w:hAnsi="Times New Roman" w:cs="Times New Roman" w:hint="eastAsia"/>
          <w:kern w:val="0"/>
          <w:sz w:val="20"/>
          <w:szCs w:val="20"/>
        </w:rPr>
        <w:t>F</w:t>
      </w:r>
      <w:r w:rsidRPr="00851908">
        <w:rPr>
          <w:rFonts w:ascii="Times New Roman" w:eastAsia="宋体" w:hAnsi="Times New Roman" w:cs="Times New Roman"/>
          <w:kern w:val="0"/>
          <w:sz w:val="20"/>
          <w:szCs w:val="20"/>
        </w:rPr>
        <w:t xml:space="preserve">or both options, </w:t>
      </w:r>
      <w:r>
        <w:rPr>
          <w:rFonts w:ascii="Times New Roman" w:eastAsia="宋体" w:hAnsi="Times New Roman" w:cs="Times New Roman"/>
          <w:kern w:val="0"/>
          <w:sz w:val="20"/>
          <w:szCs w:val="20"/>
        </w:rPr>
        <w:t>t</w:t>
      </w:r>
      <w:r w:rsidRPr="00851908">
        <w:rPr>
          <w:rFonts w:ascii="Times New Roman" w:eastAsia="宋体" w:hAnsi="Times New Roman" w:cs="Times New Roman"/>
          <w:kern w:val="0"/>
          <w:sz w:val="20"/>
          <w:szCs w:val="20"/>
        </w:rPr>
        <w:t xml:space="preserve">he length/duration for Msg2 response time window </w:t>
      </w:r>
      <w:r>
        <w:rPr>
          <w:rFonts w:ascii="Times New Roman" w:eastAsia="宋体" w:hAnsi="Times New Roman" w:cs="Times New Roman"/>
          <w:kern w:val="0"/>
          <w:sz w:val="20"/>
          <w:szCs w:val="20"/>
        </w:rPr>
        <w:t>can be</w:t>
      </w:r>
      <w:r w:rsidRPr="00851908">
        <w:rPr>
          <w:rFonts w:ascii="Times New Roman" w:eastAsia="宋体" w:hAnsi="Times New Roman" w:cs="Times New Roman"/>
          <w:kern w:val="0"/>
          <w:sz w:val="20"/>
          <w:szCs w:val="20"/>
        </w:rPr>
        <w:t xml:space="preserve"> pre-defined and/or indicated.</w:t>
      </w:r>
      <w:r>
        <w:rPr>
          <w:rFonts w:ascii="Times New Roman" w:eastAsia="宋体" w:hAnsi="Times New Roman" w:cs="Times New Roman"/>
          <w:kern w:val="0"/>
          <w:sz w:val="20"/>
          <w:szCs w:val="20"/>
        </w:rPr>
        <w:t xml:space="preserve"> Figure 5-1 gives an example. </w:t>
      </w:r>
    </w:p>
    <w:p w14:paraId="0BBFCE68" w14:textId="76147865" w:rsidR="00D32294" w:rsidRDefault="00D32294" w:rsidP="003B39F5">
      <w:pPr>
        <w:widowControl/>
        <w:adjustRightInd w:val="0"/>
        <w:snapToGrid w:val="0"/>
        <w:spacing w:afterLines="50" w:after="120"/>
        <w:rPr>
          <w:rFonts w:ascii="Times New Roman" w:eastAsia="宋体" w:hAnsi="Times New Roman" w:cs="Times New Roman"/>
          <w:b/>
          <w:bCs/>
          <w:kern w:val="0"/>
          <w:sz w:val="20"/>
          <w:szCs w:val="20"/>
        </w:rPr>
      </w:pP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3B39F5" w14:paraId="54CAECB3" w14:textId="77777777" w:rsidTr="003B39F5">
        <w:trPr>
          <w:trHeight w:val="3079"/>
        </w:trPr>
        <w:tc>
          <w:tcPr>
            <w:tcW w:w="4450" w:type="dxa"/>
          </w:tcPr>
          <w:p w14:paraId="110ECA40" w14:textId="50D06B07" w:rsidR="003B39F5" w:rsidRDefault="003B39F5" w:rsidP="003B39F5">
            <w:pPr>
              <w:widowControl/>
              <w:adjustRightInd w:val="0"/>
              <w:snapToGrid w:val="0"/>
              <w:spacing w:afterLines="50" w:after="120"/>
              <w:jc w:val="center"/>
            </w:pPr>
            <w:bookmarkStart w:id="23" w:name="_Hlk174527612"/>
            <w:r w:rsidRPr="00D32294">
              <w:rPr>
                <w:b/>
                <w:bCs/>
                <w:noProof/>
              </w:rPr>
              <w:drawing>
                <wp:inline distT="0" distB="0" distL="0" distR="0" wp14:anchorId="26E06482" wp14:editId="73FDA3C0">
                  <wp:extent cx="2765256" cy="1770927"/>
                  <wp:effectExtent l="0" t="0" r="0" b="0"/>
                  <wp:docPr id="46" name="图片 45">
                    <a:extLst xmlns:a="http://schemas.openxmlformats.org/drawingml/2006/main">
                      <a:ext uri="{FF2B5EF4-FFF2-40B4-BE49-F238E27FC236}">
                        <a16:creationId xmlns:a16="http://schemas.microsoft.com/office/drawing/2014/main" id="{289D27AE-81B4-4E89-ABFB-1B6D6C13F5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289D27AE-81B4-4E89-ABFB-1B6D6C13F55F}"/>
                              </a:ext>
                            </a:extLst>
                          </pic:cNvPr>
                          <pic:cNvPicPr>
                            <a:picLocks noChangeAspect="1"/>
                          </pic:cNvPicPr>
                        </pic:nvPicPr>
                        <pic:blipFill rotWithShape="1">
                          <a:blip r:embed="rId35"/>
                          <a:srcRect t="3922" r="4084"/>
                          <a:stretch/>
                        </pic:blipFill>
                        <pic:spPr bwMode="auto">
                          <a:xfrm>
                            <a:off x="0" y="0"/>
                            <a:ext cx="2778604" cy="1779476"/>
                          </a:xfrm>
                          <a:prstGeom prst="rect">
                            <a:avLst/>
                          </a:prstGeom>
                          <a:ln>
                            <a:noFill/>
                          </a:ln>
                          <a:extLst>
                            <a:ext uri="{53640926-AAD7-44D8-BBD7-CCE9431645EC}">
                              <a14:shadowObscured xmlns:a14="http://schemas.microsoft.com/office/drawing/2010/main"/>
                            </a:ext>
                          </a:extLst>
                        </pic:spPr>
                      </pic:pic>
                    </a:graphicData>
                  </a:graphic>
                </wp:inline>
              </w:drawing>
            </w:r>
            <w:r>
              <w:rPr>
                <w:sz w:val="18"/>
                <w:szCs w:val="18"/>
              </w:rPr>
              <w:t xml:space="preserve">    5-1</w:t>
            </w:r>
            <w:r w:rsidRPr="00292CF0">
              <w:rPr>
                <w:sz w:val="18"/>
                <w:szCs w:val="18"/>
              </w:rPr>
              <w:t>a: Same 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c>
          <w:tcPr>
            <w:tcW w:w="4382" w:type="dxa"/>
          </w:tcPr>
          <w:p w14:paraId="7F71C2E7" w14:textId="1E7CEC20" w:rsidR="003B39F5" w:rsidRDefault="003B39F5" w:rsidP="00AA5536">
            <w:pPr>
              <w:widowControl/>
              <w:adjustRightInd w:val="0"/>
              <w:snapToGrid w:val="0"/>
              <w:spacing w:afterLines="50" w:after="120"/>
              <w:ind w:firstLineChars="100" w:firstLine="200"/>
              <w:jc w:val="left"/>
              <w:rPr>
                <w:sz w:val="18"/>
                <w:szCs w:val="18"/>
              </w:rPr>
            </w:pPr>
            <w:r w:rsidRPr="00D32294">
              <w:rPr>
                <w:noProof/>
              </w:rPr>
              <w:drawing>
                <wp:inline distT="0" distB="0" distL="0" distR="0" wp14:anchorId="2B907EBC" wp14:editId="5EDBA842">
                  <wp:extent cx="2466460" cy="1690246"/>
                  <wp:effectExtent l="0" t="0" r="0" b="5715"/>
                  <wp:docPr id="43" name="图片 42">
                    <a:extLst xmlns:a="http://schemas.openxmlformats.org/drawingml/2006/main">
                      <a:ext uri="{FF2B5EF4-FFF2-40B4-BE49-F238E27FC236}">
                        <a16:creationId xmlns:a16="http://schemas.microsoft.com/office/drawing/2014/main" id="{048EE228-670C-4B65-B28C-C2B9025AC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a:extLst>
                              <a:ext uri="{FF2B5EF4-FFF2-40B4-BE49-F238E27FC236}">
                                <a16:creationId xmlns:a16="http://schemas.microsoft.com/office/drawing/2014/main" id="{048EE228-670C-4B65-B28C-C2B9025AC490}"/>
                              </a:ext>
                            </a:extLst>
                          </pic:cNvPr>
                          <pic:cNvPicPr>
                            <a:picLocks noChangeAspect="1"/>
                          </pic:cNvPicPr>
                        </pic:nvPicPr>
                        <pic:blipFill rotWithShape="1">
                          <a:blip r:embed="rId36"/>
                          <a:srcRect l="1598" t="4146" r="4168" b="3132"/>
                          <a:stretch/>
                        </pic:blipFill>
                        <pic:spPr bwMode="auto">
                          <a:xfrm>
                            <a:off x="0" y="0"/>
                            <a:ext cx="2478425" cy="1698445"/>
                          </a:xfrm>
                          <a:prstGeom prst="rect">
                            <a:avLst/>
                          </a:prstGeom>
                          <a:ln>
                            <a:noFill/>
                          </a:ln>
                          <a:extLst>
                            <a:ext uri="{53640926-AAD7-44D8-BBD7-CCE9431645EC}">
                              <a14:shadowObscured xmlns:a14="http://schemas.microsoft.com/office/drawing/2010/main"/>
                            </a:ext>
                          </a:extLst>
                        </pic:spPr>
                      </pic:pic>
                    </a:graphicData>
                  </a:graphic>
                </wp:inline>
              </w:drawing>
            </w:r>
          </w:p>
          <w:p w14:paraId="4A4F06F6" w14:textId="27288FB0" w:rsidR="003B39F5" w:rsidRPr="00292CF0" w:rsidRDefault="003B39F5" w:rsidP="003B39F5">
            <w:pPr>
              <w:widowControl/>
              <w:adjustRightInd w:val="0"/>
              <w:snapToGrid w:val="0"/>
              <w:spacing w:afterLines="50" w:after="120"/>
              <w:jc w:val="right"/>
            </w:pPr>
            <w:r>
              <w:rPr>
                <w:sz w:val="18"/>
                <w:szCs w:val="18"/>
              </w:rPr>
              <w:t>5-</w:t>
            </w:r>
            <w:r w:rsidRPr="00292CF0">
              <w:rPr>
                <w:sz w:val="18"/>
                <w:szCs w:val="18"/>
              </w:rPr>
              <w:t>1</w:t>
            </w:r>
            <w:r>
              <w:rPr>
                <w:sz w:val="18"/>
                <w:szCs w:val="18"/>
              </w:rPr>
              <w:t>b</w:t>
            </w:r>
            <w:r w:rsidRPr="00292CF0">
              <w:rPr>
                <w:sz w:val="18"/>
                <w:szCs w:val="18"/>
              </w:rPr>
              <w:t xml:space="preserve">: </w:t>
            </w:r>
            <w:r>
              <w:rPr>
                <w:sz w:val="18"/>
                <w:szCs w:val="18"/>
              </w:rPr>
              <w:t xml:space="preserve">Different </w:t>
            </w:r>
            <w:r w:rsidRPr="00292CF0">
              <w:rPr>
                <w:sz w:val="18"/>
                <w:szCs w:val="18"/>
              </w:rPr>
              <w:t>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r>
    </w:tbl>
    <w:p w14:paraId="0A5BB248" w14:textId="34A738A9" w:rsidR="00D32294" w:rsidRPr="00851908" w:rsidRDefault="00851908" w:rsidP="00851908">
      <w:pPr>
        <w:widowControl/>
        <w:adjustRightInd w:val="0"/>
        <w:snapToGrid w:val="0"/>
        <w:spacing w:afterLines="50" w:after="120"/>
        <w:jc w:val="center"/>
        <w:rPr>
          <w:rFonts w:ascii="Times New Roman" w:eastAsia="宋体" w:hAnsi="Times New Roman" w:cs="Times New Roman"/>
          <w:kern w:val="0"/>
          <w:sz w:val="20"/>
          <w:szCs w:val="20"/>
        </w:rPr>
      </w:pPr>
      <w:r w:rsidRPr="00851908">
        <w:rPr>
          <w:rFonts w:ascii="Times New Roman" w:eastAsia="宋体" w:hAnsi="Times New Roman" w:cs="Times New Roman" w:hint="eastAsia"/>
          <w:kern w:val="0"/>
          <w:sz w:val="20"/>
          <w:szCs w:val="20"/>
        </w:rPr>
        <w:t>F</w:t>
      </w:r>
      <w:r w:rsidRPr="00851908">
        <w:rPr>
          <w:rFonts w:ascii="Times New Roman" w:eastAsia="宋体" w:hAnsi="Times New Roman" w:cs="Times New Roman"/>
          <w:kern w:val="0"/>
          <w:sz w:val="20"/>
          <w:szCs w:val="20"/>
        </w:rPr>
        <w:t>igure 5-1: illustration on options for the Msg2 response time window</w:t>
      </w:r>
    </w:p>
    <w:bookmarkEnd w:id="23"/>
    <w:p w14:paraId="7609481D" w14:textId="77777777" w:rsidR="00D57BD6" w:rsidRDefault="00D57BD6" w:rsidP="00851908">
      <w:pPr>
        <w:widowControl/>
        <w:adjustRightInd w:val="0"/>
        <w:snapToGrid w:val="0"/>
        <w:spacing w:afterLines="50" w:after="120"/>
        <w:rPr>
          <w:rFonts w:ascii="Times New Roman" w:eastAsia="宋体" w:hAnsi="Times New Roman" w:cs="Times New Roman"/>
          <w:kern w:val="0"/>
          <w:sz w:val="20"/>
          <w:szCs w:val="20"/>
        </w:rPr>
      </w:pPr>
    </w:p>
    <w:p w14:paraId="3E60EF77" w14:textId="21994D43" w:rsidR="00FA6205" w:rsidRPr="00760BD0" w:rsidRDefault="006C000F" w:rsidP="00851908">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Between the two options, it is obvious that option 1 is simper, but option 2 has more flexibility compared to option 1. </w:t>
      </w:r>
      <w:r w:rsidR="00760BD0">
        <w:rPr>
          <w:rFonts w:ascii="Times New Roman" w:eastAsia="宋体" w:hAnsi="Times New Roman" w:cs="Times New Roman"/>
          <w:kern w:val="0"/>
          <w:sz w:val="20"/>
          <w:szCs w:val="20"/>
        </w:rPr>
        <w:t xml:space="preserve">In case Reader has the flexibility to determine one Msg2 </w:t>
      </w:r>
      <w:r w:rsidR="006F7437">
        <w:rPr>
          <w:rFonts w:ascii="Times New Roman" w:eastAsia="宋体" w:hAnsi="Times New Roman" w:cs="Times New Roman"/>
          <w:kern w:val="0"/>
          <w:sz w:val="20"/>
          <w:szCs w:val="20"/>
        </w:rPr>
        <w:t>contain</w:t>
      </w:r>
      <w:r w:rsidR="00760BD0">
        <w:rPr>
          <w:rFonts w:ascii="Times New Roman" w:eastAsia="宋体" w:hAnsi="Times New Roman" w:cs="Times New Roman"/>
          <w:kern w:val="0"/>
          <w:sz w:val="20"/>
          <w:szCs w:val="20"/>
        </w:rPr>
        <w:t xml:space="preserve"> one or more than one response to echo the ID(s)</w:t>
      </w:r>
      <w:r w:rsidR="00681EA4">
        <w:rPr>
          <w:rFonts w:ascii="Times New Roman" w:eastAsia="宋体" w:hAnsi="Times New Roman" w:cs="Times New Roman"/>
          <w:kern w:val="0"/>
          <w:sz w:val="20"/>
          <w:szCs w:val="20"/>
        </w:rPr>
        <w:t>, in other words, no need to restrict that one Msg2 should contain all the responses to echo all the ID(s) the reader received in Msg1 transmissions, then Option 2 may have more ben</w:t>
      </w:r>
      <w:r w:rsidR="00974935">
        <w:rPr>
          <w:rFonts w:ascii="Times New Roman" w:eastAsia="宋体" w:hAnsi="Times New Roman" w:cs="Times New Roman"/>
          <w:kern w:val="0"/>
          <w:sz w:val="20"/>
          <w:szCs w:val="20"/>
        </w:rPr>
        <w:t>e</w:t>
      </w:r>
      <w:r w:rsidR="00681EA4">
        <w:rPr>
          <w:rFonts w:ascii="Times New Roman" w:eastAsia="宋体" w:hAnsi="Times New Roman" w:cs="Times New Roman"/>
          <w:kern w:val="0"/>
          <w:sz w:val="20"/>
          <w:szCs w:val="20"/>
        </w:rPr>
        <w:t>fit to help device power saving, of course at the cost of signaling overhead and/or complexity.</w:t>
      </w:r>
      <w:r>
        <w:rPr>
          <w:rFonts w:ascii="Times New Roman" w:eastAsia="宋体" w:hAnsi="Times New Roman" w:cs="Times New Roman"/>
          <w:kern w:val="0"/>
          <w:sz w:val="20"/>
          <w:szCs w:val="20"/>
        </w:rPr>
        <w:t xml:space="preserve"> </w:t>
      </w:r>
      <w:r w:rsidR="00760BD0" w:rsidRPr="00760BD0">
        <w:rPr>
          <w:rFonts w:ascii="Times New Roman" w:eastAsia="宋体" w:hAnsi="Times New Roman" w:cs="Times New Roman" w:hint="eastAsia"/>
          <w:kern w:val="0"/>
          <w:sz w:val="20"/>
          <w:szCs w:val="20"/>
        </w:rPr>
        <w:t>B</w:t>
      </w:r>
      <w:r w:rsidR="00760BD0" w:rsidRPr="00760BD0">
        <w:rPr>
          <w:rFonts w:ascii="Times New Roman" w:eastAsia="宋体" w:hAnsi="Times New Roman" w:cs="Times New Roman"/>
          <w:kern w:val="0"/>
          <w:sz w:val="20"/>
          <w:szCs w:val="20"/>
        </w:rPr>
        <w:t xml:space="preserve">oth options can be studied further. </w:t>
      </w:r>
    </w:p>
    <w:p w14:paraId="4B827E20" w14:textId="6996D0D9" w:rsidR="00851908" w:rsidRPr="00B03E0F" w:rsidRDefault="00851908" w:rsidP="00D57BD6">
      <w:pPr>
        <w:widowControl/>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hint="eastAsia"/>
          <w:b/>
          <w:bCs/>
          <w:kern w:val="0"/>
          <w:sz w:val="20"/>
          <w:szCs w:val="20"/>
        </w:rPr>
        <w:t>P</w:t>
      </w:r>
      <w:r w:rsidRPr="00B03E0F">
        <w:rPr>
          <w:rFonts w:ascii="Times New Roman" w:eastAsia="宋体" w:hAnsi="Times New Roman" w:cs="Times New Roman"/>
          <w:b/>
          <w:bCs/>
          <w:kern w:val="0"/>
          <w:sz w:val="20"/>
          <w:szCs w:val="20"/>
        </w:rPr>
        <w:t>roposal</w:t>
      </w:r>
      <w:r w:rsidR="00D57BD6" w:rsidRPr="00B03E0F">
        <w:rPr>
          <w:rFonts w:ascii="Times New Roman" w:eastAsia="宋体" w:hAnsi="Times New Roman" w:cs="Times New Roman"/>
          <w:b/>
          <w:bCs/>
          <w:kern w:val="0"/>
          <w:sz w:val="20"/>
          <w:szCs w:val="20"/>
        </w:rPr>
        <w:t xml:space="preserve"> 5.1-</w:t>
      </w:r>
      <w:r w:rsidR="003B3497">
        <w:rPr>
          <w:rFonts w:ascii="Times New Roman" w:eastAsia="宋体" w:hAnsi="Times New Roman" w:cs="Times New Roman" w:hint="eastAsia"/>
          <w:b/>
          <w:bCs/>
          <w:kern w:val="0"/>
          <w:sz w:val="20"/>
          <w:szCs w:val="20"/>
        </w:rPr>
        <w:t>2</w:t>
      </w:r>
      <w:r w:rsidRPr="00B03E0F">
        <w:rPr>
          <w:rFonts w:ascii="Times New Roman" w:eastAsia="宋体" w:hAnsi="Times New Roman" w:cs="Times New Roman"/>
          <w:b/>
          <w:bCs/>
          <w:kern w:val="0"/>
          <w:sz w:val="20"/>
          <w:szCs w:val="20"/>
        </w:rPr>
        <w:t xml:space="preserve">: </w:t>
      </w:r>
      <w:r w:rsidR="00D57BD6" w:rsidRPr="00B03E0F">
        <w:rPr>
          <w:rFonts w:ascii="Times New Roman" w:eastAsia="宋体" w:hAnsi="Times New Roman" w:cs="Times New Roman"/>
          <w:b/>
          <w:bCs/>
          <w:kern w:val="0"/>
          <w:sz w:val="20"/>
          <w:szCs w:val="20"/>
        </w:rPr>
        <w:t>Study following options</w:t>
      </w:r>
      <w:bookmarkStart w:id="24" w:name="_Hlk174537551"/>
      <w:r w:rsidR="00D57BD6" w:rsidRPr="00B03E0F">
        <w:rPr>
          <w:rFonts w:ascii="Times New Roman" w:eastAsia="宋体" w:hAnsi="Times New Roman" w:cs="Times New Roman"/>
          <w:b/>
          <w:bCs/>
          <w:kern w:val="0"/>
          <w:sz w:val="20"/>
          <w:szCs w:val="20"/>
        </w:rPr>
        <w:t xml:space="preserve"> for </w:t>
      </w:r>
      <w:r w:rsidRPr="00B03E0F">
        <w:rPr>
          <w:rFonts w:ascii="Times New Roman" w:eastAsia="宋体" w:hAnsi="Times New Roman" w:cs="Times New Roman"/>
          <w:b/>
          <w:bCs/>
          <w:kern w:val="0"/>
          <w:sz w:val="20"/>
          <w:szCs w:val="20"/>
          <w:lang w:val="en-GB"/>
        </w:rPr>
        <w:t xml:space="preserve">a device to determine the Msg.2 reception timing </w:t>
      </w:r>
      <w:r w:rsidR="00D57BD6" w:rsidRPr="00B03E0F">
        <w:rPr>
          <w:rFonts w:ascii="Times New Roman" w:eastAsia="宋体" w:hAnsi="Times New Roman" w:cs="Times New Roman"/>
          <w:b/>
          <w:bCs/>
          <w:kern w:val="0"/>
          <w:sz w:val="20"/>
          <w:szCs w:val="20"/>
          <w:lang w:val="en-GB"/>
        </w:rPr>
        <w:t>in case</w:t>
      </w:r>
      <w:r w:rsidRPr="00B03E0F">
        <w:rPr>
          <w:rFonts w:ascii="Times New Roman" w:eastAsia="宋体" w:hAnsi="Times New Roman" w:cs="Times New Roman"/>
          <w:b/>
          <w:bCs/>
          <w:kern w:val="0"/>
          <w:sz w:val="20"/>
          <w:szCs w:val="20"/>
          <w:lang w:val="en-GB"/>
        </w:rPr>
        <w:t xml:space="preserve"> </w:t>
      </w:r>
      <w:r w:rsidR="003B3497" w:rsidRPr="00B03E0F">
        <w:rPr>
          <w:rFonts w:ascii="Times New Roman" w:eastAsia="宋体" w:hAnsi="Times New Roman" w:cs="Times New Roman"/>
          <w:b/>
          <w:bCs/>
          <w:kern w:val="0"/>
          <w:sz w:val="20"/>
          <w:szCs w:val="20"/>
          <w:lang w:val="en-GB"/>
        </w:rPr>
        <w:t xml:space="preserve">multiple </w:t>
      </w:r>
      <w:proofErr w:type="spellStart"/>
      <w:r w:rsidR="003B3497" w:rsidRPr="00B03E0F">
        <w:rPr>
          <w:rFonts w:ascii="Times New Roman" w:eastAsia="宋体" w:hAnsi="Times New Roman" w:cs="Times New Roman"/>
          <w:b/>
          <w:bCs/>
          <w:kern w:val="0"/>
          <w:sz w:val="20"/>
          <w:szCs w:val="20"/>
          <w:lang w:val="en-GB"/>
        </w:rPr>
        <w:t>TDMed</w:t>
      </w:r>
      <w:proofErr w:type="spellEnd"/>
      <w:r w:rsidR="003B3497" w:rsidRPr="00B03E0F">
        <w:rPr>
          <w:rFonts w:ascii="Times New Roman" w:eastAsia="宋体" w:hAnsi="Times New Roman" w:cs="Times New Roman"/>
          <w:b/>
          <w:bCs/>
          <w:kern w:val="0"/>
          <w:sz w:val="20"/>
          <w:szCs w:val="20"/>
          <w:lang w:val="en-GB"/>
        </w:rPr>
        <w:t>/</w:t>
      </w:r>
      <w:proofErr w:type="spellStart"/>
      <w:r w:rsidR="003B3497" w:rsidRPr="00B03E0F">
        <w:rPr>
          <w:rFonts w:ascii="Times New Roman" w:eastAsia="宋体" w:hAnsi="Times New Roman" w:cs="Times New Roman"/>
          <w:b/>
          <w:bCs/>
          <w:kern w:val="0"/>
          <w:sz w:val="20"/>
          <w:szCs w:val="20"/>
          <w:lang w:val="en-GB"/>
        </w:rPr>
        <w:t>FDMed</w:t>
      </w:r>
      <w:proofErr w:type="spellEnd"/>
      <w:r w:rsidR="003B3497" w:rsidRPr="00B03E0F">
        <w:rPr>
          <w:rFonts w:ascii="Times New Roman" w:eastAsia="宋体" w:hAnsi="Times New Roman" w:cs="Times New Roman"/>
          <w:b/>
          <w:bCs/>
          <w:kern w:val="0"/>
          <w:sz w:val="20"/>
          <w:szCs w:val="20"/>
          <w:lang w:val="en-GB"/>
        </w:rPr>
        <w:t xml:space="preserve"> Msg1</w:t>
      </w:r>
      <w:r w:rsidR="003B3497">
        <w:rPr>
          <w:rFonts w:ascii="Times New Roman" w:eastAsia="宋体" w:hAnsi="Times New Roman" w:cs="Times New Roman" w:hint="eastAsia"/>
          <w:b/>
          <w:bCs/>
          <w:kern w:val="0"/>
          <w:sz w:val="20"/>
          <w:szCs w:val="20"/>
          <w:lang w:val="en-GB"/>
        </w:rPr>
        <w:t xml:space="preserve"> are scheduled by </w:t>
      </w:r>
      <w:r w:rsidR="003B3497">
        <w:rPr>
          <w:rFonts w:ascii="Times New Roman" w:eastAsia="宋体" w:hAnsi="Times New Roman" w:cs="Times New Roman"/>
          <w:b/>
          <w:bCs/>
          <w:kern w:val="0"/>
          <w:sz w:val="20"/>
          <w:szCs w:val="20"/>
          <w:lang w:val="en-GB"/>
        </w:rPr>
        <w:t>a R2D transmission triggering random access</w:t>
      </w:r>
      <w:r w:rsidR="00D57BD6" w:rsidRPr="00B03E0F">
        <w:rPr>
          <w:rFonts w:ascii="Times New Roman" w:eastAsia="宋体" w:hAnsi="Times New Roman" w:cs="Times New Roman"/>
          <w:b/>
          <w:bCs/>
          <w:kern w:val="0"/>
          <w:sz w:val="20"/>
          <w:szCs w:val="20"/>
          <w:lang w:val="en-GB"/>
        </w:rPr>
        <w:t>.</w:t>
      </w:r>
      <w:bookmarkEnd w:id="24"/>
    </w:p>
    <w:p w14:paraId="473F7683" w14:textId="2ADEC220" w:rsidR="00B03E0F" w:rsidRPr="00B03E0F" w:rsidRDefault="00851908" w:rsidP="00282283">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bookmarkStart w:id="25" w:name="_Hlk174537335"/>
      <w:r w:rsidRPr="00B03E0F">
        <w:rPr>
          <w:rFonts w:ascii="Times New Roman" w:eastAsia="宋体" w:hAnsi="Times New Roman" w:cs="Times New Roman"/>
          <w:b/>
          <w:bCs/>
          <w:kern w:val="0"/>
          <w:sz w:val="20"/>
          <w:szCs w:val="20"/>
        </w:rPr>
        <w:t xml:space="preserve">Opt.1 Common </w:t>
      </w:r>
      <w:r w:rsidR="00B03E0F" w:rsidRPr="00B03E0F">
        <w:rPr>
          <w:rFonts w:ascii="Times New Roman" w:eastAsia="宋体" w:hAnsi="Times New Roman" w:cs="Times New Roman"/>
          <w:b/>
          <w:bCs/>
          <w:kern w:val="0"/>
          <w:sz w:val="20"/>
          <w:szCs w:val="20"/>
        </w:rPr>
        <w:t>t</w:t>
      </w:r>
      <w:r w:rsidRPr="00B03E0F">
        <w:rPr>
          <w:rFonts w:ascii="Times New Roman" w:eastAsia="宋体" w:hAnsi="Times New Roman" w:cs="Times New Roman"/>
          <w:b/>
          <w:bCs/>
          <w:kern w:val="0"/>
          <w:sz w:val="20"/>
          <w:szCs w:val="20"/>
        </w:rPr>
        <w:t>ime window</w:t>
      </w:r>
      <w:r w:rsidR="00B03E0F" w:rsidRPr="00B03E0F">
        <w:rPr>
          <w:rFonts w:ascii="Times New Roman" w:eastAsia="宋体" w:hAnsi="Times New Roman" w:cs="Times New Roman"/>
          <w:b/>
          <w:bCs/>
          <w:kern w:val="0"/>
          <w:sz w:val="20"/>
          <w:szCs w:val="20"/>
        </w:rPr>
        <w:t xml:space="preserve"> based</w:t>
      </w:r>
      <w:r w:rsidRPr="00B03E0F">
        <w:rPr>
          <w:rFonts w:ascii="Times New Roman" w:eastAsia="宋体" w:hAnsi="Times New Roman" w:cs="Times New Roman"/>
          <w:b/>
          <w:bCs/>
          <w:kern w:val="0"/>
          <w:sz w:val="20"/>
          <w:szCs w:val="20"/>
        </w:rPr>
        <w:t xml:space="preserve">: </w:t>
      </w:r>
      <w:r w:rsidR="00B03E0F" w:rsidRPr="00B03E0F">
        <w:rPr>
          <w:rFonts w:ascii="Times New Roman" w:eastAsia="宋体" w:hAnsi="Times New Roman" w:cs="Times New Roman"/>
          <w:b/>
          <w:bCs/>
          <w:kern w:val="0"/>
          <w:sz w:val="20"/>
          <w:szCs w:val="20"/>
        </w:rPr>
        <w:t>the starting time for the Msg2 response time window is T</w:t>
      </w:r>
      <w:r w:rsidR="00B03E0F" w:rsidRPr="003B3497">
        <w:rPr>
          <w:rFonts w:ascii="Times New Roman" w:eastAsia="宋体" w:hAnsi="Times New Roman" w:cs="Times New Roman"/>
          <w:b/>
          <w:bCs/>
          <w:kern w:val="0"/>
          <w:sz w:val="20"/>
          <w:szCs w:val="20"/>
          <w:vertAlign w:val="subscript"/>
        </w:rPr>
        <w:t>D2R_min</w:t>
      </w:r>
      <w:r w:rsidR="00B03E0F" w:rsidRPr="00B03E0F">
        <w:rPr>
          <w:rFonts w:ascii="Times New Roman" w:eastAsia="宋体" w:hAnsi="Times New Roman" w:cs="Times New Roman"/>
          <w:b/>
          <w:bCs/>
          <w:kern w:val="0"/>
          <w:sz w:val="20"/>
          <w:szCs w:val="20"/>
        </w:rPr>
        <w:t xml:space="preserve"> after the “last” Msg1 time domain resource that is scheduled by the </w:t>
      </w:r>
      <w:r w:rsidR="003B3497">
        <w:rPr>
          <w:rFonts w:ascii="Times New Roman" w:eastAsia="宋体" w:hAnsi="Times New Roman" w:cs="Times New Roman"/>
          <w:b/>
          <w:bCs/>
          <w:kern w:val="0"/>
          <w:sz w:val="20"/>
          <w:szCs w:val="20"/>
          <w:lang w:val="en-GB"/>
        </w:rPr>
        <w:t>R2D transmission triggering random access</w:t>
      </w:r>
      <w:r w:rsidR="00B03E0F" w:rsidRPr="00B03E0F">
        <w:rPr>
          <w:rFonts w:ascii="Times New Roman" w:eastAsia="宋体" w:hAnsi="Times New Roman" w:cs="Times New Roman"/>
          <w:b/>
          <w:bCs/>
          <w:kern w:val="0"/>
          <w:sz w:val="20"/>
          <w:szCs w:val="20"/>
        </w:rPr>
        <w:t xml:space="preserve">. </w:t>
      </w:r>
    </w:p>
    <w:p w14:paraId="78836F9F" w14:textId="679992C4" w:rsidR="00B03E0F" w:rsidRPr="00B03E0F" w:rsidRDefault="00851908" w:rsidP="00282283">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 xml:space="preserve">Opt.2 Independent Time window: </w:t>
      </w:r>
      <w:r w:rsidR="00B03E0F" w:rsidRPr="00B03E0F">
        <w:rPr>
          <w:rFonts w:ascii="Times New Roman" w:eastAsia="宋体" w:hAnsi="Times New Roman" w:cs="Times New Roman"/>
          <w:b/>
          <w:bCs/>
          <w:kern w:val="0"/>
          <w:sz w:val="20"/>
          <w:szCs w:val="20"/>
        </w:rPr>
        <w:t xml:space="preserve">the starting time for the Msg2 response time window is determined based on the control information in the </w:t>
      </w:r>
      <w:r w:rsidR="003B3497">
        <w:rPr>
          <w:rFonts w:ascii="Times New Roman" w:eastAsia="宋体" w:hAnsi="Times New Roman" w:cs="Times New Roman"/>
          <w:b/>
          <w:bCs/>
          <w:kern w:val="0"/>
          <w:sz w:val="20"/>
          <w:szCs w:val="20"/>
          <w:lang w:val="en-GB"/>
        </w:rPr>
        <w:t>R2D transmission triggering random access</w:t>
      </w:r>
      <w:r w:rsidR="00B03E0F" w:rsidRPr="00B03E0F">
        <w:rPr>
          <w:rFonts w:ascii="Times New Roman" w:eastAsia="宋体" w:hAnsi="Times New Roman" w:cs="Times New Roman"/>
          <w:b/>
          <w:bCs/>
          <w:kern w:val="0"/>
          <w:sz w:val="20"/>
          <w:szCs w:val="20"/>
        </w:rPr>
        <w:t xml:space="preserve">. </w:t>
      </w:r>
    </w:p>
    <w:p w14:paraId="7835BF30" w14:textId="5F7536D9" w:rsidR="00D00112" w:rsidRPr="0085467B" w:rsidRDefault="00B03E0F" w:rsidP="00282283">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D00112">
        <w:rPr>
          <w:rFonts w:ascii="Times New Roman" w:eastAsia="宋体" w:hAnsi="Times New Roman" w:cs="Times New Roman" w:hint="eastAsia"/>
          <w:b/>
          <w:bCs/>
          <w:kern w:val="0"/>
          <w:sz w:val="20"/>
          <w:szCs w:val="20"/>
        </w:rPr>
        <w:t>F</w:t>
      </w:r>
      <w:r w:rsidRPr="00D00112">
        <w:rPr>
          <w:rFonts w:ascii="Times New Roman" w:eastAsia="宋体" w:hAnsi="Times New Roman" w:cs="Times New Roman"/>
          <w:b/>
          <w:bCs/>
          <w:kern w:val="0"/>
          <w:sz w:val="20"/>
          <w:szCs w:val="20"/>
        </w:rPr>
        <w:t>or both options, the length/duration for Msg2 response time window can be pre-defined and/or indicated.</w:t>
      </w:r>
    </w:p>
    <w:bookmarkEnd w:id="25"/>
    <w:p w14:paraId="5449B0E4" w14:textId="0DC56728" w:rsidR="00DA2DBE" w:rsidRPr="00D00112" w:rsidRDefault="00DA2DBE" w:rsidP="00D001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b/>
          <w:bCs/>
          <w:kern w:val="0"/>
          <w:sz w:val="28"/>
          <w:szCs w:val="28"/>
          <w:lang w:val="fr-FR"/>
        </w:rPr>
      </w:pPr>
      <w:r w:rsidRPr="00D00112">
        <w:rPr>
          <w:rFonts w:ascii="Arial" w:hAnsi="Arial" w:cs="Arial"/>
          <w:b/>
          <w:bCs/>
          <w:kern w:val="0"/>
          <w:sz w:val="28"/>
          <w:szCs w:val="28"/>
          <w:lang w:val="fr-FR"/>
        </w:rPr>
        <w:t>Usage for T</w:t>
      </w:r>
      <w:r w:rsidR="00D00112" w:rsidRPr="00D00112">
        <w:rPr>
          <w:rFonts w:ascii="Arial" w:hAnsi="Arial" w:cs="Arial"/>
          <w:b/>
          <w:bCs/>
          <w:kern w:val="0"/>
          <w:sz w:val="28"/>
          <w:szCs w:val="28"/>
          <w:vertAlign w:val="subscript"/>
          <w:lang w:val="fr-FR"/>
        </w:rPr>
        <w:t>D2R</w:t>
      </w:r>
      <w:r w:rsidRPr="00D00112">
        <w:rPr>
          <w:rFonts w:ascii="Arial" w:hAnsi="Arial" w:cs="Arial"/>
          <w:b/>
          <w:bCs/>
          <w:kern w:val="0"/>
          <w:sz w:val="28"/>
          <w:szCs w:val="28"/>
          <w:vertAlign w:val="subscript"/>
          <w:lang w:val="fr-FR"/>
        </w:rPr>
        <w:t>_</w:t>
      </w:r>
      <w:r w:rsidR="00D00112" w:rsidRPr="00D00112">
        <w:rPr>
          <w:rFonts w:ascii="Arial" w:hAnsi="Arial" w:cs="Arial"/>
          <w:b/>
          <w:bCs/>
          <w:kern w:val="0"/>
          <w:sz w:val="28"/>
          <w:szCs w:val="28"/>
          <w:vertAlign w:val="subscript"/>
          <w:lang w:val="fr-FR"/>
        </w:rPr>
        <w:t>D</w:t>
      </w:r>
      <w:r w:rsidRPr="00D00112">
        <w:rPr>
          <w:rFonts w:ascii="Arial" w:hAnsi="Arial" w:cs="Arial"/>
          <w:b/>
          <w:bCs/>
          <w:kern w:val="0"/>
          <w:sz w:val="28"/>
          <w:szCs w:val="28"/>
          <w:vertAlign w:val="subscript"/>
          <w:lang w:val="fr-FR"/>
        </w:rPr>
        <w:t>2</w:t>
      </w:r>
      <w:r w:rsidR="00D00112" w:rsidRPr="00D00112">
        <w:rPr>
          <w:rFonts w:ascii="Arial" w:hAnsi="Arial" w:cs="Arial"/>
          <w:b/>
          <w:bCs/>
          <w:kern w:val="0"/>
          <w:sz w:val="28"/>
          <w:szCs w:val="28"/>
          <w:vertAlign w:val="subscript"/>
          <w:lang w:val="fr-FR"/>
        </w:rPr>
        <w:t>R</w:t>
      </w:r>
      <w:r w:rsidRPr="00D00112">
        <w:rPr>
          <w:rFonts w:ascii="Arial" w:hAnsi="Arial" w:cs="Arial"/>
          <w:b/>
          <w:bCs/>
          <w:kern w:val="0"/>
          <w:sz w:val="28"/>
          <w:szCs w:val="28"/>
          <w:vertAlign w:val="subscript"/>
          <w:lang w:val="fr-FR"/>
        </w:rPr>
        <w:t>_min</w:t>
      </w:r>
    </w:p>
    <w:p w14:paraId="76FCB77B" w14:textId="017E5340" w:rsidR="00BB1A03" w:rsidRDefault="000C354B" w:rsidP="00BB1A03">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From</w:t>
      </w:r>
      <w:r w:rsidR="00BB1A03">
        <w:rPr>
          <w:rFonts w:ascii="Times New Roman" w:eastAsia="宋体" w:hAnsi="Times New Roman" w:cs="Times New Roman" w:hint="eastAsia"/>
          <w:kern w:val="0"/>
          <w:sz w:val="20"/>
          <w:szCs w:val="24"/>
        </w:rPr>
        <w:t xml:space="preserve"> our understanding, one usage</w:t>
      </w:r>
      <w:r w:rsidR="00BB1A03" w:rsidRPr="004111F8">
        <w:rPr>
          <w:rFonts w:ascii="Times New Roman" w:eastAsia="宋体" w:hAnsi="Times New Roman" w:cs="Times New Roman"/>
          <w:kern w:val="0"/>
          <w:sz w:val="20"/>
          <w:szCs w:val="24"/>
        </w:rPr>
        <w:t xml:space="preserve"> </w:t>
      </w:r>
      <w:r w:rsidR="00BB1A03">
        <w:rPr>
          <w:rFonts w:ascii="Times New Roman" w:eastAsia="宋体" w:hAnsi="Times New Roman" w:cs="Times New Roman" w:hint="eastAsia"/>
          <w:kern w:val="0"/>
          <w:sz w:val="20"/>
          <w:szCs w:val="24"/>
        </w:rPr>
        <w:t>of</w:t>
      </w:r>
      <w:r w:rsidR="00BB1A03" w:rsidRPr="004111F8">
        <w:rPr>
          <w:rFonts w:ascii="Times New Roman" w:eastAsia="宋体" w:hAnsi="Times New Roman" w:cs="Times New Roman"/>
          <w:kern w:val="0"/>
          <w:sz w:val="20"/>
          <w:szCs w:val="24"/>
        </w:rPr>
        <w:t xml:space="preserve"> this time limit is similar to the "in</w:t>
      </w:r>
      <w:r w:rsidR="00BB1A03">
        <w:rPr>
          <w:rFonts w:ascii="Times New Roman" w:eastAsia="宋体" w:hAnsi="Times New Roman" w:cs="Times New Roman" w:hint="eastAsia"/>
          <w:kern w:val="0"/>
          <w:sz w:val="20"/>
          <w:szCs w:val="24"/>
        </w:rPr>
        <w:t>-</w:t>
      </w:r>
      <w:r w:rsidR="00BB1A03" w:rsidRPr="004111F8">
        <w:rPr>
          <w:rFonts w:ascii="Times New Roman" w:eastAsia="宋体" w:hAnsi="Times New Roman" w:cs="Times New Roman"/>
          <w:kern w:val="0"/>
          <w:sz w:val="20"/>
          <w:szCs w:val="24"/>
        </w:rPr>
        <w:t>process reply</w:t>
      </w:r>
      <w:r w:rsidR="00BB1A03">
        <w:rPr>
          <w:rFonts w:ascii="Times New Roman" w:eastAsia="宋体" w:hAnsi="Times New Roman" w:cs="Times New Roman"/>
          <w:kern w:val="0"/>
          <w:sz w:val="20"/>
          <w:szCs w:val="24"/>
        </w:rPr>
        <w:t xml:space="preserve">, i.e., </w:t>
      </w:r>
      <w:r w:rsidR="00BB1A03" w:rsidRPr="00ED469A">
        <w:rPr>
          <w:rFonts w:ascii="Times New Roman" w:eastAsia="宋体" w:hAnsi="Times New Roman" w:cs="Times New Roman"/>
          <w:kern w:val="0"/>
          <w:sz w:val="20"/>
          <w:szCs w:val="24"/>
        </w:rPr>
        <w:t>T</w:t>
      </w:r>
      <w:r w:rsidR="00BB1A03">
        <w:rPr>
          <w:rFonts w:ascii="Times New Roman" w:eastAsia="宋体" w:hAnsi="Times New Roman" w:cs="Times New Roman"/>
          <w:kern w:val="0"/>
          <w:sz w:val="20"/>
          <w:szCs w:val="24"/>
          <w:vertAlign w:val="subscript"/>
        </w:rPr>
        <w:t>7</w:t>
      </w:r>
      <w:r w:rsidR="00BB1A03" w:rsidRPr="004111F8">
        <w:rPr>
          <w:rFonts w:ascii="Times New Roman" w:eastAsia="宋体" w:hAnsi="Times New Roman" w:cs="Times New Roman"/>
          <w:kern w:val="0"/>
          <w:sz w:val="20"/>
          <w:szCs w:val="24"/>
        </w:rPr>
        <w:t>" in RFID</w:t>
      </w:r>
      <w:r w:rsidR="00BB1A03">
        <w:rPr>
          <w:rFonts w:ascii="Times New Roman" w:eastAsia="宋体" w:hAnsi="Times New Roman" w:cs="Times New Roman" w:hint="eastAsia"/>
          <w:kern w:val="0"/>
          <w:sz w:val="20"/>
          <w:szCs w:val="24"/>
        </w:rPr>
        <w:t xml:space="preserve">. In RFID, </w:t>
      </w:r>
      <w:r w:rsidR="00BB1A03" w:rsidRPr="00ED469A">
        <w:rPr>
          <w:rFonts w:ascii="Times New Roman" w:eastAsia="宋体" w:hAnsi="Times New Roman" w:cs="Times New Roman"/>
          <w:kern w:val="0"/>
          <w:sz w:val="20"/>
          <w:szCs w:val="24"/>
        </w:rPr>
        <w:t xml:space="preserve">if a tag needs more time </w:t>
      </w:r>
      <w:r w:rsidR="00BB1A03">
        <w:rPr>
          <w:rFonts w:ascii="Times New Roman" w:eastAsia="宋体" w:hAnsi="Times New Roman" w:cs="Times New Roman"/>
          <w:kern w:val="0"/>
          <w:sz w:val="20"/>
          <w:szCs w:val="24"/>
        </w:rPr>
        <w:t>to execute</w:t>
      </w:r>
      <w:r w:rsidR="00BB1A03" w:rsidRPr="00ED469A">
        <w:rPr>
          <w:rFonts w:ascii="Times New Roman" w:eastAsia="宋体" w:hAnsi="Times New Roman" w:cs="Times New Roman"/>
          <w:kern w:val="0"/>
          <w:sz w:val="20"/>
          <w:szCs w:val="24"/>
        </w:rPr>
        <w:t xml:space="preserve"> </w:t>
      </w:r>
      <w:r w:rsidR="00BB1A03">
        <w:rPr>
          <w:rFonts w:ascii="Times New Roman" w:eastAsia="宋体" w:hAnsi="Times New Roman" w:cs="Times New Roman"/>
          <w:kern w:val="0"/>
          <w:sz w:val="20"/>
          <w:szCs w:val="24"/>
        </w:rPr>
        <w:t xml:space="preserve">the </w:t>
      </w:r>
      <w:r w:rsidR="00BB1A03">
        <w:rPr>
          <w:rFonts w:ascii="Times New Roman" w:eastAsia="宋体" w:hAnsi="Times New Roman" w:cs="Times New Roman" w:hint="eastAsia"/>
          <w:kern w:val="0"/>
          <w:sz w:val="20"/>
          <w:szCs w:val="24"/>
        </w:rPr>
        <w:t xml:space="preserve">received </w:t>
      </w:r>
      <w:r w:rsidR="00BB1A03" w:rsidRPr="00ED469A">
        <w:rPr>
          <w:rFonts w:ascii="Times New Roman" w:eastAsia="宋体" w:hAnsi="Times New Roman" w:cs="Times New Roman"/>
          <w:kern w:val="0"/>
          <w:sz w:val="20"/>
          <w:szCs w:val="24"/>
        </w:rPr>
        <w:t>command</w:t>
      </w:r>
      <w:r w:rsidR="00BB1A03">
        <w:rPr>
          <w:rFonts w:ascii="Times New Roman" w:eastAsia="宋体" w:hAnsi="Times New Roman" w:cs="Times New Roman" w:hint="eastAsia"/>
          <w:kern w:val="0"/>
          <w:sz w:val="20"/>
          <w:szCs w:val="24"/>
        </w:rPr>
        <w:t>,</w:t>
      </w:r>
      <w:r w:rsidR="00BB1A03" w:rsidRPr="004111F8">
        <w:rPr>
          <w:rFonts w:ascii="Times New Roman" w:eastAsia="宋体" w:hAnsi="Times New Roman" w:cs="Times New Roman"/>
          <w:kern w:val="0"/>
          <w:sz w:val="20"/>
          <w:szCs w:val="24"/>
        </w:rPr>
        <w:t xml:space="preserve"> </w:t>
      </w:r>
      <w:r w:rsidR="00BB1A03">
        <w:rPr>
          <w:rFonts w:ascii="Times New Roman" w:eastAsia="宋体" w:hAnsi="Times New Roman" w:cs="Times New Roman" w:hint="eastAsia"/>
          <w:kern w:val="0"/>
          <w:sz w:val="20"/>
          <w:szCs w:val="24"/>
        </w:rPr>
        <w:t xml:space="preserve">it </w:t>
      </w:r>
      <w:r w:rsidR="00BB1A03" w:rsidRPr="00ED469A">
        <w:rPr>
          <w:rFonts w:ascii="Times New Roman" w:eastAsia="宋体" w:hAnsi="Times New Roman" w:cs="Times New Roman"/>
          <w:kern w:val="0"/>
          <w:sz w:val="20"/>
          <w:szCs w:val="24"/>
        </w:rPr>
        <w:t xml:space="preserve">can respond with "in-process" </w:t>
      </w:r>
      <w:r w:rsidR="00BB1A03">
        <w:rPr>
          <w:rFonts w:ascii="Times New Roman" w:eastAsia="宋体" w:hAnsi="Times New Roman" w:cs="Times New Roman" w:hint="eastAsia"/>
          <w:kern w:val="0"/>
          <w:sz w:val="20"/>
          <w:szCs w:val="24"/>
        </w:rPr>
        <w:t xml:space="preserve">and </w:t>
      </w:r>
      <w:r w:rsidR="00BB1A03" w:rsidRPr="009273D6">
        <w:rPr>
          <w:rFonts w:ascii="Times New Roman" w:eastAsia="宋体" w:hAnsi="Times New Roman" w:cs="Times New Roman"/>
          <w:kern w:val="0"/>
          <w:sz w:val="20"/>
          <w:szCs w:val="24"/>
        </w:rPr>
        <w:t>subsequently</w:t>
      </w:r>
      <w:r w:rsidR="00BB1A03">
        <w:rPr>
          <w:rFonts w:ascii="Times New Roman" w:eastAsia="宋体" w:hAnsi="Times New Roman" w:cs="Times New Roman" w:hint="eastAsia"/>
          <w:kern w:val="0"/>
          <w:sz w:val="20"/>
          <w:szCs w:val="24"/>
        </w:rPr>
        <w:t xml:space="preserve"> </w:t>
      </w:r>
      <w:r w:rsidR="00BB1A03" w:rsidRPr="00ED469A">
        <w:rPr>
          <w:rFonts w:ascii="Times New Roman" w:eastAsia="宋体" w:hAnsi="Times New Roman" w:cs="Times New Roman"/>
          <w:kern w:val="0"/>
          <w:sz w:val="20"/>
          <w:szCs w:val="24"/>
        </w:rPr>
        <w:t xml:space="preserve">send </w:t>
      </w:r>
      <w:r w:rsidR="00BB1A03">
        <w:rPr>
          <w:rFonts w:ascii="Times New Roman" w:eastAsia="宋体" w:hAnsi="Times New Roman" w:cs="Times New Roman"/>
          <w:kern w:val="0"/>
          <w:sz w:val="20"/>
          <w:szCs w:val="24"/>
        </w:rPr>
        <w:t xml:space="preserve">the D2R </w:t>
      </w:r>
      <w:r w:rsidR="00BB1A03" w:rsidRPr="00ED469A">
        <w:rPr>
          <w:rFonts w:ascii="Times New Roman" w:eastAsia="宋体" w:hAnsi="Times New Roman" w:cs="Times New Roman"/>
          <w:kern w:val="0"/>
          <w:sz w:val="20"/>
          <w:szCs w:val="24"/>
        </w:rPr>
        <w:t>response</w:t>
      </w:r>
      <w:r w:rsidR="00BB1A03">
        <w:rPr>
          <w:rFonts w:ascii="Times New Roman" w:eastAsia="宋体" w:hAnsi="Times New Roman" w:cs="Times New Roman" w:hint="eastAsia"/>
          <w:kern w:val="0"/>
          <w:sz w:val="20"/>
          <w:szCs w:val="24"/>
        </w:rPr>
        <w:t>s</w:t>
      </w:r>
      <w:r w:rsidR="00BB1A03">
        <w:rPr>
          <w:rFonts w:ascii="Times New Roman" w:eastAsia="宋体" w:hAnsi="Times New Roman" w:cs="Times New Roman"/>
          <w:kern w:val="0"/>
          <w:sz w:val="20"/>
          <w:szCs w:val="24"/>
        </w:rPr>
        <w:t xml:space="preserve"> </w:t>
      </w:r>
      <w:r w:rsidR="00BB1A03">
        <w:rPr>
          <w:rFonts w:ascii="Times New Roman" w:eastAsia="宋体" w:hAnsi="Times New Roman" w:cs="Times New Roman" w:hint="eastAsia"/>
          <w:kern w:val="0"/>
          <w:sz w:val="20"/>
          <w:szCs w:val="24"/>
        </w:rPr>
        <w:t xml:space="preserve">as long as they </w:t>
      </w:r>
      <w:r w:rsidR="00BB1A03" w:rsidRPr="00ED469A">
        <w:rPr>
          <w:rFonts w:ascii="Times New Roman" w:eastAsia="宋体" w:hAnsi="Times New Roman" w:cs="Times New Roman"/>
          <w:kern w:val="0"/>
          <w:sz w:val="20"/>
          <w:szCs w:val="24"/>
        </w:rPr>
        <w:t xml:space="preserve">meet </w:t>
      </w:r>
      <w:r w:rsidR="00BB1A03">
        <w:rPr>
          <w:rFonts w:ascii="Times New Roman" w:eastAsia="宋体" w:hAnsi="Times New Roman" w:cs="Times New Roman" w:hint="eastAsia"/>
          <w:kern w:val="0"/>
          <w:sz w:val="20"/>
          <w:szCs w:val="24"/>
        </w:rPr>
        <w:t xml:space="preserve">the </w:t>
      </w:r>
      <w:r w:rsidR="00BB1A03" w:rsidRPr="00ED469A">
        <w:rPr>
          <w:rFonts w:ascii="Times New Roman" w:eastAsia="宋体" w:hAnsi="Times New Roman" w:cs="Times New Roman"/>
          <w:kern w:val="0"/>
          <w:sz w:val="20"/>
          <w:szCs w:val="24"/>
        </w:rPr>
        <w:t>specific time requirements</w:t>
      </w:r>
      <w:r w:rsidR="00BB1A03">
        <w:rPr>
          <w:rFonts w:ascii="Times New Roman" w:eastAsia="宋体" w:hAnsi="Times New Roman" w:cs="Times New Roman"/>
          <w:kern w:val="0"/>
          <w:sz w:val="20"/>
          <w:szCs w:val="24"/>
        </w:rPr>
        <w:t xml:space="preserve">.  </w:t>
      </w:r>
    </w:p>
    <w:p w14:paraId="6D187128" w14:textId="293DE3BD" w:rsidR="004111F8" w:rsidRPr="00D00112" w:rsidRDefault="00BB1A03" w:rsidP="00793B85">
      <w:pPr>
        <w:widowControl/>
        <w:adjustRightInd w:val="0"/>
        <w:snapToGrid w:val="0"/>
        <w:spacing w:afterLines="50" w:after="120"/>
        <w:rPr>
          <w:rFonts w:ascii="Times New Roman" w:eastAsia="宋体" w:hAnsi="Times New Roman" w:cs="Times New Roman"/>
          <w:b/>
          <w:bCs/>
          <w:kern w:val="0"/>
          <w:sz w:val="20"/>
          <w:szCs w:val="24"/>
        </w:rPr>
      </w:pPr>
      <w:r w:rsidRPr="00D00112">
        <w:rPr>
          <w:rFonts w:ascii="Times New Roman" w:eastAsia="宋体" w:hAnsi="Times New Roman" w:cs="Times New Roman" w:hint="eastAsia"/>
          <w:b/>
          <w:bCs/>
          <w:kern w:val="0"/>
          <w:sz w:val="20"/>
          <w:szCs w:val="20"/>
        </w:rPr>
        <w:t>P</w:t>
      </w:r>
      <w:r w:rsidRPr="00D00112">
        <w:rPr>
          <w:rFonts w:ascii="Times New Roman" w:eastAsia="宋体" w:hAnsi="Times New Roman" w:cs="Times New Roman"/>
          <w:b/>
          <w:bCs/>
          <w:kern w:val="0"/>
          <w:sz w:val="20"/>
          <w:szCs w:val="20"/>
        </w:rPr>
        <w:t>roposal 5.1-</w:t>
      </w:r>
      <w:r w:rsidR="003B3497">
        <w:rPr>
          <w:rFonts w:ascii="Times New Roman" w:eastAsia="宋体" w:hAnsi="Times New Roman" w:cs="Times New Roman" w:hint="eastAsia"/>
          <w:b/>
          <w:bCs/>
          <w:kern w:val="0"/>
          <w:sz w:val="20"/>
          <w:szCs w:val="20"/>
        </w:rPr>
        <w:t>3</w:t>
      </w:r>
      <w:r w:rsidRPr="00D00112">
        <w:rPr>
          <w:rFonts w:ascii="Times New Roman" w:eastAsia="宋体" w:hAnsi="Times New Roman" w:cs="Times New Roman"/>
          <w:b/>
          <w:bCs/>
          <w:kern w:val="0"/>
          <w:sz w:val="20"/>
          <w:szCs w:val="20"/>
        </w:rPr>
        <w:t xml:space="preserve">: </w:t>
      </w:r>
      <w:r w:rsidR="00793B85" w:rsidRPr="00D00112">
        <w:rPr>
          <w:rFonts w:ascii="Times New Roman" w:eastAsia="宋体" w:hAnsi="Times New Roman" w:cs="Times New Roman"/>
          <w:b/>
          <w:bCs/>
          <w:kern w:val="0"/>
          <w:sz w:val="20"/>
          <w:szCs w:val="20"/>
        </w:rPr>
        <w:t>One of t</w:t>
      </w:r>
      <w:r w:rsidRPr="00D00112">
        <w:rPr>
          <w:rFonts w:ascii="Times New Roman" w:eastAsia="宋体" w:hAnsi="Times New Roman" w:cs="Times New Roman"/>
          <w:b/>
          <w:bCs/>
          <w:kern w:val="0"/>
          <w:sz w:val="20"/>
          <w:szCs w:val="20"/>
        </w:rPr>
        <w:t>he</w:t>
      </w:r>
      <w:r w:rsidRPr="00D00112">
        <w:rPr>
          <w:rFonts w:ascii="Times New Roman" w:eastAsia="宋体" w:hAnsi="Times New Roman" w:cs="Times New Roman" w:hint="eastAsia"/>
          <w:b/>
          <w:bCs/>
          <w:kern w:val="0"/>
          <w:sz w:val="20"/>
          <w:szCs w:val="20"/>
        </w:rPr>
        <w:t xml:space="preserve"> use </w:t>
      </w:r>
      <w:r w:rsidR="0085467B" w:rsidRPr="00D00112">
        <w:rPr>
          <w:rFonts w:ascii="Times New Roman" w:eastAsia="宋体" w:hAnsi="Times New Roman" w:cs="Times New Roman"/>
          <w:b/>
          <w:bCs/>
          <w:kern w:val="0"/>
          <w:sz w:val="20"/>
          <w:szCs w:val="20"/>
        </w:rPr>
        <w:t>cases</w:t>
      </w:r>
      <w:r w:rsidRPr="00D00112">
        <w:rPr>
          <w:rFonts w:ascii="Times New Roman" w:eastAsia="宋体" w:hAnsi="Times New Roman" w:cs="Times New Roman" w:hint="eastAsia"/>
          <w:b/>
          <w:bCs/>
          <w:kern w:val="0"/>
          <w:sz w:val="20"/>
          <w:szCs w:val="20"/>
        </w:rPr>
        <w:t xml:space="preserve"> </w:t>
      </w:r>
      <w:r w:rsidR="00793B85" w:rsidRPr="00D00112">
        <w:rPr>
          <w:rFonts w:ascii="Times New Roman" w:eastAsia="宋体" w:hAnsi="Times New Roman" w:cs="Times New Roman"/>
          <w:b/>
          <w:bCs/>
          <w:kern w:val="0"/>
          <w:sz w:val="20"/>
          <w:szCs w:val="20"/>
        </w:rPr>
        <w:t xml:space="preserve">for </w:t>
      </w:r>
      <w:r w:rsidRPr="00D00112">
        <w:rPr>
          <w:rFonts w:ascii="Times New Roman" w:eastAsia="Microsoft YaHei UI" w:hAnsi="Times New Roman" w:cs="Times New Roman"/>
          <w:b/>
          <w:bCs/>
        </w:rPr>
        <w:t>T</w:t>
      </w:r>
      <w:r w:rsidRPr="00D00112">
        <w:rPr>
          <w:rFonts w:ascii="Times New Roman" w:eastAsia="Microsoft YaHei UI" w:hAnsi="Times New Roman" w:cs="Times New Roman"/>
          <w:b/>
          <w:bCs/>
          <w:vertAlign w:val="subscript"/>
        </w:rPr>
        <w:t>D2R_D2R_min</w:t>
      </w:r>
      <w:r w:rsidRPr="00D00112">
        <w:rPr>
          <w:rFonts w:ascii="Times New Roman" w:eastAsia="宋体" w:hAnsi="Times New Roman" w:cs="Times New Roman"/>
          <w:b/>
          <w:bCs/>
          <w:kern w:val="0"/>
          <w:sz w:val="20"/>
          <w:szCs w:val="20"/>
        </w:rPr>
        <w:t xml:space="preserve"> between two different consecutive D2R transmissions from the same A-IoT device </w:t>
      </w:r>
      <w:r w:rsidR="00793B85" w:rsidRPr="00D00112">
        <w:rPr>
          <w:rFonts w:ascii="Times New Roman" w:eastAsia="宋体" w:hAnsi="Times New Roman" w:cs="Times New Roman"/>
          <w:b/>
          <w:bCs/>
          <w:kern w:val="0"/>
          <w:sz w:val="20"/>
          <w:szCs w:val="20"/>
        </w:rPr>
        <w:t xml:space="preserve">can be similar as </w:t>
      </w:r>
      <w:r w:rsidR="00793B85" w:rsidRPr="00D00112">
        <w:rPr>
          <w:rFonts w:ascii="Times New Roman" w:eastAsia="宋体" w:hAnsi="Times New Roman" w:cs="Times New Roman"/>
          <w:b/>
          <w:bCs/>
          <w:kern w:val="0"/>
          <w:sz w:val="20"/>
          <w:szCs w:val="24"/>
        </w:rPr>
        <w:t xml:space="preserve">the </w:t>
      </w:r>
      <w:r w:rsidR="00D00112">
        <w:rPr>
          <w:rFonts w:ascii="Times New Roman" w:eastAsia="宋体" w:hAnsi="Times New Roman" w:cs="Times New Roman"/>
          <w:b/>
          <w:bCs/>
          <w:kern w:val="0"/>
          <w:sz w:val="20"/>
          <w:szCs w:val="24"/>
        </w:rPr>
        <w:t>“</w:t>
      </w:r>
      <w:r w:rsidR="00793B85" w:rsidRPr="00D00112">
        <w:rPr>
          <w:rFonts w:ascii="Times New Roman" w:eastAsia="宋体" w:hAnsi="Times New Roman" w:cs="Times New Roman"/>
          <w:b/>
          <w:bCs/>
          <w:kern w:val="0"/>
          <w:sz w:val="20"/>
          <w:szCs w:val="24"/>
        </w:rPr>
        <w:t>in</w:t>
      </w:r>
      <w:r w:rsidR="00793B85" w:rsidRPr="00D00112">
        <w:rPr>
          <w:rFonts w:ascii="Times New Roman" w:eastAsia="宋体" w:hAnsi="Times New Roman" w:cs="Times New Roman" w:hint="eastAsia"/>
          <w:b/>
          <w:bCs/>
          <w:kern w:val="0"/>
          <w:sz w:val="20"/>
          <w:szCs w:val="24"/>
        </w:rPr>
        <w:t>-</w:t>
      </w:r>
      <w:r w:rsidR="00793B85" w:rsidRPr="00D00112">
        <w:rPr>
          <w:rFonts w:ascii="Times New Roman" w:eastAsia="宋体" w:hAnsi="Times New Roman" w:cs="Times New Roman"/>
          <w:b/>
          <w:bCs/>
          <w:kern w:val="0"/>
          <w:sz w:val="20"/>
          <w:szCs w:val="24"/>
        </w:rPr>
        <w:t xml:space="preserve">process reply” adopted in UHF, </w:t>
      </w:r>
      <w:r w:rsidR="00793B85" w:rsidRPr="00D00112">
        <w:rPr>
          <w:rFonts w:ascii="Times New Roman" w:eastAsia="宋体" w:hAnsi="Times New Roman" w:cs="Times New Roman"/>
          <w:b/>
          <w:bCs/>
          <w:kern w:val="0"/>
          <w:sz w:val="20"/>
          <w:szCs w:val="20"/>
        </w:rPr>
        <w:t xml:space="preserve">that </w:t>
      </w:r>
      <w:r w:rsidRPr="00D00112">
        <w:rPr>
          <w:rFonts w:ascii="Times New Roman" w:eastAsia="宋体" w:hAnsi="Times New Roman" w:cs="Times New Roman"/>
          <w:b/>
          <w:bCs/>
          <w:kern w:val="0"/>
          <w:sz w:val="20"/>
          <w:szCs w:val="20"/>
        </w:rPr>
        <w:t xml:space="preserve">a A-IoT </w:t>
      </w:r>
      <w:r w:rsidRPr="00D00112">
        <w:rPr>
          <w:rFonts w:ascii="Times New Roman" w:eastAsia="宋体" w:hAnsi="Times New Roman" w:cs="Times New Roman" w:hint="eastAsia"/>
          <w:b/>
          <w:bCs/>
          <w:kern w:val="0"/>
          <w:sz w:val="20"/>
          <w:szCs w:val="20"/>
        </w:rPr>
        <w:t xml:space="preserve">device </w:t>
      </w:r>
      <w:r w:rsidRPr="00D00112">
        <w:rPr>
          <w:rFonts w:ascii="Times New Roman" w:eastAsia="宋体" w:hAnsi="Times New Roman" w:cs="Times New Roman"/>
          <w:b/>
          <w:bCs/>
          <w:kern w:val="0"/>
          <w:sz w:val="20"/>
          <w:szCs w:val="20"/>
        </w:rPr>
        <w:t>may</w:t>
      </w:r>
      <w:r w:rsidR="00793B85" w:rsidRPr="00D00112">
        <w:rPr>
          <w:rFonts w:ascii="Times New Roman" w:eastAsia="宋体" w:hAnsi="Times New Roman" w:cs="Times New Roman"/>
          <w:b/>
          <w:bCs/>
          <w:kern w:val="0"/>
          <w:sz w:val="20"/>
          <w:szCs w:val="20"/>
        </w:rPr>
        <w:t xml:space="preserve"> reply </w:t>
      </w:r>
      <w:r w:rsidR="00D00112" w:rsidRPr="00D00112">
        <w:rPr>
          <w:rFonts w:ascii="Times New Roman" w:eastAsia="宋体" w:hAnsi="Times New Roman" w:cs="Times New Roman"/>
          <w:b/>
          <w:bCs/>
          <w:kern w:val="0"/>
          <w:sz w:val="20"/>
          <w:szCs w:val="20"/>
        </w:rPr>
        <w:t xml:space="preserve">firstly </w:t>
      </w:r>
      <w:r w:rsidR="00793B85" w:rsidRPr="00D00112">
        <w:rPr>
          <w:rFonts w:ascii="Times New Roman" w:eastAsia="宋体" w:hAnsi="Times New Roman" w:cs="Times New Roman"/>
          <w:b/>
          <w:bCs/>
          <w:kern w:val="0"/>
          <w:sz w:val="20"/>
          <w:szCs w:val="20"/>
        </w:rPr>
        <w:t>to Reader that it</w:t>
      </w:r>
      <w:r w:rsidRPr="00D00112">
        <w:rPr>
          <w:rFonts w:ascii="Times New Roman" w:eastAsia="宋体" w:hAnsi="Times New Roman" w:cs="Times New Roman"/>
          <w:b/>
          <w:bCs/>
          <w:kern w:val="0"/>
          <w:sz w:val="20"/>
          <w:szCs w:val="20"/>
        </w:rPr>
        <w:t xml:space="preserve"> need</w:t>
      </w:r>
      <w:r w:rsidR="00793B85" w:rsidRPr="00D00112">
        <w:rPr>
          <w:rFonts w:ascii="Times New Roman" w:eastAsia="宋体" w:hAnsi="Times New Roman" w:cs="Times New Roman"/>
          <w:b/>
          <w:bCs/>
          <w:kern w:val="0"/>
          <w:sz w:val="20"/>
          <w:szCs w:val="20"/>
        </w:rPr>
        <w:t>s</w:t>
      </w:r>
      <w:r w:rsidRPr="00D00112">
        <w:rPr>
          <w:rFonts w:ascii="Times New Roman" w:eastAsia="宋体" w:hAnsi="Times New Roman" w:cs="Times New Roman"/>
          <w:b/>
          <w:bCs/>
          <w:kern w:val="0"/>
          <w:sz w:val="20"/>
          <w:szCs w:val="20"/>
        </w:rPr>
        <w:t xml:space="preserve"> more time </w:t>
      </w:r>
      <w:r w:rsidR="00793B85" w:rsidRPr="00D00112">
        <w:rPr>
          <w:rFonts w:ascii="Times New Roman" w:eastAsia="宋体" w:hAnsi="Times New Roman" w:cs="Times New Roman"/>
          <w:b/>
          <w:bCs/>
          <w:kern w:val="0"/>
          <w:sz w:val="20"/>
          <w:szCs w:val="20"/>
        </w:rPr>
        <w:t>for processing/</w:t>
      </w:r>
      <w:bookmarkStart w:id="26" w:name="_Hlk174521875"/>
      <w:r w:rsidR="00201442" w:rsidRPr="00D00112">
        <w:rPr>
          <w:rFonts w:ascii="Times New Roman" w:eastAsia="宋体" w:hAnsi="Times New Roman" w:cs="Times New Roman"/>
          <w:b/>
          <w:bCs/>
          <w:kern w:val="0"/>
          <w:sz w:val="20"/>
          <w:szCs w:val="20"/>
        </w:rPr>
        <w:t>preparation</w:t>
      </w:r>
      <w:bookmarkEnd w:id="26"/>
      <w:r w:rsidR="00793B85" w:rsidRPr="00D00112">
        <w:rPr>
          <w:rFonts w:ascii="Times New Roman" w:eastAsia="宋体" w:hAnsi="Times New Roman" w:cs="Times New Roman"/>
          <w:b/>
          <w:bCs/>
          <w:kern w:val="0"/>
          <w:sz w:val="20"/>
          <w:szCs w:val="20"/>
        </w:rPr>
        <w:t xml:space="preserve"> </w:t>
      </w:r>
      <w:r w:rsidR="00D00112" w:rsidRPr="00D00112">
        <w:rPr>
          <w:rFonts w:ascii="Times New Roman" w:eastAsia="宋体" w:hAnsi="Times New Roman" w:cs="Times New Roman"/>
          <w:b/>
          <w:bCs/>
          <w:kern w:val="0"/>
          <w:sz w:val="20"/>
          <w:szCs w:val="20"/>
        </w:rPr>
        <w:t>followed by the corresponding D2R response to the R2D command</w:t>
      </w:r>
      <w:r w:rsidRPr="00D00112">
        <w:rPr>
          <w:rFonts w:ascii="Times New Roman" w:eastAsia="宋体" w:hAnsi="Times New Roman" w:cs="Times New Roman"/>
          <w:b/>
          <w:bCs/>
          <w:kern w:val="0"/>
          <w:sz w:val="20"/>
          <w:szCs w:val="20"/>
        </w:rPr>
        <w:t xml:space="preserve">.  </w:t>
      </w:r>
    </w:p>
    <w:p w14:paraId="2EE7E7F2" w14:textId="2E19EB6E" w:rsidR="00EF198B" w:rsidRPr="002B1577" w:rsidRDefault="00EF198B" w:rsidP="007E1639">
      <w:pPr>
        <w:keepNext/>
        <w:keepLines/>
        <w:widowControl/>
        <w:numPr>
          <w:ilvl w:val="1"/>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2B1577">
        <w:rPr>
          <w:rFonts w:ascii="Arial" w:hAnsi="Arial" w:cs="Arial"/>
          <w:kern w:val="0"/>
          <w:sz w:val="36"/>
          <w:szCs w:val="20"/>
          <w:lang w:val="fr-FR"/>
        </w:rPr>
        <w:t xml:space="preserve">Scheduling </w:t>
      </w:r>
      <w:r w:rsidR="007E1639" w:rsidRPr="002B1577">
        <w:rPr>
          <w:rFonts w:ascii="Arial" w:hAnsi="Arial" w:cs="Arial"/>
          <w:kern w:val="0"/>
          <w:sz w:val="36"/>
          <w:szCs w:val="20"/>
          <w:lang w:val="fr-FR"/>
        </w:rPr>
        <w:t xml:space="preserve">aspects </w:t>
      </w:r>
    </w:p>
    <w:p w14:paraId="56AA73C2" w14:textId="27F7A2B4" w:rsidR="007E1639" w:rsidRDefault="00EB00F7" w:rsidP="007E1639">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w:t>
      </w:r>
      <w:r w:rsidR="007E1639">
        <w:rPr>
          <w:rFonts w:ascii="Times New Roman" w:eastAsia="宋体" w:hAnsi="Times New Roman" w:cs="Times New Roman"/>
          <w:kern w:val="0"/>
          <w:sz w:val="20"/>
          <w:szCs w:val="24"/>
        </w:rPr>
        <w:t xml:space="preserve">n </w:t>
      </w:r>
      <w:r w:rsidR="007E1639" w:rsidRPr="00F5658C">
        <w:rPr>
          <w:rFonts w:ascii="Times New Roman" w:eastAsia="宋体" w:hAnsi="Times New Roman" w:cs="Times New Roman"/>
          <w:kern w:val="0"/>
          <w:sz w:val="20"/>
          <w:szCs w:val="24"/>
        </w:rPr>
        <w:t>RFID C1G2 standard</w:t>
      </w:r>
      <w:r w:rsidR="007E1639">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it </w:t>
      </w:r>
      <w:r w:rsidR="007E1639">
        <w:rPr>
          <w:rFonts w:ascii="Times New Roman" w:eastAsia="宋体" w:hAnsi="Times New Roman" w:cs="Times New Roman"/>
          <w:kern w:val="0"/>
          <w:sz w:val="20"/>
          <w:szCs w:val="24"/>
        </w:rPr>
        <w:t>is t</w:t>
      </w:r>
      <w:r w:rsidR="007E1639" w:rsidRPr="00E67D72">
        <w:rPr>
          <w:rFonts w:ascii="Times New Roman" w:eastAsia="宋体" w:hAnsi="Times New Roman" w:cs="Times New Roman"/>
          <w:kern w:val="0"/>
          <w:sz w:val="20"/>
          <w:szCs w:val="24"/>
        </w:rPr>
        <w:t>he reader</w:t>
      </w:r>
      <w:r w:rsidR="00781506">
        <w:rPr>
          <w:rFonts w:ascii="Times New Roman" w:eastAsia="宋体" w:hAnsi="Times New Roman" w:cs="Times New Roman"/>
          <w:kern w:val="0"/>
          <w:sz w:val="20"/>
          <w:szCs w:val="24"/>
        </w:rPr>
        <w:t>’</w:t>
      </w:r>
      <w:r w:rsidR="007E1639" w:rsidRPr="0036371A">
        <w:rPr>
          <w:rFonts w:ascii="Times New Roman" w:eastAsia="宋体" w:hAnsi="Times New Roman" w:cs="Times New Roman"/>
          <w:kern w:val="0"/>
          <w:sz w:val="20"/>
          <w:szCs w:val="24"/>
        </w:rPr>
        <w:t>s responsibility</w:t>
      </w:r>
      <w:r w:rsidR="007E1639">
        <w:rPr>
          <w:rFonts w:ascii="Times New Roman" w:eastAsia="宋体" w:hAnsi="Times New Roman" w:cs="Times New Roman"/>
          <w:kern w:val="0"/>
          <w:sz w:val="20"/>
          <w:szCs w:val="24"/>
        </w:rPr>
        <w:t xml:space="preserve"> to determine </w:t>
      </w:r>
      <w:r w:rsidR="007E1639" w:rsidRPr="00E67D72">
        <w:rPr>
          <w:rFonts w:ascii="Times New Roman" w:eastAsia="宋体" w:hAnsi="Times New Roman" w:cs="Times New Roman"/>
          <w:kern w:val="0"/>
          <w:sz w:val="20"/>
          <w:szCs w:val="24"/>
        </w:rPr>
        <w:t xml:space="preserve">the </w:t>
      </w:r>
      <w:r w:rsidR="007E1639">
        <w:rPr>
          <w:rFonts w:ascii="Times New Roman" w:eastAsia="宋体" w:hAnsi="Times New Roman" w:cs="Times New Roman"/>
          <w:kern w:val="0"/>
          <w:sz w:val="20"/>
          <w:szCs w:val="24"/>
        </w:rPr>
        <w:t>DL and UL transmission</w:t>
      </w:r>
      <w:r w:rsidR="007E1639" w:rsidRPr="00E67D72">
        <w:rPr>
          <w:rFonts w:ascii="Times New Roman" w:eastAsia="宋体" w:hAnsi="Times New Roman" w:cs="Times New Roman"/>
          <w:kern w:val="0"/>
          <w:sz w:val="20"/>
          <w:szCs w:val="24"/>
        </w:rPr>
        <w:t xml:space="preserve"> parameters</w:t>
      </w:r>
      <w:r w:rsidR="007E1639">
        <w:rPr>
          <w:rFonts w:ascii="Times New Roman" w:eastAsia="宋体" w:hAnsi="Times New Roman" w:cs="Times New Roman"/>
          <w:kern w:val="0"/>
          <w:sz w:val="20"/>
          <w:szCs w:val="24"/>
        </w:rPr>
        <w:t xml:space="preserve"> and send the scheduling information to Tag by using the preamble and payload when initiating an inventory round. More specifically, </w:t>
      </w:r>
    </w:p>
    <w:p w14:paraId="6427CBE4" w14:textId="2BE6C4E4" w:rsidR="007E1639" w:rsidRDefault="007E1639" w:rsidP="00510FF0">
      <w:pPr>
        <w:pStyle w:val="affff0"/>
        <w:widowControl/>
        <w:numPr>
          <w:ilvl w:val="0"/>
          <w:numId w:val="21"/>
        </w:numPr>
        <w:adjustRightInd w:val="0"/>
        <w:snapToGrid w:val="0"/>
        <w:spacing w:afterLines="50" w:after="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f</w:t>
      </w:r>
      <w:r w:rsidRPr="00BF279A">
        <w:rPr>
          <w:rFonts w:ascii="Times New Roman" w:eastAsia="宋体" w:hAnsi="Times New Roman" w:cs="Times New Roman"/>
          <w:kern w:val="0"/>
          <w:sz w:val="20"/>
          <w:szCs w:val="24"/>
        </w:rPr>
        <w:t xml:space="preserve">or </w:t>
      </w:r>
      <w:r>
        <w:rPr>
          <w:rFonts w:ascii="Times New Roman" w:eastAsia="宋体" w:hAnsi="Times New Roman" w:cs="Times New Roman"/>
          <w:kern w:val="0"/>
          <w:sz w:val="20"/>
          <w:szCs w:val="24"/>
        </w:rPr>
        <w:t xml:space="preserve">Tag </w:t>
      </w:r>
      <w:r w:rsidRPr="00BF279A">
        <w:rPr>
          <w:rFonts w:ascii="Times New Roman" w:eastAsia="宋体" w:hAnsi="Times New Roman" w:cs="Times New Roman"/>
          <w:kern w:val="0"/>
          <w:sz w:val="20"/>
          <w:szCs w:val="24"/>
        </w:rPr>
        <w:t>DL transmission, the modulation can be</w:t>
      </w:r>
      <w:r w:rsidRPr="002E59E2">
        <w:t xml:space="preserve"> </w:t>
      </w:r>
      <w:r w:rsidRPr="00BF279A">
        <w:rPr>
          <w:rFonts w:ascii="Times New Roman" w:eastAsia="宋体" w:hAnsi="Times New Roman" w:cs="Times New Roman"/>
          <w:kern w:val="0"/>
          <w:sz w:val="20"/>
          <w:szCs w:val="24"/>
        </w:rPr>
        <w:t>DSB-ASK, SSB-ASK, or PR-ASK</w:t>
      </w:r>
      <w:r>
        <w:rPr>
          <w:rFonts w:ascii="Times New Roman" w:eastAsia="宋体" w:hAnsi="Times New Roman" w:cs="Times New Roman"/>
          <w:kern w:val="0"/>
          <w:sz w:val="20"/>
          <w:szCs w:val="24"/>
        </w:rPr>
        <w:t>, and the Tag is able to</w:t>
      </w:r>
      <w:r w:rsidRPr="00D07B6C">
        <w:rPr>
          <w:rFonts w:ascii="Times New Roman" w:eastAsia="宋体" w:hAnsi="Times New Roman" w:cs="Times New Roman"/>
          <w:kern w:val="0"/>
          <w:sz w:val="20"/>
          <w:szCs w:val="24"/>
        </w:rPr>
        <w:t xml:space="preserve"> demodulate all three modulation </w:t>
      </w:r>
      <w:r>
        <w:rPr>
          <w:rFonts w:ascii="Times New Roman" w:eastAsia="宋体" w:hAnsi="Times New Roman" w:cs="Times New Roman"/>
          <w:kern w:val="0"/>
          <w:sz w:val="20"/>
          <w:szCs w:val="24"/>
        </w:rPr>
        <w:t>schemes;</w:t>
      </w:r>
      <w:r w:rsidRPr="00BF279A">
        <w:rPr>
          <w:rFonts w:ascii="Times New Roman" w:eastAsia="宋体" w:hAnsi="Times New Roman" w:cs="Times New Roman"/>
          <w:kern w:val="0"/>
          <w:sz w:val="20"/>
          <w:szCs w:val="24"/>
        </w:rPr>
        <w:t xml:space="preserve"> the coding format is fixed as PIE</w:t>
      </w:r>
      <w:r>
        <w:rPr>
          <w:rFonts w:ascii="Times New Roman" w:eastAsia="宋体" w:hAnsi="Times New Roman" w:cs="Times New Roman"/>
          <w:kern w:val="0"/>
          <w:sz w:val="20"/>
          <w:szCs w:val="24"/>
        </w:rPr>
        <w:t xml:space="preserve"> (</w:t>
      </w:r>
      <w:r w:rsidRPr="00227E0B">
        <w:rPr>
          <w:rFonts w:ascii="Times New Roman" w:eastAsia="宋体" w:hAnsi="Times New Roman" w:cs="Times New Roman"/>
          <w:kern w:val="0"/>
          <w:sz w:val="20"/>
          <w:szCs w:val="24"/>
        </w:rPr>
        <w:t>Pulse-interval encoding</w:t>
      </w:r>
      <w:r>
        <w:rPr>
          <w:rFonts w:ascii="Times New Roman" w:eastAsia="宋体" w:hAnsi="Times New Roman" w:cs="Times New Roman"/>
          <w:kern w:val="0"/>
          <w:sz w:val="20"/>
          <w:szCs w:val="24"/>
        </w:rPr>
        <w:t xml:space="preserve">); the transmission length for data ‘0’ and data ‘1’ is determined by measuring the length of </w:t>
      </w:r>
      <w:proofErr w:type="spellStart"/>
      <w:r>
        <w:rPr>
          <w:rFonts w:ascii="Times New Roman" w:eastAsia="宋体" w:hAnsi="Times New Roman" w:cs="Times New Roman"/>
          <w:kern w:val="0"/>
          <w:sz w:val="20"/>
          <w:szCs w:val="24"/>
        </w:rPr>
        <w:t>R</w:t>
      </w:r>
      <w:r w:rsidR="00781506">
        <w:rPr>
          <w:rFonts w:ascii="Times New Roman" w:eastAsia="宋体" w:hAnsi="Times New Roman" w:cs="Times New Roman"/>
          <w:kern w:val="0"/>
          <w:sz w:val="20"/>
          <w:szCs w:val="24"/>
        </w:rPr>
        <w:t>t</w:t>
      </w:r>
      <w:r>
        <w:rPr>
          <w:rFonts w:ascii="Times New Roman" w:eastAsia="宋体" w:hAnsi="Times New Roman" w:cs="Times New Roman"/>
          <w:kern w:val="0"/>
          <w:sz w:val="20"/>
          <w:szCs w:val="24"/>
        </w:rPr>
        <w:t>cal</w:t>
      </w:r>
      <w:proofErr w:type="spellEnd"/>
      <w:r>
        <w:rPr>
          <w:rFonts w:ascii="Times New Roman" w:eastAsia="宋体" w:hAnsi="Times New Roman" w:cs="Times New Roman"/>
          <w:kern w:val="0"/>
          <w:sz w:val="20"/>
          <w:szCs w:val="24"/>
        </w:rPr>
        <w:t xml:space="preserve"> in the preamble.      </w:t>
      </w:r>
    </w:p>
    <w:p w14:paraId="65C5D1AD" w14:textId="066C6FAE" w:rsidR="007E1639" w:rsidRDefault="007E1639" w:rsidP="00510FF0">
      <w:pPr>
        <w:pStyle w:val="affff0"/>
        <w:widowControl/>
        <w:numPr>
          <w:ilvl w:val="0"/>
          <w:numId w:val="21"/>
        </w:numPr>
        <w:adjustRightInd w:val="0"/>
        <w:snapToGrid w:val="0"/>
        <w:spacing w:afterLines="50" w:after="120"/>
        <w:ind w:firstLineChars="0"/>
        <w:rPr>
          <w:rFonts w:ascii="Times New Roman" w:eastAsia="宋体" w:hAnsi="Times New Roman" w:cs="Times New Roman"/>
          <w:kern w:val="0"/>
          <w:sz w:val="20"/>
          <w:szCs w:val="24"/>
        </w:rPr>
      </w:pPr>
      <w:r w:rsidRPr="00BF279A">
        <w:rPr>
          <w:rFonts w:ascii="Times New Roman" w:eastAsia="宋体" w:hAnsi="Times New Roman" w:cs="Times New Roman"/>
          <w:kern w:val="0"/>
          <w:sz w:val="20"/>
          <w:szCs w:val="24"/>
        </w:rPr>
        <w:t>for</w:t>
      </w:r>
      <w:r>
        <w:rPr>
          <w:rFonts w:ascii="Times New Roman" w:eastAsia="宋体" w:hAnsi="Times New Roman" w:cs="Times New Roman"/>
          <w:kern w:val="0"/>
          <w:sz w:val="20"/>
          <w:szCs w:val="24"/>
        </w:rPr>
        <w:t xml:space="preserve"> Tag </w:t>
      </w:r>
      <w:r w:rsidRPr="00BF279A">
        <w:rPr>
          <w:rFonts w:ascii="Times New Roman" w:eastAsia="宋体" w:hAnsi="Times New Roman" w:cs="Times New Roman"/>
          <w:kern w:val="0"/>
          <w:sz w:val="20"/>
          <w:szCs w:val="24"/>
        </w:rPr>
        <w:t>UL</w:t>
      </w:r>
      <w:r>
        <w:rPr>
          <w:rFonts w:ascii="Times New Roman" w:eastAsia="宋体" w:hAnsi="Times New Roman" w:cs="Times New Roman"/>
          <w:kern w:val="0"/>
          <w:sz w:val="20"/>
          <w:szCs w:val="24"/>
        </w:rPr>
        <w:t xml:space="preserve"> </w:t>
      </w:r>
      <w:r w:rsidRPr="00BF279A">
        <w:rPr>
          <w:rFonts w:ascii="Times New Roman" w:eastAsia="宋体" w:hAnsi="Times New Roman" w:cs="Times New Roman"/>
          <w:kern w:val="0"/>
          <w:sz w:val="20"/>
          <w:szCs w:val="24"/>
        </w:rPr>
        <w:t>transmission, the modulation can be</w:t>
      </w:r>
      <w:r w:rsidRPr="00160B1B">
        <w:rPr>
          <w:rFonts w:ascii="Times New Roman" w:eastAsia="宋体" w:hAnsi="Times New Roman" w:cs="Times New Roman"/>
          <w:kern w:val="0"/>
          <w:sz w:val="20"/>
          <w:szCs w:val="24"/>
        </w:rPr>
        <w:t xml:space="preserve"> ASK</w:t>
      </w:r>
      <w:r>
        <w:rPr>
          <w:rFonts w:ascii="Times New Roman" w:eastAsia="宋体" w:hAnsi="Times New Roman" w:cs="Times New Roman"/>
          <w:kern w:val="0"/>
          <w:sz w:val="20"/>
          <w:szCs w:val="24"/>
        </w:rPr>
        <w:t xml:space="preserve"> </w:t>
      </w:r>
      <w:r w:rsidRPr="00160B1B">
        <w:rPr>
          <w:rFonts w:ascii="Times New Roman" w:eastAsia="宋体" w:hAnsi="Times New Roman" w:cs="Times New Roman"/>
          <w:kern w:val="0"/>
          <w:sz w:val="20"/>
          <w:szCs w:val="24"/>
        </w:rPr>
        <w:t xml:space="preserve">or PSK </w:t>
      </w:r>
      <w:r>
        <w:rPr>
          <w:rFonts w:ascii="Times New Roman" w:eastAsia="宋体" w:hAnsi="Times New Roman" w:cs="Times New Roman"/>
          <w:kern w:val="0"/>
          <w:sz w:val="20"/>
          <w:szCs w:val="24"/>
        </w:rPr>
        <w:t xml:space="preserve">which can be determined by the Tag, and Reader should </w:t>
      </w:r>
      <w:r w:rsidRPr="007F3D15">
        <w:rPr>
          <w:rFonts w:ascii="Times New Roman" w:eastAsia="宋体" w:hAnsi="Times New Roman" w:cs="Times New Roman"/>
          <w:kern w:val="0"/>
          <w:sz w:val="20"/>
          <w:szCs w:val="24"/>
        </w:rPr>
        <w:t>demodulate both modulation</w:t>
      </w:r>
      <w:r>
        <w:rPr>
          <w:rFonts w:ascii="Times New Roman" w:eastAsia="宋体" w:hAnsi="Times New Roman" w:cs="Times New Roman"/>
          <w:kern w:val="0"/>
          <w:sz w:val="20"/>
          <w:szCs w:val="24"/>
        </w:rPr>
        <w:t xml:space="preserve"> schemes; the coding format can be </w:t>
      </w:r>
      <w:r w:rsidRPr="007F3D15">
        <w:rPr>
          <w:rFonts w:ascii="Times New Roman" w:eastAsia="宋体" w:hAnsi="Times New Roman" w:cs="Times New Roman"/>
          <w:kern w:val="0"/>
          <w:sz w:val="20"/>
          <w:szCs w:val="24"/>
        </w:rPr>
        <w:t xml:space="preserve">FM0 </w:t>
      </w:r>
      <w:r>
        <w:rPr>
          <w:rFonts w:ascii="Times New Roman" w:eastAsia="宋体" w:hAnsi="Times New Roman" w:cs="Times New Roman"/>
          <w:kern w:val="0"/>
          <w:sz w:val="20"/>
          <w:szCs w:val="24"/>
        </w:rPr>
        <w:t xml:space="preserve">with M=1 </w:t>
      </w:r>
      <w:r w:rsidRPr="007F3D15">
        <w:rPr>
          <w:rFonts w:ascii="Times New Roman" w:eastAsia="宋体" w:hAnsi="Times New Roman" w:cs="Times New Roman"/>
          <w:kern w:val="0"/>
          <w:sz w:val="20"/>
          <w:szCs w:val="24"/>
        </w:rPr>
        <w:t>or Miller-modulated subcarrier</w:t>
      </w:r>
      <w:r>
        <w:rPr>
          <w:rFonts w:ascii="Times New Roman" w:eastAsia="宋体" w:hAnsi="Times New Roman" w:cs="Times New Roman"/>
          <w:kern w:val="0"/>
          <w:sz w:val="20"/>
          <w:szCs w:val="24"/>
        </w:rPr>
        <w:t xml:space="preserve"> with M=2,4,8; </w:t>
      </w:r>
      <w:r w:rsidRPr="008C7214">
        <w:rPr>
          <w:rFonts w:ascii="Times New Roman" w:eastAsia="宋体" w:hAnsi="Times New Roman" w:cs="Times New Roman"/>
          <w:kern w:val="0"/>
          <w:sz w:val="20"/>
          <w:szCs w:val="24"/>
        </w:rPr>
        <w:t>Tag’s backscatter link frequency</w:t>
      </w:r>
      <w:r>
        <w:rPr>
          <w:rFonts w:ascii="Times New Roman" w:eastAsia="宋体" w:hAnsi="Times New Roman" w:cs="Times New Roman"/>
          <w:kern w:val="0"/>
          <w:sz w:val="20"/>
          <w:szCs w:val="24"/>
        </w:rPr>
        <w:t xml:space="preserve"> is also determined and indicated by the </w:t>
      </w:r>
      <w:r>
        <w:rPr>
          <w:rFonts w:ascii="Times New Roman" w:eastAsia="宋体" w:hAnsi="Times New Roman" w:cs="Times New Roman"/>
          <w:kern w:val="0"/>
          <w:sz w:val="20"/>
          <w:szCs w:val="24"/>
        </w:rPr>
        <w:lastRenderedPageBreak/>
        <w:t xml:space="preserve">Reader by </w:t>
      </w:r>
      <w:proofErr w:type="spellStart"/>
      <w:r w:rsidRPr="00D32C19">
        <w:rPr>
          <w:rFonts w:ascii="Times New Roman" w:eastAsia="宋体" w:hAnsi="Times New Roman" w:cs="Times New Roman"/>
          <w:kern w:val="0"/>
          <w:sz w:val="20"/>
          <w:szCs w:val="24"/>
        </w:rPr>
        <w:t>T</w:t>
      </w:r>
      <w:r w:rsidR="00781506" w:rsidRPr="00D32C19">
        <w:rPr>
          <w:rFonts w:ascii="Times New Roman" w:eastAsia="宋体" w:hAnsi="Times New Roman" w:cs="Times New Roman"/>
          <w:kern w:val="0"/>
          <w:sz w:val="20"/>
          <w:szCs w:val="24"/>
        </w:rPr>
        <w:t>r</w:t>
      </w:r>
      <w:r w:rsidRPr="00D32C19">
        <w:rPr>
          <w:rFonts w:ascii="Times New Roman" w:eastAsia="宋体" w:hAnsi="Times New Roman" w:cs="Times New Roman"/>
          <w:kern w:val="0"/>
          <w:sz w:val="20"/>
          <w:szCs w:val="24"/>
        </w:rPr>
        <w:t>cal</w:t>
      </w:r>
      <w:proofErr w:type="spellEnd"/>
      <w:r>
        <w:rPr>
          <w:rFonts w:ascii="Times New Roman" w:eastAsia="宋体" w:hAnsi="Times New Roman" w:cs="Times New Roman"/>
          <w:kern w:val="0"/>
          <w:sz w:val="20"/>
          <w:szCs w:val="24"/>
        </w:rPr>
        <w:t xml:space="preserve"> in the preamble and</w:t>
      </w:r>
      <w:r w:rsidRPr="00810623">
        <w:rPr>
          <w:rFonts w:ascii="Times New Roman" w:eastAsia="宋体" w:hAnsi="Times New Roman" w:cs="Times New Roman"/>
          <w:kern w:val="0"/>
          <w:sz w:val="20"/>
          <w:szCs w:val="24"/>
        </w:rPr>
        <w:t xml:space="preserve"> divide ratio (DR)</w:t>
      </w:r>
      <w:r>
        <w:rPr>
          <w:rFonts w:ascii="Times New Roman" w:eastAsia="宋体" w:hAnsi="Times New Roman" w:cs="Times New Roman"/>
          <w:kern w:val="0"/>
          <w:sz w:val="20"/>
          <w:szCs w:val="24"/>
        </w:rPr>
        <w:t xml:space="preserve"> and modulation scheme M indicated</w:t>
      </w:r>
      <w:r w:rsidRPr="00810623">
        <w:rPr>
          <w:rFonts w:ascii="Times New Roman" w:eastAsia="宋体" w:hAnsi="Times New Roman" w:cs="Times New Roman"/>
          <w:kern w:val="0"/>
          <w:sz w:val="20"/>
          <w:szCs w:val="24"/>
        </w:rPr>
        <w:t xml:space="preserve"> in the payload</w:t>
      </w:r>
      <w:r>
        <w:rPr>
          <w:rFonts w:ascii="Times New Roman" w:eastAsia="宋体" w:hAnsi="Times New Roman" w:cs="Times New Roman"/>
          <w:kern w:val="0"/>
          <w:sz w:val="20"/>
          <w:szCs w:val="24"/>
        </w:rPr>
        <w:t xml:space="preserve"> of a </w:t>
      </w:r>
      <w:r w:rsidRPr="00D32C19">
        <w:rPr>
          <w:rFonts w:ascii="Times New Roman" w:eastAsia="宋体" w:hAnsi="Times New Roman" w:cs="Times New Roman"/>
          <w:kern w:val="0"/>
          <w:sz w:val="20"/>
          <w:szCs w:val="24"/>
        </w:rPr>
        <w:t>Query command that initiates an inventory round</w:t>
      </w:r>
      <w:r>
        <w:rPr>
          <w:rFonts w:ascii="Times New Roman" w:eastAsia="宋体" w:hAnsi="Times New Roman" w:cs="Times New Roman"/>
          <w:kern w:val="0"/>
          <w:sz w:val="20"/>
          <w:szCs w:val="24"/>
        </w:rPr>
        <w:t xml:space="preserve">. </w:t>
      </w:r>
    </w:p>
    <w:p w14:paraId="7109D09B" w14:textId="77777777" w:rsidR="007E1639" w:rsidRDefault="007E1639" w:rsidP="007E1639">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Note that during an inventory round,</w:t>
      </w:r>
      <w:r w:rsidRPr="006B79D0">
        <w:rPr>
          <w:rFonts w:ascii="Times New Roman" w:eastAsia="宋体" w:hAnsi="Times New Roman" w:cs="Times New Roman"/>
          <w:kern w:val="0"/>
          <w:sz w:val="20"/>
          <w:szCs w:val="24"/>
        </w:rPr>
        <w:t xml:space="preserve"> the Preamble</w:t>
      </w:r>
      <w:r>
        <w:rPr>
          <w:rFonts w:ascii="Times New Roman" w:eastAsia="宋体" w:hAnsi="Times New Roman" w:cs="Times New Roman"/>
          <w:kern w:val="0"/>
          <w:sz w:val="20"/>
          <w:szCs w:val="24"/>
        </w:rPr>
        <w:t xml:space="preserve"> in the Query command</w:t>
      </w:r>
      <w:r w:rsidRPr="006B79D0">
        <w:rPr>
          <w:rFonts w:ascii="Times New Roman" w:eastAsia="宋体" w:hAnsi="Times New Roman" w:cs="Times New Roman"/>
          <w:kern w:val="0"/>
          <w:sz w:val="20"/>
          <w:szCs w:val="24"/>
        </w:rPr>
        <w:t xml:space="preserve"> set</w:t>
      </w:r>
      <w:r>
        <w:rPr>
          <w:rFonts w:ascii="Times New Roman" w:eastAsia="宋体" w:hAnsi="Times New Roman" w:cs="Times New Roman"/>
          <w:kern w:val="0"/>
          <w:sz w:val="20"/>
          <w:szCs w:val="24"/>
        </w:rPr>
        <w:t>s</w:t>
      </w:r>
      <w:r w:rsidRPr="006B79D0">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the UL transmission </w:t>
      </w:r>
      <w:r w:rsidRPr="006B79D0">
        <w:rPr>
          <w:rFonts w:ascii="Times New Roman" w:eastAsia="宋体" w:hAnsi="Times New Roman" w:cs="Times New Roman"/>
          <w:kern w:val="0"/>
          <w:sz w:val="20"/>
          <w:szCs w:val="24"/>
        </w:rPr>
        <w:t xml:space="preserve">parameters for the remainder of </w:t>
      </w:r>
      <w:r>
        <w:rPr>
          <w:rFonts w:ascii="Times New Roman" w:eastAsia="宋体" w:hAnsi="Times New Roman" w:cs="Times New Roman"/>
          <w:kern w:val="0"/>
          <w:sz w:val="20"/>
          <w:szCs w:val="24"/>
        </w:rPr>
        <w:t>the</w:t>
      </w:r>
      <w:r w:rsidRPr="006B79D0">
        <w:rPr>
          <w:rFonts w:ascii="Times New Roman" w:eastAsia="宋体" w:hAnsi="Times New Roman" w:cs="Times New Roman"/>
          <w:kern w:val="0"/>
          <w:sz w:val="20"/>
          <w:szCs w:val="24"/>
        </w:rPr>
        <w:t xml:space="preserve"> inventory session</w:t>
      </w:r>
      <w:r>
        <w:rPr>
          <w:rFonts w:ascii="Times New Roman" w:eastAsia="宋体" w:hAnsi="Times New Roman" w:cs="Times New Roman"/>
          <w:kern w:val="0"/>
          <w:sz w:val="20"/>
          <w:szCs w:val="24"/>
        </w:rPr>
        <w:t>, which means the transmission parameters do not change for the entire inventory round.</w:t>
      </w:r>
    </w:p>
    <w:p w14:paraId="6252EE55" w14:textId="00573FBB" w:rsidR="00C842F0" w:rsidRDefault="007E1639" w:rsidP="007E1639">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NR, the scheduling can be classified as dynamic grant based which requires dynamic signaling, i.e., DCI to schedule each DL/UL transmission and configured grant based, for which the transmission is periodic and configured by semi-static signaling, implying that the transmission parameters like resource, </w:t>
      </w:r>
      <w:r w:rsidRPr="00943898">
        <w:rPr>
          <w:rFonts w:ascii="Times New Roman" w:eastAsia="宋体" w:hAnsi="Times New Roman" w:cs="Times New Roman"/>
          <w:kern w:val="0"/>
          <w:sz w:val="20"/>
          <w:szCs w:val="24"/>
        </w:rPr>
        <w:t>payload size</w:t>
      </w:r>
      <w:r>
        <w:rPr>
          <w:rFonts w:ascii="Times New Roman" w:eastAsia="宋体" w:hAnsi="Times New Roman" w:cs="Times New Roman"/>
          <w:kern w:val="0"/>
          <w:sz w:val="20"/>
          <w:szCs w:val="24"/>
        </w:rPr>
        <w:t xml:space="preserve">, power cannot be dynamically changed. </w:t>
      </w:r>
    </w:p>
    <w:p w14:paraId="7BE06B41" w14:textId="1E3ECF9A" w:rsidR="00BD6825" w:rsidRDefault="00BD6825" w:rsidP="00BD6825">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28"/>
          <w:szCs w:val="16"/>
          <w:lang w:val="fr-FR"/>
        </w:rPr>
      </w:pPr>
      <w:r w:rsidRPr="00BD6825">
        <w:rPr>
          <w:rFonts w:ascii="Arial" w:hAnsi="Arial" w:cs="Arial" w:hint="eastAsia"/>
          <w:kern w:val="0"/>
          <w:sz w:val="28"/>
          <w:szCs w:val="16"/>
          <w:lang w:val="fr-FR"/>
        </w:rPr>
        <w:t>R</w:t>
      </w:r>
      <w:r w:rsidRPr="00BD6825">
        <w:rPr>
          <w:rFonts w:ascii="Arial" w:hAnsi="Arial" w:cs="Arial"/>
          <w:kern w:val="0"/>
          <w:sz w:val="28"/>
          <w:szCs w:val="16"/>
          <w:lang w:val="fr-FR"/>
        </w:rPr>
        <w:t>eader’s identification of the end of PDRCH transmission</w:t>
      </w:r>
    </w:p>
    <w:p w14:paraId="157B7ED8" w14:textId="6F7C80A4" w:rsidR="00F506BC" w:rsidRDefault="00F506BC" w:rsidP="00F506BC">
      <w:pPr>
        <w:adjustRightInd w:val="0"/>
        <w:snapToGrid w:val="0"/>
        <w:spacing w:afterLines="50"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0"/>
        </w:rPr>
        <w:t>In RAN</w:t>
      </w:r>
      <w:r>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106bis </w:t>
      </w:r>
      <w:r w:rsidRPr="00B02027">
        <w:rPr>
          <w:rFonts w:ascii="Times New Roman" w:eastAsia="宋体" w:hAnsi="Times New Roman" w:cs="Times New Roman"/>
          <w:kern w:val="0"/>
          <w:sz w:val="20"/>
          <w:szCs w:val="20"/>
        </w:rPr>
        <w:t>meeting,</w:t>
      </w:r>
      <w:r>
        <w:rPr>
          <w:rFonts w:ascii="Times New Roman" w:eastAsia="宋体" w:hAnsi="Times New Roman" w:cs="Times New Roman"/>
          <w:kern w:val="0"/>
          <w:sz w:val="20"/>
          <w:szCs w:val="20"/>
        </w:rPr>
        <w:t xml:space="preserve"> following agreement was made for A-I</w:t>
      </w:r>
      <w:r>
        <w:rPr>
          <w:rFonts w:ascii="Times New Roman" w:eastAsia="宋体" w:hAnsi="Times New Roman" w:cs="Times New Roman" w:hint="eastAsia"/>
          <w:kern w:val="0"/>
          <w:sz w:val="20"/>
          <w:szCs w:val="20"/>
        </w:rPr>
        <w:t>oT</w:t>
      </w:r>
      <w:r>
        <w:rPr>
          <w:rFonts w:ascii="Times New Roman" w:eastAsia="宋体" w:hAnsi="Times New Roman" w:cs="Times New Roman"/>
          <w:kern w:val="0"/>
          <w:sz w:val="20"/>
          <w:szCs w:val="20"/>
        </w:rPr>
        <w:t xml:space="preserve"> D2R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1</w:t>
      </w:r>
      <w:r>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F506BC" w14:paraId="7FA17726" w14:textId="77777777" w:rsidTr="00831708">
        <w:tc>
          <w:tcPr>
            <w:tcW w:w="9060" w:type="dxa"/>
          </w:tcPr>
          <w:p w14:paraId="3DBDD64C" w14:textId="77777777" w:rsidR="00F506BC" w:rsidRPr="00077066" w:rsidRDefault="00F506BC"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highlight w:val="green"/>
                <w:lang w:eastAsia="en-US"/>
              </w:rPr>
              <w:t>Agreement</w:t>
            </w:r>
          </w:p>
          <w:p w14:paraId="36D2F36F" w14:textId="77777777" w:rsidR="00F506BC" w:rsidRPr="00077066" w:rsidRDefault="00F506BC"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lang w:eastAsia="en-US"/>
              </w:rPr>
              <w:t xml:space="preserve">For the reader to acquire the end of PDRCH transmission, study at least following options:  </w:t>
            </w:r>
          </w:p>
          <w:p w14:paraId="55D1AA49" w14:textId="77777777" w:rsidR="00F506BC" w:rsidRPr="00077066" w:rsidRDefault="00F506BC"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 xml:space="preserve">ption 1: D2R </w:t>
            </w:r>
            <w:proofErr w:type="spellStart"/>
            <w:r w:rsidRPr="00077066">
              <w:rPr>
                <w:rFonts w:ascii="Times" w:eastAsia="Batang" w:hAnsi="Times"/>
                <w:szCs w:val="24"/>
                <w:lang w:val="en-GB" w:eastAsia="en-US"/>
              </w:rPr>
              <w:t>postamble</w:t>
            </w:r>
            <w:proofErr w:type="spellEnd"/>
            <w:r w:rsidRPr="00077066">
              <w:rPr>
                <w:rFonts w:ascii="Times" w:eastAsia="Batang" w:hAnsi="Times"/>
                <w:szCs w:val="24"/>
                <w:lang w:val="en-GB" w:eastAsia="en-US"/>
              </w:rPr>
              <w:t xml:space="preserve"> immediately follows the PDRCH</w:t>
            </w:r>
          </w:p>
          <w:p w14:paraId="677E9EDD" w14:textId="77777777" w:rsidR="00F506BC" w:rsidRPr="00077066" w:rsidRDefault="00F506BC"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ption 2: Based on control information</w:t>
            </w:r>
          </w:p>
        </w:tc>
      </w:tr>
    </w:tbl>
    <w:p w14:paraId="6F2B691F" w14:textId="77777777" w:rsidR="00793B85" w:rsidRDefault="00793B85" w:rsidP="00F506BC">
      <w:pPr>
        <w:adjustRightInd w:val="0"/>
        <w:snapToGrid w:val="0"/>
        <w:spacing w:afterLines="50" w:after="120"/>
        <w:rPr>
          <w:rFonts w:ascii="Times New Roman" w:eastAsia="宋体" w:hAnsi="Times New Roman" w:cs="Times New Roman"/>
          <w:b/>
          <w:bCs/>
          <w:kern w:val="0"/>
          <w:sz w:val="20"/>
          <w:szCs w:val="20"/>
          <w:u w:val="single"/>
        </w:rPr>
      </w:pPr>
    </w:p>
    <w:p w14:paraId="730FCC9F" w14:textId="3553E956" w:rsidR="00F506BC" w:rsidRPr="006E4269" w:rsidRDefault="00F506BC" w:rsidP="00F506BC">
      <w:pPr>
        <w:adjustRightInd w:val="0"/>
        <w:snapToGrid w:val="0"/>
        <w:spacing w:afterLines="50" w:after="120"/>
        <w:rPr>
          <w:rFonts w:ascii="Times New Roman" w:eastAsia="宋体" w:hAnsi="Times New Roman" w:cs="Times New Roman"/>
          <w:kern w:val="0"/>
          <w:sz w:val="20"/>
          <w:szCs w:val="20"/>
          <w:u w:val="single"/>
        </w:rPr>
      </w:pPr>
      <w:r w:rsidRPr="006E4269">
        <w:rPr>
          <w:rFonts w:ascii="Times New Roman" w:eastAsia="宋体" w:hAnsi="Times New Roman" w:cs="Times New Roman" w:hint="eastAsia"/>
          <w:b/>
          <w:bCs/>
          <w:kern w:val="0"/>
          <w:sz w:val="20"/>
          <w:szCs w:val="20"/>
          <w:u w:val="single"/>
        </w:rPr>
        <w:t>F</w:t>
      </w:r>
      <w:r w:rsidRPr="006E4269">
        <w:rPr>
          <w:rFonts w:ascii="Times New Roman" w:eastAsia="宋体" w:hAnsi="Times New Roman" w:cs="Times New Roman"/>
          <w:b/>
          <w:bCs/>
          <w:kern w:val="0"/>
          <w:sz w:val="20"/>
          <w:szCs w:val="20"/>
          <w:u w:val="single"/>
        </w:rPr>
        <w:t>or the purpose 1 of indicating the end of PDRCH transmission</w:t>
      </w:r>
      <w:r w:rsidRPr="006E4269">
        <w:rPr>
          <w:rFonts w:ascii="Times New Roman" w:eastAsia="宋体" w:hAnsi="Times New Roman" w:cs="Times New Roman"/>
          <w:kern w:val="0"/>
          <w:sz w:val="20"/>
          <w:szCs w:val="20"/>
          <w:u w:val="single"/>
        </w:rPr>
        <w:t>:</w:t>
      </w:r>
    </w:p>
    <w:p w14:paraId="4029D909" w14:textId="5B6C7A89" w:rsidR="00F506BC" w:rsidRDefault="00F506BC" w:rsidP="00F506BC">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observations made for </w:t>
      </w:r>
      <w:r>
        <w:rPr>
          <w:rFonts w:ascii="Times New Roman" w:eastAsia="宋体" w:hAnsi="Times New Roman" w:cs="Times New Roman" w:hint="eastAsia"/>
          <w:kern w:val="0"/>
          <w:sz w:val="20"/>
          <w:szCs w:val="20"/>
        </w:rPr>
        <w:t>R</w:t>
      </w:r>
      <w:r>
        <w:rPr>
          <w:rFonts w:ascii="Times New Roman" w:eastAsia="宋体" w:hAnsi="Times New Roman" w:cs="Times New Roman"/>
          <w:kern w:val="0"/>
          <w:sz w:val="20"/>
          <w:szCs w:val="20"/>
        </w:rPr>
        <w:t>2</w:t>
      </w:r>
      <w:r>
        <w:rPr>
          <w:rFonts w:ascii="Times New Roman" w:eastAsia="宋体" w:hAnsi="Times New Roman" w:cs="Times New Roman" w:hint="eastAsia"/>
          <w:kern w:val="0"/>
          <w:sz w:val="20"/>
          <w:szCs w:val="20"/>
        </w:rPr>
        <w:t>D</w:t>
      </w:r>
      <w:r>
        <w:rPr>
          <w:rFonts w:ascii="Times New Roman" w:eastAsia="宋体" w:hAnsi="Times New Roman" w:cs="Times New Roman"/>
          <w:kern w:val="0"/>
          <w:sz w:val="20"/>
          <w:szCs w:val="20"/>
        </w:rPr>
        <w:t xml:space="preserve"> </w:t>
      </w:r>
      <w:proofErr w:type="spellStart"/>
      <w:r>
        <w:rPr>
          <w:rFonts w:ascii="Times New Roman" w:eastAsia="宋体" w:hAnsi="Times New Roman" w:cs="Times New Roman" w:hint="eastAsia"/>
          <w:kern w:val="0"/>
          <w:sz w:val="20"/>
          <w:szCs w:val="20"/>
        </w:rPr>
        <w:t>postamble</w:t>
      </w:r>
      <w:proofErr w:type="spellEnd"/>
      <w:r>
        <w:rPr>
          <w:rFonts w:ascii="Times New Roman" w:eastAsia="宋体" w:hAnsi="Times New Roman" w:cs="Times New Roman"/>
          <w:kern w:val="0"/>
          <w:sz w:val="20"/>
          <w:szCs w:val="20"/>
        </w:rPr>
        <w:t xml:space="preserve"> also </w:t>
      </w:r>
      <w:r w:rsidR="00974935">
        <w:rPr>
          <w:rFonts w:ascii="Times New Roman" w:eastAsia="宋体" w:hAnsi="Times New Roman" w:cs="Times New Roman"/>
          <w:kern w:val="0"/>
          <w:sz w:val="20"/>
          <w:szCs w:val="20"/>
        </w:rPr>
        <w:t xml:space="preserve">apply </w:t>
      </w:r>
      <w:r>
        <w:rPr>
          <w:rFonts w:ascii="Times New Roman" w:eastAsia="宋体" w:hAnsi="Times New Roman" w:cs="Times New Roman"/>
          <w:kern w:val="0"/>
          <w:sz w:val="20"/>
          <w:szCs w:val="20"/>
        </w:rPr>
        <w:t xml:space="preserve">to </w:t>
      </w:r>
      <w:r w:rsidRPr="009B2EA4">
        <w:rPr>
          <w:rFonts w:ascii="Times New Roman" w:eastAsia="宋体" w:hAnsi="Times New Roman" w:cs="Times New Roman"/>
          <w:kern w:val="0"/>
          <w:sz w:val="20"/>
          <w:szCs w:val="20"/>
        </w:rPr>
        <w:t xml:space="preserve">D2R </w:t>
      </w:r>
      <w:proofErr w:type="spellStart"/>
      <w:r w:rsidRPr="009B2EA4">
        <w:rPr>
          <w:rFonts w:ascii="Times New Roman" w:eastAsia="宋体" w:hAnsi="Times New Roman" w:cs="Times New Roman"/>
          <w:kern w:val="0"/>
          <w:sz w:val="20"/>
          <w:szCs w:val="20"/>
        </w:rPr>
        <w:t>postamble</w:t>
      </w:r>
      <w:proofErr w:type="spellEnd"/>
      <w:r w:rsidRPr="009B2EA4">
        <w:rPr>
          <w:rFonts w:ascii="Times New Roman" w:eastAsia="宋体" w:hAnsi="Times New Roman" w:cs="Times New Roman"/>
          <w:kern w:val="0"/>
          <w:sz w:val="20"/>
          <w:szCs w:val="20"/>
        </w:rPr>
        <w:t xml:space="preserve"> to indicate the D2R transmission length</w:t>
      </w:r>
      <w:r>
        <w:rPr>
          <w:rFonts w:ascii="Times New Roman" w:eastAsia="宋体" w:hAnsi="Times New Roman" w:cs="Times New Roman"/>
          <w:kern w:val="0"/>
          <w:sz w:val="20"/>
          <w:szCs w:val="20"/>
        </w:rPr>
        <w:t xml:space="preserve">. Besides, for PDRCH transmission, using </w:t>
      </w:r>
      <w:r w:rsidRPr="009B2EA4">
        <w:rPr>
          <w:rFonts w:ascii="Times New Roman" w:eastAsia="宋体" w:hAnsi="Times New Roman" w:cs="Times New Roman"/>
          <w:kern w:val="0"/>
          <w:sz w:val="20"/>
          <w:szCs w:val="20"/>
        </w:rPr>
        <w:t xml:space="preserve">D2R </w:t>
      </w:r>
      <w:proofErr w:type="spellStart"/>
      <w:r w:rsidRPr="009B2EA4">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implies that the A-</w:t>
      </w:r>
      <w:r>
        <w:rPr>
          <w:rFonts w:ascii="Times New Roman" w:eastAsia="宋体" w:hAnsi="Times New Roman" w:cs="Times New Roman" w:hint="eastAsia"/>
          <w:kern w:val="0"/>
          <w:sz w:val="20"/>
          <w:szCs w:val="20"/>
        </w:rPr>
        <w:t>IoT</w:t>
      </w:r>
      <w:r>
        <w:rPr>
          <w:rFonts w:ascii="Times New Roman" w:eastAsia="宋体" w:hAnsi="Times New Roman" w:cs="Times New Roman"/>
          <w:kern w:val="0"/>
          <w:sz w:val="20"/>
          <w:szCs w:val="20"/>
        </w:rPr>
        <w:t xml:space="preserve"> device should decide the PDRCH TBS. T</w:t>
      </w:r>
      <w:r w:rsidRPr="009B2EA4">
        <w:rPr>
          <w:rFonts w:ascii="Times New Roman" w:eastAsia="宋体" w:hAnsi="Times New Roman" w:cs="Times New Roman"/>
          <w:kern w:val="0"/>
          <w:sz w:val="20"/>
          <w:szCs w:val="20"/>
        </w:rPr>
        <w:t xml:space="preserve">hen it is difficult for the </w:t>
      </w:r>
      <w:r>
        <w:rPr>
          <w:rFonts w:ascii="Times New Roman" w:eastAsia="宋体" w:hAnsi="Times New Roman" w:cs="Times New Roman"/>
          <w:kern w:val="0"/>
          <w:sz w:val="20"/>
          <w:szCs w:val="20"/>
        </w:rPr>
        <w:t>Reader</w:t>
      </w:r>
      <w:r w:rsidRPr="009B2EA4">
        <w:rPr>
          <w:rFonts w:ascii="Times New Roman" w:eastAsia="宋体" w:hAnsi="Times New Roman" w:cs="Times New Roman"/>
          <w:kern w:val="0"/>
          <w:sz w:val="20"/>
          <w:szCs w:val="20"/>
        </w:rPr>
        <w:t xml:space="preserve"> to control the resource usage and make scheduling since the </w:t>
      </w:r>
      <w:r>
        <w:rPr>
          <w:rFonts w:ascii="Times New Roman" w:eastAsia="宋体" w:hAnsi="Times New Roman" w:cs="Times New Roman"/>
          <w:kern w:val="0"/>
          <w:sz w:val="20"/>
          <w:szCs w:val="20"/>
        </w:rPr>
        <w:t>Reader</w:t>
      </w:r>
      <w:r w:rsidRPr="009B2EA4">
        <w:rPr>
          <w:rFonts w:ascii="Times New Roman" w:eastAsia="宋体" w:hAnsi="Times New Roman" w:cs="Times New Roman"/>
          <w:kern w:val="0"/>
          <w:sz w:val="20"/>
          <w:szCs w:val="20"/>
        </w:rPr>
        <w:t xml:space="preserve"> does not know when D2R transmission is finished until </w:t>
      </w:r>
      <w:proofErr w:type="spellStart"/>
      <w:r w:rsidRPr="009B2EA4">
        <w:rPr>
          <w:rFonts w:ascii="Times New Roman" w:eastAsia="宋体" w:hAnsi="Times New Roman" w:cs="Times New Roman"/>
          <w:kern w:val="0"/>
          <w:sz w:val="20"/>
          <w:szCs w:val="20"/>
        </w:rPr>
        <w:t>postambe</w:t>
      </w:r>
      <w:proofErr w:type="spellEnd"/>
      <w:r>
        <w:rPr>
          <w:rFonts w:ascii="Times New Roman" w:eastAsia="宋体" w:hAnsi="Times New Roman" w:cs="Times New Roman"/>
          <w:kern w:val="0"/>
          <w:sz w:val="20"/>
          <w:szCs w:val="20"/>
        </w:rPr>
        <w:t xml:space="preserve"> </w:t>
      </w:r>
      <w:r w:rsidRPr="009B2EA4">
        <w:rPr>
          <w:rFonts w:ascii="Times New Roman" w:eastAsia="宋体" w:hAnsi="Times New Roman" w:cs="Times New Roman"/>
          <w:kern w:val="0"/>
          <w:sz w:val="20"/>
          <w:szCs w:val="20"/>
        </w:rPr>
        <w:t>is detected.</w:t>
      </w:r>
      <w:r>
        <w:rPr>
          <w:rFonts w:ascii="Times New Roman" w:eastAsia="宋体" w:hAnsi="Times New Roman" w:cs="Times New Roman"/>
          <w:kern w:val="0"/>
          <w:sz w:val="20"/>
          <w:szCs w:val="20"/>
        </w:rPr>
        <w:t xml:space="preserve"> </w:t>
      </w:r>
    </w:p>
    <w:p w14:paraId="2078100E" w14:textId="0CD0C33E" w:rsidR="00F506BC" w:rsidRDefault="00F506BC" w:rsidP="00F506BC">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bservation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 xml:space="preserve">-1: for indication of the end of PDRCH </w:t>
      </w:r>
      <w:proofErr w:type="spellStart"/>
      <w:r>
        <w:rPr>
          <w:rFonts w:ascii="Times New Roman" w:eastAsia="宋体" w:hAnsi="Times New Roman" w:cs="Times New Roman"/>
          <w:b/>
          <w:bCs/>
          <w:kern w:val="0"/>
          <w:sz w:val="20"/>
          <w:szCs w:val="20"/>
        </w:rPr>
        <w:t>transmssion</w:t>
      </w:r>
      <w:proofErr w:type="spellEnd"/>
      <w:r>
        <w:rPr>
          <w:rFonts w:ascii="Times New Roman" w:eastAsia="宋体" w:hAnsi="Times New Roman" w:cs="Times New Roman"/>
          <w:b/>
          <w:bCs/>
          <w:kern w:val="0"/>
          <w:sz w:val="20"/>
          <w:szCs w:val="20"/>
        </w:rPr>
        <w:t xml:space="preserve">, </w:t>
      </w:r>
    </w:p>
    <w:p w14:paraId="390C9E23" w14:textId="77777777" w:rsidR="00F506BC" w:rsidRPr="00D844E5" w:rsidRDefault="00F506BC" w:rsidP="007E51FF">
      <w:pPr>
        <w:pStyle w:val="affff0"/>
        <w:numPr>
          <w:ilvl w:val="0"/>
          <w:numId w:val="27"/>
        </w:numPr>
        <w:adjustRightInd w:val="0"/>
        <w:snapToGrid w:val="0"/>
        <w:spacing w:afterLines="50" w:after="120"/>
        <w:ind w:firstLineChars="0"/>
      </w:pPr>
      <w:r w:rsidRPr="00D844E5">
        <w:rPr>
          <w:rFonts w:ascii="Times New Roman" w:eastAsia="宋体" w:hAnsi="Times New Roman" w:cs="Times New Roman"/>
          <w:b/>
          <w:bCs/>
          <w:kern w:val="0"/>
          <w:sz w:val="20"/>
          <w:szCs w:val="20"/>
        </w:rPr>
        <w:t xml:space="preserve">D2R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not be needed for PDRCH with fixed TBS.</w:t>
      </w:r>
    </w:p>
    <w:p w14:paraId="341B6F45" w14:textId="77777777" w:rsidR="00F506BC" w:rsidRPr="00D844E5" w:rsidRDefault="00F506BC" w:rsidP="007E51FF">
      <w:pPr>
        <w:pStyle w:val="affff0"/>
        <w:numPr>
          <w:ilvl w:val="0"/>
          <w:numId w:val="27"/>
        </w:numPr>
        <w:adjustRightInd w:val="0"/>
        <w:snapToGrid w:val="0"/>
        <w:spacing w:afterLines="50" w:after="120"/>
        <w:ind w:firstLineChars="0"/>
      </w:pPr>
      <w:r>
        <w:rPr>
          <w:rFonts w:ascii="Times New Roman" w:eastAsia="宋体" w:hAnsi="Times New Roman" w:cs="Times New Roman"/>
          <w:b/>
          <w:bCs/>
          <w:kern w:val="0"/>
          <w:sz w:val="20"/>
          <w:szCs w:val="20"/>
        </w:rPr>
        <w:t>D</w:t>
      </w:r>
      <w:r w:rsidRPr="00D844E5">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 xml:space="preserve">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result in PD</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CH decoding failure or additional power consumption due to false or miss detection.</w:t>
      </w:r>
    </w:p>
    <w:p w14:paraId="1B8879A5" w14:textId="77777777" w:rsidR="00F506BC" w:rsidRDefault="00F506BC" w:rsidP="007E51FF">
      <w:pPr>
        <w:pStyle w:val="affff0"/>
        <w:numPr>
          <w:ilvl w:val="0"/>
          <w:numId w:val="27"/>
        </w:numPr>
        <w:adjustRightInd w:val="0"/>
        <w:snapToGrid w:val="0"/>
        <w:spacing w:afterLines="50" w:after="120"/>
        <w:ind w:firstLineChars="0"/>
      </w:pPr>
      <w:r>
        <w:rPr>
          <w:rFonts w:ascii="Times New Roman" w:eastAsia="宋体" w:hAnsi="Times New Roman" w:cs="Times New Roman" w:hint="eastAsia"/>
          <w:b/>
          <w:bCs/>
          <w:kern w:val="0"/>
          <w:sz w:val="20"/>
          <w:szCs w:val="20"/>
        </w:rPr>
        <w:t>D</w:t>
      </w:r>
      <w:r>
        <w:rPr>
          <w:rFonts w:ascii="Times New Roman" w:eastAsia="宋体" w:hAnsi="Times New Roman" w:cs="Times New Roman"/>
          <w:b/>
          <w:bCs/>
          <w:kern w:val="0"/>
          <w:sz w:val="20"/>
          <w:szCs w:val="20"/>
        </w:rPr>
        <w:t xml:space="preserve">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makes the scheduling and resource management difficult for the Reader </w:t>
      </w:r>
    </w:p>
    <w:p w14:paraId="5DAF5EAB" w14:textId="2D6F7482" w:rsidR="00F506BC" w:rsidRPr="009B2EA4" w:rsidRDefault="00F506BC" w:rsidP="00F506BC">
      <w:pPr>
        <w:adjustRightInd w:val="0"/>
        <w:snapToGrid w:val="0"/>
        <w:spacing w:afterLines="50" w:after="120"/>
        <w:rPr>
          <w:rFonts w:ascii="Times New Roman" w:eastAsia="宋体" w:hAnsi="Times New Roman" w:cs="Times New Roman"/>
          <w:kern w:val="0"/>
          <w:sz w:val="20"/>
          <w:szCs w:val="20"/>
        </w:rPr>
      </w:pPr>
      <w:r w:rsidRPr="0017038B">
        <w:rPr>
          <w:rFonts w:ascii="Times New Roman" w:eastAsia="宋体" w:hAnsi="Times New Roman" w:cs="Times New Roman"/>
          <w:kern w:val="0"/>
          <w:sz w:val="20"/>
          <w:szCs w:val="20"/>
        </w:rPr>
        <w:t>For using control information to indicate the end of PDRCH transmission, the control information can be R2D. Using R2D control information is straightforward and provides controllability for the Reader. For D2R control information, there could be different interpretations for the D2R control information. Firstly, physical layer D2R control information is not well justified based on the SID of no HARQ, ARQ [</w:t>
      </w:r>
      <w:r w:rsidR="00C85ADE">
        <w:rPr>
          <w:rFonts w:ascii="Times New Roman" w:eastAsia="宋体" w:hAnsi="Times New Roman" w:cs="Times New Roman" w:hint="eastAsia"/>
          <w:kern w:val="0"/>
          <w:sz w:val="20"/>
          <w:szCs w:val="20"/>
        </w:rPr>
        <w:t>7</w:t>
      </w:r>
      <w:r w:rsidRPr="0017038B">
        <w:rPr>
          <w:rFonts w:ascii="Times New Roman" w:eastAsia="宋体" w:hAnsi="Times New Roman" w:cs="Times New Roman"/>
          <w:kern w:val="0"/>
          <w:sz w:val="20"/>
          <w:szCs w:val="20"/>
        </w:rPr>
        <w:t>]. Therefore, if D2R control information if any, it should be higher layer D2R control information</w:t>
      </w:r>
      <w:r>
        <w:rPr>
          <w:rFonts w:ascii="Times New Roman" w:eastAsia="宋体" w:hAnsi="Times New Roman" w:cs="Times New Roman"/>
          <w:kern w:val="0"/>
          <w:sz w:val="20"/>
          <w:szCs w:val="20"/>
        </w:rPr>
        <w:t xml:space="preserve"> with fixed TBS, similar as RFID Error codes</w:t>
      </w:r>
      <w:r w:rsidRPr="0017038B">
        <w:rPr>
          <w:rFonts w:ascii="Times New Roman" w:eastAsia="宋体" w:hAnsi="Times New Roman" w:cs="Times New Roman"/>
          <w:kern w:val="0"/>
          <w:sz w:val="20"/>
          <w:szCs w:val="20"/>
        </w:rPr>
        <w:t>. In case the PDRCH transmission includes only the higher layer D2R control information</w:t>
      </w:r>
      <w:r>
        <w:rPr>
          <w:rFonts w:ascii="Times New Roman" w:eastAsia="宋体" w:hAnsi="Times New Roman" w:cs="Times New Roman"/>
          <w:kern w:val="0"/>
          <w:sz w:val="20"/>
          <w:szCs w:val="20"/>
        </w:rPr>
        <w:t xml:space="preserve"> with fixed TBS</w:t>
      </w:r>
      <w:r w:rsidRPr="0017038B">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a </w:t>
      </w:r>
      <w:r w:rsidRPr="004410E1">
        <w:rPr>
          <w:rFonts w:ascii="Times New Roman" w:eastAsia="宋体" w:hAnsi="Times New Roman" w:cs="Times New Roman"/>
          <w:bCs/>
          <w:kern w:val="0"/>
          <w:sz w:val="20"/>
          <w:szCs w:val="20"/>
        </w:rPr>
        <w:t xml:space="preserve">header </w:t>
      </w:r>
      <w:r>
        <w:rPr>
          <w:rFonts w:ascii="Times New Roman" w:eastAsia="宋体" w:hAnsi="Times New Roman" w:cs="Times New Roman"/>
          <w:bCs/>
          <w:kern w:val="0"/>
          <w:sz w:val="20"/>
          <w:szCs w:val="20"/>
        </w:rPr>
        <w:t xml:space="preserve">with the command code which is located in the early part of the PDRCH </w:t>
      </w:r>
      <w:r>
        <w:rPr>
          <w:rFonts w:ascii="Times New Roman" w:eastAsia="宋体" w:hAnsi="Times New Roman" w:cs="Times New Roman"/>
          <w:kern w:val="0"/>
          <w:sz w:val="20"/>
          <w:szCs w:val="20"/>
        </w:rPr>
        <w:t>can be used for the Reader to know the end of PDRCH transmission. In case</w:t>
      </w:r>
      <w:r w:rsidRPr="000C45E0">
        <w:rPr>
          <w:rFonts w:ascii="Times New Roman" w:eastAsia="宋体" w:hAnsi="Times New Roman" w:cs="Times New Roman"/>
          <w:kern w:val="0"/>
          <w:sz w:val="20"/>
          <w:szCs w:val="20"/>
        </w:rPr>
        <w:t xml:space="preserve"> </w:t>
      </w:r>
      <w:r w:rsidRPr="0017038B">
        <w:rPr>
          <w:rFonts w:ascii="Times New Roman" w:eastAsia="宋体" w:hAnsi="Times New Roman" w:cs="Times New Roman"/>
          <w:kern w:val="0"/>
          <w:sz w:val="20"/>
          <w:szCs w:val="20"/>
        </w:rPr>
        <w:t>the PDRCH transmission includes</w:t>
      </w:r>
      <w:r>
        <w:rPr>
          <w:rFonts w:ascii="Times New Roman" w:eastAsia="宋体" w:hAnsi="Times New Roman" w:cs="Times New Roman"/>
          <w:kern w:val="0"/>
          <w:sz w:val="20"/>
          <w:szCs w:val="20"/>
        </w:rPr>
        <w:t xml:space="preserve"> the D2R data transmission with variable TBS, using R2D control information to indicate/derive the end of PRDCH transmission is preferred to give the reader </w:t>
      </w:r>
      <w:r w:rsidRPr="000C45E0">
        <w:rPr>
          <w:rFonts w:ascii="Times New Roman" w:eastAsia="宋体" w:hAnsi="Times New Roman" w:cs="Times New Roman"/>
          <w:kern w:val="0"/>
          <w:sz w:val="20"/>
          <w:szCs w:val="20"/>
        </w:rPr>
        <w:t>controllability</w:t>
      </w:r>
      <w:r>
        <w:rPr>
          <w:rFonts w:ascii="Times New Roman" w:eastAsia="宋体" w:hAnsi="Times New Roman" w:cs="Times New Roman"/>
          <w:kern w:val="0"/>
          <w:sz w:val="20"/>
          <w:szCs w:val="20"/>
        </w:rPr>
        <w:t xml:space="preserve">. In our view, </w:t>
      </w:r>
      <w:r w:rsidRPr="0017038B">
        <w:rPr>
          <w:rFonts w:ascii="Times New Roman" w:eastAsia="宋体" w:hAnsi="Times New Roman" w:cs="Times New Roman"/>
          <w:kern w:val="0"/>
          <w:sz w:val="20"/>
          <w:szCs w:val="20"/>
        </w:rPr>
        <w:t>the reader is possible to know and should control the PDRCH TBS/transmission length</w:t>
      </w:r>
      <w:r>
        <w:rPr>
          <w:rFonts w:ascii="Times New Roman" w:eastAsia="宋体" w:hAnsi="Times New Roman" w:cs="Times New Roman"/>
          <w:kern w:val="0"/>
          <w:sz w:val="20"/>
          <w:szCs w:val="20"/>
        </w:rPr>
        <w:t xml:space="preserve"> for all </w:t>
      </w:r>
      <w:r w:rsidRPr="0017038B">
        <w:rPr>
          <w:rFonts w:ascii="Times New Roman" w:eastAsia="宋体" w:hAnsi="Times New Roman" w:cs="Times New Roman"/>
          <w:kern w:val="0"/>
          <w:sz w:val="20"/>
          <w:szCs w:val="20"/>
        </w:rPr>
        <w:t>traffic types (i.e., DT, DO-DTT</w:t>
      </w:r>
      <w:r w:rsidRPr="0017038B">
        <w:rPr>
          <w:rFonts w:ascii="Times New Roman" w:eastAsia="宋体" w:hAnsi="Times New Roman" w:cs="Times New Roman" w:hint="eastAsia"/>
          <w:kern w:val="0"/>
          <w:sz w:val="20"/>
          <w:szCs w:val="20"/>
        </w:rPr>
        <w:t xml:space="preserve"> </w:t>
      </w:r>
      <w:r w:rsidRPr="0017038B">
        <w:rPr>
          <w:rFonts w:ascii="Times New Roman" w:eastAsia="宋体" w:hAnsi="Times New Roman" w:cs="Times New Roman"/>
          <w:kern w:val="0"/>
          <w:sz w:val="20"/>
          <w:szCs w:val="20"/>
        </w:rPr>
        <w:t>and DO-A) tailored for the target use cases</w:t>
      </w:r>
      <w:r>
        <w:rPr>
          <w:rFonts w:ascii="Times New Roman" w:eastAsia="宋体" w:hAnsi="Times New Roman" w:cs="Times New Roman"/>
          <w:kern w:val="0"/>
          <w:sz w:val="20"/>
          <w:szCs w:val="20"/>
        </w:rPr>
        <w:t xml:space="preserve">. </w:t>
      </w:r>
    </w:p>
    <w:p w14:paraId="2BCFBB03" w14:textId="33B68C4A" w:rsidR="00F506BC" w:rsidRDefault="00F506BC" w:rsidP="00F506BC">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Observation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-2</w:t>
      </w:r>
      <w:r w:rsidRPr="009B2EA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Physical layer D2R control information is not well justified for A-IoT operation. If any D2R control information is needed, it should be higher layer D2R control information with fixed TBS. </w:t>
      </w:r>
    </w:p>
    <w:p w14:paraId="5B46235A" w14:textId="5572D46E" w:rsidR="00F506BC" w:rsidRPr="006E4269" w:rsidRDefault="00F506BC" w:rsidP="00F506BC">
      <w:pPr>
        <w:rPr>
          <w:rFonts w:ascii="Times New Roman" w:eastAsia="宋体" w:hAnsi="Times New Roman" w:cs="Times New Roman"/>
          <w:b/>
          <w:bCs/>
          <w:kern w:val="0"/>
          <w:sz w:val="20"/>
          <w:szCs w:val="20"/>
        </w:rPr>
      </w:pPr>
      <w:r w:rsidRPr="006E4269">
        <w:rPr>
          <w:rFonts w:ascii="Times New Roman" w:eastAsia="宋体" w:hAnsi="Times New Roman" w:cs="Times New Roman" w:hint="eastAsia"/>
          <w:b/>
          <w:bCs/>
          <w:kern w:val="0"/>
          <w:sz w:val="20"/>
          <w:szCs w:val="20"/>
        </w:rPr>
        <w:t>O</w:t>
      </w:r>
      <w:r w:rsidRPr="006E4269">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-3</w:t>
      </w:r>
      <w:r w:rsidRPr="006E4269">
        <w:rPr>
          <w:rFonts w:ascii="Times New Roman" w:eastAsia="宋体" w:hAnsi="Times New Roman" w:cs="Times New Roman"/>
          <w:b/>
          <w:bCs/>
          <w:kern w:val="0"/>
          <w:sz w:val="20"/>
          <w:szCs w:val="20"/>
        </w:rPr>
        <w:t>: In case the PDRCH transmission includes only higher layer D2R control information with fixed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can be determined by the higher layer D2R control information;</w:t>
      </w:r>
      <w:r>
        <w:rPr>
          <w:rFonts w:ascii="Times New Roman" w:eastAsia="宋体" w:hAnsi="Times New Roman" w:cs="Times New Roman"/>
          <w:b/>
          <w:bCs/>
          <w:kern w:val="0"/>
          <w:sz w:val="20"/>
          <w:szCs w:val="20"/>
        </w:rPr>
        <w:t xml:space="preserve"> </w:t>
      </w:r>
      <w:r w:rsidRPr="006E4269">
        <w:rPr>
          <w:rFonts w:ascii="Times New Roman" w:eastAsia="宋体" w:hAnsi="Times New Roman" w:cs="Times New Roman"/>
          <w:b/>
          <w:bCs/>
          <w:kern w:val="0"/>
          <w:sz w:val="20"/>
          <w:szCs w:val="20"/>
        </w:rPr>
        <w:t xml:space="preserve">In case the PDRCH transmission includes D2R </w:t>
      </w:r>
      <w:r>
        <w:rPr>
          <w:rFonts w:ascii="Times New Roman" w:eastAsia="宋体" w:hAnsi="Times New Roman" w:cs="Times New Roman"/>
          <w:b/>
          <w:bCs/>
          <w:kern w:val="0"/>
          <w:sz w:val="20"/>
          <w:szCs w:val="20"/>
        </w:rPr>
        <w:t>data</w:t>
      </w:r>
      <w:r w:rsidRPr="006E4269">
        <w:rPr>
          <w:rFonts w:ascii="Times New Roman" w:eastAsia="宋体" w:hAnsi="Times New Roman" w:cs="Times New Roman"/>
          <w:b/>
          <w:bCs/>
          <w:kern w:val="0"/>
          <w:sz w:val="20"/>
          <w:szCs w:val="20"/>
        </w:rPr>
        <w:t xml:space="preserve"> information with </w:t>
      </w:r>
      <w:r>
        <w:rPr>
          <w:rFonts w:ascii="Times New Roman" w:eastAsia="宋体" w:hAnsi="Times New Roman" w:cs="Times New Roman"/>
          <w:b/>
          <w:bCs/>
          <w:kern w:val="0"/>
          <w:sz w:val="20"/>
          <w:szCs w:val="20"/>
        </w:rPr>
        <w:t>variable</w:t>
      </w:r>
      <w:r w:rsidRPr="006E4269">
        <w:rPr>
          <w:rFonts w:ascii="Times New Roman" w:eastAsia="宋体" w:hAnsi="Times New Roman" w:cs="Times New Roman"/>
          <w:b/>
          <w:bCs/>
          <w:kern w:val="0"/>
          <w:sz w:val="20"/>
          <w:szCs w:val="20"/>
        </w:rPr>
        <w:t xml:space="preserve">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determined by the </w:t>
      </w:r>
      <w:r>
        <w:rPr>
          <w:rFonts w:ascii="Times New Roman" w:eastAsia="宋体" w:hAnsi="Times New Roman" w:cs="Times New Roman"/>
          <w:b/>
          <w:bCs/>
          <w:kern w:val="0"/>
          <w:sz w:val="20"/>
          <w:szCs w:val="20"/>
        </w:rPr>
        <w:t>R2D</w:t>
      </w:r>
      <w:r w:rsidRPr="006E4269">
        <w:rPr>
          <w:rFonts w:ascii="Times New Roman" w:eastAsia="宋体" w:hAnsi="Times New Roman" w:cs="Times New Roman"/>
          <w:b/>
          <w:bCs/>
          <w:kern w:val="0"/>
          <w:sz w:val="20"/>
          <w:szCs w:val="20"/>
        </w:rPr>
        <w:t xml:space="preserve"> control information</w:t>
      </w:r>
      <w:r>
        <w:rPr>
          <w:rFonts w:ascii="Times New Roman" w:eastAsia="宋体" w:hAnsi="Times New Roman" w:cs="Times New Roman"/>
          <w:b/>
          <w:bCs/>
          <w:kern w:val="0"/>
          <w:sz w:val="20"/>
          <w:szCs w:val="20"/>
        </w:rPr>
        <w:t xml:space="preserve"> is preferred. </w:t>
      </w:r>
    </w:p>
    <w:p w14:paraId="2CC7158E" w14:textId="77777777" w:rsidR="00F506BC" w:rsidRPr="006E4269" w:rsidRDefault="00F506BC" w:rsidP="00F506BC">
      <w:pPr>
        <w:adjustRightInd w:val="0"/>
        <w:snapToGrid w:val="0"/>
        <w:spacing w:afterLines="50" w:after="120"/>
        <w:rPr>
          <w:rFonts w:ascii="Times New Roman" w:eastAsia="宋体" w:hAnsi="Times New Roman" w:cs="Times New Roman"/>
          <w:b/>
          <w:bCs/>
          <w:kern w:val="0"/>
          <w:sz w:val="20"/>
          <w:szCs w:val="20"/>
        </w:rPr>
      </w:pPr>
    </w:p>
    <w:p w14:paraId="6C92A49A" w14:textId="4A9F3DF4" w:rsidR="00F506BC" w:rsidRDefault="00F506BC" w:rsidP="00F506BC">
      <w:pPr>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Proposal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-1: Study t</w:t>
      </w:r>
      <w:r w:rsidRPr="006E4269">
        <w:rPr>
          <w:rFonts w:ascii="Times New Roman" w:eastAsia="宋体" w:hAnsi="Times New Roman" w:cs="Times New Roman"/>
          <w:b/>
          <w:bCs/>
          <w:kern w:val="0"/>
          <w:sz w:val="20"/>
          <w:szCs w:val="20"/>
        </w:rPr>
        <w:t>he reader acquire</w:t>
      </w:r>
      <w:r>
        <w:rPr>
          <w:rFonts w:ascii="Times New Roman" w:eastAsia="宋体" w:hAnsi="Times New Roman" w:cs="Times New Roman"/>
          <w:b/>
          <w:bCs/>
          <w:kern w:val="0"/>
          <w:sz w:val="20"/>
          <w:szCs w:val="20"/>
        </w:rPr>
        <w:t>s</w:t>
      </w:r>
      <w:r w:rsidRPr="006E4269">
        <w:rPr>
          <w:rFonts w:ascii="Times New Roman" w:eastAsia="宋体" w:hAnsi="Times New Roman" w:cs="Times New Roman"/>
          <w:b/>
          <w:bCs/>
          <w:kern w:val="0"/>
          <w:sz w:val="20"/>
          <w:szCs w:val="20"/>
        </w:rPr>
        <w:t xml:space="preserve"> the end of PDRCH transmission</w:t>
      </w:r>
      <w:r>
        <w:rPr>
          <w:rFonts w:ascii="Times New Roman" w:eastAsia="宋体" w:hAnsi="Times New Roman" w:cs="Times New Roman"/>
          <w:b/>
          <w:bCs/>
          <w:kern w:val="0"/>
          <w:sz w:val="20"/>
          <w:szCs w:val="20"/>
        </w:rPr>
        <w:t xml:space="preserve"> at least b</w:t>
      </w:r>
      <w:r w:rsidRPr="006E4269">
        <w:rPr>
          <w:rFonts w:ascii="Times New Roman" w:eastAsia="宋体" w:hAnsi="Times New Roman" w:cs="Times New Roman"/>
          <w:b/>
          <w:bCs/>
          <w:kern w:val="0"/>
          <w:sz w:val="20"/>
          <w:szCs w:val="20"/>
        </w:rPr>
        <w:t xml:space="preserve">ased on </w:t>
      </w:r>
      <w:r>
        <w:rPr>
          <w:rFonts w:ascii="Times New Roman" w:eastAsia="宋体" w:hAnsi="Times New Roman" w:cs="Times New Roman"/>
          <w:b/>
          <w:bCs/>
          <w:kern w:val="0"/>
          <w:sz w:val="20"/>
          <w:szCs w:val="20"/>
        </w:rPr>
        <w:t xml:space="preserve">R2D </w:t>
      </w:r>
      <w:r w:rsidRPr="006E4269">
        <w:rPr>
          <w:rFonts w:ascii="Times New Roman" w:eastAsia="宋体" w:hAnsi="Times New Roman" w:cs="Times New Roman"/>
          <w:b/>
          <w:bCs/>
          <w:kern w:val="0"/>
          <w:sz w:val="20"/>
          <w:szCs w:val="20"/>
        </w:rPr>
        <w:t>control information</w:t>
      </w:r>
      <w:r>
        <w:rPr>
          <w:rFonts w:ascii="Times New Roman" w:eastAsia="宋体" w:hAnsi="Times New Roman" w:cs="Times New Roman"/>
          <w:b/>
          <w:bCs/>
          <w:kern w:val="0"/>
          <w:sz w:val="20"/>
          <w:szCs w:val="20"/>
        </w:rPr>
        <w:t>.</w:t>
      </w:r>
    </w:p>
    <w:p w14:paraId="50C194BE" w14:textId="77777777" w:rsidR="00F506BC" w:rsidRPr="006E4269" w:rsidRDefault="00F506BC" w:rsidP="007E51FF">
      <w:pPr>
        <w:pStyle w:val="affff0"/>
        <w:numPr>
          <w:ilvl w:val="0"/>
          <w:numId w:val="28"/>
        </w:numPr>
        <w:adjustRightInd w:val="0"/>
        <w:snapToGrid w:val="0"/>
        <w:spacing w:afterLines="50" w:after="120"/>
        <w:ind w:firstLineChars="0"/>
        <w:rPr>
          <w:rFonts w:ascii="Times New Roman" w:eastAsia="宋体" w:hAnsi="Times New Roman" w:cs="Times New Roman"/>
          <w:b/>
          <w:bCs/>
          <w:kern w:val="0"/>
          <w:sz w:val="20"/>
          <w:szCs w:val="20"/>
        </w:rPr>
      </w:pPr>
      <w:r w:rsidRPr="006E4269">
        <w:rPr>
          <w:rFonts w:ascii="Times New Roman" w:eastAsia="宋体" w:hAnsi="Times New Roman" w:cs="Times New Roman"/>
          <w:b/>
          <w:bCs/>
          <w:kern w:val="0"/>
          <w:sz w:val="20"/>
          <w:szCs w:val="20"/>
        </w:rPr>
        <w:t xml:space="preserve">FFS </w:t>
      </w:r>
      <w:r>
        <w:rPr>
          <w:rFonts w:ascii="Times New Roman" w:eastAsia="宋体" w:hAnsi="Times New Roman" w:cs="Times New Roman"/>
          <w:b/>
          <w:bCs/>
          <w:kern w:val="0"/>
          <w:sz w:val="20"/>
          <w:szCs w:val="20"/>
        </w:rPr>
        <w:t>D2R control information for PDRCH transmission with fixed TBS</w:t>
      </w:r>
    </w:p>
    <w:p w14:paraId="0EBC7693" w14:textId="77777777" w:rsidR="002A195B" w:rsidRPr="00F506BC" w:rsidRDefault="002A195B" w:rsidP="00BD6825"/>
    <w:p w14:paraId="6DE250B3" w14:textId="656C39D1" w:rsidR="00BD6825" w:rsidRPr="00BD6825" w:rsidRDefault="00BD6825" w:rsidP="00BD6825">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28"/>
          <w:szCs w:val="16"/>
          <w:lang w:val="fr-FR"/>
        </w:rPr>
      </w:pPr>
      <w:r>
        <w:rPr>
          <w:rFonts w:ascii="Arial" w:hAnsi="Arial" w:cs="Arial"/>
          <w:kern w:val="0"/>
          <w:sz w:val="28"/>
          <w:szCs w:val="16"/>
          <w:lang w:val="fr-FR"/>
        </w:rPr>
        <w:lastRenderedPageBreak/>
        <w:t>Device</w:t>
      </w:r>
      <w:r w:rsidRPr="00BD6825">
        <w:rPr>
          <w:rFonts w:ascii="Arial" w:hAnsi="Arial" w:cs="Arial"/>
          <w:kern w:val="0"/>
          <w:sz w:val="28"/>
          <w:szCs w:val="16"/>
          <w:lang w:val="fr-FR"/>
        </w:rPr>
        <w:t>’s identification of the end of PR</w:t>
      </w:r>
      <w:r>
        <w:rPr>
          <w:rFonts w:ascii="Arial" w:hAnsi="Arial" w:cs="Arial"/>
          <w:kern w:val="0"/>
          <w:sz w:val="28"/>
          <w:szCs w:val="16"/>
          <w:lang w:val="fr-FR"/>
        </w:rPr>
        <w:t>D</w:t>
      </w:r>
      <w:r w:rsidRPr="00BD6825">
        <w:rPr>
          <w:rFonts w:ascii="Arial" w:hAnsi="Arial" w:cs="Arial"/>
          <w:kern w:val="0"/>
          <w:sz w:val="28"/>
          <w:szCs w:val="16"/>
          <w:lang w:val="fr-FR"/>
        </w:rPr>
        <w:t>CH transmission</w:t>
      </w:r>
    </w:p>
    <w:p w14:paraId="4061F4A2" w14:textId="27D55EFE" w:rsidR="00BC7491" w:rsidRPr="00077066" w:rsidRDefault="00BC7491" w:rsidP="00BC7491">
      <w:pPr>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 xml:space="preserve">In RAN1#106bis meeting, following agreement was made for A-IoT </w:t>
      </w:r>
      <w:r>
        <w:rPr>
          <w:rFonts w:ascii="Times New Roman" w:eastAsia="宋体" w:hAnsi="Times New Roman" w:cs="Times New Roman"/>
          <w:kern w:val="0"/>
          <w:sz w:val="20"/>
          <w:szCs w:val="20"/>
        </w:rPr>
        <w:t>R</w:t>
      </w:r>
      <w:r w:rsidRPr="00077066">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D</w:t>
      </w:r>
      <w:r w:rsidRPr="00077066">
        <w:rPr>
          <w:rFonts w:ascii="Times New Roman" w:eastAsia="宋体" w:hAnsi="Times New Roman" w:cs="Times New Roman"/>
          <w:kern w:val="0"/>
          <w:sz w:val="20"/>
          <w:szCs w:val="20"/>
        </w:rPr>
        <w:t xml:space="preserve"> </w:t>
      </w:r>
      <w:proofErr w:type="spellStart"/>
      <w:r w:rsidRPr="00077066">
        <w:rPr>
          <w:rFonts w:ascii="Times New Roman" w:eastAsia="宋体" w:hAnsi="Times New Roman" w:cs="Times New Roman"/>
          <w:kern w:val="0"/>
          <w:sz w:val="20"/>
          <w:szCs w:val="20"/>
        </w:rPr>
        <w:t>postamble</w:t>
      </w:r>
      <w:proofErr w:type="spellEnd"/>
      <w:r w:rsidRPr="00077066">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1</w:t>
      </w:r>
      <w:r w:rsidRPr="00077066">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BC7491" w14:paraId="287454FE" w14:textId="77777777" w:rsidTr="00831708">
        <w:tc>
          <w:tcPr>
            <w:tcW w:w="9060" w:type="dxa"/>
          </w:tcPr>
          <w:p w14:paraId="08F2C43C" w14:textId="77777777" w:rsidR="00BC7491" w:rsidRPr="00077066" w:rsidRDefault="00BC7491"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highlight w:val="green"/>
                <w:lang w:eastAsia="en-US"/>
              </w:rPr>
              <w:t>Agreement</w:t>
            </w:r>
          </w:p>
          <w:p w14:paraId="645EF0BC" w14:textId="77777777" w:rsidR="00BC7491" w:rsidRPr="00077066" w:rsidRDefault="00BC7491"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lang w:eastAsia="en-US"/>
              </w:rPr>
              <w:t xml:space="preserve">To determine or derive the end of PRDCH transmission, study at least following options:  </w:t>
            </w:r>
          </w:p>
          <w:p w14:paraId="29464C51" w14:textId="77777777" w:rsidR="00BC7491" w:rsidRPr="00077066" w:rsidRDefault="00BC7491"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 xml:space="preserve">ption 1: R2D </w:t>
            </w:r>
            <w:proofErr w:type="spellStart"/>
            <w:r w:rsidRPr="00077066">
              <w:rPr>
                <w:rFonts w:ascii="Times" w:eastAsia="Batang" w:hAnsi="Times"/>
                <w:szCs w:val="24"/>
                <w:lang w:val="en-GB" w:eastAsia="en-US"/>
              </w:rPr>
              <w:t>postamble</w:t>
            </w:r>
            <w:proofErr w:type="spellEnd"/>
            <w:r w:rsidRPr="00077066">
              <w:rPr>
                <w:rFonts w:ascii="Times" w:eastAsia="Batang" w:hAnsi="Times"/>
                <w:szCs w:val="24"/>
                <w:lang w:val="en-GB" w:eastAsia="en-US"/>
              </w:rPr>
              <w:t xml:space="preserve"> immediately follows the PRDCH to indicate the end of the PRDCH.       </w:t>
            </w:r>
          </w:p>
          <w:p w14:paraId="08EA881C" w14:textId="77777777" w:rsidR="00BC7491" w:rsidRPr="00077066" w:rsidRDefault="00BC7491"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ption 2: Based on R2D control information.</w:t>
            </w:r>
          </w:p>
        </w:tc>
      </w:tr>
    </w:tbl>
    <w:p w14:paraId="11ED5E4E" w14:textId="77777777" w:rsidR="00BC7491" w:rsidRPr="00077066" w:rsidRDefault="00BC7491" w:rsidP="00BC7491">
      <w:pPr>
        <w:rPr>
          <w:rFonts w:ascii="Times New Roman" w:eastAsia="宋体" w:hAnsi="Times New Roman" w:cs="Times New Roman"/>
          <w:b/>
          <w:kern w:val="0"/>
          <w:sz w:val="20"/>
          <w:szCs w:val="20"/>
        </w:rPr>
      </w:pPr>
    </w:p>
    <w:p w14:paraId="5A479B7E"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In the following, we provide our views for above two options.</w:t>
      </w:r>
    </w:p>
    <w:p w14:paraId="082523B8"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hint="eastAsia"/>
          <w:bCs/>
          <w:kern w:val="0"/>
          <w:sz w:val="20"/>
          <w:szCs w:val="20"/>
        </w:rPr>
        <w:t>For</w:t>
      </w:r>
      <w:r>
        <w:rPr>
          <w:rFonts w:ascii="Times New Roman" w:eastAsia="宋体" w:hAnsi="Times New Roman" w:cs="Times New Roman"/>
          <w:bCs/>
          <w:kern w:val="0"/>
          <w:sz w:val="20"/>
          <w:szCs w:val="20"/>
        </w:rPr>
        <w:t xml:space="preserve"> O</w:t>
      </w:r>
      <w:r>
        <w:rPr>
          <w:rFonts w:ascii="Times New Roman" w:eastAsia="宋体" w:hAnsi="Times New Roman" w:cs="Times New Roman" w:hint="eastAsia"/>
          <w:bCs/>
          <w:kern w:val="0"/>
          <w:sz w:val="20"/>
          <w:szCs w:val="20"/>
        </w:rPr>
        <w:t>ption</w:t>
      </w:r>
      <w:r>
        <w:rPr>
          <w:rFonts w:ascii="Times New Roman" w:eastAsia="宋体" w:hAnsi="Times New Roman" w:cs="Times New Roman"/>
          <w:bCs/>
          <w:kern w:val="0"/>
          <w:sz w:val="20"/>
          <w:szCs w:val="20"/>
        </w:rPr>
        <w:t xml:space="preserve"> 1, the main benefit of using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mark the end of R2D transmission is to achieve the most variable and flexible R2D payload size (TBS), e.g. the payload size can be as fine as 1 bit granularity. However, for the intended A-IoT use cases like indoor inventory and command, it is not clear how much flexibility is needed for the R2D payload size. For some specific R2D transmissions, like the R2D transmission during the </w:t>
      </w:r>
      <w:proofErr w:type="gramStart"/>
      <w:r>
        <w:rPr>
          <w:rFonts w:ascii="Times New Roman" w:eastAsia="宋体" w:hAnsi="Times New Roman" w:cs="Times New Roman"/>
          <w:bCs/>
          <w:kern w:val="0"/>
          <w:sz w:val="20"/>
          <w:szCs w:val="20"/>
        </w:rPr>
        <w:t>contention based</w:t>
      </w:r>
      <w:proofErr w:type="gramEnd"/>
      <w:r>
        <w:rPr>
          <w:rFonts w:ascii="Times New Roman" w:eastAsia="宋体" w:hAnsi="Times New Roman" w:cs="Times New Roman"/>
          <w:bCs/>
          <w:kern w:val="0"/>
          <w:sz w:val="20"/>
          <w:szCs w:val="20"/>
        </w:rPr>
        <w:t xml:space="preserve"> access, the TBS can be fixed without the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In case the higher layer data e.g., MAC PDU is constructed with byte aligned, the benefit of using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realize the variable/flexible R2D payload size </w:t>
      </w:r>
      <w:r>
        <w:rPr>
          <w:rFonts w:ascii="Times New Roman" w:eastAsia="宋体" w:hAnsi="Times New Roman" w:cs="Times New Roman" w:hint="eastAsia"/>
          <w:bCs/>
          <w:kern w:val="0"/>
          <w:sz w:val="20"/>
          <w:szCs w:val="20"/>
        </w:rPr>
        <w:t xml:space="preserve">at bit-level </w:t>
      </w:r>
      <w:r>
        <w:rPr>
          <w:rFonts w:ascii="Times New Roman" w:eastAsia="宋体" w:hAnsi="Times New Roman" w:cs="Times New Roman"/>
          <w:bCs/>
          <w:kern w:val="0"/>
          <w:sz w:val="20"/>
          <w:szCs w:val="20"/>
        </w:rPr>
        <w:t xml:space="preserve">is reduced. In addition, the use of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indicate the end of </w:t>
      </w:r>
      <w:r w:rsidRPr="00077066">
        <w:rPr>
          <w:rFonts w:ascii="Times" w:eastAsia="Batang" w:hAnsi="Times"/>
          <w:bCs/>
          <w:szCs w:val="24"/>
          <w:lang w:eastAsia="en-US"/>
        </w:rPr>
        <w:t>PRDCH transmission</w:t>
      </w:r>
      <w:r>
        <w:rPr>
          <w:rFonts w:ascii="Times" w:eastAsia="Batang" w:hAnsi="Times"/>
          <w:bCs/>
          <w:szCs w:val="24"/>
          <w:lang w:eastAsia="en-US"/>
        </w:rPr>
        <w:t xml:space="preserve"> may </w:t>
      </w:r>
      <w:r>
        <w:rPr>
          <w:rFonts w:ascii="Times New Roman" w:eastAsia="宋体" w:hAnsi="Times New Roman" w:cs="Times New Roman"/>
          <w:kern w:val="0"/>
          <w:sz w:val="20"/>
          <w:szCs w:val="20"/>
        </w:rPr>
        <w:t xml:space="preserve">result in decoding errors and additional power consumption due to the miss detection and false alarm. </w:t>
      </w:r>
    </w:p>
    <w:p w14:paraId="13D7EF63"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The R2D control information in Option 2 can be classified into following:</w:t>
      </w:r>
    </w:p>
    <w:p w14:paraId="5E075C84" w14:textId="77777777" w:rsidR="00BC7491" w:rsidRDefault="00BC7491" w:rsidP="007E51FF">
      <w:pPr>
        <w:pStyle w:val="affff0"/>
        <w:numPr>
          <w:ilvl w:val="0"/>
          <w:numId w:val="24"/>
        </w:numPr>
        <w:adjustRightInd w:val="0"/>
        <w:snapToGrid w:val="0"/>
        <w:spacing w:afterLines="50" w:after="120"/>
        <w:ind w:firstLineChars="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P</w:t>
      </w:r>
      <w:r w:rsidRPr="00ED06C0">
        <w:rPr>
          <w:rFonts w:ascii="Times New Roman" w:eastAsia="宋体" w:hAnsi="Times New Roman" w:cs="Times New Roman"/>
          <w:bCs/>
          <w:kern w:val="0"/>
          <w:sz w:val="20"/>
          <w:szCs w:val="20"/>
        </w:rPr>
        <w:t>hysical layer control information that is used to schedule the PRDCH</w:t>
      </w:r>
      <w:r>
        <w:rPr>
          <w:rFonts w:ascii="Times New Roman" w:eastAsia="宋体" w:hAnsi="Times New Roman" w:cs="Times New Roman"/>
          <w:bCs/>
          <w:kern w:val="0"/>
          <w:sz w:val="20"/>
          <w:szCs w:val="20"/>
        </w:rPr>
        <w:t xml:space="preserve"> </w:t>
      </w:r>
      <w:r>
        <w:rPr>
          <w:rFonts w:ascii="Times New Roman" w:eastAsia="宋体" w:hAnsi="Times New Roman" w:cs="Times New Roman" w:hint="eastAsia"/>
          <w:bCs/>
          <w:kern w:val="0"/>
          <w:sz w:val="20"/>
          <w:szCs w:val="20"/>
        </w:rPr>
        <w:t>and</w:t>
      </w:r>
      <w:r>
        <w:rPr>
          <w:rFonts w:ascii="Times New Roman" w:eastAsia="宋体" w:hAnsi="Times New Roman" w:cs="Times New Roman"/>
          <w:bCs/>
          <w:kern w:val="0"/>
          <w:sz w:val="20"/>
          <w:szCs w:val="20"/>
        </w:rPr>
        <w:t xml:space="preserve"> </w:t>
      </w:r>
      <w:r w:rsidRPr="00ED06C0">
        <w:rPr>
          <w:rFonts w:ascii="Times New Roman" w:eastAsia="宋体" w:hAnsi="Times New Roman" w:cs="Times New Roman"/>
          <w:bCs/>
          <w:kern w:val="0"/>
          <w:sz w:val="20"/>
          <w:szCs w:val="20"/>
        </w:rPr>
        <w:t>PDRCH transmission</w:t>
      </w:r>
      <w:r>
        <w:rPr>
          <w:rFonts w:ascii="Times New Roman" w:eastAsia="宋体" w:hAnsi="Times New Roman" w:cs="Times New Roman"/>
          <w:bCs/>
          <w:kern w:val="0"/>
          <w:sz w:val="20"/>
          <w:szCs w:val="20"/>
        </w:rPr>
        <w:t>.</w:t>
      </w:r>
    </w:p>
    <w:p w14:paraId="5B750C98" w14:textId="77777777" w:rsidR="00BC7491" w:rsidRDefault="00BC7491" w:rsidP="007E51FF">
      <w:pPr>
        <w:pStyle w:val="affff0"/>
        <w:numPr>
          <w:ilvl w:val="0"/>
          <w:numId w:val="24"/>
        </w:numPr>
        <w:adjustRightInd w:val="0"/>
        <w:snapToGrid w:val="0"/>
        <w:spacing w:afterLines="50" w:after="120"/>
        <w:ind w:firstLineChars="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H</w:t>
      </w:r>
      <w:r w:rsidRPr="00ED06C0">
        <w:rPr>
          <w:rFonts w:ascii="Times New Roman" w:eastAsia="宋体" w:hAnsi="Times New Roman" w:cs="Times New Roman"/>
          <w:bCs/>
          <w:kern w:val="0"/>
          <w:sz w:val="20"/>
          <w:szCs w:val="20"/>
        </w:rPr>
        <w:t>igher layer control information</w:t>
      </w:r>
      <w:r>
        <w:rPr>
          <w:rFonts w:ascii="Times New Roman" w:eastAsia="宋体" w:hAnsi="Times New Roman" w:cs="Times New Roman"/>
          <w:bCs/>
          <w:kern w:val="0"/>
          <w:sz w:val="20"/>
          <w:szCs w:val="20"/>
        </w:rPr>
        <w:t xml:space="preserve"> such as command(s) like Inventory triggering, </w:t>
      </w:r>
      <w:r>
        <w:rPr>
          <w:rFonts w:ascii="Times New Roman" w:eastAsia="宋体" w:hAnsi="Times New Roman" w:cs="Times New Roman" w:hint="eastAsia"/>
          <w:bCs/>
          <w:kern w:val="0"/>
          <w:sz w:val="20"/>
          <w:szCs w:val="20"/>
        </w:rPr>
        <w:t>Read,</w:t>
      </w:r>
      <w:r>
        <w:rPr>
          <w:rFonts w:ascii="Times New Roman" w:eastAsia="宋体" w:hAnsi="Times New Roman" w:cs="Times New Roman"/>
          <w:bCs/>
          <w:kern w:val="0"/>
          <w:sz w:val="20"/>
          <w:szCs w:val="20"/>
        </w:rPr>
        <w:t xml:space="preserve"> Write etc. </w:t>
      </w:r>
      <w:r w:rsidRPr="00ED06C0">
        <w:rPr>
          <w:rFonts w:ascii="Times New Roman" w:eastAsia="宋体" w:hAnsi="Times New Roman" w:cs="Times New Roman"/>
          <w:bCs/>
          <w:kern w:val="0"/>
          <w:sz w:val="20"/>
          <w:szCs w:val="20"/>
        </w:rPr>
        <w:t xml:space="preserve">  </w:t>
      </w:r>
    </w:p>
    <w:p w14:paraId="3470F87D"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kern w:val="0"/>
          <w:sz w:val="20"/>
          <w:szCs w:val="20"/>
        </w:rPr>
        <w:t xml:space="preserve">For </w:t>
      </w:r>
      <w:r>
        <w:rPr>
          <w:rFonts w:ascii="Times New Roman" w:eastAsia="宋体" w:hAnsi="Times New Roman" w:cs="Times New Roman"/>
          <w:bCs/>
          <w:kern w:val="0"/>
          <w:sz w:val="20"/>
          <w:szCs w:val="20"/>
        </w:rPr>
        <w:t>P</w:t>
      </w:r>
      <w:r w:rsidRPr="00ED06C0">
        <w:rPr>
          <w:rFonts w:ascii="Times New Roman" w:eastAsia="宋体" w:hAnsi="Times New Roman" w:cs="Times New Roman"/>
          <w:bCs/>
          <w:kern w:val="0"/>
          <w:sz w:val="20"/>
          <w:szCs w:val="20"/>
        </w:rPr>
        <w:t>hysical layer control information schedul</w:t>
      </w:r>
      <w:r>
        <w:rPr>
          <w:rFonts w:ascii="Times New Roman" w:eastAsia="宋体" w:hAnsi="Times New Roman" w:cs="Times New Roman"/>
          <w:bCs/>
          <w:kern w:val="0"/>
          <w:sz w:val="20"/>
          <w:szCs w:val="20"/>
        </w:rPr>
        <w:t>ing</w:t>
      </w:r>
      <w:r w:rsidRPr="00ED06C0">
        <w:rPr>
          <w:rFonts w:ascii="Times New Roman" w:eastAsia="宋体" w:hAnsi="Times New Roman" w:cs="Times New Roman"/>
          <w:bCs/>
          <w:kern w:val="0"/>
          <w:sz w:val="20"/>
          <w:szCs w:val="20"/>
        </w:rPr>
        <w:t xml:space="preserve"> the PRDCH</w:t>
      </w:r>
      <w:r>
        <w:rPr>
          <w:rFonts w:ascii="Times New Roman" w:eastAsia="宋体" w:hAnsi="Times New Roman" w:cs="Times New Roman"/>
          <w:bCs/>
          <w:kern w:val="0"/>
          <w:sz w:val="20"/>
          <w:szCs w:val="20"/>
        </w:rPr>
        <w:t xml:space="preserve"> and/or PDRCH, whether it exists depending on the necessity and benefits to</w:t>
      </w:r>
    </w:p>
    <w:p w14:paraId="6CF9A202" w14:textId="77777777" w:rsidR="00BC7491" w:rsidRPr="003F146B" w:rsidRDefault="00BC7491" w:rsidP="00E30953">
      <w:pPr>
        <w:pStyle w:val="affff0"/>
        <w:numPr>
          <w:ilvl w:val="0"/>
          <w:numId w:val="30"/>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bCs/>
          <w:kern w:val="0"/>
          <w:sz w:val="20"/>
          <w:szCs w:val="20"/>
        </w:rPr>
        <w:t xml:space="preserve">provide </w:t>
      </w:r>
      <w:r w:rsidRPr="004410E1">
        <w:rPr>
          <w:rFonts w:ascii="Times New Roman" w:eastAsia="宋体" w:hAnsi="Times New Roman" w:cs="Times New Roman"/>
          <w:bCs/>
          <w:kern w:val="0"/>
          <w:sz w:val="20"/>
          <w:szCs w:val="20"/>
        </w:rPr>
        <w:t xml:space="preserve">different flexibility and reliability for the control information and data information in terms of used line coding scheme(s) e.g., Manchester encoding and/or pulse-interval encoding (PIE), chip length, e.g., same or different chip length etc. </w:t>
      </w:r>
    </w:p>
    <w:p w14:paraId="3FC91552" w14:textId="77777777" w:rsidR="00BC7491" w:rsidRPr="003F146B" w:rsidRDefault="00BC7491" w:rsidP="00E30953">
      <w:pPr>
        <w:pStyle w:val="affff0"/>
        <w:numPr>
          <w:ilvl w:val="0"/>
          <w:numId w:val="30"/>
        </w:numPr>
        <w:adjustRightInd w:val="0"/>
        <w:snapToGrid w:val="0"/>
        <w:spacing w:afterLines="50" w:after="120"/>
        <w:ind w:firstLineChars="0"/>
        <w:rPr>
          <w:rFonts w:ascii="Times New Roman" w:eastAsia="宋体" w:hAnsi="Times New Roman" w:cs="Times New Roman"/>
          <w:kern w:val="0"/>
          <w:sz w:val="20"/>
          <w:szCs w:val="20"/>
        </w:rPr>
      </w:pPr>
      <w:r w:rsidRPr="007F01E8">
        <w:rPr>
          <w:rFonts w:ascii="Times New Roman" w:eastAsia="宋体" w:hAnsi="Times New Roman" w:cs="Times New Roman"/>
          <w:bCs/>
          <w:kern w:val="0"/>
          <w:sz w:val="20"/>
          <w:szCs w:val="20"/>
        </w:rPr>
        <w:t>enable device to early detect</w:t>
      </w:r>
      <w:r w:rsidRPr="003F146B">
        <w:rPr>
          <w:rFonts w:ascii="Times New Roman" w:eastAsia="宋体" w:hAnsi="Times New Roman" w:cs="Times New Roman"/>
          <w:bCs/>
          <w:kern w:val="0"/>
          <w:sz w:val="20"/>
          <w:szCs w:val="20"/>
        </w:rPr>
        <w:t xml:space="preserve">/demodulate the control information to facilitate device’s subsequent </w:t>
      </w:r>
      <w:proofErr w:type="spellStart"/>
      <w:r w:rsidRPr="003F146B">
        <w:rPr>
          <w:rFonts w:ascii="Times New Roman" w:eastAsia="宋体" w:hAnsi="Times New Roman" w:cs="Times New Roman"/>
          <w:bCs/>
          <w:kern w:val="0"/>
          <w:sz w:val="20"/>
          <w:szCs w:val="20"/>
        </w:rPr>
        <w:t>behvaior</w:t>
      </w:r>
      <w:proofErr w:type="spellEnd"/>
      <w:r w:rsidRPr="003F146B">
        <w:rPr>
          <w:rFonts w:ascii="Times New Roman" w:eastAsia="宋体" w:hAnsi="Times New Roman" w:cs="Times New Roman"/>
          <w:bCs/>
          <w:kern w:val="0"/>
          <w:sz w:val="20"/>
          <w:szCs w:val="20"/>
        </w:rPr>
        <w:t>, e.g., continues or skips data detection/</w:t>
      </w:r>
      <w:r>
        <w:rPr>
          <w:rFonts w:ascii="Times New Roman" w:eastAsia="宋体" w:hAnsi="Times New Roman" w:cs="Times New Roman"/>
          <w:bCs/>
          <w:kern w:val="0"/>
          <w:sz w:val="20"/>
          <w:szCs w:val="20"/>
        </w:rPr>
        <w:t>de</w:t>
      </w:r>
      <w:r w:rsidRPr="007F01E8">
        <w:rPr>
          <w:rFonts w:ascii="Times New Roman" w:eastAsia="宋体" w:hAnsi="Times New Roman" w:cs="Times New Roman"/>
          <w:bCs/>
          <w:kern w:val="0"/>
          <w:sz w:val="20"/>
          <w:szCs w:val="20"/>
        </w:rPr>
        <w:t>modulation</w:t>
      </w:r>
    </w:p>
    <w:p w14:paraId="2043C887"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sidRPr="004410E1">
        <w:rPr>
          <w:rFonts w:ascii="Times New Roman" w:eastAsia="宋体" w:hAnsi="Times New Roman" w:cs="Times New Roman"/>
          <w:bCs/>
          <w:kern w:val="0"/>
          <w:sz w:val="20"/>
          <w:szCs w:val="20"/>
        </w:rPr>
        <w:t>In case the Physical layer control information scheduling the PRDCH needs to be introduced</w:t>
      </w:r>
      <w:r>
        <w:rPr>
          <w:rFonts w:ascii="Times New Roman" w:eastAsia="宋体" w:hAnsi="Times New Roman" w:cs="Times New Roman"/>
          <w:bCs/>
          <w:kern w:val="0"/>
          <w:sz w:val="20"/>
          <w:szCs w:val="20"/>
        </w:rPr>
        <w:t xml:space="preserve">, it can </w:t>
      </w:r>
      <w:r w:rsidRPr="004410E1">
        <w:rPr>
          <w:rFonts w:ascii="Times New Roman" w:eastAsia="宋体" w:hAnsi="Times New Roman" w:cs="Times New Roman"/>
          <w:bCs/>
          <w:kern w:val="0"/>
          <w:sz w:val="20"/>
          <w:szCs w:val="20"/>
        </w:rPr>
        <w:t xml:space="preserve">be used to indicate the TBS or transmission length for the PRDCH. </w:t>
      </w:r>
    </w:p>
    <w:p w14:paraId="63709F6F" w14:textId="77777777" w:rsidR="00BC7491" w:rsidRPr="004410E1" w:rsidRDefault="00BC7491" w:rsidP="00BC7491">
      <w:pPr>
        <w:adjustRightInd w:val="0"/>
        <w:snapToGrid w:val="0"/>
        <w:spacing w:afterLines="50" w:after="120"/>
        <w:rPr>
          <w:rFonts w:ascii="Times New Roman" w:eastAsia="宋体" w:hAnsi="Times New Roman" w:cs="Times New Roman"/>
          <w:kern w:val="0"/>
          <w:sz w:val="20"/>
          <w:szCs w:val="20"/>
        </w:rPr>
      </w:pPr>
      <w:r w:rsidRPr="004410E1">
        <w:rPr>
          <w:rFonts w:ascii="Times New Roman" w:eastAsia="宋体" w:hAnsi="Times New Roman" w:cs="Times New Roman"/>
          <w:bCs/>
          <w:kern w:val="0"/>
          <w:sz w:val="20"/>
          <w:szCs w:val="20"/>
        </w:rPr>
        <w:t xml:space="preserve">Alternatively, higher layer control information can </w:t>
      </w:r>
      <w:r>
        <w:rPr>
          <w:rFonts w:ascii="Times New Roman" w:eastAsia="宋体" w:hAnsi="Times New Roman" w:cs="Times New Roman"/>
          <w:bCs/>
          <w:kern w:val="0"/>
          <w:sz w:val="20"/>
          <w:szCs w:val="20"/>
        </w:rPr>
        <w:t xml:space="preserve">also </w:t>
      </w:r>
      <w:r w:rsidRPr="004410E1">
        <w:rPr>
          <w:rFonts w:ascii="Times New Roman" w:eastAsia="宋体" w:hAnsi="Times New Roman" w:cs="Times New Roman"/>
          <w:bCs/>
          <w:kern w:val="0"/>
          <w:sz w:val="20"/>
          <w:szCs w:val="20"/>
        </w:rPr>
        <w:t xml:space="preserve">be used to indicate/derive the end of PRDCH transmission. For example, </w:t>
      </w:r>
      <w:r w:rsidRPr="004410E1">
        <w:rPr>
          <w:rFonts w:ascii="Times New Roman" w:eastAsia="宋体" w:hAnsi="Times New Roman" w:cs="Times New Roman"/>
          <w:kern w:val="0"/>
          <w:sz w:val="20"/>
          <w:szCs w:val="20"/>
        </w:rPr>
        <w:t xml:space="preserve">the device can derive the end of </w:t>
      </w:r>
      <w:r>
        <w:rPr>
          <w:rFonts w:ascii="Times New Roman" w:eastAsia="宋体" w:hAnsi="Times New Roman" w:cs="Times New Roman"/>
          <w:kern w:val="0"/>
          <w:sz w:val="20"/>
          <w:szCs w:val="20"/>
        </w:rPr>
        <w:t>PRDCH or PDRCH</w:t>
      </w:r>
      <w:r w:rsidRPr="004410E1">
        <w:rPr>
          <w:rFonts w:ascii="Times New Roman" w:eastAsia="宋体" w:hAnsi="Times New Roman" w:cs="Times New Roman"/>
          <w:kern w:val="0"/>
          <w:sz w:val="20"/>
          <w:szCs w:val="20"/>
        </w:rPr>
        <w:t xml:space="preserve"> transmission</w:t>
      </w:r>
      <w:r w:rsidRPr="004410E1">
        <w:rPr>
          <w:rFonts w:ascii="Times New Roman" w:eastAsia="宋体" w:hAnsi="Times New Roman" w:cs="Times New Roman"/>
          <w:bCs/>
          <w:kern w:val="0"/>
          <w:sz w:val="20"/>
          <w:szCs w:val="20"/>
        </w:rPr>
        <w:t xml:space="preserve"> </w:t>
      </w:r>
      <w:r>
        <w:rPr>
          <w:rFonts w:ascii="Times New Roman" w:eastAsia="宋体" w:hAnsi="Times New Roman" w:cs="Times New Roman"/>
          <w:bCs/>
          <w:kern w:val="0"/>
          <w:sz w:val="20"/>
          <w:szCs w:val="20"/>
        </w:rPr>
        <w:t xml:space="preserve">by </w:t>
      </w:r>
      <w:r w:rsidRPr="004410E1">
        <w:rPr>
          <w:rFonts w:ascii="Times New Roman" w:eastAsia="宋体" w:hAnsi="Times New Roman" w:cs="Times New Roman"/>
          <w:bCs/>
          <w:kern w:val="0"/>
          <w:sz w:val="20"/>
          <w:szCs w:val="20"/>
        </w:rPr>
        <w:t xml:space="preserve">some kind of </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 xml:space="preserve">eader </w:t>
      </w:r>
      <w:r>
        <w:rPr>
          <w:rFonts w:ascii="Times New Roman" w:eastAsia="宋体" w:hAnsi="Times New Roman" w:cs="Times New Roman"/>
          <w:bCs/>
          <w:kern w:val="0"/>
          <w:sz w:val="20"/>
          <w:szCs w:val="20"/>
        </w:rPr>
        <w:t>which is located in the early part of the PRDCH. The Control H</w:t>
      </w:r>
      <w:r w:rsidRPr="004410E1">
        <w:rPr>
          <w:rFonts w:ascii="Times New Roman" w:eastAsia="宋体" w:hAnsi="Times New Roman" w:cs="Times New Roman"/>
          <w:bCs/>
          <w:kern w:val="0"/>
          <w:sz w:val="20"/>
          <w:szCs w:val="20"/>
        </w:rPr>
        <w:t>eader include</w:t>
      </w:r>
      <w:r>
        <w:rPr>
          <w:rFonts w:ascii="Times New Roman" w:eastAsia="宋体" w:hAnsi="Times New Roman" w:cs="Times New Roman"/>
          <w:bCs/>
          <w:kern w:val="0"/>
          <w:sz w:val="20"/>
          <w:szCs w:val="20"/>
        </w:rPr>
        <w:t>s</w:t>
      </w:r>
      <w:r w:rsidRPr="004410E1">
        <w:rPr>
          <w:rFonts w:ascii="Times New Roman" w:eastAsia="宋体" w:hAnsi="Times New Roman" w:cs="Times New Roman"/>
          <w:bCs/>
          <w:kern w:val="0"/>
          <w:sz w:val="20"/>
          <w:szCs w:val="20"/>
        </w:rPr>
        <w:t xml:space="preserve"> the </w:t>
      </w:r>
      <w:r w:rsidRPr="004410E1">
        <w:rPr>
          <w:rFonts w:ascii="Times New Roman" w:eastAsia="宋体" w:hAnsi="Times New Roman" w:cs="Times New Roman"/>
          <w:kern w:val="0"/>
          <w:sz w:val="20"/>
          <w:szCs w:val="20"/>
        </w:rPr>
        <w:t>command code without</w:t>
      </w:r>
      <w:r>
        <w:rPr>
          <w:rFonts w:ascii="Times New Roman" w:eastAsia="宋体" w:hAnsi="Times New Roman" w:cs="Times New Roman"/>
          <w:kern w:val="0"/>
          <w:sz w:val="20"/>
          <w:szCs w:val="20"/>
        </w:rPr>
        <w:t xml:space="preserve"> or with </w:t>
      </w:r>
      <w:r w:rsidRPr="004410E1">
        <w:rPr>
          <w:rFonts w:ascii="Times New Roman" w:eastAsia="宋体" w:hAnsi="Times New Roman" w:cs="Times New Roman"/>
          <w:kern w:val="0"/>
          <w:sz w:val="20"/>
          <w:szCs w:val="20"/>
        </w:rPr>
        <w:t>length field indication for fixed TBS or variable TBS</w:t>
      </w:r>
      <w:r>
        <w:rPr>
          <w:rFonts w:ascii="Times New Roman" w:eastAsia="宋体" w:hAnsi="Times New Roman" w:cs="Times New Roman"/>
          <w:kern w:val="0"/>
          <w:sz w:val="20"/>
          <w:szCs w:val="20"/>
        </w:rPr>
        <w:t xml:space="preserve"> od PRDCH/PDRCH transmission</w:t>
      </w:r>
      <w:r w:rsidRPr="004410E1">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Different from Physical layer control information, it is assumed that the </w:t>
      </w:r>
      <w:r w:rsidRPr="004410E1">
        <w:rPr>
          <w:rFonts w:ascii="Times New Roman" w:eastAsia="宋体" w:hAnsi="Times New Roman" w:cs="Times New Roman"/>
          <w:bCs/>
          <w:kern w:val="0"/>
          <w:sz w:val="20"/>
          <w:szCs w:val="20"/>
        </w:rPr>
        <w:t xml:space="preserve">higher layer control </w:t>
      </w:r>
      <w:r>
        <w:rPr>
          <w:rFonts w:ascii="Times New Roman" w:eastAsia="宋体" w:hAnsi="Times New Roman" w:cs="Times New Roman"/>
          <w:bCs/>
          <w:kern w:val="0"/>
          <w:sz w:val="20"/>
          <w:szCs w:val="20"/>
        </w:rPr>
        <w:t>information uses the same transmission parameters e.g., coding scheme, coding rate, chip length as those used for subsequent data transmission. In addition, d</w:t>
      </w:r>
      <w:r>
        <w:rPr>
          <w:rFonts w:ascii="Times New Roman" w:eastAsia="宋体" w:hAnsi="Times New Roman" w:cs="Times New Roman"/>
          <w:kern w:val="0"/>
          <w:sz w:val="20"/>
          <w:szCs w:val="20"/>
        </w:rPr>
        <w:t>epending on the format/structure of the</w:t>
      </w:r>
      <w:r w:rsidRPr="003F146B">
        <w:rPr>
          <w:rFonts w:ascii="Times New Roman" w:eastAsia="宋体" w:hAnsi="Times New Roman" w:cs="Times New Roman"/>
          <w:bCs/>
          <w:kern w:val="0"/>
          <w:sz w:val="20"/>
          <w:szCs w:val="20"/>
        </w:rPr>
        <w:t xml:space="preserve"> </w:t>
      </w:r>
      <w:r w:rsidRPr="004410E1">
        <w:rPr>
          <w:rFonts w:ascii="Times New Roman" w:eastAsia="宋体" w:hAnsi="Times New Roman" w:cs="Times New Roman"/>
          <w:bCs/>
          <w:kern w:val="0"/>
          <w:sz w:val="20"/>
          <w:szCs w:val="20"/>
        </w:rPr>
        <w:t>higher layer control information</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eader</w:t>
      </w:r>
      <w:r>
        <w:rPr>
          <w:rFonts w:ascii="Times New Roman" w:eastAsia="宋体" w:hAnsi="Times New Roman" w:cs="Times New Roman"/>
          <w:bCs/>
          <w:kern w:val="0"/>
          <w:sz w:val="20"/>
          <w:szCs w:val="20"/>
        </w:rPr>
        <w:t>, e.g., shared or separate CRC for the higher layer control information/</w:t>
      </w:r>
      <w:r w:rsidRPr="001915FB">
        <w:rPr>
          <w:rFonts w:ascii="Times New Roman" w:eastAsia="宋体" w:hAnsi="Times New Roman" w:cs="Times New Roman"/>
          <w:bCs/>
          <w:kern w:val="0"/>
          <w:sz w:val="20"/>
          <w:szCs w:val="20"/>
        </w:rPr>
        <w:t xml:space="preserve"> </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eader</w:t>
      </w:r>
      <w:r>
        <w:rPr>
          <w:rFonts w:ascii="Times New Roman" w:eastAsia="宋体" w:hAnsi="Times New Roman" w:cs="Times New Roman"/>
          <w:bCs/>
          <w:kern w:val="0"/>
          <w:sz w:val="20"/>
          <w:szCs w:val="20"/>
        </w:rPr>
        <w:t xml:space="preserve"> and data, whether the higher layer control information/Control H</w:t>
      </w:r>
      <w:r w:rsidRPr="004410E1">
        <w:rPr>
          <w:rFonts w:ascii="Times New Roman" w:eastAsia="宋体" w:hAnsi="Times New Roman" w:cs="Times New Roman"/>
          <w:bCs/>
          <w:kern w:val="0"/>
          <w:sz w:val="20"/>
          <w:szCs w:val="20"/>
        </w:rPr>
        <w:t>eader</w:t>
      </w:r>
      <w:r>
        <w:rPr>
          <w:rFonts w:ascii="Times New Roman" w:eastAsia="宋体" w:hAnsi="Times New Roman" w:cs="Times New Roman"/>
          <w:bCs/>
          <w:kern w:val="0"/>
          <w:sz w:val="20"/>
          <w:szCs w:val="20"/>
        </w:rPr>
        <w:t xml:space="preserve"> can be decoded before the data decoding, the benefit of using P</w:t>
      </w:r>
      <w:r w:rsidRPr="00ED06C0">
        <w:rPr>
          <w:rFonts w:ascii="Times New Roman" w:eastAsia="宋体" w:hAnsi="Times New Roman" w:cs="Times New Roman"/>
          <w:bCs/>
          <w:kern w:val="0"/>
          <w:sz w:val="20"/>
          <w:szCs w:val="20"/>
        </w:rPr>
        <w:t>hysical layer control information</w:t>
      </w:r>
      <w:r>
        <w:rPr>
          <w:rFonts w:ascii="Times New Roman" w:eastAsia="宋体" w:hAnsi="Times New Roman" w:cs="Times New Roman"/>
          <w:bCs/>
          <w:kern w:val="0"/>
          <w:sz w:val="20"/>
          <w:szCs w:val="20"/>
        </w:rPr>
        <w:t xml:space="preserve"> to help device </w:t>
      </w:r>
      <w:r w:rsidRPr="002F71AA">
        <w:rPr>
          <w:rFonts w:ascii="Times New Roman" w:eastAsia="宋体" w:hAnsi="Times New Roman" w:cs="Times New Roman"/>
          <w:bCs/>
          <w:kern w:val="0"/>
          <w:sz w:val="20"/>
          <w:szCs w:val="20"/>
        </w:rPr>
        <w:t>continu</w:t>
      </w:r>
      <w:r>
        <w:rPr>
          <w:rFonts w:ascii="Times New Roman" w:eastAsia="宋体" w:hAnsi="Times New Roman" w:cs="Times New Roman"/>
          <w:bCs/>
          <w:kern w:val="0"/>
          <w:sz w:val="20"/>
          <w:szCs w:val="20"/>
        </w:rPr>
        <w:t>e</w:t>
      </w:r>
      <w:r w:rsidRPr="002F71AA">
        <w:rPr>
          <w:rFonts w:ascii="Times New Roman" w:eastAsia="宋体" w:hAnsi="Times New Roman" w:cs="Times New Roman"/>
          <w:bCs/>
          <w:kern w:val="0"/>
          <w:sz w:val="20"/>
          <w:szCs w:val="20"/>
        </w:rPr>
        <w:t xml:space="preserve"> or skip data demodulation</w:t>
      </w:r>
      <w:r>
        <w:rPr>
          <w:rFonts w:ascii="Times New Roman" w:eastAsia="宋体" w:hAnsi="Times New Roman" w:cs="Times New Roman"/>
          <w:bCs/>
          <w:kern w:val="0"/>
          <w:sz w:val="20"/>
          <w:szCs w:val="20"/>
        </w:rPr>
        <w:t xml:space="preserve"> by early decoding the control information may also apply to the H</w:t>
      </w:r>
      <w:r w:rsidRPr="00ED06C0">
        <w:rPr>
          <w:rFonts w:ascii="Times New Roman" w:eastAsia="宋体" w:hAnsi="Times New Roman" w:cs="Times New Roman"/>
          <w:bCs/>
          <w:kern w:val="0"/>
          <w:sz w:val="20"/>
          <w:szCs w:val="20"/>
        </w:rPr>
        <w:t>igher layer control information</w:t>
      </w:r>
      <w:r>
        <w:rPr>
          <w:rFonts w:ascii="Times New Roman" w:eastAsia="宋体" w:hAnsi="Times New Roman" w:cs="Times New Roman"/>
          <w:bCs/>
          <w:kern w:val="0"/>
          <w:sz w:val="20"/>
          <w:szCs w:val="20"/>
        </w:rPr>
        <w:t xml:space="preserve">. </w:t>
      </w:r>
    </w:p>
    <w:p w14:paraId="72A14E98" w14:textId="77777777" w:rsidR="00BC7491" w:rsidRDefault="00BC7491" w:rsidP="00BC749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In summary, regardless of using </w:t>
      </w:r>
      <w:r>
        <w:rPr>
          <w:rFonts w:ascii="Times New Roman" w:eastAsia="宋体" w:hAnsi="Times New Roman" w:cs="Times New Roman"/>
          <w:bCs/>
          <w:kern w:val="0"/>
          <w:sz w:val="20"/>
          <w:szCs w:val="20"/>
        </w:rPr>
        <w:t>P</w:t>
      </w:r>
      <w:r w:rsidRPr="00ED06C0">
        <w:rPr>
          <w:rFonts w:ascii="Times New Roman" w:eastAsia="宋体" w:hAnsi="Times New Roman" w:cs="Times New Roman"/>
          <w:bCs/>
          <w:kern w:val="0"/>
          <w:sz w:val="20"/>
          <w:szCs w:val="20"/>
        </w:rPr>
        <w:t xml:space="preserve">hysical layer </w:t>
      </w:r>
      <w:r>
        <w:rPr>
          <w:rFonts w:ascii="Times New Roman" w:eastAsia="宋体" w:hAnsi="Times New Roman" w:cs="Times New Roman"/>
          <w:bCs/>
          <w:kern w:val="0"/>
          <w:sz w:val="20"/>
          <w:szCs w:val="20"/>
        </w:rPr>
        <w:t xml:space="preserve">or Higher layer </w:t>
      </w:r>
      <w:r w:rsidRPr="00ED06C0">
        <w:rPr>
          <w:rFonts w:ascii="Times New Roman" w:eastAsia="宋体" w:hAnsi="Times New Roman" w:cs="Times New Roman"/>
          <w:bCs/>
          <w:kern w:val="0"/>
          <w:sz w:val="20"/>
          <w:szCs w:val="20"/>
        </w:rPr>
        <w:t>control information</w:t>
      </w:r>
      <w:r>
        <w:rPr>
          <w:rFonts w:ascii="Times New Roman" w:eastAsia="宋体" w:hAnsi="Times New Roman" w:cs="Times New Roman"/>
          <w:bCs/>
          <w:kern w:val="0"/>
          <w:sz w:val="20"/>
          <w:szCs w:val="20"/>
        </w:rPr>
        <w:t>,</w:t>
      </w:r>
      <w:r w:rsidRPr="00ED06C0">
        <w:rPr>
          <w:rFonts w:ascii="Times New Roman" w:eastAsia="宋体" w:hAnsi="Times New Roman" w:cs="Times New Roman"/>
          <w:bCs/>
          <w:kern w:val="0"/>
          <w:sz w:val="20"/>
          <w:szCs w:val="20"/>
        </w:rPr>
        <w:t xml:space="preserve"> </w:t>
      </w:r>
      <w:r>
        <w:rPr>
          <w:rFonts w:ascii="Times New Roman" w:eastAsia="宋体" w:hAnsi="Times New Roman" w:cs="Times New Roman"/>
          <w:kern w:val="0"/>
          <w:sz w:val="20"/>
          <w:szCs w:val="20"/>
        </w:rPr>
        <w:t xml:space="preserve">Option 2 that based on R2D control information is more robust compared to Option 1 that based on R2D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Option 2 can also provide sufficient flexibility for payload size indication for the A-IoT inventory and command use cases. In addition, </w:t>
      </w:r>
      <w:r>
        <w:rPr>
          <w:rFonts w:ascii="Times New Roman" w:eastAsia="宋体" w:hAnsi="Times New Roman" w:cs="Times New Roman" w:hint="eastAsia"/>
          <w:kern w:val="0"/>
          <w:sz w:val="20"/>
          <w:szCs w:val="20"/>
        </w:rPr>
        <w:t>Option</w:t>
      </w:r>
      <w:r>
        <w:rPr>
          <w:rFonts w:ascii="Times New Roman" w:eastAsia="宋体" w:hAnsi="Times New Roman" w:cs="Times New Roman"/>
          <w:kern w:val="0"/>
          <w:sz w:val="20"/>
          <w:szCs w:val="20"/>
        </w:rPr>
        <w:t xml:space="preserve"> 2 can be a unified solution for the determination on the end of PRDCH and PDRCH transmission </w:t>
      </w:r>
      <w:r>
        <w:rPr>
          <w:rFonts w:ascii="Times New Roman" w:eastAsia="宋体" w:hAnsi="Times New Roman" w:cs="Times New Roman" w:hint="eastAsia"/>
          <w:kern w:val="0"/>
          <w:sz w:val="20"/>
          <w:szCs w:val="20"/>
        </w:rPr>
        <w:t>as</w:t>
      </w:r>
      <w:r>
        <w:rPr>
          <w:rFonts w:ascii="Times New Roman" w:eastAsia="宋体" w:hAnsi="Times New Roman" w:cs="Times New Roman"/>
          <w:kern w:val="0"/>
          <w:sz w:val="20"/>
          <w:szCs w:val="20"/>
        </w:rPr>
        <w:t xml:space="preserve"> discussed in section 2.5.   </w:t>
      </w:r>
    </w:p>
    <w:p w14:paraId="3151254A" w14:textId="5409B9D3"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 xml:space="preserve">Observation </w:t>
      </w:r>
      <w:r w:rsidR="007B5D0C">
        <w:rPr>
          <w:rFonts w:ascii="Times New Roman" w:eastAsia="宋体" w:hAnsi="Times New Roman" w:cs="Times New Roman"/>
          <w:b/>
          <w:bCs/>
          <w:kern w:val="0"/>
          <w:sz w:val="20"/>
          <w:szCs w:val="20"/>
        </w:rPr>
        <w:t>5.2-4</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Using</w:t>
      </w:r>
      <w:r w:rsidRPr="008F0B8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to indicate the end of PRDCH transmission can enable any TBS for PRDCH transmission. However, it is not clear how variable TBS is required for PRDCH for indoor inventory and command use cases.  </w:t>
      </w:r>
      <w:r w:rsidRPr="002A1A84">
        <w:rPr>
          <w:rFonts w:ascii="Times New Roman" w:eastAsia="宋体" w:hAnsi="Times New Roman" w:cs="Times New Roman"/>
          <w:b/>
          <w:bCs/>
          <w:kern w:val="0"/>
          <w:sz w:val="20"/>
          <w:szCs w:val="20"/>
        </w:rPr>
        <w:t xml:space="preserve"> </w:t>
      </w:r>
    </w:p>
    <w:p w14:paraId="11105C55" w14:textId="5F77ABDB"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w:t>
      </w:r>
      <w:r w:rsidR="007B5D0C">
        <w:rPr>
          <w:rFonts w:ascii="Times New Roman" w:eastAsia="宋体" w:hAnsi="Times New Roman" w:cs="Times New Roman"/>
          <w:b/>
          <w:bCs/>
          <w:kern w:val="0"/>
          <w:sz w:val="20"/>
          <w:szCs w:val="20"/>
        </w:rPr>
        <w:t>5.2-5</w:t>
      </w:r>
      <w:r>
        <w:rPr>
          <w:rFonts w:ascii="Times New Roman" w:eastAsia="宋体" w:hAnsi="Times New Roman" w:cs="Times New Roman"/>
          <w:b/>
          <w:bCs/>
          <w:kern w:val="0"/>
          <w:sz w:val="20"/>
          <w:szCs w:val="20"/>
        </w:rPr>
        <w:t xml:space="preserve">: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not be needed for PRDCH with fixed TBS.</w:t>
      </w:r>
    </w:p>
    <w:p w14:paraId="3BB2D131" w14:textId="2996EFE4" w:rsidR="00BC7491" w:rsidRPr="002A1A84" w:rsidRDefault="00BC7491" w:rsidP="00BC749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7B5D0C">
        <w:rPr>
          <w:rFonts w:ascii="Times New Roman" w:eastAsia="宋体" w:hAnsi="Times New Roman" w:cs="Times New Roman"/>
          <w:b/>
          <w:bCs/>
          <w:kern w:val="0"/>
          <w:sz w:val="20"/>
          <w:szCs w:val="20"/>
        </w:rPr>
        <w:t>5.2-6</w:t>
      </w:r>
      <w:r>
        <w:rPr>
          <w:rFonts w:ascii="Times New Roman" w:eastAsia="宋体" w:hAnsi="Times New Roman" w:cs="Times New Roman"/>
          <w:b/>
          <w:bCs/>
          <w:kern w:val="0"/>
          <w:sz w:val="20"/>
          <w:szCs w:val="20"/>
        </w:rPr>
        <w:t xml:space="preserve">: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result in PRDCH decoding failure or additional power consumption due to false or miss detection. </w:t>
      </w:r>
    </w:p>
    <w:p w14:paraId="56101400" w14:textId="4FA00D05"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567464">
        <w:rPr>
          <w:rFonts w:ascii="Times New Roman" w:eastAsia="宋体" w:hAnsi="Times New Roman" w:cs="Times New Roman" w:hint="eastAsia"/>
          <w:b/>
          <w:bCs/>
          <w:kern w:val="0"/>
          <w:sz w:val="20"/>
          <w:szCs w:val="20"/>
        </w:rPr>
        <w:t>O</w:t>
      </w:r>
      <w:r w:rsidRPr="00567464">
        <w:rPr>
          <w:rFonts w:ascii="Times New Roman" w:eastAsia="宋体" w:hAnsi="Times New Roman" w:cs="Times New Roman"/>
          <w:b/>
          <w:bCs/>
          <w:kern w:val="0"/>
          <w:sz w:val="20"/>
          <w:szCs w:val="20"/>
        </w:rPr>
        <w:t>bservation</w:t>
      </w:r>
      <w:r w:rsidR="007B5D0C">
        <w:rPr>
          <w:rFonts w:ascii="Times New Roman" w:eastAsia="宋体" w:hAnsi="Times New Roman" w:cs="Times New Roman"/>
          <w:b/>
          <w:bCs/>
          <w:kern w:val="0"/>
          <w:sz w:val="20"/>
          <w:szCs w:val="20"/>
        </w:rPr>
        <w:t xml:space="preserve"> 5.2-7</w:t>
      </w:r>
      <w:r>
        <w:rPr>
          <w:rFonts w:ascii="Times New Roman" w:eastAsia="宋体" w:hAnsi="Times New Roman" w:cs="Times New Roman"/>
          <w:b/>
          <w:bCs/>
          <w:kern w:val="0"/>
          <w:sz w:val="20"/>
          <w:szCs w:val="20"/>
        </w:rPr>
        <w:t xml:space="preserve">: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w:t>
      </w:r>
      <w:r>
        <w:rPr>
          <w:rFonts w:ascii="Times New Roman" w:eastAsia="宋体" w:hAnsi="Times New Roman" w:cs="Times New Roman"/>
          <w:b/>
          <w:bCs/>
          <w:kern w:val="0"/>
          <w:sz w:val="20"/>
          <w:szCs w:val="20"/>
        </w:rPr>
        <w:lastRenderedPageBreak/>
        <w:t>can enable limited number of TBS for PRDCH transmission. There is tradeoff between the overhead of R2D control information and the number of TBS for PRDCH transmission.</w:t>
      </w:r>
    </w:p>
    <w:p w14:paraId="41DC1D9D" w14:textId="3257C9FA" w:rsidR="00BC7491" w:rsidRPr="00567464" w:rsidRDefault="00BC7491" w:rsidP="00BC7491">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7B5D0C">
        <w:rPr>
          <w:rFonts w:ascii="Times New Roman" w:eastAsia="宋体" w:hAnsi="Times New Roman" w:cs="Times New Roman"/>
          <w:b/>
          <w:bCs/>
          <w:kern w:val="0"/>
          <w:sz w:val="20"/>
          <w:szCs w:val="20"/>
        </w:rPr>
        <w:t>5.2-8</w:t>
      </w:r>
      <w:r>
        <w:rPr>
          <w:rFonts w:ascii="Times New Roman" w:eastAsia="宋体" w:hAnsi="Times New Roman" w:cs="Times New Roman"/>
          <w:b/>
          <w:bCs/>
          <w:kern w:val="0"/>
          <w:sz w:val="20"/>
          <w:szCs w:val="20"/>
        </w:rPr>
        <w:t xml:space="preserve">: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is more robust to the </w:t>
      </w:r>
      <w:r w:rsidRPr="009203C2">
        <w:rPr>
          <w:rFonts w:ascii="Times New Roman" w:eastAsia="宋体" w:hAnsi="Times New Roman" w:cs="Times New Roman"/>
          <w:b/>
          <w:bCs/>
          <w:kern w:val="0"/>
          <w:sz w:val="20"/>
          <w:szCs w:val="20"/>
        </w:rPr>
        <w:t>ambiguity</w:t>
      </w:r>
      <w:r>
        <w:rPr>
          <w:rFonts w:ascii="Times New Roman" w:eastAsia="宋体" w:hAnsi="Times New Roman" w:cs="Times New Roman"/>
          <w:b/>
          <w:bCs/>
          <w:kern w:val="0"/>
          <w:sz w:val="20"/>
          <w:szCs w:val="20"/>
        </w:rPr>
        <w:t xml:space="preserve"> of the end of transmission. </w:t>
      </w:r>
    </w:p>
    <w:p w14:paraId="3468F32B" w14:textId="1ECACB8F"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7B5D0C">
        <w:rPr>
          <w:rFonts w:ascii="Times New Roman" w:eastAsia="宋体" w:hAnsi="Times New Roman" w:cs="Times New Roman"/>
          <w:b/>
          <w:bCs/>
          <w:kern w:val="0"/>
          <w:sz w:val="20"/>
          <w:szCs w:val="20"/>
        </w:rPr>
        <w:t>5.2</w:t>
      </w:r>
      <w:r>
        <w:rPr>
          <w:rFonts w:ascii="Times New Roman" w:eastAsia="宋体" w:hAnsi="Times New Roman" w:cs="Times New Roman"/>
          <w:b/>
          <w:bCs/>
          <w:kern w:val="0"/>
          <w:sz w:val="20"/>
          <w:szCs w:val="20"/>
        </w:rPr>
        <w:t>-</w:t>
      </w:r>
      <w:r w:rsidR="007B5D0C">
        <w:rPr>
          <w:rFonts w:ascii="Times New Roman" w:eastAsia="宋体" w:hAnsi="Times New Roman" w:cs="Times New Roman"/>
          <w:b/>
          <w:bCs/>
          <w:kern w:val="0"/>
          <w:sz w:val="20"/>
          <w:szCs w:val="20"/>
        </w:rPr>
        <w:t>2</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T</w:t>
      </w:r>
      <w:r w:rsidRPr="002A1A84">
        <w:rPr>
          <w:rFonts w:ascii="Times New Roman" w:eastAsia="宋体" w:hAnsi="Times New Roman" w:cs="Times New Roman"/>
          <w:b/>
          <w:bCs/>
          <w:kern w:val="0"/>
          <w:sz w:val="20"/>
          <w:szCs w:val="20"/>
        </w:rPr>
        <w:t xml:space="preserve">he end of PRDCH transmission </w:t>
      </w:r>
      <w:r>
        <w:rPr>
          <w:rFonts w:ascii="Times New Roman" w:eastAsia="宋体" w:hAnsi="Times New Roman" w:cs="Times New Roman"/>
          <w:b/>
          <w:bCs/>
          <w:kern w:val="0"/>
          <w:sz w:val="20"/>
          <w:szCs w:val="20"/>
        </w:rPr>
        <w:t>that is determined</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or derived </w:t>
      </w:r>
      <w:r w:rsidRPr="002A1A84">
        <w:rPr>
          <w:rFonts w:ascii="Times New Roman" w:eastAsia="宋体" w:hAnsi="Times New Roman" w:cs="Times New Roman"/>
          <w:b/>
          <w:bCs/>
          <w:kern w:val="0"/>
          <w:sz w:val="20"/>
          <w:szCs w:val="20"/>
        </w:rPr>
        <w:t xml:space="preserve">by the R2D control information should be studied as baseline. </w:t>
      </w:r>
    </w:p>
    <w:p w14:paraId="02BF93B9" w14:textId="005278FD" w:rsidR="00BC7491" w:rsidRPr="0085467B" w:rsidRDefault="00BC7491" w:rsidP="00156D2D">
      <w:pPr>
        <w:pStyle w:val="affff0"/>
        <w:numPr>
          <w:ilvl w:val="0"/>
          <w:numId w:val="27"/>
        </w:numPr>
        <w:adjustRightInd w:val="0"/>
        <w:snapToGrid w:val="0"/>
        <w:spacing w:afterLines="50" w:after="120"/>
        <w:ind w:firstLineChars="0"/>
        <w:rPr>
          <w:rFonts w:ascii="Times New Roman" w:hAnsi="Times New Roman"/>
          <w:color w:val="000000"/>
          <w:sz w:val="20"/>
          <w:szCs w:val="20"/>
        </w:rPr>
      </w:pPr>
      <w:r w:rsidRPr="0085467B">
        <w:rPr>
          <w:rFonts w:ascii="Times New Roman" w:eastAsia="宋体" w:hAnsi="Times New Roman" w:cs="Times New Roman" w:hint="eastAsia"/>
          <w:b/>
          <w:bCs/>
          <w:kern w:val="0"/>
          <w:sz w:val="20"/>
          <w:szCs w:val="20"/>
        </w:rPr>
        <w:t>F</w:t>
      </w:r>
      <w:r w:rsidRPr="0085467B">
        <w:rPr>
          <w:rFonts w:ascii="Times New Roman" w:eastAsia="宋体" w:hAnsi="Times New Roman" w:cs="Times New Roman"/>
          <w:b/>
          <w:bCs/>
          <w:kern w:val="0"/>
          <w:sz w:val="20"/>
          <w:szCs w:val="20"/>
        </w:rPr>
        <w:t>FS the R2D control information is/are the physical layer and/or higher layer control information</w:t>
      </w:r>
    </w:p>
    <w:bookmarkEnd w:id="22"/>
    <w:p w14:paraId="582A0136" w14:textId="5D61D975"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B02027">
        <w:rPr>
          <w:rFonts w:ascii="Arial" w:eastAsia="宋体" w:hAnsi="Arial" w:cs="Times New Roman" w:hint="eastAsia"/>
          <w:kern w:val="0"/>
          <w:sz w:val="36"/>
          <w:szCs w:val="20"/>
          <w:lang w:val="fr-FR"/>
        </w:rPr>
        <w:t>Conclusion</w:t>
      </w:r>
    </w:p>
    <w:p w14:paraId="5E7D581F" w14:textId="38004166" w:rsidR="009310A7" w:rsidRDefault="009310A7" w:rsidP="00B92B3B">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this contribution, we provide our views on </w:t>
      </w:r>
      <w:r w:rsidR="00EF541D" w:rsidRPr="00EF541D">
        <w:rPr>
          <w:rFonts w:ascii="Times New Roman" w:eastAsia="宋体" w:hAnsi="Times New Roman" w:cs="Times New Roman"/>
          <w:kern w:val="0"/>
          <w:sz w:val="20"/>
          <w:szCs w:val="24"/>
        </w:rPr>
        <w:t>frame structure and timing aspects for A-IoT</w:t>
      </w:r>
      <w:r w:rsidR="00EF541D">
        <w:rPr>
          <w:rFonts w:ascii="Times New Roman" w:eastAsia="宋体" w:hAnsi="Times New Roman" w:cs="Times New Roman"/>
          <w:kern w:val="0"/>
          <w:sz w:val="20"/>
          <w:szCs w:val="24"/>
        </w:rPr>
        <w:t>.</w:t>
      </w:r>
      <w:r w:rsidR="00EF541D" w:rsidRPr="00EF541D">
        <w:rPr>
          <w:rFonts w:ascii="Times New Roman" w:eastAsia="宋体" w:hAnsi="Times New Roman" w:cs="Times New Roman"/>
          <w:kern w:val="0"/>
          <w:sz w:val="20"/>
          <w:szCs w:val="24"/>
        </w:rPr>
        <w:t xml:space="preserve"> </w:t>
      </w:r>
      <w:r w:rsidR="00EF541D">
        <w:rPr>
          <w:rFonts w:ascii="Times New Roman" w:eastAsia="宋体" w:hAnsi="Times New Roman" w:cs="Times New Roman"/>
          <w:kern w:val="0"/>
          <w:sz w:val="20"/>
          <w:szCs w:val="24"/>
        </w:rPr>
        <w:t>T</w:t>
      </w:r>
      <w:r w:rsidRPr="00B02027">
        <w:rPr>
          <w:rFonts w:ascii="Times New Roman" w:eastAsia="宋体" w:hAnsi="Times New Roman" w:cs="Times New Roman"/>
          <w:kern w:val="0"/>
          <w:sz w:val="20"/>
          <w:szCs w:val="24"/>
        </w:rPr>
        <w:t xml:space="preserve">he </w:t>
      </w:r>
      <w:r w:rsidR="00EF541D">
        <w:rPr>
          <w:rFonts w:ascii="Times New Roman" w:eastAsia="宋体" w:hAnsi="Times New Roman" w:cs="Times New Roman"/>
          <w:kern w:val="0"/>
          <w:sz w:val="20"/>
          <w:szCs w:val="24"/>
        </w:rPr>
        <w:t>observations</w:t>
      </w:r>
      <w:r w:rsidR="00B92B3B">
        <w:rPr>
          <w:rFonts w:ascii="Times New Roman" w:eastAsia="宋体" w:hAnsi="Times New Roman" w:cs="Times New Roman" w:hint="eastAsia"/>
          <w:kern w:val="0"/>
          <w:sz w:val="20"/>
          <w:szCs w:val="24"/>
        </w:rPr>
        <w:t>,</w:t>
      </w:r>
      <w:r w:rsidR="00B92B3B">
        <w:rPr>
          <w:rFonts w:ascii="Times New Roman" w:eastAsia="宋体" w:hAnsi="Times New Roman" w:cs="Times New Roman"/>
          <w:kern w:val="0"/>
          <w:sz w:val="20"/>
          <w:szCs w:val="24"/>
        </w:rPr>
        <w:t xml:space="preserve"> </w:t>
      </w:r>
      <w:r w:rsidR="00B92B3B">
        <w:rPr>
          <w:rFonts w:ascii="Times New Roman" w:eastAsia="宋体" w:hAnsi="Times New Roman" w:cs="Times New Roman" w:hint="eastAsia"/>
          <w:kern w:val="0"/>
          <w:sz w:val="20"/>
          <w:szCs w:val="24"/>
        </w:rPr>
        <w:t>conclusions</w:t>
      </w:r>
      <w:r w:rsidR="00EF541D">
        <w:rPr>
          <w:rFonts w:ascii="Times New Roman" w:eastAsia="宋体" w:hAnsi="Times New Roman" w:cs="Times New Roman"/>
          <w:kern w:val="0"/>
          <w:sz w:val="20"/>
          <w:szCs w:val="24"/>
        </w:rPr>
        <w:t xml:space="preserve"> and </w:t>
      </w:r>
      <w:r w:rsidRPr="00B02027">
        <w:rPr>
          <w:rFonts w:ascii="Times New Roman" w:eastAsia="宋体" w:hAnsi="Times New Roman" w:cs="Times New Roman"/>
          <w:kern w:val="0"/>
          <w:sz w:val="20"/>
          <w:szCs w:val="24"/>
        </w:rPr>
        <w:t xml:space="preserve">proposals are </w:t>
      </w:r>
      <w:r w:rsidR="00BE3BBC">
        <w:rPr>
          <w:rFonts w:ascii="Times New Roman" w:eastAsia="宋体" w:hAnsi="Times New Roman" w:cs="Times New Roman"/>
          <w:kern w:val="0"/>
          <w:sz w:val="20"/>
          <w:szCs w:val="24"/>
        </w:rPr>
        <w:t>summarized</w:t>
      </w:r>
      <w:r w:rsidRPr="00B02027">
        <w:rPr>
          <w:rFonts w:ascii="Times New Roman" w:eastAsia="宋体" w:hAnsi="Times New Roman" w:cs="Times New Roman"/>
          <w:kern w:val="0"/>
          <w:sz w:val="20"/>
          <w:szCs w:val="24"/>
        </w:rPr>
        <w:t xml:space="preserve"> as follows.</w:t>
      </w:r>
    </w:p>
    <w:p w14:paraId="51629C7E" w14:textId="0CDED23B" w:rsidR="00BF3979" w:rsidRPr="0085467B" w:rsidRDefault="00A52618" w:rsidP="00BF3979">
      <w:pPr>
        <w:adjustRightInd w:val="0"/>
        <w:snapToGrid w:val="0"/>
        <w:spacing w:afterLines="50" w:after="120"/>
        <w:rPr>
          <w:rFonts w:ascii="Times New Roman" w:eastAsia="宋体" w:hAnsi="Times New Roman" w:cs="Times New Roman"/>
          <w:b/>
          <w:i/>
          <w:kern w:val="0"/>
          <w:sz w:val="22"/>
          <w:u w:val="single"/>
        </w:rPr>
      </w:pPr>
      <w:r w:rsidRPr="0085467B">
        <w:rPr>
          <w:rFonts w:ascii="Times New Roman" w:eastAsia="宋体" w:hAnsi="Times New Roman" w:cs="Times New Roman"/>
          <w:b/>
          <w:i/>
          <w:kern w:val="0"/>
          <w:sz w:val="22"/>
          <w:u w:val="single"/>
        </w:rPr>
        <w:t>Observations</w:t>
      </w:r>
    </w:p>
    <w:p w14:paraId="0E091A6B" w14:textId="47EB945E" w:rsidR="009A2C19" w:rsidRDefault="009A2C19" w:rsidP="009A2C19">
      <w:pPr>
        <w:adjustRightInd w:val="0"/>
        <w:snapToGrid w:val="0"/>
        <w:spacing w:beforeLines="50" w:before="120"/>
        <w:rPr>
          <w:rFonts w:ascii="Times New Roman" w:eastAsia="等线" w:hAnsi="Times New Roman" w:cs="Times New Roman"/>
          <w:b/>
          <w:sz w:val="20"/>
          <w:szCs w:val="20"/>
        </w:rPr>
      </w:pPr>
      <w:r w:rsidRPr="00E32E0E">
        <w:rPr>
          <w:rFonts w:ascii="Times New Roman" w:eastAsia="等线" w:hAnsi="Times New Roman" w:cs="Times New Roman"/>
          <w:b/>
          <w:sz w:val="20"/>
          <w:szCs w:val="20"/>
        </w:rPr>
        <w:t xml:space="preserve">Observation </w:t>
      </w:r>
      <w:r>
        <w:rPr>
          <w:rFonts w:ascii="Times New Roman" w:eastAsia="等线" w:hAnsi="Times New Roman" w:cs="Times New Roman" w:hint="eastAsia"/>
          <w:b/>
          <w:sz w:val="20"/>
          <w:szCs w:val="20"/>
          <w:lang w:val="en-GB"/>
        </w:rPr>
        <w:t>2.3-1</w:t>
      </w:r>
      <w:r w:rsidRPr="00E32E0E">
        <w:rPr>
          <w:rFonts w:ascii="Times New Roman" w:eastAsia="等线" w:hAnsi="Times New Roman" w:cs="Times New Roman"/>
          <w:b/>
          <w:sz w:val="20"/>
          <w:szCs w:val="20"/>
        </w:rPr>
        <w:t xml:space="preserve">: The benefit of using </w:t>
      </w:r>
      <w:proofErr w:type="spellStart"/>
      <w:r w:rsidRPr="00E32E0E">
        <w:rPr>
          <w:rFonts w:ascii="Times New Roman" w:eastAsia="等线" w:hAnsi="Times New Roman" w:cs="Times New Roman"/>
          <w:b/>
          <w:sz w:val="20"/>
          <w:szCs w:val="20"/>
        </w:rPr>
        <w:t>midamble</w:t>
      </w:r>
      <w:proofErr w:type="spellEnd"/>
      <w:r w:rsidRPr="00E32E0E">
        <w:rPr>
          <w:rFonts w:ascii="Times New Roman" w:eastAsia="等线" w:hAnsi="Times New Roman" w:cs="Times New Roman"/>
          <w:b/>
          <w:sz w:val="20"/>
          <w:szCs w:val="20"/>
        </w:rPr>
        <w:t>/</w:t>
      </w:r>
      <w:proofErr w:type="spellStart"/>
      <w:r w:rsidRPr="00E32E0E">
        <w:rPr>
          <w:rFonts w:ascii="Times New Roman" w:eastAsia="等线" w:hAnsi="Times New Roman" w:cs="Times New Roman"/>
          <w:b/>
          <w:sz w:val="20"/>
          <w:szCs w:val="20"/>
        </w:rPr>
        <w:t>postamble</w:t>
      </w:r>
      <w:proofErr w:type="spellEnd"/>
      <w:r w:rsidRPr="00E32E0E">
        <w:rPr>
          <w:rFonts w:ascii="Times New Roman" w:eastAsia="等线" w:hAnsi="Times New Roman" w:cs="Times New Roman"/>
          <w:b/>
          <w:sz w:val="20"/>
          <w:szCs w:val="20"/>
        </w:rPr>
        <w:t xml:space="preserve"> for improving SFO and timing accuracy is limited</w:t>
      </w:r>
      <w:r w:rsidRPr="00E2017E">
        <w:rPr>
          <w:rFonts w:ascii="Times New Roman" w:eastAsia="等线" w:hAnsi="Times New Roman" w:cs="Times New Roman"/>
          <w:b/>
          <w:sz w:val="20"/>
          <w:szCs w:val="20"/>
        </w:rPr>
        <w:t xml:space="preserve">, while additional complexity </w:t>
      </w:r>
      <w:r>
        <w:rPr>
          <w:rFonts w:ascii="Times New Roman" w:eastAsia="等线" w:hAnsi="Times New Roman" w:cs="Times New Roman" w:hint="eastAsia"/>
          <w:b/>
          <w:sz w:val="20"/>
          <w:szCs w:val="20"/>
        </w:rPr>
        <w:t>and overhead</w:t>
      </w:r>
      <w:r w:rsidRPr="00E2017E">
        <w:rPr>
          <w:rFonts w:ascii="Times New Roman" w:eastAsia="等线" w:hAnsi="Times New Roman" w:cs="Times New Roman"/>
          <w:b/>
          <w:sz w:val="20"/>
          <w:szCs w:val="20"/>
        </w:rPr>
        <w:t xml:space="preserve"> is high on </w:t>
      </w:r>
      <w:proofErr w:type="spellStart"/>
      <w:r w:rsidRPr="00E2017E">
        <w:rPr>
          <w:rFonts w:ascii="Times New Roman" w:eastAsia="等线" w:hAnsi="Times New Roman" w:cs="Times New Roman"/>
          <w:b/>
          <w:sz w:val="20"/>
          <w:szCs w:val="20"/>
        </w:rPr>
        <w:t>midamble</w:t>
      </w:r>
      <w:proofErr w:type="spellEnd"/>
      <w:r w:rsidRPr="00E2017E">
        <w:rPr>
          <w:rFonts w:ascii="Times New Roman" w:eastAsia="等线" w:hAnsi="Times New Roman" w:cs="Times New Roman"/>
          <w:b/>
          <w:sz w:val="20"/>
          <w:szCs w:val="20"/>
        </w:rPr>
        <w:t xml:space="preserve"> and </w:t>
      </w:r>
      <w:proofErr w:type="spellStart"/>
      <w:r w:rsidRPr="00E2017E">
        <w:rPr>
          <w:rFonts w:ascii="Times New Roman" w:eastAsia="等线" w:hAnsi="Times New Roman" w:cs="Times New Roman"/>
          <w:b/>
          <w:sz w:val="20"/>
          <w:szCs w:val="20"/>
        </w:rPr>
        <w:t>postamble</w:t>
      </w:r>
      <w:proofErr w:type="spellEnd"/>
      <w:r w:rsidRPr="00E2017E">
        <w:rPr>
          <w:rFonts w:ascii="Times New Roman" w:eastAsia="等线" w:hAnsi="Times New Roman" w:cs="Times New Roman"/>
          <w:b/>
          <w:sz w:val="20"/>
          <w:szCs w:val="20"/>
        </w:rPr>
        <w:t xml:space="preserve"> processing for SFO and timing refinement</w:t>
      </w:r>
      <w:r w:rsidRPr="00E32E0E">
        <w:rPr>
          <w:rFonts w:ascii="Times New Roman" w:eastAsia="等线" w:hAnsi="Times New Roman" w:cs="Times New Roman"/>
          <w:b/>
          <w:sz w:val="20"/>
          <w:szCs w:val="20"/>
        </w:rPr>
        <w:t>.</w:t>
      </w:r>
    </w:p>
    <w:p w14:paraId="7BE94A7C" w14:textId="77777777" w:rsidR="009A2C19" w:rsidRDefault="009A2C19" w:rsidP="009A2C19">
      <w:pPr>
        <w:adjustRightInd w:val="0"/>
        <w:snapToGrid w:val="0"/>
        <w:spacing w:afterLines="50" w:after="120"/>
        <w:rPr>
          <w:rFonts w:ascii="Times New Roman" w:hAnsi="Times New Roman"/>
          <w:b/>
          <w:szCs w:val="21"/>
        </w:rPr>
      </w:pPr>
      <w:r w:rsidRPr="0045615A">
        <w:rPr>
          <w:rFonts w:ascii="Times New Roman" w:eastAsia="等线" w:hAnsi="Times New Roman" w:cs="Times New Roman"/>
          <w:b/>
          <w:sz w:val="20"/>
          <w:szCs w:val="20"/>
        </w:rPr>
        <w:t>Observation</w:t>
      </w:r>
      <w:r w:rsidRPr="0045615A">
        <w:rPr>
          <w:rFonts w:ascii="Times New Roman" w:eastAsia="宋体" w:hAnsi="Times New Roman" w:cs="Times New Roman" w:hint="eastAsia"/>
          <w:b/>
          <w:bCs/>
          <w:kern w:val="0"/>
          <w:sz w:val="20"/>
          <w:szCs w:val="20"/>
        </w:rPr>
        <w:t xml:space="preserve"> 2.</w:t>
      </w:r>
      <w:r>
        <w:rPr>
          <w:rFonts w:ascii="Times New Roman" w:eastAsia="宋体" w:hAnsi="Times New Roman" w:cs="Times New Roman" w:hint="eastAsia"/>
          <w:b/>
          <w:bCs/>
          <w:kern w:val="0"/>
          <w:sz w:val="20"/>
          <w:szCs w:val="20"/>
        </w:rPr>
        <w:t>3</w:t>
      </w:r>
      <w:r w:rsidRPr="0045615A">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2</w:t>
      </w:r>
      <w:r w:rsidRPr="0045615A">
        <w:rPr>
          <w:rFonts w:ascii="Times New Roman" w:eastAsia="等线" w:hAnsi="Times New Roman" w:cs="Times New Roman"/>
          <w:b/>
          <w:sz w:val="20"/>
          <w:szCs w:val="20"/>
        </w:rPr>
        <w:t>: C</w:t>
      </w:r>
      <w:r w:rsidRPr="0045615A">
        <w:rPr>
          <w:rFonts w:ascii="Times New Roman" w:eastAsia="宋体" w:hAnsi="Times New Roman"/>
          <w:b/>
          <w:szCs w:val="21"/>
        </w:rPr>
        <w:t xml:space="preserve">oherent detection has benefit in noise </w:t>
      </w:r>
      <w:r w:rsidRPr="0045615A">
        <w:rPr>
          <w:rFonts w:ascii="Times New Roman" w:eastAsia="宋体" w:hAnsi="Times New Roman"/>
          <w:b/>
          <w:szCs w:val="20"/>
        </w:rPr>
        <w:t>reduction</w:t>
      </w:r>
      <w:r w:rsidRPr="0045615A">
        <w:rPr>
          <w:rFonts w:ascii="Times New Roman" w:eastAsia="宋体" w:hAnsi="Times New Roman" w:cs="Times New Roman"/>
          <w:b/>
          <w:sz w:val="20"/>
          <w:szCs w:val="20"/>
        </w:rPr>
        <w:t xml:space="preserve"> </w:t>
      </w:r>
      <w:r w:rsidRPr="0045615A">
        <w:rPr>
          <w:rFonts w:ascii="Times New Roman" w:eastAsia="宋体" w:hAnsi="Times New Roman"/>
          <w:b/>
          <w:szCs w:val="20"/>
        </w:rPr>
        <w:t>as it retains</w:t>
      </w:r>
      <w:r w:rsidRPr="0045615A">
        <w:rPr>
          <w:rFonts w:ascii="Times New Roman" w:eastAsia="宋体" w:hAnsi="Times New Roman"/>
          <w:b/>
          <w:szCs w:val="21"/>
        </w:rPr>
        <w:t xml:space="preserve"> the desired signal </w:t>
      </w:r>
      <w:r w:rsidRPr="0045615A">
        <w:rPr>
          <w:rFonts w:ascii="Times New Roman" w:hAnsi="Times New Roman"/>
          <w:b/>
          <w:szCs w:val="21"/>
        </w:rPr>
        <w:t>under accurate channel estimation. While enough</w:t>
      </w:r>
      <w:r w:rsidRPr="0045615A">
        <w:rPr>
          <w:rFonts w:ascii="Times New Roman" w:hAnsi="Times New Roman"/>
          <w:b/>
          <w:szCs w:val="20"/>
        </w:rPr>
        <w:t xml:space="preserve"> </w:t>
      </w:r>
      <w:proofErr w:type="spellStart"/>
      <w:r w:rsidRPr="0045615A">
        <w:rPr>
          <w:rFonts w:ascii="Times New Roman" w:hAnsi="Times New Roman" w:cs="Times New Roman"/>
          <w:b/>
          <w:sz w:val="20"/>
          <w:szCs w:val="20"/>
        </w:rPr>
        <w:t>midamble</w:t>
      </w:r>
      <w:r w:rsidRPr="0045615A">
        <w:rPr>
          <w:rFonts w:ascii="Times New Roman" w:hAnsi="Times New Roman"/>
          <w:b/>
          <w:szCs w:val="20"/>
        </w:rPr>
        <w:t>s</w:t>
      </w:r>
      <w:proofErr w:type="spellEnd"/>
      <w:r w:rsidRPr="0045615A">
        <w:rPr>
          <w:rFonts w:ascii="Times New Roman" w:hAnsi="Times New Roman"/>
          <w:b/>
          <w:szCs w:val="21"/>
        </w:rPr>
        <w:t>/</w:t>
      </w:r>
      <w:proofErr w:type="spellStart"/>
      <w:r w:rsidRPr="0045615A">
        <w:rPr>
          <w:rFonts w:ascii="Times New Roman" w:hAnsi="Times New Roman"/>
          <w:b/>
          <w:szCs w:val="21"/>
        </w:rPr>
        <w:t>postamble</w:t>
      </w:r>
      <w:proofErr w:type="spellEnd"/>
      <w:r w:rsidRPr="0045615A">
        <w:rPr>
          <w:rFonts w:ascii="Times New Roman" w:hAnsi="Times New Roman"/>
          <w:b/>
          <w:szCs w:val="21"/>
        </w:rPr>
        <w:t xml:space="preserve"> </w:t>
      </w:r>
      <w:r w:rsidRPr="0045615A">
        <w:rPr>
          <w:rFonts w:ascii="Times New Roman" w:hAnsi="Times New Roman"/>
          <w:b/>
          <w:szCs w:val="20"/>
        </w:rPr>
        <w:t>is necessary</w:t>
      </w:r>
      <w:r w:rsidRPr="0045615A">
        <w:rPr>
          <w:rFonts w:ascii="Times New Roman" w:hAnsi="Times New Roman"/>
          <w:b/>
          <w:szCs w:val="21"/>
        </w:rPr>
        <w:t xml:space="preserve"> especially for D2R with long transmission.</w:t>
      </w:r>
    </w:p>
    <w:p w14:paraId="3FDB7441" w14:textId="77777777" w:rsidR="009A2C19" w:rsidRPr="00417FA3" w:rsidRDefault="009A2C19" w:rsidP="009A2C19">
      <w:pPr>
        <w:pStyle w:val="affff0"/>
        <w:numPr>
          <w:ilvl w:val="0"/>
          <w:numId w:val="43"/>
        </w:numPr>
        <w:adjustRightInd w:val="0"/>
        <w:snapToGrid w:val="0"/>
        <w:spacing w:afterLines="50" w:after="120"/>
        <w:ind w:firstLineChars="0"/>
        <w:rPr>
          <w:rFonts w:ascii="Times New Roman" w:hAnsi="Times New Roman"/>
          <w:b/>
          <w:szCs w:val="20"/>
          <w:lang w:val="en-GB"/>
        </w:rPr>
      </w:pPr>
      <w:r w:rsidRPr="00BD1C8D">
        <w:rPr>
          <w:rFonts w:ascii="Times New Roman" w:hAnsi="Times New Roman"/>
          <w:b/>
          <w:sz w:val="20"/>
          <w:szCs w:val="20"/>
          <w:lang w:val="en-GB"/>
        </w:rPr>
        <w:t>Coherent detection relies on accurate channel estimation, which requires additional mid/post-amble overhead at transmitter and complexity on channel estimation.</w:t>
      </w:r>
    </w:p>
    <w:p w14:paraId="6107A92B" w14:textId="77777777" w:rsidR="009A2C19" w:rsidRPr="007767D6" w:rsidRDefault="009A2C19" w:rsidP="009A2C19">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3</w:t>
      </w:r>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For the case of FDMA of multiple </w:t>
      </w:r>
      <w:r w:rsidRPr="007767D6">
        <w:rPr>
          <w:rFonts w:ascii="Times New Roman" w:eastAsia="宋体" w:hAnsi="Times New Roman" w:cs="Times New Roman"/>
          <w:b/>
          <w:bCs/>
          <w:kern w:val="0"/>
          <w:sz w:val="20"/>
          <w:szCs w:val="20"/>
        </w:rPr>
        <w:t xml:space="preserve">D2R </w:t>
      </w:r>
      <w:r>
        <w:rPr>
          <w:rFonts w:ascii="Times New Roman" w:eastAsia="宋体" w:hAnsi="Times New Roman" w:cs="Times New Roman"/>
          <w:b/>
          <w:bCs/>
          <w:kern w:val="0"/>
          <w:sz w:val="20"/>
          <w:szCs w:val="20"/>
        </w:rPr>
        <w:t>transmissions,</w:t>
      </w:r>
      <w:r w:rsidRPr="007767D6">
        <w:rPr>
          <w:rFonts w:ascii="Times New Roman" w:eastAsia="宋体" w:hAnsi="Times New Roman" w:cs="Times New Roman"/>
          <w:b/>
          <w:bCs/>
          <w:kern w:val="0"/>
          <w:sz w:val="20"/>
          <w:szCs w:val="20"/>
        </w:rPr>
        <w:t xml:space="preserve">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used </w:t>
      </w:r>
      <w:r w:rsidRPr="007767D6">
        <w:rPr>
          <w:rFonts w:ascii="Times New Roman" w:eastAsia="宋体" w:hAnsi="Times New Roman" w:cs="Times New Roman"/>
          <w:b/>
          <w:bCs/>
          <w:kern w:val="0"/>
          <w:sz w:val="20"/>
          <w:szCs w:val="20"/>
        </w:rPr>
        <w:t>for</w:t>
      </w:r>
      <w:r>
        <w:rPr>
          <w:rFonts w:ascii="Times New Roman" w:eastAsia="宋体" w:hAnsi="Times New Roman" w:cs="Times New Roman"/>
          <w:b/>
          <w:bCs/>
          <w:kern w:val="0"/>
          <w:sz w:val="20"/>
          <w:szCs w:val="20"/>
        </w:rPr>
        <w:t xml:space="preserve"> channel estimation may increase the overhead</w:t>
      </w:r>
      <w:r w:rsidRPr="007767D6">
        <w:rPr>
          <w:rFonts w:ascii="Times New Roman" w:eastAsia="宋体" w:hAnsi="Times New Roman" w:cs="Times New Roman"/>
          <w:b/>
          <w:bCs/>
          <w:kern w:val="0"/>
          <w:sz w:val="20"/>
          <w:szCs w:val="20"/>
        </w:rPr>
        <w:t xml:space="preserve">. </w:t>
      </w:r>
    </w:p>
    <w:p w14:paraId="1F2A5548" w14:textId="77777777" w:rsidR="009A2C19" w:rsidRDefault="009A2C19" w:rsidP="009A2C19">
      <w:pPr>
        <w:adjustRightInd w:val="0"/>
        <w:snapToGrid w:val="0"/>
        <w:spacing w:afterLines="50" w:after="120"/>
        <w:rPr>
          <w:rFonts w:ascii="Times New Roman" w:eastAsia="宋体" w:hAnsi="Times New Roman" w:cs="Times New Roman"/>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4</w:t>
      </w:r>
      <w:r w:rsidRPr="00923A8A">
        <w:rPr>
          <w:rFonts w:ascii="Times New Roman" w:eastAsia="宋体" w:hAnsi="Times New Roman" w:cs="Times New Roman"/>
          <w:b/>
          <w:bCs/>
          <w:kern w:val="0"/>
          <w:sz w:val="20"/>
          <w:szCs w:val="20"/>
        </w:rPr>
        <w:t xml:space="preserve">: The interference estimated by D2R </w:t>
      </w:r>
      <w:proofErr w:type="spellStart"/>
      <w:r w:rsidRPr="00923A8A">
        <w:rPr>
          <w:rFonts w:ascii="Times New Roman" w:eastAsia="宋体" w:hAnsi="Times New Roman" w:cs="Times New Roman"/>
          <w:b/>
          <w:bCs/>
          <w:kern w:val="0"/>
          <w:sz w:val="20"/>
          <w:szCs w:val="20"/>
        </w:rPr>
        <w:t>midamble</w:t>
      </w:r>
      <w:proofErr w:type="spellEnd"/>
      <w:r w:rsidRPr="00923A8A">
        <w:rPr>
          <w:rFonts w:ascii="Times New Roman" w:eastAsia="宋体" w:hAnsi="Times New Roman" w:cs="Times New Roman"/>
          <w:b/>
          <w:bCs/>
          <w:kern w:val="0"/>
          <w:sz w:val="20"/>
          <w:szCs w:val="20"/>
        </w:rPr>
        <w:t xml:space="preserve">, includes the CW interference and the interference comes from the </w:t>
      </w:r>
      <w:proofErr w:type="spellStart"/>
      <w:r w:rsidRPr="00923A8A">
        <w:rPr>
          <w:rFonts w:ascii="Times New Roman" w:eastAsia="宋体" w:hAnsi="Times New Roman" w:cs="Times New Roman"/>
          <w:b/>
          <w:bCs/>
          <w:kern w:val="0"/>
          <w:sz w:val="20"/>
          <w:szCs w:val="20"/>
        </w:rPr>
        <w:t>FDMed</w:t>
      </w:r>
      <w:proofErr w:type="spellEnd"/>
      <w:r w:rsidRPr="00923A8A">
        <w:rPr>
          <w:rFonts w:ascii="Times New Roman" w:eastAsia="宋体" w:hAnsi="Times New Roman" w:cs="Times New Roman"/>
          <w:b/>
          <w:bCs/>
          <w:kern w:val="0"/>
          <w:sz w:val="20"/>
          <w:szCs w:val="20"/>
        </w:rPr>
        <w:t xml:space="preserve"> A-IoT device.   </w:t>
      </w:r>
      <w:r>
        <w:rPr>
          <w:rFonts w:ascii="Times New Roman" w:eastAsia="宋体" w:hAnsi="Times New Roman" w:cs="Times New Roman"/>
          <w:kern w:val="0"/>
          <w:sz w:val="20"/>
          <w:szCs w:val="20"/>
        </w:rPr>
        <w:t xml:space="preserve"> </w:t>
      </w:r>
    </w:p>
    <w:p w14:paraId="664B069C"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5</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may not be needed for CW interference estimation since the CW interference can be estimated before the D2R transmission. </w:t>
      </w:r>
    </w:p>
    <w:p w14:paraId="674982CF"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6</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can be used </w:t>
      </w:r>
      <w:r w:rsidRPr="007767D6">
        <w:rPr>
          <w:rFonts w:ascii="Times New Roman" w:eastAsia="宋体" w:hAnsi="Times New Roman" w:cs="Times New Roman"/>
          <w:b/>
          <w:bCs/>
          <w:kern w:val="0"/>
          <w:sz w:val="20"/>
          <w:szCs w:val="20"/>
        </w:rPr>
        <w:t xml:space="preserve">for estimation </w:t>
      </w:r>
      <w:r>
        <w:rPr>
          <w:rFonts w:ascii="Times New Roman" w:eastAsia="宋体" w:hAnsi="Times New Roman" w:cs="Times New Roman"/>
          <w:b/>
          <w:bCs/>
          <w:kern w:val="0"/>
          <w:sz w:val="20"/>
          <w:szCs w:val="20"/>
        </w:rPr>
        <w:t xml:space="preserve">of the </w:t>
      </w:r>
      <w:r w:rsidRPr="007767D6">
        <w:rPr>
          <w:rFonts w:ascii="Times New Roman" w:eastAsia="宋体" w:hAnsi="Times New Roman" w:cs="Times New Roman"/>
          <w:b/>
          <w:bCs/>
          <w:kern w:val="0"/>
          <w:sz w:val="20"/>
          <w:szCs w:val="20"/>
        </w:rPr>
        <w:t>interference</w:t>
      </w:r>
      <w:r>
        <w:rPr>
          <w:rFonts w:ascii="Times New Roman" w:eastAsia="宋体" w:hAnsi="Times New Roman" w:cs="Times New Roman"/>
          <w:b/>
          <w:bCs/>
          <w:kern w:val="0"/>
          <w:sz w:val="20"/>
          <w:szCs w:val="20"/>
        </w:rPr>
        <w:t xml:space="preserve"> from multiple A-IoT devices and the interference impact and performance improvement need to be checked</w:t>
      </w:r>
      <w:r w:rsidRPr="007767D6">
        <w:rPr>
          <w:rFonts w:ascii="Times New Roman" w:eastAsia="宋体" w:hAnsi="Times New Roman" w:cs="Times New Roman"/>
          <w:b/>
          <w:bCs/>
          <w:kern w:val="0"/>
          <w:sz w:val="20"/>
          <w:szCs w:val="20"/>
        </w:rPr>
        <w:t xml:space="preserve">. </w:t>
      </w:r>
    </w:p>
    <w:p w14:paraId="2A791510"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4</w:t>
      </w:r>
      <w:r>
        <w:rPr>
          <w:rFonts w:ascii="Times New Roman" w:eastAsia="宋体" w:hAnsi="Times New Roman" w:cs="Times New Roman"/>
          <w:b/>
          <w:bCs/>
          <w:kern w:val="0"/>
          <w:sz w:val="20"/>
          <w:szCs w:val="20"/>
        </w:rPr>
        <w:t>-1</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I</w:t>
      </w:r>
      <w:r w:rsidRPr="00FC1D1A">
        <w:rPr>
          <w:rFonts w:ascii="Times New Roman" w:eastAsia="宋体" w:hAnsi="Times New Roman" w:cs="Times New Roman"/>
          <w:b/>
          <w:bCs/>
          <w:kern w:val="0"/>
          <w:sz w:val="20"/>
          <w:szCs w:val="20"/>
        </w:rPr>
        <w:t xml:space="preserve">f D2R </w:t>
      </w:r>
      <w:proofErr w:type="spellStart"/>
      <w:r w:rsidRPr="00FC1D1A">
        <w:rPr>
          <w:rFonts w:ascii="Times New Roman" w:eastAsia="宋体" w:hAnsi="Times New Roman" w:cs="Times New Roman"/>
          <w:b/>
          <w:bCs/>
          <w:kern w:val="0"/>
          <w:sz w:val="20"/>
          <w:szCs w:val="20"/>
        </w:rPr>
        <w:t>postamble</w:t>
      </w:r>
      <w:proofErr w:type="spellEnd"/>
      <w:r w:rsidRPr="00FC1D1A">
        <w:rPr>
          <w:rFonts w:ascii="Times New Roman" w:eastAsia="宋体" w:hAnsi="Times New Roman" w:cs="Times New Roman"/>
          <w:b/>
          <w:bCs/>
          <w:kern w:val="0"/>
          <w:sz w:val="20"/>
          <w:szCs w:val="20"/>
        </w:rPr>
        <w:t xml:space="preserve"> is used for reader to recover the timing of PDRCH transmission,</w:t>
      </w:r>
      <w:r>
        <w:rPr>
          <w:rFonts w:ascii="Times New Roman" w:eastAsia="宋体" w:hAnsi="Times New Roman" w:cs="Times New Roman"/>
          <w:b/>
          <w:bCs/>
          <w:kern w:val="0"/>
          <w:sz w:val="20"/>
          <w:szCs w:val="20"/>
        </w:rPr>
        <w:t xml:space="preserve"> </w:t>
      </w:r>
      <w:r w:rsidRPr="00FC1D1A">
        <w:rPr>
          <w:rFonts w:ascii="Times New Roman" w:eastAsia="宋体" w:hAnsi="Times New Roman" w:cs="Times New Roman"/>
          <w:b/>
          <w:bCs/>
          <w:kern w:val="0"/>
          <w:sz w:val="20"/>
          <w:szCs w:val="20"/>
        </w:rPr>
        <w:t xml:space="preserve">it may have impacts on the processing timeline at the Reader side. </w:t>
      </w:r>
      <w:r>
        <w:rPr>
          <w:rFonts w:ascii="Times New Roman" w:eastAsia="宋体" w:hAnsi="Times New Roman" w:cs="Times New Roman"/>
          <w:b/>
          <w:bCs/>
          <w:kern w:val="0"/>
          <w:sz w:val="20"/>
          <w:szCs w:val="20"/>
        </w:rPr>
        <w:t xml:space="preserve">In addition,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is not needed in case </w:t>
      </w:r>
      <w:proofErr w:type="spellStart"/>
      <w:r>
        <w:rPr>
          <w:rFonts w:ascii="Times New Roman" w:eastAsia="宋体" w:hAnsi="Times New Roman" w:cs="Times New Roman"/>
          <w:b/>
          <w:bCs/>
          <w:kern w:val="0"/>
          <w:sz w:val="20"/>
          <w:szCs w:val="20"/>
        </w:rPr>
        <w:t>midamble</w:t>
      </w:r>
      <w:proofErr w:type="spellEnd"/>
      <w:r>
        <w:rPr>
          <w:rFonts w:ascii="Times New Roman" w:eastAsia="宋体" w:hAnsi="Times New Roman" w:cs="Times New Roman"/>
          <w:b/>
          <w:bCs/>
          <w:kern w:val="0"/>
          <w:sz w:val="20"/>
          <w:szCs w:val="20"/>
        </w:rPr>
        <w:t xml:space="preserve"> is introduced. </w:t>
      </w:r>
      <w:r w:rsidRPr="00FC1D1A">
        <w:rPr>
          <w:rFonts w:ascii="Times New Roman" w:eastAsia="宋体" w:hAnsi="Times New Roman" w:cs="Times New Roman"/>
          <w:b/>
          <w:bCs/>
          <w:kern w:val="0"/>
          <w:sz w:val="20"/>
          <w:szCs w:val="20"/>
        </w:rPr>
        <w:t xml:space="preserve"> </w:t>
      </w:r>
    </w:p>
    <w:p w14:paraId="6919B9B2" w14:textId="77777777" w:rsidR="009A2C19" w:rsidRPr="002026B7" w:rsidRDefault="009A2C19" w:rsidP="009A2C19">
      <w:pPr>
        <w:adjustRightInd w:val="0"/>
        <w:snapToGrid w:val="0"/>
        <w:spacing w:afterLines="50" w:after="120"/>
        <w:rPr>
          <w:rFonts w:ascii="Times New Roman" w:eastAsia="宋体" w:hAnsi="Times New Roman" w:cs="Times New Roman"/>
          <w:b/>
          <w:bCs/>
          <w:kern w:val="0"/>
          <w:sz w:val="20"/>
          <w:szCs w:val="20"/>
        </w:rPr>
      </w:pPr>
      <w:r w:rsidRPr="002026B7">
        <w:rPr>
          <w:rFonts w:ascii="Times New Roman" w:eastAsia="宋体" w:hAnsi="Times New Roman" w:cs="Times New Roman"/>
          <w:b/>
          <w:bCs/>
          <w:kern w:val="0"/>
          <w:sz w:val="20"/>
          <w:szCs w:val="20"/>
        </w:rPr>
        <w:t>Observation</w:t>
      </w:r>
      <w:r w:rsidRPr="002026B7">
        <w:rPr>
          <w:rFonts w:ascii="Times New Roman" w:eastAsia="宋体" w:hAnsi="Times New Roman" w:cs="Times New Roman" w:hint="eastAsia"/>
          <w:b/>
          <w:bCs/>
          <w:kern w:val="0"/>
          <w:sz w:val="20"/>
          <w:szCs w:val="20"/>
        </w:rPr>
        <w:t xml:space="preserve"> 3.3-1</w:t>
      </w:r>
      <w:r w:rsidRPr="002026B7">
        <w:rPr>
          <w:rFonts w:ascii="Times New Roman" w:eastAsia="宋体" w:hAnsi="Times New Roman" w:cs="Times New Roman"/>
          <w:b/>
          <w:bCs/>
          <w:kern w:val="0"/>
          <w:sz w:val="20"/>
          <w:szCs w:val="20"/>
        </w:rPr>
        <w:t xml:space="preserve">: </w:t>
      </w:r>
    </w:p>
    <w:p w14:paraId="1AF5C70B" w14:textId="77777777" w:rsidR="009A2C19" w:rsidRPr="002026B7"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Decreasing the paging period reduces total inventory latency across all schemes.</w:t>
      </w:r>
    </w:p>
    <w:p w14:paraId="61E1C19E"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For 2 RA resources scheduled by a single paging message, when the paging period is reduced from 16ms to 6ms,</w:t>
      </w:r>
    </w:p>
    <w:p w14:paraId="2CCDB553"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reduce the time to inventory all devices by about 62% and 57% for periodic R2D transmission, and by </w:t>
      </w:r>
      <w:r>
        <w:rPr>
          <w:rFonts w:ascii="Times New Roman" w:hAnsi="Times New Roman" w:cs="Times New Roman" w:hint="eastAsia"/>
          <w:b/>
          <w:bCs/>
          <w:sz w:val="20"/>
          <w:szCs w:val="20"/>
        </w:rPr>
        <w:t xml:space="preserve">about </w:t>
      </w:r>
      <w:r>
        <w:rPr>
          <w:rFonts w:ascii="Times New Roman" w:hAnsi="Times New Roman" w:cs="Times New Roman"/>
          <w:b/>
          <w:bCs/>
          <w:sz w:val="20"/>
          <w:szCs w:val="20"/>
        </w:rPr>
        <w:t>55% and 44% for aperiodic R2D transmission.</w:t>
      </w:r>
    </w:p>
    <w:p w14:paraId="6AB1EC58"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sidRPr="0016480C">
        <w:rPr>
          <w:rFonts w:ascii="Times New Roman" w:hAnsi="Times New Roman" w:cs="Times New Roman"/>
          <w:b/>
          <w:bCs/>
          <w:sz w:val="20"/>
          <w:szCs w:val="20"/>
        </w:rPr>
        <w:t>Scheme 3 achieves a</w:t>
      </w:r>
      <w:r w:rsidRPr="0016480C">
        <w:rPr>
          <w:rFonts w:ascii="Times New Roman" w:hAnsi="Times New Roman" w:cs="Times New Roman" w:hint="eastAsia"/>
          <w:b/>
          <w:bCs/>
          <w:sz w:val="20"/>
          <w:szCs w:val="20"/>
        </w:rPr>
        <w:t>bout</w:t>
      </w:r>
      <w:r w:rsidRPr="0016480C">
        <w:rPr>
          <w:rFonts w:ascii="Times New Roman" w:hAnsi="Times New Roman" w:cs="Times New Roman"/>
          <w:b/>
          <w:bCs/>
          <w:sz w:val="20"/>
          <w:szCs w:val="20"/>
        </w:rPr>
        <w:t xml:space="preserve"> </w:t>
      </w:r>
      <w:r>
        <w:rPr>
          <w:rFonts w:ascii="Times New Roman" w:hAnsi="Times New Roman" w:cs="Times New Roman" w:hint="eastAsia"/>
          <w:b/>
          <w:bCs/>
          <w:sz w:val="20"/>
          <w:szCs w:val="20"/>
        </w:rPr>
        <w:t>51</w:t>
      </w:r>
      <w:r w:rsidRPr="0016480C">
        <w:rPr>
          <w:rFonts w:ascii="Times New Roman" w:hAnsi="Times New Roman" w:cs="Times New Roman"/>
          <w:b/>
          <w:bCs/>
          <w:sz w:val="20"/>
          <w:szCs w:val="20"/>
        </w:rPr>
        <w:t>% reduction for periodic R2D transmission</w:t>
      </w:r>
      <w:r>
        <w:rPr>
          <w:rFonts w:ascii="Times New Roman" w:hAnsi="Times New Roman" w:cs="Times New Roman"/>
          <w:b/>
          <w:bCs/>
          <w:sz w:val="20"/>
          <w:szCs w:val="20"/>
        </w:rPr>
        <w:t>.</w:t>
      </w:r>
    </w:p>
    <w:p w14:paraId="46C4D8D7"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For 4 RA resources scheduled by a single paging message, when the paging period is reduced from 16ms to 6ms,</w:t>
      </w:r>
    </w:p>
    <w:p w14:paraId="08BF8707"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b/>
          <w:bCs/>
          <w:sz w:val="20"/>
          <w:szCs w:val="20"/>
        </w:rPr>
        <w:t>6</w:t>
      </w:r>
      <w:r>
        <w:rPr>
          <w:rFonts w:ascii="Times New Roman" w:hAnsi="Times New Roman" w:cs="Times New Roman" w:hint="eastAsia"/>
          <w:b/>
          <w:bCs/>
          <w:sz w:val="20"/>
          <w:szCs w:val="20"/>
        </w:rPr>
        <w:t>3</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66%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Pr>
          <w:rFonts w:ascii="Times New Roman" w:hAnsi="Times New Roman" w:cs="Times New Roman" w:hint="eastAsia"/>
          <w:b/>
          <w:bCs/>
          <w:sz w:val="20"/>
          <w:szCs w:val="20"/>
        </w:rPr>
        <w:t>54</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40</w:t>
      </w:r>
      <w:r>
        <w:rPr>
          <w:rFonts w:ascii="Times New Roman" w:hAnsi="Times New Roman" w:cs="Times New Roman"/>
          <w:b/>
          <w:bCs/>
          <w:sz w:val="20"/>
          <w:szCs w:val="20"/>
        </w:rPr>
        <w:t>% for aperiodic R2D transmission.</w:t>
      </w:r>
    </w:p>
    <w:p w14:paraId="36ABBFA1" w14:textId="77777777" w:rsidR="009A2C19" w:rsidRPr="00324312"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shows</w:t>
      </w:r>
      <w:r>
        <w:rPr>
          <w:rFonts w:ascii="Times New Roman" w:hAnsi="Times New Roman" w:cs="Times New Roman"/>
          <w:b/>
          <w:bCs/>
          <w:sz w:val="20"/>
          <w:szCs w:val="20"/>
        </w:rPr>
        <w:t xml:space="preserve"> a</w:t>
      </w:r>
      <w:r>
        <w:rPr>
          <w:rFonts w:ascii="Times New Roman" w:hAnsi="Times New Roman" w:cs="Times New Roman" w:hint="eastAsia"/>
          <w:b/>
          <w:bCs/>
          <w:sz w:val="20"/>
          <w:szCs w:val="20"/>
        </w:rPr>
        <w:t>bout 62</w:t>
      </w:r>
      <w:r>
        <w:rPr>
          <w:rFonts w:ascii="Times New Roman" w:hAnsi="Times New Roman" w:cs="Times New Roman"/>
          <w:b/>
          <w:bCs/>
          <w:sz w:val="20"/>
          <w:szCs w:val="20"/>
        </w:rPr>
        <w:t>% latency reduction for periodic R2D transmission.</w:t>
      </w:r>
    </w:p>
    <w:p w14:paraId="75E36425" w14:textId="77777777" w:rsidR="009A2C19" w:rsidRDefault="009A2C19" w:rsidP="009A2C19">
      <w:pPr>
        <w:adjustRightInd w:val="0"/>
        <w:snapToGrid w:val="0"/>
        <w:spacing w:afterLines="50" w:after="120"/>
        <w:rPr>
          <w:rFonts w:ascii="Times New Roman" w:hAnsi="Times New Roman" w:cs="Times New Roman"/>
          <w:b/>
          <w:bCs/>
          <w:sz w:val="20"/>
          <w:szCs w:val="20"/>
        </w:rPr>
      </w:pPr>
    </w:p>
    <w:p w14:paraId="2F85C56C" w14:textId="77777777" w:rsidR="009A2C19" w:rsidRPr="00417FA3" w:rsidRDefault="009A2C19" w:rsidP="009A2C19">
      <w:pPr>
        <w:adjustRightInd w:val="0"/>
        <w:snapToGrid w:val="0"/>
        <w:spacing w:afterLines="50" w:after="120"/>
        <w:rPr>
          <w:rFonts w:ascii="Times New Roman" w:hAnsi="Times New Roman" w:cs="Times New Roman"/>
          <w:b/>
          <w:bCs/>
          <w:sz w:val="20"/>
          <w:szCs w:val="20"/>
        </w:rPr>
      </w:pPr>
      <w:r w:rsidRPr="00417FA3">
        <w:rPr>
          <w:rFonts w:ascii="Times New Roman" w:hAnsi="Times New Roman" w:cs="Times New Roman"/>
          <w:b/>
          <w:bCs/>
          <w:sz w:val="20"/>
          <w:szCs w:val="20"/>
        </w:rPr>
        <w:t>Observation 3.3-2:</w:t>
      </w:r>
    </w:p>
    <w:p w14:paraId="39F37BF4" w14:textId="77777777" w:rsidR="009A2C19" w:rsidRPr="002026B7"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I</w:t>
      </w:r>
      <w:r>
        <w:rPr>
          <w:rFonts w:ascii="Times New Roman" w:hAnsi="Times New Roman" w:cs="Times New Roman" w:hint="eastAsia"/>
          <w:b/>
          <w:bCs/>
          <w:sz w:val="20"/>
          <w:szCs w:val="20"/>
        </w:rPr>
        <w:t>n</w:t>
      </w:r>
      <w:r w:rsidRPr="002026B7">
        <w:rPr>
          <w:rFonts w:ascii="Times New Roman" w:hAnsi="Times New Roman" w:cs="Times New Roman"/>
          <w:b/>
          <w:bCs/>
          <w:sz w:val="20"/>
          <w:szCs w:val="20"/>
        </w:rPr>
        <w:t xml:space="preserve">creasing the </w:t>
      </w:r>
      <w:r>
        <w:rPr>
          <w:rFonts w:ascii="Times New Roman" w:hAnsi="Times New Roman" w:cs="Times New Roman" w:hint="eastAsia"/>
          <w:b/>
          <w:bCs/>
          <w:sz w:val="20"/>
          <w:szCs w:val="20"/>
        </w:rPr>
        <w:t>random access (RA) resources for D2R transmission</w:t>
      </w:r>
      <w:r w:rsidRPr="002026B7">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scheduled by a single A-IoT paging </w:t>
      </w:r>
      <w:r w:rsidRPr="002026B7">
        <w:rPr>
          <w:rFonts w:ascii="Times New Roman" w:hAnsi="Times New Roman" w:cs="Times New Roman"/>
          <w:b/>
          <w:bCs/>
          <w:sz w:val="20"/>
          <w:szCs w:val="20"/>
        </w:rPr>
        <w:t xml:space="preserve">reduces total inventory latency </w:t>
      </w:r>
      <w:r>
        <w:rPr>
          <w:rFonts w:ascii="Times New Roman" w:hAnsi="Times New Roman" w:cs="Times New Roman"/>
          <w:b/>
          <w:bCs/>
          <w:sz w:val="20"/>
          <w:szCs w:val="20"/>
        </w:rPr>
        <w:t>significantly</w:t>
      </w:r>
      <w:r>
        <w:rPr>
          <w:rFonts w:ascii="Times New Roman" w:hAnsi="Times New Roman" w:cs="Times New Roman" w:hint="eastAsia"/>
          <w:b/>
          <w:bCs/>
          <w:sz w:val="20"/>
          <w:szCs w:val="20"/>
        </w:rPr>
        <w:t xml:space="preserve"> </w:t>
      </w:r>
      <w:r w:rsidRPr="002026B7">
        <w:rPr>
          <w:rFonts w:ascii="Times New Roman" w:hAnsi="Times New Roman" w:cs="Times New Roman"/>
          <w:b/>
          <w:bCs/>
          <w:sz w:val="20"/>
          <w:szCs w:val="20"/>
        </w:rPr>
        <w:t>across all schemes.</w:t>
      </w:r>
    </w:p>
    <w:p w14:paraId="4CE71090"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lastRenderedPageBreak/>
        <w:t xml:space="preserve">For 6ms paging period, when RA resources is increased from 2 to 4, </w:t>
      </w:r>
    </w:p>
    <w:p w14:paraId="577344BE"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t xml:space="preserve">Scheme 1 and 2 reduce the time </w:t>
      </w:r>
      <w:r w:rsidRPr="00C640BE">
        <w:rPr>
          <w:rFonts w:ascii="Times New Roman" w:eastAsia="宋体" w:hAnsi="Times New Roman" w:cs="Times New Roman" w:hint="eastAsia"/>
          <w:b/>
          <w:bCs/>
          <w:kern w:val="0"/>
          <w:sz w:val="20"/>
          <w:szCs w:val="20"/>
        </w:rPr>
        <w:t xml:space="preserve">to inventory all devices by about </w:t>
      </w:r>
      <w:r>
        <w:rPr>
          <w:rFonts w:ascii="Times New Roman" w:eastAsia="宋体" w:hAnsi="Times New Roman" w:cs="Times New Roman" w:hint="eastAsia"/>
          <w:b/>
          <w:bCs/>
          <w:kern w:val="0"/>
          <w:sz w:val="20"/>
          <w:szCs w:val="20"/>
        </w:rPr>
        <w:t>50% and 56% f</w:t>
      </w:r>
      <w:r>
        <w:rPr>
          <w:rFonts w:ascii="Times New Roman" w:hAnsi="Times New Roman" w:cs="Times New Roman"/>
          <w:b/>
          <w:bCs/>
          <w:sz w:val="20"/>
          <w:szCs w:val="20"/>
        </w:rPr>
        <w:t xml:space="preserve">or periodic R2D transmission, and </w:t>
      </w:r>
      <w:r>
        <w:rPr>
          <w:rFonts w:ascii="Times New Roman" w:hAnsi="Times New Roman" w:cs="Times New Roman" w:hint="eastAsia"/>
          <w:b/>
          <w:bCs/>
          <w:sz w:val="20"/>
          <w:szCs w:val="20"/>
        </w:rPr>
        <w:t>47</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45</w:t>
      </w:r>
      <w:r>
        <w:rPr>
          <w:rFonts w:ascii="Times New Roman" w:hAnsi="Times New Roman" w:cs="Times New Roman"/>
          <w:b/>
          <w:bCs/>
          <w:sz w:val="20"/>
          <w:szCs w:val="20"/>
        </w:rPr>
        <w:t>% for aperiodic R2D transmission.</w:t>
      </w:r>
    </w:p>
    <w:p w14:paraId="7C212475" w14:textId="77777777" w:rsidR="009A2C19" w:rsidRPr="00324312"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w:t>
      </w:r>
      <w:r>
        <w:rPr>
          <w:rFonts w:ascii="Times New Roman" w:hAnsi="Times New Roman" w:cs="Times New Roman"/>
          <w:b/>
          <w:bCs/>
          <w:sz w:val="20"/>
          <w:szCs w:val="20"/>
        </w:rPr>
        <w:t xml:space="preserve"> a</w:t>
      </w:r>
      <w:r>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60</w:t>
      </w:r>
      <w:r>
        <w:rPr>
          <w:rFonts w:ascii="Times New Roman" w:hAnsi="Times New Roman" w:cs="Times New Roman"/>
          <w:b/>
          <w:bCs/>
          <w:sz w:val="20"/>
          <w:szCs w:val="20"/>
        </w:rPr>
        <w:t>% latency reduction for periodic R2D transmission with the reduced paging period</w:t>
      </w:r>
      <w:r>
        <w:rPr>
          <w:rFonts w:ascii="Times New Roman" w:hAnsi="Times New Roman" w:cs="Times New Roman" w:hint="eastAsia"/>
          <w:b/>
          <w:bCs/>
          <w:sz w:val="20"/>
          <w:szCs w:val="20"/>
        </w:rPr>
        <w:t xml:space="preserve"> from </w:t>
      </w:r>
      <w:r>
        <w:rPr>
          <w:rFonts w:ascii="Times New Roman" w:hAnsi="Times New Roman" w:cs="Times New Roman"/>
          <w:b/>
          <w:bCs/>
          <w:sz w:val="20"/>
          <w:szCs w:val="20"/>
        </w:rPr>
        <w:t>16ms to 6ms.</w:t>
      </w:r>
    </w:p>
    <w:p w14:paraId="1E808AE0"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For 16ms paging period, when RA resources is increased from 2 to 4, </w:t>
      </w:r>
    </w:p>
    <w:p w14:paraId="445C7C48"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hint="eastAsia"/>
          <w:b/>
          <w:bCs/>
          <w:sz w:val="20"/>
          <w:szCs w:val="20"/>
        </w:rPr>
        <w:t>49</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46%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Pr>
          <w:rFonts w:ascii="Times New Roman" w:hAnsi="Times New Roman" w:cs="Times New Roman" w:hint="eastAsia"/>
          <w:b/>
          <w:bCs/>
          <w:sz w:val="20"/>
          <w:szCs w:val="20"/>
        </w:rPr>
        <w:t>about 48</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49</w:t>
      </w:r>
      <w:r>
        <w:rPr>
          <w:rFonts w:ascii="Times New Roman" w:hAnsi="Times New Roman" w:cs="Times New Roman"/>
          <w:b/>
          <w:bCs/>
          <w:sz w:val="20"/>
          <w:szCs w:val="20"/>
        </w:rPr>
        <w:t>% for aperiodic R2D transmission.</w:t>
      </w:r>
    </w:p>
    <w:p w14:paraId="2B18A5E2" w14:textId="77777777" w:rsidR="009A2C19" w:rsidRPr="00324312"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shows</w:t>
      </w:r>
      <w:r>
        <w:rPr>
          <w:rFonts w:ascii="Times New Roman" w:hAnsi="Times New Roman" w:cs="Times New Roman"/>
          <w:b/>
          <w:bCs/>
          <w:sz w:val="20"/>
          <w:szCs w:val="20"/>
        </w:rPr>
        <w:t xml:space="preserve"> a</w:t>
      </w:r>
      <w:r>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48</w:t>
      </w:r>
      <w:r>
        <w:rPr>
          <w:rFonts w:ascii="Times New Roman" w:hAnsi="Times New Roman" w:cs="Times New Roman"/>
          <w:b/>
          <w:bCs/>
          <w:sz w:val="20"/>
          <w:szCs w:val="20"/>
        </w:rPr>
        <w:t>% latency reduction for periodic R2D transmission.</w:t>
      </w:r>
    </w:p>
    <w:p w14:paraId="6BA08CC4" w14:textId="77777777" w:rsidR="009A2C19" w:rsidRDefault="009A2C19" w:rsidP="009A2C19">
      <w:pPr>
        <w:snapToGrid w:val="0"/>
        <w:spacing w:after="50"/>
        <w:rPr>
          <w:rFonts w:ascii="Times New Roman" w:hAnsi="Times New Roman" w:cs="Times New Roman"/>
          <w:b/>
          <w:sz w:val="20"/>
          <w:szCs w:val="20"/>
        </w:rPr>
      </w:pPr>
    </w:p>
    <w:p w14:paraId="094527DA" w14:textId="77777777" w:rsidR="009A2C19" w:rsidRPr="002026B7" w:rsidRDefault="009A2C19" w:rsidP="009A2C19">
      <w:pPr>
        <w:adjustRightInd w:val="0"/>
        <w:snapToGrid w:val="0"/>
        <w:spacing w:afterLines="50" w:after="120"/>
        <w:rPr>
          <w:rFonts w:ascii="Times New Roman" w:hAnsi="Times New Roman" w:cs="Times New Roman"/>
          <w:b/>
          <w:bCs/>
          <w:sz w:val="20"/>
          <w:szCs w:val="20"/>
        </w:rPr>
      </w:pPr>
      <w:r w:rsidRPr="002026B7">
        <w:rPr>
          <w:rFonts w:ascii="Times New Roman" w:hAnsi="Times New Roman" w:cs="Times New Roman" w:hint="eastAsia"/>
          <w:b/>
          <w:bCs/>
          <w:sz w:val="20"/>
          <w:szCs w:val="20"/>
        </w:rPr>
        <w:t>Observation 3.3-</w:t>
      </w:r>
      <w:r>
        <w:rPr>
          <w:rFonts w:ascii="Times New Roman" w:hAnsi="Times New Roman" w:cs="Times New Roman" w:hint="eastAsia"/>
          <w:b/>
          <w:bCs/>
          <w:sz w:val="20"/>
          <w:szCs w:val="20"/>
        </w:rPr>
        <w:t>3</w:t>
      </w:r>
      <w:r w:rsidRPr="002026B7">
        <w:rPr>
          <w:rFonts w:ascii="Times New Roman" w:hAnsi="Times New Roman" w:cs="Times New Roman" w:hint="eastAsia"/>
          <w:b/>
          <w:bCs/>
          <w:sz w:val="20"/>
          <w:szCs w:val="20"/>
        </w:rPr>
        <w:t>:</w:t>
      </w:r>
    </w:p>
    <w:p w14:paraId="3D16985C" w14:textId="77777777" w:rsidR="009A2C19" w:rsidRDefault="009A2C19" w:rsidP="009A2C19">
      <w:pPr>
        <w:pStyle w:val="affff0"/>
        <w:numPr>
          <w:ilvl w:val="0"/>
          <w:numId w:val="63"/>
        </w:numPr>
        <w:snapToGrid w:val="0"/>
        <w:spacing w:after="50"/>
        <w:ind w:firstLineChars="0"/>
        <w:rPr>
          <w:rFonts w:ascii="Times New Roman" w:hAnsi="Times New Roman" w:cs="Times New Roman"/>
          <w:b/>
          <w:bCs/>
          <w:sz w:val="20"/>
          <w:szCs w:val="20"/>
        </w:rPr>
      </w:pPr>
      <w:r w:rsidRPr="00417FA3">
        <w:rPr>
          <w:rFonts w:ascii="Times New Roman" w:hAnsi="Times New Roman" w:cs="Times New Roman"/>
          <w:b/>
          <w:sz w:val="20"/>
          <w:szCs w:val="20"/>
        </w:rPr>
        <w:t xml:space="preserve">For Scheme 1 and Scheme 2, </w:t>
      </w:r>
      <w:r>
        <w:rPr>
          <w:rFonts w:ascii="Times New Roman" w:hAnsi="Times New Roman" w:cs="Times New Roman" w:hint="eastAsia"/>
          <w:b/>
          <w:sz w:val="20"/>
          <w:szCs w:val="20"/>
        </w:rPr>
        <w:t>a</w:t>
      </w:r>
      <w:r w:rsidRPr="002026B7">
        <w:rPr>
          <w:rFonts w:ascii="Times New Roman" w:hAnsi="Times New Roman" w:cs="Times New Roman"/>
          <w:b/>
          <w:bCs/>
          <w:sz w:val="20"/>
          <w:szCs w:val="20"/>
        </w:rPr>
        <w:t>periodic R2D transmission can further reduce the inventory time</w:t>
      </w:r>
      <w:r>
        <w:rPr>
          <w:rFonts w:ascii="Times New Roman" w:hAnsi="Times New Roman" w:cs="Times New Roman" w:hint="eastAsia"/>
          <w:b/>
          <w:bCs/>
          <w:sz w:val="20"/>
          <w:szCs w:val="20"/>
        </w:rPr>
        <w:t xml:space="preserve">, especially for long paging period, although it results in more </w:t>
      </w:r>
      <w:r>
        <w:rPr>
          <w:rFonts w:ascii="Times New Roman" w:hAnsi="Times New Roman" w:cs="Times New Roman"/>
          <w:b/>
          <w:bCs/>
          <w:sz w:val="20"/>
          <w:szCs w:val="20"/>
        </w:rPr>
        <w:t>paging</w:t>
      </w:r>
      <w:r>
        <w:rPr>
          <w:rFonts w:ascii="Times New Roman" w:hAnsi="Times New Roman" w:cs="Times New Roman" w:hint="eastAsia"/>
          <w:b/>
          <w:bCs/>
          <w:sz w:val="20"/>
          <w:szCs w:val="20"/>
        </w:rPr>
        <w:t xml:space="preserve"> overhead than the</w:t>
      </w:r>
      <w:r w:rsidRPr="002026B7">
        <w:rPr>
          <w:rFonts w:ascii="Times New Roman" w:hAnsi="Times New Roman" w:cs="Times New Roman"/>
          <w:b/>
          <w:bCs/>
          <w:sz w:val="20"/>
          <w:szCs w:val="20"/>
        </w:rPr>
        <w:t xml:space="preserve"> periodic R2D transmission.</w:t>
      </w:r>
    </w:p>
    <w:p w14:paraId="26DFC3CF" w14:textId="77777777" w:rsidR="009A2C19" w:rsidRPr="008D3371"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2 RA resources, compared to 6ms/16ms-period R2D transmissions, Scheme 1 and 2 further reduce the time to inventory all devices by about 7%/21% and 26%/43% with additional aperiodic R2D transmission </w:t>
      </w:r>
    </w:p>
    <w:p w14:paraId="7167B37D" w14:textId="77777777" w:rsidR="009A2C19" w:rsidRPr="008D3371"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w:t>
      </w:r>
      <w:r>
        <w:rPr>
          <w:rFonts w:ascii="Times New Roman" w:eastAsia="宋体" w:hAnsi="Times New Roman" w:cs="Times New Roman" w:hint="eastAsia"/>
          <w:b/>
          <w:bCs/>
          <w:kern w:val="0"/>
          <w:sz w:val="20"/>
          <w:szCs w:val="20"/>
        </w:rPr>
        <w:t xml:space="preserve">4 </w:t>
      </w:r>
      <w:r w:rsidRPr="008D3371">
        <w:rPr>
          <w:rFonts w:ascii="Times New Roman" w:eastAsia="宋体" w:hAnsi="Times New Roman" w:cs="Times New Roman" w:hint="eastAsia"/>
          <w:b/>
          <w:bCs/>
          <w:kern w:val="0"/>
          <w:sz w:val="20"/>
          <w:szCs w:val="20"/>
        </w:rPr>
        <w:t xml:space="preserve">RA resources, compared to 6ms/16ms-period R2D transmissions, Scheme 1 and 2 further reduce the time to inventory all devices by about </w:t>
      </w:r>
      <w:r>
        <w:rPr>
          <w:rFonts w:ascii="Times New Roman" w:eastAsia="宋体" w:hAnsi="Times New Roman" w:cs="Times New Roman" w:hint="eastAsia"/>
          <w:b/>
          <w:bCs/>
          <w:kern w:val="0"/>
          <w:sz w:val="20"/>
          <w:szCs w:val="20"/>
        </w:rPr>
        <w:t>1.2</w:t>
      </w:r>
      <w:r w:rsidRPr="008D3371">
        <w:rPr>
          <w:rFonts w:ascii="Times New Roman" w:eastAsia="宋体" w:hAnsi="Times New Roman" w:cs="Times New Roman" w:hint="eastAsia"/>
          <w:b/>
          <w:bCs/>
          <w:kern w:val="0"/>
          <w:sz w:val="20"/>
          <w:szCs w:val="20"/>
        </w:rPr>
        <w:t>%/2</w:t>
      </w:r>
      <w:r>
        <w:rPr>
          <w:rFonts w:ascii="Times New Roman" w:eastAsia="宋体" w:hAnsi="Times New Roman" w:cs="Times New Roman" w:hint="eastAsia"/>
          <w:b/>
          <w:bCs/>
          <w:kern w:val="0"/>
          <w:sz w:val="20"/>
          <w:szCs w:val="20"/>
        </w:rPr>
        <w:t>0</w:t>
      </w:r>
      <w:r w:rsidRPr="008D3371">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hint="eastAsia"/>
          <w:b/>
          <w:bCs/>
          <w:kern w:val="0"/>
          <w:sz w:val="20"/>
          <w:szCs w:val="20"/>
        </w:rPr>
        <w:t>6.7</w:t>
      </w:r>
      <w:r w:rsidRPr="008D3371">
        <w:rPr>
          <w:rFonts w:ascii="Times New Roman" w:eastAsia="宋体" w:hAnsi="Times New Roman" w:cs="Times New Roman" w:hint="eastAsia"/>
          <w:b/>
          <w:bCs/>
          <w:kern w:val="0"/>
          <w:sz w:val="20"/>
          <w:szCs w:val="20"/>
        </w:rPr>
        <w:t>%/4</w:t>
      </w:r>
      <w:r>
        <w:rPr>
          <w:rFonts w:ascii="Times New Roman" w:eastAsia="宋体" w:hAnsi="Times New Roman" w:cs="Times New Roman" w:hint="eastAsia"/>
          <w:b/>
          <w:bCs/>
          <w:kern w:val="0"/>
          <w:sz w:val="20"/>
          <w:szCs w:val="20"/>
        </w:rPr>
        <w:t>9</w:t>
      </w:r>
      <w:r w:rsidRPr="008D3371">
        <w:rPr>
          <w:rFonts w:ascii="Times New Roman" w:eastAsia="宋体" w:hAnsi="Times New Roman" w:cs="Times New Roman" w:hint="eastAsia"/>
          <w:b/>
          <w:bCs/>
          <w:kern w:val="0"/>
          <w:sz w:val="20"/>
          <w:szCs w:val="20"/>
        </w:rPr>
        <w:t xml:space="preserve">% with additional aperiodic R2D transmission </w:t>
      </w:r>
    </w:p>
    <w:p w14:paraId="325DB3B4"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p>
    <w:p w14:paraId="4FC3CC71" w14:textId="77777777" w:rsidR="009A2C19" w:rsidRPr="002026B7" w:rsidRDefault="009A2C19" w:rsidP="009A2C19">
      <w:pPr>
        <w:adjustRightInd w:val="0"/>
        <w:snapToGrid w:val="0"/>
        <w:spacing w:afterLines="50" w:after="120"/>
        <w:rPr>
          <w:rFonts w:ascii="Times New Roman" w:hAnsi="Times New Roman" w:cs="Times New Roman"/>
          <w:b/>
          <w:bCs/>
          <w:sz w:val="20"/>
          <w:szCs w:val="20"/>
        </w:rPr>
      </w:pPr>
      <w:r w:rsidRPr="002026B7">
        <w:rPr>
          <w:rFonts w:ascii="Times New Roman" w:hAnsi="Times New Roman" w:cs="Times New Roman" w:hint="eastAsia"/>
          <w:b/>
          <w:bCs/>
          <w:sz w:val="20"/>
          <w:szCs w:val="20"/>
        </w:rPr>
        <w:t>Observation 3.3-</w:t>
      </w:r>
      <w:r>
        <w:rPr>
          <w:rFonts w:ascii="Times New Roman" w:hAnsi="Times New Roman" w:cs="Times New Roman" w:hint="eastAsia"/>
          <w:b/>
          <w:bCs/>
          <w:sz w:val="20"/>
          <w:szCs w:val="20"/>
        </w:rPr>
        <w:t>4</w:t>
      </w:r>
      <w:r w:rsidRPr="002026B7">
        <w:rPr>
          <w:rFonts w:ascii="Times New Roman" w:hAnsi="Times New Roman" w:cs="Times New Roman" w:hint="eastAsia"/>
          <w:b/>
          <w:bCs/>
          <w:sz w:val="20"/>
          <w:szCs w:val="20"/>
        </w:rPr>
        <w:t>:</w:t>
      </w:r>
    </w:p>
    <w:p w14:paraId="2586F2E7" w14:textId="77777777" w:rsidR="009A2C19"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 xml:space="preserve">Devices under </w:t>
      </w:r>
      <w:r>
        <w:rPr>
          <w:rFonts w:ascii="Times New Roman" w:hAnsi="Times New Roman" w:cs="Times New Roman" w:hint="eastAsia"/>
          <w:b/>
          <w:bCs/>
          <w:sz w:val="20"/>
          <w:szCs w:val="20"/>
        </w:rPr>
        <w:t>Scheme 1</w:t>
      </w:r>
      <w:r w:rsidRPr="002026B7">
        <w:rPr>
          <w:rFonts w:ascii="Times New Roman" w:hAnsi="Times New Roman" w:cs="Times New Roman"/>
          <w:b/>
          <w:bCs/>
          <w:sz w:val="20"/>
          <w:szCs w:val="20"/>
        </w:rPr>
        <w:t xml:space="preserve"> </w:t>
      </w:r>
      <w:r>
        <w:rPr>
          <w:rFonts w:ascii="Times New Roman" w:hAnsi="Times New Roman" w:cs="Times New Roman"/>
          <w:b/>
          <w:bCs/>
          <w:sz w:val="20"/>
          <w:szCs w:val="20"/>
        </w:rPr>
        <w:t>need</w:t>
      </w:r>
      <w:r>
        <w:rPr>
          <w:rFonts w:ascii="Times New Roman" w:hAnsi="Times New Roman" w:cs="Times New Roman" w:hint="eastAsia"/>
          <w:b/>
          <w:bCs/>
          <w:sz w:val="20"/>
          <w:szCs w:val="20"/>
        </w:rPr>
        <w:t>s</w:t>
      </w:r>
      <w:r>
        <w:rPr>
          <w:rFonts w:ascii="Times New Roman" w:hAnsi="Times New Roman" w:cs="Times New Roman"/>
          <w:b/>
          <w:bCs/>
          <w:sz w:val="20"/>
          <w:szCs w:val="20"/>
        </w:rPr>
        <w:t xml:space="preserve"> to recharge more often compared</w:t>
      </w:r>
      <w:r>
        <w:rPr>
          <w:rFonts w:ascii="Times New Roman" w:hAnsi="Times New Roman" w:cs="Times New Roman" w:hint="eastAsia"/>
          <w:b/>
          <w:bCs/>
          <w:sz w:val="20"/>
          <w:szCs w:val="20"/>
        </w:rPr>
        <w:t xml:space="preserve"> to Scheme 2 and Scheme 3.</w:t>
      </w:r>
    </w:p>
    <w:p w14:paraId="45215851" w14:textId="77777777" w:rsidR="009A2C19"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generally offers the shortest inventory time, while Scheme 1 has the longest. </w:t>
      </w:r>
    </w:p>
    <w:p w14:paraId="2B45F172" w14:textId="77777777" w:rsidR="009A2C19" w:rsidRPr="00BA0DBD"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BA0DBD">
        <w:rPr>
          <w:rFonts w:ascii="Times New Roman" w:hAnsi="Times New Roman" w:cs="Times New Roman"/>
          <w:b/>
          <w:bCs/>
          <w:sz w:val="20"/>
          <w:szCs w:val="20"/>
        </w:rPr>
        <w:t>For scheme 1 and scheme 2</w:t>
      </w:r>
      <w:r>
        <w:rPr>
          <w:rFonts w:ascii="Times New Roman" w:hAnsi="Times New Roman" w:cs="Times New Roman" w:hint="eastAsia"/>
          <w:b/>
          <w:bCs/>
          <w:sz w:val="20"/>
          <w:szCs w:val="20"/>
        </w:rPr>
        <w:t xml:space="preserve"> that </w:t>
      </w:r>
      <w:r w:rsidRPr="00BA0DBD">
        <w:rPr>
          <w:rFonts w:ascii="Times New Roman" w:hAnsi="Times New Roman" w:cs="Times New Roman"/>
          <w:b/>
          <w:bCs/>
          <w:sz w:val="20"/>
          <w:szCs w:val="20"/>
        </w:rPr>
        <w:t xml:space="preserve">reader cannot control or </w:t>
      </w:r>
      <w:r>
        <w:rPr>
          <w:rFonts w:ascii="Times New Roman" w:hAnsi="Times New Roman" w:cs="Times New Roman" w:hint="eastAsia"/>
          <w:b/>
          <w:bCs/>
          <w:sz w:val="20"/>
          <w:szCs w:val="20"/>
        </w:rPr>
        <w:t>be aware of</w:t>
      </w:r>
      <w:r w:rsidRPr="00BA0DBD">
        <w:rPr>
          <w:rFonts w:ascii="Times New Roman" w:hAnsi="Times New Roman" w:cs="Times New Roman"/>
          <w:b/>
          <w:bCs/>
          <w:sz w:val="20"/>
          <w:szCs w:val="20"/>
        </w:rPr>
        <w:t xml:space="preserve"> the device state</w:t>
      </w:r>
      <w:r>
        <w:rPr>
          <w:rFonts w:ascii="Times New Roman" w:hAnsi="Times New Roman" w:cs="Times New Roman" w:hint="eastAsia"/>
          <w:b/>
          <w:bCs/>
          <w:sz w:val="20"/>
          <w:szCs w:val="20"/>
        </w:rPr>
        <w:t xml:space="preserve">, </w:t>
      </w:r>
      <w:r w:rsidRPr="00BA0DBD">
        <w:rPr>
          <w:rFonts w:ascii="Times New Roman" w:hAnsi="Times New Roman" w:cs="Times New Roman"/>
          <w:b/>
          <w:bCs/>
          <w:sz w:val="20"/>
          <w:szCs w:val="20"/>
        </w:rPr>
        <w:t xml:space="preserve">short paging period </w:t>
      </w:r>
      <w:r>
        <w:rPr>
          <w:rFonts w:ascii="Times New Roman" w:hAnsi="Times New Roman" w:cs="Times New Roman" w:hint="eastAsia"/>
          <w:b/>
          <w:bCs/>
          <w:sz w:val="20"/>
          <w:szCs w:val="20"/>
        </w:rPr>
        <w:t xml:space="preserve">and/or aperiodic R2D transmission </w:t>
      </w:r>
      <w:r w:rsidRPr="00BA0DBD">
        <w:rPr>
          <w:rFonts w:ascii="Times New Roman" w:hAnsi="Times New Roman" w:cs="Times New Roman"/>
          <w:b/>
          <w:bCs/>
          <w:sz w:val="20"/>
          <w:szCs w:val="20"/>
        </w:rPr>
        <w:t xml:space="preserve">can reduce inventory latency. For scheme 3, </w:t>
      </w:r>
      <w:r>
        <w:rPr>
          <w:rFonts w:ascii="Times New Roman" w:hAnsi="Times New Roman" w:cs="Times New Roman" w:hint="eastAsia"/>
          <w:b/>
          <w:bCs/>
          <w:sz w:val="20"/>
          <w:szCs w:val="20"/>
        </w:rPr>
        <w:t xml:space="preserve">to achieve the tradeoff between the </w:t>
      </w:r>
      <w:r>
        <w:rPr>
          <w:rFonts w:ascii="Times New Roman" w:hAnsi="Times New Roman" w:cs="Times New Roman"/>
          <w:b/>
          <w:bCs/>
          <w:sz w:val="20"/>
          <w:szCs w:val="20"/>
        </w:rPr>
        <w:t>inventory</w:t>
      </w:r>
      <w:r>
        <w:rPr>
          <w:rFonts w:ascii="Times New Roman" w:hAnsi="Times New Roman" w:cs="Times New Roman" w:hint="eastAsia"/>
          <w:b/>
          <w:bCs/>
          <w:sz w:val="20"/>
          <w:szCs w:val="20"/>
        </w:rPr>
        <w:t xml:space="preserve"> latency and R2D </w:t>
      </w:r>
      <w:proofErr w:type="spellStart"/>
      <w:r>
        <w:rPr>
          <w:rFonts w:ascii="Times New Roman" w:hAnsi="Times New Roman" w:cs="Times New Roman" w:hint="eastAsia"/>
          <w:b/>
          <w:bCs/>
          <w:sz w:val="20"/>
          <w:szCs w:val="20"/>
        </w:rPr>
        <w:t>overahed</w:t>
      </w:r>
      <w:proofErr w:type="spellEnd"/>
      <w:r>
        <w:rPr>
          <w:rFonts w:ascii="Times New Roman" w:hAnsi="Times New Roman" w:cs="Times New Roman" w:hint="eastAsia"/>
          <w:b/>
          <w:bCs/>
          <w:sz w:val="20"/>
          <w:szCs w:val="20"/>
        </w:rPr>
        <w:t xml:space="preserve">, it is advisable to set </w:t>
      </w:r>
      <w:r w:rsidRPr="00125FF1">
        <w:rPr>
          <w:rFonts w:ascii="Times New Roman" w:hAnsi="Times New Roman" w:cs="Times New Roman" w:hint="eastAsia"/>
          <w:b/>
          <w:bCs/>
          <w:sz w:val="20"/>
          <w:szCs w:val="20"/>
        </w:rPr>
        <w:t>the</w:t>
      </w:r>
      <w:r>
        <w:rPr>
          <w:rFonts w:ascii="Times New Roman" w:hAnsi="Times New Roman" w:cs="Times New Roman" w:hint="eastAsia"/>
          <w:b/>
          <w:bCs/>
          <w:sz w:val="20"/>
          <w:szCs w:val="20"/>
        </w:rPr>
        <w:t xml:space="preserve"> paging period and the</w:t>
      </w:r>
      <w:r w:rsidRPr="00125FF1">
        <w:rPr>
          <w:rFonts w:ascii="Times New Roman" w:hAnsi="Times New Roman" w:cs="Times New Roman" w:hint="eastAsia"/>
          <w:b/>
          <w:bCs/>
          <w:sz w:val="20"/>
          <w:szCs w:val="20"/>
        </w:rPr>
        <w:t xml:space="preserve"> ON to SLEEP time </w:t>
      </w:r>
      <w:r>
        <w:rPr>
          <w:rFonts w:ascii="Times New Roman" w:hAnsi="Times New Roman" w:cs="Times New Roman" w:hint="eastAsia"/>
          <w:b/>
          <w:bCs/>
          <w:sz w:val="20"/>
          <w:szCs w:val="20"/>
        </w:rPr>
        <w:t xml:space="preserve">ratio to </w:t>
      </w:r>
      <w:r w:rsidRPr="00125FF1">
        <w:rPr>
          <w:rFonts w:ascii="Times New Roman" w:hAnsi="Times New Roman" w:cs="Times New Roman" w:hint="eastAsia"/>
          <w:b/>
          <w:bCs/>
          <w:sz w:val="20"/>
          <w:szCs w:val="20"/>
        </w:rPr>
        <w:t>allow</w:t>
      </w:r>
      <w:r>
        <w:rPr>
          <w:rFonts w:ascii="Times New Roman" w:hAnsi="Times New Roman" w:cs="Times New Roman" w:hint="eastAsia"/>
          <w:b/>
          <w:bCs/>
          <w:sz w:val="20"/>
          <w:szCs w:val="20"/>
        </w:rPr>
        <w:t xml:space="preserve"> device </w:t>
      </w:r>
      <w:r>
        <w:rPr>
          <w:rFonts w:ascii="Times New Roman" w:hAnsi="Times New Roman" w:cs="Times New Roman"/>
          <w:b/>
          <w:bCs/>
          <w:sz w:val="20"/>
          <w:szCs w:val="20"/>
        </w:rPr>
        <w:t>harvest</w:t>
      </w:r>
      <w:r>
        <w:rPr>
          <w:rFonts w:ascii="Times New Roman" w:hAnsi="Times New Roman" w:cs="Times New Roman" w:hint="eastAsia"/>
          <w:b/>
          <w:bCs/>
          <w:sz w:val="20"/>
          <w:szCs w:val="20"/>
        </w:rPr>
        <w:t xml:space="preserve"> </w:t>
      </w:r>
      <w:r w:rsidRPr="00125FF1">
        <w:rPr>
          <w:rFonts w:ascii="Times New Roman" w:hAnsi="Times New Roman" w:cs="Times New Roman" w:hint="eastAsia"/>
          <w:b/>
          <w:bCs/>
          <w:sz w:val="20"/>
          <w:szCs w:val="20"/>
        </w:rPr>
        <w:t>enough energy</w:t>
      </w:r>
      <w:r>
        <w:rPr>
          <w:rFonts w:ascii="Times New Roman" w:hAnsi="Times New Roman" w:cs="Times New Roman" w:hint="eastAsia"/>
          <w:b/>
          <w:bCs/>
          <w:sz w:val="20"/>
          <w:szCs w:val="20"/>
        </w:rPr>
        <w:t>.</w:t>
      </w:r>
    </w:p>
    <w:p w14:paraId="5D568C28" w14:textId="77777777" w:rsidR="009A2C19" w:rsidRDefault="009A2C19" w:rsidP="009A2C19">
      <w:pPr>
        <w:adjustRightInd w:val="0"/>
        <w:snapToGrid w:val="0"/>
        <w:spacing w:beforeLines="50" w:before="120"/>
        <w:rPr>
          <w:rFonts w:ascii="Times New Roman" w:hAnsi="Times New Roman" w:cs="Times New Roman"/>
          <w:b/>
          <w:sz w:val="20"/>
          <w:szCs w:val="20"/>
        </w:rPr>
      </w:pPr>
    </w:p>
    <w:p w14:paraId="25ADB8BD" w14:textId="77777777" w:rsidR="009A2C19" w:rsidRPr="0053255F" w:rsidRDefault="009A2C19" w:rsidP="009A2C19">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4.2-1</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3ms, 4ms and 6.5ms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149503D4"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21.256 seconds to 10.688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33C09556"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decreases from 16.034 seconds to 7.864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E2DDC5B"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Pr>
          <w:rFonts w:ascii="Times New Roman" w:hAnsi="Times New Roman" w:cs="Times New Roman" w:hint="eastAsia"/>
          <w:b/>
          <w:bCs/>
          <w:sz w:val="20"/>
          <w:szCs w:val="20"/>
        </w:rPr>
        <w:t>11.186</w:t>
      </w:r>
      <w:r w:rsidRPr="0053255F">
        <w:rPr>
          <w:rFonts w:ascii="Times New Roman" w:hAnsi="Times New Roman" w:cs="Times New Roman" w:hint="eastAsia"/>
          <w:b/>
          <w:bCs/>
          <w:sz w:val="20"/>
          <w:szCs w:val="20"/>
        </w:rPr>
        <w:t xml:space="preserve"> seconds to </w:t>
      </w:r>
      <w:r>
        <w:rPr>
          <w:rFonts w:ascii="Times New Roman" w:hAnsi="Times New Roman" w:cs="Times New Roman" w:hint="eastAsia"/>
          <w:b/>
          <w:bCs/>
          <w:sz w:val="20"/>
          <w:szCs w:val="20"/>
        </w:rPr>
        <w:t>2.71</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42E9FD78" w14:textId="77777777" w:rsidR="009A2C19" w:rsidRDefault="009A2C19" w:rsidP="009A2C19">
      <w:pPr>
        <w:adjustRightInd w:val="0"/>
        <w:snapToGrid w:val="0"/>
        <w:spacing w:beforeLines="50" w:before="120"/>
        <w:rPr>
          <w:rFonts w:ascii="Times New Roman" w:hAnsi="Times New Roman" w:cs="Times New Roman"/>
          <w:b/>
          <w:sz w:val="20"/>
          <w:szCs w:val="20"/>
        </w:rPr>
      </w:pPr>
    </w:p>
    <w:p w14:paraId="53523A35" w14:textId="77777777" w:rsidR="009A2C19" w:rsidRPr="0053255F" w:rsidRDefault="009A2C19" w:rsidP="009A2C19">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4.2-2</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16ms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148FF12D"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114.45</w:t>
      </w:r>
      <w:r w:rsidRPr="0053255F">
        <w:rPr>
          <w:rFonts w:ascii="Times New Roman" w:hAnsi="Times New Roman" w:cs="Times New Roman" w:hint="eastAsia"/>
          <w:b/>
          <w:bCs/>
          <w:sz w:val="20"/>
          <w:szCs w:val="20"/>
        </w:rPr>
        <w:t xml:space="preserve"> seconds to </w:t>
      </w:r>
      <w:r w:rsidRPr="005333C2">
        <w:rPr>
          <w:rFonts w:ascii="Times New Roman" w:hAnsi="Times New Roman" w:cs="Times New Roman"/>
          <w:b/>
          <w:bCs/>
          <w:sz w:val="20"/>
          <w:szCs w:val="20"/>
        </w:rPr>
        <w:t>25.686 </w:t>
      </w:r>
      <w:r w:rsidRPr="0053255F">
        <w:rPr>
          <w:rFonts w:ascii="Times New Roman" w:hAnsi="Times New Roman" w:cs="Times New Roman" w:hint="eastAsia"/>
          <w:b/>
          <w:bCs/>
          <w:sz w:val="20"/>
          <w:szCs w:val="20"/>
        </w:rPr>
        <w:t xml:space="preserve">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12410BB"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devices decreases from</w:t>
      </w:r>
      <w:r w:rsidRPr="005333C2">
        <w:rPr>
          <w:rFonts w:ascii="Times New Roman" w:hAnsi="Times New Roman" w:cs="Times New Roman"/>
          <w:b/>
          <w:bCs/>
          <w:sz w:val="20"/>
          <w:szCs w:val="20"/>
        </w:rPr>
        <w:t> 84.909 </w:t>
      </w:r>
      <w:r w:rsidRPr="0053255F">
        <w:rPr>
          <w:rFonts w:ascii="Times New Roman" w:hAnsi="Times New Roman" w:cs="Times New Roman" w:hint="eastAsia"/>
          <w:b/>
          <w:bCs/>
          <w:sz w:val="20"/>
          <w:szCs w:val="20"/>
        </w:rPr>
        <w:t xml:space="preserve">seconds to </w:t>
      </w:r>
      <w:r w:rsidRPr="005333C2">
        <w:rPr>
          <w:rFonts w:ascii="Times New Roman" w:hAnsi="Times New Roman" w:cs="Times New Roman"/>
          <w:b/>
          <w:bCs/>
          <w:sz w:val="20"/>
          <w:szCs w:val="20"/>
        </w:rPr>
        <w:t>22.393</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0FA2B76B"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2</w:t>
      </w:r>
      <w:r>
        <w:rPr>
          <w:rFonts w:ascii="Times New Roman" w:hAnsi="Times New Roman" w:cs="Times New Roman" w:hint="eastAsia"/>
          <w:b/>
          <w:bCs/>
          <w:sz w:val="20"/>
          <w:szCs w:val="20"/>
        </w:rPr>
        <w:t>7.027</w:t>
      </w:r>
      <w:r w:rsidRPr="0053255F">
        <w:rPr>
          <w:rFonts w:ascii="Times New Roman" w:hAnsi="Times New Roman" w:cs="Times New Roman" w:hint="eastAsia"/>
          <w:b/>
          <w:bCs/>
          <w:sz w:val="20"/>
          <w:szCs w:val="20"/>
        </w:rPr>
        <w:t xml:space="preserve"> seconds to </w:t>
      </w:r>
      <w:r>
        <w:rPr>
          <w:rFonts w:ascii="Times New Roman" w:hAnsi="Times New Roman" w:cs="Times New Roman" w:hint="eastAsia"/>
          <w:b/>
          <w:bCs/>
          <w:sz w:val="20"/>
          <w:szCs w:val="20"/>
        </w:rPr>
        <w:t>6.662</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33F82FE5" w14:textId="77777777" w:rsidR="009A2C19" w:rsidRDefault="009A2C19" w:rsidP="009A2C19">
      <w:pPr>
        <w:adjustRightInd w:val="0"/>
        <w:snapToGrid w:val="0"/>
        <w:spacing w:beforeLines="50" w:before="120"/>
        <w:rPr>
          <w:rFonts w:ascii="Times New Roman" w:hAnsi="Times New Roman" w:cs="Times New Roman"/>
          <w:b/>
          <w:sz w:val="20"/>
          <w:szCs w:val="20"/>
        </w:rPr>
      </w:pPr>
    </w:p>
    <w:p w14:paraId="5F0E6A9D"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5.2-1: for indication of the end of PDRCH </w:t>
      </w:r>
      <w:proofErr w:type="spellStart"/>
      <w:r>
        <w:rPr>
          <w:rFonts w:ascii="Times New Roman" w:eastAsia="宋体" w:hAnsi="Times New Roman" w:cs="Times New Roman"/>
          <w:b/>
          <w:bCs/>
          <w:kern w:val="0"/>
          <w:sz w:val="20"/>
          <w:szCs w:val="20"/>
        </w:rPr>
        <w:t>transmssion</w:t>
      </w:r>
      <w:proofErr w:type="spellEnd"/>
      <w:r>
        <w:rPr>
          <w:rFonts w:ascii="Times New Roman" w:eastAsia="宋体" w:hAnsi="Times New Roman" w:cs="Times New Roman"/>
          <w:b/>
          <w:bCs/>
          <w:kern w:val="0"/>
          <w:sz w:val="20"/>
          <w:szCs w:val="20"/>
        </w:rPr>
        <w:t xml:space="preserve">, </w:t>
      </w:r>
    </w:p>
    <w:p w14:paraId="471CFFB9" w14:textId="77777777" w:rsidR="009A2C19" w:rsidRPr="00D844E5" w:rsidRDefault="009A2C19" w:rsidP="009A2C19">
      <w:pPr>
        <w:pStyle w:val="affff0"/>
        <w:numPr>
          <w:ilvl w:val="0"/>
          <w:numId w:val="27"/>
        </w:numPr>
        <w:adjustRightInd w:val="0"/>
        <w:snapToGrid w:val="0"/>
        <w:spacing w:afterLines="50" w:after="120"/>
        <w:ind w:firstLineChars="0"/>
      </w:pPr>
      <w:r w:rsidRPr="00D844E5">
        <w:rPr>
          <w:rFonts w:ascii="Times New Roman" w:eastAsia="宋体" w:hAnsi="Times New Roman" w:cs="Times New Roman"/>
          <w:b/>
          <w:bCs/>
          <w:kern w:val="0"/>
          <w:sz w:val="20"/>
          <w:szCs w:val="20"/>
        </w:rPr>
        <w:t xml:space="preserve">D2R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not be needed for PDRCH with fixed TBS.</w:t>
      </w:r>
    </w:p>
    <w:p w14:paraId="3E8B2B42" w14:textId="77777777" w:rsidR="009A2C19" w:rsidRPr="00D844E5" w:rsidRDefault="009A2C19" w:rsidP="009A2C19">
      <w:pPr>
        <w:pStyle w:val="affff0"/>
        <w:numPr>
          <w:ilvl w:val="0"/>
          <w:numId w:val="27"/>
        </w:numPr>
        <w:adjustRightInd w:val="0"/>
        <w:snapToGrid w:val="0"/>
        <w:spacing w:afterLines="50" w:after="120"/>
        <w:ind w:firstLineChars="0"/>
      </w:pPr>
      <w:r>
        <w:rPr>
          <w:rFonts w:ascii="Times New Roman" w:eastAsia="宋体" w:hAnsi="Times New Roman" w:cs="Times New Roman"/>
          <w:b/>
          <w:bCs/>
          <w:kern w:val="0"/>
          <w:sz w:val="20"/>
          <w:szCs w:val="20"/>
        </w:rPr>
        <w:t>D</w:t>
      </w:r>
      <w:r w:rsidRPr="00D844E5">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 xml:space="preserve">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result in PD</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CH decoding failure or additional power consumption due to false or miss detection.</w:t>
      </w:r>
    </w:p>
    <w:p w14:paraId="7C074EA7" w14:textId="77777777" w:rsidR="009A2C19" w:rsidRDefault="009A2C19" w:rsidP="009A2C19">
      <w:pPr>
        <w:pStyle w:val="affff0"/>
        <w:numPr>
          <w:ilvl w:val="0"/>
          <w:numId w:val="27"/>
        </w:numPr>
        <w:adjustRightInd w:val="0"/>
        <w:snapToGrid w:val="0"/>
        <w:spacing w:afterLines="50" w:after="120"/>
        <w:ind w:firstLineChars="0"/>
      </w:pPr>
      <w:r>
        <w:rPr>
          <w:rFonts w:ascii="Times New Roman" w:eastAsia="宋体" w:hAnsi="Times New Roman" w:cs="Times New Roman" w:hint="eastAsia"/>
          <w:b/>
          <w:bCs/>
          <w:kern w:val="0"/>
          <w:sz w:val="20"/>
          <w:szCs w:val="20"/>
        </w:rPr>
        <w:t>D</w:t>
      </w:r>
      <w:r>
        <w:rPr>
          <w:rFonts w:ascii="Times New Roman" w:eastAsia="宋体" w:hAnsi="Times New Roman" w:cs="Times New Roman"/>
          <w:b/>
          <w:bCs/>
          <w:kern w:val="0"/>
          <w:sz w:val="20"/>
          <w:szCs w:val="20"/>
        </w:rPr>
        <w:t xml:space="preserve">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makes the scheduling and resource management difficult for the Reader </w:t>
      </w:r>
    </w:p>
    <w:p w14:paraId="3A6F68A6" w14:textId="77777777" w:rsidR="009A2C19" w:rsidRDefault="009A2C19" w:rsidP="009A2C19">
      <w:pPr>
        <w:adjustRightInd w:val="0"/>
        <w:snapToGrid w:val="0"/>
        <w:spacing w:beforeLines="50" w:before="120"/>
        <w:rPr>
          <w:rFonts w:ascii="Times New Roman" w:hAnsi="Times New Roman" w:cs="Times New Roman"/>
          <w:b/>
          <w:sz w:val="20"/>
          <w:szCs w:val="20"/>
        </w:rPr>
      </w:pPr>
    </w:p>
    <w:p w14:paraId="4F314961"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Observation 5.2-2</w:t>
      </w:r>
      <w:r w:rsidRPr="009B2EA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Physical layer D2R control information is not well justified for A-IoT operation. If any D2R control information is needed, it should be higher layer D2R control information with fixed TBS. </w:t>
      </w:r>
    </w:p>
    <w:p w14:paraId="30D8E2FC" w14:textId="77777777" w:rsidR="009A2C19" w:rsidRPr="006E4269" w:rsidRDefault="009A2C19" w:rsidP="009A2C19">
      <w:pPr>
        <w:rPr>
          <w:rFonts w:ascii="Times New Roman" w:eastAsia="宋体" w:hAnsi="Times New Roman" w:cs="Times New Roman"/>
          <w:b/>
          <w:bCs/>
          <w:kern w:val="0"/>
          <w:sz w:val="20"/>
          <w:szCs w:val="20"/>
        </w:rPr>
      </w:pPr>
      <w:r w:rsidRPr="006E4269">
        <w:rPr>
          <w:rFonts w:ascii="Times New Roman" w:eastAsia="宋体" w:hAnsi="Times New Roman" w:cs="Times New Roman" w:hint="eastAsia"/>
          <w:b/>
          <w:bCs/>
          <w:kern w:val="0"/>
          <w:sz w:val="20"/>
          <w:szCs w:val="20"/>
        </w:rPr>
        <w:t>O</w:t>
      </w:r>
      <w:r w:rsidRPr="006E4269">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5.2-3</w:t>
      </w:r>
      <w:r w:rsidRPr="006E4269">
        <w:rPr>
          <w:rFonts w:ascii="Times New Roman" w:eastAsia="宋体" w:hAnsi="Times New Roman" w:cs="Times New Roman"/>
          <w:b/>
          <w:bCs/>
          <w:kern w:val="0"/>
          <w:sz w:val="20"/>
          <w:szCs w:val="20"/>
        </w:rPr>
        <w:t>: In case the PDRCH transmission includes only higher layer D2R control information with fixed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can be determined by the higher layer D2R control information;</w:t>
      </w:r>
      <w:r>
        <w:rPr>
          <w:rFonts w:ascii="Times New Roman" w:eastAsia="宋体" w:hAnsi="Times New Roman" w:cs="Times New Roman"/>
          <w:b/>
          <w:bCs/>
          <w:kern w:val="0"/>
          <w:sz w:val="20"/>
          <w:szCs w:val="20"/>
        </w:rPr>
        <w:t xml:space="preserve"> </w:t>
      </w:r>
      <w:r w:rsidRPr="006E4269">
        <w:rPr>
          <w:rFonts w:ascii="Times New Roman" w:eastAsia="宋体" w:hAnsi="Times New Roman" w:cs="Times New Roman"/>
          <w:b/>
          <w:bCs/>
          <w:kern w:val="0"/>
          <w:sz w:val="20"/>
          <w:szCs w:val="20"/>
        </w:rPr>
        <w:t xml:space="preserve">In case the PDRCH transmission includes D2R </w:t>
      </w:r>
      <w:r>
        <w:rPr>
          <w:rFonts w:ascii="Times New Roman" w:eastAsia="宋体" w:hAnsi="Times New Roman" w:cs="Times New Roman"/>
          <w:b/>
          <w:bCs/>
          <w:kern w:val="0"/>
          <w:sz w:val="20"/>
          <w:szCs w:val="20"/>
        </w:rPr>
        <w:t>data</w:t>
      </w:r>
      <w:r w:rsidRPr="006E4269">
        <w:rPr>
          <w:rFonts w:ascii="Times New Roman" w:eastAsia="宋体" w:hAnsi="Times New Roman" w:cs="Times New Roman"/>
          <w:b/>
          <w:bCs/>
          <w:kern w:val="0"/>
          <w:sz w:val="20"/>
          <w:szCs w:val="20"/>
        </w:rPr>
        <w:t xml:space="preserve"> information with </w:t>
      </w:r>
      <w:r>
        <w:rPr>
          <w:rFonts w:ascii="Times New Roman" w:eastAsia="宋体" w:hAnsi="Times New Roman" w:cs="Times New Roman"/>
          <w:b/>
          <w:bCs/>
          <w:kern w:val="0"/>
          <w:sz w:val="20"/>
          <w:szCs w:val="20"/>
        </w:rPr>
        <w:t>variable</w:t>
      </w:r>
      <w:r w:rsidRPr="006E4269">
        <w:rPr>
          <w:rFonts w:ascii="Times New Roman" w:eastAsia="宋体" w:hAnsi="Times New Roman" w:cs="Times New Roman"/>
          <w:b/>
          <w:bCs/>
          <w:kern w:val="0"/>
          <w:sz w:val="20"/>
          <w:szCs w:val="20"/>
        </w:rPr>
        <w:t xml:space="preserve">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determined by the </w:t>
      </w:r>
      <w:r>
        <w:rPr>
          <w:rFonts w:ascii="Times New Roman" w:eastAsia="宋体" w:hAnsi="Times New Roman" w:cs="Times New Roman"/>
          <w:b/>
          <w:bCs/>
          <w:kern w:val="0"/>
          <w:sz w:val="20"/>
          <w:szCs w:val="20"/>
        </w:rPr>
        <w:t>R2D</w:t>
      </w:r>
      <w:r w:rsidRPr="006E4269">
        <w:rPr>
          <w:rFonts w:ascii="Times New Roman" w:eastAsia="宋体" w:hAnsi="Times New Roman" w:cs="Times New Roman"/>
          <w:b/>
          <w:bCs/>
          <w:kern w:val="0"/>
          <w:sz w:val="20"/>
          <w:szCs w:val="20"/>
        </w:rPr>
        <w:t xml:space="preserve"> control information</w:t>
      </w:r>
      <w:r>
        <w:rPr>
          <w:rFonts w:ascii="Times New Roman" w:eastAsia="宋体" w:hAnsi="Times New Roman" w:cs="Times New Roman"/>
          <w:b/>
          <w:bCs/>
          <w:kern w:val="0"/>
          <w:sz w:val="20"/>
          <w:szCs w:val="20"/>
        </w:rPr>
        <w:t xml:space="preserve"> is preferred. </w:t>
      </w:r>
    </w:p>
    <w:p w14:paraId="76F63B73"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 xml:space="preserve">Observation </w:t>
      </w:r>
      <w:r>
        <w:rPr>
          <w:rFonts w:ascii="Times New Roman" w:eastAsia="宋体" w:hAnsi="Times New Roman" w:cs="Times New Roman"/>
          <w:b/>
          <w:bCs/>
          <w:kern w:val="0"/>
          <w:sz w:val="20"/>
          <w:szCs w:val="20"/>
        </w:rPr>
        <w:t>5.2-4</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Using</w:t>
      </w:r>
      <w:r w:rsidRPr="008F0B8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to indicate the end of PRDCH transmission can enable any TBS for PRDCH transmission. However, it is not clear how variable TBS is required for PRDCH for indoor inventory and command use cases.  </w:t>
      </w:r>
      <w:r w:rsidRPr="002A1A84">
        <w:rPr>
          <w:rFonts w:ascii="Times New Roman" w:eastAsia="宋体" w:hAnsi="Times New Roman" w:cs="Times New Roman"/>
          <w:b/>
          <w:bCs/>
          <w:kern w:val="0"/>
          <w:sz w:val="20"/>
          <w:szCs w:val="20"/>
        </w:rPr>
        <w:t xml:space="preserve"> </w:t>
      </w:r>
    </w:p>
    <w:p w14:paraId="5F53AE0D"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5.2-5: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not be needed for PRDCH with fixed TBS.</w:t>
      </w:r>
    </w:p>
    <w:p w14:paraId="28490B8E" w14:textId="77777777" w:rsidR="009A2C19" w:rsidRPr="002A1A84" w:rsidRDefault="009A2C19" w:rsidP="009A2C19">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5.2-6: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result in PRDCH decoding failure or additional power consumption due to false or miss detection. </w:t>
      </w:r>
    </w:p>
    <w:p w14:paraId="154D1078"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567464">
        <w:rPr>
          <w:rFonts w:ascii="Times New Roman" w:eastAsia="宋体" w:hAnsi="Times New Roman" w:cs="Times New Roman" w:hint="eastAsia"/>
          <w:b/>
          <w:bCs/>
          <w:kern w:val="0"/>
          <w:sz w:val="20"/>
          <w:szCs w:val="20"/>
        </w:rPr>
        <w:t>O</w:t>
      </w:r>
      <w:r w:rsidRPr="00567464">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5.2-7: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can enable limited number of TBS for PRDCH transmission. There is tradeoff between the overhead of R2D control information and the number of TBS for PRDCH transmission.</w:t>
      </w:r>
    </w:p>
    <w:p w14:paraId="487D82D1" w14:textId="77777777" w:rsidR="009A2C19" w:rsidRPr="00567464"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5.2-8: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is more robust to the </w:t>
      </w:r>
      <w:r w:rsidRPr="009203C2">
        <w:rPr>
          <w:rFonts w:ascii="Times New Roman" w:eastAsia="宋体" w:hAnsi="Times New Roman" w:cs="Times New Roman"/>
          <w:b/>
          <w:bCs/>
          <w:kern w:val="0"/>
          <w:sz w:val="20"/>
          <w:szCs w:val="20"/>
        </w:rPr>
        <w:t>ambiguity</w:t>
      </w:r>
      <w:r>
        <w:rPr>
          <w:rFonts w:ascii="Times New Roman" w:eastAsia="宋体" w:hAnsi="Times New Roman" w:cs="Times New Roman"/>
          <w:b/>
          <w:bCs/>
          <w:kern w:val="0"/>
          <w:sz w:val="20"/>
          <w:szCs w:val="20"/>
        </w:rPr>
        <w:t xml:space="preserve"> of the end of transmission. </w:t>
      </w:r>
    </w:p>
    <w:p w14:paraId="7CD69579" w14:textId="77777777" w:rsidR="009A2C19" w:rsidRPr="009A2C19" w:rsidRDefault="009A2C19" w:rsidP="009A2C19">
      <w:pPr>
        <w:adjustRightInd w:val="0"/>
        <w:snapToGrid w:val="0"/>
        <w:spacing w:beforeLines="50" w:before="120"/>
        <w:rPr>
          <w:rFonts w:ascii="Times New Roman" w:hAnsi="Times New Roman" w:cs="Times New Roman" w:hint="eastAsia"/>
          <w:b/>
          <w:sz w:val="20"/>
          <w:szCs w:val="20"/>
        </w:rPr>
      </w:pPr>
    </w:p>
    <w:p w14:paraId="303866D9" w14:textId="77777777" w:rsidR="00BB0BED" w:rsidRPr="00BB0BED" w:rsidRDefault="00BB0BED" w:rsidP="000A7977">
      <w:pPr>
        <w:widowControl/>
        <w:spacing w:after="120"/>
        <w:rPr>
          <w:rFonts w:ascii="Times New Roman" w:eastAsia="宋体" w:hAnsi="Times New Roman" w:cs="Times New Roman"/>
          <w:kern w:val="0"/>
          <w:sz w:val="20"/>
          <w:szCs w:val="24"/>
          <w:highlight w:val="yellow"/>
        </w:rPr>
      </w:pPr>
    </w:p>
    <w:p w14:paraId="13F9A0A5" w14:textId="2F4BC759" w:rsidR="00BF3979" w:rsidRPr="0085467B" w:rsidRDefault="00A52618" w:rsidP="00BF3979">
      <w:pPr>
        <w:adjustRightInd w:val="0"/>
        <w:snapToGrid w:val="0"/>
        <w:spacing w:afterLines="50" w:after="120"/>
        <w:rPr>
          <w:rFonts w:ascii="Times New Roman" w:eastAsia="宋体" w:hAnsi="Times New Roman" w:cs="Times New Roman"/>
          <w:b/>
          <w:i/>
          <w:kern w:val="0"/>
          <w:sz w:val="22"/>
          <w:u w:val="single"/>
        </w:rPr>
      </w:pPr>
      <w:r w:rsidRPr="0085467B">
        <w:rPr>
          <w:rFonts w:ascii="Times New Roman" w:eastAsia="宋体" w:hAnsi="Times New Roman" w:cs="Times New Roman"/>
          <w:b/>
          <w:i/>
          <w:kern w:val="0"/>
          <w:sz w:val="22"/>
          <w:u w:val="single"/>
        </w:rPr>
        <w:t>Proposals</w:t>
      </w:r>
      <w:r w:rsidR="002B1577" w:rsidRPr="0085467B">
        <w:rPr>
          <w:rFonts w:ascii="Times New Roman" w:eastAsia="宋体" w:hAnsi="Times New Roman" w:cs="Times New Roman"/>
          <w:b/>
          <w:i/>
          <w:kern w:val="0"/>
          <w:sz w:val="22"/>
          <w:u w:val="single"/>
        </w:rPr>
        <w:t xml:space="preserve"> </w:t>
      </w:r>
    </w:p>
    <w:p w14:paraId="5CF5EF96" w14:textId="1D5F22BC" w:rsidR="0085467B"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r w:rsidRPr="00FE3ADB">
        <w:rPr>
          <w:rFonts w:ascii="Times New Roman" w:eastAsia="宋体" w:hAnsi="Times New Roman" w:cs="Times New Roman"/>
          <w:b/>
          <w:bCs/>
          <w:kern w:val="0"/>
          <w:sz w:val="20"/>
          <w:szCs w:val="20"/>
        </w:rPr>
        <w:t xml:space="preserve">Proposal </w:t>
      </w:r>
      <w:r>
        <w:rPr>
          <w:rFonts w:ascii="Times New Roman" w:eastAsia="宋体" w:hAnsi="Times New Roman" w:cs="Times New Roman"/>
          <w:b/>
          <w:bCs/>
          <w:kern w:val="0"/>
          <w:sz w:val="20"/>
          <w:szCs w:val="24"/>
        </w:rPr>
        <w:t>2.1-1</w:t>
      </w:r>
      <w:r w:rsidRPr="00FE3ADB">
        <w:rPr>
          <w:rFonts w:ascii="Times New Roman" w:eastAsia="宋体" w:hAnsi="Times New Roman" w:cs="Times New Roman"/>
          <w:b/>
          <w:bCs/>
          <w:kern w:val="0"/>
          <w:sz w:val="20"/>
          <w:szCs w:val="20"/>
        </w:rPr>
        <w:t xml:space="preserve">: RAN1 study the R2D transmission without </w:t>
      </w:r>
      <w:proofErr w:type="spellStart"/>
      <w:r w:rsidRPr="00FE3ADB">
        <w:rPr>
          <w:rFonts w:ascii="Times New Roman" w:eastAsia="宋体" w:hAnsi="Times New Roman" w:cs="Times New Roman"/>
          <w:b/>
          <w:bCs/>
          <w:kern w:val="0"/>
          <w:sz w:val="20"/>
          <w:szCs w:val="20"/>
        </w:rPr>
        <w:t>midamble</w:t>
      </w:r>
      <w:proofErr w:type="spellEnd"/>
      <w:r w:rsidRPr="00FE3ADB">
        <w:rPr>
          <w:rFonts w:ascii="Times New Roman" w:eastAsia="宋体" w:hAnsi="Times New Roman" w:cs="Times New Roman"/>
          <w:b/>
          <w:bCs/>
          <w:kern w:val="0"/>
          <w:sz w:val="20"/>
          <w:szCs w:val="20"/>
        </w:rPr>
        <w:t xml:space="preserve"> as the baseline.  </w:t>
      </w:r>
    </w:p>
    <w:p w14:paraId="109972BD" w14:textId="77777777" w:rsidR="009A2C19" w:rsidRPr="00774FEF" w:rsidRDefault="009A2C19" w:rsidP="009A2C19">
      <w:pPr>
        <w:adjustRightInd w:val="0"/>
        <w:snapToGrid w:val="0"/>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Proposal 2.2-1:</w:t>
      </w:r>
      <w:r>
        <w:rPr>
          <w:rFonts w:ascii="Times New Roman" w:eastAsia="宋体" w:hAnsi="Times New Roman" w:cs="Times New Roman" w:hint="eastAsia"/>
          <w:b/>
          <w:bCs/>
          <w:kern w:val="0"/>
          <w:sz w:val="20"/>
          <w:szCs w:val="20"/>
        </w:rPr>
        <w:t xml:space="preserve"> For device 1, s</w:t>
      </w:r>
      <w:r w:rsidRPr="00774FEF">
        <w:rPr>
          <w:rFonts w:ascii="Times New Roman" w:eastAsia="宋体" w:hAnsi="Times New Roman" w:cs="Times New Roman"/>
          <w:b/>
          <w:bCs/>
          <w:kern w:val="0"/>
          <w:sz w:val="20"/>
          <w:szCs w:val="20"/>
        </w:rPr>
        <w:t>tudy following two options of time synchronization for D2R transmission and reception.</w:t>
      </w:r>
    </w:p>
    <w:p w14:paraId="69D36798" w14:textId="77777777" w:rsidR="009A2C19" w:rsidRDefault="009A2C19" w:rsidP="009A2C19">
      <w:pPr>
        <w:pStyle w:val="affff0"/>
        <w:widowControl/>
        <w:numPr>
          <w:ilvl w:val="0"/>
          <w:numId w:val="50"/>
        </w:numPr>
        <w:adjustRightInd w:val="0"/>
        <w:snapToGrid w:val="0"/>
        <w:ind w:firstLineChars="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device transmits D2R with </w:t>
      </w:r>
      <w:r w:rsidRPr="00774FEF">
        <w:rPr>
          <w:rFonts w:ascii="Times New Roman" w:hAnsi="Times New Roman" w:cs="Times New Roman" w:hint="eastAsia"/>
          <w:b/>
          <w:bCs/>
          <w:sz w:val="20"/>
          <w:szCs w:val="20"/>
          <w:lang w:val="en-GB"/>
        </w:rPr>
        <w:t xml:space="preserve">SFO </w:t>
      </w:r>
      <w:r>
        <w:rPr>
          <w:rFonts w:ascii="Times New Roman" w:hAnsi="Times New Roman" w:cs="Times New Roman" w:hint="eastAsia"/>
          <w:b/>
          <w:bCs/>
          <w:sz w:val="20"/>
          <w:szCs w:val="20"/>
          <w:lang w:val="en-GB"/>
        </w:rPr>
        <w:t>of</w:t>
      </w:r>
      <w:r>
        <w:rPr>
          <w:rFonts w:ascii="Times New Roman" w:hAnsi="Times New Roman" w:cs="Times New Roman"/>
          <w:b/>
          <w:bCs/>
          <w:sz w:val="20"/>
          <w:szCs w:val="20"/>
          <w:lang w:val="en-GB"/>
        </w:rPr>
        <w:t xml:space="preserve"> </w:t>
      </w:r>
      <w:r>
        <w:rPr>
          <w:rFonts w:ascii="Times New Roman" w:hAnsi="Times New Roman" w:cs="Times New Roman" w:hint="eastAsia"/>
          <w:b/>
          <w:bCs/>
          <w:sz w:val="20"/>
          <w:szCs w:val="20"/>
          <w:lang w:val="en-GB"/>
        </w:rPr>
        <w:t>10</w:t>
      </w:r>
      <w:proofErr w:type="gramStart"/>
      <w:r>
        <w:rPr>
          <w:rFonts w:ascii="Times New Roman" w:hAnsi="Times New Roman" w:cs="Times New Roman" w:hint="eastAsia"/>
          <w:b/>
          <w:bCs/>
          <w:sz w:val="20"/>
          <w:szCs w:val="20"/>
          <w:lang w:val="en-GB"/>
        </w:rPr>
        <w:t>^[</w:t>
      </w:r>
      <w:proofErr w:type="gramEnd"/>
      <w:r>
        <w:rPr>
          <w:rFonts w:ascii="Times New Roman" w:hAnsi="Times New Roman" w:cs="Times New Roman" w:hint="eastAsia"/>
          <w:b/>
          <w:bCs/>
          <w:sz w:val="20"/>
          <w:szCs w:val="20"/>
          <w:lang w:val="en-GB"/>
        </w:rPr>
        <w:t xml:space="preserve">5] ppm. </w:t>
      </w:r>
      <w:r>
        <w:rPr>
          <w:rFonts w:ascii="Times New Roman" w:hAnsi="Times New Roman" w:cs="Times New Roman"/>
          <w:b/>
          <w:bCs/>
          <w:sz w:val="20"/>
          <w:szCs w:val="20"/>
          <w:lang w:val="en-GB"/>
        </w:rPr>
        <w:t xml:space="preserve">Reader estimates the </w:t>
      </w:r>
      <w:r>
        <w:rPr>
          <w:rFonts w:ascii="Times New Roman" w:hAnsi="Times New Roman" w:cs="Times New Roman" w:hint="eastAsia"/>
          <w:b/>
          <w:bCs/>
          <w:sz w:val="20"/>
          <w:szCs w:val="20"/>
          <w:lang w:val="en-GB"/>
        </w:rPr>
        <w:t>time/</w:t>
      </w:r>
      <w:r>
        <w:rPr>
          <w:rFonts w:ascii="Times New Roman"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hAnsi="Times New Roman" w:cs="Times New Roman"/>
          <w:b/>
          <w:bCs/>
          <w:sz w:val="20"/>
          <w:szCs w:val="20"/>
          <w:lang w:val="en-GB"/>
        </w:rPr>
        <w:t xml:space="preserve">of the received D2R transmission for detection/demodulation/decoding.  </w:t>
      </w:r>
    </w:p>
    <w:p w14:paraId="6E3A0F21" w14:textId="77777777" w:rsidR="009A2C19" w:rsidRDefault="009A2C19" w:rsidP="009A2C19">
      <w:pPr>
        <w:pStyle w:val="affff0"/>
        <w:widowControl/>
        <w:numPr>
          <w:ilvl w:val="1"/>
          <w:numId w:val="50"/>
        </w:numPr>
        <w:adjustRightInd w:val="0"/>
        <w:snapToGrid w:val="0"/>
        <w:ind w:firstLineChars="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446347D2" w14:textId="77777777" w:rsidR="009A2C19" w:rsidRPr="002759BD" w:rsidRDefault="009A2C19" w:rsidP="009A2C19">
      <w:pPr>
        <w:pStyle w:val="affff0"/>
        <w:widowControl/>
        <w:numPr>
          <w:ilvl w:val="0"/>
          <w:numId w:val="50"/>
        </w:numPr>
        <w:adjustRightInd w:val="0"/>
        <w:snapToGrid w:val="0"/>
        <w:ind w:firstLineChars="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device transmits D2R </w:t>
      </w:r>
      <w:r>
        <w:rPr>
          <w:rFonts w:ascii="Times New Roman" w:hAnsi="Times New Roman" w:cs="Times New Roman" w:hint="eastAsia"/>
          <w:b/>
          <w:bCs/>
          <w:sz w:val="20"/>
          <w:szCs w:val="20"/>
          <w:lang w:val="en-GB"/>
        </w:rPr>
        <w:t>with</w:t>
      </w:r>
      <w:r>
        <w:rPr>
          <w:rFonts w:ascii="Times New Roman" w:eastAsia="Yu Mincho" w:hAnsi="Times New Roman" w:cs="Times New Roman"/>
          <w:b/>
          <w:bCs/>
          <w:sz w:val="20"/>
          <w:szCs w:val="20"/>
          <w:lang w:val="en-GB"/>
        </w:rPr>
        <w:t xml:space="preserve"> </w:t>
      </w:r>
      <w:r>
        <w:rPr>
          <w:rFonts w:ascii="Times New Roman" w:hAnsi="Times New Roman" w:cs="Times New Roman" w:hint="eastAsia"/>
          <w:b/>
          <w:bCs/>
          <w:sz w:val="20"/>
          <w:szCs w:val="20"/>
          <w:lang w:val="en-GB"/>
        </w:rPr>
        <w:t xml:space="preserve">improved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smaller </w:t>
      </w:r>
      <w:r>
        <w:rPr>
          <w:rFonts w:ascii="Times New Roman" w:eastAsia="等线" w:hAnsi="Times New Roman" w:cs="Times New Roman"/>
          <w:b/>
          <w:bCs/>
          <w:sz w:val="20"/>
          <w:szCs w:val="20"/>
          <w:lang w:val="en-GB"/>
        </w:rPr>
        <w:t>than</w:t>
      </w:r>
      <w:r>
        <w:rPr>
          <w:rFonts w:ascii="Times New Roman" w:eastAsia="等线" w:hAnsi="Times New Roman" w:cs="Times New Roman" w:hint="eastAsia"/>
          <w:b/>
          <w:bCs/>
          <w:sz w:val="20"/>
          <w:szCs w:val="20"/>
          <w:lang w:val="en-GB"/>
        </w:rPr>
        <w:t xml:space="preserve"> </w:t>
      </w:r>
      <w:r>
        <w:rPr>
          <w:rFonts w:ascii="Times New Roman" w:hAnsi="Times New Roman" w:cs="Times New Roman" w:hint="eastAsia"/>
          <w:b/>
          <w:bCs/>
          <w:sz w:val="20"/>
          <w:szCs w:val="20"/>
          <w:lang w:val="en-GB"/>
        </w:rPr>
        <w:t>10^5 ppm.</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2FC70D3F" w14:textId="77777777" w:rsidR="009A2C19" w:rsidRPr="002759BD" w:rsidRDefault="009A2C19" w:rsidP="009A2C19">
      <w:pPr>
        <w:pStyle w:val="affff0"/>
        <w:widowControl/>
        <w:numPr>
          <w:ilvl w:val="1"/>
          <w:numId w:val="50"/>
        </w:numPr>
        <w:adjustRightInd w:val="0"/>
        <w:snapToGrid w:val="0"/>
        <w:ind w:left="884" w:firstLineChars="0" w:hanging="442"/>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FFS how R2D signal should be designed to</w:t>
      </w:r>
      <w:r w:rsidRPr="002759BD">
        <w:rPr>
          <w:rFonts w:ascii="Times New Roman" w:eastAsia="Yu Mincho" w:hAnsi="Times New Roman" w:cs="Times New Roman" w:hint="eastAsia"/>
          <w:b/>
          <w:bCs/>
          <w:sz w:val="20"/>
          <w:szCs w:val="20"/>
          <w:lang w:val="en-GB"/>
        </w:rPr>
        <w:t xml:space="preserve"> improve the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w:t>
      </w:r>
      <w:r w:rsidRPr="002759BD">
        <w:rPr>
          <w:rFonts w:ascii="Times New Roman" w:eastAsia="Yu Mincho" w:hAnsi="Times New Roman" w:cs="Times New Roman" w:hint="eastAsia"/>
          <w:b/>
          <w:bCs/>
          <w:sz w:val="20"/>
          <w:szCs w:val="20"/>
          <w:lang w:val="en-GB"/>
        </w:rPr>
        <w:t>estimation accuracy</w:t>
      </w:r>
      <w:r>
        <w:rPr>
          <w:rFonts w:ascii="Times New Roman" w:eastAsia="Yu Mincho" w:hAnsi="Times New Roman" w:cs="Times New Roman"/>
          <w:b/>
          <w:bCs/>
          <w:sz w:val="20"/>
          <w:szCs w:val="20"/>
          <w:lang w:val="en-GB"/>
        </w:rPr>
        <w:t xml:space="preserve"> </w:t>
      </w:r>
      <w:r w:rsidRPr="002759BD">
        <w:rPr>
          <w:rFonts w:ascii="Times New Roman" w:eastAsia="Yu Mincho" w:hAnsi="Times New Roman" w:cs="Times New Roman" w:hint="eastAsia"/>
          <w:b/>
          <w:bCs/>
          <w:sz w:val="20"/>
          <w:szCs w:val="20"/>
          <w:lang w:val="en-GB"/>
        </w:rPr>
        <w:t xml:space="preserve">and </w:t>
      </w:r>
      <w:r w:rsidRPr="00362B72">
        <w:rPr>
          <w:rFonts w:ascii="Times New Roman" w:eastAsia="Yu Mincho" w:hAnsi="Times New Roman" w:cs="Times New Roman"/>
          <w:b/>
          <w:bCs/>
          <w:sz w:val="20"/>
          <w:szCs w:val="20"/>
          <w:lang w:val="en-GB"/>
        </w:rPr>
        <w:t>what is the</w:t>
      </w:r>
      <w:r w:rsidRPr="002759BD">
        <w:rPr>
          <w:rFonts w:ascii="Times New Roman" w:eastAsia="Yu Mincho" w:hAnsi="Times New Roman" w:cs="Times New Roman"/>
          <w:b/>
          <w:bCs/>
          <w:sz w:val="20"/>
          <w:szCs w:val="20"/>
          <w:lang w:val="en-GB"/>
        </w:rPr>
        <w:t xml:space="preserve"> </w:t>
      </w:r>
      <w:r w:rsidRPr="00362B72">
        <w:rPr>
          <w:rFonts w:ascii="Times New Roman" w:eastAsia="Yu Mincho" w:hAnsi="Times New Roman" w:cs="Times New Roman"/>
          <w:b/>
          <w:bCs/>
          <w:sz w:val="20"/>
          <w:szCs w:val="20"/>
          <w:lang w:val="en-GB"/>
        </w:rPr>
        <w:t>achievable accuracy</w:t>
      </w:r>
      <w:r w:rsidRPr="002759BD">
        <w:rPr>
          <w:rFonts w:ascii="Times New Roman" w:eastAsia="Yu Mincho" w:hAnsi="Times New Roman" w:cs="Times New Roman" w:hint="eastAsia"/>
          <w:b/>
          <w:bCs/>
          <w:sz w:val="20"/>
          <w:szCs w:val="20"/>
          <w:lang w:val="en-GB"/>
        </w:rPr>
        <w:t xml:space="preserve"> at the device side.</w:t>
      </w:r>
    </w:p>
    <w:p w14:paraId="0253E815" w14:textId="77777777" w:rsidR="009A2C19" w:rsidRPr="00774FEF" w:rsidRDefault="009A2C19" w:rsidP="009A2C19">
      <w:pPr>
        <w:pStyle w:val="affff0"/>
        <w:widowControl/>
        <w:numPr>
          <w:ilvl w:val="1"/>
          <w:numId w:val="50"/>
        </w:numPr>
        <w:adjustRightInd w:val="0"/>
        <w:snapToGrid w:val="0"/>
        <w:ind w:left="884" w:firstLineChars="0" w:hanging="442"/>
        <w:rPr>
          <w:rFonts w:eastAsia="等线"/>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rPr>
        <w:t xml:space="preserve">error </w:t>
      </w:r>
      <w:r>
        <w:rPr>
          <w:rFonts w:ascii="Times New Roman" w:eastAsia="Yu Mincho" w:hAnsi="Times New Roman" w:cs="Times New Roman"/>
          <w:b/>
          <w:bCs/>
          <w:sz w:val="20"/>
          <w:szCs w:val="20"/>
          <w:lang w:val="en-GB"/>
        </w:rPr>
        <w:t>of the received D2R transmission</w:t>
      </w:r>
      <w:r>
        <w:rPr>
          <w:rFonts w:ascii="Times New Roman" w:eastAsia="等线" w:hAnsi="Times New Roman" w:cs="Times New Roman" w:hint="eastAsia"/>
          <w:b/>
          <w:bCs/>
          <w:sz w:val="20"/>
          <w:szCs w:val="20"/>
          <w:lang w:val="en-GB"/>
        </w:rPr>
        <w:t>.</w:t>
      </w:r>
    </w:p>
    <w:p w14:paraId="67FB17F6" w14:textId="77777777" w:rsidR="009A2C19" w:rsidRDefault="009A2C19" w:rsidP="009A2C19">
      <w:pPr>
        <w:pStyle w:val="affff0"/>
        <w:widowControl/>
        <w:numPr>
          <w:ilvl w:val="1"/>
          <w:numId w:val="50"/>
        </w:numPr>
        <w:adjustRightInd w:val="0"/>
        <w:snapToGrid w:val="0"/>
        <w:ind w:left="884" w:firstLineChars="0" w:hanging="442"/>
        <w:rPr>
          <w:rFonts w:ascii="Times New Roman" w:hAnsi="Times New Roman" w:cs="Times New Roman"/>
          <w:b/>
          <w:bCs/>
          <w:sz w:val="20"/>
          <w:szCs w:val="20"/>
          <w:lang w:val="en-GB"/>
        </w:rPr>
      </w:pPr>
      <w:r w:rsidRPr="002218FC">
        <w:rPr>
          <w:rFonts w:ascii="Times New Roman" w:eastAsia="Yu Mincho" w:hAnsi="Times New Roman" w:cs="Times New Roman" w:hint="eastAsia"/>
          <w:b/>
          <w:bCs/>
          <w:sz w:val="20"/>
          <w:szCs w:val="20"/>
          <w:lang w:val="en-GB"/>
        </w:rPr>
        <w:t>Note</w:t>
      </w:r>
      <w:r w:rsidRPr="002218FC">
        <w:rPr>
          <w:rFonts w:ascii="Times New Roman" w:hAnsi="Times New Roman" w:cs="Times New Roman" w:hint="eastAsia"/>
          <w:b/>
          <w:bCs/>
          <w:sz w:val="20"/>
          <w:szCs w:val="20"/>
          <w:lang w:val="en-GB"/>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74ABC116" w14:textId="77777777" w:rsidR="009A2C19" w:rsidRPr="0045615A" w:rsidRDefault="009A2C19" w:rsidP="009A2C19">
      <w:pPr>
        <w:adjustRightInd w:val="0"/>
        <w:snapToGrid w:val="0"/>
        <w:spacing w:afterLines="50" w:after="120"/>
        <w:rPr>
          <w:rFonts w:ascii="Times New Roman" w:eastAsia="宋体" w:hAnsi="Times New Roman"/>
          <w:b/>
        </w:rPr>
      </w:pPr>
      <w:r w:rsidRPr="0045615A">
        <w:rPr>
          <w:rFonts w:ascii="Times New Roman" w:eastAsia="等线" w:hAnsi="Times New Roman" w:cs="Times New Roman"/>
          <w:b/>
          <w:sz w:val="20"/>
          <w:szCs w:val="20"/>
          <w:lang w:val="en-GB"/>
        </w:rPr>
        <w:t xml:space="preserve">Proposal </w:t>
      </w:r>
      <w:r>
        <w:rPr>
          <w:rFonts w:ascii="Times New Roman" w:hAnsi="Times New Roman" w:cs="Times New Roman" w:hint="eastAsia"/>
          <w:b/>
          <w:sz w:val="20"/>
          <w:szCs w:val="20"/>
        </w:rPr>
        <w:t>2.3-1</w:t>
      </w:r>
      <w:r w:rsidRPr="0045615A">
        <w:rPr>
          <w:rFonts w:ascii="Times New Roman" w:eastAsia="等线" w:hAnsi="Times New Roman" w:cs="Times New Roman"/>
          <w:b/>
          <w:sz w:val="20"/>
          <w:szCs w:val="20"/>
        </w:rPr>
        <w:t>:</w:t>
      </w:r>
      <w:r w:rsidRPr="0045615A">
        <w:rPr>
          <w:rFonts w:ascii="Times New Roman" w:eastAsia="宋体" w:hAnsi="Times New Roman"/>
          <w:b/>
        </w:rPr>
        <w:t xml:space="preserve"> For comparison between non-coherent detection and coherent detection using preamble/</w:t>
      </w:r>
      <w:proofErr w:type="spellStart"/>
      <w:r w:rsidRPr="0045615A">
        <w:rPr>
          <w:rFonts w:ascii="Times New Roman" w:eastAsia="宋体" w:hAnsi="Times New Roman"/>
          <w:b/>
        </w:rPr>
        <w:t>midamble</w:t>
      </w:r>
      <w:proofErr w:type="spellEnd"/>
      <w:r w:rsidRPr="0045615A">
        <w:rPr>
          <w:rFonts w:ascii="Times New Roman" w:eastAsia="宋体" w:hAnsi="Times New Roman"/>
          <w:b/>
        </w:rPr>
        <w:t>/</w:t>
      </w:r>
      <w:proofErr w:type="spellStart"/>
      <w:r w:rsidRPr="0045615A">
        <w:rPr>
          <w:rFonts w:ascii="Times New Roman" w:eastAsia="宋体" w:hAnsi="Times New Roman"/>
          <w:b/>
        </w:rPr>
        <w:t>postamble</w:t>
      </w:r>
      <w:proofErr w:type="spellEnd"/>
      <w:r w:rsidRPr="0045615A">
        <w:rPr>
          <w:rFonts w:ascii="Times New Roman" w:eastAsia="宋体" w:hAnsi="Times New Roman"/>
          <w:b/>
        </w:rPr>
        <w:t xml:space="preserve"> for D2R transmission, capture the following observations for detection performance.</w:t>
      </w:r>
    </w:p>
    <w:p w14:paraId="7C1B600D" w14:textId="77777777" w:rsidR="009A2C19" w:rsidRPr="0045615A" w:rsidRDefault="009A2C19" w:rsidP="009A2C19">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w:t>
      </w:r>
      <w:r w:rsidRPr="00D5305A">
        <w:rPr>
          <w:rFonts w:ascii="Times New Roman" w:hAnsi="Times New Roman"/>
          <w:b/>
          <w:sz w:val="20"/>
          <w:szCs w:val="21"/>
        </w:rPr>
        <w:t xml:space="preserve">sufficient </w:t>
      </w:r>
      <w:proofErr w:type="spellStart"/>
      <w:r w:rsidRPr="00D5305A">
        <w:rPr>
          <w:rFonts w:ascii="Times New Roman" w:hAnsi="Times New Roman"/>
          <w:b/>
          <w:sz w:val="20"/>
          <w:szCs w:val="21"/>
        </w:rPr>
        <w:t>midamble</w:t>
      </w:r>
      <w:proofErr w:type="spellEnd"/>
      <w:r w:rsidRPr="00D5305A">
        <w:rPr>
          <w:rFonts w:ascii="Times New Roman" w:hAnsi="Times New Roman"/>
          <w:b/>
          <w:sz w:val="20"/>
          <w:szCs w:val="21"/>
        </w:rPr>
        <w:t>/</w:t>
      </w:r>
      <w:proofErr w:type="spellStart"/>
      <w:r w:rsidRPr="00D5305A">
        <w:rPr>
          <w:rFonts w:ascii="Times New Roman" w:hAnsi="Times New Roman"/>
          <w:b/>
          <w:sz w:val="20"/>
          <w:szCs w:val="21"/>
        </w:rPr>
        <w:t>postamble</w:t>
      </w:r>
      <w:proofErr w:type="spellEnd"/>
      <w:r w:rsidRPr="00D5305A">
        <w:rPr>
          <w:rFonts w:ascii="Times New Roman" w:hAnsi="Times New Roman"/>
          <w:b/>
          <w:sz w:val="20"/>
          <w:szCs w:val="21"/>
        </w:rPr>
        <w:t>, 2~3 dB gain can be obtained from coherent detection at 10% BLER, at the expense of higher overhead and receiver complexity</w:t>
      </w:r>
      <w:r w:rsidRPr="0045615A">
        <w:rPr>
          <w:rFonts w:ascii="Times New Roman" w:hAnsi="Times New Roman"/>
          <w:b/>
          <w:sz w:val="20"/>
          <w:szCs w:val="21"/>
        </w:rPr>
        <w:t>.</w:t>
      </w:r>
    </w:p>
    <w:p w14:paraId="4140C4B0" w14:textId="77777777" w:rsidR="009A2C19" w:rsidRPr="0045615A" w:rsidRDefault="009A2C19" w:rsidP="009A2C19">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long duration, </w:t>
      </w:r>
    </w:p>
    <w:p w14:paraId="6CC6786A" w14:textId="77777777" w:rsidR="009A2C19" w:rsidRPr="0045615A" w:rsidRDefault="009A2C19" w:rsidP="009A2C19">
      <w:pPr>
        <w:pStyle w:val="affff0"/>
        <w:numPr>
          <w:ilvl w:val="1"/>
          <w:numId w:val="43"/>
        </w:numPr>
        <w:adjustRightInd w:val="0"/>
        <w:snapToGrid w:val="0"/>
        <w:spacing w:afterLines="50" w:after="120"/>
        <w:ind w:firstLineChars="0"/>
        <w:rPr>
          <w:rFonts w:ascii="Times New Roman" w:hAnsi="Times New Roman"/>
          <w:b/>
          <w:sz w:val="20"/>
          <w:szCs w:val="21"/>
        </w:rPr>
      </w:pPr>
      <w:r w:rsidRPr="0045615A">
        <w:rPr>
          <w:rFonts w:ascii="Times New Roman" w:hAnsi="Times New Roman"/>
          <w:b/>
          <w:sz w:val="20"/>
          <w:szCs w:val="21"/>
        </w:rPr>
        <w:t xml:space="preserve">Error floor can be observed even with </w:t>
      </w:r>
      <w:r w:rsidRPr="0045615A">
        <w:rPr>
          <w:rFonts w:ascii="Times New Roman" w:hAnsi="Times New Roman"/>
          <w:b/>
          <w:sz w:val="20"/>
          <w:szCs w:val="20"/>
        </w:rPr>
        <w:t xml:space="preserve">the insertion of </w:t>
      </w:r>
      <w:r w:rsidRPr="0045615A">
        <w:rPr>
          <w:rFonts w:ascii="Times New Roman" w:hAnsi="Times New Roman"/>
          <w:b/>
          <w:sz w:val="20"/>
          <w:szCs w:val="21"/>
        </w:rPr>
        <w:t xml:space="preserve">multiple </w:t>
      </w:r>
      <w:proofErr w:type="spellStart"/>
      <w:r w:rsidRPr="0045615A">
        <w:rPr>
          <w:rFonts w:ascii="Times New Roman" w:hAnsi="Times New Roman"/>
          <w:b/>
          <w:sz w:val="20"/>
          <w:szCs w:val="21"/>
        </w:rPr>
        <w:t>midambles</w:t>
      </w:r>
      <w:proofErr w:type="spellEnd"/>
      <w:r w:rsidRPr="0045615A">
        <w:rPr>
          <w:rFonts w:ascii="Times New Roman" w:hAnsi="Times New Roman"/>
          <w:b/>
          <w:sz w:val="20"/>
          <w:szCs w:val="21"/>
        </w:rPr>
        <w:t>/</w:t>
      </w:r>
      <w:proofErr w:type="spellStart"/>
      <w:r w:rsidRPr="0045615A">
        <w:rPr>
          <w:rFonts w:ascii="Times New Roman" w:hAnsi="Times New Roman"/>
          <w:b/>
          <w:sz w:val="20"/>
          <w:szCs w:val="21"/>
        </w:rPr>
        <w:t>postamble</w:t>
      </w:r>
      <w:proofErr w:type="spellEnd"/>
      <w:r w:rsidRPr="0045615A">
        <w:rPr>
          <w:rFonts w:ascii="Times New Roman" w:hAnsi="Times New Roman"/>
          <w:b/>
          <w:sz w:val="20"/>
          <w:szCs w:val="21"/>
        </w:rPr>
        <w:t>.</w:t>
      </w:r>
    </w:p>
    <w:p w14:paraId="15066A9A" w14:textId="77777777" w:rsidR="009A2C19" w:rsidRPr="0085467B" w:rsidRDefault="009A2C19" w:rsidP="009A2C19">
      <w:pPr>
        <w:pStyle w:val="affff0"/>
        <w:numPr>
          <w:ilvl w:val="1"/>
          <w:numId w:val="43"/>
        </w:numPr>
        <w:adjustRightInd w:val="0"/>
        <w:snapToGrid w:val="0"/>
        <w:spacing w:afterLines="50" w:after="120"/>
        <w:ind w:firstLineChars="0"/>
        <w:rPr>
          <w:rFonts w:ascii="Times New Roman" w:eastAsia="宋体" w:hAnsi="Times New Roman" w:cs="Times New Roman"/>
          <w:b/>
          <w:bCs/>
          <w:kern w:val="0"/>
          <w:sz w:val="20"/>
          <w:szCs w:val="20"/>
        </w:rPr>
      </w:pPr>
      <w:r w:rsidRPr="0085467B">
        <w:rPr>
          <w:rFonts w:ascii="Times New Roman" w:hAnsi="Times New Roman"/>
          <w:b/>
          <w:sz w:val="20"/>
          <w:szCs w:val="21"/>
        </w:rPr>
        <w:t>Performance of non-coherent detection may outperform coherent detection in high SNR region.</w:t>
      </w:r>
      <w:r>
        <w:rPr>
          <w:rFonts w:ascii="Times New Roman" w:hAnsi="Times New Roman" w:hint="eastAsia"/>
          <w:b/>
          <w:sz w:val="20"/>
          <w:szCs w:val="21"/>
        </w:rPr>
        <w:t>]</w:t>
      </w:r>
    </w:p>
    <w:p w14:paraId="5BE8825A" w14:textId="77777777" w:rsidR="009A2C19" w:rsidRPr="009A2C19" w:rsidRDefault="009A2C19" w:rsidP="009A2C19">
      <w:pPr>
        <w:adjustRightInd w:val="0"/>
        <w:snapToGrid w:val="0"/>
        <w:spacing w:afterLines="50" w:after="120"/>
        <w:rPr>
          <w:rFonts w:ascii="Times New Roman" w:eastAsia="宋体" w:hAnsi="Times New Roman" w:cs="Times New Roman"/>
          <w:b/>
          <w:kern w:val="0"/>
          <w:sz w:val="20"/>
          <w:szCs w:val="20"/>
        </w:rPr>
      </w:pPr>
      <w:r w:rsidRPr="009A2C19">
        <w:rPr>
          <w:rFonts w:ascii="Times New Roman" w:eastAsia="宋体" w:hAnsi="Times New Roman" w:cs="Times New Roman"/>
          <w:b/>
          <w:bCs/>
          <w:kern w:val="0"/>
          <w:sz w:val="20"/>
          <w:szCs w:val="20"/>
        </w:rPr>
        <w:t>Proposal 2.</w:t>
      </w:r>
      <w:r w:rsidRPr="009A2C19">
        <w:rPr>
          <w:rFonts w:ascii="Times New Roman" w:eastAsia="宋体" w:hAnsi="Times New Roman" w:cs="Times New Roman" w:hint="eastAsia"/>
          <w:b/>
          <w:bCs/>
          <w:kern w:val="0"/>
          <w:sz w:val="20"/>
          <w:szCs w:val="20"/>
        </w:rPr>
        <w:t>3</w:t>
      </w:r>
      <w:r w:rsidRPr="009A2C19">
        <w:rPr>
          <w:rFonts w:ascii="Times New Roman" w:eastAsia="宋体" w:hAnsi="Times New Roman" w:cs="Times New Roman"/>
          <w:b/>
          <w:bCs/>
          <w:kern w:val="0"/>
          <w:sz w:val="20"/>
          <w:szCs w:val="20"/>
        </w:rPr>
        <w:t>-</w:t>
      </w:r>
      <w:r w:rsidRPr="009A2C19">
        <w:rPr>
          <w:rFonts w:ascii="Times New Roman" w:eastAsia="宋体" w:hAnsi="Times New Roman" w:cs="Times New Roman" w:hint="eastAsia"/>
          <w:b/>
          <w:bCs/>
          <w:kern w:val="0"/>
          <w:sz w:val="20"/>
          <w:szCs w:val="20"/>
        </w:rPr>
        <w:t>2</w:t>
      </w:r>
      <w:r w:rsidRPr="009A2C19">
        <w:rPr>
          <w:rFonts w:ascii="Times New Roman" w:eastAsia="宋体" w:hAnsi="Times New Roman" w:cs="Times New Roman"/>
          <w:b/>
          <w:bCs/>
          <w:kern w:val="0"/>
          <w:sz w:val="20"/>
          <w:szCs w:val="20"/>
        </w:rPr>
        <w:t xml:space="preserve">: If D2R </w:t>
      </w:r>
      <w:proofErr w:type="spellStart"/>
      <w:r w:rsidRPr="009A2C19">
        <w:rPr>
          <w:rFonts w:ascii="Times New Roman" w:eastAsia="宋体" w:hAnsi="Times New Roman" w:cs="Times New Roman"/>
          <w:b/>
          <w:bCs/>
          <w:kern w:val="0"/>
          <w:sz w:val="20"/>
          <w:szCs w:val="20"/>
        </w:rPr>
        <w:t>midamble</w:t>
      </w:r>
      <w:proofErr w:type="spellEnd"/>
      <w:r w:rsidRPr="009A2C19">
        <w:rPr>
          <w:rFonts w:ascii="Times New Roman" w:eastAsia="宋体" w:hAnsi="Times New Roman" w:cs="Times New Roman"/>
          <w:b/>
          <w:bCs/>
          <w:kern w:val="0"/>
          <w:sz w:val="20"/>
          <w:szCs w:val="20"/>
        </w:rPr>
        <w:t xml:space="preserve"> is needed for PDRCH transmission, the design should be flexible and efficient to support different purposes.</w:t>
      </w:r>
    </w:p>
    <w:p w14:paraId="6D3A1000" w14:textId="77777777" w:rsidR="009A2C19" w:rsidRDefault="009A2C19" w:rsidP="009A2C19">
      <w:pPr>
        <w:adjustRightInd w:val="0"/>
        <w:snapToGrid w:val="0"/>
        <w:spacing w:after="5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lastRenderedPageBreak/>
        <w:t>Proposal</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4</w:t>
      </w:r>
      <w:r>
        <w:rPr>
          <w:rFonts w:ascii="Times New Roman" w:eastAsia="宋体" w:hAnsi="Times New Roman" w:cs="Times New Roman"/>
          <w:b/>
          <w:bCs/>
          <w:kern w:val="0"/>
          <w:sz w:val="20"/>
          <w:szCs w:val="20"/>
        </w:rPr>
        <w:t>-1</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To track the timing of PDRCH transmission, if the D2R preamble is insufficient under certain condition</w:t>
      </w:r>
      <w:r>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s</w:t>
      </w:r>
      <w:r>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 xml:space="preserve">, a D2R </w:t>
      </w:r>
      <w:proofErr w:type="spellStart"/>
      <w:r>
        <w:rPr>
          <w:rFonts w:ascii="Times New Roman" w:eastAsia="宋体" w:hAnsi="Times New Roman" w:cs="Times New Roman"/>
          <w:b/>
          <w:bCs/>
          <w:kern w:val="0"/>
          <w:sz w:val="20"/>
          <w:szCs w:val="20"/>
        </w:rPr>
        <w:t>midamble</w:t>
      </w:r>
      <w:proofErr w:type="spellEnd"/>
      <w:r>
        <w:rPr>
          <w:rFonts w:ascii="Times New Roman" w:eastAsia="宋体" w:hAnsi="Times New Roman" w:cs="Times New Roman"/>
          <w:b/>
          <w:bCs/>
          <w:kern w:val="0"/>
          <w:sz w:val="20"/>
          <w:szCs w:val="20"/>
        </w:rPr>
        <w:t xml:space="preserve"> within the PDRCH should be used instead of a D2R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located at the end of the PDRCH.</w:t>
      </w:r>
    </w:p>
    <w:p w14:paraId="6784CBC8" w14:textId="77777777" w:rsidR="009A2C19" w:rsidRPr="00417FA3" w:rsidRDefault="009A2C19" w:rsidP="009A2C19">
      <w:pPr>
        <w:pStyle w:val="affff0"/>
        <w:numPr>
          <w:ilvl w:val="0"/>
          <w:numId w:val="55"/>
        </w:numPr>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FFS the condition(s). e.g., for PDRCH with long transmission duration</w:t>
      </w:r>
    </w:p>
    <w:p w14:paraId="34DAA7BD"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7C6CD061" w14:textId="77777777" w:rsidR="009A2C19" w:rsidRPr="00ED3E05" w:rsidRDefault="009A2C19" w:rsidP="009A2C19">
      <w:pPr>
        <w:adjustRightInd w:val="0"/>
        <w:snapToGrid w:val="0"/>
        <w:spacing w:afterLines="50" w:after="120"/>
        <w:rPr>
          <w:rFonts w:ascii="Times New Roman" w:eastAsia="宋体" w:hAnsi="Times New Roman" w:cs="Times New Roman"/>
          <w:b/>
          <w:bCs/>
          <w:kern w:val="0"/>
          <w:sz w:val="20"/>
          <w:szCs w:val="24"/>
        </w:rPr>
      </w:pPr>
      <w:r w:rsidRPr="00ED3E05">
        <w:rPr>
          <w:rFonts w:ascii="Times New Roman" w:eastAsia="宋体" w:hAnsi="Times New Roman" w:cs="Times New Roman"/>
          <w:b/>
          <w:bCs/>
          <w:kern w:val="0"/>
          <w:sz w:val="20"/>
          <w:szCs w:val="24"/>
        </w:rPr>
        <w:t>Proposal</w:t>
      </w:r>
      <w:r>
        <w:rPr>
          <w:rFonts w:ascii="Times New Roman" w:eastAsia="宋体" w:hAnsi="Times New Roman" w:cs="Times New Roman"/>
          <w:b/>
          <w:bCs/>
          <w:kern w:val="0"/>
          <w:sz w:val="20"/>
          <w:szCs w:val="24"/>
        </w:rPr>
        <w:t xml:space="preserve"> 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-1</w:t>
      </w:r>
      <w:r w:rsidRPr="00ED3E05">
        <w:rPr>
          <w:rFonts w:ascii="Times New Roman" w:eastAsia="宋体" w:hAnsi="Times New Roman" w:cs="Times New Roman" w:hint="eastAsia"/>
          <w:b/>
          <w:bCs/>
          <w:kern w:val="0"/>
          <w:sz w:val="20"/>
          <w:szCs w:val="24"/>
        </w:rPr>
        <w:t>:</w:t>
      </w:r>
      <w:r w:rsidRPr="00ED3E05">
        <w:rPr>
          <w:rFonts w:ascii="Times New Roman" w:eastAsia="宋体" w:hAnsi="Times New Roman" w:cs="Times New Roman"/>
          <w:b/>
          <w:bCs/>
          <w:kern w:val="0"/>
          <w:sz w:val="20"/>
          <w:szCs w:val="24"/>
        </w:rPr>
        <w:t xml:space="preserve"> For R2D transmission, the end of R2D transmission from </w:t>
      </w:r>
      <w:r>
        <w:rPr>
          <w:rFonts w:ascii="Times New Roman" w:eastAsia="宋体" w:hAnsi="Times New Roman" w:cs="Times New Roman"/>
          <w:b/>
          <w:bCs/>
          <w:kern w:val="0"/>
          <w:sz w:val="20"/>
          <w:szCs w:val="24"/>
        </w:rPr>
        <w:t>R</w:t>
      </w:r>
      <w:r w:rsidRPr="00ED3E05">
        <w:rPr>
          <w:rFonts w:ascii="Times New Roman" w:eastAsia="宋体" w:hAnsi="Times New Roman" w:cs="Times New Roman"/>
          <w:b/>
          <w:bCs/>
          <w:kern w:val="0"/>
          <w:sz w:val="20"/>
          <w:szCs w:val="24"/>
        </w:rPr>
        <w:t xml:space="preserve">eader perspective may or may not be aligned with the boundary of an NR OFDM symbol (including the CP) for in-band/guard-band operation. </w:t>
      </w:r>
    </w:p>
    <w:p w14:paraId="240DDCE9" w14:textId="77777777" w:rsidR="009A2C19" w:rsidRDefault="009A2C19" w:rsidP="009A2C19">
      <w:pPr>
        <w:adjustRightInd w:val="0"/>
        <w:snapToGrid w:val="0"/>
        <w:spacing w:afterLines="50" w:after="120"/>
        <w:rPr>
          <w:rFonts w:ascii="Times New Roman" w:eastAsia="Batang" w:hAnsi="Times New Roman" w:cs="Times New Roman"/>
          <w:b/>
          <w:bCs/>
          <w:sz w:val="20"/>
          <w:szCs w:val="20"/>
          <w:lang w:val="en-GB" w:eastAsia="x-none"/>
        </w:rPr>
      </w:pPr>
      <w:r w:rsidRPr="0099059F">
        <w:rPr>
          <w:rFonts w:ascii="Times New Roman" w:eastAsia="Batang" w:hAnsi="Times New Roman" w:cs="Times New Roman"/>
          <w:b/>
          <w:bCs/>
          <w:sz w:val="20"/>
          <w:szCs w:val="20"/>
          <w:lang w:val="en-GB" w:eastAsia="x-none"/>
        </w:rPr>
        <w:t>Proposal</w:t>
      </w:r>
      <w:r>
        <w:rPr>
          <w:rFonts w:ascii="Times New Roman" w:eastAsia="Batang" w:hAnsi="Times New Roman" w:cs="Times New Roman"/>
          <w:b/>
          <w:bCs/>
          <w:sz w:val="20"/>
          <w:szCs w:val="20"/>
          <w:lang w:val="en-GB" w:eastAsia="x-none"/>
        </w:rPr>
        <w:t xml:space="preserve"> </w:t>
      </w:r>
      <w:r>
        <w:rPr>
          <w:rFonts w:ascii="Times New Roman" w:eastAsia="宋体" w:hAnsi="Times New Roman" w:cs="Times New Roman"/>
          <w:b/>
          <w:bCs/>
          <w:kern w:val="0"/>
          <w:sz w:val="20"/>
          <w:szCs w:val="24"/>
        </w:rPr>
        <w:t>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eastAsia="Batang" w:hAnsi="Times New Roman" w:cs="Times New Roman"/>
          <w:b/>
          <w:bCs/>
          <w:sz w:val="20"/>
          <w:szCs w:val="20"/>
          <w:lang w:val="en-GB" w:eastAsia="x-none"/>
        </w:rPr>
        <w:t>2</w:t>
      </w:r>
      <w:r w:rsidRPr="0099059F">
        <w:rPr>
          <w:rFonts w:ascii="Times New Roman" w:eastAsia="Batang" w:hAnsi="Times New Roman" w:cs="Times New Roman"/>
          <w:b/>
          <w:bCs/>
          <w:sz w:val="20"/>
          <w:szCs w:val="20"/>
          <w:lang w:val="en-GB" w:eastAsia="x-none"/>
        </w:rPr>
        <w:t xml:space="preserve">: </w:t>
      </w:r>
      <w:r>
        <w:rPr>
          <w:rFonts w:ascii="Times New Roman" w:eastAsia="Batang" w:hAnsi="Times New Roman" w:cs="Times New Roman"/>
          <w:b/>
          <w:bCs/>
          <w:sz w:val="20"/>
          <w:szCs w:val="20"/>
          <w:lang w:val="en-GB" w:eastAsia="x-none"/>
        </w:rPr>
        <w:t xml:space="preserve">A-IoT device is not required to acquire </w:t>
      </w:r>
      <w:r w:rsidRPr="004B44DB">
        <w:rPr>
          <w:rFonts w:ascii="Times New Roman" w:eastAsia="Batang" w:hAnsi="Times New Roman" w:cs="Times New Roman"/>
          <w:b/>
          <w:bCs/>
          <w:sz w:val="20"/>
          <w:szCs w:val="20"/>
          <w:lang w:val="en-GB" w:eastAsia="x-none"/>
        </w:rPr>
        <w:t xml:space="preserve">the NR frame/subframe/slot/OFDM symbol index. </w:t>
      </w:r>
    </w:p>
    <w:p w14:paraId="42E09D87" w14:textId="77777777" w:rsidR="009A2C19" w:rsidRPr="004B44DB" w:rsidRDefault="009A2C19" w:rsidP="009A2C19">
      <w:pPr>
        <w:adjustRightInd w:val="0"/>
        <w:snapToGrid w:val="0"/>
        <w:spacing w:afterLines="50" w:after="12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P</w:t>
      </w:r>
      <w:r>
        <w:rPr>
          <w:rFonts w:ascii="Times New Roman" w:hAnsi="Times New Roman" w:cs="Times New Roman"/>
          <w:b/>
          <w:bCs/>
          <w:sz w:val="20"/>
          <w:szCs w:val="20"/>
          <w:lang w:val="en-GB"/>
        </w:rPr>
        <w:t xml:space="preserve">roposal </w:t>
      </w:r>
      <w:r>
        <w:rPr>
          <w:rFonts w:ascii="Times New Roman" w:eastAsia="宋体" w:hAnsi="Times New Roman" w:cs="Times New Roman"/>
          <w:b/>
          <w:bCs/>
          <w:kern w:val="0"/>
          <w:sz w:val="20"/>
          <w:szCs w:val="24"/>
        </w:rPr>
        <w:t>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hAnsi="Times New Roman" w:cs="Times New Roman"/>
          <w:b/>
          <w:bCs/>
          <w:sz w:val="20"/>
          <w:szCs w:val="20"/>
          <w:lang w:val="en-GB"/>
        </w:rPr>
        <w:t xml:space="preserve">3: </w:t>
      </w:r>
      <w:r w:rsidRPr="0099059F">
        <w:rPr>
          <w:rFonts w:ascii="Times New Roman" w:eastAsia="Batang" w:hAnsi="Times New Roman" w:cs="Times New Roman"/>
          <w:b/>
          <w:bCs/>
          <w:sz w:val="20"/>
          <w:szCs w:val="20"/>
          <w:lang w:val="en-GB" w:eastAsia="x-none"/>
        </w:rPr>
        <w:t>For D2R transmission, A-IoT device does not apply and maintain</w:t>
      </w:r>
      <w:r>
        <w:rPr>
          <w:rFonts w:ascii="Times New Roman" w:eastAsia="Batang" w:hAnsi="Times New Roman" w:cs="Times New Roman"/>
          <w:b/>
          <w:bCs/>
          <w:sz w:val="20"/>
          <w:szCs w:val="20"/>
          <w:lang w:val="en-GB" w:eastAsia="x-none"/>
        </w:rPr>
        <w:t>s</w:t>
      </w:r>
      <w:r w:rsidRPr="0099059F">
        <w:rPr>
          <w:rFonts w:ascii="Times New Roman" w:eastAsia="Batang" w:hAnsi="Times New Roman" w:cs="Times New Roman"/>
          <w:b/>
          <w:bCs/>
          <w:sz w:val="20"/>
          <w:szCs w:val="20"/>
          <w:lang w:val="en-GB" w:eastAsia="x-none"/>
        </w:rPr>
        <w:t xml:space="preserve"> the timing advance</w:t>
      </w:r>
      <w:r>
        <w:rPr>
          <w:rFonts w:ascii="Times New Roman" w:eastAsia="Batang" w:hAnsi="Times New Roman" w:cs="Times New Roman"/>
          <w:b/>
          <w:bCs/>
          <w:sz w:val="20"/>
          <w:szCs w:val="20"/>
          <w:lang w:val="en-GB" w:eastAsia="x-none"/>
        </w:rPr>
        <w:t xml:space="preserve"> (TA)</w:t>
      </w:r>
      <w:r w:rsidRPr="0099059F">
        <w:rPr>
          <w:rFonts w:ascii="Times New Roman" w:eastAsia="Batang" w:hAnsi="Times New Roman" w:cs="Times New Roman"/>
          <w:b/>
          <w:bCs/>
          <w:sz w:val="20"/>
          <w:szCs w:val="20"/>
          <w:lang w:val="en-GB" w:eastAsia="x-none"/>
        </w:rPr>
        <w:t>.</w:t>
      </w:r>
      <w:r>
        <w:rPr>
          <w:rFonts w:ascii="Times New Roman" w:hAnsi="Times New Roman" w:cs="Times New Roman" w:hint="eastAsia"/>
          <w:b/>
          <w:bCs/>
          <w:sz w:val="20"/>
          <w:szCs w:val="20"/>
          <w:lang w:val="en-GB"/>
        </w:rPr>
        <w:t xml:space="preserve"> </w:t>
      </w:r>
    </w:p>
    <w:p w14:paraId="577803E5" w14:textId="77777777" w:rsidR="009A2C19" w:rsidRDefault="009A2C19" w:rsidP="009A2C19">
      <w:pPr>
        <w:rPr>
          <w:rFonts w:ascii="Times New Roman" w:eastAsia="宋体" w:hAnsi="Times New Roman" w:cs="Times New Roman"/>
          <w:b/>
          <w:kern w:val="0"/>
          <w:sz w:val="20"/>
          <w:szCs w:val="20"/>
        </w:rPr>
      </w:pPr>
      <w:r>
        <w:rPr>
          <w:rFonts w:ascii="Times New Roman" w:eastAsia="宋体" w:hAnsi="Times New Roman" w:cs="Times New Roman"/>
          <w:b/>
          <w:kern w:val="0"/>
          <w:sz w:val="20"/>
          <w:szCs w:val="20"/>
        </w:rPr>
        <w:t xml:space="preserve">Proposal </w:t>
      </w:r>
      <w:r>
        <w:rPr>
          <w:rFonts w:ascii="Times New Roman" w:eastAsia="宋体" w:hAnsi="Times New Roman" w:cs="Times New Roman"/>
          <w:b/>
          <w:bCs/>
          <w:kern w:val="0"/>
          <w:sz w:val="20"/>
          <w:szCs w:val="24"/>
        </w:rPr>
        <w:t>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eastAsia="宋体" w:hAnsi="Times New Roman" w:cs="Times New Roman"/>
          <w:b/>
          <w:kern w:val="0"/>
          <w:sz w:val="20"/>
          <w:szCs w:val="20"/>
        </w:rPr>
        <w:t xml:space="preserve">4: </w:t>
      </w:r>
      <w:r w:rsidRPr="0038309E">
        <w:rPr>
          <w:rFonts w:ascii="Times New Roman" w:eastAsia="宋体" w:hAnsi="Times New Roman" w:cs="Times New Roman"/>
          <w:b/>
          <w:kern w:val="0"/>
          <w:sz w:val="20"/>
          <w:szCs w:val="20"/>
        </w:rPr>
        <w:t xml:space="preserve">From </w:t>
      </w:r>
      <w:r>
        <w:rPr>
          <w:rFonts w:ascii="Times New Roman" w:eastAsia="宋体" w:hAnsi="Times New Roman" w:cs="Times New Roman"/>
          <w:b/>
          <w:kern w:val="0"/>
          <w:sz w:val="20"/>
          <w:szCs w:val="20"/>
        </w:rPr>
        <w:t xml:space="preserve">the </w:t>
      </w:r>
      <w:r w:rsidRPr="0038309E">
        <w:rPr>
          <w:rFonts w:ascii="Times New Roman" w:eastAsia="宋体" w:hAnsi="Times New Roman" w:cs="Times New Roman"/>
          <w:b/>
          <w:kern w:val="0"/>
          <w:sz w:val="20"/>
          <w:szCs w:val="20"/>
        </w:rPr>
        <w:t xml:space="preserve">A-IoT </w:t>
      </w:r>
      <w:r>
        <w:rPr>
          <w:rFonts w:ascii="Times New Roman" w:eastAsia="宋体" w:hAnsi="Times New Roman" w:cs="Times New Roman"/>
          <w:b/>
          <w:kern w:val="0"/>
          <w:sz w:val="20"/>
          <w:szCs w:val="20"/>
        </w:rPr>
        <w:t xml:space="preserve">device </w:t>
      </w:r>
      <w:r w:rsidRPr="0038309E">
        <w:rPr>
          <w:rFonts w:ascii="Times New Roman" w:eastAsia="宋体" w:hAnsi="Times New Roman" w:cs="Times New Roman"/>
          <w:b/>
          <w:kern w:val="0"/>
          <w:sz w:val="20"/>
          <w:szCs w:val="20"/>
        </w:rPr>
        <w:t>side,</w:t>
      </w:r>
      <w:r>
        <w:rPr>
          <w:rFonts w:ascii="Times New Roman" w:eastAsia="宋体" w:hAnsi="Times New Roman" w:cs="Times New Roman"/>
          <w:b/>
          <w:kern w:val="0"/>
          <w:sz w:val="20"/>
          <w:szCs w:val="20"/>
        </w:rPr>
        <w:t xml:space="preserve"> an OOK symbol/chip length can be considered as the basic resource unit for constructing </w:t>
      </w:r>
      <w:r w:rsidRPr="0038309E">
        <w:rPr>
          <w:rFonts w:ascii="Times New Roman" w:eastAsia="宋体" w:hAnsi="Times New Roman" w:cs="Times New Roman"/>
          <w:b/>
          <w:kern w:val="0"/>
          <w:sz w:val="20"/>
          <w:szCs w:val="20"/>
        </w:rPr>
        <w:t>A-IoT DL/UL channel/signals</w:t>
      </w:r>
      <w:r>
        <w:rPr>
          <w:rFonts w:ascii="Times New Roman" w:eastAsia="宋体" w:hAnsi="Times New Roman" w:cs="Times New Roman"/>
          <w:b/>
          <w:kern w:val="0"/>
          <w:sz w:val="20"/>
          <w:szCs w:val="20"/>
        </w:rPr>
        <w:t xml:space="preserve">. </w:t>
      </w:r>
    </w:p>
    <w:p w14:paraId="64B12F34"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535A9535" w14:textId="77777777" w:rsidR="009A2C19" w:rsidRPr="004D0DFB" w:rsidRDefault="009A2C19" w:rsidP="009A2C19">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3.1-1</w:t>
      </w:r>
      <w:r w:rsidRPr="004D0DFB">
        <w:rPr>
          <w:rFonts w:ascii="Times New Roman" w:hAnsi="Times New Roman" w:cs="Times New Roman" w:hint="eastAsia"/>
          <w:b/>
          <w:bCs/>
          <w:sz w:val="20"/>
          <w:szCs w:val="20"/>
        </w:rPr>
        <w:t xml:space="preserve">: Capture following Table for Direction 1 in the TR 38.769 section </w:t>
      </w:r>
      <w:r w:rsidRPr="004D0DFB">
        <w:rPr>
          <w:rFonts w:ascii="Times New Roman" w:hAnsi="Times New Roman" w:cs="Times New Roman"/>
          <w:b/>
          <w:bCs/>
          <w:sz w:val="20"/>
          <w:szCs w:val="20"/>
        </w:rPr>
        <w:t>6.2.1</w:t>
      </w:r>
      <w:r w:rsidRPr="004D0DFB">
        <w:rPr>
          <w:rFonts w:ascii="Times New Roman" w:hAnsi="Times New Roman" w:cs="Times New Roman" w:hint="eastAsia"/>
          <w:b/>
          <w:bCs/>
          <w:sz w:val="20"/>
          <w:szCs w:val="20"/>
        </w:rPr>
        <w:t>.</w:t>
      </w:r>
    </w:p>
    <w:p w14:paraId="551AEC51" w14:textId="77777777" w:rsidR="009A2C19" w:rsidRPr="006D621B" w:rsidRDefault="009A2C19" w:rsidP="009A2C19">
      <w:pPr>
        <w:jc w:val="center"/>
        <w:rPr>
          <w:rFonts w:ascii="Times New Roman" w:hAnsi="Times New Roman" w:cs="Times New Roman"/>
          <w:b/>
          <w:bCs/>
        </w:rPr>
      </w:pPr>
      <w:r w:rsidRPr="006D621B">
        <w:rPr>
          <w:rFonts w:ascii="Times New Roman" w:hAnsi="Times New Roman" w:cs="Times New Roman"/>
          <w:b/>
          <w:bCs/>
        </w:rPr>
        <w:t>Table 6.2.1-1: Details from Source [R1-2407863]</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9A2C19" w:rsidRPr="008768C5" w14:paraId="49D388AD" w14:textId="77777777" w:rsidTr="00D10646">
        <w:trPr>
          <w:trHeight w:val="327"/>
        </w:trPr>
        <w:tc>
          <w:tcPr>
            <w:tcW w:w="1418" w:type="dxa"/>
            <w:shd w:val="clear" w:color="auto" w:fill="D0CECE" w:themeFill="background2" w:themeFillShade="E6"/>
            <w:vAlign w:val="center"/>
          </w:tcPr>
          <w:p w14:paraId="04E8C602" w14:textId="77777777" w:rsidR="009A2C19" w:rsidRPr="00126A3D" w:rsidRDefault="009A2C19" w:rsidP="00D10646">
            <w:pPr>
              <w:pStyle w:val="TAH"/>
              <w:rPr>
                <w:lang w:val="en-US" w:eastAsia="zh-CN"/>
              </w:rPr>
            </w:pPr>
            <w:r w:rsidRPr="00126A3D">
              <w:rPr>
                <w:rFonts w:hint="eastAsia"/>
                <w:lang w:val="en-US" w:eastAsia="zh-CN"/>
              </w:rPr>
              <w:t>Source</w:t>
            </w:r>
          </w:p>
        </w:tc>
        <w:tc>
          <w:tcPr>
            <w:tcW w:w="7679" w:type="dxa"/>
            <w:shd w:val="clear" w:color="auto" w:fill="D0CECE" w:themeFill="background2" w:themeFillShade="E6"/>
            <w:vAlign w:val="center"/>
          </w:tcPr>
          <w:p w14:paraId="7100E163" w14:textId="77777777" w:rsidR="009A2C19" w:rsidRPr="00126A3D" w:rsidRDefault="009A2C19" w:rsidP="00D10646">
            <w:pPr>
              <w:pStyle w:val="TAH"/>
              <w:rPr>
                <w:lang w:val="en-US" w:eastAsia="zh-CN"/>
              </w:rPr>
            </w:pPr>
            <w:r w:rsidRPr="00126A3D">
              <w:rPr>
                <w:rFonts w:hint="eastAsia"/>
                <w:lang w:val="en-US" w:eastAsia="zh-CN"/>
              </w:rPr>
              <w:t>Details</w:t>
            </w:r>
          </w:p>
        </w:tc>
      </w:tr>
      <w:tr w:rsidR="009A2C19" w:rsidRPr="008768C5" w14:paraId="17F250E2" w14:textId="77777777" w:rsidTr="00D10646">
        <w:trPr>
          <w:trHeight w:val="1004"/>
        </w:trPr>
        <w:tc>
          <w:tcPr>
            <w:tcW w:w="1418" w:type="dxa"/>
            <w:shd w:val="clear" w:color="auto" w:fill="D0CECE" w:themeFill="background2" w:themeFillShade="E6"/>
            <w:vAlign w:val="center"/>
          </w:tcPr>
          <w:p w14:paraId="532F3C79" w14:textId="77777777" w:rsidR="009A2C19" w:rsidRPr="004D0DFB" w:rsidRDefault="009A2C19" w:rsidP="00D10646">
            <w:pPr>
              <w:pStyle w:val="TAC"/>
              <w:rPr>
                <w:rFonts w:eastAsiaTheme="minorEastAsia"/>
                <w:b/>
                <w:bCs/>
                <w:lang w:val="en-US" w:eastAsia="zh-CN"/>
              </w:rPr>
            </w:pPr>
            <w:r w:rsidRPr="00126A3D">
              <w:rPr>
                <w:rFonts w:hint="eastAsia"/>
                <w:b/>
                <w:bCs/>
                <w:lang w:val="en-US" w:eastAsia="zh-CN"/>
              </w:rPr>
              <w:t xml:space="preserve">Source </w:t>
            </w:r>
            <w:r>
              <w:rPr>
                <w:rFonts w:eastAsiaTheme="minorEastAsia" w:hint="eastAsia"/>
                <w:b/>
                <w:bCs/>
                <w:lang w:val="en-US" w:eastAsia="zh-CN"/>
              </w:rPr>
              <w:t>[</w:t>
            </w:r>
            <w:r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562FCFD0" w14:textId="77777777" w:rsidR="009A2C19" w:rsidRPr="00417FA3" w:rsidRDefault="009A2C19" w:rsidP="00D10646">
            <w:pPr>
              <w:pStyle w:val="TAL"/>
              <w:jc w:val="both"/>
              <w:rPr>
                <w:b/>
                <w:bCs/>
                <w:lang w:val="en-US" w:eastAsia="zh-CN"/>
              </w:rPr>
            </w:pPr>
            <w:r w:rsidRPr="00417FA3">
              <w:rPr>
                <w:b/>
                <w:bCs/>
                <w:lang w:val="en-US" w:eastAsia="zh-CN"/>
              </w:rPr>
              <w:t xml:space="preserve">Solution description </w:t>
            </w:r>
          </w:p>
          <w:p w14:paraId="034440F3" w14:textId="77777777" w:rsidR="009A2C19" w:rsidRDefault="009A2C19" w:rsidP="00D10646">
            <w:pPr>
              <w:pStyle w:val="TAL"/>
              <w:jc w:val="both"/>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two states: ON, OFF</w:t>
            </w:r>
            <w:r>
              <w:rPr>
                <w:rFonts w:eastAsiaTheme="minorEastAsia" w:hint="eastAsia"/>
                <w:lang w:val="en-US" w:eastAsia="zh-CN"/>
              </w:rPr>
              <w:t xml:space="preserve">. </w:t>
            </w:r>
          </w:p>
          <w:p w14:paraId="6C7C4A58" w14:textId="77777777" w:rsidR="009A2C19" w:rsidRPr="005B0F33" w:rsidRDefault="009A2C19" w:rsidP="00D10646">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ON state supports transmission, reception for communication</w:t>
            </w:r>
            <w:r>
              <w:rPr>
                <w:rFonts w:eastAsiaTheme="minorEastAsia" w:hint="eastAsia"/>
                <w:lang w:val="en-US" w:eastAsia="zh-CN"/>
              </w:rPr>
              <w:t xml:space="preserve"> and does not support </w:t>
            </w:r>
            <w:r w:rsidRPr="005B0F33">
              <w:rPr>
                <w:rFonts w:eastAsiaTheme="minorEastAsia" w:hint="eastAsia"/>
                <w:lang w:val="en-US" w:eastAsia="zh-CN"/>
              </w:rPr>
              <w:t xml:space="preserve">energy harvesting considering device has a single antenna for both communication and RF energy harvesting in </w:t>
            </w:r>
            <w:proofErr w:type="spellStart"/>
            <w:r w:rsidRPr="005B0F33">
              <w:rPr>
                <w:rFonts w:eastAsiaTheme="minorEastAsia" w:hint="eastAsia"/>
                <w:lang w:val="en-US" w:eastAsia="zh-CN"/>
              </w:rPr>
              <w:t>TDMed</w:t>
            </w:r>
            <w:proofErr w:type="spellEnd"/>
            <w:r w:rsidRPr="005B0F33">
              <w:rPr>
                <w:rFonts w:eastAsiaTheme="minorEastAsia" w:hint="eastAsia"/>
                <w:lang w:val="en-US" w:eastAsia="zh-CN"/>
              </w:rPr>
              <w:t xml:space="preserve"> manner</w:t>
            </w:r>
            <w:r>
              <w:rPr>
                <w:rFonts w:eastAsiaTheme="minorEastAsia" w:hint="eastAsia"/>
                <w:lang w:val="en-US" w:eastAsia="zh-CN"/>
              </w:rPr>
              <w:t>.</w:t>
            </w:r>
          </w:p>
          <w:p w14:paraId="773D0848" w14:textId="77777777" w:rsidR="009A2C19" w:rsidRDefault="009A2C19" w:rsidP="00D10646">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 xml:space="preserve">OFF state supports </w:t>
            </w:r>
            <w:r>
              <w:rPr>
                <w:rFonts w:eastAsiaTheme="minorEastAsia" w:hint="eastAsia"/>
                <w:lang w:val="en-US" w:eastAsia="zh-CN"/>
              </w:rPr>
              <w:t xml:space="preserve">at least </w:t>
            </w:r>
            <w:r w:rsidRPr="005B0F33">
              <w:rPr>
                <w:rFonts w:eastAsiaTheme="minorEastAsia" w:hint="eastAsia"/>
                <w:lang w:val="en-US" w:eastAsia="zh-CN"/>
              </w:rPr>
              <w:t xml:space="preserve">energy harvesting </w:t>
            </w:r>
            <w:r>
              <w:rPr>
                <w:rFonts w:eastAsiaTheme="minorEastAsia" w:hint="eastAsia"/>
                <w:lang w:val="en-US" w:eastAsia="zh-CN"/>
              </w:rPr>
              <w:t xml:space="preserve">and </w:t>
            </w:r>
            <w:r w:rsidRPr="005B0F33">
              <w:rPr>
                <w:rFonts w:eastAsiaTheme="minorEastAsia" w:hint="eastAsia"/>
                <w:lang w:val="en-US" w:eastAsia="zh-CN"/>
              </w:rPr>
              <w:t xml:space="preserve">does not support </w:t>
            </w:r>
            <w:r>
              <w:rPr>
                <w:rFonts w:eastAsiaTheme="minorEastAsia" w:hint="eastAsia"/>
                <w:lang w:val="en-US" w:eastAsia="zh-CN"/>
              </w:rPr>
              <w:t xml:space="preserve">at least </w:t>
            </w:r>
            <w:r w:rsidRPr="005B0F33">
              <w:rPr>
                <w:rFonts w:eastAsiaTheme="minorEastAsia" w:hint="eastAsia"/>
                <w:lang w:val="en-US" w:eastAsia="zh-CN"/>
              </w:rPr>
              <w:t>transmission, reception for communication</w:t>
            </w:r>
            <w:r>
              <w:rPr>
                <w:rFonts w:eastAsiaTheme="minorEastAsia" w:hint="eastAsia"/>
                <w:lang w:val="en-US" w:eastAsia="zh-CN"/>
              </w:rPr>
              <w:t>,</w:t>
            </w:r>
            <w:r>
              <w:rPr>
                <w:rFonts w:hint="eastAsia"/>
              </w:rPr>
              <w:t xml:space="preserve"> </w:t>
            </w:r>
            <w:r>
              <w:rPr>
                <w:rFonts w:eastAsiaTheme="minorEastAsia" w:hint="eastAsia"/>
                <w:lang w:val="en-US" w:eastAsia="zh-CN"/>
              </w:rPr>
              <w:t>m</w:t>
            </w:r>
            <w:r w:rsidRPr="005B0F33">
              <w:rPr>
                <w:rFonts w:eastAsiaTheme="minorEastAsia" w:hint="eastAsia"/>
                <w:lang w:val="en-US" w:eastAsia="zh-CN"/>
              </w:rPr>
              <w:t>aintaining a timer</w:t>
            </w:r>
            <w:r>
              <w:rPr>
                <w:rFonts w:eastAsiaTheme="minorEastAsia" w:hint="eastAsia"/>
                <w:lang w:val="en-US" w:eastAsia="zh-CN"/>
              </w:rPr>
              <w:t>.</w:t>
            </w:r>
          </w:p>
          <w:p w14:paraId="7B739BBA" w14:textId="77777777" w:rsidR="009A2C19" w:rsidRDefault="009A2C19" w:rsidP="00D10646">
            <w:pPr>
              <w:pStyle w:val="TAL"/>
              <w:rPr>
                <w:rFonts w:eastAsiaTheme="minorEastAsia"/>
                <w:lang w:val="en-US" w:eastAsia="zh-CN"/>
              </w:rPr>
            </w:pPr>
          </w:p>
          <w:p w14:paraId="1D2A2C3A" w14:textId="77777777" w:rsidR="009A2C19" w:rsidRPr="009417AF" w:rsidRDefault="009A2C19" w:rsidP="00D10646">
            <w:pPr>
              <w:pStyle w:val="TAL"/>
              <w:rPr>
                <w:rFonts w:eastAsiaTheme="minorEastAsia"/>
                <w:lang w:val="en-US" w:eastAsia="zh-CN"/>
              </w:rPr>
            </w:pPr>
            <w:r w:rsidRPr="009417AF">
              <w:rPr>
                <w:rFonts w:eastAsiaTheme="minorEastAsia" w:hint="eastAsia"/>
                <w:lang w:val="en-US" w:eastAsia="zh-CN"/>
              </w:rPr>
              <w:t>There are wo schemes for a device switching between ON and OFF states:</w:t>
            </w:r>
          </w:p>
          <w:p w14:paraId="75EF7812" w14:textId="77777777" w:rsidR="009A2C19" w:rsidRPr="009417AF" w:rsidRDefault="009A2C19" w:rsidP="00D10646">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Scheme 1</w:t>
            </w:r>
            <w:r>
              <w:rPr>
                <w:rFonts w:eastAsiaTheme="minorEastAsia" w:hint="eastAsia"/>
                <w:lang w:val="en-US" w:eastAsia="zh-CN"/>
              </w:rPr>
              <w:t xml:space="preserve"> (OFF when fully</w:t>
            </w:r>
            <w:r w:rsidRPr="009417AF">
              <w:rPr>
                <w:rFonts w:eastAsiaTheme="minorEastAsia" w:hint="eastAsia"/>
                <w:lang w:val="en-US" w:eastAsia="zh-CN"/>
              </w:rPr>
              <w:t xml:space="preserve"> discharged</w:t>
            </w:r>
            <w:r>
              <w:rPr>
                <w:rFonts w:eastAsiaTheme="minorEastAsia" w:hint="eastAsia"/>
                <w:lang w:val="en-US" w:eastAsia="zh-CN"/>
              </w:rPr>
              <w:t>)</w:t>
            </w:r>
            <w:r w:rsidRPr="009417AF">
              <w:rPr>
                <w:rFonts w:eastAsiaTheme="minorEastAsia" w:hint="eastAsia"/>
                <w:lang w:val="en-US" w:eastAsia="zh-CN"/>
              </w:rPr>
              <w:t>: The device switches to OFF when fully discharged and turns ON when there is stored energy and the incoming RF power is above the activation threshold</w:t>
            </w:r>
            <w:r>
              <w:rPr>
                <w:rFonts w:eastAsiaTheme="minorEastAsia" w:hint="eastAsia"/>
                <w:lang w:val="en-US" w:eastAsia="zh-CN"/>
              </w:rPr>
              <w:t>.</w:t>
            </w:r>
          </w:p>
          <w:p w14:paraId="7EDE43EB" w14:textId="77777777" w:rsidR="009A2C19" w:rsidRPr="00417FA3" w:rsidRDefault="009A2C19" w:rsidP="00D10646">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 xml:space="preserve">Scheme 2 </w:t>
            </w:r>
            <w:r>
              <w:rPr>
                <w:rFonts w:eastAsiaTheme="minorEastAsia" w:hint="eastAsia"/>
                <w:lang w:val="en-US" w:eastAsia="zh-CN"/>
              </w:rPr>
              <w:t>(</w:t>
            </w:r>
            <w:r w:rsidRPr="009417AF">
              <w:rPr>
                <w:rFonts w:eastAsiaTheme="minorEastAsia" w:hint="eastAsia"/>
                <w:lang w:val="en-US" w:eastAsia="zh-CN"/>
              </w:rPr>
              <w:t xml:space="preserve">OFF when energy &lt; </w:t>
            </w:r>
            <w:r>
              <w:rPr>
                <w:rFonts w:eastAsiaTheme="minorEastAsia" w:hint="eastAsia"/>
                <w:lang w:val="en-US" w:eastAsia="zh-CN"/>
              </w:rPr>
              <w:t>X</w:t>
            </w:r>
            <w:r w:rsidRPr="009417AF">
              <w:rPr>
                <w:rFonts w:eastAsiaTheme="minorEastAsia" w:hint="eastAsia"/>
                <w:lang w:val="en-US" w:eastAsia="zh-CN"/>
              </w:rPr>
              <w:t>%</w:t>
            </w:r>
            <w:r>
              <w:rPr>
                <w:rFonts w:eastAsiaTheme="minorEastAsia" w:hint="eastAsia"/>
                <w:lang w:val="en-US" w:eastAsia="zh-CN"/>
              </w:rPr>
              <w:t>)</w:t>
            </w:r>
            <w:r w:rsidRPr="009417AF">
              <w:rPr>
                <w:rFonts w:eastAsiaTheme="minorEastAsia" w:hint="eastAsia"/>
                <w:lang w:val="en-US" w:eastAsia="zh-CN"/>
              </w:rPr>
              <w:t>: The device switches to OFF when the stored energy falls below a threshold</w:t>
            </w:r>
            <w:r>
              <w:rPr>
                <w:rFonts w:eastAsiaTheme="minorEastAsia" w:hint="eastAsia"/>
                <w:lang w:val="en-US" w:eastAsia="zh-CN"/>
              </w:rPr>
              <w:t xml:space="preserve"> X, e.g., X=90%</w:t>
            </w:r>
            <w:r w:rsidRPr="009417AF">
              <w:rPr>
                <w:rFonts w:eastAsiaTheme="minorEastAsia" w:hint="eastAsia"/>
                <w:lang w:val="en-US" w:eastAsia="zh-CN"/>
              </w:rPr>
              <w:t xml:space="preserve"> and turns ON when the stored energy exceeds that threshold and the incoming RF power is above the activation threshold</w:t>
            </w:r>
            <w:r>
              <w:rPr>
                <w:rFonts w:eastAsiaTheme="minorEastAsia" w:hint="eastAsia"/>
                <w:lang w:val="en-US" w:eastAsia="zh-CN"/>
              </w:rPr>
              <w:t>.</w:t>
            </w:r>
          </w:p>
          <w:p w14:paraId="2FE09877" w14:textId="77777777" w:rsidR="009A2C19" w:rsidRDefault="009A2C19" w:rsidP="00D10646">
            <w:pPr>
              <w:pStyle w:val="TAL"/>
              <w:jc w:val="both"/>
              <w:rPr>
                <w:rFonts w:eastAsiaTheme="minorEastAsia"/>
                <w:lang w:val="en-US" w:eastAsia="zh-CN"/>
              </w:rPr>
            </w:pPr>
            <w:r>
              <w:rPr>
                <w:rFonts w:eastAsiaTheme="minorEastAsia"/>
                <w:lang w:val="en-US" w:eastAsia="zh-CN"/>
              </w:rPr>
              <w:t>Scheme 2 has advantages over scheme 1, such as shorter device downtime for energy harvesting and sufficient energy for communication once the target PRDCH is received. However, its implementation complexity and cost may be higher.</w:t>
            </w:r>
            <w:r>
              <w:rPr>
                <w:rFonts w:eastAsiaTheme="minorEastAsia" w:hint="eastAsia"/>
                <w:lang w:val="en-US" w:eastAsia="zh-CN"/>
              </w:rPr>
              <w:t xml:space="preserve"> </w:t>
            </w:r>
          </w:p>
          <w:p w14:paraId="5645DE14" w14:textId="77777777" w:rsidR="009A2C19" w:rsidRDefault="009A2C19" w:rsidP="00D10646">
            <w:pPr>
              <w:pStyle w:val="TAL"/>
              <w:jc w:val="both"/>
              <w:rPr>
                <w:rFonts w:eastAsiaTheme="minorEastAsia"/>
                <w:lang w:val="en-US" w:eastAsia="zh-CN"/>
              </w:rPr>
            </w:pPr>
          </w:p>
          <w:p w14:paraId="51657EBB" w14:textId="77777777" w:rsidR="009A2C19" w:rsidRDefault="009A2C19" w:rsidP="00D10646">
            <w:pPr>
              <w:pStyle w:val="TAL"/>
              <w:jc w:val="both"/>
              <w:rPr>
                <w:rFonts w:eastAsiaTheme="minorEastAsia"/>
                <w:lang w:val="en-US" w:eastAsia="zh-CN"/>
              </w:rPr>
            </w:pPr>
            <w:r>
              <w:rPr>
                <w:rFonts w:eastAsiaTheme="minorEastAsia" w:hint="eastAsia"/>
                <w:lang w:val="en-US" w:eastAsia="zh-CN"/>
              </w:rPr>
              <w:t xml:space="preserve">There are </w:t>
            </w:r>
            <w:r w:rsidRPr="00417FA3">
              <w:rPr>
                <w:rFonts w:eastAsiaTheme="minorEastAsia"/>
                <w:lang w:val="en-US" w:eastAsia="zh-CN"/>
              </w:rPr>
              <w:t xml:space="preserve">two options for </w:t>
            </w:r>
            <w:r>
              <w:rPr>
                <w:rFonts w:eastAsiaTheme="minorEastAsia" w:hint="eastAsia"/>
                <w:lang w:val="en-US" w:eastAsia="zh-CN"/>
              </w:rPr>
              <w:t xml:space="preserve">a </w:t>
            </w:r>
            <w:r w:rsidRPr="00417FA3">
              <w:rPr>
                <w:rFonts w:eastAsiaTheme="minorEastAsia"/>
                <w:lang w:val="en-US" w:eastAsia="zh-CN"/>
              </w:rPr>
              <w:t xml:space="preserve">reader to transmit the </w:t>
            </w:r>
            <w:r>
              <w:rPr>
                <w:rFonts w:eastAsiaTheme="minorEastAsia" w:hint="eastAsia"/>
                <w:lang w:val="en-US" w:eastAsia="zh-CN"/>
              </w:rPr>
              <w:t>PRDCH</w:t>
            </w:r>
            <w:r w:rsidRPr="00417FA3">
              <w:rPr>
                <w:rFonts w:eastAsiaTheme="minorEastAsia"/>
                <w:lang w:val="en-US" w:eastAsia="zh-CN"/>
              </w:rPr>
              <w:t xml:space="preserve"> </w:t>
            </w:r>
            <w:r>
              <w:rPr>
                <w:rFonts w:eastAsiaTheme="minorEastAsia" w:hint="eastAsia"/>
                <w:lang w:val="en-US" w:eastAsia="zh-CN"/>
              </w:rPr>
              <w:t xml:space="preserve">e.g., A-IoT </w:t>
            </w:r>
            <w:r>
              <w:rPr>
                <w:rFonts w:eastAsiaTheme="minorEastAsia"/>
                <w:lang w:val="en-US" w:eastAsia="zh-CN"/>
              </w:rPr>
              <w:t>paging</w:t>
            </w:r>
            <w:r>
              <w:rPr>
                <w:rFonts w:eastAsiaTheme="minorEastAsia" w:hint="eastAsia"/>
                <w:lang w:val="en-US" w:eastAsia="zh-CN"/>
              </w:rPr>
              <w:t xml:space="preserve"> </w:t>
            </w:r>
            <w:r w:rsidRPr="00417FA3">
              <w:rPr>
                <w:rFonts w:eastAsiaTheme="minorEastAsia"/>
                <w:lang w:val="en-US" w:eastAsia="zh-CN"/>
              </w:rPr>
              <w:t>triggering the random access (RA)</w:t>
            </w:r>
            <w:r>
              <w:rPr>
                <w:rFonts w:eastAsiaTheme="minorEastAsia" w:hint="eastAsia"/>
                <w:lang w:val="en-US" w:eastAsia="zh-CN"/>
              </w:rPr>
              <w:t>.</w:t>
            </w:r>
          </w:p>
          <w:p w14:paraId="3DBBA121" w14:textId="77777777" w:rsidR="009A2C19" w:rsidRPr="00417FA3" w:rsidRDefault="009A2C19" w:rsidP="00D10646">
            <w:pPr>
              <w:pStyle w:val="TAL"/>
              <w:numPr>
                <w:ilvl w:val="0"/>
                <w:numId w:val="42"/>
              </w:numPr>
              <w:ind w:leftChars="50" w:left="389" w:hanging="284"/>
            </w:pPr>
            <w:r w:rsidRPr="00417FA3">
              <w:rPr>
                <w:rFonts w:eastAsiaTheme="minorEastAsia"/>
                <w:lang w:val="en-US" w:eastAsia="zh-CN"/>
              </w:rPr>
              <w:t>Option 1</w:t>
            </w:r>
            <w:r>
              <w:rPr>
                <w:rFonts w:eastAsiaTheme="minorEastAsia" w:hint="eastAsia"/>
                <w:lang w:val="en-US" w:eastAsia="zh-CN"/>
              </w:rPr>
              <w:t xml:space="preserve"> (</w:t>
            </w:r>
            <w:r w:rsidRPr="002026B7">
              <w:rPr>
                <w:rFonts w:eastAsiaTheme="minorEastAsia"/>
                <w:lang w:val="en-US" w:eastAsia="zh-CN"/>
              </w:rPr>
              <w:t>P-R2D Tx</w:t>
            </w:r>
            <w:r>
              <w:rPr>
                <w:rFonts w:eastAsiaTheme="minorEastAsia" w:hint="eastAsia"/>
                <w:lang w:val="en-US" w:eastAsia="zh-CN"/>
              </w:rPr>
              <w:t>)</w:t>
            </w:r>
            <w:r w:rsidRPr="00417FA3">
              <w:rPr>
                <w:rFonts w:eastAsiaTheme="minorEastAsia"/>
                <w:lang w:val="en-US" w:eastAsia="zh-CN"/>
              </w:rPr>
              <w:t>: Reader transmits the PRDCH periodically</w:t>
            </w:r>
            <w:r>
              <w:rPr>
                <w:rFonts w:eastAsiaTheme="minorEastAsia" w:hint="eastAsia"/>
                <w:lang w:val="en-US" w:eastAsia="zh-CN"/>
              </w:rPr>
              <w:t>.</w:t>
            </w:r>
            <w:r w:rsidRPr="00417FA3">
              <w:rPr>
                <w:rFonts w:eastAsiaTheme="minorEastAsia"/>
                <w:lang w:val="en-US" w:eastAsia="zh-CN"/>
              </w:rPr>
              <w:t xml:space="preserve"> </w:t>
            </w:r>
          </w:p>
          <w:p w14:paraId="6221369E" w14:textId="77777777" w:rsidR="009A2C19" w:rsidRPr="00417FA3" w:rsidRDefault="009A2C19" w:rsidP="00D10646">
            <w:pPr>
              <w:pStyle w:val="TAL"/>
              <w:numPr>
                <w:ilvl w:val="0"/>
                <w:numId w:val="42"/>
              </w:numPr>
              <w:ind w:leftChars="50" w:left="389" w:hanging="284"/>
              <w:rPr>
                <w:rFonts w:eastAsiaTheme="minorEastAsia"/>
                <w:lang w:eastAsia="zh-CN"/>
              </w:rPr>
            </w:pPr>
            <w:r w:rsidRPr="00417FA3">
              <w:rPr>
                <w:rFonts w:eastAsiaTheme="minorEastAsia"/>
                <w:lang w:val="en-US" w:eastAsia="zh-CN"/>
              </w:rPr>
              <w:t>Option 2</w:t>
            </w:r>
            <w:r>
              <w:rPr>
                <w:rFonts w:eastAsiaTheme="minorEastAsia" w:hint="eastAsia"/>
                <w:lang w:val="en-US" w:eastAsia="zh-CN"/>
              </w:rPr>
              <w:t xml:space="preserve"> (A</w:t>
            </w:r>
            <w:r w:rsidRPr="002026B7">
              <w:rPr>
                <w:rFonts w:eastAsiaTheme="minorEastAsia"/>
                <w:lang w:val="en-US" w:eastAsia="zh-CN"/>
              </w:rPr>
              <w:t>-R2D Tx</w:t>
            </w:r>
            <w:r>
              <w:rPr>
                <w:rFonts w:eastAsiaTheme="minorEastAsia" w:hint="eastAsia"/>
                <w:lang w:val="en-US" w:eastAsia="zh-CN"/>
              </w:rPr>
              <w:t>)</w:t>
            </w:r>
            <w:r w:rsidRPr="00417FA3">
              <w:rPr>
                <w:rFonts w:eastAsiaTheme="minorEastAsia"/>
                <w:lang w:val="en-US" w:eastAsia="zh-CN"/>
              </w:rPr>
              <w:t>: Reader transmits the PRDCH multiple times on demand</w:t>
            </w:r>
            <w:r>
              <w:rPr>
                <w:rFonts w:eastAsiaTheme="minorEastAsia" w:hint="eastAsia"/>
                <w:lang w:val="en-US" w:eastAsia="zh-CN"/>
              </w:rPr>
              <w:t>.</w:t>
            </w:r>
          </w:p>
          <w:p w14:paraId="2F393E1D" w14:textId="77777777" w:rsidR="009A2C19" w:rsidRPr="00417FA3" w:rsidRDefault="009A2C19" w:rsidP="00D10646">
            <w:pPr>
              <w:widowControl/>
              <w:adjustRightInd w:val="0"/>
              <w:snapToGrid w:val="0"/>
              <w:spacing w:afterLines="50" w:after="120"/>
              <w:rPr>
                <w:rFonts w:ascii="Arial" w:hAnsi="Arial"/>
                <w:sz w:val="18"/>
              </w:rPr>
            </w:pPr>
            <w:r>
              <w:rPr>
                <w:rFonts w:ascii="Arial" w:hAnsi="Arial" w:hint="eastAsia"/>
                <w:sz w:val="18"/>
              </w:rPr>
              <w:t>O</w:t>
            </w:r>
            <w:r w:rsidRPr="00417FA3">
              <w:rPr>
                <w:rFonts w:ascii="Arial" w:hAnsi="Arial"/>
                <w:sz w:val="18"/>
              </w:rPr>
              <w:t xml:space="preserve">ption 1, where </w:t>
            </w:r>
            <w:r>
              <w:rPr>
                <w:rFonts w:ascii="Arial" w:hAnsi="Arial" w:hint="eastAsia"/>
                <w:sz w:val="18"/>
              </w:rPr>
              <w:t>the paging</w:t>
            </w:r>
            <w:r w:rsidRPr="00417FA3">
              <w:rPr>
                <w:rFonts w:ascii="Arial" w:hAnsi="Arial"/>
                <w:sz w:val="18"/>
              </w:rPr>
              <w:t xml:space="preserve"> </w:t>
            </w:r>
            <w:r>
              <w:rPr>
                <w:rFonts w:ascii="Arial" w:hAnsi="Arial" w:hint="eastAsia"/>
                <w:sz w:val="18"/>
              </w:rPr>
              <w:t xml:space="preserve">triggering the RA </w:t>
            </w:r>
            <w:r w:rsidRPr="00417FA3">
              <w:rPr>
                <w:rFonts w:ascii="Arial" w:hAnsi="Arial"/>
                <w:sz w:val="18"/>
              </w:rPr>
              <w:t>occurs periodically, remains transparent to the device</w:t>
            </w:r>
            <w:r>
              <w:rPr>
                <w:rFonts w:ascii="Arial" w:hAnsi="Arial" w:hint="eastAsia"/>
                <w:sz w:val="18"/>
              </w:rPr>
              <w:t xml:space="preserve"> as</w:t>
            </w:r>
            <w:r w:rsidRPr="002026B7">
              <w:rPr>
                <w:rFonts w:ascii="Arial" w:hAnsi="Arial"/>
                <w:sz w:val="18"/>
              </w:rPr>
              <w:t xml:space="preserve"> the reader cannot control or be aware of the device’s state</w:t>
            </w:r>
            <w:r w:rsidRPr="00417FA3">
              <w:rPr>
                <w:rFonts w:ascii="Arial" w:hAnsi="Arial"/>
                <w:sz w:val="18"/>
              </w:rPr>
              <w:t xml:space="preserve">. Additionally, the reader can use option 2 to decrease the likelihood that the device will miss the </w:t>
            </w:r>
            <w:r>
              <w:rPr>
                <w:rFonts w:ascii="Arial" w:hAnsi="Arial" w:hint="eastAsia"/>
                <w:sz w:val="18"/>
              </w:rPr>
              <w:t>paging</w:t>
            </w:r>
            <w:r w:rsidRPr="00417FA3">
              <w:rPr>
                <w:rFonts w:ascii="Arial" w:hAnsi="Arial"/>
                <w:sz w:val="18"/>
              </w:rPr>
              <w:t xml:space="preserve"> when it is in the OFF state.</w:t>
            </w:r>
          </w:p>
          <w:p w14:paraId="4210BBE5" w14:textId="77777777" w:rsidR="009A2C19" w:rsidRPr="00A919FB" w:rsidRDefault="009A2C19" w:rsidP="00D10646">
            <w:pPr>
              <w:pStyle w:val="TAL"/>
              <w:jc w:val="both"/>
              <w:rPr>
                <w:rFonts w:eastAsiaTheme="minorEastAsia"/>
                <w:lang w:val="en-US" w:eastAsia="zh-CN"/>
              </w:rPr>
            </w:pPr>
          </w:p>
          <w:p w14:paraId="17052679" w14:textId="77777777" w:rsidR="009A2C19" w:rsidRPr="00417FA3" w:rsidRDefault="009A2C19" w:rsidP="00D10646">
            <w:pPr>
              <w:pStyle w:val="TAL"/>
              <w:jc w:val="both"/>
              <w:rPr>
                <w:b/>
                <w:bCs/>
                <w:lang w:val="en-US" w:eastAsia="zh-CN"/>
              </w:rPr>
            </w:pPr>
            <w:r w:rsidRPr="00417FA3">
              <w:rPr>
                <w:b/>
                <w:bCs/>
                <w:lang w:val="en-US" w:eastAsia="zh-CN"/>
              </w:rPr>
              <w:t xml:space="preserve">Evaluations </w:t>
            </w:r>
            <w:r w:rsidRPr="00417FA3">
              <w:rPr>
                <w:rFonts w:eastAsiaTheme="minorEastAsia"/>
                <w:b/>
                <w:bCs/>
                <w:lang w:val="en-US" w:eastAsia="zh-CN"/>
              </w:rPr>
              <w:t>and Observations</w:t>
            </w:r>
            <w:r w:rsidRPr="00417FA3">
              <w:rPr>
                <w:b/>
                <w:bCs/>
                <w:lang w:val="en-US" w:eastAsia="zh-CN"/>
              </w:rPr>
              <w:t xml:space="preserve"> </w:t>
            </w:r>
          </w:p>
          <w:p w14:paraId="3BA1A11C" w14:textId="77777777" w:rsidR="009A2C19" w:rsidRPr="00417FA3" w:rsidRDefault="009A2C19" w:rsidP="00D10646">
            <w:pPr>
              <w:pStyle w:val="TAL"/>
              <w:numPr>
                <w:ilvl w:val="0"/>
                <w:numId w:val="42"/>
              </w:numPr>
              <w:jc w:val="both"/>
              <w:rPr>
                <w:rFonts w:eastAsiaTheme="minorEastAsia"/>
                <w:lang w:val="en-US" w:eastAsia="zh-CN"/>
              </w:rPr>
            </w:pPr>
            <w:r w:rsidRPr="00417FA3">
              <w:rPr>
                <w:rFonts w:eastAsiaTheme="minorEastAsia" w:hint="eastAsia"/>
                <w:lang w:val="en-US" w:eastAsia="zh-CN"/>
              </w:rPr>
              <w:t>Evaluation</w:t>
            </w:r>
            <w:r>
              <w:rPr>
                <w:rFonts w:eastAsiaTheme="minorEastAsia" w:hint="eastAsia"/>
                <w:lang w:val="en-US" w:eastAsia="zh-CN"/>
              </w:rPr>
              <w:t>s and observations can be found</w:t>
            </w:r>
            <w:r w:rsidRPr="00C110C0">
              <w:rPr>
                <w:rFonts w:eastAsiaTheme="minorEastAsia" w:hint="eastAsia"/>
                <w:lang w:val="en-US" w:eastAsia="zh-CN"/>
              </w:rPr>
              <w:t xml:space="preserve"> </w:t>
            </w:r>
            <w:r>
              <w:rPr>
                <w:rFonts w:eastAsiaTheme="minorEastAsia" w:hint="eastAsia"/>
                <w:lang w:val="en-US" w:eastAsia="zh-CN"/>
              </w:rPr>
              <w:t xml:space="preserve">in Table </w:t>
            </w:r>
            <w:r>
              <w:t>6.2.</w:t>
            </w:r>
            <w:r>
              <w:rPr>
                <w:rFonts w:eastAsiaTheme="minorEastAsia" w:hint="eastAsia"/>
                <w:lang w:eastAsia="zh-CN"/>
              </w:rPr>
              <w:t>2</w:t>
            </w:r>
            <w:r>
              <w:t>-</w:t>
            </w:r>
            <w:r>
              <w:rPr>
                <w:rFonts w:eastAsiaTheme="minorEastAsia" w:hint="eastAsia"/>
                <w:lang w:eastAsia="zh-CN"/>
              </w:rPr>
              <w:t>1.</w:t>
            </w:r>
          </w:p>
          <w:p w14:paraId="42AE8F01" w14:textId="77777777" w:rsidR="009A2C19" w:rsidRDefault="009A2C19" w:rsidP="00D10646">
            <w:pPr>
              <w:pStyle w:val="TAL"/>
              <w:jc w:val="both"/>
              <w:rPr>
                <w:rFonts w:eastAsiaTheme="minorEastAsia"/>
                <w:b/>
                <w:bCs/>
                <w:lang w:val="en-US" w:eastAsia="zh-CN"/>
              </w:rPr>
            </w:pPr>
          </w:p>
          <w:p w14:paraId="3DB0FF6B" w14:textId="77777777" w:rsidR="009A2C19" w:rsidRPr="00417FA3" w:rsidRDefault="009A2C19" w:rsidP="00D10646">
            <w:pPr>
              <w:pStyle w:val="TAL"/>
              <w:jc w:val="both"/>
              <w:rPr>
                <w:rFonts w:eastAsiaTheme="minorEastAsia"/>
                <w:b/>
                <w:bCs/>
                <w:lang w:val="en-US" w:eastAsia="zh-CN"/>
              </w:rPr>
            </w:pPr>
            <w:r w:rsidRPr="00417FA3">
              <w:rPr>
                <w:b/>
                <w:bCs/>
                <w:lang w:val="en-US" w:eastAsia="zh-CN"/>
              </w:rPr>
              <w:t>Specification impacts, if any</w:t>
            </w:r>
          </w:p>
          <w:p w14:paraId="4A436E7B" w14:textId="77777777" w:rsidR="009A2C19" w:rsidRPr="00417FA3" w:rsidRDefault="009A2C19" w:rsidP="00D10646">
            <w:pPr>
              <w:pStyle w:val="TAL"/>
              <w:numPr>
                <w:ilvl w:val="0"/>
                <w:numId w:val="42"/>
              </w:numPr>
              <w:rPr>
                <w:rFonts w:eastAsiaTheme="minorEastAsia"/>
                <w:lang w:val="en-US" w:eastAsia="zh-CN"/>
              </w:rPr>
            </w:pPr>
            <w:r>
              <w:rPr>
                <w:rFonts w:eastAsiaTheme="minorEastAsia" w:hint="eastAsia"/>
                <w:lang w:val="en-US" w:eastAsia="zh-CN"/>
              </w:rPr>
              <w:t xml:space="preserve">For both </w:t>
            </w:r>
            <w:r w:rsidRPr="009417AF">
              <w:rPr>
                <w:rFonts w:eastAsiaTheme="minorEastAsia" w:hint="eastAsia"/>
                <w:lang w:val="en-US" w:eastAsia="zh-CN"/>
              </w:rPr>
              <w:t>Scheme</w:t>
            </w:r>
            <w:r>
              <w:rPr>
                <w:rFonts w:eastAsiaTheme="minorEastAsia" w:hint="eastAsia"/>
                <w:lang w:val="en-US" w:eastAsia="zh-CN"/>
              </w:rPr>
              <w:t xml:space="preserve">s, it is expected to have no or minimal </w:t>
            </w:r>
            <w:r>
              <w:rPr>
                <w:rFonts w:eastAsiaTheme="minorEastAsia"/>
                <w:lang w:val="en-US" w:eastAsia="zh-CN"/>
              </w:rPr>
              <w:t>specification</w:t>
            </w:r>
            <w:r>
              <w:rPr>
                <w:rFonts w:eastAsiaTheme="minorEastAsia" w:hint="eastAsia"/>
                <w:lang w:val="en-US" w:eastAsia="zh-CN"/>
              </w:rPr>
              <w:t xml:space="preserve"> impacts. </w:t>
            </w:r>
          </w:p>
        </w:tc>
      </w:tr>
    </w:tbl>
    <w:p w14:paraId="4615ACAB" w14:textId="77777777" w:rsidR="009A2C19" w:rsidRPr="00796147" w:rsidRDefault="009A2C19" w:rsidP="009A2C19">
      <w:pPr>
        <w:adjustRightInd w:val="0"/>
        <w:snapToGrid w:val="0"/>
        <w:spacing w:afterLines="50" w:after="120"/>
        <w:rPr>
          <w:rFonts w:ascii="Times New Roman" w:eastAsia="宋体" w:hAnsi="Times New Roman" w:cs="Times New Roman"/>
          <w:b/>
          <w:bCs/>
          <w:kern w:val="0"/>
          <w:sz w:val="20"/>
          <w:szCs w:val="24"/>
        </w:rPr>
      </w:pPr>
    </w:p>
    <w:p w14:paraId="488DE94C" w14:textId="77777777" w:rsidR="009A2C19" w:rsidRDefault="009A2C19" w:rsidP="009A2C19">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3.2-1</w:t>
      </w:r>
      <w:r w:rsidRPr="004D0DFB">
        <w:rPr>
          <w:rFonts w:ascii="Times New Roman" w:hAnsi="Times New Roman" w:cs="Times New Roman" w:hint="eastAsia"/>
          <w:b/>
          <w:bCs/>
          <w:sz w:val="20"/>
          <w:szCs w:val="20"/>
        </w:rPr>
        <w:t>: Capture following Table for Direction</w:t>
      </w:r>
      <w:r>
        <w:rPr>
          <w:rFonts w:ascii="Times New Roman" w:hAnsi="Times New Roman" w:cs="Times New Roman" w:hint="eastAsia"/>
          <w:b/>
          <w:bCs/>
          <w:sz w:val="20"/>
          <w:szCs w:val="20"/>
        </w:rPr>
        <w:t xml:space="preserve"> 2</w:t>
      </w:r>
      <w:r w:rsidRPr="004D0DFB">
        <w:rPr>
          <w:rFonts w:ascii="Times New Roman" w:hAnsi="Times New Roman" w:cs="Times New Roman" w:hint="eastAsia"/>
          <w:b/>
          <w:bCs/>
          <w:sz w:val="20"/>
          <w:szCs w:val="20"/>
        </w:rPr>
        <w:t xml:space="preserve"> in the TR 38.769 section </w:t>
      </w:r>
      <w:r w:rsidRPr="004D0DFB">
        <w:rPr>
          <w:rFonts w:ascii="Times New Roman" w:hAnsi="Times New Roman" w:cs="Times New Roman"/>
          <w:b/>
          <w:bCs/>
          <w:sz w:val="20"/>
          <w:szCs w:val="20"/>
        </w:rPr>
        <w:t>6.2.</w:t>
      </w:r>
      <w:r>
        <w:rPr>
          <w:rFonts w:ascii="Times New Roman" w:hAnsi="Times New Roman" w:cs="Times New Roman" w:hint="eastAsia"/>
          <w:b/>
          <w:bCs/>
          <w:sz w:val="20"/>
          <w:szCs w:val="20"/>
        </w:rPr>
        <w:t>2</w:t>
      </w:r>
      <w:r w:rsidRPr="004D0DFB">
        <w:rPr>
          <w:rFonts w:ascii="Times New Roman" w:hAnsi="Times New Roman" w:cs="Times New Roman" w:hint="eastAsia"/>
          <w:b/>
          <w:bCs/>
          <w:sz w:val="20"/>
          <w:szCs w:val="20"/>
        </w:rPr>
        <w:t>.</w:t>
      </w:r>
    </w:p>
    <w:p w14:paraId="073BE5E6" w14:textId="77777777" w:rsidR="009A2C19" w:rsidRPr="004D0DFB" w:rsidRDefault="009A2C19" w:rsidP="009A2C19">
      <w:pPr>
        <w:jc w:val="center"/>
      </w:pPr>
      <w:r w:rsidRPr="006D621B">
        <w:rPr>
          <w:rFonts w:ascii="Times New Roman" w:hAnsi="Times New Roman" w:cs="Times New Roman"/>
          <w:b/>
          <w:bCs/>
        </w:rPr>
        <w:t>Table 6.2.</w:t>
      </w:r>
      <w:r w:rsidRPr="006D621B">
        <w:rPr>
          <w:rFonts w:ascii="Times New Roman" w:hAnsi="Times New Roman" w:cs="Times New Roman" w:hint="eastAsia"/>
          <w:b/>
          <w:bCs/>
        </w:rPr>
        <w:t>2</w:t>
      </w:r>
      <w:r w:rsidRPr="006D621B">
        <w:rPr>
          <w:rFonts w:ascii="Times New Roman" w:hAnsi="Times New Roman" w:cs="Times New Roman"/>
          <w:b/>
          <w:bCs/>
        </w:rPr>
        <w:t>-</w:t>
      </w:r>
      <w:r w:rsidRPr="006D621B">
        <w:rPr>
          <w:rFonts w:ascii="Times New Roman" w:hAnsi="Times New Roman" w:cs="Times New Roman" w:hint="eastAsia"/>
          <w:b/>
          <w:bCs/>
        </w:rPr>
        <w:t>1</w:t>
      </w:r>
      <w:r w:rsidRPr="006D621B">
        <w:rPr>
          <w:rFonts w:ascii="Times New Roman" w:hAnsi="Times New Roman" w:cs="Times New Roman"/>
          <w:b/>
          <w:bCs/>
        </w:rPr>
        <w:t xml:space="preserve">: Details from Source </w:t>
      </w:r>
      <w:r w:rsidRPr="006D621B">
        <w:rPr>
          <w:rFonts w:ascii="Times New Roman" w:hAnsi="Times New Roman" w:cs="Times New Roman" w:hint="eastAsia"/>
          <w:b/>
          <w:bCs/>
        </w:rPr>
        <w:t>[R1-2407863]</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9A2C19" w:rsidRPr="008768C5" w14:paraId="63C1E92C" w14:textId="77777777" w:rsidTr="00D10646">
        <w:trPr>
          <w:trHeight w:val="327"/>
        </w:trPr>
        <w:tc>
          <w:tcPr>
            <w:tcW w:w="1418" w:type="dxa"/>
            <w:shd w:val="clear" w:color="auto" w:fill="D0CECE" w:themeFill="background2" w:themeFillShade="E6"/>
            <w:vAlign w:val="center"/>
          </w:tcPr>
          <w:p w14:paraId="1FEF6181" w14:textId="77777777" w:rsidR="009A2C19" w:rsidRPr="00126A3D" w:rsidRDefault="009A2C19" w:rsidP="00D10646">
            <w:pPr>
              <w:pStyle w:val="TAH"/>
              <w:rPr>
                <w:lang w:val="en-US" w:eastAsia="zh-CN"/>
              </w:rPr>
            </w:pPr>
            <w:r w:rsidRPr="00126A3D">
              <w:rPr>
                <w:rFonts w:hint="eastAsia"/>
                <w:lang w:val="en-US" w:eastAsia="zh-CN"/>
              </w:rPr>
              <w:lastRenderedPageBreak/>
              <w:t>Source</w:t>
            </w:r>
          </w:p>
        </w:tc>
        <w:tc>
          <w:tcPr>
            <w:tcW w:w="7679" w:type="dxa"/>
            <w:shd w:val="clear" w:color="auto" w:fill="D0CECE" w:themeFill="background2" w:themeFillShade="E6"/>
            <w:vAlign w:val="center"/>
          </w:tcPr>
          <w:p w14:paraId="3D7C4723" w14:textId="77777777" w:rsidR="009A2C19" w:rsidRPr="00126A3D" w:rsidRDefault="009A2C19" w:rsidP="00D10646">
            <w:pPr>
              <w:pStyle w:val="TAH"/>
              <w:rPr>
                <w:lang w:val="en-US" w:eastAsia="zh-CN"/>
              </w:rPr>
            </w:pPr>
            <w:r w:rsidRPr="00126A3D">
              <w:rPr>
                <w:rFonts w:hint="eastAsia"/>
                <w:lang w:val="en-US" w:eastAsia="zh-CN"/>
              </w:rPr>
              <w:t>Details</w:t>
            </w:r>
          </w:p>
        </w:tc>
      </w:tr>
      <w:tr w:rsidR="009A2C19" w:rsidRPr="008768C5" w14:paraId="7A663ADC" w14:textId="77777777" w:rsidTr="00D10646">
        <w:trPr>
          <w:trHeight w:val="1004"/>
        </w:trPr>
        <w:tc>
          <w:tcPr>
            <w:tcW w:w="1418" w:type="dxa"/>
            <w:shd w:val="clear" w:color="auto" w:fill="D0CECE" w:themeFill="background2" w:themeFillShade="E6"/>
            <w:vAlign w:val="center"/>
          </w:tcPr>
          <w:p w14:paraId="211B2690" w14:textId="77777777" w:rsidR="009A2C19" w:rsidRPr="004D0DFB" w:rsidRDefault="009A2C19" w:rsidP="00D10646">
            <w:pPr>
              <w:pStyle w:val="TAC"/>
              <w:rPr>
                <w:rFonts w:eastAsiaTheme="minorEastAsia"/>
                <w:b/>
                <w:bCs/>
                <w:lang w:val="en-US" w:eastAsia="zh-CN"/>
              </w:rPr>
            </w:pPr>
            <w:r w:rsidRPr="00126A3D">
              <w:rPr>
                <w:rFonts w:hint="eastAsia"/>
                <w:b/>
                <w:bCs/>
                <w:lang w:val="en-US" w:eastAsia="zh-CN"/>
              </w:rPr>
              <w:lastRenderedPageBreak/>
              <w:t xml:space="preserve">Source </w:t>
            </w:r>
            <w:r>
              <w:rPr>
                <w:rFonts w:eastAsiaTheme="minorEastAsia" w:hint="eastAsia"/>
                <w:b/>
                <w:bCs/>
                <w:lang w:val="en-US" w:eastAsia="zh-CN"/>
              </w:rPr>
              <w:t>[</w:t>
            </w:r>
            <w:r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29A3132B" w14:textId="77777777" w:rsidR="009A2C19" w:rsidRPr="00417FA3" w:rsidRDefault="009A2C19" w:rsidP="00D10646">
            <w:pPr>
              <w:pStyle w:val="TAL"/>
              <w:rPr>
                <w:b/>
                <w:bCs/>
                <w:lang w:val="en-US" w:eastAsia="zh-CN"/>
              </w:rPr>
            </w:pPr>
            <w:r w:rsidRPr="00417FA3">
              <w:rPr>
                <w:b/>
                <w:bCs/>
                <w:lang w:val="en-US" w:eastAsia="zh-CN"/>
              </w:rPr>
              <w:t xml:space="preserve">Solution description </w:t>
            </w:r>
          </w:p>
          <w:p w14:paraId="70231C94" w14:textId="77777777" w:rsidR="009A2C19" w:rsidRDefault="009A2C19" w:rsidP="00D10646">
            <w:pPr>
              <w:pStyle w:val="TAL"/>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t>
            </w:r>
            <w:r>
              <w:rPr>
                <w:rFonts w:eastAsiaTheme="minorEastAsia" w:hint="eastAsia"/>
                <w:lang w:val="en-US" w:eastAsia="zh-CN"/>
              </w:rPr>
              <w:t>hree</w:t>
            </w:r>
            <w:r w:rsidRPr="005B0F33">
              <w:rPr>
                <w:rFonts w:eastAsiaTheme="minorEastAsia" w:hint="eastAsia"/>
                <w:lang w:val="en-US" w:eastAsia="zh-CN"/>
              </w:rPr>
              <w:t xml:space="preserve"> states: ON, OFF</w:t>
            </w:r>
            <w:r>
              <w:rPr>
                <w:rFonts w:eastAsiaTheme="minorEastAsia" w:hint="eastAsia"/>
                <w:lang w:val="en-US" w:eastAsia="zh-CN"/>
              </w:rPr>
              <w:t>, SLEEP.</w:t>
            </w:r>
          </w:p>
          <w:p w14:paraId="0E0C504E" w14:textId="77777777" w:rsidR="009A2C19" w:rsidRPr="007419D9" w:rsidRDefault="009A2C19" w:rsidP="00D10646">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SLEEP state supports maintaining a timer, maintaining a memory content from ON state, energy harvesting</w:t>
            </w:r>
            <w:r>
              <w:rPr>
                <w:rFonts w:eastAsiaTheme="minorEastAsia" w:hint="eastAsia"/>
                <w:lang w:val="en-US" w:eastAsia="zh-CN"/>
              </w:rPr>
              <w:t xml:space="preserve"> and does not support </w:t>
            </w:r>
            <w:r w:rsidRPr="007419D9">
              <w:rPr>
                <w:rFonts w:eastAsiaTheme="minorEastAsia" w:hint="eastAsia"/>
                <w:lang w:val="en-US" w:eastAsia="zh-CN"/>
              </w:rPr>
              <w:t>transmission, reception for</w:t>
            </w:r>
            <w:r>
              <w:rPr>
                <w:rFonts w:eastAsiaTheme="minorEastAsia" w:hint="eastAsia"/>
                <w:lang w:val="en-US" w:eastAsia="zh-CN"/>
              </w:rPr>
              <w:t xml:space="preserve"> </w:t>
            </w:r>
            <w:r w:rsidRPr="007419D9">
              <w:rPr>
                <w:rFonts w:eastAsiaTheme="minorEastAsia" w:hint="eastAsia"/>
                <w:lang w:val="en-US" w:eastAsia="zh-CN"/>
              </w:rPr>
              <w:t>communication</w:t>
            </w:r>
            <w:r>
              <w:rPr>
                <w:rFonts w:eastAsiaTheme="minorEastAsia" w:hint="eastAsia"/>
                <w:lang w:val="en-US" w:eastAsia="zh-CN"/>
              </w:rPr>
              <w:t>.</w:t>
            </w:r>
          </w:p>
          <w:p w14:paraId="0971819A" w14:textId="77777777" w:rsidR="009A2C19" w:rsidRDefault="009A2C19" w:rsidP="00D10646">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 xml:space="preserve">The functions for ON and OFF states supported and unsupported are the same as those captured for direction 1. </w:t>
            </w:r>
          </w:p>
          <w:p w14:paraId="6285AC70" w14:textId="77777777" w:rsidR="009A2C19" w:rsidRPr="007419D9" w:rsidRDefault="009A2C19" w:rsidP="00D10646">
            <w:pPr>
              <w:pStyle w:val="TAL"/>
              <w:rPr>
                <w:rFonts w:eastAsiaTheme="minorEastAsia"/>
                <w:lang w:val="en-US" w:eastAsia="zh-CN"/>
              </w:rPr>
            </w:pPr>
            <w:r>
              <w:rPr>
                <w:rFonts w:eastAsiaTheme="minorEastAsia"/>
                <w:lang w:val="en-US" w:eastAsia="zh-CN"/>
              </w:rPr>
              <w:t xml:space="preserve">Under direction 2, </w:t>
            </w:r>
            <w:r>
              <w:rPr>
                <w:rFonts w:eastAsiaTheme="minorEastAsia" w:hint="eastAsia"/>
                <w:lang w:val="en-US" w:eastAsia="zh-CN"/>
              </w:rPr>
              <w:t>one scheme f</w:t>
            </w:r>
            <w:r w:rsidRPr="009417AF">
              <w:rPr>
                <w:rFonts w:eastAsiaTheme="minorEastAsia" w:hint="eastAsia"/>
                <w:lang w:val="en-US" w:eastAsia="zh-CN"/>
              </w:rPr>
              <w:t xml:space="preserve">or a device switching between ON and </w:t>
            </w:r>
            <w:r>
              <w:rPr>
                <w:rFonts w:eastAsiaTheme="minorEastAsia" w:hint="eastAsia"/>
                <w:lang w:val="en-US" w:eastAsia="zh-CN"/>
              </w:rPr>
              <w:t>SLEEP</w:t>
            </w:r>
            <w:r w:rsidRPr="009417AF">
              <w:rPr>
                <w:rFonts w:eastAsiaTheme="minorEastAsia" w:hint="eastAsia"/>
                <w:lang w:val="en-US" w:eastAsia="zh-CN"/>
              </w:rPr>
              <w:t xml:space="preserve"> states</w:t>
            </w:r>
            <w:r>
              <w:rPr>
                <w:rFonts w:eastAsiaTheme="minorEastAsia" w:hint="eastAsia"/>
                <w:lang w:val="en-US" w:eastAsia="zh-CN"/>
              </w:rPr>
              <w:t>:</w:t>
            </w:r>
          </w:p>
          <w:p w14:paraId="3D352712" w14:textId="77777777" w:rsidR="009A2C19" w:rsidRDefault="009A2C19" w:rsidP="00D10646">
            <w:pPr>
              <w:pStyle w:val="TAL"/>
              <w:numPr>
                <w:ilvl w:val="0"/>
                <w:numId w:val="42"/>
              </w:numPr>
              <w:ind w:leftChars="50" w:left="389" w:hanging="284"/>
              <w:rPr>
                <w:rFonts w:eastAsiaTheme="minorEastAsia"/>
                <w:lang w:val="en-US" w:eastAsia="zh-CN"/>
              </w:rPr>
            </w:pPr>
            <w:r w:rsidRPr="00C40434">
              <w:rPr>
                <w:rFonts w:eastAsiaTheme="minorEastAsia" w:hint="eastAsia"/>
                <w:lang w:val="en-US" w:eastAsia="zh-CN"/>
              </w:rPr>
              <w:t>Scheme 3</w:t>
            </w:r>
            <w:r>
              <w:rPr>
                <w:rFonts w:eastAsiaTheme="minorEastAsia" w:hint="eastAsia"/>
                <w:lang w:val="en-US" w:eastAsia="zh-CN"/>
              </w:rPr>
              <w:t xml:space="preserve"> (</w:t>
            </w:r>
            <w:r w:rsidRPr="00C40434">
              <w:rPr>
                <w:rFonts w:eastAsiaTheme="minorEastAsia" w:hint="eastAsia"/>
                <w:lang w:val="en-US" w:eastAsia="zh-CN"/>
              </w:rPr>
              <w:t>SLEEP w R2D control</w:t>
            </w:r>
            <w:r>
              <w:rPr>
                <w:rFonts w:eastAsiaTheme="minorEastAsia" w:hint="eastAsia"/>
                <w:lang w:val="en-US" w:eastAsia="zh-CN"/>
              </w:rPr>
              <w:t>)</w:t>
            </w:r>
            <w:r w:rsidRPr="00C40434">
              <w:rPr>
                <w:rFonts w:eastAsiaTheme="minorEastAsia" w:hint="eastAsia"/>
                <w:lang w:val="en-US" w:eastAsia="zh-CN"/>
              </w:rPr>
              <w:t>: Device switches between ON and SLEEP states under reader</w:t>
            </w:r>
            <w:proofErr w:type="gramStart"/>
            <w:r w:rsidRPr="00C40434">
              <w:rPr>
                <w:rFonts w:eastAsiaTheme="minorEastAsia" w:hint="eastAsia"/>
                <w:lang w:val="en-US" w:eastAsia="zh-CN"/>
              </w:rPr>
              <w:t>’</w:t>
            </w:r>
            <w:proofErr w:type="gramEnd"/>
            <w:r w:rsidRPr="00C40434">
              <w:rPr>
                <w:rFonts w:eastAsiaTheme="minorEastAsia" w:hint="eastAsia"/>
                <w:lang w:val="en-US" w:eastAsia="zh-CN"/>
              </w:rPr>
              <w:t>s control</w:t>
            </w:r>
            <w:r>
              <w:rPr>
                <w:rFonts w:eastAsiaTheme="minorEastAsia" w:hint="eastAsia"/>
                <w:lang w:val="en-US" w:eastAsia="zh-CN"/>
              </w:rPr>
              <w:t>.</w:t>
            </w:r>
            <w:r w:rsidRPr="00C40434">
              <w:rPr>
                <w:rFonts w:eastAsiaTheme="minorEastAsia" w:hint="eastAsia"/>
                <w:lang w:val="en-US" w:eastAsia="zh-CN"/>
              </w:rPr>
              <w:t xml:space="preserve">  </w:t>
            </w:r>
          </w:p>
          <w:p w14:paraId="3B28A3F9" w14:textId="77777777" w:rsidR="009A2C19" w:rsidRDefault="009A2C19" w:rsidP="00D10646">
            <w:pPr>
              <w:pStyle w:val="TAL"/>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reader can </w:t>
            </w:r>
            <w:r>
              <w:rPr>
                <w:rFonts w:eastAsiaTheme="minorEastAsia" w:hint="eastAsia"/>
                <w:lang w:val="en-US" w:eastAsia="zh-CN"/>
              </w:rPr>
              <w:t>provide</w:t>
            </w:r>
            <w:r>
              <w:rPr>
                <w:rFonts w:eastAsiaTheme="minorEastAsia"/>
                <w:lang w:val="en-US" w:eastAsia="zh-CN"/>
              </w:rPr>
              <w:t xml:space="preserve"> the time duration for ON or SLEEP and their periodicity for the device</w:t>
            </w:r>
            <w:r>
              <w:rPr>
                <w:rFonts w:eastAsiaTheme="minorEastAsia" w:hint="eastAsia"/>
                <w:lang w:val="en-US" w:eastAsia="zh-CN"/>
              </w:rPr>
              <w:t xml:space="preserve"> to perform ON and SLEEP state transition</w:t>
            </w:r>
            <w:r>
              <w:rPr>
                <w:rFonts w:eastAsiaTheme="minorEastAsia"/>
                <w:lang w:val="en-US" w:eastAsia="zh-CN"/>
              </w:rPr>
              <w:t>. Thus, only periodic paging transmission</w:t>
            </w:r>
            <w:r>
              <w:rPr>
                <w:rFonts w:eastAsiaTheme="minorEastAsia" w:hint="eastAsia"/>
                <w:lang w:val="en-US" w:eastAsia="zh-CN"/>
              </w:rPr>
              <w:t xml:space="preserve">, i.e., </w:t>
            </w:r>
            <w:r>
              <w:rPr>
                <w:rFonts w:eastAsiaTheme="minorEastAsia"/>
                <w:lang w:val="en-US" w:eastAsia="zh-CN"/>
              </w:rPr>
              <w:t>Option 1 (P-R2D Tx)</w:t>
            </w:r>
            <w:r>
              <w:rPr>
                <w:rFonts w:eastAsiaTheme="minorEastAsia" w:hint="eastAsia"/>
                <w:lang w:val="en-US" w:eastAsia="zh-CN"/>
              </w:rPr>
              <w:t xml:space="preserve"> is used for reader</w:t>
            </w:r>
            <w:r>
              <w:rPr>
                <w:rFonts w:eastAsiaTheme="minorEastAsia"/>
                <w:lang w:val="en-US" w:eastAsia="zh-CN"/>
              </w:rPr>
              <w:t xml:space="preserve"> </w:t>
            </w:r>
            <w:r>
              <w:rPr>
                <w:rFonts w:eastAsiaTheme="minorEastAsia" w:hint="eastAsia"/>
                <w:lang w:val="en-US" w:eastAsia="zh-CN"/>
              </w:rPr>
              <w:t xml:space="preserve">to </w:t>
            </w:r>
            <w:r>
              <w:rPr>
                <w:rFonts w:eastAsiaTheme="minorEastAsia"/>
                <w:lang w:val="en-US" w:eastAsia="zh-CN"/>
              </w:rPr>
              <w:t>imitates</w:t>
            </w:r>
            <w:r>
              <w:rPr>
                <w:rFonts w:eastAsiaTheme="minorEastAsia" w:hint="eastAsia"/>
                <w:lang w:val="en-US" w:eastAsia="zh-CN"/>
              </w:rPr>
              <w:t xml:space="preserve"> RA</w:t>
            </w:r>
            <w:r>
              <w:rPr>
                <w:rFonts w:eastAsiaTheme="minorEastAsia"/>
                <w:lang w:val="en-US" w:eastAsia="zh-CN"/>
              </w:rPr>
              <w:t>.</w:t>
            </w:r>
            <w:r>
              <w:rPr>
                <w:rFonts w:eastAsiaTheme="minorEastAsia" w:hint="eastAsia"/>
                <w:lang w:val="en-US" w:eastAsia="zh-CN"/>
              </w:rPr>
              <w:t xml:space="preserve"> </w:t>
            </w:r>
          </w:p>
          <w:p w14:paraId="21275768" w14:textId="77777777" w:rsidR="009A2C19" w:rsidRPr="00C40434" w:rsidRDefault="009A2C19" w:rsidP="00D10646">
            <w:pPr>
              <w:pStyle w:val="TAL"/>
              <w:rPr>
                <w:lang w:val="en-US" w:eastAsia="zh-CN"/>
              </w:rPr>
            </w:pPr>
          </w:p>
          <w:p w14:paraId="7D510359" w14:textId="77777777" w:rsidR="009A2C19" w:rsidRDefault="009A2C19" w:rsidP="00D10646">
            <w:pPr>
              <w:pStyle w:val="TAL"/>
              <w:rPr>
                <w:rFonts w:eastAsiaTheme="minorEastAsia"/>
                <w:b/>
                <w:bCs/>
                <w:lang w:val="en-US" w:eastAsia="zh-CN"/>
              </w:rPr>
            </w:pPr>
            <w:r w:rsidRPr="00417FA3">
              <w:rPr>
                <w:b/>
                <w:bCs/>
                <w:lang w:val="en-US" w:eastAsia="zh-CN"/>
              </w:rPr>
              <w:t xml:space="preserve">Observations or Analysis or Evaluations  </w:t>
            </w:r>
          </w:p>
          <w:p w14:paraId="27FA73FB" w14:textId="77777777" w:rsidR="009A2C19" w:rsidRDefault="009A2C19" w:rsidP="00D10646">
            <w:pPr>
              <w:pStyle w:val="TAL"/>
              <w:numPr>
                <w:ilvl w:val="0"/>
                <w:numId w:val="42"/>
              </w:numPr>
              <w:ind w:leftChars="50" w:left="389" w:hanging="284"/>
              <w:rPr>
                <w:rFonts w:eastAsiaTheme="minorEastAsia"/>
                <w:lang w:val="en-US" w:eastAsia="zh-CN"/>
              </w:rPr>
            </w:pPr>
            <w:r w:rsidRPr="00E70E04">
              <w:rPr>
                <w:rFonts w:eastAsiaTheme="minorEastAsia" w:hint="eastAsia"/>
                <w:lang w:val="en-US" w:eastAsia="zh-CN"/>
              </w:rPr>
              <w:t xml:space="preserve">The detailed </w:t>
            </w:r>
            <w:r>
              <w:rPr>
                <w:rFonts w:eastAsiaTheme="minorEastAsia" w:hint="eastAsia"/>
                <w:lang w:val="en-US" w:eastAsia="zh-CN"/>
              </w:rPr>
              <w:t xml:space="preserve">evaluation methods and </w:t>
            </w:r>
            <w:r w:rsidRPr="00E70E04">
              <w:rPr>
                <w:rFonts w:eastAsiaTheme="minorEastAsia" w:hint="eastAsia"/>
                <w:lang w:val="en-US" w:eastAsia="zh-CN"/>
              </w:rPr>
              <w:t>simulation assumptions</w:t>
            </w:r>
            <w:r>
              <w:rPr>
                <w:rFonts w:eastAsiaTheme="minorEastAsia" w:hint="eastAsia"/>
                <w:lang w:val="en-US" w:eastAsia="zh-CN"/>
              </w:rPr>
              <w:t xml:space="preserve"> listed in</w:t>
            </w:r>
            <w:r w:rsidRPr="00E70E04">
              <w:rPr>
                <w:rFonts w:eastAsiaTheme="minorEastAsia" w:hint="eastAsia"/>
                <w:lang w:val="en-US" w:eastAsia="zh-CN"/>
              </w:rPr>
              <w:t xml:space="preserve"> Table 3-3</w:t>
            </w:r>
            <w:r>
              <w:rPr>
                <w:rFonts w:eastAsiaTheme="minorEastAsia" w:hint="eastAsia"/>
                <w:lang w:val="en-US" w:eastAsia="zh-CN"/>
              </w:rPr>
              <w:t xml:space="preserve"> can be found in section 3.3 of [</w:t>
            </w:r>
            <w:r w:rsidRPr="00E70E04">
              <w:rPr>
                <w:rFonts w:eastAsiaTheme="minorEastAsia" w:hint="eastAsia"/>
                <w:lang w:val="en-US" w:eastAsia="zh-CN"/>
              </w:rPr>
              <w:t>R1-2407863</w:t>
            </w:r>
            <w:r>
              <w:rPr>
                <w:rFonts w:eastAsiaTheme="minorEastAsia" w:hint="eastAsia"/>
                <w:lang w:val="en-US" w:eastAsia="zh-CN"/>
              </w:rPr>
              <w:t>].</w:t>
            </w:r>
            <w:r w:rsidRPr="00417FA3">
              <w:rPr>
                <w:rFonts w:eastAsiaTheme="minorEastAsia"/>
                <w:lang w:val="en-US" w:eastAsia="zh-CN"/>
              </w:rPr>
              <w:t xml:space="preserve"> </w:t>
            </w:r>
          </w:p>
          <w:p w14:paraId="4E402765" w14:textId="77777777" w:rsidR="009A2C19" w:rsidRDefault="009A2C19" w:rsidP="00D10646">
            <w:pPr>
              <w:pStyle w:val="TAL"/>
              <w:ind w:left="389"/>
              <w:rPr>
                <w:rFonts w:eastAsiaTheme="minorEastAsia"/>
                <w:lang w:val="en-US" w:eastAsia="zh-CN"/>
              </w:rPr>
            </w:pPr>
          </w:p>
          <w:p w14:paraId="0E3424E9" w14:textId="77777777" w:rsidR="009A2C19" w:rsidRPr="00417FA3" w:rsidRDefault="009A2C19" w:rsidP="00D10646">
            <w:pPr>
              <w:pStyle w:val="TAL"/>
              <w:numPr>
                <w:ilvl w:val="0"/>
                <w:numId w:val="42"/>
              </w:numPr>
              <w:ind w:leftChars="50" w:left="389" w:hanging="284"/>
              <w:rPr>
                <w:rFonts w:ascii="Calibri" w:hAnsi="Calibri"/>
                <w:b/>
                <w:bCs/>
              </w:rPr>
            </w:pPr>
            <w:r w:rsidRPr="00417FA3">
              <w:rPr>
                <w:rFonts w:eastAsiaTheme="minorEastAsia"/>
                <w:b/>
                <w:bCs/>
                <w:lang w:val="en-US" w:eastAsia="zh-CN"/>
              </w:rPr>
              <w:t>Case 1: For 2 RA resources and paging period of 6ms and 16ms</w:t>
            </w:r>
          </w:p>
          <w:tbl>
            <w:tblPr>
              <w:tblStyle w:val="afffa"/>
              <w:tblW w:w="7396" w:type="dxa"/>
              <w:tblLayout w:type="fixed"/>
              <w:tblLook w:val="04A0" w:firstRow="1" w:lastRow="0" w:firstColumn="1" w:lastColumn="0" w:noHBand="0" w:noVBand="1"/>
            </w:tblPr>
            <w:tblGrid>
              <w:gridCol w:w="3568"/>
              <w:gridCol w:w="3828"/>
            </w:tblGrid>
            <w:tr w:rsidR="009A2C19" w14:paraId="52DA844C" w14:textId="77777777" w:rsidTr="00D10646">
              <w:trPr>
                <w:trHeight w:val="2810"/>
              </w:trPr>
              <w:tc>
                <w:tcPr>
                  <w:tcW w:w="3568" w:type="dxa"/>
                </w:tcPr>
                <w:p w14:paraId="0178C29C" w14:textId="77777777" w:rsidR="009A2C19" w:rsidRDefault="009A2C19" w:rsidP="00D10646">
                  <w:pPr>
                    <w:snapToGrid w:val="0"/>
                    <w:spacing w:after="50"/>
                    <w:rPr>
                      <w:rFonts w:ascii="Calibri" w:hAnsi="Calibri"/>
                    </w:rPr>
                  </w:pPr>
                  <w:r w:rsidRPr="005355AE">
                    <w:rPr>
                      <w:noProof/>
                    </w:rPr>
                    <w:drawing>
                      <wp:inline distT="0" distB="0" distL="0" distR="0" wp14:anchorId="23856396" wp14:editId="4F4A2E7C">
                        <wp:extent cx="2148876" cy="1610751"/>
                        <wp:effectExtent l="0" t="0" r="0" b="8890"/>
                        <wp:docPr id="1662712430" name="图片 166271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1023" cy="1612360"/>
                                </a:xfrm>
                                <a:prstGeom prst="rect">
                                  <a:avLst/>
                                </a:prstGeom>
                                <a:noFill/>
                                <a:ln>
                                  <a:noFill/>
                                </a:ln>
                              </pic:spPr>
                            </pic:pic>
                          </a:graphicData>
                        </a:graphic>
                      </wp:inline>
                    </w:drawing>
                  </w:r>
                </w:p>
                <w:p w14:paraId="10CE847C" w14:textId="77777777" w:rsidR="009A2C19" w:rsidRPr="006331F4" w:rsidRDefault="009A2C19" w:rsidP="00D10646">
                  <w:pPr>
                    <w:pStyle w:val="affff0"/>
                    <w:numPr>
                      <w:ilvl w:val="0"/>
                      <w:numId w:val="60"/>
                    </w:numPr>
                    <w:snapToGrid w:val="0"/>
                    <w:spacing w:after="50"/>
                    <w:ind w:firstLineChars="0"/>
                    <w:jc w:val="center"/>
                  </w:pPr>
                  <w:r>
                    <w:t>Paging period = 6ms</w:t>
                  </w:r>
                </w:p>
              </w:tc>
              <w:tc>
                <w:tcPr>
                  <w:tcW w:w="3828" w:type="dxa"/>
                </w:tcPr>
                <w:p w14:paraId="5DBD4A29" w14:textId="77777777" w:rsidR="009A2C19" w:rsidRDefault="009A2C19" w:rsidP="00D10646">
                  <w:pPr>
                    <w:snapToGrid w:val="0"/>
                    <w:spacing w:after="50"/>
                    <w:rPr>
                      <w:rFonts w:ascii="Calibri" w:hAnsi="Calibri"/>
                    </w:rPr>
                  </w:pPr>
                  <w:r w:rsidRPr="004B5EE0">
                    <w:rPr>
                      <w:noProof/>
                    </w:rPr>
                    <w:drawing>
                      <wp:inline distT="0" distB="0" distL="0" distR="0" wp14:anchorId="6BE61F57" wp14:editId="764D33B4">
                        <wp:extent cx="1983545" cy="1486823"/>
                        <wp:effectExtent l="0" t="0" r="0" b="0"/>
                        <wp:docPr id="847639899" name="图片 84763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9153" cy="1491027"/>
                                </a:xfrm>
                                <a:prstGeom prst="rect">
                                  <a:avLst/>
                                </a:prstGeom>
                                <a:noFill/>
                                <a:ln>
                                  <a:noFill/>
                                </a:ln>
                              </pic:spPr>
                            </pic:pic>
                          </a:graphicData>
                        </a:graphic>
                      </wp:inline>
                    </w:drawing>
                  </w:r>
                </w:p>
                <w:p w14:paraId="41D2E651" w14:textId="77777777" w:rsidR="009A2C19" w:rsidRPr="006331F4" w:rsidRDefault="009A2C19" w:rsidP="00D10646">
                  <w:pPr>
                    <w:pStyle w:val="affff0"/>
                    <w:snapToGrid w:val="0"/>
                    <w:spacing w:after="50"/>
                    <w:ind w:left="360" w:firstLineChars="0" w:firstLine="0"/>
                  </w:pPr>
                  <w:r w:rsidRPr="006331F4">
                    <w:rPr>
                      <w:rFonts w:ascii="Times New Roman" w:hAnsi="Times New Roman" w:hint="eastAsia"/>
                    </w:rPr>
                    <w:t xml:space="preserve">Paging period = </w:t>
                  </w:r>
                  <w:r>
                    <w:rPr>
                      <w:rFonts w:ascii="Times New Roman" w:hAnsi="Times New Roman"/>
                    </w:rPr>
                    <w:t>1</w:t>
                  </w:r>
                  <w:r w:rsidRPr="006331F4">
                    <w:rPr>
                      <w:rFonts w:ascii="Times New Roman" w:hAnsi="Times New Roman" w:hint="eastAsia"/>
                    </w:rPr>
                    <w:t>6ms</w:t>
                  </w:r>
                </w:p>
              </w:tc>
            </w:tr>
          </w:tbl>
          <w:p w14:paraId="24122D68" w14:textId="77777777" w:rsidR="009A2C19" w:rsidRDefault="009A2C19" w:rsidP="00D10646">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Figure</w:t>
            </w:r>
            <w:r>
              <w:rPr>
                <w:rFonts w:ascii="Times New Roman" w:eastAsia="宋体" w:hAnsi="Times New Roman" w:cs="Times New Roman" w:hint="eastAsia"/>
                <w:kern w:val="0"/>
                <w:sz w:val="20"/>
                <w:szCs w:val="24"/>
              </w:rPr>
              <w:t xml:space="preserve"> </w:t>
            </w:r>
            <w:r w:rsidRPr="006331F4">
              <w:rPr>
                <w:rFonts w:ascii="Times New Roman" w:eastAsia="宋体" w:hAnsi="Times New Roman" w:cs="Times New Roman"/>
                <w:kern w:val="0"/>
                <w:sz w:val="20"/>
                <w:szCs w:val="24"/>
              </w:rPr>
              <w:t xml:space="preserve">1. </w:t>
            </w:r>
            <w:r w:rsidRPr="00141707">
              <w:rPr>
                <w:rFonts w:ascii="Times New Roman" w:eastAsia="宋体" w:hAnsi="Times New Roman" w:cs="Times New Roman" w:hint="eastAsia"/>
                <w:kern w:val="0"/>
                <w:sz w:val="20"/>
                <w:szCs w:val="24"/>
              </w:rPr>
              <w:t>Time required to inventory 100% of devices for 2 RA resources and 6/16ms paging period</w:t>
            </w:r>
          </w:p>
          <w:p w14:paraId="6864A16E" w14:textId="77777777" w:rsidR="009A2C19" w:rsidRPr="00E01F26" w:rsidRDefault="009A2C19" w:rsidP="00D10646">
            <w:pPr>
              <w:snapToGrid w:val="0"/>
              <w:spacing w:after="50"/>
              <w:jc w:val="center"/>
              <w:rPr>
                <w:rFonts w:ascii="Times New Roman" w:eastAsia="宋体" w:hAnsi="Times New Roman" w:cs="Times New Roman"/>
                <w:kern w:val="0"/>
                <w:sz w:val="20"/>
                <w:szCs w:val="24"/>
              </w:rPr>
            </w:pPr>
          </w:p>
          <w:p w14:paraId="7791F111" w14:textId="77777777" w:rsidR="009A2C19" w:rsidRPr="00E01F26" w:rsidRDefault="009A2C19" w:rsidP="00D10646">
            <w:pPr>
              <w:snapToGrid w:val="0"/>
              <w:spacing w:after="50"/>
              <w:jc w:val="center"/>
              <w:rPr>
                <w:rFonts w:ascii="Calibri" w:hAnsi="Calibri"/>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 xml:space="preserve">able </w:t>
            </w:r>
            <w:r>
              <w:rPr>
                <w:rFonts w:ascii="Times New Roman" w:hAnsi="Times New Roman" w:cs="Times New Roman" w:hint="eastAsia"/>
                <w:sz w:val="20"/>
                <w:szCs w:val="20"/>
              </w:rPr>
              <w:t>1</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Pr="00141707">
              <w:rPr>
                <w:rFonts w:ascii="Times New Roman" w:hAnsi="Times New Roman" w:cs="Times New Roman" w:hint="eastAsia"/>
                <w:sz w:val="20"/>
                <w:szCs w:val="20"/>
              </w:rPr>
              <w:t>Time required to inventory 100% of devices using 2 RA resources per paging message</w:t>
            </w:r>
          </w:p>
          <w:tbl>
            <w:tblPr>
              <w:tblStyle w:val="1-1"/>
              <w:tblW w:w="0" w:type="auto"/>
              <w:tblLayout w:type="fixed"/>
              <w:tblLook w:val="04A0" w:firstRow="1" w:lastRow="0" w:firstColumn="1" w:lastColumn="0" w:noHBand="0" w:noVBand="1"/>
            </w:tblPr>
            <w:tblGrid>
              <w:gridCol w:w="3994"/>
              <w:gridCol w:w="1559"/>
              <w:gridCol w:w="1805"/>
            </w:tblGrid>
            <w:tr w:rsidR="009A2C19" w:rsidRPr="0066373F" w14:paraId="2821D344" w14:textId="77777777" w:rsidTr="00D10646">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3994" w:type="dxa"/>
                  <w:vMerge w:val="restart"/>
                </w:tcPr>
                <w:p w14:paraId="34DA1FE6"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364" w:type="dxa"/>
                  <w:gridSpan w:val="2"/>
                </w:tcPr>
                <w:p w14:paraId="2F0684CF" w14:textId="77777777" w:rsidR="009A2C19" w:rsidRPr="00E01F26" w:rsidRDefault="009A2C19" w:rsidP="00D1064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9A2C19" w:rsidRPr="0066373F" w14:paraId="69FD25F7" w14:textId="77777777" w:rsidTr="00D10646">
              <w:trPr>
                <w:trHeight w:val="449"/>
              </w:trPr>
              <w:tc>
                <w:tcPr>
                  <w:cnfStyle w:val="001000000000" w:firstRow="0" w:lastRow="0" w:firstColumn="1" w:lastColumn="0" w:oddVBand="0" w:evenVBand="0" w:oddHBand="0" w:evenHBand="0" w:firstRowFirstColumn="0" w:firstRowLastColumn="0" w:lastRowFirstColumn="0" w:lastRowLastColumn="0"/>
                  <w:tcW w:w="3994" w:type="dxa"/>
                  <w:vMerge/>
                </w:tcPr>
                <w:p w14:paraId="34B297EB" w14:textId="77777777" w:rsidR="009A2C19" w:rsidRPr="00E01F26" w:rsidRDefault="009A2C19" w:rsidP="00D10646">
                  <w:pPr>
                    <w:rPr>
                      <w:rFonts w:ascii="Times New Roman" w:hAnsi="Times New Roman" w:cs="Times New Roman"/>
                      <w:sz w:val="20"/>
                      <w:szCs w:val="21"/>
                    </w:rPr>
                  </w:pPr>
                </w:p>
              </w:tc>
              <w:tc>
                <w:tcPr>
                  <w:tcW w:w="1559" w:type="dxa"/>
                </w:tcPr>
                <w:p w14:paraId="427ADF6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05" w:type="dxa"/>
                </w:tcPr>
                <w:p w14:paraId="7ED91B6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9A2C19" w:rsidRPr="0066373F" w14:paraId="198A3F84"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2FA67622"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559" w:type="dxa"/>
                </w:tcPr>
                <w:p w14:paraId="200EC46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21.16</w:t>
                  </w:r>
                </w:p>
              </w:tc>
              <w:tc>
                <w:tcPr>
                  <w:tcW w:w="1805" w:type="dxa"/>
                </w:tcPr>
                <w:p w14:paraId="71926DC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55.69</w:t>
                  </w:r>
                </w:p>
              </w:tc>
            </w:tr>
            <w:tr w:rsidR="009A2C19" w:rsidRPr="0066373F" w14:paraId="102854C9"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67B364B9"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559" w:type="dxa"/>
                </w:tcPr>
                <w:p w14:paraId="682BE8C4"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17.918</w:t>
                  </w:r>
                </w:p>
              </w:tc>
              <w:tc>
                <w:tcPr>
                  <w:tcW w:w="1805" w:type="dxa"/>
                </w:tcPr>
                <w:p w14:paraId="778DA60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42.019</w:t>
                  </w:r>
                </w:p>
              </w:tc>
            </w:tr>
            <w:tr w:rsidR="009A2C19" w:rsidRPr="0066373F" w14:paraId="2BF55BCA"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7649537F" w14:textId="77777777" w:rsidR="009A2C19" w:rsidRPr="00E01F26" w:rsidRDefault="009A2C19" w:rsidP="00D10646">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559" w:type="dxa"/>
                </w:tcPr>
                <w:p w14:paraId="76151CFB" w14:textId="77777777" w:rsidR="009A2C19" w:rsidRPr="00240CB2"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6.309</w:t>
                  </w:r>
                </w:p>
              </w:tc>
              <w:tc>
                <w:tcPr>
                  <w:tcW w:w="1805" w:type="dxa"/>
                </w:tcPr>
                <w:p w14:paraId="2305AE1D" w14:textId="77777777" w:rsidR="009A2C19" w:rsidRPr="00240CB2"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12.833</w:t>
                  </w:r>
                </w:p>
              </w:tc>
            </w:tr>
            <w:tr w:rsidR="009A2C19" w:rsidRPr="0066373F" w14:paraId="2322AEF4"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7ECF1245"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559" w:type="dxa"/>
                </w:tcPr>
                <w:p w14:paraId="68FCE29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19.677</w:t>
                  </w:r>
                </w:p>
              </w:tc>
              <w:tc>
                <w:tcPr>
                  <w:tcW w:w="1805" w:type="dxa"/>
                </w:tcPr>
                <w:p w14:paraId="488EA37C"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44.179</w:t>
                  </w:r>
                </w:p>
              </w:tc>
            </w:tr>
            <w:tr w:rsidR="009A2C19" w:rsidRPr="0066373F" w14:paraId="5841DDAB"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049E977E"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559" w:type="dxa"/>
                </w:tcPr>
                <w:p w14:paraId="53266FE0"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13.30</w:t>
                  </w:r>
                </w:p>
              </w:tc>
              <w:tc>
                <w:tcPr>
                  <w:tcW w:w="1805" w:type="dxa"/>
                </w:tcPr>
                <w:p w14:paraId="049EB993"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23.747</w:t>
                  </w:r>
                </w:p>
              </w:tc>
            </w:tr>
          </w:tbl>
          <w:p w14:paraId="71E1DBD5" w14:textId="77777777" w:rsidR="009A2C19" w:rsidRDefault="009A2C19" w:rsidP="00D10646">
            <w:pPr>
              <w:pStyle w:val="TAL"/>
              <w:rPr>
                <w:rFonts w:eastAsiaTheme="minorEastAsia"/>
                <w:b/>
                <w:bCs/>
                <w:lang w:val="en-US" w:eastAsia="zh-CN"/>
              </w:rPr>
            </w:pPr>
          </w:p>
          <w:p w14:paraId="00BB7E1B" w14:textId="77777777" w:rsidR="009A2C19" w:rsidRPr="00417FA3" w:rsidRDefault="009A2C19" w:rsidP="00D10646">
            <w:pPr>
              <w:pStyle w:val="TAL"/>
              <w:numPr>
                <w:ilvl w:val="0"/>
                <w:numId w:val="42"/>
              </w:numPr>
              <w:ind w:leftChars="50" w:left="389" w:hanging="284"/>
              <w:rPr>
                <w:b/>
                <w:bCs/>
              </w:rPr>
            </w:pPr>
            <w:r w:rsidRPr="00417FA3">
              <w:rPr>
                <w:rFonts w:eastAsiaTheme="minorEastAsia"/>
                <w:b/>
                <w:bCs/>
                <w:lang w:val="en-US" w:eastAsia="zh-CN"/>
              </w:rPr>
              <w:t>Case 2: For 4 RA resources and paging period of 6ms and 16ms</w:t>
            </w:r>
          </w:p>
          <w:tbl>
            <w:tblPr>
              <w:tblStyle w:val="afffa"/>
              <w:tblW w:w="0" w:type="auto"/>
              <w:tblLayout w:type="fixed"/>
              <w:tblLook w:val="04A0" w:firstRow="1" w:lastRow="0" w:firstColumn="1" w:lastColumn="0" w:noHBand="0" w:noVBand="1"/>
            </w:tblPr>
            <w:tblGrid>
              <w:gridCol w:w="3568"/>
              <w:gridCol w:w="3686"/>
            </w:tblGrid>
            <w:tr w:rsidR="009A2C19" w14:paraId="567CA24F" w14:textId="77777777" w:rsidTr="00D10646">
              <w:trPr>
                <w:trHeight w:val="3709"/>
              </w:trPr>
              <w:tc>
                <w:tcPr>
                  <w:tcW w:w="3568" w:type="dxa"/>
                </w:tcPr>
                <w:p w14:paraId="33E191E0" w14:textId="77777777" w:rsidR="009A2C19" w:rsidRDefault="009A2C19" w:rsidP="00D10646">
                  <w:pPr>
                    <w:snapToGrid w:val="0"/>
                    <w:spacing w:after="50"/>
                    <w:rPr>
                      <w:rFonts w:ascii="Calibri" w:hAnsi="Calibri"/>
                    </w:rPr>
                  </w:pPr>
                  <w:r w:rsidRPr="00D1172F">
                    <w:rPr>
                      <w:noProof/>
                    </w:rPr>
                    <w:lastRenderedPageBreak/>
                    <w:drawing>
                      <wp:inline distT="0" distB="0" distL="0" distR="0" wp14:anchorId="0AC57E33" wp14:editId="55871D1A">
                        <wp:extent cx="2102969" cy="1575581"/>
                        <wp:effectExtent l="0" t="0" r="0" b="5715"/>
                        <wp:docPr id="2024578397" name="图片 202457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9004" cy="1580103"/>
                                </a:xfrm>
                                <a:prstGeom prst="rect">
                                  <a:avLst/>
                                </a:prstGeom>
                                <a:noFill/>
                                <a:ln>
                                  <a:noFill/>
                                </a:ln>
                              </pic:spPr>
                            </pic:pic>
                          </a:graphicData>
                        </a:graphic>
                      </wp:inline>
                    </w:drawing>
                  </w:r>
                </w:p>
                <w:p w14:paraId="6FA5FD77" w14:textId="77777777" w:rsidR="009A2C19" w:rsidRPr="006331F4" w:rsidRDefault="009A2C19" w:rsidP="00D10646">
                  <w:pPr>
                    <w:pStyle w:val="affff0"/>
                    <w:numPr>
                      <w:ilvl w:val="0"/>
                      <w:numId w:val="61"/>
                    </w:numPr>
                    <w:snapToGrid w:val="0"/>
                    <w:spacing w:after="50"/>
                    <w:ind w:firstLineChars="0"/>
                    <w:jc w:val="center"/>
                  </w:pPr>
                  <w:r w:rsidRPr="006331F4">
                    <w:rPr>
                      <w:rFonts w:ascii="Times New Roman" w:hAnsi="Times New Roman" w:hint="eastAsia"/>
                    </w:rPr>
                    <w:t>Paging period = 6ms</w:t>
                  </w:r>
                </w:p>
              </w:tc>
              <w:tc>
                <w:tcPr>
                  <w:tcW w:w="3686" w:type="dxa"/>
                </w:tcPr>
                <w:p w14:paraId="4DF9A153" w14:textId="77777777" w:rsidR="009A2C19" w:rsidRDefault="009A2C19" w:rsidP="00D10646">
                  <w:pPr>
                    <w:snapToGrid w:val="0"/>
                    <w:spacing w:after="50"/>
                    <w:rPr>
                      <w:rFonts w:ascii="Calibri" w:hAnsi="Calibri"/>
                    </w:rPr>
                  </w:pPr>
                  <w:r w:rsidRPr="00010D0C">
                    <w:rPr>
                      <w:noProof/>
                    </w:rPr>
                    <w:drawing>
                      <wp:inline distT="0" distB="0" distL="0" distR="0" wp14:anchorId="3B745F96" wp14:editId="7A83E1F8">
                        <wp:extent cx="2121746" cy="1589649"/>
                        <wp:effectExtent l="0" t="0" r="0" b="0"/>
                        <wp:docPr id="657278091" name="图片 65727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24050" cy="1591375"/>
                                </a:xfrm>
                                <a:prstGeom prst="rect">
                                  <a:avLst/>
                                </a:prstGeom>
                                <a:noFill/>
                                <a:ln>
                                  <a:noFill/>
                                </a:ln>
                              </pic:spPr>
                            </pic:pic>
                          </a:graphicData>
                        </a:graphic>
                      </wp:inline>
                    </w:drawing>
                  </w:r>
                </w:p>
                <w:p w14:paraId="7CAEBC59" w14:textId="77777777" w:rsidR="009A2C19" w:rsidRPr="006331F4" w:rsidRDefault="009A2C19" w:rsidP="00D10646">
                  <w:pPr>
                    <w:pStyle w:val="affff0"/>
                    <w:numPr>
                      <w:ilvl w:val="0"/>
                      <w:numId w:val="61"/>
                    </w:numPr>
                    <w:snapToGrid w:val="0"/>
                    <w:spacing w:after="50"/>
                    <w:ind w:firstLineChars="0"/>
                    <w:jc w:val="center"/>
                  </w:pPr>
                  <w:r w:rsidRPr="006331F4">
                    <w:rPr>
                      <w:rFonts w:ascii="Times New Roman" w:hAnsi="Times New Roman" w:hint="eastAsia"/>
                    </w:rPr>
                    <w:t>Paging period = 16ms</w:t>
                  </w:r>
                </w:p>
              </w:tc>
            </w:tr>
          </w:tbl>
          <w:p w14:paraId="066B93D5" w14:textId="77777777" w:rsidR="009A2C19" w:rsidRDefault="009A2C19" w:rsidP="00D10646">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 xml:space="preserve">Figure 2. </w:t>
            </w:r>
            <w:r w:rsidRPr="00141707">
              <w:rPr>
                <w:rFonts w:ascii="Times New Roman" w:eastAsia="宋体" w:hAnsi="Times New Roman" w:cs="Times New Roman" w:hint="eastAsia"/>
                <w:kern w:val="0"/>
                <w:sz w:val="20"/>
                <w:szCs w:val="24"/>
              </w:rPr>
              <w:t>Time required to inventory 100% of devices</w:t>
            </w:r>
            <w:r>
              <w:rPr>
                <w:rFonts w:ascii="Times New Roman" w:eastAsia="宋体" w:hAnsi="Times New Roman" w:cs="Times New Roman"/>
                <w:kern w:val="0"/>
                <w:sz w:val="20"/>
                <w:szCs w:val="24"/>
              </w:rPr>
              <w:t xml:space="preserve"> f</w:t>
            </w:r>
            <w:r w:rsidRPr="008203EF">
              <w:rPr>
                <w:rFonts w:ascii="Times New Roman" w:eastAsia="宋体" w:hAnsi="Times New Roman" w:cs="Times New Roman"/>
                <w:kern w:val="0"/>
                <w:sz w:val="20"/>
                <w:szCs w:val="24"/>
              </w:rPr>
              <w:t xml:space="preserve">or </w:t>
            </w:r>
            <w:r>
              <w:rPr>
                <w:rFonts w:ascii="Times New Roman" w:eastAsia="宋体" w:hAnsi="Times New Roman" w:cs="Times New Roman" w:hint="eastAsia"/>
                <w:kern w:val="0"/>
                <w:sz w:val="20"/>
                <w:szCs w:val="24"/>
              </w:rPr>
              <w:t xml:space="preserve">4 </w:t>
            </w:r>
            <w:r w:rsidRPr="008203EF">
              <w:rPr>
                <w:rFonts w:ascii="Times New Roman" w:eastAsia="宋体" w:hAnsi="Times New Roman" w:cs="Times New Roman"/>
                <w:kern w:val="0"/>
                <w:sz w:val="20"/>
                <w:szCs w:val="24"/>
              </w:rPr>
              <w:t>RA resource</w:t>
            </w:r>
            <w:r>
              <w:rPr>
                <w:rFonts w:ascii="Times New Roman" w:eastAsia="宋体" w:hAnsi="Times New Roman" w:cs="Times New Roman" w:hint="eastAsia"/>
                <w:kern w:val="0"/>
                <w:sz w:val="20"/>
                <w:szCs w:val="24"/>
              </w:rPr>
              <w:t>s</w:t>
            </w:r>
            <w:r w:rsidRPr="008203EF">
              <w:rPr>
                <w:rFonts w:ascii="Times New Roman" w:eastAsia="宋体" w:hAnsi="Times New Roman" w:cs="Times New Roman"/>
                <w:kern w:val="0"/>
                <w:sz w:val="20"/>
                <w:szCs w:val="24"/>
              </w:rPr>
              <w:t xml:space="preserve"> and 6/16ms paging period</w:t>
            </w:r>
          </w:p>
          <w:p w14:paraId="681311C4" w14:textId="77777777" w:rsidR="009A2C19" w:rsidRDefault="009A2C19" w:rsidP="00D10646">
            <w:pPr>
              <w:snapToGrid w:val="0"/>
              <w:spacing w:after="50"/>
              <w:jc w:val="center"/>
              <w:rPr>
                <w:rFonts w:ascii="Times New Roman" w:eastAsia="宋体" w:hAnsi="Times New Roman" w:cs="Times New Roman"/>
                <w:kern w:val="0"/>
                <w:sz w:val="20"/>
                <w:szCs w:val="24"/>
              </w:rPr>
            </w:pPr>
          </w:p>
          <w:p w14:paraId="3E9D7FAB" w14:textId="77777777" w:rsidR="009A2C19" w:rsidRPr="00417FA3" w:rsidRDefault="009A2C19" w:rsidP="00D10646">
            <w:pPr>
              <w:snapToGrid w:val="0"/>
              <w:spacing w:after="50"/>
              <w:jc w:val="center"/>
              <w:rPr>
                <w:rFonts w:ascii="Times New Roman" w:hAnsi="Times New Roman" w:cs="Times New Roman"/>
                <w:sz w:val="20"/>
                <w:szCs w:val="20"/>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able</w:t>
            </w:r>
            <w:r>
              <w:rPr>
                <w:rFonts w:ascii="Times New Roman" w:hAnsi="Times New Roman" w:cs="Times New Roman" w:hint="eastAsia"/>
                <w:sz w:val="20"/>
                <w:szCs w:val="20"/>
              </w:rPr>
              <w:t xml:space="preserve"> 2</w:t>
            </w:r>
            <w:r w:rsidRPr="00417FA3">
              <w:rPr>
                <w:rFonts w:ascii="Times New Roman" w:hAnsi="Times New Roman" w:cs="Times New Roman"/>
                <w:sz w:val="20"/>
                <w:szCs w:val="20"/>
              </w:rPr>
              <w:t>: Time required to inventory 100% of devices using 4 RA resources per paging message</w:t>
            </w:r>
          </w:p>
          <w:tbl>
            <w:tblPr>
              <w:tblStyle w:val="1-1"/>
              <w:tblW w:w="0" w:type="auto"/>
              <w:tblLayout w:type="fixed"/>
              <w:tblLook w:val="04A0" w:firstRow="1" w:lastRow="0" w:firstColumn="1" w:lastColumn="0" w:noHBand="0" w:noVBand="1"/>
            </w:tblPr>
            <w:tblGrid>
              <w:gridCol w:w="3710"/>
              <w:gridCol w:w="1701"/>
              <w:gridCol w:w="1824"/>
            </w:tblGrid>
            <w:tr w:rsidR="009A2C19" w:rsidRPr="0066373F" w14:paraId="0DFCF72A" w14:textId="77777777" w:rsidTr="00D10646">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710" w:type="dxa"/>
                  <w:vMerge w:val="restart"/>
                </w:tcPr>
                <w:p w14:paraId="3B379970"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525" w:type="dxa"/>
                  <w:gridSpan w:val="2"/>
                </w:tcPr>
                <w:p w14:paraId="5F06411E" w14:textId="77777777" w:rsidR="009A2C19" w:rsidRPr="00E01F26" w:rsidRDefault="009A2C19" w:rsidP="00D1064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9A2C19" w:rsidRPr="0066373F" w14:paraId="1EC7F503" w14:textId="77777777" w:rsidTr="00D10646">
              <w:trPr>
                <w:trHeight w:val="409"/>
              </w:trPr>
              <w:tc>
                <w:tcPr>
                  <w:cnfStyle w:val="001000000000" w:firstRow="0" w:lastRow="0" w:firstColumn="1" w:lastColumn="0" w:oddVBand="0" w:evenVBand="0" w:oddHBand="0" w:evenHBand="0" w:firstRowFirstColumn="0" w:firstRowLastColumn="0" w:lastRowFirstColumn="0" w:lastRowLastColumn="0"/>
                  <w:tcW w:w="3710" w:type="dxa"/>
                  <w:vMerge/>
                </w:tcPr>
                <w:p w14:paraId="3CA2C2E0" w14:textId="77777777" w:rsidR="009A2C19" w:rsidRPr="00E01F26" w:rsidRDefault="009A2C19" w:rsidP="00D10646">
                  <w:pPr>
                    <w:rPr>
                      <w:rFonts w:ascii="Times New Roman" w:hAnsi="Times New Roman" w:cs="Times New Roman"/>
                      <w:sz w:val="20"/>
                      <w:szCs w:val="21"/>
                    </w:rPr>
                  </w:pPr>
                </w:p>
              </w:tc>
              <w:tc>
                <w:tcPr>
                  <w:tcW w:w="1701" w:type="dxa"/>
                </w:tcPr>
                <w:p w14:paraId="4B1AE331"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24" w:type="dxa"/>
                </w:tcPr>
                <w:p w14:paraId="618AA424"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9A2C19" w:rsidRPr="0066373F" w14:paraId="4A12D685"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780F3832"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701" w:type="dxa"/>
                </w:tcPr>
                <w:p w14:paraId="7AEBDAA2"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10.567</w:t>
                  </w:r>
                </w:p>
              </w:tc>
              <w:tc>
                <w:tcPr>
                  <w:tcW w:w="1824" w:type="dxa"/>
                </w:tcPr>
                <w:p w14:paraId="452F7E73"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28.538</w:t>
                  </w:r>
                </w:p>
              </w:tc>
            </w:tr>
            <w:tr w:rsidR="009A2C19" w:rsidRPr="0066373F" w14:paraId="001CF79A"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4FBC96DD"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701" w:type="dxa"/>
                </w:tcPr>
                <w:p w14:paraId="10F4815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7.805</w:t>
                  </w:r>
                </w:p>
              </w:tc>
              <w:tc>
                <w:tcPr>
                  <w:tcW w:w="1824" w:type="dxa"/>
                </w:tcPr>
                <w:p w14:paraId="0F13A7E7"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22.732</w:t>
                  </w:r>
                </w:p>
              </w:tc>
            </w:tr>
            <w:tr w:rsidR="009A2C19" w:rsidRPr="0066373F" w14:paraId="729FEF94"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725388A3" w14:textId="77777777" w:rsidR="009A2C19" w:rsidRPr="00E01F26" w:rsidRDefault="009A2C19" w:rsidP="00D10646">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701" w:type="dxa"/>
                </w:tcPr>
                <w:p w14:paraId="09ADD02D"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2.50</w:t>
                  </w:r>
                </w:p>
              </w:tc>
              <w:tc>
                <w:tcPr>
                  <w:tcW w:w="1824" w:type="dxa"/>
                </w:tcPr>
                <w:p w14:paraId="6C18130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6.67</w:t>
                  </w:r>
                </w:p>
              </w:tc>
            </w:tr>
            <w:tr w:rsidR="009A2C19" w:rsidRPr="0066373F" w14:paraId="5B7FFF96"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7CB6E564"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701" w:type="dxa"/>
                </w:tcPr>
                <w:p w14:paraId="0F8B2B70"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10.441</w:t>
                  </w:r>
                </w:p>
              </w:tc>
              <w:tc>
                <w:tcPr>
                  <w:tcW w:w="1824" w:type="dxa"/>
                </w:tcPr>
                <w:p w14:paraId="690E0FC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22.684</w:t>
                  </w:r>
                </w:p>
              </w:tc>
            </w:tr>
            <w:tr w:rsidR="009A2C19" w:rsidRPr="0066373F" w14:paraId="1F32391C"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587D0378"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701" w:type="dxa"/>
                </w:tcPr>
                <w:p w14:paraId="4EFAF499"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7.284</w:t>
                  </w:r>
                </w:p>
              </w:tc>
              <w:tc>
                <w:tcPr>
                  <w:tcW w:w="1824" w:type="dxa"/>
                </w:tcPr>
                <w:p w14:paraId="0C8681E7"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12.081</w:t>
                  </w:r>
                </w:p>
              </w:tc>
            </w:tr>
          </w:tbl>
          <w:p w14:paraId="64C5B7DE" w14:textId="77777777" w:rsidR="009A2C19" w:rsidRDefault="009A2C19" w:rsidP="00D10646">
            <w:pPr>
              <w:pStyle w:val="TAL"/>
              <w:rPr>
                <w:rFonts w:eastAsiaTheme="minorEastAsia"/>
                <w:b/>
                <w:bCs/>
                <w:lang w:val="en-US" w:eastAsia="zh-CN"/>
              </w:rPr>
            </w:pPr>
          </w:p>
          <w:p w14:paraId="102BB18B" w14:textId="77777777" w:rsidR="009A2C19" w:rsidRPr="00EA6BDA" w:rsidRDefault="009A2C19" w:rsidP="00D10646">
            <w:pPr>
              <w:pStyle w:val="TAL"/>
              <w:rPr>
                <w:rFonts w:eastAsiaTheme="minorEastAsia"/>
                <w:b/>
                <w:bCs/>
                <w:lang w:val="en-US" w:eastAsia="zh-CN"/>
              </w:rPr>
            </w:pPr>
            <w:r w:rsidRPr="00417FA3">
              <w:rPr>
                <w:b/>
                <w:bCs/>
                <w:lang w:val="en-US" w:eastAsia="zh-CN"/>
              </w:rPr>
              <w:t>Observations</w:t>
            </w:r>
            <w:r>
              <w:rPr>
                <w:rFonts w:eastAsiaTheme="minorEastAsia" w:hint="eastAsia"/>
                <w:b/>
                <w:bCs/>
                <w:lang w:val="en-US" w:eastAsia="zh-CN"/>
              </w:rPr>
              <w:t xml:space="preserve"> based on above Case 1 and Case 2</w:t>
            </w:r>
          </w:p>
          <w:p w14:paraId="7746D891" w14:textId="77777777" w:rsidR="009A2C19" w:rsidRPr="00417FA3" w:rsidRDefault="009A2C19" w:rsidP="00D10646">
            <w:pPr>
              <w:pStyle w:val="TAL"/>
              <w:rPr>
                <w:rFonts w:eastAsiaTheme="minorEastAsia"/>
                <w:b/>
                <w:bCs/>
                <w:lang w:val="en-US" w:eastAsia="zh-CN"/>
              </w:rPr>
            </w:pPr>
          </w:p>
          <w:p w14:paraId="73EF1FEB" w14:textId="77777777" w:rsidR="009A2C19" w:rsidRPr="00417FA3" w:rsidRDefault="009A2C19" w:rsidP="00D10646">
            <w:pPr>
              <w:adjustRightInd w:val="0"/>
              <w:snapToGrid w:val="0"/>
              <w:rPr>
                <w:rFonts w:ascii="Arial" w:eastAsia="宋体" w:hAnsi="Arial" w:cs="Arial"/>
                <w:kern w:val="0"/>
                <w:sz w:val="18"/>
                <w:szCs w:val="18"/>
              </w:rPr>
            </w:pPr>
            <w:r w:rsidRPr="00417FA3">
              <w:rPr>
                <w:rFonts w:ascii="Arial" w:eastAsia="宋体" w:hAnsi="Arial" w:cs="Arial"/>
                <w:kern w:val="0"/>
                <w:sz w:val="18"/>
                <w:szCs w:val="18"/>
              </w:rPr>
              <w:t xml:space="preserve">Observation 1: </w:t>
            </w:r>
          </w:p>
          <w:p w14:paraId="37A87448"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Decreasing the paging period reduces total inventory latency across all schemes.</w:t>
            </w:r>
          </w:p>
          <w:p w14:paraId="5481B603"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2 RA resources scheduled by a single paging message, when the paging period is reduced from 16ms to 6ms,</w:t>
            </w:r>
          </w:p>
          <w:p w14:paraId="0F30725A"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Schemes 1 and 2 reduce the time to inventory all devices by about 62% and 57% for periodic R2D transmission, and by about 55% and 44% for aperiodic R2D transmission.</w:t>
            </w:r>
          </w:p>
          <w:p w14:paraId="509F9154"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achieves about 51% reduction for periodic R2D transmission.</w:t>
            </w:r>
          </w:p>
          <w:p w14:paraId="14972AEB"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4 RA resources scheduled by a single paging message, when the paging period is reduced from 16ms to 6ms,</w:t>
            </w:r>
          </w:p>
          <w:p w14:paraId="06564654"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63% and 66% time</w:t>
            </w:r>
            <w:proofErr w:type="gramEnd"/>
            <w:r w:rsidRPr="00417FA3">
              <w:rPr>
                <w:rFonts w:ascii="Arial" w:hAnsi="Arial" w:cs="Arial"/>
                <w:sz w:val="18"/>
                <w:szCs w:val="18"/>
              </w:rPr>
              <w:t xml:space="preserve"> reduction for periodic R2D transmission, and 54% and 40% for aperiodic R2D transmission.</w:t>
            </w:r>
          </w:p>
          <w:p w14:paraId="36D4A689"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62% latency reduction for periodic R2D transmission.</w:t>
            </w:r>
          </w:p>
          <w:p w14:paraId="17059B15" w14:textId="77777777" w:rsidR="009A2C19" w:rsidRPr="00417FA3" w:rsidRDefault="009A2C19" w:rsidP="00D10646">
            <w:pPr>
              <w:adjustRightInd w:val="0"/>
              <w:snapToGrid w:val="0"/>
              <w:rPr>
                <w:rFonts w:ascii="Arial" w:hAnsi="Arial" w:cs="Arial"/>
                <w:sz w:val="18"/>
                <w:szCs w:val="18"/>
              </w:rPr>
            </w:pPr>
          </w:p>
          <w:p w14:paraId="4D1B28C7" w14:textId="77777777" w:rsidR="009A2C19" w:rsidRPr="00417FA3" w:rsidRDefault="009A2C19" w:rsidP="00D10646">
            <w:pPr>
              <w:adjustRightInd w:val="0"/>
              <w:snapToGrid w:val="0"/>
              <w:rPr>
                <w:rFonts w:ascii="Arial" w:hAnsi="Arial" w:cs="Arial"/>
                <w:sz w:val="18"/>
                <w:szCs w:val="18"/>
              </w:rPr>
            </w:pPr>
            <w:r w:rsidRPr="00417FA3">
              <w:rPr>
                <w:rFonts w:ascii="Arial" w:hAnsi="Arial" w:cs="Arial"/>
                <w:sz w:val="18"/>
                <w:szCs w:val="18"/>
              </w:rPr>
              <w:t>Observation 2:</w:t>
            </w:r>
          </w:p>
          <w:p w14:paraId="25F84452"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Increasing the random access (RA) resources for D2R transmission scheduled by a single A-IoT paging reduces total inventory latency significantly across all schemes.</w:t>
            </w:r>
          </w:p>
          <w:p w14:paraId="4061B217" w14:textId="77777777" w:rsidR="009A2C19" w:rsidRPr="00417FA3" w:rsidRDefault="009A2C19" w:rsidP="00D10646">
            <w:pPr>
              <w:pStyle w:val="affff0"/>
              <w:numPr>
                <w:ilvl w:val="1"/>
                <w:numId w:val="42"/>
              </w:numPr>
              <w:adjustRightInd w:val="0"/>
              <w:snapToGrid w:val="0"/>
              <w:ind w:firstLineChars="0"/>
              <w:rPr>
                <w:rFonts w:ascii="Arial" w:hAnsi="Arial" w:cs="Arial"/>
                <w:sz w:val="18"/>
                <w:szCs w:val="18"/>
              </w:rPr>
            </w:pPr>
            <w:r w:rsidRPr="00417FA3">
              <w:rPr>
                <w:rFonts w:ascii="Arial" w:eastAsia="宋体" w:hAnsi="Arial" w:cs="Arial"/>
                <w:kern w:val="0"/>
                <w:sz w:val="18"/>
                <w:szCs w:val="18"/>
              </w:rPr>
              <w:t xml:space="preserve">For 6ms paging period, when RA resources is increased from 2 to 4, </w:t>
            </w:r>
          </w:p>
          <w:p w14:paraId="7EF9EDF3"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eastAsia="宋体" w:hAnsi="Arial" w:cs="Arial"/>
                <w:kern w:val="0"/>
                <w:sz w:val="18"/>
                <w:szCs w:val="18"/>
              </w:rPr>
              <w:t>Scheme 1 and 2 reduce the time to inventory all devices by about 50% and 56% f</w:t>
            </w:r>
            <w:r w:rsidRPr="00417FA3">
              <w:rPr>
                <w:rFonts w:ascii="Arial" w:hAnsi="Arial" w:cs="Arial"/>
                <w:sz w:val="18"/>
                <w:szCs w:val="18"/>
              </w:rPr>
              <w:t>or periodic R2D transmission, and 47% and 45% for aperiodic R2D transmission.</w:t>
            </w:r>
          </w:p>
          <w:p w14:paraId="552A7C10"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 about 60% latency reduction for periodic R2D transmission with the reduced paging period from 16ms to 6ms.</w:t>
            </w:r>
          </w:p>
          <w:p w14:paraId="59E64428"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16ms paging period, when RA resources is increased from 2 to 4, </w:t>
            </w:r>
          </w:p>
          <w:p w14:paraId="71D1A445"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49% and 46% time</w:t>
            </w:r>
            <w:proofErr w:type="gramEnd"/>
            <w:r w:rsidRPr="00417FA3">
              <w:rPr>
                <w:rFonts w:ascii="Arial" w:hAnsi="Arial" w:cs="Arial"/>
                <w:sz w:val="18"/>
                <w:szCs w:val="18"/>
              </w:rPr>
              <w:t xml:space="preserve"> reduction for periodic R2D transmission, and about 48% and 49% for aperiodic R2D transmission.</w:t>
            </w:r>
          </w:p>
          <w:p w14:paraId="1297E0EF"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48% latency reduction for periodic R2D transmission.</w:t>
            </w:r>
          </w:p>
          <w:p w14:paraId="679CD9A8" w14:textId="77777777" w:rsidR="009A2C19" w:rsidRPr="00417FA3" w:rsidRDefault="009A2C19" w:rsidP="00D10646">
            <w:pPr>
              <w:adjustRightInd w:val="0"/>
              <w:snapToGrid w:val="0"/>
              <w:rPr>
                <w:rFonts w:ascii="Arial" w:hAnsi="Arial" w:cs="Arial"/>
                <w:sz w:val="18"/>
                <w:szCs w:val="18"/>
              </w:rPr>
            </w:pPr>
          </w:p>
          <w:p w14:paraId="07570203" w14:textId="77777777" w:rsidR="009A2C19" w:rsidRPr="00417FA3" w:rsidRDefault="009A2C19" w:rsidP="00D10646">
            <w:pPr>
              <w:adjustRightInd w:val="0"/>
              <w:snapToGrid w:val="0"/>
              <w:rPr>
                <w:rFonts w:ascii="Arial" w:hAnsi="Arial" w:cs="Arial"/>
                <w:sz w:val="18"/>
                <w:szCs w:val="18"/>
              </w:rPr>
            </w:pPr>
            <w:r w:rsidRPr="00417FA3">
              <w:rPr>
                <w:rFonts w:ascii="Arial" w:hAnsi="Arial" w:cs="Arial"/>
                <w:sz w:val="18"/>
                <w:szCs w:val="18"/>
              </w:rPr>
              <w:t>Observation</w:t>
            </w:r>
            <w:r w:rsidRPr="00EA6BDA">
              <w:rPr>
                <w:rFonts w:ascii="Arial" w:hAnsi="Arial" w:cs="Arial" w:hint="eastAsia"/>
                <w:sz w:val="18"/>
                <w:szCs w:val="18"/>
              </w:rPr>
              <w:t xml:space="preserve"> </w:t>
            </w:r>
            <w:r w:rsidRPr="00417FA3">
              <w:rPr>
                <w:rFonts w:ascii="Arial" w:hAnsi="Arial" w:cs="Arial"/>
                <w:sz w:val="18"/>
                <w:szCs w:val="18"/>
              </w:rPr>
              <w:t>3:</w:t>
            </w:r>
          </w:p>
          <w:p w14:paraId="2FF4E9DC" w14:textId="77777777" w:rsidR="009A2C19" w:rsidRPr="00417FA3" w:rsidRDefault="009A2C19" w:rsidP="00D10646">
            <w:pPr>
              <w:pStyle w:val="affff0"/>
              <w:numPr>
                <w:ilvl w:val="0"/>
                <w:numId w:val="63"/>
              </w:numPr>
              <w:adjustRightInd w:val="0"/>
              <w:snapToGrid w:val="0"/>
              <w:ind w:firstLineChars="0"/>
              <w:rPr>
                <w:rFonts w:ascii="Arial" w:hAnsi="Arial" w:cs="Arial"/>
                <w:sz w:val="18"/>
                <w:szCs w:val="18"/>
              </w:rPr>
            </w:pPr>
            <w:r w:rsidRPr="00417FA3">
              <w:rPr>
                <w:rFonts w:ascii="Arial" w:hAnsi="Arial" w:cs="Arial"/>
                <w:sz w:val="18"/>
                <w:szCs w:val="18"/>
              </w:rPr>
              <w:t xml:space="preserve">For Scheme 1 and Scheme 2, aperiodic R2D transmission can further reduce the </w:t>
            </w:r>
            <w:r w:rsidRPr="00417FA3">
              <w:rPr>
                <w:rFonts w:ascii="Arial" w:hAnsi="Arial" w:cs="Arial"/>
                <w:sz w:val="18"/>
                <w:szCs w:val="18"/>
              </w:rPr>
              <w:lastRenderedPageBreak/>
              <w:t>inventory time, especially for long paging period, although it results in more paging overhead than the periodic R2D transmission.</w:t>
            </w:r>
          </w:p>
          <w:p w14:paraId="61BC5C4F"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2 RA resources, compared to 6ms/16ms-period R2D transmissions, Scheme 1 and 2 further reduce the time to inventory all devices by about 7%/21% and 26%/43% with additional aperiodic R2D transmission </w:t>
            </w:r>
          </w:p>
          <w:p w14:paraId="122E362B"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4 RA resources, compared to 6ms/16ms-period R2D transmissions, Scheme 1 and 2 further reduce the time to inventory all devices by about 1.2%/20% and 6.7%/49% with additional aperiodic R2D transmission </w:t>
            </w:r>
          </w:p>
          <w:p w14:paraId="11E0BF94" w14:textId="77777777" w:rsidR="009A2C19" w:rsidRPr="00417FA3" w:rsidRDefault="009A2C19" w:rsidP="00D10646">
            <w:pPr>
              <w:adjustRightInd w:val="0"/>
              <w:snapToGrid w:val="0"/>
              <w:rPr>
                <w:rFonts w:ascii="Arial" w:eastAsia="宋体" w:hAnsi="Arial" w:cs="Arial"/>
                <w:kern w:val="0"/>
                <w:sz w:val="18"/>
                <w:szCs w:val="18"/>
              </w:rPr>
            </w:pPr>
          </w:p>
          <w:p w14:paraId="76224DD4" w14:textId="77777777" w:rsidR="009A2C19" w:rsidRPr="00417FA3" w:rsidRDefault="009A2C19" w:rsidP="00D10646">
            <w:pPr>
              <w:adjustRightInd w:val="0"/>
              <w:snapToGrid w:val="0"/>
              <w:rPr>
                <w:rFonts w:ascii="Arial" w:hAnsi="Arial" w:cs="Arial"/>
                <w:sz w:val="18"/>
                <w:szCs w:val="18"/>
              </w:rPr>
            </w:pPr>
            <w:r w:rsidRPr="00417FA3">
              <w:rPr>
                <w:rFonts w:ascii="Arial" w:hAnsi="Arial" w:cs="Arial"/>
                <w:sz w:val="18"/>
                <w:szCs w:val="18"/>
              </w:rPr>
              <w:t>Observation 4:</w:t>
            </w:r>
          </w:p>
          <w:p w14:paraId="1D10BFA5"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Devices under Scheme 1 needs to recharge more often compared to Scheme 2 and Scheme 3.</w:t>
            </w:r>
          </w:p>
          <w:p w14:paraId="2694D9B6"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 xml:space="preserve">Scheme 3 generally offers the shortest inventory time, while Scheme 1 has the longest. </w:t>
            </w:r>
          </w:p>
          <w:p w14:paraId="3770DA82"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For scheme 1 and scheme 2 that reader cannot control or be aware of the device state, short paging period and/or aperiodic R2D transmission can reduce inventory latency. For scheme 3, to achieve the trade</w:t>
            </w:r>
            <w:r>
              <w:rPr>
                <w:rFonts w:ascii="Arial" w:hAnsi="Arial" w:cs="Arial" w:hint="eastAsia"/>
                <w:sz w:val="18"/>
                <w:szCs w:val="18"/>
              </w:rPr>
              <w:t xml:space="preserve">off </w:t>
            </w:r>
            <w:r w:rsidRPr="00417FA3">
              <w:rPr>
                <w:rFonts w:ascii="Arial" w:hAnsi="Arial" w:cs="Arial"/>
                <w:sz w:val="18"/>
                <w:szCs w:val="18"/>
              </w:rPr>
              <w:t xml:space="preserve">between the inventory latency and R2D </w:t>
            </w:r>
            <w:proofErr w:type="spellStart"/>
            <w:r w:rsidRPr="00417FA3">
              <w:rPr>
                <w:rFonts w:ascii="Arial" w:hAnsi="Arial" w:cs="Arial"/>
                <w:sz w:val="18"/>
                <w:szCs w:val="18"/>
              </w:rPr>
              <w:t>overahed</w:t>
            </w:r>
            <w:proofErr w:type="spellEnd"/>
            <w:r w:rsidRPr="00417FA3">
              <w:rPr>
                <w:rFonts w:ascii="Arial" w:hAnsi="Arial" w:cs="Arial"/>
                <w:sz w:val="18"/>
                <w:szCs w:val="18"/>
              </w:rPr>
              <w:t>, it is advisable to set the paging period and the ON to SLEEP time ratio to allow device harvest enough energy.</w:t>
            </w:r>
          </w:p>
          <w:p w14:paraId="7F7B7A53" w14:textId="77777777" w:rsidR="009A2C19" w:rsidRPr="00EA6BDA" w:rsidRDefault="009A2C19" w:rsidP="00D10646">
            <w:pPr>
              <w:pStyle w:val="TAL"/>
              <w:rPr>
                <w:lang w:val="en-US" w:eastAsia="zh-CN"/>
              </w:rPr>
            </w:pPr>
          </w:p>
          <w:p w14:paraId="3F10BED5" w14:textId="77777777" w:rsidR="009A2C19" w:rsidRDefault="009A2C19" w:rsidP="00D10646">
            <w:pPr>
              <w:pStyle w:val="TAL"/>
              <w:rPr>
                <w:rFonts w:eastAsiaTheme="minorEastAsia"/>
                <w:b/>
                <w:bCs/>
                <w:lang w:val="en-US" w:eastAsia="zh-CN"/>
              </w:rPr>
            </w:pPr>
            <w:r w:rsidRPr="00417FA3">
              <w:rPr>
                <w:b/>
                <w:bCs/>
                <w:lang w:val="en-US" w:eastAsia="zh-CN"/>
              </w:rPr>
              <w:t>Specification impacts, if any</w:t>
            </w:r>
          </w:p>
          <w:p w14:paraId="0075D4D0" w14:textId="77777777" w:rsidR="009A2C19" w:rsidRDefault="009A2C19" w:rsidP="00D10646">
            <w:pPr>
              <w:pStyle w:val="TAL"/>
              <w:rPr>
                <w:rFonts w:eastAsiaTheme="minorEastAsia"/>
                <w:lang w:val="en-US" w:eastAsia="zh-CN"/>
              </w:rPr>
            </w:pPr>
            <w:r>
              <w:rPr>
                <w:rFonts w:eastAsiaTheme="minorEastAsia" w:hint="eastAsia"/>
                <w:lang w:val="en-US" w:eastAsia="zh-CN"/>
              </w:rPr>
              <w:t>For s</w:t>
            </w:r>
            <w:r w:rsidRPr="009417AF">
              <w:rPr>
                <w:rFonts w:eastAsiaTheme="minorEastAsia" w:hint="eastAsia"/>
                <w:lang w:val="en-US" w:eastAsia="zh-CN"/>
              </w:rPr>
              <w:t>cheme</w:t>
            </w:r>
            <w:r>
              <w:rPr>
                <w:rFonts w:eastAsiaTheme="minorEastAsia" w:hint="eastAsia"/>
                <w:lang w:val="en-US" w:eastAsia="zh-CN"/>
              </w:rPr>
              <w:t xml:space="preserve"> 3, it may have following specification impacts:</w:t>
            </w:r>
          </w:p>
          <w:p w14:paraId="4371E476" w14:textId="77777777" w:rsidR="009A2C19" w:rsidRDefault="009A2C19" w:rsidP="00D10646">
            <w:pPr>
              <w:pStyle w:val="affff0"/>
              <w:numPr>
                <w:ilvl w:val="0"/>
                <w:numId w:val="42"/>
              </w:numPr>
              <w:ind w:firstLineChars="0"/>
              <w:rPr>
                <w:rFonts w:ascii="Arial" w:hAnsi="Arial"/>
                <w:sz w:val="18"/>
              </w:rPr>
            </w:pPr>
            <w:r>
              <w:rPr>
                <w:rFonts w:ascii="Arial" w:hAnsi="Arial"/>
                <w:sz w:val="18"/>
              </w:rPr>
              <w:t>Define SLEEP, ON, and OFF states for the A-IoT device with their functions.</w:t>
            </w:r>
          </w:p>
          <w:p w14:paraId="035665DA" w14:textId="77777777" w:rsidR="009A2C19" w:rsidRDefault="009A2C19" w:rsidP="00D10646">
            <w:pPr>
              <w:pStyle w:val="affff0"/>
              <w:numPr>
                <w:ilvl w:val="0"/>
                <w:numId w:val="42"/>
              </w:numPr>
              <w:ind w:firstLineChars="0"/>
              <w:rPr>
                <w:rFonts w:ascii="Arial" w:hAnsi="Arial"/>
                <w:sz w:val="18"/>
              </w:rPr>
            </w:pPr>
            <w:r>
              <w:rPr>
                <w:rFonts w:ascii="Arial" w:hAnsi="Arial"/>
                <w:sz w:val="18"/>
              </w:rPr>
              <w:t>Include signaling from the reader to the device for transitioning between ON and SLEEP states.</w:t>
            </w:r>
          </w:p>
          <w:p w14:paraId="248E191D" w14:textId="77777777" w:rsidR="009A2C19" w:rsidRPr="00C1472D" w:rsidRDefault="009A2C19" w:rsidP="00D10646">
            <w:pPr>
              <w:pStyle w:val="affff0"/>
              <w:numPr>
                <w:ilvl w:val="0"/>
                <w:numId w:val="42"/>
              </w:numPr>
              <w:ind w:firstLineChars="0"/>
            </w:pPr>
            <w:r>
              <w:rPr>
                <w:rFonts w:ascii="Arial" w:hAnsi="Arial"/>
                <w:sz w:val="18"/>
              </w:rPr>
              <w:t>Detail the device's monitoring behavior, transmission, and reception procedures.</w:t>
            </w:r>
          </w:p>
        </w:tc>
      </w:tr>
    </w:tbl>
    <w:p w14:paraId="3EECF525" w14:textId="77777777" w:rsidR="009A2C19" w:rsidRPr="004A6F2C" w:rsidRDefault="009A2C19" w:rsidP="009A2C19">
      <w:pPr>
        <w:widowControl/>
        <w:autoSpaceDE w:val="0"/>
        <w:autoSpaceDN w:val="0"/>
        <w:adjustRightInd w:val="0"/>
        <w:snapToGrid w:val="0"/>
        <w:spacing w:after="50"/>
        <w:rPr>
          <w:rFonts w:ascii="Times New Roman" w:hAnsi="Times New Roman" w:cs="Times New Roman"/>
          <w:b/>
          <w:bCs/>
          <w:sz w:val="20"/>
          <w:szCs w:val="21"/>
        </w:rPr>
      </w:pPr>
    </w:p>
    <w:p w14:paraId="065E550F" w14:textId="77777777" w:rsidR="009A2C19" w:rsidRPr="00030881" w:rsidRDefault="009A2C19" w:rsidP="009A2C19">
      <w:pPr>
        <w:adjustRightInd w:val="0"/>
        <w:snapToGrid w:val="0"/>
        <w:spacing w:after="50"/>
        <w:rPr>
          <w:rFonts w:ascii="Times New Roman" w:eastAsia="等线" w:hAnsi="Times New Roman" w:cs="Times New Roman"/>
          <w:b/>
          <w:bCs/>
          <w:sz w:val="20"/>
          <w:szCs w:val="20"/>
        </w:rPr>
      </w:pPr>
      <w:r w:rsidRPr="00030881">
        <w:rPr>
          <w:rFonts w:ascii="Times New Roman" w:eastAsia="宋体" w:hAnsi="Times New Roman" w:cs="Times New Roman" w:hint="eastAsia"/>
          <w:b/>
          <w:bCs/>
          <w:kern w:val="0"/>
          <w:sz w:val="20"/>
          <w:szCs w:val="20"/>
        </w:rPr>
        <w:t xml:space="preserve">Proposal 4.1-1: </w:t>
      </w:r>
      <w:r w:rsidRPr="00030881">
        <w:rPr>
          <w:rFonts w:ascii="Times New Roman" w:hAnsi="Times New Roman" w:cs="Times New Roman"/>
          <w:b/>
          <w:bCs/>
          <w:sz w:val="20"/>
          <w:szCs w:val="20"/>
        </w:rPr>
        <w:t xml:space="preserve">Study FDMA of </w:t>
      </w:r>
      <w:r w:rsidRPr="00030881">
        <w:rPr>
          <w:rFonts w:ascii="Times New Roman" w:eastAsia="等线" w:hAnsi="Times New Roman" w:cs="Times New Roman"/>
          <w:b/>
          <w:bCs/>
          <w:sz w:val="20"/>
          <w:szCs w:val="20"/>
        </w:rPr>
        <w:t xml:space="preserve">D2R transmissions for </w:t>
      </w:r>
      <w:r w:rsidRPr="00030881">
        <w:rPr>
          <w:rFonts w:ascii="Times New Roman" w:hAnsi="Times New Roman" w:cs="Times New Roman"/>
          <w:b/>
          <w:bCs/>
          <w:sz w:val="20"/>
          <w:szCs w:val="20"/>
        </w:rPr>
        <w:t>Msg.</w:t>
      </w:r>
      <w:r w:rsidRPr="00030881">
        <w:rPr>
          <w:rFonts w:ascii="Times New Roman" w:hAnsi="Times New Roman" w:cs="Times New Roman" w:hint="eastAsia"/>
          <w:b/>
          <w:bCs/>
          <w:sz w:val="20"/>
          <w:szCs w:val="20"/>
        </w:rPr>
        <w:t>3</w:t>
      </w:r>
      <w:r w:rsidRPr="00030881">
        <w:rPr>
          <w:rFonts w:ascii="Times New Roman" w:hAnsi="Times New Roman" w:cs="Times New Roman"/>
          <w:b/>
          <w:bCs/>
          <w:sz w:val="20"/>
          <w:szCs w:val="20"/>
        </w:rPr>
        <w:t xml:space="preserve"> from multiple devices in response to </w:t>
      </w:r>
      <w:r w:rsidRPr="00030881">
        <w:rPr>
          <w:rFonts w:ascii="Times New Roman" w:eastAsia="等线" w:hAnsi="Times New Roman" w:cs="Times New Roman"/>
          <w:b/>
          <w:bCs/>
          <w:sz w:val="20"/>
          <w:szCs w:val="20"/>
        </w:rPr>
        <w:t xml:space="preserve">a </w:t>
      </w:r>
      <w:r w:rsidRPr="00030881">
        <w:rPr>
          <w:rFonts w:ascii="Times New Roman" w:eastAsia="等线" w:hAnsi="Times New Roman" w:cs="Times New Roman" w:hint="eastAsia"/>
          <w:b/>
          <w:bCs/>
          <w:sz w:val="20"/>
          <w:szCs w:val="20"/>
        </w:rPr>
        <w:t xml:space="preserve">Msg.2 </w:t>
      </w:r>
      <w:r w:rsidRPr="00030881">
        <w:rPr>
          <w:rFonts w:ascii="Times New Roman" w:eastAsia="等线" w:hAnsi="Times New Roman" w:cs="Times New Roman"/>
          <w:b/>
          <w:bCs/>
          <w:sz w:val="20"/>
          <w:szCs w:val="20"/>
        </w:rPr>
        <w:t>transmission</w:t>
      </w:r>
      <w:r w:rsidRPr="00030881">
        <w:rPr>
          <w:rFonts w:ascii="Times New Roman" w:eastAsia="等线" w:hAnsi="Times New Roman" w:cs="Times New Roman" w:hint="eastAsia"/>
          <w:b/>
          <w:bCs/>
          <w:sz w:val="20"/>
          <w:szCs w:val="20"/>
        </w:rPr>
        <w:t>.</w:t>
      </w:r>
    </w:p>
    <w:p w14:paraId="6BF1C47D" w14:textId="77777777" w:rsidR="009A2C19" w:rsidRPr="00030881" w:rsidRDefault="009A2C19" w:rsidP="009A2C19">
      <w:pPr>
        <w:pStyle w:val="affff0"/>
        <w:widowControl/>
        <w:numPr>
          <w:ilvl w:val="0"/>
          <w:numId w:val="46"/>
        </w:numPr>
        <w:adjustRightInd w:val="0"/>
        <w:snapToGrid w:val="0"/>
        <w:spacing w:after="50"/>
        <w:ind w:firstLineChars="0"/>
        <w:rPr>
          <w:rFonts w:ascii="Times New Roman" w:hAnsi="Times New Roman" w:cs="Times New Roman"/>
          <w:b/>
          <w:bCs/>
          <w:sz w:val="20"/>
          <w:szCs w:val="20"/>
        </w:rPr>
      </w:pPr>
      <w:r w:rsidRPr="00030881">
        <w:rPr>
          <w:rFonts w:ascii="Times New Roman" w:hAnsi="Times New Roman" w:cs="Times New Roman" w:hint="eastAsia"/>
          <w:b/>
          <w:bCs/>
          <w:sz w:val="20"/>
          <w:szCs w:val="20"/>
        </w:rPr>
        <w:t>FFS h</w:t>
      </w:r>
      <w:r w:rsidRPr="00030881">
        <w:rPr>
          <w:rFonts w:ascii="Times New Roman" w:hAnsi="Times New Roman" w:cs="Times New Roman"/>
          <w:b/>
          <w:bCs/>
          <w:sz w:val="20"/>
          <w:szCs w:val="20"/>
        </w:rPr>
        <w:t xml:space="preserve">ow the frequency domain resources are allocated for the FDMA of </w:t>
      </w:r>
      <w:r w:rsidRPr="00030881">
        <w:rPr>
          <w:rFonts w:ascii="Times New Roman" w:eastAsia="等线" w:hAnsi="Times New Roman" w:cs="Times New Roman"/>
          <w:b/>
          <w:bCs/>
          <w:sz w:val="20"/>
          <w:szCs w:val="20"/>
        </w:rPr>
        <w:t xml:space="preserve">D2R transmissions for </w:t>
      </w:r>
      <w:r w:rsidRPr="00030881">
        <w:rPr>
          <w:rFonts w:ascii="Times New Roman" w:hAnsi="Times New Roman" w:cs="Times New Roman"/>
          <w:b/>
          <w:bCs/>
          <w:sz w:val="20"/>
          <w:szCs w:val="20"/>
        </w:rPr>
        <w:t>Msg.</w:t>
      </w:r>
      <w:r w:rsidRPr="00030881">
        <w:rPr>
          <w:rFonts w:ascii="Times New Roman" w:hAnsi="Times New Roman" w:cs="Times New Roman" w:hint="eastAsia"/>
          <w:b/>
          <w:bCs/>
          <w:sz w:val="20"/>
          <w:szCs w:val="20"/>
        </w:rPr>
        <w:t>3</w:t>
      </w:r>
      <w:r w:rsidRPr="00030881">
        <w:rPr>
          <w:rFonts w:ascii="Times New Roman" w:hAnsi="Times New Roman" w:cs="Times New Roman"/>
          <w:b/>
          <w:bCs/>
          <w:sz w:val="20"/>
          <w:szCs w:val="20"/>
        </w:rPr>
        <w:t xml:space="preserve"> </w:t>
      </w:r>
    </w:p>
    <w:p w14:paraId="5EF0F609"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1E0FB8F6" w14:textId="77777777" w:rsidR="009A2C19" w:rsidRPr="00030881" w:rsidRDefault="009A2C19" w:rsidP="009A2C19">
      <w:pPr>
        <w:adjustRightInd w:val="0"/>
        <w:snapToGrid w:val="0"/>
        <w:spacing w:after="50"/>
        <w:rPr>
          <w:b/>
          <w:sz w:val="20"/>
          <w:szCs w:val="20"/>
        </w:rPr>
      </w:pPr>
      <w:r w:rsidRPr="00030881">
        <w:rPr>
          <w:rFonts w:ascii="Times New Roman" w:hAnsi="Times New Roman" w:hint="eastAsia"/>
          <w:b/>
          <w:sz w:val="20"/>
          <w:szCs w:val="20"/>
        </w:rPr>
        <w:t>Proposal</w:t>
      </w:r>
      <w:r>
        <w:rPr>
          <w:rFonts w:ascii="Times New Roman" w:hAnsi="Times New Roman" w:hint="eastAsia"/>
          <w:b/>
          <w:sz w:val="20"/>
          <w:szCs w:val="20"/>
        </w:rPr>
        <w:t xml:space="preserve"> 4.1-2</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Frequency </w:t>
      </w:r>
      <w:r>
        <w:rPr>
          <w:rFonts w:ascii="Times New Roman" w:hAnsi="Times New Roman"/>
          <w:b/>
          <w:sz w:val="20"/>
          <w:szCs w:val="20"/>
        </w:rPr>
        <w:t>domain</w:t>
      </w:r>
      <w:r>
        <w:rPr>
          <w:rFonts w:ascii="Times New Roman" w:hAnsi="Times New Roman" w:hint="eastAsia"/>
          <w:b/>
          <w:sz w:val="20"/>
          <w:szCs w:val="20"/>
        </w:rPr>
        <w:t xml:space="preserve"> resources for </w:t>
      </w:r>
      <w:r w:rsidRPr="00030881">
        <w:rPr>
          <w:rFonts w:ascii="Times New Roman" w:hAnsi="Times New Roman"/>
          <w:b/>
          <w:sz w:val="20"/>
          <w:szCs w:val="20"/>
        </w:rPr>
        <w:t>FDMA of Msg.1 transmissions in response to a R2D transmission triggering random access</w:t>
      </w:r>
      <w:r>
        <w:rPr>
          <w:rFonts w:ascii="Times New Roman" w:hAnsi="Times New Roman" w:hint="eastAsia"/>
          <w:b/>
          <w:sz w:val="20"/>
          <w:szCs w:val="20"/>
        </w:rPr>
        <w:t xml:space="preserve"> is determined/derived from Msg.1 transmission bandwidth and frequency </w:t>
      </w:r>
      <w:r>
        <w:rPr>
          <w:rFonts w:ascii="Times New Roman" w:hAnsi="Times New Roman"/>
          <w:b/>
          <w:sz w:val="20"/>
          <w:szCs w:val="20"/>
        </w:rPr>
        <w:t>domain</w:t>
      </w:r>
      <w:r>
        <w:rPr>
          <w:rFonts w:ascii="Times New Roman" w:hAnsi="Times New Roman" w:hint="eastAsia"/>
          <w:b/>
          <w:sz w:val="20"/>
          <w:szCs w:val="20"/>
        </w:rPr>
        <w:t xml:space="preserve"> transmission location. </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p>
    <w:p w14:paraId="5C3773DB" w14:textId="77777777" w:rsidR="009A2C19" w:rsidRPr="00030881" w:rsidRDefault="009A2C19" w:rsidP="009A2C19">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Same</w:t>
      </w:r>
      <w:r w:rsidRPr="00030881">
        <w:rPr>
          <w:rFonts w:ascii="Times New Roman" w:hAnsi="Times New Roman" w:hint="eastAsia"/>
          <w:b/>
          <w:sz w:val="20"/>
          <w:szCs w:val="20"/>
        </w:rPr>
        <w:t xml:space="preserve"> transmission bandwidth</w:t>
      </w:r>
      <w:r>
        <w:rPr>
          <w:rFonts w:ascii="Times New Roman" w:hAnsi="Times New Roman" w:hint="eastAsia"/>
          <w:b/>
          <w:sz w:val="20"/>
          <w:szCs w:val="20"/>
        </w:rPr>
        <w:t xml:space="preserve"> determined by Msg1 data rate is applied to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p>
    <w:p w14:paraId="56648521" w14:textId="77777777" w:rsidR="009A2C19" w:rsidRPr="00030881" w:rsidRDefault="009A2C19" w:rsidP="009A2C19">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D</w:t>
      </w:r>
      <w:r w:rsidRPr="00030881">
        <w:rPr>
          <w:rFonts w:ascii="Times New Roman" w:hAnsi="Times New Roman" w:hint="eastAsia"/>
          <w:b/>
          <w:sz w:val="20"/>
          <w:szCs w:val="20"/>
        </w:rPr>
        <w:t xml:space="preserve">ifferent </w:t>
      </w:r>
      <w:r>
        <w:rPr>
          <w:rFonts w:ascii="Times New Roman" w:hAnsi="Times New Roman" w:hint="eastAsia"/>
          <w:b/>
          <w:sz w:val="20"/>
          <w:szCs w:val="20"/>
        </w:rPr>
        <w:t xml:space="preserve">frequency </w:t>
      </w:r>
      <w:r>
        <w:rPr>
          <w:rFonts w:ascii="Times New Roman" w:hAnsi="Times New Roman"/>
          <w:b/>
          <w:sz w:val="20"/>
          <w:szCs w:val="20"/>
        </w:rPr>
        <w:t>domain</w:t>
      </w:r>
      <w:r>
        <w:rPr>
          <w:rFonts w:ascii="Times New Roman" w:hAnsi="Times New Roman" w:hint="eastAsia"/>
          <w:b/>
          <w:sz w:val="20"/>
          <w:szCs w:val="20"/>
        </w:rPr>
        <w:t xml:space="preserve"> transmission locations </w:t>
      </w:r>
      <w:r w:rsidRPr="00030881">
        <w:rPr>
          <w:rFonts w:ascii="Times New Roman" w:hAnsi="Times New Roman" w:hint="eastAsia"/>
          <w:b/>
          <w:sz w:val="20"/>
          <w:szCs w:val="20"/>
        </w:rPr>
        <w:t xml:space="preserve">indicated by the R2D </w:t>
      </w:r>
      <w:r w:rsidRPr="00030881">
        <w:rPr>
          <w:rFonts w:ascii="Times New Roman" w:hAnsi="Times New Roman"/>
          <w:b/>
          <w:sz w:val="20"/>
          <w:szCs w:val="20"/>
        </w:rPr>
        <w:t>transmission triggering random access</w:t>
      </w:r>
      <w:r>
        <w:rPr>
          <w:rFonts w:ascii="Times New Roman" w:hAnsi="Times New Roman" w:hint="eastAsia"/>
          <w:b/>
          <w:sz w:val="20"/>
          <w:szCs w:val="20"/>
        </w:rPr>
        <w:t xml:space="preserve"> is applied to different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r w:rsidRPr="00030881">
        <w:rPr>
          <w:rFonts w:ascii="Times New Roman" w:hAnsi="Times New Roman" w:hint="eastAsia"/>
          <w:b/>
          <w:sz w:val="20"/>
          <w:szCs w:val="20"/>
        </w:rPr>
        <w:t xml:space="preserve">      </w:t>
      </w:r>
    </w:p>
    <w:p w14:paraId="59AB5CB0"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1B2F1039" w14:textId="77777777" w:rsidR="009A2C19" w:rsidRPr="00030881" w:rsidRDefault="009A2C19" w:rsidP="009A2C19">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Proposal</w:t>
      </w:r>
      <w:r>
        <w:rPr>
          <w:rFonts w:ascii="Times New Roman" w:eastAsia="宋体" w:hAnsi="Times New Roman" w:cs="Times New Roman" w:hint="eastAsia"/>
          <w:b/>
          <w:bCs/>
          <w:kern w:val="0"/>
          <w:sz w:val="20"/>
          <w:szCs w:val="20"/>
        </w:rPr>
        <w:t xml:space="preserve"> 4.1-3</w:t>
      </w:r>
      <w:r w:rsidRPr="00030881">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For contention-based RA, t</w:t>
      </w:r>
      <w:r w:rsidRPr="00030881">
        <w:rPr>
          <w:rFonts w:ascii="Times New Roman" w:eastAsia="宋体" w:hAnsi="Times New Roman" w:cs="Times New Roman" w:hint="eastAsia"/>
          <w:b/>
          <w:bCs/>
          <w:kern w:val="0"/>
          <w:sz w:val="20"/>
          <w:szCs w:val="20"/>
        </w:rPr>
        <w:t>he t</w:t>
      </w:r>
      <w:r w:rsidRPr="00030881">
        <w:rPr>
          <w:rFonts w:ascii="Times New Roman" w:eastAsia="宋体" w:hAnsi="Times New Roman" w:cs="Times New Roman"/>
          <w:b/>
          <w:bCs/>
          <w:kern w:val="0"/>
          <w:sz w:val="20"/>
          <w:szCs w:val="20"/>
        </w:rPr>
        <w:t>riggered A-IoT device</w:t>
      </w:r>
      <w:r w:rsidRPr="00030881">
        <w:rPr>
          <w:rFonts w:ascii="Times New Roman" w:eastAsia="宋体" w:hAnsi="Times New Roman" w:cs="Times New Roman" w:hint="eastAsia"/>
          <w:b/>
          <w:bCs/>
          <w:kern w:val="0"/>
          <w:sz w:val="20"/>
          <w:szCs w:val="20"/>
        </w:rPr>
        <w:t xml:space="preserve"> selects the resource to be used for Msg1 transmission randomly or based on predefined rule or information provided by the reader among the </w:t>
      </w:r>
      <w:proofErr w:type="spellStart"/>
      <w:r w:rsidRPr="00030881">
        <w:rPr>
          <w:rFonts w:ascii="Times New Roman" w:eastAsia="宋体" w:hAnsi="Times New Roman" w:cs="Times New Roman" w:hint="eastAsia"/>
          <w:b/>
          <w:bCs/>
          <w:kern w:val="0"/>
          <w:sz w:val="20"/>
          <w:szCs w:val="20"/>
        </w:rPr>
        <w:t>FDMed</w:t>
      </w:r>
      <w:proofErr w:type="spellEnd"/>
      <w:r w:rsidRPr="00030881">
        <w:rPr>
          <w:rFonts w:ascii="Times New Roman" w:eastAsia="宋体" w:hAnsi="Times New Roman" w:cs="Times New Roman" w:hint="eastAsia"/>
          <w:b/>
          <w:bCs/>
          <w:kern w:val="0"/>
          <w:sz w:val="20"/>
          <w:szCs w:val="20"/>
        </w:rPr>
        <w:t xml:space="preserve"> resources. </w:t>
      </w:r>
    </w:p>
    <w:p w14:paraId="6DEE0FE6" w14:textId="77777777" w:rsidR="009A2C19" w:rsidRPr="00030881" w:rsidRDefault="009A2C19" w:rsidP="009A2C19">
      <w:pPr>
        <w:adjustRightInd w:val="0"/>
        <w:snapToGrid w:val="0"/>
        <w:spacing w:after="50"/>
        <w:rPr>
          <w:b/>
          <w:sz w:val="20"/>
          <w:szCs w:val="20"/>
        </w:rPr>
      </w:pPr>
      <w:r w:rsidRPr="00030881">
        <w:rPr>
          <w:rFonts w:ascii="Times New Roman" w:eastAsia="宋体" w:hAnsi="Times New Roman" w:cs="Times New Roman" w:hint="eastAsia"/>
          <w:b/>
          <w:bCs/>
          <w:kern w:val="0"/>
          <w:sz w:val="20"/>
          <w:szCs w:val="20"/>
        </w:rPr>
        <w:t>P</w:t>
      </w:r>
      <w:r w:rsidRPr="00030881">
        <w:rPr>
          <w:rFonts w:ascii="Times New Roman" w:eastAsia="宋体" w:hAnsi="Times New Roman" w:cs="Times New Roman"/>
          <w:b/>
          <w:bCs/>
          <w:kern w:val="0"/>
          <w:sz w:val="20"/>
          <w:szCs w:val="20"/>
        </w:rPr>
        <w:t>roposal 4</w:t>
      </w:r>
      <w:r>
        <w:rPr>
          <w:rFonts w:ascii="Times New Roman" w:eastAsia="宋体" w:hAnsi="Times New Roman" w:cs="Times New Roman" w:hint="eastAsia"/>
          <w:b/>
          <w:bCs/>
          <w:kern w:val="0"/>
          <w:sz w:val="20"/>
          <w:szCs w:val="20"/>
        </w:rPr>
        <w:t>.1</w:t>
      </w:r>
      <w:r w:rsidRPr="00030881">
        <w:rPr>
          <w:rFonts w:ascii="Times New Roman" w:eastAsia="宋体" w:hAnsi="Times New Roman" w:cs="Times New Roman"/>
          <w:b/>
          <w:bCs/>
          <w:kern w:val="0"/>
          <w:sz w:val="20"/>
          <w:szCs w:val="20"/>
        </w:rPr>
        <w:t>-4:</w:t>
      </w:r>
      <w:r>
        <w:rPr>
          <w:rFonts w:ascii="Times New Roman" w:eastAsia="宋体" w:hAnsi="Times New Roman" w:cs="Times New Roman" w:hint="eastAsia"/>
          <w:b/>
          <w:bCs/>
          <w:kern w:val="0"/>
          <w:sz w:val="20"/>
          <w:szCs w:val="20"/>
        </w:rPr>
        <w:t xml:space="preserve"> </w:t>
      </w:r>
      <w:r>
        <w:rPr>
          <w:rFonts w:ascii="Times New Roman" w:hAnsi="Times New Roman" w:hint="eastAsia"/>
          <w:b/>
          <w:sz w:val="20"/>
          <w:szCs w:val="20"/>
        </w:rPr>
        <w:t xml:space="preserve">Frequency </w:t>
      </w:r>
      <w:r>
        <w:rPr>
          <w:rFonts w:ascii="Times New Roman" w:hAnsi="Times New Roman"/>
          <w:b/>
          <w:sz w:val="20"/>
          <w:szCs w:val="20"/>
        </w:rPr>
        <w:t>domain</w:t>
      </w:r>
      <w:r>
        <w:rPr>
          <w:rFonts w:ascii="Times New Roman" w:hAnsi="Times New Roman" w:hint="eastAsia"/>
          <w:b/>
          <w:sz w:val="20"/>
          <w:szCs w:val="20"/>
        </w:rPr>
        <w:t xml:space="preserve"> resources for </w:t>
      </w:r>
      <w:r w:rsidRPr="00030881">
        <w:rPr>
          <w:rFonts w:ascii="Times New Roman" w:hAnsi="Times New Roman"/>
          <w:b/>
          <w:sz w:val="20"/>
          <w:szCs w:val="20"/>
        </w:rPr>
        <w:t>FDMA of Msg</w:t>
      </w:r>
      <w:r>
        <w:rPr>
          <w:rFonts w:ascii="Times New Roman" w:hAnsi="Times New Roman" w:hint="eastAsia"/>
          <w:b/>
          <w:sz w:val="20"/>
          <w:szCs w:val="20"/>
        </w:rPr>
        <w:t>3</w:t>
      </w:r>
      <w:r w:rsidRPr="00030881">
        <w:rPr>
          <w:rFonts w:ascii="Times New Roman" w:hAnsi="Times New Roman"/>
          <w:b/>
          <w:sz w:val="20"/>
          <w:szCs w:val="20"/>
        </w:rPr>
        <w:t xml:space="preserve"> transmissions in response to a </w:t>
      </w:r>
      <w:r>
        <w:rPr>
          <w:rFonts w:ascii="Times New Roman" w:hAnsi="Times New Roman" w:hint="eastAsia"/>
          <w:b/>
          <w:sz w:val="20"/>
          <w:szCs w:val="20"/>
        </w:rPr>
        <w:t xml:space="preserve">Msg2 transmission is determined/derived from Msg3 transmission bandwidth and frequency </w:t>
      </w:r>
      <w:r>
        <w:rPr>
          <w:rFonts w:ascii="Times New Roman" w:hAnsi="Times New Roman"/>
          <w:b/>
          <w:sz w:val="20"/>
          <w:szCs w:val="20"/>
        </w:rPr>
        <w:t>domain</w:t>
      </w:r>
      <w:r>
        <w:rPr>
          <w:rFonts w:ascii="Times New Roman" w:hAnsi="Times New Roman" w:hint="eastAsia"/>
          <w:b/>
          <w:sz w:val="20"/>
          <w:szCs w:val="20"/>
        </w:rPr>
        <w:t xml:space="preserve"> transmission location. </w:t>
      </w:r>
      <w:r w:rsidRPr="00030881">
        <w:rPr>
          <w:rFonts w:ascii="Times New Roman" w:hAnsi="Times New Roman" w:hint="eastAsia"/>
          <w:b/>
          <w:sz w:val="20"/>
          <w:szCs w:val="20"/>
        </w:rPr>
        <w:t xml:space="preserve"> </w:t>
      </w:r>
    </w:p>
    <w:p w14:paraId="60E4D939" w14:textId="77777777" w:rsidR="009A2C19" w:rsidRDefault="009A2C19" w:rsidP="009A2C19">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 xml:space="preserve">t least the </w:t>
      </w:r>
      <w:r>
        <w:rPr>
          <w:rFonts w:ascii="Times New Roman" w:hAnsi="Times New Roman"/>
          <w:b/>
          <w:sz w:val="20"/>
          <w:szCs w:val="20"/>
        </w:rPr>
        <w:t>frequency</w:t>
      </w:r>
      <w:r>
        <w:rPr>
          <w:rFonts w:ascii="Times New Roman" w:hAnsi="Times New Roman" w:hint="eastAsia"/>
          <w:b/>
          <w:sz w:val="20"/>
          <w:szCs w:val="20"/>
        </w:rPr>
        <w:t xml:space="preserve"> </w:t>
      </w:r>
      <w:r>
        <w:rPr>
          <w:rFonts w:ascii="Times New Roman" w:hAnsi="Times New Roman"/>
          <w:b/>
          <w:sz w:val="20"/>
          <w:szCs w:val="20"/>
        </w:rPr>
        <w:t>domain</w:t>
      </w:r>
      <w:r>
        <w:rPr>
          <w:rFonts w:ascii="Times New Roman" w:hAnsi="Times New Roman" w:hint="eastAsia"/>
          <w:b/>
          <w:sz w:val="20"/>
          <w:szCs w:val="20"/>
        </w:rPr>
        <w:t xml:space="preserve"> </w:t>
      </w:r>
      <w:r w:rsidRPr="00736CE4">
        <w:rPr>
          <w:rFonts w:ascii="Times New Roman" w:hAnsi="Times New Roman" w:hint="eastAsia"/>
          <w:b/>
          <w:sz w:val="20"/>
          <w:szCs w:val="20"/>
        </w:rPr>
        <w:t>transmission location</w:t>
      </w:r>
      <w:r>
        <w:rPr>
          <w:rFonts w:ascii="Times New Roman" w:hAnsi="Times New Roman" w:hint="eastAsia"/>
          <w:b/>
          <w:sz w:val="20"/>
          <w:szCs w:val="20"/>
        </w:rPr>
        <w:t xml:space="preserve"> should be assigned in</w:t>
      </w:r>
      <w:r w:rsidRPr="00736CE4">
        <w:rPr>
          <w:rFonts w:ascii="Times New Roman" w:hAnsi="Times New Roman" w:hint="eastAsia"/>
          <w:b/>
          <w:sz w:val="20"/>
          <w:szCs w:val="20"/>
        </w:rPr>
        <w:t xml:space="preserve"> device</w:t>
      </w:r>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466E447C" w14:textId="77777777" w:rsidR="009A2C19" w:rsidRDefault="009A2C19" w:rsidP="009A2C19">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FFS transmission bandwidth can be allocated either specifically for each device or commonly across devices.</w:t>
      </w:r>
    </w:p>
    <w:p w14:paraId="4A1B7A49"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4E0FE551" w14:textId="77777777" w:rsidR="009A2C19" w:rsidRDefault="009A2C19" w:rsidP="009A2C19">
      <w:pPr>
        <w:widowControl/>
        <w:adjustRightInd w:val="0"/>
        <w:snapToGrid w:val="0"/>
        <w:spacing w:afterLines="50" w:after="120"/>
        <w:rPr>
          <w:rFonts w:ascii="Times New Roman" w:eastAsia="宋体" w:hAnsi="Times New Roman" w:cs="Times New Roman"/>
          <w:b/>
          <w:bCs/>
          <w:kern w:val="0"/>
          <w:sz w:val="20"/>
          <w:szCs w:val="20"/>
          <w:lang w:val="fr-FR"/>
        </w:rPr>
      </w:pPr>
      <w:r>
        <w:rPr>
          <w:rFonts w:ascii="Times New Roman" w:eastAsia="宋体" w:hAnsi="Times New Roman" w:cs="Times New Roman" w:hint="eastAsia"/>
          <w:b/>
          <w:bCs/>
          <w:kern w:val="0"/>
          <w:sz w:val="20"/>
          <w:szCs w:val="20"/>
          <w:lang w:val="fr-FR"/>
        </w:rPr>
        <w:t>Proposal</w:t>
      </w:r>
      <w:r>
        <w:rPr>
          <w:rFonts w:ascii="Times New Roman" w:eastAsia="宋体" w:hAnsi="Times New Roman" w:cs="Times New Roman"/>
          <w:b/>
          <w:bCs/>
          <w:kern w:val="0"/>
          <w:sz w:val="20"/>
          <w:szCs w:val="20"/>
          <w:lang w:val="fr-FR"/>
        </w:rPr>
        <w:t> </w:t>
      </w:r>
      <w:r>
        <w:rPr>
          <w:rFonts w:ascii="Times New Roman" w:eastAsia="宋体" w:hAnsi="Times New Roman" w:cs="Times New Roman" w:hint="eastAsia"/>
          <w:b/>
          <w:bCs/>
          <w:kern w:val="0"/>
          <w:sz w:val="20"/>
          <w:szCs w:val="20"/>
          <w:lang w:val="fr-FR"/>
        </w:rPr>
        <w:t xml:space="preserve">4.2-1: </w:t>
      </w:r>
      <w:r w:rsidRPr="00F4497B">
        <w:rPr>
          <w:rFonts w:ascii="Times New Roman" w:eastAsia="宋体" w:hAnsi="Times New Roman" w:cs="Times New Roman" w:hint="eastAsia"/>
          <w:b/>
          <w:bCs/>
          <w:kern w:val="0"/>
          <w:sz w:val="20"/>
          <w:szCs w:val="20"/>
          <w:lang w:val="fr-FR"/>
        </w:rPr>
        <w:t xml:space="preserve">Study </w:t>
      </w:r>
      <w:r>
        <w:rPr>
          <w:rFonts w:ascii="Times New Roman" w:eastAsia="宋体" w:hAnsi="Times New Roman" w:cs="Times New Roman" w:hint="eastAsia"/>
          <w:b/>
          <w:bCs/>
          <w:kern w:val="0"/>
          <w:sz w:val="20"/>
          <w:szCs w:val="20"/>
          <w:lang w:val="fr-FR"/>
        </w:rPr>
        <w:t>T</w:t>
      </w:r>
      <w:r w:rsidRPr="00F4497B">
        <w:rPr>
          <w:rFonts w:ascii="Times New Roman" w:eastAsia="宋体" w:hAnsi="Times New Roman" w:cs="Times New Roman" w:hint="eastAsia"/>
          <w:b/>
          <w:bCs/>
          <w:kern w:val="0"/>
          <w:sz w:val="20"/>
          <w:szCs w:val="20"/>
          <w:lang w:val="fr-FR"/>
        </w:rPr>
        <w:t>DMA of D2R transmissions for Msg.1 from multiple devices in response to a R2D transmission triggering random access, including following</w:t>
      </w:r>
      <w:r>
        <w:rPr>
          <w:rFonts w:ascii="Times New Roman" w:eastAsia="宋体" w:hAnsi="Times New Roman" w:cs="Times New Roman" w:hint="eastAsia"/>
          <w:b/>
          <w:bCs/>
          <w:kern w:val="0"/>
          <w:sz w:val="20"/>
          <w:szCs w:val="20"/>
          <w:lang w:val="fr-FR"/>
        </w:rPr>
        <w:t>:</w:t>
      </w:r>
    </w:p>
    <w:p w14:paraId="52DD38E7" w14:textId="77777777" w:rsidR="009A2C19" w:rsidRPr="00F4497B" w:rsidRDefault="009A2C19" w:rsidP="009A2C19">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resources are allocated for the </w:t>
      </w:r>
      <w:r>
        <w:rPr>
          <w:rFonts w:ascii="Times New Roman" w:eastAsia="宋体" w:hAnsi="Times New Roman" w:cs="Times New Roman" w:hint="eastAsia"/>
          <w:b/>
          <w:bCs/>
          <w:kern w:val="0"/>
          <w:sz w:val="20"/>
          <w:szCs w:val="20"/>
          <w:lang w:val="fr-FR"/>
        </w:rPr>
        <w:t>T</w:t>
      </w:r>
      <w:r w:rsidRPr="00F4497B">
        <w:rPr>
          <w:rFonts w:ascii="Times New Roman" w:eastAsia="宋体" w:hAnsi="Times New Roman" w:cs="Times New Roman"/>
          <w:b/>
          <w:bCs/>
          <w:kern w:val="0"/>
          <w:sz w:val="20"/>
          <w:szCs w:val="20"/>
          <w:lang w:val="fr-FR"/>
        </w:rPr>
        <w:t xml:space="preserve">DMA of D2R transmissions for Msg.1 </w:t>
      </w:r>
    </w:p>
    <w:p w14:paraId="0BDCE604" w14:textId="77777777" w:rsidR="009A2C19" w:rsidRPr="00F4497B" w:rsidRDefault="009A2C19" w:rsidP="009A2C19">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a device determines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 for the D2R transmissions for Msg.1 </w:t>
      </w:r>
    </w:p>
    <w:p w14:paraId="6E019722"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lang w:val="fr-FR"/>
        </w:rPr>
      </w:pPr>
    </w:p>
    <w:p w14:paraId="7F59B4A1" w14:textId="77777777" w:rsidR="009A2C19" w:rsidRDefault="009A2C19" w:rsidP="009A2C19">
      <w:pPr>
        <w:widowControl/>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P</w:t>
      </w:r>
      <w:r>
        <w:rPr>
          <w:rFonts w:ascii="Times New Roman" w:eastAsia="宋体" w:hAnsi="Times New Roman" w:cs="Times New Roman"/>
          <w:b/>
          <w:bCs/>
          <w:kern w:val="0"/>
          <w:sz w:val="20"/>
          <w:szCs w:val="20"/>
        </w:rPr>
        <w:t>roposal 4</w:t>
      </w:r>
      <w:r>
        <w:rPr>
          <w:rFonts w:ascii="Times New Roman" w:eastAsia="宋体" w:hAnsi="Times New Roman" w:cs="Times New Roman" w:hint="eastAsia"/>
          <w:b/>
          <w:bCs/>
          <w:kern w:val="0"/>
          <w:sz w:val="20"/>
          <w:szCs w:val="20"/>
        </w:rPr>
        <w:t>.2</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2</w:t>
      </w:r>
      <w:r>
        <w:rPr>
          <w:rFonts w:ascii="Times New Roman" w:eastAsia="宋体" w:hAnsi="Times New Roman" w:cs="Times New Roman"/>
          <w:b/>
          <w:bCs/>
          <w:kern w:val="0"/>
          <w:sz w:val="20"/>
          <w:szCs w:val="20"/>
        </w:rPr>
        <w:t xml:space="preserve">: For </w:t>
      </w:r>
      <w:r>
        <w:rPr>
          <w:rFonts w:ascii="Times New Roman" w:eastAsia="宋体" w:hAnsi="Times New Roman" w:cs="Times New Roman" w:hint="eastAsia"/>
          <w:b/>
          <w:bCs/>
          <w:kern w:val="0"/>
          <w:sz w:val="20"/>
          <w:szCs w:val="20"/>
        </w:rPr>
        <w:t>TDMA of</w:t>
      </w:r>
      <w:r>
        <w:rPr>
          <w:rFonts w:ascii="Times New Roman" w:eastAsia="宋体" w:hAnsi="Times New Roman" w:cs="Times New Roman"/>
          <w:b/>
          <w:bCs/>
          <w:kern w:val="0"/>
          <w:sz w:val="20"/>
          <w:szCs w:val="20"/>
        </w:rPr>
        <w:t xml:space="preserve"> </w:t>
      </w:r>
      <w:r w:rsidRPr="0076467B">
        <w:rPr>
          <w:rFonts w:ascii="Times New Roman" w:eastAsia="宋体" w:hAnsi="Times New Roman" w:cs="Times New Roman"/>
          <w:b/>
          <w:bCs/>
          <w:kern w:val="0"/>
          <w:sz w:val="20"/>
          <w:szCs w:val="20"/>
        </w:rPr>
        <w:t>Msg</w:t>
      </w:r>
      <w:r>
        <w:rPr>
          <w:rFonts w:ascii="Times New Roman" w:eastAsia="宋体" w:hAnsi="Times New Roman" w:cs="Times New Roman"/>
          <w:b/>
          <w:bCs/>
          <w:kern w:val="0"/>
          <w:sz w:val="20"/>
          <w:szCs w:val="20"/>
        </w:rPr>
        <w:t>1</w:t>
      </w:r>
      <w:r>
        <w:rPr>
          <w:rFonts w:ascii="Times New Roman" w:eastAsia="宋体" w:hAnsi="Times New Roman" w:cs="Times New Roman" w:hint="eastAsia"/>
          <w:b/>
          <w:bCs/>
          <w:kern w:val="0"/>
          <w:sz w:val="20"/>
          <w:szCs w:val="20"/>
        </w:rPr>
        <w:t xml:space="preserve"> or Msg3</w:t>
      </w:r>
      <w:r>
        <w:rPr>
          <w:rFonts w:ascii="Times New Roman" w:eastAsia="宋体" w:hAnsi="Times New Roman" w:cs="Times New Roman"/>
          <w:b/>
          <w:bCs/>
          <w:kern w:val="0"/>
          <w:sz w:val="20"/>
          <w:szCs w:val="20"/>
        </w:rPr>
        <w:t xml:space="preserve"> </w:t>
      </w:r>
      <w:r w:rsidRPr="0076467B">
        <w:rPr>
          <w:rFonts w:ascii="Times New Roman" w:eastAsia="宋体" w:hAnsi="Times New Roman" w:cs="Times New Roman"/>
          <w:b/>
          <w:bCs/>
          <w:kern w:val="0"/>
          <w:sz w:val="20"/>
          <w:szCs w:val="20"/>
        </w:rPr>
        <w:t>transmission</w:t>
      </w:r>
      <w:r>
        <w:rPr>
          <w:rFonts w:ascii="Times New Roman" w:eastAsia="宋体" w:hAnsi="Times New Roman" w:cs="Times New Roman"/>
          <w:b/>
          <w:bCs/>
          <w:kern w:val="0"/>
          <w:sz w:val="20"/>
          <w:szCs w:val="20"/>
        </w:rPr>
        <w:t>s</w:t>
      </w:r>
      <w:r w:rsidRPr="0076467B">
        <w:rPr>
          <w:rFonts w:ascii="Times New Roman" w:eastAsia="宋体" w:hAnsi="Times New Roman" w:cs="Times New Roman"/>
          <w:b/>
          <w:bCs/>
          <w:kern w:val="0"/>
          <w:sz w:val="20"/>
          <w:szCs w:val="20"/>
        </w:rPr>
        <w:t xml:space="preserve"> from multiple devices </w:t>
      </w:r>
      <w:r>
        <w:rPr>
          <w:rFonts w:ascii="Times New Roman" w:eastAsia="宋体" w:hAnsi="Times New Roman" w:cs="Times New Roman" w:hint="eastAsia"/>
          <w:b/>
          <w:bCs/>
          <w:kern w:val="0"/>
          <w:sz w:val="20"/>
          <w:szCs w:val="20"/>
        </w:rPr>
        <w:t>in response to a</w:t>
      </w:r>
      <w:r w:rsidRPr="001F5FB6">
        <w:rPr>
          <w:rFonts w:ascii="Times New Roman" w:hAnsi="Times New Roman" w:cs="Times New Roman" w:hint="eastAsia"/>
          <w:b/>
          <w:bCs/>
          <w:sz w:val="20"/>
          <w:szCs w:val="20"/>
        </w:rPr>
        <w:t xml:space="preserve"> R2D transmission triggering random access</w:t>
      </w:r>
      <w:r w:rsidRPr="0076467B">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or a A-IoT Msg2</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the time </w:t>
      </w:r>
      <w:r>
        <w:rPr>
          <w:rFonts w:ascii="Times New Roman" w:eastAsia="宋体" w:hAnsi="Times New Roman" w:cs="Times New Roman"/>
          <w:b/>
          <w:bCs/>
          <w:kern w:val="0"/>
          <w:sz w:val="20"/>
          <w:szCs w:val="20"/>
        </w:rPr>
        <w:t>domain</w:t>
      </w:r>
      <w:r>
        <w:rPr>
          <w:rFonts w:ascii="Times New Roman" w:eastAsia="宋体" w:hAnsi="Times New Roman" w:cs="Times New Roman" w:hint="eastAsia"/>
          <w:b/>
          <w:bCs/>
          <w:kern w:val="0"/>
          <w:sz w:val="20"/>
          <w:szCs w:val="20"/>
        </w:rPr>
        <w:t xml:space="preserve"> resource is determined/derived by the Msg1/Msg3 transmission duration and starting time</w:t>
      </w:r>
      <w:r>
        <w:rPr>
          <w:rFonts w:ascii="Times New Roman" w:eastAsia="宋体" w:hAnsi="Times New Roman" w:cs="Times New Roman"/>
          <w:b/>
          <w:bCs/>
          <w:kern w:val="0"/>
          <w:sz w:val="20"/>
          <w:szCs w:val="20"/>
        </w:rPr>
        <w:t xml:space="preserve">. </w:t>
      </w:r>
    </w:p>
    <w:p w14:paraId="2F737721" w14:textId="77777777" w:rsidR="009A2C19" w:rsidRDefault="009A2C19" w:rsidP="009A2C19">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lastRenderedPageBreak/>
        <w:t xml:space="preserve">Different transmission starting time provided by the </w:t>
      </w:r>
      <w:r>
        <w:rPr>
          <w:rFonts w:ascii="Times New Roman" w:eastAsia="宋体" w:hAnsi="Times New Roman" w:cs="Times New Roman"/>
          <w:b/>
          <w:bCs/>
          <w:kern w:val="0"/>
          <w:sz w:val="20"/>
          <w:szCs w:val="20"/>
        </w:rPr>
        <w:t>corresponding</w:t>
      </w:r>
      <w:r>
        <w:rPr>
          <w:rFonts w:ascii="Times New Roman" w:eastAsia="宋体" w:hAnsi="Times New Roman" w:cs="Times New Roman" w:hint="eastAsia"/>
          <w:b/>
          <w:bCs/>
          <w:kern w:val="0"/>
          <w:sz w:val="20"/>
          <w:szCs w:val="20"/>
        </w:rPr>
        <w:t xml:space="preserve"> R2D transmission is applied to the different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Msg1/Msg3 transmission.</w:t>
      </w:r>
    </w:p>
    <w:p w14:paraId="7BAE0387" w14:textId="77777777" w:rsidR="009A2C19" w:rsidRDefault="009A2C19" w:rsidP="009A2C19">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Same transmission </w:t>
      </w:r>
      <w:r>
        <w:rPr>
          <w:rFonts w:ascii="Times New Roman" w:eastAsia="宋体" w:hAnsi="Times New Roman" w:cs="Times New Roman"/>
          <w:b/>
          <w:bCs/>
          <w:kern w:val="0"/>
          <w:sz w:val="20"/>
          <w:szCs w:val="20"/>
        </w:rPr>
        <w:t>duration</w:t>
      </w:r>
      <w:r>
        <w:rPr>
          <w:rFonts w:ascii="Times New Roman" w:eastAsia="宋体" w:hAnsi="Times New Roman" w:cs="Times New Roman" w:hint="eastAsia"/>
          <w:b/>
          <w:bCs/>
          <w:kern w:val="0"/>
          <w:sz w:val="20"/>
          <w:szCs w:val="20"/>
        </w:rPr>
        <w:t xml:space="preserve"> determined/derived by the </w:t>
      </w:r>
      <w:proofErr w:type="gramStart"/>
      <w:r>
        <w:rPr>
          <w:rFonts w:ascii="Times New Roman" w:eastAsia="宋体" w:hAnsi="Times New Roman" w:cs="Times New Roman" w:hint="eastAsia"/>
          <w:b/>
          <w:bCs/>
          <w:kern w:val="0"/>
          <w:sz w:val="20"/>
          <w:szCs w:val="20"/>
        </w:rPr>
        <w:t>TBS,</w:t>
      </w:r>
      <w:proofErr w:type="gramEnd"/>
      <w:r>
        <w:rPr>
          <w:rFonts w:ascii="Times New Roman" w:eastAsia="宋体" w:hAnsi="Times New Roman" w:cs="Times New Roman" w:hint="eastAsia"/>
          <w:b/>
          <w:bCs/>
          <w:kern w:val="0"/>
          <w:sz w:val="20"/>
          <w:szCs w:val="20"/>
        </w:rPr>
        <w:t xml:space="preserve"> data rate is applied to all the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 transmission.</w:t>
      </w:r>
    </w:p>
    <w:p w14:paraId="5DCA4A60" w14:textId="77777777" w:rsidR="009A2C19" w:rsidRPr="009C3FAC" w:rsidRDefault="009A2C19" w:rsidP="009A2C19">
      <w:pPr>
        <w:pStyle w:val="affff0"/>
        <w:numPr>
          <w:ilvl w:val="0"/>
          <w:numId w:val="51"/>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transmission </w:t>
      </w:r>
      <w:r>
        <w:rPr>
          <w:rFonts w:ascii="Times New Roman" w:hAnsi="Times New Roman" w:hint="eastAsia"/>
          <w:b/>
          <w:sz w:val="20"/>
          <w:szCs w:val="20"/>
        </w:rPr>
        <w:t>duration</w:t>
      </w:r>
      <w:r>
        <w:rPr>
          <w:rFonts w:ascii="Times New Roman" w:hAnsi="Times New Roman"/>
          <w:b/>
          <w:sz w:val="20"/>
          <w:szCs w:val="20"/>
        </w:rPr>
        <w:t xml:space="preserve"> can be allocated either specifically for each device or commonly across devices.</w:t>
      </w:r>
    </w:p>
    <w:p w14:paraId="100DE011"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72C0EB0E" w14:textId="77777777" w:rsidR="009A2C19" w:rsidRPr="006A0B61" w:rsidRDefault="009A2C19" w:rsidP="009A2C19">
      <w:pPr>
        <w:widowControl/>
        <w:adjustRightInd w:val="0"/>
        <w:snapToGrid w:val="0"/>
        <w:spacing w:afterLines="50" w:after="12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4</w:t>
      </w:r>
      <w:r>
        <w:rPr>
          <w:rFonts w:ascii="Times New Roman" w:eastAsia="宋体" w:hAnsi="Times New Roman" w:cs="Times New Roman" w:hint="eastAsia"/>
          <w:b/>
          <w:bCs/>
          <w:kern w:val="0"/>
          <w:sz w:val="20"/>
          <w:szCs w:val="20"/>
        </w:rPr>
        <w:t>.2</w:t>
      </w:r>
      <w:r>
        <w:rPr>
          <w:rFonts w:ascii="Times New Roman" w:eastAsia="宋体" w:hAnsi="Times New Roman" w:cs="Times New Roman"/>
          <w:b/>
          <w:bCs/>
          <w:kern w:val="0"/>
          <w:sz w:val="20"/>
          <w:szCs w:val="20"/>
        </w:rPr>
        <w:t>-3</w:t>
      </w:r>
      <w:r w:rsidRPr="006A0B61">
        <w:rPr>
          <w:rFonts w:ascii="Times New Roman" w:eastAsia="宋体" w:hAnsi="Times New Roman" w:cs="Times New Roman"/>
          <w:b/>
          <w:bCs/>
          <w:kern w:val="0"/>
          <w:sz w:val="20"/>
          <w:szCs w:val="20"/>
        </w:rPr>
        <w:t xml:space="preserve">: Study </w:t>
      </w:r>
      <w:r>
        <w:rPr>
          <w:rFonts w:ascii="Times New Roman" w:eastAsia="宋体" w:hAnsi="Times New Roman" w:cs="Times New Roman" w:hint="eastAsia"/>
          <w:b/>
          <w:bCs/>
          <w:kern w:val="0"/>
          <w:sz w:val="20"/>
          <w:szCs w:val="20"/>
        </w:rPr>
        <w:t>TDMA of D2R transmissions for</w:t>
      </w:r>
      <w:r w:rsidRPr="006A0B61">
        <w:rPr>
          <w:rFonts w:ascii="Times New Roman" w:eastAsia="宋体" w:hAnsi="Times New Roman" w:cs="Times New Roman"/>
          <w:b/>
          <w:bCs/>
          <w:kern w:val="0"/>
          <w:sz w:val="20"/>
          <w:szCs w:val="20"/>
        </w:rPr>
        <w:t xml:space="preserve">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from multiple devices </w:t>
      </w:r>
      <w:r w:rsidRPr="0061002A">
        <w:rPr>
          <w:rFonts w:ascii="Times New Roman" w:eastAsia="宋体" w:hAnsi="Times New Roman" w:cs="Times New Roman"/>
          <w:b/>
          <w:bCs/>
          <w:kern w:val="0"/>
          <w:sz w:val="20"/>
          <w:szCs w:val="20"/>
        </w:rPr>
        <w:t>in response to a R2D transmission triggering random acces</w:t>
      </w:r>
      <w:r>
        <w:rPr>
          <w:rFonts w:ascii="Times New Roman" w:eastAsia="宋体" w:hAnsi="Times New Roman" w:cs="Times New Roman" w:hint="eastAsia"/>
          <w:b/>
          <w:bCs/>
          <w:kern w:val="0"/>
          <w:sz w:val="20"/>
          <w:szCs w:val="20"/>
        </w:rPr>
        <w:t>s or a Msg2</w:t>
      </w:r>
      <w:r w:rsidRPr="006A0B61">
        <w:rPr>
          <w:rFonts w:ascii="Times New Roman" w:eastAsia="宋体" w:hAnsi="Times New Roman" w:cs="Times New Roman"/>
          <w:b/>
          <w:bCs/>
          <w:kern w:val="0"/>
          <w:sz w:val="20"/>
          <w:szCs w:val="20"/>
        </w:rPr>
        <w:t>, including following</w:t>
      </w:r>
      <w:r>
        <w:rPr>
          <w:rFonts w:ascii="Times New Roman" w:eastAsia="宋体" w:hAnsi="Times New Roman" w:cs="Times New Roman" w:hint="eastAsia"/>
          <w:b/>
          <w:bCs/>
          <w:kern w:val="0"/>
          <w:sz w:val="20"/>
          <w:szCs w:val="20"/>
        </w:rPr>
        <w:t>:</w:t>
      </w:r>
    </w:p>
    <w:p w14:paraId="6E066B06" w14:textId="77777777" w:rsidR="009A2C19" w:rsidRDefault="009A2C19" w:rsidP="009A2C19">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The number of </w:t>
      </w:r>
      <w:proofErr w:type="spellStart"/>
      <w:r w:rsidRPr="006A0B61">
        <w:rPr>
          <w:rFonts w:ascii="Times New Roman" w:eastAsia="宋体" w:hAnsi="Times New Roman" w:cs="Times New Roman"/>
          <w:b/>
          <w:bCs/>
          <w:kern w:val="0"/>
          <w:sz w:val="20"/>
          <w:szCs w:val="20"/>
        </w:rPr>
        <w:t>TDMed</w:t>
      </w:r>
      <w:proofErr w:type="spellEnd"/>
      <w:r w:rsidRPr="006A0B61">
        <w:rPr>
          <w:rFonts w:ascii="Times New Roman" w:eastAsia="宋体" w:hAnsi="Times New Roman" w:cs="Times New Roman"/>
          <w:b/>
          <w:bCs/>
          <w:kern w:val="0"/>
          <w:sz w:val="20"/>
          <w:szCs w:val="20"/>
        </w:rPr>
        <w:t xml:space="preserve">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 xml:space="preserve">Msg3 </w:t>
      </w:r>
      <w:r w:rsidRPr="006A0B61">
        <w:rPr>
          <w:rFonts w:ascii="Times New Roman" w:eastAsia="宋体" w:hAnsi="Times New Roman" w:cs="Times New Roman"/>
          <w:b/>
          <w:bCs/>
          <w:kern w:val="0"/>
          <w:sz w:val="20"/>
          <w:szCs w:val="20"/>
        </w:rPr>
        <w:t xml:space="preserve">resources is indicated by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explicitly or implicitly.</w:t>
      </w:r>
    </w:p>
    <w:p w14:paraId="0744B799" w14:textId="77777777" w:rsidR="009A2C19" w:rsidRPr="006A0B61" w:rsidRDefault="009A2C19" w:rsidP="009A2C19">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w:t>
      </w:r>
      <w:r>
        <w:rPr>
          <w:rFonts w:ascii="Times New Roman" w:eastAsia="宋体" w:hAnsi="Times New Roman" w:cs="Times New Roman"/>
          <w:b/>
          <w:bCs/>
          <w:kern w:val="0"/>
          <w:sz w:val="20"/>
          <w:szCs w:val="20"/>
        </w:rPr>
        <w:t xml:space="preserve">FS the maximum number of </w:t>
      </w:r>
      <w:proofErr w:type="spellStart"/>
      <w:r>
        <w:rPr>
          <w:rFonts w:ascii="Times New Roman" w:eastAsia="宋体" w:hAnsi="Times New Roman" w:cs="Times New Roman"/>
          <w:b/>
          <w:bCs/>
          <w:kern w:val="0"/>
          <w:sz w:val="20"/>
          <w:szCs w:val="20"/>
        </w:rPr>
        <w:t>TDMed</w:t>
      </w:r>
      <w:proofErr w:type="spellEnd"/>
      <w:r>
        <w:rPr>
          <w:rFonts w:ascii="Times New Roman" w:eastAsia="宋体" w:hAnsi="Times New Roman" w:cs="Times New Roman"/>
          <w:b/>
          <w:bCs/>
          <w:kern w:val="0"/>
          <w:sz w:val="20"/>
          <w:szCs w:val="20"/>
        </w:rPr>
        <w:t xml:space="preserve"> Msg1</w:t>
      </w:r>
      <w:r>
        <w:rPr>
          <w:rFonts w:ascii="Times New Roman" w:eastAsia="宋体" w:hAnsi="Times New Roman" w:cs="Times New Roman" w:hint="eastAsia"/>
          <w:b/>
          <w:bCs/>
          <w:kern w:val="0"/>
          <w:sz w:val="20"/>
          <w:szCs w:val="20"/>
        </w:rPr>
        <w:t xml:space="preserve"> or Msg3</w:t>
      </w:r>
      <w:r>
        <w:rPr>
          <w:rFonts w:ascii="Times New Roman" w:eastAsia="宋体" w:hAnsi="Times New Roman" w:cs="Times New Roman"/>
          <w:b/>
          <w:bCs/>
          <w:kern w:val="0"/>
          <w:sz w:val="20"/>
          <w:szCs w:val="20"/>
        </w:rPr>
        <w:t xml:space="preserve"> considering </w:t>
      </w:r>
      <w:r w:rsidRPr="00967278">
        <w:rPr>
          <w:rFonts w:ascii="Times New Roman" w:eastAsia="宋体" w:hAnsi="Times New Roman" w:cs="Times New Roman"/>
          <w:b/>
          <w:bCs/>
          <w:kern w:val="0"/>
          <w:sz w:val="20"/>
          <w:szCs w:val="20"/>
        </w:rPr>
        <w:t xml:space="preserve">how long </w:t>
      </w:r>
      <w:r>
        <w:rPr>
          <w:rFonts w:ascii="Times New Roman" w:eastAsia="宋体" w:hAnsi="Times New Roman" w:cs="Times New Roman"/>
          <w:b/>
          <w:bCs/>
          <w:kern w:val="0"/>
          <w:sz w:val="20"/>
          <w:szCs w:val="20"/>
        </w:rPr>
        <w:t xml:space="preserve">time the device can </w:t>
      </w:r>
      <w:r w:rsidRPr="00967278">
        <w:rPr>
          <w:rFonts w:ascii="Times New Roman" w:eastAsia="宋体" w:hAnsi="Times New Roman" w:cs="Times New Roman"/>
          <w:b/>
          <w:bCs/>
          <w:kern w:val="0"/>
          <w:sz w:val="20"/>
          <w:szCs w:val="20"/>
        </w:rPr>
        <w:t xml:space="preserve">count the time with sufficient accuracy after receiving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 xml:space="preserve">transmission. </w:t>
      </w:r>
    </w:p>
    <w:p w14:paraId="72442A24" w14:textId="77777777" w:rsidR="009A2C19" w:rsidRPr="006A0B61" w:rsidRDefault="009A2C19" w:rsidP="009A2C19">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The start</w:t>
      </w:r>
      <w:r>
        <w:rPr>
          <w:rFonts w:ascii="Times New Roman" w:eastAsia="宋体" w:hAnsi="Times New Roman" w:cs="Times New Roman" w:hint="eastAsia"/>
          <w:b/>
          <w:bCs/>
          <w:kern w:val="0"/>
          <w:sz w:val="20"/>
          <w:szCs w:val="20"/>
        </w:rPr>
        <w:t>ing</w:t>
      </w:r>
      <w:r w:rsidRPr="006A0B61">
        <w:rPr>
          <w:rFonts w:ascii="Times New Roman" w:eastAsia="宋体" w:hAnsi="Times New Roman" w:cs="Times New Roman"/>
          <w:b/>
          <w:bCs/>
          <w:kern w:val="0"/>
          <w:sz w:val="20"/>
          <w:szCs w:val="20"/>
        </w:rPr>
        <w:t xml:space="preserve"> time for each Msg1</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based on following two options</w:t>
      </w:r>
    </w:p>
    <w:p w14:paraId="3C11A4CF" w14:textId="77777777" w:rsidR="009A2C19" w:rsidRPr="006A0B61" w:rsidRDefault="009A2C19" w:rsidP="009A2C19">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Option 1:</w:t>
      </w:r>
      <w:r w:rsidRPr="006A0B61">
        <w:rPr>
          <w:b/>
          <w:bCs/>
        </w:rPr>
        <w:t xml:space="preserve"> </w:t>
      </w:r>
      <w:r w:rsidRPr="006A0B61">
        <w:rPr>
          <w:rFonts w:ascii="Times New Roman" w:eastAsia="宋体" w:hAnsi="Times New Roman" w:cs="Times New Roman"/>
          <w:b/>
          <w:bCs/>
          <w:kern w:val="0"/>
          <w:sz w:val="20"/>
          <w:szCs w:val="20"/>
        </w:rPr>
        <w:t>Split a main time window into multiple sub-windows and each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confined within the sub-window.</w:t>
      </w:r>
    </w:p>
    <w:p w14:paraId="0BEC6B40" w14:textId="77777777" w:rsidR="009A2C19" w:rsidRPr="006A0B61" w:rsidRDefault="009A2C19" w:rsidP="009A2C19">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Option 2: </w:t>
      </w:r>
      <w:r w:rsidRPr="006A0B61">
        <w:rPr>
          <w:rFonts w:ascii="Times New Roman" w:eastAsia="宋体" w:hAnsi="Times New Roman" w:cs="Times New Roman" w:hint="eastAsia"/>
          <w:b/>
          <w:bCs/>
          <w:kern w:val="0"/>
          <w:sz w:val="20"/>
          <w:szCs w:val="20"/>
        </w:rPr>
        <w:t>T</w:t>
      </w:r>
      <w:r w:rsidRPr="006A0B61">
        <w:rPr>
          <w:rFonts w:ascii="Times New Roman" w:eastAsia="宋体" w:hAnsi="Times New Roman" w:cs="Times New Roman"/>
          <w:b/>
          <w:bCs/>
          <w:kern w:val="0"/>
          <w:sz w:val="20"/>
          <w:szCs w:val="20"/>
        </w:rPr>
        <w:t>he start time for each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indicated by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w:t>
      </w:r>
    </w:p>
    <w:p w14:paraId="5545D31D" w14:textId="07DB25C2" w:rsidR="009A2C19" w:rsidRPr="009A2C19" w:rsidRDefault="009A2C19" w:rsidP="009A2C19">
      <w:pPr>
        <w:pStyle w:val="affff0"/>
        <w:widowControl/>
        <w:numPr>
          <w:ilvl w:val="0"/>
          <w:numId w:val="39"/>
        </w:numPr>
        <w:adjustRightInd w:val="0"/>
        <w:snapToGrid w:val="0"/>
        <w:spacing w:afterLines="50" w:after="120"/>
        <w:ind w:firstLineChars="0"/>
        <w:rPr>
          <w:rFonts w:ascii="Times New Roman" w:eastAsia="宋体" w:hAnsi="Times New Roman" w:cs="Times New Roman" w:hint="eastAsia"/>
          <w:b/>
          <w:bCs/>
          <w:kern w:val="0"/>
          <w:sz w:val="20"/>
          <w:szCs w:val="20"/>
        </w:rPr>
      </w:pPr>
      <w:r w:rsidRPr="006A0B61">
        <w:rPr>
          <w:rFonts w:ascii="Times New Roman" w:eastAsia="宋体" w:hAnsi="Times New Roman" w:cs="Times New Roman"/>
          <w:b/>
          <w:bCs/>
          <w:kern w:val="0"/>
          <w:sz w:val="20"/>
          <w:szCs w:val="20"/>
        </w:rPr>
        <w:t xml:space="preserve">The basic time unit for resource allocation in time domain is integer multiple chip length or information bit length for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or Msg1</w:t>
      </w:r>
      <w:r>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Msg3</w:t>
      </w:r>
      <w:r>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xml:space="preserve"> or combination of them</w:t>
      </w:r>
      <w:r w:rsidRPr="006A0B61">
        <w:rPr>
          <w:rFonts w:ascii="Times New Roman" w:eastAsia="宋体" w:hAnsi="Times New Roman" w:cs="Times New Roman"/>
          <w:b/>
          <w:bCs/>
          <w:kern w:val="0"/>
          <w:sz w:val="20"/>
          <w:szCs w:val="20"/>
        </w:rPr>
        <w:t xml:space="preserve">.   </w:t>
      </w:r>
    </w:p>
    <w:p w14:paraId="071BDF85"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44E181F7" w14:textId="77777777" w:rsidR="009A2C19" w:rsidRPr="0085467B" w:rsidRDefault="009A2C19" w:rsidP="009A2C19">
      <w:pPr>
        <w:widowControl/>
        <w:adjustRightInd w:val="0"/>
        <w:snapToGrid w:val="0"/>
        <w:rPr>
          <w:rFonts w:ascii="Times New Roman" w:hAnsi="Times New Roman"/>
          <w:b/>
        </w:rPr>
      </w:pPr>
      <w:r w:rsidRPr="0085467B">
        <w:rPr>
          <w:rFonts w:ascii="Times New Roman" w:eastAsia="等线" w:hAnsi="Times New Roman" w:cs="Times New Roman" w:hint="eastAsia"/>
          <w:b/>
          <w:sz w:val="20"/>
          <w:szCs w:val="21"/>
        </w:rPr>
        <w:t>P</w:t>
      </w:r>
      <w:r w:rsidRPr="0085467B">
        <w:rPr>
          <w:rFonts w:ascii="Times New Roman" w:eastAsia="等线" w:hAnsi="Times New Roman" w:cs="Times New Roman"/>
          <w:b/>
          <w:sz w:val="20"/>
          <w:szCs w:val="21"/>
        </w:rPr>
        <w:t>roposal 5.1-1: if down-selection is needed during SI, support option 2 that</w:t>
      </w:r>
      <w:r w:rsidRPr="0085467B">
        <w:rPr>
          <w:rFonts w:ascii="Times New Roman" w:eastAsia="等线" w:hAnsi="Times New Roman" w:cs="Times New Roman" w:hint="eastAsia"/>
          <w:b/>
          <w:sz w:val="20"/>
          <w:szCs w:val="21"/>
        </w:rPr>
        <w:t xml:space="preserve"> </w:t>
      </w:r>
      <w:r w:rsidRPr="0085467B">
        <w:rPr>
          <w:rFonts w:ascii="Times New Roman" w:hAnsi="Times New Roman" w:hint="eastAsia"/>
          <w:b/>
        </w:rPr>
        <w:t>t</w:t>
      </w:r>
      <w:r w:rsidRPr="0085467B">
        <w:rPr>
          <w:rFonts w:ascii="Times New Roman" w:hAnsi="Times New Roman"/>
          <w:b/>
          <w:lang w:eastAsia="en-US"/>
        </w:rPr>
        <w:t>he corresponding D2R transmission timing T</w:t>
      </w:r>
      <w:r w:rsidRPr="0085467B">
        <w:rPr>
          <w:rFonts w:ascii="Times New Roman" w:hAnsi="Times New Roman"/>
          <w:b/>
          <w:vertAlign w:val="subscript"/>
          <w:lang w:eastAsia="en-US"/>
        </w:rPr>
        <w:t>R2D</w:t>
      </w:r>
      <w:r w:rsidRPr="0085467B">
        <w:rPr>
          <w:rFonts w:ascii="Times New Roman" w:hAnsi="Times New Roman"/>
          <w:b/>
          <w:lang w:eastAsia="en-US"/>
        </w:rPr>
        <w:t xml:space="preserve"> following a R2D transmission </w:t>
      </w:r>
      <w:r w:rsidRPr="0085467B">
        <w:rPr>
          <w:rFonts w:ascii="Times New Roman" w:hAnsi="Times New Roman"/>
          <w:b/>
        </w:rPr>
        <w:t xml:space="preserve">is determined based on the control information in the R2D transmission, where </w:t>
      </w:r>
      <w:r w:rsidRPr="0085467B">
        <w:rPr>
          <w:rFonts w:ascii="Times New Roman" w:hAnsi="Times New Roman"/>
          <w:b/>
          <w:lang w:eastAsia="en-US"/>
        </w:rPr>
        <w:t>T</w:t>
      </w:r>
      <w:r w:rsidRPr="0085467B">
        <w:rPr>
          <w:rFonts w:ascii="Times New Roman" w:hAnsi="Times New Roman"/>
          <w:b/>
          <w:vertAlign w:val="subscript"/>
          <w:lang w:eastAsia="en-US"/>
        </w:rPr>
        <w:t xml:space="preserve">R2D </w:t>
      </w:r>
      <w:r w:rsidRPr="0085467B">
        <w:rPr>
          <w:b/>
          <w:lang w:eastAsia="en-US"/>
        </w:rPr>
        <w:sym w:font="Symbol" w:char="F0B3"/>
      </w:r>
      <w:r w:rsidRPr="0085467B">
        <w:rPr>
          <w:rFonts w:ascii="Times New Roman" w:eastAsia="Microsoft YaHei UI" w:hAnsi="Times New Roman"/>
          <w:b/>
        </w:rPr>
        <w:t xml:space="preserve"> </w:t>
      </w:r>
      <w:r w:rsidRPr="0085467B">
        <w:rPr>
          <w:rFonts w:ascii="Times New Roman" w:hAnsi="Times New Roman"/>
          <w:b/>
          <w:lang w:eastAsia="en-US"/>
        </w:rPr>
        <w:t>T</w:t>
      </w:r>
      <w:r w:rsidRPr="0085467B">
        <w:rPr>
          <w:rFonts w:ascii="Times New Roman" w:hAnsi="Times New Roman"/>
          <w:b/>
          <w:vertAlign w:val="subscript"/>
          <w:lang w:eastAsia="en-US"/>
        </w:rPr>
        <w:t>R2D_min</w:t>
      </w:r>
    </w:p>
    <w:p w14:paraId="725DABE7" w14:textId="77777777" w:rsidR="009A2C19" w:rsidRPr="00B03E0F" w:rsidRDefault="009A2C19" w:rsidP="009A2C19">
      <w:pPr>
        <w:widowControl/>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hint="eastAsia"/>
          <w:b/>
          <w:bCs/>
          <w:kern w:val="0"/>
          <w:sz w:val="20"/>
          <w:szCs w:val="20"/>
        </w:rPr>
        <w:t>P</w:t>
      </w:r>
      <w:r w:rsidRPr="00B03E0F">
        <w:rPr>
          <w:rFonts w:ascii="Times New Roman" w:eastAsia="宋体" w:hAnsi="Times New Roman" w:cs="Times New Roman"/>
          <w:b/>
          <w:bCs/>
          <w:kern w:val="0"/>
          <w:sz w:val="20"/>
          <w:szCs w:val="20"/>
        </w:rPr>
        <w:t>roposal 5.1-</w:t>
      </w:r>
      <w:r>
        <w:rPr>
          <w:rFonts w:ascii="Times New Roman" w:eastAsia="宋体" w:hAnsi="Times New Roman" w:cs="Times New Roman" w:hint="eastAsia"/>
          <w:b/>
          <w:bCs/>
          <w:kern w:val="0"/>
          <w:sz w:val="20"/>
          <w:szCs w:val="20"/>
        </w:rPr>
        <w:t>2</w:t>
      </w:r>
      <w:r w:rsidRPr="00B03E0F">
        <w:rPr>
          <w:rFonts w:ascii="Times New Roman" w:eastAsia="宋体" w:hAnsi="Times New Roman" w:cs="Times New Roman"/>
          <w:b/>
          <w:bCs/>
          <w:kern w:val="0"/>
          <w:sz w:val="20"/>
          <w:szCs w:val="20"/>
        </w:rPr>
        <w:t xml:space="preserve">: Study following options for </w:t>
      </w:r>
      <w:r w:rsidRPr="00B03E0F">
        <w:rPr>
          <w:rFonts w:ascii="Times New Roman" w:eastAsia="宋体" w:hAnsi="Times New Roman" w:cs="Times New Roman"/>
          <w:b/>
          <w:bCs/>
          <w:kern w:val="0"/>
          <w:sz w:val="20"/>
          <w:szCs w:val="20"/>
          <w:lang w:val="en-GB"/>
        </w:rPr>
        <w:t xml:space="preserve">a device to determine the Msg.2 reception timing in case multiple </w:t>
      </w:r>
      <w:proofErr w:type="spellStart"/>
      <w:r w:rsidRPr="00B03E0F">
        <w:rPr>
          <w:rFonts w:ascii="Times New Roman" w:eastAsia="宋体" w:hAnsi="Times New Roman" w:cs="Times New Roman"/>
          <w:b/>
          <w:bCs/>
          <w:kern w:val="0"/>
          <w:sz w:val="20"/>
          <w:szCs w:val="20"/>
          <w:lang w:val="en-GB"/>
        </w:rPr>
        <w:t>TDMed</w:t>
      </w:r>
      <w:proofErr w:type="spellEnd"/>
      <w:r w:rsidRPr="00B03E0F">
        <w:rPr>
          <w:rFonts w:ascii="Times New Roman" w:eastAsia="宋体" w:hAnsi="Times New Roman" w:cs="Times New Roman"/>
          <w:b/>
          <w:bCs/>
          <w:kern w:val="0"/>
          <w:sz w:val="20"/>
          <w:szCs w:val="20"/>
          <w:lang w:val="en-GB"/>
        </w:rPr>
        <w:t>/</w:t>
      </w:r>
      <w:proofErr w:type="spellStart"/>
      <w:r w:rsidRPr="00B03E0F">
        <w:rPr>
          <w:rFonts w:ascii="Times New Roman" w:eastAsia="宋体" w:hAnsi="Times New Roman" w:cs="Times New Roman"/>
          <w:b/>
          <w:bCs/>
          <w:kern w:val="0"/>
          <w:sz w:val="20"/>
          <w:szCs w:val="20"/>
          <w:lang w:val="en-GB"/>
        </w:rPr>
        <w:t>FDMed</w:t>
      </w:r>
      <w:proofErr w:type="spellEnd"/>
      <w:r w:rsidRPr="00B03E0F">
        <w:rPr>
          <w:rFonts w:ascii="Times New Roman" w:eastAsia="宋体" w:hAnsi="Times New Roman" w:cs="Times New Roman"/>
          <w:b/>
          <w:bCs/>
          <w:kern w:val="0"/>
          <w:sz w:val="20"/>
          <w:szCs w:val="20"/>
          <w:lang w:val="en-GB"/>
        </w:rPr>
        <w:t xml:space="preserve"> Msg1</w:t>
      </w:r>
      <w:r>
        <w:rPr>
          <w:rFonts w:ascii="Times New Roman" w:eastAsia="宋体" w:hAnsi="Times New Roman" w:cs="Times New Roman" w:hint="eastAsia"/>
          <w:b/>
          <w:bCs/>
          <w:kern w:val="0"/>
          <w:sz w:val="20"/>
          <w:szCs w:val="20"/>
          <w:lang w:val="en-GB"/>
        </w:rPr>
        <w:t xml:space="preserve"> are scheduled by </w:t>
      </w:r>
      <w:r>
        <w:rPr>
          <w:rFonts w:ascii="Times New Roman" w:eastAsia="宋体" w:hAnsi="Times New Roman" w:cs="Times New Roman"/>
          <w:b/>
          <w:bCs/>
          <w:kern w:val="0"/>
          <w:sz w:val="20"/>
          <w:szCs w:val="20"/>
          <w:lang w:val="en-GB"/>
        </w:rPr>
        <w:t>a R2D transmission triggering random access</w:t>
      </w:r>
      <w:r w:rsidRPr="00B03E0F">
        <w:rPr>
          <w:rFonts w:ascii="Times New Roman" w:eastAsia="宋体" w:hAnsi="Times New Roman" w:cs="Times New Roman"/>
          <w:b/>
          <w:bCs/>
          <w:kern w:val="0"/>
          <w:sz w:val="20"/>
          <w:szCs w:val="20"/>
          <w:lang w:val="en-GB"/>
        </w:rPr>
        <w:t>.</w:t>
      </w:r>
    </w:p>
    <w:p w14:paraId="0E98BCE6" w14:textId="77777777" w:rsidR="009A2C19" w:rsidRPr="00B03E0F" w:rsidRDefault="009A2C19" w:rsidP="009A2C19">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Opt.1 Common time window based: the starting time for the Msg2 response time window is T</w:t>
      </w:r>
      <w:r w:rsidRPr="003B3497">
        <w:rPr>
          <w:rFonts w:ascii="Times New Roman" w:eastAsia="宋体" w:hAnsi="Times New Roman" w:cs="Times New Roman"/>
          <w:b/>
          <w:bCs/>
          <w:kern w:val="0"/>
          <w:sz w:val="20"/>
          <w:szCs w:val="20"/>
          <w:vertAlign w:val="subscript"/>
        </w:rPr>
        <w:t>D2R_min</w:t>
      </w:r>
      <w:r w:rsidRPr="00B03E0F">
        <w:rPr>
          <w:rFonts w:ascii="Times New Roman" w:eastAsia="宋体" w:hAnsi="Times New Roman" w:cs="Times New Roman"/>
          <w:b/>
          <w:bCs/>
          <w:kern w:val="0"/>
          <w:sz w:val="20"/>
          <w:szCs w:val="20"/>
        </w:rPr>
        <w:t xml:space="preserve"> after the “last” Msg1 time domain resource that is scheduled by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14938053" w14:textId="77777777" w:rsidR="009A2C19" w:rsidRPr="00B03E0F" w:rsidRDefault="009A2C19" w:rsidP="009A2C19">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 xml:space="preserve">Opt.2 Independent Time window: the starting time for the Msg2 response time window is determined based on the control information in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79AEAF8A" w14:textId="77777777" w:rsidR="009A2C19" w:rsidRPr="0085467B" w:rsidRDefault="009A2C19" w:rsidP="009A2C19">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D00112">
        <w:rPr>
          <w:rFonts w:ascii="Times New Roman" w:eastAsia="宋体" w:hAnsi="Times New Roman" w:cs="Times New Roman" w:hint="eastAsia"/>
          <w:b/>
          <w:bCs/>
          <w:kern w:val="0"/>
          <w:sz w:val="20"/>
          <w:szCs w:val="20"/>
        </w:rPr>
        <w:t>F</w:t>
      </w:r>
      <w:r w:rsidRPr="00D00112">
        <w:rPr>
          <w:rFonts w:ascii="Times New Roman" w:eastAsia="宋体" w:hAnsi="Times New Roman" w:cs="Times New Roman"/>
          <w:b/>
          <w:bCs/>
          <w:kern w:val="0"/>
          <w:sz w:val="20"/>
          <w:szCs w:val="20"/>
        </w:rPr>
        <w:t>or both options, the length/duration for Msg2 response time window can be pre-defined and/or indicated.</w:t>
      </w:r>
    </w:p>
    <w:p w14:paraId="0663FCAF"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2489D9B4" w14:textId="77777777" w:rsidR="009A2C19" w:rsidRPr="00D00112" w:rsidRDefault="009A2C19" w:rsidP="009A2C19">
      <w:pPr>
        <w:widowControl/>
        <w:adjustRightInd w:val="0"/>
        <w:snapToGrid w:val="0"/>
        <w:spacing w:afterLines="50" w:after="120"/>
        <w:rPr>
          <w:rFonts w:ascii="Times New Roman" w:eastAsia="宋体" w:hAnsi="Times New Roman" w:cs="Times New Roman"/>
          <w:b/>
          <w:bCs/>
          <w:kern w:val="0"/>
          <w:sz w:val="20"/>
          <w:szCs w:val="24"/>
        </w:rPr>
      </w:pPr>
      <w:r w:rsidRPr="00D00112">
        <w:rPr>
          <w:rFonts w:ascii="Times New Roman" w:eastAsia="宋体" w:hAnsi="Times New Roman" w:cs="Times New Roman" w:hint="eastAsia"/>
          <w:b/>
          <w:bCs/>
          <w:kern w:val="0"/>
          <w:sz w:val="20"/>
          <w:szCs w:val="20"/>
        </w:rPr>
        <w:t>P</w:t>
      </w:r>
      <w:r w:rsidRPr="00D00112">
        <w:rPr>
          <w:rFonts w:ascii="Times New Roman" w:eastAsia="宋体" w:hAnsi="Times New Roman" w:cs="Times New Roman"/>
          <w:b/>
          <w:bCs/>
          <w:kern w:val="0"/>
          <w:sz w:val="20"/>
          <w:szCs w:val="20"/>
        </w:rPr>
        <w:t>roposal 5.1-</w:t>
      </w:r>
      <w:r>
        <w:rPr>
          <w:rFonts w:ascii="Times New Roman" w:eastAsia="宋体" w:hAnsi="Times New Roman" w:cs="Times New Roman" w:hint="eastAsia"/>
          <w:b/>
          <w:bCs/>
          <w:kern w:val="0"/>
          <w:sz w:val="20"/>
          <w:szCs w:val="20"/>
        </w:rPr>
        <w:t>3</w:t>
      </w:r>
      <w:r w:rsidRPr="00D00112">
        <w:rPr>
          <w:rFonts w:ascii="Times New Roman" w:eastAsia="宋体" w:hAnsi="Times New Roman" w:cs="Times New Roman"/>
          <w:b/>
          <w:bCs/>
          <w:kern w:val="0"/>
          <w:sz w:val="20"/>
          <w:szCs w:val="20"/>
        </w:rPr>
        <w:t>: One of the</w:t>
      </w:r>
      <w:r w:rsidRPr="00D00112">
        <w:rPr>
          <w:rFonts w:ascii="Times New Roman" w:eastAsia="宋体" w:hAnsi="Times New Roman" w:cs="Times New Roman" w:hint="eastAsia"/>
          <w:b/>
          <w:bCs/>
          <w:kern w:val="0"/>
          <w:sz w:val="20"/>
          <w:szCs w:val="20"/>
        </w:rPr>
        <w:t xml:space="preserve"> use </w:t>
      </w:r>
      <w:r w:rsidRPr="00D00112">
        <w:rPr>
          <w:rFonts w:ascii="Times New Roman" w:eastAsia="宋体" w:hAnsi="Times New Roman" w:cs="Times New Roman"/>
          <w:b/>
          <w:bCs/>
          <w:kern w:val="0"/>
          <w:sz w:val="20"/>
          <w:szCs w:val="20"/>
        </w:rPr>
        <w:t>cases</w:t>
      </w:r>
      <w:r w:rsidRPr="00D00112">
        <w:rPr>
          <w:rFonts w:ascii="Times New Roman" w:eastAsia="宋体" w:hAnsi="Times New Roman" w:cs="Times New Roman" w:hint="eastAsia"/>
          <w:b/>
          <w:bCs/>
          <w:kern w:val="0"/>
          <w:sz w:val="20"/>
          <w:szCs w:val="20"/>
        </w:rPr>
        <w:t xml:space="preserve"> </w:t>
      </w:r>
      <w:r w:rsidRPr="00D00112">
        <w:rPr>
          <w:rFonts w:ascii="Times New Roman" w:eastAsia="宋体" w:hAnsi="Times New Roman" w:cs="Times New Roman"/>
          <w:b/>
          <w:bCs/>
          <w:kern w:val="0"/>
          <w:sz w:val="20"/>
          <w:szCs w:val="20"/>
        </w:rPr>
        <w:t xml:space="preserve">for </w:t>
      </w:r>
      <w:r w:rsidRPr="00D00112">
        <w:rPr>
          <w:rFonts w:ascii="Times New Roman" w:eastAsia="Microsoft YaHei UI" w:hAnsi="Times New Roman" w:cs="Times New Roman"/>
          <w:b/>
          <w:bCs/>
        </w:rPr>
        <w:t>T</w:t>
      </w:r>
      <w:r w:rsidRPr="00D00112">
        <w:rPr>
          <w:rFonts w:ascii="Times New Roman" w:eastAsia="Microsoft YaHei UI" w:hAnsi="Times New Roman" w:cs="Times New Roman"/>
          <w:b/>
          <w:bCs/>
          <w:vertAlign w:val="subscript"/>
        </w:rPr>
        <w:t>D2R_D2R_min</w:t>
      </w:r>
      <w:r w:rsidRPr="00D00112">
        <w:rPr>
          <w:rFonts w:ascii="Times New Roman" w:eastAsia="宋体" w:hAnsi="Times New Roman" w:cs="Times New Roman"/>
          <w:b/>
          <w:bCs/>
          <w:kern w:val="0"/>
          <w:sz w:val="20"/>
          <w:szCs w:val="20"/>
        </w:rPr>
        <w:t xml:space="preserve"> between two different consecutive D2R transmissions from the same A-IoT device can be similar as </w:t>
      </w:r>
      <w:r w:rsidRPr="00D00112">
        <w:rPr>
          <w:rFonts w:ascii="Times New Roman" w:eastAsia="宋体" w:hAnsi="Times New Roman" w:cs="Times New Roman"/>
          <w:b/>
          <w:bCs/>
          <w:kern w:val="0"/>
          <w:sz w:val="20"/>
          <w:szCs w:val="24"/>
        </w:rPr>
        <w:t xml:space="preserve">the </w:t>
      </w:r>
      <w:r>
        <w:rPr>
          <w:rFonts w:ascii="Times New Roman" w:eastAsia="宋体" w:hAnsi="Times New Roman" w:cs="Times New Roman"/>
          <w:b/>
          <w:bCs/>
          <w:kern w:val="0"/>
          <w:sz w:val="20"/>
          <w:szCs w:val="24"/>
        </w:rPr>
        <w:t>“</w:t>
      </w:r>
      <w:r w:rsidRPr="00D00112">
        <w:rPr>
          <w:rFonts w:ascii="Times New Roman" w:eastAsia="宋体" w:hAnsi="Times New Roman" w:cs="Times New Roman"/>
          <w:b/>
          <w:bCs/>
          <w:kern w:val="0"/>
          <w:sz w:val="20"/>
          <w:szCs w:val="24"/>
        </w:rPr>
        <w:t>in</w:t>
      </w:r>
      <w:r w:rsidRPr="00D00112">
        <w:rPr>
          <w:rFonts w:ascii="Times New Roman" w:eastAsia="宋体" w:hAnsi="Times New Roman" w:cs="Times New Roman" w:hint="eastAsia"/>
          <w:b/>
          <w:bCs/>
          <w:kern w:val="0"/>
          <w:sz w:val="20"/>
          <w:szCs w:val="24"/>
        </w:rPr>
        <w:t>-</w:t>
      </w:r>
      <w:r w:rsidRPr="00D00112">
        <w:rPr>
          <w:rFonts w:ascii="Times New Roman" w:eastAsia="宋体" w:hAnsi="Times New Roman" w:cs="Times New Roman"/>
          <w:b/>
          <w:bCs/>
          <w:kern w:val="0"/>
          <w:sz w:val="20"/>
          <w:szCs w:val="24"/>
        </w:rPr>
        <w:t xml:space="preserve">process reply” adopted in UHF, </w:t>
      </w:r>
      <w:r w:rsidRPr="00D00112">
        <w:rPr>
          <w:rFonts w:ascii="Times New Roman" w:eastAsia="宋体" w:hAnsi="Times New Roman" w:cs="Times New Roman"/>
          <w:b/>
          <w:bCs/>
          <w:kern w:val="0"/>
          <w:sz w:val="20"/>
          <w:szCs w:val="20"/>
        </w:rPr>
        <w:t xml:space="preserve">that a A-IoT </w:t>
      </w:r>
      <w:r w:rsidRPr="00D00112">
        <w:rPr>
          <w:rFonts w:ascii="Times New Roman" w:eastAsia="宋体" w:hAnsi="Times New Roman" w:cs="Times New Roman" w:hint="eastAsia"/>
          <w:b/>
          <w:bCs/>
          <w:kern w:val="0"/>
          <w:sz w:val="20"/>
          <w:szCs w:val="20"/>
        </w:rPr>
        <w:t xml:space="preserve">device </w:t>
      </w:r>
      <w:r w:rsidRPr="00D00112">
        <w:rPr>
          <w:rFonts w:ascii="Times New Roman" w:eastAsia="宋体" w:hAnsi="Times New Roman" w:cs="Times New Roman"/>
          <w:b/>
          <w:bCs/>
          <w:kern w:val="0"/>
          <w:sz w:val="20"/>
          <w:szCs w:val="20"/>
        </w:rPr>
        <w:t xml:space="preserve">may reply firstly to Reader that it needs more time for processing/preparation followed by the corresponding D2R response to the R2D command.  </w:t>
      </w:r>
    </w:p>
    <w:p w14:paraId="17F01635" w14:textId="77777777" w:rsidR="009A2C19" w:rsidRDefault="009A2C19" w:rsidP="009A2C19">
      <w:pPr>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Proposal 5.2-1: Study t</w:t>
      </w:r>
      <w:r w:rsidRPr="006E4269">
        <w:rPr>
          <w:rFonts w:ascii="Times New Roman" w:eastAsia="宋体" w:hAnsi="Times New Roman" w:cs="Times New Roman"/>
          <w:b/>
          <w:bCs/>
          <w:kern w:val="0"/>
          <w:sz w:val="20"/>
          <w:szCs w:val="20"/>
        </w:rPr>
        <w:t>he reader acquire</w:t>
      </w:r>
      <w:r>
        <w:rPr>
          <w:rFonts w:ascii="Times New Roman" w:eastAsia="宋体" w:hAnsi="Times New Roman" w:cs="Times New Roman"/>
          <w:b/>
          <w:bCs/>
          <w:kern w:val="0"/>
          <w:sz w:val="20"/>
          <w:szCs w:val="20"/>
        </w:rPr>
        <w:t>s</w:t>
      </w:r>
      <w:r w:rsidRPr="006E4269">
        <w:rPr>
          <w:rFonts w:ascii="Times New Roman" w:eastAsia="宋体" w:hAnsi="Times New Roman" w:cs="Times New Roman"/>
          <w:b/>
          <w:bCs/>
          <w:kern w:val="0"/>
          <w:sz w:val="20"/>
          <w:szCs w:val="20"/>
        </w:rPr>
        <w:t xml:space="preserve"> the end of PDRCH transmission</w:t>
      </w:r>
      <w:r>
        <w:rPr>
          <w:rFonts w:ascii="Times New Roman" w:eastAsia="宋体" w:hAnsi="Times New Roman" w:cs="Times New Roman"/>
          <w:b/>
          <w:bCs/>
          <w:kern w:val="0"/>
          <w:sz w:val="20"/>
          <w:szCs w:val="20"/>
        </w:rPr>
        <w:t xml:space="preserve"> at least b</w:t>
      </w:r>
      <w:r w:rsidRPr="006E4269">
        <w:rPr>
          <w:rFonts w:ascii="Times New Roman" w:eastAsia="宋体" w:hAnsi="Times New Roman" w:cs="Times New Roman"/>
          <w:b/>
          <w:bCs/>
          <w:kern w:val="0"/>
          <w:sz w:val="20"/>
          <w:szCs w:val="20"/>
        </w:rPr>
        <w:t xml:space="preserve">ased on </w:t>
      </w:r>
      <w:r>
        <w:rPr>
          <w:rFonts w:ascii="Times New Roman" w:eastAsia="宋体" w:hAnsi="Times New Roman" w:cs="Times New Roman"/>
          <w:b/>
          <w:bCs/>
          <w:kern w:val="0"/>
          <w:sz w:val="20"/>
          <w:szCs w:val="20"/>
        </w:rPr>
        <w:t xml:space="preserve">R2D </w:t>
      </w:r>
      <w:r w:rsidRPr="006E4269">
        <w:rPr>
          <w:rFonts w:ascii="Times New Roman" w:eastAsia="宋体" w:hAnsi="Times New Roman" w:cs="Times New Roman"/>
          <w:b/>
          <w:bCs/>
          <w:kern w:val="0"/>
          <w:sz w:val="20"/>
          <w:szCs w:val="20"/>
        </w:rPr>
        <w:t>control information</w:t>
      </w:r>
      <w:r>
        <w:rPr>
          <w:rFonts w:ascii="Times New Roman" w:eastAsia="宋体" w:hAnsi="Times New Roman" w:cs="Times New Roman"/>
          <w:b/>
          <w:bCs/>
          <w:kern w:val="0"/>
          <w:sz w:val="20"/>
          <w:szCs w:val="20"/>
        </w:rPr>
        <w:t>.</w:t>
      </w:r>
    </w:p>
    <w:p w14:paraId="70909DEE" w14:textId="77777777" w:rsidR="009A2C19" w:rsidRPr="006E4269" w:rsidRDefault="009A2C19" w:rsidP="009A2C19">
      <w:pPr>
        <w:pStyle w:val="affff0"/>
        <w:numPr>
          <w:ilvl w:val="0"/>
          <w:numId w:val="28"/>
        </w:numPr>
        <w:adjustRightInd w:val="0"/>
        <w:snapToGrid w:val="0"/>
        <w:spacing w:afterLines="50" w:after="120"/>
        <w:ind w:firstLineChars="0"/>
        <w:rPr>
          <w:rFonts w:ascii="Times New Roman" w:eastAsia="宋体" w:hAnsi="Times New Roman" w:cs="Times New Roman"/>
          <w:b/>
          <w:bCs/>
          <w:kern w:val="0"/>
          <w:sz w:val="20"/>
          <w:szCs w:val="20"/>
        </w:rPr>
      </w:pPr>
      <w:r w:rsidRPr="006E4269">
        <w:rPr>
          <w:rFonts w:ascii="Times New Roman" w:eastAsia="宋体" w:hAnsi="Times New Roman" w:cs="Times New Roman"/>
          <w:b/>
          <w:bCs/>
          <w:kern w:val="0"/>
          <w:sz w:val="20"/>
          <w:szCs w:val="20"/>
        </w:rPr>
        <w:t xml:space="preserve">FFS </w:t>
      </w:r>
      <w:r>
        <w:rPr>
          <w:rFonts w:ascii="Times New Roman" w:eastAsia="宋体" w:hAnsi="Times New Roman" w:cs="Times New Roman"/>
          <w:b/>
          <w:bCs/>
          <w:kern w:val="0"/>
          <w:sz w:val="20"/>
          <w:szCs w:val="20"/>
        </w:rPr>
        <w:t>D2R control information for PDRCH transmission with fixed TBS</w:t>
      </w:r>
    </w:p>
    <w:p w14:paraId="1C87E5DC"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3710E1FE"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5.2-2</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T</w:t>
      </w:r>
      <w:r w:rsidRPr="002A1A84">
        <w:rPr>
          <w:rFonts w:ascii="Times New Roman" w:eastAsia="宋体" w:hAnsi="Times New Roman" w:cs="Times New Roman"/>
          <w:b/>
          <w:bCs/>
          <w:kern w:val="0"/>
          <w:sz w:val="20"/>
          <w:szCs w:val="20"/>
        </w:rPr>
        <w:t xml:space="preserve">he end of PRDCH transmission </w:t>
      </w:r>
      <w:r>
        <w:rPr>
          <w:rFonts w:ascii="Times New Roman" w:eastAsia="宋体" w:hAnsi="Times New Roman" w:cs="Times New Roman"/>
          <w:b/>
          <w:bCs/>
          <w:kern w:val="0"/>
          <w:sz w:val="20"/>
          <w:szCs w:val="20"/>
        </w:rPr>
        <w:t>that is determined</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or derived </w:t>
      </w:r>
      <w:r w:rsidRPr="002A1A84">
        <w:rPr>
          <w:rFonts w:ascii="Times New Roman" w:eastAsia="宋体" w:hAnsi="Times New Roman" w:cs="Times New Roman"/>
          <w:b/>
          <w:bCs/>
          <w:kern w:val="0"/>
          <w:sz w:val="20"/>
          <w:szCs w:val="20"/>
        </w:rPr>
        <w:t xml:space="preserve">by the R2D control information should be studied as baseline. </w:t>
      </w:r>
    </w:p>
    <w:p w14:paraId="1DBA98BB" w14:textId="77777777" w:rsidR="009A2C19" w:rsidRPr="0085467B" w:rsidRDefault="009A2C19" w:rsidP="009A2C19">
      <w:pPr>
        <w:pStyle w:val="affff0"/>
        <w:numPr>
          <w:ilvl w:val="0"/>
          <w:numId w:val="27"/>
        </w:numPr>
        <w:adjustRightInd w:val="0"/>
        <w:snapToGrid w:val="0"/>
        <w:spacing w:afterLines="50" w:after="120"/>
        <w:ind w:firstLineChars="0"/>
        <w:rPr>
          <w:rFonts w:ascii="Times New Roman" w:hAnsi="Times New Roman"/>
          <w:color w:val="000000"/>
          <w:sz w:val="20"/>
          <w:szCs w:val="20"/>
        </w:rPr>
      </w:pPr>
      <w:r w:rsidRPr="0085467B">
        <w:rPr>
          <w:rFonts w:ascii="Times New Roman" w:eastAsia="宋体" w:hAnsi="Times New Roman" w:cs="Times New Roman" w:hint="eastAsia"/>
          <w:b/>
          <w:bCs/>
          <w:kern w:val="0"/>
          <w:sz w:val="20"/>
          <w:szCs w:val="20"/>
        </w:rPr>
        <w:t>F</w:t>
      </w:r>
      <w:r w:rsidRPr="0085467B">
        <w:rPr>
          <w:rFonts w:ascii="Times New Roman" w:eastAsia="宋体" w:hAnsi="Times New Roman" w:cs="Times New Roman"/>
          <w:b/>
          <w:bCs/>
          <w:kern w:val="0"/>
          <w:sz w:val="20"/>
          <w:szCs w:val="20"/>
        </w:rPr>
        <w:t>FS the R2D control information is/are the physical layer and/or higher layer control information</w:t>
      </w:r>
    </w:p>
    <w:p w14:paraId="195C4A8B" w14:textId="77777777" w:rsidR="009A2C19" w:rsidRP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hint="eastAsia"/>
          <w:b/>
          <w:bCs/>
          <w:kern w:val="0"/>
          <w:sz w:val="20"/>
          <w:szCs w:val="20"/>
        </w:rPr>
      </w:pP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lastRenderedPageBreak/>
        <w:t>References</w:t>
      </w:r>
    </w:p>
    <w:p w14:paraId="25843F85" w14:textId="77777777" w:rsidR="00053F32" w:rsidRPr="00706F6B" w:rsidRDefault="00053F32" w:rsidP="00706F6B">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bookmarkStart w:id="27" w:name="_Ref115439951"/>
      <w:bookmarkStart w:id="28" w:name="_Hlk115169067"/>
      <w:r w:rsidRPr="00706F6B">
        <w:rPr>
          <w:rFonts w:ascii="Times New Roman" w:hAnsi="Times New Roman" w:cs="Times New Roman" w:hint="eastAsia"/>
          <w:kern w:val="0"/>
          <w:sz w:val="20"/>
          <w:szCs w:val="20"/>
        </w:rPr>
        <w:t>3</w:t>
      </w:r>
      <w:r w:rsidRPr="00706F6B">
        <w:rPr>
          <w:rFonts w:ascii="Times New Roman" w:hAnsi="Times New Roman" w:cs="Times New Roman"/>
          <w:kern w:val="0"/>
          <w:sz w:val="20"/>
          <w:szCs w:val="20"/>
        </w:rPr>
        <w:t>GPP RAN1#116bis meeting, Chairman’s note</w:t>
      </w:r>
    </w:p>
    <w:p w14:paraId="7860878F" w14:textId="4CBE6310" w:rsidR="00053F32" w:rsidRPr="00417FA3" w:rsidRDefault="00053F32"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RAN1#117 meeting, Chairman’s note</w:t>
      </w:r>
    </w:p>
    <w:p w14:paraId="69D49BD9" w14:textId="02CEFE66" w:rsidR="00C85ADE" w:rsidRPr="00053F32" w:rsidRDefault="00C85ADE" w:rsidP="00C85ADE">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w:t>
      </w:r>
      <w:r>
        <w:rPr>
          <w:rFonts w:ascii="Times New Roman" w:hAnsi="Times New Roman" w:cs="Times New Roman" w:hint="eastAsia"/>
          <w:kern w:val="0"/>
          <w:sz w:val="20"/>
          <w:szCs w:val="20"/>
        </w:rPr>
        <w:t>8</w:t>
      </w:r>
      <w:r>
        <w:rPr>
          <w:rFonts w:ascii="Times New Roman" w:hAnsi="Times New Roman" w:cs="Times New Roman"/>
          <w:kern w:val="0"/>
          <w:sz w:val="20"/>
          <w:szCs w:val="20"/>
        </w:rPr>
        <w:t xml:space="preserve"> meeting, Chairman’s note</w:t>
      </w:r>
    </w:p>
    <w:p w14:paraId="0ADFD78B" w14:textId="6ECA846F" w:rsidR="00706F6B" w:rsidRPr="00417FA3" w:rsidRDefault="00706F6B" w:rsidP="00706F6B">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706F6B">
        <w:rPr>
          <w:rFonts w:ascii="Times New Roman" w:eastAsia="宋体" w:hAnsi="Times New Roman" w:cs="Times New Roman" w:hint="eastAsia"/>
          <w:kern w:val="0"/>
          <w:sz w:val="20"/>
          <w:szCs w:val="20"/>
        </w:rPr>
        <w:t>R1-2407532, Final FL summary on frame structure and timing aspects for Rel-19 Ambient IoT,</w:t>
      </w:r>
      <w:r>
        <w:rPr>
          <w:rFonts w:ascii="Times New Roman" w:eastAsia="宋体" w:hAnsi="Times New Roman" w:cs="Times New Roman" w:hint="eastAsia"/>
          <w:kern w:val="0"/>
          <w:sz w:val="20"/>
          <w:szCs w:val="20"/>
        </w:rPr>
        <w:t xml:space="preserve"> </w:t>
      </w:r>
      <w:r w:rsidRPr="00706F6B">
        <w:rPr>
          <w:rFonts w:ascii="Times New Roman" w:eastAsia="宋体" w:hAnsi="Times New Roman" w:cs="Times New Roman" w:hint="eastAsia"/>
          <w:kern w:val="0"/>
          <w:sz w:val="20"/>
          <w:szCs w:val="20"/>
        </w:rPr>
        <w:t>Moderator (vivo)</w:t>
      </w:r>
    </w:p>
    <w:p w14:paraId="39F935D0" w14:textId="45B29973" w:rsidR="00706F6B" w:rsidRPr="00417FA3" w:rsidRDefault="00706F6B"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706F6B">
        <w:rPr>
          <w:rFonts w:ascii="Times New Roman" w:eastAsia="宋体" w:hAnsi="Times New Roman" w:cs="Times New Roman" w:hint="eastAsia"/>
          <w:kern w:val="0"/>
          <w:sz w:val="20"/>
          <w:szCs w:val="20"/>
        </w:rPr>
        <w:t>R1-2407</w:t>
      </w:r>
      <w:r>
        <w:rPr>
          <w:rFonts w:ascii="Times New Roman" w:eastAsia="宋体" w:hAnsi="Times New Roman" w:cs="Times New Roman" w:hint="eastAsia"/>
          <w:kern w:val="0"/>
          <w:sz w:val="20"/>
          <w:szCs w:val="20"/>
        </w:rPr>
        <w:t xml:space="preserve">864, </w:t>
      </w:r>
      <w:r w:rsidRPr="00706F6B">
        <w:rPr>
          <w:rFonts w:ascii="Times New Roman" w:eastAsia="Times New Roman" w:hAnsi="Times New Roman" w:cs="Times New Roman" w:hint="eastAsia"/>
          <w:kern w:val="0"/>
          <w:sz w:val="20"/>
          <w:szCs w:val="20"/>
          <w:lang w:eastAsia="en-US"/>
        </w:rPr>
        <w:t>Discussion on Downlink and uplink channel/signal aspects</w:t>
      </w:r>
      <w:r>
        <w:rPr>
          <w:rFonts w:ascii="Times New Roman" w:hAnsi="Times New Roman" w:cs="Times New Roman" w:hint="eastAsia"/>
          <w:kern w:val="0"/>
          <w:sz w:val="20"/>
          <w:szCs w:val="20"/>
        </w:rPr>
        <w:t xml:space="preserve">, vivo </w:t>
      </w:r>
    </w:p>
    <w:p w14:paraId="68E801FE" w14:textId="2032B9E9" w:rsidR="00706F6B" w:rsidRPr="00417FA3" w:rsidRDefault="00706F6B" w:rsidP="00C85ADE">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C85ADE">
        <w:rPr>
          <w:rFonts w:ascii="Times New Roman" w:eastAsia="Times New Roman" w:hAnsi="Times New Roman" w:cs="Times New Roman" w:hint="eastAsia"/>
          <w:kern w:val="0"/>
          <w:sz w:val="20"/>
          <w:szCs w:val="20"/>
          <w:lang w:eastAsia="en-US"/>
        </w:rPr>
        <w:t>R1-2407862</w:t>
      </w:r>
      <w:r w:rsidRPr="00C85ADE">
        <w:rPr>
          <w:rFonts w:ascii="Times New Roman" w:hAnsi="Times New Roman" w:cs="Times New Roman" w:hint="eastAsia"/>
          <w:kern w:val="0"/>
          <w:sz w:val="20"/>
          <w:szCs w:val="20"/>
        </w:rPr>
        <w:t xml:space="preserve">, </w:t>
      </w:r>
      <w:r w:rsidRPr="00C85ADE">
        <w:rPr>
          <w:rFonts w:ascii="Times New Roman" w:eastAsia="Times New Roman" w:hAnsi="Times New Roman" w:cs="Times New Roman" w:hint="eastAsia"/>
          <w:kern w:val="0"/>
          <w:sz w:val="20"/>
          <w:szCs w:val="20"/>
          <w:lang w:eastAsia="en-US"/>
        </w:rPr>
        <w:t>Discussion on general aspects of physical layer design</w:t>
      </w:r>
      <w:r w:rsidRPr="00C85ADE">
        <w:rPr>
          <w:rFonts w:ascii="Times New Roman" w:hAnsi="Times New Roman" w:cs="Times New Roman" w:hint="eastAsia"/>
          <w:kern w:val="0"/>
          <w:sz w:val="20"/>
          <w:szCs w:val="20"/>
        </w:rPr>
        <w:t>, vivo</w:t>
      </w:r>
    </w:p>
    <w:p w14:paraId="66F8205D" w14:textId="77777777" w:rsidR="00053F32" w:rsidRPr="00417FA3" w:rsidRDefault="00053F32"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2224CD">
        <w:rPr>
          <w:rFonts w:ascii="Times New Roman" w:eastAsia="Times New Roman" w:hAnsi="Times New Roman" w:cs="Times New Roman"/>
          <w:kern w:val="0"/>
          <w:sz w:val="20"/>
          <w:szCs w:val="20"/>
          <w:lang w:eastAsia="en-US"/>
        </w:rPr>
        <w:t>RP-240826, Revised SID: Study on solutions for Ambient IoT (Internet of Things) in NR,</w:t>
      </w:r>
      <w:r>
        <w:rPr>
          <w:rFonts w:ascii="Times New Roman" w:eastAsia="Times New Roman" w:hAnsi="Times New Roman" w:cs="Times New Roman"/>
          <w:kern w:val="0"/>
          <w:sz w:val="20"/>
          <w:szCs w:val="20"/>
          <w:lang w:eastAsia="en-US"/>
        </w:rPr>
        <w:t xml:space="preserve"> </w:t>
      </w:r>
      <w:r w:rsidRPr="002224CD">
        <w:rPr>
          <w:rFonts w:ascii="Times New Roman" w:eastAsia="Times New Roman" w:hAnsi="Times New Roman" w:cs="Times New Roman"/>
          <w:kern w:val="0"/>
          <w:sz w:val="20"/>
          <w:szCs w:val="20"/>
          <w:lang w:eastAsia="en-US"/>
        </w:rPr>
        <w:t>CMCC, Huawei, T-Mobile USA</w:t>
      </w:r>
    </w:p>
    <w:bookmarkEnd w:id="0"/>
    <w:bookmarkEnd w:id="27"/>
    <w:bookmarkEnd w:id="28"/>
    <w:p w14:paraId="5404F75D" w14:textId="77777777" w:rsidR="00E35DFB" w:rsidRPr="00417FA3" w:rsidRDefault="00E35DFB" w:rsidP="00417FA3">
      <w:pPr>
        <w:widowControl/>
        <w:tabs>
          <w:tab w:val="left" w:pos="420"/>
        </w:tabs>
        <w:adjustRightInd w:val="0"/>
        <w:snapToGrid w:val="0"/>
        <w:spacing w:afterLines="50" w:after="120"/>
        <w:jc w:val="left"/>
        <w:rPr>
          <w:rFonts w:ascii="Times New Roman" w:hAnsi="Times New Roman" w:cs="Times New Roman"/>
          <w:kern w:val="0"/>
          <w:sz w:val="20"/>
          <w:szCs w:val="20"/>
        </w:rPr>
      </w:pPr>
    </w:p>
    <w:sectPr w:rsidR="00E35DFB" w:rsidRPr="00417FA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379AC9" w14:textId="77777777" w:rsidR="00692469" w:rsidRDefault="00692469" w:rsidP="00002160">
      <w:r>
        <w:separator/>
      </w:r>
    </w:p>
  </w:endnote>
  <w:endnote w:type="continuationSeparator" w:id="0">
    <w:p w14:paraId="36817ECF" w14:textId="77777777" w:rsidR="00692469" w:rsidRDefault="00692469" w:rsidP="00002160">
      <w:r>
        <w:continuationSeparator/>
      </w:r>
    </w:p>
  </w:endnote>
  <w:endnote w:type="continuationNotice" w:id="1">
    <w:p w14:paraId="6212A19A" w14:textId="77777777" w:rsidR="00692469" w:rsidRDefault="006924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760FAC" w14:textId="77777777" w:rsidR="00692469" w:rsidRDefault="00692469" w:rsidP="00002160">
      <w:r>
        <w:separator/>
      </w:r>
    </w:p>
  </w:footnote>
  <w:footnote w:type="continuationSeparator" w:id="0">
    <w:p w14:paraId="63EBA840" w14:textId="77777777" w:rsidR="00692469" w:rsidRDefault="00692469" w:rsidP="00002160">
      <w:r>
        <w:continuationSeparator/>
      </w:r>
    </w:p>
  </w:footnote>
  <w:footnote w:type="continuationNotice" w:id="1">
    <w:p w14:paraId="0E9632D3" w14:textId="77777777" w:rsidR="00692469" w:rsidRDefault="0069246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5528"/>
        </w:tabs>
        <w:ind w:left="5528"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3ED45F9"/>
    <w:multiLevelType w:val="hybridMultilevel"/>
    <w:tmpl w:val="F6BC4D3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65528E3"/>
    <w:multiLevelType w:val="hybridMultilevel"/>
    <w:tmpl w:val="3B407A82"/>
    <w:lvl w:ilvl="0" w:tplc="74A0A8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86539E6"/>
    <w:multiLevelType w:val="hybridMultilevel"/>
    <w:tmpl w:val="E07A29E8"/>
    <w:lvl w:ilvl="0" w:tplc="FFFFFFFF">
      <w:start w:val="2"/>
      <w:numFmt w:val="bullet"/>
      <w:lvlText w:val="-"/>
      <w:lvlJc w:val="left"/>
      <w:pPr>
        <w:ind w:left="420" w:hanging="420"/>
      </w:pPr>
      <w:rPr>
        <w:rFonts w:ascii="Times New Roman" w:eastAsia="Times New Roman" w:hAnsi="Times New Roman" w:cs="Times New Roman" w:hint="default"/>
      </w:rPr>
    </w:lvl>
    <w:lvl w:ilvl="1" w:tplc="44B087C8">
      <w:numFmt w:val="bullet"/>
      <w:lvlText w:val="•"/>
      <w:lvlJc w:val="left"/>
      <w:pPr>
        <w:ind w:left="440" w:hanging="440"/>
      </w:pPr>
      <w:rPr>
        <w:rFonts w:ascii="Times New Roman" w:eastAsia="宋体" w:hAnsi="Times New Roman"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0ABA4160"/>
    <w:multiLevelType w:val="hybridMultilevel"/>
    <w:tmpl w:val="99688FA6"/>
    <w:lvl w:ilvl="0" w:tplc="44B087C8">
      <w:numFmt w:val="bullet"/>
      <w:lvlText w:val="•"/>
      <w:lvlJc w:val="left"/>
      <w:pPr>
        <w:ind w:left="420" w:hanging="420"/>
      </w:pPr>
      <w:rPr>
        <w:rFonts w:ascii="Times New Roman" w:eastAsia="宋体" w:hAnsi="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053519"/>
    <w:multiLevelType w:val="hybridMultilevel"/>
    <w:tmpl w:val="9488BB36"/>
    <w:lvl w:ilvl="0" w:tplc="DB7E0748">
      <w:start w:val="1"/>
      <w:numFmt w:val="lowerLetter"/>
      <w:lvlText w:val="(%1)"/>
      <w:lvlJc w:val="left"/>
      <w:pPr>
        <w:ind w:left="360" w:hanging="36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12906BD"/>
    <w:multiLevelType w:val="hybridMultilevel"/>
    <w:tmpl w:val="632062CA"/>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3654EBA"/>
    <w:multiLevelType w:val="hybridMultilevel"/>
    <w:tmpl w:val="4376540E"/>
    <w:lvl w:ilvl="0" w:tplc="44B087C8">
      <w:numFmt w:val="bullet"/>
      <w:lvlText w:val="•"/>
      <w:lvlJc w:val="left"/>
      <w:pPr>
        <w:ind w:left="860" w:hanging="440"/>
      </w:pPr>
      <w:rPr>
        <w:rFonts w:ascii="Times New Roman" w:eastAsia="宋体" w:hAnsi="Times New Roman" w:hint="default"/>
      </w:rPr>
    </w:lvl>
    <w:lvl w:ilvl="1" w:tplc="44B087C8">
      <w:numFmt w:val="bullet"/>
      <w:lvlText w:val="•"/>
      <w:lvlJc w:val="left"/>
      <w:pPr>
        <w:ind w:left="1300" w:hanging="440"/>
      </w:pPr>
      <w:rPr>
        <w:rFonts w:ascii="Times New Roman" w:eastAsia="宋体" w:hAnsi="Times New Roman"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8" w15:restartNumberingAfterBreak="0">
    <w:nsid w:val="13B0719C"/>
    <w:multiLevelType w:val="hybridMultilevel"/>
    <w:tmpl w:val="5B58A0CE"/>
    <w:lvl w:ilvl="0" w:tplc="634E0098">
      <w:start w:val="1"/>
      <w:numFmt w:val="bullet"/>
      <w:lvlText w:val="•"/>
      <w:lvlJc w:val="left"/>
      <w:pPr>
        <w:tabs>
          <w:tab w:val="num" w:pos="360"/>
        </w:tabs>
        <w:ind w:left="360" w:hanging="36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0" w15:restartNumberingAfterBreak="0">
    <w:nsid w:val="1B583DBB"/>
    <w:multiLevelType w:val="hybridMultilevel"/>
    <w:tmpl w:val="C8F05B5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D587164"/>
    <w:multiLevelType w:val="hybridMultilevel"/>
    <w:tmpl w:val="6726AD34"/>
    <w:lvl w:ilvl="0" w:tplc="44B087C8">
      <w:numFmt w:val="bullet"/>
      <w:lvlText w:val="•"/>
      <w:lvlJc w:val="left"/>
      <w:pPr>
        <w:ind w:left="420" w:hanging="420"/>
      </w:pPr>
      <w:rPr>
        <w:rFonts w:ascii="Times New Roman" w:eastAsia="宋体" w:hAnsi="Times New Roman" w:hint="default"/>
      </w:rPr>
    </w:lvl>
    <w:lvl w:ilvl="1" w:tplc="44B087C8">
      <w:numFmt w:val="bullet"/>
      <w:lvlText w:val="•"/>
      <w:lvlJc w:val="left"/>
      <w:pPr>
        <w:ind w:left="840" w:hanging="420"/>
      </w:pPr>
      <w:rPr>
        <w:rFonts w:ascii="Times New Roman" w:eastAsia="宋体" w:hAnsi="Times New Roman" w:hint="default"/>
      </w:rPr>
    </w:lvl>
    <w:lvl w:ilvl="2" w:tplc="44B087C8">
      <w:numFmt w:val="bullet"/>
      <w:lvlText w:val="•"/>
      <w:lvlJc w:val="left"/>
      <w:pPr>
        <w:ind w:left="1260" w:hanging="420"/>
      </w:pPr>
      <w:rPr>
        <w:rFonts w:ascii="Times New Roman" w:eastAsia="宋体"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D945B62"/>
    <w:multiLevelType w:val="hybridMultilevel"/>
    <w:tmpl w:val="BD52A30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51D7592"/>
    <w:multiLevelType w:val="hybridMultilevel"/>
    <w:tmpl w:val="513A7C9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52A6A53"/>
    <w:multiLevelType w:val="hybridMultilevel"/>
    <w:tmpl w:val="4C62D35E"/>
    <w:lvl w:ilvl="0" w:tplc="037C2AB8">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8ED3A8C"/>
    <w:multiLevelType w:val="hybridMultilevel"/>
    <w:tmpl w:val="9856862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01857A6"/>
    <w:multiLevelType w:val="hybridMultilevel"/>
    <w:tmpl w:val="801E8E94"/>
    <w:lvl w:ilvl="0" w:tplc="634E0098">
      <w:start w:val="1"/>
      <w:numFmt w:val="bullet"/>
      <w:lvlText w:val="•"/>
      <w:lvlJc w:val="left"/>
      <w:pPr>
        <w:tabs>
          <w:tab w:val="num" w:pos="360"/>
        </w:tabs>
        <w:ind w:left="360" w:hanging="36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69421E"/>
    <w:multiLevelType w:val="hybridMultilevel"/>
    <w:tmpl w:val="576EB05C"/>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2B2063D"/>
    <w:multiLevelType w:val="hybridMultilevel"/>
    <w:tmpl w:val="89F27CF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32FD51B6"/>
    <w:multiLevelType w:val="hybridMultilevel"/>
    <w:tmpl w:val="E5FC8AAC"/>
    <w:lvl w:ilvl="0" w:tplc="74A0A8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60F1C0E"/>
    <w:multiLevelType w:val="hybridMultilevel"/>
    <w:tmpl w:val="E11A4142"/>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60F2E09"/>
    <w:multiLevelType w:val="hybridMultilevel"/>
    <w:tmpl w:val="BB86B8F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3A754F0A"/>
    <w:multiLevelType w:val="multilevel"/>
    <w:tmpl w:val="2680883A"/>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b w:val="0"/>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CA25C39"/>
    <w:multiLevelType w:val="hybridMultilevel"/>
    <w:tmpl w:val="80641CC4"/>
    <w:lvl w:ilvl="0" w:tplc="FFFFFFFF">
      <w:start w:val="1"/>
      <w:numFmt w:val="bullet"/>
      <w:lvlText w:val="•"/>
      <w:lvlJc w:val="left"/>
      <w:pPr>
        <w:ind w:left="420" w:hanging="420"/>
      </w:pPr>
      <w:rPr>
        <w:rFonts w:ascii="Arial" w:hAnsi="Arial" w:hint="default"/>
      </w:rPr>
    </w:lvl>
    <w:lvl w:ilvl="1" w:tplc="FFFFFFFF">
      <w:start w:val="1"/>
      <w:numFmt w:val="bullet"/>
      <w:lvlText w:val="-"/>
      <w:lvlJc w:val="left"/>
      <w:pPr>
        <w:ind w:left="860" w:hanging="440"/>
      </w:pPr>
      <w:rPr>
        <w:rFonts w:ascii="Arial" w:eastAsia="宋体" w:hAnsi="Arial" w:cs="Arial" w:hint="default"/>
      </w:rPr>
    </w:lvl>
    <w:lvl w:ilvl="2" w:tplc="04090003">
      <w:start w:val="1"/>
      <w:numFmt w:val="bullet"/>
      <w:lvlText w:val="o"/>
      <w:lvlJc w:val="left"/>
      <w:pPr>
        <w:ind w:left="1280" w:hanging="440"/>
      </w:pPr>
      <w:rPr>
        <w:rFonts w:ascii="Courier New" w:hAnsi="Courier New" w:cs="Courier New"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8" w15:restartNumberingAfterBreak="0">
    <w:nsid w:val="436965A8"/>
    <w:multiLevelType w:val="hybridMultilevel"/>
    <w:tmpl w:val="575486BA"/>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7A370C8"/>
    <w:multiLevelType w:val="hybridMultilevel"/>
    <w:tmpl w:val="7EA02D9A"/>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9773164"/>
    <w:multiLevelType w:val="hybridMultilevel"/>
    <w:tmpl w:val="11C06542"/>
    <w:lvl w:ilvl="0" w:tplc="7DB044E2">
      <w:start w:val="5"/>
      <w:numFmt w:val="bullet"/>
      <w:lvlText w:val="-"/>
      <w:lvlJc w:val="left"/>
      <w:pPr>
        <w:ind w:left="360" w:hanging="360"/>
      </w:pPr>
      <w:rPr>
        <w:rFonts w:ascii="Times New Roman" w:eastAsiaTheme="minorEastAsia" w:hAnsi="Times New Roman" w:cs="Times New Roman" w:hint="default"/>
      </w:rPr>
    </w:lvl>
    <w:lvl w:ilvl="1" w:tplc="21DA2116">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C661F9"/>
    <w:multiLevelType w:val="hybridMultilevel"/>
    <w:tmpl w:val="991061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E530F82"/>
    <w:multiLevelType w:val="hybridMultilevel"/>
    <w:tmpl w:val="27843F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4896307"/>
    <w:multiLevelType w:val="hybridMultilevel"/>
    <w:tmpl w:val="9A4CE232"/>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6A4E7B83"/>
    <w:multiLevelType w:val="hybridMultilevel"/>
    <w:tmpl w:val="5FB2A83A"/>
    <w:lvl w:ilvl="0" w:tplc="634E0098">
      <w:start w:val="1"/>
      <w:numFmt w:val="bullet"/>
      <w:lvlText w:val="•"/>
      <w:lvlJc w:val="left"/>
      <w:pPr>
        <w:tabs>
          <w:tab w:val="num" w:pos="360"/>
        </w:tabs>
        <w:ind w:left="360" w:hanging="360"/>
      </w:pPr>
      <w:rPr>
        <w:rFonts w:ascii="Arial" w:hAnsi="Arial" w:hint="default"/>
      </w:rPr>
    </w:lvl>
    <w:lvl w:ilvl="1" w:tplc="FF5AE2CE">
      <w:numFmt w:val="bullet"/>
      <w:lvlText w:val="•"/>
      <w:lvlJc w:val="left"/>
      <w:pPr>
        <w:tabs>
          <w:tab w:val="num" w:pos="1080"/>
        </w:tabs>
        <w:ind w:left="1080" w:hanging="360"/>
      </w:pPr>
      <w:rPr>
        <w:rFonts w:ascii="Arial" w:hAnsi="Arial" w:hint="default"/>
      </w:rPr>
    </w:lvl>
    <w:lvl w:ilvl="2" w:tplc="A6605984">
      <w:numFmt w:val="bullet"/>
      <w:lvlText w:val="•"/>
      <w:lvlJc w:val="left"/>
      <w:pPr>
        <w:tabs>
          <w:tab w:val="num" w:pos="1800"/>
        </w:tabs>
        <w:ind w:left="1800" w:hanging="360"/>
      </w:pPr>
      <w:rPr>
        <w:rFonts w:ascii="Arial" w:hAnsi="Arial" w:hint="default"/>
      </w:rPr>
    </w:lvl>
    <w:lvl w:ilvl="3" w:tplc="7AF45DA0">
      <w:numFmt w:val="bullet"/>
      <w:lvlText w:val="•"/>
      <w:lvlJc w:val="left"/>
      <w:pPr>
        <w:tabs>
          <w:tab w:val="num" w:pos="2520"/>
        </w:tabs>
        <w:ind w:left="2520" w:hanging="360"/>
      </w:pPr>
      <w:rPr>
        <w:rFonts w:ascii="Arial" w:hAnsi="Arial" w:hint="default"/>
      </w:rPr>
    </w:lvl>
    <w:lvl w:ilvl="4" w:tplc="4842673A" w:tentative="1">
      <w:start w:val="1"/>
      <w:numFmt w:val="bullet"/>
      <w:lvlText w:val="•"/>
      <w:lvlJc w:val="left"/>
      <w:pPr>
        <w:tabs>
          <w:tab w:val="num" w:pos="3240"/>
        </w:tabs>
        <w:ind w:left="3240" w:hanging="360"/>
      </w:pPr>
      <w:rPr>
        <w:rFonts w:ascii="Arial" w:hAnsi="Arial" w:hint="default"/>
      </w:rPr>
    </w:lvl>
    <w:lvl w:ilvl="5" w:tplc="9D9E50D6" w:tentative="1">
      <w:start w:val="1"/>
      <w:numFmt w:val="bullet"/>
      <w:lvlText w:val="•"/>
      <w:lvlJc w:val="left"/>
      <w:pPr>
        <w:tabs>
          <w:tab w:val="num" w:pos="3960"/>
        </w:tabs>
        <w:ind w:left="3960" w:hanging="360"/>
      </w:pPr>
      <w:rPr>
        <w:rFonts w:ascii="Arial" w:hAnsi="Arial" w:hint="default"/>
      </w:rPr>
    </w:lvl>
    <w:lvl w:ilvl="6" w:tplc="81923E46" w:tentative="1">
      <w:start w:val="1"/>
      <w:numFmt w:val="bullet"/>
      <w:lvlText w:val="•"/>
      <w:lvlJc w:val="left"/>
      <w:pPr>
        <w:tabs>
          <w:tab w:val="num" w:pos="4680"/>
        </w:tabs>
        <w:ind w:left="4680" w:hanging="360"/>
      </w:pPr>
      <w:rPr>
        <w:rFonts w:ascii="Arial" w:hAnsi="Arial" w:hint="default"/>
      </w:rPr>
    </w:lvl>
    <w:lvl w:ilvl="7" w:tplc="4EF22920" w:tentative="1">
      <w:start w:val="1"/>
      <w:numFmt w:val="bullet"/>
      <w:lvlText w:val="•"/>
      <w:lvlJc w:val="left"/>
      <w:pPr>
        <w:tabs>
          <w:tab w:val="num" w:pos="5400"/>
        </w:tabs>
        <w:ind w:left="5400" w:hanging="360"/>
      </w:pPr>
      <w:rPr>
        <w:rFonts w:ascii="Arial" w:hAnsi="Arial" w:hint="default"/>
      </w:rPr>
    </w:lvl>
    <w:lvl w:ilvl="8" w:tplc="FC363402"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6BFD0956"/>
    <w:multiLevelType w:val="hybridMultilevel"/>
    <w:tmpl w:val="BB62247C"/>
    <w:lvl w:ilvl="0" w:tplc="634E0098">
      <w:start w:val="1"/>
      <w:numFmt w:val="bullet"/>
      <w:lvlText w:val="•"/>
      <w:lvlJc w:val="left"/>
      <w:pPr>
        <w:ind w:left="420" w:hanging="420"/>
      </w:pPr>
      <w:rPr>
        <w:rFonts w:ascii="Arial" w:hAnsi="Arial" w:hint="default"/>
      </w:rPr>
    </w:lvl>
    <w:lvl w:ilvl="1" w:tplc="FD5072EC">
      <w:start w:val="1"/>
      <w:numFmt w:val="bullet"/>
      <w:lvlText w:val="-"/>
      <w:lvlJc w:val="left"/>
      <w:pPr>
        <w:ind w:left="860" w:hanging="440"/>
      </w:pPr>
      <w:rPr>
        <w:rFonts w:ascii="Arial" w:eastAsia="宋体"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54036E"/>
    <w:multiLevelType w:val="hybridMultilevel"/>
    <w:tmpl w:val="73ECC22C"/>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D6C0433"/>
    <w:multiLevelType w:val="multilevel"/>
    <w:tmpl w:val="7B503240"/>
    <w:lvl w:ilvl="0">
      <w:start w:val="1"/>
      <w:numFmt w:val="decimal"/>
      <w:lvlText w:val="%1."/>
      <w:lvlJc w:val="left"/>
      <w:pPr>
        <w:tabs>
          <w:tab w:val="left" w:pos="425"/>
        </w:tabs>
        <w:ind w:left="425" w:hanging="425"/>
      </w:pPr>
      <w:rPr>
        <w:sz w:val="36"/>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28"/>
        <w:szCs w:val="16"/>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1" w15:restartNumberingAfterBreak="0">
    <w:nsid w:val="6DD13A9F"/>
    <w:multiLevelType w:val="hybridMultilevel"/>
    <w:tmpl w:val="4AB6AA9E"/>
    <w:lvl w:ilvl="0" w:tplc="44B087C8">
      <w:numFmt w:val="bullet"/>
      <w:lvlText w:val="•"/>
      <w:lvlJc w:val="left"/>
      <w:pPr>
        <w:ind w:left="420" w:hanging="420"/>
      </w:pPr>
      <w:rPr>
        <w:rFonts w:ascii="Times New Roman" w:eastAsia="宋体"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宋体"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53" w15:restartNumberingAfterBreak="0">
    <w:nsid w:val="70541210"/>
    <w:multiLevelType w:val="hybridMultilevel"/>
    <w:tmpl w:val="42BC824C"/>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0F07F3A"/>
    <w:multiLevelType w:val="hybridMultilevel"/>
    <w:tmpl w:val="3CDC21E6"/>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2630132"/>
    <w:multiLevelType w:val="hybridMultilevel"/>
    <w:tmpl w:val="09E87E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761A2006"/>
    <w:multiLevelType w:val="hybridMultilevel"/>
    <w:tmpl w:val="59C2FED0"/>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7B3B5FF7"/>
    <w:multiLevelType w:val="hybridMultilevel"/>
    <w:tmpl w:val="C6D6B1BA"/>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BC876D0"/>
    <w:multiLevelType w:val="hybridMultilevel"/>
    <w:tmpl w:val="AB683F16"/>
    <w:lvl w:ilvl="0" w:tplc="1E04EDE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2"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89168682">
    <w:abstractNumId w:val="4"/>
  </w:num>
  <w:num w:numId="2" w16cid:durableId="177083267">
    <w:abstractNumId w:val="6"/>
  </w:num>
  <w:num w:numId="3" w16cid:durableId="314799575">
    <w:abstractNumId w:val="9"/>
  </w:num>
  <w:num w:numId="4" w16cid:durableId="111705003">
    <w:abstractNumId w:val="10"/>
  </w:num>
  <w:num w:numId="5" w16cid:durableId="706684849">
    <w:abstractNumId w:val="7"/>
  </w:num>
  <w:num w:numId="6" w16cid:durableId="1910731798">
    <w:abstractNumId w:val="3"/>
  </w:num>
  <w:num w:numId="7" w16cid:durableId="1754082377">
    <w:abstractNumId w:val="56"/>
  </w:num>
  <w:num w:numId="8" w16cid:durableId="1176387300">
    <w:abstractNumId w:val="8"/>
  </w:num>
  <w:num w:numId="9" w16cid:durableId="949707014">
    <w:abstractNumId w:val="5"/>
  </w:num>
  <w:num w:numId="10" w16cid:durableId="1769614342">
    <w:abstractNumId w:val="2"/>
  </w:num>
  <w:num w:numId="11" w16cid:durableId="805851165">
    <w:abstractNumId w:val="1"/>
  </w:num>
  <w:num w:numId="12" w16cid:durableId="1590498856">
    <w:abstractNumId w:val="44"/>
  </w:num>
  <w:num w:numId="13" w16cid:durableId="145441176">
    <w:abstractNumId w:val="35"/>
  </w:num>
  <w:num w:numId="14" w16cid:durableId="2050378410">
    <w:abstractNumId w:val="37"/>
  </w:num>
  <w:num w:numId="15" w16cid:durableId="730464447">
    <w:abstractNumId w:val="28"/>
  </w:num>
  <w:num w:numId="16" w16cid:durableId="1453131252">
    <w:abstractNumId w:val="52"/>
  </w:num>
  <w:num w:numId="17" w16cid:durableId="13843277">
    <w:abstractNumId w:val="50"/>
  </w:num>
  <w:num w:numId="18" w16cid:durableId="688604223">
    <w:abstractNumId w:val="33"/>
  </w:num>
  <w:num w:numId="19" w16cid:durableId="755708539">
    <w:abstractNumId w:val="61"/>
  </w:num>
  <w:num w:numId="20" w16cid:durableId="920212033">
    <w:abstractNumId w:val="34"/>
  </w:num>
  <w:num w:numId="21" w16cid:durableId="988095466">
    <w:abstractNumId w:val="55"/>
  </w:num>
  <w:num w:numId="22" w16cid:durableId="2014405756">
    <w:abstractNumId w:val="43"/>
  </w:num>
  <w:num w:numId="23" w16cid:durableId="603004850">
    <w:abstractNumId w:val="30"/>
  </w:num>
  <w:num w:numId="24" w16cid:durableId="1363631770">
    <w:abstractNumId w:val="12"/>
  </w:num>
  <w:num w:numId="25" w16cid:durableId="265041730">
    <w:abstractNumId w:val="19"/>
  </w:num>
  <w:num w:numId="26" w16cid:durableId="309403308">
    <w:abstractNumId w:val="53"/>
  </w:num>
  <w:num w:numId="27" w16cid:durableId="1782260479">
    <w:abstractNumId w:val="11"/>
  </w:num>
  <w:num w:numId="28" w16cid:durableId="1493568920">
    <w:abstractNumId w:val="31"/>
  </w:num>
  <w:num w:numId="29" w16cid:durableId="1724793767">
    <w:abstractNumId w:val="24"/>
  </w:num>
  <w:num w:numId="30" w16cid:durableId="72699548">
    <w:abstractNumId w:val="23"/>
  </w:num>
  <w:num w:numId="31" w16cid:durableId="2081560173">
    <w:abstractNumId w:val="0"/>
  </w:num>
  <w:num w:numId="32" w16cid:durableId="1539927288">
    <w:abstractNumId w:val="14"/>
  </w:num>
  <w:num w:numId="33" w16cid:durableId="1349330024">
    <w:abstractNumId w:val="38"/>
  </w:num>
  <w:num w:numId="34" w16cid:durableId="1266772171">
    <w:abstractNumId w:val="47"/>
  </w:num>
  <w:num w:numId="35" w16cid:durableId="142357694">
    <w:abstractNumId w:val="18"/>
  </w:num>
  <w:num w:numId="36" w16cid:durableId="1810971934">
    <w:abstractNumId w:val="26"/>
  </w:num>
  <w:num w:numId="37" w16cid:durableId="1624648477">
    <w:abstractNumId w:val="48"/>
  </w:num>
  <w:num w:numId="38" w16cid:durableId="1870796355">
    <w:abstractNumId w:val="40"/>
  </w:num>
  <w:num w:numId="39" w16cid:durableId="1911848800">
    <w:abstractNumId w:val="21"/>
  </w:num>
  <w:num w:numId="40" w16cid:durableId="1646425804">
    <w:abstractNumId w:val="42"/>
  </w:num>
  <w:num w:numId="41" w16cid:durableId="1379162793">
    <w:abstractNumId w:val="57"/>
  </w:num>
  <w:num w:numId="42" w16cid:durableId="1427462878">
    <w:abstractNumId w:val="51"/>
  </w:num>
  <w:num w:numId="43" w16cid:durableId="879636555">
    <w:abstractNumId w:val="41"/>
  </w:num>
  <w:num w:numId="44" w16cid:durableId="1915237188">
    <w:abstractNumId w:val="46"/>
  </w:num>
  <w:num w:numId="45" w16cid:durableId="638076522">
    <w:abstractNumId w:val="22"/>
  </w:num>
  <w:num w:numId="46" w16cid:durableId="179055399">
    <w:abstractNumId w:val="39"/>
  </w:num>
  <w:num w:numId="47" w16cid:durableId="431433225">
    <w:abstractNumId w:val="62"/>
  </w:num>
  <w:num w:numId="48" w16cid:durableId="1339846860">
    <w:abstractNumId w:val="25"/>
  </w:num>
  <w:num w:numId="49" w16cid:durableId="1095369655">
    <w:abstractNumId w:val="29"/>
  </w:num>
  <w:num w:numId="50" w16cid:durableId="2118715290">
    <w:abstractNumId w:val="58"/>
  </w:num>
  <w:num w:numId="51" w16cid:durableId="1875384154">
    <w:abstractNumId w:val="49"/>
  </w:num>
  <w:num w:numId="52" w16cid:durableId="1030956752">
    <w:abstractNumId w:val="20"/>
  </w:num>
  <w:num w:numId="53" w16cid:durableId="50429091">
    <w:abstractNumId w:val="54"/>
  </w:num>
  <w:num w:numId="54" w16cid:durableId="1475484903">
    <w:abstractNumId w:val="45"/>
  </w:num>
  <w:num w:numId="55" w16cid:durableId="562955556">
    <w:abstractNumId w:val="27"/>
  </w:num>
  <w:num w:numId="56" w16cid:durableId="2042365091">
    <w:abstractNumId w:val="59"/>
  </w:num>
  <w:num w:numId="57" w16cid:durableId="1789469011">
    <w:abstractNumId w:val="36"/>
  </w:num>
  <w:num w:numId="58" w16cid:durableId="1976330736">
    <w:abstractNumId w:val="13"/>
  </w:num>
  <w:num w:numId="59" w16cid:durableId="979386551">
    <w:abstractNumId w:val="32"/>
  </w:num>
  <w:num w:numId="60" w16cid:durableId="748382380">
    <w:abstractNumId w:val="60"/>
  </w:num>
  <w:num w:numId="61" w16cid:durableId="1909991863">
    <w:abstractNumId w:val="15"/>
  </w:num>
  <w:num w:numId="62" w16cid:durableId="138771763">
    <w:abstractNumId w:val="17"/>
  </w:num>
  <w:num w:numId="63" w16cid:durableId="1825656304">
    <w:abstractNumId w:val="1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Q3MrAwMLO0NDMzMjJX0lEKTi0uzszPAykwNKoFAA69ak0tAAAA"/>
  </w:docVars>
  <w:rsids>
    <w:rsidRoot w:val="00CB2D2F"/>
    <w:rsid w:val="0000075C"/>
    <w:rsid w:val="00002160"/>
    <w:rsid w:val="000025D3"/>
    <w:rsid w:val="000025E1"/>
    <w:rsid w:val="0000261F"/>
    <w:rsid w:val="0000288C"/>
    <w:rsid w:val="0000356E"/>
    <w:rsid w:val="00003848"/>
    <w:rsid w:val="0000384E"/>
    <w:rsid w:val="00004133"/>
    <w:rsid w:val="000047D4"/>
    <w:rsid w:val="0000481B"/>
    <w:rsid w:val="00005176"/>
    <w:rsid w:val="000053A0"/>
    <w:rsid w:val="000055C9"/>
    <w:rsid w:val="000056CF"/>
    <w:rsid w:val="00010519"/>
    <w:rsid w:val="000109DE"/>
    <w:rsid w:val="00011882"/>
    <w:rsid w:val="0001278B"/>
    <w:rsid w:val="00012A9E"/>
    <w:rsid w:val="000135FF"/>
    <w:rsid w:val="000171CA"/>
    <w:rsid w:val="0001784D"/>
    <w:rsid w:val="00017C1A"/>
    <w:rsid w:val="00017C78"/>
    <w:rsid w:val="000204E2"/>
    <w:rsid w:val="00020F5A"/>
    <w:rsid w:val="0002132C"/>
    <w:rsid w:val="00021F02"/>
    <w:rsid w:val="00021F91"/>
    <w:rsid w:val="00022593"/>
    <w:rsid w:val="00022B0A"/>
    <w:rsid w:val="00023B66"/>
    <w:rsid w:val="00024128"/>
    <w:rsid w:val="0002544D"/>
    <w:rsid w:val="00025DDC"/>
    <w:rsid w:val="00026B01"/>
    <w:rsid w:val="00027335"/>
    <w:rsid w:val="00030403"/>
    <w:rsid w:val="000304D5"/>
    <w:rsid w:val="00030564"/>
    <w:rsid w:val="0003056E"/>
    <w:rsid w:val="000307BF"/>
    <w:rsid w:val="000307EB"/>
    <w:rsid w:val="00030881"/>
    <w:rsid w:val="00030AD9"/>
    <w:rsid w:val="00030BD4"/>
    <w:rsid w:val="000311D9"/>
    <w:rsid w:val="000321E1"/>
    <w:rsid w:val="00032860"/>
    <w:rsid w:val="00032E0A"/>
    <w:rsid w:val="000331C1"/>
    <w:rsid w:val="000334D2"/>
    <w:rsid w:val="00033DE4"/>
    <w:rsid w:val="00033EC0"/>
    <w:rsid w:val="00033F73"/>
    <w:rsid w:val="000340ED"/>
    <w:rsid w:val="000350DD"/>
    <w:rsid w:val="000352E5"/>
    <w:rsid w:val="00035E23"/>
    <w:rsid w:val="0003633C"/>
    <w:rsid w:val="00036793"/>
    <w:rsid w:val="000373B0"/>
    <w:rsid w:val="00037833"/>
    <w:rsid w:val="00040253"/>
    <w:rsid w:val="00040904"/>
    <w:rsid w:val="000416E6"/>
    <w:rsid w:val="00041A82"/>
    <w:rsid w:val="00042385"/>
    <w:rsid w:val="000437EC"/>
    <w:rsid w:val="00043B53"/>
    <w:rsid w:val="00045495"/>
    <w:rsid w:val="000459CD"/>
    <w:rsid w:val="00045E36"/>
    <w:rsid w:val="00045F80"/>
    <w:rsid w:val="00046B30"/>
    <w:rsid w:val="00047959"/>
    <w:rsid w:val="00047B8F"/>
    <w:rsid w:val="00047C56"/>
    <w:rsid w:val="000500E0"/>
    <w:rsid w:val="00050D6B"/>
    <w:rsid w:val="00050E2D"/>
    <w:rsid w:val="00051369"/>
    <w:rsid w:val="00051BDC"/>
    <w:rsid w:val="000522D3"/>
    <w:rsid w:val="000530CD"/>
    <w:rsid w:val="00053285"/>
    <w:rsid w:val="00053F32"/>
    <w:rsid w:val="00055548"/>
    <w:rsid w:val="00055C84"/>
    <w:rsid w:val="00055E5B"/>
    <w:rsid w:val="000564F0"/>
    <w:rsid w:val="000600EC"/>
    <w:rsid w:val="00060296"/>
    <w:rsid w:val="000603BE"/>
    <w:rsid w:val="000603CD"/>
    <w:rsid w:val="000608AB"/>
    <w:rsid w:val="000608BE"/>
    <w:rsid w:val="00060B23"/>
    <w:rsid w:val="00060D7A"/>
    <w:rsid w:val="00061285"/>
    <w:rsid w:val="00061D57"/>
    <w:rsid w:val="00062412"/>
    <w:rsid w:val="000628D4"/>
    <w:rsid w:val="0006295C"/>
    <w:rsid w:val="00063B6D"/>
    <w:rsid w:val="00063FAB"/>
    <w:rsid w:val="00064369"/>
    <w:rsid w:val="000646EF"/>
    <w:rsid w:val="000652EA"/>
    <w:rsid w:val="0006596A"/>
    <w:rsid w:val="000661A0"/>
    <w:rsid w:val="0006761D"/>
    <w:rsid w:val="00067B86"/>
    <w:rsid w:val="000708F0"/>
    <w:rsid w:val="000711CB"/>
    <w:rsid w:val="00072269"/>
    <w:rsid w:val="00072C6A"/>
    <w:rsid w:val="00072CE4"/>
    <w:rsid w:val="00073566"/>
    <w:rsid w:val="00073F84"/>
    <w:rsid w:val="00074274"/>
    <w:rsid w:val="00075704"/>
    <w:rsid w:val="00075B51"/>
    <w:rsid w:val="000761E3"/>
    <w:rsid w:val="00076A91"/>
    <w:rsid w:val="00077066"/>
    <w:rsid w:val="00077391"/>
    <w:rsid w:val="00077430"/>
    <w:rsid w:val="00077BE1"/>
    <w:rsid w:val="00077EC4"/>
    <w:rsid w:val="0008074A"/>
    <w:rsid w:val="000807DE"/>
    <w:rsid w:val="00080950"/>
    <w:rsid w:val="000809F3"/>
    <w:rsid w:val="00080CA0"/>
    <w:rsid w:val="00080EBC"/>
    <w:rsid w:val="00083113"/>
    <w:rsid w:val="00083505"/>
    <w:rsid w:val="00083AF0"/>
    <w:rsid w:val="00083F8B"/>
    <w:rsid w:val="000842D6"/>
    <w:rsid w:val="0008430B"/>
    <w:rsid w:val="00085CF9"/>
    <w:rsid w:val="000867AE"/>
    <w:rsid w:val="00086948"/>
    <w:rsid w:val="00086A9E"/>
    <w:rsid w:val="00087156"/>
    <w:rsid w:val="000904A1"/>
    <w:rsid w:val="000908CD"/>
    <w:rsid w:val="00090C70"/>
    <w:rsid w:val="00091764"/>
    <w:rsid w:val="00092EE7"/>
    <w:rsid w:val="00092EF2"/>
    <w:rsid w:val="00093089"/>
    <w:rsid w:val="000937DD"/>
    <w:rsid w:val="00094060"/>
    <w:rsid w:val="00094465"/>
    <w:rsid w:val="00095008"/>
    <w:rsid w:val="000959F6"/>
    <w:rsid w:val="00095DC3"/>
    <w:rsid w:val="000966E2"/>
    <w:rsid w:val="00097661"/>
    <w:rsid w:val="000978DE"/>
    <w:rsid w:val="000A0441"/>
    <w:rsid w:val="000A23C4"/>
    <w:rsid w:val="000A2789"/>
    <w:rsid w:val="000A2D30"/>
    <w:rsid w:val="000A2FDB"/>
    <w:rsid w:val="000A36C6"/>
    <w:rsid w:val="000A3B1B"/>
    <w:rsid w:val="000A3E85"/>
    <w:rsid w:val="000A41A5"/>
    <w:rsid w:val="000A49F9"/>
    <w:rsid w:val="000A5DF2"/>
    <w:rsid w:val="000A5EA7"/>
    <w:rsid w:val="000A74C3"/>
    <w:rsid w:val="000A77A8"/>
    <w:rsid w:val="000A793F"/>
    <w:rsid w:val="000A7977"/>
    <w:rsid w:val="000A7DBE"/>
    <w:rsid w:val="000B1E68"/>
    <w:rsid w:val="000B200E"/>
    <w:rsid w:val="000B2268"/>
    <w:rsid w:val="000B25EE"/>
    <w:rsid w:val="000B39B7"/>
    <w:rsid w:val="000B4328"/>
    <w:rsid w:val="000B4407"/>
    <w:rsid w:val="000B484B"/>
    <w:rsid w:val="000B4F83"/>
    <w:rsid w:val="000B53CA"/>
    <w:rsid w:val="000B5D32"/>
    <w:rsid w:val="000B5EF6"/>
    <w:rsid w:val="000B645F"/>
    <w:rsid w:val="000B659D"/>
    <w:rsid w:val="000B6FAC"/>
    <w:rsid w:val="000B70C8"/>
    <w:rsid w:val="000B72C8"/>
    <w:rsid w:val="000B778C"/>
    <w:rsid w:val="000C061B"/>
    <w:rsid w:val="000C0912"/>
    <w:rsid w:val="000C0955"/>
    <w:rsid w:val="000C0E80"/>
    <w:rsid w:val="000C1D08"/>
    <w:rsid w:val="000C23A4"/>
    <w:rsid w:val="000C264F"/>
    <w:rsid w:val="000C2BB6"/>
    <w:rsid w:val="000C2C03"/>
    <w:rsid w:val="000C344D"/>
    <w:rsid w:val="000C354B"/>
    <w:rsid w:val="000C3E23"/>
    <w:rsid w:val="000C43CD"/>
    <w:rsid w:val="000C45E0"/>
    <w:rsid w:val="000C4C99"/>
    <w:rsid w:val="000C50AE"/>
    <w:rsid w:val="000C51DB"/>
    <w:rsid w:val="000C5539"/>
    <w:rsid w:val="000C5E8C"/>
    <w:rsid w:val="000C62A3"/>
    <w:rsid w:val="000C6A3C"/>
    <w:rsid w:val="000C6BAA"/>
    <w:rsid w:val="000C6ED3"/>
    <w:rsid w:val="000C74DD"/>
    <w:rsid w:val="000D0BF2"/>
    <w:rsid w:val="000D13DE"/>
    <w:rsid w:val="000D14FF"/>
    <w:rsid w:val="000D1A4E"/>
    <w:rsid w:val="000D1F36"/>
    <w:rsid w:val="000D2C12"/>
    <w:rsid w:val="000D34B7"/>
    <w:rsid w:val="000D35F7"/>
    <w:rsid w:val="000D364D"/>
    <w:rsid w:val="000D3A34"/>
    <w:rsid w:val="000D3EFF"/>
    <w:rsid w:val="000D4A79"/>
    <w:rsid w:val="000D553D"/>
    <w:rsid w:val="000D5547"/>
    <w:rsid w:val="000D6387"/>
    <w:rsid w:val="000D6D28"/>
    <w:rsid w:val="000D7165"/>
    <w:rsid w:val="000D7A40"/>
    <w:rsid w:val="000D7D55"/>
    <w:rsid w:val="000E0045"/>
    <w:rsid w:val="000E09A9"/>
    <w:rsid w:val="000E0C6A"/>
    <w:rsid w:val="000E10AF"/>
    <w:rsid w:val="000E2728"/>
    <w:rsid w:val="000E2C69"/>
    <w:rsid w:val="000E3AD4"/>
    <w:rsid w:val="000E412F"/>
    <w:rsid w:val="000E4543"/>
    <w:rsid w:val="000E48AE"/>
    <w:rsid w:val="000E4DFE"/>
    <w:rsid w:val="000E6335"/>
    <w:rsid w:val="000E6F7A"/>
    <w:rsid w:val="000E73B9"/>
    <w:rsid w:val="000E7B04"/>
    <w:rsid w:val="000E7EDD"/>
    <w:rsid w:val="000F092A"/>
    <w:rsid w:val="000F2D94"/>
    <w:rsid w:val="000F2F86"/>
    <w:rsid w:val="000F359B"/>
    <w:rsid w:val="000F37B8"/>
    <w:rsid w:val="000F38E3"/>
    <w:rsid w:val="000F39C8"/>
    <w:rsid w:val="000F42CD"/>
    <w:rsid w:val="000F44D0"/>
    <w:rsid w:val="000F4D92"/>
    <w:rsid w:val="000F51F6"/>
    <w:rsid w:val="000F555C"/>
    <w:rsid w:val="000F55F1"/>
    <w:rsid w:val="000F6198"/>
    <w:rsid w:val="000F62F9"/>
    <w:rsid w:val="000F72BB"/>
    <w:rsid w:val="000F7944"/>
    <w:rsid w:val="00100487"/>
    <w:rsid w:val="001009A8"/>
    <w:rsid w:val="00100B1F"/>
    <w:rsid w:val="001020E5"/>
    <w:rsid w:val="00102DDE"/>
    <w:rsid w:val="0010317E"/>
    <w:rsid w:val="001033AE"/>
    <w:rsid w:val="0010442D"/>
    <w:rsid w:val="0010462F"/>
    <w:rsid w:val="00105219"/>
    <w:rsid w:val="001058B4"/>
    <w:rsid w:val="00106E81"/>
    <w:rsid w:val="001111DD"/>
    <w:rsid w:val="00111601"/>
    <w:rsid w:val="001116B1"/>
    <w:rsid w:val="00111B49"/>
    <w:rsid w:val="00111D14"/>
    <w:rsid w:val="00112A99"/>
    <w:rsid w:val="00112E33"/>
    <w:rsid w:val="001131B8"/>
    <w:rsid w:val="00113393"/>
    <w:rsid w:val="001136A6"/>
    <w:rsid w:val="00113B87"/>
    <w:rsid w:val="001149DB"/>
    <w:rsid w:val="00115AEE"/>
    <w:rsid w:val="00115DDB"/>
    <w:rsid w:val="00115DFD"/>
    <w:rsid w:val="001160BC"/>
    <w:rsid w:val="0011651B"/>
    <w:rsid w:val="00116650"/>
    <w:rsid w:val="001168E4"/>
    <w:rsid w:val="00116A12"/>
    <w:rsid w:val="00116AF1"/>
    <w:rsid w:val="00116E0F"/>
    <w:rsid w:val="001175F7"/>
    <w:rsid w:val="001177AF"/>
    <w:rsid w:val="00117FC0"/>
    <w:rsid w:val="001203A6"/>
    <w:rsid w:val="00120510"/>
    <w:rsid w:val="00120FAD"/>
    <w:rsid w:val="0012109D"/>
    <w:rsid w:val="00121309"/>
    <w:rsid w:val="00121E5B"/>
    <w:rsid w:val="00122A3A"/>
    <w:rsid w:val="00124139"/>
    <w:rsid w:val="0012431E"/>
    <w:rsid w:val="0012456E"/>
    <w:rsid w:val="0012459F"/>
    <w:rsid w:val="00124784"/>
    <w:rsid w:val="00124B49"/>
    <w:rsid w:val="00124EC9"/>
    <w:rsid w:val="00125066"/>
    <w:rsid w:val="001252E6"/>
    <w:rsid w:val="001254D6"/>
    <w:rsid w:val="00125604"/>
    <w:rsid w:val="001259C8"/>
    <w:rsid w:val="00125E30"/>
    <w:rsid w:val="00125FF1"/>
    <w:rsid w:val="00126541"/>
    <w:rsid w:val="00127366"/>
    <w:rsid w:val="00127377"/>
    <w:rsid w:val="001278EC"/>
    <w:rsid w:val="001314B3"/>
    <w:rsid w:val="00131E6C"/>
    <w:rsid w:val="00131F89"/>
    <w:rsid w:val="0013207A"/>
    <w:rsid w:val="00132277"/>
    <w:rsid w:val="00132E1D"/>
    <w:rsid w:val="001330EC"/>
    <w:rsid w:val="00133257"/>
    <w:rsid w:val="00133684"/>
    <w:rsid w:val="00133928"/>
    <w:rsid w:val="00134496"/>
    <w:rsid w:val="00134C61"/>
    <w:rsid w:val="00134CE8"/>
    <w:rsid w:val="00134F8F"/>
    <w:rsid w:val="0013526D"/>
    <w:rsid w:val="00135777"/>
    <w:rsid w:val="00135817"/>
    <w:rsid w:val="0013599E"/>
    <w:rsid w:val="0013617E"/>
    <w:rsid w:val="0013627A"/>
    <w:rsid w:val="001366DB"/>
    <w:rsid w:val="00137322"/>
    <w:rsid w:val="0013732E"/>
    <w:rsid w:val="00137FED"/>
    <w:rsid w:val="001404B4"/>
    <w:rsid w:val="00140E46"/>
    <w:rsid w:val="00141707"/>
    <w:rsid w:val="0014209E"/>
    <w:rsid w:val="001426B9"/>
    <w:rsid w:val="001427D0"/>
    <w:rsid w:val="00142B8A"/>
    <w:rsid w:val="00142B93"/>
    <w:rsid w:val="00142BD8"/>
    <w:rsid w:val="0014365A"/>
    <w:rsid w:val="001436EA"/>
    <w:rsid w:val="00143C5C"/>
    <w:rsid w:val="00143FE9"/>
    <w:rsid w:val="001441CB"/>
    <w:rsid w:val="001449F3"/>
    <w:rsid w:val="00145CC0"/>
    <w:rsid w:val="00145E1B"/>
    <w:rsid w:val="00145E33"/>
    <w:rsid w:val="00145EEA"/>
    <w:rsid w:val="001468DC"/>
    <w:rsid w:val="00146C26"/>
    <w:rsid w:val="00147FE3"/>
    <w:rsid w:val="00150FE2"/>
    <w:rsid w:val="001523CF"/>
    <w:rsid w:val="001527FF"/>
    <w:rsid w:val="001535D1"/>
    <w:rsid w:val="00153784"/>
    <w:rsid w:val="00153A33"/>
    <w:rsid w:val="00155428"/>
    <w:rsid w:val="00155793"/>
    <w:rsid w:val="00155833"/>
    <w:rsid w:val="00156762"/>
    <w:rsid w:val="00156B7E"/>
    <w:rsid w:val="00156CA5"/>
    <w:rsid w:val="00157172"/>
    <w:rsid w:val="001572C3"/>
    <w:rsid w:val="00157594"/>
    <w:rsid w:val="001579ED"/>
    <w:rsid w:val="00160291"/>
    <w:rsid w:val="00160520"/>
    <w:rsid w:val="001607DC"/>
    <w:rsid w:val="0016084D"/>
    <w:rsid w:val="00160B1B"/>
    <w:rsid w:val="00160FDF"/>
    <w:rsid w:val="00161CCF"/>
    <w:rsid w:val="0016226E"/>
    <w:rsid w:val="00162BC5"/>
    <w:rsid w:val="00162CF0"/>
    <w:rsid w:val="001631DF"/>
    <w:rsid w:val="00163BD5"/>
    <w:rsid w:val="001647B4"/>
    <w:rsid w:val="0016480C"/>
    <w:rsid w:val="00164CBE"/>
    <w:rsid w:val="001662A7"/>
    <w:rsid w:val="001664B6"/>
    <w:rsid w:val="001667D3"/>
    <w:rsid w:val="00166D9E"/>
    <w:rsid w:val="0016701E"/>
    <w:rsid w:val="00167320"/>
    <w:rsid w:val="00167E84"/>
    <w:rsid w:val="0017038B"/>
    <w:rsid w:val="00170491"/>
    <w:rsid w:val="001705E2"/>
    <w:rsid w:val="00172C52"/>
    <w:rsid w:val="00172F82"/>
    <w:rsid w:val="0017362D"/>
    <w:rsid w:val="00173867"/>
    <w:rsid w:val="0017440F"/>
    <w:rsid w:val="00174896"/>
    <w:rsid w:val="0017541F"/>
    <w:rsid w:val="00175499"/>
    <w:rsid w:val="00175A6C"/>
    <w:rsid w:val="0017687F"/>
    <w:rsid w:val="00176C63"/>
    <w:rsid w:val="001772BE"/>
    <w:rsid w:val="00180D28"/>
    <w:rsid w:val="00180D4A"/>
    <w:rsid w:val="001819FA"/>
    <w:rsid w:val="0018216F"/>
    <w:rsid w:val="00182400"/>
    <w:rsid w:val="001824F2"/>
    <w:rsid w:val="001825CE"/>
    <w:rsid w:val="0018296C"/>
    <w:rsid w:val="001832B5"/>
    <w:rsid w:val="0018462C"/>
    <w:rsid w:val="00185323"/>
    <w:rsid w:val="001853EB"/>
    <w:rsid w:val="001854E0"/>
    <w:rsid w:val="00185A06"/>
    <w:rsid w:val="00186B09"/>
    <w:rsid w:val="001870F2"/>
    <w:rsid w:val="0018721F"/>
    <w:rsid w:val="001877D1"/>
    <w:rsid w:val="00187A19"/>
    <w:rsid w:val="00187C76"/>
    <w:rsid w:val="00190660"/>
    <w:rsid w:val="00190850"/>
    <w:rsid w:val="0019096B"/>
    <w:rsid w:val="00191227"/>
    <w:rsid w:val="001915FB"/>
    <w:rsid w:val="00192819"/>
    <w:rsid w:val="001929D8"/>
    <w:rsid w:val="00193042"/>
    <w:rsid w:val="001933AE"/>
    <w:rsid w:val="00193634"/>
    <w:rsid w:val="00193F9F"/>
    <w:rsid w:val="001942D8"/>
    <w:rsid w:val="0019447B"/>
    <w:rsid w:val="001944C4"/>
    <w:rsid w:val="00195A92"/>
    <w:rsid w:val="00195BCB"/>
    <w:rsid w:val="00196010"/>
    <w:rsid w:val="001965FF"/>
    <w:rsid w:val="00196C7C"/>
    <w:rsid w:val="00196D0F"/>
    <w:rsid w:val="00196E2D"/>
    <w:rsid w:val="001A006F"/>
    <w:rsid w:val="001A019F"/>
    <w:rsid w:val="001A0400"/>
    <w:rsid w:val="001A1557"/>
    <w:rsid w:val="001A2596"/>
    <w:rsid w:val="001A3043"/>
    <w:rsid w:val="001A337F"/>
    <w:rsid w:val="001A3F0B"/>
    <w:rsid w:val="001A4ADE"/>
    <w:rsid w:val="001A56EF"/>
    <w:rsid w:val="001A58F2"/>
    <w:rsid w:val="001A6D27"/>
    <w:rsid w:val="001A6D67"/>
    <w:rsid w:val="001A7A54"/>
    <w:rsid w:val="001B0188"/>
    <w:rsid w:val="001B3214"/>
    <w:rsid w:val="001B32DF"/>
    <w:rsid w:val="001B3650"/>
    <w:rsid w:val="001B42E0"/>
    <w:rsid w:val="001B476D"/>
    <w:rsid w:val="001B4A97"/>
    <w:rsid w:val="001B4F3A"/>
    <w:rsid w:val="001B53BE"/>
    <w:rsid w:val="001B5480"/>
    <w:rsid w:val="001B5729"/>
    <w:rsid w:val="001B676C"/>
    <w:rsid w:val="001B7414"/>
    <w:rsid w:val="001C05AA"/>
    <w:rsid w:val="001C16B6"/>
    <w:rsid w:val="001C1A33"/>
    <w:rsid w:val="001C234C"/>
    <w:rsid w:val="001C3D5F"/>
    <w:rsid w:val="001C4437"/>
    <w:rsid w:val="001C4C34"/>
    <w:rsid w:val="001C4C96"/>
    <w:rsid w:val="001C5593"/>
    <w:rsid w:val="001C5D58"/>
    <w:rsid w:val="001C7392"/>
    <w:rsid w:val="001C73CF"/>
    <w:rsid w:val="001C78DF"/>
    <w:rsid w:val="001C7A2E"/>
    <w:rsid w:val="001D00C7"/>
    <w:rsid w:val="001D0638"/>
    <w:rsid w:val="001D0A90"/>
    <w:rsid w:val="001D258C"/>
    <w:rsid w:val="001D269F"/>
    <w:rsid w:val="001D2E7B"/>
    <w:rsid w:val="001D35D4"/>
    <w:rsid w:val="001D3D63"/>
    <w:rsid w:val="001D42D3"/>
    <w:rsid w:val="001D4C95"/>
    <w:rsid w:val="001D4ECC"/>
    <w:rsid w:val="001D5478"/>
    <w:rsid w:val="001D59EF"/>
    <w:rsid w:val="001D6F4A"/>
    <w:rsid w:val="001D7705"/>
    <w:rsid w:val="001D7D67"/>
    <w:rsid w:val="001E0422"/>
    <w:rsid w:val="001E073D"/>
    <w:rsid w:val="001E09FE"/>
    <w:rsid w:val="001E0A09"/>
    <w:rsid w:val="001E11A4"/>
    <w:rsid w:val="001E11B7"/>
    <w:rsid w:val="001E12F9"/>
    <w:rsid w:val="001E141D"/>
    <w:rsid w:val="001E18C5"/>
    <w:rsid w:val="001E33B7"/>
    <w:rsid w:val="001E3785"/>
    <w:rsid w:val="001E412E"/>
    <w:rsid w:val="001E47EC"/>
    <w:rsid w:val="001E4A69"/>
    <w:rsid w:val="001E51D2"/>
    <w:rsid w:val="001E59C1"/>
    <w:rsid w:val="001E5F02"/>
    <w:rsid w:val="001E7161"/>
    <w:rsid w:val="001E76B2"/>
    <w:rsid w:val="001F05CF"/>
    <w:rsid w:val="001F064C"/>
    <w:rsid w:val="001F0738"/>
    <w:rsid w:val="001F0860"/>
    <w:rsid w:val="001F0A77"/>
    <w:rsid w:val="001F1607"/>
    <w:rsid w:val="001F17EB"/>
    <w:rsid w:val="001F253A"/>
    <w:rsid w:val="001F2964"/>
    <w:rsid w:val="001F2E8B"/>
    <w:rsid w:val="001F3857"/>
    <w:rsid w:val="001F3EF4"/>
    <w:rsid w:val="001F445D"/>
    <w:rsid w:val="001F46FD"/>
    <w:rsid w:val="001F47DD"/>
    <w:rsid w:val="001F4A40"/>
    <w:rsid w:val="001F4D2D"/>
    <w:rsid w:val="001F5563"/>
    <w:rsid w:val="001F5FB6"/>
    <w:rsid w:val="001F64A8"/>
    <w:rsid w:val="001F6B51"/>
    <w:rsid w:val="001F74B8"/>
    <w:rsid w:val="002000C1"/>
    <w:rsid w:val="00200A6B"/>
    <w:rsid w:val="00201442"/>
    <w:rsid w:val="0020159C"/>
    <w:rsid w:val="002031FD"/>
    <w:rsid w:val="002053C2"/>
    <w:rsid w:val="002054ED"/>
    <w:rsid w:val="002055CC"/>
    <w:rsid w:val="0020562D"/>
    <w:rsid w:val="0020597F"/>
    <w:rsid w:val="00205DEC"/>
    <w:rsid w:val="00206D9D"/>
    <w:rsid w:val="002077F0"/>
    <w:rsid w:val="00207A1A"/>
    <w:rsid w:val="00207C5A"/>
    <w:rsid w:val="00207C95"/>
    <w:rsid w:val="002107CE"/>
    <w:rsid w:val="0021183E"/>
    <w:rsid w:val="00212310"/>
    <w:rsid w:val="0021253F"/>
    <w:rsid w:val="00212B4D"/>
    <w:rsid w:val="002132FD"/>
    <w:rsid w:val="0021340A"/>
    <w:rsid w:val="0021358A"/>
    <w:rsid w:val="00213EFF"/>
    <w:rsid w:val="00213F49"/>
    <w:rsid w:val="002147D6"/>
    <w:rsid w:val="00214B02"/>
    <w:rsid w:val="00214F46"/>
    <w:rsid w:val="002162CF"/>
    <w:rsid w:val="00216EC8"/>
    <w:rsid w:val="002170EB"/>
    <w:rsid w:val="002175AD"/>
    <w:rsid w:val="0021773F"/>
    <w:rsid w:val="00217A1C"/>
    <w:rsid w:val="00217DC2"/>
    <w:rsid w:val="0022149A"/>
    <w:rsid w:val="00221F9C"/>
    <w:rsid w:val="002221EC"/>
    <w:rsid w:val="002224CD"/>
    <w:rsid w:val="002237F5"/>
    <w:rsid w:val="00223B13"/>
    <w:rsid w:val="00224886"/>
    <w:rsid w:val="00225D71"/>
    <w:rsid w:val="00226546"/>
    <w:rsid w:val="00226B4C"/>
    <w:rsid w:val="00227145"/>
    <w:rsid w:val="00227545"/>
    <w:rsid w:val="00227891"/>
    <w:rsid w:val="00227E0B"/>
    <w:rsid w:val="002305C1"/>
    <w:rsid w:val="002307A2"/>
    <w:rsid w:val="00230F39"/>
    <w:rsid w:val="00232386"/>
    <w:rsid w:val="0023286F"/>
    <w:rsid w:val="00233E7A"/>
    <w:rsid w:val="00235851"/>
    <w:rsid w:val="00235A16"/>
    <w:rsid w:val="00235BEA"/>
    <w:rsid w:val="00236BA4"/>
    <w:rsid w:val="00240A4B"/>
    <w:rsid w:val="00240BB2"/>
    <w:rsid w:val="00240C52"/>
    <w:rsid w:val="0024153F"/>
    <w:rsid w:val="0024159C"/>
    <w:rsid w:val="00241AA4"/>
    <w:rsid w:val="002423F1"/>
    <w:rsid w:val="0024299D"/>
    <w:rsid w:val="00243D04"/>
    <w:rsid w:val="0024465C"/>
    <w:rsid w:val="002448C4"/>
    <w:rsid w:val="00244D35"/>
    <w:rsid w:val="002454F4"/>
    <w:rsid w:val="00245FFC"/>
    <w:rsid w:val="002466F1"/>
    <w:rsid w:val="00247683"/>
    <w:rsid w:val="002476BD"/>
    <w:rsid w:val="002479DF"/>
    <w:rsid w:val="00247ADB"/>
    <w:rsid w:val="00247B12"/>
    <w:rsid w:val="00250827"/>
    <w:rsid w:val="00250984"/>
    <w:rsid w:val="00250A68"/>
    <w:rsid w:val="00250B6A"/>
    <w:rsid w:val="00251B82"/>
    <w:rsid w:val="00251BAA"/>
    <w:rsid w:val="002525BE"/>
    <w:rsid w:val="002529EA"/>
    <w:rsid w:val="00253254"/>
    <w:rsid w:val="002548BE"/>
    <w:rsid w:val="00255AE4"/>
    <w:rsid w:val="00256068"/>
    <w:rsid w:val="00256078"/>
    <w:rsid w:val="0025620C"/>
    <w:rsid w:val="00256705"/>
    <w:rsid w:val="00256CAD"/>
    <w:rsid w:val="00257614"/>
    <w:rsid w:val="0025790F"/>
    <w:rsid w:val="002579B1"/>
    <w:rsid w:val="002600FB"/>
    <w:rsid w:val="00261E02"/>
    <w:rsid w:val="00261F95"/>
    <w:rsid w:val="00262325"/>
    <w:rsid w:val="002623A6"/>
    <w:rsid w:val="00262E7B"/>
    <w:rsid w:val="002631A9"/>
    <w:rsid w:val="00263425"/>
    <w:rsid w:val="0026360B"/>
    <w:rsid w:val="002638D7"/>
    <w:rsid w:val="00263976"/>
    <w:rsid w:val="00263BD0"/>
    <w:rsid w:val="00263C31"/>
    <w:rsid w:val="00264D87"/>
    <w:rsid w:val="0026565D"/>
    <w:rsid w:val="002662CF"/>
    <w:rsid w:val="00267082"/>
    <w:rsid w:val="00267590"/>
    <w:rsid w:val="00270BC0"/>
    <w:rsid w:val="002718E4"/>
    <w:rsid w:val="002719A6"/>
    <w:rsid w:val="00271A9F"/>
    <w:rsid w:val="00272EC9"/>
    <w:rsid w:val="0027364A"/>
    <w:rsid w:val="00274DE0"/>
    <w:rsid w:val="0027564E"/>
    <w:rsid w:val="00275A77"/>
    <w:rsid w:val="00275AE3"/>
    <w:rsid w:val="00276409"/>
    <w:rsid w:val="00277355"/>
    <w:rsid w:val="00280B6A"/>
    <w:rsid w:val="00280E41"/>
    <w:rsid w:val="00280F6A"/>
    <w:rsid w:val="00280F8E"/>
    <w:rsid w:val="0028119A"/>
    <w:rsid w:val="00281316"/>
    <w:rsid w:val="002818FC"/>
    <w:rsid w:val="00281FEF"/>
    <w:rsid w:val="00282283"/>
    <w:rsid w:val="0028252E"/>
    <w:rsid w:val="00283B68"/>
    <w:rsid w:val="00283F54"/>
    <w:rsid w:val="00284DD5"/>
    <w:rsid w:val="00285289"/>
    <w:rsid w:val="00285F4D"/>
    <w:rsid w:val="002864F4"/>
    <w:rsid w:val="00287120"/>
    <w:rsid w:val="00290432"/>
    <w:rsid w:val="00291650"/>
    <w:rsid w:val="0029197A"/>
    <w:rsid w:val="002920FD"/>
    <w:rsid w:val="002922E5"/>
    <w:rsid w:val="0029278E"/>
    <w:rsid w:val="00292B7E"/>
    <w:rsid w:val="00292CF0"/>
    <w:rsid w:val="00292D02"/>
    <w:rsid w:val="0029311E"/>
    <w:rsid w:val="002936B1"/>
    <w:rsid w:val="00293B0F"/>
    <w:rsid w:val="00293BB8"/>
    <w:rsid w:val="00293D4C"/>
    <w:rsid w:val="00293E5D"/>
    <w:rsid w:val="00293EF4"/>
    <w:rsid w:val="00294F99"/>
    <w:rsid w:val="0029507F"/>
    <w:rsid w:val="00295329"/>
    <w:rsid w:val="00295360"/>
    <w:rsid w:val="002959FE"/>
    <w:rsid w:val="002962D4"/>
    <w:rsid w:val="00296C94"/>
    <w:rsid w:val="00297159"/>
    <w:rsid w:val="0029762C"/>
    <w:rsid w:val="00297902"/>
    <w:rsid w:val="00297AC5"/>
    <w:rsid w:val="00297D8C"/>
    <w:rsid w:val="002A0230"/>
    <w:rsid w:val="002A027E"/>
    <w:rsid w:val="002A0852"/>
    <w:rsid w:val="002A127D"/>
    <w:rsid w:val="002A1734"/>
    <w:rsid w:val="002A195B"/>
    <w:rsid w:val="002A1A84"/>
    <w:rsid w:val="002A2E8A"/>
    <w:rsid w:val="002A3141"/>
    <w:rsid w:val="002A3B1A"/>
    <w:rsid w:val="002A446C"/>
    <w:rsid w:val="002A4958"/>
    <w:rsid w:val="002A4C6E"/>
    <w:rsid w:val="002A5A7F"/>
    <w:rsid w:val="002A62E7"/>
    <w:rsid w:val="002A64FE"/>
    <w:rsid w:val="002A75E9"/>
    <w:rsid w:val="002B0100"/>
    <w:rsid w:val="002B043A"/>
    <w:rsid w:val="002B04F6"/>
    <w:rsid w:val="002B10E3"/>
    <w:rsid w:val="002B1577"/>
    <w:rsid w:val="002B1CA4"/>
    <w:rsid w:val="002B1D5B"/>
    <w:rsid w:val="002B3005"/>
    <w:rsid w:val="002B3768"/>
    <w:rsid w:val="002B385B"/>
    <w:rsid w:val="002B3928"/>
    <w:rsid w:val="002B3A1A"/>
    <w:rsid w:val="002B41CA"/>
    <w:rsid w:val="002B4A8D"/>
    <w:rsid w:val="002B4D6E"/>
    <w:rsid w:val="002B4EB3"/>
    <w:rsid w:val="002B547C"/>
    <w:rsid w:val="002B6558"/>
    <w:rsid w:val="002B6AFA"/>
    <w:rsid w:val="002B6B51"/>
    <w:rsid w:val="002B73AC"/>
    <w:rsid w:val="002B764B"/>
    <w:rsid w:val="002B7D19"/>
    <w:rsid w:val="002C045A"/>
    <w:rsid w:val="002C0BD3"/>
    <w:rsid w:val="002C12D7"/>
    <w:rsid w:val="002C2296"/>
    <w:rsid w:val="002C25D0"/>
    <w:rsid w:val="002C266E"/>
    <w:rsid w:val="002C2C48"/>
    <w:rsid w:val="002C2D13"/>
    <w:rsid w:val="002C32A3"/>
    <w:rsid w:val="002C3360"/>
    <w:rsid w:val="002C3C52"/>
    <w:rsid w:val="002C4F98"/>
    <w:rsid w:val="002C517A"/>
    <w:rsid w:val="002C5710"/>
    <w:rsid w:val="002C60D5"/>
    <w:rsid w:val="002C6AB6"/>
    <w:rsid w:val="002C6C8D"/>
    <w:rsid w:val="002C75D4"/>
    <w:rsid w:val="002D0E8D"/>
    <w:rsid w:val="002D1245"/>
    <w:rsid w:val="002D1449"/>
    <w:rsid w:val="002D1821"/>
    <w:rsid w:val="002D1E61"/>
    <w:rsid w:val="002D2353"/>
    <w:rsid w:val="002D2643"/>
    <w:rsid w:val="002D2E68"/>
    <w:rsid w:val="002D3111"/>
    <w:rsid w:val="002D37EF"/>
    <w:rsid w:val="002D3916"/>
    <w:rsid w:val="002D393E"/>
    <w:rsid w:val="002D3BF4"/>
    <w:rsid w:val="002D3C08"/>
    <w:rsid w:val="002D48B4"/>
    <w:rsid w:val="002D622C"/>
    <w:rsid w:val="002D686E"/>
    <w:rsid w:val="002D6A8B"/>
    <w:rsid w:val="002D6A8F"/>
    <w:rsid w:val="002D7586"/>
    <w:rsid w:val="002D76B9"/>
    <w:rsid w:val="002D7C67"/>
    <w:rsid w:val="002E0E9A"/>
    <w:rsid w:val="002E0F12"/>
    <w:rsid w:val="002E16BF"/>
    <w:rsid w:val="002E255D"/>
    <w:rsid w:val="002E37CD"/>
    <w:rsid w:val="002E39B1"/>
    <w:rsid w:val="002E4169"/>
    <w:rsid w:val="002E48E9"/>
    <w:rsid w:val="002E59E2"/>
    <w:rsid w:val="002E5C02"/>
    <w:rsid w:val="002E5F14"/>
    <w:rsid w:val="002E69B5"/>
    <w:rsid w:val="002F0406"/>
    <w:rsid w:val="002F076A"/>
    <w:rsid w:val="002F10C6"/>
    <w:rsid w:val="002F1628"/>
    <w:rsid w:val="002F2574"/>
    <w:rsid w:val="002F2A1A"/>
    <w:rsid w:val="002F3038"/>
    <w:rsid w:val="002F34BE"/>
    <w:rsid w:val="002F3C2B"/>
    <w:rsid w:val="002F444A"/>
    <w:rsid w:val="002F5EED"/>
    <w:rsid w:val="002F62D1"/>
    <w:rsid w:val="002F6500"/>
    <w:rsid w:val="002F6D3B"/>
    <w:rsid w:val="002F74D9"/>
    <w:rsid w:val="002F76EB"/>
    <w:rsid w:val="0030004D"/>
    <w:rsid w:val="00300372"/>
    <w:rsid w:val="00301A10"/>
    <w:rsid w:val="00301E38"/>
    <w:rsid w:val="003021DE"/>
    <w:rsid w:val="003030D3"/>
    <w:rsid w:val="003038CC"/>
    <w:rsid w:val="00303F50"/>
    <w:rsid w:val="003051F8"/>
    <w:rsid w:val="00305D40"/>
    <w:rsid w:val="0030639E"/>
    <w:rsid w:val="0030681E"/>
    <w:rsid w:val="00306EFA"/>
    <w:rsid w:val="0030768A"/>
    <w:rsid w:val="00307992"/>
    <w:rsid w:val="00310007"/>
    <w:rsid w:val="00310065"/>
    <w:rsid w:val="0031150C"/>
    <w:rsid w:val="00311616"/>
    <w:rsid w:val="0031162C"/>
    <w:rsid w:val="00311F2E"/>
    <w:rsid w:val="00312353"/>
    <w:rsid w:val="00312B68"/>
    <w:rsid w:val="003133E9"/>
    <w:rsid w:val="00313B2B"/>
    <w:rsid w:val="0031473A"/>
    <w:rsid w:val="00314AA8"/>
    <w:rsid w:val="00314F59"/>
    <w:rsid w:val="00315743"/>
    <w:rsid w:val="003157AE"/>
    <w:rsid w:val="00316753"/>
    <w:rsid w:val="0031697C"/>
    <w:rsid w:val="00316E97"/>
    <w:rsid w:val="003171E2"/>
    <w:rsid w:val="00317744"/>
    <w:rsid w:val="0032006B"/>
    <w:rsid w:val="003203F6"/>
    <w:rsid w:val="00321015"/>
    <w:rsid w:val="00322377"/>
    <w:rsid w:val="00322B5A"/>
    <w:rsid w:val="00322FC2"/>
    <w:rsid w:val="00323926"/>
    <w:rsid w:val="00323C78"/>
    <w:rsid w:val="00323F49"/>
    <w:rsid w:val="00324312"/>
    <w:rsid w:val="0032478A"/>
    <w:rsid w:val="003247A2"/>
    <w:rsid w:val="003249C4"/>
    <w:rsid w:val="0032537F"/>
    <w:rsid w:val="00325D47"/>
    <w:rsid w:val="00326228"/>
    <w:rsid w:val="00326529"/>
    <w:rsid w:val="00326B96"/>
    <w:rsid w:val="00326D96"/>
    <w:rsid w:val="00326EAD"/>
    <w:rsid w:val="00326F71"/>
    <w:rsid w:val="003277C3"/>
    <w:rsid w:val="00327B2B"/>
    <w:rsid w:val="00327DB2"/>
    <w:rsid w:val="003303D1"/>
    <w:rsid w:val="00330549"/>
    <w:rsid w:val="003306ED"/>
    <w:rsid w:val="00331315"/>
    <w:rsid w:val="00334076"/>
    <w:rsid w:val="0033446F"/>
    <w:rsid w:val="003348C6"/>
    <w:rsid w:val="0033578E"/>
    <w:rsid w:val="00335A9D"/>
    <w:rsid w:val="003362E8"/>
    <w:rsid w:val="003369F2"/>
    <w:rsid w:val="00337801"/>
    <w:rsid w:val="00337935"/>
    <w:rsid w:val="00337EFA"/>
    <w:rsid w:val="00340BFD"/>
    <w:rsid w:val="00341526"/>
    <w:rsid w:val="00341740"/>
    <w:rsid w:val="00342272"/>
    <w:rsid w:val="00342B7A"/>
    <w:rsid w:val="003439EE"/>
    <w:rsid w:val="00343BF8"/>
    <w:rsid w:val="00346855"/>
    <w:rsid w:val="003469CB"/>
    <w:rsid w:val="00346D88"/>
    <w:rsid w:val="00346DFD"/>
    <w:rsid w:val="00347035"/>
    <w:rsid w:val="0034713E"/>
    <w:rsid w:val="00347DAD"/>
    <w:rsid w:val="00350398"/>
    <w:rsid w:val="003511BD"/>
    <w:rsid w:val="00352A24"/>
    <w:rsid w:val="00352EC3"/>
    <w:rsid w:val="00352F93"/>
    <w:rsid w:val="00352FF4"/>
    <w:rsid w:val="0035333C"/>
    <w:rsid w:val="003537A7"/>
    <w:rsid w:val="00353EB4"/>
    <w:rsid w:val="003540A2"/>
    <w:rsid w:val="00354393"/>
    <w:rsid w:val="003554BF"/>
    <w:rsid w:val="0035635E"/>
    <w:rsid w:val="003564F3"/>
    <w:rsid w:val="00356A36"/>
    <w:rsid w:val="00356C00"/>
    <w:rsid w:val="00356FE9"/>
    <w:rsid w:val="00357E6D"/>
    <w:rsid w:val="00360174"/>
    <w:rsid w:val="0036047D"/>
    <w:rsid w:val="00360CC7"/>
    <w:rsid w:val="00360E3A"/>
    <w:rsid w:val="00361456"/>
    <w:rsid w:val="00361887"/>
    <w:rsid w:val="00361A1F"/>
    <w:rsid w:val="00361BAF"/>
    <w:rsid w:val="00362FFD"/>
    <w:rsid w:val="0036371A"/>
    <w:rsid w:val="003637D0"/>
    <w:rsid w:val="00363873"/>
    <w:rsid w:val="00363E74"/>
    <w:rsid w:val="00364A97"/>
    <w:rsid w:val="00365702"/>
    <w:rsid w:val="00365FA0"/>
    <w:rsid w:val="0036687B"/>
    <w:rsid w:val="0036743E"/>
    <w:rsid w:val="00367BD9"/>
    <w:rsid w:val="003706C5"/>
    <w:rsid w:val="003719C8"/>
    <w:rsid w:val="003719F1"/>
    <w:rsid w:val="00371AEF"/>
    <w:rsid w:val="003723F6"/>
    <w:rsid w:val="0037309D"/>
    <w:rsid w:val="003730D4"/>
    <w:rsid w:val="0037447C"/>
    <w:rsid w:val="003746E7"/>
    <w:rsid w:val="0037508D"/>
    <w:rsid w:val="00375889"/>
    <w:rsid w:val="00375EF4"/>
    <w:rsid w:val="003764AF"/>
    <w:rsid w:val="0037653B"/>
    <w:rsid w:val="00376662"/>
    <w:rsid w:val="00376A13"/>
    <w:rsid w:val="00377101"/>
    <w:rsid w:val="00377328"/>
    <w:rsid w:val="00380911"/>
    <w:rsid w:val="00380D86"/>
    <w:rsid w:val="00381EB5"/>
    <w:rsid w:val="00382F70"/>
    <w:rsid w:val="0038309E"/>
    <w:rsid w:val="00383361"/>
    <w:rsid w:val="00383400"/>
    <w:rsid w:val="00383B4E"/>
    <w:rsid w:val="00383D30"/>
    <w:rsid w:val="00383F9E"/>
    <w:rsid w:val="00385405"/>
    <w:rsid w:val="003860B4"/>
    <w:rsid w:val="0038612C"/>
    <w:rsid w:val="0038657F"/>
    <w:rsid w:val="00387EDE"/>
    <w:rsid w:val="003901D5"/>
    <w:rsid w:val="00390AA4"/>
    <w:rsid w:val="003911A2"/>
    <w:rsid w:val="003923E4"/>
    <w:rsid w:val="00392AE8"/>
    <w:rsid w:val="00393877"/>
    <w:rsid w:val="00393A73"/>
    <w:rsid w:val="00393C34"/>
    <w:rsid w:val="00394C9E"/>
    <w:rsid w:val="00394EF8"/>
    <w:rsid w:val="00395AEC"/>
    <w:rsid w:val="00395E87"/>
    <w:rsid w:val="00396248"/>
    <w:rsid w:val="00396405"/>
    <w:rsid w:val="0039706A"/>
    <w:rsid w:val="003976CA"/>
    <w:rsid w:val="00397DFE"/>
    <w:rsid w:val="003A2D19"/>
    <w:rsid w:val="003A366B"/>
    <w:rsid w:val="003A3ACA"/>
    <w:rsid w:val="003A3CAC"/>
    <w:rsid w:val="003A6A8A"/>
    <w:rsid w:val="003A719D"/>
    <w:rsid w:val="003A78CB"/>
    <w:rsid w:val="003B0409"/>
    <w:rsid w:val="003B07FF"/>
    <w:rsid w:val="003B0FC2"/>
    <w:rsid w:val="003B3148"/>
    <w:rsid w:val="003B3497"/>
    <w:rsid w:val="003B349D"/>
    <w:rsid w:val="003B39F5"/>
    <w:rsid w:val="003B40C4"/>
    <w:rsid w:val="003B46F7"/>
    <w:rsid w:val="003B5709"/>
    <w:rsid w:val="003B5793"/>
    <w:rsid w:val="003B6050"/>
    <w:rsid w:val="003B6451"/>
    <w:rsid w:val="003B65FF"/>
    <w:rsid w:val="003B7600"/>
    <w:rsid w:val="003B79F6"/>
    <w:rsid w:val="003C02EA"/>
    <w:rsid w:val="003C1135"/>
    <w:rsid w:val="003C1671"/>
    <w:rsid w:val="003C1B01"/>
    <w:rsid w:val="003C1EDF"/>
    <w:rsid w:val="003C22A8"/>
    <w:rsid w:val="003C2847"/>
    <w:rsid w:val="003C2D61"/>
    <w:rsid w:val="003C2EB2"/>
    <w:rsid w:val="003C3018"/>
    <w:rsid w:val="003C3284"/>
    <w:rsid w:val="003C3328"/>
    <w:rsid w:val="003C3428"/>
    <w:rsid w:val="003C3B42"/>
    <w:rsid w:val="003C4649"/>
    <w:rsid w:val="003C4C31"/>
    <w:rsid w:val="003C5667"/>
    <w:rsid w:val="003C5DB3"/>
    <w:rsid w:val="003C604C"/>
    <w:rsid w:val="003C616B"/>
    <w:rsid w:val="003C61A1"/>
    <w:rsid w:val="003C6411"/>
    <w:rsid w:val="003D053A"/>
    <w:rsid w:val="003D057F"/>
    <w:rsid w:val="003D1D37"/>
    <w:rsid w:val="003D238C"/>
    <w:rsid w:val="003D2CDA"/>
    <w:rsid w:val="003D3B43"/>
    <w:rsid w:val="003D3C50"/>
    <w:rsid w:val="003D4707"/>
    <w:rsid w:val="003D4869"/>
    <w:rsid w:val="003D4B1F"/>
    <w:rsid w:val="003D4F78"/>
    <w:rsid w:val="003D5457"/>
    <w:rsid w:val="003D56A3"/>
    <w:rsid w:val="003D5897"/>
    <w:rsid w:val="003D5DD1"/>
    <w:rsid w:val="003D6CE5"/>
    <w:rsid w:val="003D6DFD"/>
    <w:rsid w:val="003D6E15"/>
    <w:rsid w:val="003D7991"/>
    <w:rsid w:val="003E0405"/>
    <w:rsid w:val="003E0B53"/>
    <w:rsid w:val="003E1000"/>
    <w:rsid w:val="003E21C6"/>
    <w:rsid w:val="003E267E"/>
    <w:rsid w:val="003E3260"/>
    <w:rsid w:val="003E35CE"/>
    <w:rsid w:val="003E3878"/>
    <w:rsid w:val="003E43FB"/>
    <w:rsid w:val="003E50ED"/>
    <w:rsid w:val="003E5BFD"/>
    <w:rsid w:val="003E6582"/>
    <w:rsid w:val="003E6876"/>
    <w:rsid w:val="003E6959"/>
    <w:rsid w:val="003E6EDF"/>
    <w:rsid w:val="003E732A"/>
    <w:rsid w:val="003E7BBE"/>
    <w:rsid w:val="003F0684"/>
    <w:rsid w:val="003F146B"/>
    <w:rsid w:val="003F1787"/>
    <w:rsid w:val="003F1DAA"/>
    <w:rsid w:val="003F2749"/>
    <w:rsid w:val="003F29AD"/>
    <w:rsid w:val="003F3D98"/>
    <w:rsid w:val="003F4788"/>
    <w:rsid w:val="003F4BBF"/>
    <w:rsid w:val="003F50EF"/>
    <w:rsid w:val="003F5D8A"/>
    <w:rsid w:val="003F5E99"/>
    <w:rsid w:val="003F63B4"/>
    <w:rsid w:val="003F6892"/>
    <w:rsid w:val="003F701F"/>
    <w:rsid w:val="003F77F2"/>
    <w:rsid w:val="003F7AE3"/>
    <w:rsid w:val="00400002"/>
    <w:rsid w:val="00400025"/>
    <w:rsid w:val="0040063C"/>
    <w:rsid w:val="0040067E"/>
    <w:rsid w:val="00400764"/>
    <w:rsid w:val="00400A8B"/>
    <w:rsid w:val="00400D80"/>
    <w:rsid w:val="00401EAA"/>
    <w:rsid w:val="00402722"/>
    <w:rsid w:val="00402D1C"/>
    <w:rsid w:val="00402DB8"/>
    <w:rsid w:val="0040453D"/>
    <w:rsid w:val="0040494A"/>
    <w:rsid w:val="00406010"/>
    <w:rsid w:val="004063B4"/>
    <w:rsid w:val="00406A8B"/>
    <w:rsid w:val="00406B13"/>
    <w:rsid w:val="0040753F"/>
    <w:rsid w:val="00407D74"/>
    <w:rsid w:val="00410070"/>
    <w:rsid w:val="00410378"/>
    <w:rsid w:val="00410612"/>
    <w:rsid w:val="00410785"/>
    <w:rsid w:val="004107DA"/>
    <w:rsid w:val="00410A24"/>
    <w:rsid w:val="00410C37"/>
    <w:rsid w:val="004111F8"/>
    <w:rsid w:val="0041244E"/>
    <w:rsid w:val="004131DA"/>
    <w:rsid w:val="00413716"/>
    <w:rsid w:val="00413B32"/>
    <w:rsid w:val="00413D31"/>
    <w:rsid w:val="00413F0A"/>
    <w:rsid w:val="0041405C"/>
    <w:rsid w:val="0041418E"/>
    <w:rsid w:val="0041427C"/>
    <w:rsid w:val="004147DB"/>
    <w:rsid w:val="00414CF3"/>
    <w:rsid w:val="0041517D"/>
    <w:rsid w:val="00415489"/>
    <w:rsid w:val="004154A8"/>
    <w:rsid w:val="00415964"/>
    <w:rsid w:val="004159D0"/>
    <w:rsid w:val="00416A42"/>
    <w:rsid w:val="00416DA5"/>
    <w:rsid w:val="00416FD0"/>
    <w:rsid w:val="00417447"/>
    <w:rsid w:val="00417FA3"/>
    <w:rsid w:val="004204B8"/>
    <w:rsid w:val="00421630"/>
    <w:rsid w:val="00421B44"/>
    <w:rsid w:val="00424A2E"/>
    <w:rsid w:val="0042531A"/>
    <w:rsid w:val="00426619"/>
    <w:rsid w:val="00426B60"/>
    <w:rsid w:val="00427EC5"/>
    <w:rsid w:val="00430312"/>
    <w:rsid w:val="00430490"/>
    <w:rsid w:val="004308B5"/>
    <w:rsid w:val="00432001"/>
    <w:rsid w:val="00432531"/>
    <w:rsid w:val="004328D3"/>
    <w:rsid w:val="00434C16"/>
    <w:rsid w:val="00434E8F"/>
    <w:rsid w:val="0043506B"/>
    <w:rsid w:val="0043569C"/>
    <w:rsid w:val="004366D3"/>
    <w:rsid w:val="004367F9"/>
    <w:rsid w:val="00436C1C"/>
    <w:rsid w:val="00437456"/>
    <w:rsid w:val="004374DD"/>
    <w:rsid w:val="00437BBC"/>
    <w:rsid w:val="00440006"/>
    <w:rsid w:val="004405B0"/>
    <w:rsid w:val="00440BC2"/>
    <w:rsid w:val="00440C9C"/>
    <w:rsid w:val="00440DD8"/>
    <w:rsid w:val="004410E1"/>
    <w:rsid w:val="0044154F"/>
    <w:rsid w:val="00441F39"/>
    <w:rsid w:val="0044244C"/>
    <w:rsid w:val="0044288C"/>
    <w:rsid w:val="00442A41"/>
    <w:rsid w:val="00442C83"/>
    <w:rsid w:val="00442F1C"/>
    <w:rsid w:val="00444258"/>
    <w:rsid w:val="0044475A"/>
    <w:rsid w:val="004451C2"/>
    <w:rsid w:val="00445B16"/>
    <w:rsid w:val="00446907"/>
    <w:rsid w:val="00447A1D"/>
    <w:rsid w:val="00447DD3"/>
    <w:rsid w:val="00450CC1"/>
    <w:rsid w:val="00450D3D"/>
    <w:rsid w:val="0045203F"/>
    <w:rsid w:val="004520EA"/>
    <w:rsid w:val="00452DD9"/>
    <w:rsid w:val="004536DA"/>
    <w:rsid w:val="00454604"/>
    <w:rsid w:val="00454A14"/>
    <w:rsid w:val="0045615A"/>
    <w:rsid w:val="004569A1"/>
    <w:rsid w:val="00456CD2"/>
    <w:rsid w:val="0045766E"/>
    <w:rsid w:val="004606D8"/>
    <w:rsid w:val="0046078C"/>
    <w:rsid w:val="00460B6E"/>
    <w:rsid w:val="00461C64"/>
    <w:rsid w:val="00462316"/>
    <w:rsid w:val="00463683"/>
    <w:rsid w:val="00463F16"/>
    <w:rsid w:val="0046476F"/>
    <w:rsid w:val="00465121"/>
    <w:rsid w:val="004659BE"/>
    <w:rsid w:val="004659EE"/>
    <w:rsid w:val="00465F55"/>
    <w:rsid w:val="00465FB3"/>
    <w:rsid w:val="0046671A"/>
    <w:rsid w:val="00466E72"/>
    <w:rsid w:val="004712F6"/>
    <w:rsid w:val="004714A2"/>
    <w:rsid w:val="004718FB"/>
    <w:rsid w:val="00472991"/>
    <w:rsid w:val="00472F75"/>
    <w:rsid w:val="004730FB"/>
    <w:rsid w:val="00473720"/>
    <w:rsid w:val="004737E7"/>
    <w:rsid w:val="00473D53"/>
    <w:rsid w:val="004746B7"/>
    <w:rsid w:val="00474707"/>
    <w:rsid w:val="0047486F"/>
    <w:rsid w:val="00474981"/>
    <w:rsid w:val="00475239"/>
    <w:rsid w:val="00475325"/>
    <w:rsid w:val="00475820"/>
    <w:rsid w:val="00476890"/>
    <w:rsid w:val="00477264"/>
    <w:rsid w:val="00477693"/>
    <w:rsid w:val="00477811"/>
    <w:rsid w:val="0047795A"/>
    <w:rsid w:val="00477FAA"/>
    <w:rsid w:val="00480575"/>
    <w:rsid w:val="004805B7"/>
    <w:rsid w:val="00480F24"/>
    <w:rsid w:val="00482808"/>
    <w:rsid w:val="00483E4D"/>
    <w:rsid w:val="00483F70"/>
    <w:rsid w:val="0048439E"/>
    <w:rsid w:val="004849BF"/>
    <w:rsid w:val="0048565D"/>
    <w:rsid w:val="00485C06"/>
    <w:rsid w:val="00485D3B"/>
    <w:rsid w:val="0048644B"/>
    <w:rsid w:val="0048658E"/>
    <w:rsid w:val="004870CB"/>
    <w:rsid w:val="0048785F"/>
    <w:rsid w:val="00487BD5"/>
    <w:rsid w:val="00487D53"/>
    <w:rsid w:val="00490478"/>
    <w:rsid w:val="00490506"/>
    <w:rsid w:val="004907F6"/>
    <w:rsid w:val="00490824"/>
    <w:rsid w:val="004908EE"/>
    <w:rsid w:val="004912C2"/>
    <w:rsid w:val="00491AF3"/>
    <w:rsid w:val="004924EE"/>
    <w:rsid w:val="004927D5"/>
    <w:rsid w:val="00493A07"/>
    <w:rsid w:val="004940F4"/>
    <w:rsid w:val="004947F5"/>
    <w:rsid w:val="00495A15"/>
    <w:rsid w:val="0049604A"/>
    <w:rsid w:val="0049609D"/>
    <w:rsid w:val="004965B6"/>
    <w:rsid w:val="00496B80"/>
    <w:rsid w:val="00496D26"/>
    <w:rsid w:val="00497398"/>
    <w:rsid w:val="0049772C"/>
    <w:rsid w:val="00497EB6"/>
    <w:rsid w:val="004A0494"/>
    <w:rsid w:val="004A25E1"/>
    <w:rsid w:val="004A29A3"/>
    <w:rsid w:val="004A2CD5"/>
    <w:rsid w:val="004A41C8"/>
    <w:rsid w:val="004A46DA"/>
    <w:rsid w:val="004A538E"/>
    <w:rsid w:val="004A6F2C"/>
    <w:rsid w:val="004A73E2"/>
    <w:rsid w:val="004A7C9E"/>
    <w:rsid w:val="004A7C9F"/>
    <w:rsid w:val="004A7E65"/>
    <w:rsid w:val="004B0390"/>
    <w:rsid w:val="004B0F27"/>
    <w:rsid w:val="004B1975"/>
    <w:rsid w:val="004B19F2"/>
    <w:rsid w:val="004B2461"/>
    <w:rsid w:val="004B3A4F"/>
    <w:rsid w:val="004B44DB"/>
    <w:rsid w:val="004B5616"/>
    <w:rsid w:val="004B7BB4"/>
    <w:rsid w:val="004B7C62"/>
    <w:rsid w:val="004B7CF8"/>
    <w:rsid w:val="004C120B"/>
    <w:rsid w:val="004C1392"/>
    <w:rsid w:val="004C15E3"/>
    <w:rsid w:val="004C1744"/>
    <w:rsid w:val="004C213D"/>
    <w:rsid w:val="004C21C3"/>
    <w:rsid w:val="004C221B"/>
    <w:rsid w:val="004C3337"/>
    <w:rsid w:val="004C3C5F"/>
    <w:rsid w:val="004C3DD2"/>
    <w:rsid w:val="004C5A96"/>
    <w:rsid w:val="004C5F63"/>
    <w:rsid w:val="004C6699"/>
    <w:rsid w:val="004C6A02"/>
    <w:rsid w:val="004C7C66"/>
    <w:rsid w:val="004C7CC2"/>
    <w:rsid w:val="004D01D8"/>
    <w:rsid w:val="004D0263"/>
    <w:rsid w:val="004D0290"/>
    <w:rsid w:val="004D03BC"/>
    <w:rsid w:val="004D07DC"/>
    <w:rsid w:val="004D09A6"/>
    <w:rsid w:val="004D0D7A"/>
    <w:rsid w:val="004D0DFB"/>
    <w:rsid w:val="004D156F"/>
    <w:rsid w:val="004D1577"/>
    <w:rsid w:val="004D15E3"/>
    <w:rsid w:val="004D1E82"/>
    <w:rsid w:val="004D232C"/>
    <w:rsid w:val="004D27DC"/>
    <w:rsid w:val="004D2944"/>
    <w:rsid w:val="004D2BA3"/>
    <w:rsid w:val="004D2D77"/>
    <w:rsid w:val="004D2F7C"/>
    <w:rsid w:val="004D3DF1"/>
    <w:rsid w:val="004D4462"/>
    <w:rsid w:val="004D4C39"/>
    <w:rsid w:val="004D5308"/>
    <w:rsid w:val="004D556F"/>
    <w:rsid w:val="004D5FC8"/>
    <w:rsid w:val="004D6361"/>
    <w:rsid w:val="004D6FC6"/>
    <w:rsid w:val="004D7CB7"/>
    <w:rsid w:val="004E066C"/>
    <w:rsid w:val="004E23B9"/>
    <w:rsid w:val="004E309B"/>
    <w:rsid w:val="004E33A3"/>
    <w:rsid w:val="004E3B3B"/>
    <w:rsid w:val="004E48FF"/>
    <w:rsid w:val="004E50D6"/>
    <w:rsid w:val="004E5E59"/>
    <w:rsid w:val="004E5EB2"/>
    <w:rsid w:val="004E5FD6"/>
    <w:rsid w:val="004E633A"/>
    <w:rsid w:val="004E66E8"/>
    <w:rsid w:val="004E799E"/>
    <w:rsid w:val="004E7AFD"/>
    <w:rsid w:val="004F0135"/>
    <w:rsid w:val="004F045F"/>
    <w:rsid w:val="004F08DA"/>
    <w:rsid w:val="004F0E2F"/>
    <w:rsid w:val="004F16C2"/>
    <w:rsid w:val="004F16CA"/>
    <w:rsid w:val="004F1885"/>
    <w:rsid w:val="004F1B50"/>
    <w:rsid w:val="004F20E9"/>
    <w:rsid w:val="004F2219"/>
    <w:rsid w:val="004F3AF3"/>
    <w:rsid w:val="004F4355"/>
    <w:rsid w:val="004F49F1"/>
    <w:rsid w:val="004F4C3D"/>
    <w:rsid w:val="004F5278"/>
    <w:rsid w:val="004F5859"/>
    <w:rsid w:val="004F5D95"/>
    <w:rsid w:val="004F669B"/>
    <w:rsid w:val="004F7367"/>
    <w:rsid w:val="004F7953"/>
    <w:rsid w:val="0050062C"/>
    <w:rsid w:val="00500800"/>
    <w:rsid w:val="00500BF1"/>
    <w:rsid w:val="00500C06"/>
    <w:rsid w:val="00503A78"/>
    <w:rsid w:val="0050540E"/>
    <w:rsid w:val="00506BEF"/>
    <w:rsid w:val="00507166"/>
    <w:rsid w:val="0051044B"/>
    <w:rsid w:val="00510FF0"/>
    <w:rsid w:val="005119E1"/>
    <w:rsid w:val="005122D2"/>
    <w:rsid w:val="00512BB8"/>
    <w:rsid w:val="00513300"/>
    <w:rsid w:val="0051403A"/>
    <w:rsid w:val="005141BF"/>
    <w:rsid w:val="005147BB"/>
    <w:rsid w:val="005158FB"/>
    <w:rsid w:val="00515C57"/>
    <w:rsid w:val="00516983"/>
    <w:rsid w:val="00516AB1"/>
    <w:rsid w:val="00517188"/>
    <w:rsid w:val="00520B38"/>
    <w:rsid w:val="00521547"/>
    <w:rsid w:val="00521681"/>
    <w:rsid w:val="00523685"/>
    <w:rsid w:val="00523787"/>
    <w:rsid w:val="00524DCF"/>
    <w:rsid w:val="0052584A"/>
    <w:rsid w:val="0052589C"/>
    <w:rsid w:val="00525A31"/>
    <w:rsid w:val="00527F15"/>
    <w:rsid w:val="00530464"/>
    <w:rsid w:val="00530BFF"/>
    <w:rsid w:val="00530E85"/>
    <w:rsid w:val="0053100A"/>
    <w:rsid w:val="0053103E"/>
    <w:rsid w:val="005325AE"/>
    <w:rsid w:val="00532A38"/>
    <w:rsid w:val="00533996"/>
    <w:rsid w:val="00534218"/>
    <w:rsid w:val="00534527"/>
    <w:rsid w:val="00534E7F"/>
    <w:rsid w:val="005354E5"/>
    <w:rsid w:val="00536C4C"/>
    <w:rsid w:val="00536D4B"/>
    <w:rsid w:val="00537964"/>
    <w:rsid w:val="00537AB8"/>
    <w:rsid w:val="00537BC3"/>
    <w:rsid w:val="005401A3"/>
    <w:rsid w:val="00540629"/>
    <w:rsid w:val="005412DD"/>
    <w:rsid w:val="005420CA"/>
    <w:rsid w:val="00542C81"/>
    <w:rsid w:val="00542DD5"/>
    <w:rsid w:val="005433E0"/>
    <w:rsid w:val="005435FA"/>
    <w:rsid w:val="00543AF1"/>
    <w:rsid w:val="00543D21"/>
    <w:rsid w:val="0054401D"/>
    <w:rsid w:val="00544398"/>
    <w:rsid w:val="00544437"/>
    <w:rsid w:val="0054494C"/>
    <w:rsid w:val="00546335"/>
    <w:rsid w:val="00546F23"/>
    <w:rsid w:val="00546F77"/>
    <w:rsid w:val="00547A8E"/>
    <w:rsid w:val="005505DB"/>
    <w:rsid w:val="005509E5"/>
    <w:rsid w:val="00551450"/>
    <w:rsid w:val="00551A0F"/>
    <w:rsid w:val="00551C66"/>
    <w:rsid w:val="005531FE"/>
    <w:rsid w:val="00554038"/>
    <w:rsid w:val="00554477"/>
    <w:rsid w:val="00554A26"/>
    <w:rsid w:val="00554ADB"/>
    <w:rsid w:val="00554B9B"/>
    <w:rsid w:val="005550AC"/>
    <w:rsid w:val="00555ABF"/>
    <w:rsid w:val="0055617B"/>
    <w:rsid w:val="00557125"/>
    <w:rsid w:val="005571E2"/>
    <w:rsid w:val="00557EE5"/>
    <w:rsid w:val="00557FB6"/>
    <w:rsid w:val="0056011C"/>
    <w:rsid w:val="0056027D"/>
    <w:rsid w:val="0056089D"/>
    <w:rsid w:val="005609F4"/>
    <w:rsid w:val="00561050"/>
    <w:rsid w:val="00561C55"/>
    <w:rsid w:val="00562110"/>
    <w:rsid w:val="00562720"/>
    <w:rsid w:val="00562935"/>
    <w:rsid w:val="00562A1F"/>
    <w:rsid w:val="00562ADB"/>
    <w:rsid w:val="00562F94"/>
    <w:rsid w:val="00563CEE"/>
    <w:rsid w:val="00564889"/>
    <w:rsid w:val="00565315"/>
    <w:rsid w:val="005655EB"/>
    <w:rsid w:val="005662EF"/>
    <w:rsid w:val="005664BA"/>
    <w:rsid w:val="00566C52"/>
    <w:rsid w:val="0056743E"/>
    <w:rsid w:val="00567464"/>
    <w:rsid w:val="0056762C"/>
    <w:rsid w:val="0056765C"/>
    <w:rsid w:val="005676F7"/>
    <w:rsid w:val="00567A39"/>
    <w:rsid w:val="0057085A"/>
    <w:rsid w:val="00570B14"/>
    <w:rsid w:val="005714AB"/>
    <w:rsid w:val="00571E17"/>
    <w:rsid w:val="0057215A"/>
    <w:rsid w:val="00572607"/>
    <w:rsid w:val="00572F42"/>
    <w:rsid w:val="005733BD"/>
    <w:rsid w:val="005737B2"/>
    <w:rsid w:val="0057543D"/>
    <w:rsid w:val="00575695"/>
    <w:rsid w:val="005759E6"/>
    <w:rsid w:val="00575D2F"/>
    <w:rsid w:val="00575ED5"/>
    <w:rsid w:val="00575FAA"/>
    <w:rsid w:val="0057625D"/>
    <w:rsid w:val="00576334"/>
    <w:rsid w:val="00576373"/>
    <w:rsid w:val="00576619"/>
    <w:rsid w:val="0058078D"/>
    <w:rsid w:val="00580975"/>
    <w:rsid w:val="00582CA2"/>
    <w:rsid w:val="0058347B"/>
    <w:rsid w:val="0058387A"/>
    <w:rsid w:val="00583DE4"/>
    <w:rsid w:val="00584B33"/>
    <w:rsid w:val="00585A16"/>
    <w:rsid w:val="00586702"/>
    <w:rsid w:val="005867DB"/>
    <w:rsid w:val="00586A8E"/>
    <w:rsid w:val="00586FE5"/>
    <w:rsid w:val="0058780C"/>
    <w:rsid w:val="005878A3"/>
    <w:rsid w:val="0059093A"/>
    <w:rsid w:val="00590AEA"/>
    <w:rsid w:val="00590DAE"/>
    <w:rsid w:val="005912F2"/>
    <w:rsid w:val="00591752"/>
    <w:rsid w:val="0059203A"/>
    <w:rsid w:val="005921DE"/>
    <w:rsid w:val="00592C93"/>
    <w:rsid w:val="00592E16"/>
    <w:rsid w:val="0059316A"/>
    <w:rsid w:val="005934E9"/>
    <w:rsid w:val="00594CA7"/>
    <w:rsid w:val="00596584"/>
    <w:rsid w:val="00596B9C"/>
    <w:rsid w:val="00596FF5"/>
    <w:rsid w:val="005972C8"/>
    <w:rsid w:val="005A0D07"/>
    <w:rsid w:val="005A1575"/>
    <w:rsid w:val="005A19D8"/>
    <w:rsid w:val="005A1FD9"/>
    <w:rsid w:val="005A27EA"/>
    <w:rsid w:val="005A28F6"/>
    <w:rsid w:val="005A29DC"/>
    <w:rsid w:val="005A31EF"/>
    <w:rsid w:val="005A3DC2"/>
    <w:rsid w:val="005A41FC"/>
    <w:rsid w:val="005A423B"/>
    <w:rsid w:val="005A438C"/>
    <w:rsid w:val="005A4E27"/>
    <w:rsid w:val="005A4FDF"/>
    <w:rsid w:val="005A5AD7"/>
    <w:rsid w:val="005A67C5"/>
    <w:rsid w:val="005A780C"/>
    <w:rsid w:val="005B04CC"/>
    <w:rsid w:val="005B0EE7"/>
    <w:rsid w:val="005B0F33"/>
    <w:rsid w:val="005B1771"/>
    <w:rsid w:val="005B2034"/>
    <w:rsid w:val="005B25E0"/>
    <w:rsid w:val="005B29A5"/>
    <w:rsid w:val="005B2A82"/>
    <w:rsid w:val="005B3CA0"/>
    <w:rsid w:val="005B44CB"/>
    <w:rsid w:val="005B4C1E"/>
    <w:rsid w:val="005B4D7C"/>
    <w:rsid w:val="005B4F75"/>
    <w:rsid w:val="005B5E36"/>
    <w:rsid w:val="005B5EC1"/>
    <w:rsid w:val="005B5F64"/>
    <w:rsid w:val="005C00F3"/>
    <w:rsid w:val="005C02A6"/>
    <w:rsid w:val="005C117F"/>
    <w:rsid w:val="005C170D"/>
    <w:rsid w:val="005C2092"/>
    <w:rsid w:val="005C22EF"/>
    <w:rsid w:val="005C3634"/>
    <w:rsid w:val="005C407B"/>
    <w:rsid w:val="005C4861"/>
    <w:rsid w:val="005C48BA"/>
    <w:rsid w:val="005C4CB4"/>
    <w:rsid w:val="005C55E1"/>
    <w:rsid w:val="005C5AF5"/>
    <w:rsid w:val="005C5BA6"/>
    <w:rsid w:val="005C7665"/>
    <w:rsid w:val="005C7BB2"/>
    <w:rsid w:val="005D094C"/>
    <w:rsid w:val="005D14D8"/>
    <w:rsid w:val="005D1628"/>
    <w:rsid w:val="005D1A6C"/>
    <w:rsid w:val="005D1AB0"/>
    <w:rsid w:val="005D208B"/>
    <w:rsid w:val="005D2921"/>
    <w:rsid w:val="005D2B9C"/>
    <w:rsid w:val="005D45ED"/>
    <w:rsid w:val="005D47AD"/>
    <w:rsid w:val="005D47DC"/>
    <w:rsid w:val="005D4D20"/>
    <w:rsid w:val="005D4DA6"/>
    <w:rsid w:val="005D55AD"/>
    <w:rsid w:val="005D5716"/>
    <w:rsid w:val="005D58C5"/>
    <w:rsid w:val="005D5DE4"/>
    <w:rsid w:val="005D686F"/>
    <w:rsid w:val="005D6D33"/>
    <w:rsid w:val="005D72B3"/>
    <w:rsid w:val="005D7909"/>
    <w:rsid w:val="005D7EEA"/>
    <w:rsid w:val="005E0463"/>
    <w:rsid w:val="005E07F1"/>
    <w:rsid w:val="005E1163"/>
    <w:rsid w:val="005E28C6"/>
    <w:rsid w:val="005E4912"/>
    <w:rsid w:val="005E6021"/>
    <w:rsid w:val="005E610B"/>
    <w:rsid w:val="005E6C87"/>
    <w:rsid w:val="005E6D40"/>
    <w:rsid w:val="005E6EF0"/>
    <w:rsid w:val="005E78EF"/>
    <w:rsid w:val="005F0C54"/>
    <w:rsid w:val="005F0E99"/>
    <w:rsid w:val="005F1620"/>
    <w:rsid w:val="005F1779"/>
    <w:rsid w:val="005F1872"/>
    <w:rsid w:val="005F1EFE"/>
    <w:rsid w:val="005F1FDB"/>
    <w:rsid w:val="005F2CCF"/>
    <w:rsid w:val="005F46A5"/>
    <w:rsid w:val="005F5AEF"/>
    <w:rsid w:val="005F5C92"/>
    <w:rsid w:val="005F6042"/>
    <w:rsid w:val="005F6253"/>
    <w:rsid w:val="005F63D1"/>
    <w:rsid w:val="005F63E9"/>
    <w:rsid w:val="005F6773"/>
    <w:rsid w:val="005F695B"/>
    <w:rsid w:val="005F699F"/>
    <w:rsid w:val="005F6C9F"/>
    <w:rsid w:val="005F738F"/>
    <w:rsid w:val="00601062"/>
    <w:rsid w:val="006011A4"/>
    <w:rsid w:val="00601499"/>
    <w:rsid w:val="00601885"/>
    <w:rsid w:val="006019AD"/>
    <w:rsid w:val="00602635"/>
    <w:rsid w:val="00602769"/>
    <w:rsid w:val="0060284B"/>
    <w:rsid w:val="00602A3B"/>
    <w:rsid w:val="00602AAF"/>
    <w:rsid w:val="00602C96"/>
    <w:rsid w:val="00603281"/>
    <w:rsid w:val="00603763"/>
    <w:rsid w:val="00603914"/>
    <w:rsid w:val="00603FDA"/>
    <w:rsid w:val="00604113"/>
    <w:rsid w:val="006042AA"/>
    <w:rsid w:val="00604630"/>
    <w:rsid w:val="0060477D"/>
    <w:rsid w:val="006054CA"/>
    <w:rsid w:val="006054D5"/>
    <w:rsid w:val="00605E0F"/>
    <w:rsid w:val="00607B02"/>
    <w:rsid w:val="00607EA9"/>
    <w:rsid w:val="0061002A"/>
    <w:rsid w:val="00610458"/>
    <w:rsid w:val="00610A48"/>
    <w:rsid w:val="00610A9C"/>
    <w:rsid w:val="006114E7"/>
    <w:rsid w:val="006115B8"/>
    <w:rsid w:val="00611AAB"/>
    <w:rsid w:val="00611FBF"/>
    <w:rsid w:val="006121D2"/>
    <w:rsid w:val="00612BAA"/>
    <w:rsid w:val="00613077"/>
    <w:rsid w:val="006135CB"/>
    <w:rsid w:val="00613928"/>
    <w:rsid w:val="00613AB4"/>
    <w:rsid w:val="00614993"/>
    <w:rsid w:val="00614BD8"/>
    <w:rsid w:val="006163AA"/>
    <w:rsid w:val="006166D2"/>
    <w:rsid w:val="00616790"/>
    <w:rsid w:val="0062007A"/>
    <w:rsid w:val="0062059D"/>
    <w:rsid w:val="00620EAC"/>
    <w:rsid w:val="0062151B"/>
    <w:rsid w:val="00621CB3"/>
    <w:rsid w:val="006220B4"/>
    <w:rsid w:val="0062211B"/>
    <w:rsid w:val="00622564"/>
    <w:rsid w:val="00622639"/>
    <w:rsid w:val="006229D9"/>
    <w:rsid w:val="00622AB5"/>
    <w:rsid w:val="00622D32"/>
    <w:rsid w:val="00624215"/>
    <w:rsid w:val="006242A1"/>
    <w:rsid w:val="00624F99"/>
    <w:rsid w:val="0062514A"/>
    <w:rsid w:val="0062569A"/>
    <w:rsid w:val="006258A3"/>
    <w:rsid w:val="00625A3F"/>
    <w:rsid w:val="00626565"/>
    <w:rsid w:val="0062666E"/>
    <w:rsid w:val="006267B2"/>
    <w:rsid w:val="006274BE"/>
    <w:rsid w:val="00627693"/>
    <w:rsid w:val="00627932"/>
    <w:rsid w:val="00627BAB"/>
    <w:rsid w:val="00627C0E"/>
    <w:rsid w:val="00627C86"/>
    <w:rsid w:val="00630684"/>
    <w:rsid w:val="00630E78"/>
    <w:rsid w:val="006313F8"/>
    <w:rsid w:val="0063146E"/>
    <w:rsid w:val="00631744"/>
    <w:rsid w:val="006318CD"/>
    <w:rsid w:val="00631C52"/>
    <w:rsid w:val="006323F4"/>
    <w:rsid w:val="00632632"/>
    <w:rsid w:val="006329BD"/>
    <w:rsid w:val="00633149"/>
    <w:rsid w:val="00633181"/>
    <w:rsid w:val="00633205"/>
    <w:rsid w:val="006333AF"/>
    <w:rsid w:val="00633EC3"/>
    <w:rsid w:val="0063404C"/>
    <w:rsid w:val="006342BD"/>
    <w:rsid w:val="006351BB"/>
    <w:rsid w:val="00635B7C"/>
    <w:rsid w:val="0063647F"/>
    <w:rsid w:val="00637916"/>
    <w:rsid w:val="00637E75"/>
    <w:rsid w:val="0064071F"/>
    <w:rsid w:val="00641014"/>
    <w:rsid w:val="00641043"/>
    <w:rsid w:val="0064169F"/>
    <w:rsid w:val="0064170C"/>
    <w:rsid w:val="006417B5"/>
    <w:rsid w:val="00641E81"/>
    <w:rsid w:val="00642232"/>
    <w:rsid w:val="00642809"/>
    <w:rsid w:val="006442D5"/>
    <w:rsid w:val="00644EC6"/>
    <w:rsid w:val="00645387"/>
    <w:rsid w:val="0064607F"/>
    <w:rsid w:val="00646D09"/>
    <w:rsid w:val="00646EA6"/>
    <w:rsid w:val="00647B62"/>
    <w:rsid w:val="00647CC8"/>
    <w:rsid w:val="00647F8D"/>
    <w:rsid w:val="00650027"/>
    <w:rsid w:val="00650237"/>
    <w:rsid w:val="006504CF"/>
    <w:rsid w:val="00651DB8"/>
    <w:rsid w:val="00652636"/>
    <w:rsid w:val="00653089"/>
    <w:rsid w:val="00653264"/>
    <w:rsid w:val="00653495"/>
    <w:rsid w:val="0065378C"/>
    <w:rsid w:val="0065433B"/>
    <w:rsid w:val="00654391"/>
    <w:rsid w:val="00654D9D"/>
    <w:rsid w:val="006558DA"/>
    <w:rsid w:val="00655B8F"/>
    <w:rsid w:val="00655D1B"/>
    <w:rsid w:val="00655EBE"/>
    <w:rsid w:val="006561C1"/>
    <w:rsid w:val="006568B3"/>
    <w:rsid w:val="006569E4"/>
    <w:rsid w:val="00656B16"/>
    <w:rsid w:val="00656DE7"/>
    <w:rsid w:val="00657237"/>
    <w:rsid w:val="00657825"/>
    <w:rsid w:val="00657F2A"/>
    <w:rsid w:val="00662056"/>
    <w:rsid w:val="00662091"/>
    <w:rsid w:val="006625FD"/>
    <w:rsid w:val="00663226"/>
    <w:rsid w:val="0066355A"/>
    <w:rsid w:val="0066373F"/>
    <w:rsid w:val="006637FD"/>
    <w:rsid w:val="00663934"/>
    <w:rsid w:val="0066433A"/>
    <w:rsid w:val="00664792"/>
    <w:rsid w:val="00664C85"/>
    <w:rsid w:val="00664D51"/>
    <w:rsid w:val="00665A8A"/>
    <w:rsid w:val="00665DBA"/>
    <w:rsid w:val="0066619C"/>
    <w:rsid w:val="00666222"/>
    <w:rsid w:val="006667D5"/>
    <w:rsid w:val="006674F2"/>
    <w:rsid w:val="00667876"/>
    <w:rsid w:val="00667970"/>
    <w:rsid w:val="00670175"/>
    <w:rsid w:val="00670C2D"/>
    <w:rsid w:val="00670F70"/>
    <w:rsid w:val="00671A72"/>
    <w:rsid w:val="00672669"/>
    <w:rsid w:val="00672B40"/>
    <w:rsid w:val="00672BF7"/>
    <w:rsid w:val="00673A41"/>
    <w:rsid w:val="00673C9E"/>
    <w:rsid w:val="00673D15"/>
    <w:rsid w:val="00673E01"/>
    <w:rsid w:val="00674C3B"/>
    <w:rsid w:val="0067549C"/>
    <w:rsid w:val="00675BEE"/>
    <w:rsid w:val="00675E61"/>
    <w:rsid w:val="00676C67"/>
    <w:rsid w:val="00680F7F"/>
    <w:rsid w:val="00681707"/>
    <w:rsid w:val="00681DFE"/>
    <w:rsid w:val="00681EA4"/>
    <w:rsid w:val="00682B8B"/>
    <w:rsid w:val="006832E0"/>
    <w:rsid w:val="00683D4B"/>
    <w:rsid w:val="006846B3"/>
    <w:rsid w:val="00685295"/>
    <w:rsid w:val="006861BF"/>
    <w:rsid w:val="00686384"/>
    <w:rsid w:val="0068668E"/>
    <w:rsid w:val="00687EBF"/>
    <w:rsid w:val="00687ED6"/>
    <w:rsid w:val="00690946"/>
    <w:rsid w:val="00690CD6"/>
    <w:rsid w:val="006910A1"/>
    <w:rsid w:val="0069140A"/>
    <w:rsid w:val="00691B3A"/>
    <w:rsid w:val="00692469"/>
    <w:rsid w:val="006926DE"/>
    <w:rsid w:val="006937B4"/>
    <w:rsid w:val="00693D20"/>
    <w:rsid w:val="00693FEC"/>
    <w:rsid w:val="0069424E"/>
    <w:rsid w:val="00694FC4"/>
    <w:rsid w:val="006956A7"/>
    <w:rsid w:val="00695954"/>
    <w:rsid w:val="00695B8C"/>
    <w:rsid w:val="00697F96"/>
    <w:rsid w:val="006A018E"/>
    <w:rsid w:val="006A04BA"/>
    <w:rsid w:val="006A0B61"/>
    <w:rsid w:val="006A24F0"/>
    <w:rsid w:val="006A3030"/>
    <w:rsid w:val="006A3120"/>
    <w:rsid w:val="006A32B4"/>
    <w:rsid w:val="006A3FD0"/>
    <w:rsid w:val="006A44B2"/>
    <w:rsid w:val="006A4C37"/>
    <w:rsid w:val="006A5891"/>
    <w:rsid w:val="006A5A20"/>
    <w:rsid w:val="006A5FBF"/>
    <w:rsid w:val="006A5FC4"/>
    <w:rsid w:val="006A7168"/>
    <w:rsid w:val="006A7178"/>
    <w:rsid w:val="006A7731"/>
    <w:rsid w:val="006A7CC7"/>
    <w:rsid w:val="006B006C"/>
    <w:rsid w:val="006B0CDD"/>
    <w:rsid w:val="006B127C"/>
    <w:rsid w:val="006B166A"/>
    <w:rsid w:val="006B1B4F"/>
    <w:rsid w:val="006B219B"/>
    <w:rsid w:val="006B30BF"/>
    <w:rsid w:val="006B3780"/>
    <w:rsid w:val="006B3F62"/>
    <w:rsid w:val="006B3F9C"/>
    <w:rsid w:val="006B4109"/>
    <w:rsid w:val="006B433B"/>
    <w:rsid w:val="006B48BD"/>
    <w:rsid w:val="006B6A08"/>
    <w:rsid w:val="006B6ABA"/>
    <w:rsid w:val="006B7720"/>
    <w:rsid w:val="006B79D0"/>
    <w:rsid w:val="006B7F00"/>
    <w:rsid w:val="006B7F8E"/>
    <w:rsid w:val="006C000F"/>
    <w:rsid w:val="006C1228"/>
    <w:rsid w:val="006C12A3"/>
    <w:rsid w:val="006C15D4"/>
    <w:rsid w:val="006C2217"/>
    <w:rsid w:val="006C29B6"/>
    <w:rsid w:val="006C2EB0"/>
    <w:rsid w:val="006C31A5"/>
    <w:rsid w:val="006C3999"/>
    <w:rsid w:val="006C3C1A"/>
    <w:rsid w:val="006C40D8"/>
    <w:rsid w:val="006C430C"/>
    <w:rsid w:val="006C52F8"/>
    <w:rsid w:val="006C5603"/>
    <w:rsid w:val="006C57D3"/>
    <w:rsid w:val="006C5D48"/>
    <w:rsid w:val="006C7250"/>
    <w:rsid w:val="006C7587"/>
    <w:rsid w:val="006C7A1A"/>
    <w:rsid w:val="006C7BCD"/>
    <w:rsid w:val="006C7C41"/>
    <w:rsid w:val="006C7CD4"/>
    <w:rsid w:val="006D0F5C"/>
    <w:rsid w:val="006D12BA"/>
    <w:rsid w:val="006D1EF7"/>
    <w:rsid w:val="006D21E9"/>
    <w:rsid w:val="006D3E7C"/>
    <w:rsid w:val="006D621B"/>
    <w:rsid w:val="006D63BE"/>
    <w:rsid w:val="006D7930"/>
    <w:rsid w:val="006D7F6D"/>
    <w:rsid w:val="006E0354"/>
    <w:rsid w:val="006E0592"/>
    <w:rsid w:val="006E0BD4"/>
    <w:rsid w:val="006E1358"/>
    <w:rsid w:val="006E1C79"/>
    <w:rsid w:val="006E1FBE"/>
    <w:rsid w:val="006E1FC1"/>
    <w:rsid w:val="006E2AA6"/>
    <w:rsid w:val="006E3337"/>
    <w:rsid w:val="006E3B7F"/>
    <w:rsid w:val="006E3CDB"/>
    <w:rsid w:val="006E3D26"/>
    <w:rsid w:val="006E4269"/>
    <w:rsid w:val="006E4BB3"/>
    <w:rsid w:val="006E4CFB"/>
    <w:rsid w:val="006E51BC"/>
    <w:rsid w:val="006E5708"/>
    <w:rsid w:val="006E578A"/>
    <w:rsid w:val="006E685E"/>
    <w:rsid w:val="006E6C7D"/>
    <w:rsid w:val="006E76BA"/>
    <w:rsid w:val="006F13B9"/>
    <w:rsid w:val="006F163C"/>
    <w:rsid w:val="006F165C"/>
    <w:rsid w:val="006F20E3"/>
    <w:rsid w:val="006F24E9"/>
    <w:rsid w:val="006F305E"/>
    <w:rsid w:val="006F3AE9"/>
    <w:rsid w:val="006F571A"/>
    <w:rsid w:val="006F6179"/>
    <w:rsid w:val="006F6202"/>
    <w:rsid w:val="006F6BA8"/>
    <w:rsid w:val="006F73C1"/>
    <w:rsid w:val="006F7437"/>
    <w:rsid w:val="006F7638"/>
    <w:rsid w:val="006F7E72"/>
    <w:rsid w:val="00700D57"/>
    <w:rsid w:val="007010A2"/>
    <w:rsid w:val="0070206F"/>
    <w:rsid w:val="007028DA"/>
    <w:rsid w:val="0070349F"/>
    <w:rsid w:val="00703667"/>
    <w:rsid w:val="00703979"/>
    <w:rsid w:val="0070466E"/>
    <w:rsid w:val="00704C79"/>
    <w:rsid w:val="00704F85"/>
    <w:rsid w:val="00705499"/>
    <w:rsid w:val="00705BCB"/>
    <w:rsid w:val="0070656C"/>
    <w:rsid w:val="007068AC"/>
    <w:rsid w:val="00706F6B"/>
    <w:rsid w:val="00707646"/>
    <w:rsid w:val="00707F0E"/>
    <w:rsid w:val="00710050"/>
    <w:rsid w:val="00710604"/>
    <w:rsid w:val="0071097B"/>
    <w:rsid w:val="00710ADB"/>
    <w:rsid w:val="00710C97"/>
    <w:rsid w:val="00711613"/>
    <w:rsid w:val="007126AE"/>
    <w:rsid w:val="0071270C"/>
    <w:rsid w:val="00712A8A"/>
    <w:rsid w:val="00713CF9"/>
    <w:rsid w:val="00714906"/>
    <w:rsid w:val="007153A8"/>
    <w:rsid w:val="007161D6"/>
    <w:rsid w:val="00716389"/>
    <w:rsid w:val="00716946"/>
    <w:rsid w:val="00717AF5"/>
    <w:rsid w:val="00717B22"/>
    <w:rsid w:val="0072056A"/>
    <w:rsid w:val="00720AA3"/>
    <w:rsid w:val="00721DA5"/>
    <w:rsid w:val="0072260A"/>
    <w:rsid w:val="0072320E"/>
    <w:rsid w:val="0072332B"/>
    <w:rsid w:val="0072344C"/>
    <w:rsid w:val="00723CC4"/>
    <w:rsid w:val="00723D6E"/>
    <w:rsid w:val="007242B5"/>
    <w:rsid w:val="0072451A"/>
    <w:rsid w:val="00724F8D"/>
    <w:rsid w:val="007256AE"/>
    <w:rsid w:val="0072601D"/>
    <w:rsid w:val="007261AF"/>
    <w:rsid w:val="00726866"/>
    <w:rsid w:val="00726D9B"/>
    <w:rsid w:val="00726ECA"/>
    <w:rsid w:val="00730219"/>
    <w:rsid w:val="00731003"/>
    <w:rsid w:val="00731538"/>
    <w:rsid w:val="00732AFC"/>
    <w:rsid w:val="00733D1B"/>
    <w:rsid w:val="00733F01"/>
    <w:rsid w:val="0073452D"/>
    <w:rsid w:val="0073459C"/>
    <w:rsid w:val="00735178"/>
    <w:rsid w:val="00735771"/>
    <w:rsid w:val="007360E7"/>
    <w:rsid w:val="007368FD"/>
    <w:rsid w:val="00736CE4"/>
    <w:rsid w:val="00736CFD"/>
    <w:rsid w:val="00737AA7"/>
    <w:rsid w:val="00737FA6"/>
    <w:rsid w:val="00740215"/>
    <w:rsid w:val="00740364"/>
    <w:rsid w:val="00740C74"/>
    <w:rsid w:val="00741830"/>
    <w:rsid w:val="007419D9"/>
    <w:rsid w:val="0074202B"/>
    <w:rsid w:val="007421D8"/>
    <w:rsid w:val="00742685"/>
    <w:rsid w:val="0074291E"/>
    <w:rsid w:val="00742C5B"/>
    <w:rsid w:val="00743009"/>
    <w:rsid w:val="00743393"/>
    <w:rsid w:val="00743E7E"/>
    <w:rsid w:val="00743F2A"/>
    <w:rsid w:val="00744938"/>
    <w:rsid w:val="00744A5C"/>
    <w:rsid w:val="00744EBE"/>
    <w:rsid w:val="0074675B"/>
    <w:rsid w:val="00746E8E"/>
    <w:rsid w:val="007474F0"/>
    <w:rsid w:val="0074775C"/>
    <w:rsid w:val="00747C64"/>
    <w:rsid w:val="00747D83"/>
    <w:rsid w:val="00750F68"/>
    <w:rsid w:val="007516B5"/>
    <w:rsid w:val="00752222"/>
    <w:rsid w:val="007524F4"/>
    <w:rsid w:val="007526DA"/>
    <w:rsid w:val="007533A4"/>
    <w:rsid w:val="00753591"/>
    <w:rsid w:val="00753791"/>
    <w:rsid w:val="00753D02"/>
    <w:rsid w:val="00753D44"/>
    <w:rsid w:val="007556BD"/>
    <w:rsid w:val="007562E8"/>
    <w:rsid w:val="0075637E"/>
    <w:rsid w:val="00757847"/>
    <w:rsid w:val="00757D4B"/>
    <w:rsid w:val="00760437"/>
    <w:rsid w:val="00760ADF"/>
    <w:rsid w:val="00760BD0"/>
    <w:rsid w:val="00761483"/>
    <w:rsid w:val="00761838"/>
    <w:rsid w:val="007624E1"/>
    <w:rsid w:val="007625A8"/>
    <w:rsid w:val="00762770"/>
    <w:rsid w:val="0076467B"/>
    <w:rsid w:val="007656F1"/>
    <w:rsid w:val="0076645A"/>
    <w:rsid w:val="007664FB"/>
    <w:rsid w:val="00766D4F"/>
    <w:rsid w:val="0076711E"/>
    <w:rsid w:val="007677F4"/>
    <w:rsid w:val="00767DF9"/>
    <w:rsid w:val="00770CFC"/>
    <w:rsid w:val="007710BC"/>
    <w:rsid w:val="00771369"/>
    <w:rsid w:val="007715E0"/>
    <w:rsid w:val="00771615"/>
    <w:rsid w:val="0077196E"/>
    <w:rsid w:val="00772458"/>
    <w:rsid w:val="00773114"/>
    <w:rsid w:val="00773572"/>
    <w:rsid w:val="007735A9"/>
    <w:rsid w:val="007736DC"/>
    <w:rsid w:val="007737A8"/>
    <w:rsid w:val="007742E5"/>
    <w:rsid w:val="007744AE"/>
    <w:rsid w:val="00774FEF"/>
    <w:rsid w:val="007755AC"/>
    <w:rsid w:val="00775946"/>
    <w:rsid w:val="00775D32"/>
    <w:rsid w:val="007767D6"/>
    <w:rsid w:val="0077763B"/>
    <w:rsid w:val="007776A2"/>
    <w:rsid w:val="00780071"/>
    <w:rsid w:val="007800BE"/>
    <w:rsid w:val="00780142"/>
    <w:rsid w:val="007803CE"/>
    <w:rsid w:val="00780641"/>
    <w:rsid w:val="00780A0D"/>
    <w:rsid w:val="00780CC0"/>
    <w:rsid w:val="00780EB5"/>
    <w:rsid w:val="00780F2D"/>
    <w:rsid w:val="007811B0"/>
    <w:rsid w:val="007812D5"/>
    <w:rsid w:val="00781506"/>
    <w:rsid w:val="00781905"/>
    <w:rsid w:val="007825BE"/>
    <w:rsid w:val="007835B4"/>
    <w:rsid w:val="007846C3"/>
    <w:rsid w:val="00784C13"/>
    <w:rsid w:val="00785044"/>
    <w:rsid w:val="007863E8"/>
    <w:rsid w:val="00787C29"/>
    <w:rsid w:val="007909AD"/>
    <w:rsid w:val="00790F6E"/>
    <w:rsid w:val="0079105E"/>
    <w:rsid w:val="0079169C"/>
    <w:rsid w:val="0079174F"/>
    <w:rsid w:val="00791865"/>
    <w:rsid w:val="00791E55"/>
    <w:rsid w:val="007929C0"/>
    <w:rsid w:val="00792B07"/>
    <w:rsid w:val="00793147"/>
    <w:rsid w:val="00793B85"/>
    <w:rsid w:val="00793D09"/>
    <w:rsid w:val="00795045"/>
    <w:rsid w:val="00795601"/>
    <w:rsid w:val="00795AE2"/>
    <w:rsid w:val="00796147"/>
    <w:rsid w:val="00796300"/>
    <w:rsid w:val="00796B9F"/>
    <w:rsid w:val="00797014"/>
    <w:rsid w:val="00797A29"/>
    <w:rsid w:val="007A096E"/>
    <w:rsid w:val="007A09A7"/>
    <w:rsid w:val="007A0FB6"/>
    <w:rsid w:val="007A2188"/>
    <w:rsid w:val="007A3737"/>
    <w:rsid w:val="007A40AA"/>
    <w:rsid w:val="007A43A5"/>
    <w:rsid w:val="007A4BE9"/>
    <w:rsid w:val="007A5356"/>
    <w:rsid w:val="007A5360"/>
    <w:rsid w:val="007A58CA"/>
    <w:rsid w:val="007A7052"/>
    <w:rsid w:val="007A76E7"/>
    <w:rsid w:val="007A78B2"/>
    <w:rsid w:val="007A7B2F"/>
    <w:rsid w:val="007A7C22"/>
    <w:rsid w:val="007B0FD3"/>
    <w:rsid w:val="007B1E2A"/>
    <w:rsid w:val="007B26BB"/>
    <w:rsid w:val="007B2B1B"/>
    <w:rsid w:val="007B2BA5"/>
    <w:rsid w:val="007B2BB1"/>
    <w:rsid w:val="007B30BC"/>
    <w:rsid w:val="007B343B"/>
    <w:rsid w:val="007B3684"/>
    <w:rsid w:val="007B42FB"/>
    <w:rsid w:val="007B5D0C"/>
    <w:rsid w:val="007B5F10"/>
    <w:rsid w:val="007B6074"/>
    <w:rsid w:val="007B6D7A"/>
    <w:rsid w:val="007B6D81"/>
    <w:rsid w:val="007B73CA"/>
    <w:rsid w:val="007B745F"/>
    <w:rsid w:val="007B746B"/>
    <w:rsid w:val="007C01C4"/>
    <w:rsid w:val="007C0514"/>
    <w:rsid w:val="007C086E"/>
    <w:rsid w:val="007C0BE0"/>
    <w:rsid w:val="007C0F6F"/>
    <w:rsid w:val="007C26F5"/>
    <w:rsid w:val="007C3395"/>
    <w:rsid w:val="007C3561"/>
    <w:rsid w:val="007C3944"/>
    <w:rsid w:val="007C3F4C"/>
    <w:rsid w:val="007C40BE"/>
    <w:rsid w:val="007C57B5"/>
    <w:rsid w:val="007C5ADB"/>
    <w:rsid w:val="007C5EFF"/>
    <w:rsid w:val="007C6FFB"/>
    <w:rsid w:val="007D0165"/>
    <w:rsid w:val="007D0698"/>
    <w:rsid w:val="007D17AC"/>
    <w:rsid w:val="007D2189"/>
    <w:rsid w:val="007D22D9"/>
    <w:rsid w:val="007D26CC"/>
    <w:rsid w:val="007D2D48"/>
    <w:rsid w:val="007D2E3A"/>
    <w:rsid w:val="007D2FA0"/>
    <w:rsid w:val="007D4CAA"/>
    <w:rsid w:val="007D5857"/>
    <w:rsid w:val="007D5C8E"/>
    <w:rsid w:val="007D637C"/>
    <w:rsid w:val="007D6446"/>
    <w:rsid w:val="007D6A8B"/>
    <w:rsid w:val="007D704F"/>
    <w:rsid w:val="007D7EF9"/>
    <w:rsid w:val="007E08B4"/>
    <w:rsid w:val="007E0BCD"/>
    <w:rsid w:val="007E0E44"/>
    <w:rsid w:val="007E1639"/>
    <w:rsid w:val="007E1CD7"/>
    <w:rsid w:val="007E200E"/>
    <w:rsid w:val="007E224A"/>
    <w:rsid w:val="007E38F1"/>
    <w:rsid w:val="007E4673"/>
    <w:rsid w:val="007E4B6A"/>
    <w:rsid w:val="007E51FF"/>
    <w:rsid w:val="007E54E5"/>
    <w:rsid w:val="007E5A99"/>
    <w:rsid w:val="007E60A3"/>
    <w:rsid w:val="007E6B05"/>
    <w:rsid w:val="007E6D2E"/>
    <w:rsid w:val="007E6FAC"/>
    <w:rsid w:val="007E73B9"/>
    <w:rsid w:val="007E74A1"/>
    <w:rsid w:val="007F01E8"/>
    <w:rsid w:val="007F07AD"/>
    <w:rsid w:val="007F0AC7"/>
    <w:rsid w:val="007F0D54"/>
    <w:rsid w:val="007F176E"/>
    <w:rsid w:val="007F1D78"/>
    <w:rsid w:val="007F23B7"/>
    <w:rsid w:val="007F254C"/>
    <w:rsid w:val="007F2827"/>
    <w:rsid w:val="007F2834"/>
    <w:rsid w:val="007F3145"/>
    <w:rsid w:val="007F3D15"/>
    <w:rsid w:val="007F3E57"/>
    <w:rsid w:val="007F4821"/>
    <w:rsid w:val="007F4B41"/>
    <w:rsid w:val="007F53EB"/>
    <w:rsid w:val="007F5889"/>
    <w:rsid w:val="007F5DA5"/>
    <w:rsid w:val="007F6314"/>
    <w:rsid w:val="007F6AFD"/>
    <w:rsid w:val="007F718B"/>
    <w:rsid w:val="007F770B"/>
    <w:rsid w:val="007F7E6A"/>
    <w:rsid w:val="00800076"/>
    <w:rsid w:val="0080007A"/>
    <w:rsid w:val="008003C7"/>
    <w:rsid w:val="00800522"/>
    <w:rsid w:val="00801B4F"/>
    <w:rsid w:val="00803176"/>
    <w:rsid w:val="00803705"/>
    <w:rsid w:val="0080548C"/>
    <w:rsid w:val="0080647C"/>
    <w:rsid w:val="00807ABC"/>
    <w:rsid w:val="00810623"/>
    <w:rsid w:val="00810B6F"/>
    <w:rsid w:val="00810CFC"/>
    <w:rsid w:val="00811BE3"/>
    <w:rsid w:val="00811E6B"/>
    <w:rsid w:val="00812297"/>
    <w:rsid w:val="008124F5"/>
    <w:rsid w:val="0081290F"/>
    <w:rsid w:val="008132A7"/>
    <w:rsid w:val="00814A0E"/>
    <w:rsid w:val="0081554B"/>
    <w:rsid w:val="008156BB"/>
    <w:rsid w:val="0081570F"/>
    <w:rsid w:val="0081583B"/>
    <w:rsid w:val="00815FB3"/>
    <w:rsid w:val="00816BC1"/>
    <w:rsid w:val="00816E54"/>
    <w:rsid w:val="00817622"/>
    <w:rsid w:val="0081789C"/>
    <w:rsid w:val="00817A03"/>
    <w:rsid w:val="00817F64"/>
    <w:rsid w:val="0082003E"/>
    <w:rsid w:val="00820336"/>
    <w:rsid w:val="0082066D"/>
    <w:rsid w:val="008208B9"/>
    <w:rsid w:val="008209BE"/>
    <w:rsid w:val="0082171E"/>
    <w:rsid w:val="008218D7"/>
    <w:rsid w:val="0082372D"/>
    <w:rsid w:val="00823C97"/>
    <w:rsid w:val="00824784"/>
    <w:rsid w:val="008252E7"/>
    <w:rsid w:val="00826A23"/>
    <w:rsid w:val="008305D7"/>
    <w:rsid w:val="0083066B"/>
    <w:rsid w:val="0083097D"/>
    <w:rsid w:val="00830C04"/>
    <w:rsid w:val="00831118"/>
    <w:rsid w:val="008313EF"/>
    <w:rsid w:val="00831B29"/>
    <w:rsid w:val="00831D81"/>
    <w:rsid w:val="008320BB"/>
    <w:rsid w:val="008323AC"/>
    <w:rsid w:val="0083285F"/>
    <w:rsid w:val="008329DA"/>
    <w:rsid w:val="00833307"/>
    <w:rsid w:val="00833462"/>
    <w:rsid w:val="00834114"/>
    <w:rsid w:val="00834197"/>
    <w:rsid w:val="00834A09"/>
    <w:rsid w:val="0083529D"/>
    <w:rsid w:val="00835E32"/>
    <w:rsid w:val="00836574"/>
    <w:rsid w:val="008367E2"/>
    <w:rsid w:val="008371E7"/>
    <w:rsid w:val="00837D53"/>
    <w:rsid w:val="00837FF7"/>
    <w:rsid w:val="00840039"/>
    <w:rsid w:val="00840633"/>
    <w:rsid w:val="0084136E"/>
    <w:rsid w:val="00841B1F"/>
    <w:rsid w:val="0084290E"/>
    <w:rsid w:val="008429F8"/>
    <w:rsid w:val="008432C3"/>
    <w:rsid w:val="008433CB"/>
    <w:rsid w:val="00843B07"/>
    <w:rsid w:val="0084425F"/>
    <w:rsid w:val="008443A3"/>
    <w:rsid w:val="00844D4E"/>
    <w:rsid w:val="00844D64"/>
    <w:rsid w:val="00845309"/>
    <w:rsid w:val="00845451"/>
    <w:rsid w:val="0084566D"/>
    <w:rsid w:val="00845CA3"/>
    <w:rsid w:val="0084606D"/>
    <w:rsid w:val="00846ABE"/>
    <w:rsid w:val="00846C2A"/>
    <w:rsid w:val="00846E4A"/>
    <w:rsid w:val="00847688"/>
    <w:rsid w:val="0084779E"/>
    <w:rsid w:val="00847DD9"/>
    <w:rsid w:val="00850111"/>
    <w:rsid w:val="0085053B"/>
    <w:rsid w:val="00850671"/>
    <w:rsid w:val="00850D52"/>
    <w:rsid w:val="008510F5"/>
    <w:rsid w:val="00851908"/>
    <w:rsid w:val="00851EA7"/>
    <w:rsid w:val="0085244D"/>
    <w:rsid w:val="00852CF2"/>
    <w:rsid w:val="00852FBA"/>
    <w:rsid w:val="008532D9"/>
    <w:rsid w:val="008537BE"/>
    <w:rsid w:val="0085384E"/>
    <w:rsid w:val="00853D8C"/>
    <w:rsid w:val="00854249"/>
    <w:rsid w:val="0085467B"/>
    <w:rsid w:val="00854B0A"/>
    <w:rsid w:val="00855B4D"/>
    <w:rsid w:val="00855EF5"/>
    <w:rsid w:val="008562AC"/>
    <w:rsid w:val="00856506"/>
    <w:rsid w:val="00857D9E"/>
    <w:rsid w:val="008600B6"/>
    <w:rsid w:val="0086091D"/>
    <w:rsid w:val="0086127C"/>
    <w:rsid w:val="008618D6"/>
    <w:rsid w:val="00861CEC"/>
    <w:rsid w:val="008632FD"/>
    <w:rsid w:val="008632FF"/>
    <w:rsid w:val="0086340E"/>
    <w:rsid w:val="008639D0"/>
    <w:rsid w:val="00863C24"/>
    <w:rsid w:val="00864029"/>
    <w:rsid w:val="00864750"/>
    <w:rsid w:val="0086484E"/>
    <w:rsid w:val="00864E85"/>
    <w:rsid w:val="00865C00"/>
    <w:rsid w:val="00865F25"/>
    <w:rsid w:val="00865F47"/>
    <w:rsid w:val="00866BBF"/>
    <w:rsid w:val="00866EB8"/>
    <w:rsid w:val="00867A10"/>
    <w:rsid w:val="00867B99"/>
    <w:rsid w:val="00870423"/>
    <w:rsid w:val="008720A3"/>
    <w:rsid w:val="008720A4"/>
    <w:rsid w:val="008727A0"/>
    <w:rsid w:val="00872B5E"/>
    <w:rsid w:val="00872C29"/>
    <w:rsid w:val="00873D95"/>
    <w:rsid w:val="00873DDB"/>
    <w:rsid w:val="008746C6"/>
    <w:rsid w:val="00874B91"/>
    <w:rsid w:val="008753A0"/>
    <w:rsid w:val="008753A6"/>
    <w:rsid w:val="008757D8"/>
    <w:rsid w:val="008767FE"/>
    <w:rsid w:val="00880137"/>
    <w:rsid w:val="008811F3"/>
    <w:rsid w:val="008815A9"/>
    <w:rsid w:val="00881B32"/>
    <w:rsid w:val="00881C09"/>
    <w:rsid w:val="008820E3"/>
    <w:rsid w:val="00883C3B"/>
    <w:rsid w:val="008845B4"/>
    <w:rsid w:val="008848D9"/>
    <w:rsid w:val="0088490D"/>
    <w:rsid w:val="008851E7"/>
    <w:rsid w:val="0088591F"/>
    <w:rsid w:val="00887432"/>
    <w:rsid w:val="00887634"/>
    <w:rsid w:val="00887D8D"/>
    <w:rsid w:val="00887F6C"/>
    <w:rsid w:val="00890C28"/>
    <w:rsid w:val="00890D94"/>
    <w:rsid w:val="00890DFD"/>
    <w:rsid w:val="008910DD"/>
    <w:rsid w:val="008915BA"/>
    <w:rsid w:val="008915C0"/>
    <w:rsid w:val="00891C37"/>
    <w:rsid w:val="008920FE"/>
    <w:rsid w:val="00892604"/>
    <w:rsid w:val="008933A8"/>
    <w:rsid w:val="00895B04"/>
    <w:rsid w:val="00895C8A"/>
    <w:rsid w:val="00896018"/>
    <w:rsid w:val="00896487"/>
    <w:rsid w:val="008964F0"/>
    <w:rsid w:val="00896E96"/>
    <w:rsid w:val="00897120"/>
    <w:rsid w:val="0089788F"/>
    <w:rsid w:val="00897A91"/>
    <w:rsid w:val="00897F9D"/>
    <w:rsid w:val="008A056B"/>
    <w:rsid w:val="008A05C6"/>
    <w:rsid w:val="008A183E"/>
    <w:rsid w:val="008A381F"/>
    <w:rsid w:val="008A39EF"/>
    <w:rsid w:val="008A3C07"/>
    <w:rsid w:val="008A4669"/>
    <w:rsid w:val="008A4C36"/>
    <w:rsid w:val="008A4C7A"/>
    <w:rsid w:val="008A4F1B"/>
    <w:rsid w:val="008A50FE"/>
    <w:rsid w:val="008A5A22"/>
    <w:rsid w:val="008A5D1A"/>
    <w:rsid w:val="008A5DDA"/>
    <w:rsid w:val="008A6A9E"/>
    <w:rsid w:val="008A7B0B"/>
    <w:rsid w:val="008A7D7E"/>
    <w:rsid w:val="008B0A16"/>
    <w:rsid w:val="008B1423"/>
    <w:rsid w:val="008B1C1F"/>
    <w:rsid w:val="008B205E"/>
    <w:rsid w:val="008B21BD"/>
    <w:rsid w:val="008B2532"/>
    <w:rsid w:val="008B2D31"/>
    <w:rsid w:val="008B42FB"/>
    <w:rsid w:val="008B45FE"/>
    <w:rsid w:val="008B497F"/>
    <w:rsid w:val="008B54F5"/>
    <w:rsid w:val="008B583A"/>
    <w:rsid w:val="008B6316"/>
    <w:rsid w:val="008B634A"/>
    <w:rsid w:val="008B6C4C"/>
    <w:rsid w:val="008B7356"/>
    <w:rsid w:val="008B786B"/>
    <w:rsid w:val="008B7953"/>
    <w:rsid w:val="008C017B"/>
    <w:rsid w:val="008C03B5"/>
    <w:rsid w:val="008C0920"/>
    <w:rsid w:val="008C0E76"/>
    <w:rsid w:val="008C13BD"/>
    <w:rsid w:val="008C19DF"/>
    <w:rsid w:val="008C22FD"/>
    <w:rsid w:val="008C2AE2"/>
    <w:rsid w:val="008C2F79"/>
    <w:rsid w:val="008C32CB"/>
    <w:rsid w:val="008C480B"/>
    <w:rsid w:val="008C5B58"/>
    <w:rsid w:val="008C615D"/>
    <w:rsid w:val="008C658F"/>
    <w:rsid w:val="008C7214"/>
    <w:rsid w:val="008C7ABB"/>
    <w:rsid w:val="008D0063"/>
    <w:rsid w:val="008D0EDD"/>
    <w:rsid w:val="008D160D"/>
    <w:rsid w:val="008D1B5B"/>
    <w:rsid w:val="008D2361"/>
    <w:rsid w:val="008D2FCA"/>
    <w:rsid w:val="008D3371"/>
    <w:rsid w:val="008D380D"/>
    <w:rsid w:val="008D3BC9"/>
    <w:rsid w:val="008D401A"/>
    <w:rsid w:val="008D49EE"/>
    <w:rsid w:val="008D4CBC"/>
    <w:rsid w:val="008D4EE3"/>
    <w:rsid w:val="008D5CB5"/>
    <w:rsid w:val="008D64A6"/>
    <w:rsid w:val="008D69B2"/>
    <w:rsid w:val="008D6CA7"/>
    <w:rsid w:val="008D6EA0"/>
    <w:rsid w:val="008D79CA"/>
    <w:rsid w:val="008D7E95"/>
    <w:rsid w:val="008E0CC2"/>
    <w:rsid w:val="008E1715"/>
    <w:rsid w:val="008E18D0"/>
    <w:rsid w:val="008E2BB1"/>
    <w:rsid w:val="008E3CA2"/>
    <w:rsid w:val="008E3FED"/>
    <w:rsid w:val="008E4D83"/>
    <w:rsid w:val="008E4E93"/>
    <w:rsid w:val="008E5B56"/>
    <w:rsid w:val="008E6420"/>
    <w:rsid w:val="008E6EB6"/>
    <w:rsid w:val="008E712B"/>
    <w:rsid w:val="008E7ED4"/>
    <w:rsid w:val="008F047F"/>
    <w:rsid w:val="008F0508"/>
    <w:rsid w:val="008F0577"/>
    <w:rsid w:val="008F0B8A"/>
    <w:rsid w:val="008F0E42"/>
    <w:rsid w:val="008F1215"/>
    <w:rsid w:val="008F12A4"/>
    <w:rsid w:val="008F17CF"/>
    <w:rsid w:val="008F1996"/>
    <w:rsid w:val="008F1CB2"/>
    <w:rsid w:val="008F239E"/>
    <w:rsid w:val="008F2ADF"/>
    <w:rsid w:val="008F3834"/>
    <w:rsid w:val="008F3A26"/>
    <w:rsid w:val="008F3A76"/>
    <w:rsid w:val="008F408A"/>
    <w:rsid w:val="008F655F"/>
    <w:rsid w:val="008F6AAD"/>
    <w:rsid w:val="008F6C96"/>
    <w:rsid w:val="008F6EBA"/>
    <w:rsid w:val="008F7542"/>
    <w:rsid w:val="00900A3B"/>
    <w:rsid w:val="009013BE"/>
    <w:rsid w:val="00901627"/>
    <w:rsid w:val="009016D3"/>
    <w:rsid w:val="00902197"/>
    <w:rsid w:val="009025F5"/>
    <w:rsid w:val="009029B5"/>
    <w:rsid w:val="00903023"/>
    <w:rsid w:val="00903A17"/>
    <w:rsid w:val="00904425"/>
    <w:rsid w:val="009044DE"/>
    <w:rsid w:val="00904D05"/>
    <w:rsid w:val="00904F73"/>
    <w:rsid w:val="00905A0B"/>
    <w:rsid w:val="00905DA0"/>
    <w:rsid w:val="00906968"/>
    <w:rsid w:val="00907227"/>
    <w:rsid w:val="00907260"/>
    <w:rsid w:val="00910FB0"/>
    <w:rsid w:val="00911B6D"/>
    <w:rsid w:val="00912949"/>
    <w:rsid w:val="009139E9"/>
    <w:rsid w:val="00913E8B"/>
    <w:rsid w:val="00914F1E"/>
    <w:rsid w:val="00915216"/>
    <w:rsid w:val="009166CD"/>
    <w:rsid w:val="00916AAA"/>
    <w:rsid w:val="00917596"/>
    <w:rsid w:val="009203C2"/>
    <w:rsid w:val="00920CFB"/>
    <w:rsid w:val="009214E7"/>
    <w:rsid w:val="00921CCD"/>
    <w:rsid w:val="00922545"/>
    <w:rsid w:val="00922AD9"/>
    <w:rsid w:val="00923A8A"/>
    <w:rsid w:val="0092433E"/>
    <w:rsid w:val="009245A6"/>
    <w:rsid w:val="00924C98"/>
    <w:rsid w:val="00925CCF"/>
    <w:rsid w:val="00926B53"/>
    <w:rsid w:val="00927AD6"/>
    <w:rsid w:val="00930260"/>
    <w:rsid w:val="009303AA"/>
    <w:rsid w:val="009305DF"/>
    <w:rsid w:val="00930E2B"/>
    <w:rsid w:val="00930E4F"/>
    <w:rsid w:val="009310A7"/>
    <w:rsid w:val="00931569"/>
    <w:rsid w:val="00931C7C"/>
    <w:rsid w:val="009328F9"/>
    <w:rsid w:val="00932A80"/>
    <w:rsid w:val="00933194"/>
    <w:rsid w:val="0093320E"/>
    <w:rsid w:val="009343D5"/>
    <w:rsid w:val="00934788"/>
    <w:rsid w:val="00935112"/>
    <w:rsid w:val="00937958"/>
    <w:rsid w:val="00937FC2"/>
    <w:rsid w:val="00940C76"/>
    <w:rsid w:val="009417AF"/>
    <w:rsid w:val="00941D73"/>
    <w:rsid w:val="009428FD"/>
    <w:rsid w:val="00942E4E"/>
    <w:rsid w:val="00943466"/>
    <w:rsid w:val="009434B1"/>
    <w:rsid w:val="00943898"/>
    <w:rsid w:val="00943C51"/>
    <w:rsid w:val="00944A6F"/>
    <w:rsid w:val="00945775"/>
    <w:rsid w:val="00945E5C"/>
    <w:rsid w:val="009462B8"/>
    <w:rsid w:val="009468B8"/>
    <w:rsid w:val="00947602"/>
    <w:rsid w:val="009476A6"/>
    <w:rsid w:val="0095117A"/>
    <w:rsid w:val="009512C0"/>
    <w:rsid w:val="009519D2"/>
    <w:rsid w:val="00951B93"/>
    <w:rsid w:val="00951D32"/>
    <w:rsid w:val="00951F47"/>
    <w:rsid w:val="009533C3"/>
    <w:rsid w:val="00953564"/>
    <w:rsid w:val="009535A0"/>
    <w:rsid w:val="00954794"/>
    <w:rsid w:val="00954F85"/>
    <w:rsid w:val="009559E6"/>
    <w:rsid w:val="00955CAD"/>
    <w:rsid w:val="009569C2"/>
    <w:rsid w:val="00956A6E"/>
    <w:rsid w:val="009574AE"/>
    <w:rsid w:val="00957C6F"/>
    <w:rsid w:val="00957E9D"/>
    <w:rsid w:val="00957F81"/>
    <w:rsid w:val="0096045D"/>
    <w:rsid w:val="0096160D"/>
    <w:rsid w:val="00961C27"/>
    <w:rsid w:val="00962257"/>
    <w:rsid w:val="00962726"/>
    <w:rsid w:val="009627BB"/>
    <w:rsid w:val="00962BC0"/>
    <w:rsid w:val="00962C9D"/>
    <w:rsid w:val="00963465"/>
    <w:rsid w:val="00963D62"/>
    <w:rsid w:val="00963E35"/>
    <w:rsid w:val="00963F2B"/>
    <w:rsid w:val="00964942"/>
    <w:rsid w:val="00965257"/>
    <w:rsid w:val="00965ABA"/>
    <w:rsid w:val="00965EE2"/>
    <w:rsid w:val="00966208"/>
    <w:rsid w:val="0096642F"/>
    <w:rsid w:val="00966A1D"/>
    <w:rsid w:val="00967278"/>
    <w:rsid w:val="009705AA"/>
    <w:rsid w:val="009706C5"/>
    <w:rsid w:val="00970FC0"/>
    <w:rsid w:val="009710E2"/>
    <w:rsid w:val="00971128"/>
    <w:rsid w:val="00971416"/>
    <w:rsid w:val="009720EF"/>
    <w:rsid w:val="0097241E"/>
    <w:rsid w:val="009728E6"/>
    <w:rsid w:val="00972FBF"/>
    <w:rsid w:val="00974472"/>
    <w:rsid w:val="00974862"/>
    <w:rsid w:val="00974935"/>
    <w:rsid w:val="00975EF7"/>
    <w:rsid w:val="0097650D"/>
    <w:rsid w:val="00976893"/>
    <w:rsid w:val="0097727E"/>
    <w:rsid w:val="009775F0"/>
    <w:rsid w:val="00977667"/>
    <w:rsid w:val="00980306"/>
    <w:rsid w:val="00980E8E"/>
    <w:rsid w:val="009816B8"/>
    <w:rsid w:val="00981BCD"/>
    <w:rsid w:val="00981D12"/>
    <w:rsid w:val="00982668"/>
    <w:rsid w:val="00983111"/>
    <w:rsid w:val="00984269"/>
    <w:rsid w:val="00984B96"/>
    <w:rsid w:val="0098594D"/>
    <w:rsid w:val="00985B0F"/>
    <w:rsid w:val="009869B7"/>
    <w:rsid w:val="00987E50"/>
    <w:rsid w:val="00990074"/>
    <w:rsid w:val="0099059F"/>
    <w:rsid w:val="0099062A"/>
    <w:rsid w:val="009907B9"/>
    <w:rsid w:val="0099086E"/>
    <w:rsid w:val="00990F4A"/>
    <w:rsid w:val="0099107C"/>
    <w:rsid w:val="0099188A"/>
    <w:rsid w:val="009923D6"/>
    <w:rsid w:val="00992A6B"/>
    <w:rsid w:val="009937B2"/>
    <w:rsid w:val="00993840"/>
    <w:rsid w:val="009941D2"/>
    <w:rsid w:val="009949E8"/>
    <w:rsid w:val="00994B3A"/>
    <w:rsid w:val="00994C22"/>
    <w:rsid w:val="00994E8F"/>
    <w:rsid w:val="009955E8"/>
    <w:rsid w:val="009956AF"/>
    <w:rsid w:val="00996697"/>
    <w:rsid w:val="009A06BD"/>
    <w:rsid w:val="009A0B67"/>
    <w:rsid w:val="009A0BC8"/>
    <w:rsid w:val="009A105A"/>
    <w:rsid w:val="009A16F1"/>
    <w:rsid w:val="009A2C19"/>
    <w:rsid w:val="009A3042"/>
    <w:rsid w:val="009A3301"/>
    <w:rsid w:val="009A3381"/>
    <w:rsid w:val="009A33A3"/>
    <w:rsid w:val="009A3823"/>
    <w:rsid w:val="009A3A49"/>
    <w:rsid w:val="009A3C3A"/>
    <w:rsid w:val="009A42E6"/>
    <w:rsid w:val="009A431A"/>
    <w:rsid w:val="009A4740"/>
    <w:rsid w:val="009A47AF"/>
    <w:rsid w:val="009A4A2A"/>
    <w:rsid w:val="009A4A8F"/>
    <w:rsid w:val="009A4D86"/>
    <w:rsid w:val="009A50C0"/>
    <w:rsid w:val="009A56CA"/>
    <w:rsid w:val="009A58CD"/>
    <w:rsid w:val="009A6C25"/>
    <w:rsid w:val="009A6FEF"/>
    <w:rsid w:val="009A701E"/>
    <w:rsid w:val="009A71BE"/>
    <w:rsid w:val="009A7215"/>
    <w:rsid w:val="009A7438"/>
    <w:rsid w:val="009A7BB3"/>
    <w:rsid w:val="009A7C70"/>
    <w:rsid w:val="009B0406"/>
    <w:rsid w:val="009B057F"/>
    <w:rsid w:val="009B1231"/>
    <w:rsid w:val="009B230E"/>
    <w:rsid w:val="009B2DE1"/>
    <w:rsid w:val="009B2EA4"/>
    <w:rsid w:val="009B309A"/>
    <w:rsid w:val="009B33BF"/>
    <w:rsid w:val="009B362A"/>
    <w:rsid w:val="009B3DCF"/>
    <w:rsid w:val="009B3EEE"/>
    <w:rsid w:val="009B487C"/>
    <w:rsid w:val="009B4EEE"/>
    <w:rsid w:val="009B5455"/>
    <w:rsid w:val="009B5D5B"/>
    <w:rsid w:val="009B6A97"/>
    <w:rsid w:val="009B6BE9"/>
    <w:rsid w:val="009B6F82"/>
    <w:rsid w:val="009B71EB"/>
    <w:rsid w:val="009B7C2A"/>
    <w:rsid w:val="009B7F95"/>
    <w:rsid w:val="009C03C2"/>
    <w:rsid w:val="009C045D"/>
    <w:rsid w:val="009C0D31"/>
    <w:rsid w:val="009C26EF"/>
    <w:rsid w:val="009C2C01"/>
    <w:rsid w:val="009C2D1D"/>
    <w:rsid w:val="009C3FAC"/>
    <w:rsid w:val="009C41E6"/>
    <w:rsid w:val="009C42E6"/>
    <w:rsid w:val="009C4809"/>
    <w:rsid w:val="009C4827"/>
    <w:rsid w:val="009C6D49"/>
    <w:rsid w:val="009C7994"/>
    <w:rsid w:val="009D03E4"/>
    <w:rsid w:val="009D055F"/>
    <w:rsid w:val="009D0821"/>
    <w:rsid w:val="009D08A1"/>
    <w:rsid w:val="009D0A7E"/>
    <w:rsid w:val="009D0B28"/>
    <w:rsid w:val="009D0D88"/>
    <w:rsid w:val="009D15CA"/>
    <w:rsid w:val="009D16C5"/>
    <w:rsid w:val="009D1AE8"/>
    <w:rsid w:val="009D2528"/>
    <w:rsid w:val="009D36E7"/>
    <w:rsid w:val="009D3BBB"/>
    <w:rsid w:val="009D428B"/>
    <w:rsid w:val="009D42B4"/>
    <w:rsid w:val="009D4677"/>
    <w:rsid w:val="009D48C1"/>
    <w:rsid w:val="009D4A80"/>
    <w:rsid w:val="009D5C17"/>
    <w:rsid w:val="009D61C3"/>
    <w:rsid w:val="009D62AB"/>
    <w:rsid w:val="009D6C84"/>
    <w:rsid w:val="009D7991"/>
    <w:rsid w:val="009E00E5"/>
    <w:rsid w:val="009E0186"/>
    <w:rsid w:val="009E0600"/>
    <w:rsid w:val="009E0BF5"/>
    <w:rsid w:val="009E1161"/>
    <w:rsid w:val="009E1F0E"/>
    <w:rsid w:val="009E207C"/>
    <w:rsid w:val="009E24D0"/>
    <w:rsid w:val="009E30C5"/>
    <w:rsid w:val="009E3526"/>
    <w:rsid w:val="009E3A16"/>
    <w:rsid w:val="009E429F"/>
    <w:rsid w:val="009E42D2"/>
    <w:rsid w:val="009E506C"/>
    <w:rsid w:val="009E506E"/>
    <w:rsid w:val="009E517A"/>
    <w:rsid w:val="009E5456"/>
    <w:rsid w:val="009E56D4"/>
    <w:rsid w:val="009E5717"/>
    <w:rsid w:val="009E602C"/>
    <w:rsid w:val="009E6584"/>
    <w:rsid w:val="009E6673"/>
    <w:rsid w:val="009E77D6"/>
    <w:rsid w:val="009E786D"/>
    <w:rsid w:val="009E7C72"/>
    <w:rsid w:val="009F055F"/>
    <w:rsid w:val="009F11A6"/>
    <w:rsid w:val="009F1A8A"/>
    <w:rsid w:val="009F23C3"/>
    <w:rsid w:val="009F2433"/>
    <w:rsid w:val="009F3976"/>
    <w:rsid w:val="009F3B02"/>
    <w:rsid w:val="009F4EA4"/>
    <w:rsid w:val="009F52AF"/>
    <w:rsid w:val="009F6103"/>
    <w:rsid w:val="009F6D6F"/>
    <w:rsid w:val="009F7164"/>
    <w:rsid w:val="00A008D4"/>
    <w:rsid w:val="00A00AEE"/>
    <w:rsid w:val="00A00F63"/>
    <w:rsid w:val="00A011DD"/>
    <w:rsid w:val="00A014FF"/>
    <w:rsid w:val="00A01F7F"/>
    <w:rsid w:val="00A021C7"/>
    <w:rsid w:val="00A028B4"/>
    <w:rsid w:val="00A02AD4"/>
    <w:rsid w:val="00A02BA7"/>
    <w:rsid w:val="00A02CB8"/>
    <w:rsid w:val="00A02FC0"/>
    <w:rsid w:val="00A037FB"/>
    <w:rsid w:val="00A0381B"/>
    <w:rsid w:val="00A03C6B"/>
    <w:rsid w:val="00A0536A"/>
    <w:rsid w:val="00A0558C"/>
    <w:rsid w:val="00A06327"/>
    <w:rsid w:val="00A063BF"/>
    <w:rsid w:val="00A06572"/>
    <w:rsid w:val="00A06816"/>
    <w:rsid w:val="00A06841"/>
    <w:rsid w:val="00A076BE"/>
    <w:rsid w:val="00A10585"/>
    <w:rsid w:val="00A10664"/>
    <w:rsid w:val="00A109FE"/>
    <w:rsid w:val="00A10B8F"/>
    <w:rsid w:val="00A10CAA"/>
    <w:rsid w:val="00A112AF"/>
    <w:rsid w:val="00A11BD2"/>
    <w:rsid w:val="00A11D22"/>
    <w:rsid w:val="00A13085"/>
    <w:rsid w:val="00A137E6"/>
    <w:rsid w:val="00A13D66"/>
    <w:rsid w:val="00A1423B"/>
    <w:rsid w:val="00A148F8"/>
    <w:rsid w:val="00A1498C"/>
    <w:rsid w:val="00A153A7"/>
    <w:rsid w:val="00A155AB"/>
    <w:rsid w:val="00A15E4F"/>
    <w:rsid w:val="00A1601B"/>
    <w:rsid w:val="00A16EBA"/>
    <w:rsid w:val="00A16F68"/>
    <w:rsid w:val="00A20ED5"/>
    <w:rsid w:val="00A2145E"/>
    <w:rsid w:val="00A218D5"/>
    <w:rsid w:val="00A2210C"/>
    <w:rsid w:val="00A230A1"/>
    <w:rsid w:val="00A2393C"/>
    <w:rsid w:val="00A24253"/>
    <w:rsid w:val="00A254A2"/>
    <w:rsid w:val="00A25517"/>
    <w:rsid w:val="00A263CD"/>
    <w:rsid w:val="00A2654C"/>
    <w:rsid w:val="00A26567"/>
    <w:rsid w:val="00A265C6"/>
    <w:rsid w:val="00A26F7A"/>
    <w:rsid w:val="00A273FB"/>
    <w:rsid w:val="00A27875"/>
    <w:rsid w:val="00A27EB5"/>
    <w:rsid w:val="00A30045"/>
    <w:rsid w:val="00A304C7"/>
    <w:rsid w:val="00A305AB"/>
    <w:rsid w:val="00A31AAA"/>
    <w:rsid w:val="00A32836"/>
    <w:rsid w:val="00A32C24"/>
    <w:rsid w:val="00A32E5D"/>
    <w:rsid w:val="00A32F3F"/>
    <w:rsid w:val="00A35644"/>
    <w:rsid w:val="00A3585A"/>
    <w:rsid w:val="00A36147"/>
    <w:rsid w:val="00A3678A"/>
    <w:rsid w:val="00A37736"/>
    <w:rsid w:val="00A3795B"/>
    <w:rsid w:val="00A40315"/>
    <w:rsid w:val="00A40B51"/>
    <w:rsid w:val="00A40C01"/>
    <w:rsid w:val="00A41283"/>
    <w:rsid w:val="00A41CD2"/>
    <w:rsid w:val="00A441BC"/>
    <w:rsid w:val="00A4452D"/>
    <w:rsid w:val="00A4487B"/>
    <w:rsid w:val="00A45263"/>
    <w:rsid w:val="00A452F7"/>
    <w:rsid w:val="00A46086"/>
    <w:rsid w:val="00A46D7B"/>
    <w:rsid w:val="00A506FB"/>
    <w:rsid w:val="00A50F50"/>
    <w:rsid w:val="00A51ED7"/>
    <w:rsid w:val="00A51F97"/>
    <w:rsid w:val="00A5230A"/>
    <w:rsid w:val="00A52618"/>
    <w:rsid w:val="00A535AC"/>
    <w:rsid w:val="00A5391B"/>
    <w:rsid w:val="00A53B42"/>
    <w:rsid w:val="00A546B6"/>
    <w:rsid w:val="00A54840"/>
    <w:rsid w:val="00A54C41"/>
    <w:rsid w:val="00A5528E"/>
    <w:rsid w:val="00A5568F"/>
    <w:rsid w:val="00A5573A"/>
    <w:rsid w:val="00A5642E"/>
    <w:rsid w:val="00A565D3"/>
    <w:rsid w:val="00A604BF"/>
    <w:rsid w:val="00A6162B"/>
    <w:rsid w:val="00A6213D"/>
    <w:rsid w:val="00A629CB"/>
    <w:rsid w:val="00A62CF6"/>
    <w:rsid w:val="00A62DE2"/>
    <w:rsid w:val="00A6399D"/>
    <w:rsid w:val="00A63CC6"/>
    <w:rsid w:val="00A64928"/>
    <w:rsid w:val="00A64AB1"/>
    <w:rsid w:val="00A64AF7"/>
    <w:rsid w:val="00A66BDE"/>
    <w:rsid w:val="00A67AE6"/>
    <w:rsid w:val="00A67BB3"/>
    <w:rsid w:val="00A70420"/>
    <w:rsid w:val="00A70519"/>
    <w:rsid w:val="00A70865"/>
    <w:rsid w:val="00A70940"/>
    <w:rsid w:val="00A70979"/>
    <w:rsid w:val="00A72048"/>
    <w:rsid w:val="00A744DB"/>
    <w:rsid w:val="00A74543"/>
    <w:rsid w:val="00A74795"/>
    <w:rsid w:val="00A7499A"/>
    <w:rsid w:val="00A756BE"/>
    <w:rsid w:val="00A763DE"/>
    <w:rsid w:val="00A767ED"/>
    <w:rsid w:val="00A76F5E"/>
    <w:rsid w:val="00A7739D"/>
    <w:rsid w:val="00A77695"/>
    <w:rsid w:val="00A77F54"/>
    <w:rsid w:val="00A80263"/>
    <w:rsid w:val="00A802FB"/>
    <w:rsid w:val="00A8040C"/>
    <w:rsid w:val="00A81277"/>
    <w:rsid w:val="00A812C9"/>
    <w:rsid w:val="00A81333"/>
    <w:rsid w:val="00A81DE6"/>
    <w:rsid w:val="00A81DEB"/>
    <w:rsid w:val="00A81ECC"/>
    <w:rsid w:val="00A82015"/>
    <w:rsid w:val="00A82453"/>
    <w:rsid w:val="00A83031"/>
    <w:rsid w:val="00A83805"/>
    <w:rsid w:val="00A84119"/>
    <w:rsid w:val="00A85D48"/>
    <w:rsid w:val="00A85D99"/>
    <w:rsid w:val="00A86174"/>
    <w:rsid w:val="00A863E1"/>
    <w:rsid w:val="00A87666"/>
    <w:rsid w:val="00A908D7"/>
    <w:rsid w:val="00A919FB"/>
    <w:rsid w:val="00A923F5"/>
    <w:rsid w:val="00A92A0E"/>
    <w:rsid w:val="00A93E4B"/>
    <w:rsid w:val="00A9446F"/>
    <w:rsid w:val="00A94681"/>
    <w:rsid w:val="00A94D32"/>
    <w:rsid w:val="00A9522D"/>
    <w:rsid w:val="00A96201"/>
    <w:rsid w:val="00A966A5"/>
    <w:rsid w:val="00A97014"/>
    <w:rsid w:val="00A97054"/>
    <w:rsid w:val="00A97390"/>
    <w:rsid w:val="00A973D9"/>
    <w:rsid w:val="00A97B71"/>
    <w:rsid w:val="00AA08AB"/>
    <w:rsid w:val="00AA12AE"/>
    <w:rsid w:val="00AA13FE"/>
    <w:rsid w:val="00AA1DE2"/>
    <w:rsid w:val="00AA2009"/>
    <w:rsid w:val="00AA28BD"/>
    <w:rsid w:val="00AA38D2"/>
    <w:rsid w:val="00AA43F4"/>
    <w:rsid w:val="00AA4ADE"/>
    <w:rsid w:val="00AA5C72"/>
    <w:rsid w:val="00AA5D5F"/>
    <w:rsid w:val="00AA6761"/>
    <w:rsid w:val="00AA6C7B"/>
    <w:rsid w:val="00AA724B"/>
    <w:rsid w:val="00AA797B"/>
    <w:rsid w:val="00AA7C3F"/>
    <w:rsid w:val="00AB1770"/>
    <w:rsid w:val="00AB209E"/>
    <w:rsid w:val="00AB458E"/>
    <w:rsid w:val="00AB4F0A"/>
    <w:rsid w:val="00AB54F0"/>
    <w:rsid w:val="00AB5AA0"/>
    <w:rsid w:val="00AB5B7A"/>
    <w:rsid w:val="00AB5E93"/>
    <w:rsid w:val="00AB62BB"/>
    <w:rsid w:val="00AB6862"/>
    <w:rsid w:val="00AB71C1"/>
    <w:rsid w:val="00AB7C58"/>
    <w:rsid w:val="00AC003A"/>
    <w:rsid w:val="00AC095A"/>
    <w:rsid w:val="00AC15CB"/>
    <w:rsid w:val="00AC1874"/>
    <w:rsid w:val="00AC194A"/>
    <w:rsid w:val="00AC1EBB"/>
    <w:rsid w:val="00AC21C6"/>
    <w:rsid w:val="00AC22AB"/>
    <w:rsid w:val="00AC2643"/>
    <w:rsid w:val="00AC3C59"/>
    <w:rsid w:val="00AC4CC7"/>
    <w:rsid w:val="00AC4FAB"/>
    <w:rsid w:val="00AC56A0"/>
    <w:rsid w:val="00AC5864"/>
    <w:rsid w:val="00AC65D2"/>
    <w:rsid w:val="00AC6C69"/>
    <w:rsid w:val="00AC7319"/>
    <w:rsid w:val="00AC740D"/>
    <w:rsid w:val="00AC75AB"/>
    <w:rsid w:val="00AC79A0"/>
    <w:rsid w:val="00AD0D1C"/>
    <w:rsid w:val="00AD20C8"/>
    <w:rsid w:val="00AD2D52"/>
    <w:rsid w:val="00AD337F"/>
    <w:rsid w:val="00AD3958"/>
    <w:rsid w:val="00AD427B"/>
    <w:rsid w:val="00AD4616"/>
    <w:rsid w:val="00AD49AE"/>
    <w:rsid w:val="00AD4C1D"/>
    <w:rsid w:val="00AD4FD2"/>
    <w:rsid w:val="00AD62BA"/>
    <w:rsid w:val="00AD643B"/>
    <w:rsid w:val="00AD666E"/>
    <w:rsid w:val="00AD672D"/>
    <w:rsid w:val="00AD6A78"/>
    <w:rsid w:val="00AD7568"/>
    <w:rsid w:val="00AE0127"/>
    <w:rsid w:val="00AE07A2"/>
    <w:rsid w:val="00AE091E"/>
    <w:rsid w:val="00AE10E1"/>
    <w:rsid w:val="00AE1B1E"/>
    <w:rsid w:val="00AE1B5F"/>
    <w:rsid w:val="00AE1C3D"/>
    <w:rsid w:val="00AE1EE2"/>
    <w:rsid w:val="00AE2A57"/>
    <w:rsid w:val="00AE2FD7"/>
    <w:rsid w:val="00AE3AD9"/>
    <w:rsid w:val="00AE45FF"/>
    <w:rsid w:val="00AE4AE5"/>
    <w:rsid w:val="00AE5A2A"/>
    <w:rsid w:val="00AE5CF5"/>
    <w:rsid w:val="00AE5D46"/>
    <w:rsid w:val="00AE5DC3"/>
    <w:rsid w:val="00AE631B"/>
    <w:rsid w:val="00AE75DD"/>
    <w:rsid w:val="00AE77E9"/>
    <w:rsid w:val="00AF0159"/>
    <w:rsid w:val="00AF0B02"/>
    <w:rsid w:val="00AF0B78"/>
    <w:rsid w:val="00AF15F2"/>
    <w:rsid w:val="00AF1A73"/>
    <w:rsid w:val="00AF2063"/>
    <w:rsid w:val="00AF224E"/>
    <w:rsid w:val="00AF2798"/>
    <w:rsid w:val="00AF2F35"/>
    <w:rsid w:val="00AF3B50"/>
    <w:rsid w:val="00AF3B7D"/>
    <w:rsid w:val="00AF3F19"/>
    <w:rsid w:val="00AF4C99"/>
    <w:rsid w:val="00AF5434"/>
    <w:rsid w:val="00AF568D"/>
    <w:rsid w:val="00AF56E1"/>
    <w:rsid w:val="00AF6A8A"/>
    <w:rsid w:val="00AF6FA7"/>
    <w:rsid w:val="00AF72C0"/>
    <w:rsid w:val="00B0044D"/>
    <w:rsid w:val="00B00C40"/>
    <w:rsid w:val="00B00F05"/>
    <w:rsid w:val="00B02027"/>
    <w:rsid w:val="00B0277F"/>
    <w:rsid w:val="00B03812"/>
    <w:rsid w:val="00B03844"/>
    <w:rsid w:val="00B03CB2"/>
    <w:rsid w:val="00B03E0F"/>
    <w:rsid w:val="00B03F40"/>
    <w:rsid w:val="00B04EBA"/>
    <w:rsid w:val="00B058E3"/>
    <w:rsid w:val="00B059E9"/>
    <w:rsid w:val="00B06C2A"/>
    <w:rsid w:val="00B10B25"/>
    <w:rsid w:val="00B1101A"/>
    <w:rsid w:val="00B119BE"/>
    <w:rsid w:val="00B11F31"/>
    <w:rsid w:val="00B138B1"/>
    <w:rsid w:val="00B1399B"/>
    <w:rsid w:val="00B14D84"/>
    <w:rsid w:val="00B15253"/>
    <w:rsid w:val="00B15435"/>
    <w:rsid w:val="00B158CB"/>
    <w:rsid w:val="00B15A31"/>
    <w:rsid w:val="00B15C47"/>
    <w:rsid w:val="00B162F1"/>
    <w:rsid w:val="00B170A9"/>
    <w:rsid w:val="00B17146"/>
    <w:rsid w:val="00B2034C"/>
    <w:rsid w:val="00B2034F"/>
    <w:rsid w:val="00B203B4"/>
    <w:rsid w:val="00B21B64"/>
    <w:rsid w:val="00B22176"/>
    <w:rsid w:val="00B22296"/>
    <w:rsid w:val="00B23477"/>
    <w:rsid w:val="00B23EC6"/>
    <w:rsid w:val="00B2444F"/>
    <w:rsid w:val="00B2463C"/>
    <w:rsid w:val="00B24A47"/>
    <w:rsid w:val="00B24D6A"/>
    <w:rsid w:val="00B267DF"/>
    <w:rsid w:val="00B26A79"/>
    <w:rsid w:val="00B26F54"/>
    <w:rsid w:val="00B30854"/>
    <w:rsid w:val="00B309D1"/>
    <w:rsid w:val="00B30BD8"/>
    <w:rsid w:val="00B30C53"/>
    <w:rsid w:val="00B30C61"/>
    <w:rsid w:val="00B3186D"/>
    <w:rsid w:val="00B3282C"/>
    <w:rsid w:val="00B32C63"/>
    <w:rsid w:val="00B33BB8"/>
    <w:rsid w:val="00B34088"/>
    <w:rsid w:val="00B34EB7"/>
    <w:rsid w:val="00B3519E"/>
    <w:rsid w:val="00B353A0"/>
    <w:rsid w:val="00B35B9A"/>
    <w:rsid w:val="00B35D0A"/>
    <w:rsid w:val="00B36A7D"/>
    <w:rsid w:val="00B37105"/>
    <w:rsid w:val="00B376BB"/>
    <w:rsid w:val="00B37B91"/>
    <w:rsid w:val="00B37C24"/>
    <w:rsid w:val="00B37CD8"/>
    <w:rsid w:val="00B407CC"/>
    <w:rsid w:val="00B40EBF"/>
    <w:rsid w:val="00B42850"/>
    <w:rsid w:val="00B42F00"/>
    <w:rsid w:val="00B444AD"/>
    <w:rsid w:val="00B444CC"/>
    <w:rsid w:val="00B45790"/>
    <w:rsid w:val="00B457D2"/>
    <w:rsid w:val="00B47C73"/>
    <w:rsid w:val="00B47F8F"/>
    <w:rsid w:val="00B51371"/>
    <w:rsid w:val="00B524E8"/>
    <w:rsid w:val="00B5269E"/>
    <w:rsid w:val="00B535BE"/>
    <w:rsid w:val="00B54433"/>
    <w:rsid w:val="00B54742"/>
    <w:rsid w:val="00B54A30"/>
    <w:rsid w:val="00B54A3A"/>
    <w:rsid w:val="00B55F0F"/>
    <w:rsid w:val="00B56955"/>
    <w:rsid w:val="00B56B33"/>
    <w:rsid w:val="00B56B47"/>
    <w:rsid w:val="00B571F5"/>
    <w:rsid w:val="00B57486"/>
    <w:rsid w:val="00B5753B"/>
    <w:rsid w:val="00B579E3"/>
    <w:rsid w:val="00B60353"/>
    <w:rsid w:val="00B60539"/>
    <w:rsid w:val="00B62452"/>
    <w:rsid w:val="00B62A33"/>
    <w:rsid w:val="00B630AE"/>
    <w:rsid w:val="00B6377E"/>
    <w:rsid w:val="00B63919"/>
    <w:rsid w:val="00B63F3B"/>
    <w:rsid w:val="00B648CC"/>
    <w:rsid w:val="00B659DE"/>
    <w:rsid w:val="00B66224"/>
    <w:rsid w:val="00B6696C"/>
    <w:rsid w:val="00B66AB5"/>
    <w:rsid w:val="00B67492"/>
    <w:rsid w:val="00B675B7"/>
    <w:rsid w:val="00B67E00"/>
    <w:rsid w:val="00B67FB0"/>
    <w:rsid w:val="00B704BD"/>
    <w:rsid w:val="00B70DBF"/>
    <w:rsid w:val="00B71562"/>
    <w:rsid w:val="00B71F5A"/>
    <w:rsid w:val="00B720DD"/>
    <w:rsid w:val="00B721BF"/>
    <w:rsid w:val="00B729CC"/>
    <w:rsid w:val="00B72B72"/>
    <w:rsid w:val="00B72ED1"/>
    <w:rsid w:val="00B72F20"/>
    <w:rsid w:val="00B7355A"/>
    <w:rsid w:val="00B7361B"/>
    <w:rsid w:val="00B750AC"/>
    <w:rsid w:val="00B758A4"/>
    <w:rsid w:val="00B75CD8"/>
    <w:rsid w:val="00B75D4A"/>
    <w:rsid w:val="00B75DAC"/>
    <w:rsid w:val="00B75F01"/>
    <w:rsid w:val="00B76028"/>
    <w:rsid w:val="00B76795"/>
    <w:rsid w:val="00B76860"/>
    <w:rsid w:val="00B76892"/>
    <w:rsid w:val="00B76FA7"/>
    <w:rsid w:val="00B7707C"/>
    <w:rsid w:val="00B7734C"/>
    <w:rsid w:val="00B77578"/>
    <w:rsid w:val="00B77666"/>
    <w:rsid w:val="00B7768E"/>
    <w:rsid w:val="00B77C7C"/>
    <w:rsid w:val="00B80259"/>
    <w:rsid w:val="00B806E6"/>
    <w:rsid w:val="00B81D65"/>
    <w:rsid w:val="00B81FE4"/>
    <w:rsid w:val="00B8305D"/>
    <w:rsid w:val="00B8309E"/>
    <w:rsid w:val="00B832CF"/>
    <w:rsid w:val="00B83A37"/>
    <w:rsid w:val="00B846F8"/>
    <w:rsid w:val="00B84DB3"/>
    <w:rsid w:val="00B84E35"/>
    <w:rsid w:val="00B851DD"/>
    <w:rsid w:val="00B85486"/>
    <w:rsid w:val="00B8629B"/>
    <w:rsid w:val="00B8658E"/>
    <w:rsid w:val="00B86AC9"/>
    <w:rsid w:val="00B87A01"/>
    <w:rsid w:val="00B90342"/>
    <w:rsid w:val="00B90491"/>
    <w:rsid w:val="00B90C03"/>
    <w:rsid w:val="00B91010"/>
    <w:rsid w:val="00B91336"/>
    <w:rsid w:val="00B91551"/>
    <w:rsid w:val="00B91B74"/>
    <w:rsid w:val="00B92474"/>
    <w:rsid w:val="00B92B3B"/>
    <w:rsid w:val="00B93134"/>
    <w:rsid w:val="00B9313E"/>
    <w:rsid w:val="00B931C6"/>
    <w:rsid w:val="00B938E3"/>
    <w:rsid w:val="00B9406B"/>
    <w:rsid w:val="00B94F41"/>
    <w:rsid w:val="00B95381"/>
    <w:rsid w:val="00B95D18"/>
    <w:rsid w:val="00B96358"/>
    <w:rsid w:val="00B96DD4"/>
    <w:rsid w:val="00B9703A"/>
    <w:rsid w:val="00B976AA"/>
    <w:rsid w:val="00B97886"/>
    <w:rsid w:val="00BA0DBD"/>
    <w:rsid w:val="00BA1B95"/>
    <w:rsid w:val="00BA254F"/>
    <w:rsid w:val="00BA285D"/>
    <w:rsid w:val="00BA3505"/>
    <w:rsid w:val="00BA38A1"/>
    <w:rsid w:val="00BA4369"/>
    <w:rsid w:val="00BA4600"/>
    <w:rsid w:val="00BA4AE4"/>
    <w:rsid w:val="00BA4C8D"/>
    <w:rsid w:val="00BA4C8E"/>
    <w:rsid w:val="00BA4D57"/>
    <w:rsid w:val="00BA5013"/>
    <w:rsid w:val="00BA5EFF"/>
    <w:rsid w:val="00BA5F8D"/>
    <w:rsid w:val="00BA6103"/>
    <w:rsid w:val="00BA70C2"/>
    <w:rsid w:val="00BA7D9B"/>
    <w:rsid w:val="00BB008F"/>
    <w:rsid w:val="00BB0A29"/>
    <w:rsid w:val="00BB0BED"/>
    <w:rsid w:val="00BB0FA7"/>
    <w:rsid w:val="00BB1A03"/>
    <w:rsid w:val="00BB1DB6"/>
    <w:rsid w:val="00BB3075"/>
    <w:rsid w:val="00BB3480"/>
    <w:rsid w:val="00BB36BF"/>
    <w:rsid w:val="00BB37D8"/>
    <w:rsid w:val="00BB4398"/>
    <w:rsid w:val="00BB4B41"/>
    <w:rsid w:val="00BB4CCC"/>
    <w:rsid w:val="00BB543D"/>
    <w:rsid w:val="00BB555D"/>
    <w:rsid w:val="00BB59F2"/>
    <w:rsid w:val="00BB6507"/>
    <w:rsid w:val="00BB68EC"/>
    <w:rsid w:val="00BB6BEB"/>
    <w:rsid w:val="00BB7051"/>
    <w:rsid w:val="00BB726E"/>
    <w:rsid w:val="00BB7483"/>
    <w:rsid w:val="00BB7536"/>
    <w:rsid w:val="00BB7A89"/>
    <w:rsid w:val="00BB7B1A"/>
    <w:rsid w:val="00BB7ED6"/>
    <w:rsid w:val="00BC0431"/>
    <w:rsid w:val="00BC0441"/>
    <w:rsid w:val="00BC04B9"/>
    <w:rsid w:val="00BC04EF"/>
    <w:rsid w:val="00BC053A"/>
    <w:rsid w:val="00BC0977"/>
    <w:rsid w:val="00BC17B3"/>
    <w:rsid w:val="00BC22F3"/>
    <w:rsid w:val="00BC2C64"/>
    <w:rsid w:val="00BC2CF5"/>
    <w:rsid w:val="00BC32A2"/>
    <w:rsid w:val="00BC3E31"/>
    <w:rsid w:val="00BC3E6D"/>
    <w:rsid w:val="00BC4298"/>
    <w:rsid w:val="00BC4596"/>
    <w:rsid w:val="00BC5A12"/>
    <w:rsid w:val="00BC63F9"/>
    <w:rsid w:val="00BC6D31"/>
    <w:rsid w:val="00BC7118"/>
    <w:rsid w:val="00BC7491"/>
    <w:rsid w:val="00BD1395"/>
    <w:rsid w:val="00BD16B8"/>
    <w:rsid w:val="00BD20B9"/>
    <w:rsid w:val="00BD240D"/>
    <w:rsid w:val="00BD5199"/>
    <w:rsid w:val="00BD6662"/>
    <w:rsid w:val="00BD6825"/>
    <w:rsid w:val="00BD7662"/>
    <w:rsid w:val="00BE012F"/>
    <w:rsid w:val="00BE014F"/>
    <w:rsid w:val="00BE059F"/>
    <w:rsid w:val="00BE0CC3"/>
    <w:rsid w:val="00BE0EF7"/>
    <w:rsid w:val="00BE1204"/>
    <w:rsid w:val="00BE18E8"/>
    <w:rsid w:val="00BE1950"/>
    <w:rsid w:val="00BE1D90"/>
    <w:rsid w:val="00BE3BBC"/>
    <w:rsid w:val="00BE3DEC"/>
    <w:rsid w:val="00BE4328"/>
    <w:rsid w:val="00BE43CF"/>
    <w:rsid w:val="00BE560E"/>
    <w:rsid w:val="00BE5747"/>
    <w:rsid w:val="00BE5BB4"/>
    <w:rsid w:val="00BE7057"/>
    <w:rsid w:val="00BE72D4"/>
    <w:rsid w:val="00BE781B"/>
    <w:rsid w:val="00BE7984"/>
    <w:rsid w:val="00BF06FE"/>
    <w:rsid w:val="00BF0C2A"/>
    <w:rsid w:val="00BF0D64"/>
    <w:rsid w:val="00BF1915"/>
    <w:rsid w:val="00BF19BE"/>
    <w:rsid w:val="00BF1D83"/>
    <w:rsid w:val="00BF1E9A"/>
    <w:rsid w:val="00BF2554"/>
    <w:rsid w:val="00BF273A"/>
    <w:rsid w:val="00BF279A"/>
    <w:rsid w:val="00BF3517"/>
    <w:rsid w:val="00BF388A"/>
    <w:rsid w:val="00BF3979"/>
    <w:rsid w:val="00BF42D2"/>
    <w:rsid w:val="00BF4946"/>
    <w:rsid w:val="00BF52F5"/>
    <w:rsid w:val="00BF5304"/>
    <w:rsid w:val="00BF5307"/>
    <w:rsid w:val="00BF5BD5"/>
    <w:rsid w:val="00BF5CC0"/>
    <w:rsid w:val="00BF6011"/>
    <w:rsid w:val="00BF648C"/>
    <w:rsid w:val="00C004F0"/>
    <w:rsid w:val="00C006C2"/>
    <w:rsid w:val="00C00CB6"/>
    <w:rsid w:val="00C00E29"/>
    <w:rsid w:val="00C010EB"/>
    <w:rsid w:val="00C02301"/>
    <w:rsid w:val="00C02406"/>
    <w:rsid w:val="00C029AF"/>
    <w:rsid w:val="00C036DF"/>
    <w:rsid w:val="00C042E0"/>
    <w:rsid w:val="00C044EF"/>
    <w:rsid w:val="00C047E3"/>
    <w:rsid w:val="00C0639F"/>
    <w:rsid w:val="00C067A7"/>
    <w:rsid w:val="00C06F77"/>
    <w:rsid w:val="00C06FCB"/>
    <w:rsid w:val="00C07820"/>
    <w:rsid w:val="00C0791B"/>
    <w:rsid w:val="00C07FA4"/>
    <w:rsid w:val="00C10255"/>
    <w:rsid w:val="00C10371"/>
    <w:rsid w:val="00C10DAF"/>
    <w:rsid w:val="00C110C0"/>
    <w:rsid w:val="00C1159D"/>
    <w:rsid w:val="00C11B6C"/>
    <w:rsid w:val="00C11FA8"/>
    <w:rsid w:val="00C11FE4"/>
    <w:rsid w:val="00C12212"/>
    <w:rsid w:val="00C13BB6"/>
    <w:rsid w:val="00C13C91"/>
    <w:rsid w:val="00C13D7C"/>
    <w:rsid w:val="00C13EE0"/>
    <w:rsid w:val="00C141A7"/>
    <w:rsid w:val="00C1472D"/>
    <w:rsid w:val="00C14833"/>
    <w:rsid w:val="00C1498B"/>
    <w:rsid w:val="00C15044"/>
    <w:rsid w:val="00C1506D"/>
    <w:rsid w:val="00C15941"/>
    <w:rsid w:val="00C15DD7"/>
    <w:rsid w:val="00C15FF1"/>
    <w:rsid w:val="00C16982"/>
    <w:rsid w:val="00C16C0C"/>
    <w:rsid w:val="00C16E40"/>
    <w:rsid w:val="00C17402"/>
    <w:rsid w:val="00C17479"/>
    <w:rsid w:val="00C17AB1"/>
    <w:rsid w:val="00C17E6A"/>
    <w:rsid w:val="00C17EED"/>
    <w:rsid w:val="00C203E0"/>
    <w:rsid w:val="00C20935"/>
    <w:rsid w:val="00C2105B"/>
    <w:rsid w:val="00C22190"/>
    <w:rsid w:val="00C22771"/>
    <w:rsid w:val="00C22C0B"/>
    <w:rsid w:val="00C230A5"/>
    <w:rsid w:val="00C23411"/>
    <w:rsid w:val="00C23978"/>
    <w:rsid w:val="00C245A4"/>
    <w:rsid w:val="00C245C1"/>
    <w:rsid w:val="00C24BCF"/>
    <w:rsid w:val="00C2570F"/>
    <w:rsid w:val="00C25909"/>
    <w:rsid w:val="00C25B5A"/>
    <w:rsid w:val="00C25FF2"/>
    <w:rsid w:val="00C261A2"/>
    <w:rsid w:val="00C26233"/>
    <w:rsid w:val="00C2659F"/>
    <w:rsid w:val="00C265F0"/>
    <w:rsid w:val="00C269A3"/>
    <w:rsid w:val="00C273A1"/>
    <w:rsid w:val="00C275D7"/>
    <w:rsid w:val="00C27CCF"/>
    <w:rsid w:val="00C3114D"/>
    <w:rsid w:val="00C313EA"/>
    <w:rsid w:val="00C3208E"/>
    <w:rsid w:val="00C33106"/>
    <w:rsid w:val="00C33F2A"/>
    <w:rsid w:val="00C34AB8"/>
    <w:rsid w:val="00C35142"/>
    <w:rsid w:val="00C35283"/>
    <w:rsid w:val="00C35A5D"/>
    <w:rsid w:val="00C35CF1"/>
    <w:rsid w:val="00C371F3"/>
    <w:rsid w:val="00C37D1A"/>
    <w:rsid w:val="00C402B1"/>
    <w:rsid w:val="00C40434"/>
    <w:rsid w:val="00C40E5C"/>
    <w:rsid w:val="00C41E3E"/>
    <w:rsid w:val="00C422A2"/>
    <w:rsid w:val="00C422AE"/>
    <w:rsid w:val="00C4340F"/>
    <w:rsid w:val="00C43599"/>
    <w:rsid w:val="00C440EB"/>
    <w:rsid w:val="00C44FC5"/>
    <w:rsid w:val="00C450C8"/>
    <w:rsid w:val="00C452E6"/>
    <w:rsid w:val="00C4531F"/>
    <w:rsid w:val="00C45369"/>
    <w:rsid w:val="00C4539B"/>
    <w:rsid w:val="00C467A4"/>
    <w:rsid w:val="00C47A06"/>
    <w:rsid w:val="00C47A77"/>
    <w:rsid w:val="00C47BA0"/>
    <w:rsid w:val="00C515E6"/>
    <w:rsid w:val="00C52274"/>
    <w:rsid w:val="00C52406"/>
    <w:rsid w:val="00C525A9"/>
    <w:rsid w:val="00C52953"/>
    <w:rsid w:val="00C52BFB"/>
    <w:rsid w:val="00C5314D"/>
    <w:rsid w:val="00C53783"/>
    <w:rsid w:val="00C54282"/>
    <w:rsid w:val="00C545B0"/>
    <w:rsid w:val="00C549ED"/>
    <w:rsid w:val="00C54BDD"/>
    <w:rsid w:val="00C5652E"/>
    <w:rsid w:val="00C5654F"/>
    <w:rsid w:val="00C5658E"/>
    <w:rsid w:val="00C56E06"/>
    <w:rsid w:val="00C5799B"/>
    <w:rsid w:val="00C57DA2"/>
    <w:rsid w:val="00C60BAD"/>
    <w:rsid w:val="00C61F6C"/>
    <w:rsid w:val="00C6211B"/>
    <w:rsid w:val="00C62ECA"/>
    <w:rsid w:val="00C63305"/>
    <w:rsid w:val="00C633A8"/>
    <w:rsid w:val="00C6360A"/>
    <w:rsid w:val="00C638F3"/>
    <w:rsid w:val="00C63A8E"/>
    <w:rsid w:val="00C64004"/>
    <w:rsid w:val="00C640BE"/>
    <w:rsid w:val="00C64CFD"/>
    <w:rsid w:val="00C65A55"/>
    <w:rsid w:val="00C65AD8"/>
    <w:rsid w:val="00C65ADA"/>
    <w:rsid w:val="00C660BE"/>
    <w:rsid w:val="00C6614E"/>
    <w:rsid w:val="00C6693D"/>
    <w:rsid w:val="00C679DA"/>
    <w:rsid w:val="00C70476"/>
    <w:rsid w:val="00C71412"/>
    <w:rsid w:val="00C71876"/>
    <w:rsid w:val="00C73787"/>
    <w:rsid w:val="00C73CAC"/>
    <w:rsid w:val="00C73D16"/>
    <w:rsid w:val="00C74364"/>
    <w:rsid w:val="00C7455F"/>
    <w:rsid w:val="00C74B5A"/>
    <w:rsid w:val="00C75B20"/>
    <w:rsid w:val="00C75B5E"/>
    <w:rsid w:val="00C75C74"/>
    <w:rsid w:val="00C75E59"/>
    <w:rsid w:val="00C768DA"/>
    <w:rsid w:val="00C77E1D"/>
    <w:rsid w:val="00C80DD3"/>
    <w:rsid w:val="00C80EB8"/>
    <w:rsid w:val="00C80F08"/>
    <w:rsid w:val="00C817E0"/>
    <w:rsid w:val="00C81A88"/>
    <w:rsid w:val="00C81C29"/>
    <w:rsid w:val="00C8266D"/>
    <w:rsid w:val="00C826A5"/>
    <w:rsid w:val="00C82B1A"/>
    <w:rsid w:val="00C830D3"/>
    <w:rsid w:val="00C842F0"/>
    <w:rsid w:val="00C843BF"/>
    <w:rsid w:val="00C84E9C"/>
    <w:rsid w:val="00C84F83"/>
    <w:rsid w:val="00C85253"/>
    <w:rsid w:val="00C85A02"/>
    <w:rsid w:val="00C85ADE"/>
    <w:rsid w:val="00C8660C"/>
    <w:rsid w:val="00C8747E"/>
    <w:rsid w:val="00C87EF4"/>
    <w:rsid w:val="00C90FFB"/>
    <w:rsid w:val="00C9189A"/>
    <w:rsid w:val="00C926B7"/>
    <w:rsid w:val="00C92D74"/>
    <w:rsid w:val="00C93601"/>
    <w:rsid w:val="00C93604"/>
    <w:rsid w:val="00C9425C"/>
    <w:rsid w:val="00C943BB"/>
    <w:rsid w:val="00C94A81"/>
    <w:rsid w:val="00C94C21"/>
    <w:rsid w:val="00C94CD0"/>
    <w:rsid w:val="00C94CE2"/>
    <w:rsid w:val="00C94DED"/>
    <w:rsid w:val="00C94E45"/>
    <w:rsid w:val="00C94FF7"/>
    <w:rsid w:val="00C950E6"/>
    <w:rsid w:val="00C9568C"/>
    <w:rsid w:val="00C95D02"/>
    <w:rsid w:val="00C9643E"/>
    <w:rsid w:val="00C965EF"/>
    <w:rsid w:val="00C967DA"/>
    <w:rsid w:val="00C9756D"/>
    <w:rsid w:val="00C975F0"/>
    <w:rsid w:val="00C9778C"/>
    <w:rsid w:val="00C97A5D"/>
    <w:rsid w:val="00CA02A2"/>
    <w:rsid w:val="00CA034F"/>
    <w:rsid w:val="00CA0589"/>
    <w:rsid w:val="00CA05EB"/>
    <w:rsid w:val="00CA142F"/>
    <w:rsid w:val="00CA2B19"/>
    <w:rsid w:val="00CA3578"/>
    <w:rsid w:val="00CA38FA"/>
    <w:rsid w:val="00CA3A48"/>
    <w:rsid w:val="00CA3FF1"/>
    <w:rsid w:val="00CA4B7B"/>
    <w:rsid w:val="00CA52BF"/>
    <w:rsid w:val="00CA5A69"/>
    <w:rsid w:val="00CA5D26"/>
    <w:rsid w:val="00CA610F"/>
    <w:rsid w:val="00CA6509"/>
    <w:rsid w:val="00CA68FA"/>
    <w:rsid w:val="00CA7070"/>
    <w:rsid w:val="00CA7F89"/>
    <w:rsid w:val="00CB0317"/>
    <w:rsid w:val="00CB0EF3"/>
    <w:rsid w:val="00CB194D"/>
    <w:rsid w:val="00CB2990"/>
    <w:rsid w:val="00CB2C25"/>
    <w:rsid w:val="00CB2D2F"/>
    <w:rsid w:val="00CB2D34"/>
    <w:rsid w:val="00CB2D48"/>
    <w:rsid w:val="00CB38BD"/>
    <w:rsid w:val="00CB42CE"/>
    <w:rsid w:val="00CB440E"/>
    <w:rsid w:val="00CB4503"/>
    <w:rsid w:val="00CB4E3E"/>
    <w:rsid w:val="00CB4F0F"/>
    <w:rsid w:val="00CB53D6"/>
    <w:rsid w:val="00CB5E22"/>
    <w:rsid w:val="00CB5EA0"/>
    <w:rsid w:val="00CB64F0"/>
    <w:rsid w:val="00CB6CA4"/>
    <w:rsid w:val="00CC1405"/>
    <w:rsid w:val="00CC46FA"/>
    <w:rsid w:val="00CC4CF9"/>
    <w:rsid w:val="00CC5048"/>
    <w:rsid w:val="00CC552F"/>
    <w:rsid w:val="00CC5578"/>
    <w:rsid w:val="00CC55B9"/>
    <w:rsid w:val="00CC572B"/>
    <w:rsid w:val="00CC5EA9"/>
    <w:rsid w:val="00CC6292"/>
    <w:rsid w:val="00CD0916"/>
    <w:rsid w:val="00CD0987"/>
    <w:rsid w:val="00CD1456"/>
    <w:rsid w:val="00CD16CA"/>
    <w:rsid w:val="00CD16D3"/>
    <w:rsid w:val="00CD1784"/>
    <w:rsid w:val="00CD17C8"/>
    <w:rsid w:val="00CD1D59"/>
    <w:rsid w:val="00CD2456"/>
    <w:rsid w:val="00CD299C"/>
    <w:rsid w:val="00CD2AE5"/>
    <w:rsid w:val="00CD317C"/>
    <w:rsid w:val="00CD3768"/>
    <w:rsid w:val="00CD4DA6"/>
    <w:rsid w:val="00CD5212"/>
    <w:rsid w:val="00CD522A"/>
    <w:rsid w:val="00CD5A62"/>
    <w:rsid w:val="00CD5DC9"/>
    <w:rsid w:val="00CD6472"/>
    <w:rsid w:val="00CD6FC0"/>
    <w:rsid w:val="00CD7DAC"/>
    <w:rsid w:val="00CE018F"/>
    <w:rsid w:val="00CE03EE"/>
    <w:rsid w:val="00CE0545"/>
    <w:rsid w:val="00CE09FB"/>
    <w:rsid w:val="00CE0CCD"/>
    <w:rsid w:val="00CE1074"/>
    <w:rsid w:val="00CE1CE9"/>
    <w:rsid w:val="00CE2783"/>
    <w:rsid w:val="00CE2C0E"/>
    <w:rsid w:val="00CE42D9"/>
    <w:rsid w:val="00CE42EC"/>
    <w:rsid w:val="00CE4571"/>
    <w:rsid w:val="00CE45B9"/>
    <w:rsid w:val="00CE4D25"/>
    <w:rsid w:val="00CE56A1"/>
    <w:rsid w:val="00CE6FE1"/>
    <w:rsid w:val="00CE76C5"/>
    <w:rsid w:val="00CF054A"/>
    <w:rsid w:val="00CF0E87"/>
    <w:rsid w:val="00CF1137"/>
    <w:rsid w:val="00CF1A2D"/>
    <w:rsid w:val="00CF2116"/>
    <w:rsid w:val="00CF2F6D"/>
    <w:rsid w:val="00CF34C9"/>
    <w:rsid w:val="00CF3F96"/>
    <w:rsid w:val="00CF420C"/>
    <w:rsid w:val="00CF4487"/>
    <w:rsid w:val="00CF497B"/>
    <w:rsid w:val="00CF526D"/>
    <w:rsid w:val="00CF5950"/>
    <w:rsid w:val="00CF5DF7"/>
    <w:rsid w:val="00CF65FF"/>
    <w:rsid w:val="00CF6708"/>
    <w:rsid w:val="00CF6C52"/>
    <w:rsid w:val="00CF73AA"/>
    <w:rsid w:val="00D00112"/>
    <w:rsid w:val="00D00263"/>
    <w:rsid w:val="00D009A5"/>
    <w:rsid w:val="00D00BEC"/>
    <w:rsid w:val="00D019B8"/>
    <w:rsid w:val="00D02124"/>
    <w:rsid w:val="00D03401"/>
    <w:rsid w:val="00D03512"/>
    <w:rsid w:val="00D03565"/>
    <w:rsid w:val="00D04037"/>
    <w:rsid w:val="00D0458F"/>
    <w:rsid w:val="00D04B37"/>
    <w:rsid w:val="00D0540D"/>
    <w:rsid w:val="00D059D6"/>
    <w:rsid w:val="00D060EE"/>
    <w:rsid w:val="00D06431"/>
    <w:rsid w:val="00D064EC"/>
    <w:rsid w:val="00D06D0E"/>
    <w:rsid w:val="00D06EF4"/>
    <w:rsid w:val="00D07066"/>
    <w:rsid w:val="00D07A16"/>
    <w:rsid w:val="00D07AC9"/>
    <w:rsid w:val="00D07B6C"/>
    <w:rsid w:val="00D07F2F"/>
    <w:rsid w:val="00D10CF9"/>
    <w:rsid w:val="00D10E38"/>
    <w:rsid w:val="00D11A90"/>
    <w:rsid w:val="00D12903"/>
    <w:rsid w:val="00D12B1E"/>
    <w:rsid w:val="00D12DB1"/>
    <w:rsid w:val="00D133B9"/>
    <w:rsid w:val="00D134E4"/>
    <w:rsid w:val="00D135C5"/>
    <w:rsid w:val="00D14931"/>
    <w:rsid w:val="00D14CA1"/>
    <w:rsid w:val="00D1504E"/>
    <w:rsid w:val="00D1507F"/>
    <w:rsid w:val="00D1592F"/>
    <w:rsid w:val="00D163D5"/>
    <w:rsid w:val="00D16C92"/>
    <w:rsid w:val="00D1772B"/>
    <w:rsid w:val="00D17BC5"/>
    <w:rsid w:val="00D17D67"/>
    <w:rsid w:val="00D20313"/>
    <w:rsid w:val="00D20650"/>
    <w:rsid w:val="00D20C65"/>
    <w:rsid w:val="00D21704"/>
    <w:rsid w:val="00D22395"/>
    <w:rsid w:val="00D22E16"/>
    <w:rsid w:val="00D238E5"/>
    <w:rsid w:val="00D23A21"/>
    <w:rsid w:val="00D25D3D"/>
    <w:rsid w:val="00D263F3"/>
    <w:rsid w:val="00D26A2F"/>
    <w:rsid w:val="00D26C74"/>
    <w:rsid w:val="00D2751E"/>
    <w:rsid w:val="00D27E2F"/>
    <w:rsid w:val="00D27EA0"/>
    <w:rsid w:val="00D309B1"/>
    <w:rsid w:val="00D311B2"/>
    <w:rsid w:val="00D315AD"/>
    <w:rsid w:val="00D31DA4"/>
    <w:rsid w:val="00D31F8B"/>
    <w:rsid w:val="00D32294"/>
    <w:rsid w:val="00D3243C"/>
    <w:rsid w:val="00D32C19"/>
    <w:rsid w:val="00D334C5"/>
    <w:rsid w:val="00D3386A"/>
    <w:rsid w:val="00D34482"/>
    <w:rsid w:val="00D350D4"/>
    <w:rsid w:val="00D3577A"/>
    <w:rsid w:val="00D359AB"/>
    <w:rsid w:val="00D35E60"/>
    <w:rsid w:val="00D3641F"/>
    <w:rsid w:val="00D368C1"/>
    <w:rsid w:val="00D377F8"/>
    <w:rsid w:val="00D37A0C"/>
    <w:rsid w:val="00D40D90"/>
    <w:rsid w:val="00D4148F"/>
    <w:rsid w:val="00D42351"/>
    <w:rsid w:val="00D4271D"/>
    <w:rsid w:val="00D427C8"/>
    <w:rsid w:val="00D434C7"/>
    <w:rsid w:val="00D43A47"/>
    <w:rsid w:val="00D43B90"/>
    <w:rsid w:val="00D44565"/>
    <w:rsid w:val="00D447A5"/>
    <w:rsid w:val="00D44934"/>
    <w:rsid w:val="00D452FE"/>
    <w:rsid w:val="00D454FD"/>
    <w:rsid w:val="00D4552B"/>
    <w:rsid w:val="00D45E6C"/>
    <w:rsid w:val="00D463DB"/>
    <w:rsid w:val="00D46577"/>
    <w:rsid w:val="00D46E70"/>
    <w:rsid w:val="00D5006D"/>
    <w:rsid w:val="00D5022C"/>
    <w:rsid w:val="00D50268"/>
    <w:rsid w:val="00D5027A"/>
    <w:rsid w:val="00D5083D"/>
    <w:rsid w:val="00D51B19"/>
    <w:rsid w:val="00D520AF"/>
    <w:rsid w:val="00D52BA9"/>
    <w:rsid w:val="00D52CE7"/>
    <w:rsid w:val="00D52DFA"/>
    <w:rsid w:val="00D5305A"/>
    <w:rsid w:val="00D53132"/>
    <w:rsid w:val="00D5404B"/>
    <w:rsid w:val="00D5418F"/>
    <w:rsid w:val="00D549F8"/>
    <w:rsid w:val="00D54DE3"/>
    <w:rsid w:val="00D54F75"/>
    <w:rsid w:val="00D55CF2"/>
    <w:rsid w:val="00D56136"/>
    <w:rsid w:val="00D56445"/>
    <w:rsid w:val="00D56847"/>
    <w:rsid w:val="00D56EA9"/>
    <w:rsid w:val="00D5760A"/>
    <w:rsid w:val="00D57BD6"/>
    <w:rsid w:val="00D57CD8"/>
    <w:rsid w:val="00D60198"/>
    <w:rsid w:val="00D612E1"/>
    <w:rsid w:val="00D61536"/>
    <w:rsid w:val="00D6199A"/>
    <w:rsid w:val="00D61B1E"/>
    <w:rsid w:val="00D62E66"/>
    <w:rsid w:val="00D62EA4"/>
    <w:rsid w:val="00D63A05"/>
    <w:rsid w:val="00D640A9"/>
    <w:rsid w:val="00D641B1"/>
    <w:rsid w:val="00D64FD2"/>
    <w:rsid w:val="00D65606"/>
    <w:rsid w:val="00D658F2"/>
    <w:rsid w:val="00D65A2D"/>
    <w:rsid w:val="00D65BA8"/>
    <w:rsid w:val="00D66395"/>
    <w:rsid w:val="00D66532"/>
    <w:rsid w:val="00D666B6"/>
    <w:rsid w:val="00D66D4F"/>
    <w:rsid w:val="00D66D61"/>
    <w:rsid w:val="00D703E5"/>
    <w:rsid w:val="00D706DE"/>
    <w:rsid w:val="00D709B5"/>
    <w:rsid w:val="00D710FE"/>
    <w:rsid w:val="00D721A6"/>
    <w:rsid w:val="00D72A8A"/>
    <w:rsid w:val="00D72BF9"/>
    <w:rsid w:val="00D72C6E"/>
    <w:rsid w:val="00D739C4"/>
    <w:rsid w:val="00D74891"/>
    <w:rsid w:val="00D7498C"/>
    <w:rsid w:val="00D74F85"/>
    <w:rsid w:val="00D7544B"/>
    <w:rsid w:val="00D7559E"/>
    <w:rsid w:val="00D75942"/>
    <w:rsid w:val="00D76629"/>
    <w:rsid w:val="00D769BE"/>
    <w:rsid w:val="00D77201"/>
    <w:rsid w:val="00D77395"/>
    <w:rsid w:val="00D8018F"/>
    <w:rsid w:val="00D80481"/>
    <w:rsid w:val="00D80949"/>
    <w:rsid w:val="00D81403"/>
    <w:rsid w:val="00D81A50"/>
    <w:rsid w:val="00D82E9A"/>
    <w:rsid w:val="00D83120"/>
    <w:rsid w:val="00D835E1"/>
    <w:rsid w:val="00D84427"/>
    <w:rsid w:val="00D844E5"/>
    <w:rsid w:val="00D84627"/>
    <w:rsid w:val="00D848AF"/>
    <w:rsid w:val="00D85C8D"/>
    <w:rsid w:val="00D85F10"/>
    <w:rsid w:val="00D86835"/>
    <w:rsid w:val="00D86979"/>
    <w:rsid w:val="00D879E3"/>
    <w:rsid w:val="00D90FD5"/>
    <w:rsid w:val="00D916D3"/>
    <w:rsid w:val="00D91790"/>
    <w:rsid w:val="00D917AC"/>
    <w:rsid w:val="00D92382"/>
    <w:rsid w:val="00D92F85"/>
    <w:rsid w:val="00D9381C"/>
    <w:rsid w:val="00D93968"/>
    <w:rsid w:val="00D93CC2"/>
    <w:rsid w:val="00D94125"/>
    <w:rsid w:val="00D946B0"/>
    <w:rsid w:val="00D94810"/>
    <w:rsid w:val="00D957F2"/>
    <w:rsid w:val="00D96B32"/>
    <w:rsid w:val="00D971EA"/>
    <w:rsid w:val="00D97B72"/>
    <w:rsid w:val="00DA0680"/>
    <w:rsid w:val="00DA1302"/>
    <w:rsid w:val="00DA13DB"/>
    <w:rsid w:val="00DA1634"/>
    <w:rsid w:val="00DA2945"/>
    <w:rsid w:val="00DA2DBE"/>
    <w:rsid w:val="00DA306C"/>
    <w:rsid w:val="00DA399F"/>
    <w:rsid w:val="00DA3A8F"/>
    <w:rsid w:val="00DA3ED1"/>
    <w:rsid w:val="00DA4D38"/>
    <w:rsid w:val="00DA590C"/>
    <w:rsid w:val="00DA5DD4"/>
    <w:rsid w:val="00DA5FBC"/>
    <w:rsid w:val="00DA6510"/>
    <w:rsid w:val="00DA6B4F"/>
    <w:rsid w:val="00DA6CFD"/>
    <w:rsid w:val="00DA7194"/>
    <w:rsid w:val="00DA7370"/>
    <w:rsid w:val="00DA78D1"/>
    <w:rsid w:val="00DB00F0"/>
    <w:rsid w:val="00DB0449"/>
    <w:rsid w:val="00DB0EF9"/>
    <w:rsid w:val="00DB0FEE"/>
    <w:rsid w:val="00DB1A27"/>
    <w:rsid w:val="00DB1BA3"/>
    <w:rsid w:val="00DB1E6F"/>
    <w:rsid w:val="00DB27CE"/>
    <w:rsid w:val="00DB2F7A"/>
    <w:rsid w:val="00DB342B"/>
    <w:rsid w:val="00DB436F"/>
    <w:rsid w:val="00DB4B76"/>
    <w:rsid w:val="00DB57C3"/>
    <w:rsid w:val="00DB5863"/>
    <w:rsid w:val="00DB6330"/>
    <w:rsid w:val="00DB6A0E"/>
    <w:rsid w:val="00DB6AEB"/>
    <w:rsid w:val="00DB6D63"/>
    <w:rsid w:val="00DB78A9"/>
    <w:rsid w:val="00DB7A0F"/>
    <w:rsid w:val="00DB7C8B"/>
    <w:rsid w:val="00DB7E73"/>
    <w:rsid w:val="00DC108E"/>
    <w:rsid w:val="00DC13F8"/>
    <w:rsid w:val="00DC1F80"/>
    <w:rsid w:val="00DC2CC0"/>
    <w:rsid w:val="00DC2D95"/>
    <w:rsid w:val="00DC2FB2"/>
    <w:rsid w:val="00DC3001"/>
    <w:rsid w:val="00DC3A65"/>
    <w:rsid w:val="00DC3E05"/>
    <w:rsid w:val="00DC47DC"/>
    <w:rsid w:val="00DC4865"/>
    <w:rsid w:val="00DC522C"/>
    <w:rsid w:val="00DC668B"/>
    <w:rsid w:val="00DC6B12"/>
    <w:rsid w:val="00DC722F"/>
    <w:rsid w:val="00DC736D"/>
    <w:rsid w:val="00DC7887"/>
    <w:rsid w:val="00DC7BA9"/>
    <w:rsid w:val="00DD01FD"/>
    <w:rsid w:val="00DD0754"/>
    <w:rsid w:val="00DD09C7"/>
    <w:rsid w:val="00DD18AC"/>
    <w:rsid w:val="00DD197E"/>
    <w:rsid w:val="00DD2A1A"/>
    <w:rsid w:val="00DD2C80"/>
    <w:rsid w:val="00DD36FF"/>
    <w:rsid w:val="00DD3FAC"/>
    <w:rsid w:val="00DD4168"/>
    <w:rsid w:val="00DD590F"/>
    <w:rsid w:val="00DD6430"/>
    <w:rsid w:val="00DD647F"/>
    <w:rsid w:val="00DD6A9F"/>
    <w:rsid w:val="00DD7DB2"/>
    <w:rsid w:val="00DE021E"/>
    <w:rsid w:val="00DE0418"/>
    <w:rsid w:val="00DE07B6"/>
    <w:rsid w:val="00DE16B0"/>
    <w:rsid w:val="00DE1DB0"/>
    <w:rsid w:val="00DE643A"/>
    <w:rsid w:val="00DE762E"/>
    <w:rsid w:val="00DF01B3"/>
    <w:rsid w:val="00DF038E"/>
    <w:rsid w:val="00DF0C2D"/>
    <w:rsid w:val="00DF1C6D"/>
    <w:rsid w:val="00DF1F0D"/>
    <w:rsid w:val="00DF29C0"/>
    <w:rsid w:val="00DF2E78"/>
    <w:rsid w:val="00DF32C3"/>
    <w:rsid w:val="00DF4087"/>
    <w:rsid w:val="00DF44E7"/>
    <w:rsid w:val="00DF4855"/>
    <w:rsid w:val="00DF4F4C"/>
    <w:rsid w:val="00DF53CF"/>
    <w:rsid w:val="00DF5596"/>
    <w:rsid w:val="00DF5862"/>
    <w:rsid w:val="00DF58D9"/>
    <w:rsid w:val="00DF6205"/>
    <w:rsid w:val="00DF78E8"/>
    <w:rsid w:val="00DF7E15"/>
    <w:rsid w:val="00E000BA"/>
    <w:rsid w:val="00E00CA6"/>
    <w:rsid w:val="00E0136D"/>
    <w:rsid w:val="00E0189F"/>
    <w:rsid w:val="00E01E68"/>
    <w:rsid w:val="00E01EBF"/>
    <w:rsid w:val="00E01EDB"/>
    <w:rsid w:val="00E01F26"/>
    <w:rsid w:val="00E023F1"/>
    <w:rsid w:val="00E0299E"/>
    <w:rsid w:val="00E02D14"/>
    <w:rsid w:val="00E032CF"/>
    <w:rsid w:val="00E03606"/>
    <w:rsid w:val="00E03DCF"/>
    <w:rsid w:val="00E052D5"/>
    <w:rsid w:val="00E05C22"/>
    <w:rsid w:val="00E05FC5"/>
    <w:rsid w:val="00E06113"/>
    <w:rsid w:val="00E0642E"/>
    <w:rsid w:val="00E06448"/>
    <w:rsid w:val="00E069A6"/>
    <w:rsid w:val="00E06A0C"/>
    <w:rsid w:val="00E06F3A"/>
    <w:rsid w:val="00E06FBD"/>
    <w:rsid w:val="00E07EF2"/>
    <w:rsid w:val="00E1042E"/>
    <w:rsid w:val="00E10643"/>
    <w:rsid w:val="00E1147B"/>
    <w:rsid w:val="00E116E8"/>
    <w:rsid w:val="00E11792"/>
    <w:rsid w:val="00E11E72"/>
    <w:rsid w:val="00E12051"/>
    <w:rsid w:val="00E1220C"/>
    <w:rsid w:val="00E12643"/>
    <w:rsid w:val="00E12C20"/>
    <w:rsid w:val="00E12C27"/>
    <w:rsid w:val="00E12CCE"/>
    <w:rsid w:val="00E13327"/>
    <w:rsid w:val="00E137AC"/>
    <w:rsid w:val="00E14CEC"/>
    <w:rsid w:val="00E1741F"/>
    <w:rsid w:val="00E176FD"/>
    <w:rsid w:val="00E17F3E"/>
    <w:rsid w:val="00E2010E"/>
    <w:rsid w:val="00E2017E"/>
    <w:rsid w:val="00E20ED9"/>
    <w:rsid w:val="00E210CE"/>
    <w:rsid w:val="00E21227"/>
    <w:rsid w:val="00E21C76"/>
    <w:rsid w:val="00E21D6A"/>
    <w:rsid w:val="00E21E3C"/>
    <w:rsid w:val="00E22076"/>
    <w:rsid w:val="00E22103"/>
    <w:rsid w:val="00E22580"/>
    <w:rsid w:val="00E225DE"/>
    <w:rsid w:val="00E227D6"/>
    <w:rsid w:val="00E22AB0"/>
    <w:rsid w:val="00E22CFF"/>
    <w:rsid w:val="00E22F9A"/>
    <w:rsid w:val="00E254FA"/>
    <w:rsid w:val="00E2766A"/>
    <w:rsid w:val="00E277B8"/>
    <w:rsid w:val="00E27DC9"/>
    <w:rsid w:val="00E30198"/>
    <w:rsid w:val="00E3024F"/>
    <w:rsid w:val="00E303BF"/>
    <w:rsid w:val="00E30725"/>
    <w:rsid w:val="00E30953"/>
    <w:rsid w:val="00E30C15"/>
    <w:rsid w:val="00E31FF6"/>
    <w:rsid w:val="00E32A32"/>
    <w:rsid w:val="00E32AC4"/>
    <w:rsid w:val="00E32E0E"/>
    <w:rsid w:val="00E32E1C"/>
    <w:rsid w:val="00E338B6"/>
    <w:rsid w:val="00E3538D"/>
    <w:rsid w:val="00E356F7"/>
    <w:rsid w:val="00E35DF9"/>
    <w:rsid w:val="00E35DFB"/>
    <w:rsid w:val="00E36298"/>
    <w:rsid w:val="00E364EE"/>
    <w:rsid w:val="00E367D6"/>
    <w:rsid w:val="00E36AD9"/>
    <w:rsid w:val="00E37291"/>
    <w:rsid w:val="00E37576"/>
    <w:rsid w:val="00E37749"/>
    <w:rsid w:val="00E4001E"/>
    <w:rsid w:val="00E40B2B"/>
    <w:rsid w:val="00E40CB4"/>
    <w:rsid w:val="00E41227"/>
    <w:rsid w:val="00E41501"/>
    <w:rsid w:val="00E41A31"/>
    <w:rsid w:val="00E41A53"/>
    <w:rsid w:val="00E42C11"/>
    <w:rsid w:val="00E43831"/>
    <w:rsid w:val="00E43EC1"/>
    <w:rsid w:val="00E449F5"/>
    <w:rsid w:val="00E44B8F"/>
    <w:rsid w:val="00E4595B"/>
    <w:rsid w:val="00E459CC"/>
    <w:rsid w:val="00E45ABE"/>
    <w:rsid w:val="00E46331"/>
    <w:rsid w:val="00E46979"/>
    <w:rsid w:val="00E469EE"/>
    <w:rsid w:val="00E46A91"/>
    <w:rsid w:val="00E47AFB"/>
    <w:rsid w:val="00E5082D"/>
    <w:rsid w:val="00E51341"/>
    <w:rsid w:val="00E5183F"/>
    <w:rsid w:val="00E51A00"/>
    <w:rsid w:val="00E51CAD"/>
    <w:rsid w:val="00E520D5"/>
    <w:rsid w:val="00E522B7"/>
    <w:rsid w:val="00E52B32"/>
    <w:rsid w:val="00E5327F"/>
    <w:rsid w:val="00E538D0"/>
    <w:rsid w:val="00E53B86"/>
    <w:rsid w:val="00E53CE9"/>
    <w:rsid w:val="00E53F1E"/>
    <w:rsid w:val="00E54008"/>
    <w:rsid w:val="00E54134"/>
    <w:rsid w:val="00E54924"/>
    <w:rsid w:val="00E56047"/>
    <w:rsid w:val="00E56E29"/>
    <w:rsid w:val="00E57910"/>
    <w:rsid w:val="00E57C36"/>
    <w:rsid w:val="00E57D8E"/>
    <w:rsid w:val="00E57E61"/>
    <w:rsid w:val="00E57EC6"/>
    <w:rsid w:val="00E603B6"/>
    <w:rsid w:val="00E606BC"/>
    <w:rsid w:val="00E60974"/>
    <w:rsid w:val="00E60B4F"/>
    <w:rsid w:val="00E61E9D"/>
    <w:rsid w:val="00E6201D"/>
    <w:rsid w:val="00E63E56"/>
    <w:rsid w:val="00E643E9"/>
    <w:rsid w:val="00E6444A"/>
    <w:rsid w:val="00E64933"/>
    <w:rsid w:val="00E64C1E"/>
    <w:rsid w:val="00E64D71"/>
    <w:rsid w:val="00E656BF"/>
    <w:rsid w:val="00E671BB"/>
    <w:rsid w:val="00E673D6"/>
    <w:rsid w:val="00E6775F"/>
    <w:rsid w:val="00E67D72"/>
    <w:rsid w:val="00E70065"/>
    <w:rsid w:val="00E70680"/>
    <w:rsid w:val="00E707D5"/>
    <w:rsid w:val="00E7089C"/>
    <w:rsid w:val="00E70E04"/>
    <w:rsid w:val="00E70FEF"/>
    <w:rsid w:val="00E71921"/>
    <w:rsid w:val="00E71D31"/>
    <w:rsid w:val="00E71ED7"/>
    <w:rsid w:val="00E72420"/>
    <w:rsid w:val="00E7272C"/>
    <w:rsid w:val="00E728D6"/>
    <w:rsid w:val="00E728FA"/>
    <w:rsid w:val="00E72A42"/>
    <w:rsid w:val="00E72B16"/>
    <w:rsid w:val="00E72D0A"/>
    <w:rsid w:val="00E72F50"/>
    <w:rsid w:val="00E73054"/>
    <w:rsid w:val="00E73881"/>
    <w:rsid w:val="00E73A33"/>
    <w:rsid w:val="00E73CAD"/>
    <w:rsid w:val="00E75752"/>
    <w:rsid w:val="00E759AF"/>
    <w:rsid w:val="00E76CC2"/>
    <w:rsid w:val="00E76CD4"/>
    <w:rsid w:val="00E76F5E"/>
    <w:rsid w:val="00E80018"/>
    <w:rsid w:val="00E80682"/>
    <w:rsid w:val="00E80CBF"/>
    <w:rsid w:val="00E81D12"/>
    <w:rsid w:val="00E81DA4"/>
    <w:rsid w:val="00E822D6"/>
    <w:rsid w:val="00E83A69"/>
    <w:rsid w:val="00E83F13"/>
    <w:rsid w:val="00E84CD2"/>
    <w:rsid w:val="00E85EFB"/>
    <w:rsid w:val="00E8760A"/>
    <w:rsid w:val="00E876CA"/>
    <w:rsid w:val="00E90406"/>
    <w:rsid w:val="00E912FB"/>
    <w:rsid w:val="00E91C6B"/>
    <w:rsid w:val="00E91F55"/>
    <w:rsid w:val="00E92AEB"/>
    <w:rsid w:val="00E92C55"/>
    <w:rsid w:val="00E934F0"/>
    <w:rsid w:val="00E93F9C"/>
    <w:rsid w:val="00E94D24"/>
    <w:rsid w:val="00E96305"/>
    <w:rsid w:val="00E96346"/>
    <w:rsid w:val="00E963DA"/>
    <w:rsid w:val="00E974CF"/>
    <w:rsid w:val="00E978CF"/>
    <w:rsid w:val="00EA0121"/>
    <w:rsid w:val="00EA0C98"/>
    <w:rsid w:val="00EA1118"/>
    <w:rsid w:val="00EA13EB"/>
    <w:rsid w:val="00EA17AC"/>
    <w:rsid w:val="00EA1A3C"/>
    <w:rsid w:val="00EA241D"/>
    <w:rsid w:val="00EA2B32"/>
    <w:rsid w:val="00EA30CA"/>
    <w:rsid w:val="00EA3150"/>
    <w:rsid w:val="00EA32C3"/>
    <w:rsid w:val="00EA3463"/>
    <w:rsid w:val="00EA3BE1"/>
    <w:rsid w:val="00EA3F91"/>
    <w:rsid w:val="00EA4D1B"/>
    <w:rsid w:val="00EA4EAB"/>
    <w:rsid w:val="00EA5A56"/>
    <w:rsid w:val="00EA5ECD"/>
    <w:rsid w:val="00EA6BDA"/>
    <w:rsid w:val="00EA7DA2"/>
    <w:rsid w:val="00EA7F43"/>
    <w:rsid w:val="00EA7FB0"/>
    <w:rsid w:val="00EB00F7"/>
    <w:rsid w:val="00EB0EE2"/>
    <w:rsid w:val="00EB2138"/>
    <w:rsid w:val="00EB286D"/>
    <w:rsid w:val="00EB32B7"/>
    <w:rsid w:val="00EB3A48"/>
    <w:rsid w:val="00EB3B1E"/>
    <w:rsid w:val="00EB3DA0"/>
    <w:rsid w:val="00EB3E56"/>
    <w:rsid w:val="00EB43CF"/>
    <w:rsid w:val="00EB46FE"/>
    <w:rsid w:val="00EB47DB"/>
    <w:rsid w:val="00EB496A"/>
    <w:rsid w:val="00EB4B92"/>
    <w:rsid w:val="00EB4BC6"/>
    <w:rsid w:val="00EB4FD7"/>
    <w:rsid w:val="00EB5571"/>
    <w:rsid w:val="00EB584B"/>
    <w:rsid w:val="00EB5B82"/>
    <w:rsid w:val="00EB5EB5"/>
    <w:rsid w:val="00EB6103"/>
    <w:rsid w:val="00EB6423"/>
    <w:rsid w:val="00EB69BD"/>
    <w:rsid w:val="00EB6BD1"/>
    <w:rsid w:val="00EB6C38"/>
    <w:rsid w:val="00EB7B94"/>
    <w:rsid w:val="00EC02A6"/>
    <w:rsid w:val="00EC035B"/>
    <w:rsid w:val="00EC0D58"/>
    <w:rsid w:val="00EC1518"/>
    <w:rsid w:val="00EC1ED6"/>
    <w:rsid w:val="00EC2F35"/>
    <w:rsid w:val="00EC3168"/>
    <w:rsid w:val="00EC3AF7"/>
    <w:rsid w:val="00EC3BF9"/>
    <w:rsid w:val="00EC3D79"/>
    <w:rsid w:val="00EC48D8"/>
    <w:rsid w:val="00EC4F5B"/>
    <w:rsid w:val="00EC5238"/>
    <w:rsid w:val="00EC5BE9"/>
    <w:rsid w:val="00EC69FC"/>
    <w:rsid w:val="00EC71AE"/>
    <w:rsid w:val="00ED0110"/>
    <w:rsid w:val="00ED0362"/>
    <w:rsid w:val="00ED0440"/>
    <w:rsid w:val="00ED06C0"/>
    <w:rsid w:val="00ED0AF5"/>
    <w:rsid w:val="00ED10CA"/>
    <w:rsid w:val="00ED19BE"/>
    <w:rsid w:val="00ED1B03"/>
    <w:rsid w:val="00ED29E5"/>
    <w:rsid w:val="00ED2EFD"/>
    <w:rsid w:val="00ED3883"/>
    <w:rsid w:val="00ED3D4C"/>
    <w:rsid w:val="00ED3E05"/>
    <w:rsid w:val="00ED3E6B"/>
    <w:rsid w:val="00ED4A2B"/>
    <w:rsid w:val="00ED4FB4"/>
    <w:rsid w:val="00ED4FBA"/>
    <w:rsid w:val="00ED54C8"/>
    <w:rsid w:val="00ED620C"/>
    <w:rsid w:val="00ED7110"/>
    <w:rsid w:val="00ED7225"/>
    <w:rsid w:val="00ED7E32"/>
    <w:rsid w:val="00ED7E8D"/>
    <w:rsid w:val="00EE107B"/>
    <w:rsid w:val="00EE11F5"/>
    <w:rsid w:val="00EE134C"/>
    <w:rsid w:val="00EE1ABB"/>
    <w:rsid w:val="00EE1DA1"/>
    <w:rsid w:val="00EE1E09"/>
    <w:rsid w:val="00EE20B3"/>
    <w:rsid w:val="00EE27C3"/>
    <w:rsid w:val="00EE2E6A"/>
    <w:rsid w:val="00EE3294"/>
    <w:rsid w:val="00EE34CE"/>
    <w:rsid w:val="00EE3605"/>
    <w:rsid w:val="00EE3EE9"/>
    <w:rsid w:val="00EE4366"/>
    <w:rsid w:val="00EE472F"/>
    <w:rsid w:val="00EE47F3"/>
    <w:rsid w:val="00EE4EE7"/>
    <w:rsid w:val="00EE5073"/>
    <w:rsid w:val="00EE5703"/>
    <w:rsid w:val="00EE693C"/>
    <w:rsid w:val="00EE6B38"/>
    <w:rsid w:val="00EE6E0C"/>
    <w:rsid w:val="00EE7366"/>
    <w:rsid w:val="00EE7942"/>
    <w:rsid w:val="00EE7DD7"/>
    <w:rsid w:val="00EF024F"/>
    <w:rsid w:val="00EF04AC"/>
    <w:rsid w:val="00EF05BB"/>
    <w:rsid w:val="00EF0F69"/>
    <w:rsid w:val="00EF198B"/>
    <w:rsid w:val="00EF1D1C"/>
    <w:rsid w:val="00EF238E"/>
    <w:rsid w:val="00EF2580"/>
    <w:rsid w:val="00EF27AC"/>
    <w:rsid w:val="00EF380B"/>
    <w:rsid w:val="00EF4112"/>
    <w:rsid w:val="00EF466A"/>
    <w:rsid w:val="00EF501C"/>
    <w:rsid w:val="00EF541D"/>
    <w:rsid w:val="00EF5B66"/>
    <w:rsid w:val="00EF5CE4"/>
    <w:rsid w:val="00EF64E9"/>
    <w:rsid w:val="00EF66EF"/>
    <w:rsid w:val="00EF696A"/>
    <w:rsid w:val="00EF6B6F"/>
    <w:rsid w:val="00EF6C92"/>
    <w:rsid w:val="00EF7E38"/>
    <w:rsid w:val="00F0024A"/>
    <w:rsid w:val="00F00AD9"/>
    <w:rsid w:val="00F00C28"/>
    <w:rsid w:val="00F0106E"/>
    <w:rsid w:val="00F0114A"/>
    <w:rsid w:val="00F01344"/>
    <w:rsid w:val="00F01F9B"/>
    <w:rsid w:val="00F02320"/>
    <w:rsid w:val="00F027F0"/>
    <w:rsid w:val="00F0304A"/>
    <w:rsid w:val="00F03579"/>
    <w:rsid w:val="00F03919"/>
    <w:rsid w:val="00F041A6"/>
    <w:rsid w:val="00F04C87"/>
    <w:rsid w:val="00F04FA0"/>
    <w:rsid w:val="00F05188"/>
    <w:rsid w:val="00F05BDD"/>
    <w:rsid w:val="00F05F6F"/>
    <w:rsid w:val="00F05FFA"/>
    <w:rsid w:val="00F0639F"/>
    <w:rsid w:val="00F06A77"/>
    <w:rsid w:val="00F06C7D"/>
    <w:rsid w:val="00F07151"/>
    <w:rsid w:val="00F07D53"/>
    <w:rsid w:val="00F07D86"/>
    <w:rsid w:val="00F102C2"/>
    <w:rsid w:val="00F11A81"/>
    <w:rsid w:val="00F12151"/>
    <w:rsid w:val="00F1225A"/>
    <w:rsid w:val="00F12A7E"/>
    <w:rsid w:val="00F12F2D"/>
    <w:rsid w:val="00F131A4"/>
    <w:rsid w:val="00F13504"/>
    <w:rsid w:val="00F13E4C"/>
    <w:rsid w:val="00F144E2"/>
    <w:rsid w:val="00F14912"/>
    <w:rsid w:val="00F1518B"/>
    <w:rsid w:val="00F1521E"/>
    <w:rsid w:val="00F153DE"/>
    <w:rsid w:val="00F15BBF"/>
    <w:rsid w:val="00F16CF7"/>
    <w:rsid w:val="00F170E5"/>
    <w:rsid w:val="00F171F1"/>
    <w:rsid w:val="00F1791F"/>
    <w:rsid w:val="00F1792E"/>
    <w:rsid w:val="00F216C6"/>
    <w:rsid w:val="00F22DF3"/>
    <w:rsid w:val="00F241F3"/>
    <w:rsid w:val="00F243B4"/>
    <w:rsid w:val="00F2450A"/>
    <w:rsid w:val="00F24F22"/>
    <w:rsid w:val="00F2746D"/>
    <w:rsid w:val="00F278DE"/>
    <w:rsid w:val="00F30911"/>
    <w:rsid w:val="00F31981"/>
    <w:rsid w:val="00F32036"/>
    <w:rsid w:val="00F32D12"/>
    <w:rsid w:val="00F33987"/>
    <w:rsid w:val="00F33D7B"/>
    <w:rsid w:val="00F34392"/>
    <w:rsid w:val="00F34867"/>
    <w:rsid w:val="00F34D5E"/>
    <w:rsid w:val="00F3578F"/>
    <w:rsid w:val="00F364EC"/>
    <w:rsid w:val="00F37DCC"/>
    <w:rsid w:val="00F41302"/>
    <w:rsid w:val="00F41793"/>
    <w:rsid w:val="00F423C0"/>
    <w:rsid w:val="00F423F6"/>
    <w:rsid w:val="00F425EA"/>
    <w:rsid w:val="00F42C47"/>
    <w:rsid w:val="00F438B7"/>
    <w:rsid w:val="00F438E5"/>
    <w:rsid w:val="00F43CCC"/>
    <w:rsid w:val="00F43D67"/>
    <w:rsid w:val="00F4455C"/>
    <w:rsid w:val="00F4497B"/>
    <w:rsid w:val="00F44AFC"/>
    <w:rsid w:val="00F4556A"/>
    <w:rsid w:val="00F45707"/>
    <w:rsid w:val="00F4626C"/>
    <w:rsid w:val="00F466C7"/>
    <w:rsid w:val="00F46B53"/>
    <w:rsid w:val="00F46F68"/>
    <w:rsid w:val="00F4729F"/>
    <w:rsid w:val="00F506BC"/>
    <w:rsid w:val="00F50F76"/>
    <w:rsid w:val="00F5112F"/>
    <w:rsid w:val="00F51D85"/>
    <w:rsid w:val="00F52B6E"/>
    <w:rsid w:val="00F533ED"/>
    <w:rsid w:val="00F536C8"/>
    <w:rsid w:val="00F536CF"/>
    <w:rsid w:val="00F537E2"/>
    <w:rsid w:val="00F53C67"/>
    <w:rsid w:val="00F53E19"/>
    <w:rsid w:val="00F53F54"/>
    <w:rsid w:val="00F5449C"/>
    <w:rsid w:val="00F547FD"/>
    <w:rsid w:val="00F549A9"/>
    <w:rsid w:val="00F55640"/>
    <w:rsid w:val="00F564A1"/>
    <w:rsid w:val="00F5658C"/>
    <w:rsid w:val="00F57D5B"/>
    <w:rsid w:val="00F61222"/>
    <w:rsid w:val="00F6132F"/>
    <w:rsid w:val="00F615F5"/>
    <w:rsid w:val="00F61A29"/>
    <w:rsid w:val="00F63418"/>
    <w:rsid w:val="00F64451"/>
    <w:rsid w:val="00F64D40"/>
    <w:rsid w:val="00F6558A"/>
    <w:rsid w:val="00F6662A"/>
    <w:rsid w:val="00F67446"/>
    <w:rsid w:val="00F67E9A"/>
    <w:rsid w:val="00F67FB5"/>
    <w:rsid w:val="00F70D65"/>
    <w:rsid w:val="00F71694"/>
    <w:rsid w:val="00F71894"/>
    <w:rsid w:val="00F71D3F"/>
    <w:rsid w:val="00F71D5F"/>
    <w:rsid w:val="00F72463"/>
    <w:rsid w:val="00F72531"/>
    <w:rsid w:val="00F72D01"/>
    <w:rsid w:val="00F72F19"/>
    <w:rsid w:val="00F73DB4"/>
    <w:rsid w:val="00F74266"/>
    <w:rsid w:val="00F75577"/>
    <w:rsid w:val="00F75701"/>
    <w:rsid w:val="00F75A7B"/>
    <w:rsid w:val="00F761F0"/>
    <w:rsid w:val="00F76487"/>
    <w:rsid w:val="00F7693A"/>
    <w:rsid w:val="00F76B99"/>
    <w:rsid w:val="00F7739E"/>
    <w:rsid w:val="00F776E1"/>
    <w:rsid w:val="00F8049E"/>
    <w:rsid w:val="00F804B7"/>
    <w:rsid w:val="00F805A4"/>
    <w:rsid w:val="00F80B2A"/>
    <w:rsid w:val="00F81184"/>
    <w:rsid w:val="00F81268"/>
    <w:rsid w:val="00F81F15"/>
    <w:rsid w:val="00F822A9"/>
    <w:rsid w:val="00F823DE"/>
    <w:rsid w:val="00F8319A"/>
    <w:rsid w:val="00F83263"/>
    <w:rsid w:val="00F836F7"/>
    <w:rsid w:val="00F83D83"/>
    <w:rsid w:val="00F84533"/>
    <w:rsid w:val="00F84B2A"/>
    <w:rsid w:val="00F851DF"/>
    <w:rsid w:val="00F8562F"/>
    <w:rsid w:val="00F85776"/>
    <w:rsid w:val="00F85A4E"/>
    <w:rsid w:val="00F85D00"/>
    <w:rsid w:val="00F85EF3"/>
    <w:rsid w:val="00F867F1"/>
    <w:rsid w:val="00F90148"/>
    <w:rsid w:val="00F9086A"/>
    <w:rsid w:val="00F911A0"/>
    <w:rsid w:val="00F920EF"/>
    <w:rsid w:val="00F94737"/>
    <w:rsid w:val="00F94C0A"/>
    <w:rsid w:val="00F94DA2"/>
    <w:rsid w:val="00F9548A"/>
    <w:rsid w:val="00F95A57"/>
    <w:rsid w:val="00F95B2D"/>
    <w:rsid w:val="00F95B98"/>
    <w:rsid w:val="00F962D1"/>
    <w:rsid w:val="00F963CC"/>
    <w:rsid w:val="00F9657F"/>
    <w:rsid w:val="00F96773"/>
    <w:rsid w:val="00F968EA"/>
    <w:rsid w:val="00F96BC1"/>
    <w:rsid w:val="00F96CB3"/>
    <w:rsid w:val="00F96FBA"/>
    <w:rsid w:val="00F97C39"/>
    <w:rsid w:val="00F97F2E"/>
    <w:rsid w:val="00F97F41"/>
    <w:rsid w:val="00FA0045"/>
    <w:rsid w:val="00FA0099"/>
    <w:rsid w:val="00FA009B"/>
    <w:rsid w:val="00FA02E5"/>
    <w:rsid w:val="00FA0332"/>
    <w:rsid w:val="00FA0406"/>
    <w:rsid w:val="00FA042A"/>
    <w:rsid w:val="00FA04C3"/>
    <w:rsid w:val="00FA1051"/>
    <w:rsid w:val="00FA1A65"/>
    <w:rsid w:val="00FA1D81"/>
    <w:rsid w:val="00FA2109"/>
    <w:rsid w:val="00FA2E29"/>
    <w:rsid w:val="00FA3C98"/>
    <w:rsid w:val="00FA4823"/>
    <w:rsid w:val="00FA51B0"/>
    <w:rsid w:val="00FA6205"/>
    <w:rsid w:val="00FA643E"/>
    <w:rsid w:val="00FA70CA"/>
    <w:rsid w:val="00FA71E8"/>
    <w:rsid w:val="00FA72F1"/>
    <w:rsid w:val="00FB0A21"/>
    <w:rsid w:val="00FB1745"/>
    <w:rsid w:val="00FB1E19"/>
    <w:rsid w:val="00FB2878"/>
    <w:rsid w:val="00FB2AE5"/>
    <w:rsid w:val="00FB307E"/>
    <w:rsid w:val="00FB3FD5"/>
    <w:rsid w:val="00FB4133"/>
    <w:rsid w:val="00FB45A5"/>
    <w:rsid w:val="00FB4644"/>
    <w:rsid w:val="00FB563F"/>
    <w:rsid w:val="00FB59BF"/>
    <w:rsid w:val="00FB6196"/>
    <w:rsid w:val="00FB69AB"/>
    <w:rsid w:val="00FB6EA4"/>
    <w:rsid w:val="00FB6EBF"/>
    <w:rsid w:val="00FB7447"/>
    <w:rsid w:val="00FB772C"/>
    <w:rsid w:val="00FB7FC1"/>
    <w:rsid w:val="00FC0694"/>
    <w:rsid w:val="00FC0823"/>
    <w:rsid w:val="00FC082F"/>
    <w:rsid w:val="00FC0AC1"/>
    <w:rsid w:val="00FC126F"/>
    <w:rsid w:val="00FC16CB"/>
    <w:rsid w:val="00FC170B"/>
    <w:rsid w:val="00FC1D1A"/>
    <w:rsid w:val="00FC24A9"/>
    <w:rsid w:val="00FC293A"/>
    <w:rsid w:val="00FC297F"/>
    <w:rsid w:val="00FC3648"/>
    <w:rsid w:val="00FC3A76"/>
    <w:rsid w:val="00FC3CD9"/>
    <w:rsid w:val="00FC3D43"/>
    <w:rsid w:val="00FC4575"/>
    <w:rsid w:val="00FC471D"/>
    <w:rsid w:val="00FC4B78"/>
    <w:rsid w:val="00FC5864"/>
    <w:rsid w:val="00FC6492"/>
    <w:rsid w:val="00FC694B"/>
    <w:rsid w:val="00FC6CA6"/>
    <w:rsid w:val="00FC6CE3"/>
    <w:rsid w:val="00FC7604"/>
    <w:rsid w:val="00FC790C"/>
    <w:rsid w:val="00FD1235"/>
    <w:rsid w:val="00FD161D"/>
    <w:rsid w:val="00FD2756"/>
    <w:rsid w:val="00FD2E71"/>
    <w:rsid w:val="00FD4495"/>
    <w:rsid w:val="00FD476E"/>
    <w:rsid w:val="00FD4BEC"/>
    <w:rsid w:val="00FD4FEB"/>
    <w:rsid w:val="00FD634E"/>
    <w:rsid w:val="00FD6D4F"/>
    <w:rsid w:val="00FD6D7B"/>
    <w:rsid w:val="00FD712C"/>
    <w:rsid w:val="00FD7164"/>
    <w:rsid w:val="00FD7F6F"/>
    <w:rsid w:val="00FE029E"/>
    <w:rsid w:val="00FE086F"/>
    <w:rsid w:val="00FE116D"/>
    <w:rsid w:val="00FE2E27"/>
    <w:rsid w:val="00FE2EDF"/>
    <w:rsid w:val="00FE3ADB"/>
    <w:rsid w:val="00FE4E68"/>
    <w:rsid w:val="00FE5C27"/>
    <w:rsid w:val="00FE6B5C"/>
    <w:rsid w:val="00FF05FF"/>
    <w:rsid w:val="00FF0FAA"/>
    <w:rsid w:val="00FF11B9"/>
    <w:rsid w:val="00FF13A7"/>
    <w:rsid w:val="00FF150D"/>
    <w:rsid w:val="00FF1E6D"/>
    <w:rsid w:val="00FF1ECF"/>
    <w:rsid w:val="00FF20D2"/>
    <w:rsid w:val="00FF241B"/>
    <w:rsid w:val="00FF3174"/>
    <w:rsid w:val="00FF350D"/>
    <w:rsid w:val="00FF3B4D"/>
    <w:rsid w:val="00FF579B"/>
    <w:rsid w:val="00FF63CF"/>
    <w:rsid w:val="00FF68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532D9"/>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uiPriority w:val="99"/>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uiPriority w:val="99"/>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iPriority w:val="99"/>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목록단락 字符,- Bullets 字符1,Lista1 字符1,?? ?? 字符1,????? 字符1,???? 字符1,列出段落1 字符1,中等深浅网格 1 - 着色 21 字符1,¥¡¡¡¡ì¬º¥¹¥È¶ÎÂä 字符1,ÁÐ³ö¶ÎÂä 字符1,列表段落1 字符1,—ño’i—Ž 字符1,¥ê¥¹¥È¶ÎÂä 字符1,1st level - Bullet List Paragraph 字符1"/>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uiPriority w:val="99"/>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uiPriority w:val="34"/>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9A71BE"/>
    <w:rPr>
      <w:rFonts w:ascii="Malgun Gothic" w:eastAsia="Malgun Gothic" w:hAnsi="Malgun Gothic" w:hint="eastAsia"/>
    </w:rPr>
  </w:style>
  <w:style w:type="character" w:customStyle="1" w:styleId="fontstyle01">
    <w:name w:val="fontstyle01"/>
    <w:qFormat/>
    <w:rsid w:val="00244D35"/>
    <w:rPr>
      <w:rFonts w:ascii="TimesNewRomanPSMT" w:hAnsi="TimesNewRomanPSMT" w:hint="default"/>
      <w:color w:val="000000"/>
      <w:sz w:val="20"/>
      <w:szCs w:val="20"/>
    </w:rPr>
  </w:style>
  <w:style w:type="paragraph" w:customStyle="1" w:styleId="References">
    <w:name w:val="References"/>
    <w:basedOn w:val="a1"/>
    <w:rsid w:val="007F770B"/>
    <w:pPr>
      <w:widowControl/>
      <w:numPr>
        <w:numId w:val="20"/>
      </w:numPr>
      <w:autoSpaceDE w:val="0"/>
      <w:autoSpaceDN w:val="0"/>
      <w:snapToGrid w:val="0"/>
      <w:spacing w:after="60"/>
    </w:pPr>
    <w:rPr>
      <w:rFonts w:ascii="Times New Roman" w:eastAsia="宋体" w:hAnsi="Times New Roman" w:cs="Times New Roman"/>
      <w:kern w:val="0"/>
      <w:sz w:val="20"/>
      <w:szCs w:val="16"/>
      <w:lang w:eastAsia="en-US"/>
    </w:rPr>
  </w:style>
  <w:style w:type="paragraph" w:customStyle="1" w:styleId="58">
    <w:name w:val="正文5"/>
    <w:rsid w:val="00EF27AC"/>
    <w:pPr>
      <w:jc w:val="both"/>
    </w:pPr>
    <w:rPr>
      <w:rFonts w:ascii="CG Times (WN)" w:eastAsia="宋体" w:hAnsi="CG Times (WN)" w:cs="宋体"/>
      <w:szCs w:val="21"/>
    </w:rPr>
  </w:style>
  <w:style w:type="character" w:styleId="affffa">
    <w:name w:val="endnote reference"/>
    <w:basedOn w:val="a3"/>
    <w:uiPriority w:val="99"/>
    <w:semiHidden/>
    <w:unhideWhenUsed/>
    <w:rsid w:val="00415964"/>
    <w:rPr>
      <w:vertAlign w:val="superscript"/>
    </w:rPr>
  </w:style>
  <w:style w:type="paragraph" w:customStyle="1" w:styleId="0Maintext">
    <w:name w:val="0 Main text"/>
    <w:basedOn w:val="a1"/>
    <w:link w:val="0MaintextChar"/>
    <w:qFormat/>
    <w:rsid w:val="0024465C"/>
    <w:pPr>
      <w:widowControl/>
    </w:pPr>
    <w:rPr>
      <w:rFonts w:ascii="Times New Roman" w:eastAsia="Malgun Gothic" w:hAnsi="Times New Roman" w:cs="Times New Roman"/>
      <w:kern w:val="0"/>
      <w:sz w:val="24"/>
      <w:szCs w:val="24"/>
    </w:rPr>
  </w:style>
  <w:style w:type="table" w:customStyle="1" w:styleId="TableGrid3">
    <w:name w:val="TableGrid3"/>
    <w:basedOn w:val="a4"/>
    <w:next w:val="afffa"/>
    <w:uiPriority w:val="39"/>
    <w:qFormat/>
    <w:rsid w:val="003F701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basedOn w:val="a3"/>
    <w:uiPriority w:val="22"/>
    <w:qFormat/>
    <w:rsid w:val="009F4EA4"/>
    <w:rPr>
      <w:b/>
      <w:bCs/>
    </w:rPr>
  </w:style>
  <w:style w:type="character" w:customStyle="1" w:styleId="0MaintextChar">
    <w:name w:val="0 Main text Char"/>
    <w:link w:val="0Maintext"/>
    <w:qFormat/>
    <w:locked/>
    <w:rsid w:val="000F55F1"/>
    <w:rPr>
      <w:rFonts w:ascii="Times New Roman" w:eastAsia="Malgun Gothic" w:hAnsi="Times New Roman" w:cs="Times New Roman"/>
      <w:kern w:val="0"/>
      <w:sz w:val="24"/>
      <w:szCs w:val="24"/>
    </w:rPr>
  </w:style>
  <w:style w:type="paragraph" w:customStyle="1" w:styleId="YJ-Proposal">
    <w:name w:val="YJ-Proposal"/>
    <w:basedOn w:val="a1"/>
    <w:qFormat/>
    <w:rsid w:val="00317744"/>
    <w:pPr>
      <w:widowControl/>
      <w:numPr>
        <w:numId w:val="31"/>
      </w:numPr>
      <w:tabs>
        <w:tab w:val="clear" w:pos="5528"/>
        <w:tab w:val="left" w:pos="0"/>
        <w:tab w:val="left" w:pos="1417"/>
      </w:tabs>
      <w:snapToGrid w:val="0"/>
      <w:spacing w:beforeLines="50" w:before="50" w:after="120" w:line="259" w:lineRule="auto"/>
      <w:ind w:left="0"/>
    </w:pPr>
    <w:rPr>
      <w:rFonts w:ascii="Times New Roman" w:hAnsi="Times New Roman" w:cs="Times New Roman"/>
      <w:b/>
      <w:bCs/>
      <w:kern w:val="0"/>
      <w:sz w:val="20"/>
      <w:szCs w:val="21"/>
      <w:lang w:val="en-GB" w:eastAsia="en-US"/>
    </w:rPr>
  </w:style>
  <w:style w:type="table" w:customStyle="1" w:styleId="100">
    <w:name w:val="网格型10"/>
    <w:basedOn w:val="a4"/>
    <w:next w:val="afffa"/>
    <w:unhideWhenUsed/>
    <w:rsid w:val="009A3823"/>
    <w:rPr>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ffa"/>
    <w:uiPriority w:val="39"/>
    <w:qFormat/>
    <w:rsid w:val="009E571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4"/>
    <w:uiPriority w:val="49"/>
    <w:qFormat/>
    <w:rsid w:val="009E571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20">
    <w:name w:val="网格型12"/>
    <w:basedOn w:val="a4"/>
    <w:uiPriority w:val="39"/>
    <w:qFormat/>
    <w:rsid w:val="009E571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4367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1-1">
    <w:name w:val="Grid Table 1 Light Accent 1"/>
    <w:basedOn w:val="a4"/>
    <w:uiPriority w:val="46"/>
    <w:rsid w:val="00CF3F96"/>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159858021">
      <w:bodyDiv w:val="1"/>
      <w:marLeft w:val="0"/>
      <w:marRight w:val="0"/>
      <w:marTop w:val="0"/>
      <w:marBottom w:val="0"/>
      <w:divBdr>
        <w:top w:val="none" w:sz="0" w:space="0" w:color="auto"/>
        <w:left w:val="none" w:sz="0" w:space="0" w:color="auto"/>
        <w:bottom w:val="none" w:sz="0" w:space="0" w:color="auto"/>
        <w:right w:val="none" w:sz="0" w:space="0" w:color="auto"/>
      </w:divBdr>
    </w:div>
    <w:div w:id="182136647">
      <w:bodyDiv w:val="1"/>
      <w:marLeft w:val="0"/>
      <w:marRight w:val="0"/>
      <w:marTop w:val="0"/>
      <w:marBottom w:val="0"/>
      <w:divBdr>
        <w:top w:val="none" w:sz="0" w:space="0" w:color="auto"/>
        <w:left w:val="none" w:sz="0" w:space="0" w:color="auto"/>
        <w:bottom w:val="none" w:sz="0" w:space="0" w:color="auto"/>
        <w:right w:val="none" w:sz="0" w:space="0" w:color="auto"/>
      </w:divBdr>
      <w:divsChild>
        <w:div w:id="1531411655">
          <w:marLeft w:val="446"/>
          <w:marRight w:val="0"/>
          <w:marTop w:val="0"/>
          <w:marBottom w:val="80"/>
          <w:divBdr>
            <w:top w:val="none" w:sz="0" w:space="0" w:color="auto"/>
            <w:left w:val="none" w:sz="0" w:space="0" w:color="auto"/>
            <w:bottom w:val="none" w:sz="0" w:space="0" w:color="auto"/>
            <w:right w:val="none" w:sz="0" w:space="0" w:color="auto"/>
          </w:divBdr>
        </w:div>
        <w:div w:id="531455142">
          <w:marLeft w:val="1166"/>
          <w:marRight w:val="0"/>
          <w:marTop w:val="0"/>
          <w:marBottom w:val="80"/>
          <w:divBdr>
            <w:top w:val="none" w:sz="0" w:space="0" w:color="auto"/>
            <w:left w:val="none" w:sz="0" w:space="0" w:color="auto"/>
            <w:bottom w:val="none" w:sz="0" w:space="0" w:color="auto"/>
            <w:right w:val="none" w:sz="0" w:space="0" w:color="auto"/>
          </w:divBdr>
        </w:div>
        <w:div w:id="885023875">
          <w:marLeft w:val="1166"/>
          <w:marRight w:val="0"/>
          <w:marTop w:val="0"/>
          <w:marBottom w:val="80"/>
          <w:divBdr>
            <w:top w:val="none" w:sz="0" w:space="0" w:color="auto"/>
            <w:left w:val="none" w:sz="0" w:space="0" w:color="auto"/>
            <w:bottom w:val="none" w:sz="0" w:space="0" w:color="auto"/>
            <w:right w:val="none" w:sz="0" w:space="0" w:color="auto"/>
          </w:divBdr>
        </w:div>
        <w:div w:id="846822552">
          <w:marLeft w:val="446"/>
          <w:marRight w:val="0"/>
          <w:marTop w:val="0"/>
          <w:marBottom w:val="80"/>
          <w:divBdr>
            <w:top w:val="none" w:sz="0" w:space="0" w:color="auto"/>
            <w:left w:val="none" w:sz="0" w:space="0" w:color="auto"/>
            <w:bottom w:val="none" w:sz="0" w:space="0" w:color="auto"/>
            <w:right w:val="none" w:sz="0" w:space="0" w:color="auto"/>
          </w:divBdr>
        </w:div>
      </w:divsChild>
    </w:div>
    <w:div w:id="302540319">
      <w:bodyDiv w:val="1"/>
      <w:marLeft w:val="0"/>
      <w:marRight w:val="0"/>
      <w:marTop w:val="0"/>
      <w:marBottom w:val="0"/>
      <w:divBdr>
        <w:top w:val="none" w:sz="0" w:space="0" w:color="auto"/>
        <w:left w:val="none" w:sz="0" w:space="0" w:color="auto"/>
        <w:bottom w:val="none" w:sz="0" w:space="0" w:color="auto"/>
        <w:right w:val="none" w:sz="0" w:space="0" w:color="auto"/>
      </w:divBdr>
      <w:divsChild>
        <w:div w:id="1027029209">
          <w:marLeft w:val="1267"/>
          <w:marRight w:val="0"/>
          <w:marTop w:val="0"/>
          <w:marBottom w:val="120"/>
          <w:divBdr>
            <w:top w:val="none" w:sz="0" w:space="0" w:color="auto"/>
            <w:left w:val="none" w:sz="0" w:space="0" w:color="auto"/>
            <w:bottom w:val="none" w:sz="0" w:space="0" w:color="auto"/>
            <w:right w:val="none" w:sz="0" w:space="0" w:color="auto"/>
          </w:divBdr>
        </w:div>
        <w:div w:id="280459375">
          <w:marLeft w:val="1267"/>
          <w:marRight w:val="0"/>
          <w:marTop w:val="0"/>
          <w:marBottom w:val="120"/>
          <w:divBdr>
            <w:top w:val="none" w:sz="0" w:space="0" w:color="auto"/>
            <w:left w:val="none" w:sz="0" w:space="0" w:color="auto"/>
            <w:bottom w:val="none" w:sz="0" w:space="0" w:color="auto"/>
            <w:right w:val="none" w:sz="0" w:space="0" w:color="auto"/>
          </w:divBdr>
        </w:div>
        <w:div w:id="1765568559">
          <w:marLeft w:val="1267"/>
          <w:marRight w:val="0"/>
          <w:marTop w:val="0"/>
          <w:marBottom w:val="120"/>
          <w:divBdr>
            <w:top w:val="none" w:sz="0" w:space="0" w:color="auto"/>
            <w:left w:val="none" w:sz="0" w:space="0" w:color="auto"/>
            <w:bottom w:val="none" w:sz="0" w:space="0" w:color="auto"/>
            <w:right w:val="none" w:sz="0" w:space="0" w:color="auto"/>
          </w:divBdr>
        </w:div>
        <w:div w:id="241380061">
          <w:marLeft w:val="1267"/>
          <w:marRight w:val="0"/>
          <w:marTop w:val="0"/>
          <w:marBottom w:val="120"/>
          <w:divBdr>
            <w:top w:val="none" w:sz="0" w:space="0" w:color="auto"/>
            <w:left w:val="none" w:sz="0" w:space="0" w:color="auto"/>
            <w:bottom w:val="none" w:sz="0" w:space="0" w:color="auto"/>
            <w:right w:val="none" w:sz="0" w:space="0" w:color="auto"/>
          </w:divBdr>
        </w:div>
        <w:div w:id="1489058594">
          <w:marLeft w:val="1987"/>
          <w:marRight w:val="0"/>
          <w:marTop w:val="0"/>
          <w:marBottom w:val="120"/>
          <w:divBdr>
            <w:top w:val="none" w:sz="0" w:space="0" w:color="auto"/>
            <w:left w:val="none" w:sz="0" w:space="0" w:color="auto"/>
            <w:bottom w:val="none" w:sz="0" w:space="0" w:color="auto"/>
            <w:right w:val="none" w:sz="0" w:space="0" w:color="auto"/>
          </w:divBdr>
        </w:div>
      </w:divsChild>
    </w:div>
    <w:div w:id="307443393">
      <w:bodyDiv w:val="1"/>
      <w:marLeft w:val="0"/>
      <w:marRight w:val="0"/>
      <w:marTop w:val="0"/>
      <w:marBottom w:val="0"/>
      <w:divBdr>
        <w:top w:val="none" w:sz="0" w:space="0" w:color="auto"/>
        <w:left w:val="none" w:sz="0" w:space="0" w:color="auto"/>
        <w:bottom w:val="none" w:sz="0" w:space="0" w:color="auto"/>
        <w:right w:val="none" w:sz="0" w:space="0" w:color="auto"/>
      </w:divBdr>
    </w:div>
    <w:div w:id="332799992">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34909020">
      <w:bodyDiv w:val="1"/>
      <w:marLeft w:val="0"/>
      <w:marRight w:val="0"/>
      <w:marTop w:val="0"/>
      <w:marBottom w:val="0"/>
      <w:divBdr>
        <w:top w:val="none" w:sz="0" w:space="0" w:color="auto"/>
        <w:left w:val="none" w:sz="0" w:space="0" w:color="auto"/>
        <w:bottom w:val="none" w:sz="0" w:space="0" w:color="auto"/>
        <w:right w:val="none" w:sz="0" w:space="0" w:color="auto"/>
      </w:divBdr>
    </w:div>
    <w:div w:id="463158116">
      <w:bodyDiv w:val="1"/>
      <w:marLeft w:val="0"/>
      <w:marRight w:val="0"/>
      <w:marTop w:val="0"/>
      <w:marBottom w:val="0"/>
      <w:divBdr>
        <w:top w:val="none" w:sz="0" w:space="0" w:color="auto"/>
        <w:left w:val="none" w:sz="0" w:space="0" w:color="auto"/>
        <w:bottom w:val="none" w:sz="0" w:space="0" w:color="auto"/>
        <w:right w:val="none" w:sz="0" w:space="0" w:color="auto"/>
      </w:divBdr>
    </w:div>
    <w:div w:id="471681209">
      <w:bodyDiv w:val="1"/>
      <w:marLeft w:val="0"/>
      <w:marRight w:val="0"/>
      <w:marTop w:val="0"/>
      <w:marBottom w:val="0"/>
      <w:divBdr>
        <w:top w:val="none" w:sz="0" w:space="0" w:color="auto"/>
        <w:left w:val="none" w:sz="0" w:space="0" w:color="auto"/>
        <w:bottom w:val="none" w:sz="0" w:space="0" w:color="auto"/>
        <w:right w:val="none" w:sz="0" w:space="0" w:color="auto"/>
      </w:divBdr>
      <w:divsChild>
        <w:div w:id="1779063806">
          <w:marLeft w:val="446"/>
          <w:marRight w:val="0"/>
          <w:marTop w:val="0"/>
          <w:marBottom w:val="0"/>
          <w:divBdr>
            <w:top w:val="none" w:sz="0" w:space="0" w:color="auto"/>
            <w:left w:val="none" w:sz="0" w:space="0" w:color="auto"/>
            <w:bottom w:val="none" w:sz="0" w:space="0" w:color="auto"/>
            <w:right w:val="none" w:sz="0" w:space="0" w:color="auto"/>
          </w:divBdr>
        </w:div>
        <w:div w:id="185605183">
          <w:marLeft w:val="446"/>
          <w:marRight w:val="0"/>
          <w:marTop w:val="0"/>
          <w:marBottom w:val="0"/>
          <w:divBdr>
            <w:top w:val="none" w:sz="0" w:space="0" w:color="auto"/>
            <w:left w:val="none" w:sz="0" w:space="0" w:color="auto"/>
            <w:bottom w:val="none" w:sz="0" w:space="0" w:color="auto"/>
            <w:right w:val="none" w:sz="0" w:space="0" w:color="auto"/>
          </w:divBdr>
        </w:div>
        <w:div w:id="1177227653">
          <w:marLeft w:val="446"/>
          <w:marRight w:val="0"/>
          <w:marTop w:val="0"/>
          <w:marBottom w:val="0"/>
          <w:divBdr>
            <w:top w:val="none" w:sz="0" w:space="0" w:color="auto"/>
            <w:left w:val="none" w:sz="0" w:space="0" w:color="auto"/>
            <w:bottom w:val="none" w:sz="0" w:space="0" w:color="auto"/>
            <w:right w:val="none" w:sz="0" w:space="0" w:color="auto"/>
          </w:divBdr>
        </w:div>
      </w:divsChild>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499153457">
      <w:bodyDiv w:val="1"/>
      <w:marLeft w:val="0"/>
      <w:marRight w:val="0"/>
      <w:marTop w:val="0"/>
      <w:marBottom w:val="0"/>
      <w:divBdr>
        <w:top w:val="none" w:sz="0" w:space="0" w:color="auto"/>
        <w:left w:val="none" w:sz="0" w:space="0" w:color="auto"/>
        <w:bottom w:val="none" w:sz="0" w:space="0" w:color="auto"/>
        <w:right w:val="none" w:sz="0" w:space="0" w:color="auto"/>
      </w:divBdr>
      <w:divsChild>
        <w:div w:id="499463182">
          <w:marLeft w:val="734"/>
          <w:marRight w:val="0"/>
          <w:marTop w:val="0"/>
          <w:marBottom w:val="0"/>
          <w:divBdr>
            <w:top w:val="none" w:sz="0" w:space="0" w:color="auto"/>
            <w:left w:val="none" w:sz="0" w:space="0" w:color="auto"/>
            <w:bottom w:val="none" w:sz="0" w:space="0" w:color="auto"/>
            <w:right w:val="none" w:sz="0" w:space="0" w:color="auto"/>
          </w:divBdr>
        </w:div>
        <w:div w:id="1586957549">
          <w:marLeft w:val="1166"/>
          <w:marRight w:val="0"/>
          <w:marTop w:val="0"/>
          <w:marBottom w:val="0"/>
          <w:divBdr>
            <w:top w:val="none" w:sz="0" w:space="0" w:color="auto"/>
            <w:left w:val="none" w:sz="0" w:space="0" w:color="auto"/>
            <w:bottom w:val="none" w:sz="0" w:space="0" w:color="auto"/>
            <w:right w:val="none" w:sz="0" w:space="0" w:color="auto"/>
          </w:divBdr>
        </w:div>
        <w:div w:id="2082093995">
          <w:marLeft w:val="734"/>
          <w:marRight w:val="0"/>
          <w:marTop w:val="0"/>
          <w:marBottom w:val="0"/>
          <w:divBdr>
            <w:top w:val="none" w:sz="0" w:space="0" w:color="auto"/>
            <w:left w:val="none" w:sz="0" w:space="0" w:color="auto"/>
            <w:bottom w:val="none" w:sz="0" w:space="0" w:color="auto"/>
            <w:right w:val="none" w:sz="0" w:space="0" w:color="auto"/>
          </w:divBdr>
        </w:div>
      </w:divsChild>
    </w:div>
    <w:div w:id="516969674">
      <w:bodyDiv w:val="1"/>
      <w:marLeft w:val="0"/>
      <w:marRight w:val="0"/>
      <w:marTop w:val="0"/>
      <w:marBottom w:val="0"/>
      <w:divBdr>
        <w:top w:val="none" w:sz="0" w:space="0" w:color="auto"/>
        <w:left w:val="none" w:sz="0" w:space="0" w:color="auto"/>
        <w:bottom w:val="none" w:sz="0" w:space="0" w:color="auto"/>
        <w:right w:val="none" w:sz="0" w:space="0" w:color="auto"/>
      </w:divBdr>
      <w:divsChild>
        <w:div w:id="675763598">
          <w:marLeft w:val="360"/>
          <w:marRight w:val="0"/>
          <w:marTop w:val="0"/>
          <w:marBottom w:val="120"/>
          <w:divBdr>
            <w:top w:val="none" w:sz="0" w:space="0" w:color="auto"/>
            <w:left w:val="none" w:sz="0" w:space="0" w:color="auto"/>
            <w:bottom w:val="none" w:sz="0" w:space="0" w:color="auto"/>
            <w:right w:val="none" w:sz="0" w:space="0" w:color="auto"/>
          </w:divBdr>
        </w:div>
        <w:div w:id="1007370245">
          <w:marLeft w:val="850"/>
          <w:marRight w:val="0"/>
          <w:marTop w:val="0"/>
          <w:marBottom w:val="120"/>
          <w:divBdr>
            <w:top w:val="none" w:sz="0" w:space="0" w:color="auto"/>
            <w:left w:val="none" w:sz="0" w:space="0" w:color="auto"/>
            <w:bottom w:val="none" w:sz="0" w:space="0" w:color="auto"/>
            <w:right w:val="none" w:sz="0" w:space="0" w:color="auto"/>
          </w:divBdr>
        </w:div>
        <w:div w:id="1731230182">
          <w:marLeft w:val="850"/>
          <w:marRight w:val="0"/>
          <w:marTop w:val="0"/>
          <w:marBottom w:val="120"/>
          <w:divBdr>
            <w:top w:val="none" w:sz="0" w:space="0" w:color="auto"/>
            <w:left w:val="none" w:sz="0" w:space="0" w:color="auto"/>
            <w:bottom w:val="none" w:sz="0" w:space="0" w:color="auto"/>
            <w:right w:val="none" w:sz="0" w:space="0" w:color="auto"/>
          </w:divBdr>
        </w:div>
      </w:divsChild>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56742164">
      <w:bodyDiv w:val="1"/>
      <w:marLeft w:val="0"/>
      <w:marRight w:val="0"/>
      <w:marTop w:val="0"/>
      <w:marBottom w:val="0"/>
      <w:divBdr>
        <w:top w:val="none" w:sz="0" w:space="0" w:color="auto"/>
        <w:left w:val="none" w:sz="0" w:space="0" w:color="auto"/>
        <w:bottom w:val="none" w:sz="0" w:space="0" w:color="auto"/>
        <w:right w:val="none" w:sz="0" w:space="0" w:color="auto"/>
      </w:divBdr>
    </w:div>
    <w:div w:id="564223212">
      <w:bodyDiv w:val="1"/>
      <w:marLeft w:val="0"/>
      <w:marRight w:val="0"/>
      <w:marTop w:val="0"/>
      <w:marBottom w:val="0"/>
      <w:divBdr>
        <w:top w:val="none" w:sz="0" w:space="0" w:color="auto"/>
        <w:left w:val="none" w:sz="0" w:space="0" w:color="auto"/>
        <w:bottom w:val="none" w:sz="0" w:space="0" w:color="auto"/>
        <w:right w:val="none" w:sz="0" w:space="0" w:color="auto"/>
      </w:divBdr>
      <w:divsChild>
        <w:div w:id="407503783">
          <w:marLeft w:val="850"/>
          <w:marRight w:val="0"/>
          <w:marTop w:val="0"/>
          <w:marBottom w:val="120"/>
          <w:divBdr>
            <w:top w:val="none" w:sz="0" w:space="0" w:color="auto"/>
            <w:left w:val="none" w:sz="0" w:space="0" w:color="auto"/>
            <w:bottom w:val="none" w:sz="0" w:space="0" w:color="auto"/>
            <w:right w:val="none" w:sz="0" w:space="0" w:color="auto"/>
          </w:divBdr>
        </w:div>
      </w:divsChild>
    </w:div>
    <w:div w:id="567612950">
      <w:bodyDiv w:val="1"/>
      <w:marLeft w:val="0"/>
      <w:marRight w:val="0"/>
      <w:marTop w:val="0"/>
      <w:marBottom w:val="0"/>
      <w:divBdr>
        <w:top w:val="none" w:sz="0" w:space="0" w:color="auto"/>
        <w:left w:val="none" w:sz="0" w:space="0" w:color="auto"/>
        <w:bottom w:val="none" w:sz="0" w:space="0" w:color="auto"/>
        <w:right w:val="none" w:sz="0" w:space="0" w:color="auto"/>
      </w:divBdr>
    </w:div>
    <w:div w:id="584582053">
      <w:bodyDiv w:val="1"/>
      <w:marLeft w:val="0"/>
      <w:marRight w:val="0"/>
      <w:marTop w:val="0"/>
      <w:marBottom w:val="0"/>
      <w:divBdr>
        <w:top w:val="none" w:sz="0" w:space="0" w:color="auto"/>
        <w:left w:val="none" w:sz="0" w:space="0" w:color="auto"/>
        <w:bottom w:val="none" w:sz="0" w:space="0" w:color="auto"/>
        <w:right w:val="none" w:sz="0" w:space="0" w:color="auto"/>
      </w:divBdr>
      <w:divsChild>
        <w:div w:id="777024157">
          <w:marLeft w:val="850"/>
          <w:marRight w:val="0"/>
          <w:marTop w:val="0"/>
          <w:marBottom w:val="120"/>
          <w:divBdr>
            <w:top w:val="none" w:sz="0" w:space="0" w:color="auto"/>
            <w:left w:val="none" w:sz="0" w:space="0" w:color="auto"/>
            <w:bottom w:val="none" w:sz="0" w:space="0" w:color="auto"/>
            <w:right w:val="none" w:sz="0" w:space="0" w:color="auto"/>
          </w:divBdr>
        </w:div>
        <w:div w:id="1522663939">
          <w:marLeft w:val="850"/>
          <w:marRight w:val="0"/>
          <w:marTop w:val="0"/>
          <w:marBottom w:val="120"/>
          <w:divBdr>
            <w:top w:val="none" w:sz="0" w:space="0" w:color="auto"/>
            <w:left w:val="none" w:sz="0" w:space="0" w:color="auto"/>
            <w:bottom w:val="none" w:sz="0" w:space="0" w:color="auto"/>
            <w:right w:val="none" w:sz="0" w:space="0" w:color="auto"/>
          </w:divBdr>
        </w:div>
        <w:div w:id="1877346462">
          <w:marLeft w:val="850"/>
          <w:marRight w:val="0"/>
          <w:marTop w:val="0"/>
          <w:marBottom w:val="120"/>
          <w:divBdr>
            <w:top w:val="none" w:sz="0" w:space="0" w:color="auto"/>
            <w:left w:val="none" w:sz="0" w:space="0" w:color="auto"/>
            <w:bottom w:val="none" w:sz="0" w:space="0" w:color="auto"/>
            <w:right w:val="none" w:sz="0" w:space="0" w:color="auto"/>
          </w:divBdr>
        </w:div>
      </w:divsChild>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664168952">
      <w:bodyDiv w:val="1"/>
      <w:marLeft w:val="0"/>
      <w:marRight w:val="0"/>
      <w:marTop w:val="0"/>
      <w:marBottom w:val="0"/>
      <w:divBdr>
        <w:top w:val="none" w:sz="0" w:space="0" w:color="auto"/>
        <w:left w:val="none" w:sz="0" w:space="0" w:color="auto"/>
        <w:bottom w:val="none" w:sz="0" w:space="0" w:color="auto"/>
        <w:right w:val="none" w:sz="0" w:space="0" w:color="auto"/>
      </w:divBdr>
    </w:div>
    <w:div w:id="687677837">
      <w:bodyDiv w:val="1"/>
      <w:marLeft w:val="0"/>
      <w:marRight w:val="0"/>
      <w:marTop w:val="0"/>
      <w:marBottom w:val="0"/>
      <w:divBdr>
        <w:top w:val="none" w:sz="0" w:space="0" w:color="auto"/>
        <w:left w:val="none" w:sz="0" w:space="0" w:color="auto"/>
        <w:bottom w:val="none" w:sz="0" w:space="0" w:color="auto"/>
        <w:right w:val="none" w:sz="0" w:space="0" w:color="auto"/>
      </w:divBdr>
      <w:divsChild>
        <w:div w:id="1277905792">
          <w:marLeft w:val="850"/>
          <w:marRight w:val="0"/>
          <w:marTop w:val="0"/>
          <w:marBottom w:val="120"/>
          <w:divBdr>
            <w:top w:val="none" w:sz="0" w:space="0" w:color="auto"/>
            <w:left w:val="none" w:sz="0" w:space="0" w:color="auto"/>
            <w:bottom w:val="none" w:sz="0" w:space="0" w:color="auto"/>
            <w:right w:val="none" w:sz="0" w:space="0" w:color="auto"/>
          </w:divBdr>
        </w:div>
        <w:div w:id="2071998502">
          <w:marLeft w:val="1771"/>
          <w:marRight w:val="0"/>
          <w:marTop w:val="0"/>
          <w:marBottom w:val="120"/>
          <w:divBdr>
            <w:top w:val="none" w:sz="0" w:space="0" w:color="auto"/>
            <w:left w:val="none" w:sz="0" w:space="0" w:color="auto"/>
            <w:bottom w:val="none" w:sz="0" w:space="0" w:color="auto"/>
            <w:right w:val="none" w:sz="0" w:space="0" w:color="auto"/>
          </w:divBdr>
        </w:div>
        <w:div w:id="1089544192">
          <w:marLeft w:val="1771"/>
          <w:marRight w:val="0"/>
          <w:marTop w:val="0"/>
          <w:marBottom w:val="120"/>
          <w:divBdr>
            <w:top w:val="none" w:sz="0" w:space="0" w:color="auto"/>
            <w:left w:val="none" w:sz="0" w:space="0" w:color="auto"/>
            <w:bottom w:val="none" w:sz="0" w:space="0" w:color="auto"/>
            <w:right w:val="none" w:sz="0" w:space="0" w:color="auto"/>
          </w:divBdr>
        </w:div>
      </w:divsChild>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26146658">
      <w:bodyDiv w:val="1"/>
      <w:marLeft w:val="0"/>
      <w:marRight w:val="0"/>
      <w:marTop w:val="0"/>
      <w:marBottom w:val="0"/>
      <w:divBdr>
        <w:top w:val="none" w:sz="0" w:space="0" w:color="auto"/>
        <w:left w:val="none" w:sz="0" w:space="0" w:color="auto"/>
        <w:bottom w:val="none" w:sz="0" w:space="0" w:color="auto"/>
        <w:right w:val="none" w:sz="0" w:space="0" w:color="auto"/>
      </w:divBdr>
    </w:div>
    <w:div w:id="737215394">
      <w:bodyDiv w:val="1"/>
      <w:marLeft w:val="0"/>
      <w:marRight w:val="0"/>
      <w:marTop w:val="0"/>
      <w:marBottom w:val="0"/>
      <w:divBdr>
        <w:top w:val="none" w:sz="0" w:space="0" w:color="auto"/>
        <w:left w:val="none" w:sz="0" w:space="0" w:color="auto"/>
        <w:bottom w:val="none" w:sz="0" w:space="0" w:color="auto"/>
        <w:right w:val="none" w:sz="0" w:space="0" w:color="auto"/>
      </w:divBdr>
    </w:div>
    <w:div w:id="755631970">
      <w:bodyDiv w:val="1"/>
      <w:marLeft w:val="0"/>
      <w:marRight w:val="0"/>
      <w:marTop w:val="0"/>
      <w:marBottom w:val="0"/>
      <w:divBdr>
        <w:top w:val="none" w:sz="0" w:space="0" w:color="auto"/>
        <w:left w:val="none" w:sz="0" w:space="0" w:color="auto"/>
        <w:bottom w:val="none" w:sz="0" w:space="0" w:color="auto"/>
        <w:right w:val="none" w:sz="0" w:space="0" w:color="auto"/>
      </w:divBdr>
      <w:divsChild>
        <w:div w:id="1434671254">
          <w:marLeft w:val="360"/>
          <w:marRight w:val="0"/>
          <w:marTop w:val="60"/>
          <w:marBottom w:val="120"/>
          <w:divBdr>
            <w:top w:val="none" w:sz="0" w:space="0" w:color="auto"/>
            <w:left w:val="none" w:sz="0" w:space="0" w:color="auto"/>
            <w:bottom w:val="none" w:sz="0" w:space="0" w:color="auto"/>
            <w:right w:val="none" w:sz="0" w:space="0" w:color="auto"/>
          </w:divBdr>
        </w:div>
        <w:div w:id="1970935930">
          <w:marLeft w:val="850"/>
          <w:marRight w:val="0"/>
          <w:marTop w:val="60"/>
          <w:marBottom w:val="120"/>
          <w:divBdr>
            <w:top w:val="none" w:sz="0" w:space="0" w:color="auto"/>
            <w:left w:val="none" w:sz="0" w:space="0" w:color="auto"/>
            <w:bottom w:val="none" w:sz="0" w:space="0" w:color="auto"/>
            <w:right w:val="none" w:sz="0" w:space="0" w:color="auto"/>
          </w:divBdr>
        </w:div>
        <w:div w:id="1993563626">
          <w:marLeft w:val="1771"/>
          <w:marRight w:val="0"/>
          <w:marTop w:val="0"/>
          <w:marBottom w:val="120"/>
          <w:divBdr>
            <w:top w:val="none" w:sz="0" w:space="0" w:color="auto"/>
            <w:left w:val="none" w:sz="0" w:space="0" w:color="auto"/>
            <w:bottom w:val="none" w:sz="0" w:space="0" w:color="auto"/>
            <w:right w:val="none" w:sz="0" w:space="0" w:color="auto"/>
          </w:divBdr>
        </w:div>
        <w:div w:id="1163932620">
          <w:marLeft w:val="1771"/>
          <w:marRight w:val="0"/>
          <w:marTop w:val="0"/>
          <w:marBottom w:val="120"/>
          <w:divBdr>
            <w:top w:val="none" w:sz="0" w:space="0" w:color="auto"/>
            <w:left w:val="none" w:sz="0" w:space="0" w:color="auto"/>
            <w:bottom w:val="none" w:sz="0" w:space="0" w:color="auto"/>
            <w:right w:val="none" w:sz="0" w:space="0" w:color="auto"/>
          </w:divBdr>
        </w:div>
      </w:divsChild>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11142647">
      <w:bodyDiv w:val="1"/>
      <w:marLeft w:val="0"/>
      <w:marRight w:val="0"/>
      <w:marTop w:val="0"/>
      <w:marBottom w:val="0"/>
      <w:divBdr>
        <w:top w:val="none" w:sz="0" w:space="0" w:color="auto"/>
        <w:left w:val="none" w:sz="0" w:space="0" w:color="auto"/>
        <w:bottom w:val="none" w:sz="0" w:space="0" w:color="auto"/>
        <w:right w:val="none" w:sz="0" w:space="0" w:color="auto"/>
      </w:divBdr>
      <w:divsChild>
        <w:div w:id="700864365">
          <w:marLeft w:val="850"/>
          <w:marRight w:val="0"/>
          <w:marTop w:val="0"/>
          <w:marBottom w:val="120"/>
          <w:divBdr>
            <w:top w:val="none" w:sz="0" w:space="0" w:color="auto"/>
            <w:left w:val="none" w:sz="0" w:space="0" w:color="auto"/>
            <w:bottom w:val="none" w:sz="0" w:space="0" w:color="auto"/>
            <w:right w:val="none" w:sz="0" w:space="0" w:color="auto"/>
          </w:divBdr>
        </w:div>
        <w:div w:id="1110776848">
          <w:marLeft w:val="850"/>
          <w:marRight w:val="0"/>
          <w:marTop w:val="0"/>
          <w:marBottom w:val="120"/>
          <w:divBdr>
            <w:top w:val="none" w:sz="0" w:space="0" w:color="auto"/>
            <w:left w:val="none" w:sz="0" w:space="0" w:color="auto"/>
            <w:bottom w:val="none" w:sz="0" w:space="0" w:color="auto"/>
            <w:right w:val="none" w:sz="0" w:space="0" w:color="auto"/>
          </w:divBdr>
        </w:div>
      </w:divsChild>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25827741">
      <w:bodyDiv w:val="1"/>
      <w:marLeft w:val="0"/>
      <w:marRight w:val="0"/>
      <w:marTop w:val="0"/>
      <w:marBottom w:val="0"/>
      <w:divBdr>
        <w:top w:val="none" w:sz="0" w:space="0" w:color="auto"/>
        <w:left w:val="none" w:sz="0" w:space="0" w:color="auto"/>
        <w:bottom w:val="none" w:sz="0" w:space="0" w:color="auto"/>
        <w:right w:val="none" w:sz="0" w:space="0" w:color="auto"/>
      </w:divBdr>
    </w:div>
    <w:div w:id="838271190">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937299433">
      <w:bodyDiv w:val="1"/>
      <w:marLeft w:val="0"/>
      <w:marRight w:val="0"/>
      <w:marTop w:val="0"/>
      <w:marBottom w:val="0"/>
      <w:divBdr>
        <w:top w:val="none" w:sz="0" w:space="0" w:color="auto"/>
        <w:left w:val="none" w:sz="0" w:space="0" w:color="auto"/>
        <w:bottom w:val="none" w:sz="0" w:space="0" w:color="auto"/>
        <w:right w:val="none" w:sz="0" w:space="0" w:color="auto"/>
      </w:divBdr>
    </w:div>
    <w:div w:id="949316629">
      <w:bodyDiv w:val="1"/>
      <w:marLeft w:val="0"/>
      <w:marRight w:val="0"/>
      <w:marTop w:val="0"/>
      <w:marBottom w:val="0"/>
      <w:divBdr>
        <w:top w:val="none" w:sz="0" w:space="0" w:color="auto"/>
        <w:left w:val="none" w:sz="0" w:space="0" w:color="auto"/>
        <w:bottom w:val="none" w:sz="0" w:space="0" w:color="auto"/>
        <w:right w:val="none" w:sz="0" w:space="0" w:color="auto"/>
      </w:divBdr>
      <w:divsChild>
        <w:div w:id="549463085">
          <w:marLeft w:val="648"/>
          <w:marRight w:val="0"/>
          <w:marTop w:val="0"/>
          <w:marBottom w:val="0"/>
          <w:divBdr>
            <w:top w:val="none" w:sz="0" w:space="0" w:color="auto"/>
            <w:left w:val="none" w:sz="0" w:space="0" w:color="auto"/>
            <w:bottom w:val="none" w:sz="0" w:space="0" w:color="auto"/>
            <w:right w:val="none" w:sz="0" w:space="0" w:color="auto"/>
          </w:divBdr>
        </w:div>
        <w:div w:id="232277014">
          <w:marLeft w:val="648"/>
          <w:marRight w:val="0"/>
          <w:marTop w:val="0"/>
          <w:marBottom w:val="0"/>
          <w:divBdr>
            <w:top w:val="none" w:sz="0" w:space="0" w:color="auto"/>
            <w:left w:val="none" w:sz="0" w:space="0" w:color="auto"/>
            <w:bottom w:val="none" w:sz="0" w:space="0" w:color="auto"/>
            <w:right w:val="none" w:sz="0" w:space="0" w:color="auto"/>
          </w:divBdr>
        </w:div>
        <w:div w:id="94861520">
          <w:marLeft w:val="1166"/>
          <w:marRight w:val="0"/>
          <w:marTop w:val="0"/>
          <w:marBottom w:val="0"/>
          <w:divBdr>
            <w:top w:val="none" w:sz="0" w:space="0" w:color="auto"/>
            <w:left w:val="none" w:sz="0" w:space="0" w:color="auto"/>
            <w:bottom w:val="none" w:sz="0" w:space="0" w:color="auto"/>
            <w:right w:val="none" w:sz="0" w:space="0" w:color="auto"/>
          </w:divBdr>
        </w:div>
        <w:div w:id="297104789">
          <w:marLeft w:val="1800"/>
          <w:marRight w:val="0"/>
          <w:marTop w:val="0"/>
          <w:marBottom w:val="0"/>
          <w:divBdr>
            <w:top w:val="none" w:sz="0" w:space="0" w:color="auto"/>
            <w:left w:val="none" w:sz="0" w:space="0" w:color="auto"/>
            <w:bottom w:val="none" w:sz="0" w:space="0" w:color="auto"/>
            <w:right w:val="none" w:sz="0" w:space="0" w:color="auto"/>
          </w:divBdr>
        </w:div>
        <w:div w:id="1808277292">
          <w:marLeft w:val="1166"/>
          <w:marRight w:val="0"/>
          <w:marTop w:val="0"/>
          <w:marBottom w:val="0"/>
          <w:divBdr>
            <w:top w:val="none" w:sz="0" w:space="0" w:color="auto"/>
            <w:left w:val="none" w:sz="0" w:space="0" w:color="auto"/>
            <w:bottom w:val="none" w:sz="0" w:space="0" w:color="auto"/>
            <w:right w:val="none" w:sz="0" w:space="0" w:color="auto"/>
          </w:divBdr>
        </w:div>
        <w:div w:id="1699311623">
          <w:marLeft w:val="648"/>
          <w:marRight w:val="0"/>
          <w:marTop w:val="0"/>
          <w:marBottom w:val="0"/>
          <w:divBdr>
            <w:top w:val="none" w:sz="0" w:space="0" w:color="auto"/>
            <w:left w:val="none" w:sz="0" w:space="0" w:color="auto"/>
            <w:bottom w:val="none" w:sz="0" w:space="0" w:color="auto"/>
            <w:right w:val="none" w:sz="0" w:space="0" w:color="auto"/>
          </w:divBdr>
        </w:div>
        <w:div w:id="1940288576">
          <w:marLeft w:val="648"/>
          <w:marRight w:val="0"/>
          <w:marTop w:val="0"/>
          <w:marBottom w:val="0"/>
          <w:divBdr>
            <w:top w:val="none" w:sz="0" w:space="0" w:color="auto"/>
            <w:left w:val="none" w:sz="0" w:space="0" w:color="auto"/>
            <w:bottom w:val="none" w:sz="0" w:space="0" w:color="auto"/>
            <w:right w:val="none" w:sz="0" w:space="0" w:color="auto"/>
          </w:divBdr>
        </w:div>
        <w:div w:id="1804617740">
          <w:marLeft w:val="648"/>
          <w:marRight w:val="0"/>
          <w:marTop w:val="0"/>
          <w:marBottom w:val="0"/>
          <w:divBdr>
            <w:top w:val="none" w:sz="0" w:space="0" w:color="auto"/>
            <w:left w:val="none" w:sz="0" w:space="0" w:color="auto"/>
            <w:bottom w:val="none" w:sz="0" w:space="0" w:color="auto"/>
            <w:right w:val="none" w:sz="0" w:space="0" w:color="auto"/>
          </w:divBdr>
        </w:div>
        <w:div w:id="1178230655">
          <w:marLeft w:val="648"/>
          <w:marRight w:val="0"/>
          <w:marTop w:val="0"/>
          <w:marBottom w:val="0"/>
          <w:divBdr>
            <w:top w:val="none" w:sz="0" w:space="0" w:color="auto"/>
            <w:left w:val="none" w:sz="0" w:space="0" w:color="auto"/>
            <w:bottom w:val="none" w:sz="0" w:space="0" w:color="auto"/>
            <w:right w:val="none" w:sz="0" w:space="0" w:color="auto"/>
          </w:divBdr>
        </w:div>
      </w:divsChild>
    </w:div>
    <w:div w:id="964508442">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067991856">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184635034">
      <w:bodyDiv w:val="1"/>
      <w:marLeft w:val="0"/>
      <w:marRight w:val="0"/>
      <w:marTop w:val="0"/>
      <w:marBottom w:val="0"/>
      <w:divBdr>
        <w:top w:val="none" w:sz="0" w:space="0" w:color="auto"/>
        <w:left w:val="none" w:sz="0" w:space="0" w:color="auto"/>
        <w:bottom w:val="none" w:sz="0" w:space="0" w:color="auto"/>
        <w:right w:val="none" w:sz="0" w:space="0" w:color="auto"/>
      </w:divBdr>
    </w:div>
    <w:div w:id="1199732937">
      <w:bodyDiv w:val="1"/>
      <w:marLeft w:val="0"/>
      <w:marRight w:val="0"/>
      <w:marTop w:val="0"/>
      <w:marBottom w:val="0"/>
      <w:divBdr>
        <w:top w:val="none" w:sz="0" w:space="0" w:color="auto"/>
        <w:left w:val="none" w:sz="0" w:space="0" w:color="auto"/>
        <w:bottom w:val="none" w:sz="0" w:space="0" w:color="auto"/>
        <w:right w:val="none" w:sz="0" w:space="0" w:color="auto"/>
      </w:divBdr>
    </w:div>
    <w:div w:id="1207715300">
      <w:bodyDiv w:val="1"/>
      <w:marLeft w:val="0"/>
      <w:marRight w:val="0"/>
      <w:marTop w:val="0"/>
      <w:marBottom w:val="0"/>
      <w:divBdr>
        <w:top w:val="none" w:sz="0" w:space="0" w:color="auto"/>
        <w:left w:val="none" w:sz="0" w:space="0" w:color="auto"/>
        <w:bottom w:val="none" w:sz="0" w:space="0" w:color="auto"/>
        <w:right w:val="none" w:sz="0" w:space="0" w:color="auto"/>
      </w:divBdr>
      <w:divsChild>
        <w:div w:id="129252103">
          <w:marLeft w:val="360"/>
          <w:marRight w:val="0"/>
          <w:marTop w:val="0"/>
          <w:marBottom w:val="120"/>
          <w:divBdr>
            <w:top w:val="none" w:sz="0" w:space="0" w:color="auto"/>
            <w:left w:val="none" w:sz="0" w:space="0" w:color="auto"/>
            <w:bottom w:val="none" w:sz="0" w:space="0" w:color="auto"/>
            <w:right w:val="none" w:sz="0" w:space="0" w:color="auto"/>
          </w:divBdr>
        </w:div>
        <w:div w:id="1195847055">
          <w:marLeft w:val="850"/>
          <w:marRight w:val="0"/>
          <w:marTop w:val="0"/>
          <w:marBottom w:val="120"/>
          <w:divBdr>
            <w:top w:val="none" w:sz="0" w:space="0" w:color="auto"/>
            <w:left w:val="none" w:sz="0" w:space="0" w:color="auto"/>
            <w:bottom w:val="none" w:sz="0" w:space="0" w:color="auto"/>
            <w:right w:val="none" w:sz="0" w:space="0" w:color="auto"/>
          </w:divBdr>
        </w:div>
        <w:div w:id="554782872">
          <w:marLeft w:val="360"/>
          <w:marRight w:val="0"/>
          <w:marTop w:val="0"/>
          <w:marBottom w:val="120"/>
          <w:divBdr>
            <w:top w:val="none" w:sz="0" w:space="0" w:color="auto"/>
            <w:left w:val="none" w:sz="0" w:space="0" w:color="auto"/>
            <w:bottom w:val="none" w:sz="0" w:space="0" w:color="auto"/>
            <w:right w:val="none" w:sz="0" w:space="0" w:color="auto"/>
          </w:divBdr>
        </w:div>
        <w:div w:id="440490476">
          <w:marLeft w:val="850"/>
          <w:marRight w:val="0"/>
          <w:marTop w:val="0"/>
          <w:marBottom w:val="120"/>
          <w:divBdr>
            <w:top w:val="none" w:sz="0" w:space="0" w:color="auto"/>
            <w:left w:val="none" w:sz="0" w:space="0" w:color="auto"/>
            <w:bottom w:val="none" w:sz="0" w:space="0" w:color="auto"/>
            <w:right w:val="none" w:sz="0" w:space="0" w:color="auto"/>
          </w:divBdr>
        </w:div>
        <w:div w:id="953438833">
          <w:marLeft w:val="850"/>
          <w:marRight w:val="0"/>
          <w:marTop w:val="0"/>
          <w:marBottom w:val="120"/>
          <w:divBdr>
            <w:top w:val="none" w:sz="0" w:space="0" w:color="auto"/>
            <w:left w:val="none" w:sz="0" w:space="0" w:color="auto"/>
            <w:bottom w:val="none" w:sz="0" w:space="0" w:color="auto"/>
            <w:right w:val="none" w:sz="0" w:space="0" w:color="auto"/>
          </w:divBdr>
        </w:div>
      </w:divsChild>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52026335">
      <w:bodyDiv w:val="1"/>
      <w:marLeft w:val="0"/>
      <w:marRight w:val="0"/>
      <w:marTop w:val="0"/>
      <w:marBottom w:val="0"/>
      <w:divBdr>
        <w:top w:val="none" w:sz="0" w:space="0" w:color="auto"/>
        <w:left w:val="none" w:sz="0" w:space="0" w:color="auto"/>
        <w:bottom w:val="none" w:sz="0" w:space="0" w:color="auto"/>
        <w:right w:val="none" w:sz="0" w:space="0" w:color="auto"/>
      </w:divBdr>
      <w:divsChild>
        <w:div w:id="1246497651">
          <w:marLeft w:val="850"/>
          <w:marRight w:val="0"/>
          <w:marTop w:val="0"/>
          <w:marBottom w:val="120"/>
          <w:divBdr>
            <w:top w:val="none" w:sz="0" w:space="0" w:color="auto"/>
            <w:left w:val="none" w:sz="0" w:space="0" w:color="auto"/>
            <w:bottom w:val="none" w:sz="0" w:space="0" w:color="auto"/>
            <w:right w:val="none" w:sz="0" w:space="0" w:color="auto"/>
          </w:divBdr>
        </w:div>
      </w:divsChild>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410421044">
      <w:bodyDiv w:val="1"/>
      <w:marLeft w:val="0"/>
      <w:marRight w:val="0"/>
      <w:marTop w:val="0"/>
      <w:marBottom w:val="0"/>
      <w:divBdr>
        <w:top w:val="none" w:sz="0" w:space="0" w:color="auto"/>
        <w:left w:val="none" w:sz="0" w:space="0" w:color="auto"/>
        <w:bottom w:val="none" w:sz="0" w:space="0" w:color="auto"/>
        <w:right w:val="none" w:sz="0" w:space="0" w:color="auto"/>
      </w:divBdr>
    </w:div>
    <w:div w:id="1476484972">
      <w:bodyDiv w:val="1"/>
      <w:marLeft w:val="0"/>
      <w:marRight w:val="0"/>
      <w:marTop w:val="0"/>
      <w:marBottom w:val="0"/>
      <w:divBdr>
        <w:top w:val="none" w:sz="0" w:space="0" w:color="auto"/>
        <w:left w:val="none" w:sz="0" w:space="0" w:color="auto"/>
        <w:bottom w:val="none" w:sz="0" w:space="0" w:color="auto"/>
        <w:right w:val="none" w:sz="0" w:space="0" w:color="auto"/>
      </w:divBdr>
    </w:div>
    <w:div w:id="1529367377">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605263753">
      <w:bodyDiv w:val="1"/>
      <w:marLeft w:val="0"/>
      <w:marRight w:val="0"/>
      <w:marTop w:val="0"/>
      <w:marBottom w:val="0"/>
      <w:divBdr>
        <w:top w:val="none" w:sz="0" w:space="0" w:color="auto"/>
        <w:left w:val="none" w:sz="0" w:space="0" w:color="auto"/>
        <w:bottom w:val="none" w:sz="0" w:space="0" w:color="auto"/>
        <w:right w:val="none" w:sz="0" w:space="0" w:color="auto"/>
      </w:divBdr>
      <w:divsChild>
        <w:div w:id="1834878762">
          <w:marLeft w:val="360"/>
          <w:marRight w:val="0"/>
          <w:marTop w:val="60"/>
          <w:marBottom w:val="120"/>
          <w:divBdr>
            <w:top w:val="none" w:sz="0" w:space="0" w:color="auto"/>
            <w:left w:val="none" w:sz="0" w:space="0" w:color="auto"/>
            <w:bottom w:val="none" w:sz="0" w:space="0" w:color="auto"/>
            <w:right w:val="none" w:sz="0" w:space="0" w:color="auto"/>
          </w:divBdr>
        </w:div>
        <w:div w:id="1098015385">
          <w:marLeft w:val="850"/>
          <w:marRight w:val="0"/>
          <w:marTop w:val="60"/>
          <w:marBottom w:val="120"/>
          <w:divBdr>
            <w:top w:val="none" w:sz="0" w:space="0" w:color="auto"/>
            <w:left w:val="none" w:sz="0" w:space="0" w:color="auto"/>
            <w:bottom w:val="none" w:sz="0" w:space="0" w:color="auto"/>
            <w:right w:val="none" w:sz="0" w:space="0" w:color="auto"/>
          </w:divBdr>
        </w:div>
        <w:div w:id="836650088">
          <w:marLeft w:val="850"/>
          <w:marRight w:val="0"/>
          <w:marTop w:val="60"/>
          <w:marBottom w:val="120"/>
          <w:divBdr>
            <w:top w:val="none" w:sz="0" w:space="0" w:color="auto"/>
            <w:left w:val="none" w:sz="0" w:space="0" w:color="auto"/>
            <w:bottom w:val="none" w:sz="0" w:space="0" w:color="auto"/>
            <w:right w:val="none" w:sz="0" w:space="0" w:color="auto"/>
          </w:divBdr>
        </w:div>
        <w:div w:id="1241328240">
          <w:marLeft w:val="360"/>
          <w:marRight w:val="0"/>
          <w:marTop w:val="60"/>
          <w:marBottom w:val="120"/>
          <w:divBdr>
            <w:top w:val="none" w:sz="0" w:space="0" w:color="auto"/>
            <w:left w:val="none" w:sz="0" w:space="0" w:color="auto"/>
            <w:bottom w:val="none" w:sz="0" w:space="0" w:color="auto"/>
            <w:right w:val="none" w:sz="0" w:space="0" w:color="auto"/>
          </w:divBdr>
        </w:div>
        <w:div w:id="367881204">
          <w:marLeft w:val="850"/>
          <w:marRight w:val="0"/>
          <w:marTop w:val="60"/>
          <w:marBottom w:val="120"/>
          <w:divBdr>
            <w:top w:val="none" w:sz="0" w:space="0" w:color="auto"/>
            <w:left w:val="none" w:sz="0" w:space="0" w:color="auto"/>
            <w:bottom w:val="none" w:sz="0" w:space="0" w:color="auto"/>
            <w:right w:val="none" w:sz="0" w:space="0" w:color="auto"/>
          </w:divBdr>
        </w:div>
        <w:div w:id="926423357">
          <w:marLeft w:val="850"/>
          <w:marRight w:val="0"/>
          <w:marTop w:val="60"/>
          <w:marBottom w:val="120"/>
          <w:divBdr>
            <w:top w:val="none" w:sz="0" w:space="0" w:color="auto"/>
            <w:left w:val="none" w:sz="0" w:space="0" w:color="auto"/>
            <w:bottom w:val="none" w:sz="0" w:space="0" w:color="auto"/>
            <w:right w:val="none" w:sz="0" w:space="0" w:color="auto"/>
          </w:divBdr>
        </w:div>
        <w:div w:id="1325278873">
          <w:marLeft w:val="850"/>
          <w:marRight w:val="0"/>
          <w:marTop w:val="60"/>
          <w:marBottom w:val="120"/>
          <w:divBdr>
            <w:top w:val="none" w:sz="0" w:space="0" w:color="auto"/>
            <w:left w:val="none" w:sz="0" w:space="0" w:color="auto"/>
            <w:bottom w:val="none" w:sz="0" w:space="0" w:color="auto"/>
            <w:right w:val="none" w:sz="0" w:space="0" w:color="auto"/>
          </w:divBdr>
        </w:div>
      </w:divsChild>
    </w:div>
    <w:div w:id="1647053372">
      <w:bodyDiv w:val="1"/>
      <w:marLeft w:val="0"/>
      <w:marRight w:val="0"/>
      <w:marTop w:val="0"/>
      <w:marBottom w:val="0"/>
      <w:divBdr>
        <w:top w:val="none" w:sz="0" w:space="0" w:color="auto"/>
        <w:left w:val="none" w:sz="0" w:space="0" w:color="auto"/>
        <w:bottom w:val="none" w:sz="0" w:space="0" w:color="auto"/>
        <w:right w:val="none" w:sz="0" w:space="0" w:color="auto"/>
      </w:divBdr>
    </w:div>
    <w:div w:id="1672639659">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702054967">
      <w:bodyDiv w:val="1"/>
      <w:marLeft w:val="0"/>
      <w:marRight w:val="0"/>
      <w:marTop w:val="0"/>
      <w:marBottom w:val="0"/>
      <w:divBdr>
        <w:top w:val="none" w:sz="0" w:space="0" w:color="auto"/>
        <w:left w:val="none" w:sz="0" w:space="0" w:color="auto"/>
        <w:bottom w:val="none" w:sz="0" w:space="0" w:color="auto"/>
        <w:right w:val="none" w:sz="0" w:space="0" w:color="auto"/>
      </w:divBdr>
    </w:div>
    <w:div w:id="1728457969">
      <w:bodyDiv w:val="1"/>
      <w:marLeft w:val="0"/>
      <w:marRight w:val="0"/>
      <w:marTop w:val="0"/>
      <w:marBottom w:val="0"/>
      <w:divBdr>
        <w:top w:val="none" w:sz="0" w:space="0" w:color="auto"/>
        <w:left w:val="none" w:sz="0" w:space="0" w:color="auto"/>
        <w:bottom w:val="none" w:sz="0" w:space="0" w:color="auto"/>
        <w:right w:val="none" w:sz="0" w:space="0" w:color="auto"/>
      </w:divBdr>
    </w:div>
    <w:div w:id="1740403414">
      <w:bodyDiv w:val="1"/>
      <w:marLeft w:val="0"/>
      <w:marRight w:val="0"/>
      <w:marTop w:val="0"/>
      <w:marBottom w:val="0"/>
      <w:divBdr>
        <w:top w:val="none" w:sz="0" w:space="0" w:color="auto"/>
        <w:left w:val="none" w:sz="0" w:space="0" w:color="auto"/>
        <w:bottom w:val="none" w:sz="0" w:space="0" w:color="auto"/>
        <w:right w:val="none" w:sz="0" w:space="0" w:color="auto"/>
      </w:divBdr>
    </w:div>
    <w:div w:id="1798141154">
      <w:bodyDiv w:val="1"/>
      <w:marLeft w:val="0"/>
      <w:marRight w:val="0"/>
      <w:marTop w:val="0"/>
      <w:marBottom w:val="0"/>
      <w:divBdr>
        <w:top w:val="none" w:sz="0" w:space="0" w:color="auto"/>
        <w:left w:val="none" w:sz="0" w:space="0" w:color="auto"/>
        <w:bottom w:val="none" w:sz="0" w:space="0" w:color="auto"/>
        <w:right w:val="none" w:sz="0" w:space="0" w:color="auto"/>
      </w:divBdr>
      <w:divsChild>
        <w:div w:id="820123548">
          <w:marLeft w:val="734"/>
          <w:marRight w:val="0"/>
          <w:marTop w:val="0"/>
          <w:marBottom w:val="0"/>
          <w:divBdr>
            <w:top w:val="none" w:sz="0" w:space="0" w:color="auto"/>
            <w:left w:val="none" w:sz="0" w:space="0" w:color="auto"/>
            <w:bottom w:val="none" w:sz="0" w:space="0" w:color="auto"/>
            <w:right w:val="none" w:sz="0" w:space="0" w:color="auto"/>
          </w:divBdr>
        </w:div>
        <w:div w:id="3749427">
          <w:marLeft w:val="1166"/>
          <w:marRight w:val="0"/>
          <w:marTop w:val="0"/>
          <w:marBottom w:val="0"/>
          <w:divBdr>
            <w:top w:val="none" w:sz="0" w:space="0" w:color="auto"/>
            <w:left w:val="none" w:sz="0" w:space="0" w:color="auto"/>
            <w:bottom w:val="none" w:sz="0" w:space="0" w:color="auto"/>
            <w:right w:val="none" w:sz="0" w:space="0" w:color="auto"/>
          </w:divBdr>
        </w:div>
        <w:div w:id="821966227">
          <w:marLeft w:val="734"/>
          <w:marRight w:val="0"/>
          <w:marTop w:val="0"/>
          <w:marBottom w:val="0"/>
          <w:divBdr>
            <w:top w:val="none" w:sz="0" w:space="0" w:color="auto"/>
            <w:left w:val="none" w:sz="0" w:space="0" w:color="auto"/>
            <w:bottom w:val="none" w:sz="0" w:space="0" w:color="auto"/>
            <w:right w:val="none" w:sz="0" w:space="0" w:color="auto"/>
          </w:divBdr>
        </w:div>
      </w:divsChild>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05018103">
      <w:bodyDiv w:val="1"/>
      <w:marLeft w:val="0"/>
      <w:marRight w:val="0"/>
      <w:marTop w:val="0"/>
      <w:marBottom w:val="0"/>
      <w:divBdr>
        <w:top w:val="none" w:sz="0" w:space="0" w:color="auto"/>
        <w:left w:val="none" w:sz="0" w:space="0" w:color="auto"/>
        <w:bottom w:val="none" w:sz="0" w:space="0" w:color="auto"/>
        <w:right w:val="none" w:sz="0" w:space="0" w:color="auto"/>
      </w:divBdr>
      <w:divsChild>
        <w:div w:id="473527671">
          <w:marLeft w:val="446"/>
          <w:marRight w:val="0"/>
          <w:marTop w:val="0"/>
          <w:marBottom w:val="60"/>
          <w:divBdr>
            <w:top w:val="none" w:sz="0" w:space="0" w:color="auto"/>
            <w:left w:val="none" w:sz="0" w:space="0" w:color="auto"/>
            <w:bottom w:val="none" w:sz="0" w:space="0" w:color="auto"/>
            <w:right w:val="none" w:sz="0" w:space="0" w:color="auto"/>
          </w:divBdr>
        </w:div>
        <w:div w:id="82655324">
          <w:marLeft w:val="1166"/>
          <w:marRight w:val="0"/>
          <w:marTop w:val="0"/>
          <w:marBottom w:val="60"/>
          <w:divBdr>
            <w:top w:val="none" w:sz="0" w:space="0" w:color="auto"/>
            <w:left w:val="none" w:sz="0" w:space="0" w:color="auto"/>
            <w:bottom w:val="none" w:sz="0" w:space="0" w:color="auto"/>
            <w:right w:val="none" w:sz="0" w:space="0" w:color="auto"/>
          </w:divBdr>
        </w:div>
        <w:div w:id="2060206396">
          <w:marLeft w:val="1166"/>
          <w:marRight w:val="0"/>
          <w:marTop w:val="0"/>
          <w:marBottom w:val="60"/>
          <w:divBdr>
            <w:top w:val="none" w:sz="0" w:space="0" w:color="auto"/>
            <w:left w:val="none" w:sz="0" w:space="0" w:color="auto"/>
            <w:bottom w:val="none" w:sz="0" w:space="0" w:color="auto"/>
            <w:right w:val="none" w:sz="0" w:space="0" w:color="auto"/>
          </w:divBdr>
        </w:div>
        <w:div w:id="225456385">
          <w:marLeft w:val="1166"/>
          <w:marRight w:val="0"/>
          <w:marTop w:val="0"/>
          <w:marBottom w:val="60"/>
          <w:divBdr>
            <w:top w:val="none" w:sz="0" w:space="0" w:color="auto"/>
            <w:left w:val="none" w:sz="0" w:space="0" w:color="auto"/>
            <w:bottom w:val="none" w:sz="0" w:space="0" w:color="auto"/>
            <w:right w:val="none" w:sz="0" w:space="0" w:color="auto"/>
          </w:divBdr>
        </w:div>
        <w:div w:id="781072538">
          <w:marLeft w:val="1886"/>
          <w:marRight w:val="0"/>
          <w:marTop w:val="0"/>
          <w:marBottom w:val="60"/>
          <w:divBdr>
            <w:top w:val="none" w:sz="0" w:space="0" w:color="auto"/>
            <w:left w:val="none" w:sz="0" w:space="0" w:color="auto"/>
            <w:bottom w:val="none" w:sz="0" w:space="0" w:color="auto"/>
            <w:right w:val="none" w:sz="0" w:space="0" w:color="auto"/>
          </w:divBdr>
        </w:div>
        <w:div w:id="1336689414">
          <w:marLeft w:val="446"/>
          <w:marRight w:val="0"/>
          <w:marTop w:val="0"/>
          <w:marBottom w:val="60"/>
          <w:divBdr>
            <w:top w:val="none" w:sz="0" w:space="0" w:color="auto"/>
            <w:left w:val="none" w:sz="0" w:space="0" w:color="auto"/>
            <w:bottom w:val="none" w:sz="0" w:space="0" w:color="auto"/>
            <w:right w:val="none" w:sz="0" w:space="0" w:color="auto"/>
          </w:divBdr>
        </w:div>
        <w:div w:id="132139089">
          <w:marLeft w:val="1166"/>
          <w:marRight w:val="0"/>
          <w:marTop w:val="0"/>
          <w:marBottom w:val="60"/>
          <w:divBdr>
            <w:top w:val="none" w:sz="0" w:space="0" w:color="auto"/>
            <w:left w:val="none" w:sz="0" w:space="0" w:color="auto"/>
            <w:bottom w:val="none" w:sz="0" w:space="0" w:color="auto"/>
            <w:right w:val="none" w:sz="0" w:space="0" w:color="auto"/>
          </w:divBdr>
        </w:div>
        <w:div w:id="704520978">
          <w:marLeft w:val="1166"/>
          <w:marRight w:val="0"/>
          <w:marTop w:val="0"/>
          <w:marBottom w:val="60"/>
          <w:divBdr>
            <w:top w:val="none" w:sz="0" w:space="0" w:color="auto"/>
            <w:left w:val="none" w:sz="0" w:space="0" w:color="auto"/>
            <w:bottom w:val="none" w:sz="0" w:space="0" w:color="auto"/>
            <w:right w:val="none" w:sz="0" w:space="0" w:color="auto"/>
          </w:divBdr>
        </w:div>
        <w:div w:id="115179060">
          <w:marLeft w:val="446"/>
          <w:marRight w:val="0"/>
          <w:marTop w:val="0"/>
          <w:marBottom w:val="120"/>
          <w:divBdr>
            <w:top w:val="none" w:sz="0" w:space="0" w:color="auto"/>
            <w:left w:val="none" w:sz="0" w:space="0" w:color="auto"/>
            <w:bottom w:val="none" w:sz="0" w:space="0" w:color="auto"/>
            <w:right w:val="none" w:sz="0" w:space="0" w:color="auto"/>
          </w:divBdr>
        </w:div>
        <w:div w:id="824665228">
          <w:marLeft w:val="1166"/>
          <w:marRight w:val="0"/>
          <w:marTop w:val="0"/>
          <w:marBottom w:val="120"/>
          <w:divBdr>
            <w:top w:val="none" w:sz="0" w:space="0" w:color="auto"/>
            <w:left w:val="none" w:sz="0" w:space="0" w:color="auto"/>
            <w:bottom w:val="none" w:sz="0" w:space="0" w:color="auto"/>
            <w:right w:val="none" w:sz="0" w:space="0" w:color="auto"/>
          </w:divBdr>
        </w:div>
      </w:divsChild>
    </w:div>
    <w:div w:id="1928341423">
      <w:bodyDiv w:val="1"/>
      <w:marLeft w:val="0"/>
      <w:marRight w:val="0"/>
      <w:marTop w:val="0"/>
      <w:marBottom w:val="0"/>
      <w:divBdr>
        <w:top w:val="none" w:sz="0" w:space="0" w:color="auto"/>
        <w:left w:val="none" w:sz="0" w:space="0" w:color="auto"/>
        <w:bottom w:val="none" w:sz="0" w:space="0" w:color="auto"/>
        <w:right w:val="none" w:sz="0" w:space="0" w:color="auto"/>
      </w:divBdr>
    </w:div>
    <w:div w:id="1954089824">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 w:id="2002659293">
      <w:bodyDiv w:val="1"/>
      <w:marLeft w:val="0"/>
      <w:marRight w:val="0"/>
      <w:marTop w:val="0"/>
      <w:marBottom w:val="0"/>
      <w:divBdr>
        <w:top w:val="none" w:sz="0" w:space="0" w:color="auto"/>
        <w:left w:val="none" w:sz="0" w:space="0" w:color="auto"/>
        <w:bottom w:val="none" w:sz="0" w:space="0" w:color="auto"/>
        <w:right w:val="none" w:sz="0" w:space="0" w:color="auto"/>
      </w:divBdr>
      <w:divsChild>
        <w:div w:id="922033495">
          <w:marLeft w:val="360"/>
          <w:marRight w:val="0"/>
          <w:marTop w:val="120"/>
          <w:marBottom w:val="120"/>
          <w:divBdr>
            <w:top w:val="none" w:sz="0" w:space="0" w:color="auto"/>
            <w:left w:val="none" w:sz="0" w:space="0" w:color="auto"/>
            <w:bottom w:val="none" w:sz="0" w:space="0" w:color="auto"/>
            <w:right w:val="none" w:sz="0" w:space="0" w:color="auto"/>
          </w:divBdr>
        </w:div>
        <w:div w:id="1846289482">
          <w:marLeft w:val="850"/>
          <w:marRight w:val="0"/>
          <w:marTop w:val="120"/>
          <w:marBottom w:val="120"/>
          <w:divBdr>
            <w:top w:val="none" w:sz="0" w:space="0" w:color="auto"/>
            <w:left w:val="none" w:sz="0" w:space="0" w:color="auto"/>
            <w:bottom w:val="none" w:sz="0" w:space="0" w:color="auto"/>
            <w:right w:val="none" w:sz="0" w:space="0" w:color="auto"/>
          </w:divBdr>
        </w:div>
        <w:div w:id="1941064525">
          <w:marLeft w:val="1771"/>
          <w:marRight w:val="0"/>
          <w:marTop w:val="120"/>
          <w:marBottom w:val="120"/>
          <w:divBdr>
            <w:top w:val="none" w:sz="0" w:space="0" w:color="auto"/>
            <w:left w:val="none" w:sz="0" w:space="0" w:color="auto"/>
            <w:bottom w:val="none" w:sz="0" w:space="0" w:color="auto"/>
            <w:right w:val="none" w:sz="0" w:space="0" w:color="auto"/>
          </w:divBdr>
        </w:div>
      </w:divsChild>
    </w:div>
    <w:div w:id="2028604422">
      <w:bodyDiv w:val="1"/>
      <w:marLeft w:val="0"/>
      <w:marRight w:val="0"/>
      <w:marTop w:val="0"/>
      <w:marBottom w:val="0"/>
      <w:divBdr>
        <w:top w:val="none" w:sz="0" w:space="0" w:color="auto"/>
        <w:left w:val="none" w:sz="0" w:space="0" w:color="auto"/>
        <w:bottom w:val="none" w:sz="0" w:space="0" w:color="auto"/>
        <w:right w:val="none" w:sz="0" w:space="0" w:color="auto"/>
      </w:divBdr>
      <w:divsChild>
        <w:div w:id="1344166051">
          <w:marLeft w:val="1109"/>
          <w:marRight w:val="0"/>
          <w:marTop w:val="0"/>
          <w:marBottom w:val="120"/>
          <w:divBdr>
            <w:top w:val="none" w:sz="0" w:space="0" w:color="auto"/>
            <w:left w:val="none" w:sz="0" w:space="0" w:color="auto"/>
            <w:bottom w:val="none" w:sz="0" w:space="0" w:color="auto"/>
            <w:right w:val="none" w:sz="0" w:space="0" w:color="auto"/>
          </w:divBdr>
        </w:div>
        <w:div w:id="400837098">
          <w:marLeft w:val="1109"/>
          <w:marRight w:val="0"/>
          <w:marTop w:val="0"/>
          <w:marBottom w:val="120"/>
          <w:divBdr>
            <w:top w:val="none" w:sz="0" w:space="0" w:color="auto"/>
            <w:left w:val="none" w:sz="0" w:space="0" w:color="auto"/>
            <w:bottom w:val="none" w:sz="0" w:space="0" w:color="auto"/>
            <w:right w:val="none" w:sz="0" w:space="0" w:color="auto"/>
          </w:divBdr>
        </w:div>
        <w:div w:id="75984633">
          <w:marLeft w:val="1598"/>
          <w:marRight w:val="0"/>
          <w:marTop w:val="0"/>
          <w:marBottom w:val="120"/>
          <w:divBdr>
            <w:top w:val="none" w:sz="0" w:space="0" w:color="auto"/>
            <w:left w:val="none" w:sz="0" w:space="0" w:color="auto"/>
            <w:bottom w:val="none" w:sz="0" w:space="0" w:color="auto"/>
            <w:right w:val="none" w:sz="0" w:space="0" w:color="auto"/>
          </w:divBdr>
        </w:div>
        <w:div w:id="852915600">
          <w:marLeft w:val="2520"/>
          <w:marRight w:val="0"/>
          <w:marTop w:val="0"/>
          <w:marBottom w:val="120"/>
          <w:divBdr>
            <w:top w:val="none" w:sz="0" w:space="0" w:color="auto"/>
            <w:left w:val="none" w:sz="0" w:space="0" w:color="auto"/>
            <w:bottom w:val="none" w:sz="0" w:space="0" w:color="auto"/>
            <w:right w:val="none" w:sz="0" w:space="0" w:color="auto"/>
          </w:divBdr>
        </w:div>
        <w:div w:id="1049914857">
          <w:marLeft w:val="2520"/>
          <w:marRight w:val="0"/>
          <w:marTop w:val="0"/>
          <w:marBottom w:val="120"/>
          <w:divBdr>
            <w:top w:val="none" w:sz="0" w:space="0" w:color="auto"/>
            <w:left w:val="none" w:sz="0" w:space="0" w:color="auto"/>
            <w:bottom w:val="none" w:sz="0" w:space="0" w:color="auto"/>
            <w:right w:val="none" w:sz="0" w:space="0" w:color="auto"/>
          </w:divBdr>
        </w:div>
        <w:div w:id="1948612040">
          <w:marLeft w:val="1598"/>
          <w:marRight w:val="0"/>
          <w:marTop w:val="0"/>
          <w:marBottom w:val="120"/>
          <w:divBdr>
            <w:top w:val="none" w:sz="0" w:space="0" w:color="auto"/>
            <w:left w:val="none" w:sz="0" w:space="0" w:color="auto"/>
            <w:bottom w:val="none" w:sz="0" w:space="0" w:color="auto"/>
            <w:right w:val="none" w:sz="0" w:space="0" w:color="auto"/>
          </w:divBdr>
        </w:div>
        <w:div w:id="1284537161">
          <w:marLeft w:val="2520"/>
          <w:marRight w:val="0"/>
          <w:marTop w:val="0"/>
          <w:marBottom w:val="120"/>
          <w:divBdr>
            <w:top w:val="none" w:sz="0" w:space="0" w:color="auto"/>
            <w:left w:val="none" w:sz="0" w:space="0" w:color="auto"/>
            <w:bottom w:val="none" w:sz="0" w:space="0" w:color="auto"/>
            <w:right w:val="none" w:sz="0" w:space="0" w:color="auto"/>
          </w:divBdr>
        </w:div>
        <w:div w:id="664631257">
          <w:marLeft w:val="2520"/>
          <w:marRight w:val="0"/>
          <w:marTop w:val="0"/>
          <w:marBottom w:val="120"/>
          <w:divBdr>
            <w:top w:val="none" w:sz="0" w:space="0" w:color="auto"/>
            <w:left w:val="none" w:sz="0" w:space="0" w:color="auto"/>
            <w:bottom w:val="none" w:sz="0" w:space="0" w:color="auto"/>
            <w:right w:val="none" w:sz="0" w:space="0" w:color="auto"/>
          </w:divBdr>
        </w:div>
        <w:div w:id="1781491813">
          <w:marLeft w:val="2520"/>
          <w:marRight w:val="0"/>
          <w:marTop w:val="0"/>
          <w:marBottom w:val="120"/>
          <w:divBdr>
            <w:top w:val="none" w:sz="0" w:space="0" w:color="auto"/>
            <w:left w:val="none" w:sz="0" w:space="0" w:color="auto"/>
            <w:bottom w:val="none" w:sz="0" w:space="0" w:color="auto"/>
            <w:right w:val="none" w:sz="0" w:space="0" w:color="auto"/>
          </w:divBdr>
        </w:div>
        <w:div w:id="245459316">
          <w:marLeft w:val="3024"/>
          <w:marRight w:val="0"/>
          <w:marTop w:val="0"/>
          <w:marBottom w:val="120"/>
          <w:divBdr>
            <w:top w:val="none" w:sz="0" w:space="0" w:color="auto"/>
            <w:left w:val="none" w:sz="0" w:space="0" w:color="auto"/>
            <w:bottom w:val="none" w:sz="0" w:space="0" w:color="auto"/>
            <w:right w:val="none" w:sz="0" w:space="0" w:color="auto"/>
          </w:divBdr>
        </w:div>
        <w:div w:id="1125541111">
          <w:marLeft w:val="3024"/>
          <w:marRight w:val="0"/>
          <w:marTop w:val="0"/>
          <w:marBottom w:val="120"/>
          <w:divBdr>
            <w:top w:val="none" w:sz="0" w:space="0" w:color="auto"/>
            <w:left w:val="none" w:sz="0" w:space="0" w:color="auto"/>
            <w:bottom w:val="none" w:sz="0" w:space="0" w:color="auto"/>
            <w:right w:val="none" w:sz="0" w:space="0" w:color="auto"/>
          </w:divBdr>
        </w:div>
        <w:div w:id="1907571313">
          <w:marLeft w:val="1598"/>
          <w:marRight w:val="0"/>
          <w:marTop w:val="0"/>
          <w:marBottom w:val="120"/>
          <w:divBdr>
            <w:top w:val="none" w:sz="0" w:space="0" w:color="auto"/>
            <w:left w:val="none" w:sz="0" w:space="0" w:color="auto"/>
            <w:bottom w:val="none" w:sz="0" w:space="0" w:color="auto"/>
            <w:right w:val="none" w:sz="0" w:space="0" w:color="auto"/>
          </w:divBdr>
        </w:div>
        <w:div w:id="390930546">
          <w:marLeft w:val="2520"/>
          <w:marRight w:val="0"/>
          <w:marTop w:val="0"/>
          <w:marBottom w:val="120"/>
          <w:divBdr>
            <w:top w:val="none" w:sz="0" w:space="0" w:color="auto"/>
            <w:left w:val="none" w:sz="0" w:space="0" w:color="auto"/>
            <w:bottom w:val="none" w:sz="0" w:space="0" w:color="auto"/>
            <w:right w:val="none" w:sz="0" w:space="0" w:color="auto"/>
          </w:divBdr>
        </w:div>
        <w:div w:id="379597869">
          <w:marLeft w:val="2520"/>
          <w:marRight w:val="0"/>
          <w:marTop w:val="0"/>
          <w:marBottom w:val="120"/>
          <w:divBdr>
            <w:top w:val="none" w:sz="0" w:space="0" w:color="auto"/>
            <w:left w:val="none" w:sz="0" w:space="0" w:color="auto"/>
            <w:bottom w:val="none" w:sz="0" w:space="0" w:color="auto"/>
            <w:right w:val="none" w:sz="0" w:space="0" w:color="auto"/>
          </w:divBdr>
        </w:div>
        <w:div w:id="420492745">
          <w:marLeft w:val="3024"/>
          <w:marRight w:val="0"/>
          <w:marTop w:val="0"/>
          <w:marBottom w:val="120"/>
          <w:divBdr>
            <w:top w:val="none" w:sz="0" w:space="0" w:color="auto"/>
            <w:left w:val="none" w:sz="0" w:space="0" w:color="auto"/>
            <w:bottom w:val="none" w:sz="0" w:space="0" w:color="auto"/>
            <w:right w:val="none" w:sz="0" w:space="0" w:color="auto"/>
          </w:divBdr>
        </w:div>
      </w:divsChild>
    </w:div>
    <w:div w:id="2093770081">
      <w:bodyDiv w:val="1"/>
      <w:marLeft w:val="0"/>
      <w:marRight w:val="0"/>
      <w:marTop w:val="0"/>
      <w:marBottom w:val="0"/>
      <w:divBdr>
        <w:top w:val="none" w:sz="0" w:space="0" w:color="auto"/>
        <w:left w:val="none" w:sz="0" w:space="0" w:color="auto"/>
        <w:bottom w:val="none" w:sz="0" w:space="0" w:color="auto"/>
        <w:right w:val="none" w:sz="0" w:space="0" w:color="auto"/>
      </w:divBdr>
      <w:divsChild>
        <w:div w:id="1790850849">
          <w:marLeft w:val="360"/>
          <w:marRight w:val="0"/>
          <w:marTop w:val="0"/>
          <w:marBottom w:val="120"/>
          <w:divBdr>
            <w:top w:val="none" w:sz="0" w:space="0" w:color="auto"/>
            <w:left w:val="none" w:sz="0" w:space="0" w:color="auto"/>
            <w:bottom w:val="none" w:sz="0" w:space="0" w:color="auto"/>
            <w:right w:val="none" w:sz="0" w:space="0" w:color="auto"/>
          </w:divBdr>
        </w:div>
        <w:div w:id="94134198">
          <w:marLeft w:val="850"/>
          <w:marRight w:val="0"/>
          <w:marTop w:val="0"/>
          <w:marBottom w:val="120"/>
          <w:divBdr>
            <w:top w:val="none" w:sz="0" w:space="0" w:color="auto"/>
            <w:left w:val="none" w:sz="0" w:space="0" w:color="auto"/>
            <w:bottom w:val="none" w:sz="0" w:space="0" w:color="auto"/>
            <w:right w:val="none" w:sz="0" w:space="0" w:color="auto"/>
          </w:divBdr>
        </w:div>
        <w:div w:id="1263953855">
          <w:marLeft w:val="1771"/>
          <w:marRight w:val="0"/>
          <w:marTop w:val="0"/>
          <w:marBottom w:val="120"/>
          <w:divBdr>
            <w:top w:val="none" w:sz="0" w:space="0" w:color="auto"/>
            <w:left w:val="none" w:sz="0" w:space="0" w:color="auto"/>
            <w:bottom w:val="none" w:sz="0" w:space="0" w:color="auto"/>
            <w:right w:val="none" w:sz="0" w:space="0" w:color="auto"/>
          </w:divBdr>
        </w:div>
        <w:div w:id="1436289432">
          <w:marLeft w:val="850"/>
          <w:marRight w:val="0"/>
          <w:marTop w:val="0"/>
          <w:marBottom w:val="120"/>
          <w:divBdr>
            <w:top w:val="none" w:sz="0" w:space="0" w:color="auto"/>
            <w:left w:val="none" w:sz="0" w:space="0" w:color="auto"/>
            <w:bottom w:val="none" w:sz="0" w:space="0" w:color="auto"/>
            <w:right w:val="none" w:sz="0" w:space="0" w:color="auto"/>
          </w:divBdr>
        </w:div>
        <w:div w:id="210071375">
          <w:marLeft w:val="1771"/>
          <w:marRight w:val="0"/>
          <w:marTop w:val="0"/>
          <w:marBottom w:val="120"/>
          <w:divBdr>
            <w:top w:val="none" w:sz="0" w:space="0" w:color="auto"/>
            <w:left w:val="none" w:sz="0" w:space="0" w:color="auto"/>
            <w:bottom w:val="none" w:sz="0" w:space="0" w:color="auto"/>
            <w:right w:val="none" w:sz="0" w:space="0" w:color="auto"/>
          </w:divBdr>
        </w:div>
        <w:div w:id="1122697518">
          <w:marLeft w:val="850"/>
          <w:marRight w:val="0"/>
          <w:marTop w:val="0"/>
          <w:marBottom w:val="120"/>
          <w:divBdr>
            <w:top w:val="none" w:sz="0" w:space="0" w:color="auto"/>
            <w:left w:val="none" w:sz="0" w:space="0" w:color="auto"/>
            <w:bottom w:val="none" w:sz="0" w:space="0" w:color="auto"/>
            <w:right w:val="none" w:sz="0" w:space="0" w:color="auto"/>
          </w:divBdr>
        </w:div>
        <w:div w:id="225073158">
          <w:marLeft w:val="850"/>
          <w:marRight w:val="0"/>
          <w:marTop w:val="0"/>
          <w:marBottom w:val="120"/>
          <w:divBdr>
            <w:top w:val="none" w:sz="0" w:space="0" w:color="auto"/>
            <w:left w:val="none" w:sz="0" w:space="0" w:color="auto"/>
            <w:bottom w:val="none" w:sz="0" w:space="0" w:color="auto"/>
            <w:right w:val="none" w:sz="0" w:space="0" w:color="auto"/>
          </w:divBdr>
        </w:div>
        <w:div w:id="1242788149">
          <w:marLeft w:val="1771"/>
          <w:marRight w:val="0"/>
          <w:marTop w:val="0"/>
          <w:marBottom w:val="120"/>
          <w:divBdr>
            <w:top w:val="none" w:sz="0" w:space="0" w:color="auto"/>
            <w:left w:val="none" w:sz="0" w:space="0" w:color="auto"/>
            <w:bottom w:val="none" w:sz="0" w:space="0" w:color="auto"/>
            <w:right w:val="none" w:sz="0" w:space="0" w:color="auto"/>
          </w:divBdr>
        </w:div>
        <w:div w:id="923684245">
          <w:marLeft w:val="1771"/>
          <w:marRight w:val="0"/>
          <w:marTop w:val="0"/>
          <w:marBottom w:val="120"/>
          <w:divBdr>
            <w:top w:val="none" w:sz="0" w:space="0" w:color="auto"/>
            <w:left w:val="none" w:sz="0" w:space="0" w:color="auto"/>
            <w:bottom w:val="none" w:sz="0" w:space="0" w:color="auto"/>
            <w:right w:val="none" w:sz="0" w:space="0" w:color="auto"/>
          </w:divBdr>
        </w:div>
      </w:divsChild>
    </w:div>
    <w:div w:id="2102482147">
      <w:bodyDiv w:val="1"/>
      <w:marLeft w:val="0"/>
      <w:marRight w:val="0"/>
      <w:marTop w:val="0"/>
      <w:marBottom w:val="0"/>
      <w:divBdr>
        <w:top w:val="none" w:sz="0" w:space="0" w:color="auto"/>
        <w:left w:val="none" w:sz="0" w:space="0" w:color="auto"/>
        <w:bottom w:val="none" w:sz="0" w:space="0" w:color="auto"/>
        <w:right w:val="none" w:sz="0" w:space="0" w:color="auto"/>
      </w:divBdr>
      <w:divsChild>
        <w:div w:id="1381124451">
          <w:marLeft w:val="446"/>
          <w:marRight w:val="0"/>
          <w:marTop w:val="0"/>
          <w:marBottom w:val="120"/>
          <w:divBdr>
            <w:top w:val="none" w:sz="0" w:space="0" w:color="auto"/>
            <w:left w:val="none" w:sz="0" w:space="0" w:color="auto"/>
            <w:bottom w:val="none" w:sz="0" w:space="0" w:color="auto"/>
            <w:right w:val="none" w:sz="0" w:space="0" w:color="auto"/>
          </w:divBdr>
        </w:div>
        <w:div w:id="107357620">
          <w:marLeft w:val="1166"/>
          <w:marRight w:val="0"/>
          <w:marTop w:val="0"/>
          <w:marBottom w:val="120"/>
          <w:divBdr>
            <w:top w:val="none" w:sz="0" w:space="0" w:color="auto"/>
            <w:left w:val="none" w:sz="0" w:space="0" w:color="auto"/>
            <w:bottom w:val="none" w:sz="0" w:space="0" w:color="auto"/>
            <w:right w:val="none" w:sz="0" w:space="0" w:color="auto"/>
          </w:divBdr>
        </w:div>
        <w:div w:id="530723003">
          <w:marLeft w:val="446"/>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5.emf"/><Relationship Id="rId21" Type="http://schemas.openxmlformats.org/officeDocument/2006/relationships/image" Target="media/image10.emf"/><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image" Target="media/image1.emf"/><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D627ED-5ECB-4287-A907-7A03DB4CA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3.xml><?xml version="1.0" encoding="utf-8"?>
<ds:datastoreItem xmlns:ds="http://schemas.openxmlformats.org/officeDocument/2006/customXml" ds:itemID="{2E538A2C-C909-4C6D-8D48-6631B3996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13754</TotalTime>
  <Pages>39</Pages>
  <Words>15816</Words>
  <Characters>90153</Characters>
  <Application>Microsoft Office Word</Application>
  <DocSecurity>0</DocSecurity>
  <Lines>751</Lines>
  <Paragraphs>211</Paragraphs>
  <ScaleCrop>false</ScaleCrop>
  <Company/>
  <LinksUpToDate>false</LinksUpToDate>
  <CharactersWithSpaces>105758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应祚龙</cp:lastModifiedBy>
  <cp:revision>703</cp:revision>
  <dcterms:created xsi:type="dcterms:W3CDTF">2024-04-05T01:26:00Z</dcterms:created>
  <dcterms:modified xsi:type="dcterms:W3CDTF">2024-09-30T09:36:00Z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文稿deadline">
    <vt:lpwstr/>
  </property>
</Properties>
</file>