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52B3E11E" w:rsidR="007B3457" w:rsidRDefault="00000000">
            <w:pPr>
              <w:pStyle w:val="ZA"/>
              <w:framePr w:w="0" w:hRule="auto" w:wrap="auto" w:vAnchor="margin" w:hAnchor="text" w:yAlign="inline"/>
            </w:pPr>
            <w:r>
              <w:rPr>
                <w:sz w:val="64"/>
              </w:rPr>
              <w:t xml:space="preserve">3GPP TS 29.175 </w:t>
            </w:r>
            <w:r>
              <w:t>V</w:t>
            </w:r>
            <w:r w:rsidR="00EA4AD2">
              <w:t>18</w:t>
            </w:r>
            <w:r>
              <w:t>.</w:t>
            </w:r>
            <w:r w:rsidR="00187AA3">
              <w:rPr>
                <w:rFonts w:eastAsiaTheme="minorEastAsia" w:hint="eastAsia"/>
                <w:lang w:eastAsia="zh-CN"/>
              </w:rPr>
              <w:t>3</w:t>
            </w:r>
            <w:r>
              <w:t xml:space="preserve">.0 </w:t>
            </w:r>
            <w:r>
              <w:rPr>
                <w:sz w:val="32"/>
              </w:rPr>
              <w:t>(202</w:t>
            </w:r>
            <w:r w:rsidR="00B50941">
              <w:rPr>
                <w:sz w:val="32"/>
              </w:rPr>
              <w:t>4</w:t>
            </w:r>
            <w:r>
              <w:rPr>
                <w:sz w:val="32"/>
              </w:rPr>
              <w:t>-</w:t>
            </w:r>
            <w:r w:rsidR="005F6A3E">
              <w:rPr>
                <w:rFonts w:eastAsiaTheme="minorEastAsia" w:hint="eastAsia"/>
                <w:sz w:val="32"/>
                <w:lang w:eastAsia="zh-CN"/>
              </w:rPr>
              <w:t>12</w:t>
            </w:r>
            <w:r>
              <w:rPr>
                <w:sz w:val="32"/>
              </w:rPr>
              <w:t>)</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pt;height:62.8pt" o:ole="">
                  <v:imagedata r:id="rId9" o:title=""/>
                </v:shape>
                <o:OLEObject Type="Embed" ProgID="Word.Picture.8" ShapeID="_x0000_i1025" DrawAspect="Content" ObjectID="_1794383301" r:id="rId10"/>
              </w:object>
            </w:r>
          </w:p>
        </w:tc>
        <w:tc>
          <w:tcPr>
            <w:tcW w:w="5540" w:type="dxa"/>
            <w:shd w:val="clear" w:color="auto" w:fill="auto"/>
          </w:tcPr>
          <w:p w14:paraId="33E32498" w14:textId="77777777" w:rsidR="007B3457" w:rsidRDefault="000A1385">
            <w:pPr>
              <w:jc w:val="right"/>
            </w:pPr>
            <w:bookmarkStart w:id="3" w:name="logos"/>
            <w:r>
              <w:pict w14:anchorId="73A98D87">
                <v:shape id="_x0000_i1026" type="#_x0000_t75" style="width:127.3pt;height:74.6pt">
                  <v:imagedata r:id="rId11" o:title="3GPP-logo_web"/>
                </v:shape>
              </w:pict>
            </w:r>
            <w:bookmarkEnd w:id="3"/>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256D2972" w:rsidR="007B3457" w:rsidRDefault="00000000">
            <w:pPr>
              <w:pStyle w:val="FP"/>
              <w:jc w:val="center"/>
              <w:rPr>
                <w:sz w:val="18"/>
              </w:rPr>
            </w:pPr>
            <w:r>
              <w:rPr>
                <w:sz w:val="18"/>
              </w:rPr>
              <w:t>© 202</w:t>
            </w:r>
            <w:r w:rsidR="00B50941">
              <w:rPr>
                <w:sz w:val="18"/>
              </w:rPr>
              <w:t>4</w:t>
            </w:r>
            <w:r>
              <w:rPr>
                <w:sz w:val="18"/>
              </w:rPr>
              <w:t>,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1C353024" w14:textId="7E0B9A9D" w:rsidR="004A5E40" w:rsidRDefault="00000000">
      <w:pPr>
        <w:pStyle w:val="TOC1"/>
        <w:rPr>
          <w:rFonts w:asciiTheme="minorHAnsi" w:eastAsiaTheme="minorEastAsia" w:hAnsiTheme="minorHAnsi" w:cstheme="minorBidi"/>
          <w:noProof/>
          <w:kern w:val="2"/>
          <w:szCs w:val="22"/>
          <w:lang w:val="en-US" w:eastAsia="zh-CN"/>
          <w14:ligatures w14:val="standardContextual"/>
        </w:rPr>
      </w:pPr>
      <w:r>
        <w:fldChar w:fldCharType="begin"/>
      </w:r>
      <w:r>
        <w:instrText xml:space="preserve"> TOC \o "1-9" </w:instrText>
      </w:r>
      <w:r>
        <w:fldChar w:fldCharType="separate"/>
      </w:r>
      <w:r w:rsidR="004A5E40">
        <w:rPr>
          <w:noProof/>
        </w:rPr>
        <w:t>Foreword</w:t>
      </w:r>
      <w:r w:rsidR="004A5E40">
        <w:rPr>
          <w:noProof/>
        </w:rPr>
        <w:tab/>
      </w:r>
      <w:r w:rsidR="004A5E40">
        <w:rPr>
          <w:noProof/>
        </w:rPr>
        <w:fldChar w:fldCharType="begin"/>
      </w:r>
      <w:r w:rsidR="004A5E40">
        <w:rPr>
          <w:noProof/>
        </w:rPr>
        <w:instrText xml:space="preserve"> PAGEREF _Toc183615938 \h </w:instrText>
      </w:r>
      <w:r w:rsidR="004A5E40">
        <w:rPr>
          <w:noProof/>
        </w:rPr>
      </w:r>
      <w:r w:rsidR="004A5E40">
        <w:rPr>
          <w:noProof/>
        </w:rPr>
        <w:fldChar w:fldCharType="separate"/>
      </w:r>
      <w:r w:rsidR="004A5E40">
        <w:rPr>
          <w:noProof/>
        </w:rPr>
        <w:t>8</w:t>
      </w:r>
      <w:r w:rsidR="004A5E40">
        <w:rPr>
          <w:noProof/>
        </w:rPr>
        <w:fldChar w:fldCharType="end"/>
      </w:r>
    </w:p>
    <w:p w14:paraId="3F849764" w14:textId="13E06889" w:rsidR="004A5E40" w:rsidRDefault="004A5E40">
      <w:pPr>
        <w:pStyle w:val="TOC1"/>
        <w:rPr>
          <w:rFonts w:asciiTheme="minorHAnsi" w:eastAsiaTheme="minorEastAsia" w:hAnsiTheme="minorHAnsi" w:cstheme="minorBidi"/>
          <w:noProof/>
          <w:kern w:val="2"/>
          <w:szCs w:val="22"/>
          <w:lang w:val="en-US" w:eastAsia="zh-CN"/>
          <w14:ligatures w14:val="standardContextual"/>
        </w:rPr>
      </w:pPr>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_Toc183615939 \h </w:instrText>
      </w:r>
      <w:r>
        <w:rPr>
          <w:noProof/>
        </w:rPr>
      </w:r>
      <w:r>
        <w:rPr>
          <w:noProof/>
        </w:rPr>
        <w:fldChar w:fldCharType="separate"/>
      </w:r>
      <w:r>
        <w:rPr>
          <w:noProof/>
        </w:rPr>
        <w:t>10</w:t>
      </w:r>
      <w:r>
        <w:rPr>
          <w:noProof/>
        </w:rPr>
        <w:fldChar w:fldCharType="end"/>
      </w:r>
    </w:p>
    <w:p w14:paraId="5CB0A7A6" w14:textId="63D9701E" w:rsidR="004A5E40" w:rsidRDefault="004A5E40">
      <w:pPr>
        <w:pStyle w:val="TOC1"/>
        <w:rPr>
          <w:rFonts w:asciiTheme="minorHAnsi" w:eastAsiaTheme="minorEastAsia" w:hAnsiTheme="minorHAnsi" w:cstheme="minorBidi"/>
          <w:noProof/>
          <w:kern w:val="2"/>
          <w:szCs w:val="22"/>
          <w:lang w:val="en-US" w:eastAsia="zh-CN"/>
          <w14:ligatures w14:val="standardContextual"/>
        </w:rPr>
      </w:pPr>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_Toc183615940 \h </w:instrText>
      </w:r>
      <w:r>
        <w:rPr>
          <w:noProof/>
        </w:rPr>
      </w:r>
      <w:r>
        <w:rPr>
          <w:noProof/>
        </w:rPr>
        <w:fldChar w:fldCharType="separate"/>
      </w:r>
      <w:r>
        <w:rPr>
          <w:noProof/>
        </w:rPr>
        <w:t>10</w:t>
      </w:r>
      <w:r>
        <w:rPr>
          <w:noProof/>
        </w:rPr>
        <w:fldChar w:fldCharType="end"/>
      </w:r>
    </w:p>
    <w:p w14:paraId="001C80B9" w14:textId="04AAC025" w:rsidR="004A5E40" w:rsidRDefault="004A5E40">
      <w:pPr>
        <w:pStyle w:val="TOC1"/>
        <w:rPr>
          <w:rFonts w:asciiTheme="minorHAnsi" w:eastAsiaTheme="minorEastAsia" w:hAnsiTheme="minorHAnsi" w:cstheme="minorBidi"/>
          <w:noProof/>
          <w:kern w:val="2"/>
          <w:szCs w:val="22"/>
          <w:lang w:val="en-US" w:eastAsia="zh-CN"/>
          <w14:ligatures w14:val="standardContextual"/>
        </w:rPr>
      </w:pPr>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symbols and abbreviations</w:t>
      </w:r>
      <w:r>
        <w:rPr>
          <w:noProof/>
        </w:rPr>
        <w:tab/>
      </w:r>
      <w:r>
        <w:rPr>
          <w:noProof/>
        </w:rPr>
        <w:fldChar w:fldCharType="begin"/>
      </w:r>
      <w:r>
        <w:rPr>
          <w:noProof/>
        </w:rPr>
        <w:instrText xml:space="preserve"> PAGEREF _Toc183615941 \h </w:instrText>
      </w:r>
      <w:r>
        <w:rPr>
          <w:noProof/>
        </w:rPr>
      </w:r>
      <w:r>
        <w:rPr>
          <w:noProof/>
        </w:rPr>
        <w:fldChar w:fldCharType="separate"/>
      </w:r>
      <w:r>
        <w:rPr>
          <w:noProof/>
        </w:rPr>
        <w:t>11</w:t>
      </w:r>
      <w:r>
        <w:rPr>
          <w:noProof/>
        </w:rPr>
        <w:fldChar w:fldCharType="end"/>
      </w:r>
    </w:p>
    <w:p w14:paraId="6082DE85" w14:textId="5CE1C2A4" w:rsidR="004A5E40" w:rsidRDefault="004A5E40">
      <w:pPr>
        <w:pStyle w:val="TOC2"/>
        <w:rPr>
          <w:rFonts w:asciiTheme="minorHAnsi" w:eastAsiaTheme="minorEastAsia" w:hAnsiTheme="minorHAnsi" w:cstheme="minorBidi"/>
          <w:noProof/>
          <w:kern w:val="2"/>
          <w:sz w:val="22"/>
          <w:szCs w:val="22"/>
          <w:lang w:val="en-US" w:eastAsia="zh-CN"/>
          <w14:ligatures w14:val="standardContextual"/>
        </w:rPr>
      </w:pP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Definitions</w:t>
      </w:r>
      <w:r>
        <w:rPr>
          <w:noProof/>
        </w:rPr>
        <w:tab/>
      </w:r>
      <w:r>
        <w:rPr>
          <w:noProof/>
        </w:rPr>
        <w:fldChar w:fldCharType="begin"/>
      </w:r>
      <w:r>
        <w:rPr>
          <w:noProof/>
        </w:rPr>
        <w:instrText xml:space="preserve"> PAGEREF _Toc183615942 \h </w:instrText>
      </w:r>
      <w:r>
        <w:rPr>
          <w:noProof/>
        </w:rPr>
      </w:r>
      <w:r>
        <w:rPr>
          <w:noProof/>
        </w:rPr>
        <w:fldChar w:fldCharType="separate"/>
      </w:r>
      <w:r>
        <w:rPr>
          <w:noProof/>
        </w:rPr>
        <w:t>11</w:t>
      </w:r>
      <w:r>
        <w:rPr>
          <w:noProof/>
        </w:rPr>
        <w:fldChar w:fldCharType="end"/>
      </w:r>
    </w:p>
    <w:p w14:paraId="179F7FB1" w14:textId="6C612B17" w:rsidR="004A5E40" w:rsidRDefault="004A5E40">
      <w:pPr>
        <w:pStyle w:val="TOC2"/>
        <w:rPr>
          <w:rFonts w:asciiTheme="minorHAnsi" w:eastAsiaTheme="minorEastAsia" w:hAnsiTheme="minorHAnsi" w:cstheme="minorBidi"/>
          <w:noProof/>
          <w:kern w:val="2"/>
          <w:sz w:val="22"/>
          <w:szCs w:val="22"/>
          <w:lang w:val="en-US" w:eastAsia="zh-CN"/>
          <w14:ligatures w14:val="standardContextual"/>
        </w:rPr>
      </w:pP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Symbols</w:t>
      </w:r>
      <w:r>
        <w:rPr>
          <w:noProof/>
        </w:rPr>
        <w:tab/>
      </w:r>
      <w:r>
        <w:rPr>
          <w:noProof/>
        </w:rPr>
        <w:fldChar w:fldCharType="begin"/>
      </w:r>
      <w:r>
        <w:rPr>
          <w:noProof/>
        </w:rPr>
        <w:instrText xml:space="preserve"> PAGEREF _Toc183615943 \h </w:instrText>
      </w:r>
      <w:r>
        <w:rPr>
          <w:noProof/>
        </w:rPr>
      </w:r>
      <w:r>
        <w:rPr>
          <w:noProof/>
        </w:rPr>
        <w:fldChar w:fldCharType="separate"/>
      </w:r>
      <w:r>
        <w:rPr>
          <w:noProof/>
        </w:rPr>
        <w:t>11</w:t>
      </w:r>
      <w:r>
        <w:rPr>
          <w:noProof/>
        </w:rPr>
        <w:fldChar w:fldCharType="end"/>
      </w:r>
    </w:p>
    <w:p w14:paraId="5CF27653" w14:textId="4BF180FA" w:rsidR="004A5E40" w:rsidRDefault="004A5E40">
      <w:pPr>
        <w:pStyle w:val="TOC2"/>
        <w:rPr>
          <w:rFonts w:asciiTheme="minorHAnsi" w:eastAsiaTheme="minorEastAsia" w:hAnsiTheme="minorHAnsi" w:cstheme="minorBidi"/>
          <w:noProof/>
          <w:kern w:val="2"/>
          <w:sz w:val="22"/>
          <w:szCs w:val="22"/>
          <w:lang w:val="en-US" w:eastAsia="zh-CN"/>
          <w14:ligatures w14:val="standardContextual"/>
        </w:rPr>
      </w:pPr>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_Toc183615944 \h </w:instrText>
      </w:r>
      <w:r>
        <w:rPr>
          <w:noProof/>
        </w:rPr>
      </w:r>
      <w:r>
        <w:rPr>
          <w:noProof/>
        </w:rPr>
        <w:fldChar w:fldCharType="separate"/>
      </w:r>
      <w:r>
        <w:rPr>
          <w:noProof/>
        </w:rPr>
        <w:t>11</w:t>
      </w:r>
      <w:r>
        <w:rPr>
          <w:noProof/>
        </w:rPr>
        <w:fldChar w:fldCharType="end"/>
      </w:r>
    </w:p>
    <w:p w14:paraId="5CB243DD" w14:textId="6162015F" w:rsidR="004A5E40" w:rsidRDefault="004A5E40">
      <w:pPr>
        <w:pStyle w:val="TOC1"/>
        <w:rPr>
          <w:rFonts w:asciiTheme="minorHAnsi" w:eastAsiaTheme="minorEastAsia" w:hAnsiTheme="minorHAnsi" w:cstheme="minorBidi"/>
          <w:noProof/>
          <w:kern w:val="2"/>
          <w:szCs w:val="22"/>
          <w:lang w:val="en-US" w:eastAsia="zh-CN"/>
          <w14:ligatures w14:val="standardContextual"/>
        </w:rPr>
      </w:pPr>
      <w:r>
        <w:rPr>
          <w:noProof/>
        </w:rPr>
        <w:t>4</w:t>
      </w:r>
      <w:r>
        <w:rPr>
          <w:rFonts w:asciiTheme="minorHAnsi" w:eastAsiaTheme="minorEastAsia" w:hAnsiTheme="minorHAnsi" w:cstheme="minorBidi"/>
          <w:noProof/>
          <w:kern w:val="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_Toc183615945 \h </w:instrText>
      </w:r>
      <w:r>
        <w:rPr>
          <w:noProof/>
        </w:rPr>
      </w:r>
      <w:r>
        <w:rPr>
          <w:noProof/>
        </w:rPr>
        <w:fldChar w:fldCharType="separate"/>
      </w:r>
      <w:r>
        <w:rPr>
          <w:noProof/>
        </w:rPr>
        <w:t>11</w:t>
      </w:r>
      <w:r>
        <w:rPr>
          <w:noProof/>
        </w:rPr>
        <w:fldChar w:fldCharType="end"/>
      </w:r>
    </w:p>
    <w:p w14:paraId="3DE25CD6" w14:textId="37EB498E" w:rsidR="004A5E40" w:rsidRDefault="004A5E40">
      <w:pPr>
        <w:pStyle w:val="TOC1"/>
        <w:rPr>
          <w:rFonts w:asciiTheme="minorHAnsi" w:eastAsiaTheme="minorEastAsia" w:hAnsiTheme="minorHAnsi" w:cstheme="minorBidi"/>
          <w:noProof/>
          <w:kern w:val="2"/>
          <w:szCs w:val="22"/>
          <w:lang w:val="en-US" w:eastAsia="zh-CN"/>
          <w14:ligatures w14:val="standardContextual"/>
        </w:rPr>
      </w:pPr>
      <w:r>
        <w:rPr>
          <w:noProof/>
        </w:rPr>
        <w:t>5</w:t>
      </w:r>
      <w:r>
        <w:rPr>
          <w:rFonts w:asciiTheme="minorHAnsi" w:eastAsiaTheme="minorEastAsia" w:hAnsiTheme="minorHAnsi" w:cstheme="minorBidi"/>
          <w:noProof/>
          <w:kern w:val="2"/>
          <w:szCs w:val="22"/>
          <w:lang w:val="en-US" w:eastAsia="zh-CN"/>
          <w14:ligatures w14:val="standardContextual"/>
        </w:rPr>
        <w:tab/>
      </w:r>
      <w:r>
        <w:rPr>
          <w:noProof/>
        </w:rPr>
        <w:t>Services offered by the IMS AS</w:t>
      </w:r>
      <w:r>
        <w:rPr>
          <w:noProof/>
        </w:rPr>
        <w:tab/>
      </w:r>
      <w:r>
        <w:rPr>
          <w:noProof/>
        </w:rPr>
        <w:fldChar w:fldCharType="begin"/>
      </w:r>
      <w:r>
        <w:rPr>
          <w:noProof/>
        </w:rPr>
        <w:instrText xml:space="preserve"> PAGEREF _Toc183615946 \h </w:instrText>
      </w:r>
      <w:r>
        <w:rPr>
          <w:noProof/>
        </w:rPr>
      </w:r>
      <w:r>
        <w:rPr>
          <w:noProof/>
        </w:rPr>
        <w:fldChar w:fldCharType="separate"/>
      </w:r>
      <w:r>
        <w:rPr>
          <w:noProof/>
        </w:rPr>
        <w:t>12</w:t>
      </w:r>
      <w:r>
        <w:rPr>
          <w:noProof/>
        </w:rPr>
        <w:fldChar w:fldCharType="end"/>
      </w:r>
    </w:p>
    <w:p w14:paraId="301058A2" w14:textId="1900317C" w:rsidR="004A5E40" w:rsidRDefault="004A5E40">
      <w:pPr>
        <w:pStyle w:val="TOC2"/>
        <w:rPr>
          <w:rFonts w:asciiTheme="minorHAnsi" w:eastAsiaTheme="minorEastAsia" w:hAnsiTheme="minorHAnsi" w:cstheme="minorBidi"/>
          <w:noProof/>
          <w:kern w:val="2"/>
          <w:sz w:val="22"/>
          <w:szCs w:val="22"/>
          <w:lang w:val="en-US" w:eastAsia="zh-CN"/>
          <w14:ligatures w14:val="standardContextual"/>
        </w:rPr>
      </w:pPr>
      <w:r>
        <w:rPr>
          <w:noProof/>
        </w:rPr>
        <w:t>5.1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_Toc183615947 \h </w:instrText>
      </w:r>
      <w:r>
        <w:rPr>
          <w:noProof/>
        </w:rPr>
      </w:r>
      <w:r>
        <w:rPr>
          <w:noProof/>
        </w:rPr>
        <w:fldChar w:fldCharType="separate"/>
      </w:r>
      <w:r>
        <w:rPr>
          <w:noProof/>
        </w:rPr>
        <w:t>12</w:t>
      </w:r>
      <w:r>
        <w:rPr>
          <w:noProof/>
        </w:rPr>
        <w:fldChar w:fldCharType="end"/>
      </w:r>
    </w:p>
    <w:p w14:paraId="7E24FEFD" w14:textId="63F05434" w:rsidR="004A5E40" w:rsidRDefault="004A5E40">
      <w:pPr>
        <w:pStyle w:val="TOC2"/>
        <w:rPr>
          <w:rFonts w:asciiTheme="minorHAnsi" w:eastAsiaTheme="minorEastAsia" w:hAnsiTheme="minorHAnsi" w:cstheme="minorBidi"/>
          <w:noProof/>
          <w:kern w:val="2"/>
          <w:sz w:val="22"/>
          <w:szCs w:val="22"/>
          <w:lang w:val="en-US" w:eastAsia="zh-CN"/>
          <w14:ligatures w14:val="standardContextual"/>
        </w:rPr>
      </w:pPr>
      <w:r>
        <w:rPr>
          <w:noProof/>
        </w:rPr>
        <w:t>5.2</w:t>
      </w:r>
      <w:r>
        <w:rPr>
          <w:rFonts w:asciiTheme="minorHAnsi" w:eastAsiaTheme="minorEastAsia" w:hAnsiTheme="minorHAnsi" w:cstheme="minorBidi"/>
          <w:noProof/>
          <w:kern w:val="2"/>
          <w:sz w:val="22"/>
          <w:szCs w:val="22"/>
          <w:lang w:val="en-US" w:eastAsia="zh-CN"/>
          <w14:ligatures w14:val="standardContextual"/>
        </w:rPr>
        <w:tab/>
      </w:r>
      <w:r>
        <w:rPr>
          <w:noProof/>
        </w:rPr>
        <w:t>Nimsas_SessionEventControl Service</w:t>
      </w:r>
      <w:r>
        <w:rPr>
          <w:noProof/>
        </w:rPr>
        <w:tab/>
      </w:r>
      <w:r>
        <w:rPr>
          <w:noProof/>
        </w:rPr>
        <w:fldChar w:fldCharType="begin"/>
      </w:r>
      <w:r>
        <w:rPr>
          <w:noProof/>
        </w:rPr>
        <w:instrText xml:space="preserve"> PAGEREF _Toc183615948 \h </w:instrText>
      </w:r>
      <w:r>
        <w:rPr>
          <w:noProof/>
        </w:rPr>
      </w:r>
      <w:r>
        <w:rPr>
          <w:noProof/>
        </w:rPr>
        <w:fldChar w:fldCharType="separate"/>
      </w:r>
      <w:r>
        <w:rPr>
          <w:noProof/>
        </w:rPr>
        <w:t>12</w:t>
      </w:r>
      <w:r>
        <w:rPr>
          <w:noProof/>
        </w:rPr>
        <w:fldChar w:fldCharType="end"/>
      </w:r>
    </w:p>
    <w:p w14:paraId="6C571C54" w14:textId="08EAA938"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5.2.1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_Toc183615949 \h </w:instrText>
      </w:r>
      <w:r>
        <w:rPr>
          <w:noProof/>
        </w:rPr>
      </w:r>
      <w:r>
        <w:rPr>
          <w:noProof/>
        </w:rPr>
        <w:fldChar w:fldCharType="separate"/>
      </w:r>
      <w:r>
        <w:rPr>
          <w:noProof/>
        </w:rPr>
        <w:t>12</w:t>
      </w:r>
      <w:r>
        <w:rPr>
          <w:noProof/>
        </w:rPr>
        <w:fldChar w:fldCharType="end"/>
      </w:r>
    </w:p>
    <w:p w14:paraId="64E6BC6C" w14:textId="5B70B734"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5.2.2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_Toc183615950 \h </w:instrText>
      </w:r>
      <w:r>
        <w:rPr>
          <w:noProof/>
        </w:rPr>
      </w:r>
      <w:r>
        <w:rPr>
          <w:noProof/>
        </w:rPr>
        <w:fldChar w:fldCharType="separate"/>
      </w:r>
      <w:r>
        <w:rPr>
          <w:noProof/>
        </w:rPr>
        <w:t>12</w:t>
      </w:r>
      <w:r>
        <w:rPr>
          <w:noProof/>
        </w:rPr>
        <w:fldChar w:fldCharType="end"/>
      </w:r>
    </w:p>
    <w:p w14:paraId="02D76975" w14:textId="7C3595EC"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5.2.2.1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_Toc183615951 \h </w:instrText>
      </w:r>
      <w:r>
        <w:rPr>
          <w:noProof/>
        </w:rPr>
      </w:r>
      <w:r>
        <w:rPr>
          <w:noProof/>
        </w:rPr>
        <w:fldChar w:fldCharType="separate"/>
      </w:r>
      <w:r>
        <w:rPr>
          <w:noProof/>
        </w:rPr>
        <w:t>12</w:t>
      </w:r>
      <w:r>
        <w:rPr>
          <w:noProof/>
        </w:rPr>
        <w:fldChar w:fldCharType="end"/>
      </w:r>
    </w:p>
    <w:p w14:paraId="1CF56866" w14:textId="75B9CB1A"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5.2.2.1A</w:t>
      </w:r>
      <w:r>
        <w:rPr>
          <w:rFonts w:asciiTheme="minorHAnsi" w:eastAsiaTheme="minorEastAsia" w:hAnsiTheme="minorHAnsi" w:cstheme="minorBidi"/>
          <w:noProof/>
          <w:kern w:val="2"/>
          <w:sz w:val="22"/>
          <w:szCs w:val="22"/>
          <w:lang w:val="en-US" w:eastAsia="zh-CN"/>
          <w14:ligatures w14:val="standardContextual"/>
        </w:rPr>
        <w:tab/>
      </w:r>
      <w:r>
        <w:rPr>
          <w:noProof/>
        </w:rPr>
        <w:t>Subscribe</w:t>
      </w:r>
      <w:r>
        <w:rPr>
          <w:noProof/>
        </w:rPr>
        <w:tab/>
      </w:r>
      <w:r>
        <w:rPr>
          <w:noProof/>
        </w:rPr>
        <w:fldChar w:fldCharType="begin"/>
      </w:r>
      <w:r>
        <w:rPr>
          <w:noProof/>
        </w:rPr>
        <w:instrText xml:space="preserve"> PAGEREF _Toc183615952 \h </w:instrText>
      </w:r>
      <w:r>
        <w:rPr>
          <w:noProof/>
        </w:rPr>
      </w:r>
      <w:r>
        <w:rPr>
          <w:noProof/>
        </w:rPr>
        <w:fldChar w:fldCharType="separate"/>
      </w:r>
      <w:r>
        <w:rPr>
          <w:noProof/>
        </w:rPr>
        <w:t>13</w:t>
      </w:r>
      <w:r>
        <w:rPr>
          <w:noProof/>
        </w:rPr>
        <w:fldChar w:fldCharType="end"/>
      </w:r>
    </w:p>
    <w:p w14:paraId="0DB2E20F" w14:textId="3429105D"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5.2.2.2</w:t>
      </w:r>
      <w:r>
        <w:rPr>
          <w:rFonts w:asciiTheme="minorHAnsi" w:eastAsiaTheme="minorEastAsia" w:hAnsiTheme="minorHAnsi" w:cstheme="minorBidi"/>
          <w:noProof/>
          <w:kern w:val="2"/>
          <w:sz w:val="22"/>
          <w:szCs w:val="22"/>
          <w:lang w:val="en-US" w:eastAsia="zh-CN"/>
          <w14:ligatures w14:val="standardContextual"/>
        </w:rPr>
        <w:tab/>
      </w:r>
      <w:r>
        <w:rPr>
          <w:noProof/>
        </w:rPr>
        <w:t>Notify</w:t>
      </w:r>
      <w:r>
        <w:rPr>
          <w:noProof/>
        </w:rPr>
        <w:tab/>
      </w:r>
      <w:r>
        <w:rPr>
          <w:noProof/>
        </w:rPr>
        <w:fldChar w:fldCharType="begin"/>
      </w:r>
      <w:r>
        <w:rPr>
          <w:noProof/>
        </w:rPr>
        <w:instrText xml:space="preserve"> PAGEREF _Toc183615953 \h </w:instrText>
      </w:r>
      <w:r>
        <w:rPr>
          <w:noProof/>
        </w:rPr>
      </w:r>
      <w:r>
        <w:rPr>
          <w:noProof/>
        </w:rPr>
        <w:fldChar w:fldCharType="separate"/>
      </w:r>
      <w:r>
        <w:rPr>
          <w:noProof/>
        </w:rPr>
        <w:t>13</w:t>
      </w:r>
      <w:r>
        <w:rPr>
          <w:noProof/>
        </w:rPr>
        <w:fldChar w:fldCharType="end"/>
      </w:r>
    </w:p>
    <w:p w14:paraId="22970B21" w14:textId="6422B445"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5.2.2.2.1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_Toc183615954 \h </w:instrText>
      </w:r>
      <w:r>
        <w:rPr>
          <w:noProof/>
        </w:rPr>
      </w:r>
      <w:r>
        <w:rPr>
          <w:noProof/>
        </w:rPr>
        <w:fldChar w:fldCharType="separate"/>
      </w:r>
      <w:r>
        <w:rPr>
          <w:noProof/>
        </w:rPr>
        <w:t>13</w:t>
      </w:r>
      <w:r>
        <w:rPr>
          <w:noProof/>
        </w:rPr>
        <w:fldChar w:fldCharType="end"/>
      </w:r>
    </w:p>
    <w:p w14:paraId="1792B4E0" w14:textId="551705E8"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5.2.2.2.2</w:t>
      </w:r>
      <w:r>
        <w:rPr>
          <w:rFonts w:asciiTheme="minorHAnsi" w:eastAsiaTheme="minorEastAsia" w:hAnsiTheme="minorHAnsi" w:cstheme="minorBidi"/>
          <w:noProof/>
          <w:kern w:val="2"/>
          <w:sz w:val="22"/>
          <w:szCs w:val="22"/>
          <w:lang w:val="en-US" w:eastAsia="zh-CN"/>
          <w14:ligatures w14:val="standardContextual"/>
        </w:rPr>
        <w:tab/>
      </w:r>
      <w:r>
        <w:rPr>
          <w:noProof/>
        </w:rPr>
        <w:t>Notification for Session Event</w:t>
      </w:r>
      <w:r>
        <w:rPr>
          <w:noProof/>
        </w:rPr>
        <w:tab/>
      </w:r>
      <w:r>
        <w:rPr>
          <w:noProof/>
        </w:rPr>
        <w:fldChar w:fldCharType="begin"/>
      </w:r>
      <w:r>
        <w:rPr>
          <w:noProof/>
        </w:rPr>
        <w:instrText xml:space="preserve"> PAGEREF _Toc183615955 \h </w:instrText>
      </w:r>
      <w:r>
        <w:rPr>
          <w:noProof/>
        </w:rPr>
      </w:r>
      <w:r>
        <w:rPr>
          <w:noProof/>
        </w:rPr>
        <w:fldChar w:fldCharType="separate"/>
      </w:r>
      <w:r>
        <w:rPr>
          <w:noProof/>
        </w:rPr>
        <w:t>13</w:t>
      </w:r>
      <w:r>
        <w:rPr>
          <w:noProof/>
        </w:rPr>
        <w:fldChar w:fldCharType="end"/>
      </w:r>
    </w:p>
    <w:p w14:paraId="7231BE94" w14:textId="013CD49E" w:rsidR="004A5E40" w:rsidRDefault="004A5E40">
      <w:pPr>
        <w:pStyle w:val="TOC2"/>
        <w:rPr>
          <w:rFonts w:asciiTheme="minorHAnsi" w:eastAsiaTheme="minorEastAsia" w:hAnsiTheme="minorHAnsi" w:cstheme="minorBidi"/>
          <w:noProof/>
          <w:kern w:val="2"/>
          <w:sz w:val="22"/>
          <w:szCs w:val="22"/>
          <w:lang w:val="en-US" w:eastAsia="zh-CN"/>
          <w14:ligatures w14:val="standardContextual"/>
        </w:rPr>
      </w:pPr>
      <w:r>
        <w:rPr>
          <w:noProof/>
        </w:rPr>
        <w:t>5.3</w:t>
      </w:r>
      <w:r>
        <w:rPr>
          <w:rFonts w:asciiTheme="minorHAnsi" w:eastAsiaTheme="minorEastAsia" w:hAnsiTheme="minorHAnsi" w:cstheme="minorBidi"/>
          <w:noProof/>
          <w:kern w:val="2"/>
          <w:sz w:val="22"/>
          <w:szCs w:val="22"/>
          <w:lang w:val="en-US" w:eastAsia="zh-CN"/>
          <w14:ligatures w14:val="standardContextual"/>
        </w:rPr>
        <w:tab/>
      </w:r>
      <w:r>
        <w:rPr>
          <w:noProof/>
        </w:rPr>
        <w:t>Nimsas_MediaControl Service</w:t>
      </w:r>
      <w:r>
        <w:rPr>
          <w:noProof/>
        </w:rPr>
        <w:tab/>
      </w:r>
      <w:r>
        <w:rPr>
          <w:noProof/>
        </w:rPr>
        <w:fldChar w:fldCharType="begin"/>
      </w:r>
      <w:r>
        <w:rPr>
          <w:noProof/>
        </w:rPr>
        <w:instrText xml:space="preserve"> PAGEREF _Toc183615956 \h </w:instrText>
      </w:r>
      <w:r>
        <w:rPr>
          <w:noProof/>
        </w:rPr>
      </w:r>
      <w:r>
        <w:rPr>
          <w:noProof/>
        </w:rPr>
        <w:fldChar w:fldCharType="separate"/>
      </w:r>
      <w:r>
        <w:rPr>
          <w:noProof/>
        </w:rPr>
        <w:t>14</w:t>
      </w:r>
      <w:r>
        <w:rPr>
          <w:noProof/>
        </w:rPr>
        <w:fldChar w:fldCharType="end"/>
      </w:r>
    </w:p>
    <w:p w14:paraId="79691F5C" w14:textId="685DB919"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5.3.1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_Toc183615957 \h </w:instrText>
      </w:r>
      <w:r>
        <w:rPr>
          <w:noProof/>
        </w:rPr>
      </w:r>
      <w:r>
        <w:rPr>
          <w:noProof/>
        </w:rPr>
        <w:fldChar w:fldCharType="separate"/>
      </w:r>
      <w:r>
        <w:rPr>
          <w:noProof/>
        </w:rPr>
        <w:t>14</w:t>
      </w:r>
      <w:r>
        <w:rPr>
          <w:noProof/>
        </w:rPr>
        <w:fldChar w:fldCharType="end"/>
      </w:r>
    </w:p>
    <w:p w14:paraId="50E50654" w14:textId="04411B31"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5.3.2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_Toc183615958 \h </w:instrText>
      </w:r>
      <w:r>
        <w:rPr>
          <w:noProof/>
        </w:rPr>
      </w:r>
      <w:r>
        <w:rPr>
          <w:noProof/>
        </w:rPr>
        <w:fldChar w:fldCharType="separate"/>
      </w:r>
      <w:r>
        <w:rPr>
          <w:noProof/>
        </w:rPr>
        <w:t>14</w:t>
      </w:r>
      <w:r>
        <w:rPr>
          <w:noProof/>
        </w:rPr>
        <w:fldChar w:fldCharType="end"/>
      </w:r>
    </w:p>
    <w:p w14:paraId="7D30B2BB" w14:textId="1C4F0004"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5.3.2.1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_Toc183615959 \h </w:instrText>
      </w:r>
      <w:r>
        <w:rPr>
          <w:noProof/>
        </w:rPr>
      </w:r>
      <w:r>
        <w:rPr>
          <w:noProof/>
        </w:rPr>
        <w:fldChar w:fldCharType="separate"/>
      </w:r>
      <w:r>
        <w:rPr>
          <w:noProof/>
        </w:rPr>
        <w:t>14</w:t>
      </w:r>
      <w:r>
        <w:rPr>
          <w:noProof/>
        </w:rPr>
        <w:fldChar w:fldCharType="end"/>
      </w:r>
    </w:p>
    <w:p w14:paraId="5045B78E" w14:textId="617BA06D"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5.3.2.2</w:t>
      </w:r>
      <w:r>
        <w:rPr>
          <w:rFonts w:asciiTheme="minorHAnsi" w:eastAsiaTheme="minorEastAsia" w:hAnsiTheme="minorHAnsi" w:cstheme="minorBidi"/>
          <w:noProof/>
          <w:kern w:val="2"/>
          <w:sz w:val="22"/>
          <w:szCs w:val="22"/>
          <w:lang w:val="en-US" w:eastAsia="zh-CN"/>
          <w14:ligatures w14:val="standardContextual"/>
        </w:rPr>
        <w:tab/>
      </w:r>
      <w:r>
        <w:rPr>
          <w:noProof/>
        </w:rPr>
        <w:t>MediaInstruction</w:t>
      </w:r>
      <w:r>
        <w:rPr>
          <w:noProof/>
        </w:rPr>
        <w:tab/>
      </w:r>
      <w:r>
        <w:rPr>
          <w:noProof/>
        </w:rPr>
        <w:fldChar w:fldCharType="begin"/>
      </w:r>
      <w:r>
        <w:rPr>
          <w:noProof/>
        </w:rPr>
        <w:instrText xml:space="preserve"> PAGEREF _Toc183615960 \h </w:instrText>
      </w:r>
      <w:r>
        <w:rPr>
          <w:noProof/>
        </w:rPr>
      </w:r>
      <w:r>
        <w:rPr>
          <w:noProof/>
        </w:rPr>
        <w:fldChar w:fldCharType="separate"/>
      </w:r>
      <w:r>
        <w:rPr>
          <w:noProof/>
        </w:rPr>
        <w:t>14</w:t>
      </w:r>
      <w:r>
        <w:rPr>
          <w:noProof/>
        </w:rPr>
        <w:fldChar w:fldCharType="end"/>
      </w:r>
    </w:p>
    <w:p w14:paraId="1D9F93BC" w14:textId="2BB7821C"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5.3.2.2.1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_Toc183615961 \h </w:instrText>
      </w:r>
      <w:r>
        <w:rPr>
          <w:noProof/>
        </w:rPr>
      </w:r>
      <w:r>
        <w:rPr>
          <w:noProof/>
        </w:rPr>
        <w:fldChar w:fldCharType="separate"/>
      </w:r>
      <w:r>
        <w:rPr>
          <w:noProof/>
        </w:rPr>
        <w:t>14</w:t>
      </w:r>
      <w:r>
        <w:rPr>
          <w:noProof/>
        </w:rPr>
        <w:fldChar w:fldCharType="end"/>
      </w:r>
    </w:p>
    <w:p w14:paraId="0DF36246" w14:textId="50A96879"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5.3.2.2.2</w:t>
      </w:r>
      <w:r>
        <w:rPr>
          <w:rFonts w:asciiTheme="minorHAnsi" w:eastAsiaTheme="minorEastAsia" w:hAnsiTheme="minorHAnsi" w:cstheme="minorBidi"/>
          <w:noProof/>
          <w:kern w:val="2"/>
          <w:sz w:val="22"/>
          <w:szCs w:val="22"/>
          <w:lang w:val="en-US" w:eastAsia="zh-CN"/>
          <w14:ligatures w14:val="standardContextual"/>
        </w:rPr>
        <w:tab/>
      </w:r>
      <w:r>
        <w:rPr>
          <w:noProof/>
        </w:rPr>
        <w:t>Media Instruction</w:t>
      </w:r>
      <w:r>
        <w:rPr>
          <w:noProof/>
        </w:rPr>
        <w:tab/>
      </w:r>
      <w:r>
        <w:rPr>
          <w:noProof/>
        </w:rPr>
        <w:fldChar w:fldCharType="begin"/>
      </w:r>
      <w:r>
        <w:rPr>
          <w:noProof/>
        </w:rPr>
        <w:instrText xml:space="preserve"> PAGEREF _Toc183615962 \h </w:instrText>
      </w:r>
      <w:r>
        <w:rPr>
          <w:noProof/>
        </w:rPr>
      </w:r>
      <w:r>
        <w:rPr>
          <w:noProof/>
        </w:rPr>
        <w:fldChar w:fldCharType="separate"/>
      </w:r>
      <w:r>
        <w:rPr>
          <w:noProof/>
        </w:rPr>
        <w:t>14</w:t>
      </w:r>
      <w:r>
        <w:rPr>
          <w:noProof/>
        </w:rPr>
        <w:fldChar w:fldCharType="end"/>
      </w:r>
    </w:p>
    <w:p w14:paraId="4D0DDC23" w14:textId="19CEB443" w:rsidR="004A5E40" w:rsidRDefault="004A5E40">
      <w:pPr>
        <w:pStyle w:val="TOC1"/>
        <w:rPr>
          <w:rFonts w:asciiTheme="minorHAnsi" w:eastAsiaTheme="minorEastAsia" w:hAnsiTheme="minorHAnsi" w:cstheme="minorBidi"/>
          <w:noProof/>
          <w:kern w:val="2"/>
          <w:szCs w:val="22"/>
          <w:lang w:val="en-US" w:eastAsia="zh-CN"/>
          <w14:ligatures w14:val="standardContextual"/>
        </w:rPr>
      </w:pPr>
      <w:r>
        <w:rPr>
          <w:noProof/>
        </w:rPr>
        <w:t>6</w:t>
      </w:r>
      <w:r>
        <w:rPr>
          <w:rFonts w:asciiTheme="minorHAnsi" w:eastAsiaTheme="minorEastAsia" w:hAnsiTheme="minorHAnsi" w:cstheme="minorBidi"/>
          <w:noProof/>
          <w:kern w:val="2"/>
          <w:szCs w:val="22"/>
          <w:lang w:val="en-US" w:eastAsia="zh-CN"/>
          <w14:ligatures w14:val="standardContextual"/>
        </w:rPr>
        <w:tab/>
      </w:r>
      <w:r>
        <w:rPr>
          <w:noProof/>
        </w:rPr>
        <w:t>API Definitions</w:t>
      </w:r>
      <w:r>
        <w:rPr>
          <w:noProof/>
        </w:rPr>
        <w:tab/>
      </w:r>
      <w:r>
        <w:rPr>
          <w:noProof/>
        </w:rPr>
        <w:fldChar w:fldCharType="begin"/>
      </w:r>
      <w:r>
        <w:rPr>
          <w:noProof/>
        </w:rPr>
        <w:instrText xml:space="preserve"> PAGEREF _Toc183615963 \h </w:instrText>
      </w:r>
      <w:r>
        <w:rPr>
          <w:noProof/>
        </w:rPr>
      </w:r>
      <w:r>
        <w:rPr>
          <w:noProof/>
        </w:rPr>
        <w:fldChar w:fldCharType="separate"/>
      </w:r>
      <w:r>
        <w:rPr>
          <w:noProof/>
        </w:rPr>
        <w:t>15</w:t>
      </w:r>
      <w:r>
        <w:rPr>
          <w:noProof/>
        </w:rPr>
        <w:fldChar w:fldCharType="end"/>
      </w:r>
    </w:p>
    <w:p w14:paraId="27C31A36" w14:textId="1B16CAF5" w:rsidR="004A5E40" w:rsidRDefault="004A5E40">
      <w:pPr>
        <w:pStyle w:val="TOC2"/>
        <w:rPr>
          <w:rFonts w:asciiTheme="minorHAnsi" w:eastAsiaTheme="minorEastAsia" w:hAnsiTheme="minorHAnsi" w:cstheme="minorBidi"/>
          <w:noProof/>
          <w:kern w:val="2"/>
          <w:sz w:val="22"/>
          <w:szCs w:val="22"/>
          <w:lang w:val="en-US" w:eastAsia="zh-CN"/>
          <w14:ligatures w14:val="standardContextual"/>
        </w:rPr>
      </w:pPr>
      <w:r>
        <w:rPr>
          <w:noProof/>
        </w:rPr>
        <w:t>6.1</w:t>
      </w:r>
      <w:r>
        <w:rPr>
          <w:rFonts w:asciiTheme="minorHAnsi" w:eastAsiaTheme="minorEastAsia" w:hAnsiTheme="minorHAnsi" w:cstheme="minorBidi"/>
          <w:noProof/>
          <w:kern w:val="2"/>
          <w:sz w:val="22"/>
          <w:szCs w:val="22"/>
          <w:lang w:val="en-US" w:eastAsia="zh-CN"/>
          <w14:ligatures w14:val="standardContextual"/>
        </w:rPr>
        <w:tab/>
      </w:r>
      <w:r>
        <w:rPr>
          <w:noProof/>
        </w:rPr>
        <w:t>Nimsas_SessionEventControl Service API</w:t>
      </w:r>
      <w:r>
        <w:rPr>
          <w:noProof/>
        </w:rPr>
        <w:tab/>
      </w:r>
      <w:r>
        <w:rPr>
          <w:noProof/>
        </w:rPr>
        <w:fldChar w:fldCharType="begin"/>
      </w:r>
      <w:r>
        <w:rPr>
          <w:noProof/>
        </w:rPr>
        <w:instrText xml:space="preserve"> PAGEREF _Toc183615964 \h </w:instrText>
      </w:r>
      <w:r>
        <w:rPr>
          <w:noProof/>
        </w:rPr>
      </w:r>
      <w:r>
        <w:rPr>
          <w:noProof/>
        </w:rPr>
        <w:fldChar w:fldCharType="separate"/>
      </w:r>
      <w:r>
        <w:rPr>
          <w:noProof/>
        </w:rPr>
        <w:t>15</w:t>
      </w:r>
      <w:r>
        <w:rPr>
          <w:noProof/>
        </w:rPr>
        <w:fldChar w:fldCharType="end"/>
      </w:r>
    </w:p>
    <w:p w14:paraId="02D147E3" w14:textId="3939A370"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6.1.1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r>
      <w:r>
        <w:rPr>
          <w:noProof/>
        </w:rPr>
        <w:instrText xml:space="preserve"> PAGEREF _Toc183615965 \h </w:instrText>
      </w:r>
      <w:r>
        <w:rPr>
          <w:noProof/>
        </w:rPr>
      </w:r>
      <w:r>
        <w:rPr>
          <w:noProof/>
        </w:rPr>
        <w:fldChar w:fldCharType="separate"/>
      </w:r>
      <w:r>
        <w:rPr>
          <w:noProof/>
        </w:rPr>
        <w:t>15</w:t>
      </w:r>
      <w:r>
        <w:rPr>
          <w:noProof/>
        </w:rPr>
        <w:fldChar w:fldCharType="end"/>
      </w:r>
    </w:p>
    <w:p w14:paraId="31BF80C5" w14:textId="14DF3644"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6.1.2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_Toc183615966 \h </w:instrText>
      </w:r>
      <w:r>
        <w:rPr>
          <w:noProof/>
        </w:rPr>
      </w:r>
      <w:r>
        <w:rPr>
          <w:noProof/>
        </w:rPr>
        <w:fldChar w:fldCharType="separate"/>
      </w:r>
      <w:r>
        <w:rPr>
          <w:noProof/>
        </w:rPr>
        <w:t>15</w:t>
      </w:r>
      <w:r>
        <w:rPr>
          <w:noProof/>
        </w:rPr>
        <w:fldChar w:fldCharType="end"/>
      </w:r>
    </w:p>
    <w:p w14:paraId="1ABBCCFA" w14:textId="428A85BF"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6.1.2.1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_Toc183615967 \h </w:instrText>
      </w:r>
      <w:r>
        <w:rPr>
          <w:noProof/>
        </w:rPr>
      </w:r>
      <w:r>
        <w:rPr>
          <w:noProof/>
        </w:rPr>
        <w:fldChar w:fldCharType="separate"/>
      </w:r>
      <w:r>
        <w:rPr>
          <w:noProof/>
        </w:rPr>
        <w:t>15</w:t>
      </w:r>
      <w:r>
        <w:rPr>
          <w:noProof/>
        </w:rPr>
        <w:fldChar w:fldCharType="end"/>
      </w:r>
    </w:p>
    <w:p w14:paraId="31B36145" w14:textId="405D4120"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6.1.2.2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_Toc183615968 \h </w:instrText>
      </w:r>
      <w:r>
        <w:rPr>
          <w:noProof/>
        </w:rPr>
      </w:r>
      <w:r>
        <w:rPr>
          <w:noProof/>
        </w:rPr>
        <w:fldChar w:fldCharType="separate"/>
      </w:r>
      <w:r>
        <w:rPr>
          <w:noProof/>
        </w:rPr>
        <w:t>16</w:t>
      </w:r>
      <w:r>
        <w:rPr>
          <w:noProof/>
        </w:rPr>
        <w:fldChar w:fldCharType="end"/>
      </w:r>
    </w:p>
    <w:p w14:paraId="49A774B9" w14:textId="78E06FC5"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6.1.2.2.1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_Toc183615969 \h </w:instrText>
      </w:r>
      <w:r>
        <w:rPr>
          <w:noProof/>
        </w:rPr>
      </w:r>
      <w:r>
        <w:rPr>
          <w:noProof/>
        </w:rPr>
        <w:fldChar w:fldCharType="separate"/>
      </w:r>
      <w:r>
        <w:rPr>
          <w:noProof/>
        </w:rPr>
        <w:t>16</w:t>
      </w:r>
      <w:r>
        <w:rPr>
          <w:noProof/>
        </w:rPr>
        <w:fldChar w:fldCharType="end"/>
      </w:r>
    </w:p>
    <w:p w14:paraId="3835C32F" w14:textId="13C25F9A"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6.1.2.2.2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_Toc183615970 \h </w:instrText>
      </w:r>
      <w:r>
        <w:rPr>
          <w:noProof/>
        </w:rPr>
      </w:r>
      <w:r>
        <w:rPr>
          <w:noProof/>
        </w:rPr>
        <w:fldChar w:fldCharType="separate"/>
      </w:r>
      <w:r>
        <w:rPr>
          <w:noProof/>
        </w:rPr>
        <w:t>16</w:t>
      </w:r>
      <w:r>
        <w:rPr>
          <w:noProof/>
        </w:rPr>
        <w:fldChar w:fldCharType="end"/>
      </w:r>
    </w:p>
    <w:p w14:paraId="018DC416" w14:textId="13E8BE97"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6.1.2.3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_Toc183615971 \h </w:instrText>
      </w:r>
      <w:r>
        <w:rPr>
          <w:noProof/>
        </w:rPr>
      </w:r>
      <w:r>
        <w:rPr>
          <w:noProof/>
        </w:rPr>
        <w:fldChar w:fldCharType="separate"/>
      </w:r>
      <w:r>
        <w:rPr>
          <w:noProof/>
        </w:rPr>
        <w:t>16</w:t>
      </w:r>
      <w:r>
        <w:rPr>
          <w:noProof/>
        </w:rPr>
        <w:fldChar w:fldCharType="end"/>
      </w:r>
    </w:p>
    <w:p w14:paraId="36A82396" w14:textId="2BC3B01B"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6.1.3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_Toc183615972 \h </w:instrText>
      </w:r>
      <w:r>
        <w:rPr>
          <w:noProof/>
        </w:rPr>
      </w:r>
      <w:r>
        <w:rPr>
          <w:noProof/>
        </w:rPr>
        <w:fldChar w:fldCharType="separate"/>
      </w:r>
      <w:r>
        <w:rPr>
          <w:noProof/>
        </w:rPr>
        <w:t>16</w:t>
      </w:r>
      <w:r>
        <w:rPr>
          <w:noProof/>
        </w:rPr>
        <w:fldChar w:fldCharType="end"/>
      </w:r>
    </w:p>
    <w:p w14:paraId="6B69EFAE" w14:textId="4C317891"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6.1.3.1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_Toc183615973 \h </w:instrText>
      </w:r>
      <w:r>
        <w:rPr>
          <w:noProof/>
        </w:rPr>
      </w:r>
      <w:r>
        <w:rPr>
          <w:noProof/>
        </w:rPr>
        <w:fldChar w:fldCharType="separate"/>
      </w:r>
      <w:r>
        <w:rPr>
          <w:noProof/>
        </w:rPr>
        <w:t>16</w:t>
      </w:r>
      <w:r>
        <w:rPr>
          <w:noProof/>
        </w:rPr>
        <w:fldChar w:fldCharType="end"/>
      </w:r>
    </w:p>
    <w:p w14:paraId="5A1CE8BC" w14:textId="5D37D75A"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6.1.3.2</w:t>
      </w:r>
      <w:r>
        <w:rPr>
          <w:rFonts w:asciiTheme="minorHAnsi" w:eastAsiaTheme="minorEastAsia" w:hAnsiTheme="minorHAnsi" w:cstheme="minorBidi"/>
          <w:noProof/>
          <w:kern w:val="2"/>
          <w:sz w:val="22"/>
          <w:szCs w:val="22"/>
          <w:lang w:val="en-US" w:eastAsia="zh-CN"/>
          <w14:ligatures w14:val="standardContextual"/>
        </w:rPr>
        <w:tab/>
      </w:r>
      <w:r>
        <w:rPr>
          <w:noProof/>
        </w:rPr>
        <w:t>Resource: Session Event Subscriptions</w:t>
      </w:r>
      <w:r>
        <w:rPr>
          <w:noProof/>
        </w:rPr>
        <w:tab/>
      </w:r>
      <w:r>
        <w:rPr>
          <w:noProof/>
        </w:rPr>
        <w:fldChar w:fldCharType="begin"/>
      </w:r>
      <w:r>
        <w:rPr>
          <w:noProof/>
        </w:rPr>
        <w:instrText xml:space="preserve"> PAGEREF _Toc183615974 \h </w:instrText>
      </w:r>
      <w:r>
        <w:rPr>
          <w:noProof/>
        </w:rPr>
      </w:r>
      <w:r>
        <w:rPr>
          <w:noProof/>
        </w:rPr>
        <w:fldChar w:fldCharType="separate"/>
      </w:r>
      <w:r>
        <w:rPr>
          <w:noProof/>
        </w:rPr>
        <w:t>17</w:t>
      </w:r>
      <w:r>
        <w:rPr>
          <w:noProof/>
        </w:rPr>
        <w:fldChar w:fldCharType="end"/>
      </w:r>
    </w:p>
    <w:p w14:paraId="22195E53" w14:textId="47E26B53"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6.1.3.2.1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_Toc183615975 \h </w:instrText>
      </w:r>
      <w:r>
        <w:rPr>
          <w:noProof/>
        </w:rPr>
      </w:r>
      <w:r>
        <w:rPr>
          <w:noProof/>
        </w:rPr>
        <w:fldChar w:fldCharType="separate"/>
      </w:r>
      <w:r>
        <w:rPr>
          <w:noProof/>
        </w:rPr>
        <w:t>17</w:t>
      </w:r>
      <w:r>
        <w:rPr>
          <w:noProof/>
        </w:rPr>
        <w:fldChar w:fldCharType="end"/>
      </w:r>
    </w:p>
    <w:p w14:paraId="42444A74" w14:textId="359D7DA3"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6.1.3.2.2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_Toc183615976 \h </w:instrText>
      </w:r>
      <w:r>
        <w:rPr>
          <w:noProof/>
        </w:rPr>
      </w:r>
      <w:r>
        <w:rPr>
          <w:noProof/>
        </w:rPr>
        <w:fldChar w:fldCharType="separate"/>
      </w:r>
      <w:r>
        <w:rPr>
          <w:noProof/>
        </w:rPr>
        <w:t>17</w:t>
      </w:r>
      <w:r>
        <w:rPr>
          <w:noProof/>
        </w:rPr>
        <w:fldChar w:fldCharType="end"/>
      </w:r>
    </w:p>
    <w:p w14:paraId="50E915BD" w14:textId="222A6173"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6.1.3.2.3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_Toc183615977 \h </w:instrText>
      </w:r>
      <w:r>
        <w:rPr>
          <w:noProof/>
        </w:rPr>
      </w:r>
      <w:r>
        <w:rPr>
          <w:noProof/>
        </w:rPr>
        <w:fldChar w:fldCharType="separate"/>
      </w:r>
      <w:r>
        <w:rPr>
          <w:noProof/>
        </w:rPr>
        <w:t>17</w:t>
      </w:r>
      <w:r>
        <w:rPr>
          <w:noProof/>
        </w:rPr>
        <w:fldChar w:fldCharType="end"/>
      </w:r>
    </w:p>
    <w:p w14:paraId="18F3C616" w14:textId="7AE79DD5"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6.1.3.2.4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_Toc183615978 \h </w:instrText>
      </w:r>
      <w:r>
        <w:rPr>
          <w:noProof/>
        </w:rPr>
      </w:r>
      <w:r>
        <w:rPr>
          <w:noProof/>
        </w:rPr>
        <w:fldChar w:fldCharType="separate"/>
      </w:r>
      <w:r>
        <w:rPr>
          <w:noProof/>
        </w:rPr>
        <w:t>17</w:t>
      </w:r>
      <w:r>
        <w:rPr>
          <w:noProof/>
        </w:rPr>
        <w:fldChar w:fldCharType="end"/>
      </w:r>
    </w:p>
    <w:p w14:paraId="5B02E5F9" w14:textId="36123A49"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6.1.4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_Toc183615979 \h </w:instrText>
      </w:r>
      <w:r>
        <w:rPr>
          <w:noProof/>
        </w:rPr>
      </w:r>
      <w:r>
        <w:rPr>
          <w:noProof/>
        </w:rPr>
        <w:fldChar w:fldCharType="separate"/>
      </w:r>
      <w:r>
        <w:rPr>
          <w:noProof/>
        </w:rPr>
        <w:t>17</w:t>
      </w:r>
      <w:r>
        <w:rPr>
          <w:noProof/>
        </w:rPr>
        <w:fldChar w:fldCharType="end"/>
      </w:r>
    </w:p>
    <w:p w14:paraId="193D7333" w14:textId="7A5EC9E4"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6.1.5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_Toc183615980 \h </w:instrText>
      </w:r>
      <w:r>
        <w:rPr>
          <w:noProof/>
        </w:rPr>
      </w:r>
      <w:r>
        <w:rPr>
          <w:noProof/>
        </w:rPr>
        <w:fldChar w:fldCharType="separate"/>
      </w:r>
      <w:r>
        <w:rPr>
          <w:noProof/>
        </w:rPr>
        <w:t>17</w:t>
      </w:r>
      <w:r>
        <w:rPr>
          <w:noProof/>
        </w:rPr>
        <w:fldChar w:fldCharType="end"/>
      </w:r>
    </w:p>
    <w:p w14:paraId="65793B06" w14:textId="34D085BE"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6.1.5.1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_Toc183615981 \h </w:instrText>
      </w:r>
      <w:r>
        <w:rPr>
          <w:noProof/>
        </w:rPr>
      </w:r>
      <w:r>
        <w:rPr>
          <w:noProof/>
        </w:rPr>
        <w:fldChar w:fldCharType="separate"/>
      </w:r>
      <w:r>
        <w:rPr>
          <w:noProof/>
        </w:rPr>
        <w:t>17</w:t>
      </w:r>
      <w:r>
        <w:rPr>
          <w:noProof/>
        </w:rPr>
        <w:fldChar w:fldCharType="end"/>
      </w:r>
    </w:p>
    <w:p w14:paraId="76DA4AAA" w14:textId="71D2BB75"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6.1.5.2</w:t>
      </w:r>
      <w:r>
        <w:rPr>
          <w:rFonts w:asciiTheme="minorHAnsi" w:eastAsiaTheme="minorEastAsia" w:hAnsiTheme="minorHAnsi" w:cstheme="minorBidi"/>
          <w:noProof/>
          <w:kern w:val="2"/>
          <w:sz w:val="22"/>
          <w:szCs w:val="22"/>
          <w:lang w:val="en-US" w:eastAsia="zh-CN"/>
          <w14:ligatures w14:val="standardContextual"/>
        </w:rPr>
        <w:tab/>
      </w:r>
      <w:r>
        <w:rPr>
          <w:noProof/>
        </w:rPr>
        <w:t>Session Event Notification</w:t>
      </w:r>
      <w:r>
        <w:rPr>
          <w:noProof/>
        </w:rPr>
        <w:tab/>
      </w:r>
      <w:r>
        <w:rPr>
          <w:noProof/>
        </w:rPr>
        <w:fldChar w:fldCharType="begin"/>
      </w:r>
      <w:r>
        <w:rPr>
          <w:noProof/>
        </w:rPr>
        <w:instrText xml:space="preserve"> PAGEREF _Toc183615982 \h </w:instrText>
      </w:r>
      <w:r>
        <w:rPr>
          <w:noProof/>
        </w:rPr>
      </w:r>
      <w:r>
        <w:rPr>
          <w:noProof/>
        </w:rPr>
        <w:fldChar w:fldCharType="separate"/>
      </w:r>
      <w:r>
        <w:rPr>
          <w:noProof/>
        </w:rPr>
        <w:t>18</w:t>
      </w:r>
      <w:r>
        <w:rPr>
          <w:noProof/>
        </w:rPr>
        <w:fldChar w:fldCharType="end"/>
      </w:r>
    </w:p>
    <w:p w14:paraId="2F6F54C5" w14:textId="400D173F"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6.1.5.2.1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_Toc183615983 \h </w:instrText>
      </w:r>
      <w:r>
        <w:rPr>
          <w:noProof/>
        </w:rPr>
      </w:r>
      <w:r>
        <w:rPr>
          <w:noProof/>
        </w:rPr>
        <w:fldChar w:fldCharType="separate"/>
      </w:r>
      <w:r>
        <w:rPr>
          <w:noProof/>
        </w:rPr>
        <w:t>18</w:t>
      </w:r>
      <w:r>
        <w:rPr>
          <w:noProof/>
        </w:rPr>
        <w:fldChar w:fldCharType="end"/>
      </w:r>
    </w:p>
    <w:p w14:paraId="5D13CA87" w14:textId="6366E1FA"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6.1.5.2.2</w:t>
      </w:r>
      <w:r>
        <w:rPr>
          <w:rFonts w:asciiTheme="minorHAnsi" w:eastAsiaTheme="minorEastAsia" w:hAnsiTheme="minorHAnsi" w:cstheme="minorBidi"/>
          <w:noProof/>
          <w:kern w:val="2"/>
          <w:sz w:val="22"/>
          <w:szCs w:val="22"/>
          <w:lang w:val="en-US" w:eastAsia="zh-CN"/>
          <w14:ligatures w14:val="standardContextual"/>
        </w:rPr>
        <w:tab/>
      </w:r>
      <w:r>
        <w:rPr>
          <w:noProof/>
        </w:rPr>
        <w:t>Target URI</w:t>
      </w:r>
      <w:r>
        <w:rPr>
          <w:noProof/>
        </w:rPr>
        <w:tab/>
      </w:r>
      <w:r>
        <w:rPr>
          <w:noProof/>
        </w:rPr>
        <w:fldChar w:fldCharType="begin"/>
      </w:r>
      <w:r>
        <w:rPr>
          <w:noProof/>
        </w:rPr>
        <w:instrText xml:space="preserve"> PAGEREF _Toc183615984 \h </w:instrText>
      </w:r>
      <w:r>
        <w:rPr>
          <w:noProof/>
        </w:rPr>
      </w:r>
      <w:r>
        <w:rPr>
          <w:noProof/>
        </w:rPr>
        <w:fldChar w:fldCharType="separate"/>
      </w:r>
      <w:r>
        <w:rPr>
          <w:noProof/>
        </w:rPr>
        <w:t>18</w:t>
      </w:r>
      <w:r>
        <w:rPr>
          <w:noProof/>
        </w:rPr>
        <w:fldChar w:fldCharType="end"/>
      </w:r>
    </w:p>
    <w:p w14:paraId="5B4D8963" w14:textId="59A462E8"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6.1.5.2.3</w:t>
      </w:r>
      <w:r>
        <w:rPr>
          <w:rFonts w:asciiTheme="minorHAnsi" w:eastAsiaTheme="minorEastAsia" w:hAnsiTheme="minorHAnsi" w:cstheme="minorBidi"/>
          <w:noProof/>
          <w:kern w:val="2"/>
          <w:sz w:val="22"/>
          <w:szCs w:val="22"/>
          <w:lang w:val="en-US" w:eastAsia="zh-CN"/>
          <w14:ligatures w14:val="standardContextual"/>
        </w:rPr>
        <w:tab/>
      </w:r>
      <w:r>
        <w:rPr>
          <w:noProof/>
        </w:rPr>
        <w:t>Standard Methods</w:t>
      </w:r>
      <w:r>
        <w:rPr>
          <w:noProof/>
        </w:rPr>
        <w:tab/>
      </w:r>
      <w:r>
        <w:rPr>
          <w:noProof/>
        </w:rPr>
        <w:fldChar w:fldCharType="begin"/>
      </w:r>
      <w:r>
        <w:rPr>
          <w:noProof/>
        </w:rPr>
        <w:instrText xml:space="preserve"> PAGEREF _Toc183615985 \h </w:instrText>
      </w:r>
      <w:r>
        <w:rPr>
          <w:noProof/>
        </w:rPr>
      </w:r>
      <w:r>
        <w:rPr>
          <w:noProof/>
        </w:rPr>
        <w:fldChar w:fldCharType="separate"/>
      </w:r>
      <w:r>
        <w:rPr>
          <w:noProof/>
        </w:rPr>
        <w:t>18</w:t>
      </w:r>
      <w:r>
        <w:rPr>
          <w:noProof/>
        </w:rPr>
        <w:fldChar w:fldCharType="end"/>
      </w:r>
    </w:p>
    <w:p w14:paraId="489C8DD4" w14:textId="002F8F54"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6.1.6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_Toc183615986 \h </w:instrText>
      </w:r>
      <w:r>
        <w:rPr>
          <w:noProof/>
        </w:rPr>
      </w:r>
      <w:r>
        <w:rPr>
          <w:noProof/>
        </w:rPr>
        <w:fldChar w:fldCharType="separate"/>
      </w:r>
      <w:r>
        <w:rPr>
          <w:noProof/>
        </w:rPr>
        <w:t>19</w:t>
      </w:r>
      <w:r>
        <w:rPr>
          <w:noProof/>
        </w:rPr>
        <w:fldChar w:fldCharType="end"/>
      </w:r>
    </w:p>
    <w:p w14:paraId="38F9E950" w14:textId="647A3332"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6.1.6.1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_Toc183615987 \h </w:instrText>
      </w:r>
      <w:r>
        <w:rPr>
          <w:noProof/>
        </w:rPr>
      </w:r>
      <w:r>
        <w:rPr>
          <w:noProof/>
        </w:rPr>
        <w:fldChar w:fldCharType="separate"/>
      </w:r>
      <w:r>
        <w:rPr>
          <w:noProof/>
        </w:rPr>
        <w:t>19</w:t>
      </w:r>
      <w:r>
        <w:rPr>
          <w:noProof/>
        </w:rPr>
        <w:fldChar w:fldCharType="end"/>
      </w:r>
    </w:p>
    <w:p w14:paraId="66788018" w14:textId="7BBAEC1D"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sidRPr="007816B3">
        <w:rPr>
          <w:noProof/>
          <w:lang w:val="en-US"/>
        </w:rPr>
        <w:t>6.1.6.2</w:t>
      </w:r>
      <w:r>
        <w:rPr>
          <w:rFonts w:asciiTheme="minorHAnsi" w:eastAsiaTheme="minorEastAsia" w:hAnsiTheme="minorHAnsi" w:cstheme="minorBidi"/>
          <w:noProof/>
          <w:kern w:val="2"/>
          <w:sz w:val="22"/>
          <w:szCs w:val="22"/>
          <w:lang w:val="en-US" w:eastAsia="zh-CN"/>
          <w14:ligatures w14:val="standardContextual"/>
        </w:rPr>
        <w:tab/>
      </w:r>
      <w:r w:rsidRPr="007816B3">
        <w:rPr>
          <w:noProof/>
          <w:lang w:val="en-US"/>
        </w:rPr>
        <w:t>Structured data types</w:t>
      </w:r>
      <w:r>
        <w:rPr>
          <w:noProof/>
        </w:rPr>
        <w:tab/>
      </w:r>
      <w:r>
        <w:rPr>
          <w:noProof/>
        </w:rPr>
        <w:fldChar w:fldCharType="begin"/>
      </w:r>
      <w:r>
        <w:rPr>
          <w:noProof/>
        </w:rPr>
        <w:instrText xml:space="preserve"> PAGEREF _Toc183615988 \h </w:instrText>
      </w:r>
      <w:r>
        <w:rPr>
          <w:noProof/>
        </w:rPr>
      </w:r>
      <w:r>
        <w:rPr>
          <w:noProof/>
        </w:rPr>
        <w:fldChar w:fldCharType="separate"/>
      </w:r>
      <w:r>
        <w:rPr>
          <w:noProof/>
        </w:rPr>
        <w:t>20</w:t>
      </w:r>
      <w:r>
        <w:rPr>
          <w:noProof/>
        </w:rPr>
        <w:fldChar w:fldCharType="end"/>
      </w:r>
    </w:p>
    <w:p w14:paraId="37D71759" w14:textId="0D720D59"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6.1.6.2.1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_Toc183615989 \h </w:instrText>
      </w:r>
      <w:r>
        <w:rPr>
          <w:noProof/>
        </w:rPr>
      </w:r>
      <w:r>
        <w:rPr>
          <w:noProof/>
        </w:rPr>
        <w:fldChar w:fldCharType="separate"/>
      </w:r>
      <w:r>
        <w:rPr>
          <w:noProof/>
        </w:rPr>
        <w:t>20</w:t>
      </w:r>
      <w:r>
        <w:rPr>
          <w:noProof/>
        </w:rPr>
        <w:fldChar w:fldCharType="end"/>
      </w:r>
    </w:p>
    <w:p w14:paraId="51A78A1F" w14:textId="7E0DA39E"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6.1.6.2.2</w:t>
      </w:r>
      <w:r>
        <w:rPr>
          <w:rFonts w:asciiTheme="minorHAnsi" w:eastAsiaTheme="minorEastAsia" w:hAnsiTheme="minorHAnsi" w:cstheme="minorBidi"/>
          <w:noProof/>
          <w:kern w:val="2"/>
          <w:sz w:val="22"/>
          <w:szCs w:val="22"/>
          <w:lang w:val="en-US" w:eastAsia="zh-CN"/>
          <w14:ligatures w14:val="standardContextual"/>
        </w:rPr>
        <w:tab/>
      </w:r>
      <w:r>
        <w:rPr>
          <w:noProof/>
        </w:rPr>
        <w:t>Type: SessionEventNotification</w:t>
      </w:r>
      <w:r>
        <w:rPr>
          <w:noProof/>
        </w:rPr>
        <w:tab/>
      </w:r>
      <w:r>
        <w:rPr>
          <w:noProof/>
        </w:rPr>
        <w:fldChar w:fldCharType="begin"/>
      </w:r>
      <w:r>
        <w:rPr>
          <w:noProof/>
        </w:rPr>
        <w:instrText xml:space="preserve"> PAGEREF _Toc183615990 \h </w:instrText>
      </w:r>
      <w:r>
        <w:rPr>
          <w:noProof/>
        </w:rPr>
      </w:r>
      <w:r>
        <w:rPr>
          <w:noProof/>
        </w:rPr>
        <w:fldChar w:fldCharType="separate"/>
      </w:r>
      <w:r>
        <w:rPr>
          <w:noProof/>
        </w:rPr>
        <w:t>21</w:t>
      </w:r>
      <w:r>
        <w:rPr>
          <w:noProof/>
        </w:rPr>
        <w:fldChar w:fldCharType="end"/>
      </w:r>
    </w:p>
    <w:p w14:paraId="236AAA78" w14:textId="0AC24989"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6.1.6.2.3</w:t>
      </w:r>
      <w:r>
        <w:rPr>
          <w:rFonts w:asciiTheme="minorHAnsi" w:eastAsiaTheme="minorEastAsia" w:hAnsiTheme="minorHAnsi" w:cstheme="minorBidi"/>
          <w:noProof/>
          <w:kern w:val="2"/>
          <w:sz w:val="22"/>
          <w:szCs w:val="22"/>
          <w:lang w:val="en-US" w:eastAsia="zh-CN"/>
          <w14:ligatures w14:val="standardContextual"/>
        </w:rPr>
        <w:tab/>
      </w:r>
      <w:r>
        <w:rPr>
          <w:noProof/>
        </w:rPr>
        <w:t>Type: NotificationEvent</w:t>
      </w:r>
      <w:r>
        <w:rPr>
          <w:noProof/>
        </w:rPr>
        <w:tab/>
      </w:r>
      <w:r>
        <w:rPr>
          <w:noProof/>
        </w:rPr>
        <w:fldChar w:fldCharType="begin"/>
      </w:r>
      <w:r>
        <w:rPr>
          <w:noProof/>
        </w:rPr>
        <w:instrText xml:space="preserve"> PAGEREF _Toc183615991 \h </w:instrText>
      </w:r>
      <w:r>
        <w:rPr>
          <w:noProof/>
        </w:rPr>
      </w:r>
      <w:r>
        <w:rPr>
          <w:noProof/>
        </w:rPr>
        <w:fldChar w:fldCharType="separate"/>
      </w:r>
      <w:r>
        <w:rPr>
          <w:noProof/>
        </w:rPr>
        <w:t>21</w:t>
      </w:r>
      <w:r>
        <w:rPr>
          <w:noProof/>
        </w:rPr>
        <w:fldChar w:fldCharType="end"/>
      </w:r>
    </w:p>
    <w:p w14:paraId="4E1A83F3" w14:textId="3C8519C3"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lastRenderedPageBreak/>
        <w:t>6.1.6.2.4</w:t>
      </w:r>
      <w:r>
        <w:rPr>
          <w:rFonts w:asciiTheme="minorHAnsi" w:eastAsiaTheme="minorEastAsia" w:hAnsiTheme="minorHAnsi" w:cstheme="minorBidi"/>
          <w:noProof/>
          <w:kern w:val="2"/>
          <w:sz w:val="22"/>
          <w:szCs w:val="22"/>
          <w:lang w:val="en-US" w:eastAsia="zh-CN"/>
          <w14:ligatures w14:val="standardContextual"/>
        </w:rPr>
        <w:tab/>
      </w:r>
      <w:r>
        <w:rPr>
          <w:noProof/>
        </w:rPr>
        <w:t>Type: SessionInfo</w:t>
      </w:r>
      <w:r>
        <w:rPr>
          <w:noProof/>
        </w:rPr>
        <w:tab/>
      </w:r>
      <w:r>
        <w:rPr>
          <w:noProof/>
        </w:rPr>
        <w:fldChar w:fldCharType="begin"/>
      </w:r>
      <w:r>
        <w:rPr>
          <w:noProof/>
        </w:rPr>
        <w:instrText xml:space="preserve"> PAGEREF _Toc183615992 \h </w:instrText>
      </w:r>
      <w:r>
        <w:rPr>
          <w:noProof/>
        </w:rPr>
      </w:r>
      <w:r>
        <w:rPr>
          <w:noProof/>
        </w:rPr>
        <w:fldChar w:fldCharType="separate"/>
      </w:r>
      <w:r>
        <w:rPr>
          <w:noProof/>
        </w:rPr>
        <w:t>21</w:t>
      </w:r>
      <w:r>
        <w:rPr>
          <w:noProof/>
        </w:rPr>
        <w:fldChar w:fldCharType="end"/>
      </w:r>
    </w:p>
    <w:p w14:paraId="6A44F09E" w14:textId="681C878E"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6.1.6.2.5</w:t>
      </w:r>
      <w:r>
        <w:rPr>
          <w:rFonts w:asciiTheme="minorHAnsi" w:eastAsiaTheme="minorEastAsia" w:hAnsiTheme="minorHAnsi" w:cstheme="minorBidi"/>
          <w:noProof/>
          <w:kern w:val="2"/>
          <w:sz w:val="22"/>
          <w:szCs w:val="22"/>
          <w:lang w:val="en-US" w:eastAsia="zh-CN"/>
          <w14:ligatures w14:val="standardContextual"/>
        </w:rPr>
        <w:tab/>
      </w:r>
      <w:r>
        <w:rPr>
          <w:noProof/>
        </w:rPr>
        <w:t>Type: MediaInfo</w:t>
      </w:r>
      <w:r>
        <w:rPr>
          <w:noProof/>
        </w:rPr>
        <w:tab/>
      </w:r>
      <w:r>
        <w:rPr>
          <w:noProof/>
        </w:rPr>
        <w:fldChar w:fldCharType="begin"/>
      </w:r>
      <w:r>
        <w:rPr>
          <w:noProof/>
        </w:rPr>
        <w:instrText xml:space="preserve"> PAGEREF _Toc183615993 \h </w:instrText>
      </w:r>
      <w:r>
        <w:rPr>
          <w:noProof/>
        </w:rPr>
      </w:r>
      <w:r>
        <w:rPr>
          <w:noProof/>
        </w:rPr>
        <w:fldChar w:fldCharType="separate"/>
      </w:r>
      <w:r>
        <w:rPr>
          <w:noProof/>
        </w:rPr>
        <w:t>22</w:t>
      </w:r>
      <w:r>
        <w:rPr>
          <w:noProof/>
        </w:rPr>
        <w:fldChar w:fldCharType="end"/>
      </w:r>
    </w:p>
    <w:p w14:paraId="71CFDA73" w14:textId="1B8C9BBD"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6.1.6.2.6</w:t>
      </w:r>
      <w:r>
        <w:rPr>
          <w:rFonts w:asciiTheme="minorHAnsi" w:eastAsiaTheme="minorEastAsia" w:hAnsiTheme="minorHAnsi" w:cstheme="minorBidi"/>
          <w:noProof/>
          <w:kern w:val="2"/>
          <w:sz w:val="22"/>
          <w:szCs w:val="22"/>
          <w:lang w:val="en-US" w:eastAsia="zh-CN"/>
          <w14:ligatures w14:val="standardContextual"/>
        </w:rPr>
        <w:tab/>
      </w:r>
      <w:r>
        <w:rPr>
          <w:noProof/>
        </w:rPr>
        <w:t>Type: DcMediaSpec</w:t>
      </w:r>
      <w:r>
        <w:rPr>
          <w:noProof/>
        </w:rPr>
        <w:tab/>
      </w:r>
      <w:r>
        <w:rPr>
          <w:noProof/>
        </w:rPr>
        <w:fldChar w:fldCharType="begin"/>
      </w:r>
      <w:r>
        <w:rPr>
          <w:noProof/>
        </w:rPr>
        <w:instrText xml:space="preserve"> PAGEREF _Toc183615994 \h </w:instrText>
      </w:r>
      <w:r>
        <w:rPr>
          <w:noProof/>
        </w:rPr>
      </w:r>
      <w:r>
        <w:rPr>
          <w:noProof/>
        </w:rPr>
        <w:fldChar w:fldCharType="separate"/>
      </w:r>
      <w:r>
        <w:rPr>
          <w:noProof/>
        </w:rPr>
        <w:t>22</w:t>
      </w:r>
      <w:r>
        <w:rPr>
          <w:noProof/>
        </w:rPr>
        <w:fldChar w:fldCharType="end"/>
      </w:r>
    </w:p>
    <w:p w14:paraId="4DFC740C" w14:textId="7EE04CA2"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6.1.6.2.</w:t>
      </w:r>
      <w:r w:rsidRPr="007816B3">
        <w:rPr>
          <w:rFonts w:eastAsiaTheme="minorEastAsia"/>
          <w:noProof/>
          <w:lang w:eastAsia="zh-CN"/>
        </w:rPr>
        <w:t>7</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QosHintInfo</w:t>
      </w:r>
      <w:r>
        <w:rPr>
          <w:noProof/>
        </w:rPr>
        <w:tab/>
      </w:r>
      <w:r>
        <w:rPr>
          <w:noProof/>
        </w:rPr>
        <w:fldChar w:fldCharType="begin"/>
      </w:r>
      <w:r>
        <w:rPr>
          <w:noProof/>
        </w:rPr>
        <w:instrText xml:space="preserve"> PAGEREF _Toc183615995 \h </w:instrText>
      </w:r>
      <w:r>
        <w:rPr>
          <w:noProof/>
        </w:rPr>
      </w:r>
      <w:r>
        <w:rPr>
          <w:noProof/>
        </w:rPr>
        <w:fldChar w:fldCharType="separate"/>
      </w:r>
      <w:r>
        <w:rPr>
          <w:noProof/>
        </w:rPr>
        <w:t>23</w:t>
      </w:r>
      <w:r>
        <w:rPr>
          <w:noProof/>
        </w:rPr>
        <w:fldChar w:fldCharType="end"/>
      </w:r>
    </w:p>
    <w:p w14:paraId="68FCDD61" w14:textId="44E81D0B"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sidRPr="007816B3">
        <w:rPr>
          <w:noProof/>
          <w:lang w:val="en-US"/>
        </w:rPr>
        <w:t>6.1.6.3</w:t>
      </w:r>
      <w:r>
        <w:rPr>
          <w:rFonts w:asciiTheme="minorHAnsi" w:eastAsiaTheme="minorEastAsia" w:hAnsiTheme="minorHAnsi" w:cstheme="minorBidi"/>
          <w:noProof/>
          <w:kern w:val="2"/>
          <w:sz w:val="22"/>
          <w:szCs w:val="22"/>
          <w:lang w:val="en-US" w:eastAsia="zh-CN"/>
          <w14:ligatures w14:val="standardContextual"/>
        </w:rPr>
        <w:tab/>
      </w:r>
      <w:r w:rsidRPr="007816B3">
        <w:rPr>
          <w:noProof/>
          <w:lang w:val="en-US"/>
        </w:rPr>
        <w:t>Simple data types and enumerations</w:t>
      </w:r>
      <w:r>
        <w:rPr>
          <w:noProof/>
        </w:rPr>
        <w:tab/>
      </w:r>
      <w:r>
        <w:rPr>
          <w:noProof/>
        </w:rPr>
        <w:fldChar w:fldCharType="begin"/>
      </w:r>
      <w:r>
        <w:rPr>
          <w:noProof/>
        </w:rPr>
        <w:instrText xml:space="preserve"> PAGEREF _Toc183615996 \h </w:instrText>
      </w:r>
      <w:r>
        <w:rPr>
          <w:noProof/>
        </w:rPr>
      </w:r>
      <w:r>
        <w:rPr>
          <w:noProof/>
        </w:rPr>
        <w:fldChar w:fldCharType="separate"/>
      </w:r>
      <w:r>
        <w:rPr>
          <w:noProof/>
        </w:rPr>
        <w:t>23</w:t>
      </w:r>
      <w:r>
        <w:rPr>
          <w:noProof/>
        </w:rPr>
        <w:fldChar w:fldCharType="end"/>
      </w:r>
    </w:p>
    <w:p w14:paraId="47C5B717" w14:textId="24C45B81"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6.1.6.3.1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_Toc183615997 \h </w:instrText>
      </w:r>
      <w:r>
        <w:rPr>
          <w:noProof/>
        </w:rPr>
      </w:r>
      <w:r>
        <w:rPr>
          <w:noProof/>
        </w:rPr>
        <w:fldChar w:fldCharType="separate"/>
      </w:r>
      <w:r>
        <w:rPr>
          <w:noProof/>
        </w:rPr>
        <w:t>23</w:t>
      </w:r>
      <w:r>
        <w:rPr>
          <w:noProof/>
        </w:rPr>
        <w:fldChar w:fldCharType="end"/>
      </w:r>
    </w:p>
    <w:p w14:paraId="070DD9EE" w14:textId="3D98F133"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6.1.6.3.2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_Toc183615998 \h </w:instrText>
      </w:r>
      <w:r>
        <w:rPr>
          <w:noProof/>
        </w:rPr>
      </w:r>
      <w:r>
        <w:rPr>
          <w:noProof/>
        </w:rPr>
        <w:fldChar w:fldCharType="separate"/>
      </w:r>
      <w:r>
        <w:rPr>
          <w:noProof/>
        </w:rPr>
        <w:t>23</w:t>
      </w:r>
      <w:r>
        <w:rPr>
          <w:noProof/>
        </w:rPr>
        <w:fldChar w:fldCharType="end"/>
      </w:r>
    </w:p>
    <w:p w14:paraId="396E3A81" w14:textId="320D3A83"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6.1.6.3.3</w:t>
      </w:r>
      <w:r>
        <w:rPr>
          <w:rFonts w:asciiTheme="minorHAnsi" w:eastAsiaTheme="minorEastAsia" w:hAnsiTheme="minorHAnsi" w:cstheme="minorBidi"/>
          <w:noProof/>
          <w:kern w:val="2"/>
          <w:sz w:val="22"/>
          <w:szCs w:val="22"/>
          <w:lang w:val="en-US" w:eastAsia="zh-CN"/>
          <w14:ligatures w14:val="standardContextual"/>
        </w:rPr>
        <w:tab/>
      </w:r>
      <w:r>
        <w:rPr>
          <w:noProof/>
        </w:rPr>
        <w:t>Enumeration: EventType</w:t>
      </w:r>
      <w:r>
        <w:rPr>
          <w:noProof/>
        </w:rPr>
        <w:tab/>
      </w:r>
      <w:r>
        <w:rPr>
          <w:noProof/>
        </w:rPr>
        <w:fldChar w:fldCharType="begin"/>
      </w:r>
      <w:r>
        <w:rPr>
          <w:noProof/>
        </w:rPr>
        <w:instrText xml:space="preserve"> PAGEREF _Toc183615999 \h </w:instrText>
      </w:r>
      <w:r>
        <w:rPr>
          <w:noProof/>
        </w:rPr>
      </w:r>
      <w:r>
        <w:rPr>
          <w:noProof/>
        </w:rPr>
        <w:fldChar w:fldCharType="separate"/>
      </w:r>
      <w:r>
        <w:rPr>
          <w:noProof/>
        </w:rPr>
        <w:t>23</w:t>
      </w:r>
      <w:r>
        <w:rPr>
          <w:noProof/>
        </w:rPr>
        <w:fldChar w:fldCharType="end"/>
      </w:r>
    </w:p>
    <w:p w14:paraId="54C745CC" w14:textId="7A1FCF69"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6.1.6.3.4</w:t>
      </w:r>
      <w:r>
        <w:rPr>
          <w:rFonts w:asciiTheme="minorHAnsi" w:eastAsiaTheme="minorEastAsia" w:hAnsiTheme="minorHAnsi" w:cstheme="minorBidi"/>
          <w:noProof/>
          <w:kern w:val="2"/>
          <w:sz w:val="22"/>
          <w:szCs w:val="22"/>
          <w:lang w:val="en-US" w:eastAsia="zh-CN"/>
          <w14:ligatures w14:val="standardContextual"/>
        </w:rPr>
        <w:tab/>
      </w:r>
      <w:r>
        <w:rPr>
          <w:noProof/>
        </w:rPr>
        <w:t>Enumeration: MediaType</w:t>
      </w:r>
      <w:r>
        <w:rPr>
          <w:noProof/>
        </w:rPr>
        <w:tab/>
      </w:r>
      <w:r>
        <w:rPr>
          <w:noProof/>
        </w:rPr>
        <w:fldChar w:fldCharType="begin"/>
      </w:r>
      <w:r>
        <w:rPr>
          <w:noProof/>
        </w:rPr>
        <w:instrText xml:space="preserve"> PAGEREF _Toc183616000 \h </w:instrText>
      </w:r>
      <w:r>
        <w:rPr>
          <w:noProof/>
        </w:rPr>
      </w:r>
      <w:r>
        <w:rPr>
          <w:noProof/>
        </w:rPr>
        <w:fldChar w:fldCharType="separate"/>
      </w:r>
      <w:r>
        <w:rPr>
          <w:noProof/>
        </w:rPr>
        <w:t>23</w:t>
      </w:r>
      <w:r>
        <w:rPr>
          <w:noProof/>
        </w:rPr>
        <w:fldChar w:fldCharType="end"/>
      </w:r>
    </w:p>
    <w:p w14:paraId="7BCD8244" w14:textId="38AEF76D"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6.1.6.3.5</w:t>
      </w:r>
      <w:r>
        <w:rPr>
          <w:rFonts w:asciiTheme="minorHAnsi" w:eastAsiaTheme="minorEastAsia" w:hAnsiTheme="minorHAnsi" w:cstheme="minorBidi"/>
          <w:noProof/>
          <w:kern w:val="2"/>
          <w:sz w:val="22"/>
          <w:szCs w:val="22"/>
          <w:lang w:val="en-US" w:eastAsia="zh-CN"/>
          <w14:ligatures w14:val="standardContextual"/>
        </w:rPr>
        <w:tab/>
      </w:r>
      <w:r>
        <w:rPr>
          <w:noProof/>
        </w:rPr>
        <w:t>Enumeration: SessionCase</w:t>
      </w:r>
      <w:r>
        <w:rPr>
          <w:noProof/>
        </w:rPr>
        <w:tab/>
      </w:r>
      <w:r>
        <w:rPr>
          <w:noProof/>
        </w:rPr>
        <w:fldChar w:fldCharType="begin"/>
      </w:r>
      <w:r>
        <w:rPr>
          <w:noProof/>
        </w:rPr>
        <w:instrText xml:space="preserve"> PAGEREF _Toc183616001 \h </w:instrText>
      </w:r>
      <w:r>
        <w:rPr>
          <w:noProof/>
        </w:rPr>
      </w:r>
      <w:r>
        <w:rPr>
          <w:noProof/>
        </w:rPr>
        <w:fldChar w:fldCharType="separate"/>
      </w:r>
      <w:r>
        <w:rPr>
          <w:noProof/>
        </w:rPr>
        <w:t>24</w:t>
      </w:r>
      <w:r>
        <w:rPr>
          <w:noProof/>
        </w:rPr>
        <w:fldChar w:fldCharType="end"/>
      </w:r>
    </w:p>
    <w:p w14:paraId="160B5EC5" w14:textId="2DDB55D6"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6.1.6.3.6</w:t>
      </w:r>
      <w:r>
        <w:rPr>
          <w:rFonts w:asciiTheme="minorHAnsi" w:eastAsiaTheme="minorEastAsia" w:hAnsiTheme="minorHAnsi" w:cstheme="minorBidi"/>
          <w:noProof/>
          <w:kern w:val="2"/>
          <w:sz w:val="22"/>
          <w:szCs w:val="22"/>
          <w:lang w:val="en-US" w:eastAsia="zh-CN"/>
          <w14:ligatures w14:val="standardContextual"/>
        </w:rPr>
        <w:tab/>
      </w:r>
      <w:r>
        <w:rPr>
          <w:noProof/>
        </w:rPr>
        <w:t>Enumeration: EventInitiator</w:t>
      </w:r>
      <w:r>
        <w:rPr>
          <w:noProof/>
        </w:rPr>
        <w:tab/>
      </w:r>
      <w:r>
        <w:rPr>
          <w:noProof/>
        </w:rPr>
        <w:fldChar w:fldCharType="begin"/>
      </w:r>
      <w:r>
        <w:rPr>
          <w:noProof/>
        </w:rPr>
        <w:instrText xml:space="preserve"> PAGEREF _Toc183616002 \h </w:instrText>
      </w:r>
      <w:r>
        <w:rPr>
          <w:noProof/>
        </w:rPr>
      </w:r>
      <w:r>
        <w:rPr>
          <w:noProof/>
        </w:rPr>
        <w:fldChar w:fldCharType="separate"/>
      </w:r>
      <w:r>
        <w:rPr>
          <w:noProof/>
        </w:rPr>
        <w:t>24</w:t>
      </w:r>
      <w:r>
        <w:rPr>
          <w:noProof/>
        </w:rPr>
        <w:fldChar w:fldCharType="end"/>
      </w:r>
    </w:p>
    <w:p w14:paraId="4D3F6CFA" w14:textId="639BC4F8"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sidRPr="007816B3">
        <w:rPr>
          <w:noProof/>
          <w:lang w:val="en-US"/>
        </w:rPr>
        <w:t>6.1.6.4</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_Toc183616003 \h </w:instrText>
      </w:r>
      <w:r>
        <w:rPr>
          <w:noProof/>
        </w:rPr>
      </w:r>
      <w:r>
        <w:rPr>
          <w:noProof/>
        </w:rPr>
        <w:fldChar w:fldCharType="separate"/>
      </w:r>
      <w:r>
        <w:rPr>
          <w:noProof/>
        </w:rPr>
        <w:t>24</w:t>
      </w:r>
      <w:r>
        <w:rPr>
          <w:noProof/>
        </w:rPr>
        <w:fldChar w:fldCharType="end"/>
      </w:r>
    </w:p>
    <w:p w14:paraId="1544A29E" w14:textId="074E840B"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6.1.6.5</w:t>
      </w:r>
      <w:r>
        <w:rPr>
          <w:rFonts w:asciiTheme="minorHAnsi" w:eastAsiaTheme="minorEastAsia" w:hAnsiTheme="minorHAnsi" w:cstheme="minorBidi"/>
          <w:noProof/>
          <w:kern w:val="2"/>
          <w:sz w:val="22"/>
          <w:szCs w:val="22"/>
          <w:lang w:val="en-US" w:eastAsia="zh-CN"/>
          <w14:ligatures w14:val="standardContextual"/>
        </w:rPr>
        <w:tab/>
      </w:r>
      <w:r>
        <w:rPr>
          <w:noProof/>
        </w:rPr>
        <w:t>Binary data</w:t>
      </w:r>
      <w:r>
        <w:rPr>
          <w:noProof/>
        </w:rPr>
        <w:tab/>
      </w:r>
      <w:r>
        <w:rPr>
          <w:noProof/>
        </w:rPr>
        <w:fldChar w:fldCharType="begin"/>
      </w:r>
      <w:r>
        <w:rPr>
          <w:noProof/>
        </w:rPr>
        <w:instrText xml:space="preserve"> PAGEREF _Toc183616004 \h </w:instrText>
      </w:r>
      <w:r>
        <w:rPr>
          <w:noProof/>
        </w:rPr>
      </w:r>
      <w:r>
        <w:rPr>
          <w:noProof/>
        </w:rPr>
        <w:fldChar w:fldCharType="separate"/>
      </w:r>
      <w:r>
        <w:rPr>
          <w:noProof/>
        </w:rPr>
        <w:t>24</w:t>
      </w:r>
      <w:r>
        <w:rPr>
          <w:noProof/>
        </w:rPr>
        <w:fldChar w:fldCharType="end"/>
      </w:r>
    </w:p>
    <w:p w14:paraId="051F3B2E" w14:textId="4B114055"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6.1.7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_Toc183616005 \h </w:instrText>
      </w:r>
      <w:r>
        <w:rPr>
          <w:noProof/>
        </w:rPr>
      </w:r>
      <w:r>
        <w:rPr>
          <w:noProof/>
        </w:rPr>
        <w:fldChar w:fldCharType="separate"/>
      </w:r>
      <w:r>
        <w:rPr>
          <w:noProof/>
        </w:rPr>
        <w:t>24</w:t>
      </w:r>
      <w:r>
        <w:rPr>
          <w:noProof/>
        </w:rPr>
        <w:fldChar w:fldCharType="end"/>
      </w:r>
    </w:p>
    <w:p w14:paraId="1A2DF488" w14:textId="16129292"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6.1.7.1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_Toc183616006 \h </w:instrText>
      </w:r>
      <w:r>
        <w:rPr>
          <w:noProof/>
        </w:rPr>
      </w:r>
      <w:r>
        <w:rPr>
          <w:noProof/>
        </w:rPr>
        <w:fldChar w:fldCharType="separate"/>
      </w:r>
      <w:r>
        <w:rPr>
          <w:noProof/>
        </w:rPr>
        <w:t>24</w:t>
      </w:r>
      <w:r>
        <w:rPr>
          <w:noProof/>
        </w:rPr>
        <w:fldChar w:fldCharType="end"/>
      </w:r>
    </w:p>
    <w:p w14:paraId="700ACE4F" w14:textId="3C608593"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6.1.7.2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_Toc183616007 \h </w:instrText>
      </w:r>
      <w:r>
        <w:rPr>
          <w:noProof/>
        </w:rPr>
      </w:r>
      <w:r>
        <w:rPr>
          <w:noProof/>
        </w:rPr>
        <w:fldChar w:fldCharType="separate"/>
      </w:r>
      <w:r>
        <w:rPr>
          <w:noProof/>
        </w:rPr>
        <w:t>24</w:t>
      </w:r>
      <w:r>
        <w:rPr>
          <w:noProof/>
        </w:rPr>
        <w:fldChar w:fldCharType="end"/>
      </w:r>
    </w:p>
    <w:p w14:paraId="6999A2C9" w14:textId="78A49BBA"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6.1.7.3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_Toc183616008 \h </w:instrText>
      </w:r>
      <w:r>
        <w:rPr>
          <w:noProof/>
        </w:rPr>
      </w:r>
      <w:r>
        <w:rPr>
          <w:noProof/>
        </w:rPr>
        <w:fldChar w:fldCharType="separate"/>
      </w:r>
      <w:r>
        <w:rPr>
          <w:noProof/>
        </w:rPr>
        <w:t>24</w:t>
      </w:r>
      <w:r>
        <w:rPr>
          <w:noProof/>
        </w:rPr>
        <w:fldChar w:fldCharType="end"/>
      </w:r>
    </w:p>
    <w:p w14:paraId="4606DD0C" w14:textId="4C70DE3A"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6.1.8</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_Toc183616009 \h </w:instrText>
      </w:r>
      <w:r>
        <w:rPr>
          <w:noProof/>
        </w:rPr>
      </w:r>
      <w:r>
        <w:rPr>
          <w:noProof/>
        </w:rPr>
        <w:fldChar w:fldCharType="separate"/>
      </w:r>
      <w:r>
        <w:rPr>
          <w:noProof/>
        </w:rPr>
        <w:t>25</w:t>
      </w:r>
      <w:r>
        <w:rPr>
          <w:noProof/>
        </w:rPr>
        <w:fldChar w:fldCharType="end"/>
      </w:r>
    </w:p>
    <w:p w14:paraId="105B0202" w14:textId="1712C100"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6.1.9</w:t>
      </w:r>
      <w:r>
        <w:rPr>
          <w:rFonts w:asciiTheme="minorHAnsi" w:eastAsiaTheme="minorEastAsia" w:hAnsiTheme="minorHAnsi" w:cstheme="minorBidi"/>
          <w:noProof/>
          <w:kern w:val="2"/>
          <w:sz w:val="22"/>
          <w:szCs w:val="22"/>
          <w:lang w:val="en-US" w:eastAsia="zh-CN"/>
          <w14:ligatures w14:val="standardContextual"/>
        </w:rPr>
        <w:tab/>
      </w:r>
      <w:r>
        <w:rPr>
          <w:noProof/>
        </w:rPr>
        <w:t>Security</w:t>
      </w:r>
      <w:r>
        <w:rPr>
          <w:noProof/>
        </w:rPr>
        <w:tab/>
      </w:r>
      <w:r>
        <w:rPr>
          <w:noProof/>
        </w:rPr>
        <w:fldChar w:fldCharType="begin"/>
      </w:r>
      <w:r>
        <w:rPr>
          <w:noProof/>
        </w:rPr>
        <w:instrText xml:space="preserve"> PAGEREF _Toc183616010 \h </w:instrText>
      </w:r>
      <w:r>
        <w:rPr>
          <w:noProof/>
        </w:rPr>
      </w:r>
      <w:r>
        <w:rPr>
          <w:noProof/>
        </w:rPr>
        <w:fldChar w:fldCharType="separate"/>
      </w:r>
      <w:r>
        <w:rPr>
          <w:noProof/>
        </w:rPr>
        <w:t>25</w:t>
      </w:r>
      <w:r>
        <w:rPr>
          <w:noProof/>
        </w:rPr>
        <w:fldChar w:fldCharType="end"/>
      </w:r>
    </w:p>
    <w:p w14:paraId="0E68C8BE" w14:textId="7BF5AA8E"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6.1.10</w:t>
      </w:r>
      <w:r>
        <w:rPr>
          <w:rFonts w:asciiTheme="minorHAnsi" w:eastAsiaTheme="minorEastAsia" w:hAnsiTheme="minorHAnsi" w:cstheme="minorBidi"/>
          <w:noProof/>
          <w:kern w:val="2"/>
          <w:sz w:val="22"/>
          <w:szCs w:val="22"/>
          <w:lang w:val="en-US" w:eastAsia="zh-CN"/>
          <w14:ligatures w14:val="standardContextual"/>
        </w:rPr>
        <w:tab/>
      </w:r>
      <w:r>
        <w:rPr>
          <w:noProof/>
        </w:rPr>
        <w:t>HTTP redirection</w:t>
      </w:r>
      <w:r>
        <w:rPr>
          <w:noProof/>
        </w:rPr>
        <w:tab/>
      </w:r>
      <w:r>
        <w:rPr>
          <w:noProof/>
        </w:rPr>
        <w:fldChar w:fldCharType="begin"/>
      </w:r>
      <w:r>
        <w:rPr>
          <w:noProof/>
        </w:rPr>
        <w:instrText xml:space="preserve"> PAGEREF _Toc183616011 \h </w:instrText>
      </w:r>
      <w:r>
        <w:rPr>
          <w:noProof/>
        </w:rPr>
      </w:r>
      <w:r>
        <w:rPr>
          <w:noProof/>
        </w:rPr>
        <w:fldChar w:fldCharType="separate"/>
      </w:r>
      <w:r>
        <w:rPr>
          <w:noProof/>
        </w:rPr>
        <w:t>25</w:t>
      </w:r>
      <w:r>
        <w:rPr>
          <w:noProof/>
        </w:rPr>
        <w:fldChar w:fldCharType="end"/>
      </w:r>
    </w:p>
    <w:p w14:paraId="64E9D579" w14:textId="710724C0" w:rsidR="004A5E40" w:rsidRDefault="004A5E40">
      <w:pPr>
        <w:pStyle w:val="TOC2"/>
        <w:rPr>
          <w:rFonts w:asciiTheme="minorHAnsi" w:eastAsiaTheme="minorEastAsia" w:hAnsiTheme="minorHAnsi" w:cstheme="minorBidi"/>
          <w:noProof/>
          <w:kern w:val="2"/>
          <w:sz w:val="22"/>
          <w:szCs w:val="22"/>
          <w:lang w:val="en-US" w:eastAsia="zh-CN"/>
          <w14:ligatures w14:val="standardContextual"/>
        </w:rPr>
      </w:pPr>
      <w:r>
        <w:rPr>
          <w:noProof/>
        </w:rPr>
        <w:t>6.2</w:t>
      </w:r>
      <w:r>
        <w:rPr>
          <w:rFonts w:asciiTheme="minorHAnsi" w:eastAsiaTheme="minorEastAsia" w:hAnsiTheme="minorHAnsi" w:cstheme="minorBidi"/>
          <w:noProof/>
          <w:kern w:val="2"/>
          <w:sz w:val="22"/>
          <w:szCs w:val="22"/>
          <w:lang w:val="en-US" w:eastAsia="zh-CN"/>
          <w14:ligatures w14:val="standardContextual"/>
        </w:rPr>
        <w:tab/>
      </w:r>
      <w:r>
        <w:rPr>
          <w:noProof/>
        </w:rPr>
        <w:t>Nimsas_MediaControl Service API</w:t>
      </w:r>
      <w:r>
        <w:rPr>
          <w:noProof/>
        </w:rPr>
        <w:tab/>
      </w:r>
      <w:r>
        <w:rPr>
          <w:noProof/>
        </w:rPr>
        <w:fldChar w:fldCharType="begin"/>
      </w:r>
      <w:r>
        <w:rPr>
          <w:noProof/>
        </w:rPr>
        <w:instrText xml:space="preserve"> PAGEREF _Toc183616012 \h </w:instrText>
      </w:r>
      <w:r>
        <w:rPr>
          <w:noProof/>
        </w:rPr>
      </w:r>
      <w:r>
        <w:rPr>
          <w:noProof/>
        </w:rPr>
        <w:fldChar w:fldCharType="separate"/>
      </w:r>
      <w:r>
        <w:rPr>
          <w:noProof/>
        </w:rPr>
        <w:t>25</w:t>
      </w:r>
      <w:r>
        <w:rPr>
          <w:noProof/>
        </w:rPr>
        <w:fldChar w:fldCharType="end"/>
      </w:r>
    </w:p>
    <w:p w14:paraId="79AF627D" w14:textId="13145450"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r>
      <w:r>
        <w:rPr>
          <w:noProof/>
        </w:rPr>
        <w:instrText xml:space="preserve"> PAGEREF _Toc183616013 \h </w:instrText>
      </w:r>
      <w:r>
        <w:rPr>
          <w:noProof/>
        </w:rPr>
      </w:r>
      <w:r>
        <w:rPr>
          <w:noProof/>
        </w:rPr>
        <w:fldChar w:fldCharType="separate"/>
      </w:r>
      <w:r>
        <w:rPr>
          <w:noProof/>
        </w:rPr>
        <w:t>25</w:t>
      </w:r>
      <w:r>
        <w:rPr>
          <w:noProof/>
        </w:rPr>
        <w:fldChar w:fldCharType="end"/>
      </w:r>
    </w:p>
    <w:p w14:paraId="586245F4" w14:textId="41FF2134"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_Toc183616014 \h </w:instrText>
      </w:r>
      <w:r>
        <w:rPr>
          <w:noProof/>
        </w:rPr>
      </w:r>
      <w:r>
        <w:rPr>
          <w:noProof/>
        </w:rPr>
        <w:fldChar w:fldCharType="separate"/>
      </w:r>
      <w:r>
        <w:rPr>
          <w:noProof/>
        </w:rPr>
        <w:t>26</w:t>
      </w:r>
      <w:r>
        <w:rPr>
          <w:noProof/>
        </w:rPr>
        <w:fldChar w:fldCharType="end"/>
      </w:r>
    </w:p>
    <w:p w14:paraId="4D2274E3" w14:textId="70F72491"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_Toc183616015 \h </w:instrText>
      </w:r>
      <w:r>
        <w:rPr>
          <w:noProof/>
        </w:rPr>
      </w:r>
      <w:r>
        <w:rPr>
          <w:noProof/>
        </w:rPr>
        <w:fldChar w:fldCharType="separate"/>
      </w:r>
      <w:r>
        <w:rPr>
          <w:noProof/>
        </w:rPr>
        <w:t>26</w:t>
      </w:r>
      <w:r>
        <w:rPr>
          <w:noProof/>
        </w:rPr>
        <w:fldChar w:fldCharType="end"/>
      </w:r>
    </w:p>
    <w:p w14:paraId="3DEAFABD" w14:textId="0BF7334E"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6.2.2.2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_Toc183616016 \h </w:instrText>
      </w:r>
      <w:r>
        <w:rPr>
          <w:noProof/>
        </w:rPr>
      </w:r>
      <w:r>
        <w:rPr>
          <w:noProof/>
        </w:rPr>
        <w:fldChar w:fldCharType="separate"/>
      </w:r>
      <w:r>
        <w:rPr>
          <w:noProof/>
        </w:rPr>
        <w:t>26</w:t>
      </w:r>
      <w:r>
        <w:rPr>
          <w:noProof/>
        </w:rPr>
        <w:fldChar w:fldCharType="end"/>
      </w:r>
    </w:p>
    <w:p w14:paraId="7AA1E911" w14:textId="3244E2F6"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6.2.2.2.1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_Toc183616017 \h </w:instrText>
      </w:r>
      <w:r>
        <w:rPr>
          <w:noProof/>
        </w:rPr>
      </w:r>
      <w:r>
        <w:rPr>
          <w:noProof/>
        </w:rPr>
        <w:fldChar w:fldCharType="separate"/>
      </w:r>
      <w:r>
        <w:rPr>
          <w:noProof/>
        </w:rPr>
        <w:t>26</w:t>
      </w:r>
      <w:r>
        <w:rPr>
          <w:noProof/>
        </w:rPr>
        <w:fldChar w:fldCharType="end"/>
      </w:r>
    </w:p>
    <w:p w14:paraId="30772B29" w14:textId="4EBDE7A4"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6.2.2.2.2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_Toc183616018 \h </w:instrText>
      </w:r>
      <w:r>
        <w:rPr>
          <w:noProof/>
        </w:rPr>
      </w:r>
      <w:r>
        <w:rPr>
          <w:noProof/>
        </w:rPr>
        <w:fldChar w:fldCharType="separate"/>
      </w:r>
      <w:r>
        <w:rPr>
          <w:noProof/>
        </w:rPr>
        <w:t>26</w:t>
      </w:r>
      <w:r>
        <w:rPr>
          <w:noProof/>
        </w:rPr>
        <w:fldChar w:fldCharType="end"/>
      </w:r>
    </w:p>
    <w:p w14:paraId="66BF92A4" w14:textId="5CD4A9EE"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6.2.2.3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_Toc183616019 \h </w:instrText>
      </w:r>
      <w:r>
        <w:rPr>
          <w:noProof/>
        </w:rPr>
      </w:r>
      <w:r>
        <w:rPr>
          <w:noProof/>
        </w:rPr>
        <w:fldChar w:fldCharType="separate"/>
      </w:r>
      <w:r>
        <w:rPr>
          <w:noProof/>
        </w:rPr>
        <w:t>26</w:t>
      </w:r>
      <w:r>
        <w:rPr>
          <w:noProof/>
        </w:rPr>
        <w:fldChar w:fldCharType="end"/>
      </w:r>
    </w:p>
    <w:p w14:paraId="5E699A1B" w14:textId="0D8AB887"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6.2.3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_Toc183616020 \h </w:instrText>
      </w:r>
      <w:r>
        <w:rPr>
          <w:noProof/>
        </w:rPr>
      </w:r>
      <w:r>
        <w:rPr>
          <w:noProof/>
        </w:rPr>
        <w:fldChar w:fldCharType="separate"/>
      </w:r>
      <w:r>
        <w:rPr>
          <w:noProof/>
        </w:rPr>
        <w:t>26</w:t>
      </w:r>
      <w:r>
        <w:rPr>
          <w:noProof/>
        </w:rPr>
        <w:fldChar w:fldCharType="end"/>
      </w:r>
    </w:p>
    <w:p w14:paraId="1449F9AB" w14:textId="6F8E7132"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6.2.3.1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_Toc183616021 \h </w:instrText>
      </w:r>
      <w:r>
        <w:rPr>
          <w:noProof/>
        </w:rPr>
      </w:r>
      <w:r>
        <w:rPr>
          <w:noProof/>
        </w:rPr>
        <w:fldChar w:fldCharType="separate"/>
      </w:r>
      <w:r>
        <w:rPr>
          <w:noProof/>
        </w:rPr>
        <w:t>26</w:t>
      </w:r>
      <w:r>
        <w:rPr>
          <w:noProof/>
        </w:rPr>
        <w:fldChar w:fldCharType="end"/>
      </w:r>
    </w:p>
    <w:p w14:paraId="74FBD242" w14:textId="428FBAF3"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6.2.3.2</w:t>
      </w:r>
      <w:r>
        <w:rPr>
          <w:rFonts w:asciiTheme="minorHAnsi" w:eastAsiaTheme="minorEastAsia" w:hAnsiTheme="minorHAnsi" w:cstheme="minorBidi"/>
          <w:noProof/>
          <w:kern w:val="2"/>
          <w:sz w:val="22"/>
          <w:szCs w:val="22"/>
          <w:lang w:val="en-US" w:eastAsia="zh-CN"/>
          <w14:ligatures w14:val="standardContextual"/>
        </w:rPr>
        <w:tab/>
      </w:r>
      <w:r>
        <w:rPr>
          <w:noProof/>
        </w:rPr>
        <w:t>Resource: Individual call session</w:t>
      </w:r>
      <w:r>
        <w:rPr>
          <w:noProof/>
        </w:rPr>
        <w:tab/>
      </w:r>
      <w:r>
        <w:rPr>
          <w:noProof/>
        </w:rPr>
        <w:fldChar w:fldCharType="begin"/>
      </w:r>
      <w:r>
        <w:rPr>
          <w:noProof/>
        </w:rPr>
        <w:instrText xml:space="preserve"> PAGEREF _Toc183616022 \h </w:instrText>
      </w:r>
      <w:r>
        <w:rPr>
          <w:noProof/>
        </w:rPr>
      </w:r>
      <w:r>
        <w:rPr>
          <w:noProof/>
        </w:rPr>
        <w:fldChar w:fldCharType="separate"/>
      </w:r>
      <w:r>
        <w:rPr>
          <w:noProof/>
        </w:rPr>
        <w:t>27</w:t>
      </w:r>
      <w:r>
        <w:rPr>
          <w:noProof/>
        </w:rPr>
        <w:fldChar w:fldCharType="end"/>
      </w:r>
    </w:p>
    <w:p w14:paraId="7BBE3691" w14:textId="14E3EC6C"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6.2.3.2.1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_Toc183616023 \h </w:instrText>
      </w:r>
      <w:r>
        <w:rPr>
          <w:noProof/>
        </w:rPr>
      </w:r>
      <w:r>
        <w:rPr>
          <w:noProof/>
        </w:rPr>
        <w:fldChar w:fldCharType="separate"/>
      </w:r>
      <w:r>
        <w:rPr>
          <w:noProof/>
        </w:rPr>
        <w:t>27</w:t>
      </w:r>
      <w:r>
        <w:rPr>
          <w:noProof/>
        </w:rPr>
        <w:fldChar w:fldCharType="end"/>
      </w:r>
    </w:p>
    <w:p w14:paraId="4B405DF9" w14:textId="138EB89F"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6.2.3.2.2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_Toc183616024 \h </w:instrText>
      </w:r>
      <w:r>
        <w:rPr>
          <w:noProof/>
        </w:rPr>
      </w:r>
      <w:r>
        <w:rPr>
          <w:noProof/>
        </w:rPr>
        <w:fldChar w:fldCharType="separate"/>
      </w:r>
      <w:r>
        <w:rPr>
          <w:noProof/>
        </w:rPr>
        <w:t>27</w:t>
      </w:r>
      <w:r>
        <w:rPr>
          <w:noProof/>
        </w:rPr>
        <w:fldChar w:fldCharType="end"/>
      </w:r>
    </w:p>
    <w:p w14:paraId="7F61F8B0" w14:textId="18529DD9"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6.2.3.2.3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_Toc183616025 \h </w:instrText>
      </w:r>
      <w:r>
        <w:rPr>
          <w:noProof/>
        </w:rPr>
      </w:r>
      <w:r>
        <w:rPr>
          <w:noProof/>
        </w:rPr>
        <w:fldChar w:fldCharType="separate"/>
      </w:r>
      <w:r>
        <w:rPr>
          <w:noProof/>
        </w:rPr>
        <w:t>27</w:t>
      </w:r>
      <w:r>
        <w:rPr>
          <w:noProof/>
        </w:rPr>
        <w:fldChar w:fldCharType="end"/>
      </w:r>
    </w:p>
    <w:p w14:paraId="6C8E72F8" w14:textId="5E98F72B"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6.2.3.2.4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_Toc183616026 \h </w:instrText>
      </w:r>
      <w:r>
        <w:rPr>
          <w:noProof/>
        </w:rPr>
      </w:r>
      <w:r>
        <w:rPr>
          <w:noProof/>
        </w:rPr>
        <w:fldChar w:fldCharType="separate"/>
      </w:r>
      <w:r>
        <w:rPr>
          <w:noProof/>
        </w:rPr>
        <w:t>28</w:t>
      </w:r>
      <w:r>
        <w:rPr>
          <w:noProof/>
        </w:rPr>
        <w:fldChar w:fldCharType="end"/>
      </w:r>
    </w:p>
    <w:p w14:paraId="2FDD77D3" w14:textId="29008599"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6.2.4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_Toc183616027 \h </w:instrText>
      </w:r>
      <w:r>
        <w:rPr>
          <w:noProof/>
        </w:rPr>
      </w:r>
      <w:r>
        <w:rPr>
          <w:noProof/>
        </w:rPr>
        <w:fldChar w:fldCharType="separate"/>
      </w:r>
      <w:r>
        <w:rPr>
          <w:noProof/>
        </w:rPr>
        <w:t>29</w:t>
      </w:r>
      <w:r>
        <w:rPr>
          <w:noProof/>
        </w:rPr>
        <w:fldChar w:fldCharType="end"/>
      </w:r>
    </w:p>
    <w:p w14:paraId="5E4AAA80" w14:textId="471BE8ED"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6.2.5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_Toc183616028 \h </w:instrText>
      </w:r>
      <w:r>
        <w:rPr>
          <w:noProof/>
        </w:rPr>
      </w:r>
      <w:r>
        <w:rPr>
          <w:noProof/>
        </w:rPr>
        <w:fldChar w:fldCharType="separate"/>
      </w:r>
      <w:r>
        <w:rPr>
          <w:noProof/>
        </w:rPr>
        <w:t>29</w:t>
      </w:r>
      <w:r>
        <w:rPr>
          <w:noProof/>
        </w:rPr>
        <w:fldChar w:fldCharType="end"/>
      </w:r>
    </w:p>
    <w:p w14:paraId="717BC9F6" w14:textId="6D2D8199"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6.2.6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_Toc183616029 \h </w:instrText>
      </w:r>
      <w:r>
        <w:rPr>
          <w:noProof/>
        </w:rPr>
      </w:r>
      <w:r>
        <w:rPr>
          <w:noProof/>
        </w:rPr>
        <w:fldChar w:fldCharType="separate"/>
      </w:r>
      <w:r>
        <w:rPr>
          <w:noProof/>
        </w:rPr>
        <w:t>29</w:t>
      </w:r>
      <w:r>
        <w:rPr>
          <w:noProof/>
        </w:rPr>
        <w:fldChar w:fldCharType="end"/>
      </w:r>
    </w:p>
    <w:p w14:paraId="34FFDDED" w14:textId="67C5A4C9"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6.2.6.1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_Toc183616030 \h </w:instrText>
      </w:r>
      <w:r>
        <w:rPr>
          <w:noProof/>
        </w:rPr>
      </w:r>
      <w:r>
        <w:rPr>
          <w:noProof/>
        </w:rPr>
        <w:fldChar w:fldCharType="separate"/>
      </w:r>
      <w:r>
        <w:rPr>
          <w:noProof/>
        </w:rPr>
        <w:t>29</w:t>
      </w:r>
      <w:r>
        <w:rPr>
          <w:noProof/>
        </w:rPr>
        <w:fldChar w:fldCharType="end"/>
      </w:r>
    </w:p>
    <w:p w14:paraId="56F194CE" w14:textId="60CD2D68"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sidRPr="007816B3">
        <w:rPr>
          <w:noProof/>
          <w:lang w:val="en-US"/>
        </w:rPr>
        <w:t>6.2.6.2</w:t>
      </w:r>
      <w:r>
        <w:rPr>
          <w:rFonts w:asciiTheme="minorHAnsi" w:eastAsiaTheme="minorEastAsia" w:hAnsiTheme="minorHAnsi" w:cstheme="minorBidi"/>
          <w:noProof/>
          <w:kern w:val="2"/>
          <w:sz w:val="22"/>
          <w:szCs w:val="22"/>
          <w:lang w:val="en-US" w:eastAsia="zh-CN"/>
          <w14:ligatures w14:val="standardContextual"/>
        </w:rPr>
        <w:tab/>
      </w:r>
      <w:r w:rsidRPr="007816B3">
        <w:rPr>
          <w:noProof/>
          <w:lang w:val="en-US"/>
        </w:rPr>
        <w:t>Structured data types</w:t>
      </w:r>
      <w:r>
        <w:rPr>
          <w:noProof/>
        </w:rPr>
        <w:tab/>
      </w:r>
      <w:r>
        <w:rPr>
          <w:noProof/>
        </w:rPr>
        <w:fldChar w:fldCharType="begin"/>
      </w:r>
      <w:r>
        <w:rPr>
          <w:noProof/>
        </w:rPr>
        <w:instrText xml:space="preserve"> PAGEREF _Toc183616031 \h </w:instrText>
      </w:r>
      <w:r>
        <w:rPr>
          <w:noProof/>
        </w:rPr>
      </w:r>
      <w:r>
        <w:rPr>
          <w:noProof/>
        </w:rPr>
        <w:fldChar w:fldCharType="separate"/>
      </w:r>
      <w:r>
        <w:rPr>
          <w:noProof/>
        </w:rPr>
        <w:t>30</w:t>
      </w:r>
      <w:r>
        <w:rPr>
          <w:noProof/>
        </w:rPr>
        <w:fldChar w:fldCharType="end"/>
      </w:r>
    </w:p>
    <w:p w14:paraId="0CE67629" w14:textId="5D4D4296"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6.2.6.2.1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_Toc183616032 \h </w:instrText>
      </w:r>
      <w:r>
        <w:rPr>
          <w:noProof/>
        </w:rPr>
      </w:r>
      <w:r>
        <w:rPr>
          <w:noProof/>
        </w:rPr>
        <w:fldChar w:fldCharType="separate"/>
      </w:r>
      <w:r>
        <w:rPr>
          <w:noProof/>
        </w:rPr>
        <w:t>30</w:t>
      </w:r>
      <w:r>
        <w:rPr>
          <w:noProof/>
        </w:rPr>
        <w:fldChar w:fldCharType="end"/>
      </w:r>
    </w:p>
    <w:p w14:paraId="004FB5C6" w14:textId="69ED5F04"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6.2.6.2.2</w:t>
      </w:r>
      <w:r>
        <w:rPr>
          <w:rFonts w:asciiTheme="minorHAnsi" w:eastAsiaTheme="minorEastAsia" w:hAnsiTheme="minorHAnsi" w:cstheme="minorBidi"/>
          <w:noProof/>
          <w:kern w:val="2"/>
          <w:sz w:val="22"/>
          <w:szCs w:val="22"/>
          <w:lang w:val="en-US" w:eastAsia="zh-CN"/>
          <w14:ligatures w14:val="standardContextual"/>
        </w:rPr>
        <w:tab/>
      </w:r>
      <w:r>
        <w:rPr>
          <w:noProof/>
        </w:rPr>
        <w:t>Type: MediaInstructionData</w:t>
      </w:r>
      <w:r>
        <w:rPr>
          <w:noProof/>
        </w:rPr>
        <w:tab/>
      </w:r>
      <w:r>
        <w:rPr>
          <w:noProof/>
        </w:rPr>
        <w:fldChar w:fldCharType="begin"/>
      </w:r>
      <w:r>
        <w:rPr>
          <w:noProof/>
        </w:rPr>
        <w:instrText xml:space="preserve"> PAGEREF _Toc183616033 \h </w:instrText>
      </w:r>
      <w:r>
        <w:rPr>
          <w:noProof/>
        </w:rPr>
      </w:r>
      <w:r>
        <w:rPr>
          <w:noProof/>
        </w:rPr>
        <w:fldChar w:fldCharType="separate"/>
      </w:r>
      <w:r>
        <w:rPr>
          <w:noProof/>
        </w:rPr>
        <w:t>30</w:t>
      </w:r>
      <w:r>
        <w:rPr>
          <w:noProof/>
        </w:rPr>
        <w:fldChar w:fldCharType="end"/>
      </w:r>
    </w:p>
    <w:p w14:paraId="0CFD2D39" w14:textId="420F28A1"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6.2.6.2.3</w:t>
      </w:r>
      <w:r>
        <w:rPr>
          <w:rFonts w:asciiTheme="minorHAnsi" w:eastAsiaTheme="minorEastAsia" w:hAnsiTheme="minorHAnsi" w:cstheme="minorBidi"/>
          <w:noProof/>
          <w:kern w:val="2"/>
          <w:sz w:val="22"/>
          <w:szCs w:val="22"/>
          <w:lang w:val="en-US" w:eastAsia="zh-CN"/>
          <w14:ligatures w14:val="standardContextual"/>
        </w:rPr>
        <w:tab/>
      </w:r>
      <w:r>
        <w:rPr>
          <w:noProof/>
        </w:rPr>
        <w:t>Type: MediaInstructions</w:t>
      </w:r>
      <w:r>
        <w:rPr>
          <w:noProof/>
        </w:rPr>
        <w:tab/>
      </w:r>
      <w:r>
        <w:rPr>
          <w:noProof/>
        </w:rPr>
        <w:fldChar w:fldCharType="begin"/>
      </w:r>
      <w:r>
        <w:rPr>
          <w:noProof/>
        </w:rPr>
        <w:instrText xml:space="preserve"> PAGEREF _Toc183616034 \h </w:instrText>
      </w:r>
      <w:r>
        <w:rPr>
          <w:noProof/>
        </w:rPr>
      </w:r>
      <w:r>
        <w:rPr>
          <w:noProof/>
        </w:rPr>
        <w:fldChar w:fldCharType="separate"/>
      </w:r>
      <w:r>
        <w:rPr>
          <w:noProof/>
        </w:rPr>
        <w:t>31</w:t>
      </w:r>
      <w:r>
        <w:rPr>
          <w:noProof/>
        </w:rPr>
        <w:fldChar w:fldCharType="end"/>
      </w:r>
    </w:p>
    <w:p w14:paraId="67BC9156" w14:textId="594B8314"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6.2.6.2.4</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DcMediaSpecification</w:t>
      </w:r>
      <w:r>
        <w:rPr>
          <w:noProof/>
        </w:rPr>
        <w:tab/>
      </w:r>
      <w:r>
        <w:rPr>
          <w:noProof/>
        </w:rPr>
        <w:fldChar w:fldCharType="begin"/>
      </w:r>
      <w:r>
        <w:rPr>
          <w:noProof/>
        </w:rPr>
        <w:instrText xml:space="preserve"> PAGEREF _Toc183616035 \h </w:instrText>
      </w:r>
      <w:r>
        <w:rPr>
          <w:noProof/>
        </w:rPr>
      </w:r>
      <w:r>
        <w:rPr>
          <w:noProof/>
        </w:rPr>
        <w:fldChar w:fldCharType="separate"/>
      </w:r>
      <w:r>
        <w:rPr>
          <w:noProof/>
        </w:rPr>
        <w:t>32</w:t>
      </w:r>
      <w:r>
        <w:rPr>
          <w:noProof/>
        </w:rPr>
        <w:fldChar w:fldCharType="end"/>
      </w:r>
    </w:p>
    <w:p w14:paraId="48209036" w14:textId="31E47B46"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6.2.6.2.5</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ArMediaSpecification</w:t>
      </w:r>
      <w:r>
        <w:rPr>
          <w:noProof/>
        </w:rPr>
        <w:tab/>
      </w:r>
      <w:r>
        <w:rPr>
          <w:noProof/>
        </w:rPr>
        <w:fldChar w:fldCharType="begin"/>
      </w:r>
      <w:r>
        <w:rPr>
          <w:noProof/>
        </w:rPr>
        <w:instrText xml:space="preserve"> PAGEREF _Toc183616036 \h </w:instrText>
      </w:r>
      <w:r>
        <w:rPr>
          <w:noProof/>
        </w:rPr>
      </w:r>
      <w:r>
        <w:rPr>
          <w:noProof/>
        </w:rPr>
        <w:fldChar w:fldCharType="separate"/>
      </w:r>
      <w:r>
        <w:rPr>
          <w:noProof/>
        </w:rPr>
        <w:t>32</w:t>
      </w:r>
      <w:r>
        <w:rPr>
          <w:noProof/>
        </w:rPr>
        <w:fldChar w:fldCharType="end"/>
      </w:r>
    </w:p>
    <w:p w14:paraId="24493B77" w14:textId="65ABF804"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6.2.6.2.</w:t>
      </w:r>
      <w:r w:rsidRPr="007816B3">
        <w:rPr>
          <w:rFonts w:eastAsiaTheme="minorEastAsia"/>
          <w:noProof/>
          <w:lang w:eastAsia="zh-CN"/>
        </w:rPr>
        <w:t>6</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Mdc2EndpointInfo</w:t>
      </w:r>
      <w:r>
        <w:rPr>
          <w:noProof/>
        </w:rPr>
        <w:tab/>
      </w:r>
      <w:r>
        <w:rPr>
          <w:noProof/>
        </w:rPr>
        <w:fldChar w:fldCharType="begin"/>
      </w:r>
      <w:r>
        <w:rPr>
          <w:noProof/>
        </w:rPr>
        <w:instrText xml:space="preserve"> PAGEREF _Toc183616037 \h </w:instrText>
      </w:r>
      <w:r>
        <w:rPr>
          <w:noProof/>
        </w:rPr>
      </w:r>
      <w:r>
        <w:rPr>
          <w:noProof/>
        </w:rPr>
        <w:fldChar w:fldCharType="separate"/>
      </w:r>
      <w:r>
        <w:rPr>
          <w:noProof/>
        </w:rPr>
        <w:t>33</w:t>
      </w:r>
      <w:r>
        <w:rPr>
          <w:noProof/>
        </w:rPr>
        <w:fldChar w:fldCharType="end"/>
      </w:r>
    </w:p>
    <w:p w14:paraId="287B0186" w14:textId="3F03BA91"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6.2.6.2.</w:t>
      </w:r>
      <w:r w:rsidRPr="007816B3">
        <w:rPr>
          <w:rFonts w:eastAsiaTheme="minorEastAsia"/>
          <w:noProof/>
          <w:lang w:eastAsia="zh-CN"/>
        </w:rPr>
        <w:t>7</w:t>
      </w:r>
      <w:r>
        <w:rPr>
          <w:rFonts w:asciiTheme="minorHAnsi" w:eastAsiaTheme="minorEastAsia" w:hAnsiTheme="minorHAnsi" w:cstheme="minorBidi"/>
          <w:noProof/>
          <w:kern w:val="2"/>
          <w:sz w:val="22"/>
          <w:szCs w:val="22"/>
          <w:lang w:val="en-US" w:eastAsia="zh-CN"/>
          <w14:ligatures w14:val="standardContextual"/>
        </w:rPr>
        <w:tab/>
      </w:r>
      <w:r>
        <w:rPr>
          <w:noProof/>
        </w:rPr>
        <w:t>Type: AudioVideoReNegotiationInd</w:t>
      </w:r>
      <w:r>
        <w:rPr>
          <w:noProof/>
        </w:rPr>
        <w:tab/>
      </w:r>
      <w:r>
        <w:rPr>
          <w:noProof/>
        </w:rPr>
        <w:fldChar w:fldCharType="begin"/>
      </w:r>
      <w:r>
        <w:rPr>
          <w:noProof/>
        </w:rPr>
        <w:instrText xml:space="preserve"> PAGEREF _Toc183616038 \h </w:instrText>
      </w:r>
      <w:r>
        <w:rPr>
          <w:noProof/>
        </w:rPr>
      </w:r>
      <w:r>
        <w:rPr>
          <w:noProof/>
        </w:rPr>
        <w:fldChar w:fldCharType="separate"/>
      </w:r>
      <w:r>
        <w:rPr>
          <w:noProof/>
        </w:rPr>
        <w:t>33</w:t>
      </w:r>
      <w:r>
        <w:rPr>
          <w:noProof/>
        </w:rPr>
        <w:fldChar w:fldCharType="end"/>
      </w:r>
    </w:p>
    <w:p w14:paraId="11F63B7D" w14:textId="3367C576"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sidRPr="007816B3">
        <w:rPr>
          <w:noProof/>
          <w:lang w:val="en-US"/>
        </w:rPr>
        <w:t>6.2.6.3</w:t>
      </w:r>
      <w:r>
        <w:rPr>
          <w:rFonts w:asciiTheme="minorHAnsi" w:eastAsiaTheme="minorEastAsia" w:hAnsiTheme="minorHAnsi" w:cstheme="minorBidi"/>
          <w:noProof/>
          <w:kern w:val="2"/>
          <w:sz w:val="22"/>
          <w:szCs w:val="22"/>
          <w:lang w:val="en-US" w:eastAsia="zh-CN"/>
          <w14:ligatures w14:val="standardContextual"/>
        </w:rPr>
        <w:tab/>
      </w:r>
      <w:r w:rsidRPr="007816B3">
        <w:rPr>
          <w:noProof/>
          <w:lang w:val="en-US"/>
        </w:rPr>
        <w:t>Simple data types and enumerations</w:t>
      </w:r>
      <w:r>
        <w:rPr>
          <w:noProof/>
        </w:rPr>
        <w:tab/>
      </w:r>
      <w:r>
        <w:rPr>
          <w:noProof/>
        </w:rPr>
        <w:fldChar w:fldCharType="begin"/>
      </w:r>
      <w:r>
        <w:rPr>
          <w:noProof/>
        </w:rPr>
        <w:instrText xml:space="preserve"> PAGEREF _Toc183616039 \h </w:instrText>
      </w:r>
      <w:r>
        <w:rPr>
          <w:noProof/>
        </w:rPr>
      </w:r>
      <w:r>
        <w:rPr>
          <w:noProof/>
        </w:rPr>
        <w:fldChar w:fldCharType="separate"/>
      </w:r>
      <w:r>
        <w:rPr>
          <w:noProof/>
        </w:rPr>
        <w:t>34</w:t>
      </w:r>
      <w:r>
        <w:rPr>
          <w:noProof/>
        </w:rPr>
        <w:fldChar w:fldCharType="end"/>
      </w:r>
    </w:p>
    <w:p w14:paraId="2E54DAAA" w14:textId="45F6529D"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6.2.6.3.1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_Toc183616040 \h </w:instrText>
      </w:r>
      <w:r>
        <w:rPr>
          <w:noProof/>
        </w:rPr>
      </w:r>
      <w:r>
        <w:rPr>
          <w:noProof/>
        </w:rPr>
        <w:fldChar w:fldCharType="separate"/>
      </w:r>
      <w:r>
        <w:rPr>
          <w:noProof/>
        </w:rPr>
        <w:t>34</w:t>
      </w:r>
      <w:r>
        <w:rPr>
          <w:noProof/>
        </w:rPr>
        <w:fldChar w:fldCharType="end"/>
      </w:r>
    </w:p>
    <w:p w14:paraId="085584B4" w14:textId="786839AE"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6.2.6.3.2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_Toc183616041 \h </w:instrText>
      </w:r>
      <w:r>
        <w:rPr>
          <w:noProof/>
        </w:rPr>
      </w:r>
      <w:r>
        <w:rPr>
          <w:noProof/>
        </w:rPr>
        <w:fldChar w:fldCharType="separate"/>
      </w:r>
      <w:r>
        <w:rPr>
          <w:noProof/>
        </w:rPr>
        <w:t>34</w:t>
      </w:r>
      <w:r>
        <w:rPr>
          <w:noProof/>
        </w:rPr>
        <w:fldChar w:fldCharType="end"/>
      </w:r>
    </w:p>
    <w:p w14:paraId="53D091CE" w14:textId="372A03BD"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6.2.6.3.3</w:t>
      </w:r>
      <w:r>
        <w:rPr>
          <w:rFonts w:asciiTheme="minorHAnsi" w:eastAsiaTheme="minorEastAsia" w:hAnsiTheme="minorHAnsi" w:cstheme="minorBidi"/>
          <w:noProof/>
          <w:kern w:val="2"/>
          <w:sz w:val="22"/>
          <w:szCs w:val="22"/>
          <w:lang w:val="en-US" w:eastAsia="zh-CN"/>
          <w14:ligatures w14:val="standardContextual"/>
        </w:rPr>
        <w:tab/>
      </w:r>
      <w:r>
        <w:rPr>
          <w:noProof/>
        </w:rPr>
        <w:t>Enumeration: MediaInstruction</w:t>
      </w:r>
      <w:r>
        <w:rPr>
          <w:noProof/>
        </w:rPr>
        <w:tab/>
      </w:r>
      <w:r>
        <w:rPr>
          <w:noProof/>
        </w:rPr>
        <w:fldChar w:fldCharType="begin"/>
      </w:r>
      <w:r>
        <w:rPr>
          <w:noProof/>
        </w:rPr>
        <w:instrText xml:space="preserve"> PAGEREF _Toc183616042 \h </w:instrText>
      </w:r>
      <w:r>
        <w:rPr>
          <w:noProof/>
        </w:rPr>
      </w:r>
      <w:r>
        <w:rPr>
          <w:noProof/>
        </w:rPr>
        <w:fldChar w:fldCharType="separate"/>
      </w:r>
      <w:r>
        <w:rPr>
          <w:noProof/>
        </w:rPr>
        <w:t>34</w:t>
      </w:r>
      <w:r>
        <w:rPr>
          <w:noProof/>
        </w:rPr>
        <w:fldChar w:fldCharType="end"/>
      </w:r>
    </w:p>
    <w:p w14:paraId="03767052" w14:textId="6B34F784"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6.2.6.3.</w:t>
      </w:r>
      <w:r w:rsidRPr="007816B3">
        <w:rPr>
          <w:rFonts w:eastAsiaTheme="minorEastAsia"/>
          <w:noProof/>
          <w:lang w:eastAsia="zh-CN"/>
        </w:rPr>
        <w:t>4</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r>
      <w:r>
        <w:rPr>
          <w:noProof/>
        </w:rPr>
        <w:instrText xml:space="preserve"> PAGEREF _Toc183616043 \h </w:instrText>
      </w:r>
      <w:r>
        <w:rPr>
          <w:noProof/>
        </w:rPr>
      </w:r>
      <w:r>
        <w:rPr>
          <w:noProof/>
        </w:rPr>
        <w:fldChar w:fldCharType="separate"/>
      </w:r>
      <w:r>
        <w:rPr>
          <w:noProof/>
        </w:rPr>
        <w:t>34</w:t>
      </w:r>
      <w:r>
        <w:rPr>
          <w:noProof/>
        </w:rPr>
        <w:fldChar w:fldCharType="end"/>
      </w:r>
    </w:p>
    <w:p w14:paraId="71BF9D27" w14:textId="53B6A1BD"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sidRPr="007816B3">
        <w:rPr>
          <w:noProof/>
          <w:lang w:val="en-US"/>
        </w:rPr>
        <w:t>6.2.6.4</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_Toc183616044 \h </w:instrText>
      </w:r>
      <w:r>
        <w:rPr>
          <w:noProof/>
        </w:rPr>
      </w:r>
      <w:r>
        <w:rPr>
          <w:noProof/>
        </w:rPr>
        <w:fldChar w:fldCharType="separate"/>
      </w:r>
      <w:r>
        <w:rPr>
          <w:noProof/>
        </w:rPr>
        <w:t>34</w:t>
      </w:r>
      <w:r>
        <w:rPr>
          <w:noProof/>
        </w:rPr>
        <w:fldChar w:fldCharType="end"/>
      </w:r>
    </w:p>
    <w:p w14:paraId="5EFCD72E" w14:textId="769F8B09"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6.2.6.5</w:t>
      </w:r>
      <w:r>
        <w:rPr>
          <w:rFonts w:asciiTheme="minorHAnsi" w:eastAsiaTheme="minorEastAsia" w:hAnsiTheme="minorHAnsi" w:cstheme="minorBidi"/>
          <w:noProof/>
          <w:kern w:val="2"/>
          <w:sz w:val="22"/>
          <w:szCs w:val="22"/>
          <w:lang w:val="en-US" w:eastAsia="zh-CN"/>
          <w14:ligatures w14:val="standardContextual"/>
        </w:rPr>
        <w:tab/>
      </w:r>
      <w:r>
        <w:rPr>
          <w:noProof/>
        </w:rPr>
        <w:t>Binary data</w:t>
      </w:r>
      <w:r>
        <w:rPr>
          <w:noProof/>
        </w:rPr>
        <w:tab/>
      </w:r>
      <w:r>
        <w:rPr>
          <w:noProof/>
        </w:rPr>
        <w:fldChar w:fldCharType="begin"/>
      </w:r>
      <w:r>
        <w:rPr>
          <w:noProof/>
        </w:rPr>
        <w:instrText xml:space="preserve"> PAGEREF _Toc183616045 \h </w:instrText>
      </w:r>
      <w:r>
        <w:rPr>
          <w:noProof/>
        </w:rPr>
      </w:r>
      <w:r>
        <w:rPr>
          <w:noProof/>
        </w:rPr>
        <w:fldChar w:fldCharType="separate"/>
      </w:r>
      <w:r>
        <w:rPr>
          <w:noProof/>
        </w:rPr>
        <w:t>34</w:t>
      </w:r>
      <w:r>
        <w:rPr>
          <w:noProof/>
        </w:rPr>
        <w:fldChar w:fldCharType="end"/>
      </w:r>
    </w:p>
    <w:p w14:paraId="24D7DCD9" w14:textId="66B0F6DB"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6.2.7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_Toc183616046 \h </w:instrText>
      </w:r>
      <w:r>
        <w:rPr>
          <w:noProof/>
        </w:rPr>
      </w:r>
      <w:r>
        <w:rPr>
          <w:noProof/>
        </w:rPr>
        <w:fldChar w:fldCharType="separate"/>
      </w:r>
      <w:r>
        <w:rPr>
          <w:noProof/>
        </w:rPr>
        <w:t>35</w:t>
      </w:r>
      <w:r>
        <w:rPr>
          <w:noProof/>
        </w:rPr>
        <w:fldChar w:fldCharType="end"/>
      </w:r>
    </w:p>
    <w:p w14:paraId="08404235" w14:textId="0BBA761F"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6.2.7.1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_Toc183616047 \h </w:instrText>
      </w:r>
      <w:r>
        <w:rPr>
          <w:noProof/>
        </w:rPr>
      </w:r>
      <w:r>
        <w:rPr>
          <w:noProof/>
        </w:rPr>
        <w:fldChar w:fldCharType="separate"/>
      </w:r>
      <w:r>
        <w:rPr>
          <w:noProof/>
        </w:rPr>
        <w:t>35</w:t>
      </w:r>
      <w:r>
        <w:rPr>
          <w:noProof/>
        </w:rPr>
        <w:fldChar w:fldCharType="end"/>
      </w:r>
    </w:p>
    <w:p w14:paraId="2438A8C6" w14:textId="06F21605"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6.2.7.2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_Toc183616048 \h </w:instrText>
      </w:r>
      <w:r>
        <w:rPr>
          <w:noProof/>
        </w:rPr>
      </w:r>
      <w:r>
        <w:rPr>
          <w:noProof/>
        </w:rPr>
        <w:fldChar w:fldCharType="separate"/>
      </w:r>
      <w:r>
        <w:rPr>
          <w:noProof/>
        </w:rPr>
        <w:t>35</w:t>
      </w:r>
      <w:r>
        <w:rPr>
          <w:noProof/>
        </w:rPr>
        <w:fldChar w:fldCharType="end"/>
      </w:r>
    </w:p>
    <w:p w14:paraId="2CAF6C47" w14:textId="57F88760"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6.2.7.3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_Toc183616049 \h </w:instrText>
      </w:r>
      <w:r>
        <w:rPr>
          <w:noProof/>
        </w:rPr>
      </w:r>
      <w:r>
        <w:rPr>
          <w:noProof/>
        </w:rPr>
        <w:fldChar w:fldCharType="separate"/>
      </w:r>
      <w:r>
        <w:rPr>
          <w:noProof/>
        </w:rPr>
        <w:t>35</w:t>
      </w:r>
      <w:r>
        <w:rPr>
          <w:noProof/>
        </w:rPr>
        <w:fldChar w:fldCharType="end"/>
      </w:r>
    </w:p>
    <w:p w14:paraId="60D9AA0C" w14:textId="68B077B8"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6.2.8</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_Toc183616050 \h </w:instrText>
      </w:r>
      <w:r>
        <w:rPr>
          <w:noProof/>
        </w:rPr>
      </w:r>
      <w:r>
        <w:rPr>
          <w:noProof/>
        </w:rPr>
        <w:fldChar w:fldCharType="separate"/>
      </w:r>
      <w:r>
        <w:rPr>
          <w:noProof/>
        </w:rPr>
        <w:t>35</w:t>
      </w:r>
      <w:r>
        <w:rPr>
          <w:noProof/>
        </w:rPr>
        <w:fldChar w:fldCharType="end"/>
      </w:r>
    </w:p>
    <w:p w14:paraId="195D686D" w14:textId="7D09B876"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6.2.9</w:t>
      </w:r>
      <w:r>
        <w:rPr>
          <w:rFonts w:asciiTheme="minorHAnsi" w:eastAsiaTheme="minorEastAsia" w:hAnsiTheme="minorHAnsi" w:cstheme="minorBidi"/>
          <w:noProof/>
          <w:kern w:val="2"/>
          <w:sz w:val="22"/>
          <w:szCs w:val="22"/>
          <w:lang w:val="en-US" w:eastAsia="zh-CN"/>
          <w14:ligatures w14:val="standardContextual"/>
        </w:rPr>
        <w:tab/>
      </w:r>
      <w:r>
        <w:rPr>
          <w:noProof/>
        </w:rPr>
        <w:t>Security</w:t>
      </w:r>
      <w:r>
        <w:rPr>
          <w:noProof/>
        </w:rPr>
        <w:tab/>
      </w:r>
      <w:r>
        <w:rPr>
          <w:noProof/>
        </w:rPr>
        <w:fldChar w:fldCharType="begin"/>
      </w:r>
      <w:r>
        <w:rPr>
          <w:noProof/>
        </w:rPr>
        <w:instrText xml:space="preserve"> PAGEREF _Toc183616051 \h </w:instrText>
      </w:r>
      <w:r>
        <w:rPr>
          <w:noProof/>
        </w:rPr>
      </w:r>
      <w:r>
        <w:rPr>
          <w:noProof/>
        </w:rPr>
        <w:fldChar w:fldCharType="separate"/>
      </w:r>
      <w:r>
        <w:rPr>
          <w:noProof/>
        </w:rPr>
        <w:t>35</w:t>
      </w:r>
      <w:r>
        <w:rPr>
          <w:noProof/>
        </w:rPr>
        <w:fldChar w:fldCharType="end"/>
      </w:r>
    </w:p>
    <w:p w14:paraId="2F7BDDD0" w14:textId="6BD917C2"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6.2.10</w:t>
      </w:r>
      <w:r>
        <w:rPr>
          <w:rFonts w:asciiTheme="minorHAnsi" w:eastAsiaTheme="minorEastAsia" w:hAnsiTheme="minorHAnsi" w:cstheme="minorBidi"/>
          <w:noProof/>
          <w:kern w:val="2"/>
          <w:sz w:val="22"/>
          <w:szCs w:val="22"/>
          <w:lang w:val="en-US" w:eastAsia="zh-CN"/>
          <w14:ligatures w14:val="standardContextual"/>
        </w:rPr>
        <w:tab/>
      </w:r>
      <w:r>
        <w:rPr>
          <w:noProof/>
        </w:rPr>
        <w:t>HTTP redirection</w:t>
      </w:r>
      <w:r>
        <w:rPr>
          <w:noProof/>
        </w:rPr>
        <w:tab/>
      </w:r>
      <w:r>
        <w:rPr>
          <w:noProof/>
        </w:rPr>
        <w:fldChar w:fldCharType="begin"/>
      </w:r>
      <w:r>
        <w:rPr>
          <w:noProof/>
        </w:rPr>
        <w:instrText xml:space="preserve"> PAGEREF _Toc183616052 \h </w:instrText>
      </w:r>
      <w:r>
        <w:rPr>
          <w:noProof/>
        </w:rPr>
      </w:r>
      <w:r>
        <w:rPr>
          <w:noProof/>
        </w:rPr>
        <w:fldChar w:fldCharType="separate"/>
      </w:r>
      <w:r>
        <w:rPr>
          <w:noProof/>
        </w:rPr>
        <w:t>35</w:t>
      </w:r>
      <w:r>
        <w:rPr>
          <w:noProof/>
        </w:rPr>
        <w:fldChar w:fldCharType="end"/>
      </w:r>
    </w:p>
    <w:p w14:paraId="3DF94197" w14:textId="43D2E617" w:rsidR="004A5E40" w:rsidRDefault="004A5E40">
      <w:pPr>
        <w:pStyle w:val="TOC8"/>
        <w:rPr>
          <w:rFonts w:asciiTheme="minorHAnsi" w:eastAsiaTheme="minorEastAsia" w:hAnsiTheme="minorHAnsi" w:cstheme="minorBidi"/>
          <w:b w:val="0"/>
          <w:noProof/>
          <w:kern w:val="2"/>
          <w:szCs w:val="22"/>
          <w:lang w:val="en-US" w:eastAsia="zh-CN"/>
          <w14:ligatures w14:val="standardContextual"/>
        </w:rPr>
      </w:pPr>
      <w:r>
        <w:rPr>
          <w:noProof/>
        </w:rPr>
        <w:lastRenderedPageBreak/>
        <w:t>Annex A (normative): OpenAPI specification</w:t>
      </w:r>
      <w:r>
        <w:rPr>
          <w:noProof/>
        </w:rPr>
        <w:tab/>
      </w:r>
      <w:r>
        <w:rPr>
          <w:noProof/>
        </w:rPr>
        <w:fldChar w:fldCharType="begin"/>
      </w:r>
      <w:r>
        <w:rPr>
          <w:noProof/>
        </w:rPr>
        <w:instrText xml:space="preserve"> PAGEREF _Toc183616053 \h </w:instrText>
      </w:r>
      <w:r>
        <w:rPr>
          <w:noProof/>
        </w:rPr>
      </w:r>
      <w:r>
        <w:rPr>
          <w:noProof/>
        </w:rPr>
        <w:fldChar w:fldCharType="separate"/>
      </w:r>
      <w:r>
        <w:rPr>
          <w:noProof/>
        </w:rPr>
        <w:t>37</w:t>
      </w:r>
      <w:r>
        <w:rPr>
          <w:noProof/>
        </w:rPr>
        <w:fldChar w:fldCharType="end"/>
      </w:r>
    </w:p>
    <w:p w14:paraId="1E560D35" w14:textId="70F50CD3" w:rsidR="004A5E40" w:rsidRDefault="004A5E40">
      <w:pPr>
        <w:pStyle w:val="TOC1"/>
        <w:rPr>
          <w:rFonts w:asciiTheme="minorHAnsi" w:eastAsiaTheme="minorEastAsia" w:hAnsiTheme="minorHAnsi" w:cstheme="minorBidi"/>
          <w:noProof/>
          <w:kern w:val="2"/>
          <w:szCs w:val="22"/>
          <w:lang w:val="en-US" w:eastAsia="zh-CN"/>
          <w14:ligatures w14:val="standardContextual"/>
        </w:rPr>
      </w:pPr>
      <w:r>
        <w:rPr>
          <w:noProof/>
        </w:rPr>
        <w:t>A.1</w:t>
      </w:r>
      <w:r>
        <w:rPr>
          <w:rFonts w:asciiTheme="minorHAnsi" w:eastAsiaTheme="minorEastAsia" w:hAnsiTheme="minorHAnsi" w:cstheme="minorBidi"/>
          <w:noProof/>
          <w:kern w:val="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_Toc183616054 \h </w:instrText>
      </w:r>
      <w:r>
        <w:rPr>
          <w:noProof/>
        </w:rPr>
      </w:r>
      <w:r>
        <w:rPr>
          <w:noProof/>
        </w:rPr>
        <w:fldChar w:fldCharType="separate"/>
      </w:r>
      <w:r>
        <w:rPr>
          <w:noProof/>
        </w:rPr>
        <w:t>37</w:t>
      </w:r>
      <w:r>
        <w:rPr>
          <w:noProof/>
        </w:rPr>
        <w:fldChar w:fldCharType="end"/>
      </w:r>
    </w:p>
    <w:p w14:paraId="66456B71" w14:textId="7B8FDC29" w:rsidR="004A5E40" w:rsidRDefault="004A5E40">
      <w:pPr>
        <w:pStyle w:val="TOC1"/>
        <w:rPr>
          <w:rFonts w:asciiTheme="minorHAnsi" w:eastAsiaTheme="minorEastAsia" w:hAnsiTheme="minorHAnsi" w:cstheme="minorBidi"/>
          <w:noProof/>
          <w:kern w:val="2"/>
          <w:szCs w:val="22"/>
          <w:lang w:val="en-US" w:eastAsia="zh-CN"/>
          <w14:ligatures w14:val="standardContextual"/>
        </w:rPr>
      </w:pPr>
      <w:r>
        <w:rPr>
          <w:noProof/>
        </w:rPr>
        <w:t>A.2</w:t>
      </w:r>
      <w:r>
        <w:rPr>
          <w:rFonts w:asciiTheme="minorHAnsi" w:eastAsiaTheme="minorEastAsia" w:hAnsiTheme="minorHAnsi" w:cstheme="minorBidi"/>
          <w:noProof/>
          <w:kern w:val="2"/>
          <w:szCs w:val="22"/>
          <w:lang w:val="en-US" w:eastAsia="zh-CN"/>
          <w14:ligatures w14:val="standardContextual"/>
        </w:rPr>
        <w:tab/>
      </w:r>
      <w:r>
        <w:rPr>
          <w:noProof/>
        </w:rPr>
        <w:t>Nimsas_SessionEventControl API</w:t>
      </w:r>
      <w:r>
        <w:rPr>
          <w:noProof/>
        </w:rPr>
        <w:tab/>
      </w:r>
      <w:r>
        <w:rPr>
          <w:noProof/>
        </w:rPr>
        <w:fldChar w:fldCharType="begin"/>
      </w:r>
      <w:r>
        <w:rPr>
          <w:noProof/>
        </w:rPr>
        <w:instrText xml:space="preserve"> PAGEREF _Toc183616055 \h </w:instrText>
      </w:r>
      <w:r>
        <w:rPr>
          <w:noProof/>
        </w:rPr>
      </w:r>
      <w:r>
        <w:rPr>
          <w:noProof/>
        </w:rPr>
        <w:fldChar w:fldCharType="separate"/>
      </w:r>
      <w:r>
        <w:rPr>
          <w:noProof/>
        </w:rPr>
        <w:t>37</w:t>
      </w:r>
      <w:r>
        <w:rPr>
          <w:noProof/>
        </w:rPr>
        <w:fldChar w:fldCharType="end"/>
      </w:r>
    </w:p>
    <w:p w14:paraId="1037A8F1" w14:textId="381765AE" w:rsidR="004A5E40" w:rsidRDefault="004A5E40">
      <w:pPr>
        <w:pStyle w:val="TOC1"/>
        <w:rPr>
          <w:rFonts w:asciiTheme="minorHAnsi" w:eastAsiaTheme="minorEastAsia" w:hAnsiTheme="minorHAnsi" w:cstheme="minorBidi"/>
          <w:noProof/>
          <w:kern w:val="2"/>
          <w:szCs w:val="22"/>
          <w:lang w:val="en-US" w:eastAsia="zh-CN"/>
          <w14:ligatures w14:val="standardContextual"/>
        </w:rPr>
      </w:pPr>
      <w:r>
        <w:rPr>
          <w:noProof/>
        </w:rPr>
        <w:t>A.3</w:t>
      </w:r>
      <w:r>
        <w:rPr>
          <w:rFonts w:asciiTheme="minorHAnsi" w:eastAsiaTheme="minorEastAsia" w:hAnsiTheme="minorHAnsi" w:cstheme="minorBidi"/>
          <w:noProof/>
          <w:kern w:val="2"/>
          <w:szCs w:val="22"/>
          <w:lang w:val="en-US" w:eastAsia="zh-CN"/>
          <w14:ligatures w14:val="standardContextual"/>
        </w:rPr>
        <w:tab/>
      </w:r>
      <w:r>
        <w:rPr>
          <w:noProof/>
        </w:rPr>
        <w:t>Nimsas_MediaControl API</w:t>
      </w:r>
      <w:r>
        <w:rPr>
          <w:noProof/>
        </w:rPr>
        <w:tab/>
      </w:r>
      <w:r>
        <w:rPr>
          <w:noProof/>
        </w:rPr>
        <w:fldChar w:fldCharType="begin"/>
      </w:r>
      <w:r>
        <w:rPr>
          <w:noProof/>
        </w:rPr>
        <w:instrText xml:space="preserve"> PAGEREF _Toc183616056 \h </w:instrText>
      </w:r>
      <w:r>
        <w:rPr>
          <w:noProof/>
        </w:rPr>
      </w:r>
      <w:r>
        <w:rPr>
          <w:noProof/>
        </w:rPr>
        <w:fldChar w:fldCharType="separate"/>
      </w:r>
      <w:r>
        <w:rPr>
          <w:noProof/>
        </w:rPr>
        <w:t>41</w:t>
      </w:r>
      <w:r>
        <w:rPr>
          <w:noProof/>
        </w:rPr>
        <w:fldChar w:fldCharType="end"/>
      </w:r>
    </w:p>
    <w:p w14:paraId="4258E5B1" w14:textId="3BD2659E" w:rsidR="004A5E40" w:rsidRDefault="004A5E40">
      <w:pPr>
        <w:pStyle w:val="TOC8"/>
        <w:rPr>
          <w:rFonts w:asciiTheme="minorHAnsi" w:eastAsiaTheme="minorEastAsia" w:hAnsiTheme="minorHAnsi" w:cstheme="minorBidi"/>
          <w:b w:val="0"/>
          <w:noProof/>
          <w:kern w:val="2"/>
          <w:szCs w:val="22"/>
          <w:lang w:val="en-US" w:eastAsia="zh-CN"/>
          <w14:ligatures w14:val="standardContextual"/>
        </w:rPr>
      </w:pPr>
      <w:r>
        <w:rPr>
          <w:noProof/>
        </w:rPr>
        <w:t>Annex B (informative): Change history</w:t>
      </w:r>
      <w:r>
        <w:rPr>
          <w:noProof/>
        </w:rPr>
        <w:tab/>
      </w:r>
      <w:r>
        <w:rPr>
          <w:noProof/>
        </w:rPr>
        <w:fldChar w:fldCharType="begin"/>
      </w:r>
      <w:r>
        <w:rPr>
          <w:noProof/>
        </w:rPr>
        <w:instrText xml:space="preserve"> PAGEREF _Toc183616057 \h </w:instrText>
      </w:r>
      <w:r>
        <w:rPr>
          <w:noProof/>
        </w:rPr>
      </w:r>
      <w:r>
        <w:rPr>
          <w:noProof/>
        </w:rPr>
        <w:fldChar w:fldCharType="separate"/>
      </w:r>
      <w:r>
        <w:rPr>
          <w:noProof/>
        </w:rPr>
        <w:t>45</w:t>
      </w:r>
      <w:r>
        <w:rPr>
          <w:noProof/>
        </w:rPr>
        <w:fldChar w:fldCharType="end"/>
      </w:r>
    </w:p>
    <w:p w14:paraId="79B6A06A" w14:textId="4731C98E" w:rsidR="007B3457" w:rsidRDefault="00000000">
      <w:r>
        <w:rPr>
          <w:sz w:val="22"/>
        </w:rPr>
        <w:fldChar w:fldCharType="end"/>
      </w:r>
    </w:p>
    <w:p w14:paraId="6E350C39" w14:textId="77777777" w:rsidR="007B3457" w:rsidRDefault="00000000">
      <w:pPr>
        <w:pStyle w:val="1"/>
      </w:pPr>
      <w:r>
        <w:br w:type="page"/>
      </w:r>
      <w:bookmarkStart w:id="10" w:name="foreword"/>
      <w:bookmarkStart w:id="11" w:name="_Toc35971368"/>
      <w:bookmarkStart w:id="12" w:name="_Toc2086433"/>
      <w:bookmarkStart w:id="13" w:name="_Toc183615938"/>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15" w:name="introduction"/>
      <w:bookmarkEnd w:id="15"/>
      <w:r>
        <w:br w:type="page"/>
      </w:r>
      <w:bookmarkStart w:id="16" w:name="_Toc35971370"/>
      <w:bookmarkStart w:id="17" w:name="_Toc510696578"/>
      <w:bookmarkStart w:id="18" w:name="_Toc183615939"/>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19" w:name="_Toc35971371"/>
      <w:bookmarkStart w:id="20" w:name="_Toc510696579"/>
      <w:bookmarkStart w:id="21" w:name="_Toc183615940"/>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7F984223" w14:textId="251D41DA" w:rsidR="00B064FF" w:rsidRPr="00B064FF" w:rsidRDefault="00B064FF" w:rsidP="00AB70D9">
      <w:pPr>
        <w:pStyle w:val="EX"/>
        <w:rPr>
          <w:rFonts w:eastAsiaTheme="minorEastAsia"/>
          <w:lang w:eastAsia="zh-CN"/>
        </w:rPr>
      </w:pPr>
      <w:bookmarkStart w:id="23" w:name="_Hlk167903653"/>
      <w:r w:rsidRPr="00690A26">
        <w:lastRenderedPageBreak/>
        <w:t>[</w:t>
      </w:r>
      <w:r w:rsidR="004A2252">
        <w:rPr>
          <w:rFonts w:eastAsiaTheme="minorEastAsia" w:hint="eastAsia"/>
          <w:lang w:eastAsia="zh-CN"/>
        </w:rPr>
        <w:t>20</w:t>
      </w:r>
      <w:r w:rsidRPr="00690A26">
        <w:t>]</w:t>
      </w:r>
      <w:r w:rsidRPr="00690A26">
        <w:tab/>
        <w:t>IETF RFC 8259: "The JavaScript Object Notation (JSON) Data Interchange Format".</w:t>
      </w:r>
      <w:bookmarkEnd w:id="23"/>
    </w:p>
    <w:p w14:paraId="489660D0" w14:textId="77777777" w:rsidR="007B3457" w:rsidRDefault="00000000">
      <w:pPr>
        <w:pStyle w:val="1"/>
      </w:pPr>
      <w:bookmarkStart w:id="24" w:name="_Toc510696580"/>
      <w:bookmarkStart w:id="25" w:name="_Toc35971372"/>
      <w:bookmarkStart w:id="26" w:name="_Toc183615941"/>
      <w:r>
        <w:t>3</w:t>
      </w:r>
      <w:r>
        <w:tab/>
        <w:t>Definitions, symbols and abbreviations</w:t>
      </w:r>
      <w:bookmarkEnd w:id="24"/>
      <w:bookmarkEnd w:id="25"/>
      <w:bookmarkEnd w:id="26"/>
    </w:p>
    <w:p w14:paraId="4C0CE8FF" w14:textId="77777777" w:rsidR="007B3457" w:rsidRDefault="00000000">
      <w:pPr>
        <w:pStyle w:val="21"/>
      </w:pPr>
      <w:bookmarkStart w:id="27" w:name="_Toc510696581"/>
      <w:bookmarkStart w:id="28" w:name="_Toc35971373"/>
      <w:bookmarkStart w:id="29" w:name="_Toc183615942"/>
      <w:r>
        <w:t>3.1</w:t>
      </w:r>
      <w:r>
        <w:tab/>
        <w:t>Definitions</w:t>
      </w:r>
      <w:bookmarkEnd w:id="27"/>
      <w:bookmarkEnd w:id="28"/>
      <w:bookmarkEnd w:id="29"/>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21"/>
      </w:pPr>
      <w:bookmarkStart w:id="30" w:name="_Toc510696582"/>
      <w:bookmarkStart w:id="31" w:name="_Toc35971374"/>
      <w:bookmarkStart w:id="32" w:name="_Toc183615943"/>
      <w:r>
        <w:t>3.2</w:t>
      </w:r>
      <w:r>
        <w:tab/>
        <w:t>Symbols</w:t>
      </w:r>
      <w:bookmarkEnd w:id="30"/>
      <w:bookmarkEnd w:id="31"/>
      <w:bookmarkEnd w:id="32"/>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8693599" w14:textId="7CA90000"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33" w:name="_Toc510696583"/>
      <w:bookmarkStart w:id="34" w:name="_Toc35971375"/>
      <w:bookmarkStart w:id="35" w:name="_Toc183615944"/>
      <w:r>
        <w:t>3.3</w:t>
      </w:r>
      <w:r>
        <w:tab/>
        <w:t>Abbreviations</w:t>
      </w:r>
      <w:bookmarkEnd w:id="33"/>
      <w:bookmarkEnd w:id="34"/>
      <w:bookmarkEnd w:id="35"/>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宋体"/>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Data Channel Signalling Function</w:t>
      </w:r>
    </w:p>
    <w:p w14:paraId="007BDE4D" w14:textId="59FB9191" w:rsidR="007B3457" w:rsidRPr="007233B9" w:rsidRDefault="00F51919" w:rsidP="007233B9">
      <w:pPr>
        <w:pStyle w:val="EW"/>
        <w:rPr>
          <w:rFonts w:eastAsia="宋体"/>
          <w:sz w:val="24"/>
          <w:lang w:val="en-US" w:eastAsia="zh-CN"/>
        </w:rPr>
      </w:pPr>
      <w:r w:rsidRPr="009010DE">
        <w:rPr>
          <w:lang w:val="en-US" w:eastAsia="zh-CN" w:bidi="ar"/>
        </w:rPr>
        <w:t>MF</w:t>
      </w:r>
      <w:r w:rsidRPr="009010DE">
        <w:rPr>
          <w:lang w:val="en-US" w:eastAsia="zh-CN" w:bidi="ar"/>
        </w:rPr>
        <w:tab/>
        <w:t>Media Function</w:t>
      </w:r>
    </w:p>
    <w:p w14:paraId="2B0BD7FC" w14:textId="77777777" w:rsidR="007B3457" w:rsidRDefault="00000000">
      <w:pPr>
        <w:pStyle w:val="1"/>
      </w:pPr>
      <w:bookmarkStart w:id="36" w:name="_Toc510696584"/>
      <w:bookmarkStart w:id="37" w:name="_Toc35971376"/>
      <w:bookmarkStart w:id="38" w:name="_Toc183615945"/>
      <w:r>
        <w:t>4</w:t>
      </w:r>
      <w:r>
        <w:tab/>
        <w:t>Overview</w:t>
      </w:r>
      <w:bookmarkEnd w:id="36"/>
      <w:bookmarkEnd w:id="37"/>
      <w:bookmarkEnd w:id="38"/>
    </w:p>
    <w:p w14:paraId="36819153" w14:textId="77777777" w:rsidR="00B4480E" w:rsidRPr="00B910B8" w:rsidRDefault="00B4480E" w:rsidP="00B910B8">
      <w:r w:rsidRPr="00B910B8">
        <w:t>The IP Multimedia Subsystem (IMS) architecture supporting the Data Channel services is defined in 3GPP TS</w:t>
      </w:r>
      <w:bookmarkStart w:id="39" w:name="_Hlk130919788"/>
      <w:r w:rsidRPr="00B910B8">
        <w:t> </w:t>
      </w:r>
      <w:bookmarkEnd w:id="39"/>
      <w:r w:rsidRPr="00B910B8">
        <w:t>23.228 [14].</w:t>
      </w:r>
    </w:p>
    <w:p w14:paraId="23B0EF33" w14:textId="493B72B0" w:rsidR="00B4480E" w:rsidRPr="00B910B8" w:rsidRDefault="00B4480E" w:rsidP="00B910B8">
      <w:r w:rsidRPr="00B910B8">
        <w:t xml:space="preserve">The IP Multimedia Subsystem (IMS) Application Server (AS) is enhanced to offer services to DCSF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306FBAC" w14:textId="7A720CC9" w:rsidR="00B4480E" w:rsidRPr="00B910B8" w:rsidRDefault="00B4480E" w:rsidP="00B910B8">
      <w:pPr>
        <w:pStyle w:val="B1"/>
      </w:pPr>
      <w:r w:rsidRPr="00B910B8">
        <w:t>-</w:t>
      </w:r>
      <w:r w:rsidRPr="00B910B8">
        <w:tab/>
        <w:t>The IMS AS receives the data channel control instructions from the DCSF and accordingly interacts with the MF via DC2 for data channel media resource management</w:t>
      </w:r>
      <w:r w:rsidR="00715752">
        <w:rPr>
          <w:rFonts w:ascii="宋体" w:eastAsia="宋体" w:hAnsi="宋体" w:cs="宋体"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39.85pt;height:65.4pt" o:ole="">
            <v:imagedata r:id="rId13" o:title=""/>
          </v:shape>
          <o:OLEObject Type="Embed" ProgID="Visio.Drawing.11" ShapeID="_x0000_i1027" DrawAspect="Content" ObjectID="_1794383302" r:id="rId14"/>
        </w:object>
      </w:r>
    </w:p>
    <w:p w14:paraId="52ABF7F5" w14:textId="77777777" w:rsidR="00B4480E" w:rsidRPr="00B910B8" w:rsidRDefault="00B4480E" w:rsidP="00B910B8">
      <w:pPr>
        <w:pStyle w:val="TF"/>
        <w:rPr>
          <w:b w:val="0"/>
        </w:rPr>
      </w:pPr>
      <w:r w:rsidRPr="00B910B8">
        <w:t>Figure 4-1: Reference model – IMS AS</w:t>
      </w:r>
    </w:p>
    <w:p w14:paraId="5C00D1F9" w14:textId="752CF219" w:rsidR="007B3457" w:rsidRDefault="00B4480E">
      <w:r w:rsidRPr="00B910B8">
        <w:t>DC1 is the reference point between an SBI capable IMS AS and DCSF.</w:t>
      </w:r>
    </w:p>
    <w:p w14:paraId="268419D8" w14:textId="50B50D1A" w:rsidR="007B3457" w:rsidRDefault="00000000">
      <w:pPr>
        <w:pStyle w:val="1"/>
      </w:pPr>
      <w:bookmarkStart w:id="40" w:name="_Toc35971377"/>
      <w:bookmarkStart w:id="41" w:name="_Toc510696585"/>
      <w:bookmarkStart w:id="42" w:name="_Toc183615946"/>
      <w:r>
        <w:t>5</w:t>
      </w:r>
      <w:r>
        <w:tab/>
        <w:t xml:space="preserve">Services offered by the </w:t>
      </w:r>
      <w:r w:rsidR="00BC5821">
        <w:t>IMS AS</w:t>
      </w:r>
      <w:bookmarkEnd w:id="40"/>
      <w:bookmarkEnd w:id="41"/>
      <w:bookmarkEnd w:id="42"/>
    </w:p>
    <w:p w14:paraId="590E96AC" w14:textId="77777777" w:rsidR="00BC5821" w:rsidRPr="00BC5821" w:rsidRDefault="00BC5821" w:rsidP="007C500A">
      <w:pPr>
        <w:pStyle w:val="21"/>
      </w:pPr>
      <w:bookmarkStart w:id="43" w:name="_Toc183615947"/>
      <w:r w:rsidRPr="00BC5821">
        <w:t>5.1</w:t>
      </w:r>
      <w:r w:rsidRPr="00BC5821">
        <w:tab/>
        <w:t>Introduction</w:t>
      </w:r>
      <w:bookmarkEnd w:id="43"/>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t>Nimsas_MediaControl</w:t>
      </w:r>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shd w:val="clear" w:color="auto" w:fill="auto"/>
          </w:tcPr>
          <w:p w14:paraId="496D8C1B" w14:textId="77777777" w:rsidR="00BC5821" w:rsidRPr="008B7FDE" w:rsidRDefault="00BC5821" w:rsidP="00B910B8">
            <w:pPr>
              <w:pStyle w:val="TAH"/>
            </w:pPr>
            <w:r w:rsidRPr="00BC5821">
              <w:t>Service Name</w:t>
            </w:r>
          </w:p>
        </w:tc>
        <w:tc>
          <w:tcPr>
            <w:tcW w:w="719" w:type="dxa"/>
            <w:shd w:val="clear" w:color="auto" w:fill="auto"/>
          </w:tcPr>
          <w:p w14:paraId="0AA4B67D" w14:textId="77777777" w:rsidR="00BC5821" w:rsidRPr="008B7FDE" w:rsidRDefault="00BC5821" w:rsidP="00B910B8">
            <w:pPr>
              <w:pStyle w:val="TAH"/>
            </w:pPr>
            <w:r w:rsidRPr="00BC5821">
              <w:t>Clause</w:t>
            </w:r>
          </w:p>
        </w:tc>
        <w:tc>
          <w:tcPr>
            <w:tcW w:w="1974" w:type="dxa"/>
            <w:shd w:val="clear" w:color="auto" w:fill="auto"/>
          </w:tcPr>
          <w:p w14:paraId="6BF9823E" w14:textId="77777777" w:rsidR="00BC5821" w:rsidRPr="008B7FDE" w:rsidRDefault="00BC5821" w:rsidP="00B910B8">
            <w:pPr>
              <w:pStyle w:val="TAH"/>
            </w:pPr>
            <w:r w:rsidRPr="00BC5821">
              <w:t>Description</w:t>
            </w:r>
          </w:p>
        </w:tc>
        <w:tc>
          <w:tcPr>
            <w:tcW w:w="2804" w:type="dxa"/>
            <w:shd w:val="clear" w:color="auto" w:fill="auto"/>
          </w:tcPr>
          <w:p w14:paraId="5E068480" w14:textId="77777777" w:rsidR="00BC5821" w:rsidRPr="008B7FDE" w:rsidRDefault="00BC5821" w:rsidP="00B910B8">
            <w:pPr>
              <w:pStyle w:val="TAH"/>
            </w:pPr>
            <w:r w:rsidRPr="00BC5821">
              <w:t>OpenAPI Specification File</w:t>
            </w:r>
          </w:p>
        </w:tc>
        <w:tc>
          <w:tcPr>
            <w:tcW w:w="964" w:type="dxa"/>
            <w:shd w:val="clear" w:color="auto" w:fill="auto"/>
          </w:tcPr>
          <w:p w14:paraId="3B1605A1" w14:textId="77777777" w:rsidR="00BC5821" w:rsidRPr="008B7FDE" w:rsidRDefault="00BC5821" w:rsidP="00B910B8">
            <w:pPr>
              <w:pStyle w:val="TAH"/>
            </w:pPr>
            <w:r w:rsidRPr="00BC5821">
              <w:t>apiName</w:t>
            </w:r>
          </w:p>
        </w:tc>
        <w:tc>
          <w:tcPr>
            <w:tcW w:w="765" w:type="dxa"/>
            <w:shd w:val="clear" w:color="auto" w:fill="auto"/>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shd w:val="clear" w:color="auto" w:fill="auto"/>
          </w:tcPr>
          <w:p w14:paraId="536AFA71" w14:textId="77777777" w:rsidR="00BC5821" w:rsidRPr="00BC5821" w:rsidRDefault="00BC5821" w:rsidP="00B910B8">
            <w:pPr>
              <w:pStyle w:val="TAL"/>
            </w:pPr>
            <w:r w:rsidRPr="00BC5821">
              <w:t>Nimsas_SessionEventControl</w:t>
            </w:r>
          </w:p>
        </w:tc>
        <w:tc>
          <w:tcPr>
            <w:tcW w:w="719" w:type="dxa"/>
            <w:shd w:val="clear" w:color="auto" w:fill="auto"/>
          </w:tcPr>
          <w:p w14:paraId="4A16A47B" w14:textId="77777777" w:rsidR="00BC5821" w:rsidRPr="00BC5821" w:rsidRDefault="00BC5821" w:rsidP="00B910B8">
            <w:pPr>
              <w:pStyle w:val="TAL"/>
            </w:pPr>
            <w:r w:rsidRPr="00BC5821">
              <w:t>6.1</w:t>
            </w:r>
          </w:p>
        </w:tc>
        <w:tc>
          <w:tcPr>
            <w:tcW w:w="1974" w:type="dxa"/>
            <w:shd w:val="clear" w:color="auto" w:fill="auto"/>
          </w:tcPr>
          <w:p w14:paraId="61B0DDF2" w14:textId="77777777" w:rsidR="00BC5821" w:rsidRPr="00BC5821" w:rsidRDefault="00BC5821" w:rsidP="00B910B8">
            <w:pPr>
              <w:pStyle w:val="TAL"/>
            </w:pPr>
            <w:r w:rsidRPr="00BC5821">
              <w:t>IMS AS SessionEventControl Service</w:t>
            </w:r>
          </w:p>
        </w:tc>
        <w:tc>
          <w:tcPr>
            <w:tcW w:w="2804" w:type="dxa"/>
            <w:shd w:val="clear" w:color="auto" w:fill="auto"/>
          </w:tcPr>
          <w:p w14:paraId="593F6FE5" w14:textId="77777777" w:rsidR="00BC5821" w:rsidRPr="00BC5821" w:rsidRDefault="00BC5821" w:rsidP="00B910B8">
            <w:pPr>
              <w:pStyle w:val="TAL"/>
            </w:pPr>
            <w:r w:rsidRPr="00BC5821">
              <w:t>TS29175_Nimsas_SessionEventControl.yaml</w:t>
            </w:r>
          </w:p>
        </w:tc>
        <w:tc>
          <w:tcPr>
            <w:tcW w:w="964" w:type="dxa"/>
            <w:shd w:val="clear" w:color="auto" w:fill="auto"/>
          </w:tcPr>
          <w:p w14:paraId="71B47C01" w14:textId="77777777" w:rsidR="00BC5821" w:rsidRPr="00BC5821" w:rsidRDefault="00BC5821" w:rsidP="00B910B8">
            <w:pPr>
              <w:pStyle w:val="TAL"/>
            </w:pPr>
            <w:r w:rsidRPr="00BC5821">
              <w:t>nimsas-sec</w:t>
            </w:r>
          </w:p>
        </w:tc>
        <w:tc>
          <w:tcPr>
            <w:tcW w:w="765" w:type="dxa"/>
            <w:shd w:val="clear" w:color="auto" w:fill="auto"/>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shd w:val="clear" w:color="auto" w:fill="auto"/>
          </w:tcPr>
          <w:p w14:paraId="78B85C26" w14:textId="77777777" w:rsidR="00BC5821" w:rsidRPr="00BC5821" w:rsidRDefault="00BC5821" w:rsidP="00B910B8">
            <w:pPr>
              <w:pStyle w:val="TAL"/>
            </w:pPr>
            <w:r w:rsidRPr="00BC5821">
              <w:t>Nimsas_MediaControl</w:t>
            </w:r>
          </w:p>
        </w:tc>
        <w:tc>
          <w:tcPr>
            <w:tcW w:w="719" w:type="dxa"/>
            <w:shd w:val="clear" w:color="auto" w:fill="auto"/>
          </w:tcPr>
          <w:p w14:paraId="53B41E4E" w14:textId="77777777" w:rsidR="00BC5821" w:rsidRPr="00BC5821" w:rsidRDefault="00BC5821" w:rsidP="00B910B8">
            <w:pPr>
              <w:pStyle w:val="TAL"/>
            </w:pPr>
            <w:r w:rsidRPr="00BC5821">
              <w:t>6.2</w:t>
            </w:r>
          </w:p>
        </w:tc>
        <w:tc>
          <w:tcPr>
            <w:tcW w:w="1974" w:type="dxa"/>
            <w:shd w:val="clear" w:color="auto" w:fill="auto"/>
          </w:tcPr>
          <w:p w14:paraId="3FFB83F5" w14:textId="77777777" w:rsidR="00BC5821" w:rsidRPr="00BC5821" w:rsidRDefault="00BC5821" w:rsidP="00B910B8">
            <w:pPr>
              <w:pStyle w:val="TAL"/>
            </w:pPr>
            <w:r w:rsidRPr="00BC5821">
              <w:t>IMS AS MediaControl Service</w:t>
            </w:r>
          </w:p>
        </w:tc>
        <w:tc>
          <w:tcPr>
            <w:tcW w:w="2804" w:type="dxa"/>
            <w:shd w:val="clear" w:color="auto" w:fill="auto"/>
          </w:tcPr>
          <w:p w14:paraId="2F021DE1" w14:textId="77777777" w:rsidR="00BC5821" w:rsidRPr="00BC5821" w:rsidRDefault="00BC5821" w:rsidP="00B910B8">
            <w:pPr>
              <w:pStyle w:val="TAL"/>
            </w:pPr>
            <w:r w:rsidRPr="00BC5821">
              <w:t>TS29175_Nimsas_MediaControl.yaml</w:t>
            </w:r>
          </w:p>
        </w:tc>
        <w:tc>
          <w:tcPr>
            <w:tcW w:w="964" w:type="dxa"/>
            <w:shd w:val="clear" w:color="auto" w:fill="auto"/>
          </w:tcPr>
          <w:p w14:paraId="7F410C56" w14:textId="77777777" w:rsidR="00BC5821" w:rsidRPr="00BC5821" w:rsidRDefault="00BC5821" w:rsidP="00B910B8">
            <w:pPr>
              <w:pStyle w:val="TAL"/>
            </w:pPr>
            <w:r w:rsidRPr="00BC5821">
              <w:t>nimsas-mc</w:t>
            </w:r>
          </w:p>
        </w:tc>
        <w:tc>
          <w:tcPr>
            <w:tcW w:w="765" w:type="dxa"/>
            <w:shd w:val="clear" w:color="auto" w:fill="auto"/>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44" w:name="_Toc183615948"/>
      <w:bookmarkStart w:id="45" w:name="_Toc35971385"/>
      <w:bookmarkStart w:id="46" w:name="_Toc510696593"/>
      <w:r w:rsidRPr="009E4880">
        <w:t>5.2</w:t>
      </w:r>
      <w:r w:rsidRPr="009E4880">
        <w:tab/>
        <w:t>Nimsas_SessionEventControl Service</w:t>
      </w:r>
      <w:bookmarkEnd w:id="44"/>
    </w:p>
    <w:p w14:paraId="5B439F0E" w14:textId="77777777" w:rsidR="009E4880" w:rsidRPr="009E4880" w:rsidRDefault="009E4880" w:rsidP="007C500A">
      <w:pPr>
        <w:pStyle w:val="31"/>
      </w:pPr>
      <w:bookmarkStart w:id="47" w:name="_Toc183615949"/>
      <w:r w:rsidRPr="009E4880">
        <w:t>5.2.1</w:t>
      </w:r>
      <w:r w:rsidRPr="009E4880">
        <w:tab/>
        <w:t>Service Description</w:t>
      </w:r>
      <w:bookmarkEnd w:id="47"/>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48" w:name="_Toc183615950"/>
      <w:r w:rsidRPr="009E4880">
        <w:t>5.2.2</w:t>
      </w:r>
      <w:r w:rsidRPr="009E4880">
        <w:tab/>
        <w:t>Service Operations</w:t>
      </w:r>
      <w:bookmarkEnd w:id="48"/>
    </w:p>
    <w:p w14:paraId="54469F35" w14:textId="77777777" w:rsidR="009E4880" w:rsidRPr="009E4880" w:rsidRDefault="009E4880" w:rsidP="007C500A">
      <w:pPr>
        <w:pStyle w:val="41"/>
      </w:pPr>
      <w:bookmarkStart w:id="49" w:name="_Toc183615951"/>
      <w:r w:rsidRPr="009E4880">
        <w:t>5.2.2.1</w:t>
      </w:r>
      <w:r w:rsidRPr="009E4880">
        <w:tab/>
        <w:t>Introduction</w:t>
      </w:r>
      <w:bookmarkEnd w:id="49"/>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50"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lastRenderedPageBreak/>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51" w:name="_Toc183615952"/>
      <w:r w:rsidRPr="00B910B8">
        <w:t>5.2.2.1A</w:t>
      </w:r>
      <w:r w:rsidRPr="00B910B8">
        <w:tab/>
        <w:t>Subscribe</w:t>
      </w:r>
      <w:bookmarkEnd w:id="51"/>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41"/>
      </w:pPr>
      <w:bookmarkStart w:id="52" w:name="_Toc183615953"/>
      <w:bookmarkEnd w:id="50"/>
      <w:r w:rsidRPr="009E4880">
        <w:t>5.2.2.2</w:t>
      </w:r>
      <w:r w:rsidRPr="009E4880">
        <w:tab/>
        <w:t>Notify</w:t>
      </w:r>
      <w:bookmarkEnd w:id="52"/>
    </w:p>
    <w:p w14:paraId="55C426AB" w14:textId="77777777" w:rsidR="009E4880" w:rsidRPr="009E4880" w:rsidRDefault="009E4880" w:rsidP="007C500A">
      <w:pPr>
        <w:pStyle w:val="51"/>
      </w:pPr>
      <w:bookmarkStart w:id="53" w:name="_Toc183615954"/>
      <w:r w:rsidRPr="009E4880">
        <w:t>5.2.2.2.1</w:t>
      </w:r>
      <w:r w:rsidRPr="009E4880">
        <w:tab/>
        <w:t>General</w:t>
      </w:r>
      <w:bookmarkEnd w:id="53"/>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54" w:name="_Toc183615955"/>
      <w:bookmarkStart w:id="55" w:name="_Toc35971387"/>
      <w:bookmarkStart w:id="56" w:name="_Toc510696595"/>
      <w:bookmarkEnd w:id="45"/>
      <w:bookmarkEnd w:id="46"/>
      <w:r w:rsidRPr="00B910B8">
        <w:t>5.2.2.2.2</w:t>
      </w:r>
      <w:r w:rsidRPr="00B910B8">
        <w:tab/>
        <w:t>Notification for Session Event</w:t>
      </w:r>
      <w:bookmarkEnd w:id="54"/>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59.95pt;height:105.1pt" o:ole="">
            <v:imagedata r:id="rId15" o:title=""/>
          </v:shape>
          <o:OLEObject Type="Embed" ProgID="Visio.Drawing.15" ShapeID="_x0000_i1028" DrawAspect="Content" ObjectID="_1794383303"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66241FF5" w14:textId="3D530250" w:rsidR="00860335" w:rsidRPr="00B910B8" w:rsidRDefault="002F51D3" w:rsidP="002F51D3">
      <w:pPr>
        <w:pStyle w:val="B1"/>
      </w:pPr>
      <w:r>
        <w:tab/>
        <w:t>The IMS AS discovers the DCSF and its session event notification URI based on local configuration or via NRF, as specified in clause AC.7.1 of 3GPP TS 23.228 [14].</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57" w:name="_Toc183615956"/>
      <w:bookmarkEnd w:id="55"/>
      <w:bookmarkEnd w:id="56"/>
      <w:r w:rsidRPr="00577A16">
        <w:lastRenderedPageBreak/>
        <w:t>5.3</w:t>
      </w:r>
      <w:r w:rsidRPr="00577A16">
        <w:tab/>
        <w:t>Nimsas_MediaControl Service</w:t>
      </w:r>
      <w:bookmarkEnd w:id="57"/>
    </w:p>
    <w:p w14:paraId="34B073A6" w14:textId="77777777" w:rsidR="00577A16" w:rsidRPr="00577A16" w:rsidRDefault="00577A16" w:rsidP="007C500A">
      <w:pPr>
        <w:pStyle w:val="31"/>
      </w:pPr>
      <w:bookmarkStart w:id="58" w:name="_Toc183615957"/>
      <w:r w:rsidRPr="00577A16">
        <w:t>5.3.1</w:t>
      </w:r>
      <w:r w:rsidRPr="00577A16">
        <w:tab/>
        <w:t>Service Description</w:t>
      </w:r>
      <w:bookmarkEnd w:id="58"/>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14321C56" w14:textId="77777777" w:rsidR="00577A16" w:rsidRPr="00577A16" w:rsidRDefault="00577A16" w:rsidP="007C500A">
      <w:pPr>
        <w:pStyle w:val="31"/>
      </w:pPr>
      <w:bookmarkStart w:id="59" w:name="_Toc183615958"/>
      <w:r w:rsidRPr="00577A16">
        <w:t>5.3.2</w:t>
      </w:r>
      <w:r w:rsidRPr="00577A16">
        <w:tab/>
        <w:t>Service Operations</w:t>
      </w:r>
      <w:bookmarkEnd w:id="59"/>
    </w:p>
    <w:p w14:paraId="6175CC75" w14:textId="77777777" w:rsidR="00577A16" w:rsidRPr="00577A16" w:rsidRDefault="00577A16" w:rsidP="007C500A">
      <w:pPr>
        <w:pStyle w:val="41"/>
      </w:pPr>
      <w:bookmarkStart w:id="60" w:name="_Toc183615959"/>
      <w:r w:rsidRPr="00577A16">
        <w:t>5.3.2.1</w:t>
      </w:r>
      <w:r w:rsidRPr="00577A16">
        <w:tab/>
        <w:t>Introduction</w:t>
      </w:r>
      <w:bookmarkEnd w:id="60"/>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1"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1"/>
    </w:tbl>
    <w:p w14:paraId="65E42E48" w14:textId="77777777" w:rsidR="009A07E2" w:rsidRPr="00B910B8" w:rsidRDefault="009A07E2" w:rsidP="00B910B8"/>
    <w:p w14:paraId="63808CC1" w14:textId="77777777" w:rsidR="00577A16" w:rsidRPr="00577A16" w:rsidRDefault="00577A16" w:rsidP="007C500A">
      <w:pPr>
        <w:pStyle w:val="41"/>
      </w:pPr>
      <w:bookmarkStart w:id="62" w:name="_Toc183615960"/>
      <w:r w:rsidRPr="00577A16">
        <w:t>5.3.2.2</w:t>
      </w:r>
      <w:r w:rsidRPr="00577A16">
        <w:tab/>
        <w:t>MediaInstruction</w:t>
      </w:r>
      <w:bookmarkEnd w:id="62"/>
    </w:p>
    <w:p w14:paraId="55A4BD13" w14:textId="77777777" w:rsidR="00577A16" w:rsidRPr="00577A16" w:rsidRDefault="00577A16" w:rsidP="007C500A">
      <w:pPr>
        <w:pStyle w:val="51"/>
      </w:pPr>
      <w:bookmarkStart w:id="63" w:name="_Toc183615961"/>
      <w:r w:rsidRPr="00577A16">
        <w:t>5.3.2.2.1</w:t>
      </w:r>
      <w:r w:rsidRPr="00577A16">
        <w:tab/>
        <w:t>General</w:t>
      </w:r>
      <w:bookmarkEnd w:id="63"/>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64" w:name="_Toc183615962"/>
      <w:r w:rsidRPr="00B910B8">
        <w:t>5.</w:t>
      </w:r>
      <w:r>
        <w:t>3</w:t>
      </w:r>
      <w:r w:rsidRPr="00B910B8">
        <w:t>.2.2.</w:t>
      </w:r>
      <w:r w:rsidR="006C1BEE">
        <w:t>2</w:t>
      </w:r>
      <w:r w:rsidRPr="00B910B8">
        <w:tab/>
      </w:r>
      <w:r>
        <w:t>Media Instruction</w:t>
      </w:r>
      <w:bookmarkEnd w:id="64"/>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55pt;height:94.45pt" o:ole="">
            <v:imagedata r:id="rId17" o:title=""/>
          </v:shape>
          <o:OLEObject Type="Embed" ProgID="Visio.Drawing.15" ShapeID="_x0000_i1029" DrawAspect="Content" ObjectID="_1794383304"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6A433F70" w14:textId="77777777" w:rsidR="007B3457" w:rsidRDefault="00000000">
      <w:pPr>
        <w:pStyle w:val="1"/>
      </w:pPr>
      <w:bookmarkStart w:id="65" w:name="_Toc35971389"/>
      <w:bookmarkStart w:id="66" w:name="_Toc510696597"/>
      <w:bookmarkStart w:id="67" w:name="_Toc183615963"/>
      <w:r>
        <w:t>6</w:t>
      </w:r>
      <w:r>
        <w:tab/>
        <w:t>API Definitions</w:t>
      </w:r>
      <w:bookmarkEnd w:id="65"/>
      <w:bookmarkEnd w:id="66"/>
      <w:bookmarkEnd w:id="67"/>
    </w:p>
    <w:p w14:paraId="6665A387" w14:textId="77777777" w:rsidR="00241C78" w:rsidRPr="00241C78" w:rsidRDefault="00241C78" w:rsidP="007C500A">
      <w:pPr>
        <w:pStyle w:val="21"/>
      </w:pPr>
      <w:bookmarkStart w:id="68" w:name="_Toc82676355"/>
      <w:bookmarkStart w:id="69" w:name="_Toc130836126"/>
      <w:bookmarkStart w:id="70" w:name="_Toc183615964"/>
      <w:bookmarkStart w:id="71" w:name="_Toc35971398"/>
      <w:bookmarkStart w:id="72" w:name="_Toc510696607"/>
      <w:r w:rsidRPr="00241C78">
        <w:t>6.1</w:t>
      </w:r>
      <w:r w:rsidRPr="00241C78">
        <w:tab/>
        <w:t>Nimsas_SessionEventControl Service API</w:t>
      </w:r>
      <w:bookmarkEnd w:id="68"/>
      <w:bookmarkEnd w:id="69"/>
      <w:bookmarkEnd w:id="70"/>
    </w:p>
    <w:p w14:paraId="643F5612" w14:textId="77777777" w:rsidR="00241C78" w:rsidRPr="00241C78" w:rsidRDefault="00241C78" w:rsidP="007C500A">
      <w:pPr>
        <w:pStyle w:val="31"/>
      </w:pPr>
      <w:bookmarkStart w:id="73" w:name="_Toc82676356"/>
      <w:bookmarkStart w:id="74" w:name="_Toc130836127"/>
      <w:bookmarkStart w:id="75" w:name="_Toc183615965"/>
      <w:r w:rsidRPr="00241C78">
        <w:t>6.1.1</w:t>
      </w:r>
      <w:r w:rsidRPr="00241C78">
        <w:tab/>
      </w:r>
      <w:bookmarkEnd w:id="73"/>
      <w:r w:rsidRPr="00241C78">
        <w:t>API URI</w:t>
      </w:r>
      <w:bookmarkEnd w:id="74"/>
      <w:bookmarkEnd w:id="75"/>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76" w:name="_Toc82676357"/>
      <w:bookmarkStart w:id="77" w:name="_Toc130836128"/>
      <w:bookmarkStart w:id="78" w:name="_Toc183615966"/>
      <w:r w:rsidRPr="00241C78">
        <w:t>6.1.2</w:t>
      </w:r>
      <w:r w:rsidRPr="00241C78">
        <w:tab/>
        <w:t>Usage of HTTP</w:t>
      </w:r>
      <w:bookmarkEnd w:id="76"/>
      <w:bookmarkEnd w:id="77"/>
      <w:bookmarkEnd w:id="78"/>
    </w:p>
    <w:p w14:paraId="3D2DC3C3" w14:textId="77777777" w:rsidR="00241C78" w:rsidRPr="00241C78" w:rsidRDefault="00241C78" w:rsidP="007C500A">
      <w:pPr>
        <w:pStyle w:val="41"/>
      </w:pPr>
      <w:bookmarkStart w:id="79" w:name="_Toc82676358"/>
      <w:bookmarkStart w:id="80" w:name="_Toc130836129"/>
      <w:bookmarkStart w:id="81" w:name="_Toc183615967"/>
      <w:r w:rsidRPr="00241C78">
        <w:t>6.1.2.1</w:t>
      </w:r>
      <w:r w:rsidRPr="00241C78">
        <w:tab/>
        <w:t>General</w:t>
      </w:r>
      <w:bookmarkEnd w:id="79"/>
      <w:bookmarkEnd w:id="80"/>
      <w:bookmarkEnd w:id="81"/>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lastRenderedPageBreak/>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82" w:name="_Toc82676359"/>
      <w:bookmarkStart w:id="83" w:name="_Toc130836130"/>
      <w:bookmarkStart w:id="84" w:name="_Toc183615968"/>
      <w:r w:rsidRPr="00241C78">
        <w:t>6.1.2.2</w:t>
      </w:r>
      <w:r w:rsidRPr="00241C78">
        <w:tab/>
        <w:t>HTTP standard headers</w:t>
      </w:r>
      <w:bookmarkEnd w:id="82"/>
      <w:bookmarkEnd w:id="83"/>
      <w:bookmarkEnd w:id="84"/>
    </w:p>
    <w:p w14:paraId="4B7C5CCD" w14:textId="77777777" w:rsidR="00241C78" w:rsidRPr="00241C78" w:rsidRDefault="00241C78" w:rsidP="007C500A">
      <w:pPr>
        <w:pStyle w:val="51"/>
      </w:pPr>
      <w:bookmarkStart w:id="85" w:name="_Toc82676360"/>
      <w:bookmarkStart w:id="86" w:name="_Toc130836131"/>
      <w:bookmarkStart w:id="87" w:name="_Toc183615969"/>
      <w:r w:rsidRPr="00241C78">
        <w:t>6.1.2.2.1</w:t>
      </w:r>
      <w:r w:rsidRPr="00241C78">
        <w:rPr>
          <w:rFonts w:hint="eastAsia"/>
        </w:rPr>
        <w:tab/>
      </w:r>
      <w:r w:rsidRPr="00241C78">
        <w:t>General</w:t>
      </w:r>
      <w:bookmarkEnd w:id="85"/>
      <w:bookmarkEnd w:id="86"/>
      <w:bookmarkEnd w:id="87"/>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88" w:name="_Toc82676361"/>
      <w:bookmarkStart w:id="89" w:name="_Toc130836132"/>
      <w:bookmarkStart w:id="90" w:name="_Toc183615970"/>
      <w:r w:rsidRPr="00241C78">
        <w:t>6.1.2.2.2</w:t>
      </w:r>
      <w:r w:rsidRPr="00241C78">
        <w:tab/>
        <w:t>Content type</w:t>
      </w:r>
      <w:bookmarkEnd w:id="88"/>
      <w:bookmarkEnd w:id="89"/>
      <w:bookmarkEnd w:id="90"/>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91" w:name="_Toc82676362"/>
      <w:bookmarkStart w:id="92" w:name="_Toc130836133"/>
      <w:bookmarkStart w:id="93" w:name="_Toc183615971"/>
      <w:r w:rsidRPr="00241C78">
        <w:t>6.1.2.3</w:t>
      </w:r>
      <w:r w:rsidRPr="00241C78">
        <w:tab/>
        <w:t>HTTP custom headers</w:t>
      </w:r>
      <w:bookmarkEnd w:id="91"/>
      <w:bookmarkEnd w:id="92"/>
      <w:bookmarkEnd w:id="93"/>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94" w:name="_Toc183615972"/>
      <w:r>
        <w:t>6.1.3</w:t>
      </w:r>
      <w:r>
        <w:tab/>
        <w:t>Resources</w:t>
      </w:r>
      <w:bookmarkEnd w:id="71"/>
      <w:bookmarkEnd w:id="72"/>
      <w:bookmarkEnd w:id="94"/>
    </w:p>
    <w:p w14:paraId="29CC1792" w14:textId="77777777" w:rsidR="007B3457" w:rsidRDefault="00000000">
      <w:pPr>
        <w:pStyle w:val="41"/>
      </w:pPr>
      <w:bookmarkStart w:id="95" w:name="_Toc510696608"/>
      <w:bookmarkStart w:id="96" w:name="_Toc35971399"/>
      <w:bookmarkStart w:id="97" w:name="_Toc183615973"/>
      <w:bookmarkStart w:id="98" w:name="_Toc510696609"/>
      <w:bookmarkStart w:id="99" w:name="_Toc35971400"/>
      <w:r>
        <w:t>6.1.3.1</w:t>
      </w:r>
      <w:r>
        <w:tab/>
        <w:t>Overview</w:t>
      </w:r>
      <w:bookmarkEnd w:id="95"/>
      <w:bookmarkEnd w:id="96"/>
      <w:bookmarkEnd w:id="97"/>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30" type="#_x0000_t75" style="width:297.2pt;height:95.35pt" o:ole="">
            <v:imagedata r:id="rId19" o:title=""/>
          </v:shape>
          <o:OLEObject Type="Embed" ProgID="Visio.Drawing.15" ShapeID="_x0000_i1030" DrawAspect="Content" ObjectID="_1794383305" r:id="rId20"/>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00" w:name="_Toc183615974"/>
      <w:bookmarkStart w:id="101" w:name="_Toc510696610"/>
      <w:bookmarkStart w:id="102" w:name="_Toc35971401"/>
      <w:bookmarkEnd w:id="98"/>
      <w:bookmarkEnd w:id="99"/>
      <w:r w:rsidRPr="00B910B8">
        <w:lastRenderedPageBreak/>
        <w:t>6.1.3.2</w:t>
      </w:r>
      <w:r w:rsidRPr="00B910B8">
        <w:tab/>
        <w:t>Resource: Session Event Subscriptions</w:t>
      </w:r>
      <w:bookmarkEnd w:id="100"/>
    </w:p>
    <w:p w14:paraId="3E133B16" w14:textId="77777777" w:rsidR="007B3457" w:rsidRDefault="00000000">
      <w:pPr>
        <w:pStyle w:val="51"/>
      </w:pPr>
      <w:bookmarkStart w:id="103" w:name="_Toc183615975"/>
      <w:r>
        <w:t>6.1.3.2.1</w:t>
      </w:r>
      <w:r>
        <w:tab/>
        <w:t>Description</w:t>
      </w:r>
      <w:bookmarkEnd w:id="101"/>
      <w:bookmarkEnd w:id="102"/>
      <w:bookmarkEnd w:id="103"/>
    </w:p>
    <w:p w14:paraId="4AAC1B7D" w14:textId="77777777" w:rsidR="007B3457" w:rsidRDefault="00000000">
      <w:pPr>
        <w:pStyle w:val="51"/>
      </w:pPr>
      <w:bookmarkStart w:id="104" w:name="_Toc35971402"/>
      <w:bookmarkStart w:id="105" w:name="_Toc183615976"/>
      <w:bookmarkStart w:id="106" w:name="_Toc35971403"/>
      <w:bookmarkStart w:id="107" w:name="_Toc510696612"/>
      <w:r>
        <w:t>6.1.3.2.2</w:t>
      </w:r>
      <w:r>
        <w:tab/>
        <w:t>Resource Definition</w:t>
      </w:r>
      <w:bookmarkEnd w:id="104"/>
      <w:bookmarkEnd w:id="105"/>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08" w:name="_Toc183615977"/>
      <w:r>
        <w:t>6.1.3.2.3</w:t>
      </w:r>
      <w:r>
        <w:tab/>
        <w:t>Resource Standard Methods</w:t>
      </w:r>
      <w:bookmarkEnd w:id="106"/>
      <w:bookmarkEnd w:id="107"/>
      <w:bookmarkEnd w:id="108"/>
    </w:p>
    <w:p w14:paraId="6EDD8976" w14:textId="27FB60A5" w:rsidR="007B3457" w:rsidRDefault="00000000">
      <w:pPr>
        <w:pStyle w:val="H6"/>
      </w:pPr>
      <w:bookmarkStart w:id="109" w:name="_Toc510696613"/>
      <w:bookmarkStart w:id="110" w:name="_Toc35971404"/>
      <w:bookmarkStart w:id="111" w:name="_Toc510696635"/>
      <w:bookmarkStart w:id="112" w:name="_Toc35971430"/>
      <w:r>
        <w:t>6.1.3.2.3.1</w:t>
      </w:r>
      <w:r>
        <w:tab/>
      </w:r>
      <w:r w:rsidR="00FD662C">
        <w:t>POST</w:t>
      </w:r>
      <w:bookmarkEnd w:id="109"/>
      <w:bookmarkEnd w:id="110"/>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shd w:val="clear" w:color="auto" w:fill="auto"/>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shd w:val="clear" w:color="auto" w:fill="auto"/>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shd w:val="clear" w:color="auto" w:fill="auto"/>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shd w:val="clear" w:color="auto" w:fill="auto"/>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13" w:name="_Toc35971406"/>
      <w:bookmarkStart w:id="114" w:name="_Toc510696615"/>
      <w:bookmarkStart w:id="115" w:name="_Toc183615978"/>
      <w:r>
        <w:t>6.1.3.2.4</w:t>
      </w:r>
      <w:r>
        <w:tab/>
        <w:t>Resource Custom Operations</w:t>
      </w:r>
      <w:bookmarkEnd w:id="113"/>
      <w:bookmarkEnd w:id="114"/>
      <w:bookmarkEnd w:id="115"/>
    </w:p>
    <w:p w14:paraId="1968D656" w14:textId="77777777" w:rsidR="00FD662C" w:rsidRPr="00B910B8" w:rsidRDefault="00FD662C" w:rsidP="00B910B8">
      <w:r w:rsidRPr="00B910B8">
        <w:t>None.</w:t>
      </w:r>
    </w:p>
    <w:p w14:paraId="2B01C6A0" w14:textId="77777777" w:rsidR="007B3457" w:rsidRDefault="00000000">
      <w:pPr>
        <w:pStyle w:val="31"/>
      </w:pPr>
      <w:bookmarkStart w:id="116" w:name="_Toc510696622"/>
      <w:bookmarkStart w:id="117" w:name="_Toc35971413"/>
      <w:bookmarkStart w:id="118" w:name="_Toc183615979"/>
      <w:r>
        <w:t>6.1.4</w:t>
      </w:r>
      <w:r>
        <w:tab/>
        <w:t>Custom Operations without associated resources</w:t>
      </w:r>
      <w:bookmarkEnd w:id="116"/>
      <w:bookmarkEnd w:id="117"/>
      <w:bookmarkEnd w:id="118"/>
    </w:p>
    <w:p w14:paraId="104CC0ED" w14:textId="77777777" w:rsidR="00FD662C" w:rsidRPr="00B910B8" w:rsidRDefault="00FD662C" w:rsidP="00B910B8">
      <w:bookmarkStart w:id="119" w:name="_Toc510696623"/>
      <w:bookmarkStart w:id="120" w:name="_Toc35971414"/>
      <w:r w:rsidRPr="00B910B8">
        <w:t>None in this release of the specification.</w:t>
      </w:r>
    </w:p>
    <w:p w14:paraId="11CD5B27" w14:textId="77777777" w:rsidR="007B3457" w:rsidRDefault="00000000">
      <w:pPr>
        <w:pStyle w:val="31"/>
      </w:pPr>
      <w:bookmarkStart w:id="121" w:name="_Toc35971419"/>
      <w:bookmarkStart w:id="122" w:name="_Toc510696628"/>
      <w:bookmarkStart w:id="123" w:name="_Toc183615980"/>
      <w:bookmarkEnd w:id="119"/>
      <w:bookmarkEnd w:id="120"/>
      <w:r>
        <w:t>6.1.5</w:t>
      </w:r>
      <w:r>
        <w:tab/>
        <w:t>Notifications</w:t>
      </w:r>
      <w:bookmarkEnd w:id="121"/>
      <w:bookmarkEnd w:id="122"/>
      <w:bookmarkEnd w:id="123"/>
    </w:p>
    <w:p w14:paraId="0E2E9987" w14:textId="77777777" w:rsidR="007B3457" w:rsidRDefault="00000000">
      <w:pPr>
        <w:pStyle w:val="41"/>
      </w:pPr>
      <w:bookmarkStart w:id="124" w:name="_Toc510696629"/>
      <w:bookmarkStart w:id="125" w:name="_Toc35971420"/>
      <w:bookmarkStart w:id="126" w:name="_Toc183615981"/>
      <w:r>
        <w:t>6.1.5.1</w:t>
      </w:r>
      <w:r>
        <w:tab/>
        <w:t>General</w:t>
      </w:r>
      <w:bookmarkEnd w:id="124"/>
      <w:bookmarkEnd w:id="125"/>
      <w:bookmarkEnd w:id="126"/>
    </w:p>
    <w:p w14:paraId="08050D5E" w14:textId="77777777" w:rsidR="007B3457" w:rsidRDefault="00000000">
      <w:bookmarkStart w:id="127" w:name="_Toc510696630"/>
      <w:bookmarkStart w:id="128" w:name="_Toc510696632"/>
      <w:r>
        <w:t>Notifications shall comply to clause 6.2 of 3GPP TS 29.500 [4] and clause 4.6.2.3 of 3GPP TS 29.501 [5].</w:t>
      </w:r>
    </w:p>
    <w:p w14:paraId="44DE7237" w14:textId="77777777" w:rsidR="007B3457" w:rsidRDefault="00000000">
      <w:pPr>
        <w:pStyle w:val="TH"/>
      </w:pPr>
      <w:r>
        <w:lastRenderedPageBreak/>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129" w:name="_Toc183615982"/>
      <w:bookmarkStart w:id="130" w:name="_Toc35971421"/>
      <w:r w:rsidRPr="00B910B8">
        <w:t>6.1.5.2</w:t>
      </w:r>
      <w:r w:rsidRPr="00B910B8">
        <w:tab/>
        <w:t>Session Event Notification</w:t>
      </w:r>
      <w:bookmarkEnd w:id="129"/>
    </w:p>
    <w:p w14:paraId="1FDC3489" w14:textId="77777777" w:rsidR="00834179" w:rsidRPr="00B910B8" w:rsidRDefault="00834179" w:rsidP="00B910B8">
      <w:pPr>
        <w:pStyle w:val="51"/>
      </w:pPr>
      <w:bookmarkStart w:id="131" w:name="_Toc183615983"/>
      <w:r w:rsidRPr="00B910B8">
        <w:t>6.1.5.2.1</w:t>
      </w:r>
      <w:r w:rsidRPr="00B910B8">
        <w:tab/>
        <w:t>Description</w:t>
      </w:r>
      <w:bookmarkEnd w:id="131"/>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132" w:name="_Toc183615984"/>
      <w:r w:rsidRPr="00B910B8">
        <w:t>6.1.5.2.2</w:t>
      </w:r>
      <w:r w:rsidRPr="00B910B8">
        <w:tab/>
        <w:t>Target URI</w:t>
      </w:r>
      <w:bookmarkEnd w:id="132"/>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133" w:name="_Toc183615985"/>
      <w:r w:rsidRPr="00B910B8">
        <w:t>6.1.5.2.3</w:t>
      </w:r>
      <w:r w:rsidRPr="00B910B8">
        <w:tab/>
        <w:t>Standard Methods</w:t>
      </w:r>
      <w:bookmarkEnd w:id="133"/>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134" w:name="_Toc35971427"/>
      <w:bookmarkStart w:id="135" w:name="_Toc183615986"/>
      <w:bookmarkEnd w:id="127"/>
      <w:bookmarkEnd w:id="130"/>
      <w:r>
        <w:t>6.1.6</w:t>
      </w:r>
      <w:r>
        <w:tab/>
        <w:t>Data Model</w:t>
      </w:r>
      <w:bookmarkEnd w:id="128"/>
      <w:bookmarkEnd w:id="134"/>
      <w:bookmarkEnd w:id="135"/>
    </w:p>
    <w:p w14:paraId="6E5F8636" w14:textId="77777777" w:rsidR="007B3457" w:rsidRDefault="00000000">
      <w:pPr>
        <w:pStyle w:val="41"/>
      </w:pPr>
      <w:bookmarkStart w:id="136" w:name="_Toc510696633"/>
      <w:bookmarkStart w:id="137" w:name="_Toc35971428"/>
      <w:bookmarkStart w:id="138" w:name="_Toc183615987"/>
      <w:bookmarkStart w:id="139" w:name="_Toc35971429"/>
      <w:bookmarkStart w:id="140" w:name="_Toc510696634"/>
      <w:r>
        <w:t>6.1.6.1</w:t>
      </w:r>
      <w:r>
        <w:tab/>
        <w:t>General</w:t>
      </w:r>
      <w:bookmarkEnd w:id="136"/>
      <w:bookmarkEnd w:id="137"/>
      <w:bookmarkEnd w:id="138"/>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41" w:name="_Hlk134624419"/>
      <w:r w:rsidR="008E66C5" w:rsidRPr="000D671B">
        <w:t>Nimsas_SessionEventControl</w:t>
      </w:r>
      <w:bookmarkEnd w:id="141"/>
      <w:r>
        <w:t xml:space="preserve"> service based interface protocol.</w:t>
      </w:r>
    </w:p>
    <w:p w14:paraId="7F5EDA6A" w14:textId="1F4FC45F" w:rsidR="007B3457" w:rsidRDefault="00000000">
      <w:pPr>
        <w:pStyle w:val="TH"/>
      </w:pPr>
      <w:r>
        <w:lastRenderedPageBreak/>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142" w:name="_Toc183615988"/>
      <w:r>
        <w:rPr>
          <w:lang w:val="en-US"/>
        </w:rPr>
        <w:t>6.1.6.2</w:t>
      </w:r>
      <w:r>
        <w:rPr>
          <w:lang w:val="en-US"/>
        </w:rPr>
        <w:tab/>
        <w:t>Structured data types</w:t>
      </w:r>
      <w:bookmarkEnd w:id="139"/>
      <w:bookmarkEnd w:id="140"/>
      <w:bookmarkEnd w:id="142"/>
    </w:p>
    <w:p w14:paraId="44E52C36" w14:textId="77777777" w:rsidR="007B3457" w:rsidRDefault="00000000">
      <w:pPr>
        <w:pStyle w:val="51"/>
      </w:pPr>
      <w:bookmarkStart w:id="143" w:name="_Toc183615989"/>
      <w:r>
        <w:t>6.1.6.2.1</w:t>
      </w:r>
      <w:r>
        <w:tab/>
        <w:t>Introduction</w:t>
      </w:r>
      <w:bookmarkEnd w:id="111"/>
      <w:bookmarkEnd w:id="112"/>
      <w:bookmarkEnd w:id="143"/>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144" w:name="_Toc510696636"/>
      <w:bookmarkStart w:id="145" w:name="_Toc35971431"/>
      <w:bookmarkStart w:id="146" w:name="_Toc183615990"/>
      <w:r>
        <w:lastRenderedPageBreak/>
        <w:t>6.1.6.2.2</w:t>
      </w:r>
      <w:r>
        <w:tab/>
        <w:t xml:space="preserve">Type: </w:t>
      </w:r>
      <w:r w:rsidR="001772C3" w:rsidRPr="001772C3">
        <w:t>SessionEventNotification</w:t>
      </w:r>
      <w:bookmarkEnd w:id="144"/>
      <w:bookmarkEnd w:id="145"/>
      <w:bookmarkEnd w:id="146"/>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77777777"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eventyType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 xml:space="preserve">, </w:t>
            </w:r>
          </w:p>
          <w:p w14:paraId="4455A477" w14:textId="084DB687" w:rsidR="001772C3" w:rsidRDefault="00C87041" w:rsidP="00C87041">
            <w:pPr>
              <w:pStyle w:val="TAL"/>
              <w:rPr>
                <w:rFonts w:cs="Arial"/>
                <w:szCs w:val="18"/>
              </w:rPr>
            </w:pPr>
            <w:r>
              <w:rPr>
                <w:lang w:eastAsia="zh-CN"/>
              </w:rPr>
              <w:t>"MEDIA_CHANGE_REQUEST"</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77777777" w:rsidR="00242761" w:rsidRDefault="00242761" w:rsidP="00242761">
            <w:pPr>
              <w:pStyle w:val="TAL"/>
              <w:rPr>
                <w:lang w:eastAsia="zh-CN"/>
              </w:rPr>
            </w:pPr>
            <w:r>
              <w:rPr>
                <w:rFonts w:hint="eastAsia"/>
                <w:lang w:eastAsia="zh-CN"/>
              </w:rPr>
              <w:t>I</w:t>
            </w:r>
            <w:r>
              <w:rPr>
                <w:lang w:eastAsia="zh-CN"/>
              </w:rPr>
              <w:t xml:space="preserve">t shall be contained when the attribute eventyType of the notificationEvent is one of the "SESSION_ESTABLISHMENT_REQUEST", "SESSION_ESTABLISHMENT_PROGRESS", </w:t>
            </w:r>
          </w:p>
          <w:p w14:paraId="47758CBF" w14:textId="77777777" w:rsidR="00242761" w:rsidRDefault="00242761" w:rsidP="00242761">
            <w:pPr>
              <w:pStyle w:val="TAL"/>
              <w:rPr>
                <w:lang w:eastAsia="zh-CN"/>
              </w:rPr>
            </w:pPr>
            <w:r>
              <w:rPr>
                <w:lang w:eastAsia="zh-CN"/>
              </w:rPr>
              <w:t xml:space="preserve">"SESSION_ESTABLISHMENT_ALERTING", </w:t>
            </w:r>
          </w:p>
          <w:p w14:paraId="03A56903" w14:textId="77777777" w:rsidR="00242761" w:rsidRDefault="00242761" w:rsidP="00242761">
            <w:pPr>
              <w:pStyle w:val="TAL"/>
              <w:rPr>
                <w:lang w:eastAsia="zh-CN"/>
              </w:rPr>
            </w:pPr>
            <w:r>
              <w:rPr>
                <w:lang w:eastAsia="zh-CN"/>
              </w:rPr>
              <w:t xml:space="preserve">"SESSION_ESTABLISHMENT_SUCCESS", </w:t>
            </w:r>
          </w:p>
          <w:p w14:paraId="7BBA4199" w14:textId="77777777" w:rsidR="00242761" w:rsidRDefault="00242761" w:rsidP="00242761">
            <w:pPr>
              <w:pStyle w:val="TAL"/>
              <w:rPr>
                <w:lang w:eastAsia="zh-CN"/>
              </w:rPr>
            </w:pPr>
            <w:r>
              <w:rPr>
                <w:lang w:eastAsia="zh-CN"/>
              </w:rPr>
              <w:t xml:space="preserve">"MEDIA_CHANGE_REQUEST", </w:t>
            </w:r>
          </w:p>
          <w:p w14:paraId="33737C8D" w14:textId="556D6513" w:rsidR="00242761" w:rsidRPr="001C6F91" w:rsidRDefault="00242761" w:rsidP="00242761">
            <w:pPr>
              <w:pStyle w:val="TAL"/>
              <w:rPr>
                <w:lang w:eastAsia="zh-CN"/>
              </w:rPr>
            </w:pPr>
            <w:r>
              <w:rPr>
                <w:lang w:eastAsia="zh-CN"/>
              </w:rPr>
              <w:t>"MEDIA_CHANGE_SUCCESS",</w:t>
            </w:r>
            <w:r w:rsidR="001C6F91">
              <w:rPr>
                <w:rFonts w:eastAsiaTheme="minorEastAsia" w:hint="eastAsia"/>
                <w:lang w:eastAsia="zh-CN"/>
              </w:rPr>
              <w:t xml:space="preserve"> </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60CB616B"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bl>
    <w:p w14:paraId="4D41F841" w14:textId="77777777" w:rsidR="007B3457" w:rsidRDefault="007B3457">
      <w:pPr>
        <w:rPr>
          <w:lang w:val="en-US"/>
        </w:rPr>
      </w:pPr>
    </w:p>
    <w:p w14:paraId="76DDC22E" w14:textId="6FBFDEFA" w:rsidR="007B3457" w:rsidRDefault="00000000">
      <w:pPr>
        <w:pStyle w:val="51"/>
      </w:pPr>
      <w:bookmarkStart w:id="147" w:name="_Toc510696637"/>
      <w:bookmarkStart w:id="148" w:name="_Toc35971432"/>
      <w:bookmarkStart w:id="149" w:name="_Toc183615991"/>
      <w:r>
        <w:t>6.1.6.2.3</w:t>
      </w:r>
      <w:r>
        <w:tab/>
        <w:t xml:space="preserve">Type: </w:t>
      </w:r>
      <w:r w:rsidR="00D93AE2" w:rsidRPr="00D93AE2">
        <w:t>NotificationEvent</w:t>
      </w:r>
      <w:bookmarkEnd w:id="147"/>
      <w:bookmarkEnd w:id="148"/>
      <w:bookmarkEnd w:id="149"/>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77777777"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p w14:paraId="7CBEF7ED" w14:textId="74C112A0" w:rsidR="00D93AE2" w:rsidRPr="00B910B8" w:rsidRDefault="004B25DC" w:rsidP="004B25DC">
            <w:pPr>
              <w:pStyle w:val="TAL"/>
            </w:pPr>
            <w:r>
              <w:rPr>
                <w:rFonts w:hint="eastAsia"/>
                <w:lang w:eastAsia="zh-CN"/>
              </w:rPr>
              <w:t>I</w:t>
            </w:r>
            <w:r>
              <w:rPr>
                <w:lang w:eastAsia="zh-CN"/>
              </w:rPr>
              <w:t>t shall be contained when the eventType is "SESSION_ESTABLISHMENT_REQUEST" or "MEDIA_CHANGE_REQUEST".</w:t>
            </w:r>
          </w:p>
        </w:tc>
      </w:tr>
    </w:tbl>
    <w:p w14:paraId="1F2D5978" w14:textId="77777777" w:rsidR="003A4F10" w:rsidRDefault="003A4F10" w:rsidP="003A4F10">
      <w:bookmarkStart w:id="150" w:name="_Toc35971433"/>
      <w:bookmarkStart w:id="151" w:name="_Toc510696638"/>
    </w:p>
    <w:p w14:paraId="60AC0684" w14:textId="189B76E8" w:rsidR="00D93AE2" w:rsidRPr="00B910B8" w:rsidRDefault="00D93AE2" w:rsidP="00B910B8">
      <w:pPr>
        <w:pStyle w:val="51"/>
      </w:pPr>
      <w:bookmarkStart w:id="152" w:name="_Toc183615992"/>
      <w:r w:rsidRPr="00B910B8">
        <w:t>6.1.6.2.4</w:t>
      </w:r>
      <w:r w:rsidRPr="00B910B8">
        <w:tab/>
        <w:t>Type: SessionInfo</w:t>
      </w:r>
      <w:bookmarkEnd w:id="152"/>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4D57984C" w14:textId="77777777" w:rsidR="00D93AE2" w:rsidRPr="00B910B8" w:rsidRDefault="00D93AE2" w:rsidP="00B910B8">
            <w:pPr>
              <w:pStyle w:val="TAL"/>
            </w:pPr>
            <w:r w:rsidRPr="00B910B8">
              <w:t>The public identity of the calling IMS subscriber.</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26231038" w14:textId="77777777" w:rsidR="00D93AE2" w:rsidRPr="00B910B8" w:rsidRDefault="00D93AE2" w:rsidP="00B910B8">
            <w:pPr>
              <w:pStyle w:val="TAL"/>
            </w:pPr>
            <w:r w:rsidRPr="00B910B8">
              <w:t>The public identity of the called IMS Subscriber.</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153" w:name="_Toc183615993"/>
      <w:r w:rsidRPr="00B910B8">
        <w:lastRenderedPageBreak/>
        <w:t>6.1.6.2.5</w:t>
      </w:r>
      <w:r w:rsidRPr="00B910B8">
        <w:tab/>
        <w:t>Type: MediaInfo</w:t>
      </w:r>
      <w:bookmarkEnd w:id="153"/>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77777777" w:rsidR="00117C77" w:rsidRDefault="00117C77" w:rsidP="00117C77">
            <w:pPr>
              <w:pStyle w:val="TAL"/>
              <w:rPr>
                <w:lang w:eastAsia="zh-CN"/>
              </w:rPr>
            </w:pPr>
            <w:r>
              <w:rPr>
                <w:rFonts w:hint="eastAsia"/>
                <w:lang w:eastAsia="zh-CN"/>
              </w:rPr>
              <w:t>T</w:t>
            </w:r>
            <w:r>
              <w:rPr>
                <w:lang w:eastAsia="zh-CN"/>
              </w:rPr>
              <w:t xml:space="preserve">his IE indicates whether the media is suspended or not. </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4394BCB7" w:rsidR="00117C77" w:rsidRPr="00B910B8" w:rsidRDefault="00117C77" w:rsidP="00117C77">
            <w:pPr>
              <w:pStyle w:val="TAL"/>
            </w:pPr>
            <w:r>
              <w:rPr>
                <w:lang w:eastAsia="zh-CN"/>
              </w:rPr>
              <w:t>false: the media is resumed.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154" w:name="_Toc183615994"/>
      <w:r w:rsidRPr="00B910B8">
        <w:t>6.1.6.2.6</w:t>
      </w:r>
      <w:r w:rsidRPr="00B910B8">
        <w:tab/>
        <w:t xml:space="preserve">Type: </w:t>
      </w:r>
      <w:r w:rsidR="0062312F">
        <w:t>Dc</w:t>
      </w:r>
      <w:r w:rsidRPr="00B910B8">
        <w:t>MediaSpec</w:t>
      </w:r>
      <w:bookmarkEnd w:id="154"/>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5D761E35"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0905D6CA" w14:textId="458456F8"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MediaInfo represents application data channel.</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r>
              <w:rPr>
                <w:lang w:eastAsia="zh-CN"/>
              </w:rPr>
              <w:t>qosHintInfo</w:t>
            </w:r>
          </w:p>
        </w:tc>
        <w:tc>
          <w:tcPr>
            <w:tcW w:w="1359" w:type="dxa"/>
          </w:tcPr>
          <w:p w14:paraId="7820A5C4" w14:textId="01BBE086" w:rsidR="00F05C98" w:rsidRDefault="00F05C98" w:rsidP="00F05C98">
            <w:pPr>
              <w:pStyle w:val="TAL"/>
              <w:rPr>
                <w:lang w:eastAsia="zh-CN"/>
              </w:rPr>
            </w:pPr>
            <w:r>
              <w:rPr>
                <w:rFonts w:hint="eastAsia"/>
                <w:lang w:eastAsia="zh-CN"/>
              </w:rPr>
              <w:t>Q</w:t>
            </w:r>
            <w:r>
              <w:rPr>
                <w:lang w:eastAsia="zh-CN"/>
              </w:rPr>
              <w:t>osHintInfo</w:t>
            </w:r>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137A6055"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t shall be included if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pPr>
      <w:bookmarkStart w:id="155" w:name="_Toc183615995"/>
      <w:r w:rsidRPr="00B910B8">
        <w:lastRenderedPageBreak/>
        <w:t>6.1.6.2.</w:t>
      </w:r>
      <w:r>
        <w:rPr>
          <w:rFonts w:eastAsiaTheme="minorEastAsia" w:hint="eastAsia"/>
          <w:lang w:eastAsia="zh-CN"/>
        </w:rPr>
        <w:t>7</w:t>
      </w:r>
      <w:r w:rsidRPr="00B910B8">
        <w:tab/>
        <w:t xml:space="preserve">Type: </w:t>
      </w:r>
      <w:r>
        <w:rPr>
          <w:rFonts w:hint="eastAsia"/>
          <w:lang w:eastAsia="zh-CN"/>
        </w:rPr>
        <w:t>Qo</w:t>
      </w:r>
      <w:r>
        <w:rPr>
          <w:lang w:eastAsia="zh-CN"/>
        </w:rPr>
        <w:t>sHint</w:t>
      </w:r>
      <w:r>
        <w:rPr>
          <w:rFonts w:hint="eastAsia"/>
          <w:lang w:eastAsia="zh-CN"/>
        </w:rPr>
        <w:t>Info</w:t>
      </w:r>
      <w:bookmarkEnd w:id="155"/>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r>
        <w:t>QosHintInfo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r>
              <w:rPr>
                <w:lang w:eastAsia="zh-CN"/>
              </w:rPr>
              <w:t>localLoss</w:t>
            </w:r>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r>
              <w:rPr>
                <w:rFonts w:hint="eastAsia"/>
                <w:lang w:eastAsia="zh-CN"/>
              </w:rPr>
              <w:t>l</w:t>
            </w:r>
            <w:r>
              <w:rPr>
                <w:lang w:eastAsia="zh-CN"/>
              </w:rPr>
              <w:t>ocalLatency</w:t>
            </w:r>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41"/>
        <w:rPr>
          <w:lang w:val="en-US"/>
        </w:rPr>
      </w:pPr>
      <w:bookmarkStart w:id="156" w:name="_Toc183615996"/>
      <w:r>
        <w:rPr>
          <w:lang w:val="en-US"/>
        </w:rPr>
        <w:t>6.1.6.3</w:t>
      </w:r>
      <w:r>
        <w:rPr>
          <w:lang w:val="en-US"/>
        </w:rPr>
        <w:tab/>
        <w:t>Simple data types and enumerations</w:t>
      </w:r>
      <w:bookmarkEnd w:id="150"/>
      <w:bookmarkEnd w:id="151"/>
      <w:bookmarkEnd w:id="156"/>
    </w:p>
    <w:p w14:paraId="5E7A8AA6" w14:textId="77777777" w:rsidR="007B3457" w:rsidRDefault="00000000">
      <w:pPr>
        <w:pStyle w:val="51"/>
      </w:pPr>
      <w:bookmarkStart w:id="157" w:name="_Toc35971434"/>
      <w:bookmarkStart w:id="158" w:name="_Toc510696639"/>
      <w:bookmarkStart w:id="159" w:name="_Toc183615997"/>
      <w:r>
        <w:t>6.1.6.3.1</w:t>
      </w:r>
      <w:r>
        <w:tab/>
        <w:t>Introduction</w:t>
      </w:r>
      <w:bookmarkEnd w:id="157"/>
      <w:bookmarkEnd w:id="158"/>
      <w:bookmarkEnd w:id="159"/>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160" w:name="_Toc35971435"/>
      <w:bookmarkStart w:id="161" w:name="_Toc510696640"/>
      <w:bookmarkStart w:id="162" w:name="_Toc183615998"/>
      <w:r>
        <w:t>6.1.6.3.2</w:t>
      </w:r>
      <w:r>
        <w:tab/>
        <w:t>Simple data types</w:t>
      </w:r>
      <w:bookmarkEnd w:id="160"/>
      <w:bookmarkEnd w:id="161"/>
      <w:bookmarkEnd w:id="162"/>
    </w:p>
    <w:p w14:paraId="1E933CB3" w14:textId="77777777" w:rsidR="007B3457" w:rsidRDefault="00000000">
      <w:bookmarkStart w:id="163" w:name="_Toc510696641"/>
      <w:bookmarkStart w:id="164"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51"/>
      </w:pPr>
      <w:bookmarkStart w:id="165" w:name="_Toc183615999"/>
      <w:r>
        <w:t>6.1.6.3.3</w:t>
      </w:r>
      <w:r>
        <w:tab/>
        <w:t xml:space="preserve">Enumeration: </w:t>
      </w:r>
      <w:r w:rsidR="00767567" w:rsidRPr="00232C33">
        <w:t>EventType</w:t>
      </w:r>
      <w:bookmarkEnd w:id="163"/>
      <w:bookmarkEnd w:id="164"/>
      <w:bookmarkEnd w:id="165"/>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166" w:name="OLE_LINK1"/>
            <w:r>
              <w:rPr>
                <w:rFonts w:hint="eastAsia"/>
              </w:rPr>
              <w:t>"</w:t>
            </w:r>
            <w:r>
              <w:t>MEDIA_CHANGE_REQUEST</w:t>
            </w:r>
            <w:r>
              <w:rPr>
                <w:rFonts w:hint="eastAsia"/>
              </w:rPr>
              <w:t>"</w:t>
            </w:r>
            <w:bookmarkEnd w:id="166"/>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51"/>
      </w:pPr>
      <w:bookmarkStart w:id="167" w:name="_Toc510696642"/>
      <w:bookmarkStart w:id="168" w:name="_Toc35971437"/>
      <w:bookmarkStart w:id="169" w:name="_Toc183616000"/>
      <w:r>
        <w:t>6.1.6.3.4</w:t>
      </w:r>
      <w:r>
        <w:tab/>
        <w:t xml:space="preserve">Enumeration: </w:t>
      </w:r>
      <w:r w:rsidR="00355A80" w:rsidRPr="00355A80">
        <w:t>MediaType</w:t>
      </w:r>
      <w:bookmarkEnd w:id="167"/>
      <w:bookmarkEnd w:id="168"/>
      <w:bookmarkEnd w:id="169"/>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lastRenderedPageBreak/>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170" w:name="_Toc183616001"/>
      <w:r w:rsidRPr="00B910B8">
        <w:t>6.1.6.3.5</w:t>
      </w:r>
      <w:r w:rsidRPr="00B910B8">
        <w:tab/>
        <w:t>Enumeration: SessionCase</w:t>
      </w:r>
      <w:bookmarkEnd w:id="170"/>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171" w:name="_Toc183616002"/>
      <w:r w:rsidRPr="00B910B8">
        <w:t>6.1.6.3.6</w:t>
      </w:r>
      <w:r w:rsidRPr="00B910B8">
        <w:tab/>
        <w:t>Enumeration: EventInitiator</w:t>
      </w:r>
      <w:bookmarkEnd w:id="171"/>
    </w:p>
    <w:p w14:paraId="626C6B6B" w14:textId="77777777" w:rsidR="00355A80" w:rsidRPr="00B910B8" w:rsidRDefault="00355A80" w:rsidP="00355A80">
      <w:r w:rsidRPr="00B910B8">
        <w:t>The enumeration eventInitiator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172" w:name="_Toc35971438"/>
      <w:bookmarkStart w:id="173" w:name="_Toc510696643"/>
    </w:p>
    <w:p w14:paraId="0E36C542" w14:textId="6651FE67" w:rsidR="007B3457" w:rsidRDefault="00000000">
      <w:pPr>
        <w:pStyle w:val="41"/>
        <w:rPr>
          <w:lang w:val="en-US"/>
        </w:rPr>
      </w:pPr>
      <w:bookmarkStart w:id="174" w:name="_Toc183616003"/>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2"/>
      <w:bookmarkEnd w:id="173"/>
      <w:bookmarkEnd w:id="174"/>
    </w:p>
    <w:p w14:paraId="661C89F6" w14:textId="77777777" w:rsidR="00355A80" w:rsidRPr="00B910B8" w:rsidRDefault="00355A80" w:rsidP="00B910B8">
      <w:bookmarkStart w:id="175" w:name="_Toc35971439"/>
      <w:bookmarkStart w:id="176" w:name="_Toc510696644"/>
      <w:r w:rsidRPr="00B910B8">
        <w:t>None in this release of the specification.</w:t>
      </w:r>
    </w:p>
    <w:p w14:paraId="7585621D" w14:textId="77777777" w:rsidR="007B3457" w:rsidRDefault="00000000">
      <w:pPr>
        <w:pStyle w:val="41"/>
      </w:pPr>
      <w:bookmarkStart w:id="177" w:name="_Toc510696646"/>
      <w:bookmarkStart w:id="178" w:name="_Toc35971441"/>
      <w:bookmarkStart w:id="179" w:name="_Toc183616004"/>
      <w:bookmarkEnd w:id="175"/>
      <w:bookmarkEnd w:id="176"/>
      <w:r>
        <w:t>6.1.6.5</w:t>
      </w:r>
      <w:r>
        <w:tab/>
        <w:t>Binary data</w:t>
      </w:r>
      <w:bookmarkEnd w:id="177"/>
      <w:bookmarkEnd w:id="178"/>
      <w:bookmarkEnd w:id="179"/>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180" w:name="_Toc35971443"/>
      <w:bookmarkStart w:id="181" w:name="_Toc510696647"/>
      <w:bookmarkStart w:id="182" w:name="_Toc183616005"/>
      <w:r>
        <w:t>6.1.7</w:t>
      </w:r>
      <w:r>
        <w:tab/>
        <w:t>Error Handling</w:t>
      </w:r>
      <w:bookmarkEnd w:id="180"/>
      <w:bookmarkEnd w:id="181"/>
      <w:bookmarkEnd w:id="182"/>
    </w:p>
    <w:p w14:paraId="1D8F42F9" w14:textId="77777777" w:rsidR="007B3457" w:rsidRDefault="00000000">
      <w:pPr>
        <w:pStyle w:val="41"/>
      </w:pPr>
      <w:bookmarkStart w:id="183" w:name="_Toc35971444"/>
      <w:bookmarkStart w:id="184" w:name="_Toc183616006"/>
      <w:r>
        <w:t>6.1.7.1</w:t>
      </w:r>
      <w:r>
        <w:tab/>
        <w:t>General</w:t>
      </w:r>
      <w:bookmarkEnd w:id="183"/>
      <w:bookmarkEnd w:id="184"/>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41"/>
      </w:pPr>
      <w:bookmarkStart w:id="185" w:name="_Toc35971445"/>
      <w:bookmarkStart w:id="186" w:name="_Toc183616007"/>
      <w:r>
        <w:t>6.1.7.2</w:t>
      </w:r>
      <w:r>
        <w:tab/>
        <w:t>Protocol Errors</w:t>
      </w:r>
      <w:bookmarkEnd w:id="185"/>
      <w:bookmarkEnd w:id="186"/>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41"/>
      </w:pPr>
      <w:bookmarkStart w:id="187" w:name="_Toc35971446"/>
      <w:bookmarkStart w:id="188" w:name="_Toc183616008"/>
      <w:r>
        <w:t>6.1.7.3</w:t>
      </w:r>
      <w:r>
        <w:tab/>
        <w:t>Application Errors</w:t>
      </w:r>
      <w:bookmarkEnd w:id="187"/>
      <w:bookmarkEnd w:id="188"/>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189" w:name="_Toc493774060"/>
      <w:bookmarkStart w:id="190" w:name="_Toc492899751"/>
      <w:bookmarkStart w:id="191" w:name="_Toc492972920"/>
      <w:bookmarkStart w:id="192" w:name="_Toc508285804"/>
      <w:bookmarkStart w:id="193" w:name="_Toc492900030"/>
      <w:bookmarkStart w:id="194" w:name="_Toc510696648"/>
      <w:bookmarkStart w:id="195" w:name="_Toc492967832"/>
      <w:bookmarkStart w:id="196" w:name="_Toc35971447"/>
      <w:bookmarkStart w:id="197" w:name="_Toc508287269"/>
      <w:bookmarkStart w:id="198" w:name="_Toc492973140"/>
    </w:p>
    <w:p w14:paraId="217A53C9" w14:textId="77777777" w:rsidR="007B3457" w:rsidRDefault="00000000">
      <w:pPr>
        <w:pStyle w:val="31"/>
        <w:rPr>
          <w:lang w:eastAsia="zh-CN"/>
        </w:rPr>
      </w:pPr>
      <w:bookmarkStart w:id="199" w:name="_Toc183616009"/>
      <w:r>
        <w:t>6.1.8</w:t>
      </w:r>
      <w:r>
        <w:rPr>
          <w:lang w:eastAsia="zh-CN"/>
        </w:rPr>
        <w:tab/>
        <w:t>Feature negotiation</w:t>
      </w:r>
      <w:bookmarkEnd w:id="189"/>
      <w:bookmarkEnd w:id="190"/>
      <w:bookmarkEnd w:id="191"/>
      <w:bookmarkEnd w:id="192"/>
      <w:bookmarkEnd w:id="193"/>
      <w:bookmarkEnd w:id="194"/>
      <w:bookmarkEnd w:id="195"/>
      <w:bookmarkEnd w:id="196"/>
      <w:bookmarkEnd w:id="197"/>
      <w:bookmarkEnd w:id="198"/>
      <w:bookmarkEnd w:id="199"/>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37D7EFF9" w14:textId="6CA0265D" w:rsidR="007B3457" w:rsidRDefault="007B3457" w:rsidP="008174B8"/>
    <w:p w14:paraId="721DEAB6" w14:textId="77777777" w:rsidR="007B3457" w:rsidRDefault="00000000">
      <w:pPr>
        <w:pStyle w:val="31"/>
      </w:pPr>
      <w:bookmarkStart w:id="200" w:name="_Toc532994477"/>
      <w:bookmarkStart w:id="201" w:name="_Toc35971448"/>
      <w:bookmarkStart w:id="202" w:name="_Toc183616010"/>
      <w:bookmarkStart w:id="203" w:name="_Toc510696649"/>
      <w:r>
        <w:t>6.1.9</w:t>
      </w:r>
      <w:r>
        <w:tab/>
        <w:t>Security</w:t>
      </w:r>
      <w:bookmarkEnd w:id="200"/>
      <w:bookmarkEnd w:id="201"/>
      <w:bookmarkEnd w:id="202"/>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204"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205" w:name="_Toc146103776"/>
      <w:bookmarkStart w:id="206" w:name="_Toc151981335"/>
      <w:bookmarkStart w:id="207" w:name="_Toc183616011"/>
      <w:r w:rsidRPr="005562D7">
        <w:t>6.1.</w:t>
      </w:r>
      <w:r w:rsidR="00D76AEF">
        <w:t>10</w:t>
      </w:r>
      <w:r w:rsidRPr="005562D7">
        <w:tab/>
        <w:t>HTTP redirection</w:t>
      </w:r>
      <w:bookmarkEnd w:id="205"/>
      <w:bookmarkEnd w:id="206"/>
      <w:bookmarkEnd w:id="207"/>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208" w:name="_Toc183616012"/>
      <w:r w:rsidRPr="00A77E58">
        <w:t>6.2</w:t>
      </w:r>
      <w:r w:rsidRPr="00A77E58">
        <w:tab/>
        <w:t>Nimsas_MediaControl Service API</w:t>
      </w:r>
      <w:bookmarkEnd w:id="208"/>
    </w:p>
    <w:p w14:paraId="4935B296" w14:textId="77777777" w:rsidR="00A77E58" w:rsidRPr="00A77E58" w:rsidRDefault="00A77E58" w:rsidP="007C500A">
      <w:pPr>
        <w:pStyle w:val="31"/>
      </w:pPr>
      <w:bookmarkStart w:id="209" w:name="_Toc183616013"/>
      <w:r w:rsidRPr="00A77E58">
        <w:t>6.2.1</w:t>
      </w:r>
      <w:r w:rsidRPr="00A77E58">
        <w:tab/>
        <w:t>API URI</w:t>
      </w:r>
      <w:bookmarkEnd w:id="209"/>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lastRenderedPageBreak/>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210" w:name="_Toc183616014"/>
      <w:r w:rsidRPr="00A77E58">
        <w:t>6.2.2</w:t>
      </w:r>
      <w:r w:rsidRPr="00A77E58">
        <w:tab/>
        <w:t>Usage of HTTP</w:t>
      </w:r>
      <w:bookmarkEnd w:id="210"/>
    </w:p>
    <w:p w14:paraId="69031023" w14:textId="77777777" w:rsidR="00A77E58" w:rsidRPr="00A77E58" w:rsidRDefault="00A77E58" w:rsidP="007C500A">
      <w:pPr>
        <w:pStyle w:val="41"/>
      </w:pPr>
      <w:bookmarkStart w:id="211" w:name="_Toc183616015"/>
      <w:r w:rsidRPr="00A77E58">
        <w:t>6.2.2.1</w:t>
      </w:r>
      <w:r w:rsidRPr="00A77E58">
        <w:tab/>
        <w:t>General</w:t>
      </w:r>
      <w:bookmarkEnd w:id="211"/>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212" w:name="_Toc183616016"/>
      <w:r w:rsidRPr="00A77E58">
        <w:t>6.2.2.2</w:t>
      </w:r>
      <w:r w:rsidRPr="00A77E58">
        <w:tab/>
        <w:t>HTTP standard headers</w:t>
      </w:r>
      <w:bookmarkEnd w:id="212"/>
    </w:p>
    <w:p w14:paraId="71D12CB6" w14:textId="77777777" w:rsidR="00A77E58" w:rsidRPr="00A77E58" w:rsidRDefault="00A77E58" w:rsidP="007C500A">
      <w:pPr>
        <w:pStyle w:val="51"/>
      </w:pPr>
      <w:bookmarkStart w:id="213" w:name="_Toc183616017"/>
      <w:r w:rsidRPr="00A77E58">
        <w:t>6.2.2.2.1</w:t>
      </w:r>
      <w:r w:rsidRPr="00A77E58">
        <w:rPr>
          <w:rFonts w:hint="eastAsia"/>
        </w:rPr>
        <w:tab/>
      </w:r>
      <w:r w:rsidRPr="00A77E58">
        <w:t>General</w:t>
      </w:r>
      <w:bookmarkEnd w:id="213"/>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214" w:name="_Toc183616018"/>
      <w:r w:rsidRPr="00A77E58">
        <w:t>6.2.2.2.2</w:t>
      </w:r>
      <w:r w:rsidRPr="00A77E58">
        <w:tab/>
        <w:t>Content type</w:t>
      </w:r>
      <w:bookmarkEnd w:id="214"/>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215" w:name="_Toc183616019"/>
      <w:r w:rsidRPr="00A77E58">
        <w:t>6.2.2.3</w:t>
      </w:r>
      <w:r w:rsidRPr="00A77E58">
        <w:tab/>
        <w:t>HTTP custom headers</w:t>
      </w:r>
      <w:bookmarkEnd w:id="215"/>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216" w:name="_Toc183616020"/>
      <w:bookmarkEnd w:id="203"/>
      <w:bookmarkEnd w:id="204"/>
      <w:r>
        <w:t>6.2.3</w:t>
      </w:r>
      <w:r>
        <w:tab/>
        <w:t>Resources</w:t>
      </w:r>
      <w:bookmarkEnd w:id="216"/>
    </w:p>
    <w:p w14:paraId="296EF546" w14:textId="1B266AE3" w:rsidR="00F11E9C" w:rsidRDefault="00F11E9C" w:rsidP="00F11E9C">
      <w:pPr>
        <w:pStyle w:val="41"/>
      </w:pPr>
      <w:bookmarkStart w:id="217" w:name="_Toc183616021"/>
      <w:r>
        <w:t>6.2.3.1</w:t>
      </w:r>
      <w:r>
        <w:tab/>
        <w:t>Overview</w:t>
      </w:r>
      <w:bookmarkEnd w:id="217"/>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1" type="#_x0000_t75" style="width:316.8pt;height:198.7pt" o:ole="">
            <v:imagedata r:id="rId21" o:title=""/>
          </v:shape>
          <o:OLEObject Type="Embed" ProgID="Visio.Drawing.15" ShapeID="_x0000_i1031" DrawAspect="Content" ObjectID="_1794383306" r:id="rId22"/>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218" w:name="_Toc183616022"/>
      <w:r w:rsidRPr="00B910B8">
        <w:t>6.</w:t>
      </w:r>
      <w:r>
        <w:t>2</w:t>
      </w:r>
      <w:r w:rsidRPr="00B910B8">
        <w:t>.</w:t>
      </w:r>
      <w:r>
        <w:t>3</w:t>
      </w:r>
      <w:r w:rsidRPr="00B910B8">
        <w:t>.</w:t>
      </w:r>
      <w:r>
        <w:t>2</w:t>
      </w:r>
      <w:r w:rsidRPr="00B910B8">
        <w:tab/>
        <w:t xml:space="preserve">Resource: </w:t>
      </w:r>
      <w:r>
        <w:t>Individual call session</w:t>
      </w:r>
      <w:bookmarkEnd w:id="218"/>
    </w:p>
    <w:p w14:paraId="78A5DD8B" w14:textId="1C6687A7" w:rsidR="00F11E9C" w:rsidRDefault="00F11E9C" w:rsidP="00F11E9C">
      <w:pPr>
        <w:pStyle w:val="51"/>
      </w:pPr>
      <w:bookmarkStart w:id="219" w:name="_Toc183616023"/>
      <w:r>
        <w:t>6.2.3.2.1</w:t>
      </w:r>
      <w:r>
        <w:tab/>
        <w:t>Description</w:t>
      </w:r>
      <w:bookmarkEnd w:id="219"/>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220" w:name="_Toc183616024"/>
      <w:r>
        <w:t>6.2.3.2.2</w:t>
      </w:r>
      <w:r>
        <w:tab/>
        <w:t>Resource Definition</w:t>
      </w:r>
      <w:bookmarkEnd w:id="220"/>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21" w:name="_Hlk142123035"/>
            <w:r w:rsidRPr="0088017D">
              <w:t>assigned by the IMS AS during the IMS session setup and will be notified to consumer via Nimsas_SessionEventControl service.</w:t>
            </w:r>
            <w:bookmarkEnd w:id="221"/>
            <w:r w:rsidRPr="0088017D">
              <w:t xml:space="preserve"> </w:t>
            </w:r>
            <w:bookmarkStart w:id="222" w:name="_Hlk142123074"/>
            <w:r w:rsidRPr="0088017D">
              <w:t>The consumer shall reuse the session ID it received from the IMS AS for referencing the same session.</w:t>
            </w:r>
            <w:bookmarkEnd w:id="222"/>
          </w:p>
        </w:tc>
      </w:tr>
    </w:tbl>
    <w:p w14:paraId="0E742032" w14:textId="77777777" w:rsidR="00F11E9C" w:rsidRDefault="00F11E9C" w:rsidP="00F11E9C"/>
    <w:p w14:paraId="1803D0E5" w14:textId="54EED475" w:rsidR="00F11E9C" w:rsidRDefault="00F11E9C" w:rsidP="00F11E9C">
      <w:pPr>
        <w:pStyle w:val="51"/>
      </w:pPr>
      <w:bookmarkStart w:id="223" w:name="_Toc183616025"/>
      <w:r>
        <w:t>6.2.3.2.3</w:t>
      </w:r>
      <w:r>
        <w:tab/>
        <w:t>Resource Standard Methods</w:t>
      </w:r>
      <w:bookmarkEnd w:id="223"/>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224" w:name="_Toc183616026"/>
      <w:r>
        <w:lastRenderedPageBreak/>
        <w:t>6.2.3.2.4</w:t>
      </w:r>
      <w:r>
        <w:tab/>
        <w:t>Resource Custom Operations</w:t>
      </w:r>
      <w:bookmarkEnd w:id="224"/>
    </w:p>
    <w:p w14:paraId="0EDA8857" w14:textId="146FE762" w:rsidR="00F11E9C" w:rsidRPr="00F11E9C" w:rsidRDefault="00F11E9C" w:rsidP="00F11E9C">
      <w:pPr>
        <w:pStyle w:val="H6"/>
      </w:pPr>
      <w:bookmarkStart w:id="225" w:name="_Toc24937753"/>
      <w:bookmarkStart w:id="226" w:name="_Toc33962573"/>
      <w:bookmarkStart w:id="227" w:name="_Toc42883342"/>
      <w:bookmarkStart w:id="228" w:name="_Toc49733210"/>
      <w:bookmarkStart w:id="229" w:name="_Toc56690837"/>
      <w:r w:rsidRPr="00F11E9C">
        <w:t>6.2.3.2.4.1</w:t>
      </w:r>
      <w:r w:rsidRPr="00F11E9C">
        <w:tab/>
        <w:t>Overview</w:t>
      </w:r>
      <w:bookmarkEnd w:id="225"/>
      <w:bookmarkEnd w:id="226"/>
      <w:bookmarkEnd w:id="227"/>
      <w:bookmarkEnd w:id="228"/>
      <w:bookmarkEnd w:id="229"/>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lastRenderedPageBreak/>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230" w:name="_Toc183616027"/>
      <w:r>
        <w:t>6.2.4</w:t>
      </w:r>
      <w:r>
        <w:tab/>
        <w:t>Custom Operations without associated resources</w:t>
      </w:r>
      <w:bookmarkEnd w:id="230"/>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231" w:name="_Toc183616028"/>
      <w:r>
        <w:t>6.2.5</w:t>
      </w:r>
      <w:r>
        <w:tab/>
        <w:t>Notifications</w:t>
      </w:r>
      <w:bookmarkEnd w:id="231"/>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232" w:name="_Toc183616029"/>
      <w:r>
        <w:t>6.2.6</w:t>
      </w:r>
      <w:r>
        <w:tab/>
        <w:t>Data Model</w:t>
      </w:r>
      <w:bookmarkEnd w:id="232"/>
    </w:p>
    <w:p w14:paraId="076FEDC6" w14:textId="26832EC3" w:rsidR="00F11E9C" w:rsidRDefault="00F11E9C" w:rsidP="00F11E9C">
      <w:pPr>
        <w:pStyle w:val="41"/>
      </w:pPr>
      <w:bookmarkStart w:id="233" w:name="_Toc183616030"/>
      <w:r>
        <w:t>6.2.6.1</w:t>
      </w:r>
      <w:r>
        <w:tab/>
        <w:t>General</w:t>
      </w:r>
      <w:bookmarkEnd w:id="233"/>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lastRenderedPageBreak/>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r>
              <w:rPr>
                <w:lang w:eastAsia="zh-CN"/>
              </w:rPr>
              <w:t>QosHintInfo</w:t>
            </w:r>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234" w:name="_Toc183616031"/>
      <w:r>
        <w:rPr>
          <w:lang w:val="en-US"/>
        </w:rPr>
        <w:t>6.2.6.2</w:t>
      </w:r>
      <w:r>
        <w:rPr>
          <w:lang w:val="en-US"/>
        </w:rPr>
        <w:tab/>
        <w:t>Structured data types</w:t>
      </w:r>
      <w:bookmarkEnd w:id="234"/>
    </w:p>
    <w:p w14:paraId="32BB694C" w14:textId="59108C24" w:rsidR="00F11E9C" w:rsidRDefault="00F11E9C" w:rsidP="00F11E9C">
      <w:pPr>
        <w:pStyle w:val="51"/>
      </w:pPr>
      <w:bookmarkStart w:id="235" w:name="_Toc183616032"/>
      <w:r>
        <w:t>6.2.6.2.1</w:t>
      </w:r>
      <w:r>
        <w:tab/>
        <w:t>Introduction</w:t>
      </w:r>
      <w:bookmarkEnd w:id="235"/>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236" w:name="_Toc183616033"/>
      <w:r>
        <w:t>6.2.6.2.2</w:t>
      </w:r>
      <w:r>
        <w:tab/>
        <w:t>Type: MediaInstructionData</w:t>
      </w:r>
      <w:bookmarkEnd w:id="236"/>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237" w:name="_Toc183616034"/>
      <w:r>
        <w:lastRenderedPageBreak/>
        <w:t>6.2.6.2.3</w:t>
      </w:r>
      <w:r>
        <w:tab/>
        <w:t xml:space="preserve">Type: </w:t>
      </w:r>
      <w:r w:rsidRPr="00EC33FF">
        <w:t>MediaInstructions</w:t>
      </w:r>
      <w:bookmarkEnd w:id="237"/>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77777777" w:rsidR="00F11E9C" w:rsidRPr="009078DC" w:rsidRDefault="00F11E9C" w:rsidP="00B971EE">
            <w:pPr>
              <w:pStyle w:val="TAL"/>
            </w:pPr>
            <w:r w:rsidRPr="009078DC">
              <w:t>MediaId</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77777777" w:rsidR="00F11E9C" w:rsidRPr="009078DC" w:rsidRDefault="00F11E9C" w:rsidP="00B971E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77777777" w:rsidR="00F11E9C" w:rsidRPr="009078DC" w:rsidRDefault="00F11E9C" w:rsidP="00B971EE">
            <w:pPr>
              <w:pStyle w:val="TAL"/>
            </w:pPr>
            <w:r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pPr>
            <w:r w:rsidRPr="009078DC">
              <w:t>dcMediaSpecification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pPr>
            <w:r w:rsidRPr="009078DC">
              <w:rPr>
                <w:rFonts w:hint="eastAsia"/>
              </w:rPr>
              <w:t>a</w:t>
            </w:r>
            <w:r w:rsidRPr="009078DC">
              <w:t>rMediaSpecification includes the description of additional media specification information which are needed for AR communication services from application layer.</w:t>
            </w:r>
          </w:p>
          <w:p w14:paraId="657FC07D" w14:textId="0B2A8B2E" w:rsidR="00F11E9C" w:rsidRPr="009078DC" w:rsidRDefault="0040289E" w:rsidP="0040289E">
            <w:pPr>
              <w:pStyle w:val="TAL"/>
            </w:pPr>
            <w:r>
              <w:t>It shall be contained if the mediaResourceType is set to "AR".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6895C017" w14:textId="77777777" w:rsidR="00F11E9C" w:rsidRDefault="00F11E9C" w:rsidP="00F11E9C"/>
    <w:p w14:paraId="53F72BF7" w14:textId="55B50161" w:rsidR="00F11E9C" w:rsidRPr="00B910B8" w:rsidRDefault="00F11E9C" w:rsidP="00F11E9C">
      <w:pPr>
        <w:pStyle w:val="51"/>
      </w:pPr>
      <w:bookmarkStart w:id="238" w:name="_Toc183616035"/>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238"/>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436DE2D2" w14:textId="75C63085" w:rsidR="00F11E9C" w:rsidRPr="00B910B8" w:rsidRDefault="009108CA" w:rsidP="00B971EE">
            <w:pPr>
              <w:pStyle w:val="TAL"/>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239" w:name="_Hlk142317712"/>
            <w:r>
              <w:rPr>
                <w:rFonts w:hint="eastAsia"/>
                <w:lang w:eastAsia="zh-CN"/>
              </w:rPr>
              <w:t>r</w:t>
            </w:r>
            <w:r>
              <w:rPr>
                <w:lang w:eastAsia="zh-CN"/>
              </w:rPr>
              <w:t>eplaceHttpUrls</w:t>
            </w:r>
            <w:bookmarkEnd w:id="239"/>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7C1279B9" w14:textId="7944FA8F" w:rsidR="00B84AD6" w:rsidRDefault="00B84AD6" w:rsidP="00B84AD6">
            <w:pPr>
              <w:pStyle w:val="TAL"/>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mediaId represents a</w:t>
            </w:r>
            <w:r>
              <w:rPr>
                <w:rFonts w:cs="Arial" w:hint="eastAsia"/>
                <w:szCs w:val="18"/>
                <w:lang w:eastAsia="zh-CN"/>
              </w:rPr>
              <w:t>n</w:t>
            </w:r>
            <w:r>
              <w:rPr>
                <w:rFonts w:cs="Arial"/>
                <w:szCs w:val="18"/>
                <w:lang w:eastAsia="zh-CN"/>
              </w:rPr>
              <w:t>application data channel</w:t>
            </w:r>
            <w:r>
              <w:t>.</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r>
              <w:rPr>
                <w:rFonts w:hint="eastAsia"/>
                <w:lang w:eastAsia="zh-CN"/>
              </w:rPr>
              <w:t>q</w:t>
            </w:r>
            <w:r>
              <w:rPr>
                <w:lang w:eastAsia="zh-CN"/>
              </w:rPr>
              <w:t>os</w:t>
            </w:r>
            <w:r>
              <w:rPr>
                <w:rFonts w:hint="eastAsia"/>
                <w:lang w:eastAsia="zh-CN"/>
              </w:rPr>
              <w:t>Hint</w:t>
            </w:r>
            <w:r>
              <w:rPr>
                <w:lang w:eastAsia="zh-CN"/>
              </w:rPr>
              <w:t>Info</w:t>
            </w:r>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r>
              <w:rPr>
                <w:rFonts w:hint="eastAsia"/>
                <w:lang w:eastAsia="zh-CN"/>
              </w:rPr>
              <w:t>Q</w:t>
            </w:r>
            <w:r>
              <w:rPr>
                <w:lang w:eastAsia="zh-CN"/>
              </w:rPr>
              <w:t>osHintInfo</w:t>
            </w:r>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240" w:name="_Toc183616036"/>
      <w:r w:rsidRPr="00B910B8">
        <w:t>6.</w:t>
      </w:r>
      <w:r>
        <w:t>2</w:t>
      </w:r>
      <w:r w:rsidRPr="00B910B8">
        <w:t>.</w:t>
      </w:r>
      <w:r>
        <w:t>6</w:t>
      </w:r>
      <w:r w:rsidRPr="00B910B8">
        <w:t>.2.5</w:t>
      </w:r>
      <w:r w:rsidRPr="00B910B8">
        <w:tab/>
        <w:t xml:space="preserve">Type: </w:t>
      </w:r>
      <w:r>
        <w:rPr>
          <w:lang w:eastAsia="zh-CN"/>
        </w:rPr>
        <w:t>ArMediaSpecification</w:t>
      </w:r>
      <w:bookmarkEnd w:id="240"/>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241" w:name="_Toc183616037"/>
      <w:r w:rsidRPr="00B910B8">
        <w:lastRenderedPageBreak/>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241"/>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242" w:name="_Toc183616038"/>
      <w:r>
        <w:t>6.2.6.2.</w:t>
      </w:r>
      <w:r>
        <w:rPr>
          <w:rFonts w:eastAsiaTheme="minorEastAsia" w:hint="eastAsia"/>
          <w:lang w:eastAsia="zh-CN"/>
        </w:rPr>
        <w:t>7</w:t>
      </w:r>
      <w:r>
        <w:tab/>
        <w:t xml:space="preserve">Type: </w:t>
      </w:r>
      <w:r w:rsidRPr="001C0BE0">
        <w:t>AudioVideoReNegotiationInd</w:t>
      </w:r>
      <w:bookmarkEnd w:id="242"/>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685445">
        <w:trPr>
          <w:jc w:val="center"/>
        </w:trPr>
        <w:tc>
          <w:tcPr>
            <w:tcW w:w="1889"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0"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685445">
        <w:trPr>
          <w:jc w:val="center"/>
        </w:trPr>
        <w:tc>
          <w:tcPr>
            <w:tcW w:w="1889" w:type="dxa"/>
          </w:tcPr>
          <w:p w14:paraId="6D985FD2" w14:textId="77777777" w:rsidR="00034C6C" w:rsidRDefault="00034C6C" w:rsidP="00685445">
            <w:pPr>
              <w:pStyle w:val="TAL"/>
              <w:rPr>
                <w:lang w:eastAsia="zh-CN"/>
              </w:rPr>
            </w:pPr>
            <w:bookmarkStart w:id="243" w:name="OLE_LINK4"/>
            <w:r>
              <w:rPr>
                <w:rFonts w:hint="eastAsia"/>
                <w:lang w:eastAsia="zh-CN"/>
              </w:rPr>
              <w:t>reNegotiation</w:t>
            </w:r>
            <w:bookmarkEnd w:id="243"/>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0" w:type="dxa"/>
          </w:tcPr>
          <w:p w14:paraId="79CA580E" w14:textId="77777777"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685445">
        <w:trPr>
          <w:jc w:val="center"/>
        </w:trPr>
        <w:tc>
          <w:tcPr>
            <w:tcW w:w="1889"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0"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bl>
    <w:p w14:paraId="7CAA3760" w14:textId="77777777" w:rsidR="00034C6C" w:rsidRDefault="00034C6C" w:rsidP="00034C6C">
      <w:pPr>
        <w:rPr>
          <w:lang w:eastAsia="zh-CN"/>
        </w:rPr>
      </w:pPr>
    </w:p>
    <w:p w14:paraId="77C07DE6" w14:textId="25418953" w:rsidR="00F11E9C" w:rsidRDefault="00F11E9C" w:rsidP="00F11E9C">
      <w:pPr>
        <w:pStyle w:val="41"/>
        <w:rPr>
          <w:lang w:val="en-US"/>
        </w:rPr>
      </w:pPr>
      <w:bookmarkStart w:id="244" w:name="_Toc183616039"/>
      <w:r>
        <w:rPr>
          <w:lang w:val="en-US"/>
        </w:rPr>
        <w:lastRenderedPageBreak/>
        <w:t>6.2.6.3</w:t>
      </w:r>
      <w:r>
        <w:rPr>
          <w:lang w:val="en-US"/>
        </w:rPr>
        <w:tab/>
        <w:t>Simple data types and enumerations</w:t>
      </w:r>
      <w:bookmarkEnd w:id="244"/>
    </w:p>
    <w:p w14:paraId="2EAAD213" w14:textId="20979F5B" w:rsidR="00F11E9C" w:rsidRDefault="00F11E9C" w:rsidP="00F11E9C">
      <w:pPr>
        <w:pStyle w:val="51"/>
      </w:pPr>
      <w:bookmarkStart w:id="245" w:name="_Toc183616040"/>
      <w:r>
        <w:t>6.2.6.3.1</w:t>
      </w:r>
      <w:r>
        <w:tab/>
        <w:t>Introduction</w:t>
      </w:r>
      <w:bookmarkEnd w:id="245"/>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246" w:name="_Toc183616041"/>
      <w:r>
        <w:t>6.2.6.3.2</w:t>
      </w:r>
      <w:r>
        <w:tab/>
        <w:t>Simple data types</w:t>
      </w:r>
      <w:bookmarkEnd w:id="246"/>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51"/>
      </w:pPr>
      <w:bookmarkStart w:id="247" w:name="_Toc183616042"/>
      <w:r>
        <w:t>6.2.6.3.3</w:t>
      </w:r>
      <w:r>
        <w:tab/>
        <w:t>Enumeration: M</w:t>
      </w:r>
      <w:r w:rsidRPr="00B910B8">
        <w:t>ediaI</w:t>
      </w:r>
      <w:r>
        <w:t>nstruction</w:t>
      </w:r>
      <w:bookmarkEnd w:id="247"/>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248" w:name="_Toc183616043"/>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248"/>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bl>
    <w:p w14:paraId="2CCFCA1A" w14:textId="77777777" w:rsidR="00D72146" w:rsidRPr="008F05EC" w:rsidRDefault="00D72146" w:rsidP="00D72146">
      <w:pPr>
        <w:rPr>
          <w:lang w:eastAsia="zh-CN"/>
        </w:rPr>
      </w:pPr>
    </w:p>
    <w:p w14:paraId="2321E733" w14:textId="66B3D6D2" w:rsidR="00F11E9C" w:rsidRDefault="00F11E9C" w:rsidP="00F11E9C">
      <w:pPr>
        <w:pStyle w:val="41"/>
        <w:rPr>
          <w:lang w:val="en-US"/>
        </w:rPr>
      </w:pPr>
      <w:bookmarkStart w:id="249" w:name="_Toc183616044"/>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9"/>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250" w:name="_Toc183616045"/>
      <w:r>
        <w:t>6.2.6.5</w:t>
      </w:r>
      <w:r>
        <w:tab/>
        <w:t>Binary data</w:t>
      </w:r>
      <w:bookmarkEnd w:id="250"/>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251" w:name="_Toc183616046"/>
      <w:r>
        <w:lastRenderedPageBreak/>
        <w:t>6.2.7</w:t>
      </w:r>
      <w:r>
        <w:tab/>
        <w:t>Error Handling</w:t>
      </w:r>
      <w:bookmarkEnd w:id="251"/>
    </w:p>
    <w:p w14:paraId="6F34A39C" w14:textId="4721E539" w:rsidR="00F11E9C" w:rsidRDefault="00F11E9C" w:rsidP="00F11E9C">
      <w:pPr>
        <w:pStyle w:val="41"/>
      </w:pPr>
      <w:bookmarkStart w:id="252" w:name="_Toc183616047"/>
      <w:r>
        <w:t>6.2.7.1</w:t>
      </w:r>
      <w:r>
        <w:tab/>
        <w:t>General</w:t>
      </w:r>
      <w:bookmarkEnd w:id="252"/>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253" w:name="_Toc183616048"/>
      <w:r>
        <w:t>6.2.7.2</w:t>
      </w:r>
      <w:r>
        <w:tab/>
        <w:t>Protocol Errors</w:t>
      </w:r>
      <w:bookmarkEnd w:id="253"/>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254" w:name="_Toc183616049"/>
      <w:r>
        <w:t>6.2.7.3</w:t>
      </w:r>
      <w:r>
        <w:tab/>
        <w:t>Application Errors</w:t>
      </w:r>
      <w:bookmarkEnd w:id="254"/>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255" w:name="_Toc183616050"/>
      <w:r>
        <w:t>6.2.8</w:t>
      </w:r>
      <w:r>
        <w:rPr>
          <w:lang w:eastAsia="zh-CN"/>
        </w:rPr>
        <w:tab/>
        <w:t>Feature negotiation</w:t>
      </w:r>
      <w:bookmarkEnd w:id="255"/>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2D3B2DD9" w14:textId="32E24998" w:rsidR="00F11E9C" w:rsidRDefault="00F11E9C" w:rsidP="00F11E9C">
      <w:pPr>
        <w:pStyle w:val="31"/>
      </w:pPr>
      <w:bookmarkStart w:id="256" w:name="_Toc183616051"/>
      <w:r>
        <w:t>6.2.9</w:t>
      </w:r>
      <w:r>
        <w:tab/>
        <w:t>Security</w:t>
      </w:r>
      <w:bookmarkEnd w:id="256"/>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257" w:name="_Toc183616052"/>
      <w:r w:rsidRPr="005562D7">
        <w:t>6.</w:t>
      </w:r>
      <w:r>
        <w:t>2</w:t>
      </w:r>
      <w:r w:rsidRPr="005562D7">
        <w:t>.</w:t>
      </w:r>
      <w:r w:rsidR="00D76AEF">
        <w:t>10</w:t>
      </w:r>
      <w:r w:rsidRPr="005562D7">
        <w:tab/>
        <w:t>HTTP redirection</w:t>
      </w:r>
      <w:bookmarkEnd w:id="257"/>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lastRenderedPageBreak/>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BC9588D" w14:textId="77777777" w:rsidR="007B3457" w:rsidRDefault="00000000">
      <w:pPr>
        <w:pStyle w:val="8"/>
      </w:pPr>
      <w:r>
        <w:br w:type="page"/>
      </w:r>
      <w:bookmarkStart w:id="258" w:name="_Toc35971450"/>
      <w:bookmarkStart w:id="259" w:name="_Toc510696650"/>
      <w:bookmarkStart w:id="260" w:name="_Toc183616053"/>
      <w:r>
        <w:lastRenderedPageBreak/>
        <w:t>Annex A (normative):</w:t>
      </w:r>
      <w:r>
        <w:br/>
        <w:t>OpenAPI specification</w:t>
      </w:r>
      <w:bookmarkEnd w:id="258"/>
      <w:bookmarkEnd w:id="259"/>
      <w:bookmarkEnd w:id="260"/>
    </w:p>
    <w:p w14:paraId="1656CB21" w14:textId="77777777" w:rsidR="007B3457" w:rsidRDefault="00000000" w:rsidP="003A4F10">
      <w:pPr>
        <w:pStyle w:val="1"/>
      </w:pPr>
      <w:bookmarkStart w:id="261" w:name="_Toc510696651"/>
      <w:bookmarkStart w:id="262" w:name="_Toc35971451"/>
      <w:bookmarkStart w:id="263" w:name="_Toc183616054"/>
      <w:bookmarkStart w:id="264" w:name="_Toc510696653"/>
      <w:r>
        <w:t>A.1</w:t>
      </w:r>
      <w:r>
        <w:tab/>
        <w:t>General</w:t>
      </w:r>
      <w:bookmarkEnd w:id="261"/>
      <w:bookmarkEnd w:id="262"/>
      <w:bookmarkEnd w:id="263"/>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1"/>
      </w:pPr>
      <w:bookmarkStart w:id="265" w:name="_Toc183616055"/>
      <w:bookmarkStart w:id="266" w:name="_Hlk183615082"/>
      <w:r>
        <w:t>A.2</w:t>
      </w:r>
      <w:r>
        <w:tab/>
      </w:r>
      <w:r w:rsidR="0083253C" w:rsidRPr="0017262F">
        <w:t>Nimsas_SessionEventControl</w:t>
      </w:r>
      <w:r>
        <w:t xml:space="preserve"> API</w:t>
      </w:r>
      <w:bookmarkEnd w:id="265"/>
    </w:p>
    <w:p w14:paraId="69666E72" w14:textId="77777777" w:rsidR="0083253C" w:rsidRPr="007C27B2" w:rsidRDefault="0083253C" w:rsidP="0083253C">
      <w:pPr>
        <w:pStyle w:val="PL"/>
      </w:pPr>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38DC9605" w:rsidR="0083253C" w:rsidRPr="004C23FD" w:rsidRDefault="0083253C" w:rsidP="0083253C">
      <w:pPr>
        <w:pStyle w:val="PL"/>
        <w:rPr>
          <w:rFonts w:eastAsiaTheme="minorEastAsia"/>
          <w:lang w:eastAsia="zh-CN"/>
        </w:rPr>
      </w:pPr>
      <w:r w:rsidRPr="007C27B2">
        <w:t xml:space="preserve">  version: </w:t>
      </w:r>
      <w:r w:rsidR="00A7416D" w:rsidRPr="00A7416D">
        <w:t>1.0.</w:t>
      </w:r>
      <w:r w:rsidR="004C23FD">
        <w:rPr>
          <w:rFonts w:eastAsiaTheme="minorEastAsia" w:hint="eastAsia"/>
          <w:lang w:eastAsia="zh-CN"/>
        </w:rPr>
        <w:t>1</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4BABC038" w:rsidR="0083253C" w:rsidRPr="007C27B2" w:rsidRDefault="0083253C" w:rsidP="0083253C">
      <w:pPr>
        <w:pStyle w:val="PL"/>
      </w:pPr>
      <w:r w:rsidRPr="007C27B2">
        <w:t xml:space="preserve">    © 202</w:t>
      </w:r>
      <w:r w:rsidR="00267E7F">
        <w:t>4</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0174206D" w:rsidR="0083253C" w:rsidRDefault="0083253C" w:rsidP="0083253C">
      <w:pPr>
        <w:pStyle w:val="PL"/>
      </w:pPr>
      <w:r w:rsidRPr="007C27B2">
        <w:t xml:space="preserve">    3GPP TS 29.175 V</w:t>
      </w:r>
      <w:r w:rsidR="00EA4AD2">
        <w:t>18</w:t>
      </w:r>
      <w:r w:rsidRPr="007C27B2">
        <w:t>.</w:t>
      </w:r>
      <w:r w:rsidR="00187AA3">
        <w:rPr>
          <w:rFonts w:eastAsiaTheme="minorEastAsia" w:hint="eastAsia"/>
          <w:lang w:eastAsia="zh-CN"/>
        </w:rPr>
        <w:t>3</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bookmarkEnd w:id="266"/>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4E555178" w14:textId="77777777" w:rsidR="0083253C" w:rsidRPr="007C27B2" w:rsidRDefault="0083253C" w:rsidP="0083253C">
      <w:pPr>
        <w:pStyle w:val="PL"/>
      </w:pPr>
      <w:r w:rsidRPr="007C27B2">
        <w:t xml:space="preserve">          minItems: 1</w:t>
      </w:r>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52A763D1" w14:textId="10DABDA7" w:rsidR="0083253C" w:rsidRPr="007C27B2" w:rsidRDefault="008D1C66" w:rsidP="008D1C66">
      <w:pPr>
        <w:pStyle w:val="PL"/>
      </w:pPr>
      <w:r>
        <w:rPr>
          <w:rFonts w:hint="eastAsia"/>
          <w:lang w:eastAsia="zh-CN"/>
        </w:rPr>
        <w:t xml:space="preserve"> </w:t>
      </w:r>
      <w:r>
        <w:rPr>
          <w:lang w:eastAsia="zh-CN"/>
        </w:rPr>
        <w:t xml:space="preserve">         type: boolean</w:t>
      </w: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lastRenderedPageBreak/>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2845E7A2" w14:textId="77777777" w:rsidR="009E281E" w:rsidRDefault="009E281E" w:rsidP="009E281E">
      <w:pPr>
        <w:pStyle w:val="PL"/>
        <w:rPr>
          <w:lang w:eastAsia="zh-CN"/>
        </w:rPr>
      </w:pPr>
      <w:r>
        <w:rPr>
          <w:lang w:eastAsia="zh-CN"/>
        </w:rPr>
        <w:t xml:space="preserve">          $ref: </w:t>
      </w:r>
      <w:r>
        <w:t>'#/components/schemas/QosHintInfo'</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r>
        <w:t>QosHintInfo</w:t>
      </w:r>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r>
        <w:rPr>
          <w:rFonts w:hint="eastAsia"/>
          <w:lang w:eastAsia="zh-CN"/>
        </w:rPr>
        <w:t>local</w:t>
      </w:r>
      <w:r>
        <w:t>Loss</w:t>
      </w:r>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localLatency:</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lastRenderedPageBreak/>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Default="0083253C" w:rsidP="0083253C">
      <w:pPr>
        <w:pStyle w:val="PL"/>
      </w:pPr>
      <w:r>
        <w:t xml:space="preserve">            and is not used to encode content defined in the present version of this API.</w:t>
      </w:r>
    </w:p>
    <w:p w14:paraId="4C34C56C" w14:textId="77777777" w:rsidR="0083253C" w:rsidRPr="007C27B2" w:rsidRDefault="0083253C" w:rsidP="0083253C">
      <w:pPr>
        <w:pStyle w:val="PL"/>
      </w:pPr>
    </w:p>
    <w:p w14:paraId="10A05FB5" w14:textId="77777777" w:rsidR="007B3457" w:rsidRDefault="007B3457"/>
    <w:p w14:paraId="73846FDA" w14:textId="01895616" w:rsidR="007B3457" w:rsidRDefault="00000000" w:rsidP="003A4F10">
      <w:pPr>
        <w:pStyle w:val="1"/>
      </w:pPr>
      <w:bookmarkStart w:id="267" w:name="_Toc35971453"/>
      <w:bookmarkStart w:id="268" w:name="_Toc183616056"/>
      <w:bookmarkStart w:id="269" w:name="_Hlk183615116"/>
      <w:r>
        <w:t>A.3</w:t>
      </w:r>
      <w:r>
        <w:tab/>
      </w:r>
      <w:r w:rsidR="00930C61" w:rsidRPr="002C6BFF">
        <w:t>Nimsas_MediaControl</w:t>
      </w:r>
      <w:r>
        <w:t xml:space="preserve"> API</w:t>
      </w:r>
      <w:bookmarkEnd w:id="264"/>
      <w:bookmarkEnd w:id="267"/>
      <w:bookmarkEnd w:id="268"/>
    </w:p>
    <w:p w14:paraId="3AAE8FAE" w14:textId="0D3692A7" w:rsidR="00930C61" w:rsidRDefault="00930C61" w:rsidP="00930C61">
      <w:pPr>
        <w:pStyle w:val="PL"/>
      </w:pPr>
      <w:bookmarkStart w:id="270"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5F0CAA92" w:rsidR="00930C61" w:rsidRDefault="00930C61" w:rsidP="00930C61">
      <w:pPr>
        <w:pStyle w:val="PL"/>
      </w:pPr>
      <w:r>
        <w:t xml:space="preserve">  version: </w:t>
      </w:r>
      <w:r w:rsidR="00A7416D" w:rsidRPr="00A7416D">
        <w:t>1.0.</w:t>
      </w:r>
      <w:r w:rsidR="004C23FD">
        <w:rPr>
          <w:rFonts w:eastAsiaTheme="minorEastAsia" w:hint="eastAsia"/>
          <w:lang w:eastAsia="zh-CN"/>
        </w:rPr>
        <w:t>1</w:t>
      </w:r>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324589A9" w:rsidR="00930C61" w:rsidRDefault="00930C61" w:rsidP="00930C61">
      <w:pPr>
        <w:pStyle w:val="PL"/>
      </w:pPr>
      <w:r>
        <w:t xml:space="preserve">    © 202</w:t>
      </w:r>
      <w:r w:rsidR="00DF1E52">
        <w:t>4</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03F88CFE" w:rsidR="00930C61" w:rsidRDefault="00930C61" w:rsidP="00930C61">
      <w:pPr>
        <w:pStyle w:val="PL"/>
      </w:pPr>
      <w:r>
        <w:t xml:space="preserve">    3GPP TS 29.175 V</w:t>
      </w:r>
      <w:r w:rsidR="00EA4AD2">
        <w:t>18</w:t>
      </w:r>
      <w:r>
        <w:t>.</w:t>
      </w:r>
      <w:r w:rsidR="00187AA3">
        <w:rPr>
          <w:rFonts w:eastAsiaTheme="minorEastAsia" w:hint="eastAsia"/>
          <w:lang w:eastAsia="zh-CN"/>
        </w:rPr>
        <w:t>3</w:t>
      </w:r>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bookmarkEnd w:id="269"/>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lastRenderedPageBreak/>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lastRenderedPageBreak/>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0CA9275B" w14:textId="77777777" w:rsidR="00930C61" w:rsidRDefault="00930C61" w:rsidP="00930C61">
      <w:pPr>
        <w:pStyle w:val="PL"/>
      </w:pPr>
      <w: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2C67C22E" w14:textId="156B48FB" w:rsidR="00930C61" w:rsidRDefault="00323E91" w:rsidP="00323E91">
      <w:pPr>
        <w:pStyle w:val="PL"/>
      </w:pPr>
      <w:r>
        <w:t xml:space="preserve">          $ref: '#/components/schemas/</w:t>
      </w:r>
      <w:r>
        <w:rPr>
          <w:rFonts w:hint="eastAsia"/>
          <w:lang w:eastAsia="zh-CN"/>
        </w:rPr>
        <w:t>AudioVideoReNegotiationInd</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6D998FE4" w14:textId="77777777" w:rsidR="009E281E" w:rsidRDefault="002F7F20" w:rsidP="009E281E">
      <w:pPr>
        <w:pStyle w:val="PL"/>
      </w:pPr>
      <w:r>
        <w:t xml:space="preserve">          $ref: 'TS29571_CommonData.yaml#/components/schemas/AppBindingInfo'</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0690776E" w14:textId="165B45D0" w:rsidR="002F7F20" w:rsidRDefault="009E281E" w:rsidP="009E281E">
      <w:pPr>
        <w:pStyle w:val="PL"/>
      </w:pPr>
      <w:r>
        <w:rPr>
          <w:lang w:eastAsia="zh-CN"/>
        </w:rPr>
        <w:t xml:space="preserve">          $ref: </w:t>
      </w:r>
      <w:r>
        <w:t>'TS29175_Nimsas_SessionEventControl.yaml#/components/schemas/QosHintInfo'</w:t>
      </w: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lastRenderedPageBreak/>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r>
        <w:rPr>
          <w:rFonts w:hint="eastAsia"/>
          <w:lang w:eastAsia="zh-CN"/>
        </w:rPr>
        <w:t>reNegotiation</w:t>
      </w:r>
      <w:r>
        <w:t>:</w:t>
      </w:r>
    </w:p>
    <w:p w14:paraId="2E7AEB11" w14:textId="77777777" w:rsidR="00323E91" w:rsidRDefault="00323E91" w:rsidP="00323E91">
      <w:pPr>
        <w:pStyle w:val="PL"/>
      </w:pPr>
      <w:r w:rsidRPr="000F0BA0">
        <w:rPr>
          <w:lang w:val="en-US"/>
        </w:rPr>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5C9E1C81" w14:textId="77777777" w:rsidR="00323E91" w:rsidRDefault="00323E91" w:rsidP="00323E91">
      <w:pPr>
        <w:pStyle w:val="PL"/>
      </w:pPr>
      <w:r>
        <w:t xml:space="preserve">            - </w:t>
      </w:r>
      <w:r>
        <w:rPr>
          <w:rFonts w:hint="eastAsia"/>
          <w:lang w:eastAsia="zh-CN"/>
        </w:rPr>
        <w:t>BOTH</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bookmarkEnd w:id="270"/>
    <w:p w14:paraId="3F32B26B" w14:textId="77777777" w:rsidR="00930C61" w:rsidRPr="00456520" w:rsidRDefault="00930C61">
      <w:pPr>
        <w:pStyle w:val="Guidance"/>
        <w:rPr>
          <w:i w:val="0"/>
          <w:iCs/>
        </w:rPr>
      </w:pPr>
    </w:p>
    <w:p w14:paraId="1BC56306" w14:textId="0D948582" w:rsidR="007B3457" w:rsidRDefault="00000000">
      <w:pPr>
        <w:pStyle w:val="8"/>
      </w:pPr>
      <w:bookmarkStart w:id="271" w:name="historyclause"/>
      <w:r>
        <w:br w:type="page"/>
      </w:r>
      <w:bookmarkStart w:id="272" w:name="_Toc2086459"/>
      <w:bookmarkStart w:id="273" w:name="_Toc183616057"/>
      <w:bookmarkEnd w:id="271"/>
      <w:r>
        <w:lastRenderedPageBreak/>
        <w:t>Annex B (informative):</w:t>
      </w:r>
      <w:r>
        <w:br/>
        <w:t>Change history</w:t>
      </w:r>
      <w:bookmarkEnd w:id="272"/>
      <w:bookmarkEnd w:id="273"/>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274"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274"/>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555E33" w:rsidRPr="00B60618" w14:paraId="0D69D8F7" w14:textId="77777777">
        <w:tc>
          <w:tcPr>
            <w:tcW w:w="800" w:type="dxa"/>
            <w:shd w:val="solid" w:color="FFFFFF" w:fill="auto"/>
          </w:tcPr>
          <w:p w14:paraId="726AC338" w14:textId="4F2B34EE" w:rsidR="00555E33" w:rsidRDefault="00555E33" w:rsidP="002F19AA">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4D0291E" w14:textId="157977F9" w:rsidR="00555E33" w:rsidRDefault="00555E33" w:rsidP="002F19AA">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0C61B6C" w14:textId="042E04C5" w:rsidR="00555E33" w:rsidRDefault="009C29BC" w:rsidP="002F19AA">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0B16C891" w14:textId="625F5AF1" w:rsidR="00555E33" w:rsidRDefault="00555E33" w:rsidP="002F19AA">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04191D59" w14:textId="77777777" w:rsidR="00555E33" w:rsidRDefault="00555E33" w:rsidP="002F19AA">
            <w:pPr>
              <w:pStyle w:val="TAC"/>
              <w:rPr>
                <w:rFonts w:eastAsiaTheme="minorEastAsia"/>
                <w:sz w:val="16"/>
                <w:szCs w:val="16"/>
                <w:lang w:eastAsia="zh-CN"/>
              </w:rPr>
            </w:pPr>
          </w:p>
        </w:tc>
        <w:tc>
          <w:tcPr>
            <w:tcW w:w="425" w:type="dxa"/>
            <w:shd w:val="solid" w:color="FFFFFF" w:fill="auto"/>
          </w:tcPr>
          <w:p w14:paraId="52879B6C" w14:textId="6158B0E8" w:rsidR="00555E33" w:rsidRDefault="00555E33"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7627200" w14:textId="6DB9C6BB" w:rsidR="00555E33" w:rsidRPr="00626B18" w:rsidRDefault="009C29BC" w:rsidP="002F19AA">
            <w:pPr>
              <w:pStyle w:val="TAC"/>
              <w:rPr>
                <w:sz w:val="16"/>
                <w:szCs w:val="16"/>
              </w:rPr>
            </w:pPr>
            <w:r w:rsidRPr="009C29BC">
              <w:rPr>
                <w:sz w:val="16"/>
                <w:szCs w:val="16"/>
              </w:rPr>
              <w:t>DC resource release due to a CANCEL request</w:t>
            </w:r>
          </w:p>
        </w:tc>
        <w:tc>
          <w:tcPr>
            <w:tcW w:w="708" w:type="dxa"/>
            <w:shd w:val="solid" w:color="FFFFFF" w:fill="auto"/>
          </w:tcPr>
          <w:p w14:paraId="56BC35D4" w14:textId="7D05F4AE" w:rsidR="00555E33" w:rsidRDefault="00555E33" w:rsidP="002F19AA">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555E33" w:rsidRPr="00B60618" w14:paraId="5D1A966A" w14:textId="77777777">
        <w:tc>
          <w:tcPr>
            <w:tcW w:w="800" w:type="dxa"/>
            <w:shd w:val="solid" w:color="FFFFFF" w:fill="auto"/>
          </w:tcPr>
          <w:p w14:paraId="1F0194AA" w14:textId="374615AB" w:rsidR="00555E33" w:rsidRDefault="00555E33" w:rsidP="002F19AA">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1AB1114E" w14:textId="225FB311" w:rsidR="00555E33" w:rsidRDefault="00555E33" w:rsidP="002F19AA">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5F1A51F" w14:textId="02A9AB1C" w:rsidR="00555E33" w:rsidRDefault="009C29BC" w:rsidP="002F19AA">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72584A2F" w14:textId="4F88A3BF" w:rsidR="00555E33" w:rsidRDefault="00555E33" w:rsidP="002F19AA">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4022E88E" w14:textId="2CF3B083" w:rsidR="00555E33" w:rsidRDefault="00C97837"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640769D" w14:textId="6CA276F0" w:rsidR="00555E33" w:rsidRDefault="00555E33"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133582" w14:textId="764997C3" w:rsidR="00555E33" w:rsidRPr="00626B18" w:rsidRDefault="009C29BC" w:rsidP="002F19AA">
            <w:pPr>
              <w:pStyle w:val="TAC"/>
              <w:rPr>
                <w:sz w:val="16"/>
                <w:szCs w:val="16"/>
              </w:rPr>
            </w:pPr>
            <w:r w:rsidRPr="009C29BC">
              <w:rPr>
                <w:sz w:val="16"/>
                <w:szCs w:val="16"/>
              </w:rPr>
              <w:t>Remove the MRF</w:t>
            </w:r>
          </w:p>
        </w:tc>
        <w:tc>
          <w:tcPr>
            <w:tcW w:w="708" w:type="dxa"/>
            <w:shd w:val="solid" w:color="FFFFFF" w:fill="auto"/>
          </w:tcPr>
          <w:p w14:paraId="75F89936" w14:textId="4E00B441" w:rsidR="00555E33" w:rsidRDefault="00555E33" w:rsidP="002F19AA">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9C29BC" w:rsidRPr="00B60618" w14:paraId="0C47CA27" w14:textId="77777777">
        <w:tc>
          <w:tcPr>
            <w:tcW w:w="800" w:type="dxa"/>
            <w:shd w:val="solid" w:color="FFFFFF" w:fill="auto"/>
          </w:tcPr>
          <w:p w14:paraId="60A49279" w14:textId="2C48C736" w:rsidR="009C29BC" w:rsidRDefault="009C29BC" w:rsidP="009C29BC">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4941D8D" w14:textId="7F0F3DA7" w:rsidR="009C29BC" w:rsidRDefault="009C29BC" w:rsidP="009C29BC">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13E6BC9" w14:textId="7697BC8B" w:rsidR="009C29BC" w:rsidRDefault="009C29BC" w:rsidP="009C29BC">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32B9D563" w14:textId="06BD241C" w:rsidR="009C29BC" w:rsidRDefault="009C29BC" w:rsidP="009C29BC">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3C08DD" w14:textId="211F0424" w:rsidR="009C29BC" w:rsidRDefault="009C29BC" w:rsidP="009C29BC">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2CCE38" w14:textId="3DEE94DF" w:rsidR="009C29BC" w:rsidRDefault="009C29BC"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1EFFC34" w14:textId="7627B5DE" w:rsidR="009C29BC" w:rsidRPr="00555E33" w:rsidRDefault="009C29BC" w:rsidP="009C29BC">
            <w:pPr>
              <w:pStyle w:val="TAC"/>
              <w:rPr>
                <w:sz w:val="16"/>
                <w:szCs w:val="16"/>
              </w:rPr>
            </w:pPr>
            <w:r w:rsidRPr="009C29BC">
              <w:rPr>
                <w:sz w:val="16"/>
                <w:szCs w:val="16"/>
              </w:rPr>
              <w:t>Report the QoS info to DCSF</w:t>
            </w:r>
          </w:p>
        </w:tc>
        <w:tc>
          <w:tcPr>
            <w:tcW w:w="708" w:type="dxa"/>
            <w:shd w:val="solid" w:color="FFFFFF" w:fill="auto"/>
          </w:tcPr>
          <w:p w14:paraId="7EAB4A21" w14:textId="6C63FD55" w:rsidR="009C29BC" w:rsidRDefault="009C29BC" w:rsidP="009C29BC">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9C29BC" w:rsidRPr="00B60618" w14:paraId="31ED422E" w14:textId="77777777">
        <w:tc>
          <w:tcPr>
            <w:tcW w:w="800" w:type="dxa"/>
            <w:shd w:val="solid" w:color="FFFFFF" w:fill="auto"/>
          </w:tcPr>
          <w:p w14:paraId="7951A9ED" w14:textId="4C73DAEA" w:rsidR="009C29BC" w:rsidRDefault="009C29BC" w:rsidP="009C29BC">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CF0D2BF" w14:textId="13A22D42" w:rsidR="009C29BC" w:rsidRDefault="009C29BC" w:rsidP="009C29BC">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DD1C7B9" w14:textId="1F192AA0" w:rsidR="009C29BC" w:rsidRDefault="009C29BC" w:rsidP="009C29BC">
            <w:pPr>
              <w:pStyle w:val="TAC"/>
              <w:rPr>
                <w:rFonts w:eastAsiaTheme="minorEastAsia"/>
                <w:sz w:val="16"/>
                <w:szCs w:val="16"/>
                <w:lang w:eastAsia="zh-CN"/>
              </w:rPr>
            </w:pPr>
            <w:r w:rsidRPr="009C29BC">
              <w:rPr>
                <w:rFonts w:eastAsiaTheme="minorEastAsia"/>
                <w:sz w:val="16"/>
                <w:szCs w:val="16"/>
                <w:lang w:eastAsia="zh-CN"/>
              </w:rPr>
              <w:t>CP-243068</w:t>
            </w:r>
          </w:p>
        </w:tc>
        <w:tc>
          <w:tcPr>
            <w:tcW w:w="425" w:type="dxa"/>
            <w:shd w:val="solid" w:color="FFFFFF" w:fill="auto"/>
          </w:tcPr>
          <w:p w14:paraId="03E7D1FD" w14:textId="6EB62AD6" w:rsidR="009C29BC" w:rsidRDefault="009C29BC" w:rsidP="009C29BC">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F6F78DA" w14:textId="77777777" w:rsidR="009C29BC" w:rsidRDefault="009C29BC" w:rsidP="009C29BC">
            <w:pPr>
              <w:pStyle w:val="TAC"/>
              <w:rPr>
                <w:rFonts w:eastAsiaTheme="minorEastAsia"/>
                <w:sz w:val="16"/>
                <w:szCs w:val="16"/>
                <w:lang w:eastAsia="zh-CN"/>
              </w:rPr>
            </w:pPr>
          </w:p>
        </w:tc>
        <w:tc>
          <w:tcPr>
            <w:tcW w:w="425" w:type="dxa"/>
            <w:shd w:val="solid" w:color="FFFFFF" w:fill="auto"/>
          </w:tcPr>
          <w:p w14:paraId="227C27E7" w14:textId="16B097A7" w:rsidR="009C29BC" w:rsidRDefault="009C29BC"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0138131" w14:textId="7AF7055C" w:rsidR="009C29BC" w:rsidRPr="00555E33" w:rsidRDefault="009C29BC" w:rsidP="009C29BC">
            <w:pPr>
              <w:pStyle w:val="TAC"/>
              <w:rPr>
                <w:sz w:val="16"/>
                <w:szCs w:val="16"/>
              </w:rPr>
            </w:pPr>
            <w:r w:rsidRPr="009C29BC">
              <w:rPr>
                <w:sz w:val="16"/>
                <w:szCs w:val="16"/>
              </w:rPr>
              <w:t>API version and External doc update</w:t>
            </w:r>
          </w:p>
        </w:tc>
        <w:tc>
          <w:tcPr>
            <w:tcW w:w="708" w:type="dxa"/>
            <w:shd w:val="solid" w:color="FFFFFF" w:fill="auto"/>
          </w:tcPr>
          <w:p w14:paraId="574FF816" w14:textId="25FDD2C9" w:rsidR="009C29BC" w:rsidRDefault="009C29BC" w:rsidP="009C29BC">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bl>
    <w:p w14:paraId="26BE07F8" w14:textId="77777777" w:rsidR="007B3457" w:rsidRDefault="007B3457"/>
    <w:p w14:paraId="5D2F01DD" w14:textId="0263C053" w:rsidR="007B3457" w:rsidRDefault="007B3457">
      <w:pPr>
        <w:pStyle w:val="Guidance"/>
      </w:pPr>
    </w:p>
    <w:sectPr w:rsidR="007B3457">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6B86D2" w14:textId="77777777" w:rsidR="00394F8C" w:rsidRDefault="00394F8C">
      <w:pPr>
        <w:spacing w:after="0"/>
      </w:pPr>
      <w:r>
        <w:separator/>
      </w:r>
    </w:p>
  </w:endnote>
  <w:endnote w:type="continuationSeparator" w:id="0">
    <w:p w14:paraId="39FCD751" w14:textId="77777777" w:rsidR="00394F8C" w:rsidRDefault="00394F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2143AB" w14:textId="77777777" w:rsidR="00394F8C" w:rsidRDefault="00394F8C">
      <w:pPr>
        <w:spacing w:after="0"/>
      </w:pPr>
      <w:r>
        <w:separator/>
      </w:r>
    </w:p>
  </w:footnote>
  <w:footnote w:type="continuationSeparator" w:id="0">
    <w:p w14:paraId="0685E3C5" w14:textId="77777777" w:rsidR="00394F8C" w:rsidRDefault="00394F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CFAF0" w14:textId="5F96389C"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1385">
      <w:rPr>
        <w:rFonts w:ascii="Arial" w:hAnsi="Arial" w:cs="Arial"/>
        <w:b/>
        <w:noProof/>
        <w:sz w:val="18"/>
        <w:szCs w:val="18"/>
      </w:rPr>
      <w:t>3GPP TS 29.175 V18.3.0 (2024-12)</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181D9000"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1385">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15EA3"/>
    <w:rsid w:val="000208D7"/>
    <w:rsid w:val="00027437"/>
    <w:rsid w:val="000331F6"/>
    <w:rsid w:val="00033397"/>
    <w:rsid w:val="000341AE"/>
    <w:rsid w:val="00034C6C"/>
    <w:rsid w:val="00040095"/>
    <w:rsid w:val="000414FB"/>
    <w:rsid w:val="00042EA0"/>
    <w:rsid w:val="00043E44"/>
    <w:rsid w:val="000444A0"/>
    <w:rsid w:val="0005041A"/>
    <w:rsid w:val="000514A5"/>
    <w:rsid w:val="00051834"/>
    <w:rsid w:val="00054A22"/>
    <w:rsid w:val="000602BD"/>
    <w:rsid w:val="00062023"/>
    <w:rsid w:val="000638E3"/>
    <w:rsid w:val="000655A6"/>
    <w:rsid w:val="00072406"/>
    <w:rsid w:val="000758D0"/>
    <w:rsid w:val="00077CF5"/>
    <w:rsid w:val="00080361"/>
    <w:rsid w:val="00080512"/>
    <w:rsid w:val="000838DC"/>
    <w:rsid w:val="0008580C"/>
    <w:rsid w:val="000932A4"/>
    <w:rsid w:val="000A1385"/>
    <w:rsid w:val="000A221C"/>
    <w:rsid w:val="000A2AD1"/>
    <w:rsid w:val="000B700C"/>
    <w:rsid w:val="000C0377"/>
    <w:rsid w:val="000C47C3"/>
    <w:rsid w:val="000C61C3"/>
    <w:rsid w:val="000D58AB"/>
    <w:rsid w:val="000E006B"/>
    <w:rsid w:val="000E2443"/>
    <w:rsid w:val="000E72AA"/>
    <w:rsid w:val="000F4873"/>
    <w:rsid w:val="000F6CE9"/>
    <w:rsid w:val="00102B0E"/>
    <w:rsid w:val="00106A51"/>
    <w:rsid w:val="00117C77"/>
    <w:rsid w:val="00120137"/>
    <w:rsid w:val="00124FDE"/>
    <w:rsid w:val="00127E9F"/>
    <w:rsid w:val="00133164"/>
    <w:rsid w:val="00133525"/>
    <w:rsid w:val="001520CA"/>
    <w:rsid w:val="001531C4"/>
    <w:rsid w:val="00157AB2"/>
    <w:rsid w:val="001632B8"/>
    <w:rsid w:val="0016361A"/>
    <w:rsid w:val="00173A53"/>
    <w:rsid w:val="00176FD7"/>
    <w:rsid w:val="001772C3"/>
    <w:rsid w:val="0018197D"/>
    <w:rsid w:val="001835FC"/>
    <w:rsid w:val="00187AA3"/>
    <w:rsid w:val="00191076"/>
    <w:rsid w:val="00195970"/>
    <w:rsid w:val="001A0D73"/>
    <w:rsid w:val="001A39A2"/>
    <w:rsid w:val="001A4C42"/>
    <w:rsid w:val="001A7420"/>
    <w:rsid w:val="001B384E"/>
    <w:rsid w:val="001B6637"/>
    <w:rsid w:val="001B68F9"/>
    <w:rsid w:val="001C00B8"/>
    <w:rsid w:val="001C21C3"/>
    <w:rsid w:val="001C4156"/>
    <w:rsid w:val="001C6F91"/>
    <w:rsid w:val="001D02C2"/>
    <w:rsid w:val="001E6A64"/>
    <w:rsid w:val="001F0C1D"/>
    <w:rsid w:val="001F1132"/>
    <w:rsid w:val="001F168B"/>
    <w:rsid w:val="001F2CDD"/>
    <w:rsid w:val="002035C4"/>
    <w:rsid w:val="002056DE"/>
    <w:rsid w:val="002132A9"/>
    <w:rsid w:val="00215560"/>
    <w:rsid w:val="00220B70"/>
    <w:rsid w:val="0022113D"/>
    <w:rsid w:val="0022660F"/>
    <w:rsid w:val="002345D0"/>
    <w:rsid w:val="002347A2"/>
    <w:rsid w:val="00241C78"/>
    <w:rsid w:val="00242761"/>
    <w:rsid w:val="0024787A"/>
    <w:rsid w:val="0025132D"/>
    <w:rsid w:val="0025586D"/>
    <w:rsid w:val="00260986"/>
    <w:rsid w:val="0026301D"/>
    <w:rsid w:val="002675F0"/>
    <w:rsid w:val="00267E7F"/>
    <w:rsid w:val="0027027D"/>
    <w:rsid w:val="0027398A"/>
    <w:rsid w:val="00273C42"/>
    <w:rsid w:val="00282BBA"/>
    <w:rsid w:val="002830FE"/>
    <w:rsid w:val="00290A60"/>
    <w:rsid w:val="002A4581"/>
    <w:rsid w:val="002A51A9"/>
    <w:rsid w:val="002B6339"/>
    <w:rsid w:val="002C2DD3"/>
    <w:rsid w:val="002D02AF"/>
    <w:rsid w:val="002D6562"/>
    <w:rsid w:val="002E00EE"/>
    <w:rsid w:val="002E1E8B"/>
    <w:rsid w:val="002E5472"/>
    <w:rsid w:val="002F19AA"/>
    <w:rsid w:val="002F51D3"/>
    <w:rsid w:val="002F7F20"/>
    <w:rsid w:val="00301214"/>
    <w:rsid w:val="003037AB"/>
    <w:rsid w:val="003037F0"/>
    <w:rsid w:val="00304320"/>
    <w:rsid w:val="003057AC"/>
    <w:rsid w:val="00315980"/>
    <w:rsid w:val="003172DC"/>
    <w:rsid w:val="00320BDD"/>
    <w:rsid w:val="00323E91"/>
    <w:rsid w:val="00333899"/>
    <w:rsid w:val="003446B6"/>
    <w:rsid w:val="0035462D"/>
    <w:rsid w:val="00355A80"/>
    <w:rsid w:val="00355B47"/>
    <w:rsid w:val="00365144"/>
    <w:rsid w:val="00373902"/>
    <w:rsid w:val="003765B8"/>
    <w:rsid w:val="00377E9D"/>
    <w:rsid w:val="00382E38"/>
    <w:rsid w:val="0038612E"/>
    <w:rsid w:val="003900A6"/>
    <w:rsid w:val="003937F3"/>
    <w:rsid w:val="00394F8C"/>
    <w:rsid w:val="003A4F10"/>
    <w:rsid w:val="003A5D18"/>
    <w:rsid w:val="003C06BB"/>
    <w:rsid w:val="003C0F1E"/>
    <w:rsid w:val="003C3971"/>
    <w:rsid w:val="003C4E25"/>
    <w:rsid w:val="003C6DBA"/>
    <w:rsid w:val="003E438A"/>
    <w:rsid w:val="003E58FE"/>
    <w:rsid w:val="003F705C"/>
    <w:rsid w:val="003F75B8"/>
    <w:rsid w:val="0040289E"/>
    <w:rsid w:val="004034C6"/>
    <w:rsid w:val="004115B0"/>
    <w:rsid w:val="0041414A"/>
    <w:rsid w:val="00423334"/>
    <w:rsid w:val="00424765"/>
    <w:rsid w:val="0042529D"/>
    <w:rsid w:val="004345EC"/>
    <w:rsid w:val="004454EF"/>
    <w:rsid w:val="00451DCB"/>
    <w:rsid w:val="004546A4"/>
    <w:rsid w:val="00456520"/>
    <w:rsid w:val="00457A77"/>
    <w:rsid w:val="004605F6"/>
    <w:rsid w:val="004617D7"/>
    <w:rsid w:val="00465515"/>
    <w:rsid w:val="0046662F"/>
    <w:rsid w:val="00472A82"/>
    <w:rsid w:val="00477CE1"/>
    <w:rsid w:val="00485844"/>
    <w:rsid w:val="00486893"/>
    <w:rsid w:val="0049187D"/>
    <w:rsid w:val="004A2252"/>
    <w:rsid w:val="004A5E40"/>
    <w:rsid w:val="004A6999"/>
    <w:rsid w:val="004B25DC"/>
    <w:rsid w:val="004B4678"/>
    <w:rsid w:val="004B655E"/>
    <w:rsid w:val="004B6B68"/>
    <w:rsid w:val="004C23FD"/>
    <w:rsid w:val="004D08B1"/>
    <w:rsid w:val="004D3578"/>
    <w:rsid w:val="004D4F2B"/>
    <w:rsid w:val="004E213A"/>
    <w:rsid w:val="004E5547"/>
    <w:rsid w:val="004E6EAC"/>
    <w:rsid w:val="004F0988"/>
    <w:rsid w:val="004F3340"/>
    <w:rsid w:val="004F45EE"/>
    <w:rsid w:val="004F6F00"/>
    <w:rsid w:val="00511522"/>
    <w:rsid w:val="0051452A"/>
    <w:rsid w:val="00515075"/>
    <w:rsid w:val="0053388B"/>
    <w:rsid w:val="00535773"/>
    <w:rsid w:val="00535E81"/>
    <w:rsid w:val="005360FD"/>
    <w:rsid w:val="0054333B"/>
    <w:rsid w:val="00543E6C"/>
    <w:rsid w:val="00546F69"/>
    <w:rsid w:val="00555E33"/>
    <w:rsid w:val="00563408"/>
    <w:rsid w:val="00565087"/>
    <w:rsid w:val="00565B86"/>
    <w:rsid w:val="00572D54"/>
    <w:rsid w:val="00574B8D"/>
    <w:rsid w:val="00577A16"/>
    <w:rsid w:val="005812CC"/>
    <w:rsid w:val="00582831"/>
    <w:rsid w:val="00583C98"/>
    <w:rsid w:val="0058705A"/>
    <w:rsid w:val="005969F3"/>
    <w:rsid w:val="00597B11"/>
    <w:rsid w:val="005A636E"/>
    <w:rsid w:val="005A6806"/>
    <w:rsid w:val="005A792B"/>
    <w:rsid w:val="005A7D02"/>
    <w:rsid w:val="005A7F3E"/>
    <w:rsid w:val="005B2FBE"/>
    <w:rsid w:val="005B3691"/>
    <w:rsid w:val="005B533A"/>
    <w:rsid w:val="005C7266"/>
    <w:rsid w:val="005C7AA0"/>
    <w:rsid w:val="005D06A5"/>
    <w:rsid w:val="005D2E01"/>
    <w:rsid w:val="005D7526"/>
    <w:rsid w:val="005E05EB"/>
    <w:rsid w:val="005E07AE"/>
    <w:rsid w:val="005E0EE2"/>
    <w:rsid w:val="005E1215"/>
    <w:rsid w:val="005E4583"/>
    <w:rsid w:val="005E4BA9"/>
    <w:rsid w:val="005E4BB2"/>
    <w:rsid w:val="005F1A3C"/>
    <w:rsid w:val="005F6A3E"/>
    <w:rsid w:val="005F736D"/>
    <w:rsid w:val="00600A97"/>
    <w:rsid w:val="00601F6D"/>
    <w:rsid w:val="00602AEA"/>
    <w:rsid w:val="0060512E"/>
    <w:rsid w:val="00606371"/>
    <w:rsid w:val="0061005F"/>
    <w:rsid w:val="00610BDD"/>
    <w:rsid w:val="00610F15"/>
    <w:rsid w:val="00612C2F"/>
    <w:rsid w:val="00614FDF"/>
    <w:rsid w:val="0062296E"/>
    <w:rsid w:val="0062312F"/>
    <w:rsid w:val="00623AB2"/>
    <w:rsid w:val="00626755"/>
    <w:rsid w:val="00626B18"/>
    <w:rsid w:val="00631990"/>
    <w:rsid w:val="00633BD1"/>
    <w:rsid w:val="0063543D"/>
    <w:rsid w:val="00637FFE"/>
    <w:rsid w:val="00642748"/>
    <w:rsid w:val="00643FDD"/>
    <w:rsid w:val="006452ED"/>
    <w:rsid w:val="00647114"/>
    <w:rsid w:val="00652EE7"/>
    <w:rsid w:val="006534D3"/>
    <w:rsid w:val="00655FA0"/>
    <w:rsid w:val="00660889"/>
    <w:rsid w:val="00662390"/>
    <w:rsid w:val="00680B7F"/>
    <w:rsid w:val="00683E31"/>
    <w:rsid w:val="006848E0"/>
    <w:rsid w:val="006856A1"/>
    <w:rsid w:val="006857B7"/>
    <w:rsid w:val="006858C1"/>
    <w:rsid w:val="00693E3F"/>
    <w:rsid w:val="006A323F"/>
    <w:rsid w:val="006B270E"/>
    <w:rsid w:val="006B30D0"/>
    <w:rsid w:val="006B3128"/>
    <w:rsid w:val="006C1BEE"/>
    <w:rsid w:val="006C3D95"/>
    <w:rsid w:val="006E186B"/>
    <w:rsid w:val="006E5C86"/>
    <w:rsid w:val="006E5CB8"/>
    <w:rsid w:val="00701116"/>
    <w:rsid w:val="00703C25"/>
    <w:rsid w:val="00710EA1"/>
    <w:rsid w:val="00711D8D"/>
    <w:rsid w:val="00711EDE"/>
    <w:rsid w:val="00713C44"/>
    <w:rsid w:val="00715752"/>
    <w:rsid w:val="007169BB"/>
    <w:rsid w:val="007233B9"/>
    <w:rsid w:val="00732CFC"/>
    <w:rsid w:val="00734A5B"/>
    <w:rsid w:val="00734C0E"/>
    <w:rsid w:val="00736187"/>
    <w:rsid w:val="0074026F"/>
    <w:rsid w:val="00741673"/>
    <w:rsid w:val="007429F6"/>
    <w:rsid w:val="00744E76"/>
    <w:rsid w:val="00745A52"/>
    <w:rsid w:val="00750B02"/>
    <w:rsid w:val="00756442"/>
    <w:rsid w:val="0076216A"/>
    <w:rsid w:val="0076436A"/>
    <w:rsid w:val="00764E49"/>
    <w:rsid w:val="00767567"/>
    <w:rsid w:val="00774DA4"/>
    <w:rsid w:val="00780F4B"/>
    <w:rsid w:val="00781074"/>
    <w:rsid w:val="00781F0F"/>
    <w:rsid w:val="00782DAA"/>
    <w:rsid w:val="007850CC"/>
    <w:rsid w:val="00790C8D"/>
    <w:rsid w:val="007926DF"/>
    <w:rsid w:val="00796C29"/>
    <w:rsid w:val="007A1829"/>
    <w:rsid w:val="007A4424"/>
    <w:rsid w:val="007B3457"/>
    <w:rsid w:val="007B600E"/>
    <w:rsid w:val="007C34B9"/>
    <w:rsid w:val="007C500A"/>
    <w:rsid w:val="007C67DC"/>
    <w:rsid w:val="007D5A8A"/>
    <w:rsid w:val="007E4543"/>
    <w:rsid w:val="007F0F4A"/>
    <w:rsid w:val="007F73DC"/>
    <w:rsid w:val="008028A4"/>
    <w:rsid w:val="008174B8"/>
    <w:rsid w:val="00830747"/>
    <w:rsid w:val="0083253C"/>
    <w:rsid w:val="00834179"/>
    <w:rsid w:val="00851A40"/>
    <w:rsid w:val="008524D2"/>
    <w:rsid w:val="00855FDA"/>
    <w:rsid w:val="00860335"/>
    <w:rsid w:val="008768CA"/>
    <w:rsid w:val="00886A82"/>
    <w:rsid w:val="00886C9C"/>
    <w:rsid w:val="008912E3"/>
    <w:rsid w:val="008A6D4A"/>
    <w:rsid w:val="008B7FDE"/>
    <w:rsid w:val="008C342B"/>
    <w:rsid w:val="008C384C"/>
    <w:rsid w:val="008D1C66"/>
    <w:rsid w:val="008E2F13"/>
    <w:rsid w:val="008E4984"/>
    <w:rsid w:val="008E66C5"/>
    <w:rsid w:val="008F4B29"/>
    <w:rsid w:val="008F7C7C"/>
    <w:rsid w:val="009010DE"/>
    <w:rsid w:val="0090271F"/>
    <w:rsid w:val="00902E23"/>
    <w:rsid w:val="009108CA"/>
    <w:rsid w:val="009114D7"/>
    <w:rsid w:val="0091348E"/>
    <w:rsid w:val="0091477C"/>
    <w:rsid w:val="00917CCB"/>
    <w:rsid w:val="00930C61"/>
    <w:rsid w:val="00940934"/>
    <w:rsid w:val="00942EC2"/>
    <w:rsid w:val="00946DEA"/>
    <w:rsid w:val="00965484"/>
    <w:rsid w:val="009779C3"/>
    <w:rsid w:val="009855D4"/>
    <w:rsid w:val="00987970"/>
    <w:rsid w:val="00996788"/>
    <w:rsid w:val="00996B6F"/>
    <w:rsid w:val="009A07E2"/>
    <w:rsid w:val="009B6AE0"/>
    <w:rsid w:val="009B6B4D"/>
    <w:rsid w:val="009C29BC"/>
    <w:rsid w:val="009C3F13"/>
    <w:rsid w:val="009C3F4E"/>
    <w:rsid w:val="009E27A9"/>
    <w:rsid w:val="009E281E"/>
    <w:rsid w:val="009E4880"/>
    <w:rsid w:val="009F37B7"/>
    <w:rsid w:val="00A030AA"/>
    <w:rsid w:val="00A10D80"/>
    <w:rsid w:val="00A10F02"/>
    <w:rsid w:val="00A10F26"/>
    <w:rsid w:val="00A15D39"/>
    <w:rsid w:val="00A164B4"/>
    <w:rsid w:val="00A2387A"/>
    <w:rsid w:val="00A268AD"/>
    <w:rsid w:val="00A26956"/>
    <w:rsid w:val="00A27486"/>
    <w:rsid w:val="00A27BB7"/>
    <w:rsid w:val="00A32DA6"/>
    <w:rsid w:val="00A33E3C"/>
    <w:rsid w:val="00A45D50"/>
    <w:rsid w:val="00A53724"/>
    <w:rsid w:val="00A55C6B"/>
    <w:rsid w:val="00A56066"/>
    <w:rsid w:val="00A56452"/>
    <w:rsid w:val="00A56D23"/>
    <w:rsid w:val="00A61B81"/>
    <w:rsid w:val="00A73129"/>
    <w:rsid w:val="00A7416D"/>
    <w:rsid w:val="00A755BC"/>
    <w:rsid w:val="00A7682A"/>
    <w:rsid w:val="00A77E58"/>
    <w:rsid w:val="00A82346"/>
    <w:rsid w:val="00A87885"/>
    <w:rsid w:val="00A92BA1"/>
    <w:rsid w:val="00A93BF4"/>
    <w:rsid w:val="00A96420"/>
    <w:rsid w:val="00AA3A25"/>
    <w:rsid w:val="00AA763D"/>
    <w:rsid w:val="00AB1805"/>
    <w:rsid w:val="00AB5B2A"/>
    <w:rsid w:val="00AB70D9"/>
    <w:rsid w:val="00AB7206"/>
    <w:rsid w:val="00AC2304"/>
    <w:rsid w:val="00AC6BC6"/>
    <w:rsid w:val="00AD1ECA"/>
    <w:rsid w:val="00AD5F72"/>
    <w:rsid w:val="00AD735E"/>
    <w:rsid w:val="00AD7D8D"/>
    <w:rsid w:val="00AE4D1E"/>
    <w:rsid w:val="00AE65E2"/>
    <w:rsid w:val="00B046C2"/>
    <w:rsid w:val="00B06319"/>
    <w:rsid w:val="00B064FF"/>
    <w:rsid w:val="00B07EF2"/>
    <w:rsid w:val="00B15449"/>
    <w:rsid w:val="00B15B42"/>
    <w:rsid w:val="00B37649"/>
    <w:rsid w:val="00B4047B"/>
    <w:rsid w:val="00B43A02"/>
    <w:rsid w:val="00B4480E"/>
    <w:rsid w:val="00B4681D"/>
    <w:rsid w:val="00B50941"/>
    <w:rsid w:val="00B51E14"/>
    <w:rsid w:val="00B54FF5"/>
    <w:rsid w:val="00B60618"/>
    <w:rsid w:val="00B62FF6"/>
    <w:rsid w:val="00B67061"/>
    <w:rsid w:val="00B7369F"/>
    <w:rsid w:val="00B760AD"/>
    <w:rsid w:val="00B770CB"/>
    <w:rsid w:val="00B81A8B"/>
    <w:rsid w:val="00B83F6E"/>
    <w:rsid w:val="00B84AD6"/>
    <w:rsid w:val="00B910B8"/>
    <w:rsid w:val="00B93086"/>
    <w:rsid w:val="00BA19ED"/>
    <w:rsid w:val="00BA4B8D"/>
    <w:rsid w:val="00BB0E93"/>
    <w:rsid w:val="00BB3CFF"/>
    <w:rsid w:val="00BC0F7D"/>
    <w:rsid w:val="00BC2FDE"/>
    <w:rsid w:val="00BC45C2"/>
    <w:rsid w:val="00BC486A"/>
    <w:rsid w:val="00BC5821"/>
    <w:rsid w:val="00BC6511"/>
    <w:rsid w:val="00BD7D31"/>
    <w:rsid w:val="00BE30D3"/>
    <w:rsid w:val="00BE3255"/>
    <w:rsid w:val="00BF128E"/>
    <w:rsid w:val="00BF3E3A"/>
    <w:rsid w:val="00BF464E"/>
    <w:rsid w:val="00BF523A"/>
    <w:rsid w:val="00BF56F1"/>
    <w:rsid w:val="00C0469B"/>
    <w:rsid w:val="00C074DD"/>
    <w:rsid w:val="00C147D4"/>
    <w:rsid w:val="00C1496A"/>
    <w:rsid w:val="00C16606"/>
    <w:rsid w:val="00C20C13"/>
    <w:rsid w:val="00C33079"/>
    <w:rsid w:val="00C41E09"/>
    <w:rsid w:val="00C45231"/>
    <w:rsid w:val="00C539FB"/>
    <w:rsid w:val="00C539FD"/>
    <w:rsid w:val="00C61012"/>
    <w:rsid w:val="00C644C4"/>
    <w:rsid w:val="00C64CF6"/>
    <w:rsid w:val="00C652D0"/>
    <w:rsid w:val="00C67585"/>
    <w:rsid w:val="00C72833"/>
    <w:rsid w:val="00C767DE"/>
    <w:rsid w:val="00C80F1D"/>
    <w:rsid w:val="00C83C54"/>
    <w:rsid w:val="00C84143"/>
    <w:rsid w:val="00C87041"/>
    <w:rsid w:val="00C93F40"/>
    <w:rsid w:val="00C97837"/>
    <w:rsid w:val="00CA3D0C"/>
    <w:rsid w:val="00CB2BD7"/>
    <w:rsid w:val="00CC0529"/>
    <w:rsid w:val="00CC0897"/>
    <w:rsid w:val="00CC12DD"/>
    <w:rsid w:val="00CC6DCF"/>
    <w:rsid w:val="00CC7DF7"/>
    <w:rsid w:val="00CD4754"/>
    <w:rsid w:val="00CF21FE"/>
    <w:rsid w:val="00CF6ED5"/>
    <w:rsid w:val="00D014F1"/>
    <w:rsid w:val="00D0237C"/>
    <w:rsid w:val="00D038D8"/>
    <w:rsid w:val="00D04F56"/>
    <w:rsid w:val="00D15826"/>
    <w:rsid w:val="00D221FB"/>
    <w:rsid w:val="00D23C85"/>
    <w:rsid w:val="00D24401"/>
    <w:rsid w:val="00D31738"/>
    <w:rsid w:val="00D34FEF"/>
    <w:rsid w:val="00D3634B"/>
    <w:rsid w:val="00D42267"/>
    <w:rsid w:val="00D53F28"/>
    <w:rsid w:val="00D569BD"/>
    <w:rsid w:val="00D570A6"/>
    <w:rsid w:val="00D57972"/>
    <w:rsid w:val="00D636AC"/>
    <w:rsid w:val="00D65534"/>
    <w:rsid w:val="00D66618"/>
    <w:rsid w:val="00D66AAE"/>
    <w:rsid w:val="00D675A9"/>
    <w:rsid w:val="00D72146"/>
    <w:rsid w:val="00D738D6"/>
    <w:rsid w:val="00D755EB"/>
    <w:rsid w:val="00D76048"/>
    <w:rsid w:val="00D76AEF"/>
    <w:rsid w:val="00D76D8B"/>
    <w:rsid w:val="00D81A09"/>
    <w:rsid w:val="00D87E00"/>
    <w:rsid w:val="00D91194"/>
    <w:rsid w:val="00D9134D"/>
    <w:rsid w:val="00D93AE2"/>
    <w:rsid w:val="00D94B99"/>
    <w:rsid w:val="00D9677C"/>
    <w:rsid w:val="00D9725D"/>
    <w:rsid w:val="00DA7A03"/>
    <w:rsid w:val="00DB1818"/>
    <w:rsid w:val="00DB5DD9"/>
    <w:rsid w:val="00DC309B"/>
    <w:rsid w:val="00DC4DA2"/>
    <w:rsid w:val="00DD0EAE"/>
    <w:rsid w:val="00DD220D"/>
    <w:rsid w:val="00DD4C17"/>
    <w:rsid w:val="00DD74A5"/>
    <w:rsid w:val="00DD76F6"/>
    <w:rsid w:val="00DE279B"/>
    <w:rsid w:val="00DE37F0"/>
    <w:rsid w:val="00DE658C"/>
    <w:rsid w:val="00DE6B55"/>
    <w:rsid w:val="00DF1E52"/>
    <w:rsid w:val="00DF2B1F"/>
    <w:rsid w:val="00DF53BC"/>
    <w:rsid w:val="00DF62CD"/>
    <w:rsid w:val="00E020BB"/>
    <w:rsid w:val="00E0356A"/>
    <w:rsid w:val="00E105F0"/>
    <w:rsid w:val="00E12F8B"/>
    <w:rsid w:val="00E13A37"/>
    <w:rsid w:val="00E14FBC"/>
    <w:rsid w:val="00E16509"/>
    <w:rsid w:val="00E27121"/>
    <w:rsid w:val="00E33111"/>
    <w:rsid w:val="00E44582"/>
    <w:rsid w:val="00E549FF"/>
    <w:rsid w:val="00E55F72"/>
    <w:rsid w:val="00E6126C"/>
    <w:rsid w:val="00E62B0B"/>
    <w:rsid w:val="00E658F2"/>
    <w:rsid w:val="00E72992"/>
    <w:rsid w:val="00E75A52"/>
    <w:rsid w:val="00E77645"/>
    <w:rsid w:val="00EA15B0"/>
    <w:rsid w:val="00EA4AD2"/>
    <w:rsid w:val="00EA5EA7"/>
    <w:rsid w:val="00EB08F4"/>
    <w:rsid w:val="00EB1FC2"/>
    <w:rsid w:val="00EB3DA2"/>
    <w:rsid w:val="00EC3F15"/>
    <w:rsid w:val="00EC4A25"/>
    <w:rsid w:val="00ED09E6"/>
    <w:rsid w:val="00ED2666"/>
    <w:rsid w:val="00ED3CB3"/>
    <w:rsid w:val="00ED7A4D"/>
    <w:rsid w:val="00EE0755"/>
    <w:rsid w:val="00EE7D5D"/>
    <w:rsid w:val="00EF26F0"/>
    <w:rsid w:val="00EF485E"/>
    <w:rsid w:val="00F025A2"/>
    <w:rsid w:val="00F04712"/>
    <w:rsid w:val="00F05C98"/>
    <w:rsid w:val="00F06036"/>
    <w:rsid w:val="00F06E7E"/>
    <w:rsid w:val="00F112E4"/>
    <w:rsid w:val="00F11E64"/>
    <w:rsid w:val="00F11E9C"/>
    <w:rsid w:val="00F13360"/>
    <w:rsid w:val="00F2258B"/>
    <w:rsid w:val="00F22EC7"/>
    <w:rsid w:val="00F31800"/>
    <w:rsid w:val="00F325C8"/>
    <w:rsid w:val="00F33063"/>
    <w:rsid w:val="00F33894"/>
    <w:rsid w:val="00F34358"/>
    <w:rsid w:val="00F4178D"/>
    <w:rsid w:val="00F42D98"/>
    <w:rsid w:val="00F43E0D"/>
    <w:rsid w:val="00F463F6"/>
    <w:rsid w:val="00F51027"/>
    <w:rsid w:val="00F51919"/>
    <w:rsid w:val="00F6253C"/>
    <w:rsid w:val="00F63007"/>
    <w:rsid w:val="00F631DB"/>
    <w:rsid w:val="00F653B8"/>
    <w:rsid w:val="00F71821"/>
    <w:rsid w:val="00F73383"/>
    <w:rsid w:val="00F739B9"/>
    <w:rsid w:val="00F75D20"/>
    <w:rsid w:val="00F9008D"/>
    <w:rsid w:val="00F92716"/>
    <w:rsid w:val="00FA1266"/>
    <w:rsid w:val="00FA3864"/>
    <w:rsid w:val="00FA6B98"/>
    <w:rsid w:val="00FB4846"/>
    <w:rsid w:val="00FC1192"/>
    <w:rsid w:val="00FD0318"/>
    <w:rsid w:val="00FD662C"/>
    <w:rsid w:val="00FD6F89"/>
    <w:rsid w:val="00FE5142"/>
    <w:rsid w:val="00FE599F"/>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semiHidden/>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semiHidden/>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semiHidden/>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semiHidden/>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semiHidden/>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semiHidden/>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semiHidden/>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semiHidden/>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335</TotalTime>
  <Pages>43</Pages>
  <Words>13591</Words>
  <Characters>77473</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90883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222</cp:revision>
  <cp:lastPrinted>2019-02-25T14:05:00Z</cp:lastPrinted>
  <dcterms:created xsi:type="dcterms:W3CDTF">2023-11-27T11:13:00Z</dcterms:created>
  <dcterms:modified xsi:type="dcterms:W3CDTF">2024-11-29T03:02:00Z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