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10434F2" w:rsidR="00E9750A" w:rsidRDefault="00A16F12">
            <w:pPr>
              <w:pStyle w:val="ZA"/>
              <w:framePr w:w="0" w:hRule="auto" w:wrap="auto" w:vAnchor="margin" w:hAnchor="text" w:yAlign="inline"/>
            </w:pPr>
            <w:bookmarkStart w:id="0" w:name="page1"/>
            <w:r>
              <w:rPr>
                <w:sz w:val="64"/>
              </w:rPr>
              <w:t xml:space="preserve">3GPP TS 29.575 </w:t>
            </w:r>
            <w:r>
              <w:t>V18.</w:t>
            </w:r>
            <w:r w:rsidR="00C73C27">
              <w:t>2</w:t>
            </w:r>
            <w:r>
              <w:t xml:space="preserve">.0 </w:t>
            </w:r>
            <w:r>
              <w:rPr>
                <w:sz w:val="32"/>
              </w:rPr>
              <w:t>(</w:t>
            </w:r>
            <w:r w:rsidR="00D71F1F">
              <w:rPr>
                <w:sz w:val="32"/>
              </w:rPr>
              <w:t>2023</w:t>
            </w:r>
            <w:r>
              <w:rPr>
                <w:sz w:val="32"/>
              </w:rPr>
              <w:t>-</w:t>
            </w:r>
            <w:r w:rsidR="00D71F1F">
              <w:rPr>
                <w:sz w:val="32"/>
              </w:rPr>
              <w:t>0</w:t>
            </w:r>
            <w:r w:rsidR="00C73C27">
              <w:rPr>
                <w:sz w:val="32"/>
              </w:rPr>
              <w:t>4</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8" o:title=""/>
                </v:shape>
                <o:OLEObject Type="Embed" ProgID="Word.Picture.8" ShapeID="_x0000_i1025" DrawAspect="Content" ObjectID="_1744047560"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07DABE76" w14:textId="7DB0FA5B" w:rsidR="00AD6061" w:rsidRDefault="00AD606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_Toc133434720 \h </w:instrText>
      </w:r>
      <w:r>
        <w:rPr>
          <w:noProof/>
        </w:rPr>
      </w:r>
      <w:r>
        <w:rPr>
          <w:noProof/>
        </w:rPr>
        <w:fldChar w:fldCharType="separate"/>
      </w:r>
      <w:r>
        <w:rPr>
          <w:noProof/>
        </w:rPr>
        <w:t>6</w:t>
      </w:r>
      <w:r>
        <w:rPr>
          <w:noProof/>
        </w:rPr>
        <w:fldChar w:fldCharType="end"/>
      </w:r>
    </w:p>
    <w:p w14:paraId="6DC9573F" w14:textId="35B066A6" w:rsidR="00AD6061" w:rsidRDefault="00AD6061">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_Toc133434721 \h </w:instrText>
      </w:r>
      <w:r>
        <w:rPr>
          <w:noProof/>
        </w:rPr>
      </w:r>
      <w:r>
        <w:rPr>
          <w:noProof/>
        </w:rPr>
        <w:fldChar w:fldCharType="separate"/>
      </w:r>
      <w:r>
        <w:rPr>
          <w:noProof/>
        </w:rPr>
        <w:t>7</w:t>
      </w:r>
      <w:r>
        <w:rPr>
          <w:noProof/>
        </w:rPr>
        <w:fldChar w:fldCharType="end"/>
      </w:r>
    </w:p>
    <w:p w14:paraId="60250B24" w14:textId="060E7504" w:rsidR="00AD6061" w:rsidRDefault="00AD606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_Toc133434722 \h </w:instrText>
      </w:r>
      <w:r>
        <w:rPr>
          <w:noProof/>
        </w:rPr>
      </w:r>
      <w:r>
        <w:rPr>
          <w:noProof/>
        </w:rPr>
        <w:fldChar w:fldCharType="separate"/>
      </w:r>
      <w:r>
        <w:rPr>
          <w:noProof/>
        </w:rPr>
        <w:t>8</w:t>
      </w:r>
      <w:r>
        <w:rPr>
          <w:noProof/>
        </w:rPr>
        <w:fldChar w:fldCharType="end"/>
      </w:r>
    </w:p>
    <w:p w14:paraId="082955C0" w14:textId="0C8BA03C" w:rsidR="00AD6061" w:rsidRDefault="00AD606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_Toc133434723 \h </w:instrText>
      </w:r>
      <w:r>
        <w:rPr>
          <w:noProof/>
        </w:rPr>
      </w:r>
      <w:r>
        <w:rPr>
          <w:noProof/>
        </w:rPr>
        <w:fldChar w:fldCharType="separate"/>
      </w:r>
      <w:r>
        <w:rPr>
          <w:noProof/>
        </w:rPr>
        <w:t>8</w:t>
      </w:r>
      <w:r>
        <w:rPr>
          <w:noProof/>
        </w:rPr>
        <w:fldChar w:fldCharType="end"/>
      </w:r>
    </w:p>
    <w:p w14:paraId="34CB48EB" w14:textId="2761D8BD" w:rsidR="00AD6061" w:rsidRDefault="00AD606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_Toc133434724 \h </w:instrText>
      </w:r>
      <w:r>
        <w:rPr>
          <w:noProof/>
        </w:rPr>
      </w:r>
      <w:r>
        <w:rPr>
          <w:noProof/>
        </w:rPr>
        <w:fldChar w:fldCharType="separate"/>
      </w:r>
      <w:r>
        <w:rPr>
          <w:noProof/>
        </w:rPr>
        <w:t>9</w:t>
      </w:r>
      <w:r>
        <w:rPr>
          <w:noProof/>
        </w:rPr>
        <w:fldChar w:fldCharType="end"/>
      </w:r>
    </w:p>
    <w:p w14:paraId="75B9329D" w14:textId="790D19B1" w:rsidR="00AD6061" w:rsidRDefault="00AD606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_Toc133434725 \h </w:instrText>
      </w:r>
      <w:r>
        <w:rPr>
          <w:noProof/>
        </w:rPr>
      </w:r>
      <w:r>
        <w:rPr>
          <w:noProof/>
        </w:rPr>
        <w:fldChar w:fldCharType="separate"/>
      </w:r>
      <w:r>
        <w:rPr>
          <w:noProof/>
        </w:rPr>
        <w:t>9</w:t>
      </w:r>
      <w:r>
        <w:rPr>
          <w:noProof/>
        </w:rPr>
        <w:fldChar w:fldCharType="end"/>
      </w:r>
    </w:p>
    <w:p w14:paraId="5CD7A9AB" w14:textId="53730973" w:rsidR="00AD6061" w:rsidRDefault="00AD606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_Toc133434726 \h </w:instrText>
      </w:r>
      <w:r>
        <w:rPr>
          <w:noProof/>
        </w:rPr>
      </w:r>
      <w:r>
        <w:rPr>
          <w:noProof/>
        </w:rPr>
        <w:fldChar w:fldCharType="separate"/>
      </w:r>
      <w:r>
        <w:rPr>
          <w:noProof/>
        </w:rPr>
        <w:t>9</w:t>
      </w:r>
      <w:r>
        <w:rPr>
          <w:noProof/>
        </w:rPr>
        <w:fldChar w:fldCharType="end"/>
      </w:r>
    </w:p>
    <w:p w14:paraId="5894F00B" w14:textId="64D2C1A6" w:rsidR="00AD6061" w:rsidRDefault="00AD606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_Toc133434727 \h </w:instrText>
      </w:r>
      <w:r>
        <w:rPr>
          <w:noProof/>
        </w:rPr>
      </w:r>
      <w:r>
        <w:rPr>
          <w:noProof/>
        </w:rPr>
        <w:fldChar w:fldCharType="separate"/>
      </w:r>
      <w:r>
        <w:rPr>
          <w:noProof/>
        </w:rPr>
        <w:t>9</w:t>
      </w:r>
      <w:r>
        <w:rPr>
          <w:noProof/>
        </w:rPr>
        <w:fldChar w:fldCharType="end"/>
      </w:r>
    </w:p>
    <w:p w14:paraId="64C9B78D" w14:textId="2601B879" w:rsidR="00AD6061" w:rsidRDefault="00AD606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_Toc133434728 \h </w:instrText>
      </w:r>
      <w:r>
        <w:rPr>
          <w:noProof/>
        </w:rPr>
      </w:r>
      <w:r>
        <w:rPr>
          <w:noProof/>
        </w:rPr>
        <w:fldChar w:fldCharType="separate"/>
      </w:r>
      <w:r>
        <w:rPr>
          <w:noProof/>
        </w:rPr>
        <w:t>10</w:t>
      </w:r>
      <w:r>
        <w:rPr>
          <w:noProof/>
        </w:rPr>
        <w:fldChar w:fldCharType="end"/>
      </w:r>
    </w:p>
    <w:p w14:paraId="29938918" w14:textId="0E87FFBB" w:rsidR="00AD6061" w:rsidRDefault="00AD6061">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_Toc133434729 \h </w:instrText>
      </w:r>
      <w:r>
        <w:rPr>
          <w:noProof/>
        </w:rPr>
      </w:r>
      <w:r>
        <w:rPr>
          <w:noProof/>
        </w:rPr>
        <w:fldChar w:fldCharType="separate"/>
      </w:r>
      <w:r>
        <w:rPr>
          <w:noProof/>
        </w:rPr>
        <w:t>10</w:t>
      </w:r>
      <w:r>
        <w:rPr>
          <w:noProof/>
        </w:rPr>
        <w:fldChar w:fldCharType="end"/>
      </w:r>
    </w:p>
    <w:p w14:paraId="1BFF34A3" w14:textId="64A73798" w:rsidR="00AD6061" w:rsidRDefault="00AD6061">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_Toc133434730 \h </w:instrText>
      </w:r>
      <w:r>
        <w:rPr>
          <w:noProof/>
        </w:rPr>
      </w:r>
      <w:r>
        <w:rPr>
          <w:noProof/>
        </w:rPr>
        <w:fldChar w:fldCharType="separate"/>
      </w:r>
      <w:r>
        <w:rPr>
          <w:noProof/>
        </w:rPr>
        <w:t>10</w:t>
      </w:r>
      <w:r>
        <w:rPr>
          <w:noProof/>
        </w:rPr>
        <w:fldChar w:fldCharType="end"/>
      </w:r>
    </w:p>
    <w:p w14:paraId="28931FAB" w14:textId="0212C719" w:rsidR="00AD6061" w:rsidRDefault="00AD6061">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_Toc133434731 \h </w:instrText>
      </w:r>
      <w:r>
        <w:rPr>
          <w:noProof/>
        </w:rPr>
      </w:r>
      <w:r>
        <w:rPr>
          <w:noProof/>
        </w:rPr>
        <w:fldChar w:fldCharType="separate"/>
      </w:r>
      <w:r>
        <w:rPr>
          <w:noProof/>
        </w:rPr>
        <w:t>10</w:t>
      </w:r>
      <w:r>
        <w:rPr>
          <w:noProof/>
        </w:rPr>
        <w:fldChar w:fldCharType="end"/>
      </w:r>
    </w:p>
    <w:p w14:paraId="2F329D6B" w14:textId="40D1F3BB" w:rsidR="00AD6061" w:rsidRDefault="00AD6061">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_Toc133434732 \h </w:instrText>
      </w:r>
      <w:r>
        <w:rPr>
          <w:noProof/>
        </w:rPr>
      </w:r>
      <w:r>
        <w:rPr>
          <w:noProof/>
        </w:rPr>
        <w:fldChar w:fldCharType="separate"/>
      </w:r>
      <w:r>
        <w:rPr>
          <w:noProof/>
        </w:rPr>
        <w:t>10</w:t>
      </w:r>
      <w:r>
        <w:rPr>
          <w:noProof/>
        </w:rPr>
        <w:fldChar w:fldCharType="end"/>
      </w:r>
    </w:p>
    <w:p w14:paraId="43CDD17C" w14:textId="0C93506A" w:rsidR="00AD6061" w:rsidRDefault="00AD6061">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_Toc133434733 \h </w:instrText>
      </w:r>
      <w:r>
        <w:rPr>
          <w:noProof/>
        </w:rPr>
      </w:r>
      <w:r>
        <w:rPr>
          <w:noProof/>
        </w:rPr>
        <w:fldChar w:fldCharType="separate"/>
      </w:r>
      <w:r>
        <w:rPr>
          <w:noProof/>
        </w:rPr>
        <w:t>11</w:t>
      </w:r>
      <w:r>
        <w:rPr>
          <w:noProof/>
        </w:rPr>
        <w:fldChar w:fldCharType="end"/>
      </w:r>
    </w:p>
    <w:p w14:paraId="49EA640E" w14:textId="2E764B17" w:rsidR="00AD6061" w:rsidRDefault="00AD6061">
      <w:pPr>
        <w:pStyle w:val="TOC4"/>
        <w:rPr>
          <w:rFonts w:asciiTheme="minorHAnsi" w:eastAsiaTheme="minorEastAsia" w:hAnsiTheme="minorHAnsi" w:cstheme="minorBidi"/>
          <w:noProof/>
          <w:kern w:val="2"/>
          <w:sz w:val="21"/>
          <w:szCs w:val="22"/>
          <w:lang w:val="en-US" w:eastAsia="zh-CN"/>
        </w:rPr>
      </w:pPr>
      <w:r w:rsidRPr="00B61C33">
        <w:rPr>
          <w:noProof/>
          <w:lang w:val="en-US"/>
        </w:rPr>
        <w:t>4.2.</w:t>
      </w:r>
      <w:r w:rsidRPr="00B61C33">
        <w:rPr>
          <w:noProof/>
          <w:lang w:val="en-US" w:eastAsia="zh-CN"/>
        </w:rPr>
        <w:t>1.3</w:t>
      </w:r>
      <w:r>
        <w:rPr>
          <w:rFonts w:asciiTheme="minorHAnsi" w:eastAsiaTheme="minorEastAsia" w:hAnsiTheme="minorHAnsi" w:cstheme="minorBidi"/>
          <w:noProof/>
          <w:kern w:val="2"/>
          <w:sz w:val="21"/>
          <w:szCs w:val="22"/>
          <w:lang w:val="en-US" w:eastAsia="zh-CN"/>
        </w:rPr>
        <w:tab/>
      </w:r>
      <w:r w:rsidRPr="00B61C33">
        <w:rPr>
          <w:noProof/>
          <w:lang w:val="en-US"/>
        </w:rPr>
        <w:t>Network Functions</w:t>
      </w:r>
      <w:r>
        <w:rPr>
          <w:noProof/>
        </w:rPr>
        <w:tab/>
      </w:r>
      <w:r>
        <w:rPr>
          <w:noProof/>
        </w:rPr>
        <w:fldChar w:fldCharType="begin"/>
      </w:r>
      <w:r>
        <w:rPr>
          <w:noProof/>
        </w:rPr>
        <w:instrText xml:space="preserve"> PAGEREF _Toc133434734 \h </w:instrText>
      </w:r>
      <w:r>
        <w:rPr>
          <w:noProof/>
        </w:rPr>
      </w:r>
      <w:r>
        <w:rPr>
          <w:noProof/>
        </w:rPr>
        <w:fldChar w:fldCharType="separate"/>
      </w:r>
      <w:r>
        <w:rPr>
          <w:noProof/>
        </w:rPr>
        <w:t>11</w:t>
      </w:r>
      <w:r>
        <w:rPr>
          <w:noProof/>
        </w:rPr>
        <w:fldChar w:fldCharType="end"/>
      </w:r>
    </w:p>
    <w:p w14:paraId="400D370A" w14:textId="764B28C9" w:rsidR="00AD6061" w:rsidRDefault="00AD6061">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_Toc133434735 \h </w:instrText>
      </w:r>
      <w:r>
        <w:rPr>
          <w:noProof/>
        </w:rPr>
      </w:r>
      <w:r>
        <w:rPr>
          <w:noProof/>
        </w:rPr>
        <w:fldChar w:fldCharType="separate"/>
      </w:r>
      <w:r>
        <w:rPr>
          <w:noProof/>
        </w:rPr>
        <w:t>11</w:t>
      </w:r>
      <w:r>
        <w:rPr>
          <w:noProof/>
        </w:rPr>
        <w:fldChar w:fldCharType="end"/>
      </w:r>
    </w:p>
    <w:p w14:paraId="56055F30" w14:textId="3CB1D6D0" w:rsidR="00AD6061" w:rsidRDefault="00AD6061">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_Toc133434736 \h </w:instrText>
      </w:r>
      <w:r>
        <w:rPr>
          <w:noProof/>
        </w:rPr>
      </w:r>
      <w:r>
        <w:rPr>
          <w:noProof/>
        </w:rPr>
        <w:fldChar w:fldCharType="separate"/>
      </w:r>
      <w:r>
        <w:rPr>
          <w:noProof/>
        </w:rPr>
        <w:t>11</w:t>
      </w:r>
      <w:r>
        <w:rPr>
          <w:noProof/>
        </w:rPr>
        <w:fldChar w:fldCharType="end"/>
      </w:r>
    </w:p>
    <w:p w14:paraId="27218523" w14:textId="68A05544" w:rsidR="00AD6061" w:rsidRDefault="00AD6061">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_Toc133434737 \h </w:instrText>
      </w:r>
      <w:r>
        <w:rPr>
          <w:noProof/>
        </w:rPr>
      </w:r>
      <w:r>
        <w:rPr>
          <w:noProof/>
        </w:rPr>
        <w:fldChar w:fldCharType="separate"/>
      </w:r>
      <w:r>
        <w:rPr>
          <w:noProof/>
        </w:rPr>
        <w:t>12</w:t>
      </w:r>
      <w:r>
        <w:rPr>
          <w:noProof/>
        </w:rPr>
        <w:fldChar w:fldCharType="end"/>
      </w:r>
    </w:p>
    <w:p w14:paraId="4BFD5B3E" w14:textId="6979EE9E" w:rsidR="00AD6061" w:rsidRDefault="00AD6061">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_Toc133434738 \h </w:instrText>
      </w:r>
      <w:r>
        <w:rPr>
          <w:noProof/>
        </w:rPr>
      </w:r>
      <w:r>
        <w:rPr>
          <w:noProof/>
        </w:rPr>
        <w:fldChar w:fldCharType="separate"/>
      </w:r>
      <w:r>
        <w:rPr>
          <w:noProof/>
        </w:rPr>
        <w:t>12</w:t>
      </w:r>
      <w:r>
        <w:rPr>
          <w:noProof/>
        </w:rPr>
        <w:fldChar w:fldCharType="end"/>
      </w:r>
    </w:p>
    <w:p w14:paraId="51A236F5" w14:textId="3D0332CA" w:rsidR="00AD6061" w:rsidRDefault="00AD6061">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_Toc133434739 \h </w:instrText>
      </w:r>
      <w:r>
        <w:rPr>
          <w:noProof/>
        </w:rPr>
      </w:r>
      <w:r>
        <w:rPr>
          <w:noProof/>
        </w:rPr>
        <w:fldChar w:fldCharType="separate"/>
      </w:r>
      <w:r>
        <w:rPr>
          <w:noProof/>
        </w:rPr>
        <w:t>12</w:t>
      </w:r>
      <w:r>
        <w:rPr>
          <w:noProof/>
        </w:rPr>
        <w:fldChar w:fldCharType="end"/>
      </w:r>
    </w:p>
    <w:p w14:paraId="57234240" w14:textId="0AC20294" w:rsidR="00AD6061" w:rsidRDefault="00AD6061">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_Toc133434740 \h </w:instrText>
      </w:r>
      <w:r>
        <w:rPr>
          <w:noProof/>
        </w:rPr>
      </w:r>
      <w:r>
        <w:rPr>
          <w:noProof/>
        </w:rPr>
        <w:fldChar w:fldCharType="separate"/>
      </w:r>
      <w:r>
        <w:rPr>
          <w:noProof/>
        </w:rPr>
        <w:t>12</w:t>
      </w:r>
      <w:r>
        <w:rPr>
          <w:noProof/>
        </w:rPr>
        <w:fldChar w:fldCharType="end"/>
      </w:r>
    </w:p>
    <w:p w14:paraId="7EB164A4" w14:textId="6F85EC0E" w:rsidR="00AD6061" w:rsidRDefault="00AD6061">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_Toc133434741 \h </w:instrText>
      </w:r>
      <w:r>
        <w:rPr>
          <w:noProof/>
        </w:rPr>
      </w:r>
      <w:r>
        <w:rPr>
          <w:noProof/>
        </w:rPr>
        <w:fldChar w:fldCharType="separate"/>
      </w:r>
      <w:r>
        <w:rPr>
          <w:noProof/>
        </w:rPr>
        <w:t>12</w:t>
      </w:r>
      <w:r>
        <w:rPr>
          <w:noProof/>
        </w:rPr>
        <w:fldChar w:fldCharType="end"/>
      </w:r>
    </w:p>
    <w:p w14:paraId="766EEE25" w14:textId="4F1F4C7F" w:rsidR="00AD6061" w:rsidRDefault="00AD6061">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_Toc133434742 \h </w:instrText>
      </w:r>
      <w:r>
        <w:rPr>
          <w:noProof/>
        </w:rPr>
      </w:r>
      <w:r>
        <w:rPr>
          <w:noProof/>
        </w:rPr>
        <w:fldChar w:fldCharType="separate"/>
      </w:r>
      <w:r>
        <w:rPr>
          <w:noProof/>
        </w:rPr>
        <w:t>13</w:t>
      </w:r>
      <w:r>
        <w:rPr>
          <w:noProof/>
        </w:rPr>
        <w:fldChar w:fldCharType="end"/>
      </w:r>
    </w:p>
    <w:p w14:paraId="18B30A57" w14:textId="6BA23349" w:rsidR="00AD6061" w:rsidRDefault="00AD6061">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_Toc133434743 \h </w:instrText>
      </w:r>
      <w:r>
        <w:rPr>
          <w:noProof/>
        </w:rPr>
      </w:r>
      <w:r>
        <w:rPr>
          <w:noProof/>
        </w:rPr>
        <w:fldChar w:fldCharType="separate"/>
      </w:r>
      <w:r>
        <w:rPr>
          <w:noProof/>
        </w:rPr>
        <w:t>13</w:t>
      </w:r>
      <w:r>
        <w:rPr>
          <w:noProof/>
        </w:rPr>
        <w:fldChar w:fldCharType="end"/>
      </w:r>
    </w:p>
    <w:p w14:paraId="27A059B0" w14:textId="3FA38C21" w:rsidR="00AD6061" w:rsidRDefault="00AD6061">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_Toc133434744 \h </w:instrText>
      </w:r>
      <w:r>
        <w:rPr>
          <w:noProof/>
        </w:rPr>
      </w:r>
      <w:r>
        <w:rPr>
          <w:noProof/>
        </w:rPr>
        <w:fldChar w:fldCharType="separate"/>
      </w:r>
      <w:r>
        <w:rPr>
          <w:noProof/>
        </w:rPr>
        <w:t>13</w:t>
      </w:r>
      <w:r>
        <w:rPr>
          <w:noProof/>
        </w:rPr>
        <w:fldChar w:fldCharType="end"/>
      </w:r>
    </w:p>
    <w:p w14:paraId="4D9D839D" w14:textId="41F5EB59" w:rsidR="00AD6061" w:rsidRDefault="00AD6061">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_Toc133434745 \h </w:instrText>
      </w:r>
      <w:r>
        <w:rPr>
          <w:noProof/>
        </w:rPr>
      </w:r>
      <w:r>
        <w:rPr>
          <w:noProof/>
        </w:rPr>
        <w:fldChar w:fldCharType="separate"/>
      </w:r>
      <w:r>
        <w:rPr>
          <w:noProof/>
        </w:rPr>
        <w:t>15</w:t>
      </w:r>
      <w:r>
        <w:rPr>
          <w:noProof/>
        </w:rPr>
        <w:fldChar w:fldCharType="end"/>
      </w:r>
    </w:p>
    <w:p w14:paraId="2ECEED3C" w14:textId="7D828187" w:rsidR="00AD6061" w:rsidRDefault="00AD6061">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_Toc133434746 \h </w:instrText>
      </w:r>
      <w:r>
        <w:rPr>
          <w:noProof/>
        </w:rPr>
      </w:r>
      <w:r>
        <w:rPr>
          <w:noProof/>
        </w:rPr>
        <w:fldChar w:fldCharType="separate"/>
      </w:r>
      <w:r>
        <w:rPr>
          <w:noProof/>
        </w:rPr>
        <w:t>15</w:t>
      </w:r>
      <w:r>
        <w:rPr>
          <w:noProof/>
        </w:rPr>
        <w:fldChar w:fldCharType="end"/>
      </w:r>
    </w:p>
    <w:p w14:paraId="536FF069" w14:textId="420427B7" w:rsidR="00AD6061" w:rsidRDefault="00AD6061">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_Toc133434747 \h </w:instrText>
      </w:r>
      <w:r>
        <w:rPr>
          <w:noProof/>
        </w:rPr>
      </w:r>
      <w:r>
        <w:rPr>
          <w:noProof/>
        </w:rPr>
        <w:fldChar w:fldCharType="separate"/>
      </w:r>
      <w:r>
        <w:rPr>
          <w:noProof/>
        </w:rPr>
        <w:t>15</w:t>
      </w:r>
      <w:r>
        <w:rPr>
          <w:noProof/>
        </w:rPr>
        <w:fldChar w:fldCharType="end"/>
      </w:r>
    </w:p>
    <w:p w14:paraId="0866CF47" w14:textId="3C8D53BB" w:rsidR="00AD6061" w:rsidRDefault="00AD6061">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_Toc133434748 \h </w:instrText>
      </w:r>
      <w:r>
        <w:rPr>
          <w:noProof/>
        </w:rPr>
      </w:r>
      <w:r>
        <w:rPr>
          <w:noProof/>
        </w:rPr>
        <w:fldChar w:fldCharType="separate"/>
      </w:r>
      <w:r>
        <w:rPr>
          <w:noProof/>
        </w:rPr>
        <w:t>15</w:t>
      </w:r>
      <w:r>
        <w:rPr>
          <w:noProof/>
        </w:rPr>
        <w:fldChar w:fldCharType="end"/>
      </w:r>
    </w:p>
    <w:p w14:paraId="6B2A962E" w14:textId="458BE283" w:rsidR="00AD6061" w:rsidRDefault="00AD6061">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_Toc133434749 \h </w:instrText>
      </w:r>
      <w:r>
        <w:rPr>
          <w:noProof/>
        </w:rPr>
      </w:r>
      <w:r>
        <w:rPr>
          <w:noProof/>
        </w:rPr>
        <w:fldChar w:fldCharType="separate"/>
      </w:r>
      <w:r>
        <w:rPr>
          <w:noProof/>
        </w:rPr>
        <w:t>15</w:t>
      </w:r>
      <w:r>
        <w:rPr>
          <w:noProof/>
        </w:rPr>
        <w:fldChar w:fldCharType="end"/>
      </w:r>
    </w:p>
    <w:p w14:paraId="5BD0562D" w14:textId="33198022" w:rsidR="00AD6061" w:rsidRDefault="00AD6061">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_Toc133434750 \h </w:instrText>
      </w:r>
      <w:r>
        <w:rPr>
          <w:noProof/>
        </w:rPr>
      </w:r>
      <w:r>
        <w:rPr>
          <w:noProof/>
        </w:rPr>
        <w:fldChar w:fldCharType="separate"/>
      </w:r>
      <w:r>
        <w:rPr>
          <w:noProof/>
        </w:rPr>
        <w:t>15</w:t>
      </w:r>
      <w:r>
        <w:rPr>
          <w:noProof/>
        </w:rPr>
        <w:fldChar w:fldCharType="end"/>
      </w:r>
    </w:p>
    <w:p w14:paraId="6286D2BD" w14:textId="4C8656BF" w:rsidR="00AD6061" w:rsidRDefault="00AD6061">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_Toc133434751 \h </w:instrText>
      </w:r>
      <w:r>
        <w:rPr>
          <w:noProof/>
        </w:rPr>
      </w:r>
      <w:r>
        <w:rPr>
          <w:noProof/>
        </w:rPr>
        <w:fldChar w:fldCharType="separate"/>
      </w:r>
      <w:r>
        <w:rPr>
          <w:noProof/>
        </w:rPr>
        <w:t>16</w:t>
      </w:r>
      <w:r>
        <w:rPr>
          <w:noProof/>
        </w:rPr>
        <w:fldChar w:fldCharType="end"/>
      </w:r>
    </w:p>
    <w:p w14:paraId="694F870E" w14:textId="72B57466" w:rsidR="00AD6061" w:rsidRDefault="00AD6061">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_Toc133434752 \h </w:instrText>
      </w:r>
      <w:r>
        <w:rPr>
          <w:noProof/>
        </w:rPr>
      </w:r>
      <w:r>
        <w:rPr>
          <w:noProof/>
        </w:rPr>
        <w:fldChar w:fldCharType="separate"/>
      </w:r>
      <w:r>
        <w:rPr>
          <w:noProof/>
        </w:rPr>
        <w:t>16</w:t>
      </w:r>
      <w:r>
        <w:rPr>
          <w:noProof/>
        </w:rPr>
        <w:fldChar w:fldCharType="end"/>
      </w:r>
    </w:p>
    <w:p w14:paraId="2AFD2198" w14:textId="0BBE2771" w:rsidR="00AD6061" w:rsidRDefault="00AD6061">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_Toc133434753 \h </w:instrText>
      </w:r>
      <w:r>
        <w:rPr>
          <w:noProof/>
        </w:rPr>
      </w:r>
      <w:r>
        <w:rPr>
          <w:noProof/>
        </w:rPr>
        <w:fldChar w:fldCharType="separate"/>
      </w:r>
      <w:r>
        <w:rPr>
          <w:noProof/>
        </w:rPr>
        <w:t>16</w:t>
      </w:r>
      <w:r>
        <w:rPr>
          <w:noProof/>
        </w:rPr>
        <w:fldChar w:fldCharType="end"/>
      </w:r>
    </w:p>
    <w:p w14:paraId="4BFE8136" w14:textId="590A9936" w:rsidR="00AD6061" w:rsidRDefault="00AD6061">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_Toc133434754 \h </w:instrText>
      </w:r>
      <w:r>
        <w:rPr>
          <w:noProof/>
        </w:rPr>
      </w:r>
      <w:r>
        <w:rPr>
          <w:noProof/>
        </w:rPr>
        <w:fldChar w:fldCharType="separate"/>
      </w:r>
      <w:r>
        <w:rPr>
          <w:noProof/>
        </w:rPr>
        <w:t>17</w:t>
      </w:r>
      <w:r>
        <w:rPr>
          <w:noProof/>
        </w:rPr>
        <w:fldChar w:fldCharType="end"/>
      </w:r>
    </w:p>
    <w:p w14:paraId="7DAFC8E8" w14:textId="7AFF3669" w:rsidR="00AD6061" w:rsidRDefault="00AD6061">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_Toc133434755 \h </w:instrText>
      </w:r>
      <w:r>
        <w:rPr>
          <w:noProof/>
        </w:rPr>
      </w:r>
      <w:r>
        <w:rPr>
          <w:noProof/>
        </w:rPr>
        <w:fldChar w:fldCharType="separate"/>
      </w:r>
      <w:r>
        <w:rPr>
          <w:noProof/>
        </w:rPr>
        <w:t>17</w:t>
      </w:r>
      <w:r>
        <w:rPr>
          <w:noProof/>
        </w:rPr>
        <w:fldChar w:fldCharType="end"/>
      </w:r>
    </w:p>
    <w:p w14:paraId="5BBB79BF" w14:textId="61B6BDEC" w:rsidR="00AD6061" w:rsidRDefault="00AD6061">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_Toc133434756 \h </w:instrText>
      </w:r>
      <w:r>
        <w:rPr>
          <w:noProof/>
        </w:rPr>
      </w:r>
      <w:r>
        <w:rPr>
          <w:noProof/>
        </w:rPr>
        <w:fldChar w:fldCharType="separate"/>
      </w:r>
      <w:r>
        <w:rPr>
          <w:noProof/>
        </w:rPr>
        <w:t>18</w:t>
      </w:r>
      <w:r>
        <w:rPr>
          <w:noProof/>
        </w:rPr>
        <w:fldChar w:fldCharType="end"/>
      </w:r>
    </w:p>
    <w:p w14:paraId="423A6BD4" w14:textId="1A20DB9D" w:rsidR="00AD6061" w:rsidRDefault="00AD6061">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_Toc133434757 \h </w:instrText>
      </w:r>
      <w:r>
        <w:rPr>
          <w:noProof/>
        </w:rPr>
      </w:r>
      <w:r>
        <w:rPr>
          <w:noProof/>
        </w:rPr>
        <w:fldChar w:fldCharType="separate"/>
      </w:r>
      <w:r>
        <w:rPr>
          <w:noProof/>
        </w:rPr>
        <w:t>18</w:t>
      </w:r>
      <w:r>
        <w:rPr>
          <w:noProof/>
        </w:rPr>
        <w:fldChar w:fldCharType="end"/>
      </w:r>
    </w:p>
    <w:p w14:paraId="56477CE1" w14:textId="2808DC55" w:rsidR="00AD6061" w:rsidRDefault="00AD6061">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_Toc133434758 \h </w:instrText>
      </w:r>
      <w:r>
        <w:rPr>
          <w:noProof/>
        </w:rPr>
      </w:r>
      <w:r>
        <w:rPr>
          <w:noProof/>
        </w:rPr>
        <w:fldChar w:fldCharType="separate"/>
      </w:r>
      <w:r>
        <w:rPr>
          <w:noProof/>
        </w:rPr>
        <w:t>18</w:t>
      </w:r>
      <w:r>
        <w:rPr>
          <w:noProof/>
        </w:rPr>
        <w:fldChar w:fldCharType="end"/>
      </w:r>
    </w:p>
    <w:p w14:paraId="0F8EADEA" w14:textId="0F6CECC3" w:rsidR="00AD6061" w:rsidRDefault="00AD6061">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_Toc133434759 \h </w:instrText>
      </w:r>
      <w:r>
        <w:rPr>
          <w:noProof/>
        </w:rPr>
      </w:r>
      <w:r>
        <w:rPr>
          <w:noProof/>
        </w:rPr>
        <w:fldChar w:fldCharType="separate"/>
      </w:r>
      <w:r>
        <w:rPr>
          <w:noProof/>
        </w:rPr>
        <w:t>18</w:t>
      </w:r>
      <w:r>
        <w:rPr>
          <w:noProof/>
        </w:rPr>
        <w:fldChar w:fldCharType="end"/>
      </w:r>
    </w:p>
    <w:p w14:paraId="6FB2AC3E" w14:textId="5DBE3F10" w:rsidR="00AD6061" w:rsidRDefault="00AD6061">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_Toc133434760 \h </w:instrText>
      </w:r>
      <w:r>
        <w:rPr>
          <w:noProof/>
        </w:rPr>
      </w:r>
      <w:r>
        <w:rPr>
          <w:noProof/>
        </w:rPr>
        <w:fldChar w:fldCharType="separate"/>
      </w:r>
      <w:r>
        <w:rPr>
          <w:noProof/>
        </w:rPr>
        <w:t>20</w:t>
      </w:r>
      <w:r>
        <w:rPr>
          <w:noProof/>
        </w:rPr>
        <w:fldChar w:fldCharType="end"/>
      </w:r>
    </w:p>
    <w:p w14:paraId="3486B63E" w14:textId="472D4BD6" w:rsidR="00AD6061" w:rsidRDefault="00AD6061">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_Toc133434761 \h </w:instrText>
      </w:r>
      <w:r>
        <w:rPr>
          <w:noProof/>
        </w:rPr>
      </w:r>
      <w:r>
        <w:rPr>
          <w:noProof/>
        </w:rPr>
        <w:fldChar w:fldCharType="separate"/>
      </w:r>
      <w:r>
        <w:rPr>
          <w:noProof/>
        </w:rPr>
        <w:t>20</w:t>
      </w:r>
      <w:r>
        <w:rPr>
          <w:noProof/>
        </w:rPr>
        <w:fldChar w:fldCharType="end"/>
      </w:r>
    </w:p>
    <w:p w14:paraId="2F0A3BC5" w14:textId="631BE20A" w:rsidR="00AD6061" w:rsidRDefault="00AD6061">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_Toc133434762 \h </w:instrText>
      </w:r>
      <w:r>
        <w:rPr>
          <w:noProof/>
        </w:rPr>
      </w:r>
      <w:r>
        <w:rPr>
          <w:noProof/>
        </w:rPr>
        <w:fldChar w:fldCharType="separate"/>
      </w:r>
      <w:r>
        <w:rPr>
          <w:noProof/>
        </w:rPr>
        <w:t>20</w:t>
      </w:r>
      <w:r>
        <w:rPr>
          <w:noProof/>
        </w:rPr>
        <w:fldChar w:fldCharType="end"/>
      </w:r>
    </w:p>
    <w:p w14:paraId="36A3C6D7" w14:textId="614320B5" w:rsidR="00AD6061" w:rsidRDefault="00AD6061">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_Toc133434763 \h </w:instrText>
      </w:r>
      <w:r>
        <w:rPr>
          <w:noProof/>
        </w:rPr>
      </w:r>
      <w:r>
        <w:rPr>
          <w:noProof/>
        </w:rPr>
        <w:fldChar w:fldCharType="separate"/>
      </w:r>
      <w:r>
        <w:rPr>
          <w:noProof/>
        </w:rPr>
        <w:t>20</w:t>
      </w:r>
      <w:r>
        <w:rPr>
          <w:noProof/>
        </w:rPr>
        <w:fldChar w:fldCharType="end"/>
      </w:r>
    </w:p>
    <w:p w14:paraId="440FEA84" w14:textId="16E3083E" w:rsidR="00AD6061" w:rsidRDefault="00AD6061">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_Toc133434764 \h </w:instrText>
      </w:r>
      <w:r>
        <w:rPr>
          <w:noProof/>
        </w:rPr>
      </w:r>
      <w:r>
        <w:rPr>
          <w:noProof/>
        </w:rPr>
        <w:fldChar w:fldCharType="separate"/>
      </w:r>
      <w:r>
        <w:rPr>
          <w:noProof/>
        </w:rPr>
        <w:t>21</w:t>
      </w:r>
      <w:r>
        <w:rPr>
          <w:noProof/>
        </w:rPr>
        <w:fldChar w:fldCharType="end"/>
      </w:r>
    </w:p>
    <w:p w14:paraId="31A49D93" w14:textId="024194E9" w:rsidR="00AD6061" w:rsidRDefault="00AD6061">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_Toc133434765 \h </w:instrText>
      </w:r>
      <w:r>
        <w:rPr>
          <w:noProof/>
        </w:rPr>
      </w:r>
      <w:r>
        <w:rPr>
          <w:noProof/>
        </w:rPr>
        <w:fldChar w:fldCharType="separate"/>
      </w:r>
      <w:r>
        <w:rPr>
          <w:noProof/>
        </w:rPr>
        <w:t>21</w:t>
      </w:r>
      <w:r>
        <w:rPr>
          <w:noProof/>
        </w:rPr>
        <w:fldChar w:fldCharType="end"/>
      </w:r>
    </w:p>
    <w:p w14:paraId="133DDF28" w14:textId="2D1CAE53" w:rsidR="00AD6061" w:rsidRDefault="00AD6061">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_Toc133434766 \h </w:instrText>
      </w:r>
      <w:r>
        <w:rPr>
          <w:noProof/>
        </w:rPr>
      </w:r>
      <w:r>
        <w:rPr>
          <w:noProof/>
        </w:rPr>
        <w:fldChar w:fldCharType="separate"/>
      </w:r>
      <w:r>
        <w:rPr>
          <w:noProof/>
        </w:rPr>
        <w:t>21</w:t>
      </w:r>
      <w:r>
        <w:rPr>
          <w:noProof/>
        </w:rPr>
        <w:fldChar w:fldCharType="end"/>
      </w:r>
    </w:p>
    <w:p w14:paraId="47A6B156" w14:textId="4FD6C109" w:rsidR="00AD6061" w:rsidRDefault="00AD6061">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_Toc133434767 \h </w:instrText>
      </w:r>
      <w:r>
        <w:rPr>
          <w:noProof/>
        </w:rPr>
      </w:r>
      <w:r>
        <w:rPr>
          <w:noProof/>
        </w:rPr>
        <w:fldChar w:fldCharType="separate"/>
      </w:r>
      <w:r>
        <w:rPr>
          <w:noProof/>
        </w:rPr>
        <w:t>22</w:t>
      </w:r>
      <w:r>
        <w:rPr>
          <w:noProof/>
        </w:rPr>
        <w:fldChar w:fldCharType="end"/>
      </w:r>
    </w:p>
    <w:p w14:paraId="60EE05BC" w14:textId="3E5FB8A1" w:rsidR="00AD6061" w:rsidRDefault="00AD6061">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_Toc133434768 \h </w:instrText>
      </w:r>
      <w:r>
        <w:rPr>
          <w:noProof/>
        </w:rPr>
      </w:r>
      <w:r>
        <w:rPr>
          <w:noProof/>
        </w:rPr>
        <w:fldChar w:fldCharType="separate"/>
      </w:r>
      <w:r>
        <w:rPr>
          <w:noProof/>
        </w:rPr>
        <w:t>22</w:t>
      </w:r>
      <w:r>
        <w:rPr>
          <w:noProof/>
        </w:rPr>
        <w:fldChar w:fldCharType="end"/>
      </w:r>
    </w:p>
    <w:p w14:paraId="265EE0CE" w14:textId="614C4FA3" w:rsidR="00AD6061" w:rsidRDefault="00AD6061">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_Toc133434769 \h </w:instrText>
      </w:r>
      <w:r>
        <w:rPr>
          <w:noProof/>
        </w:rPr>
      </w:r>
      <w:r>
        <w:rPr>
          <w:noProof/>
        </w:rPr>
        <w:fldChar w:fldCharType="separate"/>
      </w:r>
      <w:r>
        <w:rPr>
          <w:noProof/>
        </w:rPr>
        <w:t>22</w:t>
      </w:r>
      <w:r>
        <w:rPr>
          <w:noProof/>
        </w:rPr>
        <w:fldChar w:fldCharType="end"/>
      </w:r>
    </w:p>
    <w:p w14:paraId="20E2FAB5" w14:textId="38CF9856" w:rsidR="00AD6061" w:rsidRDefault="00AD6061">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_Toc133434770 \h </w:instrText>
      </w:r>
      <w:r>
        <w:rPr>
          <w:noProof/>
        </w:rPr>
      </w:r>
      <w:r>
        <w:rPr>
          <w:noProof/>
        </w:rPr>
        <w:fldChar w:fldCharType="separate"/>
      </w:r>
      <w:r>
        <w:rPr>
          <w:noProof/>
        </w:rPr>
        <w:t>22</w:t>
      </w:r>
      <w:r>
        <w:rPr>
          <w:noProof/>
        </w:rPr>
        <w:fldChar w:fldCharType="end"/>
      </w:r>
    </w:p>
    <w:p w14:paraId="3EB8AA40" w14:textId="61292095" w:rsidR="00AD6061" w:rsidRDefault="00AD6061">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_Toc133434771 \h </w:instrText>
      </w:r>
      <w:r>
        <w:rPr>
          <w:noProof/>
        </w:rPr>
      </w:r>
      <w:r>
        <w:rPr>
          <w:noProof/>
        </w:rPr>
        <w:fldChar w:fldCharType="separate"/>
      </w:r>
      <w:r>
        <w:rPr>
          <w:noProof/>
        </w:rPr>
        <w:t>22</w:t>
      </w:r>
      <w:r>
        <w:rPr>
          <w:noProof/>
        </w:rPr>
        <w:fldChar w:fldCharType="end"/>
      </w:r>
    </w:p>
    <w:p w14:paraId="4D683171" w14:textId="6CDB79A5" w:rsidR="00AD6061" w:rsidRDefault="00AD6061">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_Toc133434772 \h </w:instrText>
      </w:r>
      <w:r>
        <w:rPr>
          <w:noProof/>
        </w:rPr>
      </w:r>
      <w:r>
        <w:rPr>
          <w:noProof/>
        </w:rPr>
        <w:fldChar w:fldCharType="separate"/>
      </w:r>
      <w:r>
        <w:rPr>
          <w:noProof/>
        </w:rPr>
        <w:t>22</w:t>
      </w:r>
      <w:r>
        <w:rPr>
          <w:noProof/>
        </w:rPr>
        <w:fldChar w:fldCharType="end"/>
      </w:r>
    </w:p>
    <w:p w14:paraId="313D8DE0" w14:textId="24A50246" w:rsidR="00AD6061" w:rsidRDefault="00AD6061">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_Toc133434773 \h </w:instrText>
      </w:r>
      <w:r>
        <w:rPr>
          <w:noProof/>
        </w:rPr>
      </w:r>
      <w:r>
        <w:rPr>
          <w:noProof/>
        </w:rPr>
        <w:fldChar w:fldCharType="separate"/>
      </w:r>
      <w:r>
        <w:rPr>
          <w:noProof/>
        </w:rPr>
        <w:t>22</w:t>
      </w:r>
      <w:r>
        <w:rPr>
          <w:noProof/>
        </w:rPr>
        <w:fldChar w:fldCharType="end"/>
      </w:r>
    </w:p>
    <w:p w14:paraId="21788B57" w14:textId="0D639B13" w:rsidR="00AD6061" w:rsidRDefault="00AD6061">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_Toc133434774 \h </w:instrText>
      </w:r>
      <w:r>
        <w:rPr>
          <w:noProof/>
        </w:rPr>
      </w:r>
      <w:r>
        <w:rPr>
          <w:noProof/>
        </w:rPr>
        <w:fldChar w:fldCharType="separate"/>
      </w:r>
      <w:r>
        <w:rPr>
          <w:noProof/>
        </w:rPr>
        <w:t>22</w:t>
      </w:r>
      <w:r>
        <w:rPr>
          <w:noProof/>
        </w:rPr>
        <w:fldChar w:fldCharType="end"/>
      </w:r>
    </w:p>
    <w:p w14:paraId="28864E97" w14:textId="3AE5D40B" w:rsidR="00AD6061" w:rsidRDefault="00AD6061">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_Toc133434775 \h </w:instrText>
      </w:r>
      <w:r>
        <w:rPr>
          <w:noProof/>
        </w:rPr>
      </w:r>
      <w:r>
        <w:rPr>
          <w:noProof/>
        </w:rPr>
        <w:fldChar w:fldCharType="separate"/>
      </w:r>
      <w:r>
        <w:rPr>
          <w:noProof/>
        </w:rPr>
        <w:t>23</w:t>
      </w:r>
      <w:r>
        <w:rPr>
          <w:noProof/>
        </w:rPr>
        <w:fldChar w:fldCharType="end"/>
      </w:r>
    </w:p>
    <w:p w14:paraId="4381C35B" w14:textId="5F68E1BB" w:rsidR="00AD6061" w:rsidRDefault="00AD6061">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_Toc133434776 \h </w:instrText>
      </w:r>
      <w:r>
        <w:rPr>
          <w:noProof/>
        </w:rPr>
      </w:r>
      <w:r>
        <w:rPr>
          <w:noProof/>
        </w:rPr>
        <w:fldChar w:fldCharType="separate"/>
      </w:r>
      <w:r>
        <w:rPr>
          <w:noProof/>
        </w:rPr>
        <w:t>23</w:t>
      </w:r>
      <w:r>
        <w:rPr>
          <w:noProof/>
        </w:rPr>
        <w:fldChar w:fldCharType="end"/>
      </w:r>
    </w:p>
    <w:p w14:paraId="6430655B" w14:textId="42BA3085" w:rsidR="00AD6061" w:rsidRDefault="00AD6061">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_Toc133434777 \h </w:instrText>
      </w:r>
      <w:r>
        <w:rPr>
          <w:noProof/>
        </w:rPr>
      </w:r>
      <w:r>
        <w:rPr>
          <w:noProof/>
        </w:rPr>
        <w:fldChar w:fldCharType="separate"/>
      </w:r>
      <w:r>
        <w:rPr>
          <w:noProof/>
        </w:rPr>
        <w:t>23</w:t>
      </w:r>
      <w:r>
        <w:rPr>
          <w:noProof/>
        </w:rPr>
        <w:fldChar w:fldCharType="end"/>
      </w:r>
    </w:p>
    <w:p w14:paraId="2FAD3218" w14:textId="1E688E3C" w:rsidR="00AD6061" w:rsidRDefault="00AD6061">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_Toc133434778 \h </w:instrText>
      </w:r>
      <w:r>
        <w:rPr>
          <w:noProof/>
        </w:rPr>
      </w:r>
      <w:r>
        <w:rPr>
          <w:noProof/>
        </w:rPr>
        <w:fldChar w:fldCharType="separate"/>
      </w:r>
      <w:r>
        <w:rPr>
          <w:noProof/>
        </w:rPr>
        <w:t>23</w:t>
      </w:r>
      <w:r>
        <w:rPr>
          <w:noProof/>
        </w:rPr>
        <w:fldChar w:fldCharType="end"/>
      </w:r>
    </w:p>
    <w:p w14:paraId="22679AFD" w14:textId="32AAAE6A" w:rsidR="00AD6061" w:rsidRDefault="00AD6061">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_Toc133434779 \h </w:instrText>
      </w:r>
      <w:r>
        <w:rPr>
          <w:noProof/>
        </w:rPr>
      </w:r>
      <w:r>
        <w:rPr>
          <w:noProof/>
        </w:rPr>
        <w:fldChar w:fldCharType="separate"/>
      </w:r>
      <w:r>
        <w:rPr>
          <w:noProof/>
        </w:rPr>
        <w:t>23</w:t>
      </w:r>
      <w:r>
        <w:rPr>
          <w:noProof/>
        </w:rPr>
        <w:fldChar w:fldCharType="end"/>
      </w:r>
    </w:p>
    <w:p w14:paraId="7BB18E55" w14:textId="0EC7C083" w:rsidR="00AD6061" w:rsidRDefault="00AD6061">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_Toc133434780 \h </w:instrText>
      </w:r>
      <w:r>
        <w:rPr>
          <w:noProof/>
        </w:rPr>
      </w:r>
      <w:r>
        <w:rPr>
          <w:noProof/>
        </w:rPr>
        <w:fldChar w:fldCharType="separate"/>
      </w:r>
      <w:r>
        <w:rPr>
          <w:noProof/>
        </w:rPr>
        <w:t>24</w:t>
      </w:r>
      <w:r>
        <w:rPr>
          <w:noProof/>
        </w:rPr>
        <w:fldChar w:fldCharType="end"/>
      </w:r>
    </w:p>
    <w:p w14:paraId="65AE5C72" w14:textId="53C1F101" w:rsidR="00AD6061" w:rsidRDefault="00AD6061">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_Toc133434781 \h </w:instrText>
      </w:r>
      <w:r>
        <w:rPr>
          <w:noProof/>
        </w:rPr>
      </w:r>
      <w:r>
        <w:rPr>
          <w:noProof/>
        </w:rPr>
        <w:fldChar w:fldCharType="separate"/>
      </w:r>
      <w:r>
        <w:rPr>
          <w:noProof/>
        </w:rPr>
        <w:t>24</w:t>
      </w:r>
      <w:r>
        <w:rPr>
          <w:noProof/>
        </w:rPr>
        <w:fldChar w:fldCharType="end"/>
      </w:r>
    </w:p>
    <w:p w14:paraId="6D1D6E22" w14:textId="03303192" w:rsidR="00AD6061" w:rsidRDefault="00AD6061">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_Toc133434782 \h </w:instrText>
      </w:r>
      <w:r>
        <w:rPr>
          <w:noProof/>
        </w:rPr>
      </w:r>
      <w:r>
        <w:rPr>
          <w:noProof/>
        </w:rPr>
        <w:fldChar w:fldCharType="separate"/>
      </w:r>
      <w:r>
        <w:rPr>
          <w:noProof/>
        </w:rPr>
        <w:t>25</w:t>
      </w:r>
      <w:r>
        <w:rPr>
          <w:noProof/>
        </w:rPr>
        <w:fldChar w:fldCharType="end"/>
      </w:r>
    </w:p>
    <w:p w14:paraId="1D16FDB3" w14:textId="408BB1DA" w:rsidR="00AD6061" w:rsidRDefault="00AD6061">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_Toc133434783 \h </w:instrText>
      </w:r>
      <w:r>
        <w:rPr>
          <w:noProof/>
        </w:rPr>
      </w:r>
      <w:r>
        <w:rPr>
          <w:noProof/>
        </w:rPr>
        <w:fldChar w:fldCharType="separate"/>
      </w:r>
      <w:r>
        <w:rPr>
          <w:noProof/>
        </w:rPr>
        <w:t>25</w:t>
      </w:r>
      <w:r>
        <w:rPr>
          <w:noProof/>
        </w:rPr>
        <w:fldChar w:fldCharType="end"/>
      </w:r>
    </w:p>
    <w:p w14:paraId="160F6C82" w14:textId="0E940734" w:rsidR="00AD6061" w:rsidRDefault="00AD6061">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_Toc133434784 \h </w:instrText>
      </w:r>
      <w:r>
        <w:rPr>
          <w:noProof/>
        </w:rPr>
      </w:r>
      <w:r>
        <w:rPr>
          <w:noProof/>
        </w:rPr>
        <w:fldChar w:fldCharType="separate"/>
      </w:r>
      <w:r>
        <w:rPr>
          <w:noProof/>
        </w:rPr>
        <w:t>25</w:t>
      </w:r>
      <w:r>
        <w:rPr>
          <w:noProof/>
        </w:rPr>
        <w:fldChar w:fldCharType="end"/>
      </w:r>
    </w:p>
    <w:p w14:paraId="68C27EB5" w14:textId="310F5DF6" w:rsidR="00AD6061" w:rsidRDefault="00AD6061">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_Toc133434785 \h </w:instrText>
      </w:r>
      <w:r>
        <w:rPr>
          <w:noProof/>
        </w:rPr>
      </w:r>
      <w:r>
        <w:rPr>
          <w:noProof/>
        </w:rPr>
        <w:fldChar w:fldCharType="separate"/>
      </w:r>
      <w:r>
        <w:rPr>
          <w:noProof/>
        </w:rPr>
        <w:t>25</w:t>
      </w:r>
      <w:r>
        <w:rPr>
          <w:noProof/>
        </w:rPr>
        <w:fldChar w:fldCharType="end"/>
      </w:r>
    </w:p>
    <w:p w14:paraId="0883CA89" w14:textId="1F05F5BD" w:rsidR="00AD6061" w:rsidRDefault="00AD6061">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_Toc133434786 \h </w:instrText>
      </w:r>
      <w:r>
        <w:rPr>
          <w:noProof/>
        </w:rPr>
      </w:r>
      <w:r>
        <w:rPr>
          <w:noProof/>
        </w:rPr>
        <w:fldChar w:fldCharType="separate"/>
      </w:r>
      <w:r>
        <w:rPr>
          <w:noProof/>
        </w:rPr>
        <w:t>25</w:t>
      </w:r>
      <w:r>
        <w:rPr>
          <w:noProof/>
        </w:rPr>
        <w:fldChar w:fldCharType="end"/>
      </w:r>
    </w:p>
    <w:p w14:paraId="42FDA902" w14:textId="2567C093" w:rsidR="00AD6061" w:rsidRDefault="00AD6061">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_Toc133434787 \h </w:instrText>
      </w:r>
      <w:r>
        <w:rPr>
          <w:noProof/>
        </w:rPr>
      </w:r>
      <w:r>
        <w:rPr>
          <w:noProof/>
        </w:rPr>
        <w:fldChar w:fldCharType="separate"/>
      </w:r>
      <w:r>
        <w:rPr>
          <w:noProof/>
        </w:rPr>
        <w:t>26</w:t>
      </w:r>
      <w:r>
        <w:rPr>
          <w:noProof/>
        </w:rPr>
        <w:fldChar w:fldCharType="end"/>
      </w:r>
    </w:p>
    <w:p w14:paraId="18499742" w14:textId="6FD77A85" w:rsidR="00AD6061" w:rsidRDefault="00AD6061">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_Toc133434788 \h </w:instrText>
      </w:r>
      <w:r>
        <w:rPr>
          <w:noProof/>
        </w:rPr>
      </w:r>
      <w:r>
        <w:rPr>
          <w:noProof/>
        </w:rPr>
        <w:fldChar w:fldCharType="separate"/>
      </w:r>
      <w:r>
        <w:rPr>
          <w:noProof/>
        </w:rPr>
        <w:t>26</w:t>
      </w:r>
      <w:r>
        <w:rPr>
          <w:noProof/>
        </w:rPr>
        <w:fldChar w:fldCharType="end"/>
      </w:r>
    </w:p>
    <w:p w14:paraId="5A3C772C" w14:textId="0C2ACED5" w:rsidR="00AD6061" w:rsidRDefault="00AD6061">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_Toc133434789 \h </w:instrText>
      </w:r>
      <w:r>
        <w:rPr>
          <w:noProof/>
        </w:rPr>
      </w:r>
      <w:r>
        <w:rPr>
          <w:noProof/>
        </w:rPr>
        <w:fldChar w:fldCharType="separate"/>
      </w:r>
      <w:r>
        <w:rPr>
          <w:noProof/>
        </w:rPr>
        <w:t>26</w:t>
      </w:r>
      <w:r>
        <w:rPr>
          <w:noProof/>
        </w:rPr>
        <w:fldChar w:fldCharType="end"/>
      </w:r>
    </w:p>
    <w:p w14:paraId="5CB4B5AA" w14:textId="31F702CB" w:rsidR="00AD6061" w:rsidRDefault="00AD6061">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_Toc133434790 \h </w:instrText>
      </w:r>
      <w:r>
        <w:rPr>
          <w:noProof/>
        </w:rPr>
      </w:r>
      <w:r>
        <w:rPr>
          <w:noProof/>
        </w:rPr>
        <w:fldChar w:fldCharType="separate"/>
      </w:r>
      <w:r>
        <w:rPr>
          <w:noProof/>
        </w:rPr>
        <w:t>26</w:t>
      </w:r>
      <w:r>
        <w:rPr>
          <w:noProof/>
        </w:rPr>
        <w:fldChar w:fldCharType="end"/>
      </w:r>
    </w:p>
    <w:p w14:paraId="1BAA1D11" w14:textId="4C62677D" w:rsidR="00AD6061" w:rsidRDefault="00AD6061">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_Toc133434791 \h </w:instrText>
      </w:r>
      <w:r>
        <w:rPr>
          <w:noProof/>
        </w:rPr>
      </w:r>
      <w:r>
        <w:rPr>
          <w:noProof/>
        </w:rPr>
        <w:fldChar w:fldCharType="separate"/>
      </w:r>
      <w:r>
        <w:rPr>
          <w:noProof/>
        </w:rPr>
        <w:t>26</w:t>
      </w:r>
      <w:r>
        <w:rPr>
          <w:noProof/>
        </w:rPr>
        <w:fldChar w:fldCharType="end"/>
      </w:r>
    </w:p>
    <w:p w14:paraId="6829D4A3" w14:textId="3D73A235" w:rsidR="00AD6061" w:rsidRDefault="00AD6061">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_Toc133434792 \h </w:instrText>
      </w:r>
      <w:r>
        <w:rPr>
          <w:noProof/>
        </w:rPr>
      </w:r>
      <w:r>
        <w:rPr>
          <w:noProof/>
        </w:rPr>
        <w:fldChar w:fldCharType="separate"/>
      </w:r>
      <w:r>
        <w:rPr>
          <w:noProof/>
        </w:rPr>
        <w:t>26</w:t>
      </w:r>
      <w:r>
        <w:rPr>
          <w:noProof/>
        </w:rPr>
        <w:fldChar w:fldCharType="end"/>
      </w:r>
    </w:p>
    <w:p w14:paraId="27CF6BA6" w14:textId="07A6AE05" w:rsidR="00AD6061" w:rsidRDefault="00AD6061">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_Toc133434793 \h </w:instrText>
      </w:r>
      <w:r>
        <w:rPr>
          <w:noProof/>
        </w:rPr>
      </w:r>
      <w:r>
        <w:rPr>
          <w:noProof/>
        </w:rPr>
        <w:fldChar w:fldCharType="separate"/>
      </w:r>
      <w:r>
        <w:rPr>
          <w:noProof/>
        </w:rPr>
        <w:t>27</w:t>
      </w:r>
      <w:r>
        <w:rPr>
          <w:noProof/>
        </w:rPr>
        <w:fldChar w:fldCharType="end"/>
      </w:r>
    </w:p>
    <w:p w14:paraId="5B619180" w14:textId="1E29A934" w:rsidR="00AD6061" w:rsidRDefault="00AD6061">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_Toc133434794 \h </w:instrText>
      </w:r>
      <w:r>
        <w:rPr>
          <w:noProof/>
        </w:rPr>
      </w:r>
      <w:r>
        <w:rPr>
          <w:noProof/>
        </w:rPr>
        <w:fldChar w:fldCharType="separate"/>
      </w:r>
      <w:r>
        <w:rPr>
          <w:noProof/>
        </w:rPr>
        <w:t>27</w:t>
      </w:r>
      <w:r>
        <w:rPr>
          <w:noProof/>
        </w:rPr>
        <w:fldChar w:fldCharType="end"/>
      </w:r>
    </w:p>
    <w:p w14:paraId="4917BF4E" w14:textId="3C1371D3" w:rsidR="00AD6061" w:rsidRDefault="00AD6061">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_Toc133434795 \h </w:instrText>
      </w:r>
      <w:r>
        <w:rPr>
          <w:noProof/>
        </w:rPr>
      </w:r>
      <w:r>
        <w:rPr>
          <w:noProof/>
        </w:rPr>
        <w:fldChar w:fldCharType="separate"/>
      </w:r>
      <w:r>
        <w:rPr>
          <w:noProof/>
        </w:rPr>
        <w:t>27</w:t>
      </w:r>
      <w:r>
        <w:rPr>
          <w:noProof/>
        </w:rPr>
        <w:fldChar w:fldCharType="end"/>
      </w:r>
    </w:p>
    <w:p w14:paraId="2F12EB14" w14:textId="58536076" w:rsidR="00AD6061" w:rsidRDefault="00AD6061">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_Toc133434796 \h </w:instrText>
      </w:r>
      <w:r>
        <w:rPr>
          <w:noProof/>
        </w:rPr>
      </w:r>
      <w:r>
        <w:rPr>
          <w:noProof/>
        </w:rPr>
        <w:fldChar w:fldCharType="separate"/>
      </w:r>
      <w:r>
        <w:rPr>
          <w:noProof/>
        </w:rPr>
        <w:t>27</w:t>
      </w:r>
      <w:r>
        <w:rPr>
          <w:noProof/>
        </w:rPr>
        <w:fldChar w:fldCharType="end"/>
      </w:r>
    </w:p>
    <w:p w14:paraId="03D12CA5" w14:textId="57893B3A" w:rsidR="00AD6061" w:rsidRDefault="00AD6061">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_Toc133434797 \h </w:instrText>
      </w:r>
      <w:r>
        <w:rPr>
          <w:noProof/>
        </w:rPr>
      </w:r>
      <w:r>
        <w:rPr>
          <w:noProof/>
        </w:rPr>
        <w:fldChar w:fldCharType="separate"/>
      </w:r>
      <w:r>
        <w:rPr>
          <w:noProof/>
        </w:rPr>
        <w:t>27</w:t>
      </w:r>
      <w:r>
        <w:rPr>
          <w:noProof/>
        </w:rPr>
        <w:fldChar w:fldCharType="end"/>
      </w:r>
    </w:p>
    <w:p w14:paraId="0AAA6945" w14:textId="311D18F1" w:rsidR="00AD6061" w:rsidRDefault="00AD6061">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_Toc133434798 \h </w:instrText>
      </w:r>
      <w:r>
        <w:rPr>
          <w:noProof/>
        </w:rPr>
      </w:r>
      <w:r>
        <w:rPr>
          <w:noProof/>
        </w:rPr>
        <w:fldChar w:fldCharType="separate"/>
      </w:r>
      <w:r>
        <w:rPr>
          <w:noProof/>
        </w:rPr>
        <w:t>27</w:t>
      </w:r>
      <w:r>
        <w:rPr>
          <w:noProof/>
        </w:rPr>
        <w:fldChar w:fldCharType="end"/>
      </w:r>
    </w:p>
    <w:p w14:paraId="46953FCD" w14:textId="4C3784F6" w:rsidR="00AD6061" w:rsidRDefault="00AD6061">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_Toc133434799 \h </w:instrText>
      </w:r>
      <w:r>
        <w:rPr>
          <w:noProof/>
        </w:rPr>
      </w:r>
      <w:r>
        <w:rPr>
          <w:noProof/>
        </w:rPr>
        <w:fldChar w:fldCharType="separate"/>
      </w:r>
      <w:r>
        <w:rPr>
          <w:noProof/>
        </w:rPr>
        <w:t>28</w:t>
      </w:r>
      <w:r>
        <w:rPr>
          <w:noProof/>
        </w:rPr>
        <w:fldChar w:fldCharType="end"/>
      </w:r>
    </w:p>
    <w:p w14:paraId="66BD7D1A" w14:textId="6ABDB657" w:rsidR="00AD6061" w:rsidRDefault="00AD6061">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_Toc133434800 \h </w:instrText>
      </w:r>
      <w:r>
        <w:rPr>
          <w:noProof/>
        </w:rPr>
      </w:r>
      <w:r>
        <w:rPr>
          <w:noProof/>
        </w:rPr>
        <w:fldChar w:fldCharType="separate"/>
      </w:r>
      <w:r>
        <w:rPr>
          <w:noProof/>
        </w:rPr>
        <w:t>28</w:t>
      </w:r>
      <w:r>
        <w:rPr>
          <w:noProof/>
        </w:rPr>
        <w:fldChar w:fldCharType="end"/>
      </w:r>
    </w:p>
    <w:p w14:paraId="0E75424A" w14:textId="4E103790" w:rsidR="00AD6061" w:rsidRDefault="00AD6061">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_Toc133434801 \h </w:instrText>
      </w:r>
      <w:r>
        <w:rPr>
          <w:noProof/>
        </w:rPr>
      </w:r>
      <w:r>
        <w:rPr>
          <w:noProof/>
        </w:rPr>
        <w:fldChar w:fldCharType="separate"/>
      </w:r>
      <w:r>
        <w:rPr>
          <w:noProof/>
        </w:rPr>
        <w:t>28</w:t>
      </w:r>
      <w:r>
        <w:rPr>
          <w:noProof/>
        </w:rPr>
        <w:fldChar w:fldCharType="end"/>
      </w:r>
    </w:p>
    <w:p w14:paraId="437CBD51" w14:textId="6B7C1151" w:rsidR="00AD6061" w:rsidRDefault="00AD6061">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_Toc133434802 \h </w:instrText>
      </w:r>
      <w:r>
        <w:rPr>
          <w:noProof/>
        </w:rPr>
      </w:r>
      <w:r>
        <w:rPr>
          <w:noProof/>
        </w:rPr>
        <w:fldChar w:fldCharType="separate"/>
      </w:r>
      <w:r>
        <w:rPr>
          <w:noProof/>
        </w:rPr>
        <w:t>29</w:t>
      </w:r>
      <w:r>
        <w:rPr>
          <w:noProof/>
        </w:rPr>
        <w:fldChar w:fldCharType="end"/>
      </w:r>
    </w:p>
    <w:p w14:paraId="23779B41" w14:textId="78281449" w:rsidR="00AD6061" w:rsidRDefault="00AD6061">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_Toc133434803 \h </w:instrText>
      </w:r>
      <w:r>
        <w:rPr>
          <w:noProof/>
        </w:rPr>
      </w:r>
      <w:r>
        <w:rPr>
          <w:noProof/>
        </w:rPr>
        <w:fldChar w:fldCharType="separate"/>
      </w:r>
      <w:r>
        <w:rPr>
          <w:noProof/>
        </w:rPr>
        <w:t>29</w:t>
      </w:r>
      <w:r>
        <w:rPr>
          <w:noProof/>
        </w:rPr>
        <w:fldChar w:fldCharType="end"/>
      </w:r>
    </w:p>
    <w:p w14:paraId="3E8BC363" w14:textId="2FEF6E06" w:rsidR="00AD6061" w:rsidRDefault="00AD6061">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_Toc133434804 \h </w:instrText>
      </w:r>
      <w:r>
        <w:rPr>
          <w:noProof/>
        </w:rPr>
      </w:r>
      <w:r>
        <w:rPr>
          <w:noProof/>
        </w:rPr>
        <w:fldChar w:fldCharType="separate"/>
      </w:r>
      <w:r>
        <w:rPr>
          <w:noProof/>
        </w:rPr>
        <w:t>29</w:t>
      </w:r>
      <w:r>
        <w:rPr>
          <w:noProof/>
        </w:rPr>
        <w:fldChar w:fldCharType="end"/>
      </w:r>
    </w:p>
    <w:p w14:paraId="12D37E57" w14:textId="1F54FDED" w:rsidR="00AD6061" w:rsidRDefault="00AD6061">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_Toc133434805 \h </w:instrText>
      </w:r>
      <w:r>
        <w:rPr>
          <w:noProof/>
        </w:rPr>
      </w:r>
      <w:r>
        <w:rPr>
          <w:noProof/>
        </w:rPr>
        <w:fldChar w:fldCharType="separate"/>
      </w:r>
      <w:r>
        <w:rPr>
          <w:noProof/>
        </w:rPr>
        <w:t>30</w:t>
      </w:r>
      <w:r>
        <w:rPr>
          <w:noProof/>
        </w:rPr>
        <w:fldChar w:fldCharType="end"/>
      </w:r>
    </w:p>
    <w:p w14:paraId="56A28D1F" w14:textId="4029EAC4" w:rsidR="00AD6061" w:rsidRDefault="00AD6061">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_Toc133434806 \h </w:instrText>
      </w:r>
      <w:r>
        <w:rPr>
          <w:noProof/>
        </w:rPr>
      </w:r>
      <w:r>
        <w:rPr>
          <w:noProof/>
        </w:rPr>
        <w:fldChar w:fldCharType="separate"/>
      </w:r>
      <w:r>
        <w:rPr>
          <w:noProof/>
        </w:rPr>
        <w:t>30</w:t>
      </w:r>
      <w:r>
        <w:rPr>
          <w:noProof/>
        </w:rPr>
        <w:fldChar w:fldCharType="end"/>
      </w:r>
    </w:p>
    <w:p w14:paraId="350CBCF9" w14:textId="27BE73CC" w:rsidR="00AD6061" w:rsidRDefault="00AD6061">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_Toc133434807 \h </w:instrText>
      </w:r>
      <w:r>
        <w:rPr>
          <w:noProof/>
        </w:rPr>
      </w:r>
      <w:r>
        <w:rPr>
          <w:noProof/>
        </w:rPr>
        <w:fldChar w:fldCharType="separate"/>
      </w:r>
      <w:r>
        <w:rPr>
          <w:noProof/>
        </w:rPr>
        <w:t>30</w:t>
      </w:r>
      <w:r>
        <w:rPr>
          <w:noProof/>
        </w:rPr>
        <w:fldChar w:fldCharType="end"/>
      </w:r>
    </w:p>
    <w:p w14:paraId="44BA66B6" w14:textId="23624D1B" w:rsidR="00AD6061" w:rsidRDefault="00AD6061">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_Toc133434808 \h </w:instrText>
      </w:r>
      <w:r>
        <w:rPr>
          <w:noProof/>
        </w:rPr>
      </w:r>
      <w:r>
        <w:rPr>
          <w:noProof/>
        </w:rPr>
        <w:fldChar w:fldCharType="separate"/>
      </w:r>
      <w:r>
        <w:rPr>
          <w:noProof/>
        </w:rPr>
        <w:t>30</w:t>
      </w:r>
      <w:r>
        <w:rPr>
          <w:noProof/>
        </w:rPr>
        <w:fldChar w:fldCharType="end"/>
      </w:r>
    </w:p>
    <w:p w14:paraId="3E032E2E" w14:textId="366F8858" w:rsidR="00AD6061" w:rsidRDefault="00AD6061">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_Toc133434809 \h </w:instrText>
      </w:r>
      <w:r>
        <w:rPr>
          <w:noProof/>
        </w:rPr>
      </w:r>
      <w:r>
        <w:rPr>
          <w:noProof/>
        </w:rPr>
        <w:fldChar w:fldCharType="separate"/>
      </w:r>
      <w:r>
        <w:rPr>
          <w:noProof/>
        </w:rPr>
        <w:t>30</w:t>
      </w:r>
      <w:r>
        <w:rPr>
          <w:noProof/>
        </w:rPr>
        <w:fldChar w:fldCharType="end"/>
      </w:r>
    </w:p>
    <w:p w14:paraId="1B0F814A" w14:textId="67BC400E" w:rsidR="00AD6061" w:rsidRDefault="00AD6061">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_Toc133434810 \h </w:instrText>
      </w:r>
      <w:r>
        <w:rPr>
          <w:noProof/>
        </w:rPr>
      </w:r>
      <w:r>
        <w:rPr>
          <w:noProof/>
        </w:rPr>
        <w:fldChar w:fldCharType="separate"/>
      </w:r>
      <w:r>
        <w:rPr>
          <w:noProof/>
        </w:rPr>
        <w:t>30</w:t>
      </w:r>
      <w:r>
        <w:rPr>
          <w:noProof/>
        </w:rPr>
        <w:fldChar w:fldCharType="end"/>
      </w:r>
    </w:p>
    <w:p w14:paraId="3CDFC0E9" w14:textId="325BC434" w:rsidR="00AD6061" w:rsidRDefault="00AD6061">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_Toc133434811 \h </w:instrText>
      </w:r>
      <w:r>
        <w:rPr>
          <w:noProof/>
        </w:rPr>
      </w:r>
      <w:r>
        <w:rPr>
          <w:noProof/>
        </w:rPr>
        <w:fldChar w:fldCharType="separate"/>
      </w:r>
      <w:r>
        <w:rPr>
          <w:noProof/>
        </w:rPr>
        <w:t>31</w:t>
      </w:r>
      <w:r>
        <w:rPr>
          <w:noProof/>
        </w:rPr>
        <w:fldChar w:fldCharType="end"/>
      </w:r>
    </w:p>
    <w:p w14:paraId="6EF879FE" w14:textId="7EB09CD1" w:rsidR="00AD6061" w:rsidRDefault="00AD6061">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_Toc133434812 \h </w:instrText>
      </w:r>
      <w:r>
        <w:rPr>
          <w:noProof/>
        </w:rPr>
      </w:r>
      <w:r>
        <w:rPr>
          <w:noProof/>
        </w:rPr>
        <w:fldChar w:fldCharType="separate"/>
      </w:r>
      <w:r>
        <w:rPr>
          <w:noProof/>
        </w:rPr>
        <w:t>31</w:t>
      </w:r>
      <w:r>
        <w:rPr>
          <w:noProof/>
        </w:rPr>
        <w:fldChar w:fldCharType="end"/>
      </w:r>
    </w:p>
    <w:p w14:paraId="4D6CECD3" w14:textId="02634B5E" w:rsidR="00AD6061" w:rsidRDefault="00AD6061">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_Toc133434813 \h </w:instrText>
      </w:r>
      <w:r>
        <w:rPr>
          <w:noProof/>
        </w:rPr>
      </w:r>
      <w:r>
        <w:rPr>
          <w:noProof/>
        </w:rPr>
        <w:fldChar w:fldCharType="separate"/>
      </w:r>
      <w:r>
        <w:rPr>
          <w:noProof/>
        </w:rPr>
        <w:t>31</w:t>
      </w:r>
      <w:r>
        <w:rPr>
          <w:noProof/>
        </w:rPr>
        <w:fldChar w:fldCharType="end"/>
      </w:r>
    </w:p>
    <w:p w14:paraId="66C635B0" w14:textId="75E3AC5A" w:rsidR="00AD6061" w:rsidRDefault="00AD6061">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_Toc133434814 \h </w:instrText>
      </w:r>
      <w:r>
        <w:rPr>
          <w:noProof/>
        </w:rPr>
      </w:r>
      <w:r>
        <w:rPr>
          <w:noProof/>
        </w:rPr>
        <w:fldChar w:fldCharType="separate"/>
      </w:r>
      <w:r>
        <w:rPr>
          <w:noProof/>
        </w:rPr>
        <w:t>31</w:t>
      </w:r>
      <w:r>
        <w:rPr>
          <w:noProof/>
        </w:rPr>
        <w:fldChar w:fldCharType="end"/>
      </w:r>
    </w:p>
    <w:p w14:paraId="5D069560" w14:textId="2C039BBC" w:rsidR="00AD6061" w:rsidRDefault="00AD6061">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_Toc133434815 \h </w:instrText>
      </w:r>
      <w:r>
        <w:rPr>
          <w:noProof/>
        </w:rPr>
      </w:r>
      <w:r>
        <w:rPr>
          <w:noProof/>
        </w:rPr>
        <w:fldChar w:fldCharType="separate"/>
      </w:r>
      <w:r>
        <w:rPr>
          <w:noProof/>
        </w:rPr>
        <w:t>31</w:t>
      </w:r>
      <w:r>
        <w:rPr>
          <w:noProof/>
        </w:rPr>
        <w:fldChar w:fldCharType="end"/>
      </w:r>
    </w:p>
    <w:p w14:paraId="609D680D" w14:textId="289FED57" w:rsidR="00AD6061" w:rsidRDefault="00AD6061">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_Toc133434816 \h </w:instrText>
      </w:r>
      <w:r>
        <w:rPr>
          <w:noProof/>
        </w:rPr>
      </w:r>
      <w:r>
        <w:rPr>
          <w:noProof/>
        </w:rPr>
        <w:fldChar w:fldCharType="separate"/>
      </w:r>
      <w:r>
        <w:rPr>
          <w:noProof/>
        </w:rPr>
        <w:t>31</w:t>
      </w:r>
      <w:r>
        <w:rPr>
          <w:noProof/>
        </w:rPr>
        <w:fldChar w:fldCharType="end"/>
      </w:r>
    </w:p>
    <w:p w14:paraId="11ADB54F" w14:textId="3FF76452" w:rsidR="00AD6061" w:rsidRDefault="00AD6061">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_Toc133434817 \h </w:instrText>
      </w:r>
      <w:r>
        <w:rPr>
          <w:noProof/>
        </w:rPr>
      </w:r>
      <w:r>
        <w:rPr>
          <w:noProof/>
        </w:rPr>
        <w:fldChar w:fldCharType="separate"/>
      </w:r>
      <w:r>
        <w:rPr>
          <w:noProof/>
        </w:rPr>
        <w:t>31</w:t>
      </w:r>
      <w:r>
        <w:rPr>
          <w:noProof/>
        </w:rPr>
        <w:fldChar w:fldCharType="end"/>
      </w:r>
    </w:p>
    <w:p w14:paraId="50115178" w14:textId="6768B202" w:rsidR="00AD6061" w:rsidRDefault="00AD6061">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_Toc133434818 \h </w:instrText>
      </w:r>
      <w:r>
        <w:rPr>
          <w:noProof/>
        </w:rPr>
      </w:r>
      <w:r>
        <w:rPr>
          <w:noProof/>
        </w:rPr>
        <w:fldChar w:fldCharType="separate"/>
      </w:r>
      <w:r>
        <w:rPr>
          <w:noProof/>
        </w:rPr>
        <w:t>32</w:t>
      </w:r>
      <w:r>
        <w:rPr>
          <w:noProof/>
        </w:rPr>
        <w:fldChar w:fldCharType="end"/>
      </w:r>
    </w:p>
    <w:p w14:paraId="436F4428" w14:textId="65C03C45" w:rsidR="00AD6061" w:rsidRDefault="00AD6061">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_Toc133434819 \h </w:instrText>
      </w:r>
      <w:r>
        <w:rPr>
          <w:noProof/>
        </w:rPr>
      </w:r>
      <w:r>
        <w:rPr>
          <w:noProof/>
        </w:rPr>
        <w:fldChar w:fldCharType="separate"/>
      </w:r>
      <w:r>
        <w:rPr>
          <w:noProof/>
        </w:rPr>
        <w:t>32</w:t>
      </w:r>
      <w:r>
        <w:rPr>
          <w:noProof/>
        </w:rPr>
        <w:fldChar w:fldCharType="end"/>
      </w:r>
    </w:p>
    <w:p w14:paraId="1E968B06" w14:textId="0564ACBD" w:rsidR="00AD6061" w:rsidRDefault="00AD6061">
      <w:pPr>
        <w:pStyle w:val="TOC4"/>
        <w:rPr>
          <w:rFonts w:asciiTheme="minorHAnsi" w:eastAsiaTheme="minorEastAsia" w:hAnsiTheme="minorHAnsi" w:cstheme="minorBidi"/>
          <w:noProof/>
          <w:kern w:val="2"/>
          <w:sz w:val="21"/>
          <w:szCs w:val="22"/>
          <w:lang w:val="en-US" w:eastAsia="zh-CN"/>
        </w:rPr>
      </w:pPr>
      <w:r w:rsidRPr="00B61C33">
        <w:rPr>
          <w:noProof/>
          <w:lang w:val="en-US"/>
        </w:rPr>
        <w:t>5.1.6.2</w:t>
      </w:r>
      <w:r>
        <w:rPr>
          <w:rFonts w:asciiTheme="minorHAnsi" w:eastAsiaTheme="minorEastAsia" w:hAnsiTheme="minorHAnsi" w:cstheme="minorBidi"/>
          <w:noProof/>
          <w:kern w:val="2"/>
          <w:sz w:val="21"/>
          <w:szCs w:val="22"/>
          <w:lang w:val="en-US" w:eastAsia="zh-CN"/>
        </w:rPr>
        <w:tab/>
      </w:r>
      <w:r w:rsidRPr="00B61C33">
        <w:rPr>
          <w:noProof/>
          <w:lang w:val="en-US"/>
        </w:rPr>
        <w:t>Structured data types</w:t>
      </w:r>
      <w:r>
        <w:rPr>
          <w:noProof/>
        </w:rPr>
        <w:tab/>
      </w:r>
      <w:r>
        <w:rPr>
          <w:noProof/>
        </w:rPr>
        <w:fldChar w:fldCharType="begin"/>
      </w:r>
      <w:r>
        <w:rPr>
          <w:noProof/>
        </w:rPr>
        <w:instrText xml:space="preserve"> PAGEREF _Toc133434820 \h </w:instrText>
      </w:r>
      <w:r>
        <w:rPr>
          <w:noProof/>
        </w:rPr>
      </w:r>
      <w:r>
        <w:rPr>
          <w:noProof/>
        </w:rPr>
        <w:fldChar w:fldCharType="separate"/>
      </w:r>
      <w:r>
        <w:rPr>
          <w:noProof/>
        </w:rPr>
        <w:t>35</w:t>
      </w:r>
      <w:r>
        <w:rPr>
          <w:noProof/>
        </w:rPr>
        <w:fldChar w:fldCharType="end"/>
      </w:r>
    </w:p>
    <w:p w14:paraId="10602C84" w14:textId="71FB1AA4" w:rsidR="00AD6061" w:rsidRDefault="00AD6061">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_Toc133434821 \h </w:instrText>
      </w:r>
      <w:r>
        <w:rPr>
          <w:noProof/>
        </w:rPr>
      </w:r>
      <w:r>
        <w:rPr>
          <w:noProof/>
        </w:rPr>
        <w:fldChar w:fldCharType="separate"/>
      </w:r>
      <w:r>
        <w:rPr>
          <w:noProof/>
        </w:rPr>
        <w:t>35</w:t>
      </w:r>
      <w:r>
        <w:rPr>
          <w:noProof/>
        </w:rPr>
        <w:fldChar w:fldCharType="end"/>
      </w:r>
    </w:p>
    <w:p w14:paraId="5498746E" w14:textId="55D09C8B" w:rsidR="00AD6061" w:rsidRDefault="00AD6061">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_Toc133434822 \h </w:instrText>
      </w:r>
      <w:r>
        <w:rPr>
          <w:noProof/>
        </w:rPr>
      </w:r>
      <w:r>
        <w:rPr>
          <w:noProof/>
        </w:rPr>
        <w:fldChar w:fldCharType="separate"/>
      </w:r>
      <w:r>
        <w:rPr>
          <w:noProof/>
        </w:rPr>
        <w:t>35</w:t>
      </w:r>
      <w:r>
        <w:rPr>
          <w:noProof/>
        </w:rPr>
        <w:fldChar w:fldCharType="end"/>
      </w:r>
    </w:p>
    <w:p w14:paraId="77B78DCE" w14:textId="784B3044" w:rsidR="00AD6061" w:rsidRDefault="00AD6061">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_Toc133434823 \h </w:instrText>
      </w:r>
      <w:r>
        <w:rPr>
          <w:noProof/>
        </w:rPr>
      </w:r>
      <w:r>
        <w:rPr>
          <w:noProof/>
        </w:rPr>
        <w:fldChar w:fldCharType="separate"/>
      </w:r>
      <w:r>
        <w:rPr>
          <w:noProof/>
        </w:rPr>
        <w:t>36</w:t>
      </w:r>
      <w:r>
        <w:rPr>
          <w:noProof/>
        </w:rPr>
        <w:fldChar w:fldCharType="end"/>
      </w:r>
    </w:p>
    <w:p w14:paraId="57C7FC9D" w14:textId="1B61ED70" w:rsidR="00AD6061" w:rsidRDefault="00AD6061">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_Toc133434824 \h </w:instrText>
      </w:r>
      <w:r>
        <w:rPr>
          <w:noProof/>
        </w:rPr>
      </w:r>
      <w:r>
        <w:rPr>
          <w:noProof/>
        </w:rPr>
        <w:fldChar w:fldCharType="separate"/>
      </w:r>
      <w:r>
        <w:rPr>
          <w:noProof/>
        </w:rPr>
        <w:t>37</w:t>
      </w:r>
      <w:r>
        <w:rPr>
          <w:noProof/>
        </w:rPr>
        <w:fldChar w:fldCharType="end"/>
      </w:r>
    </w:p>
    <w:p w14:paraId="2E32F8B7" w14:textId="0FDFD346" w:rsidR="00AD6061" w:rsidRDefault="00AD6061">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_Toc133434825 \h </w:instrText>
      </w:r>
      <w:r>
        <w:rPr>
          <w:noProof/>
        </w:rPr>
      </w:r>
      <w:r>
        <w:rPr>
          <w:noProof/>
        </w:rPr>
        <w:fldChar w:fldCharType="separate"/>
      </w:r>
      <w:r>
        <w:rPr>
          <w:noProof/>
        </w:rPr>
        <w:t>38</w:t>
      </w:r>
      <w:r>
        <w:rPr>
          <w:noProof/>
        </w:rPr>
        <w:fldChar w:fldCharType="end"/>
      </w:r>
    </w:p>
    <w:p w14:paraId="747C4A9C" w14:textId="44C0C517" w:rsidR="00AD6061" w:rsidRDefault="00AD6061">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_Toc133434826 \h </w:instrText>
      </w:r>
      <w:r>
        <w:rPr>
          <w:noProof/>
        </w:rPr>
      </w:r>
      <w:r>
        <w:rPr>
          <w:noProof/>
        </w:rPr>
        <w:fldChar w:fldCharType="separate"/>
      </w:r>
      <w:r>
        <w:rPr>
          <w:noProof/>
        </w:rPr>
        <w:t>38</w:t>
      </w:r>
      <w:r>
        <w:rPr>
          <w:noProof/>
        </w:rPr>
        <w:fldChar w:fldCharType="end"/>
      </w:r>
    </w:p>
    <w:p w14:paraId="5F474379" w14:textId="3B8AE568" w:rsidR="00AD6061" w:rsidRDefault="00AD6061">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_Toc133434827 \h </w:instrText>
      </w:r>
      <w:r>
        <w:rPr>
          <w:noProof/>
        </w:rPr>
      </w:r>
      <w:r>
        <w:rPr>
          <w:noProof/>
        </w:rPr>
        <w:fldChar w:fldCharType="separate"/>
      </w:r>
      <w:r>
        <w:rPr>
          <w:noProof/>
        </w:rPr>
        <w:t>39</w:t>
      </w:r>
      <w:r>
        <w:rPr>
          <w:noProof/>
        </w:rPr>
        <w:fldChar w:fldCharType="end"/>
      </w:r>
    </w:p>
    <w:p w14:paraId="4BF45C16" w14:textId="6DF52AFD" w:rsidR="00AD6061" w:rsidRDefault="00AD6061">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_Toc133434828 \h </w:instrText>
      </w:r>
      <w:r>
        <w:rPr>
          <w:noProof/>
        </w:rPr>
      </w:r>
      <w:r>
        <w:rPr>
          <w:noProof/>
        </w:rPr>
        <w:fldChar w:fldCharType="separate"/>
      </w:r>
      <w:r>
        <w:rPr>
          <w:noProof/>
        </w:rPr>
        <w:t>39</w:t>
      </w:r>
      <w:r>
        <w:rPr>
          <w:noProof/>
        </w:rPr>
        <w:fldChar w:fldCharType="end"/>
      </w:r>
    </w:p>
    <w:p w14:paraId="787D9DBE" w14:textId="23D39AD1" w:rsidR="00AD6061" w:rsidRDefault="00AD6061">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_Toc133434829 \h </w:instrText>
      </w:r>
      <w:r>
        <w:rPr>
          <w:noProof/>
        </w:rPr>
      </w:r>
      <w:r>
        <w:rPr>
          <w:noProof/>
        </w:rPr>
        <w:fldChar w:fldCharType="separate"/>
      </w:r>
      <w:r>
        <w:rPr>
          <w:noProof/>
        </w:rPr>
        <w:t>40</w:t>
      </w:r>
      <w:r>
        <w:rPr>
          <w:noProof/>
        </w:rPr>
        <w:fldChar w:fldCharType="end"/>
      </w:r>
    </w:p>
    <w:p w14:paraId="0619757E" w14:textId="489D8E5D" w:rsidR="00AD6061" w:rsidRDefault="00AD6061">
      <w:pPr>
        <w:pStyle w:val="TOC4"/>
        <w:rPr>
          <w:rFonts w:asciiTheme="minorHAnsi" w:eastAsiaTheme="minorEastAsia" w:hAnsiTheme="minorHAnsi" w:cstheme="minorBidi"/>
          <w:noProof/>
          <w:kern w:val="2"/>
          <w:sz w:val="21"/>
          <w:szCs w:val="22"/>
          <w:lang w:val="en-US" w:eastAsia="zh-CN"/>
        </w:rPr>
      </w:pPr>
      <w:r w:rsidRPr="00B61C33">
        <w:rPr>
          <w:noProof/>
          <w:lang w:val="en-US"/>
        </w:rPr>
        <w:t>5.1.6.3</w:t>
      </w:r>
      <w:r>
        <w:rPr>
          <w:rFonts w:asciiTheme="minorHAnsi" w:eastAsiaTheme="minorEastAsia" w:hAnsiTheme="minorHAnsi" w:cstheme="minorBidi"/>
          <w:noProof/>
          <w:kern w:val="2"/>
          <w:sz w:val="21"/>
          <w:szCs w:val="22"/>
          <w:lang w:val="en-US" w:eastAsia="zh-CN"/>
        </w:rPr>
        <w:tab/>
      </w:r>
      <w:r w:rsidRPr="00B61C33">
        <w:rPr>
          <w:noProof/>
          <w:lang w:val="en-US"/>
        </w:rPr>
        <w:t>Simple data types and enumerations</w:t>
      </w:r>
      <w:r>
        <w:rPr>
          <w:noProof/>
        </w:rPr>
        <w:tab/>
      </w:r>
      <w:r>
        <w:rPr>
          <w:noProof/>
        </w:rPr>
        <w:fldChar w:fldCharType="begin"/>
      </w:r>
      <w:r>
        <w:rPr>
          <w:noProof/>
        </w:rPr>
        <w:instrText xml:space="preserve"> PAGEREF _Toc133434830 \h </w:instrText>
      </w:r>
      <w:r>
        <w:rPr>
          <w:noProof/>
        </w:rPr>
      </w:r>
      <w:r>
        <w:rPr>
          <w:noProof/>
        </w:rPr>
        <w:fldChar w:fldCharType="separate"/>
      </w:r>
      <w:r>
        <w:rPr>
          <w:noProof/>
        </w:rPr>
        <w:t>40</w:t>
      </w:r>
      <w:r>
        <w:rPr>
          <w:noProof/>
        </w:rPr>
        <w:fldChar w:fldCharType="end"/>
      </w:r>
    </w:p>
    <w:p w14:paraId="19BD12CE" w14:textId="4585A582" w:rsidR="00AD6061" w:rsidRDefault="00AD6061">
      <w:pPr>
        <w:pStyle w:val="TOC4"/>
        <w:rPr>
          <w:rFonts w:asciiTheme="minorHAnsi" w:eastAsiaTheme="minorEastAsia" w:hAnsiTheme="minorHAnsi" w:cstheme="minorBidi"/>
          <w:noProof/>
          <w:kern w:val="2"/>
          <w:sz w:val="21"/>
          <w:szCs w:val="22"/>
          <w:lang w:val="en-US" w:eastAsia="zh-CN"/>
        </w:rPr>
      </w:pPr>
      <w:r w:rsidRPr="00B61C33">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_Toc133434831 \h </w:instrText>
      </w:r>
      <w:r>
        <w:rPr>
          <w:noProof/>
        </w:rPr>
      </w:r>
      <w:r>
        <w:rPr>
          <w:noProof/>
        </w:rPr>
        <w:fldChar w:fldCharType="separate"/>
      </w:r>
      <w:r>
        <w:rPr>
          <w:noProof/>
        </w:rPr>
        <w:t>40</w:t>
      </w:r>
      <w:r>
        <w:rPr>
          <w:noProof/>
        </w:rPr>
        <w:fldChar w:fldCharType="end"/>
      </w:r>
    </w:p>
    <w:p w14:paraId="05872CE0" w14:textId="12FFE42E" w:rsidR="00AD6061" w:rsidRDefault="00AD6061">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_Toc133434832 \h </w:instrText>
      </w:r>
      <w:r>
        <w:rPr>
          <w:noProof/>
        </w:rPr>
      </w:r>
      <w:r>
        <w:rPr>
          <w:noProof/>
        </w:rPr>
        <w:fldChar w:fldCharType="separate"/>
      </w:r>
      <w:r>
        <w:rPr>
          <w:noProof/>
        </w:rPr>
        <w:t>40</w:t>
      </w:r>
      <w:r>
        <w:rPr>
          <w:noProof/>
        </w:rPr>
        <w:fldChar w:fldCharType="end"/>
      </w:r>
    </w:p>
    <w:p w14:paraId="2DD13E28" w14:textId="04C6B44C" w:rsidR="00AD6061" w:rsidRDefault="00AD6061">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_Toc133434833 \h </w:instrText>
      </w:r>
      <w:r>
        <w:rPr>
          <w:noProof/>
        </w:rPr>
      </w:r>
      <w:r>
        <w:rPr>
          <w:noProof/>
        </w:rPr>
        <w:fldChar w:fldCharType="separate"/>
      </w:r>
      <w:r>
        <w:rPr>
          <w:noProof/>
        </w:rPr>
        <w:t>40</w:t>
      </w:r>
      <w:r>
        <w:rPr>
          <w:noProof/>
        </w:rPr>
        <w:fldChar w:fldCharType="end"/>
      </w:r>
    </w:p>
    <w:p w14:paraId="4F4A4186" w14:textId="26EFD6B3" w:rsidR="00AD6061" w:rsidRDefault="00AD6061">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_Toc133434834 \h </w:instrText>
      </w:r>
      <w:r>
        <w:rPr>
          <w:noProof/>
        </w:rPr>
      </w:r>
      <w:r>
        <w:rPr>
          <w:noProof/>
        </w:rPr>
        <w:fldChar w:fldCharType="separate"/>
      </w:r>
      <w:r>
        <w:rPr>
          <w:noProof/>
        </w:rPr>
        <w:t>40</w:t>
      </w:r>
      <w:r>
        <w:rPr>
          <w:noProof/>
        </w:rPr>
        <w:fldChar w:fldCharType="end"/>
      </w:r>
    </w:p>
    <w:p w14:paraId="6EC085F9" w14:textId="07CA7BDB" w:rsidR="00AD6061" w:rsidRDefault="00AD6061">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_Toc133434835 \h </w:instrText>
      </w:r>
      <w:r>
        <w:rPr>
          <w:noProof/>
        </w:rPr>
      </w:r>
      <w:r>
        <w:rPr>
          <w:noProof/>
        </w:rPr>
        <w:fldChar w:fldCharType="separate"/>
      </w:r>
      <w:r>
        <w:rPr>
          <w:noProof/>
        </w:rPr>
        <w:t>41</w:t>
      </w:r>
      <w:r>
        <w:rPr>
          <w:noProof/>
        </w:rPr>
        <w:fldChar w:fldCharType="end"/>
      </w:r>
    </w:p>
    <w:p w14:paraId="6AE0888E" w14:textId="25A0B369" w:rsidR="00AD6061" w:rsidRDefault="00AD6061">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_Toc133434836 \h </w:instrText>
      </w:r>
      <w:r>
        <w:rPr>
          <w:noProof/>
        </w:rPr>
      </w:r>
      <w:r>
        <w:rPr>
          <w:noProof/>
        </w:rPr>
        <w:fldChar w:fldCharType="separate"/>
      </w:r>
      <w:r>
        <w:rPr>
          <w:noProof/>
        </w:rPr>
        <w:t>41</w:t>
      </w:r>
      <w:r>
        <w:rPr>
          <w:noProof/>
        </w:rPr>
        <w:fldChar w:fldCharType="end"/>
      </w:r>
    </w:p>
    <w:p w14:paraId="42E3AD64" w14:textId="2F81AD74" w:rsidR="00AD6061" w:rsidRDefault="00AD6061">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_Toc133434837 \h </w:instrText>
      </w:r>
      <w:r>
        <w:rPr>
          <w:noProof/>
        </w:rPr>
      </w:r>
      <w:r>
        <w:rPr>
          <w:noProof/>
        </w:rPr>
        <w:fldChar w:fldCharType="separate"/>
      </w:r>
      <w:r>
        <w:rPr>
          <w:noProof/>
        </w:rPr>
        <w:t>41</w:t>
      </w:r>
      <w:r>
        <w:rPr>
          <w:noProof/>
        </w:rPr>
        <w:fldChar w:fldCharType="end"/>
      </w:r>
    </w:p>
    <w:p w14:paraId="337FAE45" w14:textId="74007590" w:rsidR="00AD6061" w:rsidRDefault="00AD6061">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_Toc133434838 \h </w:instrText>
      </w:r>
      <w:r>
        <w:rPr>
          <w:noProof/>
        </w:rPr>
      </w:r>
      <w:r>
        <w:rPr>
          <w:noProof/>
        </w:rPr>
        <w:fldChar w:fldCharType="separate"/>
      </w:r>
      <w:r>
        <w:rPr>
          <w:noProof/>
        </w:rPr>
        <w:t>42</w:t>
      </w:r>
      <w:r>
        <w:rPr>
          <w:noProof/>
        </w:rPr>
        <w:fldChar w:fldCharType="end"/>
      </w:r>
    </w:p>
    <w:p w14:paraId="444D57D8" w14:textId="1081FB9A" w:rsidR="00AD6061" w:rsidRDefault="00AD6061">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_Toc133434839 \h </w:instrText>
      </w:r>
      <w:r>
        <w:rPr>
          <w:noProof/>
        </w:rPr>
      </w:r>
      <w:r>
        <w:rPr>
          <w:noProof/>
        </w:rPr>
        <w:fldChar w:fldCharType="separate"/>
      </w:r>
      <w:r>
        <w:rPr>
          <w:noProof/>
        </w:rPr>
        <w:t>42</w:t>
      </w:r>
      <w:r>
        <w:rPr>
          <w:noProof/>
        </w:rPr>
        <w:fldChar w:fldCharType="end"/>
      </w:r>
    </w:p>
    <w:p w14:paraId="662FDDF2" w14:textId="26CE4D03" w:rsidR="00AD6061" w:rsidRDefault="00AD6061">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_Toc133434840 \h </w:instrText>
      </w:r>
      <w:r>
        <w:rPr>
          <w:noProof/>
        </w:rPr>
      </w:r>
      <w:r>
        <w:rPr>
          <w:noProof/>
        </w:rPr>
        <w:fldChar w:fldCharType="separate"/>
      </w:r>
      <w:r>
        <w:rPr>
          <w:noProof/>
        </w:rPr>
        <w:t>42</w:t>
      </w:r>
      <w:r>
        <w:rPr>
          <w:noProof/>
        </w:rPr>
        <w:fldChar w:fldCharType="end"/>
      </w:r>
    </w:p>
    <w:p w14:paraId="55627D01" w14:textId="4882EE4B" w:rsidR="00AD6061" w:rsidRDefault="00AD6061">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_Toc133434841 \h </w:instrText>
      </w:r>
      <w:r>
        <w:rPr>
          <w:noProof/>
        </w:rPr>
      </w:r>
      <w:r>
        <w:rPr>
          <w:noProof/>
        </w:rPr>
        <w:fldChar w:fldCharType="separate"/>
      </w:r>
      <w:r>
        <w:rPr>
          <w:noProof/>
        </w:rPr>
        <w:t>52</w:t>
      </w:r>
      <w:r>
        <w:rPr>
          <w:noProof/>
        </w:rPr>
        <w:fldChar w:fldCharType="end"/>
      </w:r>
    </w:p>
    <w:p w14:paraId="15FB20EE" w14:textId="12B1C735" w:rsidR="00E9750A" w:rsidRDefault="00AD6061">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29284673"/>
      <w:bookmarkStart w:id="28" w:name="_Toc13343472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B51FD0" w14:textId="77777777" w:rsidR="00E9750A" w:rsidRDefault="00A16F12">
      <w:r>
        <w:t xml:space="preserve">This Technical </w:t>
      </w:r>
      <w:bookmarkStart w:id="29" w:name="spectype3"/>
      <w:r>
        <w:t>Specification</w:t>
      </w:r>
      <w:bookmarkEnd w:id="2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0" w:name="introduction"/>
      <w:bookmarkStart w:id="31" w:name="_Toc72766412"/>
      <w:bookmarkStart w:id="32" w:name="_Toc72766985"/>
      <w:bookmarkStart w:id="33" w:name="_Toc120681534"/>
      <w:bookmarkStart w:id="34" w:name="_Toc94020309"/>
      <w:bookmarkStart w:id="35" w:name="_Toc89426524"/>
      <w:bookmarkStart w:id="36" w:name="_Toc97037716"/>
      <w:bookmarkStart w:id="37" w:name="_Toc36812100"/>
      <w:bookmarkStart w:id="38" w:name="_Toc35971369"/>
      <w:bookmarkStart w:id="39" w:name="_Toc73042437"/>
      <w:bookmarkStart w:id="40" w:name="_Toc97034839"/>
      <w:bookmarkStart w:id="41" w:name="_Toc112937838"/>
      <w:bookmarkStart w:id="42" w:name="_Toc114134595"/>
      <w:bookmarkStart w:id="43" w:name="_Toc100939925"/>
      <w:bookmarkStart w:id="44" w:name="_Toc81242781"/>
      <w:bookmarkStart w:id="45" w:name="_Toc104546791"/>
      <w:bookmarkStart w:id="46" w:name="_Toc129284674"/>
      <w:bookmarkStart w:id="47" w:name="_Toc133434721"/>
      <w:bookmarkEnd w:id="30"/>
      <w:r>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48" w:name="_Toc112937839"/>
      <w:bookmarkStart w:id="49" w:name="_Toc81242782"/>
      <w:bookmarkStart w:id="50" w:name="_Toc104546792"/>
      <w:bookmarkStart w:id="51" w:name="_Toc120681535"/>
      <w:bookmarkStart w:id="52" w:name="_Toc94020310"/>
      <w:bookmarkStart w:id="53" w:name="_Toc114134596"/>
      <w:bookmarkStart w:id="54" w:name="_Toc72766986"/>
      <w:bookmarkStart w:id="55" w:name="_Toc510696578"/>
      <w:bookmarkStart w:id="56" w:name="_Toc89426525"/>
      <w:bookmarkStart w:id="57" w:name="_Toc36812101"/>
      <w:bookmarkStart w:id="58" w:name="_Toc97037717"/>
      <w:bookmarkStart w:id="59" w:name="_Toc72766413"/>
      <w:bookmarkStart w:id="60" w:name="_Toc73042438"/>
      <w:bookmarkStart w:id="61" w:name="_Toc35971370"/>
      <w:bookmarkStart w:id="62" w:name="_Toc97034840"/>
      <w:bookmarkStart w:id="63" w:name="_Toc100939926"/>
      <w:bookmarkStart w:id="64" w:name="_Toc129284675"/>
      <w:bookmarkStart w:id="65" w:name="_Toc133434722"/>
      <w:r>
        <w:lastRenderedPageBreak/>
        <w:t>1</w:t>
      </w:r>
      <w:r>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6" w:name="_Toc35971371"/>
      <w:bookmarkStart w:id="67" w:name="_Toc36812102"/>
      <w:bookmarkStart w:id="68" w:name="_Toc72766414"/>
      <w:bookmarkStart w:id="69" w:name="_Toc510696579"/>
      <w:bookmarkStart w:id="70" w:name="_Toc72766987"/>
      <w:bookmarkStart w:id="71" w:name="_Toc94020311"/>
      <w:bookmarkStart w:id="72" w:name="_Toc73042439"/>
      <w:bookmarkStart w:id="73" w:name="_Toc81242783"/>
      <w:bookmarkStart w:id="74" w:name="_Toc97034841"/>
      <w:bookmarkStart w:id="75" w:name="_Toc120681536"/>
      <w:bookmarkStart w:id="76" w:name="_Toc89426526"/>
      <w:bookmarkStart w:id="77" w:name="_Toc114134597"/>
      <w:bookmarkStart w:id="78" w:name="_Toc112937840"/>
      <w:bookmarkStart w:id="79" w:name="_Toc97037718"/>
      <w:bookmarkStart w:id="80" w:name="_Toc100939927"/>
      <w:bookmarkStart w:id="81" w:name="_Toc104546793"/>
      <w:bookmarkStart w:id="82" w:name="_Toc129284676"/>
      <w:bookmarkStart w:id="83" w:name="_Toc133434723"/>
      <w:r>
        <w:t>2</w:t>
      </w:r>
      <w:r>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4" w:name="OLE_LINK1"/>
      <w:bookmarkStart w:id="85" w:name="OLE_LINK4"/>
      <w:bookmarkStart w:id="86" w:name="OLE_LINK2"/>
      <w:bookmarkStart w:id="8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bookmarkEnd w:id="85"/>
    <w:bookmarkEnd w:id="86"/>
    <w:bookmarkEnd w:id="8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88" w:name="_Hlk494379671"/>
      <w:r>
        <w:t>Session Management Event Exposure</w:t>
      </w:r>
      <w:bookmarkEnd w:id="8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89" w:name="_Toc97034842"/>
      <w:bookmarkStart w:id="90" w:name="_Toc120681537"/>
      <w:bookmarkStart w:id="91" w:name="_Toc36812103"/>
      <w:bookmarkStart w:id="92" w:name="_Toc72766988"/>
      <w:bookmarkStart w:id="93" w:name="_Toc72766415"/>
      <w:bookmarkStart w:id="94" w:name="_Toc104546794"/>
      <w:bookmarkStart w:id="95" w:name="_Toc100939928"/>
      <w:bookmarkStart w:id="96" w:name="_Toc73042440"/>
      <w:bookmarkStart w:id="97" w:name="_Toc97037719"/>
      <w:bookmarkStart w:id="98" w:name="_Toc89426527"/>
      <w:bookmarkStart w:id="99" w:name="_Toc114134598"/>
      <w:bookmarkStart w:id="100" w:name="_Toc94020312"/>
      <w:bookmarkStart w:id="101" w:name="_Toc35971372"/>
      <w:bookmarkStart w:id="102" w:name="_Toc510696580"/>
      <w:bookmarkStart w:id="103" w:name="_Toc81242784"/>
      <w:bookmarkStart w:id="104" w:name="_Toc112937841"/>
      <w:bookmarkStart w:id="105" w:name="_Toc129284677"/>
      <w:r>
        <w:rPr>
          <w:lang w:eastAsia="zh-CN"/>
        </w:rPr>
        <w:t>[25]</w:t>
      </w:r>
      <w:r>
        <w:rPr>
          <w:lang w:eastAsia="zh-CN"/>
        </w:rPr>
        <w:tab/>
        <w:t>3GPP TS 29.536: "5G System; Network Slice Admission Control Services; Stage 3".</w:t>
      </w:r>
    </w:p>
    <w:p w14:paraId="768488BD" w14:textId="77777777" w:rsidR="00C417D5" w:rsidRDefault="00C417D5" w:rsidP="00C417D5">
      <w:pPr>
        <w:keepLines/>
        <w:ind w:left="1702" w:hanging="1418"/>
      </w:pPr>
      <w:r>
        <w:rPr>
          <w:lang w:eastAsia="zh-CN"/>
        </w:rPr>
        <w:t>[26]</w:t>
      </w:r>
      <w:r>
        <w:rPr>
          <w:lang w:eastAsia="zh-CN"/>
        </w:rPr>
        <w:tab/>
      </w:r>
      <w:r>
        <w:rPr>
          <w:noProof/>
        </w:rPr>
        <w:t>3GPP TS 29.564: "5G System; User Plane Function Services; Stage 3".</w:t>
      </w:r>
    </w:p>
    <w:p w14:paraId="12FDFBC3" w14:textId="77777777" w:rsidR="00E9750A" w:rsidRDefault="00A16F12">
      <w:pPr>
        <w:pStyle w:val="1"/>
      </w:pPr>
      <w:bookmarkStart w:id="106" w:name="_Toc133434724"/>
      <w:r>
        <w:t>3</w:t>
      </w:r>
      <w:r>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4B01A31" w14:textId="77777777" w:rsidR="00E9750A" w:rsidRDefault="00A16F12">
      <w:pPr>
        <w:pStyle w:val="21"/>
      </w:pPr>
      <w:bookmarkStart w:id="107" w:name="_Toc72766416"/>
      <w:bookmarkStart w:id="108" w:name="_Toc94020313"/>
      <w:bookmarkStart w:id="109" w:name="_Toc114134599"/>
      <w:bookmarkStart w:id="110" w:name="_Toc72766989"/>
      <w:bookmarkStart w:id="111" w:name="_Toc35971373"/>
      <w:bookmarkStart w:id="112" w:name="_Toc73042441"/>
      <w:bookmarkStart w:id="113" w:name="_Toc112937842"/>
      <w:bookmarkStart w:id="114" w:name="_Toc120681538"/>
      <w:bookmarkStart w:id="115" w:name="_Toc97037720"/>
      <w:bookmarkStart w:id="116" w:name="_Toc510696581"/>
      <w:bookmarkStart w:id="117" w:name="_Toc100939929"/>
      <w:bookmarkStart w:id="118" w:name="_Toc104546795"/>
      <w:bookmarkStart w:id="119" w:name="_Toc89426528"/>
      <w:bookmarkStart w:id="120" w:name="_Toc36812104"/>
      <w:bookmarkStart w:id="121" w:name="_Toc97034843"/>
      <w:bookmarkStart w:id="122" w:name="_Toc81242785"/>
      <w:bookmarkStart w:id="123" w:name="_Toc129284678"/>
      <w:bookmarkStart w:id="124" w:name="_Toc133434725"/>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2E9A609" w14:textId="77777777" w:rsidR="00E9750A" w:rsidRDefault="00A16F12">
      <w:bookmarkStart w:id="125" w:name="_Toc35971374"/>
      <w:bookmarkStart w:id="126" w:name="_Toc510696582"/>
      <w:bookmarkStart w:id="127" w:name="_Toc97034844"/>
      <w:bookmarkStart w:id="128" w:name="_Toc94020314"/>
      <w:bookmarkStart w:id="129" w:name="_Toc81242786"/>
      <w:bookmarkStart w:id="130" w:name="_Toc72766417"/>
      <w:bookmarkStart w:id="131" w:name="_Toc72766990"/>
      <w:bookmarkStart w:id="132" w:name="_Toc100939930"/>
      <w:bookmarkStart w:id="133" w:name="_Toc104546796"/>
      <w:bookmarkStart w:id="134" w:name="_Toc97037721"/>
      <w:bookmarkStart w:id="135" w:name="_Toc112937843"/>
      <w:bookmarkStart w:id="136" w:name="_Toc73042442"/>
      <w:bookmarkStart w:id="137" w:name="_Toc36812105"/>
      <w:bookmarkStart w:id="138" w:name="_Toc114134600"/>
      <w:bookmarkStart w:id="139" w:name="_Toc89426529"/>
      <w:r>
        <w:t xml:space="preserve">For the purposes of the present document, the terms and definitions given in </w:t>
      </w:r>
      <w:bookmarkStart w:id="140" w:name="OLE_LINK6"/>
      <w:bookmarkStart w:id="141" w:name="OLE_LINK7"/>
      <w:bookmarkStart w:id="142" w:name="OLE_LINK8"/>
      <w:r>
        <w:t xml:space="preserve">3GPP </w:t>
      </w:r>
      <w:bookmarkEnd w:id="140"/>
      <w:bookmarkEnd w:id="141"/>
      <w:bookmarkEnd w:id="14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43" w:name="_Toc120681539"/>
      <w:bookmarkStart w:id="144" w:name="_Toc129284679"/>
      <w:bookmarkStart w:id="145" w:name="_Toc133434726"/>
      <w:r>
        <w:t>3.2</w:t>
      </w:r>
      <w:r>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3"/>
      <w:bookmarkEnd w:id="144"/>
      <w:bookmarkEnd w:id="14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46" w:name="_Toc112937844"/>
      <w:bookmarkStart w:id="147" w:name="_Toc104546797"/>
      <w:bookmarkStart w:id="148" w:name="_Toc100939931"/>
      <w:bookmarkStart w:id="149" w:name="_Toc81242787"/>
      <w:bookmarkStart w:id="150" w:name="_Toc36812106"/>
      <w:bookmarkStart w:id="151" w:name="_Toc114134601"/>
      <w:bookmarkStart w:id="152" w:name="_Toc89426530"/>
      <w:bookmarkStart w:id="153" w:name="_Toc94020315"/>
      <w:bookmarkStart w:id="154" w:name="_Toc97037722"/>
      <w:bookmarkStart w:id="155" w:name="_Toc73042443"/>
      <w:bookmarkStart w:id="156" w:name="_Toc35971375"/>
      <w:bookmarkStart w:id="157" w:name="_Toc510696583"/>
      <w:bookmarkStart w:id="158" w:name="_Toc97034845"/>
      <w:bookmarkStart w:id="159" w:name="_Toc120681540"/>
      <w:bookmarkStart w:id="160" w:name="_Toc72766991"/>
      <w:bookmarkStart w:id="161" w:name="_Toc72766418"/>
      <w:bookmarkStart w:id="162" w:name="_Toc129284680"/>
      <w:bookmarkStart w:id="163" w:name="_Toc133434727"/>
      <w:r>
        <w:t>3.3</w:t>
      </w:r>
      <w:r>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64" w:name="_Toc35971377"/>
      <w:bookmarkStart w:id="165" w:name="_Toc36812108"/>
      <w:bookmarkStart w:id="166" w:name="_Toc510696585"/>
      <w:bookmarkStart w:id="167" w:name="_Toc114134602"/>
      <w:bookmarkStart w:id="168" w:name="_Toc94020316"/>
      <w:bookmarkStart w:id="169" w:name="_Toc120681541"/>
      <w:bookmarkStart w:id="170" w:name="_Toc72766992"/>
      <w:bookmarkStart w:id="171" w:name="_Toc97034846"/>
      <w:bookmarkStart w:id="172" w:name="_Toc104546798"/>
      <w:bookmarkStart w:id="173" w:name="_Toc73042444"/>
      <w:bookmarkStart w:id="174" w:name="_Toc97037723"/>
      <w:bookmarkStart w:id="175" w:name="_Toc112937845"/>
      <w:bookmarkStart w:id="176" w:name="_Toc72766419"/>
      <w:bookmarkStart w:id="177" w:name="_Toc81242788"/>
      <w:bookmarkStart w:id="178" w:name="_Toc89426531"/>
      <w:bookmarkStart w:id="179" w:name="_Toc100939932"/>
      <w:bookmarkStart w:id="180" w:name="_Toc129284681"/>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81" w:name="_Toc133434728"/>
      <w:r>
        <w:lastRenderedPageBreak/>
        <w:t>4</w:t>
      </w:r>
      <w:r>
        <w:tab/>
        <w:t xml:space="preserve">Services offered by the </w:t>
      </w:r>
      <w:bookmarkEnd w:id="164"/>
      <w:bookmarkEnd w:id="165"/>
      <w:bookmarkEnd w:id="166"/>
      <w:r>
        <w:t>ADRF</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5E0619E" w14:textId="77777777" w:rsidR="00E9750A" w:rsidRDefault="00A16F12">
      <w:pPr>
        <w:pStyle w:val="21"/>
      </w:pPr>
      <w:bookmarkStart w:id="182" w:name="_Toc36812109"/>
      <w:bookmarkStart w:id="183" w:name="_Toc97034847"/>
      <w:bookmarkStart w:id="184" w:name="_Toc72766993"/>
      <w:bookmarkStart w:id="185" w:name="_Toc510696586"/>
      <w:bookmarkStart w:id="186" w:name="_Toc97037724"/>
      <w:bookmarkStart w:id="187" w:name="_Toc94020317"/>
      <w:bookmarkStart w:id="188" w:name="_Toc81242789"/>
      <w:bookmarkStart w:id="189" w:name="_Toc72766420"/>
      <w:bookmarkStart w:id="190" w:name="_Toc100939933"/>
      <w:bookmarkStart w:id="191" w:name="_Toc112937846"/>
      <w:bookmarkStart w:id="192" w:name="_Toc114134603"/>
      <w:bookmarkStart w:id="193" w:name="_Toc89426532"/>
      <w:bookmarkStart w:id="194" w:name="_Toc104546799"/>
      <w:bookmarkStart w:id="195" w:name="_Toc120681542"/>
      <w:bookmarkStart w:id="196" w:name="_Toc35971378"/>
      <w:bookmarkStart w:id="197" w:name="_Toc73042445"/>
      <w:bookmarkStart w:id="198" w:name="_Toc129284682"/>
      <w:bookmarkStart w:id="199" w:name="_Toc133434729"/>
      <w:r>
        <w:t>4.1</w:t>
      </w:r>
      <w:r>
        <w:tab/>
        <w:t>Introduction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21"/>
      </w:pPr>
      <w:bookmarkStart w:id="200" w:name="_Toc94020318"/>
      <w:bookmarkStart w:id="201" w:name="_Toc73042446"/>
      <w:bookmarkStart w:id="202" w:name="_Toc81242790"/>
      <w:bookmarkStart w:id="203" w:name="_Toc89426533"/>
      <w:bookmarkStart w:id="204" w:name="_Toc72766421"/>
      <w:bookmarkStart w:id="205" w:name="_Toc72766994"/>
      <w:bookmarkStart w:id="206" w:name="_Toc114134604"/>
      <w:bookmarkStart w:id="207" w:name="_Toc112937847"/>
      <w:bookmarkStart w:id="208" w:name="_Toc100939934"/>
      <w:bookmarkStart w:id="209" w:name="_Toc120681543"/>
      <w:bookmarkStart w:id="210" w:name="_Toc97034848"/>
      <w:bookmarkStart w:id="211" w:name="_Toc97037725"/>
      <w:bookmarkStart w:id="212" w:name="_Toc104546800"/>
      <w:bookmarkStart w:id="213" w:name="_Toc129284683"/>
      <w:bookmarkStart w:id="214" w:name="_Toc133434730"/>
      <w:r>
        <w:t>4.2</w:t>
      </w:r>
      <w:r>
        <w:tab/>
        <w:t>Nadrf_DataManagement Service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306E1D9" w14:textId="77777777" w:rsidR="00E9750A" w:rsidRDefault="00A16F12">
      <w:pPr>
        <w:pStyle w:val="31"/>
      </w:pPr>
      <w:bookmarkStart w:id="215" w:name="_Toc114134605"/>
      <w:bookmarkStart w:id="216" w:name="_Toc120681544"/>
      <w:bookmarkStart w:id="217" w:name="_Toc100939935"/>
      <w:bookmarkStart w:id="218" w:name="_Toc112937848"/>
      <w:bookmarkStart w:id="219" w:name="_Toc104546801"/>
      <w:bookmarkStart w:id="220" w:name="_Toc97037726"/>
      <w:bookmarkStart w:id="221" w:name="_Toc73042447"/>
      <w:bookmarkStart w:id="222" w:name="_Toc97034849"/>
      <w:bookmarkStart w:id="223" w:name="_Toc72766422"/>
      <w:bookmarkStart w:id="224" w:name="_Toc81242791"/>
      <w:bookmarkStart w:id="225" w:name="_Toc94020319"/>
      <w:bookmarkStart w:id="226" w:name="_Toc72766995"/>
      <w:bookmarkStart w:id="227" w:name="_Toc89426534"/>
      <w:bookmarkStart w:id="228" w:name="_Toc129284684"/>
      <w:bookmarkStart w:id="229" w:name="_Toc133434731"/>
      <w:r>
        <w:t>4.2.1</w:t>
      </w:r>
      <w:r>
        <w:tab/>
        <w:t>Service Description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A131680" w14:textId="77777777" w:rsidR="00E9750A" w:rsidRDefault="00A16F12">
      <w:pPr>
        <w:pStyle w:val="41"/>
      </w:pPr>
      <w:bookmarkStart w:id="230" w:name="_Toc50031910"/>
      <w:bookmarkStart w:id="231" w:name="_Toc51762830"/>
      <w:bookmarkStart w:id="232" w:name="_Toc94020320"/>
      <w:bookmarkStart w:id="233" w:name="_Toc81244729"/>
      <w:bookmarkStart w:id="234" w:name="_Toc120681545"/>
      <w:bookmarkStart w:id="235" w:name="_Toc100939936"/>
      <w:bookmarkStart w:id="236" w:name="_Toc36102395"/>
      <w:bookmarkStart w:id="237" w:name="_Toc34266224"/>
      <w:bookmarkStart w:id="238" w:name="_Toc97037727"/>
      <w:bookmarkStart w:id="239" w:name="_Toc114134606"/>
      <w:bookmarkStart w:id="240" w:name="_Toc43563437"/>
      <w:bookmarkStart w:id="241" w:name="_Toc89426535"/>
      <w:bookmarkStart w:id="242" w:name="_Toc73564345"/>
      <w:bookmarkStart w:id="243" w:name="_Toc56640897"/>
      <w:bookmarkStart w:id="244" w:name="_Toc112937849"/>
      <w:bookmarkStart w:id="245" w:name="_Toc97034850"/>
      <w:bookmarkStart w:id="246" w:name="_Toc45133980"/>
      <w:bookmarkStart w:id="247" w:name="_Toc66231733"/>
      <w:bookmarkStart w:id="248" w:name="_Toc68168894"/>
      <w:bookmarkStart w:id="249" w:name="_Toc59017865"/>
      <w:bookmarkStart w:id="250" w:name="_Toc28012754"/>
      <w:bookmarkStart w:id="251" w:name="_Toc70550540"/>
      <w:bookmarkStart w:id="252" w:name="_Toc104546802"/>
      <w:bookmarkStart w:id="253" w:name="_Toc129284685"/>
      <w:bookmarkStart w:id="254" w:name="_Toc133434732"/>
      <w:r>
        <w:t>4.2.</w:t>
      </w:r>
      <w:r>
        <w:rPr>
          <w:rFonts w:hint="eastAsia"/>
          <w:lang w:eastAsia="zh-CN"/>
        </w:rPr>
        <w:t>1</w:t>
      </w:r>
      <w:r>
        <w:rPr>
          <w:lang w:eastAsia="zh-CN"/>
        </w:rPr>
        <w:t>.1</w:t>
      </w:r>
      <w:r>
        <w:tab/>
      </w:r>
      <w:r>
        <w:rPr>
          <w:rFonts w:hint="eastAsia"/>
          <w:lang w:eastAsia="zh-CN"/>
        </w:rPr>
        <w:t>Overview</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77777777" w:rsidR="00E9750A" w:rsidRDefault="00A16F12">
      <w:pPr>
        <w:pStyle w:val="B1"/>
      </w:pPr>
      <w:r>
        <w:t>-</w:t>
      </w:r>
      <w:r>
        <w:tab/>
        <w:t>allows NF consumers to</w:t>
      </w:r>
      <w:r>
        <w:rPr>
          <w:lang w:eastAsia="ja-JP"/>
        </w:rPr>
        <w:t xml:space="preserve"> store data or analytics in the ADRF</w:t>
      </w:r>
      <w:r>
        <w:t xml:space="preserve">; </w:t>
      </w:r>
    </w:p>
    <w:p w14:paraId="7C360DBB" w14:textId="77777777" w:rsidR="00E9750A" w:rsidRDefault="00A16F1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255" w:name="_Toc89426536"/>
      <w:bookmarkStart w:id="256" w:name="_Toc94020321"/>
      <w:bookmarkStart w:id="257" w:name="_Toc97034851"/>
      <w:bookmarkStart w:id="258" w:name="_Toc97037728"/>
      <w:bookmarkStart w:id="259" w:name="_Toc100939937"/>
      <w:bookmarkStart w:id="260" w:name="_Toc104546803"/>
      <w:bookmarkStart w:id="261" w:name="_Toc112937850"/>
      <w:bookmarkStart w:id="262" w:name="_Toc114134607"/>
      <w:bookmarkStart w:id="263" w:name="_Toc120681546"/>
      <w:bookmarkStart w:id="264" w:name="_Toc50031911"/>
      <w:bookmarkStart w:id="265" w:name="_Toc43563438"/>
      <w:bookmarkStart w:id="266" w:name="_Toc34266225"/>
      <w:bookmarkStart w:id="267" w:name="_Toc28012755"/>
      <w:bookmarkStart w:id="268" w:name="_Toc45133981"/>
      <w:bookmarkStart w:id="269" w:name="_Toc36102396"/>
      <w:bookmarkStart w:id="270" w:name="_Toc70550541"/>
      <w:bookmarkStart w:id="271" w:name="_Toc59017866"/>
      <w:bookmarkStart w:id="272" w:name="_Toc68168895"/>
      <w:bookmarkStart w:id="273" w:name="_Toc66231734"/>
      <w:bookmarkStart w:id="274" w:name="_Toc81244730"/>
      <w:bookmarkStart w:id="275" w:name="_Toc73564346"/>
      <w:bookmarkStart w:id="276" w:name="_Toc56640898"/>
      <w:bookmarkStart w:id="277" w:name="_Toc51762831"/>
      <w:bookmarkStart w:id="278" w:name="_Toc129284686"/>
      <w:bookmarkStart w:id="279" w:name="_Toc133434733"/>
      <w:r>
        <w:t>4.2.</w:t>
      </w:r>
      <w:r>
        <w:rPr>
          <w:rFonts w:hint="eastAsia"/>
        </w:rPr>
        <w:t>1</w:t>
      </w:r>
      <w:r>
        <w:t>.2</w:t>
      </w:r>
      <w:r>
        <w:rPr>
          <w:rFonts w:hint="eastAsia"/>
        </w:rPr>
        <w:tab/>
      </w:r>
      <w:r>
        <w:t>Service Architecture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6.8pt" o:ole="">
            <v:imagedata r:id="rId12" o:title=""/>
          </v:shape>
          <o:OLEObject Type="Embed" ProgID="Visio.Drawing.15" ShapeID="_x0000_i1026" DrawAspect="Content" ObjectID="_1744047561"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8pt;height:118.8pt" o:ole="">
            <v:imagedata r:id="rId14" o:title=""/>
          </v:shape>
          <o:OLEObject Type="Embed" ProgID="Visio.Drawing.15" ShapeID="_x0000_i1027" DrawAspect="Content" ObjectID="_1744047562" r:id="rId15"/>
        </w:object>
      </w:r>
    </w:p>
    <w:p w14:paraId="5E8CC08C" w14:textId="77777777" w:rsidR="00E9750A" w:rsidRDefault="00A16F12">
      <w:pPr>
        <w:pStyle w:val="TF"/>
      </w:pPr>
      <w:r>
        <w:t xml:space="preserve">Figure 4.2.1.2-2: </w:t>
      </w:r>
      <w:bookmarkStart w:id="280" w:name="_Hlk68599672"/>
      <w:r>
        <w:t xml:space="preserve">Nadrf_DataManagement service </w:t>
      </w:r>
      <w:bookmarkEnd w:id="280"/>
      <w:r>
        <w:t>architecture, reference point representation</w:t>
      </w:r>
    </w:p>
    <w:p w14:paraId="58C3AFF9" w14:textId="77777777" w:rsidR="00E9750A" w:rsidRDefault="00A16F12">
      <w:pPr>
        <w:pStyle w:val="41"/>
        <w:rPr>
          <w:lang w:val="en-US"/>
        </w:rPr>
      </w:pPr>
      <w:bookmarkStart w:id="281" w:name="_Toc28012756"/>
      <w:bookmarkStart w:id="282" w:name="_Toc34266226"/>
      <w:bookmarkStart w:id="283" w:name="_Toc36102397"/>
      <w:bookmarkStart w:id="284" w:name="_Toc43563439"/>
      <w:bookmarkStart w:id="285" w:name="_Toc45133982"/>
      <w:bookmarkStart w:id="286" w:name="_Toc50031912"/>
      <w:bookmarkStart w:id="287" w:name="_Toc51762832"/>
      <w:bookmarkStart w:id="288" w:name="_Toc56640899"/>
      <w:bookmarkStart w:id="289" w:name="_Toc59017867"/>
      <w:bookmarkStart w:id="290" w:name="_Toc66231735"/>
      <w:bookmarkStart w:id="291" w:name="_Toc68168896"/>
      <w:bookmarkStart w:id="292" w:name="_Toc70550542"/>
      <w:bookmarkStart w:id="293" w:name="_Toc73564347"/>
      <w:bookmarkStart w:id="294" w:name="_Toc81244731"/>
      <w:bookmarkStart w:id="295" w:name="_Toc89426537"/>
      <w:bookmarkStart w:id="296" w:name="_Toc94020322"/>
      <w:bookmarkStart w:id="297" w:name="_Toc97034852"/>
      <w:bookmarkStart w:id="298" w:name="_Toc97037729"/>
      <w:bookmarkStart w:id="299" w:name="_Toc100939938"/>
      <w:bookmarkStart w:id="300" w:name="_Toc104546804"/>
      <w:bookmarkStart w:id="301" w:name="_Toc112937851"/>
      <w:bookmarkStart w:id="302" w:name="_Toc114134608"/>
      <w:bookmarkStart w:id="303" w:name="_Toc120681547"/>
      <w:bookmarkStart w:id="304" w:name="_Toc129284687"/>
      <w:bookmarkStart w:id="305" w:name="_Toc133434734"/>
      <w:r>
        <w:rPr>
          <w:lang w:val="en-US"/>
        </w:rPr>
        <w:t>4.2.</w:t>
      </w:r>
      <w:r>
        <w:rPr>
          <w:rFonts w:hint="eastAsia"/>
          <w:lang w:val="en-US" w:eastAsia="zh-CN"/>
        </w:rPr>
        <w:t>1.3</w:t>
      </w:r>
      <w:r>
        <w:rPr>
          <w:lang w:val="en-US"/>
        </w:rPr>
        <w:tab/>
        <w:t>Network Functions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642B99F" w14:textId="77777777" w:rsidR="00E9750A" w:rsidRDefault="00A16F12">
      <w:pPr>
        <w:pStyle w:val="50"/>
        <w:rPr>
          <w:lang w:eastAsia="zh-CN"/>
        </w:rPr>
      </w:pPr>
      <w:bookmarkStart w:id="306" w:name="_Toc28012757"/>
      <w:bookmarkStart w:id="307" w:name="_Toc34266227"/>
      <w:bookmarkStart w:id="308" w:name="_Toc36102398"/>
      <w:bookmarkStart w:id="309" w:name="_Toc43563440"/>
      <w:bookmarkStart w:id="310" w:name="_Toc45133983"/>
      <w:bookmarkStart w:id="311" w:name="_Toc50031913"/>
      <w:bookmarkStart w:id="312" w:name="_Toc51762833"/>
      <w:bookmarkStart w:id="313" w:name="_Toc56640900"/>
      <w:bookmarkStart w:id="314" w:name="_Toc59017868"/>
      <w:bookmarkStart w:id="315" w:name="_Toc66231736"/>
      <w:bookmarkStart w:id="316" w:name="_Toc68168897"/>
      <w:bookmarkStart w:id="317" w:name="_Toc70550543"/>
      <w:bookmarkStart w:id="318" w:name="_Toc73564348"/>
      <w:bookmarkStart w:id="319" w:name="_Toc81244732"/>
      <w:bookmarkStart w:id="320" w:name="_Toc89426538"/>
      <w:bookmarkStart w:id="321" w:name="_Toc94020323"/>
      <w:bookmarkStart w:id="322" w:name="_Toc97034853"/>
      <w:bookmarkStart w:id="323" w:name="_Toc97037730"/>
      <w:bookmarkStart w:id="324" w:name="_Toc100939939"/>
      <w:bookmarkStart w:id="325" w:name="_Toc104546805"/>
      <w:bookmarkStart w:id="326" w:name="_Toc112937852"/>
      <w:bookmarkStart w:id="327" w:name="_Toc114134609"/>
      <w:bookmarkStart w:id="328" w:name="_Toc120681548"/>
      <w:bookmarkStart w:id="329" w:name="_Toc129284688"/>
      <w:bookmarkStart w:id="330" w:name="_Toc133434735"/>
      <w:r>
        <w:t>4.2.</w:t>
      </w:r>
      <w:r>
        <w:rPr>
          <w:rFonts w:hint="eastAsia"/>
          <w:lang w:eastAsia="zh-CN"/>
        </w:rPr>
        <w:t>1.3.1</w:t>
      </w:r>
      <w:r>
        <w:tab/>
      </w:r>
      <w:bookmarkEnd w:id="306"/>
      <w:bookmarkEnd w:id="307"/>
      <w:bookmarkEnd w:id="308"/>
      <w:bookmarkEnd w:id="309"/>
      <w:bookmarkEnd w:id="310"/>
      <w:bookmarkEnd w:id="311"/>
      <w:bookmarkEnd w:id="312"/>
      <w:bookmarkEnd w:id="313"/>
      <w:bookmarkEnd w:id="314"/>
      <w:bookmarkEnd w:id="315"/>
      <w:bookmarkEnd w:id="316"/>
      <w:bookmarkEnd w:id="317"/>
      <w:bookmarkEnd w:id="318"/>
      <w:r>
        <w:t>Analytics Data Repository Function (ADRF)</w:t>
      </w:r>
      <w:bookmarkEnd w:id="319"/>
      <w:bookmarkEnd w:id="320"/>
      <w:bookmarkEnd w:id="321"/>
      <w:bookmarkEnd w:id="322"/>
      <w:bookmarkEnd w:id="323"/>
      <w:bookmarkEnd w:id="324"/>
      <w:bookmarkEnd w:id="325"/>
      <w:bookmarkEnd w:id="326"/>
      <w:bookmarkEnd w:id="327"/>
      <w:bookmarkEnd w:id="328"/>
      <w:bookmarkEnd w:id="329"/>
      <w:bookmarkEnd w:id="330"/>
    </w:p>
    <w:p w14:paraId="28D8049F" w14:textId="77777777" w:rsidR="00E9750A" w:rsidRDefault="00A16F12">
      <w:r>
        <w:t xml:space="preserve">The Analytics Data Repository Function (ADRF) provides the functionality to allow NF consumers to </w:t>
      </w:r>
      <w:r>
        <w:rPr>
          <w:lang w:eastAsia="ja-JP"/>
        </w:rPr>
        <w:t>store, retrieve, and remove data or analytics from the ADRF</w:t>
      </w:r>
      <w:r>
        <w:t>.</w:t>
      </w:r>
    </w:p>
    <w:p w14:paraId="023604E8" w14:textId="77777777" w:rsidR="00E9750A" w:rsidRDefault="00A16F12">
      <w:pPr>
        <w:pStyle w:val="50"/>
        <w:rPr>
          <w:lang w:eastAsia="zh-CN"/>
        </w:rPr>
      </w:pPr>
      <w:bookmarkStart w:id="331" w:name="_Toc28012758"/>
      <w:bookmarkStart w:id="332" w:name="_Toc34266228"/>
      <w:bookmarkStart w:id="333" w:name="_Toc36102399"/>
      <w:bookmarkStart w:id="334" w:name="_Toc43563441"/>
      <w:bookmarkStart w:id="335" w:name="_Toc45133984"/>
      <w:bookmarkStart w:id="336" w:name="_Toc50031914"/>
      <w:bookmarkStart w:id="337" w:name="_Toc51762834"/>
      <w:bookmarkStart w:id="338" w:name="_Toc56640901"/>
      <w:bookmarkStart w:id="339" w:name="_Toc59017869"/>
      <w:bookmarkStart w:id="340" w:name="_Toc66231737"/>
      <w:bookmarkStart w:id="341" w:name="_Toc68168898"/>
      <w:bookmarkStart w:id="342" w:name="_Toc70550544"/>
      <w:bookmarkStart w:id="343" w:name="_Toc73564349"/>
      <w:bookmarkStart w:id="344" w:name="_Toc81244733"/>
      <w:bookmarkStart w:id="345" w:name="_Toc89426539"/>
      <w:bookmarkStart w:id="346" w:name="_Toc94020324"/>
      <w:bookmarkStart w:id="347" w:name="_Toc97034854"/>
      <w:bookmarkStart w:id="348" w:name="_Toc97037731"/>
      <w:bookmarkStart w:id="349" w:name="_Toc100939940"/>
      <w:bookmarkStart w:id="350" w:name="_Toc104546806"/>
      <w:bookmarkStart w:id="351" w:name="_Toc112937853"/>
      <w:bookmarkStart w:id="352" w:name="_Toc114134610"/>
      <w:bookmarkStart w:id="353" w:name="_Toc120681549"/>
      <w:bookmarkStart w:id="354" w:name="_Toc129284689"/>
      <w:bookmarkStart w:id="355" w:name="_Toc133434736"/>
      <w:r>
        <w:t>4.2.</w:t>
      </w:r>
      <w:r>
        <w:rPr>
          <w:lang w:eastAsia="zh-CN"/>
        </w:rPr>
        <w:t>1.3.2</w:t>
      </w:r>
      <w:r>
        <w:tab/>
      </w:r>
      <w:r>
        <w:rPr>
          <w:lang w:eastAsia="zh-CN"/>
        </w:rPr>
        <w:t>NF Service Consumers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D66F426" w14:textId="77777777" w:rsidR="00E9750A" w:rsidRDefault="00A16F12">
      <w:r>
        <w:t>The NWDAF and DCCF:</w:t>
      </w:r>
    </w:p>
    <w:p w14:paraId="21B134AB" w14:textId="77777777" w:rsidR="00E9750A" w:rsidRDefault="00A16F12">
      <w:pPr>
        <w:pStyle w:val="B1"/>
      </w:pPr>
      <w:r>
        <w:t>-</w:t>
      </w:r>
      <w:r>
        <w:tab/>
        <w:t>supports</w:t>
      </w:r>
      <w:r>
        <w:rPr>
          <w:lang w:eastAsia="ja-JP"/>
        </w:rPr>
        <w:t xml:space="preserve"> storing data or analytics in the ADRF</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lastRenderedPageBreak/>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56" w:name="_Toc73042448"/>
      <w:bookmarkStart w:id="357" w:name="_Toc72766996"/>
      <w:bookmarkStart w:id="358" w:name="_Toc72766423"/>
      <w:bookmarkStart w:id="359" w:name="_Toc81242792"/>
      <w:bookmarkStart w:id="360" w:name="_Toc89426540"/>
      <w:bookmarkStart w:id="361" w:name="_Toc94020325"/>
      <w:bookmarkStart w:id="362" w:name="_Toc97034855"/>
      <w:bookmarkStart w:id="363" w:name="_Toc97037732"/>
      <w:bookmarkStart w:id="364" w:name="_Toc100939941"/>
      <w:bookmarkStart w:id="365" w:name="_Toc104546807"/>
      <w:bookmarkStart w:id="366" w:name="_Toc112937854"/>
      <w:bookmarkStart w:id="367" w:name="_Toc114134611"/>
      <w:bookmarkStart w:id="368" w:name="_Toc120681550"/>
      <w:bookmarkStart w:id="369" w:name="_Toc129284690"/>
      <w:bookmarkStart w:id="370" w:name="_Toc133434737"/>
      <w:r>
        <w:t>4.2.2</w:t>
      </w:r>
      <w:r>
        <w:tab/>
        <w:t>Service Operations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B0C48A1" w14:textId="77777777" w:rsidR="00E9750A" w:rsidRDefault="00A16F12">
      <w:pPr>
        <w:pStyle w:val="41"/>
      </w:pPr>
      <w:bookmarkStart w:id="371" w:name="_Toc72766424"/>
      <w:bookmarkStart w:id="372" w:name="_Toc72766997"/>
      <w:bookmarkStart w:id="373" w:name="_Toc73042449"/>
      <w:bookmarkStart w:id="374" w:name="_Toc81242793"/>
      <w:bookmarkStart w:id="375" w:name="_Toc89426541"/>
      <w:bookmarkStart w:id="376" w:name="_Toc94020326"/>
      <w:bookmarkStart w:id="377" w:name="_Toc97034856"/>
      <w:bookmarkStart w:id="378" w:name="_Toc97037733"/>
      <w:bookmarkStart w:id="379" w:name="_Toc100939942"/>
      <w:bookmarkStart w:id="380" w:name="_Toc104546808"/>
      <w:bookmarkStart w:id="381" w:name="_Toc112937855"/>
      <w:bookmarkStart w:id="382" w:name="_Toc114134612"/>
      <w:bookmarkStart w:id="383" w:name="_Toc120681551"/>
      <w:bookmarkStart w:id="384" w:name="_Toc129284691"/>
      <w:bookmarkStart w:id="385" w:name="_Toc133434738"/>
      <w:r>
        <w:t>4.2.2.1</w:t>
      </w:r>
      <w:r>
        <w:tab/>
        <w:t>Introduction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E9750A" w14:paraId="12103B6C" w14:textId="77777777">
        <w:trPr>
          <w:cantSplit/>
        </w:trPr>
        <w:tc>
          <w:tcPr>
            <w:tcW w:w="3235" w:type="dxa"/>
          </w:tcPr>
          <w:p w14:paraId="053462B3" w14:textId="77777777" w:rsidR="00E9750A" w:rsidRDefault="00A16F12">
            <w:pPr>
              <w:pStyle w:val="TAL"/>
            </w:pPr>
            <w:r>
              <w:rPr>
                <w:rFonts w:hint="eastAsia"/>
              </w:rPr>
              <w:t>Nadrf_DataManagement_RetrievalNotify</w:t>
            </w:r>
          </w:p>
        </w:tc>
        <w:tc>
          <w:tcPr>
            <w:tcW w:w="4395" w:type="dxa"/>
          </w:tcPr>
          <w:p w14:paraId="45BB13FD" w14:textId="77777777" w:rsidR="00E9750A" w:rsidRDefault="00A16F12">
            <w:pPr>
              <w:pStyle w:val="TAL"/>
            </w:pPr>
            <w:r>
              <w:t>This service operation is used by the ADRF to notify an NF</w:t>
            </w:r>
            <w:r>
              <w:rPr>
                <w:lang w:eastAsia="ja-JP"/>
              </w:rPr>
              <w:t xml:space="preserve"> with either data or analytics, or instructions to fetch the data or analytics from the ADRF.</w:t>
            </w:r>
          </w:p>
        </w:tc>
        <w:tc>
          <w:tcPr>
            <w:tcW w:w="1985" w:type="dxa"/>
          </w:tcPr>
          <w:p w14:paraId="34FABC22" w14:textId="77777777" w:rsidR="00E9750A" w:rsidRDefault="00A16F12">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386" w:name="_Toc114134613"/>
      <w:bookmarkStart w:id="387" w:name="_Toc120681552"/>
      <w:bookmarkStart w:id="388" w:name="_Toc100939943"/>
      <w:bookmarkStart w:id="389" w:name="_Toc97037734"/>
      <w:bookmarkStart w:id="390" w:name="_Toc112937856"/>
      <w:bookmarkStart w:id="391" w:name="_Toc104546809"/>
      <w:bookmarkStart w:id="392" w:name="_Toc89426542"/>
      <w:bookmarkStart w:id="393" w:name="_Toc94020327"/>
      <w:bookmarkStart w:id="394" w:name="_Toc97034857"/>
      <w:bookmarkStart w:id="395" w:name="_Toc129284692"/>
      <w:bookmarkStart w:id="396" w:name="_Toc67903508"/>
      <w:bookmarkStart w:id="397" w:name="_Toc510696592"/>
      <w:bookmarkStart w:id="398" w:name="_Toc35971384"/>
      <w:bookmarkStart w:id="399" w:name="_Toc73173215"/>
      <w:bookmarkStart w:id="400" w:name="_Toc76110434"/>
      <w:bookmarkStart w:id="401" w:name="_Toc72766425"/>
      <w:bookmarkStart w:id="402" w:name="_Toc35971399"/>
      <w:bookmarkStart w:id="403" w:name="_Toc68594633"/>
      <w:bookmarkStart w:id="404" w:name="_Toc81242794"/>
      <w:bookmarkStart w:id="405" w:name="_Toc72766998"/>
      <w:bookmarkStart w:id="406" w:name="_Toc73042450"/>
      <w:bookmarkStart w:id="407" w:name="_Toc510696608"/>
      <w:bookmarkStart w:id="408" w:name="_Toc133434739"/>
      <w:r>
        <w:t>4.2.2.2</w:t>
      </w:r>
      <w:r>
        <w:tab/>
        <w:t>Nadrf_DataManagement_StorageRequest service operation</w:t>
      </w:r>
      <w:bookmarkEnd w:id="386"/>
      <w:bookmarkEnd w:id="387"/>
      <w:bookmarkEnd w:id="388"/>
      <w:bookmarkEnd w:id="389"/>
      <w:bookmarkEnd w:id="390"/>
      <w:bookmarkEnd w:id="391"/>
      <w:bookmarkEnd w:id="392"/>
      <w:bookmarkEnd w:id="393"/>
      <w:bookmarkEnd w:id="394"/>
      <w:bookmarkEnd w:id="395"/>
      <w:bookmarkEnd w:id="408"/>
    </w:p>
    <w:p w14:paraId="6245225D" w14:textId="77777777" w:rsidR="00E9750A" w:rsidRDefault="00A16F12">
      <w:pPr>
        <w:pStyle w:val="50"/>
      </w:pPr>
      <w:bookmarkStart w:id="409" w:name="_Toc97034858"/>
      <w:bookmarkStart w:id="410" w:name="_Toc97037735"/>
      <w:bookmarkStart w:id="411" w:name="_Toc104546810"/>
      <w:bookmarkStart w:id="412" w:name="_Toc112937857"/>
      <w:bookmarkStart w:id="413" w:name="_Toc94020328"/>
      <w:bookmarkStart w:id="414" w:name="_Toc100939944"/>
      <w:bookmarkStart w:id="415" w:name="_Toc120681553"/>
      <w:bookmarkStart w:id="416" w:name="_Toc114134614"/>
      <w:bookmarkStart w:id="417" w:name="_Toc89426543"/>
      <w:bookmarkStart w:id="418" w:name="_Toc129284693"/>
      <w:bookmarkStart w:id="419" w:name="_Toc133434740"/>
      <w:r>
        <w:t>4.2.2.2.1</w:t>
      </w:r>
      <w:r>
        <w:tab/>
        <w:t>General</w:t>
      </w:r>
      <w:bookmarkEnd w:id="409"/>
      <w:bookmarkEnd w:id="410"/>
      <w:bookmarkEnd w:id="411"/>
      <w:bookmarkEnd w:id="412"/>
      <w:bookmarkEnd w:id="413"/>
      <w:bookmarkEnd w:id="414"/>
      <w:bookmarkEnd w:id="415"/>
      <w:bookmarkEnd w:id="416"/>
      <w:bookmarkEnd w:id="417"/>
      <w:bookmarkEnd w:id="418"/>
      <w:bookmarkEnd w:id="419"/>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20" w:name="_Toc112937858"/>
      <w:bookmarkStart w:id="421" w:name="_Toc120681554"/>
      <w:bookmarkStart w:id="422" w:name="_Toc97037736"/>
      <w:bookmarkStart w:id="423" w:name="_Toc89426544"/>
      <w:bookmarkStart w:id="424" w:name="_Toc100939945"/>
      <w:bookmarkStart w:id="425" w:name="_Toc114134615"/>
      <w:bookmarkStart w:id="426" w:name="_Toc104546811"/>
      <w:bookmarkStart w:id="427" w:name="_Toc97034859"/>
      <w:bookmarkStart w:id="428" w:name="_Toc94020329"/>
      <w:bookmarkStart w:id="429" w:name="_Toc129284694"/>
      <w:bookmarkStart w:id="430" w:name="_Toc133434741"/>
      <w:r>
        <w:t>4.2.2.2.2</w:t>
      </w:r>
      <w:r>
        <w:tab/>
        <w:t>Request Storage of data or analytics</w:t>
      </w:r>
      <w:bookmarkEnd w:id="420"/>
      <w:bookmarkEnd w:id="421"/>
      <w:bookmarkEnd w:id="422"/>
      <w:bookmarkEnd w:id="423"/>
      <w:bookmarkEnd w:id="424"/>
      <w:bookmarkEnd w:id="425"/>
      <w:bookmarkEnd w:id="426"/>
      <w:bookmarkEnd w:id="427"/>
      <w:bookmarkEnd w:id="428"/>
      <w:bookmarkEnd w:id="429"/>
      <w:bookmarkEnd w:id="430"/>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4pt" o:ole="">
            <v:imagedata r:id="rId16" o:title=""/>
          </v:shape>
          <o:OLEObject Type="Embed" ProgID="Visio.Drawing.15" ShapeID="_x0000_i1028" DrawAspect="Content" ObjectID="_1744047563"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5EFE506B" w14:textId="77777777"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398F9024"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39998A8" w14:textId="77777777" w:rsidR="00E9750A" w:rsidRDefault="00A16F12">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46824E3B" w14:textId="77777777" w:rsidR="00E9750A" w:rsidRDefault="00A16F12">
      <w:r>
        <w:t>If an error occurs when processing the HTTP POST request, the ADRF shall send an HTTP error response as specified in clause 5.1.7.</w:t>
      </w:r>
    </w:p>
    <w:p w14:paraId="1000082D" w14:textId="77777777" w:rsidR="00E9750A" w:rsidRDefault="00A16F12">
      <w:pPr>
        <w:pStyle w:val="41"/>
      </w:pPr>
      <w:bookmarkStart w:id="431" w:name="_Toc94020330"/>
      <w:bookmarkStart w:id="432" w:name="_Toc89426545"/>
      <w:bookmarkStart w:id="433" w:name="_Toc97034860"/>
      <w:bookmarkStart w:id="434" w:name="_Toc97037737"/>
      <w:bookmarkStart w:id="435" w:name="_Toc100939946"/>
      <w:bookmarkStart w:id="436" w:name="_Toc104546812"/>
      <w:bookmarkStart w:id="437" w:name="_Toc112937859"/>
      <w:bookmarkStart w:id="438" w:name="_Toc114134616"/>
      <w:bookmarkStart w:id="439" w:name="_Toc120681555"/>
      <w:bookmarkStart w:id="440" w:name="_Toc129284695"/>
      <w:bookmarkStart w:id="441" w:name="_Toc133434742"/>
      <w:r>
        <w:t>4.2.2.3</w:t>
      </w:r>
      <w:r>
        <w:tab/>
        <w:t>Nadrf_DataManagement_StorageSubscriptionRequest service operation</w:t>
      </w:r>
      <w:bookmarkEnd w:id="431"/>
      <w:bookmarkEnd w:id="432"/>
      <w:bookmarkEnd w:id="433"/>
      <w:bookmarkEnd w:id="434"/>
      <w:bookmarkEnd w:id="435"/>
      <w:bookmarkEnd w:id="436"/>
      <w:bookmarkEnd w:id="437"/>
      <w:bookmarkEnd w:id="438"/>
      <w:bookmarkEnd w:id="439"/>
      <w:bookmarkEnd w:id="440"/>
      <w:bookmarkEnd w:id="441"/>
    </w:p>
    <w:p w14:paraId="6C46588C" w14:textId="77777777" w:rsidR="00E9750A" w:rsidRDefault="00A16F12">
      <w:pPr>
        <w:pStyle w:val="50"/>
      </w:pPr>
      <w:bookmarkStart w:id="442" w:name="_Toc89426546"/>
      <w:bookmarkStart w:id="443" w:name="_Toc94020331"/>
      <w:bookmarkStart w:id="444" w:name="_Toc97034861"/>
      <w:bookmarkStart w:id="445" w:name="_Toc97037738"/>
      <w:bookmarkStart w:id="446" w:name="_Toc100939947"/>
      <w:bookmarkStart w:id="447" w:name="_Toc104546813"/>
      <w:bookmarkStart w:id="448" w:name="_Toc112937860"/>
      <w:bookmarkStart w:id="449" w:name="_Toc120681556"/>
      <w:bookmarkStart w:id="450" w:name="_Toc114134617"/>
      <w:bookmarkStart w:id="451" w:name="_Toc129284696"/>
      <w:bookmarkStart w:id="452" w:name="_Toc133434743"/>
      <w:r>
        <w:t>4.2.2.3.1</w:t>
      </w:r>
      <w:r>
        <w:tab/>
        <w:t>General</w:t>
      </w:r>
      <w:bookmarkEnd w:id="442"/>
      <w:bookmarkEnd w:id="443"/>
      <w:bookmarkEnd w:id="444"/>
      <w:bookmarkEnd w:id="445"/>
      <w:bookmarkEnd w:id="446"/>
      <w:bookmarkEnd w:id="447"/>
      <w:bookmarkEnd w:id="448"/>
      <w:bookmarkEnd w:id="449"/>
      <w:bookmarkEnd w:id="450"/>
      <w:bookmarkEnd w:id="451"/>
      <w:bookmarkEnd w:id="45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453" w:name="_Toc97037739"/>
      <w:bookmarkStart w:id="454" w:name="_Toc120681557"/>
      <w:bookmarkStart w:id="455" w:name="_Toc104546814"/>
      <w:bookmarkStart w:id="456" w:name="_Toc112937861"/>
      <w:bookmarkStart w:id="457" w:name="_Toc100939948"/>
      <w:bookmarkStart w:id="458" w:name="_Toc97034862"/>
      <w:bookmarkStart w:id="459" w:name="_Toc114134618"/>
      <w:bookmarkStart w:id="460" w:name="_Toc94020332"/>
      <w:bookmarkStart w:id="461" w:name="_Toc89426547"/>
      <w:bookmarkStart w:id="462" w:name="_Toc129284697"/>
      <w:bookmarkStart w:id="463" w:name="_Toc133434744"/>
      <w:r>
        <w:t>4.2.2.3.2</w:t>
      </w:r>
      <w:r>
        <w:tab/>
        <w:t>Requesting subscription and storage of data or analytics</w:t>
      </w:r>
      <w:bookmarkEnd w:id="453"/>
      <w:bookmarkEnd w:id="454"/>
      <w:bookmarkEnd w:id="455"/>
      <w:bookmarkEnd w:id="456"/>
      <w:bookmarkEnd w:id="457"/>
      <w:bookmarkEnd w:id="458"/>
      <w:bookmarkEnd w:id="459"/>
      <w:bookmarkEnd w:id="460"/>
      <w:bookmarkEnd w:id="461"/>
      <w:bookmarkEnd w:id="462"/>
      <w:bookmarkEnd w:id="4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4pt;height:150.6pt" o:ole="">
            <v:imagedata r:id="rId18" o:title=""/>
          </v:shape>
          <o:OLEObject Type="Embed" ProgID="Visio.Drawing.15" ShapeID="_x0000_i1029" DrawAspect="Content" ObjectID="_1744047564"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618A0A3" w14:textId="77777777" w:rsidR="00E9750A" w:rsidRDefault="00A16F12">
      <w:pPr>
        <w:pStyle w:val="NO"/>
      </w:pPr>
      <w:r>
        <w:rPr>
          <w:lang w:val="en-US"/>
        </w:rPr>
        <w:t>NOTE:</w:t>
      </w:r>
      <w:r>
        <w:rPr>
          <w:lang w:val="en-US"/>
        </w:rPr>
        <w:tab/>
        <w:t>The parameters provided by the NF service consumer, including Formatting and Processing Instructions (if provided) are used by the ADRF when subscribing to a DCCF or NWDAF for Data or Analytics to be stored.</w:t>
      </w:r>
    </w:p>
    <w:p w14:paraId="39D7707F" w14:textId="77777777" w:rsidR="00E9750A" w:rsidRDefault="00A16F12">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19039C78"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3A966363" w14:textId="77777777" w:rsidR="00E9750A" w:rsidRDefault="00A16F12">
      <w:r>
        <w:t>If an error occurs when processing the HTTP POST request, the ADRF shall send an HTTP error response as specified in clause 5.1.7.</w:t>
      </w:r>
    </w:p>
    <w:p w14:paraId="366FA4DB" w14:textId="77777777" w:rsidR="00E9750A" w:rsidRDefault="00A16F12">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464" w:name="_Toc100939949"/>
      <w:bookmarkStart w:id="465" w:name="_Toc97037740"/>
      <w:bookmarkStart w:id="466" w:name="_Toc104546815"/>
      <w:bookmarkStart w:id="467" w:name="_Toc89426548"/>
      <w:bookmarkStart w:id="468" w:name="_Toc97034863"/>
      <w:bookmarkStart w:id="469" w:name="_Toc94020333"/>
      <w:bookmarkStart w:id="470" w:name="_Toc112937862"/>
      <w:bookmarkStart w:id="471" w:name="_Toc114134619"/>
      <w:bookmarkStart w:id="472" w:name="_Toc120681558"/>
      <w:bookmarkStart w:id="473" w:name="_Toc129284698"/>
      <w:bookmarkStart w:id="474" w:name="_Toc133434745"/>
      <w:r>
        <w:lastRenderedPageBreak/>
        <w:t>4.2.2.4</w:t>
      </w:r>
      <w:r>
        <w:tab/>
        <w:t>Nadrf_DataManagement_StorageSubscriptionRemoval service operation</w:t>
      </w:r>
      <w:bookmarkEnd w:id="464"/>
      <w:bookmarkEnd w:id="465"/>
      <w:bookmarkEnd w:id="466"/>
      <w:bookmarkEnd w:id="467"/>
      <w:bookmarkEnd w:id="468"/>
      <w:bookmarkEnd w:id="469"/>
      <w:bookmarkEnd w:id="470"/>
      <w:bookmarkEnd w:id="471"/>
      <w:bookmarkEnd w:id="472"/>
      <w:bookmarkEnd w:id="473"/>
      <w:bookmarkEnd w:id="474"/>
    </w:p>
    <w:p w14:paraId="482FD975" w14:textId="77777777" w:rsidR="00E9750A" w:rsidRDefault="00A16F12">
      <w:pPr>
        <w:pStyle w:val="50"/>
      </w:pPr>
      <w:bookmarkStart w:id="475" w:name="_Toc120681559"/>
      <w:bookmarkStart w:id="476" w:name="_Toc114134620"/>
      <w:bookmarkStart w:id="477" w:name="_Toc94020334"/>
      <w:bookmarkStart w:id="478" w:name="_Toc97034864"/>
      <w:bookmarkStart w:id="479" w:name="_Toc112937863"/>
      <w:bookmarkStart w:id="480" w:name="_Toc89426549"/>
      <w:bookmarkStart w:id="481" w:name="_Toc104546816"/>
      <w:bookmarkStart w:id="482" w:name="_Toc100939950"/>
      <w:bookmarkStart w:id="483" w:name="_Toc97037741"/>
      <w:bookmarkStart w:id="484" w:name="_Toc129284699"/>
      <w:bookmarkStart w:id="485" w:name="_Toc133434746"/>
      <w:r>
        <w:t>4.2.2.4.1</w:t>
      </w:r>
      <w:r>
        <w:tab/>
        <w:t>General</w:t>
      </w:r>
      <w:bookmarkEnd w:id="475"/>
      <w:bookmarkEnd w:id="476"/>
      <w:bookmarkEnd w:id="477"/>
      <w:bookmarkEnd w:id="478"/>
      <w:bookmarkEnd w:id="479"/>
      <w:bookmarkEnd w:id="480"/>
      <w:bookmarkEnd w:id="481"/>
      <w:bookmarkEnd w:id="482"/>
      <w:bookmarkEnd w:id="483"/>
      <w:bookmarkEnd w:id="484"/>
      <w:bookmarkEnd w:id="48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486" w:name="_Toc89426550"/>
      <w:bookmarkStart w:id="487" w:name="_Toc94020335"/>
      <w:bookmarkStart w:id="488" w:name="_Toc100939951"/>
      <w:bookmarkStart w:id="489" w:name="_Toc114134621"/>
      <w:bookmarkStart w:id="490" w:name="_Toc112937864"/>
      <w:bookmarkStart w:id="491" w:name="_Toc97034865"/>
      <w:bookmarkStart w:id="492" w:name="_Toc97037742"/>
      <w:bookmarkStart w:id="493" w:name="_Toc120681560"/>
      <w:bookmarkStart w:id="494" w:name="_Toc104546817"/>
      <w:bookmarkStart w:id="495" w:name="_Toc129284700"/>
      <w:bookmarkStart w:id="496" w:name="_Toc133434747"/>
      <w:r>
        <w:t>4.2.2.4.2</w:t>
      </w:r>
      <w:r>
        <w:tab/>
        <w:t>Requesting removal of subscription of data or analytics</w:t>
      </w:r>
      <w:bookmarkEnd w:id="486"/>
      <w:bookmarkEnd w:id="487"/>
      <w:bookmarkEnd w:id="488"/>
      <w:bookmarkEnd w:id="489"/>
      <w:bookmarkEnd w:id="490"/>
      <w:bookmarkEnd w:id="491"/>
      <w:bookmarkEnd w:id="492"/>
      <w:bookmarkEnd w:id="493"/>
      <w:bookmarkEnd w:id="494"/>
      <w:bookmarkEnd w:id="495"/>
      <w:bookmarkEnd w:id="49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4pt;height:150.6pt" o:ole="">
            <v:imagedata r:id="rId20" o:title=""/>
          </v:shape>
          <o:OLEObject Type="Embed" ProgID="Visio.Drawing.15" ShapeID="_x0000_i1030" DrawAspect="Content" ObjectID="_1744047565" r:id="rId21"/>
        </w:object>
      </w:r>
    </w:p>
    <w:p w14:paraId="6E288974" w14:textId="77777777" w:rsidR="00E9750A" w:rsidRDefault="00A16F12">
      <w:pPr>
        <w:pStyle w:val="TF"/>
      </w:pPr>
      <w:r>
        <w:t>Figure 4.2.2.4.2-1: NF service consumer requesting the removal of a subscription to storage of data or analytics</w:t>
      </w:r>
    </w:p>
    <w:p w14:paraId="242E1F8B" w14:textId="77777777" w:rsidR="00E9750A" w:rsidRDefault="00A16F12">
      <w:r>
        <w:t xml:space="preserve">The NF service consumer shall invoke the Nadrf_DataManagement_StorageSubscriptionRemoval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w:t>
      </w:r>
    </w:p>
    <w:p w14:paraId="187CDE28" w14:textId="77777777" w:rsidR="00E9750A" w:rsidRDefault="00A16F12">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09636306" w14:textId="77777777" w:rsidR="00E9750A" w:rsidRDefault="00A16F12">
      <w:r>
        <w:t>If errors occur when processing the HTTP POST request, the ADRF shall send an HTTP error response as specified in clause 5.1.7.</w:t>
      </w:r>
    </w:p>
    <w:p w14:paraId="44DAA363" w14:textId="77777777" w:rsidR="00E9750A" w:rsidRDefault="00A16F12">
      <w:pPr>
        <w:pStyle w:val="41"/>
      </w:pPr>
      <w:bookmarkStart w:id="497" w:name="_Toc104546818"/>
      <w:bookmarkStart w:id="498" w:name="_Toc112937865"/>
      <w:bookmarkStart w:id="499" w:name="_Toc114134622"/>
      <w:bookmarkStart w:id="500" w:name="_Toc94020336"/>
      <w:bookmarkStart w:id="501" w:name="_Toc89426551"/>
      <w:bookmarkStart w:id="502" w:name="_Toc120681561"/>
      <w:bookmarkStart w:id="503" w:name="_Toc97037743"/>
      <w:bookmarkStart w:id="504" w:name="_Toc100939952"/>
      <w:bookmarkStart w:id="505" w:name="_Toc97034866"/>
      <w:bookmarkStart w:id="506" w:name="_Toc129284701"/>
      <w:bookmarkStart w:id="507" w:name="_Toc133434748"/>
      <w:r>
        <w:t>4.2.2.5</w:t>
      </w:r>
      <w:r>
        <w:tab/>
        <w:t>Nadrf_DataManagement_RetrievalRequest service operation</w:t>
      </w:r>
      <w:bookmarkEnd w:id="497"/>
      <w:bookmarkEnd w:id="498"/>
      <w:bookmarkEnd w:id="499"/>
      <w:bookmarkEnd w:id="500"/>
      <w:bookmarkEnd w:id="501"/>
      <w:bookmarkEnd w:id="502"/>
      <w:bookmarkEnd w:id="503"/>
      <w:bookmarkEnd w:id="504"/>
      <w:bookmarkEnd w:id="505"/>
      <w:bookmarkEnd w:id="506"/>
      <w:bookmarkEnd w:id="507"/>
    </w:p>
    <w:p w14:paraId="12BAEE60" w14:textId="77777777" w:rsidR="00E9750A" w:rsidRDefault="00A16F12">
      <w:pPr>
        <w:pStyle w:val="50"/>
      </w:pPr>
      <w:bookmarkStart w:id="508" w:name="_Toc97034867"/>
      <w:bookmarkStart w:id="509" w:name="_Toc120681562"/>
      <w:bookmarkStart w:id="510" w:name="_Toc100939953"/>
      <w:bookmarkStart w:id="511" w:name="_Toc89426552"/>
      <w:bookmarkStart w:id="512" w:name="_Toc104546819"/>
      <w:bookmarkStart w:id="513" w:name="_Toc114134623"/>
      <w:bookmarkStart w:id="514" w:name="_Toc112937866"/>
      <w:bookmarkStart w:id="515" w:name="_Toc97037744"/>
      <w:bookmarkStart w:id="516" w:name="_Toc94020337"/>
      <w:bookmarkStart w:id="517" w:name="_Toc129284702"/>
      <w:bookmarkStart w:id="518" w:name="_Toc133434749"/>
      <w:r>
        <w:t>4.2.2.5.1</w:t>
      </w:r>
      <w:r>
        <w:tab/>
        <w:t>General</w:t>
      </w:r>
      <w:bookmarkEnd w:id="508"/>
      <w:bookmarkEnd w:id="509"/>
      <w:bookmarkEnd w:id="510"/>
      <w:bookmarkEnd w:id="511"/>
      <w:bookmarkEnd w:id="512"/>
      <w:bookmarkEnd w:id="513"/>
      <w:bookmarkEnd w:id="514"/>
      <w:bookmarkEnd w:id="515"/>
      <w:bookmarkEnd w:id="516"/>
      <w:bookmarkEnd w:id="517"/>
      <w:bookmarkEnd w:id="51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519" w:name="_Toc94020338"/>
      <w:bookmarkStart w:id="520" w:name="_Toc97037745"/>
      <w:bookmarkStart w:id="521" w:name="_Toc112937867"/>
      <w:bookmarkStart w:id="522" w:name="_Toc97034868"/>
      <w:bookmarkStart w:id="523" w:name="_Toc120681563"/>
      <w:bookmarkStart w:id="524" w:name="_Toc89426553"/>
      <w:bookmarkStart w:id="525" w:name="_Toc104546820"/>
      <w:bookmarkStart w:id="526" w:name="_Toc100939954"/>
      <w:bookmarkStart w:id="527" w:name="_Toc114134624"/>
      <w:bookmarkStart w:id="528" w:name="_Toc129284703"/>
      <w:bookmarkStart w:id="529" w:name="_Toc133434750"/>
      <w:r>
        <w:t>4.2.2.5.2</w:t>
      </w:r>
      <w:r>
        <w:tab/>
        <w:t>Request and get stored data or analytics from ADRF Data Store</w:t>
      </w:r>
      <w:bookmarkEnd w:id="519"/>
      <w:bookmarkEnd w:id="520"/>
      <w:bookmarkEnd w:id="521"/>
      <w:bookmarkEnd w:id="522"/>
      <w:bookmarkEnd w:id="523"/>
      <w:bookmarkEnd w:id="524"/>
      <w:bookmarkEnd w:id="525"/>
      <w:bookmarkEnd w:id="526"/>
      <w:bookmarkEnd w:id="527"/>
      <w:bookmarkEnd w:id="528"/>
      <w:bookmarkEnd w:id="529"/>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4pt;height:150.6pt" o:ole="">
            <v:imagedata r:id="rId22" o:title=""/>
          </v:shape>
          <o:OLEObject Type="Embed" ProgID="Visio.Drawing.15" ShapeID="_x0000_i1031" DrawAspect="Content" ObjectID="_1744047566"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77777777"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30" w:name="_Toc89426554"/>
      <w:bookmarkStart w:id="531" w:name="_Toc94020339"/>
      <w:bookmarkStart w:id="532" w:name="_Toc112937868"/>
      <w:bookmarkStart w:id="533" w:name="_Toc97034869"/>
      <w:bookmarkStart w:id="534" w:name="_Toc114134625"/>
      <w:bookmarkStart w:id="535" w:name="_Toc97037746"/>
      <w:bookmarkStart w:id="536" w:name="_Toc100939955"/>
      <w:bookmarkStart w:id="537" w:name="_Toc120681564"/>
      <w:bookmarkStart w:id="538" w:name="_Toc104546821"/>
      <w:bookmarkStart w:id="539" w:name="_Toc129284704"/>
      <w:bookmarkStart w:id="540" w:name="_Toc133434751"/>
      <w:r>
        <w:t>4.2.2.6</w:t>
      </w:r>
      <w:r>
        <w:tab/>
        <w:t>Nadrf_DataManagement_RetrievalSubscribe service operation</w:t>
      </w:r>
      <w:bookmarkEnd w:id="530"/>
      <w:bookmarkEnd w:id="531"/>
      <w:bookmarkEnd w:id="532"/>
      <w:bookmarkEnd w:id="533"/>
      <w:bookmarkEnd w:id="534"/>
      <w:bookmarkEnd w:id="535"/>
      <w:bookmarkEnd w:id="536"/>
      <w:bookmarkEnd w:id="537"/>
      <w:bookmarkEnd w:id="538"/>
      <w:bookmarkEnd w:id="539"/>
      <w:bookmarkEnd w:id="540"/>
    </w:p>
    <w:p w14:paraId="62863684" w14:textId="77777777" w:rsidR="00E9750A" w:rsidRDefault="00A16F12">
      <w:pPr>
        <w:pStyle w:val="50"/>
      </w:pPr>
      <w:bookmarkStart w:id="541" w:name="_Toc104546822"/>
      <w:bookmarkStart w:id="542" w:name="_Toc97034870"/>
      <w:bookmarkStart w:id="543" w:name="_Toc100939956"/>
      <w:bookmarkStart w:id="544" w:name="_Toc97037747"/>
      <w:bookmarkStart w:id="545" w:name="_Toc114134626"/>
      <w:bookmarkStart w:id="546" w:name="_Toc112937869"/>
      <w:bookmarkStart w:id="547" w:name="_Toc120681565"/>
      <w:bookmarkStart w:id="548" w:name="_Toc94020340"/>
      <w:bookmarkStart w:id="549" w:name="_Toc89426555"/>
      <w:bookmarkStart w:id="550" w:name="_Toc129284705"/>
      <w:bookmarkStart w:id="551" w:name="_Toc133434752"/>
      <w:r>
        <w:t>4.2.2.6.1</w:t>
      </w:r>
      <w:r>
        <w:tab/>
        <w:t>General</w:t>
      </w:r>
      <w:bookmarkEnd w:id="541"/>
      <w:bookmarkEnd w:id="542"/>
      <w:bookmarkEnd w:id="543"/>
      <w:bookmarkEnd w:id="544"/>
      <w:bookmarkEnd w:id="545"/>
      <w:bookmarkEnd w:id="546"/>
      <w:bookmarkEnd w:id="547"/>
      <w:bookmarkEnd w:id="548"/>
      <w:bookmarkEnd w:id="549"/>
      <w:bookmarkEnd w:id="550"/>
      <w:bookmarkEnd w:id="551"/>
    </w:p>
    <w:p w14:paraId="51E66302" w14:textId="77777777" w:rsidR="00E9750A" w:rsidRDefault="00A16F12">
      <w:bookmarkStart w:id="552" w:name="_Toc104546823"/>
      <w:bookmarkStart w:id="553" w:name="_Toc100939957"/>
      <w:bookmarkStart w:id="554" w:name="_Toc97037748"/>
      <w:bookmarkStart w:id="555" w:name="_Toc94020341"/>
      <w:bookmarkStart w:id="556" w:name="_Toc97034871"/>
      <w:bookmarkStart w:id="557"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558" w:name="_Toc114134627"/>
      <w:bookmarkStart w:id="559" w:name="_Toc112937870"/>
      <w:bookmarkStart w:id="560" w:name="_Toc120681566"/>
      <w:bookmarkStart w:id="561" w:name="_Toc129284706"/>
      <w:bookmarkStart w:id="562" w:name="_Toc133434753"/>
      <w:r>
        <w:t>4.2.2.6.2</w:t>
      </w:r>
      <w:r>
        <w:tab/>
        <w:t>Requesting retrieval and subscription of data or analytics</w:t>
      </w:r>
      <w:bookmarkEnd w:id="552"/>
      <w:bookmarkEnd w:id="553"/>
      <w:bookmarkEnd w:id="554"/>
      <w:bookmarkEnd w:id="555"/>
      <w:bookmarkEnd w:id="556"/>
      <w:bookmarkEnd w:id="557"/>
      <w:bookmarkEnd w:id="558"/>
      <w:bookmarkEnd w:id="559"/>
      <w:bookmarkEnd w:id="560"/>
      <w:bookmarkEnd w:id="561"/>
      <w:bookmarkEnd w:id="56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4pt" o:ole="">
            <v:imagedata r:id="rId24" o:title=""/>
          </v:shape>
          <o:OLEObject Type="Embed" ProgID="Visio.Drawing.15" ShapeID="_x0000_i1032" DrawAspect="Content" ObjectID="_1744047567"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563" w:name="_Toc120681567"/>
      <w:bookmarkStart w:id="564" w:name="_Toc104546824"/>
      <w:bookmarkStart w:id="565" w:name="_Toc114134628"/>
      <w:bookmarkStart w:id="566" w:name="_Toc112937871"/>
      <w:bookmarkStart w:id="567" w:name="_Toc100939958"/>
      <w:bookmarkStart w:id="568" w:name="_Toc97034872"/>
      <w:bookmarkStart w:id="569" w:name="_Toc97037749"/>
      <w:bookmarkStart w:id="570" w:name="_Toc94020342"/>
      <w:bookmarkStart w:id="571" w:name="_Toc89426557"/>
      <w:bookmarkStart w:id="572" w:name="_Toc129284707"/>
      <w:bookmarkStart w:id="573" w:name="_Toc133434754"/>
      <w:r>
        <w:t>4.2.2.7</w:t>
      </w:r>
      <w:r>
        <w:tab/>
        <w:t>Nadrf_DataManagement_RetrievalUnsubscribe service operation</w:t>
      </w:r>
      <w:bookmarkEnd w:id="563"/>
      <w:bookmarkEnd w:id="564"/>
      <w:bookmarkEnd w:id="565"/>
      <w:bookmarkEnd w:id="566"/>
      <w:bookmarkEnd w:id="567"/>
      <w:bookmarkEnd w:id="568"/>
      <w:bookmarkEnd w:id="569"/>
      <w:bookmarkEnd w:id="570"/>
      <w:bookmarkEnd w:id="571"/>
      <w:bookmarkEnd w:id="572"/>
      <w:bookmarkEnd w:id="573"/>
    </w:p>
    <w:p w14:paraId="7E009C69" w14:textId="77777777" w:rsidR="00E9750A" w:rsidRDefault="00A16F12">
      <w:pPr>
        <w:pStyle w:val="50"/>
      </w:pPr>
      <w:bookmarkStart w:id="574" w:name="_Toc94020343"/>
      <w:bookmarkStart w:id="575" w:name="_Toc89426558"/>
      <w:bookmarkStart w:id="576" w:name="_Toc97034873"/>
      <w:bookmarkStart w:id="577" w:name="_Toc112937872"/>
      <w:bookmarkStart w:id="578" w:name="_Toc100939959"/>
      <w:bookmarkStart w:id="579" w:name="_Toc97037750"/>
      <w:bookmarkStart w:id="580" w:name="_Toc104546825"/>
      <w:bookmarkStart w:id="581" w:name="_Toc114134629"/>
      <w:bookmarkStart w:id="582" w:name="_Toc120681568"/>
      <w:bookmarkStart w:id="583" w:name="_Toc129284708"/>
      <w:bookmarkStart w:id="584" w:name="_Toc133434755"/>
      <w:r>
        <w:t>4.2.2.7.1</w:t>
      </w:r>
      <w:r>
        <w:tab/>
        <w:t>General</w:t>
      </w:r>
      <w:bookmarkEnd w:id="574"/>
      <w:bookmarkEnd w:id="575"/>
      <w:bookmarkEnd w:id="576"/>
      <w:bookmarkEnd w:id="577"/>
      <w:bookmarkEnd w:id="578"/>
      <w:bookmarkEnd w:id="579"/>
      <w:bookmarkEnd w:id="580"/>
      <w:bookmarkEnd w:id="581"/>
      <w:bookmarkEnd w:id="582"/>
      <w:bookmarkEnd w:id="583"/>
      <w:bookmarkEnd w:id="58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585" w:name="_Toc112937873"/>
      <w:bookmarkStart w:id="586" w:name="_Toc97037751"/>
      <w:bookmarkStart w:id="587" w:name="_Toc97034874"/>
      <w:bookmarkStart w:id="588" w:name="_Toc94020344"/>
      <w:bookmarkStart w:id="589" w:name="_Toc104546826"/>
      <w:bookmarkStart w:id="590" w:name="_Toc100939960"/>
      <w:bookmarkStart w:id="591" w:name="_Toc120681569"/>
      <w:bookmarkStart w:id="592" w:name="_Toc114134630"/>
      <w:bookmarkStart w:id="593" w:name="_Toc89426559"/>
      <w:bookmarkStart w:id="594" w:name="_Toc129284709"/>
      <w:bookmarkStart w:id="595" w:name="_Toc133434756"/>
      <w:r>
        <w:lastRenderedPageBreak/>
        <w:t>4.2.2.7.2</w:t>
      </w:r>
      <w:r>
        <w:tab/>
        <w:t>Requesting removal of retrieval subscription for data or analytics</w:t>
      </w:r>
      <w:bookmarkEnd w:id="585"/>
      <w:bookmarkEnd w:id="586"/>
      <w:bookmarkEnd w:id="587"/>
      <w:bookmarkEnd w:id="588"/>
      <w:bookmarkEnd w:id="589"/>
      <w:bookmarkEnd w:id="590"/>
      <w:bookmarkEnd w:id="591"/>
      <w:bookmarkEnd w:id="592"/>
      <w:bookmarkEnd w:id="593"/>
      <w:bookmarkEnd w:id="594"/>
      <w:bookmarkEnd w:id="59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4pt" o:ole="">
            <v:imagedata r:id="rId26" o:title=""/>
          </v:shape>
          <o:OLEObject Type="Embed" ProgID="Visio.Drawing.15" ShapeID="_x0000_i1033" DrawAspect="Content" ObjectID="_1744047568"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596" w:name="_Toc89426560"/>
      <w:bookmarkStart w:id="597" w:name="_Toc94020345"/>
      <w:bookmarkStart w:id="598" w:name="_Toc97034875"/>
      <w:bookmarkStart w:id="599" w:name="_Toc97037752"/>
      <w:bookmarkStart w:id="600" w:name="_Toc100939961"/>
      <w:bookmarkStart w:id="601" w:name="_Toc104546827"/>
      <w:bookmarkStart w:id="602" w:name="_Toc112937874"/>
      <w:bookmarkStart w:id="603" w:name="_Toc114134631"/>
      <w:bookmarkStart w:id="604" w:name="_Toc120681570"/>
      <w:bookmarkStart w:id="605" w:name="_Toc129284710"/>
      <w:bookmarkStart w:id="606" w:name="_Toc133434757"/>
      <w:r>
        <w:t>4.2.2.8</w:t>
      </w:r>
      <w:r>
        <w:tab/>
        <w:t>Nadrf_DataManagement_RetrievalNotify service operation</w:t>
      </w:r>
      <w:bookmarkEnd w:id="596"/>
      <w:bookmarkEnd w:id="597"/>
      <w:bookmarkEnd w:id="598"/>
      <w:bookmarkEnd w:id="599"/>
      <w:bookmarkEnd w:id="600"/>
      <w:bookmarkEnd w:id="601"/>
      <w:bookmarkEnd w:id="602"/>
      <w:bookmarkEnd w:id="603"/>
      <w:bookmarkEnd w:id="604"/>
      <w:bookmarkEnd w:id="605"/>
      <w:bookmarkEnd w:id="606"/>
    </w:p>
    <w:p w14:paraId="57B7D282" w14:textId="77777777" w:rsidR="00E9750A" w:rsidRDefault="00A16F12">
      <w:pPr>
        <w:pStyle w:val="50"/>
      </w:pPr>
      <w:bookmarkStart w:id="607" w:name="_Toc89426561"/>
      <w:bookmarkStart w:id="608" w:name="_Toc94020346"/>
      <w:bookmarkStart w:id="609" w:name="_Toc97034876"/>
      <w:bookmarkStart w:id="610" w:name="_Toc97037753"/>
      <w:bookmarkStart w:id="611" w:name="_Toc100939962"/>
      <w:bookmarkStart w:id="612" w:name="_Toc104546828"/>
      <w:bookmarkStart w:id="613" w:name="_Toc112937875"/>
      <w:bookmarkStart w:id="614" w:name="_Toc114134632"/>
      <w:bookmarkStart w:id="615" w:name="_Toc120681571"/>
      <w:bookmarkStart w:id="616" w:name="_Toc129284711"/>
      <w:bookmarkStart w:id="617" w:name="_Toc133434758"/>
      <w:r>
        <w:t>4.2.2.8.1</w:t>
      </w:r>
      <w:r>
        <w:tab/>
        <w:t>General</w:t>
      </w:r>
      <w:bookmarkEnd w:id="607"/>
      <w:bookmarkEnd w:id="608"/>
      <w:bookmarkEnd w:id="609"/>
      <w:bookmarkEnd w:id="610"/>
      <w:bookmarkEnd w:id="611"/>
      <w:bookmarkEnd w:id="612"/>
      <w:bookmarkEnd w:id="613"/>
      <w:bookmarkEnd w:id="614"/>
      <w:bookmarkEnd w:id="615"/>
      <w:bookmarkEnd w:id="616"/>
      <w:bookmarkEnd w:id="617"/>
    </w:p>
    <w:p w14:paraId="4213B40C" w14:textId="77777777" w:rsidR="00E9750A" w:rsidRDefault="00A16F12">
      <w:r>
        <w:t>The Nadrf_DataManagement_RetrievalNotify service operation is used by ADRF to notify NF service consumers about subscribed events related to data or analytics.</w:t>
      </w:r>
    </w:p>
    <w:p w14:paraId="08EEFCA4" w14:textId="77777777" w:rsidR="00E9750A" w:rsidRDefault="00A16F12">
      <w:pPr>
        <w:pStyle w:val="50"/>
      </w:pPr>
      <w:bookmarkStart w:id="618" w:name="_Toc89426562"/>
      <w:bookmarkStart w:id="619" w:name="_Toc94020347"/>
      <w:bookmarkStart w:id="620" w:name="_Toc97034877"/>
      <w:bookmarkStart w:id="621" w:name="_Toc97037754"/>
      <w:bookmarkStart w:id="622" w:name="_Toc100939963"/>
      <w:bookmarkStart w:id="623" w:name="_Toc104546829"/>
      <w:bookmarkStart w:id="624" w:name="_Toc112937876"/>
      <w:bookmarkStart w:id="625" w:name="_Toc114134633"/>
      <w:bookmarkStart w:id="626" w:name="_Toc120681572"/>
      <w:bookmarkStart w:id="627" w:name="_Toc129284712"/>
      <w:bookmarkStart w:id="628" w:name="_Toc133434759"/>
      <w:r>
        <w:t>4.2.2.8.2</w:t>
      </w:r>
      <w:r>
        <w:tab/>
        <w:t>Notification about subscribed data or analytics</w:t>
      </w:r>
      <w:bookmarkEnd w:id="618"/>
      <w:bookmarkEnd w:id="619"/>
      <w:bookmarkEnd w:id="620"/>
      <w:bookmarkEnd w:id="621"/>
      <w:bookmarkEnd w:id="622"/>
      <w:bookmarkEnd w:id="623"/>
      <w:bookmarkEnd w:id="624"/>
      <w:bookmarkEnd w:id="625"/>
      <w:bookmarkEnd w:id="626"/>
      <w:bookmarkEnd w:id="627"/>
      <w:bookmarkEnd w:id="6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4pt" o:ole="">
            <v:imagedata r:id="rId28" o:title=""/>
          </v:shape>
          <o:OLEObject Type="Embed" ProgID="Visio.Drawing.15" ShapeID="_x0000_i1034" DrawAspect="Content" ObjectID="_1744047569"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629" w:name="_Toc89426563"/>
      <w:bookmarkStart w:id="630" w:name="_Toc94020348"/>
      <w:bookmarkStart w:id="631" w:name="_Toc97034878"/>
      <w:bookmarkStart w:id="632" w:name="_Toc97037755"/>
      <w:bookmarkStart w:id="633" w:name="_Toc100939964"/>
      <w:bookmarkStart w:id="634" w:name="_Toc104546830"/>
      <w:bookmarkStart w:id="635" w:name="_Toc112937877"/>
      <w:bookmarkStart w:id="636" w:name="_Toc114134634"/>
      <w:bookmarkStart w:id="6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0A60FDA2" w14:textId="77777777" w:rsidR="00E9750A" w:rsidRDefault="00E9750A"/>
    <w:p w14:paraId="45EEF2B0" w14:textId="77777777" w:rsidR="00E9750A" w:rsidRDefault="00A16F12">
      <w:pPr>
        <w:pStyle w:val="41"/>
      </w:pPr>
      <w:bookmarkStart w:id="638" w:name="_Toc129284713"/>
      <w:bookmarkStart w:id="639" w:name="_Toc133434760"/>
      <w:r>
        <w:t>4.2.2.9</w:t>
      </w:r>
      <w:r>
        <w:tab/>
        <w:t>Nadrf_DataManagement_Delete service operation</w:t>
      </w:r>
      <w:bookmarkEnd w:id="629"/>
      <w:bookmarkEnd w:id="630"/>
      <w:bookmarkEnd w:id="631"/>
      <w:bookmarkEnd w:id="632"/>
      <w:bookmarkEnd w:id="633"/>
      <w:bookmarkEnd w:id="634"/>
      <w:bookmarkEnd w:id="635"/>
      <w:bookmarkEnd w:id="636"/>
      <w:bookmarkEnd w:id="637"/>
      <w:bookmarkEnd w:id="638"/>
      <w:bookmarkEnd w:id="639"/>
    </w:p>
    <w:p w14:paraId="7AE124AC" w14:textId="77777777" w:rsidR="00E9750A" w:rsidRDefault="00A16F12">
      <w:pPr>
        <w:pStyle w:val="50"/>
      </w:pPr>
      <w:bookmarkStart w:id="640" w:name="_Toc89426564"/>
      <w:bookmarkStart w:id="641" w:name="_Toc94020349"/>
      <w:bookmarkStart w:id="642" w:name="_Toc97034879"/>
      <w:bookmarkStart w:id="643" w:name="_Toc97037756"/>
      <w:bookmarkStart w:id="644" w:name="_Toc100939965"/>
      <w:bookmarkStart w:id="645" w:name="_Toc104546831"/>
      <w:bookmarkStart w:id="646" w:name="_Toc112937878"/>
      <w:bookmarkStart w:id="647" w:name="_Toc114134635"/>
      <w:bookmarkStart w:id="648" w:name="_Toc120681574"/>
      <w:bookmarkStart w:id="649" w:name="_Toc129284714"/>
      <w:bookmarkStart w:id="650" w:name="_Toc133434761"/>
      <w:r>
        <w:t>4.2.2.9.1</w:t>
      </w:r>
      <w:r>
        <w:tab/>
        <w:t>General</w:t>
      </w:r>
      <w:bookmarkEnd w:id="640"/>
      <w:bookmarkEnd w:id="641"/>
      <w:bookmarkEnd w:id="642"/>
      <w:bookmarkEnd w:id="643"/>
      <w:bookmarkEnd w:id="644"/>
      <w:bookmarkEnd w:id="645"/>
      <w:bookmarkEnd w:id="646"/>
      <w:bookmarkEnd w:id="647"/>
      <w:bookmarkEnd w:id="648"/>
      <w:bookmarkEnd w:id="649"/>
      <w:bookmarkEnd w:id="650"/>
    </w:p>
    <w:p w14:paraId="2A48D96A" w14:textId="77777777" w:rsidR="00E9750A" w:rsidRDefault="00A16F12">
      <w:bookmarkStart w:id="651" w:name="_Hlk83722130"/>
      <w:r>
        <w:t>The Nadrf_DataManagement_Delete service operation is used by an NF service consumer to delete stored data or analytics.</w:t>
      </w:r>
      <w:bookmarkEnd w:id="651"/>
    </w:p>
    <w:p w14:paraId="47C985F5" w14:textId="77777777" w:rsidR="00E9750A" w:rsidRDefault="00A16F12">
      <w:pPr>
        <w:pStyle w:val="50"/>
      </w:pPr>
      <w:bookmarkStart w:id="652" w:name="_Toc89426565"/>
      <w:bookmarkStart w:id="653" w:name="_Toc94020350"/>
      <w:bookmarkStart w:id="654" w:name="_Toc97034880"/>
      <w:bookmarkStart w:id="655" w:name="_Toc97037757"/>
      <w:bookmarkStart w:id="656" w:name="_Toc100939966"/>
      <w:bookmarkStart w:id="657" w:name="_Toc104546832"/>
      <w:bookmarkStart w:id="658" w:name="_Toc112937879"/>
      <w:bookmarkStart w:id="659" w:name="_Toc114134636"/>
      <w:bookmarkStart w:id="660" w:name="_Toc120681575"/>
      <w:bookmarkStart w:id="661" w:name="_Toc129284715"/>
      <w:bookmarkStart w:id="662" w:name="_Toc133434762"/>
      <w:r>
        <w:t>4.2.2.9.2</w:t>
      </w:r>
      <w:r>
        <w:tab/>
        <w:t>Requesting removal of stored data or analytics</w:t>
      </w:r>
      <w:bookmarkEnd w:id="652"/>
      <w:bookmarkEnd w:id="653"/>
      <w:bookmarkEnd w:id="654"/>
      <w:bookmarkEnd w:id="655"/>
      <w:bookmarkEnd w:id="656"/>
      <w:bookmarkEnd w:id="657"/>
      <w:bookmarkEnd w:id="658"/>
      <w:bookmarkEnd w:id="659"/>
      <w:bookmarkEnd w:id="660"/>
      <w:bookmarkEnd w:id="661"/>
      <w:bookmarkEnd w:id="662"/>
    </w:p>
    <w:bookmarkEnd w:id="396"/>
    <w:bookmarkEnd w:id="397"/>
    <w:bookmarkEnd w:id="398"/>
    <w:bookmarkEnd w:id="399"/>
    <w:bookmarkEnd w:id="400"/>
    <w:p w14:paraId="1924E8AA" w14:textId="77777777" w:rsidR="00E9750A" w:rsidRDefault="00A16F12">
      <w:r>
        <w:t xml:space="preserve">Figure 4.2.2.9.2-1 shows a scenario </w:t>
      </w:r>
      <w:bookmarkStart w:id="663" w:name="_Hlk83722186"/>
      <w:r>
        <w:t>where the NF service consumer sends a request to the ADRF to</w:t>
      </w:r>
      <w:bookmarkEnd w:id="663"/>
      <w:r>
        <w:t xml:space="preserve"> delete stored data or analytics.</w:t>
      </w:r>
    </w:p>
    <w:bookmarkStart w:id="664" w:name="_Hlk83638051"/>
    <w:p w14:paraId="37FE815F" w14:textId="77777777" w:rsidR="00E9750A" w:rsidRDefault="00A16F12">
      <w:pPr>
        <w:pStyle w:val="TH"/>
        <w:rPr>
          <w:lang w:eastAsia="zh-CN"/>
        </w:rPr>
      </w:pPr>
      <w:r>
        <w:object w:dxaOrig="9108" w:dyaOrig="2988" w14:anchorId="5B392AE8">
          <v:shape id="_x0000_i1035" type="#_x0000_t75" style="width:456pt;height:149.4pt" o:ole="">
            <v:imagedata r:id="rId30" o:title=""/>
          </v:shape>
          <o:OLEObject Type="Embed" ProgID="Visio.Drawing.15" ShapeID="_x0000_i1035" DrawAspect="Content" ObjectID="_1744047570" r:id="rId31"/>
        </w:object>
      </w:r>
      <w:bookmarkEnd w:id="664"/>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665" w:name="_Hlk83722371"/>
      <w:r>
        <w:t>representing an "Individual ADRF Data Store Record" resource, as shown in figure 4.2.2.9.2-1, step 1,</w:t>
      </w:r>
      <w:bookmarkEnd w:id="66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666" w:name="_Toc97034881"/>
      <w:bookmarkStart w:id="667" w:name="_Toc97037758"/>
      <w:bookmarkStart w:id="668" w:name="_Toc100939967"/>
      <w:bookmarkStart w:id="669" w:name="_Toc104546833"/>
      <w:bookmarkStart w:id="670" w:name="_Toc112937880"/>
      <w:bookmarkStart w:id="671" w:name="_Toc114134637"/>
      <w:bookmarkStart w:id="672" w:name="_Toc120681576"/>
      <w:bookmarkStart w:id="673" w:name="_Toc129284716"/>
      <w:bookmarkStart w:id="674" w:name="_Toc133434763"/>
      <w:bookmarkEnd w:id="401"/>
      <w:bookmarkEnd w:id="402"/>
      <w:bookmarkEnd w:id="403"/>
      <w:bookmarkEnd w:id="404"/>
      <w:bookmarkEnd w:id="405"/>
      <w:bookmarkEnd w:id="406"/>
      <w:bookmarkEnd w:id="407"/>
      <w:r>
        <w:t>4.2.2.9.3</w:t>
      </w:r>
      <w:r>
        <w:tab/>
        <w:t>Requesting removal of stored data or analytics using data or analytics specification</w:t>
      </w:r>
      <w:bookmarkEnd w:id="666"/>
      <w:bookmarkEnd w:id="667"/>
      <w:bookmarkEnd w:id="668"/>
      <w:bookmarkEnd w:id="669"/>
      <w:bookmarkEnd w:id="670"/>
      <w:bookmarkEnd w:id="671"/>
      <w:bookmarkEnd w:id="672"/>
      <w:bookmarkEnd w:id="673"/>
      <w:bookmarkEnd w:id="67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6" type="#_x0000_t75" style="width:455.4pt;height:150.6pt" o:ole="">
            <v:imagedata r:id="rId32" o:title=""/>
          </v:shape>
          <o:OLEObject Type="Embed" ProgID="Visio.Drawing.15" ShapeID="_x0000_i1036" DrawAspect="Content" ObjectID="_1744047571" r:id="rId33"/>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4E3F6730" w14:textId="77777777" w:rsidR="00E9750A" w:rsidRDefault="00A16F12">
      <w:pPr>
        <w:pStyle w:val="B2"/>
      </w:pPr>
      <w:r>
        <w:t>-</w:t>
      </w:r>
      <w:r>
        <w:tab/>
        <w:t>an analytics specification in the "anaSpec" attribute;</w:t>
      </w:r>
    </w:p>
    <w:p w14:paraId="71666DBB" w14:textId="77777777" w:rsidR="00E9750A" w:rsidRDefault="00A16F12">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or data specification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675" w:name="_Toc510696597"/>
      <w:bookmarkStart w:id="676" w:name="_Toc35971389"/>
      <w:bookmarkStart w:id="677" w:name="_Toc36812120"/>
      <w:bookmarkStart w:id="678" w:name="_Toc72766434"/>
      <w:bookmarkStart w:id="679" w:name="_Toc72767001"/>
      <w:bookmarkStart w:id="680" w:name="_Toc73042453"/>
      <w:bookmarkStart w:id="681" w:name="_Toc81242797"/>
      <w:bookmarkStart w:id="682" w:name="_Toc89426566"/>
      <w:bookmarkStart w:id="683" w:name="_Toc94020351"/>
      <w:bookmarkStart w:id="684" w:name="_Toc97034882"/>
      <w:bookmarkStart w:id="685" w:name="_Toc97037759"/>
      <w:bookmarkStart w:id="686" w:name="_Toc100939968"/>
      <w:bookmarkStart w:id="687" w:name="_Toc104546834"/>
      <w:bookmarkStart w:id="688" w:name="_Toc112937881"/>
      <w:bookmarkStart w:id="689" w:name="_Toc114134638"/>
      <w:bookmarkStart w:id="690" w:name="_Toc120681577"/>
      <w:bookmarkStart w:id="691" w:name="_Toc129284717"/>
      <w:bookmarkStart w:id="692" w:name="_Toc133434764"/>
      <w:r>
        <w:t>5</w:t>
      </w:r>
      <w:r>
        <w:tab/>
        <w:t>API Definitions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21E4BDF" w14:textId="77777777" w:rsidR="00E9750A" w:rsidRDefault="00A16F12">
      <w:pPr>
        <w:pStyle w:val="21"/>
      </w:pPr>
      <w:bookmarkStart w:id="693" w:name="_Toc72766435"/>
      <w:bookmarkStart w:id="694" w:name="_Toc72767002"/>
      <w:bookmarkStart w:id="695" w:name="_Toc73042454"/>
      <w:bookmarkStart w:id="696" w:name="_Toc81242798"/>
      <w:bookmarkStart w:id="697" w:name="_Toc89426567"/>
      <w:bookmarkStart w:id="698" w:name="_Toc94020352"/>
      <w:bookmarkStart w:id="699" w:name="_Toc97034883"/>
      <w:bookmarkStart w:id="700" w:name="_Toc97037760"/>
      <w:bookmarkStart w:id="701" w:name="_Toc100939969"/>
      <w:bookmarkStart w:id="702" w:name="_Toc104546835"/>
      <w:bookmarkStart w:id="703" w:name="_Toc112937882"/>
      <w:bookmarkStart w:id="704" w:name="_Toc114134639"/>
      <w:bookmarkStart w:id="705" w:name="_Toc120681578"/>
      <w:bookmarkStart w:id="706" w:name="_Toc129284718"/>
      <w:bookmarkStart w:id="707" w:name="_Toc510696649"/>
      <w:bookmarkStart w:id="708" w:name="_Hlk530142087"/>
      <w:bookmarkStart w:id="709" w:name="_Toc133434765"/>
      <w:r>
        <w:t>5.1</w:t>
      </w:r>
      <w:r>
        <w:tab/>
        <w:t>Nadrf_DataManagement Service API</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9"/>
    </w:p>
    <w:p w14:paraId="0F51931A" w14:textId="77777777" w:rsidR="00E9750A" w:rsidRDefault="00A16F12">
      <w:pPr>
        <w:pStyle w:val="31"/>
      </w:pPr>
      <w:bookmarkStart w:id="710" w:name="_Toc72766436"/>
      <w:bookmarkStart w:id="711" w:name="_Toc72767003"/>
      <w:bookmarkStart w:id="712" w:name="_Toc73042455"/>
      <w:bookmarkStart w:id="713" w:name="_Toc81242799"/>
      <w:bookmarkStart w:id="714" w:name="_Toc89426568"/>
      <w:bookmarkStart w:id="715" w:name="_Toc94020353"/>
      <w:bookmarkStart w:id="716" w:name="_Toc97034884"/>
      <w:bookmarkStart w:id="717" w:name="_Toc97037761"/>
      <w:bookmarkStart w:id="718" w:name="_Toc100939970"/>
      <w:bookmarkStart w:id="719" w:name="_Toc104546836"/>
      <w:bookmarkStart w:id="720" w:name="_Toc112937883"/>
      <w:bookmarkStart w:id="721" w:name="_Toc114134640"/>
      <w:bookmarkStart w:id="722" w:name="_Toc120681579"/>
      <w:bookmarkStart w:id="723" w:name="_Toc129284719"/>
      <w:bookmarkStart w:id="724" w:name="_Toc133434766"/>
      <w:r>
        <w:t>5.1.1</w:t>
      </w:r>
      <w:r>
        <w:tab/>
        <w:t>Introduction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78509A9" w14:textId="77777777" w:rsidR="00E9750A" w:rsidRDefault="00A16F12">
      <w:pPr>
        <w:rPr>
          <w:lang w:eastAsia="zh-CN"/>
        </w:rPr>
      </w:pPr>
      <w:bookmarkStart w:id="725" w:name="_Toc72766437"/>
      <w:bookmarkStart w:id="726" w:name="_Toc72767004"/>
      <w:bookmarkStart w:id="727" w:name="_Toc73042456"/>
      <w:bookmarkStart w:id="728" w:name="_Toc81242800"/>
      <w:bookmarkStart w:id="729" w:name="_Toc89426569"/>
      <w:bookmarkStart w:id="730" w:name="_Toc94020354"/>
      <w:bookmarkStart w:id="731" w:name="_Toc97034885"/>
      <w:bookmarkStart w:id="732" w:name="_Toc97037762"/>
      <w:bookmarkStart w:id="733" w:name="_Toc100939971"/>
      <w:bookmarkStart w:id="734" w:name="_Toc104546837"/>
      <w:bookmarkStart w:id="735" w:name="_Toc112937884"/>
      <w:bookmarkStart w:id="73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lastRenderedPageBreak/>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737" w:name="_Toc120681580"/>
      <w:bookmarkStart w:id="738" w:name="_Toc129284720"/>
      <w:bookmarkStart w:id="739" w:name="_Toc133434767"/>
      <w:r>
        <w:t>5.1.2</w:t>
      </w:r>
      <w:r>
        <w:tab/>
        <w:t>Usage of HTTP</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74F5FB5" w14:textId="77777777" w:rsidR="00E9750A" w:rsidRDefault="00A16F12">
      <w:pPr>
        <w:pStyle w:val="41"/>
      </w:pPr>
      <w:bookmarkStart w:id="740" w:name="_Toc97037763"/>
      <w:bookmarkStart w:id="741" w:name="_Toc104546838"/>
      <w:bookmarkStart w:id="742" w:name="_Toc94020355"/>
      <w:bookmarkStart w:id="743" w:name="_Toc120681581"/>
      <w:bookmarkStart w:id="744" w:name="_Toc72767005"/>
      <w:bookmarkStart w:id="745" w:name="_Toc100939972"/>
      <w:bookmarkStart w:id="746" w:name="_Toc114134642"/>
      <w:bookmarkStart w:id="747" w:name="_Toc97034886"/>
      <w:bookmarkStart w:id="748" w:name="_Toc81242801"/>
      <w:bookmarkStart w:id="749" w:name="_Toc89426570"/>
      <w:bookmarkStart w:id="750" w:name="_Toc73042457"/>
      <w:bookmarkStart w:id="751" w:name="_Toc72766438"/>
      <w:bookmarkStart w:id="752" w:name="_Toc112937885"/>
      <w:bookmarkStart w:id="753" w:name="_Toc129284721"/>
      <w:bookmarkStart w:id="754" w:name="_Toc133434768"/>
      <w:r>
        <w:t>5.1.2.1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755" w:name="_Toc120681582"/>
      <w:bookmarkStart w:id="756" w:name="_Toc100939973"/>
      <w:bookmarkStart w:id="757" w:name="_Toc104546839"/>
      <w:bookmarkStart w:id="758" w:name="_Toc112937886"/>
      <w:bookmarkStart w:id="759" w:name="_Toc114134643"/>
      <w:bookmarkStart w:id="760" w:name="_Toc94020356"/>
      <w:bookmarkStart w:id="761" w:name="_Toc97034887"/>
      <w:bookmarkStart w:id="762" w:name="_Toc97037764"/>
      <w:bookmarkStart w:id="763" w:name="_Toc73042458"/>
      <w:bookmarkStart w:id="764" w:name="_Toc81242802"/>
      <w:bookmarkStart w:id="765" w:name="_Toc89426571"/>
      <w:bookmarkStart w:id="766" w:name="_Toc72766439"/>
      <w:bookmarkStart w:id="767" w:name="_Toc72767006"/>
      <w:bookmarkStart w:id="768" w:name="_Toc129284722"/>
      <w:bookmarkStart w:id="769" w:name="_Toc133434769"/>
      <w:r>
        <w:t>5.1.2.2</w:t>
      </w:r>
      <w:r>
        <w:tab/>
        <w:t>HTTP standard headers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2BDC2C6" w14:textId="77777777" w:rsidR="00E9750A" w:rsidRDefault="00A16F12">
      <w:pPr>
        <w:pStyle w:val="50"/>
        <w:rPr>
          <w:lang w:eastAsia="zh-CN"/>
        </w:rPr>
      </w:pPr>
      <w:bookmarkStart w:id="770" w:name="_Toc120681583"/>
      <w:bookmarkStart w:id="771" w:name="_Toc114134644"/>
      <w:bookmarkStart w:id="772" w:name="_Toc89426572"/>
      <w:bookmarkStart w:id="773" w:name="_Toc104546840"/>
      <w:bookmarkStart w:id="774" w:name="_Toc112937887"/>
      <w:bookmarkStart w:id="775" w:name="_Toc97037765"/>
      <w:bookmarkStart w:id="776" w:name="_Toc73042459"/>
      <w:bookmarkStart w:id="777" w:name="_Toc72766440"/>
      <w:bookmarkStart w:id="778" w:name="_Toc100939974"/>
      <w:bookmarkStart w:id="779" w:name="_Toc81242803"/>
      <w:bookmarkStart w:id="780" w:name="_Toc72767007"/>
      <w:bookmarkStart w:id="781" w:name="_Toc94020357"/>
      <w:bookmarkStart w:id="782" w:name="_Toc97034888"/>
      <w:bookmarkStart w:id="783" w:name="_Toc129284723"/>
      <w:bookmarkStart w:id="784" w:name="_Toc133434770"/>
      <w:r>
        <w:t>5.1.2.2.1</w:t>
      </w:r>
      <w:r>
        <w:rPr>
          <w:rFonts w:hint="eastAsia"/>
          <w:lang w:eastAsia="zh-CN"/>
        </w:rPr>
        <w:tab/>
      </w:r>
      <w:r>
        <w:rPr>
          <w:lang w:eastAsia="zh-CN"/>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4E60491" w14:textId="77777777" w:rsidR="00E9750A" w:rsidRDefault="00A16F12">
      <w:bookmarkStart w:id="785" w:name="_Toc97034889"/>
      <w:bookmarkStart w:id="786" w:name="_Toc72767008"/>
      <w:bookmarkStart w:id="787" w:name="_Toc114134645"/>
      <w:bookmarkStart w:id="788" w:name="_Toc97037766"/>
      <w:bookmarkStart w:id="789" w:name="_Toc100939975"/>
      <w:bookmarkStart w:id="790" w:name="_Toc94020358"/>
      <w:bookmarkStart w:id="791" w:name="_Toc73042460"/>
      <w:bookmarkStart w:id="792" w:name="_Toc112937888"/>
      <w:bookmarkStart w:id="793" w:name="_Toc72766441"/>
      <w:bookmarkStart w:id="794" w:name="_Toc104546841"/>
      <w:bookmarkStart w:id="795" w:name="_Toc89426573"/>
      <w:bookmarkStart w:id="796" w:name="_Toc81242804"/>
      <w:r>
        <w:t>See clause 5.2.2 of 3GPP TS 29.500 [4] for the usage of HTTP standard headers.</w:t>
      </w:r>
    </w:p>
    <w:p w14:paraId="2749F1F7" w14:textId="77777777" w:rsidR="00E9750A" w:rsidRDefault="00A16F12">
      <w:pPr>
        <w:pStyle w:val="50"/>
      </w:pPr>
      <w:bookmarkStart w:id="797" w:name="_Toc120681584"/>
      <w:bookmarkStart w:id="798" w:name="_Toc129284724"/>
      <w:bookmarkStart w:id="799" w:name="_Toc133434771"/>
      <w:r>
        <w:t>5.1.2.2.2</w:t>
      </w:r>
      <w:r>
        <w:tab/>
        <w:t>Content type</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800" w:name="_Toc97037767"/>
      <w:bookmarkStart w:id="801" w:name="_Toc100939976"/>
      <w:bookmarkStart w:id="802" w:name="_Toc112937889"/>
      <w:bookmarkStart w:id="803" w:name="_Toc104546842"/>
      <w:bookmarkStart w:id="804" w:name="_Toc114134646"/>
      <w:bookmarkStart w:id="805" w:name="_Toc120681585"/>
      <w:bookmarkStart w:id="806" w:name="_Toc73042461"/>
      <w:bookmarkStart w:id="807" w:name="_Toc72767009"/>
      <w:bookmarkStart w:id="808" w:name="_Toc89426574"/>
      <w:bookmarkStart w:id="809" w:name="_Toc97034890"/>
      <w:bookmarkStart w:id="810" w:name="_Toc72766442"/>
      <w:bookmarkStart w:id="811" w:name="_Toc94020359"/>
      <w:bookmarkStart w:id="812" w:name="_Toc81242805"/>
      <w:bookmarkStart w:id="813" w:name="_Toc129284725"/>
      <w:bookmarkStart w:id="814" w:name="_Toc133434772"/>
      <w:r>
        <w:t>5.1.2.3</w:t>
      </w:r>
      <w:r>
        <w:tab/>
        <w:t>HTTP custom headers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64952465" w14:textId="77777777" w:rsidR="00E9750A" w:rsidRDefault="00A16F12">
      <w:bookmarkStart w:id="815" w:name="_Toc73042462"/>
      <w:bookmarkStart w:id="816" w:name="_Toc100939977"/>
      <w:bookmarkStart w:id="817" w:name="_Toc97037768"/>
      <w:bookmarkStart w:id="818" w:name="_Toc97034891"/>
      <w:bookmarkStart w:id="819" w:name="_Toc89426575"/>
      <w:bookmarkStart w:id="820" w:name="_Toc94020360"/>
      <w:bookmarkStart w:id="821" w:name="_Toc81242806"/>
      <w:bookmarkStart w:id="822" w:name="_Toc112937890"/>
      <w:bookmarkStart w:id="823" w:name="_Toc104546843"/>
      <w:bookmarkStart w:id="824" w:name="_Toc72767010"/>
      <w:bookmarkStart w:id="825" w:name="_Toc72766443"/>
      <w:bookmarkStart w:id="826" w:name="_Toc114134647"/>
      <w:r>
        <w:t>The mandatory HTTP custom header fields specified in clause 5.2.3.2 of 3GPP TS 29.500 [4] shall be applicable.</w:t>
      </w:r>
    </w:p>
    <w:p w14:paraId="48A21C5E" w14:textId="77777777" w:rsidR="00E9750A" w:rsidRDefault="00A16F12">
      <w:pPr>
        <w:pStyle w:val="31"/>
      </w:pPr>
      <w:bookmarkStart w:id="827" w:name="_Toc120681586"/>
      <w:bookmarkStart w:id="828" w:name="_Toc129284726"/>
      <w:bookmarkStart w:id="829" w:name="_Toc133434773"/>
      <w:r>
        <w:t>5.1.3</w:t>
      </w:r>
      <w:r>
        <w:tab/>
        <w:t>Resources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E272EA6" w14:textId="77777777" w:rsidR="00E9750A" w:rsidRDefault="00A16F12">
      <w:pPr>
        <w:pStyle w:val="41"/>
      </w:pPr>
      <w:bookmarkStart w:id="830" w:name="_Toc89426576"/>
      <w:bookmarkStart w:id="831" w:name="_Toc72767011"/>
      <w:bookmarkStart w:id="832" w:name="_Toc97034892"/>
      <w:bookmarkStart w:id="833" w:name="_Toc112937891"/>
      <w:bookmarkStart w:id="834" w:name="_Toc100939978"/>
      <w:bookmarkStart w:id="835" w:name="_Toc97037769"/>
      <w:bookmarkStart w:id="836" w:name="_Toc120681587"/>
      <w:bookmarkStart w:id="837" w:name="_Toc73042463"/>
      <w:bookmarkStart w:id="838" w:name="_Toc81242807"/>
      <w:bookmarkStart w:id="839" w:name="_Toc94020361"/>
      <w:bookmarkStart w:id="840" w:name="_Toc72766444"/>
      <w:bookmarkStart w:id="841" w:name="_Toc104546844"/>
      <w:bookmarkStart w:id="842" w:name="_Toc114134648"/>
      <w:bookmarkStart w:id="843" w:name="_Toc129284727"/>
      <w:bookmarkStart w:id="844" w:name="_Toc133434774"/>
      <w:r>
        <w:t>5.1.3.1</w:t>
      </w:r>
      <w:r>
        <w:tab/>
        <w:t>Overview</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7" type="#_x0000_t75" style="width:380.4pt;height:156pt" o:ole="">
            <v:imagedata r:id="rId34" o:title="" cropbottom="7081f" cropright="4734f"/>
          </v:shape>
          <o:OLEObject Type="Embed" ProgID="Visio.Drawing.15" ShapeID="_x0000_i1037" DrawAspect="Content" ObjectID="_1744047572" r:id="rId3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845" w:name="_Toc114134649"/>
      <w:bookmarkStart w:id="846" w:name="_Toc112937892"/>
      <w:bookmarkStart w:id="847" w:name="_Toc104546845"/>
      <w:bookmarkStart w:id="848" w:name="_Toc120681588"/>
      <w:bookmarkStart w:id="849" w:name="_Toc89426577"/>
      <w:bookmarkStart w:id="850" w:name="_Toc73042464"/>
      <w:bookmarkStart w:id="851" w:name="_Toc94020362"/>
      <w:bookmarkStart w:id="852" w:name="_Toc97034893"/>
      <w:bookmarkStart w:id="853" w:name="_Toc72766445"/>
      <w:bookmarkStart w:id="854" w:name="_Toc97037770"/>
      <w:bookmarkStart w:id="855" w:name="_Toc72767012"/>
      <w:bookmarkStart w:id="856" w:name="_Toc81242808"/>
      <w:bookmarkStart w:id="857" w:name="_Toc100939979"/>
      <w:bookmarkStart w:id="858" w:name="_Toc129284728"/>
      <w:bookmarkStart w:id="859" w:name="_Toc133434775"/>
      <w:r>
        <w:t>5.1.3.2</w:t>
      </w:r>
      <w:r>
        <w:tab/>
        <w:t>Resource: ADRF Data Store Records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3681A9C" w14:textId="77777777" w:rsidR="00E9750A" w:rsidRDefault="00A16F12">
      <w:pPr>
        <w:pStyle w:val="50"/>
      </w:pPr>
      <w:bookmarkStart w:id="860" w:name="_Toc114134650"/>
      <w:bookmarkStart w:id="861" w:name="_Toc120681589"/>
      <w:bookmarkStart w:id="862" w:name="_Toc97034894"/>
      <w:bookmarkStart w:id="863" w:name="_Toc72767013"/>
      <w:bookmarkStart w:id="864" w:name="_Toc112937893"/>
      <w:bookmarkStart w:id="865" w:name="_Toc89426578"/>
      <w:bookmarkStart w:id="866" w:name="_Toc100939980"/>
      <w:bookmarkStart w:id="867" w:name="_Toc104546846"/>
      <w:bookmarkStart w:id="868" w:name="_Toc94020363"/>
      <w:bookmarkStart w:id="869" w:name="_Toc97037771"/>
      <w:bookmarkStart w:id="870" w:name="_Toc81242809"/>
      <w:bookmarkStart w:id="871" w:name="_Toc73042465"/>
      <w:bookmarkStart w:id="872" w:name="_Toc72766446"/>
      <w:bookmarkStart w:id="873" w:name="_Toc129284729"/>
      <w:bookmarkStart w:id="874" w:name="_Toc133434776"/>
      <w:r>
        <w:t>5.1.3.2.1</w:t>
      </w:r>
      <w:r>
        <w:tab/>
        <w:t>Description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875" w:name="_Toc73042466"/>
      <w:bookmarkStart w:id="876" w:name="_Toc72766447"/>
      <w:bookmarkStart w:id="877" w:name="_Toc72767014"/>
      <w:bookmarkStart w:id="878" w:name="_Toc97034895"/>
      <w:bookmarkStart w:id="879" w:name="_Toc89426579"/>
      <w:bookmarkStart w:id="880" w:name="_Toc94020364"/>
      <w:bookmarkStart w:id="881" w:name="_Toc81242810"/>
      <w:bookmarkStart w:id="882" w:name="_Toc97037772"/>
      <w:bookmarkStart w:id="883" w:name="_Toc120681590"/>
      <w:bookmarkStart w:id="884" w:name="_Toc112937894"/>
      <w:bookmarkStart w:id="885" w:name="_Toc114134651"/>
      <w:bookmarkStart w:id="886" w:name="_Toc104546847"/>
      <w:bookmarkStart w:id="887" w:name="_Toc100939981"/>
      <w:bookmarkStart w:id="888" w:name="_Toc129284730"/>
      <w:bookmarkStart w:id="889" w:name="_Toc133434777"/>
      <w:r>
        <w:t>5.1.3.2.2</w:t>
      </w:r>
      <w:r>
        <w:tab/>
        <w:t>Resource Definition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890" w:name="_Toc81242811"/>
      <w:bookmarkStart w:id="891" w:name="_Toc89426580"/>
      <w:bookmarkStart w:id="892" w:name="_Toc73042467"/>
      <w:bookmarkStart w:id="893" w:name="_Toc72767015"/>
      <w:bookmarkStart w:id="894" w:name="_Toc72766448"/>
      <w:bookmarkStart w:id="895" w:name="_Toc94020365"/>
      <w:bookmarkStart w:id="896" w:name="_Toc97034896"/>
      <w:bookmarkStart w:id="897" w:name="_Toc104546848"/>
      <w:bookmarkStart w:id="898" w:name="_Toc112937895"/>
      <w:bookmarkStart w:id="899" w:name="_Toc114134652"/>
      <w:bookmarkStart w:id="900" w:name="_Toc120681591"/>
      <w:bookmarkStart w:id="901" w:name="_Toc100939982"/>
      <w:bookmarkStart w:id="902" w:name="_Toc97037773"/>
      <w:bookmarkStart w:id="903" w:name="_Toc129284731"/>
      <w:bookmarkStart w:id="904" w:name="_Toc133434778"/>
      <w:r>
        <w:t>5.1.3.2.3</w:t>
      </w:r>
      <w:r>
        <w:tab/>
        <w:t>Resource Standard Methods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48C90A8" w14:textId="77777777" w:rsidR="00E9750A" w:rsidRDefault="00A16F12">
      <w:pPr>
        <w:pStyle w:val="6"/>
      </w:pPr>
      <w:bookmarkStart w:id="905" w:name="_Toc97034897"/>
      <w:bookmarkStart w:id="906" w:name="_Toc72766449"/>
      <w:bookmarkStart w:id="907" w:name="_Toc73042468"/>
      <w:bookmarkStart w:id="908" w:name="_Toc72767016"/>
      <w:bookmarkStart w:id="909" w:name="_Toc97037774"/>
      <w:bookmarkStart w:id="910" w:name="_Toc114134653"/>
      <w:bookmarkStart w:id="911" w:name="_Toc89426581"/>
      <w:bookmarkStart w:id="912" w:name="_Toc100939983"/>
      <w:bookmarkStart w:id="913" w:name="_Toc94020366"/>
      <w:bookmarkStart w:id="914" w:name="_Toc120681592"/>
      <w:bookmarkStart w:id="915" w:name="_Toc112937896"/>
      <w:bookmarkStart w:id="916" w:name="_Toc81242812"/>
      <w:bookmarkStart w:id="917" w:name="_Toc104546849"/>
      <w:bookmarkStart w:id="918" w:name="_Toc129284732"/>
      <w:bookmarkStart w:id="919" w:name="_Toc133434779"/>
      <w:r>
        <w:t>5.1.3.2.3.1</w:t>
      </w:r>
      <w:r>
        <w:tab/>
        <w:t>POST</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920" w:name="_Toc120681593"/>
      <w:bookmarkStart w:id="921" w:name="_Toc114134654"/>
      <w:bookmarkStart w:id="922" w:name="_Toc72767017"/>
      <w:bookmarkStart w:id="923" w:name="_Toc94020367"/>
      <w:bookmarkStart w:id="924" w:name="_Toc73042469"/>
      <w:bookmarkStart w:id="925" w:name="_Toc72766450"/>
      <w:bookmarkStart w:id="926" w:name="_Toc89426582"/>
      <w:bookmarkStart w:id="927" w:name="_Toc112937897"/>
      <w:bookmarkStart w:id="928" w:name="_Toc97034898"/>
      <w:bookmarkStart w:id="929" w:name="_Toc97037775"/>
      <w:bookmarkStart w:id="930" w:name="_Toc81242813"/>
      <w:bookmarkStart w:id="931" w:name="_Toc100939984"/>
      <w:bookmarkStart w:id="932" w:name="_Toc104546850"/>
      <w:bookmarkStart w:id="933" w:name="_Toc129284733"/>
      <w:bookmarkStart w:id="934" w:name="_Toc133434780"/>
      <w:r>
        <w:t>5.1.3.2.3.2</w:t>
      </w:r>
      <w:r>
        <w:tab/>
        <w:t>GET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E9750A" w14:paraId="60C65F2B" w14:textId="77777777">
        <w:trPr>
          <w:jc w:val="center"/>
        </w:trPr>
        <w:tc>
          <w:tcPr>
            <w:tcW w:w="9679" w:type="dxa"/>
            <w:gridSpan w:val="5"/>
          </w:tcPr>
          <w:p w14:paraId="5018C18F" w14:textId="77777777" w:rsidR="00E9750A" w:rsidRDefault="00A16F12">
            <w:pPr>
              <w:pStyle w:val="TAN"/>
              <w:rPr>
                <w:lang w:eastAsia="zh-CN"/>
              </w:rPr>
            </w:pPr>
            <w:r>
              <w:rPr>
                <w:lang w:eastAsia="zh-CN"/>
              </w:rPr>
              <w:t>NOTE:</w:t>
            </w:r>
            <w:r>
              <w:rPr>
                <w:lang w:eastAsia="zh-CN"/>
              </w:rPr>
              <w:tab/>
              <w:t>Either "store-trans-id" or "fetch-correlation-ids"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935" w:name="_Toc100939985"/>
      <w:bookmarkStart w:id="936" w:name="_Toc97037776"/>
      <w:bookmarkStart w:id="937" w:name="_Toc120681594"/>
      <w:bookmarkStart w:id="938" w:name="_Toc114134655"/>
      <w:bookmarkStart w:id="939" w:name="_Toc104546851"/>
      <w:bookmarkStart w:id="940" w:name="_Toc112937898"/>
      <w:bookmarkStart w:id="941" w:name="_Toc72767018"/>
      <w:bookmarkStart w:id="942" w:name="_Toc72766451"/>
      <w:bookmarkStart w:id="943" w:name="_Toc73042470"/>
      <w:bookmarkStart w:id="944" w:name="_Toc89426583"/>
      <w:bookmarkStart w:id="945" w:name="_Toc81242814"/>
      <w:bookmarkStart w:id="946" w:name="_Toc97034899"/>
      <w:bookmarkStart w:id="947" w:name="_Toc94020368"/>
      <w:bookmarkStart w:id="948" w:name="_Toc129284734"/>
      <w:bookmarkStart w:id="949" w:name="_Toc133434781"/>
      <w:r>
        <w:t>5.1.3.2.4</w:t>
      </w:r>
      <w:r>
        <w:tab/>
        <w:t>Resource Custom Operations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1678171" w14:textId="77777777" w:rsidR="00E9750A" w:rsidRDefault="00A16F12">
      <w:r>
        <w:t>None.</w:t>
      </w:r>
    </w:p>
    <w:p w14:paraId="0ADDB8ED" w14:textId="77777777" w:rsidR="00E9750A" w:rsidRDefault="00A16F12">
      <w:pPr>
        <w:pStyle w:val="41"/>
      </w:pPr>
      <w:bookmarkStart w:id="950" w:name="_Toc72766457"/>
      <w:bookmarkStart w:id="951" w:name="_Toc97037777"/>
      <w:bookmarkStart w:id="952" w:name="_Toc73042476"/>
      <w:bookmarkStart w:id="953" w:name="_Toc72767024"/>
      <w:bookmarkStart w:id="954" w:name="_Toc94020369"/>
      <w:bookmarkStart w:id="955" w:name="_Toc89426584"/>
      <w:bookmarkStart w:id="956" w:name="_Toc120681595"/>
      <w:bookmarkStart w:id="957" w:name="_Toc100939986"/>
      <w:bookmarkStart w:id="958" w:name="_Toc97034900"/>
      <w:bookmarkStart w:id="959" w:name="_Toc81242820"/>
      <w:bookmarkStart w:id="960" w:name="_Toc112937899"/>
      <w:bookmarkStart w:id="961" w:name="_Toc114134656"/>
      <w:bookmarkStart w:id="962" w:name="_Toc104546852"/>
      <w:bookmarkStart w:id="963" w:name="_Toc129284735"/>
      <w:bookmarkStart w:id="964" w:name="_Toc133434782"/>
      <w:r>
        <w:lastRenderedPageBreak/>
        <w:t>5.1.3.3</w:t>
      </w:r>
      <w:r>
        <w:tab/>
        <w:t>Resource: Individual ADRF Data Store Record</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70C0CA6" w14:textId="77777777" w:rsidR="00E9750A" w:rsidRDefault="00A16F12">
      <w:pPr>
        <w:pStyle w:val="50"/>
      </w:pPr>
      <w:bookmarkStart w:id="965" w:name="_Toc100939987"/>
      <w:bookmarkStart w:id="966" w:name="_Toc97034901"/>
      <w:bookmarkStart w:id="967" w:name="_Toc112937900"/>
      <w:bookmarkStart w:id="968" w:name="_Toc104546853"/>
      <w:bookmarkStart w:id="969" w:name="_Toc120681596"/>
      <w:bookmarkStart w:id="970" w:name="_Toc114134657"/>
      <w:bookmarkStart w:id="971" w:name="_Toc94020370"/>
      <w:bookmarkStart w:id="972" w:name="_Toc97037778"/>
      <w:bookmarkStart w:id="973" w:name="_Toc89426585"/>
      <w:bookmarkStart w:id="974" w:name="_Toc129284736"/>
      <w:bookmarkStart w:id="975" w:name="_Toc133434783"/>
      <w:r>
        <w:t>5.1.3.3.1</w:t>
      </w:r>
      <w:r>
        <w:tab/>
        <w:t>Description</w:t>
      </w:r>
      <w:bookmarkEnd w:id="965"/>
      <w:bookmarkEnd w:id="966"/>
      <w:bookmarkEnd w:id="967"/>
      <w:bookmarkEnd w:id="968"/>
      <w:bookmarkEnd w:id="969"/>
      <w:bookmarkEnd w:id="970"/>
      <w:bookmarkEnd w:id="971"/>
      <w:bookmarkEnd w:id="972"/>
      <w:bookmarkEnd w:id="973"/>
      <w:bookmarkEnd w:id="974"/>
      <w:bookmarkEnd w:id="97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976" w:name="_Toc100939988"/>
      <w:bookmarkStart w:id="977" w:name="_Toc114134658"/>
      <w:bookmarkStart w:id="978" w:name="_Toc120681597"/>
      <w:bookmarkStart w:id="979" w:name="_Toc89426586"/>
      <w:bookmarkStart w:id="980" w:name="_Toc104546854"/>
      <w:bookmarkStart w:id="981" w:name="_Toc112937901"/>
      <w:bookmarkStart w:id="982" w:name="_Toc97034902"/>
      <w:bookmarkStart w:id="983" w:name="_Toc94020371"/>
      <w:bookmarkStart w:id="984" w:name="_Toc97037779"/>
      <w:bookmarkStart w:id="985" w:name="_Toc129284737"/>
      <w:bookmarkStart w:id="986" w:name="_Toc133434784"/>
      <w:r>
        <w:t>5.1.3.3.2</w:t>
      </w:r>
      <w:r>
        <w:tab/>
        <w:t>Resource Definition</w:t>
      </w:r>
      <w:bookmarkEnd w:id="976"/>
      <w:bookmarkEnd w:id="977"/>
      <w:bookmarkEnd w:id="978"/>
      <w:bookmarkEnd w:id="979"/>
      <w:bookmarkEnd w:id="980"/>
      <w:bookmarkEnd w:id="981"/>
      <w:bookmarkEnd w:id="982"/>
      <w:bookmarkEnd w:id="983"/>
      <w:bookmarkEnd w:id="984"/>
      <w:bookmarkEnd w:id="985"/>
      <w:bookmarkEnd w:id="98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987" w:name="_Toc89426587"/>
      <w:bookmarkStart w:id="988" w:name="_Toc94020372"/>
      <w:bookmarkStart w:id="989" w:name="_Toc97034903"/>
      <w:bookmarkStart w:id="990" w:name="_Toc97037780"/>
      <w:bookmarkStart w:id="991" w:name="_Toc100939989"/>
      <w:bookmarkStart w:id="992" w:name="_Toc104546855"/>
      <w:bookmarkStart w:id="993" w:name="_Toc112937902"/>
      <w:bookmarkStart w:id="994" w:name="_Toc114134659"/>
      <w:bookmarkStart w:id="995" w:name="_Toc120681598"/>
      <w:bookmarkStart w:id="996" w:name="_Toc129284738"/>
      <w:bookmarkStart w:id="997" w:name="_Toc133434785"/>
      <w:r>
        <w:t>5.1.3.3.3</w:t>
      </w:r>
      <w:r>
        <w:tab/>
        <w:t>Resource Standard Methods</w:t>
      </w:r>
      <w:bookmarkEnd w:id="987"/>
      <w:bookmarkEnd w:id="988"/>
      <w:bookmarkEnd w:id="989"/>
      <w:bookmarkEnd w:id="990"/>
      <w:bookmarkEnd w:id="991"/>
      <w:bookmarkEnd w:id="992"/>
      <w:bookmarkEnd w:id="993"/>
      <w:bookmarkEnd w:id="994"/>
      <w:bookmarkEnd w:id="995"/>
      <w:bookmarkEnd w:id="996"/>
      <w:bookmarkEnd w:id="997"/>
    </w:p>
    <w:p w14:paraId="141FC66A" w14:textId="77777777" w:rsidR="00E9750A" w:rsidRDefault="00A16F12">
      <w:pPr>
        <w:pStyle w:val="6"/>
      </w:pPr>
      <w:bookmarkStart w:id="998" w:name="_Toc89426588"/>
      <w:bookmarkStart w:id="999" w:name="_Toc94020373"/>
      <w:bookmarkStart w:id="1000" w:name="_Toc97034904"/>
      <w:bookmarkStart w:id="1001" w:name="_Toc97037781"/>
      <w:bookmarkStart w:id="1002" w:name="_Toc100939990"/>
      <w:bookmarkStart w:id="1003" w:name="_Toc104546856"/>
      <w:bookmarkStart w:id="1004" w:name="_Toc112937903"/>
      <w:bookmarkStart w:id="1005" w:name="_Toc114134660"/>
      <w:bookmarkStart w:id="1006" w:name="_Toc120681599"/>
      <w:bookmarkStart w:id="1007" w:name="_Toc129284739"/>
      <w:bookmarkStart w:id="1008" w:name="_Toc133434786"/>
      <w:r>
        <w:t>5.1.3.3.3.1</w:t>
      </w:r>
      <w:r>
        <w:tab/>
        <w:t>DELETE</w:t>
      </w:r>
      <w:bookmarkEnd w:id="998"/>
      <w:bookmarkEnd w:id="999"/>
      <w:bookmarkEnd w:id="1000"/>
      <w:bookmarkEnd w:id="1001"/>
      <w:bookmarkEnd w:id="1002"/>
      <w:bookmarkEnd w:id="1003"/>
      <w:bookmarkEnd w:id="1004"/>
      <w:bookmarkEnd w:id="1005"/>
      <w:bookmarkEnd w:id="1006"/>
      <w:bookmarkEnd w:id="1007"/>
      <w:bookmarkEnd w:id="100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214F7C41" w14:textId="77777777" w:rsidR="00E9750A" w:rsidRDefault="00A16F12">
      <w:pPr>
        <w:pStyle w:val="TH"/>
      </w:pPr>
      <w:r>
        <w:t>Table 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189B134E" w14:textId="77777777">
        <w:trPr>
          <w:jc w:val="center"/>
        </w:trPr>
        <w:tc>
          <w:tcPr>
            <w:tcW w:w="830" w:type="pct"/>
            <w:tcBorders>
              <w:bottom w:val="single" w:sz="6" w:space="0" w:color="auto"/>
            </w:tcBorders>
            <w:shd w:val="clear" w:color="auto" w:fill="C0C0C0"/>
          </w:tcPr>
          <w:p w14:paraId="015E7F31" w14:textId="77777777" w:rsidR="00E9750A" w:rsidRDefault="00A16F12">
            <w:pPr>
              <w:pStyle w:val="TAH"/>
            </w:pPr>
            <w:r>
              <w:t>Data type</w:t>
            </w:r>
          </w:p>
        </w:tc>
        <w:tc>
          <w:tcPr>
            <w:tcW w:w="217" w:type="pct"/>
            <w:tcBorders>
              <w:bottom w:val="single" w:sz="6" w:space="0" w:color="auto"/>
            </w:tcBorders>
            <w:shd w:val="clear" w:color="auto" w:fill="C0C0C0"/>
          </w:tcPr>
          <w:p w14:paraId="21422969" w14:textId="77777777" w:rsidR="00E9750A" w:rsidRDefault="00A16F12">
            <w:pPr>
              <w:pStyle w:val="TAH"/>
            </w:pPr>
            <w:r>
              <w:t>P</w:t>
            </w:r>
          </w:p>
        </w:tc>
        <w:tc>
          <w:tcPr>
            <w:tcW w:w="649" w:type="pct"/>
            <w:tcBorders>
              <w:bottom w:val="single" w:sz="6" w:space="0" w:color="auto"/>
            </w:tcBorders>
            <w:shd w:val="clear" w:color="auto" w:fill="C0C0C0"/>
          </w:tcPr>
          <w:p w14:paraId="023B53E0" w14:textId="77777777" w:rsidR="00E9750A" w:rsidRDefault="00A16F12">
            <w:pPr>
              <w:pStyle w:val="TAH"/>
            </w:pPr>
            <w:r>
              <w:t>Cardinality</w:t>
            </w:r>
          </w:p>
        </w:tc>
        <w:tc>
          <w:tcPr>
            <w:tcW w:w="583" w:type="pct"/>
            <w:tcBorders>
              <w:bottom w:val="single" w:sz="6" w:space="0" w:color="auto"/>
            </w:tcBorders>
            <w:shd w:val="clear" w:color="auto" w:fill="C0C0C0"/>
          </w:tcPr>
          <w:p w14:paraId="390D763B" w14:textId="77777777" w:rsidR="00E9750A" w:rsidRDefault="00A16F12">
            <w:pPr>
              <w:pStyle w:val="TAH"/>
            </w:pPr>
            <w:r>
              <w:t>Response</w:t>
            </w:r>
          </w:p>
          <w:p w14:paraId="547D79F5" w14:textId="77777777" w:rsidR="00E9750A" w:rsidRDefault="00A16F12">
            <w:pPr>
              <w:pStyle w:val="TAH"/>
            </w:pPr>
            <w:r>
              <w:t>codes</w:t>
            </w:r>
          </w:p>
        </w:tc>
        <w:tc>
          <w:tcPr>
            <w:tcW w:w="2720" w:type="pct"/>
            <w:tcBorders>
              <w:bottom w:val="single" w:sz="6" w:space="0" w:color="auto"/>
            </w:tcBorders>
            <w:shd w:val="clear" w:color="auto" w:fill="C0C0C0"/>
          </w:tcPr>
          <w:p w14:paraId="6CBC8DDC" w14:textId="77777777" w:rsidR="00E9750A" w:rsidRDefault="00A16F12">
            <w:pPr>
              <w:pStyle w:val="TAH"/>
            </w:pPr>
            <w:r>
              <w:t>Description</w:t>
            </w:r>
          </w:p>
        </w:tc>
      </w:tr>
      <w:tr w:rsidR="00E9750A" w14:paraId="1EA859CE" w14:textId="77777777">
        <w:trPr>
          <w:jc w:val="center"/>
        </w:trPr>
        <w:tc>
          <w:tcPr>
            <w:tcW w:w="830" w:type="pct"/>
            <w:tcBorders>
              <w:top w:val="single" w:sz="6" w:space="0" w:color="auto"/>
            </w:tcBorders>
            <w:shd w:val="clear" w:color="auto" w:fill="auto"/>
          </w:tcPr>
          <w:p w14:paraId="10405DD9" w14:textId="77777777" w:rsidR="00E9750A" w:rsidRDefault="00A16F12">
            <w:pPr>
              <w:pStyle w:val="TAL"/>
            </w:pPr>
            <w:r>
              <w:t>n/a</w:t>
            </w:r>
          </w:p>
        </w:tc>
        <w:tc>
          <w:tcPr>
            <w:tcW w:w="217" w:type="pct"/>
            <w:tcBorders>
              <w:top w:val="single" w:sz="6" w:space="0" w:color="auto"/>
            </w:tcBorders>
          </w:tcPr>
          <w:p w14:paraId="105CFE64" w14:textId="77777777" w:rsidR="00E9750A" w:rsidRDefault="00E9750A">
            <w:pPr>
              <w:pStyle w:val="TAC"/>
            </w:pPr>
          </w:p>
        </w:tc>
        <w:tc>
          <w:tcPr>
            <w:tcW w:w="649" w:type="pct"/>
            <w:tcBorders>
              <w:top w:val="single" w:sz="6" w:space="0" w:color="auto"/>
            </w:tcBorders>
          </w:tcPr>
          <w:p w14:paraId="5A97EA6A" w14:textId="77777777" w:rsidR="00E9750A" w:rsidRDefault="00E9750A">
            <w:pPr>
              <w:pStyle w:val="TAL"/>
            </w:pPr>
          </w:p>
        </w:tc>
        <w:tc>
          <w:tcPr>
            <w:tcW w:w="583" w:type="pct"/>
            <w:tcBorders>
              <w:top w:val="single" w:sz="6" w:space="0" w:color="auto"/>
            </w:tcBorders>
          </w:tcPr>
          <w:p w14:paraId="1108C52B" w14:textId="77777777" w:rsidR="00E9750A" w:rsidRDefault="00A16F12">
            <w:pPr>
              <w:pStyle w:val="TAL"/>
            </w:pPr>
            <w:r>
              <w:t>204 No Content</w:t>
            </w:r>
          </w:p>
        </w:tc>
        <w:tc>
          <w:tcPr>
            <w:tcW w:w="2720" w:type="pct"/>
            <w:tcBorders>
              <w:top w:val="single" w:sz="6" w:space="0" w:color="auto"/>
            </w:tcBorders>
            <w:shd w:val="clear" w:color="auto" w:fill="auto"/>
          </w:tcPr>
          <w:p w14:paraId="1880C23D" w14:textId="77777777" w:rsidR="00E9750A" w:rsidRDefault="00A16F12">
            <w:pPr>
              <w:pStyle w:val="TAL"/>
            </w:pPr>
            <w:r>
              <w:t>The Individual ADRF Data Store Record resource was deleted successfully.</w:t>
            </w:r>
          </w:p>
        </w:tc>
      </w:tr>
      <w:tr w:rsidR="00E9750A" w14:paraId="311CD8E6" w14:textId="77777777">
        <w:trPr>
          <w:jc w:val="center"/>
        </w:trPr>
        <w:tc>
          <w:tcPr>
            <w:tcW w:w="830" w:type="pct"/>
            <w:shd w:val="clear" w:color="auto" w:fill="auto"/>
          </w:tcPr>
          <w:p w14:paraId="3B89FDCA" w14:textId="77777777" w:rsidR="00E9750A" w:rsidRDefault="00A16F12">
            <w:pPr>
              <w:pStyle w:val="TAL"/>
            </w:pPr>
            <w:r>
              <w:t>RedirectResponse</w:t>
            </w:r>
          </w:p>
        </w:tc>
        <w:tc>
          <w:tcPr>
            <w:tcW w:w="217" w:type="pct"/>
          </w:tcPr>
          <w:p w14:paraId="37DA12F0" w14:textId="77777777" w:rsidR="00E9750A" w:rsidRDefault="00A16F12">
            <w:pPr>
              <w:pStyle w:val="TAC"/>
            </w:pPr>
            <w:r>
              <w:t>O</w:t>
            </w:r>
          </w:p>
        </w:tc>
        <w:tc>
          <w:tcPr>
            <w:tcW w:w="649" w:type="pct"/>
          </w:tcPr>
          <w:p w14:paraId="441551E3" w14:textId="77777777" w:rsidR="00E9750A" w:rsidRDefault="00A16F12">
            <w:pPr>
              <w:pStyle w:val="TAL"/>
            </w:pPr>
            <w:r>
              <w:t>0..1</w:t>
            </w:r>
          </w:p>
        </w:tc>
        <w:tc>
          <w:tcPr>
            <w:tcW w:w="583" w:type="pct"/>
          </w:tcPr>
          <w:p w14:paraId="00F33CFF" w14:textId="77777777" w:rsidR="00E9750A" w:rsidRDefault="00A16F12">
            <w:pPr>
              <w:pStyle w:val="TAL"/>
            </w:pPr>
            <w:r>
              <w:t>307 Temporary Redirect</w:t>
            </w:r>
          </w:p>
        </w:tc>
        <w:tc>
          <w:tcPr>
            <w:tcW w:w="2720" w:type="pct"/>
            <w:shd w:val="clear" w:color="auto" w:fill="auto"/>
          </w:tcPr>
          <w:p w14:paraId="0E77B9B6" w14:textId="77777777" w:rsidR="00E9750A" w:rsidRDefault="00A16F12">
            <w:pPr>
              <w:pStyle w:val="TAL"/>
            </w:pPr>
            <w:r>
              <w:t>Temporary redirection, during Individual ADRF Data Store Record deletion. The response shall include a Location header field containing an alternative URI of the resource located in an alternative ADRF (service) instance.</w:t>
            </w:r>
          </w:p>
          <w:p w14:paraId="221C4201" w14:textId="77777777" w:rsidR="00E9750A" w:rsidRDefault="00E9750A">
            <w:pPr>
              <w:pStyle w:val="TAL"/>
              <w:rPr>
                <w:strike/>
              </w:rPr>
            </w:pPr>
          </w:p>
        </w:tc>
      </w:tr>
      <w:tr w:rsidR="00E9750A" w14:paraId="6D906778" w14:textId="77777777">
        <w:trPr>
          <w:jc w:val="center"/>
        </w:trPr>
        <w:tc>
          <w:tcPr>
            <w:tcW w:w="830" w:type="pct"/>
            <w:shd w:val="clear" w:color="auto" w:fill="auto"/>
          </w:tcPr>
          <w:p w14:paraId="3AB9B80C" w14:textId="77777777" w:rsidR="00E9750A" w:rsidRDefault="00A16F12">
            <w:pPr>
              <w:pStyle w:val="TAL"/>
            </w:pPr>
            <w:r>
              <w:t>RedirectResponse</w:t>
            </w:r>
          </w:p>
        </w:tc>
        <w:tc>
          <w:tcPr>
            <w:tcW w:w="217" w:type="pct"/>
          </w:tcPr>
          <w:p w14:paraId="01D6874E" w14:textId="77777777" w:rsidR="00E9750A" w:rsidRDefault="00A16F12">
            <w:pPr>
              <w:pStyle w:val="TAC"/>
            </w:pPr>
            <w:r>
              <w:t>O</w:t>
            </w:r>
          </w:p>
        </w:tc>
        <w:tc>
          <w:tcPr>
            <w:tcW w:w="649" w:type="pct"/>
          </w:tcPr>
          <w:p w14:paraId="1E117C87" w14:textId="77777777" w:rsidR="00E9750A" w:rsidRDefault="00A16F12">
            <w:pPr>
              <w:pStyle w:val="TAL"/>
            </w:pPr>
            <w:r>
              <w:t>0..1</w:t>
            </w:r>
          </w:p>
        </w:tc>
        <w:tc>
          <w:tcPr>
            <w:tcW w:w="583" w:type="pct"/>
          </w:tcPr>
          <w:p w14:paraId="1FE2FB93" w14:textId="77777777" w:rsidR="00E9750A" w:rsidRDefault="00A16F12">
            <w:pPr>
              <w:pStyle w:val="TAL"/>
            </w:pPr>
            <w:r>
              <w:t>308 Permanent Redirect</w:t>
            </w:r>
          </w:p>
        </w:tc>
        <w:tc>
          <w:tcPr>
            <w:tcW w:w="2720" w:type="pct"/>
            <w:shd w:val="clear" w:color="auto" w:fill="auto"/>
          </w:tcPr>
          <w:p w14:paraId="61D9E72E" w14:textId="77777777" w:rsidR="00E9750A" w:rsidRDefault="00A16F12">
            <w:pPr>
              <w:pStyle w:val="TAL"/>
            </w:pPr>
            <w:r>
              <w:t>Permanent redirection, during Individual ADRF Data Store Record deletion. The response shall include a Location header field containing an alternative URI of the resource located in an alternative ADRF (service) instance.</w:t>
            </w:r>
          </w:p>
          <w:p w14:paraId="7F86B310" w14:textId="77777777" w:rsidR="00E9750A" w:rsidRDefault="00E9750A">
            <w:pPr>
              <w:pStyle w:val="TAL"/>
              <w:rPr>
                <w:strike/>
              </w:rPr>
            </w:pPr>
          </w:p>
        </w:tc>
      </w:tr>
      <w:tr w:rsidR="00E9750A" w14:paraId="065A5D0E" w14:textId="77777777">
        <w:trPr>
          <w:jc w:val="center"/>
        </w:trPr>
        <w:tc>
          <w:tcPr>
            <w:tcW w:w="5000" w:type="pct"/>
            <w:gridSpan w:val="5"/>
            <w:shd w:val="clear" w:color="auto" w:fill="auto"/>
          </w:tcPr>
          <w:p w14:paraId="57DE4DC5" w14:textId="77777777" w:rsidR="00E9750A" w:rsidRDefault="00A16F12">
            <w:pPr>
              <w:pStyle w:val="TAN"/>
            </w:pPr>
            <w:r>
              <w:t>NOTE:</w:t>
            </w:r>
            <w:r>
              <w:tab/>
              <w:t>The manadatory HTTP error status code for the DELETE method listed in Table 5.2.7.1-1 of 3GPP TS 29.500 [4] also apply.</w:t>
            </w:r>
          </w:p>
        </w:tc>
      </w:tr>
    </w:tbl>
    <w:p w14:paraId="53B0976F" w14:textId="77777777" w:rsidR="00E9750A" w:rsidRDefault="00E9750A"/>
    <w:p w14:paraId="38AE63C1" w14:textId="77777777" w:rsidR="00E9750A" w:rsidRDefault="00A16F12">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621BC54B" w14:textId="77777777">
        <w:trPr>
          <w:jc w:val="center"/>
        </w:trPr>
        <w:tc>
          <w:tcPr>
            <w:tcW w:w="825" w:type="pct"/>
            <w:tcBorders>
              <w:bottom w:val="single" w:sz="6" w:space="0" w:color="auto"/>
            </w:tcBorders>
            <w:shd w:val="clear" w:color="auto" w:fill="C0C0C0"/>
          </w:tcPr>
          <w:p w14:paraId="1535A235" w14:textId="77777777" w:rsidR="00E9750A" w:rsidRDefault="00A16F12">
            <w:pPr>
              <w:pStyle w:val="TAH"/>
            </w:pPr>
            <w:r>
              <w:t>Name</w:t>
            </w:r>
          </w:p>
        </w:tc>
        <w:tc>
          <w:tcPr>
            <w:tcW w:w="732" w:type="pct"/>
            <w:tcBorders>
              <w:bottom w:val="single" w:sz="6" w:space="0" w:color="auto"/>
            </w:tcBorders>
            <w:shd w:val="clear" w:color="auto" w:fill="C0C0C0"/>
          </w:tcPr>
          <w:p w14:paraId="459C7C7B" w14:textId="77777777" w:rsidR="00E9750A" w:rsidRDefault="00A16F12">
            <w:pPr>
              <w:pStyle w:val="TAH"/>
            </w:pPr>
            <w:r>
              <w:t>Data type</w:t>
            </w:r>
          </w:p>
        </w:tc>
        <w:tc>
          <w:tcPr>
            <w:tcW w:w="217" w:type="pct"/>
            <w:tcBorders>
              <w:bottom w:val="single" w:sz="6" w:space="0" w:color="auto"/>
            </w:tcBorders>
            <w:shd w:val="clear" w:color="auto" w:fill="C0C0C0"/>
          </w:tcPr>
          <w:p w14:paraId="1F60617D" w14:textId="77777777" w:rsidR="00E9750A" w:rsidRDefault="00A16F12">
            <w:pPr>
              <w:pStyle w:val="TAH"/>
            </w:pPr>
            <w:r>
              <w:t>P</w:t>
            </w:r>
          </w:p>
        </w:tc>
        <w:tc>
          <w:tcPr>
            <w:tcW w:w="581" w:type="pct"/>
            <w:tcBorders>
              <w:bottom w:val="single" w:sz="6" w:space="0" w:color="auto"/>
            </w:tcBorders>
            <w:shd w:val="clear" w:color="auto" w:fill="C0C0C0"/>
          </w:tcPr>
          <w:p w14:paraId="4F88B3FA"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4A6D672B" w14:textId="77777777" w:rsidR="00E9750A" w:rsidRDefault="00A16F12">
            <w:pPr>
              <w:pStyle w:val="TAH"/>
            </w:pPr>
            <w:r>
              <w:t>Description</w:t>
            </w:r>
          </w:p>
        </w:tc>
      </w:tr>
      <w:tr w:rsidR="00E9750A" w14:paraId="4A22585A" w14:textId="77777777">
        <w:trPr>
          <w:jc w:val="center"/>
        </w:trPr>
        <w:tc>
          <w:tcPr>
            <w:tcW w:w="825" w:type="pct"/>
            <w:tcBorders>
              <w:top w:val="single" w:sz="6" w:space="0" w:color="auto"/>
            </w:tcBorders>
            <w:shd w:val="clear" w:color="auto" w:fill="auto"/>
          </w:tcPr>
          <w:p w14:paraId="5E6CC4EE" w14:textId="77777777" w:rsidR="00E9750A" w:rsidRDefault="00A16F12">
            <w:pPr>
              <w:pStyle w:val="TAL"/>
            </w:pPr>
            <w:r>
              <w:t>Location</w:t>
            </w:r>
          </w:p>
        </w:tc>
        <w:tc>
          <w:tcPr>
            <w:tcW w:w="732" w:type="pct"/>
            <w:tcBorders>
              <w:top w:val="single" w:sz="6" w:space="0" w:color="auto"/>
            </w:tcBorders>
          </w:tcPr>
          <w:p w14:paraId="0DCBD3E1" w14:textId="77777777" w:rsidR="00E9750A" w:rsidRDefault="00A16F12">
            <w:pPr>
              <w:pStyle w:val="TAL"/>
            </w:pPr>
            <w:r>
              <w:t>string</w:t>
            </w:r>
          </w:p>
        </w:tc>
        <w:tc>
          <w:tcPr>
            <w:tcW w:w="217" w:type="pct"/>
            <w:tcBorders>
              <w:top w:val="single" w:sz="6" w:space="0" w:color="auto"/>
            </w:tcBorders>
          </w:tcPr>
          <w:p w14:paraId="5F8C040D" w14:textId="77777777" w:rsidR="00E9750A" w:rsidRDefault="00A16F12">
            <w:pPr>
              <w:pStyle w:val="TAC"/>
            </w:pPr>
            <w:r>
              <w:t>M</w:t>
            </w:r>
          </w:p>
        </w:tc>
        <w:tc>
          <w:tcPr>
            <w:tcW w:w="581" w:type="pct"/>
            <w:tcBorders>
              <w:top w:val="single" w:sz="6" w:space="0" w:color="auto"/>
            </w:tcBorders>
          </w:tcPr>
          <w:p w14:paraId="19845219" w14:textId="77777777" w:rsidR="00E9750A" w:rsidRDefault="00A16F12">
            <w:pPr>
              <w:pStyle w:val="TAL"/>
            </w:pPr>
            <w:r>
              <w:t>1</w:t>
            </w:r>
          </w:p>
        </w:tc>
        <w:tc>
          <w:tcPr>
            <w:tcW w:w="2645" w:type="pct"/>
            <w:tcBorders>
              <w:top w:val="single" w:sz="6" w:space="0" w:color="auto"/>
            </w:tcBorders>
            <w:shd w:val="clear" w:color="auto" w:fill="auto"/>
            <w:vAlign w:val="center"/>
          </w:tcPr>
          <w:p w14:paraId="044E47BA" w14:textId="77777777" w:rsidR="00E9750A" w:rsidRDefault="00A16F12">
            <w:pPr>
              <w:pStyle w:val="TAL"/>
            </w:pPr>
            <w:r>
              <w:t>An alternative URI of the resource located in an alternative ADRF (service) instance.</w:t>
            </w:r>
          </w:p>
        </w:tc>
      </w:tr>
      <w:tr w:rsidR="00E9750A" w14:paraId="37AAEBAE" w14:textId="77777777">
        <w:trPr>
          <w:jc w:val="center"/>
        </w:trPr>
        <w:tc>
          <w:tcPr>
            <w:tcW w:w="825" w:type="pct"/>
            <w:shd w:val="clear" w:color="auto" w:fill="auto"/>
          </w:tcPr>
          <w:p w14:paraId="22A44DDD" w14:textId="77777777" w:rsidR="00E9750A" w:rsidRDefault="00A16F12">
            <w:pPr>
              <w:pStyle w:val="TAL"/>
            </w:pPr>
            <w:r>
              <w:rPr>
                <w:lang w:eastAsia="zh-CN"/>
              </w:rPr>
              <w:t>3gpp-Sbi-Target-Nf-Id</w:t>
            </w:r>
          </w:p>
        </w:tc>
        <w:tc>
          <w:tcPr>
            <w:tcW w:w="732" w:type="pct"/>
          </w:tcPr>
          <w:p w14:paraId="144BD09C" w14:textId="77777777" w:rsidR="00E9750A" w:rsidRDefault="00A16F12">
            <w:pPr>
              <w:pStyle w:val="TAL"/>
            </w:pPr>
            <w:r>
              <w:rPr>
                <w:lang w:eastAsia="fr-FR"/>
              </w:rPr>
              <w:t>string</w:t>
            </w:r>
          </w:p>
        </w:tc>
        <w:tc>
          <w:tcPr>
            <w:tcW w:w="217" w:type="pct"/>
          </w:tcPr>
          <w:p w14:paraId="3B8EA26D" w14:textId="77777777" w:rsidR="00E9750A" w:rsidRDefault="00A16F12">
            <w:pPr>
              <w:pStyle w:val="TAC"/>
            </w:pPr>
            <w:r>
              <w:rPr>
                <w:lang w:eastAsia="fr-FR"/>
              </w:rPr>
              <w:t>O</w:t>
            </w:r>
          </w:p>
        </w:tc>
        <w:tc>
          <w:tcPr>
            <w:tcW w:w="581" w:type="pct"/>
          </w:tcPr>
          <w:p w14:paraId="69F9FA73" w14:textId="77777777" w:rsidR="00E9750A" w:rsidRDefault="00A16F12">
            <w:pPr>
              <w:pStyle w:val="TAL"/>
            </w:pPr>
            <w:r>
              <w:rPr>
                <w:lang w:eastAsia="fr-FR"/>
              </w:rPr>
              <w:t>0..1</w:t>
            </w:r>
          </w:p>
        </w:tc>
        <w:tc>
          <w:tcPr>
            <w:tcW w:w="2645" w:type="pct"/>
            <w:shd w:val="clear" w:color="auto" w:fill="auto"/>
            <w:vAlign w:val="center"/>
          </w:tcPr>
          <w:p w14:paraId="3609F93A" w14:textId="77777777" w:rsidR="00E9750A" w:rsidRDefault="00A16F12">
            <w:pPr>
              <w:pStyle w:val="TAL"/>
            </w:pPr>
            <w:r>
              <w:rPr>
                <w:lang w:eastAsia="fr-FR"/>
              </w:rPr>
              <w:t>Identifier of the target NF (service) instance towards which the request is redirected.</w:t>
            </w:r>
          </w:p>
        </w:tc>
      </w:tr>
    </w:tbl>
    <w:p w14:paraId="3320423C" w14:textId="77777777" w:rsidR="00E9750A" w:rsidRDefault="00E9750A"/>
    <w:p w14:paraId="7799D155" w14:textId="77777777" w:rsidR="00E9750A" w:rsidRDefault="00A16F12">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2CA9F49" w14:textId="77777777">
        <w:trPr>
          <w:jc w:val="center"/>
        </w:trPr>
        <w:tc>
          <w:tcPr>
            <w:tcW w:w="825" w:type="pct"/>
            <w:tcBorders>
              <w:bottom w:val="single" w:sz="6" w:space="0" w:color="auto"/>
            </w:tcBorders>
            <w:shd w:val="clear" w:color="auto" w:fill="C0C0C0"/>
          </w:tcPr>
          <w:p w14:paraId="6300AC67" w14:textId="77777777" w:rsidR="00E9750A" w:rsidRDefault="00A16F12">
            <w:pPr>
              <w:pStyle w:val="TAH"/>
            </w:pPr>
            <w:r>
              <w:t>Name</w:t>
            </w:r>
          </w:p>
        </w:tc>
        <w:tc>
          <w:tcPr>
            <w:tcW w:w="732" w:type="pct"/>
            <w:tcBorders>
              <w:bottom w:val="single" w:sz="6" w:space="0" w:color="auto"/>
            </w:tcBorders>
            <w:shd w:val="clear" w:color="auto" w:fill="C0C0C0"/>
          </w:tcPr>
          <w:p w14:paraId="2BE2D571" w14:textId="77777777" w:rsidR="00E9750A" w:rsidRDefault="00A16F12">
            <w:pPr>
              <w:pStyle w:val="TAH"/>
            </w:pPr>
            <w:r>
              <w:t>Data type</w:t>
            </w:r>
          </w:p>
        </w:tc>
        <w:tc>
          <w:tcPr>
            <w:tcW w:w="217" w:type="pct"/>
            <w:tcBorders>
              <w:bottom w:val="single" w:sz="6" w:space="0" w:color="auto"/>
            </w:tcBorders>
            <w:shd w:val="clear" w:color="auto" w:fill="C0C0C0"/>
          </w:tcPr>
          <w:p w14:paraId="38232AB7" w14:textId="77777777" w:rsidR="00E9750A" w:rsidRDefault="00A16F12">
            <w:pPr>
              <w:pStyle w:val="TAH"/>
            </w:pPr>
            <w:r>
              <w:t>P</w:t>
            </w:r>
          </w:p>
        </w:tc>
        <w:tc>
          <w:tcPr>
            <w:tcW w:w="581" w:type="pct"/>
            <w:tcBorders>
              <w:bottom w:val="single" w:sz="6" w:space="0" w:color="auto"/>
            </w:tcBorders>
            <w:shd w:val="clear" w:color="auto" w:fill="C0C0C0"/>
          </w:tcPr>
          <w:p w14:paraId="382A8014"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518051B0" w14:textId="77777777" w:rsidR="00E9750A" w:rsidRDefault="00A16F12">
            <w:pPr>
              <w:pStyle w:val="TAH"/>
            </w:pPr>
            <w:r>
              <w:t>Description</w:t>
            </w:r>
          </w:p>
        </w:tc>
      </w:tr>
      <w:tr w:rsidR="00E9750A" w14:paraId="01B34284" w14:textId="77777777">
        <w:trPr>
          <w:jc w:val="center"/>
        </w:trPr>
        <w:tc>
          <w:tcPr>
            <w:tcW w:w="825" w:type="pct"/>
            <w:tcBorders>
              <w:top w:val="single" w:sz="6" w:space="0" w:color="auto"/>
            </w:tcBorders>
            <w:shd w:val="clear" w:color="auto" w:fill="auto"/>
          </w:tcPr>
          <w:p w14:paraId="724D7EE5" w14:textId="77777777" w:rsidR="00E9750A" w:rsidRDefault="00A16F12">
            <w:pPr>
              <w:pStyle w:val="TAL"/>
            </w:pPr>
            <w:r>
              <w:t>Location</w:t>
            </w:r>
          </w:p>
        </w:tc>
        <w:tc>
          <w:tcPr>
            <w:tcW w:w="732" w:type="pct"/>
            <w:tcBorders>
              <w:top w:val="single" w:sz="6" w:space="0" w:color="auto"/>
            </w:tcBorders>
          </w:tcPr>
          <w:p w14:paraId="220A0D0E" w14:textId="77777777" w:rsidR="00E9750A" w:rsidRDefault="00A16F12">
            <w:pPr>
              <w:pStyle w:val="TAL"/>
            </w:pPr>
            <w:r>
              <w:t>string</w:t>
            </w:r>
          </w:p>
        </w:tc>
        <w:tc>
          <w:tcPr>
            <w:tcW w:w="217" w:type="pct"/>
            <w:tcBorders>
              <w:top w:val="single" w:sz="6" w:space="0" w:color="auto"/>
            </w:tcBorders>
          </w:tcPr>
          <w:p w14:paraId="76A3A148" w14:textId="77777777" w:rsidR="00E9750A" w:rsidRDefault="00A16F12">
            <w:pPr>
              <w:pStyle w:val="TAC"/>
            </w:pPr>
            <w:r>
              <w:t>M</w:t>
            </w:r>
          </w:p>
        </w:tc>
        <w:tc>
          <w:tcPr>
            <w:tcW w:w="581" w:type="pct"/>
            <w:tcBorders>
              <w:top w:val="single" w:sz="6" w:space="0" w:color="auto"/>
            </w:tcBorders>
          </w:tcPr>
          <w:p w14:paraId="7E6F4721" w14:textId="77777777" w:rsidR="00E9750A" w:rsidRDefault="00A16F12">
            <w:pPr>
              <w:pStyle w:val="TAL"/>
            </w:pPr>
            <w:r>
              <w:t>1</w:t>
            </w:r>
          </w:p>
        </w:tc>
        <w:tc>
          <w:tcPr>
            <w:tcW w:w="2645" w:type="pct"/>
            <w:tcBorders>
              <w:top w:val="single" w:sz="6" w:space="0" w:color="auto"/>
            </w:tcBorders>
            <w:shd w:val="clear" w:color="auto" w:fill="auto"/>
            <w:vAlign w:val="center"/>
          </w:tcPr>
          <w:p w14:paraId="0E08C67C" w14:textId="77777777" w:rsidR="00E9750A" w:rsidRDefault="00A16F12">
            <w:pPr>
              <w:pStyle w:val="TAL"/>
            </w:pPr>
            <w:r>
              <w:t>An alternative URI of the resource located in an alternative ADRF (service) instance.</w:t>
            </w:r>
          </w:p>
        </w:tc>
      </w:tr>
      <w:tr w:rsidR="00E9750A" w14:paraId="6FBA824B" w14:textId="77777777">
        <w:trPr>
          <w:jc w:val="center"/>
        </w:trPr>
        <w:tc>
          <w:tcPr>
            <w:tcW w:w="825" w:type="pct"/>
            <w:shd w:val="clear" w:color="auto" w:fill="auto"/>
          </w:tcPr>
          <w:p w14:paraId="550B6FA9" w14:textId="77777777" w:rsidR="00E9750A" w:rsidRDefault="00A16F12">
            <w:pPr>
              <w:pStyle w:val="TAL"/>
            </w:pPr>
            <w:r>
              <w:rPr>
                <w:lang w:eastAsia="zh-CN"/>
              </w:rPr>
              <w:t>3gpp-Sbi-Target-Nf-Id</w:t>
            </w:r>
          </w:p>
        </w:tc>
        <w:tc>
          <w:tcPr>
            <w:tcW w:w="732" w:type="pct"/>
          </w:tcPr>
          <w:p w14:paraId="32C77898" w14:textId="77777777" w:rsidR="00E9750A" w:rsidRDefault="00A16F12">
            <w:pPr>
              <w:pStyle w:val="TAL"/>
            </w:pPr>
            <w:r>
              <w:rPr>
                <w:lang w:eastAsia="fr-FR"/>
              </w:rPr>
              <w:t>string</w:t>
            </w:r>
          </w:p>
        </w:tc>
        <w:tc>
          <w:tcPr>
            <w:tcW w:w="217" w:type="pct"/>
          </w:tcPr>
          <w:p w14:paraId="296A33AA" w14:textId="77777777" w:rsidR="00E9750A" w:rsidRDefault="00A16F12">
            <w:pPr>
              <w:pStyle w:val="TAC"/>
            </w:pPr>
            <w:r>
              <w:rPr>
                <w:lang w:eastAsia="fr-FR"/>
              </w:rPr>
              <w:t>O</w:t>
            </w:r>
          </w:p>
        </w:tc>
        <w:tc>
          <w:tcPr>
            <w:tcW w:w="581" w:type="pct"/>
          </w:tcPr>
          <w:p w14:paraId="6A4CCF6E" w14:textId="77777777" w:rsidR="00E9750A" w:rsidRDefault="00A16F12">
            <w:pPr>
              <w:pStyle w:val="TAL"/>
            </w:pPr>
            <w:r>
              <w:rPr>
                <w:lang w:eastAsia="fr-FR"/>
              </w:rPr>
              <w:t>0..1</w:t>
            </w:r>
          </w:p>
        </w:tc>
        <w:tc>
          <w:tcPr>
            <w:tcW w:w="2645" w:type="pct"/>
            <w:shd w:val="clear" w:color="auto" w:fill="auto"/>
            <w:vAlign w:val="center"/>
          </w:tcPr>
          <w:p w14:paraId="1FBEA487" w14:textId="77777777" w:rsidR="00E9750A" w:rsidRDefault="00A16F12">
            <w:pPr>
              <w:pStyle w:val="TAL"/>
            </w:pPr>
            <w:r>
              <w:rPr>
                <w:lang w:eastAsia="fr-FR"/>
              </w:rPr>
              <w:t>Identifier of the target NF (service) instance towards which the request is redirected.</w:t>
            </w:r>
          </w:p>
        </w:tc>
      </w:tr>
    </w:tbl>
    <w:p w14:paraId="61255A60" w14:textId="77777777" w:rsidR="00E9750A" w:rsidRDefault="00E9750A"/>
    <w:p w14:paraId="7108FAB3" w14:textId="77777777" w:rsidR="00E9750A" w:rsidRDefault="00A16F12">
      <w:pPr>
        <w:pStyle w:val="50"/>
      </w:pPr>
      <w:bookmarkStart w:id="1009" w:name="_Toc114134661"/>
      <w:bookmarkStart w:id="1010" w:name="_Toc120681600"/>
      <w:bookmarkStart w:id="1011" w:name="_Toc97037782"/>
      <w:bookmarkStart w:id="1012" w:name="_Toc112937904"/>
      <w:bookmarkStart w:id="1013" w:name="_Toc104546857"/>
      <w:bookmarkStart w:id="1014" w:name="_Toc100939991"/>
      <w:bookmarkStart w:id="1015" w:name="_Toc97034905"/>
      <w:bookmarkStart w:id="1016" w:name="_Toc89426589"/>
      <w:bookmarkStart w:id="1017" w:name="_Toc94020374"/>
      <w:bookmarkStart w:id="1018" w:name="_Toc129284740"/>
      <w:bookmarkStart w:id="1019" w:name="_Toc133434787"/>
      <w:r>
        <w:t>5.1.3.3.4</w:t>
      </w:r>
      <w:r>
        <w:tab/>
        <w:t>Resource Custom Operations</w:t>
      </w:r>
      <w:bookmarkEnd w:id="1009"/>
      <w:bookmarkEnd w:id="1010"/>
      <w:bookmarkEnd w:id="1011"/>
      <w:bookmarkEnd w:id="1012"/>
      <w:bookmarkEnd w:id="1013"/>
      <w:bookmarkEnd w:id="1014"/>
      <w:bookmarkEnd w:id="1015"/>
      <w:bookmarkEnd w:id="1016"/>
      <w:bookmarkEnd w:id="1017"/>
      <w:bookmarkEnd w:id="1018"/>
      <w:bookmarkEnd w:id="1019"/>
    </w:p>
    <w:p w14:paraId="00869F77" w14:textId="77777777" w:rsidR="00E9750A" w:rsidRDefault="00A16F12">
      <w:r>
        <w:t>None in this release of the specification.</w:t>
      </w:r>
    </w:p>
    <w:p w14:paraId="47A04437" w14:textId="77777777" w:rsidR="00E9750A" w:rsidRDefault="00A16F12">
      <w:pPr>
        <w:pStyle w:val="41"/>
      </w:pPr>
      <w:bookmarkStart w:id="1020" w:name="_Toc89426590"/>
      <w:bookmarkStart w:id="1021" w:name="_Toc94020375"/>
      <w:bookmarkStart w:id="1022" w:name="_Toc97034906"/>
      <w:bookmarkStart w:id="1023" w:name="_Toc97037783"/>
      <w:bookmarkStart w:id="1024" w:name="_Toc100939992"/>
      <w:bookmarkStart w:id="1025" w:name="_Toc104546858"/>
      <w:bookmarkStart w:id="1026" w:name="_Toc112937905"/>
      <w:bookmarkStart w:id="1027" w:name="_Toc114134662"/>
      <w:bookmarkStart w:id="1028" w:name="_Toc120681601"/>
      <w:bookmarkStart w:id="1029" w:name="_Toc129284741"/>
      <w:bookmarkStart w:id="1030" w:name="_Toc133434788"/>
      <w:r>
        <w:t>5.1.3.4</w:t>
      </w:r>
      <w:r>
        <w:tab/>
        <w:t>Resource: ADRF Data Retrieval Subscriptions</w:t>
      </w:r>
      <w:bookmarkEnd w:id="1020"/>
      <w:bookmarkEnd w:id="1021"/>
      <w:bookmarkEnd w:id="1022"/>
      <w:bookmarkEnd w:id="1023"/>
      <w:bookmarkEnd w:id="1024"/>
      <w:bookmarkEnd w:id="1025"/>
      <w:bookmarkEnd w:id="1026"/>
      <w:bookmarkEnd w:id="1027"/>
      <w:bookmarkEnd w:id="1028"/>
      <w:bookmarkEnd w:id="1029"/>
      <w:bookmarkEnd w:id="1030"/>
    </w:p>
    <w:p w14:paraId="6A65BD5B" w14:textId="77777777" w:rsidR="00E9750A" w:rsidRDefault="00A16F12">
      <w:pPr>
        <w:pStyle w:val="50"/>
      </w:pPr>
      <w:bookmarkStart w:id="1031" w:name="_Toc89426591"/>
      <w:bookmarkStart w:id="1032" w:name="_Toc94020376"/>
      <w:bookmarkStart w:id="1033" w:name="_Toc97034907"/>
      <w:bookmarkStart w:id="1034" w:name="_Toc97037784"/>
      <w:bookmarkStart w:id="1035" w:name="_Toc100939993"/>
      <w:bookmarkStart w:id="1036" w:name="_Toc104546859"/>
      <w:bookmarkStart w:id="1037" w:name="_Toc112937906"/>
      <w:bookmarkStart w:id="1038" w:name="_Toc114134663"/>
      <w:bookmarkStart w:id="1039" w:name="_Toc120681602"/>
      <w:bookmarkStart w:id="1040" w:name="_Toc129284742"/>
      <w:bookmarkStart w:id="1041" w:name="_Toc133434789"/>
      <w:r>
        <w:t>5.1.3.4.1</w:t>
      </w:r>
      <w:r>
        <w:tab/>
        <w:t>Description</w:t>
      </w:r>
      <w:bookmarkEnd w:id="1031"/>
      <w:bookmarkEnd w:id="1032"/>
      <w:bookmarkEnd w:id="1033"/>
      <w:bookmarkEnd w:id="1034"/>
      <w:bookmarkEnd w:id="1035"/>
      <w:bookmarkEnd w:id="1036"/>
      <w:bookmarkEnd w:id="1037"/>
      <w:bookmarkEnd w:id="1038"/>
      <w:bookmarkEnd w:id="1039"/>
      <w:bookmarkEnd w:id="1040"/>
      <w:bookmarkEnd w:id="104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042" w:name="_Toc89426592"/>
      <w:bookmarkStart w:id="1043" w:name="_Toc94020377"/>
      <w:bookmarkStart w:id="1044" w:name="_Toc97034908"/>
      <w:bookmarkStart w:id="1045" w:name="_Toc97037785"/>
      <w:bookmarkStart w:id="1046" w:name="_Toc100939994"/>
      <w:bookmarkStart w:id="1047" w:name="_Toc104546860"/>
      <w:bookmarkStart w:id="1048" w:name="_Toc112937907"/>
      <w:bookmarkStart w:id="1049" w:name="_Toc114134664"/>
      <w:bookmarkStart w:id="1050" w:name="_Toc120681603"/>
      <w:bookmarkStart w:id="1051" w:name="_Toc129284743"/>
      <w:bookmarkStart w:id="1052" w:name="_Toc133434790"/>
      <w:r>
        <w:t>5.1.3.4.2</w:t>
      </w:r>
      <w:r>
        <w:tab/>
        <w:t>Resource Definition</w:t>
      </w:r>
      <w:bookmarkEnd w:id="1042"/>
      <w:bookmarkEnd w:id="1043"/>
      <w:bookmarkEnd w:id="1044"/>
      <w:bookmarkEnd w:id="1045"/>
      <w:bookmarkEnd w:id="1046"/>
      <w:bookmarkEnd w:id="1047"/>
      <w:bookmarkEnd w:id="1048"/>
      <w:bookmarkEnd w:id="1049"/>
      <w:bookmarkEnd w:id="1050"/>
      <w:bookmarkEnd w:id="1051"/>
      <w:bookmarkEnd w:id="105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053" w:name="_Toc94020378"/>
      <w:bookmarkStart w:id="1054" w:name="_Toc89426593"/>
      <w:bookmarkStart w:id="1055" w:name="_Toc97034909"/>
      <w:bookmarkStart w:id="1056" w:name="_Toc97037786"/>
      <w:bookmarkStart w:id="1057" w:name="_Toc100939995"/>
      <w:bookmarkStart w:id="1058" w:name="_Toc104546861"/>
      <w:bookmarkStart w:id="1059" w:name="_Toc112937908"/>
      <w:bookmarkStart w:id="1060" w:name="_Toc114134665"/>
      <w:bookmarkStart w:id="1061" w:name="_Toc120681604"/>
      <w:bookmarkStart w:id="1062" w:name="_Toc129284744"/>
      <w:bookmarkStart w:id="1063" w:name="_Toc133434791"/>
      <w:r>
        <w:t>5.1.3.4.3</w:t>
      </w:r>
      <w:r>
        <w:tab/>
        <w:t>Resource Standard Methods</w:t>
      </w:r>
      <w:bookmarkEnd w:id="1053"/>
      <w:bookmarkEnd w:id="1054"/>
      <w:bookmarkEnd w:id="1055"/>
      <w:bookmarkEnd w:id="1056"/>
      <w:bookmarkEnd w:id="1057"/>
      <w:bookmarkEnd w:id="1058"/>
      <w:bookmarkEnd w:id="1059"/>
      <w:bookmarkEnd w:id="1060"/>
      <w:bookmarkEnd w:id="1061"/>
      <w:bookmarkEnd w:id="1062"/>
      <w:bookmarkEnd w:id="1063"/>
    </w:p>
    <w:p w14:paraId="4A2614A6" w14:textId="77777777" w:rsidR="00E9750A" w:rsidRDefault="00A16F12">
      <w:pPr>
        <w:pStyle w:val="6"/>
      </w:pPr>
      <w:bookmarkStart w:id="1064" w:name="_Toc89426594"/>
      <w:bookmarkStart w:id="1065" w:name="_Toc94020379"/>
      <w:bookmarkStart w:id="1066" w:name="_Toc97034910"/>
      <w:bookmarkStart w:id="1067" w:name="_Toc97037787"/>
      <w:bookmarkStart w:id="1068" w:name="_Toc100939996"/>
      <w:bookmarkStart w:id="1069" w:name="_Toc104546862"/>
      <w:bookmarkStart w:id="1070" w:name="_Toc112937909"/>
      <w:bookmarkStart w:id="1071" w:name="_Toc114134666"/>
      <w:bookmarkStart w:id="1072" w:name="_Toc120681605"/>
      <w:bookmarkStart w:id="1073" w:name="_Toc129284745"/>
      <w:bookmarkStart w:id="1074" w:name="_Toc133434792"/>
      <w:r>
        <w:t>5.1.3.4.3.1</w:t>
      </w:r>
      <w:r>
        <w:tab/>
        <w:t>POST</w:t>
      </w:r>
      <w:bookmarkEnd w:id="1064"/>
      <w:bookmarkEnd w:id="1065"/>
      <w:bookmarkEnd w:id="1066"/>
      <w:bookmarkEnd w:id="1067"/>
      <w:bookmarkEnd w:id="1068"/>
      <w:bookmarkEnd w:id="1069"/>
      <w:bookmarkEnd w:id="1070"/>
      <w:bookmarkEnd w:id="1071"/>
      <w:bookmarkEnd w:id="1072"/>
      <w:bookmarkEnd w:id="1073"/>
      <w:bookmarkEnd w:id="107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lastRenderedPageBreak/>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075" w:name="_Toc97037788"/>
      <w:bookmarkStart w:id="1076" w:name="_Toc97034911"/>
      <w:bookmarkStart w:id="1077" w:name="_Toc89426595"/>
      <w:bookmarkStart w:id="1078" w:name="_Toc94020380"/>
      <w:bookmarkStart w:id="1079" w:name="_Toc100939997"/>
      <w:bookmarkStart w:id="1080" w:name="_Toc104546863"/>
      <w:bookmarkStart w:id="1081" w:name="_Toc112937910"/>
      <w:bookmarkStart w:id="1082" w:name="_Toc114134667"/>
      <w:bookmarkStart w:id="1083" w:name="_Toc120681606"/>
      <w:bookmarkStart w:id="1084" w:name="_Toc129284746"/>
      <w:bookmarkStart w:id="1085" w:name="_Toc133434793"/>
      <w:r>
        <w:t>5.1.3.4.4</w:t>
      </w:r>
      <w:r>
        <w:tab/>
        <w:t>Resource Custom Operations</w:t>
      </w:r>
      <w:bookmarkEnd w:id="1075"/>
      <w:bookmarkEnd w:id="1076"/>
      <w:bookmarkEnd w:id="1077"/>
      <w:bookmarkEnd w:id="1078"/>
      <w:bookmarkEnd w:id="1079"/>
      <w:bookmarkEnd w:id="1080"/>
      <w:bookmarkEnd w:id="1081"/>
      <w:bookmarkEnd w:id="1082"/>
      <w:bookmarkEnd w:id="1083"/>
      <w:bookmarkEnd w:id="1084"/>
      <w:bookmarkEnd w:id="1085"/>
    </w:p>
    <w:p w14:paraId="3791E135" w14:textId="77777777" w:rsidR="00E9750A" w:rsidRDefault="00A16F12">
      <w:r>
        <w:t>None in this release of the specification.</w:t>
      </w:r>
    </w:p>
    <w:p w14:paraId="72797429" w14:textId="77777777" w:rsidR="00E9750A" w:rsidRDefault="00A16F12">
      <w:pPr>
        <w:pStyle w:val="41"/>
      </w:pPr>
      <w:bookmarkStart w:id="1086" w:name="_Toc89426596"/>
      <w:bookmarkStart w:id="1087" w:name="_Toc94020381"/>
      <w:bookmarkStart w:id="1088" w:name="_Toc97034912"/>
      <w:bookmarkStart w:id="1089" w:name="_Toc97037789"/>
      <w:bookmarkStart w:id="1090" w:name="_Toc100939998"/>
      <w:bookmarkStart w:id="1091" w:name="_Toc104546864"/>
      <w:bookmarkStart w:id="1092" w:name="_Toc112937911"/>
      <w:bookmarkStart w:id="1093" w:name="_Toc114134668"/>
      <w:bookmarkStart w:id="1094" w:name="_Toc120681607"/>
      <w:bookmarkStart w:id="1095" w:name="_Toc129284747"/>
      <w:bookmarkStart w:id="1096" w:name="_Toc133434794"/>
      <w:r>
        <w:t>5.1.3.5</w:t>
      </w:r>
      <w:r>
        <w:tab/>
        <w:t>Resource: Individual ADRF Data Retrieval Subscription</w:t>
      </w:r>
      <w:bookmarkEnd w:id="1086"/>
      <w:bookmarkEnd w:id="1087"/>
      <w:bookmarkEnd w:id="1088"/>
      <w:bookmarkEnd w:id="1089"/>
      <w:bookmarkEnd w:id="1090"/>
      <w:bookmarkEnd w:id="1091"/>
      <w:bookmarkEnd w:id="1092"/>
      <w:bookmarkEnd w:id="1093"/>
      <w:bookmarkEnd w:id="1094"/>
      <w:bookmarkEnd w:id="1095"/>
      <w:bookmarkEnd w:id="1096"/>
    </w:p>
    <w:p w14:paraId="386A34CB" w14:textId="77777777" w:rsidR="00E9750A" w:rsidRDefault="00A16F12">
      <w:pPr>
        <w:pStyle w:val="50"/>
      </w:pPr>
      <w:bookmarkStart w:id="1097" w:name="_Toc89426597"/>
      <w:bookmarkStart w:id="1098" w:name="_Toc94020382"/>
      <w:bookmarkStart w:id="1099" w:name="_Toc97034913"/>
      <w:bookmarkStart w:id="1100" w:name="_Toc97037790"/>
      <w:bookmarkStart w:id="1101" w:name="_Toc100939999"/>
      <w:bookmarkStart w:id="1102" w:name="_Toc104546865"/>
      <w:bookmarkStart w:id="1103" w:name="_Toc112937912"/>
      <w:bookmarkStart w:id="1104" w:name="_Toc114134669"/>
      <w:bookmarkStart w:id="1105" w:name="_Toc120681608"/>
      <w:bookmarkStart w:id="1106" w:name="_Toc129284748"/>
      <w:bookmarkStart w:id="1107" w:name="_Toc133434795"/>
      <w:r>
        <w:t>5.1.3.5.1</w:t>
      </w:r>
      <w:r>
        <w:tab/>
        <w:t>Description</w:t>
      </w:r>
      <w:bookmarkEnd w:id="1097"/>
      <w:bookmarkEnd w:id="1098"/>
      <w:bookmarkEnd w:id="1099"/>
      <w:bookmarkEnd w:id="1100"/>
      <w:bookmarkEnd w:id="1101"/>
      <w:bookmarkEnd w:id="1102"/>
      <w:bookmarkEnd w:id="1103"/>
      <w:bookmarkEnd w:id="1104"/>
      <w:bookmarkEnd w:id="1105"/>
      <w:bookmarkEnd w:id="1106"/>
      <w:bookmarkEnd w:id="110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108" w:name="_Toc89426598"/>
      <w:bookmarkStart w:id="1109" w:name="_Toc94020383"/>
      <w:bookmarkStart w:id="1110" w:name="_Toc97034914"/>
      <w:bookmarkStart w:id="1111" w:name="_Toc97037791"/>
      <w:bookmarkStart w:id="1112" w:name="_Toc100940000"/>
      <w:bookmarkStart w:id="1113" w:name="_Toc104546866"/>
      <w:bookmarkStart w:id="1114" w:name="_Toc112937913"/>
      <w:bookmarkStart w:id="1115" w:name="_Toc114134670"/>
      <w:bookmarkStart w:id="1116" w:name="_Toc120681609"/>
      <w:bookmarkStart w:id="1117" w:name="_Toc129284749"/>
      <w:bookmarkStart w:id="1118" w:name="_Toc133434796"/>
      <w:r>
        <w:t>5.1.3.5.2</w:t>
      </w:r>
      <w:r>
        <w:tab/>
        <w:t>Resource Definition</w:t>
      </w:r>
      <w:bookmarkEnd w:id="1108"/>
      <w:bookmarkEnd w:id="1109"/>
      <w:bookmarkEnd w:id="1110"/>
      <w:bookmarkEnd w:id="1111"/>
      <w:bookmarkEnd w:id="1112"/>
      <w:bookmarkEnd w:id="1113"/>
      <w:bookmarkEnd w:id="1114"/>
      <w:bookmarkEnd w:id="1115"/>
      <w:bookmarkEnd w:id="1116"/>
      <w:bookmarkEnd w:id="1117"/>
      <w:bookmarkEnd w:id="111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119" w:name="_Toc100940001"/>
      <w:bookmarkStart w:id="1120" w:name="_Toc89426599"/>
      <w:bookmarkStart w:id="1121" w:name="_Toc97034915"/>
      <w:bookmarkStart w:id="1122" w:name="_Toc97037792"/>
      <w:bookmarkStart w:id="1123" w:name="_Toc94020384"/>
      <w:bookmarkStart w:id="1124" w:name="_Toc114134671"/>
      <w:bookmarkStart w:id="1125" w:name="_Toc104546867"/>
      <w:bookmarkStart w:id="1126" w:name="_Toc112937914"/>
      <w:bookmarkStart w:id="1127" w:name="_Toc120681610"/>
      <w:bookmarkStart w:id="1128" w:name="_Toc129284750"/>
      <w:bookmarkStart w:id="1129" w:name="_Toc133434797"/>
      <w:r>
        <w:t>5.1.3.5.3</w:t>
      </w:r>
      <w:r>
        <w:tab/>
        <w:t>Resource Standard Methods</w:t>
      </w:r>
      <w:bookmarkEnd w:id="1119"/>
      <w:bookmarkEnd w:id="1120"/>
      <w:bookmarkEnd w:id="1121"/>
      <w:bookmarkEnd w:id="1122"/>
      <w:bookmarkEnd w:id="1123"/>
      <w:bookmarkEnd w:id="1124"/>
      <w:bookmarkEnd w:id="1125"/>
      <w:bookmarkEnd w:id="1126"/>
      <w:bookmarkEnd w:id="1127"/>
      <w:bookmarkEnd w:id="1128"/>
      <w:bookmarkEnd w:id="1129"/>
    </w:p>
    <w:p w14:paraId="4DECD73B" w14:textId="77777777" w:rsidR="00E9750A" w:rsidRDefault="00A16F12">
      <w:pPr>
        <w:pStyle w:val="6"/>
      </w:pPr>
      <w:bookmarkStart w:id="1130" w:name="_Toc89426600"/>
      <w:bookmarkStart w:id="1131" w:name="_Toc94020385"/>
      <w:bookmarkStart w:id="1132" w:name="_Toc97034916"/>
      <w:bookmarkStart w:id="1133" w:name="_Toc97037793"/>
      <w:bookmarkStart w:id="1134" w:name="_Toc100940002"/>
      <w:bookmarkStart w:id="1135" w:name="_Toc104546868"/>
      <w:bookmarkStart w:id="1136" w:name="_Toc112937915"/>
      <w:bookmarkStart w:id="1137" w:name="_Toc114134672"/>
      <w:bookmarkStart w:id="1138" w:name="_Toc120681611"/>
      <w:bookmarkStart w:id="1139" w:name="_Toc129284751"/>
      <w:bookmarkStart w:id="1140" w:name="_Toc133434798"/>
      <w:r>
        <w:t>5.1.3.5.3.1</w:t>
      </w:r>
      <w:r>
        <w:tab/>
        <w:t>DELETE</w:t>
      </w:r>
      <w:bookmarkEnd w:id="1130"/>
      <w:bookmarkEnd w:id="1131"/>
      <w:bookmarkEnd w:id="1132"/>
      <w:bookmarkEnd w:id="1133"/>
      <w:bookmarkEnd w:id="1134"/>
      <w:bookmarkEnd w:id="1135"/>
      <w:bookmarkEnd w:id="1136"/>
      <w:bookmarkEnd w:id="1137"/>
      <w:bookmarkEnd w:id="1138"/>
      <w:bookmarkEnd w:id="1139"/>
      <w:bookmarkEnd w:id="11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lastRenderedPageBreak/>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5FCD89F3" w14:textId="77777777" w:rsidR="00E9750A" w:rsidRDefault="00A16F12">
      <w:pPr>
        <w:pStyle w:val="TH"/>
      </w:pPr>
      <w:r>
        <w:t>Table 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6082492B" w14:textId="77777777">
        <w:trPr>
          <w:jc w:val="center"/>
        </w:trPr>
        <w:tc>
          <w:tcPr>
            <w:tcW w:w="830" w:type="pct"/>
            <w:tcBorders>
              <w:bottom w:val="single" w:sz="6" w:space="0" w:color="auto"/>
            </w:tcBorders>
            <w:shd w:val="clear" w:color="auto" w:fill="C0C0C0"/>
          </w:tcPr>
          <w:p w14:paraId="6B321ED8" w14:textId="77777777" w:rsidR="00E9750A" w:rsidRDefault="00A16F12">
            <w:pPr>
              <w:pStyle w:val="TAH"/>
            </w:pPr>
            <w:r>
              <w:t>Data type</w:t>
            </w:r>
          </w:p>
        </w:tc>
        <w:tc>
          <w:tcPr>
            <w:tcW w:w="217" w:type="pct"/>
            <w:tcBorders>
              <w:bottom w:val="single" w:sz="6" w:space="0" w:color="auto"/>
            </w:tcBorders>
            <w:shd w:val="clear" w:color="auto" w:fill="C0C0C0"/>
          </w:tcPr>
          <w:p w14:paraId="7CD63010" w14:textId="77777777" w:rsidR="00E9750A" w:rsidRDefault="00A16F12">
            <w:pPr>
              <w:pStyle w:val="TAH"/>
            </w:pPr>
            <w:r>
              <w:t>P</w:t>
            </w:r>
          </w:p>
        </w:tc>
        <w:tc>
          <w:tcPr>
            <w:tcW w:w="649" w:type="pct"/>
            <w:tcBorders>
              <w:bottom w:val="single" w:sz="6" w:space="0" w:color="auto"/>
            </w:tcBorders>
            <w:shd w:val="clear" w:color="auto" w:fill="C0C0C0"/>
          </w:tcPr>
          <w:p w14:paraId="3FFECFB9" w14:textId="77777777" w:rsidR="00E9750A" w:rsidRDefault="00A16F12">
            <w:pPr>
              <w:pStyle w:val="TAH"/>
            </w:pPr>
            <w:r>
              <w:t>Cardinality</w:t>
            </w:r>
          </w:p>
        </w:tc>
        <w:tc>
          <w:tcPr>
            <w:tcW w:w="583" w:type="pct"/>
            <w:tcBorders>
              <w:bottom w:val="single" w:sz="6" w:space="0" w:color="auto"/>
            </w:tcBorders>
            <w:shd w:val="clear" w:color="auto" w:fill="C0C0C0"/>
          </w:tcPr>
          <w:p w14:paraId="2D73B411" w14:textId="77777777" w:rsidR="00E9750A" w:rsidRDefault="00A16F12">
            <w:pPr>
              <w:pStyle w:val="TAH"/>
            </w:pPr>
            <w:r>
              <w:t>Response</w:t>
            </w:r>
          </w:p>
          <w:p w14:paraId="4ACFAB12" w14:textId="77777777" w:rsidR="00E9750A" w:rsidRDefault="00A16F12">
            <w:pPr>
              <w:pStyle w:val="TAH"/>
            </w:pPr>
            <w:r>
              <w:t>codes</w:t>
            </w:r>
          </w:p>
        </w:tc>
        <w:tc>
          <w:tcPr>
            <w:tcW w:w="2720" w:type="pct"/>
            <w:tcBorders>
              <w:bottom w:val="single" w:sz="6" w:space="0" w:color="auto"/>
            </w:tcBorders>
            <w:shd w:val="clear" w:color="auto" w:fill="C0C0C0"/>
          </w:tcPr>
          <w:p w14:paraId="1BE2A28A" w14:textId="77777777" w:rsidR="00E9750A" w:rsidRDefault="00A16F12">
            <w:pPr>
              <w:pStyle w:val="TAH"/>
            </w:pPr>
            <w:r>
              <w:t>Description</w:t>
            </w:r>
          </w:p>
        </w:tc>
      </w:tr>
      <w:tr w:rsidR="00E9750A" w14:paraId="1EC6BFB6" w14:textId="77777777">
        <w:trPr>
          <w:jc w:val="center"/>
        </w:trPr>
        <w:tc>
          <w:tcPr>
            <w:tcW w:w="830" w:type="pct"/>
            <w:tcBorders>
              <w:top w:val="single" w:sz="6" w:space="0" w:color="auto"/>
            </w:tcBorders>
            <w:shd w:val="clear" w:color="auto" w:fill="auto"/>
          </w:tcPr>
          <w:p w14:paraId="013DE9F1" w14:textId="77777777" w:rsidR="00E9750A" w:rsidRDefault="00A16F12">
            <w:pPr>
              <w:pStyle w:val="TAL"/>
            </w:pPr>
            <w:r>
              <w:t>n/a</w:t>
            </w:r>
          </w:p>
        </w:tc>
        <w:tc>
          <w:tcPr>
            <w:tcW w:w="217" w:type="pct"/>
            <w:tcBorders>
              <w:top w:val="single" w:sz="6" w:space="0" w:color="auto"/>
            </w:tcBorders>
          </w:tcPr>
          <w:p w14:paraId="3F446492" w14:textId="77777777" w:rsidR="00E9750A" w:rsidRDefault="00E9750A">
            <w:pPr>
              <w:pStyle w:val="TAC"/>
            </w:pPr>
          </w:p>
        </w:tc>
        <w:tc>
          <w:tcPr>
            <w:tcW w:w="649" w:type="pct"/>
            <w:tcBorders>
              <w:top w:val="single" w:sz="6" w:space="0" w:color="auto"/>
            </w:tcBorders>
          </w:tcPr>
          <w:p w14:paraId="3DD2FA59" w14:textId="77777777" w:rsidR="00E9750A" w:rsidRDefault="00E9750A">
            <w:pPr>
              <w:pStyle w:val="TAL"/>
            </w:pPr>
          </w:p>
        </w:tc>
        <w:tc>
          <w:tcPr>
            <w:tcW w:w="583" w:type="pct"/>
            <w:tcBorders>
              <w:top w:val="single" w:sz="6" w:space="0" w:color="auto"/>
            </w:tcBorders>
          </w:tcPr>
          <w:p w14:paraId="61DB0E4F" w14:textId="77777777" w:rsidR="00E9750A" w:rsidRDefault="00A16F12">
            <w:pPr>
              <w:pStyle w:val="TAL"/>
            </w:pPr>
            <w:r>
              <w:t>204 No Content</w:t>
            </w:r>
          </w:p>
        </w:tc>
        <w:tc>
          <w:tcPr>
            <w:tcW w:w="2720" w:type="pct"/>
            <w:tcBorders>
              <w:top w:val="single" w:sz="6" w:space="0" w:color="auto"/>
            </w:tcBorders>
            <w:shd w:val="clear" w:color="auto" w:fill="auto"/>
          </w:tcPr>
          <w:p w14:paraId="2BC0CEB5" w14:textId="77777777" w:rsidR="00E9750A" w:rsidRDefault="00A16F12">
            <w:pPr>
              <w:pStyle w:val="TAL"/>
            </w:pPr>
            <w:r>
              <w:t>The Individual ADRF Data Retrieval Subscription resource was deleted successfully.</w:t>
            </w:r>
          </w:p>
        </w:tc>
      </w:tr>
      <w:tr w:rsidR="00E9750A" w14:paraId="3553E92D" w14:textId="77777777">
        <w:trPr>
          <w:jc w:val="center"/>
        </w:trPr>
        <w:tc>
          <w:tcPr>
            <w:tcW w:w="830" w:type="pct"/>
            <w:shd w:val="clear" w:color="auto" w:fill="auto"/>
          </w:tcPr>
          <w:p w14:paraId="49B5674F" w14:textId="77777777" w:rsidR="00E9750A" w:rsidRDefault="00A16F12">
            <w:pPr>
              <w:pStyle w:val="TAL"/>
            </w:pPr>
            <w:r>
              <w:t>RedirectResponse</w:t>
            </w:r>
          </w:p>
        </w:tc>
        <w:tc>
          <w:tcPr>
            <w:tcW w:w="217" w:type="pct"/>
          </w:tcPr>
          <w:p w14:paraId="4F491265" w14:textId="77777777" w:rsidR="00E9750A" w:rsidRDefault="00A16F12">
            <w:pPr>
              <w:pStyle w:val="TAC"/>
            </w:pPr>
            <w:r>
              <w:t>O</w:t>
            </w:r>
          </w:p>
        </w:tc>
        <w:tc>
          <w:tcPr>
            <w:tcW w:w="649" w:type="pct"/>
          </w:tcPr>
          <w:p w14:paraId="41539E95" w14:textId="77777777" w:rsidR="00E9750A" w:rsidRDefault="00A16F12">
            <w:pPr>
              <w:pStyle w:val="TAL"/>
            </w:pPr>
            <w:r>
              <w:t>0..1</w:t>
            </w:r>
          </w:p>
        </w:tc>
        <w:tc>
          <w:tcPr>
            <w:tcW w:w="583" w:type="pct"/>
          </w:tcPr>
          <w:p w14:paraId="3FF79791" w14:textId="77777777" w:rsidR="00E9750A" w:rsidRDefault="00A16F12">
            <w:pPr>
              <w:pStyle w:val="TAL"/>
            </w:pPr>
            <w:r>
              <w:t>307 Temporary Redirect</w:t>
            </w:r>
          </w:p>
        </w:tc>
        <w:tc>
          <w:tcPr>
            <w:tcW w:w="2720" w:type="pct"/>
            <w:shd w:val="clear" w:color="auto" w:fill="auto"/>
          </w:tcPr>
          <w:p w14:paraId="187E5C90" w14:textId="77777777" w:rsidR="00E9750A" w:rsidRDefault="00A16F12">
            <w:pPr>
              <w:pStyle w:val="TAL"/>
            </w:pPr>
            <w:r>
              <w:t>Temporary redirection, during Individual ADRF Data Retrieval Subscription deletion. The response shall include a Location header field containing an alternative URI of the resource located in an alternative ADRF (service) instance.</w:t>
            </w:r>
          </w:p>
          <w:p w14:paraId="42B1AD58" w14:textId="77777777" w:rsidR="00E9750A" w:rsidRDefault="00E9750A">
            <w:pPr>
              <w:pStyle w:val="TAL"/>
              <w:rPr>
                <w:strike/>
              </w:rPr>
            </w:pPr>
          </w:p>
        </w:tc>
      </w:tr>
      <w:tr w:rsidR="00E9750A" w14:paraId="24C5C297" w14:textId="77777777">
        <w:trPr>
          <w:jc w:val="center"/>
        </w:trPr>
        <w:tc>
          <w:tcPr>
            <w:tcW w:w="830" w:type="pct"/>
            <w:shd w:val="clear" w:color="auto" w:fill="auto"/>
          </w:tcPr>
          <w:p w14:paraId="6F2545E0" w14:textId="77777777" w:rsidR="00E9750A" w:rsidRDefault="00A16F12">
            <w:pPr>
              <w:pStyle w:val="TAL"/>
            </w:pPr>
            <w:r>
              <w:t>RedirectResponse</w:t>
            </w:r>
          </w:p>
        </w:tc>
        <w:tc>
          <w:tcPr>
            <w:tcW w:w="217" w:type="pct"/>
          </w:tcPr>
          <w:p w14:paraId="03F69D1D" w14:textId="77777777" w:rsidR="00E9750A" w:rsidRDefault="00A16F12">
            <w:pPr>
              <w:pStyle w:val="TAC"/>
            </w:pPr>
            <w:r>
              <w:t>O</w:t>
            </w:r>
          </w:p>
        </w:tc>
        <w:tc>
          <w:tcPr>
            <w:tcW w:w="649" w:type="pct"/>
          </w:tcPr>
          <w:p w14:paraId="26F60308" w14:textId="77777777" w:rsidR="00E9750A" w:rsidRDefault="00A16F12">
            <w:pPr>
              <w:pStyle w:val="TAL"/>
            </w:pPr>
            <w:r>
              <w:t>0..1</w:t>
            </w:r>
          </w:p>
        </w:tc>
        <w:tc>
          <w:tcPr>
            <w:tcW w:w="583" w:type="pct"/>
          </w:tcPr>
          <w:p w14:paraId="46DF04CD" w14:textId="77777777" w:rsidR="00E9750A" w:rsidRDefault="00A16F12">
            <w:pPr>
              <w:pStyle w:val="TAL"/>
            </w:pPr>
            <w:r>
              <w:t>308 Permanent Redirect</w:t>
            </w:r>
          </w:p>
        </w:tc>
        <w:tc>
          <w:tcPr>
            <w:tcW w:w="2720" w:type="pct"/>
            <w:shd w:val="clear" w:color="auto" w:fill="auto"/>
          </w:tcPr>
          <w:p w14:paraId="74C7FD78" w14:textId="77777777" w:rsidR="00E9750A" w:rsidRDefault="00A16F12">
            <w:pPr>
              <w:pStyle w:val="TAL"/>
            </w:pPr>
            <w:r>
              <w:t>Permanent redirection, during Individual ADRF Data Retrieval Subscription deletion. The response shall include a Location header field containing an alternative URI of the resource located in an alternative ADRF (service) instance.</w:t>
            </w:r>
          </w:p>
          <w:p w14:paraId="3753CBFF" w14:textId="77777777" w:rsidR="00E9750A" w:rsidRDefault="00E9750A">
            <w:pPr>
              <w:pStyle w:val="TAL"/>
              <w:rPr>
                <w:strike/>
              </w:rPr>
            </w:pPr>
          </w:p>
        </w:tc>
      </w:tr>
      <w:tr w:rsidR="00E9750A" w14:paraId="56086078" w14:textId="77777777">
        <w:trPr>
          <w:jc w:val="center"/>
        </w:trPr>
        <w:tc>
          <w:tcPr>
            <w:tcW w:w="5000" w:type="pct"/>
            <w:gridSpan w:val="5"/>
            <w:shd w:val="clear" w:color="auto" w:fill="auto"/>
          </w:tcPr>
          <w:p w14:paraId="51C6E33C" w14:textId="77777777" w:rsidR="00E9750A" w:rsidRDefault="00A16F12">
            <w:pPr>
              <w:pStyle w:val="TAN"/>
            </w:pPr>
            <w:r>
              <w:t>NOTE:</w:t>
            </w:r>
            <w:r>
              <w:tab/>
              <w:t>The manadatory HTTP error status code for the DELETE method listed in Table 5.2.7.1-1 of 3GPP TS 29.500 [4] also apply.</w:t>
            </w:r>
          </w:p>
        </w:tc>
      </w:tr>
    </w:tbl>
    <w:p w14:paraId="1A69B61C" w14:textId="77777777" w:rsidR="00E9750A" w:rsidRDefault="00E9750A">
      <w:pPr>
        <w:pStyle w:val="TH"/>
      </w:pPr>
    </w:p>
    <w:p w14:paraId="647C13D5" w14:textId="77777777" w:rsidR="00E9750A" w:rsidRDefault="00A16F12">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5A664F8" w14:textId="77777777">
        <w:trPr>
          <w:jc w:val="center"/>
        </w:trPr>
        <w:tc>
          <w:tcPr>
            <w:tcW w:w="825" w:type="pct"/>
            <w:tcBorders>
              <w:bottom w:val="single" w:sz="6" w:space="0" w:color="auto"/>
            </w:tcBorders>
            <w:shd w:val="clear" w:color="auto" w:fill="C0C0C0"/>
          </w:tcPr>
          <w:p w14:paraId="0711AD0C" w14:textId="77777777" w:rsidR="00E9750A" w:rsidRDefault="00A16F12">
            <w:pPr>
              <w:pStyle w:val="TAH"/>
            </w:pPr>
            <w:r>
              <w:t>Name</w:t>
            </w:r>
          </w:p>
        </w:tc>
        <w:tc>
          <w:tcPr>
            <w:tcW w:w="732" w:type="pct"/>
            <w:tcBorders>
              <w:bottom w:val="single" w:sz="6" w:space="0" w:color="auto"/>
            </w:tcBorders>
            <w:shd w:val="clear" w:color="auto" w:fill="C0C0C0"/>
          </w:tcPr>
          <w:p w14:paraId="4C285098" w14:textId="77777777" w:rsidR="00E9750A" w:rsidRDefault="00A16F12">
            <w:pPr>
              <w:pStyle w:val="TAH"/>
            </w:pPr>
            <w:r>
              <w:t>Data type</w:t>
            </w:r>
          </w:p>
        </w:tc>
        <w:tc>
          <w:tcPr>
            <w:tcW w:w="217" w:type="pct"/>
            <w:tcBorders>
              <w:bottom w:val="single" w:sz="6" w:space="0" w:color="auto"/>
            </w:tcBorders>
            <w:shd w:val="clear" w:color="auto" w:fill="C0C0C0"/>
          </w:tcPr>
          <w:p w14:paraId="41A8A9A4" w14:textId="77777777" w:rsidR="00E9750A" w:rsidRDefault="00A16F12">
            <w:pPr>
              <w:pStyle w:val="TAH"/>
            </w:pPr>
            <w:r>
              <w:t>P</w:t>
            </w:r>
          </w:p>
        </w:tc>
        <w:tc>
          <w:tcPr>
            <w:tcW w:w="581" w:type="pct"/>
            <w:tcBorders>
              <w:bottom w:val="single" w:sz="6" w:space="0" w:color="auto"/>
            </w:tcBorders>
            <w:shd w:val="clear" w:color="auto" w:fill="C0C0C0"/>
          </w:tcPr>
          <w:p w14:paraId="7E80CAEC"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2DF5B17A" w14:textId="77777777" w:rsidR="00E9750A" w:rsidRDefault="00A16F12">
            <w:pPr>
              <w:pStyle w:val="TAH"/>
            </w:pPr>
            <w:r>
              <w:t>Description</w:t>
            </w:r>
          </w:p>
        </w:tc>
      </w:tr>
      <w:tr w:rsidR="00E9750A" w14:paraId="3CAC1E3E" w14:textId="77777777">
        <w:trPr>
          <w:jc w:val="center"/>
        </w:trPr>
        <w:tc>
          <w:tcPr>
            <w:tcW w:w="825" w:type="pct"/>
            <w:tcBorders>
              <w:top w:val="single" w:sz="6" w:space="0" w:color="auto"/>
            </w:tcBorders>
            <w:shd w:val="clear" w:color="auto" w:fill="auto"/>
          </w:tcPr>
          <w:p w14:paraId="1B7C5B28" w14:textId="77777777" w:rsidR="00E9750A" w:rsidRDefault="00A16F12">
            <w:pPr>
              <w:pStyle w:val="TAL"/>
            </w:pPr>
            <w:r>
              <w:t>Location</w:t>
            </w:r>
          </w:p>
        </w:tc>
        <w:tc>
          <w:tcPr>
            <w:tcW w:w="732" w:type="pct"/>
            <w:tcBorders>
              <w:top w:val="single" w:sz="6" w:space="0" w:color="auto"/>
            </w:tcBorders>
          </w:tcPr>
          <w:p w14:paraId="0CC1D7F0" w14:textId="77777777" w:rsidR="00E9750A" w:rsidRDefault="00A16F12">
            <w:pPr>
              <w:pStyle w:val="TAL"/>
            </w:pPr>
            <w:r>
              <w:t>string</w:t>
            </w:r>
          </w:p>
        </w:tc>
        <w:tc>
          <w:tcPr>
            <w:tcW w:w="217" w:type="pct"/>
            <w:tcBorders>
              <w:top w:val="single" w:sz="6" w:space="0" w:color="auto"/>
            </w:tcBorders>
          </w:tcPr>
          <w:p w14:paraId="0385D3D4" w14:textId="77777777" w:rsidR="00E9750A" w:rsidRDefault="00A16F12">
            <w:pPr>
              <w:pStyle w:val="TAC"/>
            </w:pPr>
            <w:r>
              <w:t>M</w:t>
            </w:r>
          </w:p>
        </w:tc>
        <w:tc>
          <w:tcPr>
            <w:tcW w:w="581" w:type="pct"/>
            <w:tcBorders>
              <w:top w:val="single" w:sz="6" w:space="0" w:color="auto"/>
            </w:tcBorders>
          </w:tcPr>
          <w:p w14:paraId="401C23FD" w14:textId="77777777" w:rsidR="00E9750A" w:rsidRDefault="00A16F12">
            <w:pPr>
              <w:pStyle w:val="TAL"/>
            </w:pPr>
            <w:r>
              <w:t>1</w:t>
            </w:r>
          </w:p>
        </w:tc>
        <w:tc>
          <w:tcPr>
            <w:tcW w:w="2645" w:type="pct"/>
            <w:tcBorders>
              <w:top w:val="single" w:sz="6" w:space="0" w:color="auto"/>
            </w:tcBorders>
            <w:shd w:val="clear" w:color="auto" w:fill="auto"/>
            <w:vAlign w:val="center"/>
          </w:tcPr>
          <w:p w14:paraId="129D6EB0" w14:textId="77777777" w:rsidR="00E9750A" w:rsidRDefault="00A16F12">
            <w:pPr>
              <w:pStyle w:val="TAL"/>
            </w:pPr>
            <w:r>
              <w:t>An alternative URI of the resource located in an alternative ADRF (service) instance.</w:t>
            </w:r>
          </w:p>
        </w:tc>
      </w:tr>
      <w:tr w:rsidR="00E9750A" w14:paraId="64E0BE89" w14:textId="77777777">
        <w:trPr>
          <w:jc w:val="center"/>
        </w:trPr>
        <w:tc>
          <w:tcPr>
            <w:tcW w:w="825" w:type="pct"/>
            <w:shd w:val="clear" w:color="auto" w:fill="auto"/>
          </w:tcPr>
          <w:p w14:paraId="3211153A" w14:textId="77777777" w:rsidR="00E9750A" w:rsidRDefault="00A16F12">
            <w:pPr>
              <w:pStyle w:val="TAL"/>
            </w:pPr>
            <w:r>
              <w:rPr>
                <w:lang w:eastAsia="zh-CN"/>
              </w:rPr>
              <w:t>3gpp-Sbi-Target-Nf-Id</w:t>
            </w:r>
          </w:p>
        </w:tc>
        <w:tc>
          <w:tcPr>
            <w:tcW w:w="732" w:type="pct"/>
          </w:tcPr>
          <w:p w14:paraId="546830B4" w14:textId="77777777" w:rsidR="00E9750A" w:rsidRDefault="00A16F12">
            <w:pPr>
              <w:pStyle w:val="TAL"/>
            </w:pPr>
            <w:r>
              <w:rPr>
                <w:lang w:eastAsia="fr-FR"/>
              </w:rPr>
              <w:t>string</w:t>
            </w:r>
          </w:p>
        </w:tc>
        <w:tc>
          <w:tcPr>
            <w:tcW w:w="217" w:type="pct"/>
          </w:tcPr>
          <w:p w14:paraId="3C21530A" w14:textId="77777777" w:rsidR="00E9750A" w:rsidRDefault="00A16F12">
            <w:pPr>
              <w:pStyle w:val="TAC"/>
            </w:pPr>
            <w:r>
              <w:rPr>
                <w:lang w:eastAsia="fr-FR"/>
              </w:rPr>
              <w:t>O</w:t>
            </w:r>
          </w:p>
        </w:tc>
        <w:tc>
          <w:tcPr>
            <w:tcW w:w="581" w:type="pct"/>
          </w:tcPr>
          <w:p w14:paraId="657B84D1" w14:textId="77777777" w:rsidR="00E9750A" w:rsidRDefault="00A16F12">
            <w:pPr>
              <w:pStyle w:val="TAL"/>
            </w:pPr>
            <w:r>
              <w:rPr>
                <w:lang w:eastAsia="fr-FR"/>
              </w:rPr>
              <w:t>0..1</w:t>
            </w:r>
          </w:p>
        </w:tc>
        <w:tc>
          <w:tcPr>
            <w:tcW w:w="2645" w:type="pct"/>
            <w:shd w:val="clear" w:color="auto" w:fill="auto"/>
            <w:vAlign w:val="center"/>
          </w:tcPr>
          <w:p w14:paraId="4EA32C21" w14:textId="77777777" w:rsidR="00E9750A" w:rsidRDefault="00A16F12">
            <w:pPr>
              <w:pStyle w:val="TAL"/>
            </w:pPr>
            <w:r>
              <w:rPr>
                <w:lang w:eastAsia="fr-FR"/>
              </w:rPr>
              <w:t>Identifier of the target NF (service) instance towards which the request is redirected.</w:t>
            </w:r>
          </w:p>
        </w:tc>
      </w:tr>
    </w:tbl>
    <w:p w14:paraId="1CFA71BA" w14:textId="77777777" w:rsidR="00E9750A" w:rsidRDefault="00E9750A"/>
    <w:p w14:paraId="4EE9ABE2" w14:textId="77777777" w:rsidR="00E9750A" w:rsidRDefault="00A16F12">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14ABBEA" w14:textId="77777777">
        <w:trPr>
          <w:jc w:val="center"/>
        </w:trPr>
        <w:tc>
          <w:tcPr>
            <w:tcW w:w="825" w:type="pct"/>
            <w:tcBorders>
              <w:bottom w:val="single" w:sz="6" w:space="0" w:color="auto"/>
            </w:tcBorders>
            <w:shd w:val="clear" w:color="auto" w:fill="C0C0C0"/>
          </w:tcPr>
          <w:p w14:paraId="7573E998" w14:textId="77777777" w:rsidR="00E9750A" w:rsidRDefault="00A16F12">
            <w:pPr>
              <w:pStyle w:val="TAH"/>
            </w:pPr>
            <w:r>
              <w:t>Name</w:t>
            </w:r>
          </w:p>
        </w:tc>
        <w:tc>
          <w:tcPr>
            <w:tcW w:w="732" w:type="pct"/>
            <w:tcBorders>
              <w:bottom w:val="single" w:sz="6" w:space="0" w:color="auto"/>
            </w:tcBorders>
            <w:shd w:val="clear" w:color="auto" w:fill="C0C0C0"/>
          </w:tcPr>
          <w:p w14:paraId="7AD56D04" w14:textId="77777777" w:rsidR="00E9750A" w:rsidRDefault="00A16F12">
            <w:pPr>
              <w:pStyle w:val="TAH"/>
            </w:pPr>
            <w:r>
              <w:t>Data type</w:t>
            </w:r>
          </w:p>
        </w:tc>
        <w:tc>
          <w:tcPr>
            <w:tcW w:w="217" w:type="pct"/>
            <w:tcBorders>
              <w:bottom w:val="single" w:sz="6" w:space="0" w:color="auto"/>
            </w:tcBorders>
            <w:shd w:val="clear" w:color="auto" w:fill="C0C0C0"/>
          </w:tcPr>
          <w:p w14:paraId="68C43BF2" w14:textId="77777777" w:rsidR="00E9750A" w:rsidRDefault="00A16F12">
            <w:pPr>
              <w:pStyle w:val="TAH"/>
            </w:pPr>
            <w:r>
              <w:t>P</w:t>
            </w:r>
          </w:p>
        </w:tc>
        <w:tc>
          <w:tcPr>
            <w:tcW w:w="581" w:type="pct"/>
            <w:tcBorders>
              <w:bottom w:val="single" w:sz="6" w:space="0" w:color="auto"/>
            </w:tcBorders>
            <w:shd w:val="clear" w:color="auto" w:fill="C0C0C0"/>
          </w:tcPr>
          <w:p w14:paraId="4B3C98BE"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EBC8517" w14:textId="77777777" w:rsidR="00E9750A" w:rsidRDefault="00A16F12">
            <w:pPr>
              <w:pStyle w:val="TAH"/>
            </w:pPr>
            <w:r>
              <w:t>Description</w:t>
            </w:r>
          </w:p>
        </w:tc>
      </w:tr>
      <w:tr w:rsidR="00E9750A" w14:paraId="2671045D" w14:textId="77777777">
        <w:trPr>
          <w:jc w:val="center"/>
        </w:trPr>
        <w:tc>
          <w:tcPr>
            <w:tcW w:w="825" w:type="pct"/>
            <w:tcBorders>
              <w:top w:val="single" w:sz="6" w:space="0" w:color="auto"/>
            </w:tcBorders>
            <w:shd w:val="clear" w:color="auto" w:fill="auto"/>
          </w:tcPr>
          <w:p w14:paraId="3B17E3E3" w14:textId="77777777" w:rsidR="00E9750A" w:rsidRDefault="00A16F12">
            <w:pPr>
              <w:pStyle w:val="TAL"/>
            </w:pPr>
            <w:r>
              <w:t>Location</w:t>
            </w:r>
          </w:p>
        </w:tc>
        <w:tc>
          <w:tcPr>
            <w:tcW w:w="732" w:type="pct"/>
            <w:tcBorders>
              <w:top w:val="single" w:sz="6" w:space="0" w:color="auto"/>
            </w:tcBorders>
          </w:tcPr>
          <w:p w14:paraId="1E8E5A2D" w14:textId="77777777" w:rsidR="00E9750A" w:rsidRDefault="00A16F12">
            <w:pPr>
              <w:pStyle w:val="TAL"/>
            </w:pPr>
            <w:r>
              <w:t>string</w:t>
            </w:r>
          </w:p>
        </w:tc>
        <w:tc>
          <w:tcPr>
            <w:tcW w:w="217" w:type="pct"/>
            <w:tcBorders>
              <w:top w:val="single" w:sz="6" w:space="0" w:color="auto"/>
            </w:tcBorders>
          </w:tcPr>
          <w:p w14:paraId="56263A9A" w14:textId="77777777" w:rsidR="00E9750A" w:rsidRDefault="00A16F12">
            <w:pPr>
              <w:pStyle w:val="TAC"/>
            </w:pPr>
            <w:r>
              <w:t>M</w:t>
            </w:r>
          </w:p>
        </w:tc>
        <w:tc>
          <w:tcPr>
            <w:tcW w:w="581" w:type="pct"/>
            <w:tcBorders>
              <w:top w:val="single" w:sz="6" w:space="0" w:color="auto"/>
            </w:tcBorders>
          </w:tcPr>
          <w:p w14:paraId="13A30003" w14:textId="77777777" w:rsidR="00E9750A" w:rsidRDefault="00A16F12">
            <w:pPr>
              <w:pStyle w:val="TAL"/>
            </w:pPr>
            <w:r>
              <w:t>1</w:t>
            </w:r>
          </w:p>
        </w:tc>
        <w:tc>
          <w:tcPr>
            <w:tcW w:w="2645" w:type="pct"/>
            <w:tcBorders>
              <w:top w:val="single" w:sz="6" w:space="0" w:color="auto"/>
            </w:tcBorders>
            <w:shd w:val="clear" w:color="auto" w:fill="auto"/>
            <w:vAlign w:val="center"/>
          </w:tcPr>
          <w:p w14:paraId="6F44334D" w14:textId="77777777" w:rsidR="00E9750A" w:rsidRDefault="00A16F12">
            <w:pPr>
              <w:pStyle w:val="TAL"/>
            </w:pPr>
            <w:r>
              <w:t>An alternative URI of the resource located in an alternative ADRF (service) instance.</w:t>
            </w:r>
          </w:p>
        </w:tc>
      </w:tr>
      <w:tr w:rsidR="00E9750A" w14:paraId="5C56EB3A" w14:textId="77777777">
        <w:trPr>
          <w:jc w:val="center"/>
        </w:trPr>
        <w:tc>
          <w:tcPr>
            <w:tcW w:w="825" w:type="pct"/>
            <w:shd w:val="clear" w:color="auto" w:fill="auto"/>
          </w:tcPr>
          <w:p w14:paraId="58C13322" w14:textId="77777777" w:rsidR="00E9750A" w:rsidRDefault="00A16F12">
            <w:pPr>
              <w:pStyle w:val="TAL"/>
            </w:pPr>
            <w:r>
              <w:rPr>
                <w:lang w:eastAsia="zh-CN"/>
              </w:rPr>
              <w:t>3gpp-Sbi-Target-Nf-Id</w:t>
            </w:r>
          </w:p>
        </w:tc>
        <w:tc>
          <w:tcPr>
            <w:tcW w:w="732" w:type="pct"/>
          </w:tcPr>
          <w:p w14:paraId="06D386E8" w14:textId="77777777" w:rsidR="00E9750A" w:rsidRDefault="00A16F12">
            <w:pPr>
              <w:pStyle w:val="TAL"/>
            </w:pPr>
            <w:r>
              <w:rPr>
                <w:lang w:eastAsia="fr-FR"/>
              </w:rPr>
              <w:t>string</w:t>
            </w:r>
          </w:p>
        </w:tc>
        <w:tc>
          <w:tcPr>
            <w:tcW w:w="217" w:type="pct"/>
          </w:tcPr>
          <w:p w14:paraId="7BEB26CD" w14:textId="77777777" w:rsidR="00E9750A" w:rsidRDefault="00A16F12">
            <w:pPr>
              <w:pStyle w:val="TAC"/>
            </w:pPr>
            <w:r>
              <w:rPr>
                <w:lang w:eastAsia="fr-FR"/>
              </w:rPr>
              <w:t>O</w:t>
            </w:r>
          </w:p>
        </w:tc>
        <w:tc>
          <w:tcPr>
            <w:tcW w:w="581" w:type="pct"/>
          </w:tcPr>
          <w:p w14:paraId="073C9357" w14:textId="77777777" w:rsidR="00E9750A" w:rsidRDefault="00A16F12">
            <w:pPr>
              <w:pStyle w:val="TAL"/>
            </w:pPr>
            <w:r>
              <w:rPr>
                <w:lang w:eastAsia="fr-FR"/>
              </w:rPr>
              <w:t>0..1</w:t>
            </w:r>
          </w:p>
        </w:tc>
        <w:tc>
          <w:tcPr>
            <w:tcW w:w="2645" w:type="pct"/>
            <w:shd w:val="clear" w:color="auto" w:fill="auto"/>
            <w:vAlign w:val="center"/>
          </w:tcPr>
          <w:p w14:paraId="39ED36AA" w14:textId="77777777" w:rsidR="00E9750A" w:rsidRDefault="00A16F12">
            <w:pPr>
              <w:pStyle w:val="TAL"/>
            </w:pPr>
            <w:r>
              <w:rPr>
                <w:lang w:eastAsia="fr-FR"/>
              </w:rPr>
              <w:t>Identifier of the target NF (service) instance towards which the request is redirected.</w:t>
            </w:r>
          </w:p>
        </w:tc>
      </w:tr>
    </w:tbl>
    <w:p w14:paraId="0D8AF740" w14:textId="77777777" w:rsidR="00E9750A" w:rsidRDefault="00E9750A"/>
    <w:p w14:paraId="273C0A4C" w14:textId="77777777" w:rsidR="00E9750A" w:rsidRDefault="00A16F12">
      <w:pPr>
        <w:pStyle w:val="50"/>
      </w:pPr>
      <w:bookmarkStart w:id="1141" w:name="_Toc112937916"/>
      <w:bookmarkStart w:id="1142" w:name="_Toc97037794"/>
      <w:bookmarkStart w:id="1143" w:name="_Toc114134673"/>
      <w:bookmarkStart w:id="1144" w:name="_Toc120681612"/>
      <w:bookmarkStart w:id="1145" w:name="_Toc104546869"/>
      <w:bookmarkStart w:id="1146" w:name="_Toc100940003"/>
      <w:bookmarkStart w:id="1147" w:name="_Toc97034917"/>
      <w:bookmarkStart w:id="1148" w:name="_Toc89426601"/>
      <w:bookmarkStart w:id="1149" w:name="_Toc94020386"/>
      <w:bookmarkStart w:id="1150" w:name="_Toc129284752"/>
      <w:bookmarkStart w:id="1151" w:name="_Toc133434799"/>
      <w:r>
        <w:t>5.1.3.5.4</w:t>
      </w:r>
      <w:r>
        <w:tab/>
        <w:t>Resource Custom Operations</w:t>
      </w:r>
      <w:bookmarkEnd w:id="1141"/>
      <w:bookmarkEnd w:id="1142"/>
      <w:bookmarkEnd w:id="1143"/>
      <w:bookmarkEnd w:id="1144"/>
      <w:bookmarkEnd w:id="1145"/>
      <w:bookmarkEnd w:id="1146"/>
      <w:bookmarkEnd w:id="1147"/>
      <w:bookmarkEnd w:id="1148"/>
      <w:bookmarkEnd w:id="1149"/>
      <w:bookmarkEnd w:id="1150"/>
      <w:bookmarkEnd w:id="1151"/>
    </w:p>
    <w:p w14:paraId="4563DA5A" w14:textId="77777777" w:rsidR="00E9750A" w:rsidRDefault="00A16F12">
      <w:r>
        <w:t>None in this release of the specification.</w:t>
      </w:r>
    </w:p>
    <w:p w14:paraId="22BC993F" w14:textId="77777777" w:rsidR="00E9750A" w:rsidRDefault="00A16F12">
      <w:pPr>
        <w:pStyle w:val="31"/>
      </w:pPr>
      <w:bookmarkStart w:id="1152" w:name="_Toc72766458"/>
      <w:bookmarkStart w:id="1153" w:name="_Toc72767025"/>
      <w:bookmarkStart w:id="1154" w:name="_Toc73042477"/>
      <w:bookmarkStart w:id="1155" w:name="_Toc81242821"/>
      <w:bookmarkStart w:id="1156" w:name="_Toc89426602"/>
      <w:bookmarkStart w:id="1157" w:name="_Toc94020387"/>
      <w:bookmarkStart w:id="1158" w:name="_Toc97034918"/>
      <w:bookmarkStart w:id="1159" w:name="_Toc97037795"/>
      <w:bookmarkStart w:id="1160" w:name="_Toc100940004"/>
      <w:bookmarkStart w:id="1161" w:name="_Toc104546870"/>
      <w:bookmarkStart w:id="1162" w:name="_Toc112937917"/>
      <w:bookmarkStart w:id="1163" w:name="_Toc114134674"/>
      <w:bookmarkStart w:id="1164" w:name="_Toc120681613"/>
      <w:bookmarkStart w:id="1165" w:name="_Toc129284753"/>
      <w:bookmarkStart w:id="1166" w:name="_Toc133434800"/>
      <w:r>
        <w:t>5.1.4</w:t>
      </w:r>
      <w:r>
        <w:tab/>
        <w:t>Custom Operations without associated resources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84FC49A" w14:textId="77777777" w:rsidR="00E9750A" w:rsidRDefault="00A16F12">
      <w:pPr>
        <w:pStyle w:val="41"/>
      </w:pPr>
      <w:bookmarkStart w:id="1167" w:name="_Toc72766459"/>
      <w:bookmarkStart w:id="1168" w:name="_Toc72767026"/>
      <w:bookmarkStart w:id="1169" w:name="_Toc73042478"/>
      <w:bookmarkStart w:id="1170" w:name="_Toc81242822"/>
      <w:bookmarkStart w:id="1171" w:name="_Toc89426603"/>
      <w:bookmarkStart w:id="1172" w:name="_Toc94020388"/>
      <w:bookmarkStart w:id="1173" w:name="_Toc97034919"/>
      <w:bookmarkStart w:id="1174" w:name="_Toc97037796"/>
      <w:bookmarkStart w:id="1175" w:name="_Toc100940005"/>
      <w:bookmarkStart w:id="1176" w:name="_Toc104546871"/>
      <w:bookmarkStart w:id="1177" w:name="_Toc112937918"/>
      <w:bookmarkStart w:id="1178" w:name="_Toc114134675"/>
      <w:bookmarkStart w:id="1179" w:name="_Toc120681614"/>
      <w:bookmarkStart w:id="1180" w:name="_Toc129284754"/>
      <w:bookmarkStart w:id="1181" w:name="_Toc133434801"/>
      <w:r>
        <w:t>5.1.4.1</w:t>
      </w:r>
      <w:r>
        <w:tab/>
        <w:t>Overview</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8" type="#_x0000_t75" style="width:380.4pt;height:190.8pt" o:ole="">
            <v:imagedata r:id="rId36" o:title="" cropbottom="7081f" cropright="4734f"/>
          </v:shape>
          <o:OLEObject Type="Embed" ProgID="Visio.Drawing.15" ShapeID="_x0000_i1038" DrawAspect="Content" ObjectID="_1744047573" r:id="rId3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182" w:name="_Toc97034920"/>
      <w:bookmarkStart w:id="1183" w:name="_Toc112937919"/>
      <w:bookmarkStart w:id="1184" w:name="_Toc94020389"/>
      <w:bookmarkStart w:id="1185" w:name="_Toc97037797"/>
      <w:bookmarkStart w:id="1186" w:name="_Toc81242823"/>
      <w:bookmarkStart w:id="1187" w:name="_Toc89426604"/>
      <w:bookmarkStart w:id="1188" w:name="_Toc72767027"/>
      <w:bookmarkStart w:id="1189" w:name="_Toc73042479"/>
      <w:bookmarkStart w:id="1190" w:name="_Toc72766460"/>
      <w:bookmarkStart w:id="1191" w:name="_Toc100940006"/>
      <w:bookmarkStart w:id="1192" w:name="_Toc104546872"/>
      <w:bookmarkStart w:id="1193" w:name="_Toc114134676"/>
      <w:bookmarkStart w:id="1194" w:name="_Toc120681615"/>
      <w:bookmarkStart w:id="1195" w:name="_Toc129284755"/>
      <w:bookmarkStart w:id="1196" w:name="_Toc133434802"/>
      <w:r>
        <w:t>5.1.4.2</w:t>
      </w:r>
      <w:r>
        <w:tab/>
        <w:t>Operation: request-storage-sub</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E6209B3" w14:textId="77777777" w:rsidR="00E9750A" w:rsidRDefault="00A16F12">
      <w:pPr>
        <w:pStyle w:val="50"/>
      </w:pPr>
      <w:bookmarkStart w:id="1197" w:name="_Toc97034921"/>
      <w:bookmarkStart w:id="1198" w:name="_Toc94020390"/>
      <w:bookmarkStart w:id="1199" w:name="_Toc112937920"/>
      <w:bookmarkStart w:id="1200" w:name="_Toc104546873"/>
      <w:bookmarkStart w:id="1201" w:name="_Toc100940007"/>
      <w:bookmarkStart w:id="1202" w:name="_Toc114134677"/>
      <w:bookmarkStart w:id="1203" w:name="_Toc120681616"/>
      <w:bookmarkStart w:id="1204" w:name="_Toc97037798"/>
      <w:bookmarkStart w:id="1205" w:name="_Toc72766461"/>
      <w:bookmarkStart w:id="1206" w:name="_Toc72767028"/>
      <w:bookmarkStart w:id="1207" w:name="_Toc73042480"/>
      <w:bookmarkStart w:id="1208" w:name="_Toc81242824"/>
      <w:bookmarkStart w:id="1209" w:name="_Toc89426605"/>
      <w:bookmarkStart w:id="1210" w:name="_Toc129284756"/>
      <w:bookmarkStart w:id="1211" w:name="_Toc133434803"/>
      <w:r>
        <w:t>5.1.4.2.1</w:t>
      </w:r>
      <w:r>
        <w:tab/>
        <w:t>Description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212" w:name="_Toc73042481"/>
      <w:bookmarkStart w:id="1213" w:name="_Toc89426606"/>
      <w:bookmarkStart w:id="1214" w:name="_Toc81242825"/>
      <w:bookmarkStart w:id="1215" w:name="_Toc72767029"/>
      <w:bookmarkStart w:id="1216" w:name="_Toc72766462"/>
      <w:bookmarkStart w:id="1217" w:name="_Toc94020391"/>
      <w:bookmarkStart w:id="1218" w:name="_Toc97034922"/>
      <w:bookmarkStart w:id="1219" w:name="_Toc97037799"/>
      <w:bookmarkStart w:id="1220" w:name="_Toc100940008"/>
      <w:bookmarkStart w:id="1221" w:name="_Toc104546874"/>
      <w:bookmarkStart w:id="1222" w:name="_Toc112937921"/>
      <w:bookmarkStart w:id="1223" w:name="_Toc114134678"/>
      <w:bookmarkStart w:id="1224" w:name="_Toc120681617"/>
      <w:bookmarkStart w:id="1225" w:name="_Toc129284757"/>
      <w:bookmarkStart w:id="1226" w:name="_Toc133434804"/>
      <w:r>
        <w:t>5.1.4.2.2</w:t>
      </w:r>
      <w:r>
        <w:tab/>
        <w:t>Operation 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227" w:name="_Toc72767030"/>
      <w:bookmarkStart w:id="1228" w:name="_Toc72766463"/>
      <w:bookmarkStart w:id="1229" w:name="_Toc81242826"/>
      <w:bookmarkStart w:id="1230" w:name="_Toc73042482"/>
      <w:bookmarkStart w:id="1231" w:name="_Toc94020392"/>
      <w:bookmarkStart w:id="1232" w:name="_Toc89426607"/>
      <w:bookmarkStart w:id="1233" w:name="_Toc97037800"/>
      <w:bookmarkStart w:id="1234" w:name="_Toc97034923"/>
      <w:bookmarkStart w:id="1235" w:name="_Toc100940009"/>
      <w:bookmarkStart w:id="1236" w:name="_Toc104546875"/>
      <w:bookmarkStart w:id="1237" w:name="_Toc112937922"/>
      <w:bookmarkStart w:id="1238" w:name="_Toc114134679"/>
      <w:bookmarkStart w:id="1239" w:name="_Toc120681618"/>
      <w:bookmarkStart w:id="1240" w:name="_Toc129284758"/>
      <w:bookmarkStart w:id="1241" w:name="_Toc133434805"/>
      <w:r>
        <w:t>5.1.4.3</w:t>
      </w:r>
      <w:r>
        <w:tab/>
        <w:t>Operation: request-storage-sub-removal</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93F017C" w14:textId="77777777" w:rsidR="00E9750A" w:rsidRDefault="00A16F12">
      <w:pPr>
        <w:pStyle w:val="50"/>
      </w:pPr>
      <w:bookmarkStart w:id="1242" w:name="_Toc97034924"/>
      <w:bookmarkStart w:id="1243" w:name="_Toc94020393"/>
      <w:bookmarkStart w:id="1244" w:name="_Toc97037801"/>
      <w:bookmarkStart w:id="1245" w:name="_Toc100940010"/>
      <w:bookmarkStart w:id="1246" w:name="_Toc89426608"/>
      <w:bookmarkStart w:id="1247" w:name="_Toc104546876"/>
      <w:bookmarkStart w:id="1248" w:name="_Toc112937923"/>
      <w:bookmarkStart w:id="1249" w:name="_Toc114134680"/>
      <w:bookmarkStart w:id="1250" w:name="_Toc120681619"/>
      <w:bookmarkStart w:id="1251" w:name="_Toc129284759"/>
      <w:bookmarkStart w:id="1252" w:name="_Toc133434806"/>
      <w:r>
        <w:t>5.1.4.3.1</w:t>
      </w:r>
      <w:r>
        <w:tab/>
        <w:t>Description</w:t>
      </w:r>
      <w:bookmarkEnd w:id="1242"/>
      <w:bookmarkEnd w:id="1243"/>
      <w:bookmarkEnd w:id="1244"/>
      <w:bookmarkEnd w:id="1245"/>
      <w:bookmarkEnd w:id="1246"/>
      <w:bookmarkEnd w:id="1247"/>
      <w:bookmarkEnd w:id="1248"/>
      <w:bookmarkEnd w:id="1249"/>
      <w:bookmarkEnd w:id="1250"/>
      <w:bookmarkEnd w:id="1251"/>
      <w:bookmarkEnd w:id="125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253" w:name="_Toc89426609"/>
      <w:bookmarkStart w:id="1254" w:name="_Toc94020394"/>
      <w:bookmarkStart w:id="1255" w:name="_Toc97034925"/>
      <w:bookmarkStart w:id="1256" w:name="_Toc97037802"/>
      <w:bookmarkStart w:id="1257" w:name="_Toc100940011"/>
      <w:bookmarkStart w:id="1258" w:name="_Toc104546877"/>
      <w:bookmarkStart w:id="1259" w:name="_Toc112937924"/>
      <w:bookmarkStart w:id="1260" w:name="_Toc114134681"/>
      <w:bookmarkStart w:id="1261" w:name="_Toc120681620"/>
      <w:bookmarkStart w:id="1262" w:name="_Toc129284760"/>
      <w:bookmarkStart w:id="1263" w:name="_Toc133434807"/>
      <w:r>
        <w:t>5.1.4.3.2</w:t>
      </w:r>
      <w:r>
        <w:tab/>
        <w:t>Operation Definition</w:t>
      </w:r>
      <w:bookmarkEnd w:id="1253"/>
      <w:bookmarkEnd w:id="1254"/>
      <w:bookmarkEnd w:id="1255"/>
      <w:bookmarkEnd w:id="1256"/>
      <w:bookmarkEnd w:id="1257"/>
      <w:bookmarkEnd w:id="1258"/>
      <w:bookmarkEnd w:id="1259"/>
      <w:bookmarkEnd w:id="1260"/>
      <w:bookmarkEnd w:id="1261"/>
      <w:bookmarkEnd w:id="1262"/>
      <w:bookmarkEnd w:id="126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264" w:name="_Toc114134682"/>
      <w:bookmarkStart w:id="1265" w:name="_Toc120681621"/>
      <w:bookmarkStart w:id="1266" w:name="_Toc97037803"/>
      <w:bookmarkStart w:id="1267" w:name="_Toc97034926"/>
      <w:bookmarkStart w:id="1268" w:name="_Toc112937925"/>
      <w:bookmarkStart w:id="1269" w:name="_Toc104546878"/>
      <w:bookmarkStart w:id="1270" w:name="_Toc100940012"/>
      <w:bookmarkStart w:id="1271" w:name="_Toc129284761"/>
      <w:bookmarkStart w:id="1272" w:name="_Toc133434808"/>
      <w:r>
        <w:t>5.1.4.4</w:t>
      </w:r>
      <w:r>
        <w:tab/>
        <w:t>Operation: remove-stored-data-analytics</w:t>
      </w:r>
      <w:bookmarkEnd w:id="1264"/>
      <w:bookmarkEnd w:id="1265"/>
      <w:bookmarkEnd w:id="1266"/>
      <w:bookmarkEnd w:id="1267"/>
      <w:bookmarkEnd w:id="1268"/>
      <w:bookmarkEnd w:id="1269"/>
      <w:bookmarkEnd w:id="1270"/>
      <w:bookmarkEnd w:id="1271"/>
      <w:bookmarkEnd w:id="1272"/>
    </w:p>
    <w:p w14:paraId="397148E8" w14:textId="77777777" w:rsidR="00E9750A" w:rsidRDefault="00A16F12">
      <w:pPr>
        <w:pStyle w:val="50"/>
      </w:pPr>
      <w:bookmarkStart w:id="1273" w:name="_Toc104546879"/>
      <w:bookmarkStart w:id="1274" w:name="_Toc97037804"/>
      <w:bookmarkStart w:id="1275" w:name="_Toc100940013"/>
      <w:bookmarkStart w:id="1276" w:name="_Toc97034927"/>
      <w:bookmarkStart w:id="1277" w:name="_Toc114134683"/>
      <w:bookmarkStart w:id="1278" w:name="_Toc112937926"/>
      <w:bookmarkStart w:id="1279" w:name="_Toc120681622"/>
      <w:bookmarkStart w:id="1280" w:name="_Toc129284762"/>
      <w:bookmarkStart w:id="1281" w:name="_Toc133434809"/>
      <w:r>
        <w:t>5.1.4.4.1</w:t>
      </w:r>
      <w:r>
        <w:tab/>
        <w:t>Description</w:t>
      </w:r>
      <w:bookmarkEnd w:id="1273"/>
      <w:bookmarkEnd w:id="1274"/>
      <w:bookmarkEnd w:id="1275"/>
      <w:bookmarkEnd w:id="1276"/>
      <w:bookmarkEnd w:id="1277"/>
      <w:bookmarkEnd w:id="1278"/>
      <w:bookmarkEnd w:id="1279"/>
      <w:bookmarkEnd w:id="1280"/>
      <w:bookmarkEnd w:id="128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282" w:name="_Toc97034928"/>
      <w:bookmarkStart w:id="1283" w:name="_Toc97037805"/>
      <w:bookmarkStart w:id="1284" w:name="_Toc100940014"/>
      <w:bookmarkStart w:id="1285" w:name="_Toc104546880"/>
      <w:bookmarkStart w:id="1286" w:name="_Toc112937927"/>
      <w:bookmarkStart w:id="1287" w:name="_Toc114134684"/>
      <w:bookmarkStart w:id="1288" w:name="_Toc120681623"/>
      <w:bookmarkStart w:id="1289" w:name="_Toc129284763"/>
      <w:bookmarkStart w:id="1290" w:name="_Toc133434810"/>
      <w:r>
        <w:t>5.1.4.4.2</w:t>
      </w:r>
      <w:r>
        <w:tab/>
        <w:t>Operation Definition</w:t>
      </w:r>
      <w:bookmarkEnd w:id="1282"/>
      <w:bookmarkEnd w:id="1283"/>
      <w:bookmarkEnd w:id="1284"/>
      <w:bookmarkEnd w:id="1285"/>
      <w:bookmarkEnd w:id="1286"/>
      <w:bookmarkEnd w:id="1287"/>
      <w:bookmarkEnd w:id="1288"/>
      <w:bookmarkEnd w:id="1289"/>
      <w:bookmarkEnd w:id="1290"/>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291" w:name="_Toc72766464"/>
      <w:bookmarkStart w:id="1292" w:name="_Toc72767031"/>
      <w:bookmarkStart w:id="1293" w:name="_Toc73042483"/>
      <w:bookmarkStart w:id="1294" w:name="_Toc89426610"/>
      <w:bookmarkStart w:id="1295" w:name="_Toc81242827"/>
      <w:bookmarkStart w:id="1296" w:name="_Toc97034929"/>
      <w:bookmarkStart w:id="1297" w:name="_Toc94020395"/>
      <w:bookmarkStart w:id="1298" w:name="_Toc100940015"/>
      <w:bookmarkStart w:id="1299" w:name="_Toc97037806"/>
      <w:bookmarkStart w:id="1300" w:name="_Toc104546881"/>
      <w:bookmarkStart w:id="1301" w:name="_Toc112937928"/>
      <w:bookmarkStart w:id="1302" w:name="_Toc114134685"/>
      <w:bookmarkStart w:id="1303" w:name="_Toc120681624"/>
      <w:bookmarkStart w:id="1304" w:name="_Toc129284764"/>
      <w:bookmarkStart w:id="1305" w:name="_Toc133434811"/>
      <w:r>
        <w:t>5.1.5</w:t>
      </w:r>
      <w:r>
        <w:tab/>
        <w:t>Notifications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0990CC5C" w14:textId="77777777" w:rsidR="00E9750A" w:rsidRDefault="00A16F12">
      <w:pPr>
        <w:pStyle w:val="41"/>
      </w:pPr>
      <w:bookmarkStart w:id="1306" w:name="_Toc72766465"/>
      <w:bookmarkStart w:id="1307" w:name="_Toc72767032"/>
      <w:bookmarkStart w:id="1308" w:name="_Toc73042484"/>
      <w:bookmarkStart w:id="1309" w:name="_Toc81242828"/>
      <w:bookmarkStart w:id="1310" w:name="_Toc89426611"/>
      <w:bookmarkStart w:id="1311" w:name="_Toc94020396"/>
      <w:bookmarkStart w:id="1312" w:name="_Toc97034930"/>
      <w:bookmarkStart w:id="1313" w:name="_Toc97037807"/>
      <w:bookmarkStart w:id="1314" w:name="_Toc100940016"/>
      <w:bookmarkStart w:id="1315" w:name="_Toc104546882"/>
      <w:bookmarkStart w:id="1316" w:name="_Toc112937929"/>
      <w:bookmarkStart w:id="1317" w:name="_Toc114134686"/>
      <w:bookmarkStart w:id="1318" w:name="_Toc120681625"/>
      <w:bookmarkStart w:id="1319" w:name="_Toc129284765"/>
      <w:bookmarkStart w:id="1320" w:name="_Toc133434812"/>
      <w:r>
        <w:t>5.1.5.1</w:t>
      </w:r>
      <w:r>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bl>
    <w:p w14:paraId="01A3C735" w14:textId="77777777" w:rsidR="00E9750A" w:rsidRDefault="00E9750A"/>
    <w:p w14:paraId="031DDAFB" w14:textId="77777777" w:rsidR="00E9750A" w:rsidRDefault="00A16F12">
      <w:pPr>
        <w:pStyle w:val="41"/>
      </w:pPr>
      <w:bookmarkStart w:id="1321" w:name="_Toc72766466"/>
      <w:bookmarkStart w:id="1322" w:name="_Toc72767033"/>
      <w:bookmarkStart w:id="1323" w:name="_Toc73042485"/>
      <w:bookmarkStart w:id="1324" w:name="_Toc81242829"/>
      <w:bookmarkStart w:id="1325" w:name="_Toc89426612"/>
      <w:bookmarkStart w:id="1326" w:name="_Toc94020397"/>
      <w:bookmarkStart w:id="1327" w:name="_Toc97034931"/>
      <w:bookmarkStart w:id="1328" w:name="_Toc97037808"/>
      <w:bookmarkStart w:id="1329" w:name="_Toc100940017"/>
      <w:bookmarkStart w:id="1330" w:name="_Toc104546883"/>
      <w:bookmarkStart w:id="1331" w:name="_Toc112937930"/>
      <w:bookmarkStart w:id="1332" w:name="_Toc114134687"/>
      <w:bookmarkStart w:id="1333" w:name="_Toc120681626"/>
      <w:bookmarkStart w:id="1334" w:name="_Toc129284766"/>
      <w:bookmarkStart w:id="1335" w:name="_Toc133434813"/>
      <w:r>
        <w:t>5.1.5.2</w:t>
      </w:r>
      <w:r>
        <w:tab/>
        <w:t>Retrieval Notification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2B666E6E" w14:textId="77777777" w:rsidR="00E9750A" w:rsidRDefault="00A16F12">
      <w:pPr>
        <w:pStyle w:val="50"/>
      </w:pPr>
      <w:bookmarkStart w:id="1336" w:name="_Toc72766467"/>
      <w:bookmarkStart w:id="1337" w:name="_Toc72767034"/>
      <w:bookmarkStart w:id="1338" w:name="_Toc73042486"/>
      <w:bookmarkStart w:id="1339" w:name="_Toc81242830"/>
      <w:bookmarkStart w:id="1340" w:name="_Toc89426613"/>
      <w:bookmarkStart w:id="1341" w:name="_Toc94020398"/>
      <w:bookmarkStart w:id="1342" w:name="_Toc97034932"/>
      <w:bookmarkStart w:id="1343" w:name="_Toc97037809"/>
      <w:bookmarkStart w:id="1344" w:name="_Toc100940018"/>
      <w:bookmarkStart w:id="1345" w:name="_Toc104546884"/>
      <w:bookmarkStart w:id="1346" w:name="_Toc112937931"/>
      <w:bookmarkStart w:id="1347" w:name="_Toc114134688"/>
      <w:bookmarkStart w:id="1348" w:name="_Toc120681627"/>
      <w:bookmarkStart w:id="1349" w:name="_Toc129284767"/>
      <w:bookmarkStart w:id="1350" w:name="_Toc133434814"/>
      <w:r>
        <w:t>5.1.5.2.1</w:t>
      </w:r>
      <w:r>
        <w:tab/>
        <w:t>Description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351" w:name="_Toc72766468"/>
      <w:bookmarkStart w:id="1352" w:name="_Toc72767035"/>
      <w:bookmarkStart w:id="1353" w:name="_Toc73042487"/>
      <w:bookmarkStart w:id="1354" w:name="_Toc81242831"/>
      <w:bookmarkStart w:id="1355" w:name="_Toc89426614"/>
      <w:bookmarkStart w:id="1356" w:name="_Toc94020399"/>
      <w:bookmarkStart w:id="1357" w:name="_Toc97034933"/>
      <w:bookmarkStart w:id="1358" w:name="_Toc97037810"/>
      <w:bookmarkStart w:id="1359" w:name="_Toc100940019"/>
      <w:bookmarkStart w:id="1360" w:name="_Toc104546885"/>
      <w:bookmarkStart w:id="1361" w:name="_Toc112937932"/>
      <w:bookmarkStart w:id="1362" w:name="_Toc114134689"/>
      <w:bookmarkStart w:id="1363" w:name="_Toc120681628"/>
      <w:bookmarkStart w:id="1364" w:name="_Toc129284768"/>
      <w:bookmarkStart w:id="1365" w:name="_Toc133434815"/>
      <w:r>
        <w:t>5.1.5.2.2</w:t>
      </w:r>
      <w:r>
        <w:tab/>
        <w:t>Target URI</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366" w:name="_Toc72766469"/>
      <w:bookmarkStart w:id="1367" w:name="_Toc72767036"/>
      <w:bookmarkStart w:id="1368" w:name="_Toc73042488"/>
      <w:bookmarkStart w:id="1369" w:name="_Toc81242832"/>
      <w:bookmarkStart w:id="1370" w:name="_Toc89426615"/>
      <w:bookmarkStart w:id="1371" w:name="_Toc94020400"/>
      <w:bookmarkStart w:id="1372" w:name="_Toc97034934"/>
      <w:bookmarkStart w:id="1373" w:name="_Toc97037811"/>
      <w:bookmarkStart w:id="1374" w:name="_Toc100940020"/>
      <w:bookmarkStart w:id="1375" w:name="_Toc104546886"/>
      <w:bookmarkStart w:id="1376" w:name="_Toc112937933"/>
      <w:bookmarkStart w:id="1377" w:name="_Toc114134690"/>
      <w:bookmarkStart w:id="1378" w:name="_Toc120681629"/>
      <w:bookmarkStart w:id="1379" w:name="_Toc129284769"/>
      <w:bookmarkStart w:id="1380" w:name="_Toc133434816"/>
      <w:r>
        <w:t>5.1.5.2.3</w:t>
      </w:r>
      <w:r>
        <w:tab/>
        <w:t>Standard Methods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C058296" w14:textId="77777777" w:rsidR="00E9750A" w:rsidRDefault="00A16F12">
      <w:pPr>
        <w:pStyle w:val="6"/>
      </w:pPr>
      <w:bookmarkStart w:id="1381" w:name="_Toc72766470"/>
      <w:bookmarkStart w:id="1382" w:name="_Toc72767037"/>
      <w:bookmarkStart w:id="1383" w:name="_Toc73042489"/>
      <w:bookmarkStart w:id="1384" w:name="_Toc81242833"/>
      <w:bookmarkStart w:id="1385" w:name="_Toc89426616"/>
      <w:bookmarkStart w:id="1386" w:name="_Toc94020401"/>
      <w:bookmarkStart w:id="1387" w:name="_Toc97034935"/>
      <w:bookmarkStart w:id="1388" w:name="_Toc97037812"/>
      <w:bookmarkStart w:id="1389" w:name="_Toc100940021"/>
      <w:bookmarkStart w:id="1390" w:name="_Toc104546887"/>
      <w:bookmarkStart w:id="1391" w:name="_Toc112937934"/>
      <w:bookmarkStart w:id="1392" w:name="_Toc114134691"/>
      <w:bookmarkStart w:id="1393" w:name="_Toc120681630"/>
      <w:bookmarkStart w:id="1394" w:name="_Toc129284770"/>
      <w:bookmarkStart w:id="1395" w:name="_Toc133434817"/>
      <w:r>
        <w:t>5.1.5.2.3.1</w:t>
      </w:r>
      <w:r>
        <w:tab/>
        <w:t>POST</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7F183394" w14:textId="77777777" w:rsidR="00E9750A" w:rsidRDefault="00A16F12">
      <w:pPr>
        <w:pStyle w:val="TH"/>
      </w:pPr>
      <w:r>
        <w:lastRenderedPageBreak/>
        <w:t>Table 5.1.5.2.3.1-2: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9750A" w14:paraId="266D815D" w14:textId="77777777">
        <w:trPr>
          <w:jc w:val="center"/>
        </w:trPr>
        <w:tc>
          <w:tcPr>
            <w:tcW w:w="2004" w:type="dxa"/>
            <w:tcBorders>
              <w:bottom w:val="single" w:sz="6" w:space="0" w:color="auto"/>
            </w:tcBorders>
            <w:shd w:val="clear" w:color="auto" w:fill="C0C0C0"/>
          </w:tcPr>
          <w:p w14:paraId="5E7FBBDC" w14:textId="77777777" w:rsidR="00E9750A" w:rsidRDefault="00A16F12">
            <w:pPr>
              <w:pStyle w:val="TAH"/>
            </w:pPr>
            <w:r>
              <w:t>Data type</w:t>
            </w:r>
          </w:p>
        </w:tc>
        <w:tc>
          <w:tcPr>
            <w:tcW w:w="361" w:type="dxa"/>
            <w:tcBorders>
              <w:bottom w:val="single" w:sz="6" w:space="0" w:color="auto"/>
            </w:tcBorders>
            <w:shd w:val="clear" w:color="auto" w:fill="C0C0C0"/>
          </w:tcPr>
          <w:p w14:paraId="6556D3F1" w14:textId="77777777" w:rsidR="00E9750A" w:rsidRDefault="00A16F12">
            <w:pPr>
              <w:pStyle w:val="TAH"/>
            </w:pPr>
            <w:r>
              <w:t>P</w:t>
            </w:r>
          </w:p>
        </w:tc>
        <w:tc>
          <w:tcPr>
            <w:tcW w:w="1259" w:type="dxa"/>
            <w:tcBorders>
              <w:bottom w:val="single" w:sz="6" w:space="0" w:color="auto"/>
            </w:tcBorders>
            <w:shd w:val="clear" w:color="auto" w:fill="C0C0C0"/>
          </w:tcPr>
          <w:p w14:paraId="4F0DA967" w14:textId="77777777" w:rsidR="00E9750A" w:rsidRDefault="00A16F12">
            <w:pPr>
              <w:pStyle w:val="TAH"/>
            </w:pPr>
            <w:r>
              <w:t>Cardinality</w:t>
            </w:r>
          </w:p>
        </w:tc>
        <w:tc>
          <w:tcPr>
            <w:tcW w:w="1441" w:type="dxa"/>
            <w:tcBorders>
              <w:bottom w:val="single" w:sz="6" w:space="0" w:color="auto"/>
            </w:tcBorders>
            <w:shd w:val="clear" w:color="auto" w:fill="C0C0C0"/>
          </w:tcPr>
          <w:p w14:paraId="5A28C0FD" w14:textId="77777777" w:rsidR="00E9750A" w:rsidRDefault="00A16F12">
            <w:pPr>
              <w:pStyle w:val="TAH"/>
            </w:pPr>
            <w:r>
              <w:t>Response codes</w:t>
            </w:r>
          </w:p>
        </w:tc>
        <w:tc>
          <w:tcPr>
            <w:tcW w:w="4619" w:type="dxa"/>
            <w:tcBorders>
              <w:bottom w:val="single" w:sz="6" w:space="0" w:color="auto"/>
            </w:tcBorders>
            <w:shd w:val="clear" w:color="auto" w:fill="C0C0C0"/>
          </w:tcPr>
          <w:p w14:paraId="68808B51" w14:textId="77777777" w:rsidR="00E9750A" w:rsidRDefault="00A16F12">
            <w:pPr>
              <w:pStyle w:val="TAH"/>
            </w:pPr>
            <w:r>
              <w:t>Description</w:t>
            </w:r>
          </w:p>
        </w:tc>
      </w:tr>
      <w:tr w:rsidR="00E9750A" w14:paraId="52527563" w14:textId="77777777">
        <w:trPr>
          <w:jc w:val="center"/>
        </w:trPr>
        <w:tc>
          <w:tcPr>
            <w:tcW w:w="2004" w:type="dxa"/>
            <w:tcBorders>
              <w:top w:val="single" w:sz="6" w:space="0" w:color="auto"/>
            </w:tcBorders>
          </w:tcPr>
          <w:p w14:paraId="52088594" w14:textId="77777777" w:rsidR="00E9750A" w:rsidRDefault="00A16F12">
            <w:pPr>
              <w:pStyle w:val="TAL"/>
            </w:pPr>
            <w:r>
              <w:t>n/a</w:t>
            </w:r>
          </w:p>
        </w:tc>
        <w:tc>
          <w:tcPr>
            <w:tcW w:w="361" w:type="dxa"/>
            <w:tcBorders>
              <w:top w:val="single" w:sz="6" w:space="0" w:color="auto"/>
            </w:tcBorders>
          </w:tcPr>
          <w:p w14:paraId="2BF972D5" w14:textId="77777777" w:rsidR="00E9750A" w:rsidRDefault="00E9750A">
            <w:pPr>
              <w:pStyle w:val="TAC"/>
            </w:pPr>
          </w:p>
        </w:tc>
        <w:tc>
          <w:tcPr>
            <w:tcW w:w="1259" w:type="dxa"/>
            <w:tcBorders>
              <w:top w:val="single" w:sz="6" w:space="0" w:color="auto"/>
            </w:tcBorders>
          </w:tcPr>
          <w:p w14:paraId="1BB716B8" w14:textId="77777777" w:rsidR="00E9750A" w:rsidRDefault="00E9750A">
            <w:pPr>
              <w:pStyle w:val="TAC"/>
            </w:pPr>
          </w:p>
        </w:tc>
        <w:tc>
          <w:tcPr>
            <w:tcW w:w="1441" w:type="dxa"/>
            <w:tcBorders>
              <w:top w:val="single" w:sz="6" w:space="0" w:color="auto"/>
            </w:tcBorders>
          </w:tcPr>
          <w:p w14:paraId="59EF534E" w14:textId="77777777" w:rsidR="00E9750A" w:rsidRDefault="00A16F12">
            <w:pPr>
              <w:pStyle w:val="TAL"/>
            </w:pPr>
            <w:r>
              <w:t>204 No Content</w:t>
            </w:r>
          </w:p>
        </w:tc>
        <w:tc>
          <w:tcPr>
            <w:tcW w:w="4619" w:type="dxa"/>
            <w:tcBorders>
              <w:top w:val="single" w:sz="6" w:space="0" w:color="auto"/>
            </w:tcBorders>
          </w:tcPr>
          <w:p w14:paraId="4D5BB598" w14:textId="77777777" w:rsidR="00E9750A" w:rsidRDefault="00A16F12">
            <w:pPr>
              <w:pStyle w:val="TAL"/>
            </w:pPr>
            <w:r>
              <w:t xml:space="preserve">The receipt of the Notification is acknowledged. </w:t>
            </w:r>
          </w:p>
        </w:tc>
      </w:tr>
      <w:tr w:rsidR="00E9750A" w14:paraId="1B411FE0" w14:textId="77777777">
        <w:trPr>
          <w:jc w:val="center"/>
        </w:trPr>
        <w:tc>
          <w:tcPr>
            <w:tcW w:w="2004" w:type="dxa"/>
          </w:tcPr>
          <w:p w14:paraId="406E49C1" w14:textId="77777777" w:rsidR="00E9750A" w:rsidRDefault="00A16F12">
            <w:pPr>
              <w:pStyle w:val="TAL"/>
            </w:pPr>
            <w:r>
              <w:t>RedirectResponse</w:t>
            </w:r>
          </w:p>
        </w:tc>
        <w:tc>
          <w:tcPr>
            <w:tcW w:w="361" w:type="dxa"/>
          </w:tcPr>
          <w:p w14:paraId="62105571" w14:textId="77777777" w:rsidR="00E9750A" w:rsidRDefault="00A16F12">
            <w:pPr>
              <w:pStyle w:val="TAC"/>
            </w:pPr>
            <w:r>
              <w:t>O</w:t>
            </w:r>
          </w:p>
        </w:tc>
        <w:tc>
          <w:tcPr>
            <w:tcW w:w="1259" w:type="dxa"/>
          </w:tcPr>
          <w:p w14:paraId="27AAB235" w14:textId="77777777" w:rsidR="00E9750A" w:rsidRDefault="00A16F12">
            <w:pPr>
              <w:pStyle w:val="TAC"/>
            </w:pPr>
            <w:r>
              <w:t>0..1</w:t>
            </w:r>
          </w:p>
        </w:tc>
        <w:tc>
          <w:tcPr>
            <w:tcW w:w="1441" w:type="dxa"/>
          </w:tcPr>
          <w:p w14:paraId="5A837325" w14:textId="77777777" w:rsidR="00E9750A" w:rsidRDefault="00A16F12">
            <w:pPr>
              <w:pStyle w:val="TAL"/>
            </w:pPr>
            <w:r>
              <w:t>307 Temporary Redirect</w:t>
            </w:r>
          </w:p>
        </w:tc>
        <w:tc>
          <w:tcPr>
            <w:tcW w:w="4619" w:type="dxa"/>
          </w:tcPr>
          <w:p w14:paraId="7FE52EC0" w14:textId="77777777" w:rsidR="00E9750A" w:rsidRDefault="00A16F12">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163F7390" w14:textId="77777777" w:rsidR="00E9750A" w:rsidRDefault="00E9750A">
            <w:pPr>
              <w:pStyle w:val="TAL"/>
            </w:pPr>
          </w:p>
        </w:tc>
      </w:tr>
      <w:tr w:rsidR="00E9750A" w14:paraId="42CCBC72" w14:textId="77777777">
        <w:trPr>
          <w:jc w:val="center"/>
        </w:trPr>
        <w:tc>
          <w:tcPr>
            <w:tcW w:w="2004" w:type="dxa"/>
          </w:tcPr>
          <w:p w14:paraId="2C708F92" w14:textId="77777777" w:rsidR="00E9750A" w:rsidRDefault="00A16F12">
            <w:pPr>
              <w:pStyle w:val="TAL"/>
            </w:pPr>
            <w:r>
              <w:t>RedirectResponse</w:t>
            </w:r>
          </w:p>
        </w:tc>
        <w:tc>
          <w:tcPr>
            <w:tcW w:w="361" w:type="dxa"/>
          </w:tcPr>
          <w:p w14:paraId="75409A8B" w14:textId="77777777" w:rsidR="00E9750A" w:rsidRDefault="00A16F12">
            <w:pPr>
              <w:pStyle w:val="TAC"/>
            </w:pPr>
            <w:r>
              <w:t>O</w:t>
            </w:r>
          </w:p>
        </w:tc>
        <w:tc>
          <w:tcPr>
            <w:tcW w:w="1259" w:type="dxa"/>
          </w:tcPr>
          <w:p w14:paraId="4A75C3C7" w14:textId="77777777" w:rsidR="00E9750A" w:rsidRDefault="00A16F12">
            <w:pPr>
              <w:pStyle w:val="TAC"/>
            </w:pPr>
            <w:r>
              <w:t>0..1</w:t>
            </w:r>
          </w:p>
        </w:tc>
        <w:tc>
          <w:tcPr>
            <w:tcW w:w="1441" w:type="dxa"/>
          </w:tcPr>
          <w:p w14:paraId="22E477BF" w14:textId="77777777" w:rsidR="00E9750A" w:rsidRDefault="00A16F12">
            <w:pPr>
              <w:pStyle w:val="TAL"/>
            </w:pPr>
            <w:r>
              <w:t>308 Permanent Redirect</w:t>
            </w:r>
          </w:p>
        </w:tc>
        <w:tc>
          <w:tcPr>
            <w:tcW w:w="4619" w:type="dxa"/>
          </w:tcPr>
          <w:p w14:paraId="31D294AF" w14:textId="77777777" w:rsidR="00E9750A" w:rsidRDefault="00A16F12">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69EBD2F" w14:textId="77777777" w:rsidR="00E9750A" w:rsidRDefault="00E9750A">
            <w:pPr>
              <w:pStyle w:val="TAL"/>
            </w:pPr>
          </w:p>
        </w:tc>
      </w:tr>
      <w:tr w:rsidR="00E9750A" w14:paraId="419A99B4" w14:textId="77777777">
        <w:trPr>
          <w:jc w:val="center"/>
        </w:trPr>
        <w:tc>
          <w:tcPr>
            <w:tcW w:w="9684" w:type="dxa"/>
            <w:gridSpan w:val="5"/>
          </w:tcPr>
          <w:p w14:paraId="43662B5E" w14:textId="77777777" w:rsidR="00E9750A" w:rsidRDefault="00A16F12">
            <w:pPr>
              <w:pStyle w:val="TAN"/>
            </w:pPr>
            <w:r>
              <w:t>NOTE:</w:t>
            </w:r>
            <w:r>
              <w:tab/>
              <w:t>The mandatory HTTP error status codes for the POST method listed in Table 5.2.7.1-1 of 3GPP TS 29.500 [4] also apply.</w:t>
            </w:r>
          </w:p>
        </w:tc>
      </w:tr>
    </w:tbl>
    <w:p w14:paraId="63075F16" w14:textId="77777777" w:rsidR="00E9750A" w:rsidRDefault="00E9750A"/>
    <w:p w14:paraId="2CD7C0E2" w14:textId="77777777" w:rsidR="00E9750A" w:rsidRDefault="00A16F12">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145BE6C7" w14:textId="77777777">
        <w:trPr>
          <w:jc w:val="center"/>
        </w:trPr>
        <w:tc>
          <w:tcPr>
            <w:tcW w:w="825" w:type="pct"/>
            <w:tcBorders>
              <w:bottom w:val="single" w:sz="6" w:space="0" w:color="auto"/>
            </w:tcBorders>
            <w:shd w:val="clear" w:color="auto" w:fill="C0C0C0"/>
          </w:tcPr>
          <w:p w14:paraId="6C0F7B89" w14:textId="77777777" w:rsidR="00E9750A" w:rsidRDefault="00A16F12">
            <w:pPr>
              <w:pStyle w:val="TAH"/>
            </w:pPr>
            <w:r>
              <w:t>Name</w:t>
            </w:r>
          </w:p>
        </w:tc>
        <w:tc>
          <w:tcPr>
            <w:tcW w:w="732" w:type="pct"/>
            <w:tcBorders>
              <w:bottom w:val="single" w:sz="6" w:space="0" w:color="auto"/>
            </w:tcBorders>
            <w:shd w:val="clear" w:color="auto" w:fill="C0C0C0"/>
          </w:tcPr>
          <w:p w14:paraId="29032404" w14:textId="77777777" w:rsidR="00E9750A" w:rsidRDefault="00A16F12">
            <w:pPr>
              <w:pStyle w:val="TAH"/>
            </w:pPr>
            <w:r>
              <w:t>Data type</w:t>
            </w:r>
          </w:p>
        </w:tc>
        <w:tc>
          <w:tcPr>
            <w:tcW w:w="217" w:type="pct"/>
            <w:tcBorders>
              <w:bottom w:val="single" w:sz="6" w:space="0" w:color="auto"/>
            </w:tcBorders>
            <w:shd w:val="clear" w:color="auto" w:fill="C0C0C0"/>
          </w:tcPr>
          <w:p w14:paraId="788980FF" w14:textId="77777777" w:rsidR="00E9750A" w:rsidRDefault="00A16F12">
            <w:pPr>
              <w:pStyle w:val="TAH"/>
            </w:pPr>
            <w:r>
              <w:t>P</w:t>
            </w:r>
          </w:p>
        </w:tc>
        <w:tc>
          <w:tcPr>
            <w:tcW w:w="581" w:type="pct"/>
            <w:tcBorders>
              <w:bottom w:val="single" w:sz="6" w:space="0" w:color="auto"/>
            </w:tcBorders>
            <w:shd w:val="clear" w:color="auto" w:fill="C0C0C0"/>
          </w:tcPr>
          <w:p w14:paraId="4E26A4C8"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3B8C6718" w14:textId="77777777" w:rsidR="00E9750A" w:rsidRDefault="00A16F12">
            <w:pPr>
              <w:pStyle w:val="TAH"/>
            </w:pPr>
            <w:r>
              <w:t>Description</w:t>
            </w:r>
          </w:p>
        </w:tc>
      </w:tr>
      <w:tr w:rsidR="00E9750A" w14:paraId="7F132E35" w14:textId="77777777">
        <w:trPr>
          <w:jc w:val="center"/>
        </w:trPr>
        <w:tc>
          <w:tcPr>
            <w:tcW w:w="825" w:type="pct"/>
            <w:tcBorders>
              <w:top w:val="single" w:sz="6" w:space="0" w:color="auto"/>
            </w:tcBorders>
            <w:shd w:val="clear" w:color="auto" w:fill="auto"/>
          </w:tcPr>
          <w:p w14:paraId="24B118B7" w14:textId="77777777" w:rsidR="00E9750A" w:rsidRDefault="00A16F12">
            <w:pPr>
              <w:pStyle w:val="TAL"/>
            </w:pPr>
            <w:r>
              <w:t>Location</w:t>
            </w:r>
          </w:p>
        </w:tc>
        <w:tc>
          <w:tcPr>
            <w:tcW w:w="732" w:type="pct"/>
            <w:tcBorders>
              <w:top w:val="single" w:sz="6" w:space="0" w:color="auto"/>
            </w:tcBorders>
          </w:tcPr>
          <w:p w14:paraId="390DF5B4" w14:textId="77777777" w:rsidR="00E9750A" w:rsidRDefault="00A16F12">
            <w:pPr>
              <w:pStyle w:val="TAL"/>
            </w:pPr>
            <w:r>
              <w:t>string</w:t>
            </w:r>
          </w:p>
        </w:tc>
        <w:tc>
          <w:tcPr>
            <w:tcW w:w="217" w:type="pct"/>
            <w:tcBorders>
              <w:top w:val="single" w:sz="6" w:space="0" w:color="auto"/>
            </w:tcBorders>
          </w:tcPr>
          <w:p w14:paraId="6797D055" w14:textId="77777777" w:rsidR="00E9750A" w:rsidRDefault="00A16F12">
            <w:pPr>
              <w:pStyle w:val="TAC"/>
            </w:pPr>
            <w:r>
              <w:t>M</w:t>
            </w:r>
          </w:p>
        </w:tc>
        <w:tc>
          <w:tcPr>
            <w:tcW w:w="581" w:type="pct"/>
            <w:tcBorders>
              <w:top w:val="single" w:sz="6" w:space="0" w:color="auto"/>
            </w:tcBorders>
          </w:tcPr>
          <w:p w14:paraId="462033D5" w14:textId="77777777" w:rsidR="00E9750A" w:rsidRDefault="00A16F12">
            <w:pPr>
              <w:pStyle w:val="TAL"/>
            </w:pPr>
            <w:r>
              <w:t>1</w:t>
            </w:r>
          </w:p>
        </w:tc>
        <w:tc>
          <w:tcPr>
            <w:tcW w:w="2645" w:type="pct"/>
            <w:tcBorders>
              <w:top w:val="single" w:sz="6" w:space="0" w:color="auto"/>
            </w:tcBorders>
            <w:shd w:val="clear" w:color="auto" w:fill="auto"/>
            <w:vAlign w:val="center"/>
          </w:tcPr>
          <w:p w14:paraId="5C713BE2" w14:textId="77777777" w:rsidR="00E9750A" w:rsidRDefault="00A16F12">
            <w:pPr>
              <w:pStyle w:val="TAL"/>
            </w:pPr>
            <w:r>
              <w:rPr>
                <w:lang w:eastAsia="fr-FR"/>
              </w:rPr>
              <w:t>An alternative URI representing the end point of an alternative NF consumer (service) instance towards which the notification should be redirected</w:t>
            </w:r>
            <w:r>
              <w:t>.</w:t>
            </w:r>
          </w:p>
        </w:tc>
      </w:tr>
      <w:tr w:rsidR="00E9750A" w14:paraId="150B2C15" w14:textId="77777777">
        <w:trPr>
          <w:jc w:val="center"/>
        </w:trPr>
        <w:tc>
          <w:tcPr>
            <w:tcW w:w="825" w:type="pct"/>
            <w:shd w:val="clear" w:color="auto" w:fill="auto"/>
          </w:tcPr>
          <w:p w14:paraId="1DE090AE" w14:textId="77777777" w:rsidR="00E9750A" w:rsidRDefault="00A16F12">
            <w:pPr>
              <w:pStyle w:val="TAL"/>
            </w:pPr>
            <w:r>
              <w:rPr>
                <w:lang w:eastAsia="zh-CN"/>
              </w:rPr>
              <w:t>3gpp-Sbi-Target-Nf-Id</w:t>
            </w:r>
          </w:p>
        </w:tc>
        <w:tc>
          <w:tcPr>
            <w:tcW w:w="732" w:type="pct"/>
          </w:tcPr>
          <w:p w14:paraId="4B1B2C91" w14:textId="77777777" w:rsidR="00E9750A" w:rsidRDefault="00A16F12">
            <w:pPr>
              <w:pStyle w:val="TAL"/>
            </w:pPr>
            <w:r>
              <w:rPr>
                <w:lang w:eastAsia="fr-FR"/>
              </w:rPr>
              <w:t>string</w:t>
            </w:r>
          </w:p>
        </w:tc>
        <w:tc>
          <w:tcPr>
            <w:tcW w:w="217" w:type="pct"/>
          </w:tcPr>
          <w:p w14:paraId="6C8989D8" w14:textId="77777777" w:rsidR="00E9750A" w:rsidRDefault="00A16F12">
            <w:pPr>
              <w:pStyle w:val="TAC"/>
            </w:pPr>
            <w:r>
              <w:rPr>
                <w:lang w:eastAsia="fr-FR"/>
              </w:rPr>
              <w:t>O</w:t>
            </w:r>
          </w:p>
        </w:tc>
        <w:tc>
          <w:tcPr>
            <w:tcW w:w="581" w:type="pct"/>
          </w:tcPr>
          <w:p w14:paraId="737A1522" w14:textId="77777777" w:rsidR="00E9750A" w:rsidRDefault="00A16F12">
            <w:pPr>
              <w:pStyle w:val="TAL"/>
            </w:pPr>
            <w:r>
              <w:rPr>
                <w:lang w:eastAsia="fr-FR"/>
              </w:rPr>
              <w:t>0..1</w:t>
            </w:r>
          </w:p>
        </w:tc>
        <w:tc>
          <w:tcPr>
            <w:tcW w:w="2645" w:type="pct"/>
            <w:shd w:val="clear" w:color="auto" w:fill="auto"/>
            <w:vAlign w:val="center"/>
          </w:tcPr>
          <w:p w14:paraId="2D89A852" w14:textId="77777777" w:rsidR="00E9750A" w:rsidRDefault="00A16F12">
            <w:pPr>
              <w:pStyle w:val="TAL"/>
            </w:pPr>
            <w:r>
              <w:rPr>
                <w:lang w:eastAsia="fr-FR"/>
              </w:rPr>
              <w:t>Identifier of the target NF (service) instance towards which the notification request is redirected.</w:t>
            </w:r>
          </w:p>
        </w:tc>
      </w:tr>
    </w:tbl>
    <w:p w14:paraId="68A6D062" w14:textId="77777777" w:rsidR="00E9750A" w:rsidRDefault="00E9750A"/>
    <w:p w14:paraId="629526A0" w14:textId="77777777" w:rsidR="00E9750A" w:rsidRDefault="00A16F12">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3076F77" w14:textId="77777777">
        <w:trPr>
          <w:jc w:val="center"/>
        </w:trPr>
        <w:tc>
          <w:tcPr>
            <w:tcW w:w="825" w:type="pct"/>
            <w:tcBorders>
              <w:bottom w:val="single" w:sz="6" w:space="0" w:color="auto"/>
            </w:tcBorders>
            <w:shd w:val="clear" w:color="auto" w:fill="C0C0C0"/>
          </w:tcPr>
          <w:p w14:paraId="0EF7BEF7" w14:textId="77777777" w:rsidR="00E9750A" w:rsidRDefault="00A16F12">
            <w:pPr>
              <w:pStyle w:val="TAH"/>
            </w:pPr>
            <w:r>
              <w:t>Name</w:t>
            </w:r>
          </w:p>
        </w:tc>
        <w:tc>
          <w:tcPr>
            <w:tcW w:w="732" w:type="pct"/>
            <w:tcBorders>
              <w:bottom w:val="single" w:sz="6" w:space="0" w:color="auto"/>
            </w:tcBorders>
            <w:shd w:val="clear" w:color="auto" w:fill="C0C0C0"/>
          </w:tcPr>
          <w:p w14:paraId="5165C05A" w14:textId="77777777" w:rsidR="00E9750A" w:rsidRDefault="00A16F12">
            <w:pPr>
              <w:pStyle w:val="TAH"/>
            </w:pPr>
            <w:r>
              <w:t>Data type</w:t>
            </w:r>
          </w:p>
        </w:tc>
        <w:tc>
          <w:tcPr>
            <w:tcW w:w="217" w:type="pct"/>
            <w:tcBorders>
              <w:bottom w:val="single" w:sz="6" w:space="0" w:color="auto"/>
            </w:tcBorders>
            <w:shd w:val="clear" w:color="auto" w:fill="C0C0C0"/>
          </w:tcPr>
          <w:p w14:paraId="4791267E" w14:textId="77777777" w:rsidR="00E9750A" w:rsidRDefault="00A16F12">
            <w:pPr>
              <w:pStyle w:val="TAH"/>
            </w:pPr>
            <w:r>
              <w:t>P</w:t>
            </w:r>
          </w:p>
        </w:tc>
        <w:tc>
          <w:tcPr>
            <w:tcW w:w="581" w:type="pct"/>
            <w:tcBorders>
              <w:bottom w:val="single" w:sz="6" w:space="0" w:color="auto"/>
            </w:tcBorders>
            <w:shd w:val="clear" w:color="auto" w:fill="C0C0C0"/>
          </w:tcPr>
          <w:p w14:paraId="267E9BE6"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22F7E26" w14:textId="77777777" w:rsidR="00E9750A" w:rsidRDefault="00A16F12">
            <w:pPr>
              <w:pStyle w:val="TAH"/>
            </w:pPr>
            <w:r>
              <w:t>Description</w:t>
            </w:r>
          </w:p>
        </w:tc>
      </w:tr>
      <w:tr w:rsidR="00E9750A" w14:paraId="7E4E4720" w14:textId="77777777">
        <w:trPr>
          <w:jc w:val="center"/>
        </w:trPr>
        <w:tc>
          <w:tcPr>
            <w:tcW w:w="825" w:type="pct"/>
            <w:tcBorders>
              <w:top w:val="single" w:sz="6" w:space="0" w:color="auto"/>
            </w:tcBorders>
            <w:shd w:val="clear" w:color="auto" w:fill="auto"/>
          </w:tcPr>
          <w:p w14:paraId="5F4C0524" w14:textId="77777777" w:rsidR="00E9750A" w:rsidRDefault="00A16F12">
            <w:pPr>
              <w:pStyle w:val="TAL"/>
            </w:pPr>
            <w:r>
              <w:t>Location</w:t>
            </w:r>
          </w:p>
        </w:tc>
        <w:tc>
          <w:tcPr>
            <w:tcW w:w="732" w:type="pct"/>
            <w:tcBorders>
              <w:top w:val="single" w:sz="6" w:space="0" w:color="auto"/>
            </w:tcBorders>
          </w:tcPr>
          <w:p w14:paraId="026E18EA" w14:textId="77777777" w:rsidR="00E9750A" w:rsidRDefault="00A16F12">
            <w:pPr>
              <w:pStyle w:val="TAL"/>
            </w:pPr>
            <w:r>
              <w:t>string</w:t>
            </w:r>
          </w:p>
        </w:tc>
        <w:tc>
          <w:tcPr>
            <w:tcW w:w="217" w:type="pct"/>
            <w:tcBorders>
              <w:top w:val="single" w:sz="6" w:space="0" w:color="auto"/>
            </w:tcBorders>
          </w:tcPr>
          <w:p w14:paraId="54BE6C86" w14:textId="77777777" w:rsidR="00E9750A" w:rsidRDefault="00A16F12">
            <w:pPr>
              <w:pStyle w:val="TAC"/>
            </w:pPr>
            <w:r>
              <w:t>M</w:t>
            </w:r>
          </w:p>
        </w:tc>
        <w:tc>
          <w:tcPr>
            <w:tcW w:w="581" w:type="pct"/>
            <w:tcBorders>
              <w:top w:val="single" w:sz="6" w:space="0" w:color="auto"/>
            </w:tcBorders>
          </w:tcPr>
          <w:p w14:paraId="28562E45" w14:textId="77777777" w:rsidR="00E9750A" w:rsidRDefault="00A16F12">
            <w:pPr>
              <w:pStyle w:val="TAL"/>
            </w:pPr>
            <w:r>
              <w:t>1</w:t>
            </w:r>
          </w:p>
        </w:tc>
        <w:tc>
          <w:tcPr>
            <w:tcW w:w="2645" w:type="pct"/>
            <w:tcBorders>
              <w:top w:val="single" w:sz="6" w:space="0" w:color="auto"/>
            </w:tcBorders>
            <w:shd w:val="clear" w:color="auto" w:fill="auto"/>
            <w:vAlign w:val="center"/>
          </w:tcPr>
          <w:p w14:paraId="0D39D287" w14:textId="77777777" w:rsidR="00E9750A" w:rsidRDefault="00A16F12">
            <w:pPr>
              <w:pStyle w:val="TAL"/>
            </w:pPr>
            <w:r>
              <w:t xml:space="preserve">An alternative URI </w:t>
            </w:r>
            <w:r>
              <w:rPr>
                <w:lang w:eastAsia="fr-FR"/>
              </w:rPr>
              <w:t>representing the end point of an alternative NF consumer (service) instance towards which the notification should be redirected</w:t>
            </w:r>
            <w:r>
              <w:t>.</w:t>
            </w:r>
          </w:p>
        </w:tc>
      </w:tr>
      <w:tr w:rsidR="00E9750A" w14:paraId="2FEAD2E0" w14:textId="77777777">
        <w:trPr>
          <w:jc w:val="center"/>
        </w:trPr>
        <w:tc>
          <w:tcPr>
            <w:tcW w:w="825" w:type="pct"/>
            <w:shd w:val="clear" w:color="auto" w:fill="auto"/>
          </w:tcPr>
          <w:p w14:paraId="1C0B9EC6" w14:textId="77777777" w:rsidR="00E9750A" w:rsidRDefault="00A16F12">
            <w:pPr>
              <w:pStyle w:val="TAL"/>
            </w:pPr>
            <w:r>
              <w:rPr>
                <w:lang w:eastAsia="zh-CN"/>
              </w:rPr>
              <w:t>3gpp-Sbi-Target-Nf-Id</w:t>
            </w:r>
          </w:p>
        </w:tc>
        <w:tc>
          <w:tcPr>
            <w:tcW w:w="732" w:type="pct"/>
          </w:tcPr>
          <w:p w14:paraId="04D6C70F" w14:textId="77777777" w:rsidR="00E9750A" w:rsidRDefault="00A16F12">
            <w:pPr>
              <w:pStyle w:val="TAL"/>
            </w:pPr>
            <w:r>
              <w:rPr>
                <w:lang w:eastAsia="fr-FR"/>
              </w:rPr>
              <w:t>string</w:t>
            </w:r>
          </w:p>
        </w:tc>
        <w:tc>
          <w:tcPr>
            <w:tcW w:w="217" w:type="pct"/>
          </w:tcPr>
          <w:p w14:paraId="3E9F359C" w14:textId="77777777" w:rsidR="00E9750A" w:rsidRDefault="00A16F12">
            <w:pPr>
              <w:pStyle w:val="TAC"/>
            </w:pPr>
            <w:r>
              <w:rPr>
                <w:lang w:eastAsia="fr-FR"/>
              </w:rPr>
              <w:t>O</w:t>
            </w:r>
          </w:p>
        </w:tc>
        <w:tc>
          <w:tcPr>
            <w:tcW w:w="581" w:type="pct"/>
          </w:tcPr>
          <w:p w14:paraId="7CD86D1F" w14:textId="77777777" w:rsidR="00E9750A" w:rsidRDefault="00A16F12">
            <w:pPr>
              <w:pStyle w:val="TAL"/>
            </w:pPr>
            <w:r>
              <w:rPr>
                <w:lang w:eastAsia="fr-FR"/>
              </w:rPr>
              <w:t>0..1</w:t>
            </w:r>
          </w:p>
        </w:tc>
        <w:tc>
          <w:tcPr>
            <w:tcW w:w="2645" w:type="pct"/>
            <w:shd w:val="clear" w:color="auto" w:fill="auto"/>
            <w:vAlign w:val="center"/>
          </w:tcPr>
          <w:p w14:paraId="15DF3B18" w14:textId="77777777" w:rsidR="00E9750A" w:rsidRDefault="00A16F12">
            <w:pPr>
              <w:pStyle w:val="TAL"/>
            </w:pPr>
            <w:r>
              <w:rPr>
                <w:lang w:eastAsia="fr-FR"/>
              </w:rPr>
              <w:t>Identifier of the target NF (service) instance towards which the notification request is redirected.</w:t>
            </w:r>
          </w:p>
        </w:tc>
      </w:tr>
    </w:tbl>
    <w:p w14:paraId="5EA895F8" w14:textId="77777777" w:rsidR="00E9750A" w:rsidRDefault="00E9750A"/>
    <w:p w14:paraId="048E2696" w14:textId="77777777" w:rsidR="00E9750A" w:rsidRDefault="00A16F12">
      <w:pPr>
        <w:pStyle w:val="31"/>
      </w:pPr>
      <w:bookmarkStart w:id="1396" w:name="_Toc97037813"/>
      <w:bookmarkStart w:id="1397" w:name="_Toc97034937"/>
      <w:bookmarkStart w:id="1398" w:name="_Toc81242835"/>
      <w:bookmarkStart w:id="1399" w:name="_Toc104546888"/>
      <w:bookmarkStart w:id="1400" w:name="_Toc100940022"/>
      <w:bookmarkStart w:id="1401" w:name="_Toc89426618"/>
      <w:bookmarkStart w:id="1402" w:name="_Toc94020403"/>
      <w:bookmarkStart w:id="1403" w:name="_Toc112937935"/>
      <w:bookmarkStart w:id="1404" w:name="_Toc73042491"/>
      <w:bookmarkStart w:id="1405" w:name="_Toc72766472"/>
      <w:bookmarkStart w:id="1406" w:name="_Toc72767039"/>
      <w:bookmarkStart w:id="1407" w:name="_Toc114134692"/>
      <w:bookmarkStart w:id="1408" w:name="_Toc120681631"/>
      <w:bookmarkStart w:id="1409" w:name="_Toc129284771"/>
      <w:bookmarkStart w:id="1410" w:name="_Toc133434818"/>
      <w:r>
        <w:t>5.1.6</w:t>
      </w:r>
      <w:r>
        <w:tab/>
        <w:t>Data Model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C6AF3A6" w14:textId="77777777" w:rsidR="00E9750A" w:rsidRDefault="00A16F12">
      <w:pPr>
        <w:pStyle w:val="41"/>
      </w:pPr>
      <w:bookmarkStart w:id="1411" w:name="_Toc72766473"/>
      <w:bookmarkStart w:id="1412" w:name="_Toc72767040"/>
      <w:bookmarkStart w:id="1413" w:name="_Toc73042492"/>
      <w:bookmarkStart w:id="1414" w:name="_Toc81242836"/>
      <w:bookmarkStart w:id="1415" w:name="_Toc89426619"/>
      <w:bookmarkStart w:id="1416" w:name="_Toc94020404"/>
      <w:bookmarkStart w:id="1417" w:name="_Toc97034938"/>
      <w:bookmarkStart w:id="1418" w:name="_Toc97037814"/>
      <w:bookmarkStart w:id="1419" w:name="_Toc100940023"/>
      <w:bookmarkStart w:id="1420" w:name="_Toc104546889"/>
      <w:bookmarkStart w:id="1421" w:name="_Toc112937936"/>
      <w:bookmarkStart w:id="1422" w:name="_Toc114134693"/>
      <w:bookmarkStart w:id="1423" w:name="_Toc120681632"/>
      <w:bookmarkStart w:id="1424" w:name="_Toc129284772"/>
      <w:bookmarkStart w:id="1425" w:name="_Toc133434819"/>
      <w:r>
        <w:t>5.1.6.1</w:t>
      </w:r>
      <w:r>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E9750A" w14:paraId="52DFC66B" w14:textId="77777777">
        <w:trPr>
          <w:jc w:val="center"/>
        </w:trPr>
        <w:tc>
          <w:tcPr>
            <w:tcW w:w="2658" w:type="dxa"/>
          </w:tcPr>
          <w:p w14:paraId="35C68DF3" w14:textId="77777777" w:rsidR="00E9750A" w:rsidRDefault="00A16F12">
            <w:pPr>
              <w:pStyle w:val="TAL"/>
            </w:pPr>
            <w:r>
              <w:t>DataSubscription</w:t>
            </w:r>
          </w:p>
        </w:tc>
        <w:tc>
          <w:tcPr>
            <w:tcW w:w="1411" w:type="dxa"/>
          </w:tcPr>
          <w:p w14:paraId="1D4062F8" w14:textId="77777777" w:rsidR="00E9750A" w:rsidRDefault="00A16F12">
            <w:pPr>
              <w:pStyle w:val="TAL"/>
            </w:pPr>
            <w:r>
              <w:t>5.1.6.2.8</w:t>
            </w:r>
          </w:p>
        </w:tc>
        <w:tc>
          <w:tcPr>
            <w:tcW w:w="3278" w:type="dxa"/>
          </w:tcPr>
          <w:p w14:paraId="4A2186B4" w14:textId="77777777" w:rsidR="00E9750A" w:rsidRDefault="00A16F12">
            <w:pPr>
              <w:pStyle w:val="TAL"/>
              <w:rPr>
                <w:lang w:eastAsia="zh-CN"/>
              </w:rPr>
            </w:pPr>
            <w:r>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426" w:name="_Hlk91663035"/>
            <w:r>
              <w:rPr>
                <w:lang w:eastAsia="zh-CN"/>
              </w:rPr>
              <w:t>Contains information about Data or Analytics specification.</w:t>
            </w:r>
            <w:bookmarkEnd w:id="1426"/>
          </w:p>
        </w:tc>
        <w:tc>
          <w:tcPr>
            <w:tcW w:w="2077" w:type="dxa"/>
          </w:tcPr>
          <w:p w14:paraId="5D21787E" w14:textId="77777777" w:rsidR="00E9750A" w:rsidRDefault="00E9750A">
            <w:pPr>
              <w:pStyle w:val="TAL"/>
              <w:rPr>
                <w:rFonts w:cs="Arial"/>
                <w:szCs w:val="18"/>
              </w:rPr>
            </w:pP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427" w:name="_Toc114134694"/>
      <w:bookmarkStart w:id="1428" w:name="_Toc120681633"/>
      <w:bookmarkStart w:id="1429" w:name="_Toc112937937"/>
      <w:bookmarkStart w:id="1430" w:name="_Toc100940024"/>
      <w:bookmarkStart w:id="1431" w:name="_Toc104546890"/>
      <w:bookmarkStart w:id="1432" w:name="_Toc97034939"/>
      <w:bookmarkStart w:id="1433" w:name="_Toc97037815"/>
      <w:bookmarkStart w:id="1434" w:name="_Toc81242837"/>
      <w:bookmarkStart w:id="1435" w:name="_Toc89426620"/>
      <w:bookmarkStart w:id="1436" w:name="_Toc94020405"/>
      <w:bookmarkStart w:id="1437" w:name="_Toc73042493"/>
      <w:bookmarkStart w:id="1438" w:name="_Toc72766474"/>
      <w:bookmarkStart w:id="1439" w:name="_Toc72767041"/>
      <w:bookmarkStart w:id="1440" w:name="_Toc129284773"/>
      <w:bookmarkStart w:id="1441" w:name="_Toc133434820"/>
      <w:r>
        <w:rPr>
          <w:lang w:val="en-US"/>
        </w:rPr>
        <w:lastRenderedPageBreak/>
        <w:t>5.1.6.2</w:t>
      </w:r>
      <w:r>
        <w:rPr>
          <w:lang w:val="en-US"/>
        </w:rPr>
        <w:tab/>
        <w:t>Structured data types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6DB2A745" w14:textId="77777777" w:rsidR="00E9750A" w:rsidRDefault="00A16F12">
      <w:pPr>
        <w:pStyle w:val="50"/>
      </w:pPr>
      <w:bookmarkStart w:id="1442" w:name="_Toc104546891"/>
      <w:bookmarkStart w:id="1443" w:name="_Toc120681634"/>
      <w:bookmarkStart w:id="1444" w:name="_Toc114134695"/>
      <w:bookmarkStart w:id="1445" w:name="_Toc112937938"/>
      <w:bookmarkStart w:id="1446" w:name="_Toc73042494"/>
      <w:bookmarkStart w:id="1447" w:name="_Toc100940025"/>
      <w:bookmarkStart w:id="1448" w:name="_Toc97034940"/>
      <w:bookmarkStart w:id="1449" w:name="_Toc97037816"/>
      <w:bookmarkStart w:id="1450" w:name="_Toc94020406"/>
      <w:bookmarkStart w:id="1451" w:name="_Toc89426621"/>
      <w:bookmarkStart w:id="1452" w:name="_Toc81242838"/>
      <w:bookmarkStart w:id="1453" w:name="_Toc72767042"/>
      <w:bookmarkStart w:id="1454" w:name="_Toc72766475"/>
      <w:bookmarkStart w:id="1455" w:name="_Toc129284774"/>
      <w:bookmarkStart w:id="1456" w:name="_Toc133434821"/>
      <w:r>
        <w:t>5.1.6.2.1</w:t>
      </w:r>
      <w:r>
        <w:tab/>
        <w:t>Introduction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457" w:name="_Toc120681635"/>
      <w:bookmarkStart w:id="1458" w:name="_Toc114134696"/>
      <w:bookmarkStart w:id="1459" w:name="_Toc104546892"/>
      <w:bookmarkStart w:id="1460" w:name="_Toc112937939"/>
      <w:bookmarkStart w:id="1461" w:name="_Toc100940026"/>
      <w:bookmarkStart w:id="1462" w:name="_Toc97034941"/>
      <w:bookmarkStart w:id="1463" w:name="_Toc97037817"/>
      <w:bookmarkStart w:id="1464" w:name="_Toc94020407"/>
      <w:bookmarkStart w:id="1465" w:name="_Toc81242839"/>
      <w:bookmarkStart w:id="1466" w:name="_Toc89426622"/>
      <w:bookmarkStart w:id="1467" w:name="_Toc73042495"/>
      <w:bookmarkStart w:id="1468" w:name="_Toc72766476"/>
      <w:bookmarkStart w:id="1469" w:name="_Toc72767043"/>
      <w:bookmarkStart w:id="1470" w:name="_Toc129284775"/>
      <w:bookmarkStart w:id="1471" w:name="_Toc133434822"/>
      <w:r>
        <w:t>5.1.6.2.2</w:t>
      </w:r>
      <w:r>
        <w:tab/>
        <w:t>Type: NadrfDataStoreRecord</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5F7AF63" w14:textId="77777777" w:rsidR="00E9750A" w:rsidRDefault="00A16F12">
      <w:pPr>
        <w:pStyle w:val="TH"/>
      </w:pPr>
      <w:bookmarkStart w:id="1472" w:name="_Toc100940027"/>
      <w:bookmarkStart w:id="1473" w:name="_Toc97037818"/>
      <w:bookmarkStart w:id="1474" w:name="_Toc97034942"/>
      <w:bookmarkStart w:id="1475" w:name="_Toc120681636"/>
      <w:bookmarkStart w:id="1476" w:name="_Toc94020408"/>
      <w:bookmarkStart w:id="1477" w:name="_Toc114134697"/>
      <w:bookmarkStart w:id="1478" w:name="_Toc89426623"/>
      <w:bookmarkStart w:id="1479" w:name="_Toc81242840"/>
      <w:bookmarkStart w:id="1480" w:name="_Toc112937940"/>
      <w:bookmarkStart w:id="1481" w:name="_Toc73042496"/>
      <w:bookmarkStart w:id="1482" w:name="_Toc72766477"/>
      <w:bookmarkStart w:id="1483" w:name="_Toc104546893"/>
      <w:bookmarkStart w:id="1484"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1485" w:name="_Hlk99036241"/>
            <w:r>
              <w:rPr>
                <w:lang w:eastAsia="zh-CN"/>
              </w:rPr>
              <w:t>dataNotif</w:t>
            </w:r>
            <w:bookmarkEnd w:id="1485"/>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1486" w:name="_Hlk99036224"/>
            <w:r>
              <w:t>DataNotificatio</w:t>
            </w:r>
            <w:bookmarkEnd w:id="1486"/>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pPr>
            <w:r>
              <w:t>suppFeat</w:t>
            </w:r>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pPr>
            <w:r>
              <w:rPr>
                <w:rFonts w:cs="Arial"/>
                <w:szCs w:val="18"/>
                <w:lang w:eastAsia="zh-CN"/>
              </w:rPr>
              <w:t>This IE represents a l</w:t>
            </w:r>
            <w:r>
              <w:t>ist of Supported features as described in clause 5.1.8.</w:t>
            </w:r>
          </w:p>
          <w:p w14:paraId="2393717F" w14:textId="77777777" w:rsidR="00E9750A" w:rsidRDefault="00A16F12">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1487" w:name="_Toc129284776"/>
      <w:bookmarkStart w:id="1488" w:name="_Toc133434823"/>
      <w:r>
        <w:lastRenderedPageBreak/>
        <w:t>5.1.6.2.3</w:t>
      </w:r>
      <w:r>
        <w:tab/>
        <w:t>Type: NadrfDataStoreSubscription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7"/>
      <w:bookmarkEnd w:id="1488"/>
    </w:p>
    <w:p w14:paraId="73A01962" w14:textId="77777777" w:rsidR="00E9750A" w:rsidRDefault="00A16F12">
      <w:pPr>
        <w:pStyle w:val="TH"/>
      </w:pPr>
      <w:bookmarkStart w:id="1489" w:name="_Toc114134698"/>
      <w:bookmarkStart w:id="1490" w:name="_Toc100940028"/>
      <w:bookmarkStart w:id="1491" w:name="_Toc104546894"/>
      <w:bookmarkStart w:id="1492" w:name="_Toc112937941"/>
      <w:bookmarkStart w:id="1493" w:name="_Toc89426624"/>
      <w:bookmarkStart w:id="1494" w:name="_Toc97034943"/>
      <w:bookmarkStart w:id="1495" w:name="_Toc94020409"/>
      <w:bookmarkStart w:id="1496" w:name="_Toc97037819"/>
      <w:r>
        <w:t>Table 5.1.6.2.3-1: Definition of type 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7990BB2F" w14:textId="77777777">
        <w:trPr>
          <w:jc w:val="center"/>
        </w:trPr>
        <w:tc>
          <w:tcPr>
            <w:tcW w:w="1701"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trPr>
          <w:jc w:val="center"/>
        </w:trPr>
        <w:tc>
          <w:tcPr>
            <w:tcW w:w="1701"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E9750A" w14:paraId="5E84FE68" w14:textId="77777777">
        <w:trPr>
          <w:jc w:val="center"/>
        </w:trPr>
        <w:tc>
          <w:tcPr>
            <w:tcW w:w="1701"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trPr>
          <w:jc w:val="center"/>
        </w:trPr>
        <w:tc>
          <w:tcPr>
            <w:tcW w:w="1701"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trPr>
          <w:jc w:val="center"/>
        </w:trPr>
        <w:tc>
          <w:tcPr>
            <w:tcW w:w="1701"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trPr>
          <w:jc w:val="center"/>
        </w:trPr>
        <w:tc>
          <w:tcPr>
            <w:tcW w:w="1701"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trPr>
          <w:jc w:val="center"/>
        </w:trPr>
        <w:tc>
          <w:tcPr>
            <w:tcW w:w="1701"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trPr>
          <w:jc w:val="center"/>
        </w:trPr>
        <w:tc>
          <w:tcPr>
            <w:tcW w:w="1701"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E9750A" w14:paraId="79170FDE" w14:textId="77777777">
        <w:trPr>
          <w:jc w:val="center"/>
        </w:trPr>
        <w:tc>
          <w:tcPr>
            <w:tcW w:w="1701"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trPr>
          <w:jc w:val="center"/>
        </w:trPr>
        <w:tc>
          <w:tcPr>
            <w:tcW w:w="9524"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497" w:name="_Toc120681637"/>
      <w:bookmarkStart w:id="1498" w:name="_Toc129284777"/>
      <w:bookmarkStart w:id="1499" w:name="_Toc133434824"/>
      <w:r>
        <w:lastRenderedPageBreak/>
        <w:t>5.1.6.2.4</w:t>
      </w:r>
      <w:r>
        <w:tab/>
        <w:t xml:space="preserve">Type: </w:t>
      </w:r>
      <w:bookmarkStart w:id="1500" w:name="_Hlk86138818"/>
      <w:r>
        <w:t>NadrfDataRetrievalSubscription</w:t>
      </w:r>
      <w:bookmarkEnd w:id="1489"/>
      <w:bookmarkEnd w:id="1490"/>
      <w:bookmarkEnd w:id="1491"/>
      <w:bookmarkEnd w:id="1492"/>
      <w:bookmarkEnd w:id="1493"/>
      <w:bookmarkEnd w:id="1494"/>
      <w:bookmarkEnd w:id="1495"/>
      <w:bookmarkEnd w:id="1496"/>
      <w:bookmarkEnd w:id="1497"/>
      <w:bookmarkEnd w:id="1498"/>
      <w:bookmarkEnd w:id="1499"/>
      <w:bookmarkEnd w:id="1500"/>
    </w:p>
    <w:p w14:paraId="51C876EB" w14:textId="77777777" w:rsidR="00E9750A" w:rsidRDefault="00A16F12">
      <w:pPr>
        <w:pStyle w:val="TH"/>
      </w:pPr>
      <w:bookmarkStart w:id="1501" w:name="_Toc104546895"/>
      <w:bookmarkStart w:id="1502" w:name="_Toc100940029"/>
      <w:bookmarkStart w:id="1503" w:name="_Toc97037820"/>
      <w:bookmarkStart w:id="1504" w:name="_Toc97034944"/>
      <w:bookmarkStart w:id="1505" w:name="_Toc94020410"/>
      <w:bookmarkStart w:id="1506" w:name="_Toc89426625"/>
      <w:bookmarkStart w:id="1507" w:name="_Toc120681638"/>
      <w:bookmarkStart w:id="1508" w:name="_Toc114134699"/>
      <w:bookmarkStart w:id="150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510" w:name="_Toc129284778"/>
      <w:bookmarkStart w:id="1511" w:name="_Toc133434825"/>
      <w:r>
        <w:lastRenderedPageBreak/>
        <w:t>5.1.6.2.5</w:t>
      </w:r>
      <w:r>
        <w:tab/>
        <w:t>Type: NadrfDataRetrievalNotification</w:t>
      </w:r>
      <w:bookmarkEnd w:id="1501"/>
      <w:bookmarkEnd w:id="1502"/>
      <w:bookmarkEnd w:id="1503"/>
      <w:bookmarkEnd w:id="1504"/>
      <w:bookmarkEnd w:id="1505"/>
      <w:bookmarkEnd w:id="1506"/>
      <w:bookmarkEnd w:id="1507"/>
      <w:bookmarkEnd w:id="1508"/>
      <w:bookmarkEnd w:id="1509"/>
      <w:bookmarkEnd w:id="1510"/>
      <w:bookmarkEnd w:id="1511"/>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1512" w:name="_Toc114134700"/>
      <w:bookmarkStart w:id="1513" w:name="_Toc120681639"/>
      <w:bookmarkStart w:id="1514" w:name="_Toc94020411"/>
      <w:bookmarkStart w:id="1515" w:name="_Toc89426626"/>
      <w:bookmarkStart w:id="1516" w:name="_Toc97037821"/>
      <w:bookmarkStart w:id="1517" w:name="_Toc97034945"/>
      <w:bookmarkStart w:id="1518" w:name="_Toc104546896"/>
      <w:bookmarkStart w:id="1519" w:name="_Toc112937943"/>
      <w:bookmarkStart w:id="1520" w:name="_Toc100940030"/>
      <w:bookmarkStart w:id="1521" w:name="_Toc129284779"/>
      <w:bookmarkStart w:id="1522" w:name="_Toc133434826"/>
      <w:r>
        <w:t>5.1.6.2.6</w:t>
      </w:r>
      <w:r>
        <w:tab/>
        <w:t>Type: NadrfDataStoreSubscriptionRef</w:t>
      </w:r>
      <w:bookmarkEnd w:id="1512"/>
      <w:bookmarkEnd w:id="1513"/>
      <w:bookmarkEnd w:id="1514"/>
      <w:bookmarkEnd w:id="1515"/>
      <w:bookmarkEnd w:id="1516"/>
      <w:bookmarkEnd w:id="1517"/>
      <w:bookmarkEnd w:id="1518"/>
      <w:bookmarkEnd w:id="1519"/>
      <w:bookmarkEnd w:id="1520"/>
      <w:bookmarkEnd w:id="1521"/>
      <w:bookmarkEnd w:id="1522"/>
    </w:p>
    <w:p w14:paraId="738E3E8F" w14:textId="77777777" w:rsidR="00E9750A" w:rsidRDefault="00A16F12">
      <w:pPr>
        <w:pStyle w:val="TH"/>
      </w:pPr>
      <w:bookmarkStart w:id="1523" w:name="_Toc114134701"/>
      <w:bookmarkStart w:id="1524" w:name="_Toc112937944"/>
      <w:bookmarkStart w:id="1525" w:name="_Toc97037822"/>
      <w:bookmarkStart w:id="1526" w:name="_Toc100940031"/>
      <w:bookmarkStart w:id="1527" w:name="_Toc97034946"/>
      <w:bookmarkStart w:id="1528" w:name="_Toc104546897"/>
      <w:bookmarkStart w:id="1529" w:name="_Toc94020412"/>
      <w:r>
        <w:t>Table 5.1.6.2.6-1: 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05BEE05A" w14:textId="77777777">
        <w:trPr>
          <w:jc w:val="center"/>
        </w:trPr>
        <w:tc>
          <w:tcPr>
            <w:tcW w:w="1701" w:type="dxa"/>
            <w:shd w:val="clear" w:color="auto" w:fill="C0C0C0"/>
          </w:tcPr>
          <w:p w14:paraId="3302DBBA" w14:textId="77777777" w:rsidR="00E9750A" w:rsidRDefault="00A16F12">
            <w:pPr>
              <w:pStyle w:val="TAH"/>
            </w:pPr>
            <w:r>
              <w:t>Attribute name</w:t>
            </w:r>
          </w:p>
        </w:tc>
        <w:tc>
          <w:tcPr>
            <w:tcW w:w="1444" w:type="dxa"/>
            <w:shd w:val="clear" w:color="auto" w:fill="C0C0C0"/>
          </w:tcPr>
          <w:p w14:paraId="0FB43814" w14:textId="77777777" w:rsidR="00E9750A" w:rsidRDefault="00A16F12">
            <w:pPr>
              <w:pStyle w:val="TAH"/>
            </w:pPr>
            <w:r>
              <w:t>Data type</w:t>
            </w:r>
          </w:p>
        </w:tc>
        <w:tc>
          <w:tcPr>
            <w:tcW w:w="425" w:type="dxa"/>
            <w:shd w:val="clear" w:color="auto" w:fill="C0C0C0"/>
          </w:tcPr>
          <w:p w14:paraId="0FD81203" w14:textId="77777777" w:rsidR="00E9750A" w:rsidRDefault="00A16F12">
            <w:pPr>
              <w:pStyle w:val="TAH"/>
            </w:pPr>
            <w:r>
              <w:t>P</w:t>
            </w:r>
          </w:p>
        </w:tc>
        <w:tc>
          <w:tcPr>
            <w:tcW w:w="1134" w:type="dxa"/>
            <w:shd w:val="clear" w:color="auto" w:fill="C0C0C0"/>
          </w:tcPr>
          <w:p w14:paraId="6F37C026" w14:textId="77777777" w:rsidR="00E9750A" w:rsidRDefault="00A16F12">
            <w:pPr>
              <w:pStyle w:val="TAH"/>
              <w:jc w:val="left"/>
            </w:pPr>
            <w:r>
              <w:t>Cardinality</w:t>
            </w:r>
          </w:p>
        </w:tc>
        <w:tc>
          <w:tcPr>
            <w:tcW w:w="2410" w:type="dxa"/>
            <w:shd w:val="clear" w:color="auto" w:fill="C0C0C0"/>
          </w:tcPr>
          <w:p w14:paraId="48D3617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04E4520" w14:textId="77777777" w:rsidR="00E9750A" w:rsidRDefault="00A16F12">
            <w:pPr>
              <w:pStyle w:val="TAH"/>
              <w:rPr>
                <w:rFonts w:cs="Arial"/>
                <w:szCs w:val="18"/>
              </w:rPr>
            </w:pPr>
            <w:r>
              <w:rPr>
                <w:rFonts w:cs="Arial"/>
                <w:szCs w:val="18"/>
              </w:rPr>
              <w:t>Applicability</w:t>
            </w:r>
          </w:p>
        </w:tc>
      </w:tr>
      <w:tr w:rsidR="00E9750A" w14:paraId="54C7F67E" w14:textId="77777777">
        <w:trPr>
          <w:jc w:val="center"/>
        </w:trPr>
        <w:tc>
          <w:tcPr>
            <w:tcW w:w="1701" w:type="dxa"/>
            <w:shd w:val="clear" w:color="auto" w:fill="auto"/>
          </w:tcPr>
          <w:p w14:paraId="06B19CC3" w14:textId="77777777" w:rsidR="00E9750A" w:rsidRDefault="00A16F12">
            <w:pPr>
              <w:pStyle w:val="TAL"/>
            </w:pPr>
            <w:r>
              <w:t>transRef</w:t>
            </w:r>
            <w:r>
              <w:rPr>
                <w:rFonts w:hint="eastAsia"/>
              </w:rPr>
              <w:t>Id</w:t>
            </w:r>
          </w:p>
        </w:tc>
        <w:tc>
          <w:tcPr>
            <w:tcW w:w="1444" w:type="dxa"/>
            <w:shd w:val="clear" w:color="auto" w:fill="auto"/>
          </w:tcPr>
          <w:p w14:paraId="66D7A3ED" w14:textId="77777777" w:rsidR="00E9750A" w:rsidRDefault="00A16F12">
            <w:pPr>
              <w:pStyle w:val="TAL"/>
            </w:pPr>
            <w:r>
              <w:t>string</w:t>
            </w:r>
          </w:p>
        </w:tc>
        <w:tc>
          <w:tcPr>
            <w:tcW w:w="425" w:type="dxa"/>
            <w:shd w:val="clear" w:color="auto" w:fill="auto"/>
          </w:tcPr>
          <w:p w14:paraId="79B8B90D" w14:textId="77777777" w:rsidR="00E9750A" w:rsidRDefault="00A16F12">
            <w:pPr>
              <w:pStyle w:val="TAL"/>
            </w:pPr>
            <w:r>
              <w:rPr>
                <w:rFonts w:hint="eastAsia"/>
              </w:rPr>
              <w:t>M</w:t>
            </w:r>
          </w:p>
        </w:tc>
        <w:tc>
          <w:tcPr>
            <w:tcW w:w="1134" w:type="dxa"/>
            <w:shd w:val="clear" w:color="auto" w:fill="auto"/>
          </w:tcPr>
          <w:p w14:paraId="3EA00E86" w14:textId="77777777" w:rsidR="00E9750A" w:rsidRDefault="00A16F12">
            <w:pPr>
              <w:pStyle w:val="TAL"/>
            </w:pPr>
            <w:r>
              <w:rPr>
                <w:rFonts w:hint="eastAsia"/>
              </w:rPr>
              <w:t>1</w:t>
            </w:r>
          </w:p>
        </w:tc>
        <w:tc>
          <w:tcPr>
            <w:tcW w:w="2410" w:type="dxa"/>
            <w:shd w:val="clear" w:color="auto" w:fill="auto"/>
            <w:vAlign w:val="center"/>
          </w:tcPr>
          <w:p w14:paraId="1D5A0C9D" w14:textId="77777777" w:rsidR="00E9750A" w:rsidRDefault="00A16F12">
            <w:pPr>
              <w:pStyle w:val="TAL"/>
            </w:pPr>
            <w:r>
              <w:t>Transaction reference identifier.</w:t>
            </w:r>
          </w:p>
        </w:tc>
        <w:tc>
          <w:tcPr>
            <w:tcW w:w="2410" w:type="dxa"/>
            <w:shd w:val="clear" w:color="auto" w:fill="auto"/>
          </w:tcPr>
          <w:p w14:paraId="22A2A606" w14:textId="77777777" w:rsidR="00E9750A" w:rsidRDefault="00E9750A">
            <w:pPr>
              <w:pStyle w:val="TAL"/>
            </w:pPr>
          </w:p>
        </w:tc>
      </w:tr>
      <w:tr w:rsidR="00E9750A" w14:paraId="247AF10D" w14:textId="77777777">
        <w:trPr>
          <w:jc w:val="center"/>
        </w:trPr>
        <w:tc>
          <w:tcPr>
            <w:tcW w:w="1701" w:type="dxa"/>
            <w:shd w:val="clear" w:color="auto" w:fill="auto"/>
          </w:tcPr>
          <w:p w14:paraId="16481019" w14:textId="77777777" w:rsidR="00E9750A" w:rsidRDefault="00A16F12">
            <w:pPr>
              <w:pStyle w:val="TAL"/>
            </w:pPr>
            <w:r>
              <w:t>suppFeat</w:t>
            </w:r>
          </w:p>
        </w:tc>
        <w:tc>
          <w:tcPr>
            <w:tcW w:w="1444" w:type="dxa"/>
            <w:shd w:val="clear" w:color="auto" w:fill="auto"/>
          </w:tcPr>
          <w:p w14:paraId="659E5E21" w14:textId="77777777" w:rsidR="00E9750A" w:rsidRDefault="00A16F12">
            <w:pPr>
              <w:pStyle w:val="TAL"/>
            </w:pPr>
            <w:r>
              <w:t>SupportedFeatures</w:t>
            </w:r>
          </w:p>
        </w:tc>
        <w:tc>
          <w:tcPr>
            <w:tcW w:w="425" w:type="dxa"/>
            <w:shd w:val="clear" w:color="auto" w:fill="auto"/>
          </w:tcPr>
          <w:p w14:paraId="078E0A08" w14:textId="77777777" w:rsidR="00E9750A" w:rsidRDefault="00A16F12">
            <w:pPr>
              <w:pStyle w:val="TAL"/>
            </w:pPr>
            <w:r>
              <w:t>C</w:t>
            </w:r>
          </w:p>
        </w:tc>
        <w:tc>
          <w:tcPr>
            <w:tcW w:w="1134" w:type="dxa"/>
            <w:shd w:val="clear" w:color="auto" w:fill="auto"/>
          </w:tcPr>
          <w:p w14:paraId="6F2399EA" w14:textId="77777777" w:rsidR="00E9750A" w:rsidRDefault="00A16F12">
            <w:pPr>
              <w:pStyle w:val="TAL"/>
            </w:pPr>
            <w:r>
              <w:t>0..1</w:t>
            </w:r>
          </w:p>
        </w:tc>
        <w:tc>
          <w:tcPr>
            <w:tcW w:w="2410" w:type="dxa"/>
            <w:shd w:val="clear" w:color="auto" w:fill="auto"/>
          </w:tcPr>
          <w:p w14:paraId="43D48B03" w14:textId="77777777" w:rsidR="00E9750A" w:rsidRDefault="00A16F12">
            <w:pPr>
              <w:pStyle w:val="TAL"/>
            </w:pPr>
            <w:r>
              <w:rPr>
                <w:rFonts w:cs="Arial"/>
                <w:szCs w:val="18"/>
                <w:lang w:eastAsia="zh-CN"/>
              </w:rPr>
              <w:t>This IE represents a l</w:t>
            </w:r>
            <w:r>
              <w:t>ist of Supported features as described in clause 5.1.8.</w:t>
            </w:r>
          </w:p>
          <w:p w14:paraId="4BE5C63C" w14:textId="77777777" w:rsidR="00E9750A" w:rsidRDefault="00A16F12">
            <w:pPr>
              <w:pStyle w:val="TAL"/>
            </w:pPr>
            <w:r>
              <w:rPr>
                <w:rFonts w:cs="Arial"/>
                <w:szCs w:val="18"/>
                <w:lang w:eastAsia="zh-CN"/>
              </w:rPr>
              <w:t>It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c>
          <w:tcPr>
            <w:tcW w:w="2410" w:type="dxa"/>
            <w:shd w:val="clear" w:color="auto" w:fill="auto"/>
          </w:tcPr>
          <w:p w14:paraId="48F2C4F6" w14:textId="77777777" w:rsidR="00E9750A" w:rsidRDefault="00E9750A">
            <w:pPr>
              <w:pStyle w:val="TAL"/>
            </w:pPr>
          </w:p>
        </w:tc>
      </w:tr>
    </w:tbl>
    <w:p w14:paraId="1B7E57D7" w14:textId="77777777" w:rsidR="00E9750A" w:rsidRDefault="00E9750A"/>
    <w:p w14:paraId="58FC9DF5" w14:textId="77777777" w:rsidR="00E9750A" w:rsidRDefault="00A16F12">
      <w:pPr>
        <w:pStyle w:val="50"/>
      </w:pPr>
      <w:bookmarkStart w:id="1530" w:name="_Toc120681640"/>
      <w:bookmarkStart w:id="1531" w:name="_Toc129284780"/>
      <w:bookmarkStart w:id="1532" w:name="_Toc133434827"/>
      <w:r>
        <w:lastRenderedPageBreak/>
        <w:t>5.1.6.2.7</w:t>
      </w:r>
      <w:r>
        <w:tab/>
        <w:t>Type: NadrfStoredDataSpec</w:t>
      </w:r>
      <w:bookmarkEnd w:id="1523"/>
      <w:bookmarkEnd w:id="1524"/>
      <w:bookmarkEnd w:id="1525"/>
      <w:bookmarkEnd w:id="1526"/>
      <w:bookmarkEnd w:id="1527"/>
      <w:bookmarkEnd w:id="1528"/>
      <w:bookmarkEnd w:id="1529"/>
      <w:bookmarkEnd w:id="1530"/>
      <w:bookmarkEnd w:id="1531"/>
      <w:bookmarkEnd w:id="153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E9750A" w14:paraId="40BB8F59"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533" w:name="_Toc114134702"/>
      <w:bookmarkStart w:id="1534" w:name="_Toc120681641"/>
      <w:bookmarkStart w:id="1535" w:name="_Toc94020413"/>
      <w:bookmarkStart w:id="1536" w:name="_Toc112937945"/>
      <w:bookmarkStart w:id="1537" w:name="_Toc100940032"/>
      <w:bookmarkStart w:id="1538" w:name="_Toc104546898"/>
      <w:bookmarkStart w:id="1539" w:name="_Toc97034947"/>
      <w:bookmarkStart w:id="1540" w:name="_Toc97037823"/>
      <w:bookmarkStart w:id="1541" w:name="_Toc129284781"/>
      <w:bookmarkStart w:id="1542" w:name="_Toc133434828"/>
      <w:r>
        <w:t>5.1.6.2.8</w:t>
      </w:r>
      <w:r>
        <w:tab/>
        <w:t>Type: DataSubscription</w:t>
      </w:r>
      <w:bookmarkEnd w:id="1533"/>
      <w:bookmarkEnd w:id="1534"/>
      <w:bookmarkEnd w:id="1535"/>
      <w:bookmarkEnd w:id="1536"/>
      <w:bookmarkEnd w:id="1537"/>
      <w:bookmarkEnd w:id="1538"/>
      <w:bookmarkEnd w:id="1539"/>
      <w:bookmarkEnd w:id="1540"/>
      <w:bookmarkEnd w:id="1541"/>
      <w:bookmarkEnd w:id="1542"/>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678BFA49" w14:textId="77777777" w:rsidTr="00C417D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543" w:name="_Toc97192465"/>
      <w:bookmarkStart w:id="1544" w:name="_Toc97192586"/>
      <w:bookmarkStart w:id="1545" w:name="_Toc100940033"/>
      <w:bookmarkStart w:id="1546" w:name="_Toc104546899"/>
      <w:bookmarkStart w:id="1547" w:name="_Toc112937946"/>
      <w:bookmarkStart w:id="1548" w:name="_Toc114134703"/>
      <w:bookmarkStart w:id="1549" w:name="_Toc120681642"/>
      <w:bookmarkStart w:id="1550" w:name="_Toc129284782"/>
      <w:bookmarkStart w:id="1551" w:name="_Toc510696633"/>
      <w:bookmarkStart w:id="1552" w:name="_Toc35971428"/>
      <w:bookmarkStart w:id="1553" w:name="_Toc67903544"/>
      <w:bookmarkStart w:id="1554" w:name="_Toc73173276"/>
      <w:bookmarkStart w:id="1555" w:name="_Toc96959865"/>
      <w:bookmarkStart w:id="1556" w:name="_Toc72784243"/>
      <w:bookmarkStart w:id="1557" w:name="_Toc73041789"/>
      <w:bookmarkStart w:id="1558" w:name="_Toc81244850"/>
      <w:bookmarkStart w:id="1559" w:name="_Toc88645414"/>
      <w:bookmarkStart w:id="1560" w:name="_Toc89426326"/>
      <w:bookmarkStart w:id="1561" w:name="_Toc94033205"/>
      <w:bookmarkStart w:id="1562" w:name="_Toc97037353"/>
      <w:bookmarkStart w:id="1563" w:name="_Toc97038363"/>
      <w:bookmarkStart w:id="1564" w:name="_Toc96959878"/>
      <w:bookmarkStart w:id="1565" w:name="_Toc133434829"/>
      <w:r>
        <w:lastRenderedPageBreak/>
        <w:t>5.1.6.2.9</w:t>
      </w:r>
      <w:r>
        <w:tab/>
        <w:t xml:space="preserve">Type: </w:t>
      </w:r>
      <w:bookmarkEnd w:id="1543"/>
      <w:bookmarkEnd w:id="1544"/>
      <w:r>
        <w:t>DataNotification</w:t>
      </w:r>
      <w:bookmarkEnd w:id="1545"/>
      <w:bookmarkEnd w:id="1546"/>
      <w:bookmarkEnd w:id="1547"/>
      <w:bookmarkEnd w:id="1548"/>
      <w:bookmarkEnd w:id="1549"/>
      <w:bookmarkEnd w:id="1550"/>
      <w:bookmarkEnd w:id="1565"/>
    </w:p>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77777777"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"timeStamp" attribute within the DataNotification data type may be provided if any of the "timeStamp" attribute within AfEventNotification contained in the </w:t>
            </w:r>
            <w:r>
              <w:rPr>
                <w:rFonts w:ascii="Arial" w:hAnsi="Arial"/>
                <w:sz w:val="18"/>
                <w:lang w:eastAsia="zh-CN"/>
              </w:rPr>
              <w:t xml:space="preserve">AfEventExposureNotif, or within </w:t>
            </w:r>
            <w:r>
              <w:rPr>
                <w:rFonts w:ascii="Arial" w:hAnsi="Arial"/>
                <w:sz w:val="18"/>
              </w:rPr>
              <w:t>AmfEventReport contained in the AmfEventNotification, or within EventNotification contai</w:t>
            </w:r>
            <w:r>
              <w:rPr>
                <w:rFonts w:ascii="Arial" w:hAnsi="Arial"/>
                <w:sz w:val="18"/>
                <w:lang w:eastAsia="zh-CN"/>
              </w:rPr>
              <w:t>ned in the NsmfEventExposureNotification</w:t>
            </w:r>
            <w:r>
              <w:rPr>
                <w:rFonts w:ascii="Arial" w:hAnsi="Arial"/>
                <w:sz w:val="18"/>
              </w:rPr>
              <w:t xml:space="preserve">, or within </w:t>
            </w:r>
            <w:r>
              <w:rPr>
                <w:rFonts w:ascii="Arial" w:hAnsi="Arial"/>
                <w:sz w:val="18"/>
                <w:lang w:eastAsia="zh-CN"/>
              </w:rPr>
              <w:t>MonitoringReport</w:t>
            </w:r>
            <w:r>
              <w:rPr>
                <w:rFonts w:ascii="Arial" w:hAnsi="Arial"/>
                <w:sz w:val="18"/>
              </w:rPr>
              <w:t>, or within NefEventNotification</w:t>
            </w:r>
            <w:r>
              <w:rPr>
                <w:rFonts w:ascii="Arial" w:hAnsi="Arial"/>
                <w:sz w:val="18"/>
                <w:lang w:eastAsia="zh-CN"/>
              </w:rPr>
              <w:t xml:space="preserve"> contained in the NefEventExposureNotif,</w:t>
            </w:r>
            <w:r>
              <w:rPr>
                <w:rFonts w:ascii="Arial" w:hAnsi="Arial"/>
                <w:sz w:val="18"/>
              </w:rPr>
              <w:t xml:space="preserve"> or within SACEventReportItem contained in the SACEventReport, or, if the UpEvents feature is supported, within the NotificationItem contained in the NotificationData</w:t>
            </w:r>
            <w:r>
              <w:rPr>
                <w:rFonts w:ascii="Arial" w:hAnsi="Arial"/>
                <w:sz w:val="18"/>
                <w:lang w:eastAsia="zh-CN"/>
              </w:rPr>
              <w:t xml:space="preserve"> data type is not provided.</w:t>
            </w:r>
          </w:p>
        </w:tc>
      </w:tr>
    </w:tbl>
    <w:p w14:paraId="55956E8D" w14:textId="77777777" w:rsidR="00E9750A" w:rsidRDefault="00E9750A"/>
    <w:p w14:paraId="60BEE9DE" w14:textId="77777777" w:rsidR="00E9750A" w:rsidRDefault="00A16F12">
      <w:pPr>
        <w:pStyle w:val="41"/>
        <w:rPr>
          <w:lang w:val="en-US"/>
        </w:rPr>
      </w:pPr>
      <w:bookmarkStart w:id="1566" w:name="_Toc72766478"/>
      <w:bookmarkStart w:id="1567" w:name="_Toc72767045"/>
      <w:bookmarkStart w:id="1568" w:name="_Toc73042497"/>
      <w:bookmarkStart w:id="1569" w:name="_Toc81242841"/>
      <w:bookmarkStart w:id="1570" w:name="_Toc89426627"/>
      <w:bookmarkStart w:id="1571" w:name="_Toc94020414"/>
      <w:bookmarkStart w:id="1572" w:name="_Toc97034948"/>
      <w:bookmarkStart w:id="1573" w:name="_Toc97037824"/>
      <w:bookmarkStart w:id="1574" w:name="_Toc100940034"/>
      <w:bookmarkStart w:id="1575" w:name="_Toc104546900"/>
      <w:bookmarkStart w:id="1576" w:name="_Toc112937947"/>
      <w:bookmarkStart w:id="1577" w:name="_Toc114134704"/>
      <w:bookmarkStart w:id="1578" w:name="_Toc120681643"/>
      <w:bookmarkStart w:id="1579" w:name="_Toc129284783"/>
      <w:bookmarkStart w:id="1580" w:name="_Toc133434830"/>
      <w:r>
        <w:rPr>
          <w:lang w:val="en-US"/>
        </w:rPr>
        <w:t>5.1.6.3</w:t>
      </w:r>
      <w:r>
        <w:rPr>
          <w:lang w:val="en-US"/>
        </w:rPr>
        <w:tab/>
        <w:t>Simple data types and enumerations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71ED0E7" w14:textId="77777777" w:rsidR="00E9750A" w:rsidRDefault="00A16F12">
      <w:pPr>
        <w:rPr>
          <w:lang w:val="en-US"/>
        </w:rPr>
      </w:pPr>
      <w:bookmarkStart w:id="1581" w:name="_Toc97034953"/>
      <w:bookmarkStart w:id="1582" w:name="_Toc94020419"/>
      <w:bookmarkStart w:id="1583" w:name="_Toc89426632"/>
      <w:bookmarkStart w:id="1584" w:name="_Toc81242846"/>
      <w:bookmarkStart w:id="1585" w:name="_Toc73042502"/>
      <w:bookmarkStart w:id="1586" w:name="_Toc72767050"/>
      <w:bookmarkStart w:id="1587" w:name="_Toc72766483"/>
      <w:bookmarkStart w:id="1588" w:name="_Toc97037825"/>
      <w:bookmarkStart w:id="1589" w:name="_Toc100940035"/>
      <w:bookmarkStart w:id="1590" w:name="_Toc104546901"/>
      <w:bookmarkStart w:id="1591" w:name="_Toc112937948"/>
      <w:bookmarkStart w:id="1592" w:name="_Toc114134705"/>
      <w:r>
        <w:rPr>
          <w:lang w:val="en-US"/>
        </w:rPr>
        <w:t>None.</w:t>
      </w:r>
    </w:p>
    <w:p w14:paraId="1440ECF0" w14:textId="77777777" w:rsidR="00E9750A" w:rsidRDefault="00A16F12">
      <w:pPr>
        <w:pStyle w:val="41"/>
        <w:rPr>
          <w:lang w:val="en-US"/>
        </w:rPr>
      </w:pPr>
      <w:bookmarkStart w:id="1593" w:name="_Toc120681644"/>
      <w:bookmarkStart w:id="1594" w:name="_Toc129284784"/>
      <w:bookmarkStart w:id="1595" w:name="_Toc13343483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9CE5D73" w14:textId="77777777" w:rsidR="00E9750A" w:rsidRDefault="00A16F12">
      <w:pPr>
        <w:rPr>
          <w:lang w:val="en-US"/>
        </w:rPr>
      </w:pPr>
      <w:bookmarkStart w:id="1596" w:name="_Toc72767055"/>
      <w:bookmarkStart w:id="1597" w:name="_Toc72766488"/>
      <w:bookmarkStart w:id="1598" w:name="_Toc73042507"/>
      <w:bookmarkStart w:id="1599" w:name="_Toc81242851"/>
      <w:bookmarkStart w:id="1600" w:name="_Toc89426637"/>
      <w:bookmarkStart w:id="1601" w:name="_Toc94020424"/>
      <w:bookmarkStart w:id="1602" w:name="_Toc97034958"/>
      <w:bookmarkStart w:id="1603" w:name="_Toc97037826"/>
      <w:bookmarkStart w:id="1604" w:name="_Toc100940036"/>
      <w:bookmarkStart w:id="1605" w:name="_Toc104546902"/>
      <w:bookmarkStart w:id="1606" w:name="_Toc112937949"/>
      <w:bookmarkStart w:id="1607" w:name="_Toc114134706"/>
      <w:r>
        <w:rPr>
          <w:lang w:val="en-US"/>
        </w:rPr>
        <w:t>None.</w:t>
      </w:r>
    </w:p>
    <w:p w14:paraId="1CE3C957" w14:textId="77777777" w:rsidR="00E9750A" w:rsidRDefault="00A16F12">
      <w:pPr>
        <w:pStyle w:val="31"/>
      </w:pPr>
      <w:bookmarkStart w:id="1608" w:name="_Toc120681645"/>
      <w:bookmarkStart w:id="1609" w:name="_Toc129284785"/>
      <w:bookmarkStart w:id="1610" w:name="_Toc133434832"/>
      <w:r>
        <w:t>5.1.7</w:t>
      </w:r>
      <w:r>
        <w:tab/>
        <w:t>Error Handling</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9AFC9CC" w14:textId="77777777" w:rsidR="00E9750A" w:rsidRDefault="00A16F12">
      <w:pPr>
        <w:pStyle w:val="41"/>
      </w:pPr>
      <w:bookmarkStart w:id="1611" w:name="_Toc72766489"/>
      <w:bookmarkStart w:id="1612" w:name="_Toc72767056"/>
      <w:bookmarkStart w:id="1613" w:name="_Toc73042508"/>
      <w:bookmarkStart w:id="1614" w:name="_Toc81242852"/>
      <w:bookmarkStart w:id="1615" w:name="_Toc89426638"/>
      <w:bookmarkStart w:id="1616" w:name="_Toc94020425"/>
      <w:bookmarkStart w:id="1617" w:name="_Toc97034959"/>
      <w:bookmarkStart w:id="1618" w:name="_Toc97037827"/>
      <w:bookmarkStart w:id="1619" w:name="_Toc100940037"/>
      <w:bookmarkStart w:id="1620" w:name="_Toc104546903"/>
      <w:bookmarkStart w:id="1621" w:name="_Toc112937950"/>
      <w:bookmarkStart w:id="1622" w:name="_Toc114134707"/>
      <w:bookmarkStart w:id="1623" w:name="_Toc120681646"/>
      <w:bookmarkStart w:id="1624" w:name="_Toc129284786"/>
      <w:bookmarkStart w:id="1625" w:name="_Toc133434833"/>
      <w:r>
        <w:t>5.1.7.1</w:t>
      </w:r>
      <w:r>
        <w:tab/>
        <w:t>General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626" w:name="_Toc72766490"/>
      <w:bookmarkStart w:id="1627" w:name="_Toc72767057"/>
      <w:bookmarkStart w:id="1628" w:name="_Toc73042509"/>
      <w:bookmarkStart w:id="1629" w:name="_Toc81242853"/>
      <w:bookmarkStart w:id="1630" w:name="_Toc89426639"/>
      <w:bookmarkStart w:id="1631" w:name="_Toc94020426"/>
      <w:bookmarkStart w:id="1632" w:name="_Toc97034960"/>
      <w:bookmarkStart w:id="1633" w:name="_Toc97037828"/>
      <w:bookmarkStart w:id="1634" w:name="_Toc100940038"/>
      <w:bookmarkStart w:id="1635" w:name="_Toc104546904"/>
      <w:bookmarkStart w:id="1636" w:name="_Toc112937951"/>
      <w:bookmarkStart w:id="1637" w:name="_Toc114134708"/>
      <w:bookmarkStart w:id="1638" w:name="_Toc120681647"/>
      <w:bookmarkStart w:id="1639" w:name="_Toc129284787"/>
      <w:bookmarkStart w:id="1640" w:name="_Toc133434834"/>
      <w:r>
        <w:t>5.1.7.2</w:t>
      </w:r>
      <w:r>
        <w:tab/>
        <w:t>Protocol Errors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641" w:name="_Toc72766491"/>
      <w:bookmarkStart w:id="1642" w:name="_Toc72767058"/>
      <w:bookmarkStart w:id="1643" w:name="_Toc73042510"/>
      <w:bookmarkStart w:id="1644" w:name="_Toc81242854"/>
      <w:bookmarkStart w:id="1645" w:name="_Toc89426640"/>
      <w:bookmarkStart w:id="1646" w:name="_Toc94020427"/>
      <w:bookmarkStart w:id="1647" w:name="_Toc97034961"/>
      <w:bookmarkStart w:id="1648" w:name="_Toc97037829"/>
      <w:bookmarkStart w:id="1649" w:name="_Toc100940039"/>
      <w:bookmarkStart w:id="1650" w:name="_Toc104546905"/>
      <w:bookmarkStart w:id="1651" w:name="_Toc112937952"/>
      <w:bookmarkStart w:id="1652" w:name="_Toc114134709"/>
      <w:bookmarkStart w:id="1653" w:name="_Toc120681648"/>
      <w:bookmarkStart w:id="1654" w:name="_Toc129284788"/>
      <w:bookmarkStart w:id="1655" w:name="_Toc133434835"/>
      <w:r>
        <w:lastRenderedPageBreak/>
        <w:t>5.1.7.3</w:t>
      </w:r>
      <w:r>
        <w:tab/>
        <w:t>Application Errors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656" w:name="_Toc72766492"/>
      <w:bookmarkStart w:id="1657" w:name="_Toc72767059"/>
      <w:bookmarkStart w:id="1658" w:name="_Toc73042511"/>
      <w:bookmarkStart w:id="1659" w:name="_Toc81242855"/>
      <w:bookmarkStart w:id="1660" w:name="_Toc89426641"/>
      <w:bookmarkStart w:id="1661" w:name="_Toc94020428"/>
      <w:bookmarkStart w:id="1662" w:name="_Toc97034962"/>
      <w:bookmarkStart w:id="1663" w:name="_Toc97037830"/>
      <w:bookmarkStart w:id="1664" w:name="_Toc100940040"/>
      <w:bookmarkStart w:id="1665" w:name="_Toc104546906"/>
      <w:bookmarkStart w:id="1666" w:name="_Toc112937953"/>
      <w:bookmarkStart w:id="1667" w:name="_Toc114134710"/>
      <w:bookmarkStart w:id="1668" w:name="_Toc120681649"/>
      <w:bookmarkStart w:id="1669" w:name="_Toc129284789"/>
      <w:bookmarkStart w:id="1670" w:name="_Toc133434836"/>
      <w:r>
        <w:t>5.1.8</w:t>
      </w:r>
      <w:r>
        <w:rPr>
          <w:lang w:eastAsia="zh-CN"/>
        </w:rPr>
        <w:tab/>
        <w:t>Feature negotiation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A0EDF58" w14:textId="77777777" w:rsidR="00C417D5" w:rsidRDefault="00C417D5" w:rsidP="00C417D5">
      <w:pPr>
        <w:keepNext/>
        <w:keepLines/>
        <w:spacing w:before="60"/>
        <w:jc w:val="center"/>
        <w:rPr>
          <w:rFonts w:ascii="Arial" w:hAnsi="Arial"/>
          <w:b/>
        </w:rPr>
      </w:pPr>
      <w:bookmarkStart w:id="1671" w:name="_Toc97034963"/>
      <w:bookmarkStart w:id="1672" w:name="_Toc81242856"/>
      <w:bookmarkStart w:id="1673" w:name="_Toc73042512"/>
      <w:bookmarkStart w:id="1674" w:name="_Toc89426642"/>
      <w:bookmarkStart w:id="1675" w:name="_Toc94020429"/>
      <w:bookmarkStart w:id="1676" w:name="_Toc72767060"/>
      <w:bookmarkStart w:id="1677" w:name="_Toc72766493"/>
      <w:bookmarkStart w:id="1678" w:name="_Toc97037831"/>
      <w:bookmarkStart w:id="1679" w:name="_Toc100940041"/>
      <w:bookmarkStart w:id="1680" w:name="_Toc104546907"/>
      <w:bookmarkStart w:id="1681" w:name="_Toc112937954"/>
      <w:bookmarkStart w:id="1682" w:name="_Toc114134711"/>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417D5" w14:paraId="4D3903E2" w14:textId="77777777" w:rsidTr="00C417D5">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79B18B8" w14:textId="77777777" w:rsidR="00C417D5" w:rsidRDefault="00C417D5">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4103E4F" w14:textId="77777777" w:rsidR="00C417D5" w:rsidRDefault="00C417D5">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3E333304" w14:textId="77777777" w:rsidR="00C417D5" w:rsidRDefault="00C417D5">
            <w:pPr>
              <w:keepNext/>
              <w:keepLines/>
              <w:spacing w:after="0"/>
              <w:jc w:val="center"/>
              <w:rPr>
                <w:rFonts w:ascii="Arial" w:hAnsi="Arial"/>
                <w:b/>
                <w:sz w:val="18"/>
              </w:rPr>
            </w:pPr>
            <w:r>
              <w:rPr>
                <w:rFonts w:ascii="Arial" w:hAnsi="Arial"/>
                <w:b/>
                <w:sz w:val="18"/>
              </w:rPr>
              <w:t>Description</w:t>
            </w:r>
          </w:p>
        </w:tc>
      </w:tr>
      <w:tr w:rsidR="00C417D5" w14:paraId="5FD88228" w14:textId="77777777" w:rsidTr="00C417D5">
        <w:trPr>
          <w:jc w:val="center"/>
        </w:trPr>
        <w:tc>
          <w:tcPr>
            <w:tcW w:w="1525" w:type="dxa"/>
            <w:tcBorders>
              <w:top w:val="single" w:sz="6" w:space="0" w:color="auto"/>
              <w:left w:val="single" w:sz="6" w:space="0" w:color="auto"/>
              <w:bottom w:val="single" w:sz="6" w:space="0" w:color="auto"/>
              <w:right w:val="single" w:sz="6" w:space="0" w:color="auto"/>
            </w:tcBorders>
            <w:hideMark/>
          </w:tcPr>
          <w:p w14:paraId="1F56D05E" w14:textId="77777777" w:rsidR="00C417D5" w:rsidRDefault="00C417D5">
            <w:pPr>
              <w:keepNext/>
              <w:keepLines/>
              <w:spacing w:after="0"/>
              <w:rPr>
                <w:rFonts w:ascii="Arial" w:hAnsi="Arial"/>
                <w:sz w:val="18"/>
                <w:lang w:eastAsia="zh-CN"/>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608462C4" w14:textId="77777777" w:rsidR="00C417D5" w:rsidRDefault="00C417D5">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51CDD105" w14:textId="77777777" w:rsidR="00C417D5" w:rsidRDefault="00C417D5">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C417D5" w14:paraId="59955BB7" w14:textId="77777777" w:rsidTr="00C417D5">
        <w:trPr>
          <w:jc w:val="center"/>
        </w:trPr>
        <w:tc>
          <w:tcPr>
            <w:tcW w:w="1525" w:type="dxa"/>
            <w:tcBorders>
              <w:top w:val="single" w:sz="6" w:space="0" w:color="auto"/>
              <w:left w:val="single" w:sz="6" w:space="0" w:color="auto"/>
              <w:bottom w:val="single" w:sz="6" w:space="0" w:color="auto"/>
              <w:right w:val="single" w:sz="6" w:space="0" w:color="auto"/>
            </w:tcBorders>
            <w:hideMark/>
          </w:tcPr>
          <w:p w14:paraId="10063477" w14:textId="77777777" w:rsidR="00C417D5" w:rsidRDefault="00C417D5">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59177D57" w14:textId="77777777" w:rsidR="00C417D5" w:rsidRDefault="00C417D5">
            <w:pPr>
              <w:keepNext/>
              <w:keepLines/>
              <w:spacing w:after="0"/>
              <w:rPr>
                <w:rFonts w:ascii="Arial" w:hAnsi="Arial" w:cs="Arial"/>
                <w:sz w:val="18"/>
                <w:szCs w:val="18"/>
                <w:lang w:eastAsia="zh-CN"/>
              </w:rPr>
            </w:pPr>
            <w:r>
              <w:rPr>
                <w:rFonts w:ascii="Arial" w:hAnsi="Arial"/>
                <w:sz w:val="18"/>
              </w:rPr>
              <w:t>UpEvents</w:t>
            </w:r>
          </w:p>
        </w:tc>
        <w:tc>
          <w:tcPr>
            <w:tcW w:w="5732" w:type="dxa"/>
            <w:tcBorders>
              <w:top w:val="single" w:sz="6" w:space="0" w:color="auto"/>
              <w:left w:val="single" w:sz="6" w:space="0" w:color="auto"/>
              <w:bottom w:val="single" w:sz="6" w:space="0" w:color="auto"/>
              <w:right w:val="single" w:sz="6" w:space="0" w:color="auto"/>
            </w:tcBorders>
            <w:hideMark/>
          </w:tcPr>
          <w:p w14:paraId="753050B6" w14:textId="77777777" w:rsidR="00C417D5" w:rsidRDefault="00C417D5">
            <w:pPr>
              <w:keepNext/>
              <w:keepLines/>
              <w:spacing w:after="0"/>
              <w:rPr>
                <w:rFonts w:ascii="Arial" w:hAnsi="Arial"/>
                <w:sz w:val="18"/>
              </w:rPr>
            </w:pPr>
            <w:r>
              <w:rPr>
                <w:rFonts w:ascii="Arial" w:hAnsi="Arial" w:cs="Arial"/>
                <w:sz w:val="18"/>
                <w:szCs w:val="18"/>
              </w:rPr>
              <w:t>Indicates the support of UPF events.</w:t>
            </w:r>
          </w:p>
        </w:tc>
      </w:tr>
    </w:tbl>
    <w:p w14:paraId="03DDD588" w14:textId="77777777" w:rsidR="00E9750A" w:rsidRDefault="00E9750A"/>
    <w:p w14:paraId="705582EB" w14:textId="77777777" w:rsidR="00E9750A" w:rsidRDefault="00A16F12">
      <w:pPr>
        <w:pStyle w:val="31"/>
      </w:pPr>
      <w:bookmarkStart w:id="1683" w:name="_Toc120681650"/>
      <w:bookmarkStart w:id="1684" w:name="_Toc129284790"/>
      <w:bookmarkStart w:id="1685" w:name="_Toc133434837"/>
      <w:r>
        <w:t>5.1.9</w:t>
      </w:r>
      <w:r>
        <w:tab/>
        <w:t>Security</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726FEE4B" w14:textId="77777777" w:rsidR="00E9750A" w:rsidRDefault="00A16F12">
      <w:r>
        <w:t>If OAuth2 is used, an NF Service Consumer, prior to consuming services offered by the Nadrf_DataManagement API, shall obtain a "token" from the authorization server, by invoking the Access Token Request service, as described in 3GPP TS 29.510 [10], clause 5.4.2.2.</w:t>
      </w:r>
    </w:p>
    <w:p w14:paraId="19CABD57" w14:textId="77777777" w:rsidR="0098774F" w:rsidRDefault="0098774F" w:rsidP="0098774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1CE6197" w14:textId="1ADF4D86" w:rsidR="0098774F" w:rsidRDefault="0098774F" w:rsidP="0098774F">
      <w:r>
        <w:t>The Nadrf_DataManagement API defines the following scopes for OAuth2 authorization as described in 3GPP TS 29.501 [5], clause 4.10</w:t>
      </w:r>
      <w:r>
        <w:rPr>
          <w:lang w:val="en-US"/>
        </w:rPr>
        <w:t xml:space="preserve">. </w:t>
      </w:r>
    </w:p>
    <w:p w14:paraId="35828D10" w14:textId="77777777" w:rsidR="0098774F" w:rsidRDefault="0098774F" w:rsidP="0098774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98774F" w14:paraId="6C559EB3" w14:textId="77777777" w:rsidTr="0098774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6A62EC" w14:textId="77777777" w:rsidR="0098774F" w:rsidRDefault="0098774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61D5D8" w14:textId="77777777" w:rsidR="0098774F" w:rsidRDefault="0098774F">
            <w:pPr>
              <w:pStyle w:val="TAH"/>
            </w:pPr>
            <w:r>
              <w:t>Description</w:t>
            </w:r>
          </w:p>
        </w:tc>
      </w:tr>
      <w:tr w:rsidR="0098774F" w14:paraId="5138407C" w14:textId="77777777" w:rsidTr="0098774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B63410" w14:textId="77777777" w:rsidR="0098774F" w:rsidRDefault="0098774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F8072F" w14:textId="77777777" w:rsidR="0098774F" w:rsidRDefault="0098774F">
            <w:pPr>
              <w:pStyle w:val="TAL"/>
            </w:pPr>
            <w:r>
              <w:t xml:space="preserve">Access to the </w:t>
            </w:r>
            <w:r>
              <w:rPr>
                <w:lang w:val="en-US"/>
              </w:rPr>
              <w:t>Nadrf_DataManagement</w:t>
            </w:r>
            <w:r>
              <w:rPr>
                <w:noProof/>
                <w:lang w:val="en-US"/>
              </w:rPr>
              <w:t xml:space="preserve"> </w:t>
            </w:r>
            <w:r>
              <w:t>API</w:t>
            </w:r>
          </w:p>
        </w:tc>
      </w:tr>
      <w:tr w:rsidR="0098774F" w14:paraId="11E1EAD3" w14:textId="77777777" w:rsidTr="0098774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EA78A" w14:textId="77777777" w:rsidR="0098774F" w:rsidRDefault="0098774F">
            <w:pPr>
              <w:pStyle w:val="TAL"/>
            </w:pPr>
            <w:r>
              <w:t>“nnadrf-datamanagement:storagerequest"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3E58D0" w14:textId="77777777" w:rsidR="0098774F" w:rsidRDefault="0098774F">
            <w:pPr>
              <w:pStyle w:val="TAL"/>
            </w:pPr>
            <w:r>
              <w:t xml:space="preserve">Access to service operations applying to </w:t>
            </w:r>
            <w:r>
              <w:rPr>
                <w:lang w:val="en-US"/>
              </w:rPr>
              <w:t xml:space="preserve">Nadrf_DataManagement_StorageRequest service operation </w:t>
            </w:r>
          </w:p>
        </w:tc>
      </w:tr>
    </w:tbl>
    <w:p w14:paraId="22FA4A2A" w14:textId="168F26A6" w:rsidR="0098774F" w:rsidRDefault="0098774F" w:rsidP="0098774F">
      <w:pPr>
        <w:rPr>
          <w:rFonts w:eastAsiaTheme="minorEastAsia"/>
          <w:lang w:val="en-US"/>
        </w:rPr>
      </w:pPr>
      <w:r>
        <w:rPr>
          <w:lang w:val="en-US"/>
        </w:rPr>
        <w:t>.</w:t>
      </w:r>
    </w:p>
    <w:p w14:paraId="562F48B1" w14:textId="77777777" w:rsidR="00E9750A" w:rsidRDefault="00E9750A">
      <w:pPr>
        <w:rPr>
          <w:lang w:val="en-US"/>
        </w:rPr>
      </w:pPr>
    </w:p>
    <w:bookmarkEnd w:id="707"/>
    <w:bookmarkEnd w:id="708"/>
    <w:p w14:paraId="6F0499F8" w14:textId="77777777" w:rsidR="00E9750A" w:rsidRDefault="00A16F12">
      <w:pPr>
        <w:pStyle w:val="8"/>
      </w:pPr>
      <w:r>
        <w:br w:type="page"/>
      </w:r>
      <w:bookmarkStart w:id="1686" w:name="_Toc510696650"/>
      <w:bookmarkStart w:id="1687" w:name="_Toc35971450"/>
      <w:bookmarkStart w:id="1688" w:name="_Toc36812181"/>
      <w:bookmarkStart w:id="1689" w:name="_Toc72766494"/>
      <w:bookmarkStart w:id="1690" w:name="_Toc72767061"/>
      <w:bookmarkStart w:id="1691" w:name="_Toc73042513"/>
      <w:bookmarkStart w:id="1692" w:name="_Toc81242857"/>
      <w:bookmarkStart w:id="1693" w:name="_Toc89426643"/>
      <w:bookmarkStart w:id="1694" w:name="_Toc94020430"/>
      <w:bookmarkStart w:id="1695" w:name="_Toc97034964"/>
      <w:bookmarkStart w:id="1696" w:name="_Toc97037832"/>
      <w:bookmarkStart w:id="1697" w:name="_Toc100940042"/>
      <w:bookmarkStart w:id="1698" w:name="_Toc104546908"/>
      <w:bookmarkStart w:id="1699" w:name="_Toc112937955"/>
      <w:bookmarkStart w:id="1700" w:name="_Toc120681651"/>
      <w:bookmarkStart w:id="1701" w:name="_Toc114134712"/>
      <w:bookmarkStart w:id="1702" w:name="_Toc129284791"/>
      <w:bookmarkStart w:id="1703" w:name="_Toc133434838"/>
      <w:r>
        <w:lastRenderedPageBreak/>
        <w:t>Annex A (normative):</w:t>
      </w:r>
      <w:r>
        <w:br/>
        <w:t>OpenAPI specification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1E93BFF9" w14:textId="77777777" w:rsidR="00E9750A" w:rsidRDefault="00A16F12">
      <w:pPr>
        <w:pStyle w:val="1"/>
      </w:pPr>
      <w:bookmarkStart w:id="1704" w:name="_Toc94020431"/>
      <w:bookmarkStart w:id="1705" w:name="_Toc72767062"/>
      <w:bookmarkStart w:id="1706" w:name="_Toc72766495"/>
      <w:bookmarkStart w:id="1707" w:name="_Toc510696651"/>
      <w:bookmarkStart w:id="1708" w:name="_Toc35971451"/>
      <w:bookmarkStart w:id="1709" w:name="_Toc36812182"/>
      <w:bookmarkStart w:id="1710" w:name="_Toc73042514"/>
      <w:bookmarkStart w:id="1711" w:name="_Toc81242858"/>
      <w:bookmarkStart w:id="1712" w:name="_Toc89426644"/>
      <w:bookmarkStart w:id="1713" w:name="_Toc97034965"/>
      <w:bookmarkStart w:id="1714" w:name="_Toc120681652"/>
      <w:bookmarkStart w:id="1715" w:name="_Toc112937956"/>
      <w:bookmarkStart w:id="1716" w:name="_Toc114134713"/>
      <w:bookmarkStart w:id="1717" w:name="_Toc100940043"/>
      <w:bookmarkStart w:id="1718" w:name="_Toc104546909"/>
      <w:bookmarkStart w:id="1719" w:name="_Toc97037833"/>
      <w:bookmarkStart w:id="1720" w:name="_Toc129284792"/>
      <w:bookmarkStart w:id="1721" w:name="_Toc133434839"/>
      <w:r>
        <w:t>A.1</w:t>
      </w:r>
      <w:r>
        <w:tab/>
        <w:t>General</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2538771F" w14:textId="77777777" w:rsidR="00E9750A" w:rsidRDefault="00A16F12">
      <w:bookmarkStart w:id="172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172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1724" w:name="_Toc114134714"/>
      <w:bookmarkStart w:id="1725" w:name="_Toc120681653"/>
      <w:bookmarkStart w:id="1726" w:name="_Toc112937957"/>
      <w:bookmarkStart w:id="1727" w:name="_Toc100940044"/>
      <w:bookmarkStart w:id="1728" w:name="_Toc104546910"/>
      <w:bookmarkStart w:id="1729" w:name="_Toc97037834"/>
      <w:bookmarkStart w:id="1730" w:name="_Toc97034966"/>
      <w:bookmarkStart w:id="1731" w:name="_Toc94020432"/>
      <w:bookmarkStart w:id="1732" w:name="_Toc81242859"/>
      <w:bookmarkStart w:id="1733" w:name="_Toc89426645"/>
      <w:bookmarkStart w:id="1734" w:name="_Toc73042515"/>
      <w:bookmarkStart w:id="1735" w:name="_Toc72766496"/>
      <w:bookmarkStart w:id="1736" w:name="_Toc72767063"/>
      <w:bookmarkStart w:id="1737" w:name="_Toc129284793"/>
      <w:bookmarkStart w:id="1738" w:name="_Toc133434840"/>
      <w:bookmarkEnd w:id="1722"/>
      <w:bookmarkEnd w:id="1723"/>
      <w:r>
        <w:t>A.2</w:t>
      </w:r>
      <w:r>
        <w:tab/>
        <w:t>Nadrf_DataManagement API</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B393B82" w:rsidR="00E9750A" w:rsidRDefault="00A16F12">
      <w:pPr>
        <w:pStyle w:val="PL"/>
        <w:rPr>
          <w:lang w:val="en-US" w:eastAsia="en-IN"/>
        </w:rPr>
      </w:pPr>
      <w:r>
        <w:rPr>
          <w:lang w:val="en-IN" w:eastAsia="en-IN"/>
        </w:rPr>
        <w:t xml:space="preserve">  version: 1.1.0-</w:t>
      </w:r>
      <w:r>
        <w:rPr>
          <w:lang w:val="en-US" w:eastAsia="en-IN"/>
        </w:rPr>
        <w:t>alpha.</w:t>
      </w:r>
      <w:r w:rsidR="00EB490B">
        <w:rPr>
          <w:lang w:val="en-US" w:eastAsia="en-IN"/>
        </w:rPr>
        <w:t>2</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656C6E8E" w:rsidR="00E9750A" w:rsidRDefault="00A16F12">
      <w:pPr>
        <w:pStyle w:val="PL"/>
        <w:rPr>
          <w:lang w:val="en-IN" w:eastAsia="en-IN"/>
        </w:rPr>
      </w:pPr>
      <w:r>
        <w:rPr>
          <w:lang w:val="en-IN" w:eastAsia="en-IN"/>
        </w:rPr>
        <w:t xml:space="preserve">  description: </w:t>
      </w:r>
      <w:r>
        <w:t>3GPP TS 29.575 V18.</w:t>
      </w:r>
      <w:r w:rsidR="00EB490B">
        <w:t>1</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lastRenderedPageBreak/>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lastRenderedPageBreak/>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lastRenderedPageBreak/>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lastRenderedPageBreak/>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lastRenderedPageBreak/>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739"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lastRenderedPageBreak/>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777777" w:rsidR="00F90D45" w:rsidRDefault="00F90D45" w:rsidP="00F90D45">
      <w:pPr>
        <w:pStyle w:val="PL"/>
        <w:rPr>
          <w:lang w:eastAsia="ja-JP"/>
        </w:rPr>
      </w:pPr>
      <w:r>
        <w:t xml:space="preserve">          description: </w:t>
      </w:r>
      <w:r>
        <w:rPr>
          <w:lang w:eastAsia="ja-JP"/>
        </w:rPr>
        <w:t>Processing instructions to be used for sending event notifications.</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77777777" w:rsidR="00F90D45" w:rsidRDefault="00F90D45" w:rsidP="00F90D45">
      <w:pPr>
        <w:pStyle w:val="PL"/>
        <w:rPr>
          <w:lang w:val="en-IN" w:eastAsia="en-IN"/>
        </w:rPr>
      </w:pPr>
      <w:r>
        <w:rPr>
          <w:lang w:val="en-IN" w:eastAsia="en-IN"/>
        </w:rPr>
        <w:t xml:space="preserve">        - required: [dataSub]</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lastRenderedPageBreak/>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64A6D2E6" w14:textId="77777777" w:rsidR="00F90D45" w:rsidRDefault="00F90D45" w:rsidP="00F90D45">
      <w:pPr>
        <w:pStyle w:val="PL"/>
        <w:rPr>
          <w:lang w:val="en-IN" w:eastAsia="en-IN"/>
        </w:rPr>
      </w:pPr>
      <w:r>
        <w:rPr>
          <w:lang w:val="en-IN" w:eastAsia="en-IN"/>
        </w:rPr>
        <w:t xml:space="preserve">      required:</w:t>
      </w:r>
    </w:p>
    <w:p w14:paraId="6EF59E8A" w14:textId="77777777" w:rsidR="00F90D45" w:rsidRDefault="00F90D45" w:rsidP="00F90D45">
      <w:pPr>
        <w:pStyle w:val="PL"/>
        <w:rPr>
          <w:lang w:val="en-IN" w:eastAsia="en-IN"/>
        </w:rPr>
      </w:pPr>
      <w:r>
        <w:rPr>
          <w:lang w:val="en-IN" w:eastAsia="en-IN"/>
        </w:rPr>
        <w:t xml:space="preserve">       - transRefId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11476ADD" w14:textId="77777777" w:rsidR="00F90D45" w:rsidRDefault="00F90D45" w:rsidP="00F90D45">
      <w:pPr>
        <w:pStyle w:val="PL"/>
        <w:rPr>
          <w:lang w:val="en-IN" w:eastAsia="en-IN"/>
        </w:rPr>
      </w:pPr>
      <w:r>
        <w:rPr>
          <w:lang w:val="en-IN" w:eastAsia="en-IN"/>
        </w:rPr>
        <w:t xml:space="preserve">      properties:</w:t>
      </w:r>
    </w:p>
    <w:p w14:paraId="7BDB5568" w14:textId="77777777" w:rsidR="00F90D45" w:rsidRDefault="00F90D45" w:rsidP="00F90D45">
      <w:pPr>
        <w:pStyle w:val="PL"/>
        <w:rPr>
          <w:lang w:val="en-IN" w:eastAsia="en-IN"/>
        </w:rPr>
      </w:pPr>
      <w:r>
        <w:rPr>
          <w:lang w:val="en-IN" w:eastAsia="en-IN"/>
        </w:rPr>
        <w:t xml:space="preserve">        dataSpec:</w:t>
      </w:r>
    </w:p>
    <w:p w14:paraId="28686EAB" w14:textId="77777777" w:rsidR="00F90D45" w:rsidRDefault="00F90D45" w:rsidP="00F90D45">
      <w:pPr>
        <w:pStyle w:val="PL"/>
        <w:rPr>
          <w:lang w:val="en-IN" w:eastAsia="en-IN"/>
        </w:rPr>
      </w:pPr>
      <w:r>
        <w:rPr>
          <w:lang w:val="en-IN" w:eastAsia="en-IN"/>
        </w:rPr>
        <w:t xml:space="preserve">          $ref: '#/components/schemas/DataSubscription'</w:t>
      </w:r>
    </w:p>
    <w:p w14:paraId="496A6193" w14:textId="77777777" w:rsidR="00F90D45" w:rsidRDefault="00F90D45" w:rsidP="00F90D45">
      <w:pPr>
        <w:pStyle w:val="PL"/>
        <w:rPr>
          <w:lang w:val="en-IN" w:eastAsia="en-IN"/>
        </w:rPr>
      </w:pPr>
      <w:r>
        <w:rPr>
          <w:lang w:val="en-IN" w:eastAsia="en-IN"/>
        </w:rPr>
        <w:t xml:space="preserve">        anaSpec:</w:t>
      </w:r>
    </w:p>
    <w:p w14:paraId="112E1AD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30C9A804" w14:textId="77777777" w:rsidR="00F90D45" w:rsidRDefault="00F90D45" w:rsidP="00F90D45">
      <w:pPr>
        <w:pStyle w:val="PL"/>
        <w:rPr>
          <w:lang w:val="en-IN" w:eastAsia="en-IN"/>
        </w:rPr>
      </w:pPr>
      <w:r>
        <w:rPr>
          <w:lang w:val="en-IN" w:eastAsia="en-IN"/>
        </w:rPr>
        <w:t xml:space="preserve">        timePeriod:</w:t>
      </w:r>
    </w:p>
    <w:p w14:paraId="433F7479" w14:textId="77777777" w:rsidR="00F90D45" w:rsidRDefault="00F90D45" w:rsidP="00F90D45">
      <w:pPr>
        <w:pStyle w:val="PL"/>
        <w:rPr>
          <w:lang w:val="en-IN" w:eastAsia="en-IN"/>
        </w:rPr>
      </w:pPr>
      <w:r>
        <w:rPr>
          <w:lang w:val="en-IN" w:eastAsia="en-IN"/>
        </w:rPr>
        <w:t xml:space="preserve">          $ref: 'TS29122_CommonData.yaml#/components/schemas/TimeWindow'</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lastRenderedPageBreak/>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504473E1" w14:textId="77777777" w:rsidR="00F90D45" w:rsidRDefault="00F90D45" w:rsidP="00F90D45">
      <w:pPr>
        <w:pStyle w:val="PL"/>
        <w:rPr>
          <w:lang w:val="en-IN" w:eastAsia="en-IN"/>
        </w:rPr>
      </w:pPr>
      <w:r>
        <w:rPr>
          <w:lang w:val="en-IN" w:eastAsia="en-IN"/>
        </w:rPr>
        <w:t>#</w:t>
      </w:r>
    </w:p>
    <w:p w14:paraId="6D1E5EDE" w14:textId="77777777" w:rsidR="00F90D45" w:rsidRDefault="00F90D45" w:rsidP="00F90D45"/>
    <w:p w14:paraId="2B50451C" w14:textId="4B035ACA" w:rsidR="00E9750A" w:rsidRDefault="00A16F12" w:rsidP="002C3934">
      <w:pPr>
        <w:pStyle w:val="8"/>
      </w:pPr>
      <w:r>
        <w:br w:type="page"/>
      </w:r>
      <w:bookmarkStart w:id="1740" w:name="_Toc112937958"/>
      <w:bookmarkStart w:id="1741" w:name="_Toc104546911"/>
      <w:bookmarkStart w:id="1742" w:name="_Toc100940045"/>
      <w:bookmarkStart w:id="1743" w:name="_Toc97037835"/>
      <w:bookmarkStart w:id="1744" w:name="_Toc94020433"/>
      <w:bookmarkStart w:id="1745" w:name="_Toc97034967"/>
      <w:bookmarkStart w:id="1746" w:name="_Toc89426646"/>
      <w:bookmarkStart w:id="1747" w:name="_Toc81242860"/>
      <w:bookmarkStart w:id="1748" w:name="_Toc2086459"/>
      <w:bookmarkStart w:id="1749" w:name="_Toc72767064"/>
      <w:bookmarkStart w:id="1750" w:name="_Toc73042516"/>
      <w:bookmarkStart w:id="1751" w:name="_Toc72766497"/>
      <w:bookmarkStart w:id="1752" w:name="_Toc114134715"/>
      <w:bookmarkStart w:id="1753" w:name="_Toc120681654"/>
      <w:bookmarkStart w:id="1754" w:name="_Toc129284794"/>
      <w:bookmarkStart w:id="1755" w:name="_Toc133434841"/>
      <w:bookmarkEnd w:id="1739"/>
      <w:r>
        <w:lastRenderedPageBreak/>
        <w:t>Annex B (informative):</w:t>
      </w:r>
      <w:r>
        <w:br/>
        <w:t>Change history</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AD6061" w:rsidRPr="00481D2D" w14:paraId="11617CAA" w14:textId="77777777" w:rsidTr="00AD6061">
        <w:tc>
          <w:tcPr>
            <w:tcW w:w="769" w:type="dxa"/>
            <w:shd w:val="solid" w:color="FFFFFF" w:fill="auto"/>
          </w:tcPr>
          <w:p w14:paraId="4AAD009A" w14:textId="0B6FD2E3" w:rsidR="00AD6061" w:rsidRDefault="00AD6061" w:rsidP="00AD6061">
            <w:pPr>
              <w:pStyle w:val="TAC"/>
              <w:rPr>
                <w:rFonts w:cs="Arial"/>
                <w:color w:val="000000"/>
                <w:sz w:val="16"/>
                <w:szCs w:val="16"/>
              </w:rPr>
            </w:pPr>
            <w:r>
              <w:rPr>
                <w:rFonts w:cs="Arial"/>
                <w:color w:val="000000"/>
                <w:sz w:val="16"/>
                <w:szCs w:val="16"/>
              </w:rPr>
              <w:t>2023-04</w:t>
            </w:r>
          </w:p>
        </w:tc>
        <w:tc>
          <w:tcPr>
            <w:tcW w:w="997" w:type="dxa"/>
            <w:shd w:val="solid" w:color="FFFFFF" w:fill="auto"/>
          </w:tcPr>
          <w:p w14:paraId="69FCE637" w14:textId="5BFA11D3" w:rsidR="00AD6061" w:rsidRDefault="00AD6061" w:rsidP="00AD6061">
            <w:pPr>
              <w:pStyle w:val="TAC"/>
              <w:rPr>
                <w:rFonts w:cs="Arial"/>
                <w:color w:val="000000"/>
                <w:sz w:val="16"/>
                <w:szCs w:val="16"/>
              </w:rPr>
            </w:pPr>
            <w:r>
              <w:rPr>
                <w:rFonts w:cs="Arial"/>
                <w:color w:val="000000"/>
                <w:sz w:val="16"/>
                <w:szCs w:val="16"/>
              </w:rPr>
              <w:t>CT3#127e</w:t>
            </w:r>
          </w:p>
        </w:tc>
        <w:tc>
          <w:tcPr>
            <w:tcW w:w="1042" w:type="dxa"/>
            <w:shd w:val="solid" w:color="FFFFFF" w:fill="auto"/>
          </w:tcPr>
          <w:p w14:paraId="2618B6C1" w14:textId="238AB0CF" w:rsidR="00AD6061" w:rsidRDefault="00AD6061" w:rsidP="00AD6061">
            <w:pPr>
              <w:pStyle w:val="TAC"/>
              <w:rPr>
                <w:rFonts w:cs="Arial"/>
                <w:color w:val="000000"/>
                <w:sz w:val="16"/>
                <w:szCs w:val="16"/>
              </w:rPr>
            </w:pPr>
            <w:r>
              <w:rPr>
                <w:rFonts w:cs="Arial"/>
                <w:color w:val="000000"/>
                <w:sz w:val="16"/>
                <w:szCs w:val="16"/>
              </w:rPr>
              <w:t>C3-231682</w:t>
            </w:r>
          </w:p>
        </w:tc>
        <w:tc>
          <w:tcPr>
            <w:tcW w:w="515" w:type="dxa"/>
            <w:shd w:val="solid" w:color="FFFFFF" w:fill="auto"/>
          </w:tcPr>
          <w:p w14:paraId="1D27DDBC" w14:textId="1AADB0EB" w:rsidR="00AD6061" w:rsidRDefault="00AD6061" w:rsidP="00AD6061">
            <w:pPr>
              <w:pStyle w:val="TAL"/>
              <w:rPr>
                <w:rFonts w:cs="Arial"/>
                <w:color w:val="000000"/>
                <w:sz w:val="16"/>
                <w:szCs w:val="16"/>
              </w:rPr>
            </w:pPr>
            <w:r>
              <w:rPr>
                <w:rFonts w:cs="Arial"/>
                <w:color w:val="000000"/>
                <w:sz w:val="16"/>
                <w:szCs w:val="16"/>
              </w:rPr>
              <w:t>0049</w:t>
            </w:r>
          </w:p>
        </w:tc>
        <w:tc>
          <w:tcPr>
            <w:tcW w:w="419" w:type="dxa"/>
            <w:shd w:val="solid" w:color="FFFFFF" w:fill="auto"/>
          </w:tcPr>
          <w:p w14:paraId="1D72440D" w14:textId="1468F84C" w:rsidR="00AD6061" w:rsidRDefault="00AD6061" w:rsidP="00AD6061">
            <w:pPr>
              <w:pStyle w:val="TAR"/>
              <w:rPr>
                <w:rFonts w:cs="Arial"/>
                <w:color w:val="000000"/>
                <w:sz w:val="16"/>
                <w:szCs w:val="16"/>
              </w:rPr>
            </w:pPr>
            <w:r>
              <w:rPr>
                <w:rFonts w:cs="Arial"/>
                <w:color w:val="000000"/>
                <w:sz w:val="16"/>
                <w:szCs w:val="16"/>
              </w:rPr>
              <w:t>1</w:t>
            </w:r>
          </w:p>
        </w:tc>
        <w:tc>
          <w:tcPr>
            <w:tcW w:w="416" w:type="dxa"/>
            <w:shd w:val="solid" w:color="FFFFFF" w:fill="auto"/>
          </w:tcPr>
          <w:p w14:paraId="43A95687" w14:textId="1A0A35AE" w:rsidR="00AD6061" w:rsidRDefault="00AD6061" w:rsidP="00AD6061">
            <w:pPr>
              <w:pStyle w:val="TAC"/>
              <w:rPr>
                <w:rFonts w:cs="Arial"/>
                <w:color w:val="000000"/>
                <w:sz w:val="16"/>
                <w:szCs w:val="16"/>
              </w:rPr>
            </w:pPr>
            <w:r>
              <w:rPr>
                <w:rFonts w:cs="Arial"/>
                <w:color w:val="000000"/>
                <w:sz w:val="16"/>
                <w:szCs w:val="16"/>
              </w:rPr>
              <w:t>B</w:t>
            </w:r>
          </w:p>
        </w:tc>
        <w:tc>
          <w:tcPr>
            <w:tcW w:w="4725" w:type="dxa"/>
            <w:shd w:val="solid" w:color="FFFFFF" w:fill="auto"/>
          </w:tcPr>
          <w:p w14:paraId="52694E89" w14:textId="14BA2549" w:rsidR="00AD6061" w:rsidRDefault="00AD6061" w:rsidP="00AD6061">
            <w:pPr>
              <w:pStyle w:val="TAL"/>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128A72AC" w:rsidR="00AD6061" w:rsidRPr="00953164" w:rsidRDefault="00AD6061" w:rsidP="00AD6061">
            <w:pPr>
              <w:pStyle w:val="TAC"/>
              <w:rPr>
                <w:sz w:val="16"/>
                <w:szCs w:val="16"/>
                <w:lang w:eastAsia="zh-CN"/>
              </w:rPr>
            </w:pPr>
            <w:r w:rsidRPr="00AE3154">
              <w:rPr>
                <w:sz w:val="16"/>
                <w:szCs w:val="16"/>
                <w:lang w:eastAsia="zh-CN"/>
              </w:rPr>
              <w:t>18.</w:t>
            </w:r>
            <w:r>
              <w:rPr>
                <w:sz w:val="16"/>
                <w:szCs w:val="16"/>
                <w:lang w:eastAsia="zh-CN"/>
              </w:rPr>
              <w:t>2</w:t>
            </w:r>
            <w:r w:rsidRPr="00AE3154">
              <w:rPr>
                <w:sz w:val="16"/>
                <w:szCs w:val="16"/>
                <w:lang w:eastAsia="zh-CN"/>
              </w:rPr>
              <w:t>.0</w:t>
            </w:r>
          </w:p>
        </w:tc>
      </w:tr>
      <w:tr w:rsidR="00AD6061" w:rsidRPr="00481D2D" w14:paraId="1C43AA5F" w14:textId="77777777" w:rsidTr="00AD6061">
        <w:tc>
          <w:tcPr>
            <w:tcW w:w="769" w:type="dxa"/>
            <w:shd w:val="solid" w:color="FFFFFF" w:fill="auto"/>
          </w:tcPr>
          <w:p w14:paraId="441A7DFC" w14:textId="44352987" w:rsidR="00AD6061" w:rsidRDefault="00AD6061" w:rsidP="00AD6061">
            <w:pPr>
              <w:pStyle w:val="TAC"/>
              <w:rPr>
                <w:rFonts w:cs="Arial"/>
                <w:color w:val="000000"/>
                <w:sz w:val="16"/>
                <w:szCs w:val="16"/>
              </w:rPr>
            </w:pPr>
            <w:r>
              <w:rPr>
                <w:rFonts w:cs="Arial"/>
                <w:color w:val="000000"/>
                <w:sz w:val="16"/>
                <w:szCs w:val="16"/>
              </w:rPr>
              <w:t>2023-04</w:t>
            </w:r>
          </w:p>
        </w:tc>
        <w:tc>
          <w:tcPr>
            <w:tcW w:w="997" w:type="dxa"/>
            <w:shd w:val="solid" w:color="FFFFFF" w:fill="auto"/>
          </w:tcPr>
          <w:p w14:paraId="475FF8E6" w14:textId="4686E8E0" w:rsidR="00AD6061" w:rsidRDefault="00AD6061" w:rsidP="00AD6061">
            <w:pPr>
              <w:pStyle w:val="TAC"/>
              <w:rPr>
                <w:rFonts w:cs="Arial"/>
                <w:color w:val="000000"/>
                <w:sz w:val="16"/>
                <w:szCs w:val="16"/>
              </w:rPr>
            </w:pPr>
            <w:r>
              <w:rPr>
                <w:rFonts w:cs="Arial"/>
                <w:color w:val="000000"/>
                <w:sz w:val="16"/>
                <w:szCs w:val="16"/>
              </w:rPr>
              <w:t>CT3#127e</w:t>
            </w:r>
          </w:p>
        </w:tc>
        <w:tc>
          <w:tcPr>
            <w:tcW w:w="1042" w:type="dxa"/>
            <w:shd w:val="solid" w:color="FFFFFF" w:fill="auto"/>
          </w:tcPr>
          <w:p w14:paraId="47DC6CEA" w14:textId="40A0A221" w:rsidR="00AD6061" w:rsidRDefault="00AD6061" w:rsidP="00AD6061">
            <w:pPr>
              <w:pStyle w:val="TAC"/>
              <w:rPr>
                <w:rFonts w:cs="Arial"/>
                <w:color w:val="000000"/>
                <w:sz w:val="16"/>
                <w:szCs w:val="16"/>
              </w:rPr>
            </w:pPr>
            <w:r>
              <w:rPr>
                <w:rFonts w:cs="Arial"/>
                <w:color w:val="000000"/>
                <w:sz w:val="16"/>
                <w:szCs w:val="16"/>
              </w:rPr>
              <w:t>C3-231683</w:t>
            </w:r>
          </w:p>
        </w:tc>
        <w:tc>
          <w:tcPr>
            <w:tcW w:w="515" w:type="dxa"/>
            <w:shd w:val="solid" w:color="FFFFFF" w:fill="auto"/>
          </w:tcPr>
          <w:p w14:paraId="6E4B3348" w14:textId="6D78B423" w:rsidR="00AD6061" w:rsidRDefault="00AD6061" w:rsidP="00AD6061">
            <w:pPr>
              <w:pStyle w:val="TAL"/>
              <w:rPr>
                <w:rFonts w:cs="Arial"/>
                <w:color w:val="000000"/>
                <w:sz w:val="16"/>
                <w:szCs w:val="16"/>
              </w:rPr>
            </w:pPr>
            <w:r>
              <w:rPr>
                <w:rFonts w:cs="Arial"/>
                <w:color w:val="000000"/>
                <w:sz w:val="16"/>
                <w:szCs w:val="16"/>
              </w:rPr>
              <w:t>0050</w:t>
            </w:r>
          </w:p>
        </w:tc>
        <w:tc>
          <w:tcPr>
            <w:tcW w:w="419" w:type="dxa"/>
            <w:shd w:val="solid" w:color="FFFFFF" w:fill="auto"/>
          </w:tcPr>
          <w:p w14:paraId="55FB4F09" w14:textId="4AA38EFC" w:rsidR="00AD6061" w:rsidRDefault="00AD6061" w:rsidP="00AD6061">
            <w:pPr>
              <w:pStyle w:val="TAR"/>
              <w:rPr>
                <w:rFonts w:cs="Arial"/>
                <w:color w:val="000000"/>
                <w:sz w:val="16"/>
                <w:szCs w:val="16"/>
              </w:rPr>
            </w:pPr>
            <w:r>
              <w:rPr>
                <w:rFonts w:cs="Arial"/>
                <w:color w:val="000000"/>
                <w:sz w:val="16"/>
                <w:szCs w:val="16"/>
              </w:rPr>
              <w:t>1</w:t>
            </w:r>
          </w:p>
        </w:tc>
        <w:tc>
          <w:tcPr>
            <w:tcW w:w="416" w:type="dxa"/>
            <w:shd w:val="solid" w:color="FFFFFF" w:fill="auto"/>
          </w:tcPr>
          <w:p w14:paraId="2513EC1B" w14:textId="7FB14584" w:rsidR="00AD6061" w:rsidRDefault="00AD6061" w:rsidP="00AD6061">
            <w:pPr>
              <w:pStyle w:val="TAC"/>
              <w:rPr>
                <w:rFonts w:cs="Arial"/>
                <w:color w:val="000000"/>
                <w:sz w:val="16"/>
                <w:szCs w:val="16"/>
              </w:rPr>
            </w:pPr>
            <w:r>
              <w:rPr>
                <w:rFonts w:cs="Arial"/>
                <w:color w:val="000000"/>
                <w:sz w:val="16"/>
                <w:szCs w:val="16"/>
              </w:rPr>
              <w:t>B</w:t>
            </w:r>
          </w:p>
        </w:tc>
        <w:tc>
          <w:tcPr>
            <w:tcW w:w="4725" w:type="dxa"/>
            <w:shd w:val="solid" w:color="FFFFFF" w:fill="auto"/>
          </w:tcPr>
          <w:p w14:paraId="08558780" w14:textId="4EC4CF57" w:rsidR="00AD6061" w:rsidRDefault="00AD6061" w:rsidP="00AD6061">
            <w:pPr>
              <w:pStyle w:val="TAL"/>
              <w:rPr>
                <w:sz w:val="16"/>
                <w:szCs w:val="16"/>
                <w:lang w:eastAsia="zh-CN"/>
              </w:rPr>
            </w:pPr>
            <w:r>
              <w:rPr>
                <w:rFonts w:cs="Arial"/>
                <w:color w:val="000000"/>
                <w:sz w:val="16"/>
                <w:szCs w:val="16"/>
              </w:rPr>
              <w:t>OAuth2 scopes in Nadrf_DataManagement API</w:t>
            </w:r>
          </w:p>
        </w:tc>
        <w:tc>
          <w:tcPr>
            <w:tcW w:w="702" w:type="dxa"/>
            <w:shd w:val="solid" w:color="FFFFFF" w:fill="auto"/>
          </w:tcPr>
          <w:p w14:paraId="543BFC1C" w14:textId="540E2F08" w:rsidR="00AD6061" w:rsidRPr="00953164" w:rsidRDefault="00AD6061" w:rsidP="00AD6061">
            <w:pPr>
              <w:pStyle w:val="TAC"/>
              <w:rPr>
                <w:sz w:val="16"/>
                <w:szCs w:val="16"/>
                <w:lang w:eastAsia="zh-CN"/>
              </w:rPr>
            </w:pPr>
            <w:r w:rsidRPr="00AE3154">
              <w:rPr>
                <w:sz w:val="16"/>
                <w:szCs w:val="16"/>
                <w:lang w:eastAsia="zh-CN"/>
              </w:rPr>
              <w:t>18.</w:t>
            </w:r>
            <w:r>
              <w:rPr>
                <w:sz w:val="16"/>
                <w:szCs w:val="16"/>
                <w:lang w:eastAsia="zh-CN"/>
              </w:rPr>
              <w:t>2</w:t>
            </w:r>
            <w:r w:rsidRPr="00AE3154">
              <w:rPr>
                <w:sz w:val="16"/>
                <w:szCs w:val="16"/>
                <w:lang w:eastAsia="zh-CN"/>
              </w:rPr>
              <w:t>.0</w:t>
            </w:r>
          </w:p>
        </w:tc>
      </w:tr>
    </w:tbl>
    <w:p w14:paraId="4A1E89D6" w14:textId="77777777" w:rsidR="002C3934" w:rsidRDefault="002C3934"/>
    <w:sectPr w:rsidR="002C3934">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FB098" w14:textId="77777777" w:rsidR="006E228A" w:rsidRDefault="006E228A">
      <w:pPr>
        <w:spacing w:after="0"/>
      </w:pPr>
      <w:r>
        <w:separator/>
      </w:r>
    </w:p>
  </w:endnote>
  <w:endnote w:type="continuationSeparator" w:id="0">
    <w:p w14:paraId="29D29177" w14:textId="77777777" w:rsidR="006E228A" w:rsidRDefault="006E2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AD237" w14:textId="77777777" w:rsidR="006E228A" w:rsidRDefault="006E228A">
      <w:pPr>
        <w:spacing w:after="0"/>
      </w:pPr>
      <w:r>
        <w:separator/>
      </w:r>
    </w:p>
  </w:footnote>
  <w:footnote w:type="continuationSeparator" w:id="0">
    <w:p w14:paraId="7795C832" w14:textId="77777777" w:rsidR="006E228A" w:rsidRDefault="006E22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5992EE1"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738A">
      <w:rPr>
        <w:rFonts w:ascii="Arial" w:hAnsi="Arial" w:cs="Arial"/>
        <w:b/>
        <w:noProof/>
        <w:sz w:val="18"/>
        <w:szCs w:val="18"/>
      </w:rPr>
      <w:t>3GPP TS 29.575 V18.2.0 (2023-04)</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1141E5A"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38A">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9738A"/>
    <w:rsid w:val="005A0BA0"/>
    <w:rsid w:val="005A5451"/>
    <w:rsid w:val="005E7502"/>
    <w:rsid w:val="005E7F43"/>
    <w:rsid w:val="00631E11"/>
    <w:rsid w:val="00660EB3"/>
    <w:rsid w:val="006A4EB4"/>
    <w:rsid w:val="006B73E1"/>
    <w:rsid w:val="006C3758"/>
    <w:rsid w:val="006E228A"/>
    <w:rsid w:val="00703CB5"/>
    <w:rsid w:val="007073D3"/>
    <w:rsid w:val="0071185E"/>
    <w:rsid w:val="007204AA"/>
    <w:rsid w:val="007207A9"/>
    <w:rsid w:val="00721E52"/>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50BC"/>
    <w:rsid w:val="00B04DF7"/>
    <w:rsid w:val="00B11016"/>
    <w:rsid w:val="00B17ACF"/>
    <w:rsid w:val="00B31582"/>
    <w:rsid w:val="00B346FF"/>
    <w:rsid w:val="00B37C69"/>
    <w:rsid w:val="00B37E66"/>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417D5"/>
    <w:rsid w:val="00C73C27"/>
    <w:rsid w:val="00C74645"/>
    <w:rsid w:val="00C8782D"/>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9750A"/>
    <w:rsid w:val="00EA27B6"/>
    <w:rsid w:val="00EB490B"/>
    <w:rsid w:val="00EB6275"/>
    <w:rsid w:val="00EC1019"/>
    <w:rsid w:val="00ED3F1E"/>
    <w:rsid w:val="00ED6BC6"/>
    <w:rsid w:val="00F26905"/>
    <w:rsid w:val="00F40CA7"/>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17110</Words>
  <Characters>97528</Characters>
  <Application>Microsoft Office Word</Application>
  <DocSecurity>0</DocSecurity>
  <Lines>812</Lines>
  <Paragraphs>228</Paragraphs>
  <ScaleCrop>false</ScaleCrop>
  <Company>ETSI</Company>
  <LinksUpToDate>false</LinksUpToDate>
  <CharactersWithSpaces>114410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2019-02-25T22:05:00Z</cp:lastPrinted>
  <dcterms:created xsi:type="dcterms:W3CDTF">2023-04-26T12:51:00Z</dcterms:created>
  <dcterms:modified xsi:type="dcterms:W3CDTF">2023-04-26T12:52:00Z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